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8116B4" w14:paraId="66207AF2" w14:textId="77777777">
        <w:tc>
          <w:tcPr>
            <w:tcW w:w="10423" w:type="dxa"/>
            <w:gridSpan w:val="2"/>
            <w:shd w:val="clear" w:color="auto" w:fill="auto"/>
          </w:tcPr>
          <w:p w14:paraId="229C6D79" w14:textId="77777777" w:rsidR="008116B4" w:rsidRDefault="00571706" w:rsidP="00111DB4">
            <w:pPr>
              <w:pStyle w:val="ZA"/>
              <w:framePr w:w="0" w:hRule="auto" w:wrap="auto" w:vAnchor="margin" w:hAnchor="text" w:yAlign="inline"/>
            </w:pPr>
            <w:bookmarkStart w:id="0" w:name="page1"/>
            <w:r>
              <w:rPr>
                <w:sz w:val="64"/>
              </w:rPr>
              <w:t xml:space="preserve">3GPP </w:t>
            </w:r>
            <w:bookmarkStart w:id="1" w:name="specType1"/>
            <w:r>
              <w:rPr>
                <w:sz w:val="64"/>
              </w:rPr>
              <w:t>TS</w:t>
            </w:r>
            <w:bookmarkEnd w:id="1"/>
            <w:r>
              <w:rPr>
                <w:sz w:val="64"/>
              </w:rPr>
              <w:t xml:space="preserve"> </w:t>
            </w:r>
            <w:r>
              <w:rPr>
                <w:rFonts w:eastAsia="SimSun" w:hint="eastAsia"/>
                <w:sz w:val="64"/>
                <w:lang w:val="en-US" w:eastAsia="zh-CN"/>
              </w:rPr>
              <w:t>23.435</w:t>
            </w:r>
            <w:r>
              <w:rPr>
                <w:sz w:val="64"/>
              </w:rPr>
              <w:t xml:space="preserve"> </w:t>
            </w:r>
            <w:r>
              <w:t>V</w:t>
            </w:r>
            <w:bookmarkStart w:id="2" w:name="specVersion"/>
            <w:r>
              <w:rPr>
                <w:rFonts w:eastAsia="SimSun" w:hint="eastAsia"/>
                <w:lang w:val="en-US" w:eastAsia="zh-CN"/>
              </w:rPr>
              <w:t>0</w:t>
            </w:r>
            <w:r>
              <w:t>.</w:t>
            </w:r>
            <w:r w:rsidR="00111DB4">
              <w:rPr>
                <w:rFonts w:eastAsiaTheme="minorEastAsia" w:hint="eastAsia"/>
                <w:lang w:val="en-US" w:eastAsia="zh-CN"/>
              </w:rPr>
              <w:t>5</w:t>
            </w:r>
            <w:r>
              <w:t>.</w:t>
            </w:r>
            <w:bookmarkEnd w:id="2"/>
            <w:r>
              <w:rPr>
                <w:rFonts w:eastAsia="SimSun" w:hint="eastAsia"/>
                <w:lang w:val="en-US" w:eastAsia="zh-CN"/>
              </w:rPr>
              <w:t>0</w:t>
            </w:r>
            <w:r>
              <w:t xml:space="preserve"> </w:t>
            </w:r>
            <w:r>
              <w:rPr>
                <w:sz w:val="32"/>
              </w:rPr>
              <w:t>(</w:t>
            </w:r>
            <w:bookmarkStart w:id="3" w:name="issueDate"/>
            <w:r w:rsidR="00111DB4">
              <w:rPr>
                <w:rFonts w:eastAsia="SimSun" w:hint="eastAsia"/>
                <w:sz w:val="32"/>
                <w:lang w:val="en-US" w:eastAsia="zh-CN"/>
              </w:rPr>
              <w:t>202</w:t>
            </w:r>
            <w:r w:rsidR="00111DB4">
              <w:rPr>
                <w:rFonts w:eastAsiaTheme="minorEastAsia" w:hint="eastAsia"/>
                <w:sz w:val="32"/>
                <w:lang w:val="en-US" w:eastAsia="zh-CN"/>
              </w:rPr>
              <w:t>3</w:t>
            </w:r>
            <w:r>
              <w:rPr>
                <w:sz w:val="32"/>
              </w:rPr>
              <w:t>-</w:t>
            </w:r>
            <w:bookmarkEnd w:id="3"/>
            <w:r w:rsidR="00111DB4">
              <w:rPr>
                <w:rFonts w:eastAsiaTheme="minorEastAsia" w:hint="eastAsia"/>
                <w:sz w:val="32"/>
                <w:lang w:val="en-US" w:eastAsia="zh-CN"/>
              </w:rPr>
              <w:t>01</w:t>
            </w:r>
            <w:r>
              <w:rPr>
                <w:sz w:val="32"/>
              </w:rPr>
              <w:t>)</w:t>
            </w:r>
          </w:p>
        </w:tc>
      </w:tr>
      <w:tr w:rsidR="008116B4" w14:paraId="0B5B6DA2" w14:textId="77777777">
        <w:trPr>
          <w:trHeight w:hRule="exact" w:val="1134"/>
        </w:trPr>
        <w:tc>
          <w:tcPr>
            <w:tcW w:w="10423" w:type="dxa"/>
            <w:gridSpan w:val="2"/>
            <w:shd w:val="clear" w:color="auto" w:fill="auto"/>
          </w:tcPr>
          <w:p w14:paraId="07197467" w14:textId="77777777" w:rsidR="008116B4" w:rsidRDefault="00571706">
            <w:pPr>
              <w:pStyle w:val="ZB"/>
              <w:framePr w:w="0" w:hRule="auto" w:wrap="auto" w:vAnchor="margin" w:hAnchor="text" w:yAlign="inline"/>
            </w:pPr>
            <w:r>
              <w:t xml:space="preserve">Technical </w:t>
            </w:r>
            <w:bookmarkStart w:id="4" w:name="spectype2"/>
            <w:r>
              <w:t>Specification</w:t>
            </w:r>
            <w:bookmarkEnd w:id="4"/>
          </w:p>
          <w:p w14:paraId="769348C4" w14:textId="77777777" w:rsidR="008116B4" w:rsidRDefault="00571706">
            <w:pPr>
              <w:pStyle w:val="Guidance"/>
            </w:pPr>
            <w:r>
              <w:br/>
            </w:r>
            <w:r>
              <w:br/>
            </w:r>
          </w:p>
        </w:tc>
      </w:tr>
      <w:tr w:rsidR="008116B4" w14:paraId="466F9FD7" w14:textId="77777777">
        <w:trPr>
          <w:trHeight w:hRule="exact" w:val="3686"/>
        </w:trPr>
        <w:tc>
          <w:tcPr>
            <w:tcW w:w="10423" w:type="dxa"/>
            <w:gridSpan w:val="2"/>
            <w:shd w:val="clear" w:color="auto" w:fill="auto"/>
          </w:tcPr>
          <w:p w14:paraId="4D899F04" w14:textId="77777777" w:rsidR="008116B4" w:rsidRDefault="00571706">
            <w:pPr>
              <w:pStyle w:val="ZT"/>
              <w:framePr w:wrap="auto" w:hAnchor="text" w:yAlign="inline"/>
            </w:pPr>
            <w:r>
              <w:t>3rd Generation Partnership Project;</w:t>
            </w:r>
          </w:p>
          <w:p w14:paraId="33A63B04" w14:textId="77777777" w:rsidR="008116B4" w:rsidRDefault="00571706">
            <w:pPr>
              <w:pStyle w:val="ZT"/>
              <w:framePr w:wrap="auto" w:hAnchor="text" w:yAlign="inline"/>
            </w:pPr>
            <w:r>
              <w:t xml:space="preserve">Technical Specification Group </w:t>
            </w:r>
            <w:bookmarkStart w:id="5" w:name="specTitle"/>
            <w:r>
              <w:t>Services and System Aspects;</w:t>
            </w:r>
          </w:p>
          <w:bookmarkEnd w:id="5"/>
          <w:p w14:paraId="0B32C4C6" w14:textId="77777777" w:rsidR="008116B4" w:rsidRDefault="00571706">
            <w:pPr>
              <w:pStyle w:val="ZT"/>
              <w:framePr w:wrap="auto" w:hAnchor="text" w:yAlign="inline"/>
            </w:pPr>
            <w:r>
              <w:rPr>
                <w:iCs/>
              </w:rPr>
              <w:t>Procedures for</w:t>
            </w:r>
            <w:r>
              <w:rPr>
                <w:rFonts w:hint="eastAsia"/>
                <w:iCs/>
              </w:rPr>
              <w:t xml:space="preserve"> Network Slice C</w:t>
            </w:r>
            <w:r>
              <w:rPr>
                <w:iCs/>
              </w:rPr>
              <w:t>a</w:t>
            </w:r>
            <w:r>
              <w:rPr>
                <w:rFonts w:hint="eastAsia"/>
                <w:iCs/>
              </w:rPr>
              <w:t xml:space="preserve">pability Exposure for Application Layer Enablement </w:t>
            </w:r>
            <w:r>
              <w:rPr>
                <w:iCs/>
              </w:rPr>
              <w:t>Service</w:t>
            </w:r>
          </w:p>
          <w:p w14:paraId="35B39BE0" w14:textId="77777777" w:rsidR="008116B4" w:rsidRDefault="00571706">
            <w:pPr>
              <w:pStyle w:val="ZT"/>
              <w:framePr w:wrap="auto" w:hAnchor="text" w:yAlign="inline"/>
              <w:rPr>
                <w:i/>
                <w:sz w:val="28"/>
              </w:rPr>
            </w:pPr>
            <w:r>
              <w:t>(</w:t>
            </w:r>
            <w:r>
              <w:rPr>
                <w:rStyle w:val="ZGSM"/>
              </w:rPr>
              <w:t xml:space="preserve">Release </w:t>
            </w:r>
            <w:bookmarkStart w:id="6" w:name="specRelease"/>
            <w:r>
              <w:rPr>
                <w:rStyle w:val="ZGSM"/>
              </w:rPr>
              <w:t>18</w:t>
            </w:r>
            <w:bookmarkEnd w:id="6"/>
            <w:r>
              <w:t>)</w:t>
            </w:r>
          </w:p>
        </w:tc>
      </w:tr>
      <w:tr w:rsidR="008116B4" w14:paraId="013FC38C" w14:textId="77777777">
        <w:tc>
          <w:tcPr>
            <w:tcW w:w="10423" w:type="dxa"/>
            <w:gridSpan w:val="2"/>
            <w:shd w:val="clear" w:color="auto" w:fill="auto"/>
          </w:tcPr>
          <w:p w14:paraId="4353CF2D" w14:textId="77777777" w:rsidR="008116B4" w:rsidRDefault="00571706">
            <w:pPr>
              <w:pStyle w:val="ZU"/>
              <w:framePr w:w="0" w:wrap="auto" w:vAnchor="margin" w:hAnchor="text" w:yAlign="inline"/>
              <w:tabs>
                <w:tab w:val="right" w:pos="10206"/>
              </w:tabs>
              <w:jc w:val="left"/>
              <w:rPr>
                <w:color w:val="0000FF"/>
              </w:rPr>
            </w:pPr>
            <w:r>
              <w:rPr>
                <w:color w:val="0000FF"/>
              </w:rPr>
              <w:tab/>
            </w:r>
          </w:p>
        </w:tc>
      </w:tr>
      <w:tr w:rsidR="008116B4" w14:paraId="1B51CA5B" w14:textId="77777777">
        <w:trPr>
          <w:trHeight w:hRule="exact" w:val="1531"/>
        </w:trPr>
        <w:tc>
          <w:tcPr>
            <w:tcW w:w="4883" w:type="dxa"/>
            <w:shd w:val="clear" w:color="auto" w:fill="auto"/>
          </w:tcPr>
          <w:p w14:paraId="063D8F4E" w14:textId="77777777" w:rsidR="008116B4" w:rsidRDefault="00571706">
            <w:pPr>
              <w:rPr>
                <w:i/>
              </w:rPr>
            </w:pPr>
            <w:r>
              <w:rPr>
                <w:i/>
                <w:noProof/>
                <w:lang w:val="en-US" w:eastAsia="zh-CN"/>
              </w:rPr>
              <w:drawing>
                <wp:inline distT="0" distB="0" distL="0" distR="0" wp14:anchorId="44EDEAB2" wp14:editId="76518F05">
                  <wp:extent cx="1285875" cy="800100"/>
                  <wp:effectExtent l="0" t="0" r="9525"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1285875" cy="800100"/>
                          </a:xfrm>
                          <a:prstGeom prst="rect">
                            <a:avLst/>
                          </a:prstGeom>
                          <a:noFill/>
                          <a:ln>
                            <a:noFill/>
                          </a:ln>
                        </pic:spPr>
                      </pic:pic>
                    </a:graphicData>
                  </a:graphic>
                </wp:inline>
              </w:drawing>
            </w:r>
          </w:p>
        </w:tc>
        <w:tc>
          <w:tcPr>
            <w:tcW w:w="5540" w:type="dxa"/>
            <w:shd w:val="clear" w:color="auto" w:fill="auto"/>
          </w:tcPr>
          <w:p w14:paraId="02AF54B8" w14:textId="77777777" w:rsidR="008116B4" w:rsidRDefault="00571706">
            <w:pPr>
              <w:jc w:val="right"/>
            </w:pPr>
            <w:r>
              <w:rPr>
                <w:noProof/>
                <w:lang w:val="en-US" w:eastAsia="zh-CN"/>
              </w:rPr>
              <w:drawing>
                <wp:inline distT="0" distB="0" distL="0" distR="0" wp14:anchorId="31E8A349" wp14:editId="44CCF3B9">
                  <wp:extent cx="1619250" cy="952500"/>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3GPP-logo_web"/>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a:xfrm>
                            <a:off x="0" y="0"/>
                            <a:ext cx="1619250" cy="952500"/>
                          </a:xfrm>
                          <a:prstGeom prst="rect">
                            <a:avLst/>
                          </a:prstGeom>
                          <a:noFill/>
                          <a:ln>
                            <a:noFill/>
                          </a:ln>
                        </pic:spPr>
                      </pic:pic>
                    </a:graphicData>
                  </a:graphic>
                </wp:inline>
              </w:drawing>
            </w:r>
          </w:p>
        </w:tc>
      </w:tr>
      <w:tr w:rsidR="008116B4" w14:paraId="68D7D697" w14:textId="77777777">
        <w:trPr>
          <w:trHeight w:hRule="exact" w:val="5783"/>
        </w:trPr>
        <w:tc>
          <w:tcPr>
            <w:tcW w:w="10423" w:type="dxa"/>
            <w:gridSpan w:val="2"/>
            <w:shd w:val="clear" w:color="auto" w:fill="auto"/>
          </w:tcPr>
          <w:p w14:paraId="2BCCBF69" w14:textId="77777777" w:rsidR="008116B4" w:rsidRDefault="008116B4">
            <w:pPr>
              <w:pStyle w:val="Guidance"/>
              <w:rPr>
                <w:b/>
              </w:rPr>
            </w:pPr>
          </w:p>
        </w:tc>
      </w:tr>
      <w:tr w:rsidR="008116B4" w14:paraId="78F1D20F" w14:textId="77777777">
        <w:trPr>
          <w:cantSplit/>
          <w:trHeight w:hRule="exact" w:val="964"/>
        </w:trPr>
        <w:tc>
          <w:tcPr>
            <w:tcW w:w="10423" w:type="dxa"/>
            <w:gridSpan w:val="2"/>
            <w:shd w:val="clear" w:color="auto" w:fill="auto"/>
          </w:tcPr>
          <w:p w14:paraId="3B504894" w14:textId="77777777" w:rsidR="008116B4" w:rsidRDefault="00571706">
            <w:pPr>
              <w:rPr>
                <w:sz w:val="16"/>
              </w:rPr>
            </w:pPr>
            <w:bookmarkStart w:id="7" w:name="warningNotice"/>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bookmarkEnd w:id="7"/>
          </w:p>
          <w:p w14:paraId="11FD3AEC" w14:textId="77777777" w:rsidR="008116B4" w:rsidRDefault="008116B4">
            <w:pPr>
              <w:pStyle w:val="ZV"/>
              <w:framePr w:wrap="notBeside"/>
            </w:pPr>
          </w:p>
          <w:p w14:paraId="3ACA2B74" w14:textId="77777777" w:rsidR="008116B4" w:rsidRDefault="008116B4">
            <w:pPr>
              <w:rPr>
                <w:sz w:val="16"/>
              </w:rPr>
            </w:pPr>
          </w:p>
        </w:tc>
      </w:tr>
      <w:bookmarkEnd w:id="0"/>
    </w:tbl>
    <w:p w14:paraId="7014903E" w14:textId="77777777" w:rsidR="008116B4" w:rsidRDefault="008116B4">
      <w:pPr>
        <w:sectPr w:rsidR="008116B4">
          <w:footnotePr>
            <w:numRestart w:val="eachSect"/>
          </w:footnotePr>
          <w:pgSz w:w="11907" w:h="16840"/>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8116B4" w14:paraId="5E653251" w14:textId="77777777">
        <w:trPr>
          <w:trHeight w:hRule="exact" w:val="5670"/>
        </w:trPr>
        <w:tc>
          <w:tcPr>
            <w:tcW w:w="10423" w:type="dxa"/>
            <w:shd w:val="clear" w:color="auto" w:fill="auto"/>
          </w:tcPr>
          <w:p w14:paraId="5FEE9208" w14:textId="77777777" w:rsidR="008116B4" w:rsidRDefault="008116B4">
            <w:pPr>
              <w:pStyle w:val="Guidance"/>
            </w:pPr>
            <w:bookmarkStart w:id="8" w:name="page2"/>
          </w:p>
        </w:tc>
      </w:tr>
      <w:tr w:rsidR="008116B4" w14:paraId="659AE330" w14:textId="77777777">
        <w:trPr>
          <w:trHeight w:hRule="exact" w:val="5387"/>
        </w:trPr>
        <w:tc>
          <w:tcPr>
            <w:tcW w:w="10423" w:type="dxa"/>
            <w:shd w:val="clear" w:color="auto" w:fill="auto"/>
          </w:tcPr>
          <w:p w14:paraId="6B483F77" w14:textId="77777777" w:rsidR="008116B4" w:rsidRDefault="00571706">
            <w:pPr>
              <w:pStyle w:val="FP"/>
              <w:spacing w:after="240"/>
              <w:ind w:left="2835" w:right="2835"/>
              <w:jc w:val="center"/>
              <w:rPr>
                <w:rFonts w:ascii="Arial" w:hAnsi="Arial"/>
                <w:b/>
                <w:i/>
              </w:rPr>
            </w:pPr>
            <w:bookmarkStart w:id="9" w:name="coords3gpp"/>
            <w:r>
              <w:rPr>
                <w:rFonts w:ascii="Arial" w:hAnsi="Arial"/>
                <w:b/>
                <w:i/>
              </w:rPr>
              <w:t>3GPP</w:t>
            </w:r>
          </w:p>
          <w:p w14:paraId="4DB7A39A" w14:textId="77777777" w:rsidR="008116B4" w:rsidRDefault="00571706">
            <w:pPr>
              <w:pStyle w:val="FP"/>
              <w:pBdr>
                <w:bottom w:val="single" w:sz="6" w:space="1" w:color="auto"/>
              </w:pBdr>
              <w:ind w:left="2835" w:right="2835"/>
              <w:jc w:val="center"/>
            </w:pPr>
            <w:r>
              <w:t>Postal address</w:t>
            </w:r>
          </w:p>
          <w:p w14:paraId="190C3007" w14:textId="77777777" w:rsidR="008116B4" w:rsidRDefault="008116B4">
            <w:pPr>
              <w:pStyle w:val="FP"/>
              <w:ind w:left="2835" w:right="2835"/>
              <w:jc w:val="center"/>
              <w:rPr>
                <w:rFonts w:ascii="Arial" w:hAnsi="Arial"/>
                <w:sz w:val="18"/>
              </w:rPr>
            </w:pPr>
          </w:p>
          <w:p w14:paraId="039B314C" w14:textId="77777777" w:rsidR="008116B4" w:rsidRDefault="00571706">
            <w:pPr>
              <w:pStyle w:val="FP"/>
              <w:pBdr>
                <w:bottom w:val="single" w:sz="6" w:space="1" w:color="auto"/>
              </w:pBdr>
              <w:spacing w:before="240"/>
              <w:ind w:left="2835" w:right="2835"/>
              <w:jc w:val="center"/>
            </w:pPr>
            <w:r>
              <w:t>3GPP support office address</w:t>
            </w:r>
          </w:p>
          <w:p w14:paraId="73BEDF49" w14:textId="77777777" w:rsidR="008116B4" w:rsidRDefault="00571706">
            <w:pPr>
              <w:pStyle w:val="FP"/>
              <w:ind w:left="2835" w:right="2835"/>
              <w:jc w:val="center"/>
              <w:rPr>
                <w:rFonts w:ascii="Arial" w:hAnsi="Arial"/>
                <w:sz w:val="18"/>
                <w:lang w:val="fr-FR"/>
              </w:rPr>
            </w:pPr>
            <w:r>
              <w:rPr>
                <w:rFonts w:ascii="Arial" w:hAnsi="Arial"/>
                <w:sz w:val="18"/>
                <w:lang w:val="fr-FR"/>
              </w:rPr>
              <w:t>650 Route des Lucioles - Sophia Antipolis</w:t>
            </w:r>
          </w:p>
          <w:p w14:paraId="7C88F9F0" w14:textId="77777777" w:rsidR="008116B4" w:rsidRDefault="00571706">
            <w:pPr>
              <w:pStyle w:val="FP"/>
              <w:ind w:left="2835" w:right="2835"/>
              <w:jc w:val="center"/>
              <w:rPr>
                <w:rFonts w:ascii="Arial" w:hAnsi="Arial"/>
                <w:sz w:val="18"/>
                <w:lang w:val="fr-FR"/>
              </w:rPr>
            </w:pPr>
            <w:r>
              <w:rPr>
                <w:rFonts w:ascii="Arial" w:hAnsi="Arial"/>
                <w:sz w:val="18"/>
                <w:lang w:val="fr-FR"/>
              </w:rPr>
              <w:t>Valbonne - FRANCE</w:t>
            </w:r>
          </w:p>
          <w:p w14:paraId="2DE9674C" w14:textId="77777777" w:rsidR="008116B4" w:rsidRDefault="00571706">
            <w:pPr>
              <w:pStyle w:val="FP"/>
              <w:spacing w:after="20"/>
              <w:ind w:left="2835" w:right="2835"/>
              <w:jc w:val="center"/>
              <w:rPr>
                <w:rFonts w:ascii="Arial" w:hAnsi="Arial"/>
                <w:sz w:val="18"/>
              </w:rPr>
            </w:pPr>
            <w:r>
              <w:rPr>
                <w:rFonts w:ascii="Arial" w:hAnsi="Arial"/>
                <w:sz w:val="18"/>
              </w:rPr>
              <w:t>Tel.: +33 4 92 94 42 00 Fax: +33 4 93 65 47 16</w:t>
            </w:r>
          </w:p>
          <w:p w14:paraId="6E2C92DE" w14:textId="77777777" w:rsidR="008116B4" w:rsidRDefault="00571706">
            <w:pPr>
              <w:pStyle w:val="FP"/>
              <w:pBdr>
                <w:bottom w:val="single" w:sz="6" w:space="1" w:color="auto"/>
              </w:pBdr>
              <w:spacing w:before="240"/>
              <w:ind w:left="2835" w:right="2835"/>
              <w:jc w:val="center"/>
            </w:pPr>
            <w:r>
              <w:t>Internet</w:t>
            </w:r>
          </w:p>
          <w:p w14:paraId="3F0B3AB2" w14:textId="77777777" w:rsidR="008116B4" w:rsidRDefault="00571706">
            <w:pPr>
              <w:pStyle w:val="FP"/>
              <w:ind w:left="2835" w:right="2835"/>
              <w:jc w:val="center"/>
              <w:rPr>
                <w:rFonts w:ascii="Arial" w:hAnsi="Arial"/>
                <w:sz w:val="18"/>
              </w:rPr>
            </w:pPr>
            <w:r>
              <w:rPr>
                <w:rFonts w:ascii="Arial" w:hAnsi="Arial"/>
                <w:sz w:val="18"/>
              </w:rPr>
              <w:t>http://www.3gpp.org</w:t>
            </w:r>
            <w:bookmarkEnd w:id="9"/>
          </w:p>
          <w:p w14:paraId="2CD795CF" w14:textId="77777777" w:rsidR="008116B4" w:rsidRDefault="008116B4"/>
        </w:tc>
      </w:tr>
      <w:tr w:rsidR="008116B4" w14:paraId="2786A19F" w14:textId="77777777">
        <w:tc>
          <w:tcPr>
            <w:tcW w:w="10423" w:type="dxa"/>
            <w:shd w:val="clear" w:color="auto" w:fill="auto"/>
            <w:vAlign w:val="bottom"/>
          </w:tcPr>
          <w:p w14:paraId="020AA319" w14:textId="77777777" w:rsidR="008116B4" w:rsidRDefault="00571706">
            <w:pPr>
              <w:pStyle w:val="FP"/>
              <w:pBdr>
                <w:bottom w:val="single" w:sz="6" w:space="1" w:color="auto"/>
              </w:pBdr>
              <w:spacing w:after="240"/>
              <w:jc w:val="center"/>
              <w:rPr>
                <w:rFonts w:ascii="Arial" w:hAnsi="Arial"/>
                <w:b/>
                <w:i/>
              </w:rPr>
            </w:pPr>
            <w:bookmarkStart w:id="10" w:name="copyrightNotification"/>
            <w:r>
              <w:rPr>
                <w:rFonts w:ascii="Arial" w:hAnsi="Arial"/>
                <w:b/>
                <w:i/>
              </w:rPr>
              <w:t>Copyright Notification</w:t>
            </w:r>
          </w:p>
          <w:p w14:paraId="6D1FB6D1" w14:textId="77777777" w:rsidR="008116B4" w:rsidRDefault="00571706">
            <w:pPr>
              <w:pStyle w:val="FP"/>
              <w:jc w:val="center"/>
            </w:pPr>
            <w:r>
              <w:t>No part may be reproduced except as authorized by written permission.</w:t>
            </w:r>
            <w:r>
              <w:br/>
              <w:t>The copyright and the foregoing restriction extend to reproduction in all media.</w:t>
            </w:r>
          </w:p>
          <w:p w14:paraId="74B56DBB" w14:textId="77777777" w:rsidR="008116B4" w:rsidRDefault="008116B4">
            <w:pPr>
              <w:pStyle w:val="FP"/>
              <w:jc w:val="center"/>
            </w:pPr>
          </w:p>
          <w:p w14:paraId="6F3F8ECD" w14:textId="63CE6F3D" w:rsidR="008116B4" w:rsidRDefault="00571706">
            <w:pPr>
              <w:pStyle w:val="FP"/>
              <w:jc w:val="center"/>
              <w:rPr>
                <w:sz w:val="18"/>
              </w:rPr>
            </w:pPr>
            <w:r>
              <w:rPr>
                <w:sz w:val="18"/>
              </w:rPr>
              <w:t xml:space="preserve">© </w:t>
            </w:r>
            <w:bookmarkStart w:id="11" w:name="copyrightDate"/>
            <w:r>
              <w:rPr>
                <w:sz w:val="18"/>
              </w:rPr>
              <w:t>202</w:t>
            </w:r>
            <w:bookmarkEnd w:id="11"/>
            <w:r w:rsidR="00DB2CE4">
              <w:rPr>
                <w:sz w:val="18"/>
              </w:rPr>
              <w:t>3</w:t>
            </w:r>
            <w:r>
              <w:rPr>
                <w:sz w:val="18"/>
              </w:rPr>
              <w:t>, 3GPP Organizational Partners (ARIB, ATIS, CCSA, ETSI, TSDSI, TTA, TTC).</w:t>
            </w:r>
            <w:bookmarkStart w:id="12" w:name="copyrightaddon"/>
            <w:bookmarkEnd w:id="12"/>
          </w:p>
          <w:p w14:paraId="74562FA7" w14:textId="77777777" w:rsidR="008116B4" w:rsidRDefault="00571706">
            <w:pPr>
              <w:pStyle w:val="FP"/>
              <w:jc w:val="center"/>
              <w:rPr>
                <w:sz w:val="18"/>
              </w:rPr>
            </w:pPr>
            <w:r>
              <w:rPr>
                <w:sz w:val="18"/>
              </w:rPr>
              <w:t>All rights reserved.</w:t>
            </w:r>
          </w:p>
          <w:p w14:paraId="296F0A23" w14:textId="77777777" w:rsidR="008116B4" w:rsidRDefault="008116B4">
            <w:pPr>
              <w:pStyle w:val="FP"/>
              <w:rPr>
                <w:sz w:val="18"/>
              </w:rPr>
            </w:pPr>
          </w:p>
          <w:p w14:paraId="23E4ACEB" w14:textId="77777777" w:rsidR="008116B4" w:rsidRDefault="00571706">
            <w:pPr>
              <w:pStyle w:val="FP"/>
              <w:rPr>
                <w:sz w:val="18"/>
              </w:rPr>
            </w:pPr>
            <w:r>
              <w:rPr>
                <w:sz w:val="18"/>
              </w:rPr>
              <w:t>UMTS™ is a Trade Mark of ETSI registered for the benefit of its members</w:t>
            </w:r>
          </w:p>
          <w:p w14:paraId="16CA82CC" w14:textId="77777777" w:rsidR="008116B4" w:rsidRDefault="00571706">
            <w:pPr>
              <w:pStyle w:val="FP"/>
              <w:rPr>
                <w:sz w:val="18"/>
              </w:rPr>
            </w:pPr>
            <w:r>
              <w:rPr>
                <w:sz w:val="18"/>
              </w:rPr>
              <w:t>3GPP™ is a Trade Mark of ETSI registered for the benefit of its Members and of the 3GPP Organizational Partners</w:t>
            </w:r>
            <w:r>
              <w:rPr>
                <w:sz w:val="18"/>
              </w:rPr>
              <w:br/>
              <w:t>LTE™ is a Trade Mark of ETSI registered for the benefit of its Members and of the 3GPP Organizational Partners</w:t>
            </w:r>
          </w:p>
          <w:p w14:paraId="72089443" w14:textId="77777777" w:rsidR="008116B4" w:rsidRDefault="00571706">
            <w:pPr>
              <w:pStyle w:val="FP"/>
              <w:rPr>
                <w:sz w:val="18"/>
              </w:rPr>
            </w:pPr>
            <w:r>
              <w:rPr>
                <w:sz w:val="18"/>
              </w:rPr>
              <w:t>GSM® and the GSM logo are registered and owned by the GSM Association</w:t>
            </w:r>
            <w:bookmarkEnd w:id="10"/>
          </w:p>
          <w:p w14:paraId="4E2CCB78" w14:textId="77777777" w:rsidR="008116B4" w:rsidRDefault="008116B4"/>
        </w:tc>
      </w:tr>
      <w:bookmarkEnd w:id="8"/>
    </w:tbl>
    <w:p w14:paraId="72F3213B" w14:textId="77777777" w:rsidR="008116B4" w:rsidRDefault="00571706" w:rsidP="00A90B95">
      <w:pPr>
        <w:pStyle w:val="TT"/>
        <w:outlineLvl w:val="0"/>
      </w:pPr>
      <w:r>
        <w:br w:type="page"/>
      </w:r>
      <w:bookmarkStart w:id="13" w:name="tableOfContents"/>
      <w:bookmarkEnd w:id="13"/>
      <w:r>
        <w:lastRenderedPageBreak/>
        <w:t>Contents</w:t>
      </w:r>
    </w:p>
    <w:p w14:paraId="744ED7C8" w14:textId="77777777" w:rsidR="00DC003E" w:rsidRDefault="00FB0178">
      <w:pPr>
        <w:pStyle w:val="TOC1"/>
        <w:rPr>
          <w:rFonts w:asciiTheme="minorHAnsi" w:eastAsiaTheme="minorEastAsia" w:hAnsiTheme="minorHAnsi" w:cstheme="minorBidi"/>
          <w:noProof/>
          <w:kern w:val="2"/>
          <w:sz w:val="21"/>
          <w:szCs w:val="22"/>
          <w:lang w:val="en-US" w:eastAsia="zh-CN"/>
        </w:rPr>
      </w:pPr>
      <w:r>
        <w:fldChar w:fldCharType="begin"/>
      </w:r>
      <w:r w:rsidR="00571706">
        <w:instrText xml:space="preserve"> TOC \o "1-9" </w:instrText>
      </w:r>
      <w:r>
        <w:fldChar w:fldCharType="separate"/>
      </w:r>
      <w:r w:rsidR="00DC003E">
        <w:rPr>
          <w:noProof/>
        </w:rPr>
        <w:t>Foreword</w:t>
      </w:r>
      <w:r w:rsidR="00DC003E">
        <w:rPr>
          <w:noProof/>
        </w:rPr>
        <w:tab/>
      </w:r>
      <w:r w:rsidR="00DC003E">
        <w:rPr>
          <w:noProof/>
        </w:rPr>
        <w:fldChar w:fldCharType="begin"/>
      </w:r>
      <w:r w:rsidR="00DC003E">
        <w:rPr>
          <w:noProof/>
        </w:rPr>
        <w:instrText xml:space="preserve"> PAGEREF _Toc125659626 \h </w:instrText>
      </w:r>
      <w:r w:rsidR="00DC003E">
        <w:rPr>
          <w:noProof/>
        </w:rPr>
      </w:r>
      <w:r w:rsidR="00DC003E">
        <w:rPr>
          <w:noProof/>
        </w:rPr>
        <w:fldChar w:fldCharType="separate"/>
      </w:r>
      <w:r w:rsidR="00DC003E">
        <w:rPr>
          <w:noProof/>
        </w:rPr>
        <w:t>8</w:t>
      </w:r>
      <w:r w:rsidR="00DC003E">
        <w:rPr>
          <w:noProof/>
        </w:rPr>
        <w:fldChar w:fldCharType="end"/>
      </w:r>
    </w:p>
    <w:p w14:paraId="0FB8FD89" w14:textId="77777777" w:rsidR="00DC003E" w:rsidRDefault="00DC003E">
      <w:pPr>
        <w:pStyle w:val="TOC1"/>
        <w:rPr>
          <w:rFonts w:asciiTheme="minorHAnsi" w:eastAsiaTheme="minorEastAsia" w:hAnsiTheme="minorHAnsi" w:cstheme="minorBidi"/>
          <w:noProof/>
          <w:kern w:val="2"/>
          <w:sz w:val="21"/>
          <w:szCs w:val="22"/>
          <w:lang w:val="en-US" w:eastAsia="zh-CN"/>
        </w:rPr>
      </w:pPr>
      <w:r>
        <w:rPr>
          <w:noProof/>
        </w:rPr>
        <w:t>Introduction</w:t>
      </w:r>
      <w:r>
        <w:rPr>
          <w:noProof/>
        </w:rPr>
        <w:tab/>
      </w:r>
      <w:r>
        <w:rPr>
          <w:noProof/>
        </w:rPr>
        <w:fldChar w:fldCharType="begin"/>
      </w:r>
      <w:r>
        <w:rPr>
          <w:noProof/>
        </w:rPr>
        <w:instrText xml:space="preserve"> PAGEREF _Toc125659627 \h </w:instrText>
      </w:r>
      <w:r>
        <w:rPr>
          <w:noProof/>
        </w:rPr>
      </w:r>
      <w:r>
        <w:rPr>
          <w:noProof/>
        </w:rPr>
        <w:fldChar w:fldCharType="separate"/>
      </w:r>
      <w:r>
        <w:rPr>
          <w:noProof/>
        </w:rPr>
        <w:t>9</w:t>
      </w:r>
      <w:r>
        <w:rPr>
          <w:noProof/>
        </w:rPr>
        <w:fldChar w:fldCharType="end"/>
      </w:r>
    </w:p>
    <w:p w14:paraId="46E31735" w14:textId="77777777" w:rsidR="00DC003E" w:rsidRDefault="00DC003E">
      <w:pPr>
        <w:pStyle w:val="TOC1"/>
        <w:rPr>
          <w:rFonts w:asciiTheme="minorHAnsi" w:eastAsiaTheme="minorEastAsia" w:hAnsiTheme="minorHAnsi" w:cstheme="minorBidi"/>
          <w:noProof/>
          <w:kern w:val="2"/>
          <w:sz w:val="21"/>
          <w:szCs w:val="22"/>
          <w:lang w:val="en-US" w:eastAsia="zh-CN"/>
        </w:rPr>
      </w:pPr>
      <w:r>
        <w:rPr>
          <w:noProof/>
        </w:rPr>
        <w:t>1</w:t>
      </w:r>
      <w:r>
        <w:rPr>
          <w:rFonts w:asciiTheme="minorHAnsi" w:eastAsiaTheme="minorEastAsia" w:hAnsiTheme="minorHAnsi" w:cstheme="minorBidi"/>
          <w:noProof/>
          <w:kern w:val="2"/>
          <w:sz w:val="21"/>
          <w:szCs w:val="22"/>
          <w:lang w:val="en-US" w:eastAsia="zh-CN"/>
        </w:rPr>
        <w:tab/>
      </w:r>
      <w:r>
        <w:rPr>
          <w:noProof/>
        </w:rPr>
        <w:t>Scope</w:t>
      </w:r>
      <w:r>
        <w:rPr>
          <w:noProof/>
        </w:rPr>
        <w:tab/>
      </w:r>
      <w:r>
        <w:rPr>
          <w:noProof/>
        </w:rPr>
        <w:fldChar w:fldCharType="begin"/>
      </w:r>
      <w:r>
        <w:rPr>
          <w:noProof/>
        </w:rPr>
        <w:instrText xml:space="preserve"> PAGEREF _Toc125659628 \h </w:instrText>
      </w:r>
      <w:r>
        <w:rPr>
          <w:noProof/>
        </w:rPr>
      </w:r>
      <w:r>
        <w:rPr>
          <w:noProof/>
        </w:rPr>
        <w:fldChar w:fldCharType="separate"/>
      </w:r>
      <w:r>
        <w:rPr>
          <w:noProof/>
        </w:rPr>
        <w:t>10</w:t>
      </w:r>
      <w:r>
        <w:rPr>
          <w:noProof/>
        </w:rPr>
        <w:fldChar w:fldCharType="end"/>
      </w:r>
    </w:p>
    <w:p w14:paraId="10FE2D11" w14:textId="77777777" w:rsidR="00DC003E" w:rsidRDefault="00DC003E">
      <w:pPr>
        <w:pStyle w:val="TOC1"/>
        <w:rPr>
          <w:rFonts w:asciiTheme="minorHAnsi" w:eastAsiaTheme="minorEastAsia" w:hAnsiTheme="minorHAnsi" w:cstheme="minorBidi"/>
          <w:noProof/>
          <w:kern w:val="2"/>
          <w:sz w:val="21"/>
          <w:szCs w:val="22"/>
          <w:lang w:val="en-US" w:eastAsia="zh-CN"/>
        </w:rPr>
      </w:pPr>
      <w:r>
        <w:rPr>
          <w:noProof/>
        </w:rPr>
        <w:t>2</w:t>
      </w:r>
      <w:r>
        <w:rPr>
          <w:rFonts w:asciiTheme="minorHAnsi" w:eastAsiaTheme="minorEastAsia" w:hAnsiTheme="minorHAnsi" w:cstheme="minorBidi"/>
          <w:noProof/>
          <w:kern w:val="2"/>
          <w:sz w:val="21"/>
          <w:szCs w:val="22"/>
          <w:lang w:val="en-US" w:eastAsia="zh-CN"/>
        </w:rPr>
        <w:tab/>
      </w:r>
      <w:r>
        <w:rPr>
          <w:noProof/>
        </w:rPr>
        <w:t>References</w:t>
      </w:r>
      <w:r>
        <w:rPr>
          <w:noProof/>
        </w:rPr>
        <w:tab/>
      </w:r>
      <w:r>
        <w:rPr>
          <w:noProof/>
        </w:rPr>
        <w:fldChar w:fldCharType="begin"/>
      </w:r>
      <w:r>
        <w:rPr>
          <w:noProof/>
        </w:rPr>
        <w:instrText xml:space="preserve"> PAGEREF _Toc125659629 \h </w:instrText>
      </w:r>
      <w:r>
        <w:rPr>
          <w:noProof/>
        </w:rPr>
      </w:r>
      <w:r>
        <w:rPr>
          <w:noProof/>
        </w:rPr>
        <w:fldChar w:fldCharType="separate"/>
      </w:r>
      <w:r>
        <w:rPr>
          <w:noProof/>
        </w:rPr>
        <w:t>10</w:t>
      </w:r>
      <w:r>
        <w:rPr>
          <w:noProof/>
        </w:rPr>
        <w:fldChar w:fldCharType="end"/>
      </w:r>
    </w:p>
    <w:p w14:paraId="02138C5E" w14:textId="77777777" w:rsidR="00DC003E" w:rsidRDefault="00DC003E">
      <w:pPr>
        <w:pStyle w:val="TOC1"/>
        <w:rPr>
          <w:rFonts w:asciiTheme="minorHAnsi" w:eastAsiaTheme="minorEastAsia" w:hAnsiTheme="minorHAnsi" w:cstheme="minorBidi"/>
          <w:noProof/>
          <w:kern w:val="2"/>
          <w:sz w:val="21"/>
          <w:szCs w:val="22"/>
          <w:lang w:val="en-US" w:eastAsia="zh-CN"/>
        </w:rPr>
      </w:pPr>
      <w:r>
        <w:rPr>
          <w:noProof/>
        </w:rPr>
        <w:t>3</w:t>
      </w:r>
      <w:r>
        <w:rPr>
          <w:rFonts w:asciiTheme="minorHAnsi" w:eastAsiaTheme="minorEastAsia" w:hAnsiTheme="minorHAnsi" w:cstheme="minorBidi"/>
          <w:noProof/>
          <w:kern w:val="2"/>
          <w:sz w:val="21"/>
          <w:szCs w:val="22"/>
          <w:lang w:val="en-US" w:eastAsia="zh-CN"/>
        </w:rPr>
        <w:tab/>
      </w:r>
      <w:r>
        <w:rPr>
          <w:noProof/>
        </w:rPr>
        <w:t>Definitions of terms, symbols and abbreviations</w:t>
      </w:r>
      <w:r>
        <w:rPr>
          <w:noProof/>
        </w:rPr>
        <w:tab/>
      </w:r>
      <w:r>
        <w:rPr>
          <w:noProof/>
        </w:rPr>
        <w:fldChar w:fldCharType="begin"/>
      </w:r>
      <w:r>
        <w:rPr>
          <w:noProof/>
        </w:rPr>
        <w:instrText xml:space="preserve"> PAGEREF _Toc125659630 \h </w:instrText>
      </w:r>
      <w:r>
        <w:rPr>
          <w:noProof/>
        </w:rPr>
      </w:r>
      <w:r>
        <w:rPr>
          <w:noProof/>
        </w:rPr>
        <w:fldChar w:fldCharType="separate"/>
      </w:r>
      <w:r>
        <w:rPr>
          <w:noProof/>
        </w:rPr>
        <w:t>11</w:t>
      </w:r>
      <w:r>
        <w:rPr>
          <w:noProof/>
        </w:rPr>
        <w:fldChar w:fldCharType="end"/>
      </w:r>
    </w:p>
    <w:p w14:paraId="42FCA58D" w14:textId="77777777" w:rsidR="00DC003E" w:rsidRDefault="00DC003E">
      <w:pPr>
        <w:pStyle w:val="TOC2"/>
        <w:rPr>
          <w:rFonts w:asciiTheme="minorHAnsi" w:eastAsiaTheme="minorEastAsia" w:hAnsiTheme="minorHAnsi" w:cstheme="minorBidi"/>
          <w:noProof/>
          <w:kern w:val="2"/>
          <w:sz w:val="21"/>
          <w:szCs w:val="22"/>
          <w:lang w:val="en-US" w:eastAsia="zh-CN"/>
        </w:rPr>
      </w:pPr>
      <w:r>
        <w:rPr>
          <w:noProof/>
        </w:rPr>
        <w:t>3.1</w:t>
      </w:r>
      <w:r>
        <w:rPr>
          <w:rFonts w:asciiTheme="minorHAnsi" w:eastAsiaTheme="minorEastAsia" w:hAnsiTheme="minorHAnsi" w:cstheme="minorBidi"/>
          <w:noProof/>
          <w:kern w:val="2"/>
          <w:sz w:val="21"/>
          <w:szCs w:val="22"/>
          <w:lang w:val="en-US" w:eastAsia="zh-CN"/>
        </w:rPr>
        <w:tab/>
      </w:r>
      <w:r>
        <w:rPr>
          <w:noProof/>
        </w:rPr>
        <w:t>Terms</w:t>
      </w:r>
      <w:r>
        <w:rPr>
          <w:noProof/>
        </w:rPr>
        <w:tab/>
      </w:r>
      <w:r>
        <w:rPr>
          <w:noProof/>
        </w:rPr>
        <w:fldChar w:fldCharType="begin"/>
      </w:r>
      <w:r>
        <w:rPr>
          <w:noProof/>
        </w:rPr>
        <w:instrText xml:space="preserve"> PAGEREF _Toc125659631 \h </w:instrText>
      </w:r>
      <w:r>
        <w:rPr>
          <w:noProof/>
        </w:rPr>
      </w:r>
      <w:r>
        <w:rPr>
          <w:noProof/>
        </w:rPr>
        <w:fldChar w:fldCharType="separate"/>
      </w:r>
      <w:r>
        <w:rPr>
          <w:noProof/>
        </w:rPr>
        <w:t>11</w:t>
      </w:r>
      <w:r>
        <w:rPr>
          <w:noProof/>
        </w:rPr>
        <w:fldChar w:fldCharType="end"/>
      </w:r>
    </w:p>
    <w:p w14:paraId="7167DCED" w14:textId="77777777" w:rsidR="00DC003E" w:rsidRDefault="00DC003E">
      <w:pPr>
        <w:pStyle w:val="TOC2"/>
        <w:rPr>
          <w:rFonts w:asciiTheme="minorHAnsi" w:eastAsiaTheme="minorEastAsia" w:hAnsiTheme="minorHAnsi" w:cstheme="minorBidi"/>
          <w:noProof/>
          <w:kern w:val="2"/>
          <w:sz w:val="21"/>
          <w:szCs w:val="22"/>
          <w:lang w:val="en-US" w:eastAsia="zh-CN"/>
        </w:rPr>
      </w:pPr>
      <w:r>
        <w:rPr>
          <w:noProof/>
        </w:rPr>
        <w:t>3.2</w:t>
      </w:r>
      <w:r>
        <w:rPr>
          <w:rFonts w:asciiTheme="minorHAnsi" w:eastAsiaTheme="minorEastAsia" w:hAnsiTheme="minorHAnsi" w:cstheme="minorBidi"/>
          <w:noProof/>
          <w:kern w:val="2"/>
          <w:sz w:val="21"/>
          <w:szCs w:val="22"/>
          <w:lang w:val="en-US" w:eastAsia="zh-CN"/>
        </w:rPr>
        <w:tab/>
      </w:r>
      <w:r>
        <w:rPr>
          <w:noProof/>
        </w:rPr>
        <w:t>Symbols</w:t>
      </w:r>
      <w:r>
        <w:rPr>
          <w:noProof/>
        </w:rPr>
        <w:tab/>
      </w:r>
      <w:r>
        <w:rPr>
          <w:noProof/>
        </w:rPr>
        <w:fldChar w:fldCharType="begin"/>
      </w:r>
      <w:r>
        <w:rPr>
          <w:noProof/>
        </w:rPr>
        <w:instrText xml:space="preserve"> PAGEREF _Toc125659632 \h </w:instrText>
      </w:r>
      <w:r>
        <w:rPr>
          <w:noProof/>
        </w:rPr>
      </w:r>
      <w:r>
        <w:rPr>
          <w:noProof/>
        </w:rPr>
        <w:fldChar w:fldCharType="separate"/>
      </w:r>
      <w:r>
        <w:rPr>
          <w:noProof/>
        </w:rPr>
        <w:t>11</w:t>
      </w:r>
      <w:r>
        <w:rPr>
          <w:noProof/>
        </w:rPr>
        <w:fldChar w:fldCharType="end"/>
      </w:r>
    </w:p>
    <w:p w14:paraId="3893649D" w14:textId="77777777" w:rsidR="00DC003E" w:rsidRDefault="00DC003E">
      <w:pPr>
        <w:pStyle w:val="TOC2"/>
        <w:rPr>
          <w:rFonts w:asciiTheme="minorHAnsi" w:eastAsiaTheme="minorEastAsia" w:hAnsiTheme="minorHAnsi" w:cstheme="minorBidi"/>
          <w:noProof/>
          <w:kern w:val="2"/>
          <w:sz w:val="21"/>
          <w:szCs w:val="22"/>
          <w:lang w:val="en-US" w:eastAsia="zh-CN"/>
        </w:rPr>
      </w:pPr>
      <w:r>
        <w:rPr>
          <w:noProof/>
        </w:rPr>
        <w:t>3.3</w:t>
      </w:r>
      <w:r>
        <w:rPr>
          <w:rFonts w:asciiTheme="minorHAnsi" w:eastAsiaTheme="minorEastAsia" w:hAnsiTheme="minorHAnsi" w:cstheme="minorBidi"/>
          <w:noProof/>
          <w:kern w:val="2"/>
          <w:sz w:val="21"/>
          <w:szCs w:val="22"/>
          <w:lang w:val="en-US" w:eastAsia="zh-CN"/>
        </w:rPr>
        <w:tab/>
      </w:r>
      <w:r>
        <w:rPr>
          <w:noProof/>
        </w:rPr>
        <w:t>Abbreviations</w:t>
      </w:r>
      <w:r>
        <w:rPr>
          <w:noProof/>
        </w:rPr>
        <w:tab/>
      </w:r>
      <w:r>
        <w:rPr>
          <w:noProof/>
        </w:rPr>
        <w:fldChar w:fldCharType="begin"/>
      </w:r>
      <w:r>
        <w:rPr>
          <w:noProof/>
        </w:rPr>
        <w:instrText xml:space="preserve"> PAGEREF _Toc125659633 \h </w:instrText>
      </w:r>
      <w:r>
        <w:rPr>
          <w:noProof/>
        </w:rPr>
      </w:r>
      <w:r>
        <w:rPr>
          <w:noProof/>
        </w:rPr>
        <w:fldChar w:fldCharType="separate"/>
      </w:r>
      <w:r>
        <w:rPr>
          <w:noProof/>
        </w:rPr>
        <w:t>11</w:t>
      </w:r>
      <w:r>
        <w:rPr>
          <w:noProof/>
        </w:rPr>
        <w:fldChar w:fldCharType="end"/>
      </w:r>
    </w:p>
    <w:p w14:paraId="09879FE6" w14:textId="77777777" w:rsidR="00DC003E" w:rsidRDefault="00DC003E">
      <w:pPr>
        <w:pStyle w:val="TOC1"/>
        <w:rPr>
          <w:rFonts w:asciiTheme="minorHAnsi" w:eastAsiaTheme="minorEastAsia" w:hAnsiTheme="minorHAnsi" w:cstheme="minorBidi"/>
          <w:noProof/>
          <w:kern w:val="2"/>
          <w:sz w:val="21"/>
          <w:szCs w:val="22"/>
          <w:lang w:val="en-US" w:eastAsia="zh-CN"/>
        </w:rPr>
      </w:pPr>
      <w:r>
        <w:rPr>
          <w:noProof/>
        </w:rPr>
        <w:t>4</w:t>
      </w:r>
      <w:r>
        <w:rPr>
          <w:rFonts w:asciiTheme="minorHAnsi" w:eastAsiaTheme="minorEastAsia" w:hAnsiTheme="minorHAnsi" w:cstheme="minorBidi"/>
          <w:noProof/>
          <w:kern w:val="2"/>
          <w:sz w:val="21"/>
          <w:szCs w:val="22"/>
          <w:lang w:val="en-US" w:eastAsia="zh-CN"/>
        </w:rPr>
        <w:tab/>
      </w:r>
      <w:r w:rsidRPr="004E5AA1">
        <w:rPr>
          <w:rFonts w:eastAsia="SimSun"/>
          <w:noProof/>
          <w:lang w:val="en-US" w:eastAsia="zh-CN"/>
        </w:rPr>
        <w:t>Overview</w:t>
      </w:r>
      <w:r>
        <w:rPr>
          <w:noProof/>
        </w:rPr>
        <w:tab/>
      </w:r>
      <w:r>
        <w:rPr>
          <w:noProof/>
        </w:rPr>
        <w:fldChar w:fldCharType="begin"/>
      </w:r>
      <w:r>
        <w:rPr>
          <w:noProof/>
        </w:rPr>
        <w:instrText xml:space="preserve"> PAGEREF _Toc125659634 \h </w:instrText>
      </w:r>
      <w:r>
        <w:rPr>
          <w:noProof/>
        </w:rPr>
      </w:r>
      <w:r>
        <w:rPr>
          <w:noProof/>
        </w:rPr>
        <w:fldChar w:fldCharType="separate"/>
      </w:r>
      <w:r>
        <w:rPr>
          <w:noProof/>
        </w:rPr>
        <w:t>11</w:t>
      </w:r>
      <w:r>
        <w:rPr>
          <w:noProof/>
        </w:rPr>
        <w:fldChar w:fldCharType="end"/>
      </w:r>
    </w:p>
    <w:p w14:paraId="330DEB42" w14:textId="77777777" w:rsidR="00DC003E" w:rsidRDefault="00DC003E">
      <w:pPr>
        <w:pStyle w:val="TOC2"/>
        <w:rPr>
          <w:rFonts w:asciiTheme="minorHAnsi" w:eastAsiaTheme="minorEastAsia" w:hAnsiTheme="minorHAnsi" w:cstheme="minorBidi"/>
          <w:noProof/>
          <w:kern w:val="2"/>
          <w:sz w:val="21"/>
          <w:szCs w:val="22"/>
          <w:lang w:val="en-US" w:eastAsia="zh-CN"/>
        </w:rPr>
      </w:pPr>
      <w:r>
        <w:rPr>
          <w:noProof/>
        </w:rPr>
        <w:t>4.1</w:t>
      </w:r>
      <w:r>
        <w:rPr>
          <w:rFonts w:asciiTheme="minorHAnsi" w:eastAsiaTheme="minorEastAsia" w:hAnsiTheme="minorHAnsi" w:cstheme="minorBidi"/>
          <w:noProof/>
          <w:kern w:val="2"/>
          <w:sz w:val="21"/>
          <w:szCs w:val="22"/>
          <w:lang w:val="en-US" w:eastAsia="zh-CN"/>
        </w:rPr>
        <w:tab/>
      </w:r>
      <w:r>
        <w:rPr>
          <w:noProof/>
        </w:rPr>
        <w:t>VAL server registration</w:t>
      </w:r>
      <w:r>
        <w:rPr>
          <w:noProof/>
        </w:rPr>
        <w:tab/>
      </w:r>
      <w:r>
        <w:rPr>
          <w:noProof/>
        </w:rPr>
        <w:fldChar w:fldCharType="begin"/>
      </w:r>
      <w:r>
        <w:rPr>
          <w:noProof/>
        </w:rPr>
        <w:instrText xml:space="preserve"> PAGEREF _Toc125659635 \h </w:instrText>
      </w:r>
      <w:r>
        <w:rPr>
          <w:noProof/>
        </w:rPr>
      </w:r>
      <w:r>
        <w:rPr>
          <w:noProof/>
        </w:rPr>
        <w:fldChar w:fldCharType="separate"/>
      </w:r>
      <w:r>
        <w:rPr>
          <w:noProof/>
        </w:rPr>
        <w:t>11</w:t>
      </w:r>
      <w:r>
        <w:rPr>
          <w:noProof/>
        </w:rPr>
        <w:fldChar w:fldCharType="end"/>
      </w:r>
    </w:p>
    <w:p w14:paraId="38071F5D" w14:textId="77777777" w:rsidR="00DC003E" w:rsidRDefault="00DC003E">
      <w:pPr>
        <w:pStyle w:val="TOC2"/>
        <w:rPr>
          <w:rFonts w:asciiTheme="minorHAnsi" w:eastAsiaTheme="minorEastAsia" w:hAnsiTheme="minorHAnsi" w:cstheme="minorBidi"/>
          <w:noProof/>
          <w:kern w:val="2"/>
          <w:sz w:val="21"/>
          <w:szCs w:val="22"/>
          <w:lang w:val="en-US" w:eastAsia="zh-CN"/>
        </w:rPr>
      </w:pPr>
      <w:r>
        <w:rPr>
          <w:noProof/>
        </w:rPr>
        <w:t>4.</w:t>
      </w:r>
      <w:r w:rsidRPr="004E5AA1">
        <w:rPr>
          <w:rFonts w:eastAsiaTheme="minorEastAsia"/>
          <w:noProof/>
          <w:lang w:eastAsia="zh-CN"/>
        </w:rPr>
        <w:t>2</w:t>
      </w:r>
      <w:r>
        <w:rPr>
          <w:rFonts w:asciiTheme="minorHAnsi" w:eastAsiaTheme="minorEastAsia" w:hAnsiTheme="minorHAnsi" w:cstheme="minorBidi"/>
          <w:noProof/>
          <w:kern w:val="2"/>
          <w:sz w:val="21"/>
          <w:szCs w:val="22"/>
          <w:lang w:val="en-US" w:eastAsia="zh-CN"/>
        </w:rPr>
        <w:tab/>
      </w:r>
      <w:r>
        <w:rPr>
          <w:noProof/>
        </w:rPr>
        <w:t>Slice API configuration and translation</w:t>
      </w:r>
      <w:r>
        <w:rPr>
          <w:noProof/>
        </w:rPr>
        <w:tab/>
      </w:r>
      <w:r>
        <w:rPr>
          <w:noProof/>
        </w:rPr>
        <w:fldChar w:fldCharType="begin"/>
      </w:r>
      <w:r>
        <w:rPr>
          <w:noProof/>
        </w:rPr>
        <w:instrText xml:space="preserve"> PAGEREF _Toc125659636 \h </w:instrText>
      </w:r>
      <w:r>
        <w:rPr>
          <w:noProof/>
        </w:rPr>
      </w:r>
      <w:r>
        <w:rPr>
          <w:noProof/>
        </w:rPr>
        <w:fldChar w:fldCharType="separate"/>
      </w:r>
      <w:r>
        <w:rPr>
          <w:noProof/>
        </w:rPr>
        <w:t>11</w:t>
      </w:r>
      <w:r>
        <w:rPr>
          <w:noProof/>
        </w:rPr>
        <w:fldChar w:fldCharType="end"/>
      </w:r>
    </w:p>
    <w:p w14:paraId="044B0B34" w14:textId="77777777" w:rsidR="00DC003E" w:rsidRDefault="00DC003E">
      <w:pPr>
        <w:pStyle w:val="TOC2"/>
        <w:rPr>
          <w:rFonts w:asciiTheme="minorHAnsi" w:eastAsiaTheme="minorEastAsia" w:hAnsiTheme="minorHAnsi" w:cstheme="minorBidi"/>
          <w:noProof/>
          <w:kern w:val="2"/>
          <w:sz w:val="21"/>
          <w:szCs w:val="22"/>
          <w:lang w:val="en-US" w:eastAsia="zh-CN"/>
        </w:rPr>
      </w:pPr>
      <w:r>
        <w:rPr>
          <w:noProof/>
        </w:rPr>
        <w:t>4.</w:t>
      </w:r>
      <w:r w:rsidRPr="004E5AA1">
        <w:rPr>
          <w:rFonts w:eastAsiaTheme="minorEastAsia"/>
          <w:noProof/>
          <w:lang w:eastAsia="zh-CN"/>
        </w:rPr>
        <w:t>3</w:t>
      </w:r>
      <w:r>
        <w:rPr>
          <w:rFonts w:asciiTheme="minorHAnsi" w:eastAsiaTheme="minorEastAsia" w:hAnsiTheme="minorHAnsi" w:cstheme="minorBidi"/>
          <w:noProof/>
          <w:kern w:val="2"/>
          <w:sz w:val="21"/>
          <w:szCs w:val="22"/>
          <w:lang w:val="en-US" w:eastAsia="zh-CN"/>
        </w:rPr>
        <w:tab/>
      </w:r>
      <w:r>
        <w:rPr>
          <w:noProof/>
        </w:rPr>
        <w:t>Application layer network slice lifecycle management</w:t>
      </w:r>
      <w:r>
        <w:rPr>
          <w:noProof/>
        </w:rPr>
        <w:tab/>
      </w:r>
      <w:r>
        <w:rPr>
          <w:noProof/>
        </w:rPr>
        <w:fldChar w:fldCharType="begin"/>
      </w:r>
      <w:r>
        <w:rPr>
          <w:noProof/>
        </w:rPr>
        <w:instrText xml:space="preserve"> PAGEREF _Toc125659637 \h </w:instrText>
      </w:r>
      <w:r>
        <w:rPr>
          <w:noProof/>
        </w:rPr>
      </w:r>
      <w:r>
        <w:rPr>
          <w:noProof/>
        </w:rPr>
        <w:fldChar w:fldCharType="separate"/>
      </w:r>
      <w:r>
        <w:rPr>
          <w:noProof/>
        </w:rPr>
        <w:t>12</w:t>
      </w:r>
      <w:r>
        <w:rPr>
          <w:noProof/>
        </w:rPr>
        <w:fldChar w:fldCharType="end"/>
      </w:r>
    </w:p>
    <w:p w14:paraId="4DF98A41" w14:textId="77777777" w:rsidR="00DC003E" w:rsidRDefault="00DC003E">
      <w:pPr>
        <w:pStyle w:val="TOC2"/>
        <w:rPr>
          <w:rFonts w:asciiTheme="minorHAnsi" w:eastAsiaTheme="minorEastAsia" w:hAnsiTheme="minorHAnsi" w:cstheme="minorBidi"/>
          <w:noProof/>
          <w:kern w:val="2"/>
          <w:sz w:val="21"/>
          <w:szCs w:val="22"/>
          <w:lang w:val="en-US" w:eastAsia="zh-CN"/>
        </w:rPr>
      </w:pPr>
      <w:r w:rsidRPr="004E5AA1">
        <w:rPr>
          <w:noProof/>
          <w:lang w:val="en-US"/>
        </w:rPr>
        <w:t>4.</w:t>
      </w:r>
      <w:r w:rsidRPr="004E5AA1">
        <w:rPr>
          <w:rFonts w:eastAsiaTheme="minorEastAsia"/>
          <w:noProof/>
          <w:lang w:val="en-US" w:eastAsia="zh-CN"/>
        </w:rPr>
        <w:t>4</w:t>
      </w:r>
      <w:r>
        <w:rPr>
          <w:rFonts w:asciiTheme="minorHAnsi" w:eastAsiaTheme="minorEastAsia" w:hAnsiTheme="minorHAnsi" w:cstheme="minorBidi"/>
          <w:noProof/>
          <w:kern w:val="2"/>
          <w:sz w:val="21"/>
          <w:szCs w:val="22"/>
          <w:lang w:val="en-US" w:eastAsia="zh-CN"/>
        </w:rPr>
        <w:tab/>
      </w:r>
      <w:r w:rsidRPr="004E5AA1">
        <w:rPr>
          <w:noProof/>
          <w:lang w:val="en-US" w:eastAsia="zh-CN"/>
        </w:rPr>
        <w:t>Network slice optimization based on AF policy</w:t>
      </w:r>
      <w:r>
        <w:rPr>
          <w:noProof/>
        </w:rPr>
        <w:tab/>
      </w:r>
      <w:r>
        <w:rPr>
          <w:noProof/>
        </w:rPr>
        <w:fldChar w:fldCharType="begin"/>
      </w:r>
      <w:r>
        <w:rPr>
          <w:noProof/>
        </w:rPr>
        <w:instrText xml:space="preserve"> PAGEREF _Toc125659638 \h </w:instrText>
      </w:r>
      <w:r>
        <w:rPr>
          <w:noProof/>
        </w:rPr>
      </w:r>
      <w:r>
        <w:rPr>
          <w:noProof/>
        </w:rPr>
        <w:fldChar w:fldCharType="separate"/>
      </w:r>
      <w:r>
        <w:rPr>
          <w:noProof/>
        </w:rPr>
        <w:t>12</w:t>
      </w:r>
      <w:r>
        <w:rPr>
          <w:noProof/>
        </w:rPr>
        <w:fldChar w:fldCharType="end"/>
      </w:r>
    </w:p>
    <w:p w14:paraId="7939BA93" w14:textId="77777777" w:rsidR="00DC003E" w:rsidRDefault="00DC003E">
      <w:pPr>
        <w:pStyle w:val="TOC2"/>
        <w:rPr>
          <w:rFonts w:asciiTheme="minorHAnsi" w:eastAsiaTheme="minorEastAsia" w:hAnsiTheme="minorHAnsi" w:cstheme="minorBidi"/>
          <w:noProof/>
          <w:kern w:val="2"/>
          <w:sz w:val="21"/>
          <w:szCs w:val="22"/>
          <w:lang w:val="en-US" w:eastAsia="zh-CN"/>
        </w:rPr>
      </w:pPr>
      <w:r>
        <w:rPr>
          <w:noProof/>
        </w:rPr>
        <w:t>4</w:t>
      </w:r>
      <w:r w:rsidRPr="004E5AA1">
        <w:rPr>
          <w:noProof/>
          <w:lang w:val="en-US"/>
        </w:rPr>
        <w:t>.</w:t>
      </w:r>
      <w:r w:rsidRPr="004E5AA1">
        <w:rPr>
          <w:rFonts w:eastAsiaTheme="minorEastAsia"/>
          <w:noProof/>
          <w:lang w:eastAsia="zh-CN"/>
        </w:rPr>
        <w:t>5</w:t>
      </w:r>
      <w:r>
        <w:rPr>
          <w:rFonts w:asciiTheme="minorHAnsi" w:eastAsiaTheme="minorEastAsia" w:hAnsiTheme="minorHAnsi" w:cstheme="minorBidi"/>
          <w:noProof/>
          <w:kern w:val="2"/>
          <w:sz w:val="21"/>
          <w:szCs w:val="22"/>
          <w:lang w:val="en-US" w:eastAsia="zh-CN"/>
        </w:rPr>
        <w:tab/>
      </w:r>
      <w:r>
        <w:rPr>
          <w:noProof/>
        </w:rPr>
        <w:t>Discovery of management service exposure</w:t>
      </w:r>
      <w:r>
        <w:rPr>
          <w:noProof/>
        </w:rPr>
        <w:tab/>
      </w:r>
      <w:r>
        <w:rPr>
          <w:noProof/>
        </w:rPr>
        <w:fldChar w:fldCharType="begin"/>
      </w:r>
      <w:r>
        <w:rPr>
          <w:noProof/>
        </w:rPr>
        <w:instrText xml:space="preserve"> PAGEREF _Toc125659639 \h </w:instrText>
      </w:r>
      <w:r>
        <w:rPr>
          <w:noProof/>
        </w:rPr>
      </w:r>
      <w:r>
        <w:rPr>
          <w:noProof/>
        </w:rPr>
        <w:fldChar w:fldCharType="separate"/>
      </w:r>
      <w:r>
        <w:rPr>
          <w:noProof/>
        </w:rPr>
        <w:t>12</w:t>
      </w:r>
      <w:r>
        <w:rPr>
          <w:noProof/>
        </w:rPr>
        <w:fldChar w:fldCharType="end"/>
      </w:r>
    </w:p>
    <w:p w14:paraId="36B786E0" w14:textId="77777777" w:rsidR="00DC003E" w:rsidRDefault="00DC003E">
      <w:pPr>
        <w:pStyle w:val="TOC2"/>
        <w:rPr>
          <w:rFonts w:asciiTheme="minorHAnsi" w:eastAsiaTheme="minorEastAsia" w:hAnsiTheme="minorHAnsi" w:cstheme="minorBidi"/>
          <w:noProof/>
          <w:kern w:val="2"/>
          <w:sz w:val="21"/>
          <w:szCs w:val="22"/>
          <w:lang w:val="en-US" w:eastAsia="zh-CN"/>
        </w:rPr>
      </w:pPr>
      <w:r w:rsidRPr="004E5AA1">
        <w:rPr>
          <w:rFonts w:eastAsiaTheme="minorEastAsia"/>
          <w:noProof/>
          <w:lang w:eastAsia="zh-CN"/>
        </w:rPr>
        <w:t>4.6</w:t>
      </w:r>
      <w:r>
        <w:rPr>
          <w:rFonts w:asciiTheme="minorHAnsi" w:eastAsiaTheme="minorEastAsia" w:hAnsiTheme="minorHAnsi" w:cstheme="minorBidi"/>
          <w:noProof/>
          <w:kern w:val="2"/>
          <w:sz w:val="21"/>
          <w:szCs w:val="22"/>
          <w:lang w:val="en-US" w:eastAsia="zh-CN"/>
        </w:rPr>
        <w:tab/>
      </w:r>
      <w:r>
        <w:rPr>
          <w:noProof/>
        </w:rPr>
        <w:t>Network slice performance and analytics monitoring</w:t>
      </w:r>
      <w:r>
        <w:rPr>
          <w:noProof/>
        </w:rPr>
        <w:tab/>
      </w:r>
      <w:r>
        <w:rPr>
          <w:noProof/>
        </w:rPr>
        <w:fldChar w:fldCharType="begin"/>
      </w:r>
      <w:r>
        <w:rPr>
          <w:noProof/>
        </w:rPr>
        <w:instrText xml:space="preserve"> PAGEREF _Toc125659640 \h </w:instrText>
      </w:r>
      <w:r>
        <w:rPr>
          <w:noProof/>
        </w:rPr>
      </w:r>
      <w:r>
        <w:rPr>
          <w:noProof/>
        </w:rPr>
        <w:fldChar w:fldCharType="separate"/>
      </w:r>
      <w:r>
        <w:rPr>
          <w:noProof/>
        </w:rPr>
        <w:t>12</w:t>
      </w:r>
      <w:r>
        <w:rPr>
          <w:noProof/>
        </w:rPr>
        <w:fldChar w:fldCharType="end"/>
      </w:r>
    </w:p>
    <w:p w14:paraId="39BE0163" w14:textId="77777777" w:rsidR="00DC003E" w:rsidRDefault="00DC003E">
      <w:pPr>
        <w:pStyle w:val="TOC2"/>
        <w:rPr>
          <w:rFonts w:asciiTheme="minorHAnsi" w:eastAsiaTheme="minorEastAsia" w:hAnsiTheme="minorHAnsi" w:cstheme="minorBidi"/>
          <w:noProof/>
          <w:kern w:val="2"/>
          <w:sz w:val="21"/>
          <w:szCs w:val="22"/>
          <w:lang w:val="en-US" w:eastAsia="zh-CN"/>
        </w:rPr>
      </w:pPr>
      <w:r>
        <w:rPr>
          <w:noProof/>
        </w:rPr>
        <w:t>4.</w:t>
      </w:r>
      <w:r w:rsidRPr="004E5AA1">
        <w:rPr>
          <w:rFonts w:eastAsiaTheme="minorEastAsia"/>
          <w:noProof/>
          <w:lang w:eastAsia="zh-CN"/>
        </w:rPr>
        <w:t>7</w:t>
      </w:r>
      <w:r>
        <w:rPr>
          <w:rFonts w:asciiTheme="minorHAnsi" w:eastAsiaTheme="minorEastAsia" w:hAnsiTheme="minorHAnsi" w:cstheme="minorBidi"/>
          <w:noProof/>
          <w:kern w:val="2"/>
          <w:sz w:val="21"/>
          <w:szCs w:val="22"/>
          <w:lang w:val="en-US" w:eastAsia="zh-CN"/>
        </w:rPr>
        <w:tab/>
      </w:r>
      <w:r>
        <w:rPr>
          <w:noProof/>
        </w:rPr>
        <w:t>Information collection from NSCE server</w:t>
      </w:r>
      <w:r w:rsidRPr="004E5AA1">
        <w:rPr>
          <w:rFonts w:eastAsiaTheme="minorEastAsia"/>
          <w:noProof/>
        </w:rPr>
        <w:t>(</w:t>
      </w:r>
      <w:r>
        <w:rPr>
          <w:noProof/>
        </w:rPr>
        <w:t>s</w:t>
      </w:r>
      <w:r w:rsidRPr="004E5AA1">
        <w:rPr>
          <w:rFonts w:eastAsiaTheme="minorEastAsia"/>
          <w:noProof/>
        </w:rPr>
        <w:t>)</w:t>
      </w:r>
      <w:r>
        <w:rPr>
          <w:noProof/>
        </w:rPr>
        <w:tab/>
      </w:r>
      <w:r>
        <w:rPr>
          <w:noProof/>
        </w:rPr>
        <w:fldChar w:fldCharType="begin"/>
      </w:r>
      <w:r>
        <w:rPr>
          <w:noProof/>
        </w:rPr>
        <w:instrText xml:space="preserve"> PAGEREF _Toc125659641 \h </w:instrText>
      </w:r>
      <w:r>
        <w:rPr>
          <w:noProof/>
        </w:rPr>
      </w:r>
      <w:r>
        <w:rPr>
          <w:noProof/>
        </w:rPr>
        <w:fldChar w:fldCharType="separate"/>
      </w:r>
      <w:r>
        <w:rPr>
          <w:noProof/>
        </w:rPr>
        <w:t>12</w:t>
      </w:r>
      <w:r>
        <w:rPr>
          <w:noProof/>
        </w:rPr>
        <w:fldChar w:fldCharType="end"/>
      </w:r>
    </w:p>
    <w:p w14:paraId="49480DC7" w14:textId="77777777" w:rsidR="00DC003E" w:rsidRDefault="00DC003E">
      <w:pPr>
        <w:pStyle w:val="TOC2"/>
        <w:rPr>
          <w:rFonts w:asciiTheme="minorHAnsi" w:eastAsiaTheme="minorEastAsia" w:hAnsiTheme="minorHAnsi" w:cstheme="minorBidi"/>
          <w:noProof/>
          <w:kern w:val="2"/>
          <w:sz w:val="21"/>
          <w:szCs w:val="22"/>
          <w:lang w:val="en-US" w:eastAsia="zh-CN"/>
        </w:rPr>
      </w:pPr>
      <w:r w:rsidRPr="004E5AA1">
        <w:rPr>
          <w:bCs/>
          <w:noProof/>
        </w:rPr>
        <w:t>4.</w:t>
      </w:r>
      <w:r w:rsidRPr="004E5AA1">
        <w:rPr>
          <w:rFonts w:eastAsiaTheme="minorEastAsia"/>
          <w:bCs/>
          <w:noProof/>
          <w:lang w:eastAsia="zh-CN"/>
        </w:rPr>
        <w:t>8</w:t>
      </w:r>
      <w:r>
        <w:rPr>
          <w:rFonts w:asciiTheme="minorHAnsi" w:eastAsiaTheme="minorEastAsia" w:hAnsiTheme="minorHAnsi" w:cstheme="minorBidi"/>
          <w:noProof/>
          <w:kern w:val="2"/>
          <w:sz w:val="21"/>
          <w:szCs w:val="22"/>
          <w:lang w:val="en-US" w:eastAsia="zh-CN"/>
        </w:rPr>
        <w:tab/>
      </w:r>
      <w:r w:rsidRPr="004E5AA1">
        <w:rPr>
          <w:bCs/>
          <w:noProof/>
        </w:rPr>
        <w:t>Predictive slice modification in edge based NSCE deployments</w:t>
      </w:r>
      <w:r>
        <w:rPr>
          <w:noProof/>
        </w:rPr>
        <w:tab/>
      </w:r>
      <w:r>
        <w:rPr>
          <w:noProof/>
        </w:rPr>
        <w:fldChar w:fldCharType="begin"/>
      </w:r>
      <w:r>
        <w:rPr>
          <w:noProof/>
        </w:rPr>
        <w:instrText xml:space="preserve"> PAGEREF _Toc125659642 \h </w:instrText>
      </w:r>
      <w:r>
        <w:rPr>
          <w:noProof/>
        </w:rPr>
      </w:r>
      <w:r>
        <w:rPr>
          <w:noProof/>
        </w:rPr>
        <w:fldChar w:fldCharType="separate"/>
      </w:r>
      <w:r>
        <w:rPr>
          <w:noProof/>
        </w:rPr>
        <w:t>12</w:t>
      </w:r>
      <w:r>
        <w:rPr>
          <w:noProof/>
        </w:rPr>
        <w:fldChar w:fldCharType="end"/>
      </w:r>
    </w:p>
    <w:p w14:paraId="6C456AD3" w14:textId="77777777" w:rsidR="00DC003E" w:rsidRDefault="00DC003E">
      <w:pPr>
        <w:pStyle w:val="TOC2"/>
        <w:rPr>
          <w:rFonts w:asciiTheme="minorHAnsi" w:eastAsiaTheme="minorEastAsia" w:hAnsiTheme="minorHAnsi" w:cstheme="minorBidi"/>
          <w:noProof/>
          <w:kern w:val="2"/>
          <w:sz w:val="21"/>
          <w:szCs w:val="22"/>
          <w:lang w:val="en-US" w:eastAsia="zh-CN"/>
        </w:rPr>
      </w:pPr>
      <w:r w:rsidRPr="004E5AA1">
        <w:rPr>
          <w:rFonts w:eastAsiaTheme="minorEastAsia"/>
          <w:noProof/>
          <w:lang w:eastAsia="zh-CN"/>
        </w:rPr>
        <w:t>4.9</w:t>
      </w:r>
      <w:r>
        <w:rPr>
          <w:rFonts w:asciiTheme="minorHAnsi" w:eastAsiaTheme="minorEastAsia" w:hAnsiTheme="minorHAnsi" w:cstheme="minorBidi"/>
          <w:noProof/>
          <w:kern w:val="2"/>
          <w:sz w:val="21"/>
          <w:szCs w:val="22"/>
          <w:lang w:val="en-US" w:eastAsia="zh-CN"/>
        </w:rPr>
        <w:tab/>
      </w:r>
      <w:r w:rsidRPr="004E5AA1">
        <w:rPr>
          <w:rFonts w:eastAsiaTheme="minorEastAsia"/>
          <w:noProof/>
          <w:lang w:eastAsia="zh-CN"/>
        </w:rPr>
        <w:t>Multiple slices coordinated resource optimization</w:t>
      </w:r>
      <w:r>
        <w:rPr>
          <w:noProof/>
        </w:rPr>
        <w:tab/>
      </w:r>
      <w:r>
        <w:rPr>
          <w:noProof/>
        </w:rPr>
        <w:fldChar w:fldCharType="begin"/>
      </w:r>
      <w:r>
        <w:rPr>
          <w:noProof/>
        </w:rPr>
        <w:instrText xml:space="preserve"> PAGEREF _Toc125659643 \h </w:instrText>
      </w:r>
      <w:r>
        <w:rPr>
          <w:noProof/>
        </w:rPr>
      </w:r>
      <w:r>
        <w:rPr>
          <w:noProof/>
        </w:rPr>
        <w:fldChar w:fldCharType="separate"/>
      </w:r>
      <w:r>
        <w:rPr>
          <w:noProof/>
        </w:rPr>
        <w:t>12</w:t>
      </w:r>
      <w:r>
        <w:rPr>
          <w:noProof/>
        </w:rPr>
        <w:fldChar w:fldCharType="end"/>
      </w:r>
    </w:p>
    <w:p w14:paraId="3E201132" w14:textId="77777777" w:rsidR="00DC003E" w:rsidRDefault="00DC003E">
      <w:pPr>
        <w:pStyle w:val="TOC2"/>
        <w:rPr>
          <w:rFonts w:asciiTheme="minorHAnsi" w:eastAsiaTheme="minorEastAsia" w:hAnsiTheme="minorHAnsi" w:cstheme="minorBidi"/>
          <w:noProof/>
          <w:kern w:val="2"/>
          <w:sz w:val="21"/>
          <w:szCs w:val="22"/>
          <w:lang w:val="en-US" w:eastAsia="zh-CN"/>
        </w:rPr>
      </w:pPr>
      <w:r>
        <w:rPr>
          <w:noProof/>
        </w:rPr>
        <w:t>4.x</w:t>
      </w:r>
      <w:r>
        <w:rPr>
          <w:rFonts w:asciiTheme="minorHAnsi" w:eastAsiaTheme="minorEastAsia" w:hAnsiTheme="minorHAnsi" w:cstheme="minorBidi"/>
          <w:noProof/>
          <w:kern w:val="2"/>
          <w:sz w:val="21"/>
          <w:szCs w:val="22"/>
          <w:lang w:val="en-US" w:eastAsia="zh-CN"/>
        </w:rPr>
        <w:tab/>
      </w:r>
      <w:r>
        <w:rPr>
          <w:noProof/>
        </w:rPr>
        <w:t>&lt;</w:t>
      </w:r>
      <w:r w:rsidRPr="004E5AA1">
        <w:rPr>
          <w:rFonts w:eastAsia="SimSun"/>
          <w:noProof/>
          <w:lang w:val="en-US" w:eastAsia="zh-CN"/>
        </w:rPr>
        <w:t>Functionality</w:t>
      </w:r>
      <w:r>
        <w:rPr>
          <w:noProof/>
        </w:rPr>
        <w:t>&gt;</w:t>
      </w:r>
      <w:r>
        <w:rPr>
          <w:noProof/>
        </w:rPr>
        <w:tab/>
      </w:r>
      <w:r>
        <w:rPr>
          <w:noProof/>
        </w:rPr>
        <w:fldChar w:fldCharType="begin"/>
      </w:r>
      <w:r>
        <w:rPr>
          <w:noProof/>
        </w:rPr>
        <w:instrText xml:space="preserve"> PAGEREF _Toc125659644 \h </w:instrText>
      </w:r>
      <w:r>
        <w:rPr>
          <w:noProof/>
        </w:rPr>
      </w:r>
      <w:r>
        <w:rPr>
          <w:noProof/>
        </w:rPr>
        <w:fldChar w:fldCharType="separate"/>
      </w:r>
      <w:r>
        <w:rPr>
          <w:noProof/>
        </w:rPr>
        <w:t>13</w:t>
      </w:r>
      <w:r>
        <w:rPr>
          <w:noProof/>
        </w:rPr>
        <w:fldChar w:fldCharType="end"/>
      </w:r>
    </w:p>
    <w:p w14:paraId="6F407E68" w14:textId="77777777" w:rsidR="00DC003E" w:rsidRDefault="00DC003E">
      <w:pPr>
        <w:pStyle w:val="TOC1"/>
        <w:rPr>
          <w:rFonts w:asciiTheme="minorHAnsi" w:eastAsiaTheme="minorEastAsia" w:hAnsiTheme="minorHAnsi" w:cstheme="minorBidi"/>
          <w:noProof/>
          <w:kern w:val="2"/>
          <w:sz w:val="21"/>
          <w:szCs w:val="22"/>
          <w:lang w:val="en-US" w:eastAsia="zh-CN"/>
        </w:rPr>
      </w:pPr>
      <w:r w:rsidRPr="004E5AA1">
        <w:rPr>
          <w:rFonts w:eastAsia="SimSun"/>
          <w:noProof/>
          <w:lang w:val="en-US" w:eastAsia="zh-CN"/>
        </w:rPr>
        <w:t>5</w:t>
      </w:r>
      <w:r>
        <w:rPr>
          <w:rFonts w:asciiTheme="minorHAnsi" w:eastAsiaTheme="minorEastAsia" w:hAnsiTheme="minorHAnsi" w:cstheme="minorBidi"/>
          <w:noProof/>
          <w:kern w:val="2"/>
          <w:sz w:val="21"/>
          <w:szCs w:val="22"/>
          <w:lang w:val="en-US" w:eastAsia="zh-CN"/>
        </w:rPr>
        <w:tab/>
      </w:r>
      <w:r w:rsidRPr="004E5AA1">
        <w:rPr>
          <w:rFonts w:eastAsia="SimSun"/>
          <w:noProof/>
          <w:lang w:val="en-US" w:eastAsia="zh-CN"/>
        </w:rPr>
        <w:t>Business models and relationships for NSCALE</w:t>
      </w:r>
      <w:r>
        <w:rPr>
          <w:noProof/>
        </w:rPr>
        <w:tab/>
      </w:r>
      <w:r>
        <w:rPr>
          <w:noProof/>
        </w:rPr>
        <w:fldChar w:fldCharType="begin"/>
      </w:r>
      <w:r>
        <w:rPr>
          <w:noProof/>
        </w:rPr>
        <w:instrText xml:space="preserve"> PAGEREF _Toc125659645 \h </w:instrText>
      </w:r>
      <w:r>
        <w:rPr>
          <w:noProof/>
        </w:rPr>
      </w:r>
      <w:r>
        <w:rPr>
          <w:noProof/>
        </w:rPr>
        <w:fldChar w:fldCharType="separate"/>
      </w:r>
      <w:r>
        <w:rPr>
          <w:noProof/>
        </w:rPr>
        <w:t>13</w:t>
      </w:r>
      <w:r>
        <w:rPr>
          <w:noProof/>
        </w:rPr>
        <w:fldChar w:fldCharType="end"/>
      </w:r>
    </w:p>
    <w:p w14:paraId="183E546B" w14:textId="77777777" w:rsidR="00DC003E" w:rsidRDefault="00DC003E">
      <w:pPr>
        <w:pStyle w:val="TOC1"/>
        <w:rPr>
          <w:rFonts w:asciiTheme="minorHAnsi" w:eastAsiaTheme="minorEastAsia" w:hAnsiTheme="minorHAnsi" w:cstheme="minorBidi"/>
          <w:noProof/>
          <w:kern w:val="2"/>
          <w:sz w:val="21"/>
          <w:szCs w:val="22"/>
          <w:lang w:val="en-US" w:eastAsia="zh-CN"/>
        </w:rPr>
      </w:pPr>
      <w:r w:rsidRPr="004E5AA1">
        <w:rPr>
          <w:rFonts w:eastAsia="SimSun"/>
          <w:noProof/>
          <w:lang w:val="en-US" w:eastAsia="zh-CN"/>
        </w:rPr>
        <w:t>6</w:t>
      </w:r>
      <w:r>
        <w:rPr>
          <w:rFonts w:asciiTheme="minorHAnsi" w:eastAsiaTheme="minorEastAsia" w:hAnsiTheme="minorHAnsi" w:cstheme="minorBidi"/>
          <w:noProof/>
          <w:kern w:val="2"/>
          <w:sz w:val="21"/>
          <w:szCs w:val="22"/>
          <w:lang w:val="en-US" w:eastAsia="zh-CN"/>
        </w:rPr>
        <w:tab/>
      </w:r>
      <w:r w:rsidRPr="004E5AA1">
        <w:rPr>
          <w:noProof/>
          <w:lang w:val="en-IN"/>
        </w:rPr>
        <w:t>Architectural requirements</w:t>
      </w:r>
      <w:r>
        <w:rPr>
          <w:noProof/>
        </w:rPr>
        <w:tab/>
      </w:r>
      <w:r>
        <w:rPr>
          <w:noProof/>
        </w:rPr>
        <w:fldChar w:fldCharType="begin"/>
      </w:r>
      <w:r>
        <w:rPr>
          <w:noProof/>
        </w:rPr>
        <w:instrText xml:space="preserve"> PAGEREF _Toc125659646 \h </w:instrText>
      </w:r>
      <w:r>
        <w:rPr>
          <w:noProof/>
        </w:rPr>
      </w:r>
      <w:r>
        <w:rPr>
          <w:noProof/>
        </w:rPr>
        <w:fldChar w:fldCharType="separate"/>
      </w:r>
      <w:r>
        <w:rPr>
          <w:noProof/>
        </w:rPr>
        <w:t>14</w:t>
      </w:r>
      <w:r>
        <w:rPr>
          <w:noProof/>
        </w:rPr>
        <w:fldChar w:fldCharType="end"/>
      </w:r>
    </w:p>
    <w:p w14:paraId="2A39516F" w14:textId="77777777" w:rsidR="00DC003E" w:rsidRDefault="00DC003E">
      <w:pPr>
        <w:pStyle w:val="TOC2"/>
        <w:rPr>
          <w:rFonts w:asciiTheme="minorHAnsi" w:eastAsiaTheme="minorEastAsia" w:hAnsiTheme="minorHAnsi" w:cstheme="minorBidi"/>
          <w:noProof/>
          <w:kern w:val="2"/>
          <w:sz w:val="21"/>
          <w:szCs w:val="22"/>
          <w:lang w:val="en-US" w:eastAsia="zh-CN"/>
        </w:rPr>
      </w:pPr>
      <w:r w:rsidRPr="004E5AA1">
        <w:rPr>
          <w:rFonts w:eastAsia="SimSun"/>
          <w:noProof/>
          <w:lang w:val="en-US" w:eastAsia="zh-CN"/>
        </w:rPr>
        <w:t>6.1</w:t>
      </w:r>
      <w:r>
        <w:rPr>
          <w:rFonts w:asciiTheme="minorHAnsi" w:eastAsiaTheme="minorEastAsia" w:hAnsiTheme="minorHAnsi" w:cstheme="minorBidi"/>
          <w:noProof/>
          <w:kern w:val="2"/>
          <w:sz w:val="21"/>
          <w:szCs w:val="22"/>
          <w:lang w:val="en-US" w:eastAsia="zh-CN"/>
        </w:rPr>
        <w:tab/>
      </w:r>
      <w:r w:rsidRPr="004E5AA1">
        <w:rPr>
          <w:rFonts w:eastAsia="SimSun"/>
          <w:noProof/>
          <w:lang w:val="en-US" w:eastAsia="zh-CN"/>
        </w:rPr>
        <w:t>General Description</w:t>
      </w:r>
      <w:r>
        <w:rPr>
          <w:noProof/>
        </w:rPr>
        <w:tab/>
      </w:r>
      <w:r>
        <w:rPr>
          <w:noProof/>
        </w:rPr>
        <w:fldChar w:fldCharType="begin"/>
      </w:r>
      <w:r>
        <w:rPr>
          <w:noProof/>
        </w:rPr>
        <w:instrText xml:space="preserve"> PAGEREF _Toc125659647 \h </w:instrText>
      </w:r>
      <w:r>
        <w:rPr>
          <w:noProof/>
        </w:rPr>
      </w:r>
      <w:r>
        <w:rPr>
          <w:noProof/>
        </w:rPr>
        <w:fldChar w:fldCharType="separate"/>
      </w:r>
      <w:r>
        <w:rPr>
          <w:noProof/>
        </w:rPr>
        <w:t>14</w:t>
      </w:r>
      <w:r>
        <w:rPr>
          <w:noProof/>
        </w:rPr>
        <w:fldChar w:fldCharType="end"/>
      </w:r>
    </w:p>
    <w:p w14:paraId="73F5CA84" w14:textId="77777777" w:rsidR="00DC003E" w:rsidRDefault="00DC003E">
      <w:pPr>
        <w:pStyle w:val="TOC2"/>
        <w:rPr>
          <w:rFonts w:asciiTheme="minorHAnsi" w:eastAsiaTheme="minorEastAsia" w:hAnsiTheme="minorHAnsi" w:cstheme="minorBidi"/>
          <w:noProof/>
          <w:kern w:val="2"/>
          <w:sz w:val="21"/>
          <w:szCs w:val="22"/>
          <w:lang w:val="en-US" w:eastAsia="zh-CN"/>
        </w:rPr>
      </w:pPr>
      <w:r w:rsidRPr="004E5AA1">
        <w:rPr>
          <w:bCs/>
          <w:noProof/>
        </w:rPr>
        <w:t>6.</w:t>
      </w:r>
      <w:r w:rsidRPr="004E5AA1">
        <w:rPr>
          <w:rFonts w:eastAsiaTheme="minorEastAsia"/>
          <w:bCs/>
          <w:noProof/>
          <w:lang w:eastAsia="zh-CN"/>
        </w:rPr>
        <w:t>2</w:t>
      </w:r>
      <w:r>
        <w:rPr>
          <w:rFonts w:asciiTheme="minorHAnsi" w:eastAsiaTheme="minorEastAsia" w:hAnsiTheme="minorHAnsi" w:cstheme="minorBidi"/>
          <w:noProof/>
          <w:kern w:val="2"/>
          <w:sz w:val="21"/>
          <w:szCs w:val="22"/>
          <w:lang w:val="en-US" w:eastAsia="zh-CN"/>
        </w:rPr>
        <w:tab/>
      </w:r>
      <w:r w:rsidRPr="004E5AA1">
        <w:rPr>
          <w:bCs/>
          <w:noProof/>
        </w:rPr>
        <w:t>General requirements</w:t>
      </w:r>
      <w:r>
        <w:rPr>
          <w:noProof/>
        </w:rPr>
        <w:tab/>
      </w:r>
      <w:r>
        <w:rPr>
          <w:noProof/>
        </w:rPr>
        <w:fldChar w:fldCharType="begin"/>
      </w:r>
      <w:r>
        <w:rPr>
          <w:noProof/>
        </w:rPr>
        <w:instrText xml:space="preserve"> PAGEREF _Toc125659648 \h </w:instrText>
      </w:r>
      <w:r>
        <w:rPr>
          <w:noProof/>
        </w:rPr>
      </w:r>
      <w:r>
        <w:rPr>
          <w:noProof/>
        </w:rPr>
        <w:fldChar w:fldCharType="separate"/>
      </w:r>
      <w:r>
        <w:rPr>
          <w:noProof/>
        </w:rPr>
        <w:t>14</w:t>
      </w:r>
      <w:r>
        <w:rPr>
          <w:noProof/>
        </w:rPr>
        <w:fldChar w:fldCharType="end"/>
      </w:r>
    </w:p>
    <w:p w14:paraId="376716D3" w14:textId="77777777" w:rsidR="00DC003E" w:rsidRDefault="00DC003E">
      <w:pPr>
        <w:pStyle w:val="TOC2"/>
        <w:rPr>
          <w:rFonts w:asciiTheme="minorHAnsi" w:eastAsiaTheme="minorEastAsia" w:hAnsiTheme="minorHAnsi" w:cstheme="minorBidi"/>
          <w:noProof/>
          <w:kern w:val="2"/>
          <w:sz w:val="21"/>
          <w:szCs w:val="22"/>
          <w:lang w:val="en-US" w:eastAsia="zh-CN"/>
        </w:rPr>
      </w:pPr>
      <w:r w:rsidRPr="004E5AA1">
        <w:rPr>
          <w:bCs/>
          <w:noProof/>
        </w:rPr>
        <w:t>6.</w:t>
      </w:r>
      <w:r w:rsidRPr="004E5AA1">
        <w:rPr>
          <w:rFonts w:eastAsiaTheme="minorEastAsia"/>
          <w:bCs/>
          <w:noProof/>
          <w:lang w:eastAsia="zh-CN"/>
        </w:rPr>
        <w:t>3</w:t>
      </w:r>
      <w:r>
        <w:rPr>
          <w:rFonts w:asciiTheme="minorHAnsi" w:eastAsiaTheme="minorEastAsia" w:hAnsiTheme="minorHAnsi" w:cstheme="minorBidi"/>
          <w:noProof/>
          <w:kern w:val="2"/>
          <w:sz w:val="21"/>
          <w:szCs w:val="22"/>
          <w:lang w:val="en-US" w:eastAsia="zh-CN"/>
        </w:rPr>
        <w:tab/>
      </w:r>
      <w:r w:rsidRPr="004E5AA1">
        <w:rPr>
          <w:rFonts w:eastAsiaTheme="minorEastAsia"/>
          <w:bCs/>
          <w:noProof/>
          <w:lang w:eastAsia="zh-CN"/>
        </w:rPr>
        <w:t xml:space="preserve">Network slice </w:t>
      </w:r>
      <w:r w:rsidRPr="004E5AA1">
        <w:rPr>
          <w:bCs/>
          <w:noProof/>
        </w:rPr>
        <w:t>Lifecycle management requirements</w:t>
      </w:r>
      <w:r>
        <w:rPr>
          <w:noProof/>
        </w:rPr>
        <w:tab/>
      </w:r>
      <w:r>
        <w:rPr>
          <w:noProof/>
        </w:rPr>
        <w:fldChar w:fldCharType="begin"/>
      </w:r>
      <w:r>
        <w:rPr>
          <w:noProof/>
        </w:rPr>
        <w:instrText xml:space="preserve"> PAGEREF _Toc125659649 \h </w:instrText>
      </w:r>
      <w:r>
        <w:rPr>
          <w:noProof/>
        </w:rPr>
      </w:r>
      <w:r>
        <w:rPr>
          <w:noProof/>
        </w:rPr>
        <w:fldChar w:fldCharType="separate"/>
      </w:r>
      <w:r>
        <w:rPr>
          <w:noProof/>
        </w:rPr>
        <w:t>14</w:t>
      </w:r>
      <w:r>
        <w:rPr>
          <w:noProof/>
        </w:rPr>
        <w:fldChar w:fldCharType="end"/>
      </w:r>
    </w:p>
    <w:p w14:paraId="08E373A6" w14:textId="77777777" w:rsidR="00DC003E" w:rsidRDefault="00DC003E">
      <w:pPr>
        <w:pStyle w:val="TOC2"/>
        <w:rPr>
          <w:rFonts w:asciiTheme="minorHAnsi" w:eastAsiaTheme="minorEastAsia" w:hAnsiTheme="minorHAnsi" w:cstheme="minorBidi"/>
          <w:noProof/>
          <w:kern w:val="2"/>
          <w:sz w:val="21"/>
          <w:szCs w:val="22"/>
          <w:lang w:val="en-US" w:eastAsia="zh-CN"/>
        </w:rPr>
      </w:pPr>
      <w:r w:rsidRPr="004E5AA1">
        <w:rPr>
          <w:bCs/>
          <w:noProof/>
        </w:rPr>
        <w:t>6.</w:t>
      </w:r>
      <w:r w:rsidRPr="004E5AA1">
        <w:rPr>
          <w:rFonts w:eastAsiaTheme="minorEastAsia"/>
          <w:bCs/>
          <w:noProof/>
          <w:lang w:eastAsia="zh-CN"/>
        </w:rPr>
        <w:t>4</w:t>
      </w:r>
      <w:r>
        <w:rPr>
          <w:rFonts w:asciiTheme="minorHAnsi" w:eastAsiaTheme="minorEastAsia" w:hAnsiTheme="minorHAnsi" w:cstheme="minorBidi"/>
          <w:noProof/>
          <w:kern w:val="2"/>
          <w:sz w:val="21"/>
          <w:szCs w:val="22"/>
          <w:lang w:val="en-US" w:eastAsia="zh-CN"/>
        </w:rPr>
        <w:tab/>
      </w:r>
      <w:r w:rsidRPr="004E5AA1">
        <w:rPr>
          <w:bCs/>
          <w:noProof/>
        </w:rPr>
        <w:t>Multiple slices combined management requirement</w:t>
      </w:r>
      <w:r>
        <w:rPr>
          <w:noProof/>
        </w:rPr>
        <w:tab/>
      </w:r>
      <w:r>
        <w:rPr>
          <w:noProof/>
        </w:rPr>
        <w:fldChar w:fldCharType="begin"/>
      </w:r>
      <w:r>
        <w:rPr>
          <w:noProof/>
        </w:rPr>
        <w:instrText xml:space="preserve"> PAGEREF _Toc125659650 \h </w:instrText>
      </w:r>
      <w:r>
        <w:rPr>
          <w:noProof/>
        </w:rPr>
      </w:r>
      <w:r>
        <w:rPr>
          <w:noProof/>
        </w:rPr>
        <w:fldChar w:fldCharType="separate"/>
      </w:r>
      <w:r>
        <w:rPr>
          <w:noProof/>
        </w:rPr>
        <w:t>14</w:t>
      </w:r>
      <w:r>
        <w:rPr>
          <w:noProof/>
        </w:rPr>
        <w:fldChar w:fldCharType="end"/>
      </w:r>
    </w:p>
    <w:p w14:paraId="18D8565D" w14:textId="77777777" w:rsidR="00DC003E" w:rsidRDefault="00DC003E">
      <w:pPr>
        <w:pStyle w:val="TOC2"/>
        <w:rPr>
          <w:rFonts w:asciiTheme="minorHAnsi" w:eastAsiaTheme="minorEastAsia" w:hAnsiTheme="minorHAnsi" w:cstheme="minorBidi"/>
          <w:noProof/>
          <w:kern w:val="2"/>
          <w:sz w:val="21"/>
          <w:szCs w:val="22"/>
          <w:lang w:val="en-US" w:eastAsia="zh-CN"/>
        </w:rPr>
      </w:pPr>
      <w:r w:rsidRPr="004E5AA1">
        <w:rPr>
          <w:rFonts w:eastAsia="SimSun"/>
          <w:noProof/>
          <w:lang w:val="en-US" w:eastAsia="zh-CN"/>
        </w:rPr>
        <w:t>6</w:t>
      </w:r>
      <w:r w:rsidRPr="004E5AA1">
        <w:rPr>
          <w:noProof/>
          <w:lang w:val="en-IN"/>
        </w:rPr>
        <w:t>.</w:t>
      </w:r>
      <w:r w:rsidRPr="004E5AA1">
        <w:rPr>
          <w:rFonts w:eastAsia="SimSun"/>
          <w:noProof/>
          <w:lang w:val="en-US" w:eastAsia="zh-CN"/>
        </w:rPr>
        <w:t>x</w:t>
      </w:r>
      <w:r>
        <w:rPr>
          <w:rFonts w:asciiTheme="minorHAnsi" w:eastAsiaTheme="minorEastAsia" w:hAnsiTheme="minorHAnsi" w:cstheme="minorBidi"/>
          <w:noProof/>
          <w:kern w:val="2"/>
          <w:sz w:val="21"/>
          <w:szCs w:val="22"/>
          <w:lang w:val="en-US" w:eastAsia="zh-CN"/>
        </w:rPr>
        <w:tab/>
      </w:r>
      <w:r>
        <w:rPr>
          <w:noProof/>
        </w:rPr>
        <w:t>&lt;</w:t>
      </w:r>
      <w:r w:rsidRPr="004E5AA1">
        <w:rPr>
          <w:noProof/>
          <w:lang w:val="en-IN"/>
        </w:rPr>
        <w:t>Architectural requirements</w:t>
      </w:r>
      <w:r>
        <w:rPr>
          <w:noProof/>
        </w:rPr>
        <w:t>&gt;</w:t>
      </w:r>
      <w:r>
        <w:rPr>
          <w:noProof/>
        </w:rPr>
        <w:tab/>
      </w:r>
      <w:r>
        <w:rPr>
          <w:noProof/>
        </w:rPr>
        <w:fldChar w:fldCharType="begin"/>
      </w:r>
      <w:r>
        <w:rPr>
          <w:noProof/>
        </w:rPr>
        <w:instrText xml:space="preserve"> PAGEREF _Toc125659651 \h </w:instrText>
      </w:r>
      <w:r>
        <w:rPr>
          <w:noProof/>
        </w:rPr>
      </w:r>
      <w:r>
        <w:rPr>
          <w:noProof/>
        </w:rPr>
        <w:fldChar w:fldCharType="separate"/>
      </w:r>
      <w:r>
        <w:rPr>
          <w:noProof/>
        </w:rPr>
        <w:t>15</w:t>
      </w:r>
      <w:r>
        <w:rPr>
          <w:noProof/>
        </w:rPr>
        <w:fldChar w:fldCharType="end"/>
      </w:r>
    </w:p>
    <w:p w14:paraId="3E75E3F5" w14:textId="77777777" w:rsidR="00DC003E" w:rsidRDefault="00DC003E">
      <w:pPr>
        <w:pStyle w:val="TOC1"/>
        <w:rPr>
          <w:rFonts w:asciiTheme="minorHAnsi" w:eastAsiaTheme="minorEastAsia" w:hAnsiTheme="minorHAnsi" w:cstheme="minorBidi"/>
          <w:noProof/>
          <w:kern w:val="2"/>
          <w:sz w:val="21"/>
          <w:szCs w:val="22"/>
          <w:lang w:val="en-US" w:eastAsia="zh-CN"/>
        </w:rPr>
      </w:pPr>
      <w:r w:rsidRPr="004E5AA1">
        <w:rPr>
          <w:rFonts w:eastAsia="SimSun"/>
          <w:noProof/>
          <w:lang w:val="en-US" w:eastAsia="zh-CN"/>
        </w:rPr>
        <w:t>7</w:t>
      </w:r>
      <w:r>
        <w:rPr>
          <w:rFonts w:asciiTheme="minorHAnsi" w:eastAsiaTheme="minorEastAsia" w:hAnsiTheme="minorHAnsi" w:cstheme="minorBidi"/>
          <w:noProof/>
          <w:kern w:val="2"/>
          <w:sz w:val="21"/>
          <w:szCs w:val="22"/>
          <w:lang w:val="en-US" w:eastAsia="zh-CN"/>
        </w:rPr>
        <w:tab/>
      </w:r>
      <w:r w:rsidRPr="004E5AA1">
        <w:rPr>
          <w:rFonts w:eastAsia="SimSun"/>
          <w:noProof/>
          <w:lang w:val="en-US" w:eastAsia="zh-CN"/>
        </w:rPr>
        <w:t>Application architecture</w:t>
      </w:r>
      <w:r w:rsidRPr="004E5AA1">
        <w:rPr>
          <w:noProof/>
          <w:lang w:val="en-IN"/>
        </w:rPr>
        <w:t xml:space="preserve"> for NSCALE</w:t>
      </w:r>
      <w:r>
        <w:rPr>
          <w:noProof/>
        </w:rPr>
        <w:tab/>
      </w:r>
      <w:r>
        <w:rPr>
          <w:noProof/>
        </w:rPr>
        <w:fldChar w:fldCharType="begin"/>
      </w:r>
      <w:r>
        <w:rPr>
          <w:noProof/>
        </w:rPr>
        <w:instrText xml:space="preserve"> PAGEREF _Toc125659652 \h </w:instrText>
      </w:r>
      <w:r>
        <w:rPr>
          <w:noProof/>
        </w:rPr>
      </w:r>
      <w:r>
        <w:rPr>
          <w:noProof/>
        </w:rPr>
        <w:fldChar w:fldCharType="separate"/>
      </w:r>
      <w:r>
        <w:rPr>
          <w:noProof/>
        </w:rPr>
        <w:t>15</w:t>
      </w:r>
      <w:r>
        <w:rPr>
          <w:noProof/>
        </w:rPr>
        <w:fldChar w:fldCharType="end"/>
      </w:r>
    </w:p>
    <w:p w14:paraId="4BB7145B" w14:textId="77777777" w:rsidR="00DC003E" w:rsidRDefault="00DC003E">
      <w:pPr>
        <w:pStyle w:val="TOC2"/>
        <w:rPr>
          <w:rFonts w:asciiTheme="minorHAnsi" w:eastAsiaTheme="minorEastAsia" w:hAnsiTheme="minorHAnsi" w:cstheme="minorBidi"/>
          <w:noProof/>
          <w:kern w:val="2"/>
          <w:sz w:val="21"/>
          <w:szCs w:val="22"/>
          <w:lang w:val="en-US" w:eastAsia="zh-CN"/>
        </w:rPr>
      </w:pPr>
      <w:r w:rsidRPr="004E5AA1">
        <w:rPr>
          <w:bCs/>
          <w:noProof/>
        </w:rPr>
        <w:t>7.1</w:t>
      </w:r>
      <w:r>
        <w:rPr>
          <w:rFonts w:asciiTheme="minorHAnsi" w:eastAsiaTheme="minorEastAsia" w:hAnsiTheme="minorHAnsi" w:cstheme="minorBidi"/>
          <w:noProof/>
          <w:kern w:val="2"/>
          <w:sz w:val="21"/>
          <w:szCs w:val="22"/>
          <w:lang w:val="en-US" w:eastAsia="zh-CN"/>
        </w:rPr>
        <w:tab/>
      </w:r>
      <w:r w:rsidRPr="004E5AA1">
        <w:rPr>
          <w:bCs/>
          <w:noProof/>
        </w:rPr>
        <w:t>General</w:t>
      </w:r>
      <w:r>
        <w:rPr>
          <w:noProof/>
        </w:rPr>
        <w:tab/>
      </w:r>
      <w:r>
        <w:rPr>
          <w:noProof/>
        </w:rPr>
        <w:fldChar w:fldCharType="begin"/>
      </w:r>
      <w:r>
        <w:rPr>
          <w:noProof/>
        </w:rPr>
        <w:instrText xml:space="preserve"> PAGEREF _Toc125659653 \h </w:instrText>
      </w:r>
      <w:r>
        <w:rPr>
          <w:noProof/>
        </w:rPr>
      </w:r>
      <w:r>
        <w:rPr>
          <w:noProof/>
        </w:rPr>
        <w:fldChar w:fldCharType="separate"/>
      </w:r>
      <w:r>
        <w:rPr>
          <w:noProof/>
        </w:rPr>
        <w:t>15</w:t>
      </w:r>
      <w:r>
        <w:rPr>
          <w:noProof/>
        </w:rPr>
        <w:fldChar w:fldCharType="end"/>
      </w:r>
    </w:p>
    <w:p w14:paraId="4994C58B" w14:textId="77777777" w:rsidR="00DC003E" w:rsidRDefault="00DC003E">
      <w:pPr>
        <w:pStyle w:val="TOC2"/>
        <w:rPr>
          <w:rFonts w:asciiTheme="minorHAnsi" w:eastAsiaTheme="minorEastAsia" w:hAnsiTheme="minorHAnsi" w:cstheme="minorBidi"/>
          <w:noProof/>
          <w:kern w:val="2"/>
          <w:sz w:val="21"/>
          <w:szCs w:val="22"/>
          <w:lang w:val="en-US" w:eastAsia="zh-CN"/>
        </w:rPr>
      </w:pPr>
      <w:r w:rsidRPr="004E5AA1">
        <w:rPr>
          <w:bCs/>
          <w:noProof/>
        </w:rPr>
        <w:t>7.2</w:t>
      </w:r>
      <w:r>
        <w:rPr>
          <w:rFonts w:asciiTheme="minorHAnsi" w:eastAsiaTheme="minorEastAsia" w:hAnsiTheme="minorHAnsi" w:cstheme="minorBidi"/>
          <w:noProof/>
          <w:kern w:val="2"/>
          <w:sz w:val="21"/>
          <w:szCs w:val="22"/>
          <w:lang w:val="en-US" w:eastAsia="zh-CN"/>
        </w:rPr>
        <w:tab/>
      </w:r>
      <w:r w:rsidRPr="004E5AA1">
        <w:rPr>
          <w:bCs/>
          <w:noProof/>
        </w:rPr>
        <w:t>Architecture description</w:t>
      </w:r>
      <w:r>
        <w:rPr>
          <w:noProof/>
        </w:rPr>
        <w:tab/>
      </w:r>
      <w:r>
        <w:rPr>
          <w:noProof/>
        </w:rPr>
        <w:fldChar w:fldCharType="begin"/>
      </w:r>
      <w:r>
        <w:rPr>
          <w:noProof/>
        </w:rPr>
        <w:instrText xml:space="preserve"> PAGEREF _Toc125659654 \h </w:instrText>
      </w:r>
      <w:r>
        <w:rPr>
          <w:noProof/>
        </w:rPr>
      </w:r>
      <w:r>
        <w:rPr>
          <w:noProof/>
        </w:rPr>
        <w:fldChar w:fldCharType="separate"/>
      </w:r>
      <w:r>
        <w:rPr>
          <w:noProof/>
        </w:rPr>
        <w:t>15</w:t>
      </w:r>
      <w:r>
        <w:rPr>
          <w:noProof/>
        </w:rPr>
        <w:fldChar w:fldCharType="end"/>
      </w:r>
    </w:p>
    <w:p w14:paraId="6B6B4135" w14:textId="77777777" w:rsidR="00DC003E" w:rsidRDefault="00DC003E">
      <w:pPr>
        <w:pStyle w:val="TOC2"/>
        <w:rPr>
          <w:rFonts w:asciiTheme="minorHAnsi" w:eastAsiaTheme="minorEastAsia" w:hAnsiTheme="minorHAnsi" w:cstheme="minorBidi"/>
          <w:noProof/>
          <w:kern w:val="2"/>
          <w:sz w:val="21"/>
          <w:szCs w:val="22"/>
          <w:lang w:val="en-US" w:eastAsia="zh-CN"/>
        </w:rPr>
      </w:pPr>
      <w:r w:rsidRPr="004E5AA1">
        <w:rPr>
          <w:bCs/>
          <w:noProof/>
        </w:rPr>
        <w:t>7.3</w:t>
      </w:r>
      <w:r>
        <w:rPr>
          <w:rFonts w:asciiTheme="minorHAnsi" w:eastAsiaTheme="minorEastAsia" w:hAnsiTheme="minorHAnsi" w:cstheme="minorBidi"/>
          <w:noProof/>
          <w:kern w:val="2"/>
          <w:sz w:val="21"/>
          <w:szCs w:val="22"/>
          <w:lang w:val="en-US" w:eastAsia="zh-CN"/>
        </w:rPr>
        <w:tab/>
      </w:r>
      <w:r w:rsidRPr="004E5AA1">
        <w:rPr>
          <w:bCs/>
          <w:noProof/>
        </w:rPr>
        <w:t>Functional entities description</w:t>
      </w:r>
      <w:r>
        <w:rPr>
          <w:noProof/>
        </w:rPr>
        <w:tab/>
      </w:r>
      <w:r>
        <w:rPr>
          <w:noProof/>
        </w:rPr>
        <w:fldChar w:fldCharType="begin"/>
      </w:r>
      <w:r>
        <w:rPr>
          <w:noProof/>
        </w:rPr>
        <w:instrText xml:space="preserve"> PAGEREF _Toc125659655 \h </w:instrText>
      </w:r>
      <w:r>
        <w:rPr>
          <w:noProof/>
        </w:rPr>
      </w:r>
      <w:r>
        <w:rPr>
          <w:noProof/>
        </w:rPr>
        <w:fldChar w:fldCharType="separate"/>
      </w:r>
      <w:r>
        <w:rPr>
          <w:noProof/>
        </w:rPr>
        <w:t>16</w:t>
      </w:r>
      <w:r>
        <w:rPr>
          <w:noProof/>
        </w:rPr>
        <w:fldChar w:fldCharType="end"/>
      </w:r>
    </w:p>
    <w:p w14:paraId="0CB174AF" w14:textId="77777777" w:rsidR="00DC003E" w:rsidRDefault="00DC003E">
      <w:pPr>
        <w:pStyle w:val="TOC3"/>
        <w:rPr>
          <w:rFonts w:asciiTheme="minorHAnsi" w:eastAsiaTheme="minorEastAsia" w:hAnsiTheme="minorHAnsi" w:cstheme="minorBidi"/>
          <w:noProof/>
          <w:kern w:val="2"/>
          <w:sz w:val="21"/>
          <w:szCs w:val="22"/>
          <w:lang w:val="en-US" w:eastAsia="zh-CN"/>
        </w:rPr>
      </w:pPr>
      <w:r w:rsidRPr="004E5AA1">
        <w:rPr>
          <w:bCs/>
          <w:noProof/>
        </w:rPr>
        <w:t>7.3.1</w:t>
      </w:r>
      <w:r>
        <w:rPr>
          <w:rFonts w:asciiTheme="minorHAnsi" w:eastAsiaTheme="minorEastAsia" w:hAnsiTheme="minorHAnsi" w:cstheme="minorBidi"/>
          <w:noProof/>
          <w:kern w:val="2"/>
          <w:sz w:val="21"/>
          <w:szCs w:val="22"/>
          <w:lang w:val="en-US" w:eastAsia="zh-CN"/>
        </w:rPr>
        <w:tab/>
      </w:r>
      <w:r w:rsidRPr="004E5AA1">
        <w:rPr>
          <w:bCs/>
          <w:noProof/>
        </w:rPr>
        <w:t>General</w:t>
      </w:r>
      <w:r>
        <w:rPr>
          <w:noProof/>
        </w:rPr>
        <w:tab/>
      </w:r>
      <w:r>
        <w:rPr>
          <w:noProof/>
        </w:rPr>
        <w:fldChar w:fldCharType="begin"/>
      </w:r>
      <w:r>
        <w:rPr>
          <w:noProof/>
        </w:rPr>
        <w:instrText xml:space="preserve"> PAGEREF _Toc125659656 \h </w:instrText>
      </w:r>
      <w:r>
        <w:rPr>
          <w:noProof/>
        </w:rPr>
      </w:r>
      <w:r>
        <w:rPr>
          <w:noProof/>
        </w:rPr>
        <w:fldChar w:fldCharType="separate"/>
      </w:r>
      <w:r>
        <w:rPr>
          <w:noProof/>
        </w:rPr>
        <w:t>16</w:t>
      </w:r>
      <w:r>
        <w:rPr>
          <w:noProof/>
        </w:rPr>
        <w:fldChar w:fldCharType="end"/>
      </w:r>
    </w:p>
    <w:p w14:paraId="0ED61CBE" w14:textId="77777777" w:rsidR="00DC003E" w:rsidRDefault="00DC003E">
      <w:pPr>
        <w:pStyle w:val="TOC3"/>
        <w:rPr>
          <w:rFonts w:asciiTheme="minorHAnsi" w:eastAsiaTheme="minorEastAsia" w:hAnsiTheme="minorHAnsi" w:cstheme="minorBidi"/>
          <w:noProof/>
          <w:kern w:val="2"/>
          <w:sz w:val="21"/>
          <w:szCs w:val="22"/>
          <w:lang w:val="en-US" w:eastAsia="zh-CN"/>
        </w:rPr>
      </w:pPr>
      <w:r w:rsidRPr="004E5AA1">
        <w:rPr>
          <w:bCs/>
          <w:noProof/>
        </w:rPr>
        <w:t>7.3.2</w:t>
      </w:r>
      <w:r>
        <w:rPr>
          <w:rFonts w:asciiTheme="minorHAnsi" w:eastAsiaTheme="minorEastAsia" w:hAnsiTheme="minorHAnsi" w:cstheme="minorBidi"/>
          <w:noProof/>
          <w:kern w:val="2"/>
          <w:sz w:val="21"/>
          <w:szCs w:val="22"/>
          <w:lang w:val="en-US" w:eastAsia="zh-CN"/>
        </w:rPr>
        <w:tab/>
      </w:r>
      <w:r w:rsidRPr="004E5AA1">
        <w:rPr>
          <w:bCs/>
          <w:noProof/>
        </w:rPr>
        <w:t>Network slice capability enablement server</w:t>
      </w:r>
      <w:r>
        <w:rPr>
          <w:noProof/>
        </w:rPr>
        <w:tab/>
      </w:r>
      <w:r>
        <w:rPr>
          <w:noProof/>
        </w:rPr>
        <w:fldChar w:fldCharType="begin"/>
      </w:r>
      <w:r>
        <w:rPr>
          <w:noProof/>
        </w:rPr>
        <w:instrText xml:space="preserve"> PAGEREF _Toc125659657 \h </w:instrText>
      </w:r>
      <w:r>
        <w:rPr>
          <w:noProof/>
        </w:rPr>
      </w:r>
      <w:r>
        <w:rPr>
          <w:noProof/>
        </w:rPr>
        <w:fldChar w:fldCharType="separate"/>
      </w:r>
      <w:r>
        <w:rPr>
          <w:noProof/>
        </w:rPr>
        <w:t>16</w:t>
      </w:r>
      <w:r>
        <w:rPr>
          <w:noProof/>
        </w:rPr>
        <w:fldChar w:fldCharType="end"/>
      </w:r>
    </w:p>
    <w:p w14:paraId="47195D38" w14:textId="77777777" w:rsidR="00DC003E" w:rsidRDefault="00DC003E">
      <w:pPr>
        <w:pStyle w:val="TOC3"/>
        <w:rPr>
          <w:rFonts w:asciiTheme="minorHAnsi" w:eastAsiaTheme="minorEastAsia" w:hAnsiTheme="minorHAnsi" w:cstheme="minorBidi"/>
          <w:noProof/>
          <w:kern w:val="2"/>
          <w:sz w:val="21"/>
          <w:szCs w:val="22"/>
          <w:lang w:val="en-US" w:eastAsia="zh-CN"/>
        </w:rPr>
      </w:pPr>
      <w:r w:rsidRPr="004E5AA1">
        <w:rPr>
          <w:bCs/>
          <w:noProof/>
        </w:rPr>
        <w:t>7.3.3</w:t>
      </w:r>
      <w:r>
        <w:rPr>
          <w:rFonts w:asciiTheme="minorHAnsi" w:eastAsiaTheme="minorEastAsia" w:hAnsiTheme="minorHAnsi" w:cstheme="minorBidi"/>
          <w:noProof/>
          <w:kern w:val="2"/>
          <w:sz w:val="21"/>
          <w:szCs w:val="22"/>
          <w:lang w:val="en-US" w:eastAsia="zh-CN"/>
        </w:rPr>
        <w:tab/>
      </w:r>
      <w:r w:rsidRPr="004E5AA1">
        <w:rPr>
          <w:bCs/>
          <w:noProof/>
        </w:rPr>
        <w:t>Network slice capability enablement client</w:t>
      </w:r>
      <w:r>
        <w:rPr>
          <w:noProof/>
        </w:rPr>
        <w:tab/>
      </w:r>
      <w:r>
        <w:rPr>
          <w:noProof/>
        </w:rPr>
        <w:fldChar w:fldCharType="begin"/>
      </w:r>
      <w:r>
        <w:rPr>
          <w:noProof/>
        </w:rPr>
        <w:instrText xml:space="preserve"> PAGEREF _Toc125659658 \h </w:instrText>
      </w:r>
      <w:r>
        <w:rPr>
          <w:noProof/>
        </w:rPr>
      </w:r>
      <w:r>
        <w:rPr>
          <w:noProof/>
        </w:rPr>
        <w:fldChar w:fldCharType="separate"/>
      </w:r>
      <w:r>
        <w:rPr>
          <w:noProof/>
        </w:rPr>
        <w:t>16</w:t>
      </w:r>
      <w:r>
        <w:rPr>
          <w:noProof/>
        </w:rPr>
        <w:fldChar w:fldCharType="end"/>
      </w:r>
    </w:p>
    <w:p w14:paraId="331A1007" w14:textId="77777777" w:rsidR="00DC003E" w:rsidRDefault="00DC003E">
      <w:pPr>
        <w:pStyle w:val="TOC2"/>
        <w:rPr>
          <w:rFonts w:asciiTheme="minorHAnsi" w:eastAsiaTheme="minorEastAsia" w:hAnsiTheme="minorHAnsi" w:cstheme="minorBidi"/>
          <w:noProof/>
          <w:kern w:val="2"/>
          <w:sz w:val="21"/>
          <w:szCs w:val="22"/>
          <w:lang w:val="en-US" w:eastAsia="zh-CN"/>
        </w:rPr>
      </w:pPr>
      <w:r w:rsidRPr="004E5AA1">
        <w:rPr>
          <w:bCs/>
          <w:noProof/>
        </w:rPr>
        <w:t>7.4</w:t>
      </w:r>
      <w:r>
        <w:rPr>
          <w:rFonts w:asciiTheme="minorHAnsi" w:eastAsiaTheme="minorEastAsia" w:hAnsiTheme="minorHAnsi" w:cstheme="minorBidi"/>
          <w:noProof/>
          <w:kern w:val="2"/>
          <w:sz w:val="21"/>
          <w:szCs w:val="22"/>
          <w:lang w:val="en-US" w:eastAsia="zh-CN"/>
        </w:rPr>
        <w:tab/>
      </w:r>
      <w:r w:rsidRPr="004E5AA1">
        <w:rPr>
          <w:bCs/>
          <w:noProof/>
        </w:rPr>
        <w:t>Reference points description</w:t>
      </w:r>
      <w:r>
        <w:rPr>
          <w:noProof/>
        </w:rPr>
        <w:tab/>
      </w:r>
      <w:r>
        <w:rPr>
          <w:noProof/>
        </w:rPr>
        <w:fldChar w:fldCharType="begin"/>
      </w:r>
      <w:r>
        <w:rPr>
          <w:noProof/>
        </w:rPr>
        <w:instrText xml:space="preserve"> PAGEREF _Toc125659659 \h </w:instrText>
      </w:r>
      <w:r>
        <w:rPr>
          <w:noProof/>
        </w:rPr>
      </w:r>
      <w:r>
        <w:rPr>
          <w:noProof/>
        </w:rPr>
        <w:fldChar w:fldCharType="separate"/>
      </w:r>
      <w:r>
        <w:rPr>
          <w:noProof/>
        </w:rPr>
        <w:t>16</w:t>
      </w:r>
      <w:r>
        <w:rPr>
          <w:noProof/>
        </w:rPr>
        <w:fldChar w:fldCharType="end"/>
      </w:r>
    </w:p>
    <w:p w14:paraId="09E5987D" w14:textId="77777777" w:rsidR="00DC003E" w:rsidRDefault="00DC003E">
      <w:pPr>
        <w:pStyle w:val="TOC3"/>
        <w:rPr>
          <w:rFonts w:asciiTheme="minorHAnsi" w:eastAsiaTheme="minorEastAsia" w:hAnsiTheme="minorHAnsi" w:cstheme="minorBidi"/>
          <w:noProof/>
          <w:kern w:val="2"/>
          <w:sz w:val="21"/>
          <w:szCs w:val="22"/>
          <w:lang w:val="en-US" w:eastAsia="zh-CN"/>
        </w:rPr>
      </w:pPr>
      <w:r w:rsidRPr="004E5AA1">
        <w:rPr>
          <w:bCs/>
          <w:noProof/>
        </w:rPr>
        <w:t>7.4.1</w:t>
      </w:r>
      <w:r>
        <w:rPr>
          <w:rFonts w:asciiTheme="minorHAnsi" w:eastAsiaTheme="minorEastAsia" w:hAnsiTheme="minorHAnsi" w:cstheme="minorBidi"/>
          <w:noProof/>
          <w:kern w:val="2"/>
          <w:sz w:val="21"/>
          <w:szCs w:val="22"/>
          <w:lang w:val="en-US" w:eastAsia="zh-CN"/>
        </w:rPr>
        <w:tab/>
      </w:r>
      <w:r w:rsidRPr="004E5AA1">
        <w:rPr>
          <w:bCs/>
          <w:noProof/>
        </w:rPr>
        <w:t>General</w:t>
      </w:r>
      <w:r>
        <w:rPr>
          <w:noProof/>
        </w:rPr>
        <w:tab/>
      </w:r>
      <w:r>
        <w:rPr>
          <w:noProof/>
        </w:rPr>
        <w:fldChar w:fldCharType="begin"/>
      </w:r>
      <w:r>
        <w:rPr>
          <w:noProof/>
        </w:rPr>
        <w:instrText xml:space="preserve"> PAGEREF _Toc125659660 \h </w:instrText>
      </w:r>
      <w:r>
        <w:rPr>
          <w:noProof/>
        </w:rPr>
      </w:r>
      <w:r>
        <w:rPr>
          <w:noProof/>
        </w:rPr>
        <w:fldChar w:fldCharType="separate"/>
      </w:r>
      <w:r>
        <w:rPr>
          <w:noProof/>
        </w:rPr>
        <w:t>16</w:t>
      </w:r>
      <w:r>
        <w:rPr>
          <w:noProof/>
        </w:rPr>
        <w:fldChar w:fldCharType="end"/>
      </w:r>
    </w:p>
    <w:p w14:paraId="4817B2E0" w14:textId="77777777" w:rsidR="00DC003E" w:rsidRDefault="00DC003E">
      <w:pPr>
        <w:pStyle w:val="TOC3"/>
        <w:rPr>
          <w:rFonts w:asciiTheme="minorHAnsi" w:eastAsiaTheme="minorEastAsia" w:hAnsiTheme="minorHAnsi" w:cstheme="minorBidi"/>
          <w:noProof/>
          <w:kern w:val="2"/>
          <w:sz w:val="21"/>
          <w:szCs w:val="22"/>
          <w:lang w:val="en-US" w:eastAsia="zh-CN"/>
        </w:rPr>
      </w:pPr>
      <w:r w:rsidRPr="004E5AA1">
        <w:rPr>
          <w:bCs/>
          <w:noProof/>
        </w:rPr>
        <w:t>7.4.2</w:t>
      </w:r>
      <w:r>
        <w:rPr>
          <w:rFonts w:asciiTheme="minorHAnsi" w:eastAsiaTheme="minorEastAsia" w:hAnsiTheme="minorHAnsi" w:cstheme="minorBidi"/>
          <w:noProof/>
          <w:kern w:val="2"/>
          <w:sz w:val="21"/>
          <w:szCs w:val="22"/>
          <w:lang w:val="en-US" w:eastAsia="zh-CN"/>
        </w:rPr>
        <w:tab/>
      </w:r>
      <w:r w:rsidRPr="004E5AA1">
        <w:rPr>
          <w:bCs/>
          <w:noProof/>
        </w:rPr>
        <w:t>NSCE-UU</w:t>
      </w:r>
      <w:r>
        <w:rPr>
          <w:noProof/>
        </w:rPr>
        <w:tab/>
      </w:r>
      <w:r>
        <w:rPr>
          <w:noProof/>
        </w:rPr>
        <w:fldChar w:fldCharType="begin"/>
      </w:r>
      <w:r>
        <w:rPr>
          <w:noProof/>
        </w:rPr>
        <w:instrText xml:space="preserve"> PAGEREF _Toc125659661 \h </w:instrText>
      </w:r>
      <w:r>
        <w:rPr>
          <w:noProof/>
        </w:rPr>
      </w:r>
      <w:r>
        <w:rPr>
          <w:noProof/>
        </w:rPr>
        <w:fldChar w:fldCharType="separate"/>
      </w:r>
      <w:r>
        <w:rPr>
          <w:noProof/>
        </w:rPr>
        <w:t>16</w:t>
      </w:r>
      <w:r>
        <w:rPr>
          <w:noProof/>
        </w:rPr>
        <w:fldChar w:fldCharType="end"/>
      </w:r>
    </w:p>
    <w:p w14:paraId="50360F72" w14:textId="77777777" w:rsidR="00DC003E" w:rsidRDefault="00DC003E">
      <w:pPr>
        <w:pStyle w:val="TOC3"/>
        <w:rPr>
          <w:rFonts w:asciiTheme="minorHAnsi" w:eastAsiaTheme="minorEastAsia" w:hAnsiTheme="minorHAnsi" w:cstheme="minorBidi"/>
          <w:noProof/>
          <w:kern w:val="2"/>
          <w:sz w:val="21"/>
          <w:szCs w:val="22"/>
          <w:lang w:val="en-US" w:eastAsia="zh-CN"/>
        </w:rPr>
      </w:pPr>
      <w:r w:rsidRPr="004E5AA1">
        <w:rPr>
          <w:bCs/>
          <w:noProof/>
        </w:rPr>
        <w:t>7.4.3</w:t>
      </w:r>
      <w:r>
        <w:rPr>
          <w:rFonts w:asciiTheme="minorHAnsi" w:eastAsiaTheme="minorEastAsia" w:hAnsiTheme="minorHAnsi" w:cstheme="minorBidi"/>
          <w:noProof/>
          <w:kern w:val="2"/>
          <w:sz w:val="21"/>
          <w:szCs w:val="22"/>
          <w:lang w:val="en-US" w:eastAsia="zh-CN"/>
        </w:rPr>
        <w:tab/>
      </w:r>
      <w:r w:rsidRPr="004E5AA1">
        <w:rPr>
          <w:bCs/>
          <w:noProof/>
        </w:rPr>
        <w:t>NSCE-C</w:t>
      </w:r>
      <w:r>
        <w:rPr>
          <w:noProof/>
        </w:rPr>
        <w:tab/>
      </w:r>
      <w:r>
        <w:rPr>
          <w:noProof/>
        </w:rPr>
        <w:fldChar w:fldCharType="begin"/>
      </w:r>
      <w:r>
        <w:rPr>
          <w:noProof/>
        </w:rPr>
        <w:instrText xml:space="preserve"> PAGEREF _Toc125659662 \h </w:instrText>
      </w:r>
      <w:r>
        <w:rPr>
          <w:noProof/>
        </w:rPr>
      </w:r>
      <w:r>
        <w:rPr>
          <w:noProof/>
        </w:rPr>
        <w:fldChar w:fldCharType="separate"/>
      </w:r>
      <w:r>
        <w:rPr>
          <w:noProof/>
        </w:rPr>
        <w:t>16</w:t>
      </w:r>
      <w:r>
        <w:rPr>
          <w:noProof/>
        </w:rPr>
        <w:fldChar w:fldCharType="end"/>
      </w:r>
    </w:p>
    <w:p w14:paraId="44FB5A9C" w14:textId="77777777" w:rsidR="00DC003E" w:rsidRDefault="00DC003E">
      <w:pPr>
        <w:pStyle w:val="TOC3"/>
        <w:rPr>
          <w:rFonts w:asciiTheme="minorHAnsi" w:eastAsiaTheme="minorEastAsia" w:hAnsiTheme="minorHAnsi" w:cstheme="minorBidi"/>
          <w:noProof/>
          <w:kern w:val="2"/>
          <w:sz w:val="21"/>
          <w:szCs w:val="22"/>
          <w:lang w:val="en-US" w:eastAsia="zh-CN"/>
        </w:rPr>
      </w:pPr>
      <w:r w:rsidRPr="004E5AA1">
        <w:rPr>
          <w:bCs/>
          <w:noProof/>
        </w:rPr>
        <w:t>7.4.4</w:t>
      </w:r>
      <w:r>
        <w:rPr>
          <w:rFonts w:asciiTheme="minorHAnsi" w:eastAsiaTheme="minorEastAsia" w:hAnsiTheme="minorHAnsi" w:cstheme="minorBidi"/>
          <w:noProof/>
          <w:kern w:val="2"/>
          <w:sz w:val="21"/>
          <w:szCs w:val="22"/>
          <w:lang w:val="en-US" w:eastAsia="zh-CN"/>
        </w:rPr>
        <w:tab/>
      </w:r>
      <w:r w:rsidRPr="004E5AA1">
        <w:rPr>
          <w:bCs/>
          <w:noProof/>
        </w:rPr>
        <w:t>NSCE-S</w:t>
      </w:r>
      <w:r>
        <w:rPr>
          <w:noProof/>
        </w:rPr>
        <w:tab/>
      </w:r>
      <w:r>
        <w:rPr>
          <w:noProof/>
        </w:rPr>
        <w:fldChar w:fldCharType="begin"/>
      </w:r>
      <w:r>
        <w:rPr>
          <w:noProof/>
        </w:rPr>
        <w:instrText xml:space="preserve"> PAGEREF _Toc125659663 \h </w:instrText>
      </w:r>
      <w:r>
        <w:rPr>
          <w:noProof/>
        </w:rPr>
      </w:r>
      <w:r>
        <w:rPr>
          <w:noProof/>
        </w:rPr>
        <w:fldChar w:fldCharType="separate"/>
      </w:r>
      <w:r>
        <w:rPr>
          <w:noProof/>
        </w:rPr>
        <w:t>17</w:t>
      </w:r>
      <w:r>
        <w:rPr>
          <w:noProof/>
        </w:rPr>
        <w:fldChar w:fldCharType="end"/>
      </w:r>
    </w:p>
    <w:p w14:paraId="79CFF679" w14:textId="77777777" w:rsidR="00DC003E" w:rsidRDefault="00DC003E">
      <w:pPr>
        <w:pStyle w:val="TOC3"/>
        <w:rPr>
          <w:rFonts w:asciiTheme="minorHAnsi" w:eastAsiaTheme="minorEastAsia" w:hAnsiTheme="minorHAnsi" w:cstheme="minorBidi"/>
          <w:noProof/>
          <w:kern w:val="2"/>
          <w:sz w:val="21"/>
          <w:szCs w:val="22"/>
          <w:lang w:val="en-US" w:eastAsia="zh-CN"/>
        </w:rPr>
      </w:pPr>
      <w:r w:rsidRPr="004E5AA1">
        <w:rPr>
          <w:bCs/>
          <w:noProof/>
        </w:rPr>
        <w:t>7.4.5</w:t>
      </w:r>
      <w:r>
        <w:rPr>
          <w:rFonts w:asciiTheme="minorHAnsi" w:eastAsiaTheme="minorEastAsia" w:hAnsiTheme="minorHAnsi" w:cstheme="minorBidi"/>
          <w:noProof/>
          <w:kern w:val="2"/>
          <w:sz w:val="21"/>
          <w:szCs w:val="22"/>
          <w:lang w:val="en-US" w:eastAsia="zh-CN"/>
        </w:rPr>
        <w:tab/>
      </w:r>
      <w:r w:rsidRPr="004E5AA1">
        <w:rPr>
          <w:bCs/>
          <w:noProof/>
        </w:rPr>
        <w:t>N33</w:t>
      </w:r>
      <w:r>
        <w:rPr>
          <w:noProof/>
        </w:rPr>
        <w:tab/>
      </w:r>
      <w:r>
        <w:rPr>
          <w:noProof/>
        </w:rPr>
        <w:fldChar w:fldCharType="begin"/>
      </w:r>
      <w:r>
        <w:rPr>
          <w:noProof/>
        </w:rPr>
        <w:instrText xml:space="preserve"> PAGEREF _Toc125659664 \h </w:instrText>
      </w:r>
      <w:r>
        <w:rPr>
          <w:noProof/>
        </w:rPr>
      </w:r>
      <w:r>
        <w:rPr>
          <w:noProof/>
        </w:rPr>
        <w:fldChar w:fldCharType="separate"/>
      </w:r>
      <w:r>
        <w:rPr>
          <w:noProof/>
        </w:rPr>
        <w:t>17</w:t>
      </w:r>
      <w:r>
        <w:rPr>
          <w:noProof/>
        </w:rPr>
        <w:fldChar w:fldCharType="end"/>
      </w:r>
    </w:p>
    <w:p w14:paraId="3A2F7E10" w14:textId="77777777" w:rsidR="00DC003E" w:rsidRDefault="00DC003E">
      <w:pPr>
        <w:pStyle w:val="TOC3"/>
        <w:rPr>
          <w:rFonts w:asciiTheme="minorHAnsi" w:eastAsiaTheme="minorEastAsia" w:hAnsiTheme="minorHAnsi" w:cstheme="minorBidi"/>
          <w:noProof/>
          <w:kern w:val="2"/>
          <w:sz w:val="21"/>
          <w:szCs w:val="22"/>
          <w:lang w:val="en-US" w:eastAsia="zh-CN"/>
        </w:rPr>
      </w:pPr>
      <w:r w:rsidRPr="004E5AA1">
        <w:rPr>
          <w:bCs/>
          <w:noProof/>
        </w:rPr>
        <w:t>7.4.6</w:t>
      </w:r>
      <w:r>
        <w:rPr>
          <w:rFonts w:asciiTheme="minorHAnsi" w:eastAsiaTheme="minorEastAsia" w:hAnsiTheme="minorHAnsi" w:cstheme="minorBidi"/>
          <w:noProof/>
          <w:kern w:val="2"/>
          <w:sz w:val="21"/>
          <w:szCs w:val="22"/>
          <w:lang w:val="en-US" w:eastAsia="zh-CN"/>
        </w:rPr>
        <w:tab/>
      </w:r>
      <w:r w:rsidRPr="004E5AA1">
        <w:rPr>
          <w:bCs/>
          <w:noProof/>
        </w:rPr>
        <w:t>NSCE-E</w:t>
      </w:r>
      <w:r>
        <w:rPr>
          <w:noProof/>
        </w:rPr>
        <w:tab/>
      </w:r>
      <w:r>
        <w:rPr>
          <w:noProof/>
        </w:rPr>
        <w:fldChar w:fldCharType="begin"/>
      </w:r>
      <w:r>
        <w:rPr>
          <w:noProof/>
        </w:rPr>
        <w:instrText xml:space="preserve"> PAGEREF _Toc125659665 \h </w:instrText>
      </w:r>
      <w:r>
        <w:rPr>
          <w:noProof/>
        </w:rPr>
      </w:r>
      <w:r>
        <w:rPr>
          <w:noProof/>
        </w:rPr>
        <w:fldChar w:fldCharType="separate"/>
      </w:r>
      <w:r>
        <w:rPr>
          <w:noProof/>
        </w:rPr>
        <w:t>17</w:t>
      </w:r>
      <w:r>
        <w:rPr>
          <w:noProof/>
        </w:rPr>
        <w:fldChar w:fldCharType="end"/>
      </w:r>
    </w:p>
    <w:p w14:paraId="4B03FA43" w14:textId="77777777" w:rsidR="00DC003E" w:rsidRDefault="00DC003E">
      <w:pPr>
        <w:pStyle w:val="TOC3"/>
        <w:rPr>
          <w:rFonts w:asciiTheme="minorHAnsi" w:eastAsiaTheme="minorEastAsia" w:hAnsiTheme="minorHAnsi" w:cstheme="minorBidi"/>
          <w:noProof/>
          <w:kern w:val="2"/>
          <w:sz w:val="21"/>
          <w:szCs w:val="22"/>
          <w:lang w:val="en-US" w:eastAsia="zh-CN"/>
        </w:rPr>
      </w:pPr>
      <w:r w:rsidRPr="004E5AA1">
        <w:rPr>
          <w:bCs/>
          <w:noProof/>
        </w:rPr>
        <w:t>7.4.7</w:t>
      </w:r>
      <w:r>
        <w:rPr>
          <w:rFonts w:asciiTheme="minorHAnsi" w:eastAsiaTheme="minorEastAsia" w:hAnsiTheme="minorHAnsi" w:cstheme="minorBidi"/>
          <w:noProof/>
          <w:kern w:val="2"/>
          <w:sz w:val="21"/>
          <w:szCs w:val="22"/>
          <w:lang w:val="en-US" w:eastAsia="zh-CN"/>
        </w:rPr>
        <w:tab/>
      </w:r>
      <w:r w:rsidRPr="004E5AA1">
        <w:rPr>
          <w:bCs/>
          <w:noProof/>
        </w:rPr>
        <w:t>NSCE-OAM</w:t>
      </w:r>
      <w:r>
        <w:rPr>
          <w:noProof/>
        </w:rPr>
        <w:tab/>
      </w:r>
      <w:r>
        <w:rPr>
          <w:noProof/>
        </w:rPr>
        <w:fldChar w:fldCharType="begin"/>
      </w:r>
      <w:r>
        <w:rPr>
          <w:noProof/>
        </w:rPr>
        <w:instrText xml:space="preserve"> PAGEREF _Toc125659666 \h </w:instrText>
      </w:r>
      <w:r>
        <w:rPr>
          <w:noProof/>
        </w:rPr>
      </w:r>
      <w:r>
        <w:rPr>
          <w:noProof/>
        </w:rPr>
        <w:fldChar w:fldCharType="separate"/>
      </w:r>
      <w:r>
        <w:rPr>
          <w:noProof/>
        </w:rPr>
        <w:t>17</w:t>
      </w:r>
      <w:r>
        <w:rPr>
          <w:noProof/>
        </w:rPr>
        <w:fldChar w:fldCharType="end"/>
      </w:r>
    </w:p>
    <w:p w14:paraId="72A4BCFF" w14:textId="77777777" w:rsidR="00DC003E" w:rsidRDefault="00DC003E">
      <w:pPr>
        <w:pStyle w:val="TOC1"/>
        <w:rPr>
          <w:rFonts w:asciiTheme="minorHAnsi" w:eastAsiaTheme="minorEastAsia" w:hAnsiTheme="minorHAnsi" w:cstheme="minorBidi"/>
          <w:noProof/>
          <w:kern w:val="2"/>
          <w:sz w:val="21"/>
          <w:szCs w:val="22"/>
          <w:lang w:val="en-US" w:eastAsia="zh-CN"/>
        </w:rPr>
      </w:pPr>
      <w:r w:rsidRPr="004E5AA1">
        <w:rPr>
          <w:rFonts w:eastAsia="SimSun"/>
          <w:noProof/>
          <w:lang w:val="en-US" w:eastAsia="zh-CN"/>
        </w:rPr>
        <w:t>8</w:t>
      </w:r>
      <w:r>
        <w:rPr>
          <w:rFonts w:asciiTheme="minorHAnsi" w:eastAsiaTheme="minorEastAsia" w:hAnsiTheme="minorHAnsi" w:cstheme="minorBidi"/>
          <w:noProof/>
          <w:kern w:val="2"/>
          <w:sz w:val="21"/>
          <w:szCs w:val="22"/>
          <w:lang w:val="en-US" w:eastAsia="zh-CN"/>
        </w:rPr>
        <w:tab/>
      </w:r>
      <w:r w:rsidRPr="004E5AA1">
        <w:rPr>
          <w:noProof/>
          <w:lang w:val="en-IN"/>
        </w:rPr>
        <w:t>Identities and commonly used values</w:t>
      </w:r>
      <w:r>
        <w:rPr>
          <w:noProof/>
        </w:rPr>
        <w:tab/>
      </w:r>
      <w:r>
        <w:rPr>
          <w:noProof/>
        </w:rPr>
        <w:fldChar w:fldCharType="begin"/>
      </w:r>
      <w:r>
        <w:rPr>
          <w:noProof/>
        </w:rPr>
        <w:instrText xml:space="preserve"> PAGEREF _Toc125659667 \h </w:instrText>
      </w:r>
      <w:r>
        <w:rPr>
          <w:noProof/>
        </w:rPr>
      </w:r>
      <w:r>
        <w:rPr>
          <w:noProof/>
        </w:rPr>
        <w:fldChar w:fldCharType="separate"/>
      </w:r>
      <w:r>
        <w:rPr>
          <w:noProof/>
        </w:rPr>
        <w:t>17</w:t>
      </w:r>
      <w:r>
        <w:rPr>
          <w:noProof/>
        </w:rPr>
        <w:fldChar w:fldCharType="end"/>
      </w:r>
    </w:p>
    <w:p w14:paraId="34F3689D" w14:textId="77777777" w:rsidR="00DC003E" w:rsidRDefault="00DC003E">
      <w:pPr>
        <w:pStyle w:val="TOC2"/>
        <w:rPr>
          <w:rFonts w:asciiTheme="minorHAnsi" w:eastAsiaTheme="minorEastAsia" w:hAnsiTheme="minorHAnsi" w:cstheme="minorBidi"/>
          <w:noProof/>
          <w:kern w:val="2"/>
          <w:sz w:val="21"/>
          <w:szCs w:val="22"/>
          <w:lang w:val="en-US" w:eastAsia="zh-CN"/>
        </w:rPr>
      </w:pPr>
      <w:r>
        <w:rPr>
          <w:noProof/>
        </w:rPr>
        <w:t>8.1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_Toc125659668 \h </w:instrText>
      </w:r>
      <w:r>
        <w:rPr>
          <w:noProof/>
        </w:rPr>
      </w:r>
      <w:r>
        <w:rPr>
          <w:noProof/>
        </w:rPr>
        <w:fldChar w:fldCharType="separate"/>
      </w:r>
      <w:r>
        <w:rPr>
          <w:noProof/>
        </w:rPr>
        <w:t>17</w:t>
      </w:r>
      <w:r>
        <w:rPr>
          <w:noProof/>
        </w:rPr>
        <w:fldChar w:fldCharType="end"/>
      </w:r>
    </w:p>
    <w:p w14:paraId="7901311D" w14:textId="77777777" w:rsidR="00DC003E" w:rsidRDefault="00DC003E">
      <w:pPr>
        <w:pStyle w:val="TOC2"/>
        <w:rPr>
          <w:rFonts w:asciiTheme="minorHAnsi" w:eastAsiaTheme="minorEastAsia" w:hAnsiTheme="minorHAnsi" w:cstheme="minorBidi"/>
          <w:noProof/>
          <w:kern w:val="2"/>
          <w:sz w:val="21"/>
          <w:szCs w:val="22"/>
          <w:lang w:val="en-US" w:eastAsia="zh-CN"/>
        </w:rPr>
      </w:pPr>
      <w:r>
        <w:rPr>
          <w:noProof/>
        </w:rPr>
        <w:t>8.2</w:t>
      </w:r>
      <w:r>
        <w:rPr>
          <w:rFonts w:asciiTheme="minorHAnsi" w:eastAsiaTheme="minorEastAsia" w:hAnsiTheme="minorHAnsi" w:cstheme="minorBidi"/>
          <w:noProof/>
          <w:kern w:val="2"/>
          <w:sz w:val="21"/>
          <w:szCs w:val="22"/>
          <w:lang w:val="en-US" w:eastAsia="zh-CN"/>
        </w:rPr>
        <w:tab/>
      </w:r>
      <w:r>
        <w:rPr>
          <w:noProof/>
        </w:rPr>
        <w:t>NSCE server ID</w:t>
      </w:r>
      <w:r>
        <w:rPr>
          <w:noProof/>
        </w:rPr>
        <w:tab/>
      </w:r>
      <w:r>
        <w:rPr>
          <w:noProof/>
        </w:rPr>
        <w:fldChar w:fldCharType="begin"/>
      </w:r>
      <w:r>
        <w:rPr>
          <w:noProof/>
        </w:rPr>
        <w:instrText xml:space="preserve"> PAGEREF _Toc125659669 \h </w:instrText>
      </w:r>
      <w:r>
        <w:rPr>
          <w:noProof/>
        </w:rPr>
      </w:r>
      <w:r>
        <w:rPr>
          <w:noProof/>
        </w:rPr>
        <w:fldChar w:fldCharType="separate"/>
      </w:r>
      <w:r>
        <w:rPr>
          <w:noProof/>
        </w:rPr>
        <w:t>17</w:t>
      </w:r>
      <w:r>
        <w:rPr>
          <w:noProof/>
        </w:rPr>
        <w:fldChar w:fldCharType="end"/>
      </w:r>
    </w:p>
    <w:p w14:paraId="3DC61CD2" w14:textId="77777777" w:rsidR="00DC003E" w:rsidRDefault="00DC003E">
      <w:pPr>
        <w:pStyle w:val="TOC2"/>
        <w:rPr>
          <w:rFonts w:asciiTheme="minorHAnsi" w:eastAsiaTheme="minorEastAsia" w:hAnsiTheme="minorHAnsi" w:cstheme="minorBidi"/>
          <w:noProof/>
          <w:kern w:val="2"/>
          <w:sz w:val="21"/>
          <w:szCs w:val="22"/>
          <w:lang w:val="en-US" w:eastAsia="zh-CN"/>
        </w:rPr>
      </w:pPr>
      <w:r>
        <w:rPr>
          <w:noProof/>
        </w:rPr>
        <w:t>8.3</w:t>
      </w:r>
      <w:r>
        <w:rPr>
          <w:rFonts w:asciiTheme="minorHAnsi" w:eastAsiaTheme="minorEastAsia" w:hAnsiTheme="minorHAnsi" w:cstheme="minorBidi"/>
          <w:noProof/>
          <w:kern w:val="2"/>
          <w:sz w:val="21"/>
          <w:szCs w:val="22"/>
          <w:lang w:val="en-US" w:eastAsia="zh-CN"/>
        </w:rPr>
        <w:tab/>
      </w:r>
      <w:r>
        <w:rPr>
          <w:noProof/>
        </w:rPr>
        <w:t>NSCE client ID</w:t>
      </w:r>
      <w:r>
        <w:rPr>
          <w:noProof/>
        </w:rPr>
        <w:tab/>
      </w:r>
      <w:r>
        <w:rPr>
          <w:noProof/>
        </w:rPr>
        <w:fldChar w:fldCharType="begin"/>
      </w:r>
      <w:r>
        <w:rPr>
          <w:noProof/>
        </w:rPr>
        <w:instrText xml:space="preserve"> PAGEREF _Toc125659670 \h </w:instrText>
      </w:r>
      <w:r>
        <w:rPr>
          <w:noProof/>
        </w:rPr>
      </w:r>
      <w:r>
        <w:rPr>
          <w:noProof/>
        </w:rPr>
        <w:fldChar w:fldCharType="separate"/>
      </w:r>
      <w:r>
        <w:rPr>
          <w:noProof/>
        </w:rPr>
        <w:t>17</w:t>
      </w:r>
      <w:r>
        <w:rPr>
          <w:noProof/>
        </w:rPr>
        <w:fldChar w:fldCharType="end"/>
      </w:r>
    </w:p>
    <w:p w14:paraId="744C84B8" w14:textId="77777777" w:rsidR="00DC003E" w:rsidRDefault="00DC003E">
      <w:pPr>
        <w:pStyle w:val="TOC2"/>
        <w:rPr>
          <w:rFonts w:asciiTheme="minorHAnsi" w:eastAsiaTheme="minorEastAsia" w:hAnsiTheme="minorHAnsi" w:cstheme="minorBidi"/>
          <w:noProof/>
          <w:kern w:val="2"/>
          <w:sz w:val="21"/>
          <w:szCs w:val="22"/>
          <w:lang w:val="en-US" w:eastAsia="zh-CN"/>
        </w:rPr>
      </w:pPr>
      <w:r w:rsidRPr="004E5AA1">
        <w:rPr>
          <w:bCs/>
          <w:noProof/>
        </w:rPr>
        <w:t>8.4</w:t>
      </w:r>
      <w:r>
        <w:rPr>
          <w:rFonts w:asciiTheme="minorHAnsi" w:eastAsiaTheme="minorEastAsia" w:hAnsiTheme="minorHAnsi" w:cstheme="minorBidi"/>
          <w:noProof/>
          <w:kern w:val="2"/>
          <w:sz w:val="21"/>
          <w:szCs w:val="22"/>
          <w:lang w:val="en-US" w:eastAsia="zh-CN"/>
        </w:rPr>
        <w:tab/>
      </w:r>
      <w:r w:rsidRPr="004E5AA1">
        <w:rPr>
          <w:rFonts w:eastAsia="SimSun"/>
          <w:bCs/>
          <w:noProof/>
        </w:rPr>
        <w:t xml:space="preserve">Network </w:t>
      </w:r>
      <w:r w:rsidRPr="004E5AA1">
        <w:rPr>
          <w:bCs/>
          <w:noProof/>
        </w:rPr>
        <w:t xml:space="preserve">Slice </w:t>
      </w:r>
      <w:r w:rsidRPr="004E5AA1">
        <w:rPr>
          <w:rFonts w:eastAsia="SimSun"/>
          <w:bCs/>
          <w:noProof/>
        </w:rPr>
        <w:t xml:space="preserve">related </w:t>
      </w:r>
      <w:r w:rsidRPr="004E5AA1">
        <w:rPr>
          <w:bCs/>
          <w:noProof/>
        </w:rPr>
        <w:t>Identifier</w:t>
      </w:r>
      <w:r>
        <w:rPr>
          <w:noProof/>
        </w:rPr>
        <w:tab/>
      </w:r>
      <w:r>
        <w:rPr>
          <w:noProof/>
        </w:rPr>
        <w:fldChar w:fldCharType="begin"/>
      </w:r>
      <w:r>
        <w:rPr>
          <w:noProof/>
        </w:rPr>
        <w:instrText xml:space="preserve"> PAGEREF _Toc125659671 \h </w:instrText>
      </w:r>
      <w:r>
        <w:rPr>
          <w:noProof/>
        </w:rPr>
      </w:r>
      <w:r>
        <w:rPr>
          <w:noProof/>
        </w:rPr>
        <w:fldChar w:fldCharType="separate"/>
      </w:r>
      <w:r>
        <w:rPr>
          <w:noProof/>
        </w:rPr>
        <w:t>17</w:t>
      </w:r>
      <w:r>
        <w:rPr>
          <w:noProof/>
        </w:rPr>
        <w:fldChar w:fldCharType="end"/>
      </w:r>
    </w:p>
    <w:p w14:paraId="368C7E48" w14:textId="77777777" w:rsidR="00DC003E" w:rsidRDefault="00DC003E">
      <w:pPr>
        <w:pStyle w:val="TOC2"/>
        <w:rPr>
          <w:rFonts w:asciiTheme="minorHAnsi" w:eastAsiaTheme="minorEastAsia" w:hAnsiTheme="minorHAnsi" w:cstheme="minorBidi"/>
          <w:noProof/>
          <w:kern w:val="2"/>
          <w:sz w:val="21"/>
          <w:szCs w:val="22"/>
          <w:lang w:val="en-US" w:eastAsia="zh-CN"/>
        </w:rPr>
      </w:pPr>
      <w:r>
        <w:rPr>
          <w:noProof/>
        </w:rPr>
        <w:t>8.</w:t>
      </w:r>
      <w:r w:rsidRPr="004E5AA1">
        <w:rPr>
          <w:rFonts w:eastAsiaTheme="minorEastAsia"/>
          <w:noProof/>
          <w:lang w:eastAsia="zh-CN"/>
        </w:rPr>
        <w:t>5</w:t>
      </w:r>
      <w:r>
        <w:rPr>
          <w:rFonts w:asciiTheme="minorHAnsi" w:eastAsiaTheme="minorEastAsia" w:hAnsiTheme="minorHAnsi" w:cstheme="minorBidi"/>
          <w:noProof/>
          <w:kern w:val="2"/>
          <w:sz w:val="21"/>
          <w:szCs w:val="22"/>
          <w:lang w:val="en-US" w:eastAsia="zh-CN"/>
        </w:rPr>
        <w:tab/>
      </w:r>
      <w:r>
        <w:rPr>
          <w:noProof/>
        </w:rPr>
        <w:t>Slice coverage area</w:t>
      </w:r>
      <w:r>
        <w:rPr>
          <w:noProof/>
        </w:rPr>
        <w:tab/>
      </w:r>
      <w:r>
        <w:rPr>
          <w:noProof/>
        </w:rPr>
        <w:fldChar w:fldCharType="begin"/>
      </w:r>
      <w:r>
        <w:rPr>
          <w:noProof/>
        </w:rPr>
        <w:instrText xml:space="preserve"> PAGEREF _Toc125659672 \h </w:instrText>
      </w:r>
      <w:r>
        <w:rPr>
          <w:noProof/>
        </w:rPr>
      </w:r>
      <w:r>
        <w:rPr>
          <w:noProof/>
        </w:rPr>
        <w:fldChar w:fldCharType="separate"/>
      </w:r>
      <w:r>
        <w:rPr>
          <w:noProof/>
        </w:rPr>
        <w:t>18</w:t>
      </w:r>
      <w:r>
        <w:rPr>
          <w:noProof/>
        </w:rPr>
        <w:fldChar w:fldCharType="end"/>
      </w:r>
    </w:p>
    <w:p w14:paraId="46D55850" w14:textId="77777777" w:rsidR="00DC003E" w:rsidRDefault="00DC003E">
      <w:pPr>
        <w:pStyle w:val="TOC2"/>
        <w:rPr>
          <w:rFonts w:asciiTheme="minorHAnsi" w:eastAsiaTheme="minorEastAsia" w:hAnsiTheme="minorHAnsi" w:cstheme="minorBidi"/>
          <w:noProof/>
          <w:kern w:val="2"/>
          <w:sz w:val="21"/>
          <w:szCs w:val="22"/>
          <w:lang w:val="en-US" w:eastAsia="zh-CN"/>
        </w:rPr>
      </w:pPr>
      <w:r>
        <w:rPr>
          <w:noProof/>
        </w:rPr>
        <w:t>8.</w:t>
      </w:r>
      <w:r w:rsidRPr="004E5AA1">
        <w:rPr>
          <w:rFonts w:eastAsiaTheme="minorEastAsia"/>
          <w:noProof/>
          <w:lang w:eastAsia="zh-CN"/>
        </w:rPr>
        <w:t>6</w:t>
      </w:r>
      <w:r>
        <w:rPr>
          <w:rFonts w:asciiTheme="minorHAnsi" w:eastAsiaTheme="minorEastAsia" w:hAnsiTheme="minorHAnsi" w:cstheme="minorBidi"/>
          <w:noProof/>
          <w:kern w:val="2"/>
          <w:sz w:val="21"/>
          <w:szCs w:val="22"/>
          <w:lang w:val="en-US" w:eastAsia="zh-CN"/>
        </w:rPr>
        <w:tab/>
      </w:r>
      <w:r>
        <w:rPr>
          <w:noProof/>
        </w:rPr>
        <w:t xml:space="preserve">NSCE </w:t>
      </w:r>
      <w:r>
        <w:rPr>
          <w:noProof/>
          <w:lang w:eastAsia="zh-CN"/>
        </w:rPr>
        <w:t>s</w:t>
      </w:r>
      <w:r>
        <w:rPr>
          <w:noProof/>
        </w:rPr>
        <w:t>ervice area</w:t>
      </w:r>
      <w:r>
        <w:rPr>
          <w:noProof/>
        </w:rPr>
        <w:tab/>
      </w:r>
      <w:r>
        <w:rPr>
          <w:noProof/>
        </w:rPr>
        <w:fldChar w:fldCharType="begin"/>
      </w:r>
      <w:r>
        <w:rPr>
          <w:noProof/>
        </w:rPr>
        <w:instrText xml:space="preserve"> PAGEREF _Toc125659673 \h </w:instrText>
      </w:r>
      <w:r>
        <w:rPr>
          <w:noProof/>
        </w:rPr>
      </w:r>
      <w:r>
        <w:rPr>
          <w:noProof/>
        </w:rPr>
        <w:fldChar w:fldCharType="separate"/>
      </w:r>
      <w:r>
        <w:rPr>
          <w:noProof/>
        </w:rPr>
        <w:t>18</w:t>
      </w:r>
      <w:r>
        <w:rPr>
          <w:noProof/>
        </w:rPr>
        <w:fldChar w:fldCharType="end"/>
      </w:r>
    </w:p>
    <w:p w14:paraId="01A9CBD5" w14:textId="77777777" w:rsidR="00DC003E" w:rsidRDefault="00DC003E">
      <w:pPr>
        <w:pStyle w:val="TOC1"/>
        <w:rPr>
          <w:rFonts w:asciiTheme="minorHAnsi" w:eastAsiaTheme="minorEastAsia" w:hAnsiTheme="minorHAnsi" w:cstheme="minorBidi"/>
          <w:noProof/>
          <w:kern w:val="2"/>
          <w:sz w:val="21"/>
          <w:szCs w:val="22"/>
          <w:lang w:val="en-US" w:eastAsia="zh-CN"/>
        </w:rPr>
      </w:pPr>
      <w:r w:rsidRPr="004E5AA1">
        <w:rPr>
          <w:rFonts w:eastAsia="SimSun"/>
          <w:noProof/>
          <w:lang w:val="en-US" w:eastAsia="zh-CN"/>
        </w:rPr>
        <w:t>9</w:t>
      </w:r>
      <w:r>
        <w:rPr>
          <w:rFonts w:asciiTheme="minorHAnsi" w:eastAsiaTheme="minorEastAsia" w:hAnsiTheme="minorHAnsi" w:cstheme="minorBidi"/>
          <w:noProof/>
          <w:kern w:val="2"/>
          <w:sz w:val="21"/>
          <w:szCs w:val="22"/>
          <w:lang w:val="en-US" w:eastAsia="zh-CN"/>
        </w:rPr>
        <w:tab/>
      </w:r>
      <w:r w:rsidRPr="004E5AA1">
        <w:rPr>
          <w:noProof/>
          <w:lang w:val="en-IN"/>
        </w:rPr>
        <w:t>Procedures and information flows</w:t>
      </w:r>
      <w:r>
        <w:rPr>
          <w:noProof/>
        </w:rPr>
        <w:tab/>
      </w:r>
      <w:r>
        <w:rPr>
          <w:noProof/>
        </w:rPr>
        <w:fldChar w:fldCharType="begin"/>
      </w:r>
      <w:r>
        <w:rPr>
          <w:noProof/>
        </w:rPr>
        <w:instrText xml:space="preserve"> PAGEREF _Toc125659674 \h </w:instrText>
      </w:r>
      <w:r>
        <w:rPr>
          <w:noProof/>
        </w:rPr>
      </w:r>
      <w:r>
        <w:rPr>
          <w:noProof/>
        </w:rPr>
        <w:fldChar w:fldCharType="separate"/>
      </w:r>
      <w:r>
        <w:rPr>
          <w:noProof/>
        </w:rPr>
        <w:t>18</w:t>
      </w:r>
      <w:r>
        <w:rPr>
          <w:noProof/>
        </w:rPr>
        <w:fldChar w:fldCharType="end"/>
      </w:r>
    </w:p>
    <w:p w14:paraId="69FD6AE4" w14:textId="77777777" w:rsidR="00DC003E" w:rsidRDefault="00DC003E">
      <w:pPr>
        <w:pStyle w:val="TOC2"/>
        <w:rPr>
          <w:rFonts w:asciiTheme="minorHAnsi" w:eastAsiaTheme="minorEastAsia" w:hAnsiTheme="minorHAnsi" w:cstheme="minorBidi"/>
          <w:noProof/>
          <w:kern w:val="2"/>
          <w:sz w:val="21"/>
          <w:szCs w:val="22"/>
          <w:lang w:val="en-US" w:eastAsia="zh-CN"/>
        </w:rPr>
      </w:pPr>
      <w:r w:rsidRPr="004E5AA1">
        <w:rPr>
          <w:rFonts w:eastAsia="SimSun"/>
          <w:noProof/>
          <w:lang w:val="en-US" w:eastAsia="zh-CN"/>
        </w:rPr>
        <w:t>9</w:t>
      </w:r>
      <w:r>
        <w:rPr>
          <w:noProof/>
        </w:rPr>
        <w:t>.1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_Toc125659675 \h </w:instrText>
      </w:r>
      <w:r>
        <w:rPr>
          <w:noProof/>
        </w:rPr>
      </w:r>
      <w:r>
        <w:rPr>
          <w:noProof/>
        </w:rPr>
        <w:fldChar w:fldCharType="separate"/>
      </w:r>
      <w:r>
        <w:rPr>
          <w:noProof/>
        </w:rPr>
        <w:t>18</w:t>
      </w:r>
      <w:r>
        <w:rPr>
          <w:noProof/>
        </w:rPr>
        <w:fldChar w:fldCharType="end"/>
      </w:r>
    </w:p>
    <w:p w14:paraId="39FA95BB" w14:textId="77777777" w:rsidR="00DC003E" w:rsidRDefault="00DC003E">
      <w:pPr>
        <w:pStyle w:val="TOC3"/>
        <w:rPr>
          <w:rFonts w:asciiTheme="minorHAnsi" w:eastAsiaTheme="minorEastAsia" w:hAnsiTheme="minorHAnsi" w:cstheme="minorBidi"/>
          <w:noProof/>
          <w:kern w:val="2"/>
          <w:sz w:val="21"/>
          <w:szCs w:val="22"/>
          <w:lang w:val="en-US" w:eastAsia="zh-CN"/>
        </w:rPr>
      </w:pPr>
      <w:r w:rsidRPr="004E5AA1">
        <w:rPr>
          <w:bCs/>
          <w:noProof/>
        </w:rPr>
        <w:t>9.1.1</w:t>
      </w:r>
      <w:r>
        <w:rPr>
          <w:rFonts w:asciiTheme="minorHAnsi" w:eastAsiaTheme="minorEastAsia" w:hAnsiTheme="minorHAnsi" w:cstheme="minorBidi"/>
          <w:noProof/>
          <w:kern w:val="2"/>
          <w:sz w:val="21"/>
          <w:szCs w:val="22"/>
          <w:lang w:val="en-US" w:eastAsia="zh-CN"/>
        </w:rPr>
        <w:tab/>
      </w:r>
      <w:r w:rsidRPr="004E5AA1">
        <w:rPr>
          <w:bCs/>
          <w:noProof/>
        </w:rPr>
        <w:t>Common Information Elements</w:t>
      </w:r>
      <w:r>
        <w:rPr>
          <w:noProof/>
        </w:rPr>
        <w:tab/>
      </w:r>
      <w:r>
        <w:rPr>
          <w:noProof/>
        </w:rPr>
        <w:fldChar w:fldCharType="begin"/>
      </w:r>
      <w:r>
        <w:rPr>
          <w:noProof/>
        </w:rPr>
        <w:instrText xml:space="preserve"> PAGEREF _Toc125659676 \h </w:instrText>
      </w:r>
      <w:r>
        <w:rPr>
          <w:noProof/>
        </w:rPr>
      </w:r>
      <w:r>
        <w:rPr>
          <w:noProof/>
        </w:rPr>
        <w:fldChar w:fldCharType="separate"/>
      </w:r>
      <w:r>
        <w:rPr>
          <w:noProof/>
        </w:rPr>
        <w:t>18</w:t>
      </w:r>
      <w:r>
        <w:rPr>
          <w:noProof/>
        </w:rPr>
        <w:fldChar w:fldCharType="end"/>
      </w:r>
    </w:p>
    <w:p w14:paraId="5D4EF143" w14:textId="77777777" w:rsidR="00DC003E" w:rsidRDefault="00DC003E">
      <w:pPr>
        <w:pStyle w:val="TOC4"/>
        <w:rPr>
          <w:rFonts w:asciiTheme="minorHAnsi" w:eastAsiaTheme="minorEastAsia" w:hAnsiTheme="minorHAnsi" w:cstheme="minorBidi"/>
          <w:noProof/>
          <w:kern w:val="2"/>
          <w:sz w:val="21"/>
          <w:szCs w:val="22"/>
          <w:lang w:val="en-US" w:eastAsia="zh-CN"/>
        </w:rPr>
      </w:pPr>
      <w:r w:rsidRPr="004E5AA1">
        <w:rPr>
          <w:bCs/>
          <w:noProof/>
        </w:rPr>
        <w:t>9.1.1.1</w:t>
      </w:r>
      <w:r>
        <w:rPr>
          <w:rFonts w:asciiTheme="minorHAnsi" w:eastAsiaTheme="minorEastAsia" w:hAnsiTheme="minorHAnsi" w:cstheme="minorBidi"/>
          <w:noProof/>
          <w:kern w:val="2"/>
          <w:sz w:val="21"/>
          <w:szCs w:val="22"/>
          <w:lang w:val="en-US" w:eastAsia="zh-CN"/>
        </w:rPr>
        <w:tab/>
      </w:r>
      <w:r w:rsidRPr="004E5AA1">
        <w:rPr>
          <w:bCs/>
          <w:noProof/>
        </w:rPr>
        <w:t>Service requirement</w:t>
      </w:r>
      <w:r>
        <w:rPr>
          <w:noProof/>
        </w:rPr>
        <w:tab/>
      </w:r>
      <w:r>
        <w:rPr>
          <w:noProof/>
        </w:rPr>
        <w:fldChar w:fldCharType="begin"/>
      </w:r>
      <w:r>
        <w:rPr>
          <w:noProof/>
        </w:rPr>
        <w:instrText xml:space="preserve"> PAGEREF _Toc125659677 \h </w:instrText>
      </w:r>
      <w:r>
        <w:rPr>
          <w:noProof/>
        </w:rPr>
      </w:r>
      <w:r>
        <w:rPr>
          <w:noProof/>
        </w:rPr>
        <w:fldChar w:fldCharType="separate"/>
      </w:r>
      <w:r>
        <w:rPr>
          <w:noProof/>
        </w:rPr>
        <w:t>18</w:t>
      </w:r>
      <w:r>
        <w:rPr>
          <w:noProof/>
        </w:rPr>
        <w:fldChar w:fldCharType="end"/>
      </w:r>
    </w:p>
    <w:p w14:paraId="388A785F" w14:textId="77777777" w:rsidR="00DC003E" w:rsidRDefault="00DC003E">
      <w:pPr>
        <w:pStyle w:val="TOC2"/>
        <w:rPr>
          <w:rFonts w:asciiTheme="minorHAnsi" w:eastAsiaTheme="minorEastAsia" w:hAnsiTheme="minorHAnsi" w:cstheme="minorBidi"/>
          <w:noProof/>
          <w:kern w:val="2"/>
          <w:sz w:val="21"/>
          <w:szCs w:val="22"/>
          <w:lang w:val="en-US" w:eastAsia="zh-CN"/>
        </w:rPr>
      </w:pPr>
      <w:r w:rsidRPr="004E5AA1">
        <w:rPr>
          <w:bCs/>
          <w:noProof/>
        </w:rPr>
        <w:lastRenderedPageBreak/>
        <w:t>9.</w:t>
      </w:r>
      <w:r w:rsidRPr="004E5AA1">
        <w:rPr>
          <w:rFonts w:eastAsiaTheme="minorEastAsia"/>
          <w:bCs/>
          <w:noProof/>
          <w:lang w:eastAsia="zh-CN"/>
        </w:rPr>
        <w:t>2</w:t>
      </w:r>
      <w:r>
        <w:rPr>
          <w:rFonts w:asciiTheme="minorHAnsi" w:eastAsiaTheme="minorEastAsia" w:hAnsiTheme="minorHAnsi" w:cstheme="minorBidi"/>
          <w:noProof/>
          <w:kern w:val="2"/>
          <w:sz w:val="21"/>
          <w:szCs w:val="22"/>
          <w:lang w:val="en-US" w:eastAsia="zh-CN"/>
        </w:rPr>
        <w:tab/>
      </w:r>
      <w:r w:rsidRPr="004E5AA1">
        <w:rPr>
          <w:bCs/>
          <w:noProof/>
        </w:rPr>
        <w:t>VAL server registration</w:t>
      </w:r>
      <w:r>
        <w:rPr>
          <w:noProof/>
        </w:rPr>
        <w:tab/>
      </w:r>
      <w:r>
        <w:rPr>
          <w:noProof/>
        </w:rPr>
        <w:fldChar w:fldCharType="begin"/>
      </w:r>
      <w:r>
        <w:rPr>
          <w:noProof/>
        </w:rPr>
        <w:instrText xml:space="preserve"> PAGEREF _Toc125659678 \h </w:instrText>
      </w:r>
      <w:r>
        <w:rPr>
          <w:noProof/>
        </w:rPr>
      </w:r>
      <w:r>
        <w:rPr>
          <w:noProof/>
        </w:rPr>
        <w:fldChar w:fldCharType="separate"/>
      </w:r>
      <w:r>
        <w:rPr>
          <w:noProof/>
        </w:rPr>
        <w:t>18</w:t>
      </w:r>
      <w:r>
        <w:rPr>
          <w:noProof/>
        </w:rPr>
        <w:fldChar w:fldCharType="end"/>
      </w:r>
    </w:p>
    <w:p w14:paraId="3338B6F8" w14:textId="77777777" w:rsidR="00DC003E" w:rsidRDefault="00DC003E">
      <w:pPr>
        <w:pStyle w:val="TOC2"/>
        <w:rPr>
          <w:rFonts w:asciiTheme="minorHAnsi" w:eastAsiaTheme="minorEastAsia" w:hAnsiTheme="minorHAnsi" w:cstheme="minorBidi"/>
          <w:noProof/>
          <w:kern w:val="2"/>
          <w:sz w:val="21"/>
          <w:szCs w:val="22"/>
          <w:lang w:val="en-US" w:eastAsia="zh-CN"/>
        </w:rPr>
      </w:pPr>
      <w:r>
        <w:rPr>
          <w:noProof/>
        </w:rPr>
        <w:t>9.</w:t>
      </w:r>
      <w:r w:rsidRPr="004E5AA1">
        <w:rPr>
          <w:rFonts w:eastAsiaTheme="minorEastAsia"/>
          <w:noProof/>
        </w:rPr>
        <w:t>3</w:t>
      </w:r>
      <w:r>
        <w:rPr>
          <w:rFonts w:asciiTheme="minorHAnsi" w:eastAsiaTheme="minorEastAsia" w:hAnsiTheme="minorHAnsi" w:cstheme="minorBidi"/>
          <w:noProof/>
          <w:kern w:val="2"/>
          <w:sz w:val="21"/>
          <w:szCs w:val="22"/>
          <w:lang w:val="en-US" w:eastAsia="zh-CN"/>
        </w:rPr>
        <w:tab/>
      </w:r>
      <w:r>
        <w:rPr>
          <w:noProof/>
        </w:rPr>
        <w:t>Slice API configuration and translation</w:t>
      </w:r>
      <w:r>
        <w:rPr>
          <w:noProof/>
        </w:rPr>
        <w:tab/>
      </w:r>
      <w:r>
        <w:rPr>
          <w:noProof/>
        </w:rPr>
        <w:fldChar w:fldCharType="begin"/>
      </w:r>
      <w:r>
        <w:rPr>
          <w:noProof/>
        </w:rPr>
        <w:instrText xml:space="preserve"> PAGEREF _Toc125659679 \h </w:instrText>
      </w:r>
      <w:r>
        <w:rPr>
          <w:noProof/>
        </w:rPr>
      </w:r>
      <w:r>
        <w:rPr>
          <w:noProof/>
        </w:rPr>
        <w:fldChar w:fldCharType="separate"/>
      </w:r>
      <w:r>
        <w:rPr>
          <w:noProof/>
        </w:rPr>
        <w:t>19</w:t>
      </w:r>
      <w:r>
        <w:rPr>
          <w:noProof/>
        </w:rPr>
        <w:fldChar w:fldCharType="end"/>
      </w:r>
    </w:p>
    <w:p w14:paraId="21D0157F" w14:textId="77777777" w:rsidR="00DC003E" w:rsidRDefault="00DC003E">
      <w:pPr>
        <w:pStyle w:val="TOC3"/>
        <w:rPr>
          <w:rFonts w:asciiTheme="minorHAnsi" w:eastAsiaTheme="minorEastAsia" w:hAnsiTheme="minorHAnsi" w:cstheme="minorBidi"/>
          <w:noProof/>
          <w:kern w:val="2"/>
          <w:sz w:val="21"/>
          <w:szCs w:val="22"/>
          <w:lang w:val="en-US" w:eastAsia="zh-CN"/>
        </w:rPr>
      </w:pPr>
      <w:r>
        <w:rPr>
          <w:noProof/>
        </w:rPr>
        <w:t>9.</w:t>
      </w:r>
      <w:r w:rsidRPr="004E5AA1">
        <w:rPr>
          <w:rFonts w:eastAsiaTheme="minorEastAsia"/>
          <w:noProof/>
          <w:lang w:eastAsia="zh-CN"/>
        </w:rPr>
        <w:t>3</w:t>
      </w:r>
      <w:r>
        <w:rPr>
          <w:noProof/>
        </w:rPr>
        <w:t>.1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_Toc125659680 \h </w:instrText>
      </w:r>
      <w:r>
        <w:rPr>
          <w:noProof/>
        </w:rPr>
      </w:r>
      <w:r>
        <w:rPr>
          <w:noProof/>
        </w:rPr>
        <w:fldChar w:fldCharType="separate"/>
      </w:r>
      <w:r>
        <w:rPr>
          <w:noProof/>
        </w:rPr>
        <w:t>19</w:t>
      </w:r>
      <w:r>
        <w:rPr>
          <w:noProof/>
        </w:rPr>
        <w:fldChar w:fldCharType="end"/>
      </w:r>
    </w:p>
    <w:p w14:paraId="46D574F7" w14:textId="77777777" w:rsidR="00DC003E" w:rsidRDefault="00DC003E">
      <w:pPr>
        <w:pStyle w:val="TOC3"/>
        <w:rPr>
          <w:rFonts w:asciiTheme="minorHAnsi" w:eastAsiaTheme="minorEastAsia" w:hAnsiTheme="minorHAnsi" w:cstheme="minorBidi"/>
          <w:noProof/>
          <w:kern w:val="2"/>
          <w:sz w:val="21"/>
          <w:szCs w:val="22"/>
          <w:lang w:val="en-US" w:eastAsia="zh-CN"/>
        </w:rPr>
      </w:pPr>
      <w:r>
        <w:rPr>
          <w:noProof/>
        </w:rPr>
        <w:t>9.</w:t>
      </w:r>
      <w:r w:rsidRPr="004E5AA1">
        <w:rPr>
          <w:rFonts w:eastAsiaTheme="minorEastAsia"/>
          <w:noProof/>
        </w:rPr>
        <w:t>3</w:t>
      </w:r>
      <w:r>
        <w:rPr>
          <w:noProof/>
        </w:rPr>
        <w:t>.2</w:t>
      </w:r>
      <w:r>
        <w:rPr>
          <w:rFonts w:asciiTheme="minorHAnsi" w:eastAsiaTheme="minorEastAsia" w:hAnsiTheme="minorHAnsi" w:cstheme="minorBidi"/>
          <w:noProof/>
          <w:kern w:val="2"/>
          <w:sz w:val="21"/>
          <w:szCs w:val="22"/>
          <w:lang w:val="en-US" w:eastAsia="zh-CN"/>
        </w:rPr>
        <w:tab/>
      </w:r>
      <w:r>
        <w:rPr>
          <w:noProof/>
        </w:rPr>
        <w:t>Procedure</w:t>
      </w:r>
      <w:r w:rsidRPr="004E5AA1">
        <w:rPr>
          <w:rFonts w:eastAsiaTheme="minorEastAsia"/>
          <w:noProof/>
          <w:lang w:eastAsia="zh-CN"/>
        </w:rPr>
        <w:t>s</w:t>
      </w:r>
      <w:r>
        <w:rPr>
          <w:noProof/>
        </w:rPr>
        <w:t xml:space="preserve"> on slice API configuration</w:t>
      </w:r>
      <w:r>
        <w:rPr>
          <w:noProof/>
        </w:rPr>
        <w:tab/>
      </w:r>
      <w:r>
        <w:rPr>
          <w:noProof/>
        </w:rPr>
        <w:fldChar w:fldCharType="begin"/>
      </w:r>
      <w:r>
        <w:rPr>
          <w:noProof/>
        </w:rPr>
        <w:instrText xml:space="preserve"> PAGEREF _Toc125659681 \h </w:instrText>
      </w:r>
      <w:r>
        <w:rPr>
          <w:noProof/>
        </w:rPr>
      </w:r>
      <w:r>
        <w:rPr>
          <w:noProof/>
        </w:rPr>
        <w:fldChar w:fldCharType="separate"/>
      </w:r>
      <w:r>
        <w:rPr>
          <w:noProof/>
        </w:rPr>
        <w:t>19</w:t>
      </w:r>
      <w:r>
        <w:rPr>
          <w:noProof/>
        </w:rPr>
        <w:fldChar w:fldCharType="end"/>
      </w:r>
    </w:p>
    <w:p w14:paraId="05F4FAAE" w14:textId="77777777" w:rsidR="00DC003E" w:rsidRDefault="00DC003E">
      <w:pPr>
        <w:pStyle w:val="TOC4"/>
        <w:rPr>
          <w:rFonts w:asciiTheme="minorHAnsi" w:eastAsiaTheme="minorEastAsia" w:hAnsiTheme="minorHAnsi" w:cstheme="minorBidi"/>
          <w:noProof/>
          <w:kern w:val="2"/>
          <w:sz w:val="21"/>
          <w:szCs w:val="22"/>
          <w:lang w:val="en-US" w:eastAsia="zh-CN"/>
        </w:rPr>
      </w:pPr>
      <w:r>
        <w:rPr>
          <w:noProof/>
        </w:rPr>
        <w:t>9.</w:t>
      </w:r>
      <w:r w:rsidRPr="004E5AA1">
        <w:rPr>
          <w:rFonts w:eastAsiaTheme="minorEastAsia"/>
          <w:noProof/>
        </w:rPr>
        <w:t>3</w:t>
      </w:r>
      <w:r>
        <w:rPr>
          <w:noProof/>
        </w:rPr>
        <w:t>.2.1</w:t>
      </w:r>
      <w:r>
        <w:rPr>
          <w:rFonts w:asciiTheme="minorHAnsi" w:eastAsiaTheme="minorEastAsia" w:hAnsiTheme="minorHAnsi" w:cstheme="minorBidi"/>
          <w:noProof/>
          <w:kern w:val="2"/>
          <w:sz w:val="21"/>
          <w:szCs w:val="22"/>
          <w:lang w:val="en-US" w:eastAsia="zh-CN"/>
        </w:rPr>
        <w:tab/>
      </w:r>
      <w:r>
        <w:rPr>
          <w:noProof/>
        </w:rPr>
        <w:t>Initial Configuration</w:t>
      </w:r>
      <w:r>
        <w:rPr>
          <w:noProof/>
        </w:rPr>
        <w:tab/>
      </w:r>
      <w:r>
        <w:rPr>
          <w:noProof/>
        </w:rPr>
        <w:fldChar w:fldCharType="begin"/>
      </w:r>
      <w:r>
        <w:rPr>
          <w:noProof/>
        </w:rPr>
        <w:instrText xml:space="preserve"> PAGEREF _Toc125659682 \h </w:instrText>
      </w:r>
      <w:r>
        <w:rPr>
          <w:noProof/>
        </w:rPr>
      </w:r>
      <w:r>
        <w:rPr>
          <w:noProof/>
        </w:rPr>
        <w:fldChar w:fldCharType="separate"/>
      </w:r>
      <w:r>
        <w:rPr>
          <w:noProof/>
        </w:rPr>
        <w:t>20</w:t>
      </w:r>
      <w:r>
        <w:rPr>
          <w:noProof/>
        </w:rPr>
        <w:fldChar w:fldCharType="end"/>
      </w:r>
    </w:p>
    <w:p w14:paraId="22419B9C" w14:textId="77777777" w:rsidR="00DC003E" w:rsidRDefault="00DC003E">
      <w:pPr>
        <w:pStyle w:val="TOC4"/>
        <w:rPr>
          <w:rFonts w:asciiTheme="minorHAnsi" w:eastAsiaTheme="minorEastAsia" w:hAnsiTheme="minorHAnsi" w:cstheme="minorBidi"/>
          <w:noProof/>
          <w:kern w:val="2"/>
          <w:sz w:val="21"/>
          <w:szCs w:val="22"/>
          <w:lang w:val="en-US" w:eastAsia="zh-CN"/>
        </w:rPr>
      </w:pPr>
      <w:r>
        <w:rPr>
          <w:noProof/>
        </w:rPr>
        <w:t>9.</w:t>
      </w:r>
      <w:r w:rsidRPr="004E5AA1">
        <w:rPr>
          <w:rFonts w:eastAsiaTheme="minorEastAsia"/>
          <w:noProof/>
        </w:rPr>
        <w:t>3</w:t>
      </w:r>
      <w:r>
        <w:rPr>
          <w:noProof/>
        </w:rPr>
        <w:t>.2.2</w:t>
      </w:r>
      <w:r>
        <w:rPr>
          <w:rFonts w:asciiTheme="minorHAnsi" w:eastAsiaTheme="minorEastAsia" w:hAnsiTheme="minorHAnsi" w:cstheme="minorBidi"/>
          <w:noProof/>
          <w:kern w:val="2"/>
          <w:sz w:val="21"/>
          <w:szCs w:val="22"/>
          <w:lang w:val="en-US" w:eastAsia="zh-CN"/>
        </w:rPr>
        <w:tab/>
      </w:r>
      <w:r>
        <w:rPr>
          <w:noProof/>
        </w:rPr>
        <w:t>VAL server-initiated Configuration Update</w:t>
      </w:r>
      <w:r>
        <w:rPr>
          <w:noProof/>
        </w:rPr>
        <w:tab/>
      </w:r>
      <w:r>
        <w:rPr>
          <w:noProof/>
        </w:rPr>
        <w:fldChar w:fldCharType="begin"/>
      </w:r>
      <w:r>
        <w:rPr>
          <w:noProof/>
        </w:rPr>
        <w:instrText xml:space="preserve"> PAGEREF _Toc125659683 \h </w:instrText>
      </w:r>
      <w:r>
        <w:rPr>
          <w:noProof/>
        </w:rPr>
      </w:r>
      <w:r>
        <w:rPr>
          <w:noProof/>
        </w:rPr>
        <w:fldChar w:fldCharType="separate"/>
      </w:r>
      <w:r>
        <w:rPr>
          <w:noProof/>
        </w:rPr>
        <w:t>21</w:t>
      </w:r>
      <w:r>
        <w:rPr>
          <w:noProof/>
        </w:rPr>
        <w:fldChar w:fldCharType="end"/>
      </w:r>
    </w:p>
    <w:p w14:paraId="49FB8491" w14:textId="77777777" w:rsidR="00DC003E" w:rsidRDefault="00DC003E">
      <w:pPr>
        <w:pStyle w:val="TOC3"/>
        <w:rPr>
          <w:rFonts w:asciiTheme="minorHAnsi" w:eastAsiaTheme="minorEastAsia" w:hAnsiTheme="minorHAnsi" w:cstheme="minorBidi"/>
          <w:noProof/>
          <w:kern w:val="2"/>
          <w:sz w:val="21"/>
          <w:szCs w:val="22"/>
          <w:lang w:val="en-US" w:eastAsia="zh-CN"/>
        </w:rPr>
      </w:pPr>
      <w:r>
        <w:rPr>
          <w:noProof/>
        </w:rPr>
        <w:t>9.</w:t>
      </w:r>
      <w:r w:rsidRPr="004E5AA1">
        <w:rPr>
          <w:rFonts w:eastAsiaTheme="minorEastAsia"/>
          <w:noProof/>
          <w:lang w:eastAsia="zh-CN"/>
        </w:rPr>
        <w:t>3</w:t>
      </w:r>
      <w:r>
        <w:rPr>
          <w:noProof/>
        </w:rPr>
        <w:t>.3</w:t>
      </w:r>
      <w:r>
        <w:rPr>
          <w:rFonts w:asciiTheme="minorHAnsi" w:eastAsiaTheme="minorEastAsia" w:hAnsiTheme="minorHAnsi" w:cstheme="minorBidi"/>
          <w:noProof/>
          <w:kern w:val="2"/>
          <w:sz w:val="21"/>
          <w:szCs w:val="22"/>
          <w:lang w:val="en-US" w:eastAsia="zh-CN"/>
        </w:rPr>
        <w:tab/>
      </w:r>
      <w:r>
        <w:rPr>
          <w:noProof/>
        </w:rPr>
        <w:t>Procedure on slice API translation</w:t>
      </w:r>
      <w:r>
        <w:rPr>
          <w:noProof/>
        </w:rPr>
        <w:tab/>
      </w:r>
      <w:r>
        <w:rPr>
          <w:noProof/>
        </w:rPr>
        <w:fldChar w:fldCharType="begin"/>
      </w:r>
      <w:r>
        <w:rPr>
          <w:noProof/>
        </w:rPr>
        <w:instrText xml:space="preserve"> PAGEREF _Toc125659684 \h </w:instrText>
      </w:r>
      <w:r>
        <w:rPr>
          <w:noProof/>
        </w:rPr>
      </w:r>
      <w:r>
        <w:rPr>
          <w:noProof/>
        </w:rPr>
        <w:fldChar w:fldCharType="separate"/>
      </w:r>
      <w:r>
        <w:rPr>
          <w:noProof/>
        </w:rPr>
        <w:t>21</w:t>
      </w:r>
      <w:r>
        <w:rPr>
          <w:noProof/>
        </w:rPr>
        <w:fldChar w:fldCharType="end"/>
      </w:r>
    </w:p>
    <w:p w14:paraId="511980CC" w14:textId="77777777" w:rsidR="00DC003E" w:rsidRDefault="00DC003E">
      <w:pPr>
        <w:pStyle w:val="TOC3"/>
        <w:rPr>
          <w:rFonts w:asciiTheme="minorHAnsi" w:eastAsiaTheme="minorEastAsia" w:hAnsiTheme="minorHAnsi" w:cstheme="minorBidi"/>
          <w:noProof/>
          <w:kern w:val="2"/>
          <w:sz w:val="21"/>
          <w:szCs w:val="22"/>
          <w:lang w:val="en-US" w:eastAsia="zh-CN"/>
        </w:rPr>
      </w:pPr>
      <w:r>
        <w:rPr>
          <w:noProof/>
        </w:rPr>
        <w:t>9.</w:t>
      </w:r>
      <w:r w:rsidRPr="004E5AA1">
        <w:rPr>
          <w:rFonts w:eastAsiaTheme="minorEastAsia"/>
          <w:noProof/>
          <w:lang w:eastAsia="zh-CN"/>
        </w:rPr>
        <w:t>3</w:t>
      </w:r>
      <w:r>
        <w:rPr>
          <w:noProof/>
        </w:rPr>
        <w:t>.4</w:t>
      </w:r>
      <w:r>
        <w:rPr>
          <w:rFonts w:asciiTheme="minorHAnsi" w:eastAsiaTheme="minorEastAsia" w:hAnsiTheme="minorHAnsi" w:cstheme="minorBidi"/>
          <w:noProof/>
          <w:kern w:val="2"/>
          <w:sz w:val="21"/>
          <w:szCs w:val="22"/>
          <w:lang w:val="en-US" w:eastAsia="zh-CN"/>
        </w:rPr>
        <w:tab/>
      </w:r>
      <w:r>
        <w:rPr>
          <w:noProof/>
        </w:rPr>
        <w:t>Information flows</w:t>
      </w:r>
      <w:r>
        <w:rPr>
          <w:noProof/>
        </w:rPr>
        <w:tab/>
      </w:r>
      <w:r>
        <w:rPr>
          <w:noProof/>
        </w:rPr>
        <w:fldChar w:fldCharType="begin"/>
      </w:r>
      <w:r>
        <w:rPr>
          <w:noProof/>
        </w:rPr>
        <w:instrText xml:space="preserve"> PAGEREF _Toc125659685 \h </w:instrText>
      </w:r>
      <w:r>
        <w:rPr>
          <w:noProof/>
        </w:rPr>
      </w:r>
      <w:r>
        <w:rPr>
          <w:noProof/>
        </w:rPr>
        <w:fldChar w:fldCharType="separate"/>
      </w:r>
      <w:r>
        <w:rPr>
          <w:noProof/>
        </w:rPr>
        <w:t>22</w:t>
      </w:r>
      <w:r>
        <w:rPr>
          <w:noProof/>
        </w:rPr>
        <w:fldChar w:fldCharType="end"/>
      </w:r>
    </w:p>
    <w:p w14:paraId="5A6EEEF2" w14:textId="77777777" w:rsidR="00DC003E" w:rsidRDefault="00DC003E">
      <w:pPr>
        <w:pStyle w:val="TOC4"/>
        <w:rPr>
          <w:rFonts w:asciiTheme="minorHAnsi" w:eastAsiaTheme="minorEastAsia" w:hAnsiTheme="minorHAnsi" w:cstheme="minorBidi"/>
          <w:noProof/>
          <w:kern w:val="2"/>
          <w:sz w:val="21"/>
          <w:szCs w:val="22"/>
          <w:lang w:val="en-US" w:eastAsia="zh-CN"/>
        </w:rPr>
      </w:pPr>
      <w:r>
        <w:rPr>
          <w:noProof/>
        </w:rPr>
        <w:t>9.</w:t>
      </w:r>
      <w:r w:rsidRPr="004E5AA1">
        <w:rPr>
          <w:rFonts w:eastAsiaTheme="minorEastAsia"/>
          <w:noProof/>
        </w:rPr>
        <w:t>3</w:t>
      </w:r>
      <w:r>
        <w:rPr>
          <w:noProof/>
        </w:rPr>
        <w:t>.4.1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_Toc125659686 \h </w:instrText>
      </w:r>
      <w:r>
        <w:rPr>
          <w:noProof/>
        </w:rPr>
      </w:r>
      <w:r>
        <w:rPr>
          <w:noProof/>
        </w:rPr>
        <w:fldChar w:fldCharType="separate"/>
      </w:r>
      <w:r>
        <w:rPr>
          <w:noProof/>
        </w:rPr>
        <w:t>22</w:t>
      </w:r>
      <w:r>
        <w:rPr>
          <w:noProof/>
        </w:rPr>
        <w:fldChar w:fldCharType="end"/>
      </w:r>
    </w:p>
    <w:p w14:paraId="6CD195C6" w14:textId="77777777" w:rsidR="00DC003E" w:rsidRDefault="00DC003E">
      <w:pPr>
        <w:pStyle w:val="TOC4"/>
        <w:rPr>
          <w:rFonts w:asciiTheme="minorHAnsi" w:eastAsiaTheme="minorEastAsia" w:hAnsiTheme="minorHAnsi" w:cstheme="minorBidi"/>
          <w:noProof/>
          <w:kern w:val="2"/>
          <w:sz w:val="21"/>
          <w:szCs w:val="22"/>
          <w:lang w:val="en-US" w:eastAsia="zh-CN"/>
        </w:rPr>
      </w:pPr>
      <w:r>
        <w:rPr>
          <w:noProof/>
        </w:rPr>
        <w:t>9.</w:t>
      </w:r>
      <w:r w:rsidRPr="004E5AA1">
        <w:rPr>
          <w:rFonts w:eastAsiaTheme="minorEastAsia"/>
          <w:noProof/>
          <w:lang w:eastAsia="zh-CN"/>
        </w:rPr>
        <w:t>3</w:t>
      </w:r>
      <w:r>
        <w:rPr>
          <w:noProof/>
        </w:rPr>
        <w:t>.4.2</w:t>
      </w:r>
      <w:r>
        <w:rPr>
          <w:rFonts w:asciiTheme="minorHAnsi" w:eastAsiaTheme="minorEastAsia" w:hAnsiTheme="minorHAnsi" w:cstheme="minorBidi"/>
          <w:noProof/>
          <w:kern w:val="2"/>
          <w:sz w:val="21"/>
          <w:szCs w:val="22"/>
          <w:lang w:val="en-US" w:eastAsia="zh-CN"/>
        </w:rPr>
        <w:tab/>
      </w:r>
      <w:r>
        <w:rPr>
          <w:noProof/>
        </w:rPr>
        <w:t>VAL application requirement request</w:t>
      </w:r>
      <w:r>
        <w:rPr>
          <w:noProof/>
        </w:rPr>
        <w:tab/>
      </w:r>
      <w:r>
        <w:rPr>
          <w:noProof/>
        </w:rPr>
        <w:fldChar w:fldCharType="begin"/>
      </w:r>
      <w:r>
        <w:rPr>
          <w:noProof/>
        </w:rPr>
        <w:instrText xml:space="preserve"> PAGEREF _Toc125659687 \h </w:instrText>
      </w:r>
      <w:r>
        <w:rPr>
          <w:noProof/>
        </w:rPr>
      </w:r>
      <w:r>
        <w:rPr>
          <w:noProof/>
        </w:rPr>
        <w:fldChar w:fldCharType="separate"/>
      </w:r>
      <w:r>
        <w:rPr>
          <w:noProof/>
        </w:rPr>
        <w:t>22</w:t>
      </w:r>
      <w:r>
        <w:rPr>
          <w:noProof/>
        </w:rPr>
        <w:fldChar w:fldCharType="end"/>
      </w:r>
    </w:p>
    <w:p w14:paraId="3F6BC14B" w14:textId="77777777" w:rsidR="00DC003E" w:rsidRDefault="00DC003E">
      <w:pPr>
        <w:pStyle w:val="TOC4"/>
        <w:rPr>
          <w:rFonts w:asciiTheme="minorHAnsi" w:eastAsiaTheme="minorEastAsia" w:hAnsiTheme="minorHAnsi" w:cstheme="minorBidi"/>
          <w:noProof/>
          <w:kern w:val="2"/>
          <w:sz w:val="21"/>
          <w:szCs w:val="22"/>
          <w:lang w:val="en-US" w:eastAsia="zh-CN"/>
        </w:rPr>
      </w:pPr>
      <w:r>
        <w:rPr>
          <w:noProof/>
        </w:rPr>
        <w:t>9.</w:t>
      </w:r>
      <w:r w:rsidRPr="004E5AA1">
        <w:rPr>
          <w:rFonts w:eastAsiaTheme="minorEastAsia"/>
          <w:noProof/>
        </w:rPr>
        <w:t>3</w:t>
      </w:r>
      <w:r>
        <w:rPr>
          <w:noProof/>
        </w:rPr>
        <w:t>.4.3</w:t>
      </w:r>
      <w:r>
        <w:rPr>
          <w:rFonts w:asciiTheme="minorHAnsi" w:eastAsiaTheme="minorEastAsia" w:hAnsiTheme="minorHAnsi" w:cstheme="minorBidi"/>
          <w:noProof/>
          <w:kern w:val="2"/>
          <w:sz w:val="21"/>
          <w:szCs w:val="22"/>
          <w:lang w:val="en-US" w:eastAsia="zh-CN"/>
        </w:rPr>
        <w:tab/>
      </w:r>
      <w:r>
        <w:rPr>
          <w:noProof/>
        </w:rPr>
        <w:t>VAL application requirement response</w:t>
      </w:r>
      <w:r>
        <w:rPr>
          <w:noProof/>
        </w:rPr>
        <w:tab/>
      </w:r>
      <w:r>
        <w:rPr>
          <w:noProof/>
        </w:rPr>
        <w:fldChar w:fldCharType="begin"/>
      </w:r>
      <w:r>
        <w:rPr>
          <w:noProof/>
        </w:rPr>
        <w:instrText xml:space="preserve"> PAGEREF _Toc125659688 \h </w:instrText>
      </w:r>
      <w:r>
        <w:rPr>
          <w:noProof/>
        </w:rPr>
      </w:r>
      <w:r>
        <w:rPr>
          <w:noProof/>
        </w:rPr>
        <w:fldChar w:fldCharType="separate"/>
      </w:r>
      <w:r>
        <w:rPr>
          <w:noProof/>
        </w:rPr>
        <w:t>23</w:t>
      </w:r>
      <w:r>
        <w:rPr>
          <w:noProof/>
        </w:rPr>
        <w:fldChar w:fldCharType="end"/>
      </w:r>
    </w:p>
    <w:p w14:paraId="23E33789" w14:textId="77777777" w:rsidR="00DC003E" w:rsidRDefault="00DC003E">
      <w:pPr>
        <w:pStyle w:val="TOC4"/>
        <w:rPr>
          <w:rFonts w:asciiTheme="minorHAnsi" w:eastAsiaTheme="minorEastAsia" w:hAnsiTheme="minorHAnsi" w:cstheme="minorBidi"/>
          <w:noProof/>
          <w:kern w:val="2"/>
          <w:sz w:val="21"/>
          <w:szCs w:val="22"/>
          <w:lang w:val="en-US" w:eastAsia="zh-CN"/>
        </w:rPr>
      </w:pPr>
      <w:r>
        <w:rPr>
          <w:noProof/>
        </w:rPr>
        <w:t>9.</w:t>
      </w:r>
      <w:r w:rsidRPr="004E5AA1">
        <w:rPr>
          <w:rFonts w:eastAsiaTheme="minorEastAsia"/>
          <w:noProof/>
        </w:rPr>
        <w:t>3</w:t>
      </w:r>
      <w:r>
        <w:rPr>
          <w:noProof/>
        </w:rPr>
        <w:t>.4.4</w:t>
      </w:r>
      <w:r>
        <w:rPr>
          <w:rFonts w:asciiTheme="minorHAnsi" w:eastAsiaTheme="minorEastAsia" w:hAnsiTheme="minorHAnsi" w:cstheme="minorBidi"/>
          <w:noProof/>
          <w:kern w:val="2"/>
          <w:sz w:val="21"/>
          <w:szCs w:val="22"/>
          <w:lang w:val="en-US" w:eastAsia="zh-CN"/>
        </w:rPr>
        <w:tab/>
      </w:r>
      <w:r>
        <w:rPr>
          <w:noProof/>
        </w:rPr>
        <w:t>Slice API information notify</w:t>
      </w:r>
      <w:r>
        <w:rPr>
          <w:noProof/>
        </w:rPr>
        <w:tab/>
      </w:r>
      <w:r>
        <w:rPr>
          <w:noProof/>
        </w:rPr>
        <w:fldChar w:fldCharType="begin"/>
      </w:r>
      <w:r>
        <w:rPr>
          <w:noProof/>
        </w:rPr>
        <w:instrText xml:space="preserve"> PAGEREF _Toc125659689 \h </w:instrText>
      </w:r>
      <w:r>
        <w:rPr>
          <w:noProof/>
        </w:rPr>
      </w:r>
      <w:r>
        <w:rPr>
          <w:noProof/>
        </w:rPr>
        <w:fldChar w:fldCharType="separate"/>
      </w:r>
      <w:r>
        <w:rPr>
          <w:noProof/>
        </w:rPr>
        <w:t>23</w:t>
      </w:r>
      <w:r>
        <w:rPr>
          <w:noProof/>
        </w:rPr>
        <w:fldChar w:fldCharType="end"/>
      </w:r>
    </w:p>
    <w:p w14:paraId="5ED63BB7" w14:textId="77777777" w:rsidR="00DC003E" w:rsidRDefault="00DC003E">
      <w:pPr>
        <w:pStyle w:val="TOC4"/>
        <w:rPr>
          <w:rFonts w:asciiTheme="minorHAnsi" w:eastAsiaTheme="minorEastAsia" w:hAnsiTheme="minorHAnsi" w:cstheme="minorBidi"/>
          <w:noProof/>
          <w:kern w:val="2"/>
          <w:sz w:val="21"/>
          <w:szCs w:val="22"/>
          <w:lang w:val="en-US" w:eastAsia="zh-CN"/>
        </w:rPr>
      </w:pPr>
      <w:r>
        <w:rPr>
          <w:noProof/>
        </w:rPr>
        <w:t>9.</w:t>
      </w:r>
      <w:r w:rsidRPr="004E5AA1">
        <w:rPr>
          <w:rFonts w:eastAsiaTheme="minorEastAsia"/>
          <w:noProof/>
        </w:rPr>
        <w:t>3</w:t>
      </w:r>
      <w:r>
        <w:rPr>
          <w:noProof/>
        </w:rPr>
        <w:t>.4.5</w:t>
      </w:r>
      <w:r>
        <w:rPr>
          <w:rFonts w:asciiTheme="minorHAnsi" w:eastAsiaTheme="minorEastAsia" w:hAnsiTheme="minorHAnsi" w:cstheme="minorBidi"/>
          <w:noProof/>
          <w:kern w:val="2"/>
          <w:sz w:val="21"/>
          <w:szCs w:val="22"/>
          <w:lang w:val="en-US" w:eastAsia="zh-CN"/>
        </w:rPr>
        <w:tab/>
      </w:r>
      <w:r>
        <w:rPr>
          <w:noProof/>
        </w:rPr>
        <w:t>VAL server-initiated configuration update request</w:t>
      </w:r>
      <w:r>
        <w:rPr>
          <w:noProof/>
        </w:rPr>
        <w:tab/>
      </w:r>
      <w:r>
        <w:rPr>
          <w:noProof/>
        </w:rPr>
        <w:fldChar w:fldCharType="begin"/>
      </w:r>
      <w:r>
        <w:rPr>
          <w:noProof/>
        </w:rPr>
        <w:instrText xml:space="preserve"> PAGEREF _Toc125659690 \h </w:instrText>
      </w:r>
      <w:r>
        <w:rPr>
          <w:noProof/>
        </w:rPr>
      </w:r>
      <w:r>
        <w:rPr>
          <w:noProof/>
        </w:rPr>
        <w:fldChar w:fldCharType="separate"/>
      </w:r>
      <w:r>
        <w:rPr>
          <w:noProof/>
        </w:rPr>
        <w:t>23</w:t>
      </w:r>
      <w:r>
        <w:rPr>
          <w:noProof/>
        </w:rPr>
        <w:fldChar w:fldCharType="end"/>
      </w:r>
    </w:p>
    <w:p w14:paraId="5BBDB71E" w14:textId="77777777" w:rsidR="00DC003E" w:rsidRDefault="00DC003E">
      <w:pPr>
        <w:pStyle w:val="TOC4"/>
        <w:rPr>
          <w:rFonts w:asciiTheme="minorHAnsi" w:eastAsiaTheme="minorEastAsia" w:hAnsiTheme="minorHAnsi" w:cstheme="minorBidi"/>
          <w:noProof/>
          <w:kern w:val="2"/>
          <w:sz w:val="21"/>
          <w:szCs w:val="22"/>
          <w:lang w:val="en-US" w:eastAsia="zh-CN"/>
        </w:rPr>
      </w:pPr>
      <w:r w:rsidRPr="004E5AA1">
        <w:rPr>
          <w:bCs/>
          <w:noProof/>
        </w:rPr>
        <w:t>9.3.4.</w:t>
      </w:r>
      <w:r w:rsidRPr="004E5AA1">
        <w:rPr>
          <w:rFonts w:eastAsiaTheme="minorEastAsia"/>
          <w:bCs/>
          <w:noProof/>
          <w:lang w:eastAsia="zh-CN"/>
        </w:rPr>
        <w:t>6</w:t>
      </w:r>
      <w:r>
        <w:rPr>
          <w:rFonts w:asciiTheme="minorHAnsi" w:eastAsiaTheme="minorEastAsia" w:hAnsiTheme="minorHAnsi" w:cstheme="minorBidi"/>
          <w:noProof/>
          <w:kern w:val="2"/>
          <w:sz w:val="21"/>
          <w:szCs w:val="22"/>
          <w:lang w:val="en-US" w:eastAsia="zh-CN"/>
        </w:rPr>
        <w:tab/>
      </w:r>
      <w:r w:rsidRPr="004E5AA1">
        <w:rPr>
          <w:bCs/>
          <w:noProof/>
        </w:rPr>
        <w:t>VAL server-initiated configuration update response</w:t>
      </w:r>
      <w:r>
        <w:rPr>
          <w:noProof/>
        </w:rPr>
        <w:tab/>
      </w:r>
      <w:r>
        <w:rPr>
          <w:noProof/>
        </w:rPr>
        <w:fldChar w:fldCharType="begin"/>
      </w:r>
      <w:r>
        <w:rPr>
          <w:noProof/>
        </w:rPr>
        <w:instrText xml:space="preserve"> PAGEREF _Toc125659691 \h </w:instrText>
      </w:r>
      <w:r>
        <w:rPr>
          <w:noProof/>
        </w:rPr>
      </w:r>
      <w:r>
        <w:rPr>
          <w:noProof/>
        </w:rPr>
        <w:fldChar w:fldCharType="separate"/>
      </w:r>
      <w:r>
        <w:rPr>
          <w:noProof/>
        </w:rPr>
        <w:t>23</w:t>
      </w:r>
      <w:r>
        <w:rPr>
          <w:noProof/>
        </w:rPr>
        <w:fldChar w:fldCharType="end"/>
      </w:r>
    </w:p>
    <w:p w14:paraId="1826D95C" w14:textId="77777777" w:rsidR="00DC003E" w:rsidRDefault="00DC003E">
      <w:pPr>
        <w:pStyle w:val="TOC4"/>
        <w:rPr>
          <w:rFonts w:asciiTheme="minorHAnsi" w:eastAsiaTheme="minorEastAsia" w:hAnsiTheme="minorHAnsi" w:cstheme="minorBidi"/>
          <w:noProof/>
          <w:kern w:val="2"/>
          <w:sz w:val="21"/>
          <w:szCs w:val="22"/>
          <w:lang w:val="en-US" w:eastAsia="zh-CN"/>
        </w:rPr>
      </w:pPr>
      <w:r>
        <w:rPr>
          <w:noProof/>
        </w:rPr>
        <w:t>9.</w:t>
      </w:r>
      <w:r w:rsidRPr="004E5AA1">
        <w:rPr>
          <w:rFonts w:eastAsiaTheme="minorEastAsia"/>
          <w:noProof/>
        </w:rPr>
        <w:t>3</w:t>
      </w:r>
      <w:r>
        <w:rPr>
          <w:noProof/>
        </w:rPr>
        <w:t>.4.</w:t>
      </w:r>
      <w:r w:rsidRPr="004E5AA1">
        <w:rPr>
          <w:rFonts w:eastAsiaTheme="minorEastAsia"/>
          <w:noProof/>
          <w:lang w:eastAsia="zh-CN"/>
        </w:rPr>
        <w:t>7</w:t>
      </w:r>
      <w:r>
        <w:rPr>
          <w:rFonts w:asciiTheme="minorHAnsi" w:eastAsiaTheme="minorEastAsia" w:hAnsiTheme="minorHAnsi" w:cstheme="minorBidi"/>
          <w:noProof/>
          <w:kern w:val="2"/>
          <w:sz w:val="21"/>
          <w:szCs w:val="22"/>
          <w:lang w:val="en-US" w:eastAsia="zh-CN"/>
        </w:rPr>
        <w:tab/>
      </w:r>
      <w:r>
        <w:rPr>
          <w:noProof/>
        </w:rPr>
        <w:t>slice API invocation request</w:t>
      </w:r>
      <w:r>
        <w:rPr>
          <w:noProof/>
        </w:rPr>
        <w:tab/>
      </w:r>
      <w:r>
        <w:rPr>
          <w:noProof/>
        </w:rPr>
        <w:fldChar w:fldCharType="begin"/>
      </w:r>
      <w:r>
        <w:rPr>
          <w:noProof/>
        </w:rPr>
        <w:instrText xml:space="preserve"> PAGEREF _Toc125659692 \h </w:instrText>
      </w:r>
      <w:r>
        <w:rPr>
          <w:noProof/>
        </w:rPr>
      </w:r>
      <w:r>
        <w:rPr>
          <w:noProof/>
        </w:rPr>
        <w:fldChar w:fldCharType="separate"/>
      </w:r>
      <w:r>
        <w:rPr>
          <w:noProof/>
        </w:rPr>
        <w:t>24</w:t>
      </w:r>
      <w:r>
        <w:rPr>
          <w:noProof/>
        </w:rPr>
        <w:fldChar w:fldCharType="end"/>
      </w:r>
    </w:p>
    <w:p w14:paraId="256D61A2" w14:textId="77777777" w:rsidR="00DC003E" w:rsidRDefault="00DC003E">
      <w:pPr>
        <w:pStyle w:val="TOC4"/>
        <w:rPr>
          <w:rFonts w:asciiTheme="minorHAnsi" w:eastAsiaTheme="minorEastAsia" w:hAnsiTheme="minorHAnsi" w:cstheme="minorBidi"/>
          <w:noProof/>
          <w:kern w:val="2"/>
          <w:sz w:val="21"/>
          <w:szCs w:val="22"/>
          <w:lang w:val="en-US" w:eastAsia="zh-CN"/>
        </w:rPr>
      </w:pPr>
      <w:r>
        <w:rPr>
          <w:noProof/>
        </w:rPr>
        <w:t>9.</w:t>
      </w:r>
      <w:r w:rsidRPr="004E5AA1">
        <w:rPr>
          <w:rFonts w:eastAsiaTheme="minorEastAsia"/>
          <w:noProof/>
        </w:rPr>
        <w:t>3</w:t>
      </w:r>
      <w:r>
        <w:rPr>
          <w:noProof/>
        </w:rPr>
        <w:t>.4.</w:t>
      </w:r>
      <w:r w:rsidRPr="004E5AA1">
        <w:rPr>
          <w:rFonts w:eastAsiaTheme="minorEastAsia"/>
          <w:noProof/>
          <w:lang w:eastAsia="zh-CN"/>
        </w:rPr>
        <w:t>8</w:t>
      </w:r>
      <w:r>
        <w:rPr>
          <w:rFonts w:asciiTheme="minorHAnsi" w:eastAsiaTheme="minorEastAsia" w:hAnsiTheme="minorHAnsi" w:cstheme="minorBidi"/>
          <w:noProof/>
          <w:kern w:val="2"/>
          <w:sz w:val="21"/>
          <w:szCs w:val="22"/>
          <w:lang w:val="en-US" w:eastAsia="zh-CN"/>
        </w:rPr>
        <w:tab/>
      </w:r>
      <w:r>
        <w:rPr>
          <w:noProof/>
        </w:rPr>
        <w:t>slice API invocation response</w:t>
      </w:r>
      <w:r>
        <w:rPr>
          <w:noProof/>
        </w:rPr>
        <w:tab/>
      </w:r>
      <w:r>
        <w:rPr>
          <w:noProof/>
        </w:rPr>
        <w:fldChar w:fldCharType="begin"/>
      </w:r>
      <w:r>
        <w:rPr>
          <w:noProof/>
        </w:rPr>
        <w:instrText xml:space="preserve"> PAGEREF _Toc125659693 \h </w:instrText>
      </w:r>
      <w:r>
        <w:rPr>
          <w:noProof/>
        </w:rPr>
      </w:r>
      <w:r>
        <w:rPr>
          <w:noProof/>
        </w:rPr>
        <w:fldChar w:fldCharType="separate"/>
      </w:r>
      <w:r>
        <w:rPr>
          <w:noProof/>
        </w:rPr>
        <w:t>24</w:t>
      </w:r>
      <w:r>
        <w:rPr>
          <w:noProof/>
        </w:rPr>
        <w:fldChar w:fldCharType="end"/>
      </w:r>
    </w:p>
    <w:p w14:paraId="70475B11" w14:textId="77777777" w:rsidR="00DC003E" w:rsidRDefault="00DC003E">
      <w:pPr>
        <w:pStyle w:val="TOC3"/>
        <w:rPr>
          <w:rFonts w:asciiTheme="minorHAnsi" w:eastAsiaTheme="minorEastAsia" w:hAnsiTheme="minorHAnsi" w:cstheme="minorBidi"/>
          <w:noProof/>
          <w:kern w:val="2"/>
          <w:sz w:val="21"/>
          <w:szCs w:val="22"/>
          <w:lang w:val="en-US" w:eastAsia="zh-CN"/>
        </w:rPr>
      </w:pPr>
      <w:r>
        <w:rPr>
          <w:noProof/>
        </w:rPr>
        <w:t>9.</w:t>
      </w:r>
      <w:r w:rsidRPr="004E5AA1">
        <w:rPr>
          <w:rFonts w:eastAsiaTheme="minorEastAsia"/>
          <w:noProof/>
        </w:rPr>
        <w:t>3</w:t>
      </w:r>
      <w:r>
        <w:rPr>
          <w:noProof/>
        </w:rPr>
        <w:t>.5</w:t>
      </w:r>
      <w:r>
        <w:rPr>
          <w:rFonts w:asciiTheme="minorHAnsi" w:eastAsiaTheme="minorEastAsia" w:hAnsiTheme="minorHAnsi" w:cstheme="minorBidi"/>
          <w:noProof/>
          <w:kern w:val="2"/>
          <w:sz w:val="21"/>
          <w:szCs w:val="22"/>
          <w:lang w:val="en-US" w:eastAsia="zh-CN"/>
        </w:rPr>
        <w:tab/>
      </w:r>
      <w:r>
        <w:rPr>
          <w:noProof/>
        </w:rPr>
        <w:t>APIs</w:t>
      </w:r>
      <w:r>
        <w:rPr>
          <w:noProof/>
        </w:rPr>
        <w:tab/>
      </w:r>
      <w:r>
        <w:rPr>
          <w:noProof/>
        </w:rPr>
        <w:fldChar w:fldCharType="begin"/>
      </w:r>
      <w:r>
        <w:rPr>
          <w:noProof/>
        </w:rPr>
        <w:instrText xml:space="preserve"> PAGEREF _Toc125659694 \h </w:instrText>
      </w:r>
      <w:r>
        <w:rPr>
          <w:noProof/>
        </w:rPr>
      </w:r>
      <w:r>
        <w:rPr>
          <w:noProof/>
        </w:rPr>
        <w:fldChar w:fldCharType="separate"/>
      </w:r>
      <w:r>
        <w:rPr>
          <w:noProof/>
        </w:rPr>
        <w:t>24</w:t>
      </w:r>
      <w:r>
        <w:rPr>
          <w:noProof/>
        </w:rPr>
        <w:fldChar w:fldCharType="end"/>
      </w:r>
    </w:p>
    <w:p w14:paraId="7C7D857F" w14:textId="77777777" w:rsidR="00DC003E" w:rsidRDefault="00DC003E">
      <w:pPr>
        <w:pStyle w:val="TOC4"/>
        <w:rPr>
          <w:rFonts w:asciiTheme="minorHAnsi" w:eastAsiaTheme="minorEastAsia" w:hAnsiTheme="minorHAnsi" w:cstheme="minorBidi"/>
          <w:noProof/>
          <w:kern w:val="2"/>
          <w:sz w:val="21"/>
          <w:szCs w:val="22"/>
          <w:lang w:val="en-US" w:eastAsia="zh-CN"/>
        </w:rPr>
      </w:pPr>
      <w:r>
        <w:rPr>
          <w:noProof/>
        </w:rPr>
        <w:t>9.</w:t>
      </w:r>
      <w:r w:rsidRPr="004E5AA1">
        <w:rPr>
          <w:rFonts w:eastAsiaTheme="minorEastAsia"/>
          <w:noProof/>
          <w:lang w:eastAsia="zh-CN"/>
        </w:rPr>
        <w:t>3</w:t>
      </w:r>
      <w:r>
        <w:rPr>
          <w:noProof/>
        </w:rPr>
        <w:t>.5.1</w:t>
      </w:r>
      <w:r>
        <w:rPr>
          <w:rFonts w:asciiTheme="minorHAnsi" w:eastAsiaTheme="minorEastAsia" w:hAnsiTheme="minorHAnsi" w:cstheme="minorBidi"/>
          <w:noProof/>
          <w:kern w:val="2"/>
          <w:sz w:val="21"/>
          <w:szCs w:val="22"/>
          <w:lang w:val="en-US" w:eastAsia="zh-CN"/>
        </w:rPr>
        <w:tab/>
      </w:r>
      <w:r w:rsidRPr="004E5AA1">
        <w:rPr>
          <w:noProof/>
          <w:lang w:val="en-US"/>
        </w:rPr>
        <w:t>SS_NSCE_</w:t>
      </w:r>
      <w:r>
        <w:rPr>
          <w:noProof/>
        </w:rPr>
        <w:t>SliceApiConfiguration API</w:t>
      </w:r>
      <w:r>
        <w:rPr>
          <w:noProof/>
        </w:rPr>
        <w:tab/>
      </w:r>
      <w:r>
        <w:rPr>
          <w:noProof/>
        </w:rPr>
        <w:fldChar w:fldCharType="begin"/>
      </w:r>
      <w:r>
        <w:rPr>
          <w:noProof/>
        </w:rPr>
        <w:instrText xml:space="preserve"> PAGEREF _Toc125659695 \h </w:instrText>
      </w:r>
      <w:r>
        <w:rPr>
          <w:noProof/>
        </w:rPr>
      </w:r>
      <w:r>
        <w:rPr>
          <w:noProof/>
        </w:rPr>
        <w:fldChar w:fldCharType="separate"/>
      </w:r>
      <w:r>
        <w:rPr>
          <w:noProof/>
        </w:rPr>
        <w:t>25</w:t>
      </w:r>
      <w:r>
        <w:rPr>
          <w:noProof/>
        </w:rPr>
        <w:fldChar w:fldCharType="end"/>
      </w:r>
    </w:p>
    <w:p w14:paraId="76774FBF" w14:textId="77777777" w:rsidR="00DC003E" w:rsidRDefault="00DC003E">
      <w:pPr>
        <w:pStyle w:val="TOC5"/>
        <w:rPr>
          <w:rFonts w:asciiTheme="minorHAnsi" w:eastAsiaTheme="minorEastAsia" w:hAnsiTheme="minorHAnsi" w:cstheme="minorBidi"/>
          <w:noProof/>
          <w:kern w:val="2"/>
          <w:sz w:val="21"/>
          <w:szCs w:val="22"/>
          <w:lang w:val="en-US" w:eastAsia="zh-CN"/>
        </w:rPr>
      </w:pPr>
      <w:r>
        <w:rPr>
          <w:noProof/>
        </w:rPr>
        <w:t>9.</w:t>
      </w:r>
      <w:r w:rsidRPr="004E5AA1">
        <w:rPr>
          <w:rFonts w:eastAsiaTheme="minorEastAsia"/>
          <w:noProof/>
          <w:lang w:eastAsia="zh-CN"/>
        </w:rPr>
        <w:t>3</w:t>
      </w:r>
      <w:r>
        <w:rPr>
          <w:noProof/>
        </w:rPr>
        <w:t>.5.1.1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_Toc125659696 \h </w:instrText>
      </w:r>
      <w:r>
        <w:rPr>
          <w:noProof/>
        </w:rPr>
      </w:r>
      <w:r>
        <w:rPr>
          <w:noProof/>
        </w:rPr>
        <w:fldChar w:fldCharType="separate"/>
      </w:r>
      <w:r>
        <w:rPr>
          <w:noProof/>
        </w:rPr>
        <w:t>25</w:t>
      </w:r>
      <w:r>
        <w:rPr>
          <w:noProof/>
        </w:rPr>
        <w:fldChar w:fldCharType="end"/>
      </w:r>
    </w:p>
    <w:p w14:paraId="5A3B40E8" w14:textId="77777777" w:rsidR="00DC003E" w:rsidRDefault="00DC003E">
      <w:pPr>
        <w:pStyle w:val="TOC5"/>
        <w:rPr>
          <w:rFonts w:asciiTheme="minorHAnsi" w:eastAsiaTheme="minorEastAsia" w:hAnsiTheme="minorHAnsi" w:cstheme="minorBidi"/>
          <w:noProof/>
          <w:kern w:val="2"/>
          <w:sz w:val="21"/>
          <w:szCs w:val="22"/>
          <w:lang w:val="en-US" w:eastAsia="zh-CN"/>
        </w:rPr>
      </w:pPr>
      <w:r>
        <w:rPr>
          <w:noProof/>
        </w:rPr>
        <w:t>9.</w:t>
      </w:r>
      <w:r w:rsidRPr="004E5AA1">
        <w:rPr>
          <w:rFonts w:eastAsiaTheme="minorEastAsia"/>
          <w:noProof/>
          <w:lang w:eastAsia="zh-CN"/>
        </w:rPr>
        <w:t>3</w:t>
      </w:r>
      <w:r>
        <w:rPr>
          <w:noProof/>
        </w:rPr>
        <w:t>.5.1.2</w:t>
      </w:r>
      <w:r>
        <w:rPr>
          <w:rFonts w:asciiTheme="minorHAnsi" w:eastAsiaTheme="minorEastAsia" w:hAnsiTheme="minorHAnsi" w:cstheme="minorBidi"/>
          <w:noProof/>
          <w:kern w:val="2"/>
          <w:sz w:val="21"/>
          <w:szCs w:val="22"/>
          <w:lang w:val="en-US" w:eastAsia="zh-CN"/>
        </w:rPr>
        <w:tab/>
      </w:r>
      <w:r>
        <w:rPr>
          <w:noProof/>
        </w:rPr>
        <w:t>SS_NSCE_Slice_API_configuration</w:t>
      </w:r>
      <w:r>
        <w:rPr>
          <w:noProof/>
        </w:rPr>
        <w:tab/>
      </w:r>
      <w:r>
        <w:rPr>
          <w:noProof/>
        </w:rPr>
        <w:fldChar w:fldCharType="begin"/>
      </w:r>
      <w:r>
        <w:rPr>
          <w:noProof/>
        </w:rPr>
        <w:instrText xml:space="preserve"> PAGEREF _Toc125659697 \h </w:instrText>
      </w:r>
      <w:r>
        <w:rPr>
          <w:noProof/>
        </w:rPr>
      </w:r>
      <w:r>
        <w:rPr>
          <w:noProof/>
        </w:rPr>
        <w:fldChar w:fldCharType="separate"/>
      </w:r>
      <w:r>
        <w:rPr>
          <w:noProof/>
        </w:rPr>
        <w:t>25</w:t>
      </w:r>
      <w:r>
        <w:rPr>
          <w:noProof/>
        </w:rPr>
        <w:fldChar w:fldCharType="end"/>
      </w:r>
    </w:p>
    <w:p w14:paraId="2E35DB20" w14:textId="77777777" w:rsidR="00DC003E" w:rsidRDefault="00DC003E">
      <w:pPr>
        <w:pStyle w:val="TOC5"/>
        <w:rPr>
          <w:rFonts w:asciiTheme="minorHAnsi" w:eastAsiaTheme="minorEastAsia" w:hAnsiTheme="minorHAnsi" w:cstheme="minorBidi"/>
          <w:noProof/>
          <w:kern w:val="2"/>
          <w:sz w:val="21"/>
          <w:szCs w:val="22"/>
          <w:lang w:val="en-US" w:eastAsia="zh-CN"/>
        </w:rPr>
      </w:pPr>
      <w:r>
        <w:rPr>
          <w:noProof/>
        </w:rPr>
        <w:t>9.3.5.1.3</w:t>
      </w:r>
      <w:r>
        <w:rPr>
          <w:rFonts w:asciiTheme="minorHAnsi" w:eastAsiaTheme="minorEastAsia" w:hAnsiTheme="minorHAnsi" w:cstheme="minorBidi"/>
          <w:noProof/>
          <w:kern w:val="2"/>
          <w:sz w:val="21"/>
          <w:szCs w:val="22"/>
          <w:lang w:val="en-US" w:eastAsia="zh-CN"/>
        </w:rPr>
        <w:tab/>
      </w:r>
      <w:r>
        <w:rPr>
          <w:noProof/>
        </w:rPr>
        <w:t>SS_NSCE_Slice_API_configuration_update</w:t>
      </w:r>
      <w:r>
        <w:rPr>
          <w:noProof/>
        </w:rPr>
        <w:tab/>
      </w:r>
      <w:r>
        <w:rPr>
          <w:noProof/>
        </w:rPr>
        <w:fldChar w:fldCharType="begin"/>
      </w:r>
      <w:r>
        <w:rPr>
          <w:noProof/>
        </w:rPr>
        <w:instrText xml:space="preserve"> PAGEREF _Toc125659698 \h </w:instrText>
      </w:r>
      <w:r>
        <w:rPr>
          <w:noProof/>
        </w:rPr>
      </w:r>
      <w:r>
        <w:rPr>
          <w:noProof/>
        </w:rPr>
        <w:fldChar w:fldCharType="separate"/>
      </w:r>
      <w:r>
        <w:rPr>
          <w:noProof/>
        </w:rPr>
        <w:t>25</w:t>
      </w:r>
      <w:r>
        <w:rPr>
          <w:noProof/>
        </w:rPr>
        <w:fldChar w:fldCharType="end"/>
      </w:r>
    </w:p>
    <w:p w14:paraId="6324221B" w14:textId="77777777" w:rsidR="00DC003E" w:rsidRDefault="00DC003E">
      <w:pPr>
        <w:pStyle w:val="TOC5"/>
        <w:rPr>
          <w:rFonts w:asciiTheme="minorHAnsi" w:eastAsiaTheme="minorEastAsia" w:hAnsiTheme="minorHAnsi" w:cstheme="minorBidi"/>
          <w:noProof/>
          <w:kern w:val="2"/>
          <w:sz w:val="21"/>
          <w:szCs w:val="22"/>
          <w:lang w:val="en-US" w:eastAsia="zh-CN"/>
        </w:rPr>
      </w:pPr>
      <w:r>
        <w:rPr>
          <w:noProof/>
        </w:rPr>
        <w:t>9.</w:t>
      </w:r>
      <w:r w:rsidRPr="004E5AA1">
        <w:rPr>
          <w:rFonts w:eastAsiaTheme="minorEastAsia"/>
          <w:noProof/>
          <w:lang w:eastAsia="zh-CN"/>
        </w:rPr>
        <w:t>3</w:t>
      </w:r>
      <w:r>
        <w:rPr>
          <w:noProof/>
        </w:rPr>
        <w:t>.5.1.</w:t>
      </w:r>
      <w:r w:rsidRPr="004E5AA1">
        <w:rPr>
          <w:rFonts w:eastAsiaTheme="minorEastAsia"/>
          <w:noProof/>
          <w:lang w:eastAsia="zh-CN"/>
        </w:rPr>
        <w:t>4</w:t>
      </w:r>
      <w:r>
        <w:rPr>
          <w:rFonts w:asciiTheme="minorHAnsi" w:eastAsiaTheme="minorEastAsia" w:hAnsiTheme="minorHAnsi" w:cstheme="minorBidi"/>
          <w:noProof/>
          <w:kern w:val="2"/>
          <w:sz w:val="21"/>
          <w:szCs w:val="22"/>
          <w:lang w:val="en-US" w:eastAsia="zh-CN"/>
        </w:rPr>
        <w:tab/>
      </w:r>
      <w:r>
        <w:rPr>
          <w:noProof/>
        </w:rPr>
        <w:t>SS_NSCE_Slice_API_information_notify</w:t>
      </w:r>
      <w:r>
        <w:rPr>
          <w:noProof/>
        </w:rPr>
        <w:tab/>
      </w:r>
      <w:r>
        <w:rPr>
          <w:noProof/>
        </w:rPr>
        <w:fldChar w:fldCharType="begin"/>
      </w:r>
      <w:r>
        <w:rPr>
          <w:noProof/>
        </w:rPr>
        <w:instrText xml:space="preserve"> PAGEREF _Toc125659699 \h </w:instrText>
      </w:r>
      <w:r>
        <w:rPr>
          <w:noProof/>
        </w:rPr>
      </w:r>
      <w:r>
        <w:rPr>
          <w:noProof/>
        </w:rPr>
        <w:fldChar w:fldCharType="separate"/>
      </w:r>
      <w:r>
        <w:rPr>
          <w:noProof/>
        </w:rPr>
        <w:t>25</w:t>
      </w:r>
      <w:r>
        <w:rPr>
          <w:noProof/>
        </w:rPr>
        <w:fldChar w:fldCharType="end"/>
      </w:r>
    </w:p>
    <w:p w14:paraId="7C3D4A95" w14:textId="77777777" w:rsidR="00DC003E" w:rsidRDefault="00DC003E">
      <w:pPr>
        <w:pStyle w:val="TOC4"/>
        <w:rPr>
          <w:rFonts w:asciiTheme="minorHAnsi" w:eastAsiaTheme="minorEastAsia" w:hAnsiTheme="minorHAnsi" w:cstheme="minorBidi"/>
          <w:noProof/>
          <w:kern w:val="2"/>
          <w:sz w:val="21"/>
          <w:szCs w:val="22"/>
          <w:lang w:val="en-US" w:eastAsia="zh-CN"/>
        </w:rPr>
      </w:pPr>
      <w:r>
        <w:rPr>
          <w:noProof/>
        </w:rPr>
        <w:t>9.</w:t>
      </w:r>
      <w:r w:rsidRPr="004E5AA1">
        <w:rPr>
          <w:rFonts w:eastAsiaTheme="minorEastAsia"/>
          <w:noProof/>
          <w:lang w:eastAsia="zh-CN"/>
        </w:rPr>
        <w:t>3</w:t>
      </w:r>
      <w:r>
        <w:rPr>
          <w:noProof/>
        </w:rPr>
        <w:t>.5.</w:t>
      </w:r>
      <w:r w:rsidRPr="004E5AA1">
        <w:rPr>
          <w:rFonts w:eastAsiaTheme="minorEastAsia"/>
          <w:noProof/>
          <w:lang w:eastAsia="zh-CN"/>
        </w:rPr>
        <w:t>2</w:t>
      </w:r>
      <w:r>
        <w:rPr>
          <w:rFonts w:asciiTheme="minorHAnsi" w:eastAsiaTheme="minorEastAsia" w:hAnsiTheme="minorHAnsi" w:cstheme="minorBidi"/>
          <w:noProof/>
          <w:kern w:val="2"/>
          <w:sz w:val="21"/>
          <w:szCs w:val="22"/>
          <w:lang w:val="en-US" w:eastAsia="zh-CN"/>
        </w:rPr>
        <w:tab/>
      </w:r>
      <w:r>
        <w:rPr>
          <w:noProof/>
        </w:rPr>
        <w:t>SS_NSCE_Slice_A</w:t>
      </w:r>
      <w:r w:rsidRPr="004E5AA1">
        <w:rPr>
          <w:rFonts w:eastAsiaTheme="minorEastAsia"/>
          <w:noProof/>
          <w:lang w:eastAsia="zh-CN"/>
        </w:rPr>
        <w:t>p</w:t>
      </w:r>
      <w:r>
        <w:rPr>
          <w:noProof/>
        </w:rPr>
        <w:t>i</w:t>
      </w:r>
      <w:r w:rsidRPr="004E5AA1">
        <w:rPr>
          <w:rFonts w:eastAsiaTheme="minorEastAsia"/>
          <w:noProof/>
          <w:lang w:eastAsia="zh-CN"/>
        </w:rPr>
        <w:t>I</w:t>
      </w:r>
      <w:r>
        <w:rPr>
          <w:noProof/>
        </w:rPr>
        <w:t>nvocation API</w:t>
      </w:r>
      <w:r>
        <w:rPr>
          <w:noProof/>
        </w:rPr>
        <w:tab/>
      </w:r>
      <w:r>
        <w:rPr>
          <w:noProof/>
        </w:rPr>
        <w:fldChar w:fldCharType="begin"/>
      </w:r>
      <w:r>
        <w:rPr>
          <w:noProof/>
        </w:rPr>
        <w:instrText xml:space="preserve"> PAGEREF _Toc125659700 \h </w:instrText>
      </w:r>
      <w:r>
        <w:rPr>
          <w:noProof/>
        </w:rPr>
      </w:r>
      <w:r>
        <w:rPr>
          <w:noProof/>
        </w:rPr>
        <w:fldChar w:fldCharType="separate"/>
      </w:r>
      <w:r>
        <w:rPr>
          <w:noProof/>
        </w:rPr>
        <w:t>25</w:t>
      </w:r>
      <w:r>
        <w:rPr>
          <w:noProof/>
        </w:rPr>
        <w:fldChar w:fldCharType="end"/>
      </w:r>
    </w:p>
    <w:p w14:paraId="56634218" w14:textId="77777777" w:rsidR="00DC003E" w:rsidRDefault="00DC003E">
      <w:pPr>
        <w:pStyle w:val="TOC5"/>
        <w:rPr>
          <w:rFonts w:asciiTheme="minorHAnsi" w:eastAsiaTheme="minorEastAsia" w:hAnsiTheme="minorHAnsi" w:cstheme="minorBidi"/>
          <w:noProof/>
          <w:kern w:val="2"/>
          <w:sz w:val="21"/>
          <w:szCs w:val="22"/>
          <w:lang w:val="en-US" w:eastAsia="zh-CN"/>
        </w:rPr>
      </w:pPr>
      <w:r>
        <w:rPr>
          <w:noProof/>
        </w:rPr>
        <w:t>9.</w:t>
      </w:r>
      <w:r w:rsidRPr="004E5AA1">
        <w:rPr>
          <w:rFonts w:eastAsiaTheme="minorEastAsia"/>
          <w:noProof/>
          <w:lang w:eastAsia="zh-CN"/>
        </w:rPr>
        <w:t>3</w:t>
      </w:r>
      <w:r>
        <w:rPr>
          <w:noProof/>
        </w:rPr>
        <w:t>.5.</w:t>
      </w:r>
      <w:r w:rsidRPr="004E5AA1">
        <w:rPr>
          <w:rFonts w:eastAsiaTheme="minorEastAsia"/>
          <w:noProof/>
          <w:lang w:eastAsia="zh-CN"/>
        </w:rPr>
        <w:t>2</w:t>
      </w:r>
      <w:r>
        <w:rPr>
          <w:noProof/>
        </w:rPr>
        <w:t>.1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_Toc125659701 \h </w:instrText>
      </w:r>
      <w:r>
        <w:rPr>
          <w:noProof/>
        </w:rPr>
      </w:r>
      <w:r>
        <w:rPr>
          <w:noProof/>
        </w:rPr>
        <w:fldChar w:fldCharType="separate"/>
      </w:r>
      <w:r>
        <w:rPr>
          <w:noProof/>
        </w:rPr>
        <w:t>25</w:t>
      </w:r>
      <w:r>
        <w:rPr>
          <w:noProof/>
        </w:rPr>
        <w:fldChar w:fldCharType="end"/>
      </w:r>
    </w:p>
    <w:p w14:paraId="38EB783F" w14:textId="77777777" w:rsidR="00DC003E" w:rsidRDefault="00DC003E">
      <w:pPr>
        <w:pStyle w:val="TOC5"/>
        <w:rPr>
          <w:rFonts w:asciiTheme="minorHAnsi" w:eastAsiaTheme="minorEastAsia" w:hAnsiTheme="minorHAnsi" w:cstheme="minorBidi"/>
          <w:noProof/>
          <w:kern w:val="2"/>
          <w:sz w:val="21"/>
          <w:szCs w:val="22"/>
          <w:lang w:val="en-US" w:eastAsia="zh-CN"/>
        </w:rPr>
      </w:pPr>
      <w:r>
        <w:rPr>
          <w:noProof/>
        </w:rPr>
        <w:t>9.</w:t>
      </w:r>
      <w:r w:rsidRPr="004E5AA1">
        <w:rPr>
          <w:rFonts w:eastAsiaTheme="minorEastAsia"/>
          <w:noProof/>
          <w:lang w:eastAsia="zh-CN"/>
        </w:rPr>
        <w:t>3</w:t>
      </w:r>
      <w:r>
        <w:rPr>
          <w:noProof/>
        </w:rPr>
        <w:t>.5.</w:t>
      </w:r>
      <w:r w:rsidRPr="004E5AA1">
        <w:rPr>
          <w:rFonts w:eastAsiaTheme="minorEastAsia"/>
          <w:noProof/>
          <w:lang w:eastAsia="zh-CN"/>
        </w:rPr>
        <w:t>2</w:t>
      </w:r>
      <w:r>
        <w:rPr>
          <w:noProof/>
        </w:rPr>
        <w:t>.2</w:t>
      </w:r>
      <w:r>
        <w:rPr>
          <w:rFonts w:asciiTheme="minorHAnsi" w:eastAsiaTheme="minorEastAsia" w:hAnsiTheme="minorHAnsi" w:cstheme="minorBidi"/>
          <w:noProof/>
          <w:kern w:val="2"/>
          <w:sz w:val="21"/>
          <w:szCs w:val="22"/>
          <w:lang w:val="en-US" w:eastAsia="zh-CN"/>
        </w:rPr>
        <w:tab/>
      </w:r>
      <w:r>
        <w:rPr>
          <w:noProof/>
        </w:rPr>
        <w:t>SS_NSCE_Slice_API_invocation</w:t>
      </w:r>
      <w:r>
        <w:rPr>
          <w:noProof/>
        </w:rPr>
        <w:tab/>
      </w:r>
      <w:r>
        <w:rPr>
          <w:noProof/>
        </w:rPr>
        <w:fldChar w:fldCharType="begin"/>
      </w:r>
      <w:r>
        <w:rPr>
          <w:noProof/>
        </w:rPr>
        <w:instrText xml:space="preserve"> PAGEREF _Toc125659702 \h </w:instrText>
      </w:r>
      <w:r>
        <w:rPr>
          <w:noProof/>
        </w:rPr>
      </w:r>
      <w:r>
        <w:rPr>
          <w:noProof/>
        </w:rPr>
        <w:fldChar w:fldCharType="separate"/>
      </w:r>
      <w:r>
        <w:rPr>
          <w:noProof/>
        </w:rPr>
        <w:t>25</w:t>
      </w:r>
      <w:r>
        <w:rPr>
          <w:noProof/>
        </w:rPr>
        <w:fldChar w:fldCharType="end"/>
      </w:r>
    </w:p>
    <w:p w14:paraId="3C70E772" w14:textId="77777777" w:rsidR="00DC003E" w:rsidRDefault="00DC003E">
      <w:pPr>
        <w:pStyle w:val="TOC2"/>
        <w:rPr>
          <w:rFonts w:asciiTheme="minorHAnsi" w:eastAsiaTheme="minorEastAsia" w:hAnsiTheme="minorHAnsi" w:cstheme="minorBidi"/>
          <w:noProof/>
          <w:kern w:val="2"/>
          <w:sz w:val="21"/>
          <w:szCs w:val="22"/>
          <w:lang w:val="en-US" w:eastAsia="zh-CN"/>
        </w:rPr>
      </w:pPr>
      <w:r>
        <w:rPr>
          <w:noProof/>
        </w:rPr>
        <w:t>9.</w:t>
      </w:r>
      <w:r w:rsidRPr="004E5AA1">
        <w:rPr>
          <w:rFonts w:eastAsiaTheme="minorEastAsia"/>
          <w:noProof/>
        </w:rPr>
        <w:t>4</w:t>
      </w:r>
      <w:r>
        <w:rPr>
          <w:rFonts w:asciiTheme="minorHAnsi" w:eastAsiaTheme="minorEastAsia" w:hAnsiTheme="minorHAnsi" w:cstheme="minorBidi"/>
          <w:noProof/>
          <w:kern w:val="2"/>
          <w:sz w:val="21"/>
          <w:szCs w:val="22"/>
          <w:lang w:val="en-US" w:eastAsia="zh-CN"/>
        </w:rPr>
        <w:tab/>
      </w:r>
      <w:r>
        <w:rPr>
          <w:noProof/>
        </w:rPr>
        <w:t>Application layer network slice lifecycle management</w:t>
      </w:r>
      <w:r>
        <w:rPr>
          <w:noProof/>
        </w:rPr>
        <w:tab/>
      </w:r>
      <w:r>
        <w:rPr>
          <w:noProof/>
        </w:rPr>
        <w:fldChar w:fldCharType="begin"/>
      </w:r>
      <w:r>
        <w:rPr>
          <w:noProof/>
        </w:rPr>
        <w:instrText xml:space="preserve"> PAGEREF _Toc125659703 \h </w:instrText>
      </w:r>
      <w:r>
        <w:rPr>
          <w:noProof/>
        </w:rPr>
      </w:r>
      <w:r>
        <w:rPr>
          <w:noProof/>
        </w:rPr>
        <w:fldChar w:fldCharType="separate"/>
      </w:r>
      <w:r>
        <w:rPr>
          <w:noProof/>
        </w:rPr>
        <w:t>26</w:t>
      </w:r>
      <w:r>
        <w:rPr>
          <w:noProof/>
        </w:rPr>
        <w:fldChar w:fldCharType="end"/>
      </w:r>
    </w:p>
    <w:p w14:paraId="526BE318" w14:textId="77777777" w:rsidR="00DC003E" w:rsidRDefault="00DC003E">
      <w:pPr>
        <w:pStyle w:val="TOC3"/>
        <w:rPr>
          <w:rFonts w:asciiTheme="minorHAnsi" w:eastAsiaTheme="minorEastAsia" w:hAnsiTheme="minorHAnsi" w:cstheme="minorBidi"/>
          <w:noProof/>
          <w:kern w:val="2"/>
          <w:sz w:val="21"/>
          <w:szCs w:val="22"/>
          <w:lang w:val="en-US" w:eastAsia="zh-CN"/>
        </w:rPr>
      </w:pPr>
      <w:r>
        <w:rPr>
          <w:noProof/>
        </w:rPr>
        <w:t>9.</w:t>
      </w:r>
      <w:r w:rsidRPr="004E5AA1">
        <w:rPr>
          <w:rFonts w:eastAsiaTheme="minorEastAsia"/>
          <w:noProof/>
        </w:rPr>
        <w:t>4</w:t>
      </w:r>
      <w:r>
        <w:rPr>
          <w:noProof/>
        </w:rPr>
        <w:t>.1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_Toc125659704 \h </w:instrText>
      </w:r>
      <w:r>
        <w:rPr>
          <w:noProof/>
        </w:rPr>
      </w:r>
      <w:r>
        <w:rPr>
          <w:noProof/>
        </w:rPr>
        <w:fldChar w:fldCharType="separate"/>
      </w:r>
      <w:r>
        <w:rPr>
          <w:noProof/>
        </w:rPr>
        <w:t>26</w:t>
      </w:r>
      <w:r>
        <w:rPr>
          <w:noProof/>
        </w:rPr>
        <w:fldChar w:fldCharType="end"/>
      </w:r>
    </w:p>
    <w:p w14:paraId="0FF3F207" w14:textId="77777777" w:rsidR="00DC003E" w:rsidRDefault="00DC003E">
      <w:pPr>
        <w:pStyle w:val="TOC3"/>
        <w:rPr>
          <w:rFonts w:asciiTheme="minorHAnsi" w:eastAsiaTheme="minorEastAsia" w:hAnsiTheme="minorHAnsi" w:cstheme="minorBidi"/>
          <w:noProof/>
          <w:kern w:val="2"/>
          <w:sz w:val="21"/>
          <w:szCs w:val="22"/>
          <w:lang w:val="en-US" w:eastAsia="zh-CN"/>
        </w:rPr>
      </w:pPr>
      <w:r>
        <w:rPr>
          <w:noProof/>
        </w:rPr>
        <w:t>9.</w:t>
      </w:r>
      <w:r w:rsidRPr="004E5AA1">
        <w:rPr>
          <w:rFonts w:eastAsiaTheme="minorEastAsia"/>
          <w:noProof/>
        </w:rPr>
        <w:t>4</w:t>
      </w:r>
      <w:r>
        <w:rPr>
          <w:noProof/>
        </w:rPr>
        <w:t>.2</w:t>
      </w:r>
      <w:r>
        <w:rPr>
          <w:rFonts w:asciiTheme="minorHAnsi" w:eastAsiaTheme="minorEastAsia" w:hAnsiTheme="minorHAnsi" w:cstheme="minorBidi"/>
          <w:noProof/>
          <w:kern w:val="2"/>
          <w:sz w:val="21"/>
          <w:szCs w:val="22"/>
          <w:lang w:val="en-US" w:eastAsia="zh-CN"/>
        </w:rPr>
        <w:tab/>
      </w:r>
      <w:r>
        <w:rPr>
          <w:noProof/>
        </w:rPr>
        <w:t>Procedure</w:t>
      </w:r>
      <w:r>
        <w:rPr>
          <w:noProof/>
        </w:rPr>
        <w:tab/>
      </w:r>
      <w:r>
        <w:rPr>
          <w:noProof/>
        </w:rPr>
        <w:fldChar w:fldCharType="begin"/>
      </w:r>
      <w:r>
        <w:rPr>
          <w:noProof/>
        </w:rPr>
        <w:instrText xml:space="preserve"> PAGEREF _Toc125659705 \h </w:instrText>
      </w:r>
      <w:r>
        <w:rPr>
          <w:noProof/>
        </w:rPr>
      </w:r>
      <w:r>
        <w:rPr>
          <w:noProof/>
        </w:rPr>
        <w:fldChar w:fldCharType="separate"/>
      </w:r>
      <w:r>
        <w:rPr>
          <w:noProof/>
        </w:rPr>
        <w:t>26</w:t>
      </w:r>
      <w:r>
        <w:rPr>
          <w:noProof/>
        </w:rPr>
        <w:fldChar w:fldCharType="end"/>
      </w:r>
    </w:p>
    <w:p w14:paraId="1C98B602" w14:textId="77777777" w:rsidR="00DC003E" w:rsidRDefault="00DC003E">
      <w:pPr>
        <w:pStyle w:val="TOC3"/>
        <w:rPr>
          <w:rFonts w:asciiTheme="minorHAnsi" w:eastAsiaTheme="minorEastAsia" w:hAnsiTheme="minorHAnsi" w:cstheme="minorBidi"/>
          <w:noProof/>
          <w:kern w:val="2"/>
          <w:sz w:val="21"/>
          <w:szCs w:val="22"/>
          <w:lang w:val="en-US" w:eastAsia="zh-CN"/>
        </w:rPr>
      </w:pPr>
      <w:r>
        <w:rPr>
          <w:noProof/>
        </w:rPr>
        <w:t>9.</w:t>
      </w:r>
      <w:r w:rsidRPr="004E5AA1">
        <w:rPr>
          <w:rFonts w:eastAsiaTheme="minorEastAsia"/>
          <w:noProof/>
        </w:rPr>
        <w:t>4</w:t>
      </w:r>
      <w:r>
        <w:rPr>
          <w:noProof/>
        </w:rPr>
        <w:t>.3</w:t>
      </w:r>
      <w:r>
        <w:rPr>
          <w:rFonts w:asciiTheme="minorHAnsi" w:eastAsiaTheme="minorEastAsia" w:hAnsiTheme="minorHAnsi" w:cstheme="minorBidi"/>
          <w:noProof/>
          <w:kern w:val="2"/>
          <w:sz w:val="21"/>
          <w:szCs w:val="22"/>
          <w:lang w:val="en-US" w:eastAsia="zh-CN"/>
        </w:rPr>
        <w:tab/>
      </w:r>
      <w:r>
        <w:rPr>
          <w:noProof/>
        </w:rPr>
        <w:t>Information flows</w:t>
      </w:r>
      <w:r>
        <w:rPr>
          <w:noProof/>
        </w:rPr>
        <w:tab/>
      </w:r>
      <w:r>
        <w:rPr>
          <w:noProof/>
        </w:rPr>
        <w:fldChar w:fldCharType="begin"/>
      </w:r>
      <w:r>
        <w:rPr>
          <w:noProof/>
        </w:rPr>
        <w:instrText xml:space="preserve"> PAGEREF _Toc125659706 \h </w:instrText>
      </w:r>
      <w:r>
        <w:rPr>
          <w:noProof/>
        </w:rPr>
      </w:r>
      <w:r>
        <w:rPr>
          <w:noProof/>
        </w:rPr>
        <w:fldChar w:fldCharType="separate"/>
      </w:r>
      <w:r>
        <w:rPr>
          <w:noProof/>
        </w:rPr>
        <w:t>27</w:t>
      </w:r>
      <w:r>
        <w:rPr>
          <w:noProof/>
        </w:rPr>
        <w:fldChar w:fldCharType="end"/>
      </w:r>
    </w:p>
    <w:p w14:paraId="298B3ECC" w14:textId="77777777" w:rsidR="00DC003E" w:rsidRDefault="00DC003E">
      <w:pPr>
        <w:pStyle w:val="TOC4"/>
        <w:rPr>
          <w:rFonts w:asciiTheme="minorHAnsi" w:eastAsiaTheme="minorEastAsia" w:hAnsiTheme="minorHAnsi" w:cstheme="minorBidi"/>
          <w:noProof/>
          <w:kern w:val="2"/>
          <w:sz w:val="21"/>
          <w:szCs w:val="22"/>
          <w:lang w:val="en-US" w:eastAsia="zh-CN"/>
        </w:rPr>
      </w:pPr>
      <w:r>
        <w:rPr>
          <w:noProof/>
        </w:rPr>
        <w:t>9.</w:t>
      </w:r>
      <w:r w:rsidRPr="004E5AA1">
        <w:rPr>
          <w:rFonts w:eastAsiaTheme="minorEastAsia"/>
          <w:noProof/>
        </w:rPr>
        <w:t>4</w:t>
      </w:r>
      <w:r>
        <w:rPr>
          <w:noProof/>
        </w:rPr>
        <w:t>.3.1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_Toc125659707 \h </w:instrText>
      </w:r>
      <w:r>
        <w:rPr>
          <w:noProof/>
        </w:rPr>
      </w:r>
      <w:r>
        <w:rPr>
          <w:noProof/>
        </w:rPr>
        <w:fldChar w:fldCharType="separate"/>
      </w:r>
      <w:r>
        <w:rPr>
          <w:noProof/>
        </w:rPr>
        <w:t>27</w:t>
      </w:r>
      <w:r>
        <w:rPr>
          <w:noProof/>
        </w:rPr>
        <w:fldChar w:fldCharType="end"/>
      </w:r>
    </w:p>
    <w:p w14:paraId="5DF4EA4E" w14:textId="77777777" w:rsidR="00DC003E" w:rsidRDefault="00DC003E">
      <w:pPr>
        <w:pStyle w:val="TOC4"/>
        <w:rPr>
          <w:rFonts w:asciiTheme="minorHAnsi" w:eastAsiaTheme="minorEastAsia" w:hAnsiTheme="minorHAnsi" w:cstheme="minorBidi"/>
          <w:noProof/>
          <w:kern w:val="2"/>
          <w:sz w:val="21"/>
          <w:szCs w:val="22"/>
          <w:lang w:val="en-US" w:eastAsia="zh-CN"/>
        </w:rPr>
      </w:pPr>
      <w:r>
        <w:rPr>
          <w:noProof/>
        </w:rPr>
        <w:t>9.</w:t>
      </w:r>
      <w:r w:rsidRPr="004E5AA1">
        <w:rPr>
          <w:rFonts w:eastAsiaTheme="minorEastAsia"/>
          <w:noProof/>
        </w:rPr>
        <w:t>4</w:t>
      </w:r>
      <w:r>
        <w:rPr>
          <w:noProof/>
        </w:rPr>
        <w:t>.3.2</w:t>
      </w:r>
      <w:r>
        <w:rPr>
          <w:rFonts w:asciiTheme="minorHAnsi" w:eastAsiaTheme="minorEastAsia" w:hAnsiTheme="minorHAnsi" w:cstheme="minorBidi"/>
          <w:noProof/>
          <w:kern w:val="2"/>
          <w:sz w:val="21"/>
          <w:szCs w:val="22"/>
          <w:lang w:val="en-US" w:eastAsia="zh-CN"/>
        </w:rPr>
        <w:tab/>
      </w:r>
      <w:r>
        <w:rPr>
          <w:noProof/>
        </w:rPr>
        <w:t>Application layer network slice lifecycle management subscribe request</w:t>
      </w:r>
      <w:r>
        <w:rPr>
          <w:noProof/>
        </w:rPr>
        <w:tab/>
      </w:r>
      <w:r>
        <w:rPr>
          <w:noProof/>
        </w:rPr>
        <w:fldChar w:fldCharType="begin"/>
      </w:r>
      <w:r>
        <w:rPr>
          <w:noProof/>
        </w:rPr>
        <w:instrText xml:space="preserve"> PAGEREF _Toc125659708 \h </w:instrText>
      </w:r>
      <w:r>
        <w:rPr>
          <w:noProof/>
        </w:rPr>
      </w:r>
      <w:r>
        <w:rPr>
          <w:noProof/>
        </w:rPr>
        <w:fldChar w:fldCharType="separate"/>
      </w:r>
      <w:r>
        <w:rPr>
          <w:noProof/>
        </w:rPr>
        <w:t>27</w:t>
      </w:r>
      <w:r>
        <w:rPr>
          <w:noProof/>
        </w:rPr>
        <w:fldChar w:fldCharType="end"/>
      </w:r>
    </w:p>
    <w:p w14:paraId="17CD9625" w14:textId="77777777" w:rsidR="00DC003E" w:rsidRDefault="00DC003E">
      <w:pPr>
        <w:pStyle w:val="TOC4"/>
        <w:rPr>
          <w:rFonts w:asciiTheme="minorHAnsi" w:eastAsiaTheme="minorEastAsia" w:hAnsiTheme="minorHAnsi" w:cstheme="minorBidi"/>
          <w:noProof/>
          <w:kern w:val="2"/>
          <w:sz w:val="21"/>
          <w:szCs w:val="22"/>
          <w:lang w:val="en-US" w:eastAsia="zh-CN"/>
        </w:rPr>
      </w:pPr>
      <w:r>
        <w:rPr>
          <w:noProof/>
        </w:rPr>
        <w:t>9.</w:t>
      </w:r>
      <w:r w:rsidRPr="004E5AA1">
        <w:rPr>
          <w:rFonts w:eastAsiaTheme="minorEastAsia"/>
          <w:noProof/>
        </w:rPr>
        <w:t>4</w:t>
      </w:r>
      <w:r>
        <w:rPr>
          <w:noProof/>
        </w:rPr>
        <w:t>.3.3</w:t>
      </w:r>
      <w:r>
        <w:rPr>
          <w:rFonts w:asciiTheme="minorHAnsi" w:eastAsiaTheme="minorEastAsia" w:hAnsiTheme="minorHAnsi" w:cstheme="minorBidi"/>
          <w:noProof/>
          <w:kern w:val="2"/>
          <w:sz w:val="21"/>
          <w:szCs w:val="22"/>
          <w:lang w:val="en-US" w:eastAsia="zh-CN"/>
        </w:rPr>
        <w:tab/>
      </w:r>
      <w:r>
        <w:rPr>
          <w:noProof/>
        </w:rPr>
        <w:t>Application layer network slice lifecycle management response</w:t>
      </w:r>
      <w:r>
        <w:rPr>
          <w:noProof/>
        </w:rPr>
        <w:tab/>
      </w:r>
      <w:r>
        <w:rPr>
          <w:noProof/>
        </w:rPr>
        <w:fldChar w:fldCharType="begin"/>
      </w:r>
      <w:r>
        <w:rPr>
          <w:noProof/>
        </w:rPr>
        <w:instrText xml:space="preserve"> PAGEREF _Toc125659709 \h </w:instrText>
      </w:r>
      <w:r>
        <w:rPr>
          <w:noProof/>
        </w:rPr>
      </w:r>
      <w:r>
        <w:rPr>
          <w:noProof/>
        </w:rPr>
        <w:fldChar w:fldCharType="separate"/>
      </w:r>
      <w:r>
        <w:rPr>
          <w:noProof/>
        </w:rPr>
        <w:t>28</w:t>
      </w:r>
      <w:r>
        <w:rPr>
          <w:noProof/>
        </w:rPr>
        <w:fldChar w:fldCharType="end"/>
      </w:r>
    </w:p>
    <w:p w14:paraId="4505BAD2" w14:textId="77777777" w:rsidR="00DC003E" w:rsidRDefault="00DC003E">
      <w:pPr>
        <w:pStyle w:val="TOC4"/>
        <w:rPr>
          <w:rFonts w:asciiTheme="minorHAnsi" w:eastAsiaTheme="minorEastAsia" w:hAnsiTheme="minorHAnsi" w:cstheme="minorBidi"/>
          <w:noProof/>
          <w:kern w:val="2"/>
          <w:sz w:val="21"/>
          <w:szCs w:val="22"/>
          <w:lang w:val="en-US" w:eastAsia="zh-CN"/>
        </w:rPr>
      </w:pPr>
      <w:r>
        <w:rPr>
          <w:noProof/>
        </w:rPr>
        <w:t>9.</w:t>
      </w:r>
      <w:r w:rsidRPr="004E5AA1">
        <w:rPr>
          <w:rFonts w:eastAsiaTheme="minorEastAsia"/>
          <w:noProof/>
        </w:rPr>
        <w:t>4</w:t>
      </w:r>
      <w:r>
        <w:rPr>
          <w:noProof/>
        </w:rPr>
        <w:t>.3.4</w:t>
      </w:r>
      <w:r>
        <w:rPr>
          <w:rFonts w:asciiTheme="minorHAnsi" w:eastAsiaTheme="minorEastAsia" w:hAnsiTheme="minorHAnsi" w:cstheme="minorBidi"/>
          <w:noProof/>
          <w:kern w:val="2"/>
          <w:sz w:val="21"/>
          <w:szCs w:val="22"/>
          <w:lang w:val="en-US" w:eastAsia="zh-CN"/>
        </w:rPr>
        <w:tab/>
      </w:r>
      <w:r>
        <w:rPr>
          <w:noProof/>
        </w:rPr>
        <w:t>Application layer network slice lifecycle management notif</w:t>
      </w:r>
      <w:r w:rsidRPr="004E5AA1">
        <w:rPr>
          <w:rFonts w:asciiTheme="minorEastAsia" w:eastAsiaTheme="minorEastAsia" w:hAnsiTheme="minorEastAsia"/>
          <w:noProof/>
          <w:lang w:eastAsia="zh-CN"/>
        </w:rPr>
        <w:t>ication</w:t>
      </w:r>
      <w:r>
        <w:rPr>
          <w:noProof/>
        </w:rPr>
        <w:tab/>
      </w:r>
      <w:r>
        <w:rPr>
          <w:noProof/>
        </w:rPr>
        <w:fldChar w:fldCharType="begin"/>
      </w:r>
      <w:r>
        <w:rPr>
          <w:noProof/>
        </w:rPr>
        <w:instrText xml:space="preserve"> PAGEREF _Toc125659710 \h </w:instrText>
      </w:r>
      <w:r>
        <w:rPr>
          <w:noProof/>
        </w:rPr>
      </w:r>
      <w:r>
        <w:rPr>
          <w:noProof/>
        </w:rPr>
        <w:fldChar w:fldCharType="separate"/>
      </w:r>
      <w:r>
        <w:rPr>
          <w:noProof/>
        </w:rPr>
        <w:t>28</w:t>
      </w:r>
      <w:r>
        <w:rPr>
          <w:noProof/>
        </w:rPr>
        <w:fldChar w:fldCharType="end"/>
      </w:r>
    </w:p>
    <w:p w14:paraId="07DCD8AB" w14:textId="77777777" w:rsidR="00DC003E" w:rsidRDefault="00DC003E">
      <w:pPr>
        <w:pStyle w:val="TOC4"/>
        <w:rPr>
          <w:rFonts w:asciiTheme="minorHAnsi" w:eastAsiaTheme="minorEastAsia" w:hAnsiTheme="minorHAnsi" w:cstheme="minorBidi"/>
          <w:noProof/>
          <w:kern w:val="2"/>
          <w:sz w:val="21"/>
          <w:szCs w:val="22"/>
          <w:lang w:val="en-US" w:eastAsia="zh-CN"/>
        </w:rPr>
      </w:pPr>
      <w:r>
        <w:rPr>
          <w:noProof/>
        </w:rPr>
        <w:t>9.</w:t>
      </w:r>
      <w:r w:rsidRPr="004E5AA1">
        <w:rPr>
          <w:rFonts w:eastAsiaTheme="minorEastAsia"/>
          <w:noProof/>
        </w:rPr>
        <w:t>4</w:t>
      </w:r>
      <w:r>
        <w:rPr>
          <w:noProof/>
        </w:rPr>
        <w:t>.3.5</w:t>
      </w:r>
      <w:r>
        <w:rPr>
          <w:rFonts w:asciiTheme="minorHAnsi" w:eastAsiaTheme="minorEastAsia" w:hAnsiTheme="minorHAnsi" w:cstheme="minorBidi"/>
          <w:noProof/>
          <w:kern w:val="2"/>
          <w:sz w:val="21"/>
          <w:szCs w:val="22"/>
          <w:lang w:val="en-US" w:eastAsia="zh-CN"/>
        </w:rPr>
        <w:tab/>
      </w:r>
      <w:r>
        <w:rPr>
          <w:noProof/>
        </w:rPr>
        <w:t>QoE metrics subscribe</w:t>
      </w:r>
      <w:r>
        <w:rPr>
          <w:noProof/>
        </w:rPr>
        <w:tab/>
      </w:r>
      <w:r>
        <w:rPr>
          <w:noProof/>
        </w:rPr>
        <w:fldChar w:fldCharType="begin"/>
      </w:r>
      <w:r>
        <w:rPr>
          <w:noProof/>
        </w:rPr>
        <w:instrText xml:space="preserve"> PAGEREF _Toc125659711 \h </w:instrText>
      </w:r>
      <w:r>
        <w:rPr>
          <w:noProof/>
        </w:rPr>
      </w:r>
      <w:r>
        <w:rPr>
          <w:noProof/>
        </w:rPr>
        <w:fldChar w:fldCharType="separate"/>
      </w:r>
      <w:r>
        <w:rPr>
          <w:noProof/>
        </w:rPr>
        <w:t>29</w:t>
      </w:r>
      <w:r>
        <w:rPr>
          <w:noProof/>
        </w:rPr>
        <w:fldChar w:fldCharType="end"/>
      </w:r>
    </w:p>
    <w:p w14:paraId="3E70CB73" w14:textId="77777777" w:rsidR="00DC003E" w:rsidRDefault="00DC003E">
      <w:pPr>
        <w:pStyle w:val="TOC4"/>
        <w:rPr>
          <w:rFonts w:asciiTheme="minorHAnsi" w:eastAsiaTheme="minorEastAsia" w:hAnsiTheme="minorHAnsi" w:cstheme="minorBidi"/>
          <w:noProof/>
          <w:kern w:val="2"/>
          <w:sz w:val="21"/>
          <w:szCs w:val="22"/>
          <w:lang w:val="en-US" w:eastAsia="zh-CN"/>
        </w:rPr>
      </w:pPr>
      <w:r>
        <w:rPr>
          <w:noProof/>
        </w:rPr>
        <w:t>9.</w:t>
      </w:r>
      <w:r w:rsidRPr="004E5AA1">
        <w:rPr>
          <w:rFonts w:eastAsiaTheme="minorEastAsia"/>
          <w:noProof/>
        </w:rPr>
        <w:t>4</w:t>
      </w:r>
      <w:r>
        <w:rPr>
          <w:noProof/>
        </w:rPr>
        <w:t>.3.6</w:t>
      </w:r>
      <w:r>
        <w:rPr>
          <w:rFonts w:asciiTheme="minorHAnsi" w:eastAsiaTheme="minorEastAsia" w:hAnsiTheme="minorHAnsi" w:cstheme="minorBidi"/>
          <w:noProof/>
          <w:kern w:val="2"/>
          <w:sz w:val="21"/>
          <w:szCs w:val="22"/>
          <w:lang w:val="en-US" w:eastAsia="zh-CN"/>
        </w:rPr>
        <w:tab/>
      </w:r>
      <w:r>
        <w:rPr>
          <w:noProof/>
        </w:rPr>
        <w:t>QoE metrics response</w:t>
      </w:r>
      <w:r>
        <w:rPr>
          <w:noProof/>
        </w:rPr>
        <w:tab/>
      </w:r>
      <w:r>
        <w:rPr>
          <w:noProof/>
        </w:rPr>
        <w:fldChar w:fldCharType="begin"/>
      </w:r>
      <w:r>
        <w:rPr>
          <w:noProof/>
        </w:rPr>
        <w:instrText xml:space="preserve"> PAGEREF _Toc125659712 \h </w:instrText>
      </w:r>
      <w:r>
        <w:rPr>
          <w:noProof/>
        </w:rPr>
      </w:r>
      <w:r>
        <w:rPr>
          <w:noProof/>
        </w:rPr>
        <w:fldChar w:fldCharType="separate"/>
      </w:r>
      <w:r>
        <w:rPr>
          <w:noProof/>
        </w:rPr>
        <w:t>29</w:t>
      </w:r>
      <w:r>
        <w:rPr>
          <w:noProof/>
        </w:rPr>
        <w:fldChar w:fldCharType="end"/>
      </w:r>
    </w:p>
    <w:p w14:paraId="0839BE84" w14:textId="77777777" w:rsidR="00DC003E" w:rsidRDefault="00DC003E">
      <w:pPr>
        <w:pStyle w:val="TOC4"/>
        <w:rPr>
          <w:rFonts w:asciiTheme="minorHAnsi" w:eastAsiaTheme="minorEastAsia" w:hAnsiTheme="minorHAnsi" w:cstheme="minorBidi"/>
          <w:noProof/>
          <w:kern w:val="2"/>
          <w:sz w:val="21"/>
          <w:szCs w:val="22"/>
          <w:lang w:val="en-US" w:eastAsia="zh-CN"/>
        </w:rPr>
      </w:pPr>
      <w:r>
        <w:rPr>
          <w:noProof/>
        </w:rPr>
        <w:t>9.</w:t>
      </w:r>
      <w:r w:rsidRPr="004E5AA1">
        <w:rPr>
          <w:rFonts w:eastAsiaTheme="minorEastAsia"/>
          <w:noProof/>
          <w:lang w:eastAsia="zh-CN"/>
        </w:rPr>
        <w:t>4</w:t>
      </w:r>
      <w:r>
        <w:rPr>
          <w:noProof/>
        </w:rPr>
        <w:t>.3.7</w:t>
      </w:r>
      <w:r>
        <w:rPr>
          <w:rFonts w:asciiTheme="minorHAnsi" w:eastAsiaTheme="minorEastAsia" w:hAnsiTheme="minorHAnsi" w:cstheme="minorBidi"/>
          <w:noProof/>
          <w:kern w:val="2"/>
          <w:sz w:val="21"/>
          <w:szCs w:val="22"/>
          <w:lang w:val="en-US" w:eastAsia="zh-CN"/>
        </w:rPr>
        <w:tab/>
      </w:r>
      <w:r>
        <w:rPr>
          <w:noProof/>
        </w:rPr>
        <w:t>QoE metrics notification</w:t>
      </w:r>
      <w:r>
        <w:rPr>
          <w:noProof/>
        </w:rPr>
        <w:tab/>
      </w:r>
      <w:r>
        <w:rPr>
          <w:noProof/>
        </w:rPr>
        <w:fldChar w:fldCharType="begin"/>
      </w:r>
      <w:r>
        <w:rPr>
          <w:noProof/>
        </w:rPr>
        <w:instrText xml:space="preserve"> PAGEREF _Toc125659713 \h </w:instrText>
      </w:r>
      <w:r>
        <w:rPr>
          <w:noProof/>
        </w:rPr>
      </w:r>
      <w:r>
        <w:rPr>
          <w:noProof/>
        </w:rPr>
        <w:fldChar w:fldCharType="separate"/>
      </w:r>
      <w:r>
        <w:rPr>
          <w:noProof/>
        </w:rPr>
        <w:t>29</w:t>
      </w:r>
      <w:r>
        <w:rPr>
          <w:noProof/>
        </w:rPr>
        <w:fldChar w:fldCharType="end"/>
      </w:r>
    </w:p>
    <w:p w14:paraId="2A4E8939" w14:textId="77777777" w:rsidR="00DC003E" w:rsidRDefault="00DC003E">
      <w:pPr>
        <w:pStyle w:val="TOC4"/>
        <w:rPr>
          <w:rFonts w:asciiTheme="minorHAnsi" w:eastAsiaTheme="minorEastAsia" w:hAnsiTheme="minorHAnsi" w:cstheme="minorBidi"/>
          <w:noProof/>
          <w:kern w:val="2"/>
          <w:sz w:val="21"/>
          <w:szCs w:val="22"/>
          <w:lang w:val="en-US" w:eastAsia="zh-CN"/>
        </w:rPr>
      </w:pPr>
      <w:r>
        <w:rPr>
          <w:noProof/>
        </w:rPr>
        <w:t>9.</w:t>
      </w:r>
      <w:r w:rsidRPr="004E5AA1">
        <w:rPr>
          <w:rFonts w:eastAsiaTheme="minorEastAsia"/>
          <w:noProof/>
        </w:rPr>
        <w:t>4</w:t>
      </w:r>
      <w:r>
        <w:rPr>
          <w:noProof/>
        </w:rPr>
        <w:t>.3.8</w:t>
      </w:r>
      <w:r>
        <w:rPr>
          <w:rFonts w:asciiTheme="minorHAnsi" w:eastAsiaTheme="minorEastAsia" w:hAnsiTheme="minorHAnsi" w:cstheme="minorBidi"/>
          <w:noProof/>
          <w:kern w:val="2"/>
          <w:sz w:val="21"/>
          <w:szCs w:val="22"/>
          <w:lang w:val="en-US" w:eastAsia="zh-CN"/>
        </w:rPr>
        <w:tab/>
      </w:r>
      <w:r>
        <w:rPr>
          <w:noProof/>
        </w:rPr>
        <w:t>Network slice LCM recommendation request</w:t>
      </w:r>
      <w:r>
        <w:rPr>
          <w:noProof/>
        </w:rPr>
        <w:tab/>
      </w:r>
      <w:r>
        <w:rPr>
          <w:noProof/>
        </w:rPr>
        <w:fldChar w:fldCharType="begin"/>
      </w:r>
      <w:r>
        <w:rPr>
          <w:noProof/>
        </w:rPr>
        <w:instrText xml:space="preserve"> PAGEREF _Toc125659714 \h </w:instrText>
      </w:r>
      <w:r>
        <w:rPr>
          <w:noProof/>
        </w:rPr>
      </w:r>
      <w:r>
        <w:rPr>
          <w:noProof/>
        </w:rPr>
        <w:fldChar w:fldCharType="separate"/>
      </w:r>
      <w:r>
        <w:rPr>
          <w:noProof/>
        </w:rPr>
        <w:t>30</w:t>
      </w:r>
      <w:r>
        <w:rPr>
          <w:noProof/>
        </w:rPr>
        <w:fldChar w:fldCharType="end"/>
      </w:r>
    </w:p>
    <w:p w14:paraId="21F31D2F" w14:textId="77777777" w:rsidR="00DC003E" w:rsidRDefault="00DC003E">
      <w:pPr>
        <w:pStyle w:val="TOC4"/>
        <w:rPr>
          <w:rFonts w:asciiTheme="minorHAnsi" w:eastAsiaTheme="minorEastAsia" w:hAnsiTheme="minorHAnsi" w:cstheme="minorBidi"/>
          <w:noProof/>
          <w:kern w:val="2"/>
          <w:sz w:val="21"/>
          <w:szCs w:val="22"/>
          <w:lang w:val="en-US" w:eastAsia="zh-CN"/>
        </w:rPr>
      </w:pPr>
      <w:r>
        <w:rPr>
          <w:noProof/>
        </w:rPr>
        <w:t>9.</w:t>
      </w:r>
      <w:r w:rsidRPr="004E5AA1">
        <w:rPr>
          <w:rFonts w:eastAsiaTheme="minorEastAsia"/>
          <w:noProof/>
        </w:rPr>
        <w:t>4</w:t>
      </w:r>
      <w:r>
        <w:rPr>
          <w:noProof/>
        </w:rPr>
        <w:t>.3.9</w:t>
      </w:r>
      <w:r>
        <w:rPr>
          <w:rFonts w:asciiTheme="minorHAnsi" w:eastAsiaTheme="minorEastAsia" w:hAnsiTheme="minorHAnsi" w:cstheme="minorBidi"/>
          <w:noProof/>
          <w:kern w:val="2"/>
          <w:sz w:val="21"/>
          <w:szCs w:val="22"/>
          <w:lang w:val="en-US" w:eastAsia="zh-CN"/>
        </w:rPr>
        <w:tab/>
      </w:r>
      <w:r>
        <w:rPr>
          <w:noProof/>
        </w:rPr>
        <w:t>Network slice LCM recommendation response</w:t>
      </w:r>
      <w:r>
        <w:rPr>
          <w:noProof/>
        </w:rPr>
        <w:tab/>
      </w:r>
      <w:r>
        <w:rPr>
          <w:noProof/>
        </w:rPr>
        <w:fldChar w:fldCharType="begin"/>
      </w:r>
      <w:r>
        <w:rPr>
          <w:noProof/>
        </w:rPr>
        <w:instrText xml:space="preserve"> PAGEREF _Toc125659715 \h </w:instrText>
      </w:r>
      <w:r>
        <w:rPr>
          <w:noProof/>
        </w:rPr>
      </w:r>
      <w:r>
        <w:rPr>
          <w:noProof/>
        </w:rPr>
        <w:fldChar w:fldCharType="separate"/>
      </w:r>
      <w:r>
        <w:rPr>
          <w:noProof/>
        </w:rPr>
        <w:t>30</w:t>
      </w:r>
      <w:r>
        <w:rPr>
          <w:noProof/>
        </w:rPr>
        <w:fldChar w:fldCharType="end"/>
      </w:r>
    </w:p>
    <w:p w14:paraId="06B366E0" w14:textId="77777777" w:rsidR="00DC003E" w:rsidRDefault="00DC003E">
      <w:pPr>
        <w:pStyle w:val="TOC3"/>
        <w:rPr>
          <w:rFonts w:asciiTheme="minorHAnsi" w:eastAsiaTheme="minorEastAsia" w:hAnsiTheme="minorHAnsi" w:cstheme="minorBidi"/>
          <w:noProof/>
          <w:kern w:val="2"/>
          <w:sz w:val="21"/>
          <w:szCs w:val="22"/>
          <w:lang w:val="en-US" w:eastAsia="zh-CN"/>
        </w:rPr>
      </w:pPr>
      <w:r>
        <w:rPr>
          <w:noProof/>
        </w:rPr>
        <w:t>9.</w:t>
      </w:r>
      <w:r w:rsidRPr="004E5AA1">
        <w:rPr>
          <w:rFonts w:eastAsiaTheme="minorEastAsia"/>
          <w:noProof/>
          <w:lang w:eastAsia="zh-CN"/>
        </w:rPr>
        <w:t>4</w:t>
      </w:r>
      <w:r>
        <w:rPr>
          <w:noProof/>
        </w:rPr>
        <w:t>.4</w:t>
      </w:r>
      <w:r>
        <w:rPr>
          <w:rFonts w:asciiTheme="minorHAnsi" w:eastAsiaTheme="minorEastAsia" w:hAnsiTheme="minorHAnsi" w:cstheme="minorBidi"/>
          <w:noProof/>
          <w:kern w:val="2"/>
          <w:sz w:val="21"/>
          <w:szCs w:val="22"/>
          <w:lang w:val="en-US" w:eastAsia="zh-CN"/>
        </w:rPr>
        <w:tab/>
      </w:r>
      <w:r>
        <w:rPr>
          <w:noProof/>
        </w:rPr>
        <w:t>APIs</w:t>
      </w:r>
      <w:r>
        <w:rPr>
          <w:noProof/>
        </w:rPr>
        <w:tab/>
      </w:r>
      <w:r>
        <w:rPr>
          <w:noProof/>
        </w:rPr>
        <w:fldChar w:fldCharType="begin"/>
      </w:r>
      <w:r>
        <w:rPr>
          <w:noProof/>
        </w:rPr>
        <w:instrText xml:space="preserve"> PAGEREF _Toc125659716 \h </w:instrText>
      </w:r>
      <w:r>
        <w:rPr>
          <w:noProof/>
        </w:rPr>
      </w:r>
      <w:r>
        <w:rPr>
          <w:noProof/>
        </w:rPr>
        <w:fldChar w:fldCharType="separate"/>
      </w:r>
      <w:r>
        <w:rPr>
          <w:noProof/>
        </w:rPr>
        <w:t>30</w:t>
      </w:r>
      <w:r>
        <w:rPr>
          <w:noProof/>
        </w:rPr>
        <w:fldChar w:fldCharType="end"/>
      </w:r>
    </w:p>
    <w:p w14:paraId="2B7E47D6" w14:textId="77777777" w:rsidR="00DC003E" w:rsidRDefault="00DC003E">
      <w:pPr>
        <w:pStyle w:val="TOC4"/>
        <w:rPr>
          <w:rFonts w:asciiTheme="minorHAnsi" w:eastAsiaTheme="minorEastAsia" w:hAnsiTheme="minorHAnsi" w:cstheme="minorBidi"/>
          <w:noProof/>
          <w:kern w:val="2"/>
          <w:sz w:val="21"/>
          <w:szCs w:val="22"/>
          <w:lang w:val="en-US" w:eastAsia="zh-CN"/>
        </w:rPr>
      </w:pPr>
      <w:r>
        <w:rPr>
          <w:noProof/>
        </w:rPr>
        <w:t>9.</w:t>
      </w:r>
      <w:r w:rsidRPr="004E5AA1">
        <w:rPr>
          <w:rFonts w:eastAsiaTheme="minorEastAsia"/>
          <w:noProof/>
        </w:rPr>
        <w:t>4</w:t>
      </w:r>
      <w:r>
        <w:rPr>
          <w:noProof/>
        </w:rPr>
        <w:t>.4.1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_Toc125659717 \h </w:instrText>
      </w:r>
      <w:r>
        <w:rPr>
          <w:noProof/>
        </w:rPr>
      </w:r>
      <w:r>
        <w:rPr>
          <w:noProof/>
        </w:rPr>
        <w:fldChar w:fldCharType="separate"/>
      </w:r>
      <w:r>
        <w:rPr>
          <w:noProof/>
        </w:rPr>
        <w:t>30</w:t>
      </w:r>
      <w:r>
        <w:rPr>
          <w:noProof/>
        </w:rPr>
        <w:fldChar w:fldCharType="end"/>
      </w:r>
    </w:p>
    <w:p w14:paraId="2696B9E1" w14:textId="77777777" w:rsidR="00DC003E" w:rsidRDefault="00DC003E">
      <w:pPr>
        <w:pStyle w:val="TOC4"/>
        <w:rPr>
          <w:rFonts w:asciiTheme="minorHAnsi" w:eastAsiaTheme="minorEastAsia" w:hAnsiTheme="minorHAnsi" w:cstheme="minorBidi"/>
          <w:noProof/>
          <w:kern w:val="2"/>
          <w:sz w:val="21"/>
          <w:szCs w:val="22"/>
          <w:lang w:val="en-US" w:eastAsia="zh-CN"/>
        </w:rPr>
      </w:pPr>
      <w:r>
        <w:rPr>
          <w:noProof/>
        </w:rPr>
        <w:t>9.</w:t>
      </w:r>
      <w:r w:rsidRPr="004E5AA1">
        <w:rPr>
          <w:rFonts w:eastAsiaTheme="minorEastAsia"/>
          <w:noProof/>
        </w:rPr>
        <w:t>4</w:t>
      </w:r>
      <w:r>
        <w:rPr>
          <w:noProof/>
        </w:rPr>
        <w:t>.4.2</w:t>
      </w:r>
      <w:r>
        <w:rPr>
          <w:rFonts w:asciiTheme="minorHAnsi" w:eastAsiaTheme="minorEastAsia" w:hAnsiTheme="minorHAnsi" w:cstheme="minorBidi"/>
          <w:noProof/>
          <w:kern w:val="2"/>
          <w:sz w:val="21"/>
          <w:szCs w:val="22"/>
          <w:lang w:val="en-US" w:eastAsia="zh-CN"/>
        </w:rPr>
        <w:tab/>
      </w:r>
      <w:r>
        <w:rPr>
          <w:noProof/>
        </w:rPr>
        <w:t>SS_NSCE_</w:t>
      </w:r>
      <w:r w:rsidRPr="004E5AA1">
        <w:rPr>
          <w:rFonts w:cs="Arial"/>
          <w:noProof/>
        </w:rPr>
        <w:t>AppLayer</w:t>
      </w:r>
      <w:r>
        <w:rPr>
          <w:noProof/>
        </w:rPr>
        <w:t>NSLCM_Subscribe operation</w:t>
      </w:r>
      <w:r>
        <w:rPr>
          <w:noProof/>
        </w:rPr>
        <w:tab/>
      </w:r>
      <w:r>
        <w:rPr>
          <w:noProof/>
        </w:rPr>
        <w:fldChar w:fldCharType="begin"/>
      </w:r>
      <w:r>
        <w:rPr>
          <w:noProof/>
        </w:rPr>
        <w:instrText xml:space="preserve"> PAGEREF _Toc125659718 \h </w:instrText>
      </w:r>
      <w:r>
        <w:rPr>
          <w:noProof/>
        </w:rPr>
      </w:r>
      <w:r>
        <w:rPr>
          <w:noProof/>
        </w:rPr>
        <w:fldChar w:fldCharType="separate"/>
      </w:r>
      <w:r>
        <w:rPr>
          <w:noProof/>
        </w:rPr>
        <w:t>31</w:t>
      </w:r>
      <w:r>
        <w:rPr>
          <w:noProof/>
        </w:rPr>
        <w:fldChar w:fldCharType="end"/>
      </w:r>
    </w:p>
    <w:p w14:paraId="7F65BE1B" w14:textId="77777777" w:rsidR="00DC003E" w:rsidRDefault="00DC003E">
      <w:pPr>
        <w:pStyle w:val="TOC4"/>
        <w:rPr>
          <w:rFonts w:asciiTheme="minorHAnsi" w:eastAsiaTheme="minorEastAsia" w:hAnsiTheme="minorHAnsi" w:cstheme="minorBidi"/>
          <w:noProof/>
          <w:kern w:val="2"/>
          <w:sz w:val="21"/>
          <w:szCs w:val="22"/>
          <w:lang w:val="en-US" w:eastAsia="zh-CN"/>
        </w:rPr>
      </w:pPr>
      <w:r>
        <w:rPr>
          <w:noProof/>
        </w:rPr>
        <w:t>9.</w:t>
      </w:r>
      <w:r w:rsidRPr="004E5AA1">
        <w:rPr>
          <w:rFonts w:eastAsiaTheme="minorEastAsia"/>
          <w:noProof/>
        </w:rPr>
        <w:t>4</w:t>
      </w:r>
      <w:r>
        <w:rPr>
          <w:noProof/>
        </w:rPr>
        <w:t>.4.3</w:t>
      </w:r>
      <w:r>
        <w:rPr>
          <w:rFonts w:asciiTheme="minorHAnsi" w:eastAsiaTheme="minorEastAsia" w:hAnsiTheme="minorHAnsi" w:cstheme="minorBidi"/>
          <w:noProof/>
          <w:kern w:val="2"/>
          <w:sz w:val="21"/>
          <w:szCs w:val="22"/>
          <w:lang w:val="en-US" w:eastAsia="zh-CN"/>
        </w:rPr>
        <w:tab/>
      </w:r>
      <w:r>
        <w:rPr>
          <w:noProof/>
        </w:rPr>
        <w:t>SS_NSCE_</w:t>
      </w:r>
      <w:r w:rsidRPr="004E5AA1">
        <w:rPr>
          <w:rFonts w:cs="Arial"/>
          <w:noProof/>
        </w:rPr>
        <w:t>AppLayer</w:t>
      </w:r>
      <w:r>
        <w:rPr>
          <w:noProof/>
        </w:rPr>
        <w:t>NSLCM_Notify operation</w:t>
      </w:r>
      <w:r>
        <w:rPr>
          <w:noProof/>
        </w:rPr>
        <w:tab/>
      </w:r>
      <w:r>
        <w:rPr>
          <w:noProof/>
        </w:rPr>
        <w:fldChar w:fldCharType="begin"/>
      </w:r>
      <w:r>
        <w:rPr>
          <w:noProof/>
        </w:rPr>
        <w:instrText xml:space="preserve"> PAGEREF _Toc125659719 \h </w:instrText>
      </w:r>
      <w:r>
        <w:rPr>
          <w:noProof/>
        </w:rPr>
      </w:r>
      <w:r>
        <w:rPr>
          <w:noProof/>
        </w:rPr>
        <w:fldChar w:fldCharType="separate"/>
      </w:r>
      <w:r>
        <w:rPr>
          <w:noProof/>
        </w:rPr>
        <w:t>31</w:t>
      </w:r>
      <w:r>
        <w:rPr>
          <w:noProof/>
        </w:rPr>
        <w:fldChar w:fldCharType="end"/>
      </w:r>
    </w:p>
    <w:p w14:paraId="7D3B1C0C" w14:textId="77777777" w:rsidR="00DC003E" w:rsidRDefault="00DC003E">
      <w:pPr>
        <w:pStyle w:val="TOC4"/>
        <w:rPr>
          <w:rFonts w:asciiTheme="minorHAnsi" w:eastAsiaTheme="minorEastAsia" w:hAnsiTheme="minorHAnsi" w:cstheme="minorBidi"/>
          <w:noProof/>
          <w:kern w:val="2"/>
          <w:sz w:val="21"/>
          <w:szCs w:val="22"/>
          <w:lang w:val="en-US" w:eastAsia="zh-CN"/>
        </w:rPr>
      </w:pPr>
      <w:r>
        <w:rPr>
          <w:noProof/>
        </w:rPr>
        <w:t>9.</w:t>
      </w:r>
      <w:r w:rsidRPr="004E5AA1">
        <w:rPr>
          <w:rFonts w:eastAsiaTheme="minorEastAsia"/>
          <w:noProof/>
        </w:rPr>
        <w:t>4</w:t>
      </w:r>
      <w:r>
        <w:rPr>
          <w:noProof/>
        </w:rPr>
        <w:t>.4.4</w:t>
      </w:r>
      <w:r>
        <w:rPr>
          <w:rFonts w:asciiTheme="minorHAnsi" w:eastAsiaTheme="minorEastAsia" w:hAnsiTheme="minorHAnsi" w:cstheme="minorBidi"/>
          <w:noProof/>
          <w:kern w:val="2"/>
          <w:sz w:val="21"/>
          <w:szCs w:val="22"/>
          <w:lang w:val="en-US" w:eastAsia="zh-CN"/>
        </w:rPr>
        <w:tab/>
      </w:r>
      <w:r>
        <w:rPr>
          <w:noProof/>
        </w:rPr>
        <w:t>SS_NSCE_</w:t>
      </w:r>
      <w:r w:rsidRPr="004E5AA1">
        <w:rPr>
          <w:rFonts w:eastAsiaTheme="minorEastAsia"/>
          <w:noProof/>
          <w:lang w:eastAsia="zh-CN"/>
        </w:rPr>
        <w:t>V</w:t>
      </w:r>
      <w:r>
        <w:rPr>
          <w:noProof/>
        </w:rPr>
        <w:t>al_QoEMetrics_Subscribe operation</w:t>
      </w:r>
      <w:r>
        <w:rPr>
          <w:noProof/>
        </w:rPr>
        <w:tab/>
      </w:r>
      <w:r>
        <w:rPr>
          <w:noProof/>
        </w:rPr>
        <w:fldChar w:fldCharType="begin"/>
      </w:r>
      <w:r>
        <w:rPr>
          <w:noProof/>
        </w:rPr>
        <w:instrText xml:space="preserve"> PAGEREF _Toc125659720 \h </w:instrText>
      </w:r>
      <w:r>
        <w:rPr>
          <w:noProof/>
        </w:rPr>
      </w:r>
      <w:r>
        <w:rPr>
          <w:noProof/>
        </w:rPr>
        <w:fldChar w:fldCharType="separate"/>
      </w:r>
      <w:r>
        <w:rPr>
          <w:noProof/>
        </w:rPr>
        <w:t>31</w:t>
      </w:r>
      <w:r>
        <w:rPr>
          <w:noProof/>
        </w:rPr>
        <w:fldChar w:fldCharType="end"/>
      </w:r>
    </w:p>
    <w:p w14:paraId="5FAFFD81" w14:textId="77777777" w:rsidR="00DC003E" w:rsidRDefault="00DC003E">
      <w:pPr>
        <w:pStyle w:val="TOC4"/>
        <w:rPr>
          <w:rFonts w:asciiTheme="minorHAnsi" w:eastAsiaTheme="minorEastAsia" w:hAnsiTheme="minorHAnsi" w:cstheme="minorBidi"/>
          <w:noProof/>
          <w:kern w:val="2"/>
          <w:sz w:val="21"/>
          <w:szCs w:val="22"/>
          <w:lang w:val="en-US" w:eastAsia="zh-CN"/>
        </w:rPr>
      </w:pPr>
      <w:r>
        <w:rPr>
          <w:noProof/>
        </w:rPr>
        <w:t>9.</w:t>
      </w:r>
      <w:r w:rsidRPr="004E5AA1">
        <w:rPr>
          <w:rFonts w:eastAsiaTheme="minorEastAsia"/>
          <w:noProof/>
        </w:rPr>
        <w:t>4</w:t>
      </w:r>
      <w:r>
        <w:rPr>
          <w:noProof/>
        </w:rPr>
        <w:t>.4.5</w:t>
      </w:r>
      <w:r>
        <w:rPr>
          <w:rFonts w:asciiTheme="minorHAnsi" w:eastAsiaTheme="minorEastAsia" w:hAnsiTheme="minorHAnsi" w:cstheme="minorBidi"/>
          <w:noProof/>
          <w:kern w:val="2"/>
          <w:sz w:val="21"/>
          <w:szCs w:val="22"/>
          <w:lang w:val="en-US" w:eastAsia="zh-CN"/>
        </w:rPr>
        <w:tab/>
      </w:r>
      <w:r>
        <w:rPr>
          <w:noProof/>
        </w:rPr>
        <w:t>SS_NSCE_</w:t>
      </w:r>
      <w:r w:rsidRPr="004E5AA1">
        <w:rPr>
          <w:rFonts w:eastAsiaTheme="minorEastAsia"/>
          <w:noProof/>
          <w:lang w:eastAsia="zh-CN"/>
        </w:rPr>
        <w:t>V</w:t>
      </w:r>
      <w:r>
        <w:rPr>
          <w:noProof/>
        </w:rPr>
        <w:t>al_QoEMetrics_Notify operation</w:t>
      </w:r>
      <w:r>
        <w:rPr>
          <w:noProof/>
        </w:rPr>
        <w:tab/>
      </w:r>
      <w:r>
        <w:rPr>
          <w:noProof/>
        </w:rPr>
        <w:fldChar w:fldCharType="begin"/>
      </w:r>
      <w:r>
        <w:rPr>
          <w:noProof/>
        </w:rPr>
        <w:instrText xml:space="preserve"> PAGEREF _Toc125659721 \h </w:instrText>
      </w:r>
      <w:r>
        <w:rPr>
          <w:noProof/>
        </w:rPr>
      </w:r>
      <w:r>
        <w:rPr>
          <w:noProof/>
        </w:rPr>
        <w:fldChar w:fldCharType="separate"/>
      </w:r>
      <w:r>
        <w:rPr>
          <w:noProof/>
        </w:rPr>
        <w:t>31</w:t>
      </w:r>
      <w:r>
        <w:rPr>
          <w:noProof/>
        </w:rPr>
        <w:fldChar w:fldCharType="end"/>
      </w:r>
    </w:p>
    <w:p w14:paraId="7D9D3585" w14:textId="77777777" w:rsidR="00DC003E" w:rsidRDefault="00DC003E">
      <w:pPr>
        <w:pStyle w:val="TOC4"/>
        <w:rPr>
          <w:rFonts w:asciiTheme="minorHAnsi" w:eastAsiaTheme="minorEastAsia" w:hAnsiTheme="minorHAnsi" w:cstheme="minorBidi"/>
          <w:noProof/>
          <w:kern w:val="2"/>
          <w:sz w:val="21"/>
          <w:szCs w:val="22"/>
          <w:lang w:val="en-US" w:eastAsia="zh-CN"/>
        </w:rPr>
      </w:pPr>
      <w:r>
        <w:rPr>
          <w:noProof/>
        </w:rPr>
        <w:t>9.</w:t>
      </w:r>
      <w:r w:rsidRPr="004E5AA1">
        <w:rPr>
          <w:rFonts w:eastAsiaTheme="minorEastAsia"/>
          <w:noProof/>
        </w:rPr>
        <w:t>4</w:t>
      </w:r>
      <w:r>
        <w:rPr>
          <w:noProof/>
        </w:rPr>
        <w:t>.4.6</w:t>
      </w:r>
      <w:r>
        <w:rPr>
          <w:rFonts w:asciiTheme="minorHAnsi" w:eastAsiaTheme="minorEastAsia" w:hAnsiTheme="minorHAnsi" w:cstheme="minorBidi"/>
          <w:noProof/>
          <w:kern w:val="2"/>
          <w:sz w:val="21"/>
          <w:szCs w:val="22"/>
          <w:lang w:val="en-US" w:eastAsia="zh-CN"/>
        </w:rPr>
        <w:tab/>
      </w:r>
      <w:r>
        <w:rPr>
          <w:noProof/>
        </w:rPr>
        <w:t>SS_NSCE_</w:t>
      </w:r>
      <w:r w:rsidRPr="004E5AA1">
        <w:rPr>
          <w:rFonts w:eastAsiaTheme="minorEastAsia"/>
          <w:noProof/>
          <w:lang w:eastAsia="zh-CN"/>
        </w:rPr>
        <w:t>V</w:t>
      </w:r>
      <w:r>
        <w:rPr>
          <w:noProof/>
        </w:rPr>
        <w:t>al_NSLCMRecommendation _Request operation</w:t>
      </w:r>
      <w:r>
        <w:rPr>
          <w:noProof/>
        </w:rPr>
        <w:tab/>
      </w:r>
      <w:r>
        <w:rPr>
          <w:noProof/>
        </w:rPr>
        <w:fldChar w:fldCharType="begin"/>
      </w:r>
      <w:r>
        <w:rPr>
          <w:noProof/>
        </w:rPr>
        <w:instrText xml:space="preserve"> PAGEREF _Toc125659722 \h </w:instrText>
      </w:r>
      <w:r>
        <w:rPr>
          <w:noProof/>
        </w:rPr>
      </w:r>
      <w:r>
        <w:rPr>
          <w:noProof/>
        </w:rPr>
        <w:fldChar w:fldCharType="separate"/>
      </w:r>
      <w:r>
        <w:rPr>
          <w:noProof/>
        </w:rPr>
        <w:t>31</w:t>
      </w:r>
      <w:r>
        <w:rPr>
          <w:noProof/>
        </w:rPr>
        <w:fldChar w:fldCharType="end"/>
      </w:r>
    </w:p>
    <w:p w14:paraId="131B3298" w14:textId="77777777" w:rsidR="00DC003E" w:rsidRDefault="00DC003E">
      <w:pPr>
        <w:pStyle w:val="TOC2"/>
        <w:rPr>
          <w:rFonts w:asciiTheme="minorHAnsi" w:eastAsiaTheme="minorEastAsia" w:hAnsiTheme="minorHAnsi" w:cstheme="minorBidi"/>
          <w:noProof/>
          <w:kern w:val="2"/>
          <w:sz w:val="21"/>
          <w:szCs w:val="22"/>
          <w:lang w:val="en-US" w:eastAsia="zh-CN"/>
        </w:rPr>
      </w:pPr>
      <w:r w:rsidRPr="004E5AA1">
        <w:rPr>
          <w:rFonts w:cs="Arial"/>
          <w:noProof/>
          <w:lang w:val="en-US" w:eastAsia="zh-CN"/>
        </w:rPr>
        <w:t>9</w:t>
      </w:r>
      <w:r>
        <w:rPr>
          <w:noProof/>
        </w:rPr>
        <w:t>.</w:t>
      </w:r>
      <w:r w:rsidRPr="004E5AA1">
        <w:rPr>
          <w:rFonts w:eastAsiaTheme="minorEastAsia"/>
          <w:noProof/>
          <w:lang w:val="en-US" w:eastAsia="zh-CN"/>
        </w:rPr>
        <w:t>5</w:t>
      </w:r>
      <w:r>
        <w:rPr>
          <w:rFonts w:asciiTheme="minorHAnsi" w:eastAsiaTheme="minorEastAsia" w:hAnsiTheme="minorHAnsi" w:cstheme="minorBidi"/>
          <w:noProof/>
          <w:kern w:val="2"/>
          <w:sz w:val="21"/>
          <w:szCs w:val="22"/>
          <w:lang w:val="en-US" w:eastAsia="zh-CN"/>
        </w:rPr>
        <w:tab/>
      </w:r>
      <w:r w:rsidRPr="004E5AA1">
        <w:rPr>
          <w:noProof/>
          <w:lang w:val="en-US" w:eastAsia="zh-CN"/>
        </w:rPr>
        <w:t>Network slice optimization based on AF policy</w:t>
      </w:r>
      <w:r>
        <w:rPr>
          <w:noProof/>
        </w:rPr>
        <w:tab/>
      </w:r>
      <w:r>
        <w:rPr>
          <w:noProof/>
        </w:rPr>
        <w:fldChar w:fldCharType="begin"/>
      </w:r>
      <w:r>
        <w:rPr>
          <w:noProof/>
        </w:rPr>
        <w:instrText xml:space="preserve"> PAGEREF _Toc125659723 \h </w:instrText>
      </w:r>
      <w:r>
        <w:rPr>
          <w:noProof/>
        </w:rPr>
      </w:r>
      <w:r>
        <w:rPr>
          <w:noProof/>
        </w:rPr>
        <w:fldChar w:fldCharType="separate"/>
      </w:r>
      <w:r>
        <w:rPr>
          <w:noProof/>
        </w:rPr>
        <w:t>32</w:t>
      </w:r>
      <w:r>
        <w:rPr>
          <w:noProof/>
        </w:rPr>
        <w:fldChar w:fldCharType="end"/>
      </w:r>
    </w:p>
    <w:p w14:paraId="1570ADB0" w14:textId="77777777" w:rsidR="00DC003E" w:rsidRDefault="00DC003E">
      <w:pPr>
        <w:pStyle w:val="TOC3"/>
        <w:rPr>
          <w:rFonts w:asciiTheme="minorHAnsi" w:eastAsiaTheme="minorEastAsia" w:hAnsiTheme="minorHAnsi" w:cstheme="minorBidi"/>
          <w:noProof/>
          <w:kern w:val="2"/>
          <w:sz w:val="21"/>
          <w:szCs w:val="22"/>
          <w:lang w:val="en-US" w:eastAsia="zh-CN"/>
        </w:rPr>
      </w:pPr>
      <w:r w:rsidRPr="004E5AA1">
        <w:rPr>
          <w:noProof/>
          <w:lang w:val="en-US" w:eastAsia="zh-CN"/>
        </w:rPr>
        <w:t>9.</w:t>
      </w:r>
      <w:r w:rsidRPr="004E5AA1">
        <w:rPr>
          <w:rFonts w:eastAsiaTheme="minorEastAsia"/>
          <w:noProof/>
          <w:lang w:val="en-IN" w:eastAsia="zh-CN"/>
        </w:rPr>
        <w:t>5</w:t>
      </w:r>
      <w:r w:rsidRPr="004E5AA1">
        <w:rPr>
          <w:noProof/>
          <w:lang w:val="en-IN"/>
        </w:rPr>
        <w:t>.1</w:t>
      </w:r>
      <w:r>
        <w:rPr>
          <w:rFonts w:asciiTheme="minorHAnsi" w:eastAsiaTheme="minorEastAsia" w:hAnsiTheme="minorHAnsi" w:cstheme="minorBidi"/>
          <w:noProof/>
          <w:kern w:val="2"/>
          <w:sz w:val="21"/>
          <w:szCs w:val="22"/>
          <w:lang w:val="en-US" w:eastAsia="zh-CN"/>
        </w:rPr>
        <w:tab/>
      </w:r>
      <w:r w:rsidRPr="004E5AA1">
        <w:rPr>
          <w:noProof/>
          <w:lang w:val="en-IN"/>
        </w:rPr>
        <w:t>General</w:t>
      </w:r>
      <w:r>
        <w:rPr>
          <w:noProof/>
        </w:rPr>
        <w:tab/>
      </w:r>
      <w:r>
        <w:rPr>
          <w:noProof/>
        </w:rPr>
        <w:fldChar w:fldCharType="begin"/>
      </w:r>
      <w:r>
        <w:rPr>
          <w:noProof/>
        </w:rPr>
        <w:instrText xml:space="preserve"> PAGEREF _Toc125659724 \h </w:instrText>
      </w:r>
      <w:r>
        <w:rPr>
          <w:noProof/>
        </w:rPr>
      </w:r>
      <w:r>
        <w:rPr>
          <w:noProof/>
        </w:rPr>
        <w:fldChar w:fldCharType="separate"/>
      </w:r>
      <w:r>
        <w:rPr>
          <w:noProof/>
        </w:rPr>
        <w:t>32</w:t>
      </w:r>
      <w:r>
        <w:rPr>
          <w:noProof/>
        </w:rPr>
        <w:fldChar w:fldCharType="end"/>
      </w:r>
    </w:p>
    <w:p w14:paraId="1EC402D2" w14:textId="77777777" w:rsidR="00DC003E" w:rsidRDefault="00DC003E">
      <w:pPr>
        <w:pStyle w:val="TOC3"/>
        <w:rPr>
          <w:rFonts w:asciiTheme="minorHAnsi" w:eastAsiaTheme="minorEastAsia" w:hAnsiTheme="minorHAnsi" w:cstheme="minorBidi"/>
          <w:noProof/>
          <w:kern w:val="2"/>
          <w:sz w:val="21"/>
          <w:szCs w:val="22"/>
          <w:lang w:val="en-US" w:eastAsia="zh-CN"/>
        </w:rPr>
      </w:pPr>
      <w:r w:rsidRPr="004E5AA1">
        <w:rPr>
          <w:noProof/>
          <w:lang w:val="en-US" w:eastAsia="zh-CN"/>
        </w:rPr>
        <w:t>9</w:t>
      </w:r>
      <w:r w:rsidRPr="004E5AA1">
        <w:rPr>
          <w:noProof/>
          <w:lang w:val="en-IN"/>
        </w:rPr>
        <w:t>.</w:t>
      </w:r>
      <w:r w:rsidRPr="004E5AA1">
        <w:rPr>
          <w:rFonts w:eastAsiaTheme="minorEastAsia"/>
          <w:noProof/>
          <w:lang w:val="en-IN" w:eastAsia="zh-CN"/>
        </w:rPr>
        <w:t>5</w:t>
      </w:r>
      <w:r w:rsidRPr="004E5AA1">
        <w:rPr>
          <w:noProof/>
          <w:lang w:val="en-IN"/>
        </w:rPr>
        <w:t>.</w:t>
      </w:r>
      <w:r w:rsidRPr="004E5AA1">
        <w:rPr>
          <w:noProof/>
          <w:lang w:val="en-US" w:eastAsia="zh-CN"/>
        </w:rPr>
        <w:t>2</w:t>
      </w:r>
      <w:r>
        <w:rPr>
          <w:rFonts w:asciiTheme="minorHAnsi" w:eastAsiaTheme="minorEastAsia" w:hAnsiTheme="minorHAnsi" w:cstheme="minorBidi"/>
          <w:noProof/>
          <w:kern w:val="2"/>
          <w:sz w:val="21"/>
          <w:szCs w:val="22"/>
          <w:lang w:val="en-US" w:eastAsia="zh-CN"/>
        </w:rPr>
        <w:tab/>
      </w:r>
      <w:r w:rsidRPr="004E5AA1">
        <w:rPr>
          <w:noProof/>
          <w:lang w:val="en-IN" w:eastAsia="zh-CN"/>
        </w:rPr>
        <w:t>Procedure</w:t>
      </w:r>
      <w:r>
        <w:rPr>
          <w:noProof/>
        </w:rPr>
        <w:tab/>
      </w:r>
      <w:r>
        <w:rPr>
          <w:noProof/>
        </w:rPr>
        <w:fldChar w:fldCharType="begin"/>
      </w:r>
      <w:r>
        <w:rPr>
          <w:noProof/>
        </w:rPr>
        <w:instrText xml:space="preserve"> PAGEREF _Toc125659725 \h </w:instrText>
      </w:r>
      <w:r>
        <w:rPr>
          <w:noProof/>
        </w:rPr>
      </w:r>
      <w:r>
        <w:rPr>
          <w:noProof/>
        </w:rPr>
        <w:fldChar w:fldCharType="separate"/>
      </w:r>
      <w:r>
        <w:rPr>
          <w:noProof/>
        </w:rPr>
        <w:t>32</w:t>
      </w:r>
      <w:r>
        <w:rPr>
          <w:noProof/>
        </w:rPr>
        <w:fldChar w:fldCharType="end"/>
      </w:r>
    </w:p>
    <w:p w14:paraId="60ACE982" w14:textId="77777777" w:rsidR="00DC003E" w:rsidRDefault="00DC003E">
      <w:pPr>
        <w:pStyle w:val="TOC4"/>
        <w:rPr>
          <w:rFonts w:asciiTheme="minorHAnsi" w:eastAsiaTheme="minorEastAsia" w:hAnsiTheme="minorHAnsi" w:cstheme="minorBidi"/>
          <w:noProof/>
          <w:kern w:val="2"/>
          <w:sz w:val="21"/>
          <w:szCs w:val="22"/>
          <w:lang w:val="en-US" w:eastAsia="zh-CN"/>
        </w:rPr>
      </w:pPr>
      <w:r w:rsidRPr="004E5AA1">
        <w:rPr>
          <w:noProof/>
          <w:lang w:val="en-US" w:eastAsia="zh-CN"/>
        </w:rPr>
        <w:t>9</w:t>
      </w:r>
      <w:r>
        <w:rPr>
          <w:noProof/>
        </w:rPr>
        <w:t>.</w:t>
      </w:r>
      <w:r w:rsidRPr="004E5AA1">
        <w:rPr>
          <w:rFonts w:eastAsiaTheme="minorEastAsia"/>
          <w:noProof/>
          <w:lang w:val="en-US" w:eastAsia="zh-CN"/>
        </w:rPr>
        <w:t>5</w:t>
      </w:r>
      <w:r>
        <w:rPr>
          <w:noProof/>
        </w:rPr>
        <w:t>.</w:t>
      </w:r>
      <w:r w:rsidRPr="004E5AA1">
        <w:rPr>
          <w:noProof/>
          <w:lang w:val="en-US" w:eastAsia="zh-CN"/>
        </w:rPr>
        <w:t>2</w:t>
      </w:r>
      <w:r>
        <w:rPr>
          <w:noProof/>
        </w:rPr>
        <w:t>.</w:t>
      </w:r>
      <w:r w:rsidRPr="004E5AA1">
        <w:rPr>
          <w:noProof/>
          <w:lang w:val="en-US" w:eastAsia="zh-CN"/>
        </w:rPr>
        <w:t>1</w:t>
      </w:r>
      <w:r>
        <w:rPr>
          <w:rFonts w:asciiTheme="minorHAnsi" w:eastAsiaTheme="minorEastAsia" w:hAnsiTheme="minorHAnsi" w:cstheme="minorBidi"/>
          <w:noProof/>
          <w:kern w:val="2"/>
          <w:sz w:val="21"/>
          <w:szCs w:val="22"/>
          <w:lang w:val="en-US" w:eastAsia="zh-CN"/>
        </w:rPr>
        <w:tab/>
      </w:r>
      <w:r w:rsidRPr="004E5AA1">
        <w:rPr>
          <w:noProof/>
          <w:lang w:val="en-US" w:eastAsia="zh-CN"/>
        </w:rPr>
        <w:t xml:space="preserve"> AF policy </w:t>
      </w:r>
      <w:r w:rsidRPr="004E5AA1">
        <w:rPr>
          <w:rFonts w:eastAsiaTheme="minorEastAsia"/>
          <w:noProof/>
          <w:lang w:val="en-US" w:eastAsia="zh-CN"/>
        </w:rPr>
        <w:t>management</w:t>
      </w:r>
      <w:r>
        <w:rPr>
          <w:noProof/>
        </w:rPr>
        <w:tab/>
      </w:r>
      <w:r>
        <w:rPr>
          <w:noProof/>
        </w:rPr>
        <w:fldChar w:fldCharType="begin"/>
      </w:r>
      <w:r>
        <w:rPr>
          <w:noProof/>
        </w:rPr>
        <w:instrText xml:space="preserve"> PAGEREF _Toc125659726 \h </w:instrText>
      </w:r>
      <w:r>
        <w:rPr>
          <w:noProof/>
        </w:rPr>
      </w:r>
      <w:r>
        <w:rPr>
          <w:noProof/>
        </w:rPr>
        <w:fldChar w:fldCharType="separate"/>
      </w:r>
      <w:r>
        <w:rPr>
          <w:noProof/>
        </w:rPr>
        <w:t>32</w:t>
      </w:r>
      <w:r>
        <w:rPr>
          <w:noProof/>
        </w:rPr>
        <w:fldChar w:fldCharType="end"/>
      </w:r>
    </w:p>
    <w:p w14:paraId="64871B68" w14:textId="77777777" w:rsidR="00DC003E" w:rsidRDefault="00DC003E">
      <w:pPr>
        <w:pStyle w:val="TOC5"/>
        <w:rPr>
          <w:rFonts w:asciiTheme="minorHAnsi" w:eastAsiaTheme="minorEastAsia" w:hAnsiTheme="minorHAnsi" w:cstheme="minorBidi"/>
          <w:noProof/>
          <w:kern w:val="2"/>
          <w:sz w:val="21"/>
          <w:szCs w:val="22"/>
          <w:lang w:val="en-US" w:eastAsia="zh-CN"/>
        </w:rPr>
      </w:pPr>
      <w:r w:rsidRPr="004E5AA1">
        <w:rPr>
          <w:noProof/>
          <w:lang w:val="en-US" w:eastAsia="zh-CN"/>
        </w:rPr>
        <w:t>9</w:t>
      </w:r>
      <w:r>
        <w:rPr>
          <w:noProof/>
        </w:rPr>
        <w:t>.</w:t>
      </w:r>
      <w:r w:rsidRPr="004E5AA1">
        <w:rPr>
          <w:rFonts w:eastAsiaTheme="minorEastAsia"/>
          <w:noProof/>
          <w:lang w:val="en-US" w:eastAsia="zh-CN"/>
        </w:rPr>
        <w:t>5</w:t>
      </w:r>
      <w:r>
        <w:rPr>
          <w:noProof/>
        </w:rPr>
        <w:t>.</w:t>
      </w:r>
      <w:r w:rsidRPr="004E5AA1">
        <w:rPr>
          <w:noProof/>
          <w:lang w:val="en-US" w:eastAsia="zh-CN"/>
        </w:rPr>
        <w:t>2</w:t>
      </w:r>
      <w:r>
        <w:rPr>
          <w:noProof/>
        </w:rPr>
        <w:t>.</w:t>
      </w:r>
      <w:r w:rsidRPr="004E5AA1">
        <w:rPr>
          <w:noProof/>
          <w:lang w:val="en-US" w:eastAsia="zh-CN"/>
        </w:rPr>
        <w:t>1</w:t>
      </w:r>
      <w:r w:rsidRPr="004E5AA1">
        <w:rPr>
          <w:rFonts w:eastAsiaTheme="minorEastAsia"/>
          <w:noProof/>
          <w:lang w:val="en-US" w:eastAsia="zh-CN"/>
        </w:rPr>
        <w:t>.1</w:t>
      </w:r>
      <w:r>
        <w:rPr>
          <w:rFonts w:asciiTheme="minorHAnsi" w:eastAsiaTheme="minorEastAsia" w:hAnsiTheme="minorHAnsi" w:cstheme="minorBidi"/>
          <w:noProof/>
          <w:kern w:val="2"/>
          <w:sz w:val="21"/>
          <w:szCs w:val="22"/>
          <w:lang w:val="en-US" w:eastAsia="zh-CN"/>
        </w:rPr>
        <w:tab/>
      </w:r>
      <w:r w:rsidRPr="004E5AA1">
        <w:rPr>
          <w:noProof/>
          <w:lang w:val="en-US" w:eastAsia="zh-CN"/>
        </w:rPr>
        <w:t xml:space="preserve"> AF policy provisioning</w:t>
      </w:r>
      <w:r>
        <w:rPr>
          <w:noProof/>
        </w:rPr>
        <w:tab/>
      </w:r>
      <w:r>
        <w:rPr>
          <w:noProof/>
        </w:rPr>
        <w:fldChar w:fldCharType="begin"/>
      </w:r>
      <w:r>
        <w:rPr>
          <w:noProof/>
        </w:rPr>
        <w:instrText xml:space="preserve"> PAGEREF _Toc125659727 \h </w:instrText>
      </w:r>
      <w:r>
        <w:rPr>
          <w:noProof/>
        </w:rPr>
      </w:r>
      <w:r>
        <w:rPr>
          <w:noProof/>
        </w:rPr>
        <w:fldChar w:fldCharType="separate"/>
      </w:r>
      <w:r>
        <w:rPr>
          <w:noProof/>
        </w:rPr>
        <w:t>32</w:t>
      </w:r>
      <w:r>
        <w:rPr>
          <w:noProof/>
        </w:rPr>
        <w:fldChar w:fldCharType="end"/>
      </w:r>
    </w:p>
    <w:p w14:paraId="2E33564D" w14:textId="77777777" w:rsidR="00DC003E" w:rsidRDefault="00DC003E">
      <w:pPr>
        <w:pStyle w:val="TOC5"/>
        <w:rPr>
          <w:rFonts w:asciiTheme="minorHAnsi" w:eastAsiaTheme="minorEastAsia" w:hAnsiTheme="minorHAnsi" w:cstheme="minorBidi"/>
          <w:noProof/>
          <w:kern w:val="2"/>
          <w:sz w:val="21"/>
          <w:szCs w:val="22"/>
          <w:lang w:val="en-US" w:eastAsia="zh-CN"/>
        </w:rPr>
      </w:pPr>
      <w:r w:rsidRPr="004E5AA1">
        <w:rPr>
          <w:rFonts w:cs="Arial"/>
          <w:noProof/>
        </w:rPr>
        <w:t>9</w:t>
      </w:r>
      <w:r>
        <w:rPr>
          <w:noProof/>
        </w:rPr>
        <w:t>.</w:t>
      </w:r>
      <w:r w:rsidRPr="004E5AA1">
        <w:rPr>
          <w:rFonts w:eastAsia="DengXian" w:cs="Arial"/>
          <w:noProof/>
        </w:rPr>
        <w:t>5</w:t>
      </w:r>
      <w:r>
        <w:rPr>
          <w:noProof/>
        </w:rPr>
        <w:t>.2.1</w:t>
      </w:r>
      <w:r w:rsidRPr="004E5AA1">
        <w:rPr>
          <w:rFonts w:eastAsiaTheme="minorEastAsia"/>
          <w:noProof/>
          <w:lang w:eastAsia="zh-CN"/>
        </w:rPr>
        <w:t>.2</w:t>
      </w:r>
      <w:r>
        <w:rPr>
          <w:rFonts w:asciiTheme="minorHAnsi" w:eastAsiaTheme="minorEastAsia" w:hAnsiTheme="minorHAnsi" w:cstheme="minorBidi"/>
          <w:noProof/>
          <w:kern w:val="2"/>
          <w:sz w:val="21"/>
          <w:szCs w:val="22"/>
          <w:lang w:val="en-US" w:eastAsia="zh-CN"/>
        </w:rPr>
        <w:tab/>
      </w:r>
      <w:r>
        <w:rPr>
          <w:noProof/>
        </w:rPr>
        <w:t>AF Policy Update</w:t>
      </w:r>
      <w:r>
        <w:rPr>
          <w:noProof/>
        </w:rPr>
        <w:tab/>
      </w:r>
      <w:r>
        <w:rPr>
          <w:noProof/>
        </w:rPr>
        <w:fldChar w:fldCharType="begin"/>
      </w:r>
      <w:r>
        <w:rPr>
          <w:noProof/>
        </w:rPr>
        <w:instrText xml:space="preserve"> PAGEREF _Toc125659728 \h </w:instrText>
      </w:r>
      <w:r>
        <w:rPr>
          <w:noProof/>
        </w:rPr>
      </w:r>
      <w:r>
        <w:rPr>
          <w:noProof/>
        </w:rPr>
        <w:fldChar w:fldCharType="separate"/>
      </w:r>
      <w:r>
        <w:rPr>
          <w:noProof/>
        </w:rPr>
        <w:t>33</w:t>
      </w:r>
      <w:r>
        <w:rPr>
          <w:noProof/>
        </w:rPr>
        <w:fldChar w:fldCharType="end"/>
      </w:r>
    </w:p>
    <w:p w14:paraId="02828292" w14:textId="77777777" w:rsidR="00DC003E" w:rsidRDefault="00DC003E">
      <w:pPr>
        <w:pStyle w:val="TOC5"/>
        <w:rPr>
          <w:rFonts w:asciiTheme="minorHAnsi" w:eastAsiaTheme="minorEastAsia" w:hAnsiTheme="minorHAnsi" w:cstheme="minorBidi"/>
          <w:noProof/>
          <w:kern w:val="2"/>
          <w:sz w:val="21"/>
          <w:szCs w:val="22"/>
          <w:lang w:val="en-US" w:eastAsia="zh-CN"/>
        </w:rPr>
      </w:pPr>
      <w:r w:rsidRPr="004E5AA1">
        <w:rPr>
          <w:rFonts w:cs="Arial"/>
          <w:noProof/>
        </w:rPr>
        <w:t>9</w:t>
      </w:r>
      <w:r>
        <w:rPr>
          <w:noProof/>
        </w:rPr>
        <w:t>.</w:t>
      </w:r>
      <w:r w:rsidRPr="004E5AA1">
        <w:rPr>
          <w:rFonts w:eastAsia="DengXian" w:cs="Arial"/>
          <w:noProof/>
        </w:rPr>
        <w:t>5</w:t>
      </w:r>
      <w:r>
        <w:rPr>
          <w:noProof/>
        </w:rPr>
        <w:t>.2.</w:t>
      </w:r>
      <w:r w:rsidRPr="004E5AA1">
        <w:rPr>
          <w:rFonts w:eastAsiaTheme="minorEastAsia"/>
          <w:noProof/>
          <w:lang w:eastAsia="zh-CN"/>
        </w:rPr>
        <w:t>1.3</w:t>
      </w:r>
      <w:r>
        <w:rPr>
          <w:rFonts w:asciiTheme="minorHAnsi" w:eastAsiaTheme="minorEastAsia" w:hAnsiTheme="minorHAnsi" w:cstheme="minorBidi"/>
          <w:noProof/>
          <w:kern w:val="2"/>
          <w:sz w:val="21"/>
          <w:szCs w:val="22"/>
          <w:lang w:val="en-US" w:eastAsia="zh-CN"/>
        </w:rPr>
        <w:tab/>
      </w:r>
      <w:r>
        <w:rPr>
          <w:noProof/>
        </w:rPr>
        <w:t>AF Policy Delete</w:t>
      </w:r>
      <w:r>
        <w:rPr>
          <w:noProof/>
        </w:rPr>
        <w:tab/>
      </w:r>
      <w:r>
        <w:rPr>
          <w:noProof/>
        </w:rPr>
        <w:fldChar w:fldCharType="begin"/>
      </w:r>
      <w:r>
        <w:rPr>
          <w:noProof/>
        </w:rPr>
        <w:instrText xml:space="preserve"> PAGEREF _Toc125659729 \h </w:instrText>
      </w:r>
      <w:r>
        <w:rPr>
          <w:noProof/>
        </w:rPr>
      </w:r>
      <w:r>
        <w:rPr>
          <w:noProof/>
        </w:rPr>
        <w:fldChar w:fldCharType="separate"/>
      </w:r>
      <w:r>
        <w:rPr>
          <w:noProof/>
        </w:rPr>
        <w:t>33</w:t>
      </w:r>
      <w:r>
        <w:rPr>
          <w:noProof/>
        </w:rPr>
        <w:fldChar w:fldCharType="end"/>
      </w:r>
    </w:p>
    <w:p w14:paraId="63D7D029" w14:textId="77777777" w:rsidR="00DC003E" w:rsidRDefault="00DC003E">
      <w:pPr>
        <w:pStyle w:val="TOC5"/>
        <w:rPr>
          <w:rFonts w:asciiTheme="minorHAnsi" w:eastAsiaTheme="minorEastAsia" w:hAnsiTheme="minorHAnsi" w:cstheme="minorBidi"/>
          <w:noProof/>
          <w:kern w:val="2"/>
          <w:sz w:val="21"/>
          <w:szCs w:val="22"/>
          <w:lang w:val="en-US" w:eastAsia="zh-CN"/>
        </w:rPr>
      </w:pPr>
      <w:r>
        <w:rPr>
          <w:noProof/>
        </w:rPr>
        <w:t>9.</w:t>
      </w:r>
      <w:r w:rsidRPr="004E5AA1">
        <w:rPr>
          <w:rFonts w:eastAsia="DengXian"/>
          <w:noProof/>
        </w:rPr>
        <w:t>5</w:t>
      </w:r>
      <w:r>
        <w:rPr>
          <w:noProof/>
        </w:rPr>
        <w:t>.2.</w:t>
      </w:r>
      <w:r w:rsidRPr="004E5AA1">
        <w:rPr>
          <w:rFonts w:eastAsiaTheme="minorEastAsia"/>
          <w:noProof/>
        </w:rPr>
        <w:t>1.4</w:t>
      </w:r>
      <w:r>
        <w:rPr>
          <w:rFonts w:asciiTheme="minorHAnsi" w:eastAsiaTheme="minorEastAsia" w:hAnsiTheme="minorHAnsi" w:cstheme="minorBidi"/>
          <w:noProof/>
          <w:kern w:val="2"/>
          <w:sz w:val="21"/>
          <w:szCs w:val="22"/>
          <w:lang w:val="en-US" w:eastAsia="zh-CN"/>
        </w:rPr>
        <w:tab/>
      </w:r>
      <w:r>
        <w:rPr>
          <w:noProof/>
        </w:rPr>
        <w:t>AF Policy Usage Reporting data</w:t>
      </w:r>
      <w:r>
        <w:rPr>
          <w:noProof/>
        </w:rPr>
        <w:tab/>
      </w:r>
      <w:r>
        <w:rPr>
          <w:noProof/>
        </w:rPr>
        <w:fldChar w:fldCharType="begin"/>
      </w:r>
      <w:r>
        <w:rPr>
          <w:noProof/>
        </w:rPr>
        <w:instrText xml:space="preserve"> PAGEREF _Toc125659730 \h </w:instrText>
      </w:r>
      <w:r>
        <w:rPr>
          <w:noProof/>
        </w:rPr>
      </w:r>
      <w:r>
        <w:rPr>
          <w:noProof/>
        </w:rPr>
        <w:fldChar w:fldCharType="separate"/>
      </w:r>
      <w:r>
        <w:rPr>
          <w:noProof/>
        </w:rPr>
        <w:t>34</w:t>
      </w:r>
      <w:r>
        <w:rPr>
          <w:noProof/>
        </w:rPr>
        <w:fldChar w:fldCharType="end"/>
      </w:r>
    </w:p>
    <w:p w14:paraId="6959ACC8" w14:textId="77777777" w:rsidR="00DC003E" w:rsidRDefault="00DC003E">
      <w:pPr>
        <w:pStyle w:val="TOC4"/>
        <w:rPr>
          <w:rFonts w:asciiTheme="minorHAnsi" w:eastAsiaTheme="minorEastAsia" w:hAnsiTheme="minorHAnsi" w:cstheme="minorBidi"/>
          <w:noProof/>
          <w:kern w:val="2"/>
          <w:sz w:val="21"/>
          <w:szCs w:val="22"/>
          <w:lang w:val="en-US" w:eastAsia="zh-CN"/>
        </w:rPr>
      </w:pPr>
      <w:r w:rsidRPr="004E5AA1">
        <w:rPr>
          <w:noProof/>
          <w:lang w:val="en-US" w:eastAsia="zh-CN"/>
        </w:rPr>
        <w:t>9</w:t>
      </w:r>
      <w:r>
        <w:rPr>
          <w:noProof/>
        </w:rPr>
        <w:t>.</w:t>
      </w:r>
      <w:r w:rsidRPr="004E5AA1">
        <w:rPr>
          <w:rFonts w:eastAsiaTheme="minorEastAsia"/>
          <w:noProof/>
          <w:lang w:val="en-US" w:eastAsia="zh-CN"/>
        </w:rPr>
        <w:t>5</w:t>
      </w:r>
      <w:r>
        <w:rPr>
          <w:noProof/>
        </w:rPr>
        <w:t>.</w:t>
      </w:r>
      <w:r w:rsidRPr="004E5AA1">
        <w:rPr>
          <w:noProof/>
          <w:lang w:val="en-US" w:eastAsia="zh-CN"/>
        </w:rPr>
        <w:t>2</w:t>
      </w:r>
      <w:r>
        <w:rPr>
          <w:noProof/>
        </w:rPr>
        <w:t>.</w:t>
      </w:r>
      <w:r w:rsidRPr="004E5AA1">
        <w:rPr>
          <w:noProof/>
          <w:lang w:val="en-US" w:eastAsia="zh-CN"/>
        </w:rPr>
        <w:t>2</w:t>
      </w:r>
      <w:r>
        <w:rPr>
          <w:rFonts w:asciiTheme="minorHAnsi" w:eastAsiaTheme="minorEastAsia" w:hAnsiTheme="minorHAnsi" w:cstheme="minorBidi"/>
          <w:noProof/>
          <w:kern w:val="2"/>
          <w:sz w:val="21"/>
          <w:szCs w:val="22"/>
          <w:lang w:val="en-US" w:eastAsia="zh-CN"/>
        </w:rPr>
        <w:tab/>
      </w:r>
      <w:r w:rsidRPr="004E5AA1">
        <w:rPr>
          <w:rFonts w:eastAsiaTheme="minorEastAsia"/>
          <w:noProof/>
          <w:lang w:val="en-US" w:eastAsia="zh-CN"/>
        </w:rPr>
        <w:t xml:space="preserve"> </w:t>
      </w:r>
      <w:r w:rsidRPr="004E5AA1">
        <w:rPr>
          <w:noProof/>
          <w:lang w:val="en-US" w:eastAsia="zh-CN"/>
        </w:rPr>
        <w:t>N</w:t>
      </w:r>
      <w:r>
        <w:rPr>
          <w:noProof/>
        </w:rPr>
        <w:t>etwork slice optimization</w:t>
      </w:r>
      <w:r w:rsidRPr="004E5AA1">
        <w:rPr>
          <w:noProof/>
          <w:lang w:val="en-US" w:eastAsia="zh-CN"/>
        </w:rPr>
        <w:t xml:space="preserve"> based on AF policy</w:t>
      </w:r>
      <w:r>
        <w:rPr>
          <w:noProof/>
        </w:rPr>
        <w:tab/>
      </w:r>
      <w:r>
        <w:rPr>
          <w:noProof/>
        </w:rPr>
        <w:fldChar w:fldCharType="begin"/>
      </w:r>
      <w:r>
        <w:rPr>
          <w:noProof/>
        </w:rPr>
        <w:instrText xml:space="preserve"> PAGEREF _Toc125659731 \h </w:instrText>
      </w:r>
      <w:r>
        <w:rPr>
          <w:noProof/>
        </w:rPr>
      </w:r>
      <w:r>
        <w:rPr>
          <w:noProof/>
        </w:rPr>
        <w:fldChar w:fldCharType="separate"/>
      </w:r>
      <w:r>
        <w:rPr>
          <w:noProof/>
        </w:rPr>
        <w:t>35</w:t>
      </w:r>
      <w:r>
        <w:rPr>
          <w:noProof/>
        </w:rPr>
        <w:fldChar w:fldCharType="end"/>
      </w:r>
    </w:p>
    <w:p w14:paraId="3046571D" w14:textId="77777777" w:rsidR="00DC003E" w:rsidRDefault="00DC003E">
      <w:pPr>
        <w:pStyle w:val="TOC4"/>
        <w:rPr>
          <w:rFonts w:asciiTheme="minorHAnsi" w:eastAsiaTheme="minorEastAsia" w:hAnsiTheme="minorHAnsi" w:cstheme="minorBidi"/>
          <w:noProof/>
          <w:kern w:val="2"/>
          <w:sz w:val="21"/>
          <w:szCs w:val="22"/>
          <w:lang w:val="en-US" w:eastAsia="zh-CN"/>
        </w:rPr>
      </w:pPr>
      <w:r>
        <w:rPr>
          <w:noProof/>
        </w:rPr>
        <w:t>9.</w:t>
      </w:r>
      <w:r w:rsidRPr="004E5AA1">
        <w:rPr>
          <w:rFonts w:eastAsia="DengXian"/>
          <w:noProof/>
        </w:rPr>
        <w:t>5</w:t>
      </w:r>
      <w:r>
        <w:rPr>
          <w:noProof/>
        </w:rPr>
        <w:t>.2.</w:t>
      </w:r>
      <w:r w:rsidRPr="004E5AA1">
        <w:rPr>
          <w:rFonts w:eastAsiaTheme="minorEastAsia"/>
          <w:noProof/>
        </w:rPr>
        <w:t>3</w:t>
      </w:r>
      <w:r>
        <w:rPr>
          <w:rFonts w:asciiTheme="minorHAnsi" w:eastAsiaTheme="minorEastAsia" w:hAnsiTheme="minorHAnsi" w:cstheme="minorBidi"/>
          <w:noProof/>
          <w:kern w:val="2"/>
          <w:sz w:val="21"/>
          <w:szCs w:val="22"/>
          <w:lang w:val="en-US" w:eastAsia="zh-CN"/>
        </w:rPr>
        <w:tab/>
      </w:r>
      <w:r>
        <w:rPr>
          <w:noProof/>
        </w:rPr>
        <w:t>Network slice optimization report retrieval</w:t>
      </w:r>
      <w:r>
        <w:rPr>
          <w:noProof/>
        </w:rPr>
        <w:tab/>
      </w:r>
      <w:r>
        <w:rPr>
          <w:noProof/>
        </w:rPr>
        <w:fldChar w:fldCharType="begin"/>
      </w:r>
      <w:r>
        <w:rPr>
          <w:noProof/>
        </w:rPr>
        <w:instrText xml:space="preserve"> PAGEREF _Toc125659732 \h </w:instrText>
      </w:r>
      <w:r>
        <w:rPr>
          <w:noProof/>
        </w:rPr>
      </w:r>
      <w:r>
        <w:rPr>
          <w:noProof/>
        </w:rPr>
        <w:fldChar w:fldCharType="separate"/>
      </w:r>
      <w:r>
        <w:rPr>
          <w:noProof/>
        </w:rPr>
        <w:t>36</w:t>
      </w:r>
      <w:r>
        <w:rPr>
          <w:noProof/>
        </w:rPr>
        <w:fldChar w:fldCharType="end"/>
      </w:r>
    </w:p>
    <w:p w14:paraId="1588C0F0" w14:textId="77777777" w:rsidR="00DC003E" w:rsidRDefault="00DC003E">
      <w:pPr>
        <w:pStyle w:val="TOC3"/>
        <w:rPr>
          <w:rFonts w:asciiTheme="minorHAnsi" w:eastAsiaTheme="minorEastAsia" w:hAnsiTheme="minorHAnsi" w:cstheme="minorBidi"/>
          <w:noProof/>
          <w:kern w:val="2"/>
          <w:sz w:val="21"/>
          <w:szCs w:val="22"/>
          <w:lang w:val="en-US" w:eastAsia="zh-CN"/>
        </w:rPr>
      </w:pPr>
      <w:r w:rsidRPr="004E5AA1">
        <w:rPr>
          <w:noProof/>
          <w:lang w:val="en-US" w:eastAsia="zh-CN"/>
        </w:rPr>
        <w:t>9.</w:t>
      </w:r>
      <w:r w:rsidRPr="004E5AA1">
        <w:rPr>
          <w:rFonts w:eastAsiaTheme="minorEastAsia"/>
          <w:noProof/>
          <w:lang w:val="en-IN" w:eastAsia="zh-CN"/>
        </w:rPr>
        <w:t>5</w:t>
      </w:r>
      <w:r w:rsidRPr="004E5AA1">
        <w:rPr>
          <w:noProof/>
          <w:lang w:val="en-IN"/>
        </w:rPr>
        <w:t>.</w:t>
      </w:r>
      <w:r w:rsidRPr="004E5AA1">
        <w:rPr>
          <w:noProof/>
          <w:lang w:val="en-US" w:eastAsia="zh-CN"/>
        </w:rPr>
        <w:t>3</w:t>
      </w:r>
      <w:r>
        <w:rPr>
          <w:rFonts w:asciiTheme="minorHAnsi" w:eastAsiaTheme="minorEastAsia" w:hAnsiTheme="minorHAnsi" w:cstheme="minorBidi"/>
          <w:noProof/>
          <w:kern w:val="2"/>
          <w:sz w:val="21"/>
          <w:szCs w:val="22"/>
          <w:lang w:val="en-US" w:eastAsia="zh-CN"/>
        </w:rPr>
        <w:tab/>
      </w:r>
      <w:r w:rsidRPr="004E5AA1">
        <w:rPr>
          <w:noProof/>
          <w:lang w:val="en-IN"/>
        </w:rPr>
        <w:t>Information flows</w:t>
      </w:r>
      <w:r>
        <w:rPr>
          <w:noProof/>
        </w:rPr>
        <w:tab/>
      </w:r>
      <w:r>
        <w:rPr>
          <w:noProof/>
        </w:rPr>
        <w:fldChar w:fldCharType="begin"/>
      </w:r>
      <w:r>
        <w:rPr>
          <w:noProof/>
        </w:rPr>
        <w:instrText xml:space="preserve"> PAGEREF _Toc125659733 \h </w:instrText>
      </w:r>
      <w:r>
        <w:rPr>
          <w:noProof/>
        </w:rPr>
      </w:r>
      <w:r>
        <w:rPr>
          <w:noProof/>
        </w:rPr>
        <w:fldChar w:fldCharType="separate"/>
      </w:r>
      <w:r>
        <w:rPr>
          <w:noProof/>
        </w:rPr>
        <w:t>36</w:t>
      </w:r>
      <w:r>
        <w:rPr>
          <w:noProof/>
        </w:rPr>
        <w:fldChar w:fldCharType="end"/>
      </w:r>
    </w:p>
    <w:p w14:paraId="3A5E8304" w14:textId="77777777" w:rsidR="00DC003E" w:rsidRDefault="00DC003E">
      <w:pPr>
        <w:pStyle w:val="TOC4"/>
        <w:rPr>
          <w:rFonts w:asciiTheme="minorHAnsi" w:eastAsiaTheme="minorEastAsia" w:hAnsiTheme="minorHAnsi" w:cstheme="minorBidi"/>
          <w:noProof/>
          <w:kern w:val="2"/>
          <w:sz w:val="21"/>
          <w:szCs w:val="22"/>
          <w:lang w:val="en-US" w:eastAsia="zh-CN"/>
        </w:rPr>
      </w:pPr>
      <w:r>
        <w:rPr>
          <w:noProof/>
          <w:lang w:eastAsia="zh-CN"/>
        </w:rPr>
        <w:t>9.</w:t>
      </w:r>
      <w:r w:rsidRPr="004E5AA1">
        <w:rPr>
          <w:rFonts w:eastAsiaTheme="minorEastAsia"/>
          <w:noProof/>
          <w:lang w:val="en-US" w:eastAsia="zh-CN"/>
        </w:rPr>
        <w:t>5</w:t>
      </w:r>
      <w:r>
        <w:rPr>
          <w:noProof/>
        </w:rPr>
        <w:t>.</w:t>
      </w:r>
      <w:r w:rsidRPr="004E5AA1">
        <w:rPr>
          <w:noProof/>
          <w:lang w:val="en-US" w:eastAsia="zh-CN"/>
        </w:rPr>
        <w:t>3</w:t>
      </w:r>
      <w:r>
        <w:rPr>
          <w:noProof/>
        </w:rPr>
        <w:t>.1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_Toc125659734 \h </w:instrText>
      </w:r>
      <w:r>
        <w:rPr>
          <w:noProof/>
        </w:rPr>
      </w:r>
      <w:r>
        <w:rPr>
          <w:noProof/>
        </w:rPr>
        <w:fldChar w:fldCharType="separate"/>
      </w:r>
      <w:r>
        <w:rPr>
          <w:noProof/>
        </w:rPr>
        <w:t>36</w:t>
      </w:r>
      <w:r>
        <w:rPr>
          <w:noProof/>
        </w:rPr>
        <w:fldChar w:fldCharType="end"/>
      </w:r>
    </w:p>
    <w:p w14:paraId="56D50366" w14:textId="77777777" w:rsidR="00DC003E" w:rsidRDefault="00DC003E">
      <w:pPr>
        <w:pStyle w:val="TOC4"/>
        <w:rPr>
          <w:rFonts w:asciiTheme="minorHAnsi" w:eastAsiaTheme="minorEastAsia" w:hAnsiTheme="minorHAnsi" w:cstheme="minorBidi"/>
          <w:noProof/>
          <w:kern w:val="2"/>
          <w:sz w:val="21"/>
          <w:szCs w:val="22"/>
          <w:lang w:val="en-US" w:eastAsia="zh-CN"/>
        </w:rPr>
      </w:pPr>
      <w:r>
        <w:rPr>
          <w:noProof/>
          <w:lang w:eastAsia="zh-CN"/>
        </w:rPr>
        <w:t>9.</w:t>
      </w:r>
      <w:r w:rsidRPr="004E5AA1">
        <w:rPr>
          <w:rFonts w:eastAsiaTheme="minorEastAsia"/>
          <w:noProof/>
          <w:lang w:val="en-US" w:eastAsia="zh-CN"/>
        </w:rPr>
        <w:t>5</w:t>
      </w:r>
      <w:r>
        <w:rPr>
          <w:noProof/>
        </w:rPr>
        <w:t>.</w:t>
      </w:r>
      <w:r w:rsidRPr="004E5AA1">
        <w:rPr>
          <w:noProof/>
          <w:lang w:val="en-US" w:eastAsia="zh-CN"/>
        </w:rPr>
        <w:t>3</w:t>
      </w:r>
      <w:r>
        <w:rPr>
          <w:noProof/>
        </w:rPr>
        <w:t>.</w:t>
      </w:r>
      <w:r w:rsidRPr="004E5AA1">
        <w:rPr>
          <w:noProof/>
          <w:lang w:val="en-US" w:eastAsia="zh-CN"/>
        </w:rPr>
        <w:t>2</w:t>
      </w:r>
      <w:r>
        <w:rPr>
          <w:rFonts w:asciiTheme="minorHAnsi" w:eastAsiaTheme="minorEastAsia" w:hAnsiTheme="minorHAnsi" w:cstheme="minorBidi"/>
          <w:noProof/>
          <w:kern w:val="2"/>
          <w:sz w:val="21"/>
          <w:szCs w:val="22"/>
          <w:lang w:val="en-US" w:eastAsia="zh-CN"/>
        </w:rPr>
        <w:tab/>
      </w:r>
      <w:r w:rsidRPr="004E5AA1">
        <w:rPr>
          <w:noProof/>
          <w:lang w:val="en-US" w:eastAsia="zh-CN"/>
        </w:rPr>
        <w:t xml:space="preserve">AF policy provisioning </w:t>
      </w:r>
      <w:r>
        <w:rPr>
          <w:noProof/>
        </w:rPr>
        <w:t>request</w:t>
      </w:r>
      <w:r>
        <w:rPr>
          <w:noProof/>
        </w:rPr>
        <w:tab/>
      </w:r>
      <w:r>
        <w:rPr>
          <w:noProof/>
        </w:rPr>
        <w:fldChar w:fldCharType="begin"/>
      </w:r>
      <w:r>
        <w:rPr>
          <w:noProof/>
        </w:rPr>
        <w:instrText xml:space="preserve"> PAGEREF _Toc125659735 \h </w:instrText>
      </w:r>
      <w:r>
        <w:rPr>
          <w:noProof/>
        </w:rPr>
      </w:r>
      <w:r>
        <w:rPr>
          <w:noProof/>
        </w:rPr>
        <w:fldChar w:fldCharType="separate"/>
      </w:r>
      <w:r>
        <w:rPr>
          <w:noProof/>
        </w:rPr>
        <w:t>37</w:t>
      </w:r>
      <w:r>
        <w:rPr>
          <w:noProof/>
        </w:rPr>
        <w:fldChar w:fldCharType="end"/>
      </w:r>
    </w:p>
    <w:p w14:paraId="44F03CD1" w14:textId="77777777" w:rsidR="00DC003E" w:rsidRDefault="00DC003E">
      <w:pPr>
        <w:pStyle w:val="TOC4"/>
        <w:rPr>
          <w:rFonts w:asciiTheme="minorHAnsi" w:eastAsiaTheme="minorEastAsia" w:hAnsiTheme="minorHAnsi" w:cstheme="minorBidi"/>
          <w:noProof/>
          <w:kern w:val="2"/>
          <w:sz w:val="21"/>
          <w:szCs w:val="22"/>
          <w:lang w:val="en-US" w:eastAsia="zh-CN"/>
        </w:rPr>
      </w:pPr>
      <w:r>
        <w:rPr>
          <w:noProof/>
          <w:lang w:eastAsia="zh-CN"/>
        </w:rPr>
        <w:t>9.</w:t>
      </w:r>
      <w:r w:rsidRPr="004E5AA1">
        <w:rPr>
          <w:rFonts w:eastAsiaTheme="minorEastAsia"/>
          <w:noProof/>
          <w:lang w:val="en-US" w:eastAsia="zh-CN"/>
        </w:rPr>
        <w:t>5</w:t>
      </w:r>
      <w:r>
        <w:rPr>
          <w:noProof/>
        </w:rPr>
        <w:t>.</w:t>
      </w:r>
      <w:r w:rsidRPr="004E5AA1">
        <w:rPr>
          <w:noProof/>
          <w:lang w:val="en-US" w:eastAsia="zh-CN"/>
        </w:rPr>
        <w:t>3</w:t>
      </w:r>
      <w:r>
        <w:rPr>
          <w:noProof/>
        </w:rPr>
        <w:t>.</w:t>
      </w:r>
      <w:r w:rsidRPr="004E5AA1">
        <w:rPr>
          <w:noProof/>
          <w:lang w:val="en-US" w:eastAsia="zh-CN"/>
        </w:rPr>
        <w:t>3</w:t>
      </w:r>
      <w:r>
        <w:rPr>
          <w:rFonts w:asciiTheme="minorHAnsi" w:eastAsiaTheme="minorEastAsia" w:hAnsiTheme="minorHAnsi" w:cstheme="minorBidi"/>
          <w:noProof/>
          <w:kern w:val="2"/>
          <w:sz w:val="21"/>
          <w:szCs w:val="22"/>
          <w:lang w:val="en-US" w:eastAsia="zh-CN"/>
        </w:rPr>
        <w:tab/>
      </w:r>
      <w:r w:rsidRPr="004E5AA1">
        <w:rPr>
          <w:noProof/>
          <w:lang w:val="en-US" w:eastAsia="zh-CN"/>
        </w:rPr>
        <w:t>AF policy provisioning</w:t>
      </w:r>
      <w:r w:rsidRPr="004E5AA1">
        <w:rPr>
          <w:noProof/>
          <w:lang w:eastAsia="zh-CN"/>
        </w:rPr>
        <w:t xml:space="preserve"> </w:t>
      </w:r>
      <w:r>
        <w:rPr>
          <w:noProof/>
        </w:rPr>
        <w:t>response</w:t>
      </w:r>
      <w:r>
        <w:rPr>
          <w:noProof/>
        </w:rPr>
        <w:tab/>
      </w:r>
      <w:r>
        <w:rPr>
          <w:noProof/>
        </w:rPr>
        <w:fldChar w:fldCharType="begin"/>
      </w:r>
      <w:r>
        <w:rPr>
          <w:noProof/>
        </w:rPr>
        <w:instrText xml:space="preserve"> PAGEREF _Toc125659736 \h </w:instrText>
      </w:r>
      <w:r>
        <w:rPr>
          <w:noProof/>
        </w:rPr>
      </w:r>
      <w:r>
        <w:rPr>
          <w:noProof/>
        </w:rPr>
        <w:fldChar w:fldCharType="separate"/>
      </w:r>
      <w:r>
        <w:rPr>
          <w:noProof/>
        </w:rPr>
        <w:t>39</w:t>
      </w:r>
      <w:r>
        <w:rPr>
          <w:noProof/>
        </w:rPr>
        <w:fldChar w:fldCharType="end"/>
      </w:r>
    </w:p>
    <w:p w14:paraId="4F59F2D2" w14:textId="77777777" w:rsidR="00DC003E" w:rsidRDefault="00DC003E">
      <w:pPr>
        <w:pStyle w:val="TOC4"/>
        <w:rPr>
          <w:rFonts w:asciiTheme="minorHAnsi" w:eastAsiaTheme="minorEastAsia" w:hAnsiTheme="minorHAnsi" w:cstheme="minorBidi"/>
          <w:noProof/>
          <w:kern w:val="2"/>
          <w:sz w:val="21"/>
          <w:szCs w:val="22"/>
          <w:lang w:val="en-US" w:eastAsia="zh-CN"/>
        </w:rPr>
      </w:pPr>
      <w:r w:rsidRPr="004E5AA1">
        <w:rPr>
          <w:rFonts w:cs="Arial"/>
          <w:bCs/>
          <w:noProof/>
        </w:rPr>
        <w:t>9.</w:t>
      </w:r>
      <w:r w:rsidRPr="004E5AA1">
        <w:rPr>
          <w:rFonts w:eastAsia="DengXian" w:cs="Arial"/>
          <w:bCs/>
          <w:noProof/>
        </w:rPr>
        <w:t>5</w:t>
      </w:r>
      <w:r w:rsidRPr="004E5AA1">
        <w:rPr>
          <w:bCs/>
          <w:noProof/>
        </w:rPr>
        <w:t>.3.</w:t>
      </w:r>
      <w:r w:rsidRPr="004E5AA1">
        <w:rPr>
          <w:rFonts w:eastAsiaTheme="minorEastAsia"/>
          <w:bCs/>
          <w:noProof/>
          <w:lang w:eastAsia="zh-CN"/>
        </w:rPr>
        <w:t>4</w:t>
      </w:r>
      <w:r>
        <w:rPr>
          <w:rFonts w:asciiTheme="minorHAnsi" w:eastAsiaTheme="minorEastAsia" w:hAnsiTheme="minorHAnsi" w:cstheme="minorBidi"/>
          <w:noProof/>
          <w:kern w:val="2"/>
          <w:sz w:val="21"/>
          <w:szCs w:val="22"/>
          <w:lang w:val="en-US" w:eastAsia="zh-CN"/>
        </w:rPr>
        <w:tab/>
      </w:r>
      <w:r w:rsidRPr="004E5AA1">
        <w:rPr>
          <w:rFonts w:cs="Arial"/>
          <w:bCs/>
          <w:noProof/>
        </w:rPr>
        <w:t xml:space="preserve">AF policy </w:t>
      </w:r>
      <w:r w:rsidRPr="004E5AA1">
        <w:rPr>
          <w:bCs/>
          <w:noProof/>
        </w:rPr>
        <w:t>update request</w:t>
      </w:r>
      <w:r>
        <w:rPr>
          <w:noProof/>
        </w:rPr>
        <w:tab/>
      </w:r>
      <w:r>
        <w:rPr>
          <w:noProof/>
        </w:rPr>
        <w:fldChar w:fldCharType="begin"/>
      </w:r>
      <w:r>
        <w:rPr>
          <w:noProof/>
        </w:rPr>
        <w:instrText xml:space="preserve"> PAGEREF _Toc125659737 \h </w:instrText>
      </w:r>
      <w:r>
        <w:rPr>
          <w:noProof/>
        </w:rPr>
      </w:r>
      <w:r>
        <w:rPr>
          <w:noProof/>
        </w:rPr>
        <w:fldChar w:fldCharType="separate"/>
      </w:r>
      <w:r>
        <w:rPr>
          <w:noProof/>
        </w:rPr>
        <w:t>39</w:t>
      </w:r>
      <w:r>
        <w:rPr>
          <w:noProof/>
        </w:rPr>
        <w:fldChar w:fldCharType="end"/>
      </w:r>
    </w:p>
    <w:p w14:paraId="48C53469" w14:textId="77777777" w:rsidR="00DC003E" w:rsidRDefault="00DC003E">
      <w:pPr>
        <w:pStyle w:val="TOC4"/>
        <w:rPr>
          <w:rFonts w:asciiTheme="minorHAnsi" w:eastAsiaTheme="minorEastAsia" w:hAnsiTheme="minorHAnsi" w:cstheme="minorBidi"/>
          <w:noProof/>
          <w:kern w:val="2"/>
          <w:sz w:val="21"/>
          <w:szCs w:val="22"/>
          <w:lang w:val="en-US" w:eastAsia="zh-CN"/>
        </w:rPr>
      </w:pPr>
      <w:r w:rsidRPr="004E5AA1">
        <w:rPr>
          <w:rFonts w:cs="Arial"/>
          <w:bCs/>
          <w:noProof/>
        </w:rPr>
        <w:t>9.</w:t>
      </w:r>
      <w:r w:rsidRPr="004E5AA1">
        <w:rPr>
          <w:rFonts w:eastAsia="SimSun" w:cs="Arial"/>
          <w:bCs/>
          <w:noProof/>
        </w:rPr>
        <w:t>5</w:t>
      </w:r>
      <w:r w:rsidRPr="004E5AA1">
        <w:rPr>
          <w:bCs/>
          <w:noProof/>
        </w:rPr>
        <w:t>.</w:t>
      </w:r>
      <w:r w:rsidRPr="004E5AA1">
        <w:rPr>
          <w:rFonts w:cs="Arial"/>
          <w:bCs/>
          <w:noProof/>
        </w:rPr>
        <w:t>3</w:t>
      </w:r>
      <w:r w:rsidRPr="004E5AA1">
        <w:rPr>
          <w:bCs/>
          <w:noProof/>
        </w:rPr>
        <w:t>.</w:t>
      </w:r>
      <w:r w:rsidRPr="004E5AA1">
        <w:rPr>
          <w:rFonts w:eastAsiaTheme="minorEastAsia"/>
          <w:bCs/>
          <w:noProof/>
          <w:lang w:eastAsia="zh-CN"/>
        </w:rPr>
        <w:t>5</w:t>
      </w:r>
      <w:r>
        <w:rPr>
          <w:rFonts w:asciiTheme="minorHAnsi" w:eastAsiaTheme="minorEastAsia" w:hAnsiTheme="minorHAnsi" w:cstheme="minorBidi"/>
          <w:noProof/>
          <w:kern w:val="2"/>
          <w:sz w:val="21"/>
          <w:szCs w:val="22"/>
          <w:lang w:val="en-US" w:eastAsia="zh-CN"/>
        </w:rPr>
        <w:tab/>
      </w:r>
      <w:r w:rsidRPr="004E5AA1">
        <w:rPr>
          <w:bCs/>
          <w:noProof/>
        </w:rPr>
        <w:t>AF policy update response</w:t>
      </w:r>
      <w:r>
        <w:rPr>
          <w:noProof/>
        </w:rPr>
        <w:tab/>
      </w:r>
      <w:r>
        <w:rPr>
          <w:noProof/>
        </w:rPr>
        <w:fldChar w:fldCharType="begin"/>
      </w:r>
      <w:r>
        <w:rPr>
          <w:noProof/>
        </w:rPr>
        <w:instrText xml:space="preserve"> PAGEREF _Toc125659738 \h </w:instrText>
      </w:r>
      <w:r>
        <w:rPr>
          <w:noProof/>
        </w:rPr>
      </w:r>
      <w:r>
        <w:rPr>
          <w:noProof/>
        </w:rPr>
        <w:fldChar w:fldCharType="separate"/>
      </w:r>
      <w:r>
        <w:rPr>
          <w:noProof/>
        </w:rPr>
        <w:t>39</w:t>
      </w:r>
      <w:r>
        <w:rPr>
          <w:noProof/>
        </w:rPr>
        <w:fldChar w:fldCharType="end"/>
      </w:r>
    </w:p>
    <w:p w14:paraId="50787CFB" w14:textId="77777777" w:rsidR="00DC003E" w:rsidRDefault="00DC003E">
      <w:pPr>
        <w:pStyle w:val="TOC4"/>
        <w:rPr>
          <w:rFonts w:asciiTheme="minorHAnsi" w:eastAsiaTheme="minorEastAsia" w:hAnsiTheme="minorHAnsi" w:cstheme="minorBidi"/>
          <w:noProof/>
          <w:kern w:val="2"/>
          <w:sz w:val="21"/>
          <w:szCs w:val="22"/>
          <w:lang w:val="en-US" w:eastAsia="zh-CN"/>
        </w:rPr>
      </w:pPr>
      <w:r w:rsidRPr="004E5AA1">
        <w:rPr>
          <w:rFonts w:cs="Arial"/>
          <w:bCs/>
          <w:noProof/>
        </w:rPr>
        <w:lastRenderedPageBreak/>
        <w:t>9.</w:t>
      </w:r>
      <w:r w:rsidRPr="004E5AA1">
        <w:rPr>
          <w:rFonts w:eastAsia="SimSun" w:cs="Arial"/>
          <w:bCs/>
          <w:noProof/>
        </w:rPr>
        <w:t>5</w:t>
      </w:r>
      <w:r w:rsidRPr="004E5AA1">
        <w:rPr>
          <w:bCs/>
          <w:noProof/>
        </w:rPr>
        <w:t>.3.</w:t>
      </w:r>
      <w:r w:rsidRPr="004E5AA1">
        <w:rPr>
          <w:rFonts w:eastAsiaTheme="minorEastAsia"/>
          <w:bCs/>
          <w:noProof/>
          <w:lang w:eastAsia="zh-CN"/>
        </w:rPr>
        <w:t>6</w:t>
      </w:r>
      <w:r>
        <w:rPr>
          <w:rFonts w:asciiTheme="minorHAnsi" w:eastAsiaTheme="minorEastAsia" w:hAnsiTheme="minorHAnsi" w:cstheme="minorBidi"/>
          <w:noProof/>
          <w:kern w:val="2"/>
          <w:sz w:val="21"/>
          <w:szCs w:val="22"/>
          <w:lang w:val="en-US" w:eastAsia="zh-CN"/>
        </w:rPr>
        <w:tab/>
      </w:r>
      <w:r w:rsidRPr="004E5AA1">
        <w:rPr>
          <w:rFonts w:cs="Arial"/>
          <w:bCs/>
          <w:noProof/>
        </w:rPr>
        <w:t xml:space="preserve">AF policy </w:t>
      </w:r>
      <w:r w:rsidRPr="004E5AA1">
        <w:rPr>
          <w:bCs/>
          <w:noProof/>
        </w:rPr>
        <w:t>delete request</w:t>
      </w:r>
      <w:r>
        <w:rPr>
          <w:noProof/>
        </w:rPr>
        <w:tab/>
      </w:r>
      <w:r>
        <w:rPr>
          <w:noProof/>
        </w:rPr>
        <w:fldChar w:fldCharType="begin"/>
      </w:r>
      <w:r>
        <w:rPr>
          <w:noProof/>
        </w:rPr>
        <w:instrText xml:space="preserve"> PAGEREF _Toc125659739 \h </w:instrText>
      </w:r>
      <w:r>
        <w:rPr>
          <w:noProof/>
        </w:rPr>
      </w:r>
      <w:r>
        <w:rPr>
          <w:noProof/>
        </w:rPr>
        <w:fldChar w:fldCharType="separate"/>
      </w:r>
      <w:r>
        <w:rPr>
          <w:noProof/>
        </w:rPr>
        <w:t>40</w:t>
      </w:r>
      <w:r>
        <w:rPr>
          <w:noProof/>
        </w:rPr>
        <w:fldChar w:fldCharType="end"/>
      </w:r>
    </w:p>
    <w:p w14:paraId="395F850C" w14:textId="77777777" w:rsidR="00DC003E" w:rsidRDefault="00DC003E">
      <w:pPr>
        <w:pStyle w:val="TOC4"/>
        <w:rPr>
          <w:rFonts w:asciiTheme="minorHAnsi" w:eastAsiaTheme="minorEastAsia" w:hAnsiTheme="minorHAnsi" w:cstheme="minorBidi"/>
          <w:noProof/>
          <w:kern w:val="2"/>
          <w:sz w:val="21"/>
          <w:szCs w:val="22"/>
          <w:lang w:val="en-US" w:eastAsia="zh-CN"/>
        </w:rPr>
      </w:pPr>
      <w:r w:rsidRPr="004E5AA1">
        <w:rPr>
          <w:rFonts w:cs="Arial"/>
          <w:bCs/>
          <w:noProof/>
        </w:rPr>
        <w:t>9.</w:t>
      </w:r>
      <w:r w:rsidRPr="004E5AA1">
        <w:rPr>
          <w:rFonts w:eastAsia="SimSun" w:cs="Arial"/>
          <w:bCs/>
          <w:noProof/>
        </w:rPr>
        <w:t>5</w:t>
      </w:r>
      <w:r w:rsidRPr="004E5AA1">
        <w:rPr>
          <w:bCs/>
          <w:noProof/>
        </w:rPr>
        <w:t>.</w:t>
      </w:r>
      <w:r w:rsidRPr="004E5AA1">
        <w:rPr>
          <w:rFonts w:cs="Arial"/>
          <w:bCs/>
          <w:noProof/>
        </w:rPr>
        <w:t>3</w:t>
      </w:r>
      <w:r w:rsidRPr="004E5AA1">
        <w:rPr>
          <w:bCs/>
          <w:noProof/>
        </w:rPr>
        <w:t>.</w:t>
      </w:r>
      <w:r w:rsidRPr="004E5AA1">
        <w:rPr>
          <w:rFonts w:eastAsiaTheme="minorEastAsia"/>
          <w:bCs/>
          <w:noProof/>
          <w:lang w:eastAsia="zh-CN"/>
        </w:rPr>
        <w:t>7</w:t>
      </w:r>
      <w:r>
        <w:rPr>
          <w:rFonts w:asciiTheme="minorHAnsi" w:eastAsiaTheme="minorEastAsia" w:hAnsiTheme="minorHAnsi" w:cstheme="minorBidi"/>
          <w:noProof/>
          <w:kern w:val="2"/>
          <w:sz w:val="21"/>
          <w:szCs w:val="22"/>
          <w:lang w:val="en-US" w:eastAsia="zh-CN"/>
        </w:rPr>
        <w:tab/>
      </w:r>
      <w:r w:rsidRPr="004E5AA1">
        <w:rPr>
          <w:bCs/>
          <w:noProof/>
        </w:rPr>
        <w:t>AF policy delete response</w:t>
      </w:r>
      <w:r>
        <w:rPr>
          <w:noProof/>
        </w:rPr>
        <w:tab/>
      </w:r>
      <w:r>
        <w:rPr>
          <w:noProof/>
        </w:rPr>
        <w:fldChar w:fldCharType="begin"/>
      </w:r>
      <w:r>
        <w:rPr>
          <w:noProof/>
        </w:rPr>
        <w:instrText xml:space="preserve"> PAGEREF _Toc125659740 \h </w:instrText>
      </w:r>
      <w:r>
        <w:rPr>
          <w:noProof/>
        </w:rPr>
      </w:r>
      <w:r>
        <w:rPr>
          <w:noProof/>
        </w:rPr>
        <w:fldChar w:fldCharType="separate"/>
      </w:r>
      <w:r>
        <w:rPr>
          <w:noProof/>
        </w:rPr>
        <w:t>40</w:t>
      </w:r>
      <w:r>
        <w:rPr>
          <w:noProof/>
        </w:rPr>
        <w:fldChar w:fldCharType="end"/>
      </w:r>
    </w:p>
    <w:p w14:paraId="207FEB5D" w14:textId="77777777" w:rsidR="00DC003E" w:rsidRDefault="00DC003E">
      <w:pPr>
        <w:pStyle w:val="TOC4"/>
        <w:rPr>
          <w:rFonts w:asciiTheme="minorHAnsi" w:eastAsiaTheme="minorEastAsia" w:hAnsiTheme="minorHAnsi" w:cstheme="minorBidi"/>
          <w:noProof/>
          <w:kern w:val="2"/>
          <w:sz w:val="21"/>
          <w:szCs w:val="22"/>
          <w:lang w:val="en-US" w:eastAsia="zh-CN"/>
        </w:rPr>
      </w:pPr>
      <w:r w:rsidRPr="004E5AA1">
        <w:rPr>
          <w:rFonts w:cs="Arial"/>
          <w:bCs/>
          <w:noProof/>
        </w:rPr>
        <w:t>9.</w:t>
      </w:r>
      <w:r w:rsidRPr="004E5AA1">
        <w:rPr>
          <w:rFonts w:eastAsia="SimSun" w:cs="Arial"/>
          <w:bCs/>
          <w:noProof/>
        </w:rPr>
        <w:t>5</w:t>
      </w:r>
      <w:r w:rsidRPr="004E5AA1">
        <w:rPr>
          <w:bCs/>
          <w:noProof/>
        </w:rPr>
        <w:t>.</w:t>
      </w:r>
      <w:r w:rsidRPr="004E5AA1">
        <w:rPr>
          <w:rFonts w:cs="Arial"/>
          <w:bCs/>
          <w:noProof/>
        </w:rPr>
        <w:t>3</w:t>
      </w:r>
      <w:r w:rsidRPr="004E5AA1">
        <w:rPr>
          <w:bCs/>
          <w:noProof/>
        </w:rPr>
        <w:t>.</w:t>
      </w:r>
      <w:r w:rsidRPr="004E5AA1">
        <w:rPr>
          <w:rFonts w:eastAsiaTheme="minorEastAsia"/>
          <w:bCs/>
          <w:noProof/>
          <w:lang w:eastAsia="zh-CN"/>
        </w:rPr>
        <w:t>8</w:t>
      </w:r>
      <w:r>
        <w:rPr>
          <w:rFonts w:asciiTheme="minorHAnsi" w:eastAsiaTheme="minorEastAsia" w:hAnsiTheme="minorHAnsi" w:cstheme="minorBidi"/>
          <w:noProof/>
          <w:kern w:val="2"/>
          <w:sz w:val="21"/>
          <w:szCs w:val="22"/>
          <w:lang w:val="en-US" w:eastAsia="zh-CN"/>
        </w:rPr>
        <w:tab/>
      </w:r>
      <w:r w:rsidRPr="004E5AA1">
        <w:rPr>
          <w:bCs/>
          <w:noProof/>
        </w:rPr>
        <w:t xml:space="preserve">AF policy usage reporting data subscribe </w:t>
      </w:r>
      <w:r w:rsidRPr="004E5AA1">
        <w:rPr>
          <w:rFonts w:cs="Arial"/>
          <w:bCs/>
          <w:noProof/>
        </w:rPr>
        <w:t>request</w:t>
      </w:r>
      <w:r>
        <w:rPr>
          <w:noProof/>
        </w:rPr>
        <w:tab/>
      </w:r>
      <w:r>
        <w:rPr>
          <w:noProof/>
        </w:rPr>
        <w:fldChar w:fldCharType="begin"/>
      </w:r>
      <w:r>
        <w:rPr>
          <w:noProof/>
        </w:rPr>
        <w:instrText xml:space="preserve"> PAGEREF _Toc125659741 \h </w:instrText>
      </w:r>
      <w:r>
        <w:rPr>
          <w:noProof/>
        </w:rPr>
      </w:r>
      <w:r>
        <w:rPr>
          <w:noProof/>
        </w:rPr>
        <w:fldChar w:fldCharType="separate"/>
      </w:r>
      <w:r>
        <w:rPr>
          <w:noProof/>
        </w:rPr>
        <w:t>40</w:t>
      </w:r>
      <w:r>
        <w:rPr>
          <w:noProof/>
        </w:rPr>
        <w:fldChar w:fldCharType="end"/>
      </w:r>
    </w:p>
    <w:p w14:paraId="667505A1" w14:textId="77777777" w:rsidR="00DC003E" w:rsidRDefault="00DC003E">
      <w:pPr>
        <w:pStyle w:val="TOC4"/>
        <w:rPr>
          <w:rFonts w:asciiTheme="minorHAnsi" w:eastAsiaTheme="minorEastAsia" w:hAnsiTheme="minorHAnsi" w:cstheme="minorBidi"/>
          <w:noProof/>
          <w:kern w:val="2"/>
          <w:sz w:val="21"/>
          <w:szCs w:val="22"/>
          <w:lang w:val="en-US" w:eastAsia="zh-CN"/>
        </w:rPr>
      </w:pPr>
      <w:r w:rsidRPr="004E5AA1">
        <w:rPr>
          <w:rFonts w:cs="Arial"/>
          <w:bCs/>
          <w:noProof/>
        </w:rPr>
        <w:t>9.</w:t>
      </w:r>
      <w:r w:rsidRPr="004E5AA1">
        <w:rPr>
          <w:rFonts w:eastAsia="SimSun" w:cs="Arial"/>
          <w:bCs/>
          <w:noProof/>
        </w:rPr>
        <w:t>5</w:t>
      </w:r>
      <w:r w:rsidRPr="004E5AA1">
        <w:rPr>
          <w:bCs/>
          <w:noProof/>
        </w:rPr>
        <w:t>.</w:t>
      </w:r>
      <w:r w:rsidRPr="004E5AA1">
        <w:rPr>
          <w:rFonts w:cs="Arial"/>
          <w:bCs/>
          <w:noProof/>
        </w:rPr>
        <w:t>3</w:t>
      </w:r>
      <w:r w:rsidRPr="004E5AA1">
        <w:rPr>
          <w:bCs/>
          <w:noProof/>
        </w:rPr>
        <w:t>.</w:t>
      </w:r>
      <w:r w:rsidRPr="004E5AA1">
        <w:rPr>
          <w:rFonts w:eastAsiaTheme="minorEastAsia"/>
          <w:bCs/>
          <w:noProof/>
          <w:lang w:eastAsia="zh-CN"/>
        </w:rPr>
        <w:t>9</w:t>
      </w:r>
      <w:r>
        <w:rPr>
          <w:rFonts w:asciiTheme="minorHAnsi" w:eastAsiaTheme="minorEastAsia" w:hAnsiTheme="minorHAnsi" w:cstheme="minorBidi"/>
          <w:noProof/>
          <w:kern w:val="2"/>
          <w:sz w:val="21"/>
          <w:szCs w:val="22"/>
          <w:lang w:val="en-US" w:eastAsia="zh-CN"/>
        </w:rPr>
        <w:tab/>
      </w:r>
      <w:r w:rsidRPr="004E5AA1">
        <w:rPr>
          <w:bCs/>
          <w:noProof/>
        </w:rPr>
        <w:t>AF policy usage reporting data subscribe response</w:t>
      </w:r>
      <w:r>
        <w:rPr>
          <w:noProof/>
        </w:rPr>
        <w:tab/>
      </w:r>
      <w:r>
        <w:rPr>
          <w:noProof/>
        </w:rPr>
        <w:fldChar w:fldCharType="begin"/>
      </w:r>
      <w:r>
        <w:rPr>
          <w:noProof/>
        </w:rPr>
        <w:instrText xml:space="preserve"> PAGEREF _Toc125659742 \h </w:instrText>
      </w:r>
      <w:r>
        <w:rPr>
          <w:noProof/>
        </w:rPr>
      </w:r>
      <w:r>
        <w:rPr>
          <w:noProof/>
        </w:rPr>
        <w:fldChar w:fldCharType="separate"/>
      </w:r>
      <w:r>
        <w:rPr>
          <w:noProof/>
        </w:rPr>
        <w:t>40</w:t>
      </w:r>
      <w:r>
        <w:rPr>
          <w:noProof/>
        </w:rPr>
        <w:fldChar w:fldCharType="end"/>
      </w:r>
    </w:p>
    <w:p w14:paraId="3265F031" w14:textId="77777777" w:rsidR="00DC003E" w:rsidRDefault="00DC003E">
      <w:pPr>
        <w:pStyle w:val="TOC4"/>
        <w:rPr>
          <w:rFonts w:asciiTheme="minorHAnsi" w:eastAsiaTheme="minorEastAsia" w:hAnsiTheme="minorHAnsi" w:cstheme="minorBidi"/>
          <w:noProof/>
          <w:kern w:val="2"/>
          <w:sz w:val="21"/>
          <w:szCs w:val="22"/>
          <w:lang w:val="en-US" w:eastAsia="zh-CN"/>
        </w:rPr>
      </w:pPr>
      <w:r w:rsidRPr="004E5AA1">
        <w:rPr>
          <w:rFonts w:cs="Arial"/>
          <w:bCs/>
          <w:noProof/>
        </w:rPr>
        <w:t>9.</w:t>
      </w:r>
      <w:r w:rsidRPr="004E5AA1">
        <w:rPr>
          <w:rFonts w:eastAsia="SimSun" w:cs="Arial"/>
          <w:bCs/>
          <w:noProof/>
        </w:rPr>
        <w:t>5</w:t>
      </w:r>
      <w:r w:rsidRPr="004E5AA1">
        <w:rPr>
          <w:bCs/>
          <w:noProof/>
        </w:rPr>
        <w:t>.</w:t>
      </w:r>
      <w:r w:rsidRPr="004E5AA1">
        <w:rPr>
          <w:rFonts w:cs="Arial"/>
          <w:bCs/>
          <w:noProof/>
        </w:rPr>
        <w:t>3</w:t>
      </w:r>
      <w:r w:rsidRPr="004E5AA1">
        <w:rPr>
          <w:bCs/>
          <w:noProof/>
        </w:rPr>
        <w:t>.</w:t>
      </w:r>
      <w:r w:rsidRPr="004E5AA1">
        <w:rPr>
          <w:rFonts w:eastAsiaTheme="minorEastAsia"/>
          <w:bCs/>
          <w:noProof/>
          <w:lang w:eastAsia="zh-CN"/>
        </w:rPr>
        <w:t>10</w:t>
      </w:r>
      <w:r>
        <w:rPr>
          <w:rFonts w:asciiTheme="minorHAnsi" w:eastAsiaTheme="minorEastAsia" w:hAnsiTheme="minorHAnsi" w:cstheme="minorBidi"/>
          <w:noProof/>
          <w:kern w:val="2"/>
          <w:sz w:val="21"/>
          <w:szCs w:val="22"/>
          <w:lang w:val="en-US" w:eastAsia="zh-CN"/>
        </w:rPr>
        <w:tab/>
      </w:r>
      <w:r w:rsidRPr="004E5AA1">
        <w:rPr>
          <w:bCs/>
          <w:noProof/>
        </w:rPr>
        <w:t xml:space="preserve">AF policy usage reporting data </w:t>
      </w:r>
      <w:r w:rsidRPr="004E5AA1">
        <w:rPr>
          <w:rFonts w:cs="Arial"/>
          <w:bCs/>
          <w:noProof/>
        </w:rPr>
        <w:t>notif</w:t>
      </w:r>
      <w:r w:rsidRPr="004E5AA1">
        <w:rPr>
          <w:bCs/>
          <w:noProof/>
        </w:rPr>
        <w:t>ication</w:t>
      </w:r>
      <w:r>
        <w:rPr>
          <w:noProof/>
        </w:rPr>
        <w:tab/>
      </w:r>
      <w:r>
        <w:rPr>
          <w:noProof/>
        </w:rPr>
        <w:fldChar w:fldCharType="begin"/>
      </w:r>
      <w:r>
        <w:rPr>
          <w:noProof/>
        </w:rPr>
        <w:instrText xml:space="preserve"> PAGEREF _Toc125659743 \h </w:instrText>
      </w:r>
      <w:r>
        <w:rPr>
          <w:noProof/>
        </w:rPr>
      </w:r>
      <w:r>
        <w:rPr>
          <w:noProof/>
        </w:rPr>
        <w:fldChar w:fldCharType="separate"/>
      </w:r>
      <w:r>
        <w:rPr>
          <w:noProof/>
        </w:rPr>
        <w:t>41</w:t>
      </w:r>
      <w:r>
        <w:rPr>
          <w:noProof/>
        </w:rPr>
        <w:fldChar w:fldCharType="end"/>
      </w:r>
    </w:p>
    <w:p w14:paraId="0BBC6790" w14:textId="77777777" w:rsidR="00DC003E" w:rsidRDefault="00DC003E">
      <w:pPr>
        <w:pStyle w:val="TOC4"/>
        <w:rPr>
          <w:rFonts w:asciiTheme="minorHAnsi" w:eastAsiaTheme="minorEastAsia" w:hAnsiTheme="minorHAnsi" w:cstheme="minorBidi"/>
          <w:noProof/>
          <w:kern w:val="2"/>
          <w:sz w:val="21"/>
          <w:szCs w:val="22"/>
          <w:lang w:val="en-US" w:eastAsia="zh-CN"/>
        </w:rPr>
      </w:pPr>
      <w:r>
        <w:rPr>
          <w:noProof/>
          <w:lang w:eastAsia="zh-CN"/>
        </w:rPr>
        <w:t>9.</w:t>
      </w:r>
      <w:r w:rsidRPr="004E5AA1">
        <w:rPr>
          <w:rFonts w:eastAsiaTheme="minorEastAsia"/>
          <w:noProof/>
          <w:lang w:val="en-US" w:eastAsia="zh-CN"/>
        </w:rPr>
        <w:t>5</w:t>
      </w:r>
      <w:r>
        <w:rPr>
          <w:noProof/>
        </w:rPr>
        <w:t>.</w:t>
      </w:r>
      <w:r w:rsidRPr="004E5AA1">
        <w:rPr>
          <w:noProof/>
          <w:lang w:val="en-US" w:eastAsia="zh-CN"/>
        </w:rPr>
        <w:t>3</w:t>
      </w:r>
      <w:r>
        <w:rPr>
          <w:noProof/>
        </w:rPr>
        <w:t>.</w:t>
      </w:r>
      <w:r w:rsidRPr="004E5AA1">
        <w:rPr>
          <w:rFonts w:eastAsiaTheme="minorEastAsia"/>
          <w:noProof/>
          <w:lang w:eastAsia="zh-CN"/>
        </w:rPr>
        <w:t>11</w:t>
      </w:r>
      <w:r>
        <w:rPr>
          <w:rFonts w:asciiTheme="minorHAnsi" w:eastAsiaTheme="minorEastAsia" w:hAnsiTheme="minorHAnsi" w:cstheme="minorBidi"/>
          <w:noProof/>
          <w:kern w:val="2"/>
          <w:sz w:val="21"/>
          <w:szCs w:val="22"/>
          <w:lang w:val="en-US" w:eastAsia="zh-CN"/>
        </w:rPr>
        <w:tab/>
      </w:r>
      <w:r w:rsidRPr="004E5AA1">
        <w:rPr>
          <w:noProof/>
          <w:lang w:val="en-US" w:eastAsia="zh-CN"/>
        </w:rPr>
        <w:t>Network slice optimization</w:t>
      </w:r>
      <w:r>
        <w:rPr>
          <w:noProof/>
        </w:rPr>
        <w:t xml:space="preserve"> </w:t>
      </w:r>
      <w:r>
        <w:rPr>
          <w:noProof/>
          <w:lang w:eastAsia="zh-CN"/>
        </w:rPr>
        <w:t>subscription</w:t>
      </w:r>
      <w:r w:rsidRPr="004E5AA1">
        <w:rPr>
          <w:noProof/>
          <w:lang w:val="en-US" w:eastAsia="zh-CN"/>
        </w:rPr>
        <w:t xml:space="preserve"> request</w:t>
      </w:r>
      <w:r>
        <w:rPr>
          <w:noProof/>
        </w:rPr>
        <w:tab/>
      </w:r>
      <w:r>
        <w:rPr>
          <w:noProof/>
        </w:rPr>
        <w:fldChar w:fldCharType="begin"/>
      </w:r>
      <w:r>
        <w:rPr>
          <w:noProof/>
        </w:rPr>
        <w:instrText xml:space="preserve"> PAGEREF _Toc125659744 \h </w:instrText>
      </w:r>
      <w:r>
        <w:rPr>
          <w:noProof/>
        </w:rPr>
      </w:r>
      <w:r>
        <w:rPr>
          <w:noProof/>
        </w:rPr>
        <w:fldChar w:fldCharType="separate"/>
      </w:r>
      <w:r>
        <w:rPr>
          <w:noProof/>
        </w:rPr>
        <w:t>41</w:t>
      </w:r>
      <w:r>
        <w:rPr>
          <w:noProof/>
        </w:rPr>
        <w:fldChar w:fldCharType="end"/>
      </w:r>
    </w:p>
    <w:p w14:paraId="55DDB808" w14:textId="77777777" w:rsidR="00DC003E" w:rsidRDefault="00DC003E">
      <w:pPr>
        <w:pStyle w:val="TOC4"/>
        <w:rPr>
          <w:rFonts w:asciiTheme="minorHAnsi" w:eastAsiaTheme="minorEastAsia" w:hAnsiTheme="minorHAnsi" w:cstheme="minorBidi"/>
          <w:noProof/>
          <w:kern w:val="2"/>
          <w:sz w:val="21"/>
          <w:szCs w:val="22"/>
          <w:lang w:val="en-US" w:eastAsia="zh-CN"/>
        </w:rPr>
      </w:pPr>
      <w:r>
        <w:rPr>
          <w:noProof/>
          <w:lang w:eastAsia="zh-CN"/>
        </w:rPr>
        <w:t>9.</w:t>
      </w:r>
      <w:r w:rsidRPr="004E5AA1">
        <w:rPr>
          <w:rFonts w:eastAsiaTheme="minorEastAsia"/>
          <w:noProof/>
          <w:lang w:val="en-US" w:eastAsia="zh-CN"/>
        </w:rPr>
        <w:t>5</w:t>
      </w:r>
      <w:r>
        <w:rPr>
          <w:noProof/>
        </w:rPr>
        <w:t>.</w:t>
      </w:r>
      <w:r w:rsidRPr="004E5AA1">
        <w:rPr>
          <w:noProof/>
          <w:lang w:val="en-US" w:eastAsia="zh-CN"/>
        </w:rPr>
        <w:t>3</w:t>
      </w:r>
      <w:r>
        <w:rPr>
          <w:noProof/>
        </w:rPr>
        <w:t>.</w:t>
      </w:r>
      <w:r w:rsidRPr="004E5AA1">
        <w:rPr>
          <w:rFonts w:eastAsiaTheme="minorEastAsia"/>
          <w:noProof/>
          <w:lang w:eastAsia="zh-CN"/>
        </w:rPr>
        <w:t>12</w:t>
      </w:r>
      <w:r>
        <w:rPr>
          <w:rFonts w:asciiTheme="minorHAnsi" w:eastAsiaTheme="minorEastAsia" w:hAnsiTheme="minorHAnsi" w:cstheme="minorBidi"/>
          <w:noProof/>
          <w:kern w:val="2"/>
          <w:sz w:val="21"/>
          <w:szCs w:val="22"/>
          <w:lang w:val="en-US" w:eastAsia="zh-CN"/>
        </w:rPr>
        <w:tab/>
      </w:r>
      <w:r w:rsidRPr="004E5AA1">
        <w:rPr>
          <w:noProof/>
          <w:lang w:val="en-US" w:eastAsia="zh-CN"/>
        </w:rPr>
        <w:t>Network slice optimization</w:t>
      </w:r>
      <w:r>
        <w:rPr>
          <w:noProof/>
        </w:rPr>
        <w:t xml:space="preserve"> </w:t>
      </w:r>
      <w:r>
        <w:rPr>
          <w:noProof/>
          <w:lang w:eastAsia="zh-CN"/>
        </w:rPr>
        <w:t xml:space="preserve">subscription </w:t>
      </w:r>
      <w:r>
        <w:rPr>
          <w:noProof/>
        </w:rPr>
        <w:t>response</w:t>
      </w:r>
      <w:r>
        <w:rPr>
          <w:noProof/>
        </w:rPr>
        <w:tab/>
      </w:r>
      <w:r>
        <w:rPr>
          <w:noProof/>
        </w:rPr>
        <w:fldChar w:fldCharType="begin"/>
      </w:r>
      <w:r>
        <w:rPr>
          <w:noProof/>
        </w:rPr>
        <w:instrText xml:space="preserve"> PAGEREF _Toc125659745 \h </w:instrText>
      </w:r>
      <w:r>
        <w:rPr>
          <w:noProof/>
        </w:rPr>
      </w:r>
      <w:r>
        <w:rPr>
          <w:noProof/>
        </w:rPr>
        <w:fldChar w:fldCharType="separate"/>
      </w:r>
      <w:r>
        <w:rPr>
          <w:noProof/>
        </w:rPr>
        <w:t>41</w:t>
      </w:r>
      <w:r>
        <w:rPr>
          <w:noProof/>
        </w:rPr>
        <w:fldChar w:fldCharType="end"/>
      </w:r>
    </w:p>
    <w:p w14:paraId="35E9F801" w14:textId="77777777" w:rsidR="00DC003E" w:rsidRDefault="00DC003E">
      <w:pPr>
        <w:pStyle w:val="TOC4"/>
        <w:rPr>
          <w:rFonts w:asciiTheme="minorHAnsi" w:eastAsiaTheme="minorEastAsia" w:hAnsiTheme="minorHAnsi" w:cstheme="minorBidi"/>
          <w:noProof/>
          <w:kern w:val="2"/>
          <w:sz w:val="21"/>
          <w:szCs w:val="22"/>
          <w:lang w:val="en-US" w:eastAsia="zh-CN"/>
        </w:rPr>
      </w:pPr>
      <w:r>
        <w:rPr>
          <w:noProof/>
          <w:lang w:eastAsia="zh-CN"/>
        </w:rPr>
        <w:t>9.</w:t>
      </w:r>
      <w:r w:rsidRPr="004E5AA1">
        <w:rPr>
          <w:rFonts w:eastAsiaTheme="minorEastAsia"/>
          <w:noProof/>
          <w:lang w:val="en-US" w:eastAsia="zh-CN"/>
        </w:rPr>
        <w:t>5</w:t>
      </w:r>
      <w:r>
        <w:rPr>
          <w:noProof/>
        </w:rPr>
        <w:t>.</w:t>
      </w:r>
      <w:r w:rsidRPr="004E5AA1">
        <w:rPr>
          <w:noProof/>
          <w:lang w:val="en-US" w:eastAsia="zh-CN"/>
        </w:rPr>
        <w:t>3</w:t>
      </w:r>
      <w:r>
        <w:rPr>
          <w:noProof/>
        </w:rPr>
        <w:t>.</w:t>
      </w:r>
      <w:r w:rsidRPr="004E5AA1">
        <w:rPr>
          <w:rFonts w:eastAsiaTheme="minorEastAsia"/>
          <w:noProof/>
          <w:lang w:val="en-US" w:eastAsia="zh-CN"/>
        </w:rPr>
        <w:t>13</w:t>
      </w:r>
      <w:r>
        <w:rPr>
          <w:rFonts w:asciiTheme="minorHAnsi" w:eastAsiaTheme="minorEastAsia" w:hAnsiTheme="minorHAnsi" w:cstheme="minorBidi"/>
          <w:noProof/>
          <w:kern w:val="2"/>
          <w:sz w:val="21"/>
          <w:szCs w:val="22"/>
          <w:lang w:val="en-US" w:eastAsia="zh-CN"/>
        </w:rPr>
        <w:tab/>
      </w:r>
      <w:r w:rsidRPr="004E5AA1">
        <w:rPr>
          <w:noProof/>
          <w:lang w:val="en-US" w:eastAsia="zh-CN"/>
        </w:rPr>
        <w:t>Network slice optimization</w:t>
      </w:r>
      <w:r>
        <w:rPr>
          <w:noProof/>
        </w:rPr>
        <w:t xml:space="preserve"> </w:t>
      </w:r>
      <w:r w:rsidRPr="004E5AA1">
        <w:rPr>
          <w:noProof/>
          <w:lang w:val="en-US" w:eastAsia="zh-CN"/>
        </w:rPr>
        <w:t>notif</w:t>
      </w:r>
      <w:r w:rsidRPr="004E5AA1">
        <w:rPr>
          <w:rFonts w:eastAsiaTheme="minorEastAsia"/>
          <w:noProof/>
          <w:lang w:val="en-US" w:eastAsia="zh-CN"/>
        </w:rPr>
        <w:t>ication</w:t>
      </w:r>
      <w:r>
        <w:rPr>
          <w:noProof/>
        </w:rPr>
        <w:tab/>
      </w:r>
      <w:r>
        <w:rPr>
          <w:noProof/>
        </w:rPr>
        <w:fldChar w:fldCharType="begin"/>
      </w:r>
      <w:r>
        <w:rPr>
          <w:noProof/>
        </w:rPr>
        <w:instrText xml:space="preserve"> PAGEREF _Toc125659746 \h </w:instrText>
      </w:r>
      <w:r>
        <w:rPr>
          <w:noProof/>
        </w:rPr>
      </w:r>
      <w:r>
        <w:rPr>
          <w:noProof/>
        </w:rPr>
        <w:fldChar w:fldCharType="separate"/>
      </w:r>
      <w:r>
        <w:rPr>
          <w:noProof/>
        </w:rPr>
        <w:t>42</w:t>
      </w:r>
      <w:r>
        <w:rPr>
          <w:noProof/>
        </w:rPr>
        <w:fldChar w:fldCharType="end"/>
      </w:r>
    </w:p>
    <w:p w14:paraId="6BDC03D2" w14:textId="77777777" w:rsidR="00DC003E" w:rsidRDefault="00DC003E">
      <w:pPr>
        <w:pStyle w:val="TOC4"/>
        <w:rPr>
          <w:rFonts w:asciiTheme="minorHAnsi" w:eastAsiaTheme="minorEastAsia" w:hAnsiTheme="minorHAnsi" w:cstheme="minorBidi"/>
          <w:noProof/>
          <w:kern w:val="2"/>
          <w:sz w:val="21"/>
          <w:szCs w:val="22"/>
          <w:lang w:val="en-US" w:eastAsia="zh-CN"/>
        </w:rPr>
      </w:pPr>
      <w:r w:rsidRPr="004E5AA1">
        <w:rPr>
          <w:rFonts w:cs="Arial"/>
          <w:bCs/>
          <w:noProof/>
        </w:rPr>
        <w:t>9.</w:t>
      </w:r>
      <w:r w:rsidRPr="004E5AA1">
        <w:rPr>
          <w:rFonts w:eastAsia="DengXian" w:cs="Arial"/>
          <w:bCs/>
          <w:noProof/>
        </w:rPr>
        <w:t>5</w:t>
      </w:r>
      <w:r w:rsidRPr="004E5AA1">
        <w:rPr>
          <w:bCs/>
          <w:noProof/>
        </w:rPr>
        <w:t>.</w:t>
      </w:r>
      <w:r w:rsidRPr="004E5AA1">
        <w:rPr>
          <w:rFonts w:cs="Arial"/>
          <w:bCs/>
          <w:noProof/>
        </w:rPr>
        <w:t>3</w:t>
      </w:r>
      <w:r w:rsidRPr="004E5AA1">
        <w:rPr>
          <w:bCs/>
          <w:noProof/>
        </w:rPr>
        <w:t>.</w:t>
      </w:r>
      <w:r w:rsidRPr="004E5AA1">
        <w:rPr>
          <w:rFonts w:eastAsiaTheme="minorEastAsia"/>
          <w:bCs/>
          <w:noProof/>
          <w:lang w:eastAsia="zh-CN"/>
        </w:rPr>
        <w:t>14</w:t>
      </w:r>
      <w:r>
        <w:rPr>
          <w:rFonts w:asciiTheme="minorHAnsi" w:eastAsiaTheme="minorEastAsia" w:hAnsiTheme="minorHAnsi" w:cstheme="minorBidi"/>
          <w:noProof/>
          <w:kern w:val="2"/>
          <w:sz w:val="21"/>
          <w:szCs w:val="22"/>
          <w:lang w:val="en-US" w:eastAsia="zh-CN"/>
        </w:rPr>
        <w:tab/>
      </w:r>
      <w:r w:rsidRPr="004E5AA1">
        <w:rPr>
          <w:rFonts w:cs="Arial"/>
          <w:bCs/>
          <w:noProof/>
        </w:rPr>
        <w:t>Network slice optimization</w:t>
      </w:r>
      <w:r w:rsidRPr="004E5AA1">
        <w:rPr>
          <w:bCs/>
          <w:noProof/>
        </w:rPr>
        <w:t xml:space="preserve"> report retrieval </w:t>
      </w:r>
      <w:r w:rsidRPr="004E5AA1">
        <w:rPr>
          <w:rFonts w:cs="Arial"/>
          <w:bCs/>
          <w:noProof/>
        </w:rPr>
        <w:t>request</w:t>
      </w:r>
      <w:r>
        <w:rPr>
          <w:noProof/>
        </w:rPr>
        <w:tab/>
      </w:r>
      <w:r>
        <w:rPr>
          <w:noProof/>
        </w:rPr>
        <w:fldChar w:fldCharType="begin"/>
      </w:r>
      <w:r>
        <w:rPr>
          <w:noProof/>
        </w:rPr>
        <w:instrText xml:space="preserve"> PAGEREF _Toc125659747 \h </w:instrText>
      </w:r>
      <w:r>
        <w:rPr>
          <w:noProof/>
        </w:rPr>
      </w:r>
      <w:r>
        <w:rPr>
          <w:noProof/>
        </w:rPr>
        <w:fldChar w:fldCharType="separate"/>
      </w:r>
      <w:r>
        <w:rPr>
          <w:noProof/>
        </w:rPr>
        <w:t>42</w:t>
      </w:r>
      <w:r>
        <w:rPr>
          <w:noProof/>
        </w:rPr>
        <w:fldChar w:fldCharType="end"/>
      </w:r>
    </w:p>
    <w:p w14:paraId="728B77BD" w14:textId="77777777" w:rsidR="00DC003E" w:rsidRDefault="00DC003E">
      <w:pPr>
        <w:pStyle w:val="TOC4"/>
        <w:rPr>
          <w:rFonts w:asciiTheme="minorHAnsi" w:eastAsiaTheme="minorEastAsia" w:hAnsiTheme="minorHAnsi" w:cstheme="minorBidi"/>
          <w:noProof/>
          <w:kern w:val="2"/>
          <w:sz w:val="21"/>
          <w:szCs w:val="22"/>
          <w:lang w:val="en-US" w:eastAsia="zh-CN"/>
        </w:rPr>
      </w:pPr>
      <w:r w:rsidRPr="004E5AA1">
        <w:rPr>
          <w:rFonts w:cs="Arial"/>
          <w:bCs/>
          <w:noProof/>
        </w:rPr>
        <w:t>9.</w:t>
      </w:r>
      <w:r w:rsidRPr="004E5AA1">
        <w:rPr>
          <w:rFonts w:eastAsia="DengXian" w:cs="Arial"/>
          <w:bCs/>
          <w:noProof/>
        </w:rPr>
        <w:t>5</w:t>
      </w:r>
      <w:r w:rsidRPr="004E5AA1">
        <w:rPr>
          <w:bCs/>
          <w:noProof/>
        </w:rPr>
        <w:t>.</w:t>
      </w:r>
      <w:r w:rsidRPr="004E5AA1">
        <w:rPr>
          <w:rFonts w:cs="Arial"/>
          <w:bCs/>
          <w:noProof/>
        </w:rPr>
        <w:t>3</w:t>
      </w:r>
      <w:r w:rsidRPr="004E5AA1">
        <w:rPr>
          <w:bCs/>
          <w:noProof/>
        </w:rPr>
        <w:t>.</w:t>
      </w:r>
      <w:r w:rsidRPr="004E5AA1">
        <w:rPr>
          <w:rFonts w:eastAsiaTheme="minorEastAsia"/>
          <w:bCs/>
          <w:noProof/>
          <w:lang w:eastAsia="zh-CN"/>
        </w:rPr>
        <w:t>15</w:t>
      </w:r>
      <w:r>
        <w:rPr>
          <w:rFonts w:asciiTheme="minorHAnsi" w:eastAsiaTheme="minorEastAsia" w:hAnsiTheme="minorHAnsi" w:cstheme="minorBidi"/>
          <w:noProof/>
          <w:kern w:val="2"/>
          <w:sz w:val="21"/>
          <w:szCs w:val="22"/>
          <w:lang w:val="en-US" w:eastAsia="zh-CN"/>
        </w:rPr>
        <w:tab/>
      </w:r>
      <w:r w:rsidRPr="004E5AA1">
        <w:rPr>
          <w:rFonts w:cs="Arial"/>
          <w:bCs/>
          <w:noProof/>
        </w:rPr>
        <w:t>Network slice optimization</w:t>
      </w:r>
      <w:r w:rsidRPr="004E5AA1">
        <w:rPr>
          <w:bCs/>
          <w:noProof/>
        </w:rPr>
        <w:t xml:space="preserve"> report retrieval response</w:t>
      </w:r>
      <w:r>
        <w:rPr>
          <w:noProof/>
        </w:rPr>
        <w:tab/>
      </w:r>
      <w:r>
        <w:rPr>
          <w:noProof/>
        </w:rPr>
        <w:fldChar w:fldCharType="begin"/>
      </w:r>
      <w:r>
        <w:rPr>
          <w:noProof/>
        </w:rPr>
        <w:instrText xml:space="preserve"> PAGEREF _Toc125659748 \h </w:instrText>
      </w:r>
      <w:r>
        <w:rPr>
          <w:noProof/>
        </w:rPr>
      </w:r>
      <w:r>
        <w:rPr>
          <w:noProof/>
        </w:rPr>
        <w:fldChar w:fldCharType="separate"/>
      </w:r>
      <w:r>
        <w:rPr>
          <w:noProof/>
        </w:rPr>
        <w:t>42</w:t>
      </w:r>
      <w:r>
        <w:rPr>
          <w:noProof/>
        </w:rPr>
        <w:fldChar w:fldCharType="end"/>
      </w:r>
    </w:p>
    <w:p w14:paraId="6B7D6F97" w14:textId="77777777" w:rsidR="00DC003E" w:rsidRDefault="00DC003E">
      <w:pPr>
        <w:pStyle w:val="TOC3"/>
        <w:rPr>
          <w:rFonts w:asciiTheme="minorHAnsi" w:eastAsiaTheme="minorEastAsia" w:hAnsiTheme="minorHAnsi" w:cstheme="minorBidi"/>
          <w:noProof/>
          <w:kern w:val="2"/>
          <w:sz w:val="21"/>
          <w:szCs w:val="22"/>
          <w:lang w:val="en-US" w:eastAsia="zh-CN"/>
        </w:rPr>
      </w:pPr>
      <w:r w:rsidRPr="004E5AA1">
        <w:rPr>
          <w:noProof/>
          <w:lang w:val="en-US" w:eastAsia="zh-CN"/>
        </w:rPr>
        <w:t>9.</w:t>
      </w:r>
      <w:r w:rsidRPr="004E5AA1">
        <w:rPr>
          <w:rFonts w:eastAsiaTheme="minorEastAsia"/>
          <w:noProof/>
          <w:lang w:val="en-IN" w:eastAsia="zh-CN"/>
        </w:rPr>
        <w:t>5</w:t>
      </w:r>
      <w:r w:rsidRPr="004E5AA1">
        <w:rPr>
          <w:noProof/>
          <w:lang w:val="en-IN"/>
        </w:rPr>
        <w:t>.</w:t>
      </w:r>
      <w:r w:rsidRPr="004E5AA1">
        <w:rPr>
          <w:noProof/>
          <w:lang w:val="en-IN" w:eastAsia="zh-CN"/>
        </w:rPr>
        <w:t>4</w:t>
      </w:r>
      <w:r>
        <w:rPr>
          <w:rFonts w:asciiTheme="minorHAnsi" w:eastAsiaTheme="minorEastAsia" w:hAnsiTheme="minorHAnsi" w:cstheme="minorBidi"/>
          <w:noProof/>
          <w:kern w:val="2"/>
          <w:sz w:val="21"/>
          <w:szCs w:val="22"/>
          <w:lang w:val="en-US" w:eastAsia="zh-CN"/>
        </w:rPr>
        <w:tab/>
      </w:r>
      <w:r w:rsidRPr="004E5AA1">
        <w:rPr>
          <w:noProof/>
          <w:lang w:val="en-IN"/>
        </w:rPr>
        <w:t>APIs</w:t>
      </w:r>
      <w:r>
        <w:rPr>
          <w:noProof/>
        </w:rPr>
        <w:tab/>
      </w:r>
      <w:r>
        <w:rPr>
          <w:noProof/>
        </w:rPr>
        <w:fldChar w:fldCharType="begin"/>
      </w:r>
      <w:r>
        <w:rPr>
          <w:noProof/>
        </w:rPr>
        <w:instrText xml:space="preserve"> PAGEREF _Toc125659749 \h </w:instrText>
      </w:r>
      <w:r>
        <w:rPr>
          <w:noProof/>
        </w:rPr>
      </w:r>
      <w:r>
        <w:rPr>
          <w:noProof/>
        </w:rPr>
        <w:fldChar w:fldCharType="separate"/>
      </w:r>
      <w:r>
        <w:rPr>
          <w:noProof/>
        </w:rPr>
        <w:t>43</w:t>
      </w:r>
      <w:r>
        <w:rPr>
          <w:noProof/>
        </w:rPr>
        <w:fldChar w:fldCharType="end"/>
      </w:r>
    </w:p>
    <w:p w14:paraId="462EDD48" w14:textId="77777777" w:rsidR="00DC003E" w:rsidRDefault="00DC003E">
      <w:pPr>
        <w:pStyle w:val="TOC4"/>
        <w:rPr>
          <w:rFonts w:asciiTheme="minorHAnsi" w:eastAsiaTheme="minorEastAsia" w:hAnsiTheme="minorHAnsi" w:cstheme="minorBidi"/>
          <w:noProof/>
          <w:kern w:val="2"/>
          <w:sz w:val="21"/>
          <w:szCs w:val="22"/>
          <w:lang w:val="en-US" w:eastAsia="zh-CN"/>
        </w:rPr>
      </w:pPr>
      <w:r>
        <w:rPr>
          <w:noProof/>
          <w:lang w:eastAsia="zh-CN"/>
        </w:rPr>
        <w:t>9.</w:t>
      </w:r>
      <w:r w:rsidRPr="004E5AA1">
        <w:rPr>
          <w:rFonts w:eastAsiaTheme="minorEastAsia"/>
          <w:noProof/>
          <w:lang w:val="en-US" w:eastAsia="zh-CN"/>
        </w:rPr>
        <w:t>5</w:t>
      </w:r>
      <w:r>
        <w:rPr>
          <w:noProof/>
        </w:rPr>
        <w:t>.</w:t>
      </w:r>
      <w:r w:rsidRPr="004E5AA1">
        <w:rPr>
          <w:noProof/>
          <w:lang w:val="en-US" w:eastAsia="zh-CN"/>
        </w:rPr>
        <w:t>4</w:t>
      </w:r>
      <w:r>
        <w:rPr>
          <w:noProof/>
        </w:rPr>
        <w:t>.1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_Toc125659750 \h </w:instrText>
      </w:r>
      <w:r>
        <w:rPr>
          <w:noProof/>
        </w:rPr>
      </w:r>
      <w:r>
        <w:rPr>
          <w:noProof/>
        </w:rPr>
        <w:fldChar w:fldCharType="separate"/>
      </w:r>
      <w:r>
        <w:rPr>
          <w:noProof/>
        </w:rPr>
        <w:t>43</w:t>
      </w:r>
      <w:r>
        <w:rPr>
          <w:noProof/>
        </w:rPr>
        <w:fldChar w:fldCharType="end"/>
      </w:r>
    </w:p>
    <w:p w14:paraId="0EEBDC84" w14:textId="77777777" w:rsidR="00DC003E" w:rsidRDefault="00DC003E">
      <w:pPr>
        <w:pStyle w:val="TOC4"/>
        <w:rPr>
          <w:rFonts w:asciiTheme="minorHAnsi" w:eastAsiaTheme="minorEastAsia" w:hAnsiTheme="minorHAnsi" w:cstheme="minorBidi"/>
          <w:noProof/>
          <w:kern w:val="2"/>
          <w:sz w:val="21"/>
          <w:szCs w:val="22"/>
          <w:lang w:val="en-US" w:eastAsia="zh-CN"/>
        </w:rPr>
      </w:pPr>
      <w:r>
        <w:rPr>
          <w:noProof/>
          <w:lang w:eastAsia="zh-CN"/>
        </w:rPr>
        <w:t>9.</w:t>
      </w:r>
      <w:r w:rsidRPr="004E5AA1">
        <w:rPr>
          <w:rFonts w:eastAsiaTheme="minorEastAsia"/>
          <w:noProof/>
          <w:lang w:val="en-US" w:eastAsia="zh-CN"/>
        </w:rPr>
        <w:t>5</w:t>
      </w:r>
      <w:r>
        <w:rPr>
          <w:noProof/>
        </w:rPr>
        <w:t>.4.2</w:t>
      </w:r>
      <w:r>
        <w:rPr>
          <w:rFonts w:asciiTheme="minorHAnsi" w:eastAsiaTheme="minorEastAsia" w:hAnsiTheme="minorHAnsi" w:cstheme="minorBidi"/>
          <w:noProof/>
          <w:kern w:val="2"/>
          <w:sz w:val="21"/>
          <w:szCs w:val="22"/>
          <w:lang w:val="en-US" w:eastAsia="zh-CN"/>
        </w:rPr>
        <w:tab/>
      </w:r>
      <w:r>
        <w:rPr>
          <w:noProof/>
        </w:rPr>
        <w:t>SS_NSCE_</w:t>
      </w:r>
      <w:r>
        <w:rPr>
          <w:noProof/>
          <w:lang w:eastAsia="zh-CN"/>
        </w:rPr>
        <w:t>AFPolicyProvisioning</w:t>
      </w:r>
      <w:r>
        <w:rPr>
          <w:noProof/>
        </w:rPr>
        <w:t xml:space="preserve"> operation</w:t>
      </w:r>
      <w:r>
        <w:rPr>
          <w:noProof/>
        </w:rPr>
        <w:tab/>
      </w:r>
      <w:r>
        <w:rPr>
          <w:noProof/>
        </w:rPr>
        <w:fldChar w:fldCharType="begin"/>
      </w:r>
      <w:r>
        <w:rPr>
          <w:noProof/>
        </w:rPr>
        <w:instrText xml:space="preserve"> PAGEREF _Toc125659751 \h </w:instrText>
      </w:r>
      <w:r>
        <w:rPr>
          <w:noProof/>
        </w:rPr>
      </w:r>
      <w:r>
        <w:rPr>
          <w:noProof/>
        </w:rPr>
        <w:fldChar w:fldCharType="separate"/>
      </w:r>
      <w:r>
        <w:rPr>
          <w:noProof/>
        </w:rPr>
        <w:t>43</w:t>
      </w:r>
      <w:r>
        <w:rPr>
          <w:noProof/>
        </w:rPr>
        <w:fldChar w:fldCharType="end"/>
      </w:r>
    </w:p>
    <w:p w14:paraId="097760C4" w14:textId="77777777" w:rsidR="00DC003E" w:rsidRDefault="00DC003E">
      <w:pPr>
        <w:pStyle w:val="TOC4"/>
        <w:rPr>
          <w:rFonts w:asciiTheme="minorHAnsi" w:eastAsiaTheme="minorEastAsia" w:hAnsiTheme="minorHAnsi" w:cstheme="minorBidi"/>
          <w:noProof/>
          <w:kern w:val="2"/>
          <w:sz w:val="21"/>
          <w:szCs w:val="22"/>
          <w:lang w:val="en-US" w:eastAsia="zh-CN"/>
        </w:rPr>
      </w:pPr>
      <w:r w:rsidRPr="004E5AA1">
        <w:rPr>
          <w:rFonts w:cs="Arial"/>
          <w:bCs/>
          <w:noProof/>
        </w:rPr>
        <w:t>9.</w:t>
      </w:r>
      <w:r w:rsidRPr="004E5AA1">
        <w:rPr>
          <w:rFonts w:eastAsia="DengXian" w:cs="Arial"/>
          <w:bCs/>
          <w:noProof/>
        </w:rPr>
        <w:t>5</w:t>
      </w:r>
      <w:r w:rsidRPr="004E5AA1">
        <w:rPr>
          <w:bCs/>
          <w:noProof/>
        </w:rPr>
        <w:t>.4.</w:t>
      </w:r>
      <w:r w:rsidRPr="004E5AA1">
        <w:rPr>
          <w:rFonts w:eastAsiaTheme="minorEastAsia"/>
          <w:bCs/>
          <w:noProof/>
          <w:lang w:eastAsia="zh-CN"/>
        </w:rPr>
        <w:t>3</w:t>
      </w:r>
      <w:r>
        <w:rPr>
          <w:rFonts w:asciiTheme="minorHAnsi" w:eastAsiaTheme="minorEastAsia" w:hAnsiTheme="minorHAnsi" w:cstheme="minorBidi"/>
          <w:noProof/>
          <w:kern w:val="2"/>
          <w:sz w:val="21"/>
          <w:szCs w:val="22"/>
          <w:lang w:val="en-US" w:eastAsia="zh-CN"/>
        </w:rPr>
        <w:tab/>
      </w:r>
      <w:r w:rsidRPr="004E5AA1">
        <w:rPr>
          <w:bCs/>
          <w:noProof/>
        </w:rPr>
        <w:t>SS_NSCE_</w:t>
      </w:r>
      <w:r w:rsidRPr="004E5AA1">
        <w:rPr>
          <w:rFonts w:cs="Arial"/>
          <w:bCs/>
          <w:noProof/>
        </w:rPr>
        <w:t>AF</w:t>
      </w:r>
      <w:r w:rsidRPr="004E5AA1">
        <w:rPr>
          <w:bCs/>
          <w:noProof/>
        </w:rPr>
        <w:t>_</w:t>
      </w:r>
      <w:r w:rsidRPr="004E5AA1">
        <w:rPr>
          <w:rFonts w:cs="Arial"/>
          <w:bCs/>
          <w:noProof/>
        </w:rPr>
        <w:t>Policy</w:t>
      </w:r>
      <w:r w:rsidRPr="004E5AA1">
        <w:rPr>
          <w:bCs/>
          <w:noProof/>
        </w:rPr>
        <w:t>_Update operation</w:t>
      </w:r>
      <w:r>
        <w:rPr>
          <w:noProof/>
        </w:rPr>
        <w:tab/>
      </w:r>
      <w:r>
        <w:rPr>
          <w:noProof/>
        </w:rPr>
        <w:fldChar w:fldCharType="begin"/>
      </w:r>
      <w:r>
        <w:rPr>
          <w:noProof/>
        </w:rPr>
        <w:instrText xml:space="preserve"> PAGEREF _Toc125659752 \h </w:instrText>
      </w:r>
      <w:r>
        <w:rPr>
          <w:noProof/>
        </w:rPr>
      </w:r>
      <w:r>
        <w:rPr>
          <w:noProof/>
        </w:rPr>
        <w:fldChar w:fldCharType="separate"/>
      </w:r>
      <w:r>
        <w:rPr>
          <w:noProof/>
        </w:rPr>
        <w:t>43</w:t>
      </w:r>
      <w:r>
        <w:rPr>
          <w:noProof/>
        </w:rPr>
        <w:fldChar w:fldCharType="end"/>
      </w:r>
    </w:p>
    <w:p w14:paraId="43C7E425" w14:textId="77777777" w:rsidR="00DC003E" w:rsidRDefault="00DC003E">
      <w:pPr>
        <w:pStyle w:val="TOC4"/>
        <w:rPr>
          <w:rFonts w:asciiTheme="minorHAnsi" w:eastAsiaTheme="minorEastAsia" w:hAnsiTheme="minorHAnsi" w:cstheme="minorBidi"/>
          <w:noProof/>
          <w:kern w:val="2"/>
          <w:sz w:val="21"/>
          <w:szCs w:val="22"/>
          <w:lang w:val="en-US" w:eastAsia="zh-CN"/>
        </w:rPr>
      </w:pPr>
      <w:r w:rsidRPr="004E5AA1">
        <w:rPr>
          <w:rFonts w:cs="Arial"/>
          <w:bCs/>
          <w:noProof/>
        </w:rPr>
        <w:t>9.</w:t>
      </w:r>
      <w:r w:rsidRPr="004E5AA1">
        <w:rPr>
          <w:rFonts w:eastAsia="DengXian" w:cs="Arial"/>
          <w:bCs/>
          <w:noProof/>
        </w:rPr>
        <w:t>5</w:t>
      </w:r>
      <w:r w:rsidRPr="004E5AA1">
        <w:rPr>
          <w:bCs/>
          <w:noProof/>
        </w:rPr>
        <w:t>.4.</w:t>
      </w:r>
      <w:r w:rsidRPr="004E5AA1">
        <w:rPr>
          <w:rFonts w:eastAsiaTheme="minorEastAsia"/>
          <w:bCs/>
          <w:noProof/>
          <w:lang w:eastAsia="zh-CN"/>
        </w:rPr>
        <w:t>4</w:t>
      </w:r>
      <w:r>
        <w:rPr>
          <w:rFonts w:asciiTheme="minorHAnsi" w:eastAsiaTheme="minorEastAsia" w:hAnsiTheme="minorHAnsi" w:cstheme="minorBidi"/>
          <w:noProof/>
          <w:kern w:val="2"/>
          <w:sz w:val="21"/>
          <w:szCs w:val="22"/>
          <w:lang w:val="en-US" w:eastAsia="zh-CN"/>
        </w:rPr>
        <w:tab/>
      </w:r>
      <w:r w:rsidRPr="004E5AA1">
        <w:rPr>
          <w:bCs/>
          <w:noProof/>
        </w:rPr>
        <w:t>SS_NSCE_</w:t>
      </w:r>
      <w:r w:rsidRPr="004E5AA1">
        <w:rPr>
          <w:rFonts w:cs="Arial"/>
          <w:bCs/>
          <w:noProof/>
        </w:rPr>
        <w:t>AF</w:t>
      </w:r>
      <w:r w:rsidRPr="004E5AA1">
        <w:rPr>
          <w:bCs/>
          <w:noProof/>
        </w:rPr>
        <w:t>_</w:t>
      </w:r>
      <w:r w:rsidRPr="004E5AA1">
        <w:rPr>
          <w:rFonts w:cs="Arial"/>
          <w:bCs/>
          <w:noProof/>
        </w:rPr>
        <w:t>Policy</w:t>
      </w:r>
      <w:r w:rsidRPr="004E5AA1">
        <w:rPr>
          <w:bCs/>
          <w:noProof/>
        </w:rPr>
        <w:t>_Delete operation</w:t>
      </w:r>
      <w:r>
        <w:rPr>
          <w:noProof/>
        </w:rPr>
        <w:tab/>
      </w:r>
      <w:r>
        <w:rPr>
          <w:noProof/>
        </w:rPr>
        <w:fldChar w:fldCharType="begin"/>
      </w:r>
      <w:r>
        <w:rPr>
          <w:noProof/>
        </w:rPr>
        <w:instrText xml:space="preserve"> PAGEREF _Toc125659753 \h </w:instrText>
      </w:r>
      <w:r>
        <w:rPr>
          <w:noProof/>
        </w:rPr>
      </w:r>
      <w:r>
        <w:rPr>
          <w:noProof/>
        </w:rPr>
        <w:fldChar w:fldCharType="separate"/>
      </w:r>
      <w:r>
        <w:rPr>
          <w:noProof/>
        </w:rPr>
        <w:t>44</w:t>
      </w:r>
      <w:r>
        <w:rPr>
          <w:noProof/>
        </w:rPr>
        <w:fldChar w:fldCharType="end"/>
      </w:r>
    </w:p>
    <w:p w14:paraId="668827F8" w14:textId="77777777" w:rsidR="00DC003E" w:rsidRDefault="00DC003E">
      <w:pPr>
        <w:pStyle w:val="TOC4"/>
        <w:rPr>
          <w:rFonts w:asciiTheme="minorHAnsi" w:eastAsiaTheme="minorEastAsia" w:hAnsiTheme="minorHAnsi" w:cstheme="minorBidi"/>
          <w:noProof/>
          <w:kern w:val="2"/>
          <w:sz w:val="21"/>
          <w:szCs w:val="22"/>
          <w:lang w:val="en-US" w:eastAsia="zh-CN"/>
        </w:rPr>
      </w:pPr>
      <w:r w:rsidRPr="004E5AA1">
        <w:rPr>
          <w:rFonts w:cs="Arial"/>
          <w:bCs/>
          <w:noProof/>
        </w:rPr>
        <w:t>9.</w:t>
      </w:r>
      <w:r w:rsidRPr="004E5AA1">
        <w:rPr>
          <w:rFonts w:eastAsia="DengXian" w:cs="Arial"/>
          <w:bCs/>
          <w:noProof/>
        </w:rPr>
        <w:t>5</w:t>
      </w:r>
      <w:r w:rsidRPr="004E5AA1">
        <w:rPr>
          <w:bCs/>
          <w:noProof/>
        </w:rPr>
        <w:t>.4.</w:t>
      </w:r>
      <w:r w:rsidRPr="004E5AA1">
        <w:rPr>
          <w:rFonts w:eastAsiaTheme="minorEastAsia"/>
          <w:bCs/>
          <w:noProof/>
          <w:lang w:eastAsia="zh-CN"/>
        </w:rPr>
        <w:t>5</w:t>
      </w:r>
      <w:r>
        <w:rPr>
          <w:rFonts w:asciiTheme="minorHAnsi" w:eastAsiaTheme="minorEastAsia" w:hAnsiTheme="minorHAnsi" w:cstheme="minorBidi"/>
          <w:noProof/>
          <w:kern w:val="2"/>
          <w:sz w:val="21"/>
          <w:szCs w:val="22"/>
          <w:lang w:val="en-US" w:eastAsia="zh-CN"/>
        </w:rPr>
        <w:tab/>
      </w:r>
      <w:r w:rsidRPr="004E5AA1">
        <w:rPr>
          <w:bCs/>
          <w:noProof/>
        </w:rPr>
        <w:t>SS_NSCE_</w:t>
      </w:r>
      <w:r w:rsidRPr="004E5AA1">
        <w:rPr>
          <w:rFonts w:cs="Arial"/>
          <w:bCs/>
          <w:noProof/>
        </w:rPr>
        <w:t>AF</w:t>
      </w:r>
      <w:r w:rsidRPr="004E5AA1">
        <w:rPr>
          <w:bCs/>
          <w:noProof/>
        </w:rPr>
        <w:t>_</w:t>
      </w:r>
      <w:r w:rsidRPr="004E5AA1">
        <w:rPr>
          <w:rFonts w:cs="Arial"/>
          <w:bCs/>
          <w:noProof/>
        </w:rPr>
        <w:t>Policy</w:t>
      </w:r>
      <w:r w:rsidRPr="004E5AA1">
        <w:rPr>
          <w:bCs/>
          <w:noProof/>
        </w:rPr>
        <w:t>_Usage_Reporting_Data_Subscribe operation</w:t>
      </w:r>
      <w:r>
        <w:rPr>
          <w:noProof/>
        </w:rPr>
        <w:tab/>
      </w:r>
      <w:r>
        <w:rPr>
          <w:noProof/>
        </w:rPr>
        <w:fldChar w:fldCharType="begin"/>
      </w:r>
      <w:r>
        <w:rPr>
          <w:noProof/>
        </w:rPr>
        <w:instrText xml:space="preserve"> PAGEREF _Toc125659754 \h </w:instrText>
      </w:r>
      <w:r>
        <w:rPr>
          <w:noProof/>
        </w:rPr>
      </w:r>
      <w:r>
        <w:rPr>
          <w:noProof/>
        </w:rPr>
        <w:fldChar w:fldCharType="separate"/>
      </w:r>
      <w:r>
        <w:rPr>
          <w:noProof/>
        </w:rPr>
        <w:t>44</w:t>
      </w:r>
      <w:r>
        <w:rPr>
          <w:noProof/>
        </w:rPr>
        <w:fldChar w:fldCharType="end"/>
      </w:r>
    </w:p>
    <w:p w14:paraId="10724EB5" w14:textId="77777777" w:rsidR="00DC003E" w:rsidRDefault="00DC003E">
      <w:pPr>
        <w:pStyle w:val="TOC4"/>
        <w:rPr>
          <w:rFonts w:asciiTheme="minorHAnsi" w:eastAsiaTheme="minorEastAsia" w:hAnsiTheme="minorHAnsi" w:cstheme="minorBidi"/>
          <w:noProof/>
          <w:kern w:val="2"/>
          <w:sz w:val="21"/>
          <w:szCs w:val="22"/>
          <w:lang w:val="en-US" w:eastAsia="zh-CN"/>
        </w:rPr>
      </w:pPr>
      <w:r w:rsidRPr="004E5AA1">
        <w:rPr>
          <w:rFonts w:cs="Arial"/>
          <w:bCs/>
          <w:noProof/>
        </w:rPr>
        <w:t>9.</w:t>
      </w:r>
      <w:r w:rsidRPr="004E5AA1">
        <w:rPr>
          <w:rFonts w:eastAsia="DengXian" w:cs="Arial"/>
          <w:bCs/>
          <w:noProof/>
        </w:rPr>
        <w:t>5</w:t>
      </w:r>
      <w:r w:rsidRPr="004E5AA1">
        <w:rPr>
          <w:bCs/>
          <w:noProof/>
        </w:rPr>
        <w:t>.4.</w:t>
      </w:r>
      <w:r w:rsidRPr="004E5AA1">
        <w:rPr>
          <w:rFonts w:eastAsiaTheme="minorEastAsia"/>
          <w:bCs/>
          <w:noProof/>
          <w:lang w:eastAsia="zh-CN"/>
        </w:rPr>
        <w:t>6</w:t>
      </w:r>
      <w:r>
        <w:rPr>
          <w:rFonts w:asciiTheme="minorHAnsi" w:eastAsiaTheme="minorEastAsia" w:hAnsiTheme="minorHAnsi" w:cstheme="minorBidi"/>
          <w:noProof/>
          <w:kern w:val="2"/>
          <w:sz w:val="21"/>
          <w:szCs w:val="22"/>
          <w:lang w:val="en-US" w:eastAsia="zh-CN"/>
        </w:rPr>
        <w:tab/>
      </w:r>
      <w:r w:rsidRPr="004E5AA1">
        <w:rPr>
          <w:bCs/>
          <w:noProof/>
        </w:rPr>
        <w:t>SS_NSCE_</w:t>
      </w:r>
      <w:r w:rsidRPr="004E5AA1">
        <w:rPr>
          <w:rFonts w:cs="Arial"/>
          <w:bCs/>
          <w:noProof/>
        </w:rPr>
        <w:t>AF</w:t>
      </w:r>
      <w:r w:rsidRPr="004E5AA1">
        <w:rPr>
          <w:bCs/>
          <w:noProof/>
        </w:rPr>
        <w:t>_</w:t>
      </w:r>
      <w:r w:rsidRPr="004E5AA1">
        <w:rPr>
          <w:rFonts w:cs="Arial"/>
          <w:bCs/>
          <w:noProof/>
        </w:rPr>
        <w:t>Policy</w:t>
      </w:r>
      <w:r w:rsidRPr="004E5AA1">
        <w:rPr>
          <w:bCs/>
          <w:noProof/>
        </w:rPr>
        <w:t>_Usage_Reporting_Data_Notification operation</w:t>
      </w:r>
      <w:r>
        <w:rPr>
          <w:noProof/>
        </w:rPr>
        <w:tab/>
      </w:r>
      <w:r>
        <w:rPr>
          <w:noProof/>
        </w:rPr>
        <w:fldChar w:fldCharType="begin"/>
      </w:r>
      <w:r>
        <w:rPr>
          <w:noProof/>
        </w:rPr>
        <w:instrText xml:space="preserve"> PAGEREF _Toc125659755 \h </w:instrText>
      </w:r>
      <w:r>
        <w:rPr>
          <w:noProof/>
        </w:rPr>
      </w:r>
      <w:r>
        <w:rPr>
          <w:noProof/>
        </w:rPr>
        <w:fldChar w:fldCharType="separate"/>
      </w:r>
      <w:r>
        <w:rPr>
          <w:noProof/>
        </w:rPr>
        <w:t>44</w:t>
      </w:r>
      <w:r>
        <w:rPr>
          <w:noProof/>
        </w:rPr>
        <w:fldChar w:fldCharType="end"/>
      </w:r>
    </w:p>
    <w:p w14:paraId="0C4221AA" w14:textId="77777777" w:rsidR="00DC003E" w:rsidRDefault="00DC003E">
      <w:pPr>
        <w:pStyle w:val="TOC4"/>
        <w:rPr>
          <w:rFonts w:asciiTheme="minorHAnsi" w:eastAsiaTheme="minorEastAsia" w:hAnsiTheme="minorHAnsi" w:cstheme="minorBidi"/>
          <w:noProof/>
          <w:kern w:val="2"/>
          <w:sz w:val="21"/>
          <w:szCs w:val="22"/>
          <w:lang w:val="en-US" w:eastAsia="zh-CN"/>
        </w:rPr>
      </w:pPr>
      <w:r w:rsidRPr="004E5AA1">
        <w:rPr>
          <w:rFonts w:cs="Arial"/>
          <w:bCs/>
          <w:noProof/>
        </w:rPr>
        <w:t>9.</w:t>
      </w:r>
      <w:r w:rsidRPr="004E5AA1">
        <w:rPr>
          <w:rFonts w:eastAsia="DengXian" w:cs="Arial"/>
          <w:bCs/>
          <w:noProof/>
        </w:rPr>
        <w:t>5</w:t>
      </w:r>
      <w:r w:rsidRPr="004E5AA1">
        <w:rPr>
          <w:bCs/>
          <w:noProof/>
        </w:rPr>
        <w:t>.4.</w:t>
      </w:r>
      <w:r w:rsidRPr="004E5AA1">
        <w:rPr>
          <w:rFonts w:eastAsiaTheme="minorEastAsia"/>
          <w:bCs/>
          <w:noProof/>
          <w:lang w:eastAsia="zh-CN"/>
        </w:rPr>
        <w:t>7</w:t>
      </w:r>
      <w:r>
        <w:rPr>
          <w:rFonts w:asciiTheme="minorHAnsi" w:eastAsiaTheme="minorEastAsia" w:hAnsiTheme="minorHAnsi" w:cstheme="minorBidi"/>
          <w:noProof/>
          <w:kern w:val="2"/>
          <w:sz w:val="21"/>
          <w:szCs w:val="22"/>
          <w:lang w:val="en-US" w:eastAsia="zh-CN"/>
        </w:rPr>
        <w:tab/>
      </w:r>
      <w:r w:rsidRPr="004E5AA1">
        <w:rPr>
          <w:bCs/>
          <w:noProof/>
        </w:rPr>
        <w:t>SS_NSCE_NS_Optimization_Report_Retrieval operation</w:t>
      </w:r>
      <w:r>
        <w:rPr>
          <w:noProof/>
        </w:rPr>
        <w:tab/>
      </w:r>
      <w:r>
        <w:rPr>
          <w:noProof/>
        </w:rPr>
        <w:fldChar w:fldCharType="begin"/>
      </w:r>
      <w:r>
        <w:rPr>
          <w:noProof/>
        </w:rPr>
        <w:instrText xml:space="preserve"> PAGEREF _Toc125659756 \h </w:instrText>
      </w:r>
      <w:r>
        <w:rPr>
          <w:noProof/>
        </w:rPr>
      </w:r>
      <w:r>
        <w:rPr>
          <w:noProof/>
        </w:rPr>
        <w:fldChar w:fldCharType="separate"/>
      </w:r>
      <w:r>
        <w:rPr>
          <w:noProof/>
        </w:rPr>
        <w:t>44</w:t>
      </w:r>
      <w:r>
        <w:rPr>
          <w:noProof/>
        </w:rPr>
        <w:fldChar w:fldCharType="end"/>
      </w:r>
    </w:p>
    <w:p w14:paraId="60123B2A" w14:textId="77777777" w:rsidR="00DC003E" w:rsidRDefault="00DC003E">
      <w:pPr>
        <w:pStyle w:val="TOC4"/>
        <w:rPr>
          <w:rFonts w:asciiTheme="minorHAnsi" w:eastAsiaTheme="minorEastAsia" w:hAnsiTheme="minorHAnsi" w:cstheme="minorBidi"/>
          <w:noProof/>
          <w:kern w:val="2"/>
          <w:sz w:val="21"/>
          <w:szCs w:val="22"/>
          <w:lang w:val="en-US" w:eastAsia="zh-CN"/>
        </w:rPr>
      </w:pPr>
      <w:r>
        <w:rPr>
          <w:noProof/>
          <w:lang w:eastAsia="zh-CN"/>
        </w:rPr>
        <w:t>9.</w:t>
      </w:r>
      <w:r w:rsidRPr="004E5AA1">
        <w:rPr>
          <w:rFonts w:eastAsiaTheme="minorEastAsia"/>
          <w:noProof/>
          <w:lang w:val="en-US" w:eastAsia="zh-CN"/>
        </w:rPr>
        <w:t>5</w:t>
      </w:r>
      <w:r>
        <w:rPr>
          <w:noProof/>
        </w:rPr>
        <w:t>.4.</w:t>
      </w:r>
      <w:r w:rsidRPr="004E5AA1">
        <w:rPr>
          <w:rFonts w:eastAsiaTheme="minorEastAsia"/>
          <w:noProof/>
          <w:lang w:val="en-US" w:eastAsia="zh-CN"/>
        </w:rPr>
        <w:t>8</w:t>
      </w:r>
      <w:r>
        <w:rPr>
          <w:rFonts w:asciiTheme="minorHAnsi" w:eastAsiaTheme="minorEastAsia" w:hAnsiTheme="minorHAnsi" w:cstheme="minorBidi"/>
          <w:noProof/>
          <w:kern w:val="2"/>
          <w:sz w:val="21"/>
          <w:szCs w:val="22"/>
          <w:lang w:val="en-US" w:eastAsia="zh-CN"/>
        </w:rPr>
        <w:tab/>
      </w:r>
      <w:r>
        <w:rPr>
          <w:noProof/>
        </w:rPr>
        <w:t>SS_NSCE_</w:t>
      </w:r>
      <w:r w:rsidRPr="004E5AA1">
        <w:rPr>
          <w:noProof/>
          <w:lang w:val="en-US" w:eastAsia="zh-CN"/>
        </w:rPr>
        <w:t xml:space="preserve">NSOptimization_Subscribe </w:t>
      </w:r>
      <w:r>
        <w:rPr>
          <w:noProof/>
        </w:rPr>
        <w:t>Request operation</w:t>
      </w:r>
      <w:r>
        <w:rPr>
          <w:noProof/>
        </w:rPr>
        <w:tab/>
      </w:r>
      <w:r>
        <w:rPr>
          <w:noProof/>
        </w:rPr>
        <w:fldChar w:fldCharType="begin"/>
      </w:r>
      <w:r>
        <w:rPr>
          <w:noProof/>
        </w:rPr>
        <w:instrText xml:space="preserve"> PAGEREF _Toc125659757 \h </w:instrText>
      </w:r>
      <w:r>
        <w:rPr>
          <w:noProof/>
        </w:rPr>
      </w:r>
      <w:r>
        <w:rPr>
          <w:noProof/>
        </w:rPr>
        <w:fldChar w:fldCharType="separate"/>
      </w:r>
      <w:r>
        <w:rPr>
          <w:noProof/>
        </w:rPr>
        <w:t>44</w:t>
      </w:r>
      <w:r>
        <w:rPr>
          <w:noProof/>
        </w:rPr>
        <w:fldChar w:fldCharType="end"/>
      </w:r>
    </w:p>
    <w:p w14:paraId="3674B43E" w14:textId="77777777" w:rsidR="00DC003E" w:rsidRDefault="00DC003E">
      <w:pPr>
        <w:pStyle w:val="TOC4"/>
        <w:rPr>
          <w:rFonts w:asciiTheme="minorHAnsi" w:eastAsiaTheme="minorEastAsia" w:hAnsiTheme="minorHAnsi" w:cstheme="minorBidi"/>
          <w:noProof/>
          <w:kern w:val="2"/>
          <w:sz w:val="21"/>
          <w:szCs w:val="22"/>
          <w:lang w:val="en-US" w:eastAsia="zh-CN"/>
        </w:rPr>
      </w:pPr>
      <w:r>
        <w:rPr>
          <w:noProof/>
          <w:lang w:eastAsia="zh-CN"/>
        </w:rPr>
        <w:t>9.</w:t>
      </w:r>
      <w:r w:rsidRPr="004E5AA1">
        <w:rPr>
          <w:rFonts w:eastAsiaTheme="minorEastAsia"/>
          <w:noProof/>
          <w:lang w:val="en-US" w:eastAsia="zh-CN"/>
        </w:rPr>
        <w:t>5</w:t>
      </w:r>
      <w:r>
        <w:rPr>
          <w:noProof/>
        </w:rPr>
        <w:t>.4.</w:t>
      </w:r>
      <w:r w:rsidRPr="004E5AA1">
        <w:rPr>
          <w:rFonts w:eastAsiaTheme="minorEastAsia"/>
          <w:noProof/>
          <w:lang w:val="en-US" w:eastAsia="zh-CN"/>
        </w:rPr>
        <w:t>9</w:t>
      </w:r>
      <w:r>
        <w:rPr>
          <w:rFonts w:asciiTheme="minorHAnsi" w:eastAsiaTheme="minorEastAsia" w:hAnsiTheme="minorHAnsi" w:cstheme="minorBidi"/>
          <w:noProof/>
          <w:kern w:val="2"/>
          <w:sz w:val="21"/>
          <w:szCs w:val="22"/>
          <w:lang w:val="en-US" w:eastAsia="zh-CN"/>
        </w:rPr>
        <w:tab/>
      </w:r>
      <w:r>
        <w:rPr>
          <w:noProof/>
        </w:rPr>
        <w:t>SS_NSCE_</w:t>
      </w:r>
      <w:r w:rsidRPr="004E5AA1">
        <w:rPr>
          <w:noProof/>
          <w:lang w:val="en-US" w:eastAsia="zh-CN"/>
        </w:rPr>
        <w:t>NSOptimization</w:t>
      </w:r>
      <w:r>
        <w:rPr>
          <w:noProof/>
        </w:rPr>
        <w:t>_</w:t>
      </w:r>
      <w:r w:rsidRPr="004E5AA1">
        <w:rPr>
          <w:noProof/>
          <w:lang w:val="en-US" w:eastAsia="zh-CN"/>
        </w:rPr>
        <w:t>Notif</w:t>
      </w:r>
      <w:r w:rsidRPr="004E5AA1">
        <w:rPr>
          <w:rFonts w:eastAsiaTheme="minorEastAsia"/>
          <w:noProof/>
          <w:lang w:val="en-US" w:eastAsia="zh-CN"/>
        </w:rPr>
        <w:t>ication</w:t>
      </w:r>
      <w:r>
        <w:rPr>
          <w:noProof/>
        </w:rPr>
        <w:t xml:space="preserve"> operation</w:t>
      </w:r>
      <w:r>
        <w:rPr>
          <w:noProof/>
        </w:rPr>
        <w:tab/>
      </w:r>
      <w:r>
        <w:rPr>
          <w:noProof/>
        </w:rPr>
        <w:fldChar w:fldCharType="begin"/>
      </w:r>
      <w:r>
        <w:rPr>
          <w:noProof/>
        </w:rPr>
        <w:instrText xml:space="preserve"> PAGEREF _Toc125659758 \h </w:instrText>
      </w:r>
      <w:r>
        <w:rPr>
          <w:noProof/>
        </w:rPr>
      </w:r>
      <w:r>
        <w:rPr>
          <w:noProof/>
        </w:rPr>
        <w:fldChar w:fldCharType="separate"/>
      </w:r>
      <w:r>
        <w:rPr>
          <w:noProof/>
        </w:rPr>
        <w:t>44</w:t>
      </w:r>
      <w:r>
        <w:rPr>
          <w:noProof/>
        </w:rPr>
        <w:fldChar w:fldCharType="end"/>
      </w:r>
    </w:p>
    <w:p w14:paraId="36337D46" w14:textId="77777777" w:rsidR="00DC003E" w:rsidRDefault="00DC003E">
      <w:pPr>
        <w:pStyle w:val="TOC2"/>
        <w:rPr>
          <w:rFonts w:asciiTheme="minorHAnsi" w:eastAsiaTheme="minorEastAsia" w:hAnsiTheme="minorHAnsi" w:cstheme="minorBidi"/>
          <w:noProof/>
          <w:kern w:val="2"/>
          <w:sz w:val="21"/>
          <w:szCs w:val="22"/>
          <w:lang w:val="en-US" w:eastAsia="zh-CN"/>
        </w:rPr>
      </w:pPr>
      <w:r w:rsidRPr="004E5AA1">
        <w:rPr>
          <w:bCs/>
          <w:noProof/>
        </w:rPr>
        <w:t>9.</w:t>
      </w:r>
      <w:r w:rsidRPr="004E5AA1">
        <w:rPr>
          <w:rFonts w:eastAsiaTheme="minorEastAsia"/>
          <w:bCs/>
          <w:noProof/>
          <w:lang w:eastAsia="zh-CN"/>
        </w:rPr>
        <w:t>6</w:t>
      </w:r>
      <w:r>
        <w:rPr>
          <w:rFonts w:asciiTheme="minorHAnsi" w:eastAsiaTheme="minorEastAsia" w:hAnsiTheme="minorHAnsi" w:cstheme="minorBidi"/>
          <w:noProof/>
          <w:kern w:val="2"/>
          <w:sz w:val="21"/>
          <w:szCs w:val="22"/>
          <w:lang w:val="en-US" w:eastAsia="zh-CN"/>
        </w:rPr>
        <w:tab/>
      </w:r>
      <w:r w:rsidRPr="004E5AA1">
        <w:rPr>
          <w:bCs/>
          <w:noProof/>
        </w:rPr>
        <w:t>Discovery of management service exposure</w:t>
      </w:r>
      <w:r>
        <w:rPr>
          <w:noProof/>
        </w:rPr>
        <w:tab/>
      </w:r>
      <w:r>
        <w:rPr>
          <w:noProof/>
        </w:rPr>
        <w:fldChar w:fldCharType="begin"/>
      </w:r>
      <w:r>
        <w:rPr>
          <w:noProof/>
        </w:rPr>
        <w:instrText xml:space="preserve"> PAGEREF _Toc125659759 \h </w:instrText>
      </w:r>
      <w:r>
        <w:rPr>
          <w:noProof/>
        </w:rPr>
      </w:r>
      <w:r>
        <w:rPr>
          <w:noProof/>
        </w:rPr>
        <w:fldChar w:fldCharType="separate"/>
      </w:r>
      <w:r>
        <w:rPr>
          <w:noProof/>
        </w:rPr>
        <w:t>45</w:t>
      </w:r>
      <w:r>
        <w:rPr>
          <w:noProof/>
        </w:rPr>
        <w:fldChar w:fldCharType="end"/>
      </w:r>
    </w:p>
    <w:p w14:paraId="7059BC98" w14:textId="77777777" w:rsidR="00DC003E" w:rsidRDefault="00DC003E">
      <w:pPr>
        <w:pStyle w:val="TOC3"/>
        <w:rPr>
          <w:rFonts w:asciiTheme="minorHAnsi" w:eastAsiaTheme="minorEastAsia" w:hAnsiTheme="minorHAnsi" w:cstheme="minorBidi"/>
          <w:noProof/>
          <w:kern w:val="2"/>
          <w:sz w:val="21"/>
          <w:szCs w:val="22"/>
          <w:lang w:val="en-US" w:eastAsia="zh-CN"/>
        </w:rPr>
      </w:pPr>
      <w:r w:rsidRPr="004E5AA1">
        <w:rPr>
          <w:bCs/>
          <w:noProof/>
        </w:rPr>
        <w:t>9.</w:t>
      </w:r>
      <w:r w:rsidRPr="004E5AA1">
        <w:rPr>
          <w:rFonts w:eastAsiaTheme="minorEastAsia"/>
          <w:bCs/>
          <w:noProof/>
          <w:lang w:eastAsia="zh-CN"/>
        </w:rPr>
        <w:t>6</w:t>
      </w:r>
      <w:r w:rsidRPr="004E5AA1">
        <w:rPr>
          <w:bCs/>
          <w:noProof/>
        </w:rPr>
        <w:t>.1</w:t>
      </w:r>
      <w:r>
        <w:rPr>
          <w:rFonts w:asciiTheme="minorHAnsi" w:eastAsiaTheme="minorEastAsia" w:hAnsiTheme="minorHAnsi" w:cstheme="minorBidi"/>
          <w:noProof/>
          <w:kern w:val="2"/>
          <w:sz w:val="21"/>
          <w:szCs w:val="22"/>
          <w:lang w:val="en-US" w:eastAsia="zh-CN"/>
        </w:rPr>
        <w:tab/>
      </w:r>
      <w:r w:rsidRPr="004E5AA1">
        <w:rPr>
          <w:bCs/>
          <w:noProof/>
        </w:rPr>
        <w:t>General</w:t>
      </w:r>
      <w:r>
        <w:rPr>
          <w:noProof/>
        </w:rPr>
        <w:tab/>
      </w:r>
      <w:r>
        <w:rPr>
          <w:noProof/>
        </w:rPr>
        <w:fldChar w:fldCharType="begin"/>
      </w:r>
      <w:r>
        <w:rPr>
          <w:noProof/>
        </w:rPr>
        <w:instrText xml:space="preserve"> PAGEREF _Toc125659760 \h </w:instrText>
      </w:r>
      <w:r>
        <w:rPr>
          <w:noProof/>
        </w:rPr>
      </w:r>
      <w:r>
        <w:rPr>
          <w:noProof/>
        </w:rPr>
        <w:fldChar w:fldCharType="separate"/>
      </w:r>
      <w:r>
        <w:rPr>
          <w:noProof/>
        </w:rPr>
        <w:t>45</w:t>
      </w:r>
      <w:r>
        <w:rPr>
          <w:noProof/>
        </w:rPr>
        <w:fldChar w:fldCharType="end"/>
      </w:r>
    </w:p>
    <w:p w14:paraId="3DA50F13" w14:textId="77777777" w:rsidR="00DC003E" w:rsidRDefault="00DC003E">
      <w:pPr>
        <w:pStyle w:val="TOC3"/>
        <w:rPr>
          <w:rFonts w:asciiTheme="minorHAnsi" w:eastAsiaTheme="minorEastAsia" w:hAnsiTheme="minorHAnsi" w:cstheme="minorBidi"/>
          <w:noProof/>
          <w:kern w:val="2"/>
          <w:sz w:val="21"/>
          <w:szCs w:val="22"/>
          <w:lang w:val="en-US" w:eastAsia="zh-CN"/>
        </w:rPr>
      </w:pPr>
      <w:r w:rsidRPr="004E5AA1">
        <w:rPr>
          <w:bCs/>
          <w:noProof/>
        </w:rPr>
        <w:t>9.</w:t>
      </w:r>
      <w:r w:rsidRPr="004E5AA1">
        <w:rPr>
          <w:rFonts w:eastAsiaTheme="minorEastAsia"/>
          <w:bCs/>
          <w:noProof/>
          <w:lang w:eastAsia="zh-CN"/>
        </w:rPr>
        <w:t>6</w:t>
      </w:r>
      <w:r w:rsidRPr="004E5AA1">
        <w:rPr>
          <w:bCs/>
          <w:noProof/>
        </w:rPr>
        <w:t>.2</w:t>
      </w:r>
      <w:r>
        <w:rPr>
          <w:rFonts w:asciiTheme="minorHAnsi" w:eastAsiaTheme="minorEastAsia" w:hAnsiTheme="minorHAnsi" w:cstheme="minorBidi"/>
          <w:noProof/>
          <w:kern w:val="2"/>
          <w:sz w:val="21"/>
          <w:szCs w:val="22"/>
          <w:lang w:val="en-US" w:eastAsia="zh-CN"/>
        </w:rPr>
        <w:tab/>
      </w:r>
      <w:r w:rsidRPr="004E5AA1">
        <w:rPr>
          <w:bCs/>
          <w:noProof/>
        </w:rPr>
        <w:t>VAL-triggered MnS discovery procedure</w:t>
      </w:r>
      <w:r>
        <w:rPr>
          <w:noProof/>
        </w:rPr>
        <w:tab/>
      </w:r>
      <w:r>
        <w:rPr>
          <w:noProof/>
        </w:rPr>
        <w:fldChar w:fldCharType="begin"/>
      </w:r>
      <w:r>
        <w:rPr>
          <w:noProof/>
        </w:rPr>
        <w:instrText xml:space="preserve"> PAGEREF _Toc125659761 \h </w:instrText>
      </w:r>
      <w:r>
        <w:rPr>
          <w:noProof/>
        </w:rPr>
      </w:r>
      <w:r>
        <w:rPr>
          <w:noProof/>
        </w:rPr>
        <w:fldChar w:fldCharType="separate"/>
      </w:r>
      <w:r>
        <w:rPr>
          <w:noProof/>
        </w:rPr>
        <w:t>45</w:t>
      </w:r>
      <w:r>
        <w:rPr>
          <w:noProof/>
        </w:rPr>
        <w:fldChar w:fldCharType="end"/>
      </w:r>
    </w:p>
    <w:p w14:paraId="00402F7C" w14:textId="77777777" w:rsidR="00DC003E" w:rsidRDefault="00DC003E">
      <w:pPr>
        <w:pStyle w:val="TOC3"/>
        <w:rPr>
          <w:rFonts w:asciiTheme="minorHAnsi" w:eastAsiaTheme="minorEastAsia" w:hAnsiTheme="minorHAnsi" w:cstheme="minorBidi"/>
          <w:noProof/>
          <w:kern w:val="2"/>
          <w:sz w:val="21"/>
          <w:szCs w:val="22"/>
          <w:lang w:val="en-US" w:eastAsia="zh-CN"/>
        </w:rPr>
      </w:pPr>
      <w:r w:rsidRPr="004E5AA1">
        <w:rPr>
          <w:bCs/>
          <w:noProof/>
        </w:rPr>
        <w:t>9.</w:t>
      </w:r>
      <w:r w:rsidRPr="004E5AA1">
        <w:rPr>
          <w:rFonts w:eastAsiaTheme="minorEastAsia"/>
          <w:bCs/>
          <w:noProof/>
          <w:lang w:eastAsia="zh-CN"/>
        </w:rPr>
        <w:t>6</w:t>
      </w:r>
      <w:r w:rsidRPr="004E5AA1">
        <w:rPr>
          <w:bCs/>
          <w:noProof/>
        </w:rPr>
        <w:t>.3</w:t>
      </w:r>
      <w:r>
        <w:rPr>
          <w:rFonts w:asciiTheme="minorHAnsi" w:eastAsiaTheme="minorEastAsia" w:hAnsiTheme="minorHAnsi" w:cstheme="minorBidi"/>
          <w:noProof/>
          <w:kern w:val="2"/>
          <w:sz w:val="21"/>
          <w:szCs w:val="22"/>
          <w:lang w:val="en-US" w:eastAsia="zh-CN"/>
        </w:rPr>
        <w:tab/>
      </w:r>
      <w:r w:rsidRPr="004E5AA1">
        <w:rPr>
          <w:bCs/>
          <w:noProof/>
        </w:rPr>
        <w:t>OAM-triggered new/modified MnS discovery</w:t>
      </w:r>
      <w:r>
        <w:rPr>
          <w:noProof/>
        </w:rPr>
        <w:tab/>
      </w:r>
      <w:r>
        <w:rPr>
          <w:noProof/>
        </w:rPr>
        <w:fldChar w:fldCharType="begin"/>
      </w:r>
      <w:r>
        <w:rPr>
          <w:noProof/>
        </w:rPr>
        <w:instrText xml:space="preserve"> PAGEREF _Toc125659762 \h </w:instrText>
      </w:r>
      <w:r>
        <w:rPr>
          <w:noProof/>
        </w:rPr>
      </w:r>
      <w:r>
        <w:rPr>
          <w:noProof/>
        </w:rPr>
        <w:fldChar w:fldCharType="separate"/>
      </w:r>
      <w:r>
        <w:rPr>
          <w:noProof/>
        </w:rPr>
        <w:t>46</w:t>
      </w:r>
      <w:r>
        <w:rPr>
          <w:noProof/>
        </w:rPr>
        <w:fldChar w:fldCharType="end"/>
      </w:r>
    </w:p>
    <w:p w14:paraId="396A6AE2" w14:textId="77777777" w:rsidR="00DC003E" w:rsidRDefault="00DC003E">
      <w:pPr>
        <w:pStyle w:val="TOC3"/>
        <w:rPr>
          <w:rFonts w:asciiTheme="minorHAnsi" w:eastAsiaTheme="minorEastAsia" w:hAnsiTheme="minorHAnsi" w:cstheme="minorBidi"/>
          <w:noProof/>
          <w:kern w:val="2"/>
          <w:sz w:val="21"/>
          <w:szCs w:val="22"/>
          <w:lang w:val="en-US" w:eastAsia="zh-CN"/>
        </w:rPr>
      </w:pPr>
      <w:r w:rsidRPr="004E5AA1">
        <w:rPr>
          <w:bCs/>
          <w:noProof/>
        </w:rPr>
        <w:t>9.</w:t>
      </w:r>
      <w:r w:rsidRPr="004E5AA1">
        <w:rPr>
          <w:rFonts w:eastAsiaTheme="minorEastAsia"/>
          <w:bCs/>
          <w:noProof/>
          <w:lang w:eastAsia="zh-CN"/>
        </w:rPr>
        <w:t>6</w:t>
      </w:r>
      <w:r w:rsidRPr="004E5AA1">
        <w:rPr>
          <w:bCs/>
          <w:noProof/>
        </w:rPr>
        <w:t>.4</w:t>
      </w:r>
      <w:r>
        <w:rPr>
          <w:rFonts w:asciiTheme="minorHAnsi" w:eastAsiaTheme="minorEastAsia" w:hAnsiTheme="minorHAnsi" w:cstheme="minorBidi"/>
          <w:noProof/>
          <w:kern w:val="2"/>
          <w:sz w:val="21"/>
          <w:szCs w:val="22"/>
          <w:lang w:val="en-US" w:eastAsia="zh-CN"/>
        </w:rPr>
        <w:tab/>
      </w:r>
      <w:r w:rsidRPr="004E5AA1">
        <w:rPr>
          <w:bCs/>
          <w:noProof/>
        </w:rPr>
        <w:t>Information flows</w:t>
      </w:r>
      <w:r>
        <w:rPr>
          <w:noProof/>
        </w:rPr>
        <w:tab/>
      </w:r>
      <w:r>
        <w:rPr>
          <w:noProof/>
        </w:rPr>
        <w:fldChar w:fldCharType="begin"/>
      </w:r>
      <w:r>
        <w:rPr>
          <w:noProof/>
        </w:rPr>
        <w:instrText xml:space="preserve"> PAGEREF _Toc125659763 \h </w:instrText>
      </w:r>
      <w:r>
        <w:rPr>
          <w:noProof/>
        </w:rPr>
      </w:r>
      <w:r>
        <w:rPr>
          <w:noProof/>
        </w:rPr>
        <w:fldChar w:fldCharType="separate"/>
      </w:r>
      <w:r>
        <w:rPr>
          <w:noProof/>
        </w:rPr>
        <w:t>47</w:t>
      </w:r>
      <w:r>
        <w:rPr>
          <w:noProof/>
        </w:rPr>
        <w:fldChar w:fldCharType="end"/>
      </w:r>
    </w:p>
    <w:p w14:paraId="42933AD7" w14:textId="77777777" w:rsidR="00DC003E" w:rsidRDefault="00DC003E">
      <w:pPr>
        <w:pStyle w:val="TOC4"/>
        <w:rPr>
          <w:rFonts w:asciiTheme="minorHAnsi" w:eastAsiaTheme="minorEastAsia" w:hAnsiTheme="minorHAnsi" w:cstheme="minorBidi"/>
          <w:noProof/>
          <w:kern w:val="2"/>
          <w:sz w:val="21"/>
          <w:szCs w:val="22"/>
          <w:lang w:val="en-US" w:eastAsia="zh-CN"/>
        </w:rPr>
      </w:pPr>
      <w:r w:rsidRPr="004E5AA1">
        <w:rPr>
          <w:bCs/>
          <w:noProof/>
        </w:rPr>
        <w:t>9.</w:t>
      </w:r>
      <w:r w:rsidRPr="004E5AA1">
        <w:rPr>
          <w:rFonts w:eastAsiaTheme="minorEastAsia"/>
          <w:bCs/>
          <w:noProof/>
          <w:lang w:eastAsia="zh-CN"/>
        </w:rPr>
        <w:t>6</w:t>
      </w:r>
      <w:r w:rsidRPr="004E5AA1">
        <w:rPr>
          <w:bCs/>
          <w:noProof/>
        </w:rPr>
        <w:t>.4.1</w:t>
      </w:r>
      <w:r>
        <w:rPr>
          <w:rFonts w:asciiTheme="minorHAnsi" w:eastAsiaTheme="minorEastAsia" w:hAnsiTheme="minorHAnsi" w:cstheme="minorBidi"/>
          <w:noProof/>
          <w:kern w:val="2"/>
          <w:sz w:val="21"/>
          <w:szCs w:val="22"/>
          <w:lang w:val="en-US" w:eastAsia="zh-CN"/>
        </w:rPr>
        <w:tab/>
      </w:r>
      <w:r w:rsidRPr="004E5AA1">
        <w:rPr>
          <w:bCs/>
          <w:noProof/>
        </w:rPr>
        <w:t>General</w:t>
      </w:r>
      <w:r>
        <w:rPr>
          <w:noProof/>
        </w:rPr>
        <w:tab/>
      </w:r>
      <w:r>
        <w:rPr>
          <w:noProof/>
        </w:rPr>
        <w:fldChar w:fldCharType="begin"/>
      </w:r>
      <w:r>
        <w:rPr>
          <w:noProof/>
        </w:rPr>
        <w:instrText xml:space="preserve"> PAGEREF _Toc125659764 \h </w:instrText>
      </w:r>
      <w:r>
        <w:rPr>
          <w:noProof/>
        </w:rPr>
      </w:r>
      <w:r>
        <w:rPr>
          <w:noProof/>
        </w:rPr>
        <w:fldChar w:fldCharType="separate"/>
      </w:r>
      <w:r>
        <w:rPr>
          <w:noProof/>
        </w:rPr>
        <w:t>47</w:t>
      </w:r>
      <w:r>
        <w:rPr>
          <w:noProof/>
        </w:rPr>
        <w:fldChar w:fldCharType="end"/>
      </w:r>
    </w:p>
    <w:p w14:paraId="2545310F" w14:textId="77777777" w:rsidR="00DC003E" w:rsidRDefault="00DC003E">
      <w:pPr>
        <w:pStyle w:val="TOC4"/>
        <w:rPr>
          <w:rFonts w:asciiTheme="minorHAnsi" w:eastAsiaTheme="minorEastAsia" w:hAnsiTheme="minorHAnsi" w:cstheme="minorBidi"/>
          <w:noProof/>
          <w:kern w:val="2"/>
          <w:sz w:val="21"/>
          <w:szCs w:val="22"/>
          <w:lang w:val="en-US" w:eastAsia="zh-CN"/>
        </w:rPr>
      </w:pPr>
      <w:r w:rsidRPr="004E5AA1">
        <w:rPr>
          <w:bCs/>
          <w:noProof/>
        </w:rPr>
        <w:t>9.</w:t>
      </w:r>
      <w:r w:rsidRPr="004E5AA1">
        <w:rPr>
          <w:rFonts w:eastAsiaTheme="minorEastAsia"/>
          <w:bCs/>
          <w:noProof/>
          <w:lang w:eastAsia="zh-CN"/>
        </w:rPr>
        <w:t>6</w:t>
      </w:r>
      <w:r w:rsidRPr="004E5AA1">
        <w:rPr>
          <w:bCs/>
          <w:noProof/>
        </w:rPr>
        <w:t>.4.2</w:t>
      </w:r>
      <w:r>
        <w:rPr>
          <w:rFonts w:asciiTheme="minorHAnsi" w:eastAsiaTheme="minorEastAsia" w:hAnsiTheme="minorHAnsi" w:cstheme="minorBidi"/>
          <w:noProof/>
          <w:kern w:val="2"/>
          <w:sz w:val="21"/>
          <w:szCs w:val="22"/>
          <w:lang w:val="en-US" w:eastAsia="zh-CN"/>
        </w:rPr>
        <w:tab/>
      </w:r>
      <w:r w:rsidRPr="004E5AA1">
        <w:rPr>
          <w:bCs/>
          <w:noProof/>
        </w:rPr>
        <w:t>Management service discovery subscribe request</w:t>
      </w:r>
      <w:r>
        <w:rPr>
          <w:noProof/>
        </w:rPr>
        <w:tab/>
      </w:r>
      <w:r>
        <w:rPr>
          <w:noProof/>
        </w:rPr>
        <w:fldChar w:fldCharType="begin"/>
      </w:r>
      <w:r>
        <w:rPr>
          <w:noProof/>
        </w:rPr>
        <w:instrText xml:space="preserve"> PAGEREF _Toc125659765 \h </w:instrText>
      </w:r>
      <w:r>
        <w:rPr>
          <w:noProof/>
        </w:rPr>
      </w:r>
      <w:r>
        <w:rPr>
          <w:noProof/>
        </w:rPr>
        <w:fldChar w:fldCharType="separate"/>
      </w:r>
      <w:r>
        <w:rPr>
          <w:noProof/>
        </w:rPr>
        <w:t>47</w:t>
      </w:r>
      <w:r>
        <w:rPr>
          <w:noProof/>
        </w:rPr>
        <w:fldChar w:fldCharType="end"/>
      </w:r>
    </w:p>
    <w:p w14:paraId="6A77D5F4" w14:textId="77777777" w:rsidR="00DC003E" w:rsidRDefault="00DC003E">
      <w:pPr>
        <w:pStyle w:val="TOC4"/>
        <w:rPr>
          <w:rFonts w:asciiTheme="minorHAnsi" w:eastAsiaTheme="minorEastAsia" w:hAnsiTheme="minorHAnsi" w:cstheme="minorBidi"/>
          <w:noProof/>
          <w:kern w:val="2"/>
          <w:sz w:val="21"/>
          <w:szCs w:val="22"/>
          <w:lang w:val="en-US" w:eastAsia="zh-CN"/>
        </w:rPr>
      </w:pPr>
      <w:r w:rsidRPr="004E5AA1">
        <w:rPr>
          <w:bCs/>
          <w:noProof/>
        </w:rPr>
        <w:t>9.</w:t>
      </w:r>
      <w:r w:rsidRPr="004E5AA1">
        <w:rPr>
          <w:rFonts w:eastAsiaTheme="minorEastAsia"/>
          <w:bCs/>
          <w:noProof/>
          <w:lang w:eastAsia="zh-CN"/>
        </w:rPr>
        <w:t>6</w:t>
      </w:r>
      <w:r w:rsidRPr="004E5AA1">
        <w:rPr>
          <w:bCs/>
          <w:noProof/>
        </w:rPr>
        <w:t>.4.3</w:t>
      </w:r>
      <w:r>
        <w:rPr>
          <w:rFonts w:asciiTheme="minorHAnsi" w:eastAsiaTheme="minorEastAsia" w:hAnsiTheme="minorHAnsi" w:cstheme="minorBidi"/>
          <w:noProof/>
          <w:kern w:val="2"/>
          <w:sz w:val="21"/>
          <w:szCs w:val="22"/>
          <w:lang w:val="en-US" w:eastAsia="zh-CN"/>
        </w:rPr>
        <w:tab/>
      </w:r>
      <w:r w:rsidRPr="004E5AA1">
        <w:rPr>
          <w:bCs/>
          <w:noProof/>
        </w:rPr>
        <w:t>Management service discovery subscribe response</w:t>
      </w:r>
      <w:r>
        <w:rPr>
          <w:noProof/>
        </w:rPr>
        <w:tab/>
      </w:r>
      <w:r>
        <w:rPr>
          <w:noProof/>
        </w:rPr>
        <w:fldChar w:fldCharType="begin"/>
      </w:r>
      <w:r>
        <w:rPr>
          <w:noProof/>
        </w:rPr>
        <w:instrText xml:space="preserve"> PAGEREF _Toc125659766 \h </w:instrText>
      </w:r>
      <w:r>
        <w:rPr>
          <w:noProof/>
        </w:rPr>
      </w:r>
      <w:r>
        <w:rPr>
          <w:noProof/>
        </w:rPr>
        <w:fldChar w:fldCharType="separate"/>
      </w:r>
      <w:r>
        <w:rPr>
          <w:noProof/>
        </w:rPr>
        <w:t>47</w:t>
      </w:r>
      <w:r>
        <w:rPr>
          <w:noProof/>
        </w:rPr>
        <w:fldChar w:fldCharType="end"/>
      </w:r>
    </w:p>
    <w:p w14:paraId="1257D2C0" w14:textId="77777777" w:rsidR="00DC003E" w:rsidRDefault="00DC003E">
      <w:pPr>
        <w:pStyle w:val="TOC4"/>
        <w:rPr>
          <w:rFonts w:asciiTheme="minorHAnsi" w:eastAsiaTheme="minorEastAsia" w:hAnsiTheme="minorHAnsi" w:cstheme="minorBidi"/>
          <w:noProof/>
          <w:kern w:val="2"/>
          <w:sz w:val="21"/>
          <w:szCs w:val="22"/>
          <w:lang w:val="en-US" w:eastAsia="zh-CN"/>
        </w:rPr>
      </w:pPr>
      <w:r w:rsidRPr="004E5AA1">
        <w:rPr>
          <w:bCs/>
          <w:noProof/>
        </w:rPr>
        <w:t>9.</w:t>
      </w:r>
      <w:r w:rsidRPr="004E5AA1">
        <w:rPr>
          <w:rFonts w:eastAsiaTheme="minorEastAsia"/>
          <w:bCs/>
          <w:noProof/>
          <w:lang w:eastAsia="zh-CN"/>
        </w:rPr>
        <w:t>6</w:t>
      </w:r>
      <w:r w:rsidRPr="004E5AA1">
        <w:rPr>
          <w:bCs/>
          <w:noProof/>
        </w:rPr>
        <w:t>.4.4</w:t>
      </w:r>
      <w:r>
        <w:rPr>
          <w:rFonts w:asciiTheme="minorHAnsi" w:eastAsiaTheme="minorEastAsia" w:hAnsiTheme="minorHAnsi" w:cstheme="minorBidi"/>
          <w:noProof/>
          <w:kern w:val="2"/>
          <w:sz w:val="21"/>
          <w:szCs w:val="22"/>
          <w:lang w:val="en-US" w:eastAsia="zh-CN"/>
        </w:rPr>
        <w:tab/>
      </w:r>
      <w:r w:rsidRPr="004E5AA1">
        <w:rPr>
          <w:bCs/>
          <w:noProof/>
        </w:rPr>
        <w:t>Management service discovery notify</w:t>
      </w:r>
      <w:r>
        <w:rPr>
          <w:noProof/>
        </w:rPr>
        <w:tab/>
      </w:r>
      <w:r>
        <w:rPr>
          <w:noProof/>
        </w:rPr>
        <w:fldChar w:fldCharType="begin"/>
      </w:r>
      <w:r>
        <w:rPr>
          <w:noProof/>
        </w:rPr>
        <w:instrText xml:space="preserve"> PAGEREF _Toc125659767 \h </w:instrText>
      </w:r>
      <w:r>
        <w:rPr>
          <w:noProof/>
        </w:rPr>
      </w:r>
      <w:r>
        <w:rPr>
          <w:noProof/>
        </w:rPr>
        <w:fldChar w:fldCharType="separate"/>
      </w:r>
      <w:r>
        <w:rPr>
          <w:noProof/>
        </w:rPr>
        <w:t>48</w:t>
      </w:r>
      <w:r>
        <w:rPr>
          <w:noProof/>
        </w:rPr>
        <w:fldChar w:fldCharType="end"/>
      </w:r>
    </w:p>
    <w:p w14:paraId="4E3CD2CF" w14:textId="77777777" w:rsidR="00DC003E" w:rsidRDefault="00DC003E">
      <w:pPr>
        <w:pStyle w:val="TOC3"/>
        <w:rPr>
          <w:rFonts w:asciiTheme="minorHAnsi" w:eastAsiaTheme="minorEastAsia" w:hAnsiTheme="minorHAnsi" w:cstheme="minorBidi"/>
          <w:noProof/>
          <w:kern w:val="2"/>
          <w:sz w:val="21"/>
          <w:szCs w:val="22"/>
          <w:lang w:val="en-US" w:eastAsia="zh-CN"/>
        </w:rPr>
      </w:pPr>
      <w:r w:rsidRPr="004E5AA1">
        <w:rPr>
          <w:bCs/>
          <w:noProof/>
        </w:rPr>
        <w:t>9.</w:t>
      </w:r>
      <w:r w:rsidRPr="004E5AA1">
        <w:rPr>
          <w:rFonts w:eastAsiaTheme="minorEastAsia"/>
          <w:bCs/>
          <w:noProof/>
          <w:lang w:eastAsia="zh-CN"/>
        </w:rPr>
        <w:t>6</w:t>
      </w:r>
      <w:r w:rsidRPr="004E5AA1">
        <w:rPr>
          <w:bCs/>
          <w:noProof/>
        </w:rPr>
        <w:t>.5</w:t>
      </w:r>
      <w:r>
        <w:rPr>
          <w:rFonts w:asciiTheme="minorHAnsi" w:eastAsiaTheme="minorEastAsia" w:hAnsiTheme="minorHAnsi" w:cstheme="minorBidi"/>
          <w:noProof/>
          <w:kern w:val="2"/>
          <w:sz w:val="21"/>
          <w:szCs w:val="22"/>
          <w:lang w:val="en-US" w:eastAsia="zh-CN"/>
        </w:rPr>
        <w:tab/>
      </w:r>
      <w:r w:rsidRPr="004E5AA1">
        <w:rPr>
          <w:bCs/>
          <w:noProof/>
        </w:rPr>
        <w:t>APIs</w:t>
      </w:r>
      <w:r>
        <w:rPr>
          <w:noProof/>
        </w:rPr>
        <w:tab/>
      </w:r>
      <w:r>
        <w:rPr>
          <w:noProof/>
        </w:rPr>
        <w:fldChar w:fldCharType="begin"/>
      </w:r>
      <w:r>
        <w:rPr>
          <w:noProof/>
        </w:rPr>
        <w:instrText xml:space="preserve"> PAGEREF _Toc125659768 \h </w:instrText>
      </w:r>
      <w:r>
        <w:rPr>
          <w:noProof/>
        </w:rPr>
      </w:r>
      <w:r>
        <w:rPr>
          <w:noProof/>
        </w:rPr>
        <w:fldChar w:fldCharType="separate"/>
      </w:r>
      <w:r>
        <w:rPr>
          <w:noProof/>
        </w:rPr>
        <w:t>48</w:t>
      </w:r>
      <w:r>
        <w:rPr>
          <w:noProof/>
        </w:rPr>
        <w:fldChar w:fldCharType="end"/>
      </w:r>
    </w:p>
    <w:p w14:paraId="0E703ED9" w14:textId="77777777" w:rsidR="00DC003E" w:rsidRDefault="00DC003E">
      <w:pPr>
        <w:pStyle w:val="TOC4"/>
        <w:rPr>
          <w:rFonts w:asciiTheme="minorHAnsi" w:eastAsiaTheme="minorEastAsia" w:hAnsiTheme="minorHAnsi" w:cstheme="minorBidi"/>
          <w:noProof/>
          <w:kern w:val="2"/>
          <w:sz w:val="21"/>
          <w:szCs w:val="22"/>
          <w:lang w:val="en-US" w:eastAsia="zh-CN"/>
        </w:rPr>
      </w:pPr>
      <w:r w:rsidRPr="004E5AA1">
        <w:rPr>
          <w:bCs/>
          <w:noProof/>
        </w:rPr>
        <w:t>9.</w:t>
      </w:r>
      <w:r w:rsidRPr="004E5AA1">
        <w:rPr>
          <w:rFonts w:eastAsiaTheme="minorEastAsia"/>
          <w:bCs/>
          <w:noProof/>
          <w:lang w:eastAsia="zh-CN"/>
        </w:rPr>
        <w:t>6</w:t>
      </w:r>
      <w:r w:rsidRPr="004E5AA1">
        <w:rPr>
          <w:bCs/>
          <w:noProof/>
        </w:rPr>
        <w:t>.5.1</w:t>
      </w:r>
      <w:r>
        <w:rPr>
          <w:rFonts w:asciiTheme="minorHAnsi" w:eastAsiaTheme="minorEastAsia" w:hAnsiTheme="minorHAnsi" w:cstheme="minorBidi"/>
          <w:noProof/>
          <w:kern w:val="2"/>
          <w:sz w:val="21"/>
          <w:szCs w:val="22"/>
          <w:lang w:val="en-US" w:eastAsia="zh-CN"/>
        </w:rPr>
        <w:tab/>
      </w:r>
      <w:r w:rsidRPr="004E5AA1">
        <w:rPr>
          <w:bCs/>
          <w:noProof/>
        </w:rPr>
        <w:t>SS_NSCE_Management_Service Discovery</w:t>
      </w:r>
      <w:r>
        <w:rPr>
          <w:noProof/>
        </w:rPr>
        <w:tab/>
      </w:r>
      <w:r>
        <w:rPr>
          <w:noProof/>
        </w:rPr>
        <w:fldChar w:fldCharType="begin"/>
      </w:r>
      <w:r>
        <w:rPr>
          <w:noProof/>
        </w:rPr>
        <w:instrText xml:space="preserve"> PAGEREF _Toc125659769 \h </w:instrText>
      </w:r>
      <w:r>
        <w:rPr>
          <w:noProof/>
        </w:rPr>
      </w:r>
      <w:r>
        <w:rPr>
          <w:noProof/>
        </w:rPr>
        <w:fldChar w:fldCharType="separate"/>
      </w:r>
      <w:r>
        <w:rPr>
          <w:noProof/>
        </w:rPr>
        <w:t>48</w:t>
      </w:r>
      <w:r>
        <w:rPr>
          <w:noProof/>
        </w:rPr>
        <w:fldChar w:fldCharType="end"/>
      </w:r>
    </w:p>
    <w:p w14:paraId="0327B0AD" w14:textId="77777777" w:rsidR="00DC003E" w:rsidRDefault="00DC003E">
      <w:pPr>
        <w:pStyle w:val="TOC5"/>
        <w:rPr>
          <w:rFonts w:asciiTheme="minorHAnsi" w:eastAsiaTheme="minorEastAsia" w:hAnsiTheme="minorHAnsi" w:cstheme="minorBidi"/>
          <w:noProof/>
          <w:kern w:val="2"/>
          <w:sz w:val="21"/>
          <w:szCs w:val="22"/>
          <w:lang w:val="en-US" w:eastAsia="zh-CN"/>
        </w:rPr>
      </w:pPr>
      <w:r w:rsidRPr="004E5AA1">
        <w:rPr>
          <w:bCs/>
          <w:noProof/>
        </w:rPr>
        <w:t>9.</w:t>
      </w:r>
      <w:r w:rsidRPr="004E5AA1">
        <w:rPr>
          <w:rFonts w:eastAsiaTheme="minorEastAsia"/>
          <w:bCs/>
          <w:noProof/>
          <w:lang w:eastAsia="zh-CN"/>
        </w:rPr>
        <w:t>6</w:t>
      </w:r>
      <w:r w:rsidRPr="004E5AA1">
        <w:rPr>
          <w:bCs/>
          <w:noProof/>
        </w:rPr>
        <w:t>.5.1.1</w:t>
      </w:r>
      <w:r>
        <w:rPr>
          <w:rFonts w:asciiTheme="minorHAnsi" w:eastAsiaTheme="minorEastAsia" w:hAnsiTheme="minorHAnsi" w:cstheme="minorBidi"/>
          <w:noProof/>
          <w:kern w:val="2"/>
          <w:sz w:val="21"/>
          <w:szCs w:val="22"/>
          <w:lang w:val="en-US" w:eastAsia="zh-CN"/>
        </w:rPr>
        <w:tab/>
      </w:r>
      <w:r w:rsidRPr="004E5AA1">
        <w:rPr>
          <w:bCs/>
          <w:noProof/>
        </w:rPr>
        <w:t>General</w:t>
      </w:r>
      <w:r>
        <w:rPr>
          <w:noProof/>
        </w:rPr>
        <w:tab/>
      </w:r>
      <w:r>
        <w:rPr>
          <w:noProof/>
        </w:rPr>
        <w:fldChar w:fldCharType="begin"/>
      </w:r>
      <w:r>
        <w:rPr>
          <w:noProof/>
        </w:rPr>
        <w:instrText xml:space="preserve"> PAGEREF _Toc125659770 \h </w:instrText>
      </w:r>
      <w:r>
        <w:rPr>
          <w:noProof/>
        </w:rPr>
      </w:r>
      <w:r>
        <w:rPr>
          <w:noProof/>
        </w:rPr>
        <w:fldChar w:fldCharType="separate"/>
      </w:r>
      <w:r>
        <w:rPr>
          <w:noProof/>
        </w:rPr>
        <w:t>48</w:t>
      </w:r>
      <w:r>
        <w:rPr>
          <w:noProof/>
        </w:rPr>
        <w:fldChar w:fldCharType="end"/>
      </w:r>
    </w:p>
    <w:p w14:paraId="24B185E9" w14:textId="77777777" w:rsidR="00DC003E" w:rsidRDefault="00DC003E">
      <w:pPr>
        <w:pStyle w:val="TOC5"/>
        <w:rPr>
          <w:rFonts w:asciiTheme="minorHAnsi" w:eastAsiaTheme="minorEastAsia" w:hAnsiTheme="minorHAnsi" w:cstheme="minorBidi"/>
          <w:noProof/>
          <w:kern w:val="2"/>
          <w:sz w:val="21"/>
          <w:szCs w:val="22"/>
          <w:lang w:val="en-US" w:eastAsia="zh-CN"/>
        </w:rPr>
      </w:pPr>
      <w:r w:rsidRPr="004E5AA1">
        <w:rPr>
          <w:bCs/>
          <w:noProof/>
        </w:rPr>
        <w:t>9.</w:t>
      </w:r>
      <w:r w:rsidRPr="004E5AA1">
        <w:rPr>
          <w:rFonts w:eastAsiaTheme="minorEastAsia"/>
          <w:bCs/>
          <w:noProof/>
          <w:lang w:eastAsia="zh-CN"/>
        </w:rPr>
        <w:t>6</w:t>
      </w:r>
      <w:r w:rsidRPr="004E5AA1">
        <w:rPr>
          <w:bCs/>
          <w:noProof/>
        </w:rPr>
        <w:t>.5.1.2</w:t>
      </w:r>
      <w:r>
        <w:rPr>
          <w:rFonts w:asciiTheme="minorHAnsi" w:eastAsiaTheme="minorEastAsia" w:hAnsiTheme="minorHAnsi" w:cstheme="minorBidi"/>
          <w:noProof/>
          <w:kern w:val="2"/>
          <w:sz w:val="21"/>
          <w:szCs w:val="22"/>
          <w:lang w:val="en-US" w:eastAsia="zh-CN"/>
        </w:rPr>
        <w:tab/>
      </w:r>
      <w:r w:rsidRPr="004E5AA1">
        <w:rPr>
          <w:bCs/>
          <w:noProof/>
        </w:rPr>
        <w:t>SS_NSCE_Management_Service Discovery</w:t>
      </w:r>
      <w:r>
        <w:rPr>
          <w:noProof/>
        </w:rPr>
        <w:tab/>
      </w:r>
      <w:r>
        <w:rPr>
          <w:noProof/>
        </w:rPr>
        <w:fldChar w:fldCharType="begin"/>
      </w:r>
      <w:r>
        <w:rPr>
          <w:noProof/>
        </w:rPr>
        <w:instrText xml:space="preserve"> PAGEREF _Toc125659771 \h </w:instrText>
      </w:r>
      <w:r>
        <w:rPr>
          <w:noProof/>
        </w:rPr>
      </w:r>
      <w:r>
        <w:rPr>
          <w:noProof/>
        </w:rPr>
        <w:fldChar w:fldCharType="separate"/>
      </w:r>
      <w:r>
        <w:rPr>
          <w:noProof/>
        </w:rPr>
        <w:t>48</w:t>
      </w:r>
      <w:r>
        <w:rPr>
          <w:noProof/>
        </w:rPr>
        <w:fldChar w:fldCharType="end"/>
      </w:r>
    </w:p>
    <w:p w14:paraId="496B03CD" w14:textId="77777777" w:rsidR="00DC003E" w:rsidRDefault="00DC003E">
      <w:pPr>
        <w:pStyle w:val="TOC2"/>
        <w:rPr>
          <w:rFonts w:asciiTheme="minorHAnsi" w:eastAsiaTheme="minorEastAsia" w:hAnsiTheme="minorHAnsi" w:cstheme="minorBidi"/>
          <w:noProof/>
          <w:kern w:val="2"/>
          <w:sz w:val="21"/>
          <w:szCs w:val="22"/>
          <w:lang w:val="en-US" w:eastAsia="zh-CN"/>
        </w:rPr>
      </w:pPr>
      <w:r w:rsidRPr="004E5AA1">
        <w:rPr>
          <w:bCs/>
          <w:noProof/>
        </w:rPr>
        <w:t>9.</w:t>
      </w:r>
      <w:r w:rsidRPr="004E5AA1">
        <w:rPr>
          <w:rFonts w:eastAsiaTheme="minorEastAsia"/>
          <w:bCs/>
          <w:noProof/>
          <w:lang w:eastAsia="zh-CN"/>
        </w:rPr>
        <w:t>7</w:t>
      </w:r>
      <w:r>
        <w:rPr>
          <w:rFonts w:asciiTheme="minorHAnsi" w:eastAsiaTheme="minorEastAsia" w:hAnsiTheme="minorHAnsi" w:cstheme="minorBidi"/>
          <w:noProof/>
          <w:kern w:val="2"/>
          <w:sz w:val="21"/>
          <w:szCs w:val="22"/>
          <w:lang w:val="en-US" w:eastAsia="zh-CN"/>
        </w:rPr>
        <w:tab/>
      </w:r>
      <w:r w:rsidRPr="004E5AA1">
        <w:rPr>
          <w:bCs/>
          <w:noProof/>
        </w:rPr>
        <w:t>Network slice related performance and analytics monitoring</w:t>
      </w:r>
      <w:r>
        <w:rPr>
          <w:noProof/>
        </w:rPr>
        <w:tab/>
      </w:r>
      <w:r>
        <w:rPr>
          <w:noProof/>
        </w:rPr>
        <w:fldChar w:fldCharType="begin"/>
      </w:r>
      <w:r>
        <w:rPr>
          <w:noProof/>
        </w:rPr>
        <w:instrText xml:space="preserve"> PAGEREF _Toc125659772 \h </w:instrText>
      </w:r>
      <w:r>
        <w:rPr>
          <w:noProof/>
        </w:rPr>
      </w:r>
      <w:r>
        <w:rPr>
          <w:noProof/>
        </w:rPr>
        <w:fldChar w:fldCharType="separate"/>
      </w:r>
      <w:r>
        <w:rPr>
          <w:noProof/>
        </w:rPr>
        <w:t>48</w:t>
      </w:r>
      <w:r>
        <w:rPr>
          <w:noProof/>
        </w:rPr>
        <w:fldChar w:fldCharType="end"/>
      </w:r>
    </w:p>
    <w:p w14:paraId="297DBD3F" w14:textId="77777777" w:rsidR="00DC003E" w:rsidRDefault="00DC003E">
      <w:pPr>
        <w:pStyle w:val="TOC3"/>
        <w:rPr>
          <w:rFonts w:asciiTheme="minorHAnsi" w:eastAsiaTheme="minorEastAsia" w:hAnsiTheme="minorHAnsi" w:cstheme="minorBidi"/>
          <w:noProof/>
          <w:kern w:val="2"/>
          <w:sz w:val="21"/>
          <w:szCs w:val="22"/>
          <w:lang w:val="en-US" w:eastAsia="zh-CN"/>
        </w:rPr>
      </w:pPr>
      <w:r w:rsidRPr="004E5AA1">
        <w:rPr>
          <w:bCs/>
          <w:noProof/>
        </w:rPr>
        <w:t>9.</w:t>
      </w:r>
      <w:r w:rsidRPr="004E5AA1">
        <w:rPr>
          <w:rFonts w:eastAsiaTheme="minorEastAsia"/>
          <w:bCs/>
          <w:noProof/>
          <w:lang w:eastAsia="zh-CN"/>
        </w:rPr>
        <w:t>7</w:t>
      </w:r>
      <w:r w:rsidRPr="004E5AA1">
        <w:rPr>
          <w:bCs/>
          <w:noProof/>
        </w:rPr>
        <w:t>.1</w:t>
      </w:r>
      <w:r>
        <w:rPr>
          <w:rFonts w:asciiTheme="minorHAnsi" w:eastAsiaTheme="minorEastAsia" w:hAnsiTheme="minorHAnsi" w:cstheme="minorBidi"/>
          <w:noProof/>
          <w:kern w:val="2"/>
          <w:sz w:val="21"/>
          <w:szCs w:val="22"/>
          <w:lang w:val="en-US" w:eastAsia="zh-CN"/>
        </w:rPr>
        <w:tab/>
      </w:r>
      <w:r w:rsidRPr="004E5AA1">
        <w:rPr>
          <w:bCs/>
          <w:noProof/>
        </w:rPr>
        <w:t>General</w:t>
      </w:r>
      <w:r>
        <w:rPr>
          <w:noProof/>
        </w:rPr>
        <w:tab/>
      </w:r>
      <w:r>
        <w:rPr>
          <w:noProof/>
        </w:rPr>
        <w:fldChar w:fldCharType="begin"/>
      </w:r>
      <w:r>
        <w:rPr>
          <w:noProof/>
        </w:rPr>
        <w:instrText xml:space="preserve"> PAGEREF _Toc125659773 \h </w:instrText>
      </w:r>
      <w:r>
        <w:rPr>
          <w:noProof/>
        </w:rPr>
      </w:r>
      <w:r>
        <w:rPr>
          <w:noProof/>
        </w:rPr>
        <w:fldChar w:fldCharType="separate"/>
      </w:r>
      <w:r>
        <w:rPr>
          <w:noProof/>
        </w:rPr>
        <w:t>48</w:t>
      </w:r>
      <w:r>
        <w:rPr>
          <w:noProof/>
        </w:rPr>
        <w:fldChar w:fldCharType="end"/>
      </w:r>
    </w:p>
    <w:p w14:paraId="57D1D155" w14:textId="77777777" w:rsidR="00DC003E" w:rsidRDefault="00DC003E">
      <w:pPr>
        <w:pStyle w:val="TOC3"/>
        <w:rPr>
          <w:rFonts w:asciiTheme="minorHAnsi" w:eastAsiaTheme="minorEastAsia" w:hAnsiTheme="minorHAnsi" w:cstheme="minorBidi"/>
          <w:noProof/>
          <w:kern w:val="2"/>
          <w:sz w:val="21"/>
          <w:szCs w:val="22"/>
          <w:lang w:val="en-US" w:eastAsia="zh-CN"/>
        </w:rPr>
      </w:pPr>
      <w:r w:rsidRPr="004E5AA1">
        <w:rPr>
          <w:bCs/>
          <w:noProof/>
        </w:rPr>
        <w:t>9.</w:t>
      </w:r>
      <w:r w:rsidRPr="004E5AA1">
        <w:rPr>
          <w:rFonts w:eastAsiaTheme="minorEastAsia"/>
          <w:bCs/>
          <w:noProof/>
          <w:lang w:eastAsia="zh-CN"/>
        </w:rPr>
        <w:t>7</w:t>
      </w:r>
      <w:r w:rsidRPr="004E5AA1">
        <w:rPr>
          <w:bCs/>
          <w:noProof/>
        </w:rPr>
        <w:t>.2</w:t>
      </w:r>
      <w:r>
        <w:rPr>
          <w:rFonts w:asciiTheme="minorHAnsi" w:eastAsiaTheme="minorEastAsia" w:hAnsiTheme="minorHAnsi" w:cstheme="minorBidi"/>
          <w:noProof/>
          <w:kern w:val="2"/>
          <w:sz w:val="21"/>
          <w:szCs w:val="22"/>
          <w:lang w:val="en-US" w:eastAsia="zh-CN"/>
        </w:rPr>
        <w:tab/>
      </w:r>
      <w:r w:rsidRPr="004E5AA1">
        <w:rPr>
          <w:bCs/>
          <w:noProof/>
        </w:rPr>
        <w:t>Procedure</w:t>
      </w:r>
      <w:r>
        <w:rPr>
          <w:noProof/>
        </w:rPr>
        <w:tab/>
      </w:r>
      <w:r>
        <w:rPr>
          <w:noProof/>
        </w:rPr>
        <w:fldChar w:fldCharType="begin"/>
      </w:r>
      <w:r>
        <w:rPr>
          <w:noProof/>
        </w:rPr>
        <w:instrText xml:space="preserve"> PAGEREF _Toc125659774 \h </w:instrText>
      </w:r>
      <w:r>
        <w:rPr>
          <w:noProof/>
        </w:rPr>
      </w:r>
      <w:r>
        <w:rPr>
          <w:noProof/>
        </w:rPr>
        <w:fldChar w:fldCharType="separate"/>
      </w:r>
      <w:r>
        <w:rPr>
          <w:noProof/>
        </w:rPr>
        <w:t>49</w:t>
      </w:r>
      <w:r>
        <w:rPr>
          <w:noProof/>
        </w:rPr>
        <w:fldChar w:fldCharType="end"/>
      </w:r>
    </w:p>
    <w:p w14:paraId="2758939B" w14:textId="77777777" w:rsidR="00DC003E" w:rsidRDefault="00DC003E">
      <w:pPr>
        <w:pStyle w:val="TOC4"/>
        <w:rPr>
          <w:rFonts w:asciiTheme="minorHAnsi" w:eastAsiaTheme="minorEastAsia" w:hAnsiTheme="minorHAnsi" w:cstheme="minorBidi"/>
          <w:noProof/>
          <w:kern w:val="2"/>
          <w:sz w:val="21"/>
          <w:szCs w:val="22"/>
          <w:lang w:val="en-US" w:eastAsia="zh-CN"/>
        </w:rPr>
      </w:pPr>
      <w:r w:rsidRPr="004E5AA1">
        <w:rPr>
          <w:bCs/>
          <w:noProof/>
        </w:rPr>
        <w:t>9.</w:t>
      </w:r>
      <w:r w:rsidRPr="004E5AA1">
        <w:rPr>
          <w:rFonts w:eastAsiaTheme="minorEastAsia"/>
          <w:bCs/>
          <w:noProof/>
          <w:lang w:eastAsia="zh-CN"/>
        </w:rPr>
        <w:t>7</w:t>
      </w:r>
      <w:r w:rsidRPr="004E5AA1">
        <w:rPr>
          <w:bCs/>
          <w:noProof/>
        </w:rPr>
        <w:t>.2.1</w:t>
      </w:r>
      <w:r>
        <w:rPr>
          <w:rFonts w:asciiTheme="minorHAnsi" w:eastAsiaTheme="minorEastAsia" w:hAnsiTheme="minorHAnsi" w:cstheme="minorBidi"/>
          <w:noProof/>
          <w:kern w:val="2"/>
          <w:sz w:val="21"/>
          <w:szCs w:val="22"/>
          <w:lang w:val="en-US" w:eastAsia="zh-CN"/>
        </w:rPr>
        <w:tab/>
      </w:r>
      <w:r w:rsidRPr="004E5AA1">
        <w:rPr>
          <w:bCs/>
          <w:noProof/>
        </w:rPr>
        <w:t>Network slice related performance and analytics monitoring request</w:t>
      </w:r>
      <w:r>
        <w:rPr>
          <w:noProof/>
        </w:rPr>
        <w:tab/>
      </w:r>
      <w:r>
        <w:rPr>
          <w:noProof/>
        </w:rPr>
        <w:fldChar w:fldCharType="begin"/>
      </w:r>
      <w:r>
        <w:rPr>
          <w:noProof/>
        </w:rPr>
        <w:instrText xml:space="preserve"> PAGEREF _Toc125659775 \h </w:instrText>
      </w:r>
      <w:r>
        <w:rPr>
          <w:noProof/>
        </w:rPr>
      </w:r>
      <w:r>
        <w:rPr>
          <w:noProof/>
        </w:rPr>
        <w:fldChar w:fldCharType="separate"/>
      </w:r>
      <w:r>
        <w:rPr>
          <w:noProof/>
        </w:rPr>
        <w:t>49</w:t>
      </w:r>
      <w:r>
        <w:rPr>
          <w:noProof/>
        </w:rPr>
        <w:fldChar w:fldCharType="end"/>
      </w:r>
    </w:p>
    <w:p w14:paraId="0C23601A" w14:textId="77777777" w:rsidR="00DC003E" w:rsidRDefault="00DC003E">
      <w:pPr>
        <w:pStyle w:val="TOC4"/>
        <w:rPr>
          <w:rFonts w:asciiTheme="minorHAnsi" w:eastAsiaTheme="minorEastAsia" w:hAnsiTheme="minorHAnsi" w:cstheme="minorBidi"/>
          <w:noProof/>
          <w:kern w:val="2"/>
          <w:sz w:val="21"/>
          <w:szCs w:val="22"/>
          <w:lang w:val="en-US" w:eastAsia="zh-CN"/>
        </w:rPr>
      </w:pPr>
      <w:r w:rsidRPr="004E5AA1">
        <w:rPr>
          <w:bCs/>
          <w:noProof/>
        </w:rPr>
        <w:t>9.</w:t>
      </w:r>
      <w:r w:rsidRPr="004E5AA1">
        <w:rPr>
          <w:rFonts w:eastAsiaTheme="minorEastAsia"/>
          <w:bCs/>
          <w:noProof/>
          <w:lang w:eastAsia="zh-CN"/>
        </w:rPr>
        <w:t>7</w:t>
      </w:r>
      <w:r w:rsidRPr="004E5AA1">
        <w:rPr>
          <w:bCs/>
          <w:noProof/>
        </w:rPr>
        <w:t>.2.2</w:t>
      </w:r>
      <w:r>
        <w:rPr>
          <w:rFonts w:asciiTheme="minorHAnsi" w:eastAsiaTheme="minorEastAsia" w:hAnsiTheme="minorHAnsi" w:cstheme="minorBidi"/>
          <w:noProof/>
          <w:kern w:val="2"/>
          <w:sz w:val="21"/>
          <w:szCs w:val="22"/>
          <w:lang w:val="en-US" w:eastAsia="zh-CN"/>
        </w:rPr>
        <w:tab/>
      </w:r>
      <w:r w:rsidRPr="004E5AA1">
        <w:rPr>
          <w:bCs/>
          <w:noProof/>
        </w:rPr>
        <w:t>Network slice related performance and analytics report subscription and report</w:t>
      </w:r>
      <w:r>
        <w:rPr>
          <w:noProof/>
        </w:rPr>
        <w:tab/>
      </w:r>
      <w:r>
        <w:rPr>
          <w:noProof/>
        </w:rPr>
        <w:fldChar w:fldCharType="begin"/>
      </w:r>
      <w:r>
        <w:rPr>
          <w:noProof/>
        </w:rPr>
        <w:instrText xml:space="preserve"> PAGEREF _Toc125659776 \h </w:instrText>
      </w:r>
      <w:r>
        <w:rPr>
          <w:noProof/>
        </w:rPr>
      </w:r>
      <w:r>
        <w:rPr>
          <w:noProof/>
        </w:rPr>
        <w:fldChar w:fldCharType="separate"/>
      </w:r>
      <w:r>
        <w:rPr>
          <w:noProof/>
        </w:rPr>
        <w:t>50</w:t>
      </w:r>
      <w:r>
        <w:rPr>
          <w:noProof/>
        </w:rPr>
        <w:fldChar w:fldCharType="end"/>
      </w:r>
    </w:p>
    <w:p w14:paraId="442A812A" w14:textId="77777777" w:rsidR="00DC003E" w:rsidRDefault="00DC003E">
      <w:pPr>
        <w:pStyle w:val="TOC3"/>
        <w:rPr>
          <w:rFonts w:asciiTheme="minorHAnsi" w:eastAsiaTheme="minorEastAsia" w:hAnsiTheme="minorHAnsi" w:cstheme="minorBidi"/>
          <w:noProof/>
          <w:kern w:val="2"/>
          <w:sz w:val="21"/>
          <w:szCs w:val="22"/>
          <w:lang w:val="en-US" w:eastAsia="zh-CN"/>
        </w:rPr>
      </w:pPr>
      <w:r w:rsidRPr="004E5AA1">
        <w:rPr>
          <w:bCs/>
          <w:noProof/>
        </w:rPr>
        <w:t>9.</w:t>
      </w:r>
      <w:r w:rsidRPr="004E5AA1">
        <w:rPr>
          <w:rFonts w:eastAsiaTheme="minorEastAsia"/>
          <w:bCs/>
          <w:noProof/>
          <w:lang w:eastAsia="zh-CN"/>
        </w:rPr>
        <w:t>7</w:t>
      </w:r>
      <w:r w:rsidRPr="004E5AA1">
        <w:rPr>
          <w:bCs/>
          <w:noProof/>
        </w:rPr>
        <w:t>.3</w:t>
      </w:r>
      <w:r>
        <w:rPr>
          <w:rFonts w:asciiTheme="minorHAnsi" w:eastAsiaTheme="minorEastAsia" w:hAnsiTheme="minorHAnsi" w:cstheme="minorBidi"/>
          <w:noProof/>
          <w:kern w:val="2"/>
          <w:sz w:val="21"/>
          <w:szCs w:val="22"/>
          <w:lang w:val="en-US" w:eastAsia="zh-CN"/>
        </w:rPr>
        <w:tab/>
      </w:r>
      <w:r w:rsidRPr="004E5AA1">
        <w:rPr>
          <w:bCs/>
          <w:noProof/>
        </w:rPr>
        <w:t>Information flows</w:t>
      </w:r>
      <w:r>
        <w:rPr>
          <w:noProof/>
        </w:rPr>
        <w:tab/>
      </w:r>
      <w:r>
        <w:rPr>
          <w:noProof/>
        </w:rPr>
        <w:fldChar w:fldCharType="begin"/>
      </w:r>
      <w:r>
        <w:rPr>
          <w:noProof/>
        </w:rPr>
        <w:instrText xml:space="preserve"> PAGEREF _Toc125659777 \h </w:instrText>
      </w:r>
      <w:r>
        <w:rPr>
          <w:noProof/>
        </w:rPr>
      </w:r>
      <w:r>
        <w:rPr>
          <w:noProof/>
        </w:rPr>
        <w:fldChar w:fldCharType="separate"/>
      </w:r>
      <w:r>
        <w:rPr>
          <w:noProof/>
        </w:rPr>
        <w:t>50</w:t>
      </w:r>
      <w:r>
        <w:rPr>
          <w:noProof/>
        </w:rPr>
        <w:fldChar w:fldCharType="end"/>
      </w:r>
    </w:p>
    <w:p w14:paraId="2DA9F92F" w14:textId="77777777" w:rsidR="00DC003E" w:rsidRDefault="00DC003E">
      <w:pPr>
        <w:pStyle w:val="TOC4"/>
        <w:rPr>
          <w:rFonts w:asciiTheme="minorHAnsi" w:eastAsiaTheme="minorEastAsia" w:hAnsiTheme="minorHAnsi" w:cstheme="minorBidi"/>
          <w:noProof/>
          <w:kern w:val="2"/>
          <w:sz w:val="21"/>
          <w:szCs w:val="22"/>
          <w:lang w:val="en-US" w:eastAsia="zh-CN"/>
        </w:rPr>
      </w:pPr>
      <w:r w:rsidRPr="004E5AA1">
        <w:rPr>
          <w:bCs/>
          <w:noProof/>
        </w:rPr>
        <w:t>9.</w:t>
      </w:r>
      <w:r w:rsidRPr="004E5AA1">
        <w:rPr>
          <w:rFonts w:eastAsiaTheme="minorEastAsia"/>
          <w:bCs/>
          <w:noProof/>
          <w:lang w:eastAsia="zh-CN"/>
        </w:rPr>
        <w:t>7</w:t>
      </w:r>
      <w:r w:rsidRPr="004E5AA1">
        <w:rPr>
          <w:bCs/>
          <w:noProof/>
        </w:rPr>
        <w:t>.3.1</w:t>
      </w:r>
      <w:r>
        <w:rPr>
          <w:rFonts w:asciiTheme="minorHAnsi" w:eastAsiaTheme="minorEastAsia" w:hAnsiTheme="minorHAnsi" w:cstheme="minorBidi"/>
          <w:noProof/>
          <w:kern w:val="2"/>
          <w:sz w:val="21"/>
          <w:szCs w:val="22"/>
          <w:lang w:val="en-US" w:eastAsia="zh-CN"/>
        </w:rPr>
        <w:tab/>
      </w:r>
      <w:r w:rsidRPr="004E5AA1">
        <w:rPr>
          <w:bCs/>
          <w:noProof/>
        </w:rPr>
        <w:t>General</w:t>
      </w:r>
      <w:r>
        <w:rPr>
          <w:noProof/>
        </w:rPr>
        <w:tab/>
      </w:r>
      <w:r>
        <w:rPr>
          <w:noProof/>
        </w:rPr>
        <w:fldChar w:fldCharType="begin"/>
      </w:r>
      <w:r>
        <w:rPr>
          <w:noProof/>
        </w:rPr>
        <w:instrText xml:space="preserve"> PAGEREF _Toc125659778 \h </w:instrText>
      </w:r>
      <w:r>
        <w:rPr>
          <w:noProof/>
        </w:rPr>
      </w:r>
      <w:r>
        <w:rPr>
          <w:noProof/>
        </w:rPr>
        <w:fldChar w:fldCharType="separate"/>
      </w:r>
      <w:r>
        <w:rPr>
          <w:noProof/>
        </w:rPr>
        <w:t>50</w:t>
      </w:r>
      <w:r>
        <w:rPr>
          <w:noProof/>
        </w:rPr>
        <w:fldChar w:fldCharType="end"/>
      </w:r>
    </w:p>
    <w:p w14:paraId="6CC93A24" w14:textId="77777777" w:rsidR="00DC003E" w:rsidRDefault="00DC003E">
      <w:pPr>
        <w:pStyle w:val="TOC4"/>
        <w:rPr>
          <w:rFonts w:asciiTheme="minorHAnsi" w:eastAsiaTheme="minorEastAsia" w:hAnsiTheme="minorHAnsi" w:cstheme="minorBidi"/>
          <w:noProof/>
          <w:kern w:val="2"/>
          <w:sz w:val="21"/>
          <w:szCs w:val="22"/>
          <w:lang w:val="en-US" w:eastAsia="zh-CN"/>
        </w:rPr>
      </w:pPr>
      <w:r w:rsidRPr="004E5AA1">
        <w:rPr>
          <w:bCs/>
          <w:noProof/>
        </w:rPr>
        <w:t>9.</w:t>
      </w:r>
      <w:r w:rsidRPr="004E5AA1">
        <w:rPr>
          <w:rFonts w:eastAsiaTheme="minorEastAsia"/>
          <w:bCs/>
          <w:noProof/>
          <w:lang w:eastAsia="zh-CN"/>
        </w:rPr>
        <w:t>7</w:t>
      </w:r>
      <w:r w:rsidRPr="004E5AA1">
        <w:rPr>
          <w:bCs/>
          <w:noProof/>
        </w:rPr>
        <w:t>.3.2</w:t>
      </w:r>
      <w:r>
        <w:rPr>
          <w:rFonts w:asciiTheme="minorHAnsi" w:eastAsiaTheme="minorEastAsia" w:hAnsiTheme="minorHAnsi" w:cstheme="minorBidi"/>
          <w:noProof/>
          <w:kern w:val="2"/>
          <w:sz w:val="21"/>
          <w:szCs w:val="22"/>
          <w:lang w:val="en-US" w:eastAsia="zh-CN"/>
        </w:rPr>
        <w:tab/>
      </w:r>
      <w:r w:rsidRPr="004E5AA1">
        <w:rPr>
          <w:bCs/>
          <w:noProof/>
        </w:rPr>
        <w:t>Network slice related performance and analytics monitoring request and response</w:t>
      </w:r>
      <w:r>
        <w:rPr>
          <w:noProof/>
        </w:rPr>
        <w:tab/>
      </w:r>
      <w:r>
        <w:rPr>
          <w:noProof/>
        </w:rPr>
        <w:fldChar w:fldCharType="begin"/>
      </w:r>
      <w:r>
        <w:rPr>
          <w:noProof/>
        </w:rPr>
        <w:instrText xml:space="preserve"> PAGEREF _Toc125659779 \h </w:instrText>
      </w:r>
      <w:r>
        <w:rPr>
          <w:noProof/>
        </w:rPr>
      </w:r>
      <w:r>
        <w:rPr>
          <w:noProof/>
        </w:rPr>
        <w:fldChar w:fldCharType="separate"/>
      </w:r>
      <w:r>
        <w:rPr>
          <w:noProof/>
        </w:rPr>
        <w:t>51</w:t>
      </w:r>
      <w:r>
        <w:rPr>
          <w:noProof/>
        </w:rPr>
        <w:fldChar w:fldCharType="end"/>
      </w:r>
    </w:p>
    <w:p w14:paraId="7EC86E83" w14:textId="77777777" w:rsidR="00DC003E" w:rsidRDefault="00DC003E">
      <w:pPr>
        <w:pStyle w:val="TOC4"/>
        <w:rPr>
          <w:rFonts w:asciiTheme="minorHAnsi" w:eastAsiaTheme="minorEastAsia" w:hAnsiTheme="minorHAnsi" w:cstheme="minorBidi"/>
          <w:noProof/>
          <w:kern w:val="2"/>
          <w:sz w:val="21"/>
          <w:szCs w:val="22"/>
          <w:lang w:val="en-US" w:eastAsia="zh-CN"/>
        </w:rPr>
      </w:pPr>
      <w:r>
        <w:rPr>
          <w:noProof/>
        </w:rPr>
        <w:t>9.</w:t>
      </w:r>
      <w:r w:rsidRPr="004E5AA1">
        <w:rPr>
          <w:rFonts w:eastAsiaTheme="minorEastAsia"/>
          <w:noProof/>
        </w:rPr>
        <w:t>7</w:t>
      </w:r>
      <w:r>
        <w:rPr>
          <w:noProof/>
        </w:rPr>
        <w:t>.3.3</w:t>
      </w:r>
      <w:r>
        <w:rPr>
          <w:rFonts w:asciiTheme="minorHAnsi" w:eastAsiaTheme="minorEastAsia" w:hAnsiTheme="minorHAnsi" w:cstheme="minorBidi"/>
          <w:noProof/>
          <w:kern w:val="2"/>
          <w:sz w:val="21"/>
          <w:szCs w:val="22"/>
          <w:lang w:val="en-US" w:eastAsia="zh-CN"/>
        </w:rPr>
        <w:tab/>
      </w:r>
      <w:r>
        <w:rPr>
          <w:noProof/>
        </w:rPr>
        <w:t>Network slice related performance and analytics report subscription</w:t>
      </w:r>
      <w:r>
        <w:rPr>
          <w:noProof/>
        </w:rPr>
        <w:tab/>
      </w:r>
      <w:r>
        <w:rPr>
          <w:noProof/>
        </w:rPr>
        <w:fldChar w:fldCharType="begin"/>
      </w:r>
      <w:r>
        <w:rPr>
          <w:noProof/>
        </w:rPr>
        <w:instrText xml:space="preserve"> PAGEREF _Toc125659780 \h </w:instrText>
      </w:r>
      <w:r>
        <w:rPr>
          <w:noProof/>
        </w:rPr>
      </w:r>
      <w:r>
        <w:rPr>
          <w:noProof/>
        </w:rPr>
        <w:fldChar w:fldCharType="separate"/>
      </w:r>
      <w:r>
        <w:rPr>
          <w:noProof/>
        </w:rPr>
        <w:t>51</w:t>
      </w:r>
      <w:r>
        <w:rPr>
          <w:noProof/>
        </w:rPr>
        <w:fldChar w:fldCharType="end"/>
      </w:r>
    </w:p>
    <w:p w14:paraId="6A44861B" w14:textId="77777777" w:rsidR="00DC003E" w:rsidRDefault="00DC003E">
      <w:pPr>
        <w:pStyle w:val="TOC4"/>
        <w:rPr>
          <w:rFonts w:asciiTheme="minorHAnsi" w:eastAsiaTheme="minorEastAsia" w:hAnsiTheme="minorHAnsi" w:cstheme="minorBidi"/>
          <w:noProof/>
          <w:kern w:val="2"/>
          <w:sz w:val="21"/>
          <w:szCs w:val="22"/>
          <w:lang w:val="en-US" w:eastAsia="zh-CN"/>
        </w:rPr>
      </w:pPr>
      <w:r w:rsidRPr="004E5AA1">
        <w:rPr>
          <w:bCs/>
          <w:noProof/>
        </w:rPr>
        <w:t>9.</w:t>
      </w:r>
      <w:r w:rsidRPr="004E5AA1">
        <w:rPr>
          <w:rFonts w:eastAsiaTheme="minorEastAsia"/>
          <w:bCs/>
          <w:noProof/>
          <w:lang w:eastAsia="zh-CN"/>
        </w:rPr>
        <w:t>7</w:t>
      </w:r>
      <w:r w:rsidRPr="004E5AA1">
        <w:rPr>
          <w:bCs/>
          <w:noProof/>
        </w:rPr>
        <w:t>.3.4</w:t>
      </w:r>
      <w:r>
        <w:rPr>
          <w:rFonts w:asciiTheme="minorHAnsi" w:eastAsiaTheme="minorEastAsia" w:hAnsiTheme="minorHAnsi" w:cstheme="minorBidi"/>
          <w:noProof/>
          <w:kern w:val="2"/>
          <w:sz w:val="21"/>
          <w:szCs w:val="22"/>
          <w:lang w:val="en-US" w:eastAsia="zh-CN"/>
        </w:rPr>
        <w:tab/>
      </w:r>
      <w:r w:rsidRPr="004E5AA1">
        <w:rPr>
          <w:bCs/>
          <w:noProof/>
        </w:rPr>
        <w:t>Network slice related performance and analytics report</w:t>
      </w:r>
      <w:r>
        <w:rPr>
          <w:noProof/>
        </w:rPr>
        <w:tab/>
      </w:r>
      <w:r>
        <w:rPr>
          <w:noProof/>
        </w:rPr>
        <w:fldChar w:fldCharType="begin"/>
      </w:r>
      <w:r>
        <w:rPr>
          <w:noProof/>
        </w:rPr>
        <w:instrText xml:space="preserve"> PAGEREF _Toc125659781 \h </w:instrText>
      </w:r>
      <w:r>
        <w:rPr>
          <w:noProof/>
        </w:rPr>
      </w:r>
      <w:r>
        <w:rPr>
          <w:noProof/>
        </w:rPr>
        <w:fldChar w:fldCharType="separate"/>
      </w:r>
      <w:r>
        <w:rPr>
          <w:noProof/>
        </w:rPr>
        <w:t>52</w:t>
      </w:r>
      <w:r>
        <w:rPr>
          <w:noProof/>
        </w:rPr>
        <w:fldChar w:fldCharType="end"/>
      </w:r>
    </w:p>
    <w:p w14:paraId="61D9B703" w14:textId="77777777" w:rsidR="00DC003E" w:rsidRDefault="00DC003E">
      <w:pPr>
        <w:pStyle w:val="TOC3"/>
        <w:rPr>
          <w:rFonts w:asciiTheme="minorHAnsi" w:eastAsiaTheme="minorEastAsia" w:hAnsiTheme="minorHAnsi" w:cstheme="minorBidi"/>
          <w:noProof/>
          <w:kern w:val="2"/>
          <w:sz w:val="21"/>
          <w:szCs w:val="22"/>
          <w:lang w:val="en-US" w:eastAsia="zh-CN"/>
        </w:rPr>
      </w:pPr>
      <w:r w:rsidRPr="004E5AA1">
        <w:rPr>
          <w:bCs/>
          <w:noProof/>
        </w:rPr>
        <w:t>9.</w:t>
      </w:r>
      <w:r w:rsidRPr="004E5AA1">
        <w:rPr>
          <w:rFonts w:eastAsiaTheme="minorEastAsia"/>
          <w:bCs/>
          <w:noProof/>
          <w:lang w:eastAsia="zh-CN"/>
        </w:rPr>
        <w:t>7</w:t>
      </w:r>
      <w:r w:rsidRPr="004E5AA1">
        <w:rPr>
          <w:bCs/>
          <w:noProof/>
        </w:rPr>
        <w:t>.4</w:t>
      </w:r>
      <w:r>
        <w:rPr>
          <w:rFonts w:asciiTheme="minorHAnsi" w:eastAsiaTheme="minorEastAsia" w:hAnsiTheme="minorHAnsi" w:cstheme="minorBidi"/>
          <w:noProof/>
          <w:kern w:val="2"/>
          <w:sz w:val="21"/>
          <w:szCs w:val="22"/>
          <w:lang w:val="en-US" w:eastAsia="zh-CN"/>
        </w:rPr>
        <w:tab/>
      </w:r>
      <w:r w:rsidRPr="004E5AA1">
        <w:rPr>
          <w:bCs/>
          <w:noProof/>
        </w:rPr>
        <w:t>APIs</w:t>
      </w:r>
      <w:r>
        <w:rPr>
          <w:noProof/>
        </w:rPr>
        <w:tab/>
      </w:r>
      <w:r>
        <w:rPr>
          <w:noProof/>
        </w:rPr>
        <w:fldChar w:fldCharType="begin"/>
      </w:r>
      <w:r>
        <w:rPr>
          <w:noProof/>
        </w:rPr>
        <w:instrText xml:space="preserve"> PAGEREF _Toc125659782 \h </w:instrText>
      </w:r>
      <w:r>
        <w:rPr>
          <w:noProof/>
        </w:rPr>
      </w:r>
      <w:r>
        <w:rPr>
          <w:noProof/>
        </w:rPr>
        <w:fldChar w:fldCharType="separate"/>
      </w:r>
      <w:r>
        <w:rPr>
          <w:noProof/>
        </w:rPr>
        <w:t>53</w:t>
      </w:r>
      <w:r>
        <w:rPr>
          <w:noProof/>
        </w:rPr>
        <w:fldChar w:fldCharType="end"/>
      </w:r>
    </w:p>
    <w:p w14:paraId="784EDBEE" w14:textId="77777777" w:rsidR="00DC003E" w:rsidRDefault="00DC003E">
      <w:pPr>
        <w:pStyle w:val="TOC4"/>
        <w:rPr>
          <w:rFonts w:asciiTheme="minorHAnsi" w:eastAsiaTheme="minorEastAsia" w:hAnsiTheme="minorHAnsi" w:cstheme="minorBidi"/>
          <w:noProof/>
          <w:kern w:val="2"/>
          <w:sz w:val="21"/>
          <w:szCs w:val="22"/>
          <w:lang w:val="en-US" w:eastAsia="zh-CN"/>
        </w:rPr>
      </w:pPr>
      <w:r w:rsidRPr="004E5AA1">
        <w:rPr>
          <w:bCs/>
          <w:noProof/>
        </w:rPr>
        <w:t>9.</w:t>
      </w:r>
      <w:r w:rsidRPr="004E5AA1">
        <w:rPr>
          <w:rFonts w:eastAsiaTheme="minorEastAsia"/>
          <w:bCs/>
          <w:noProof/>
          <w:lang w:eastAsia="zh-CN"/>
        </w:rPr>
        <w:t>7</w:t>
      </w:r>
      <w:r w:rsidRPr="004E5AA1">
        <w:rPr>
          <w:bCs/>
          <w:noProof/>
        </w:rPr>
        <w:t>.4.1</w:t>
      </w:r>
      <w:r>
        <w:rPr>
          <w:rFonts w:asciiTheme="minorHAnsi" w:eastAsiaTheme="minorEastAsia" w:hAnsiTheme="minorHAnsi" w:cstheme="minorBidi"/>
          <w:noProof/>
          <w:kern w:val="2"/>
          <w:sz w:val="21"/>
          <w:szCs w:val="22"/>
          <w:lang w:val="en-US" w:eastAsia="zh-CN"/>
        </w:rPr>
        <w:tab/>
      </w:r>
      <w:r w:rsidRPr="004E5AA1">
        <w:rPr>
          <w:bCs/>
          <w:noProof/>
        </w:rPr>
        <w:t>General</w:t>
      </w:r>
      <w:r>
        <w:rPr>
          <w:noProof/>
        </w:rPr>
        <w:tab/>
      </w:r>
      <w:r>
        <w:rPr>
          <w:noProof/>
        </w:rPr>
        <w:fldChar w:fldCharType="begin"/>
      </w:r>
      <w:r>
        <w:rPr>
          <w:noProof/>
        </w:rPr>
        <w:instrText xml:space="preserve"> PAGEREF _Toc125659783 \h </w:instrText>
      </w:r>
      <w:r>
        <w:rPr>
          <w:noProof/>
        </w:rPr>
      </w:r>
      <w:r>
        <w:rPr>
          <w:noProof/>
        </w:rPr>
        <w:fldChar w:fldCharType="separate"/>
      </w:r>
      <w:r>
        <w:rPr>
          <w:noProof/>
        </w:rPr>
        <w:t>53</w:t>
      </w:r>
      <w:r>
        <w:rPr>
          <w:noProof/>
        </w:rPr>
        <w:fldChar w:fldCharType="end"/>
      </w:r>
    </w:p>
    <w:p w14:paraId="0458449B" w14:textId="77777777" w:rsidR="00DC003E" w:rsidRDefault="00DC003E">
      <w:pPr>
        <w:pStyle w:val="TOC4"/>
        <w:rPr>
          <w:rFonts w:asciiTheme="minorHAnsi" w:eastAsiaTheme="minorEastAsia" w:hAnsiTheme="minorHAnsi" w:cstheme="minorBidi"/>
          <w:noProof/>
          <w:kern w:val="2"/>
          <w:sz w:val="21"/>
          <w:szCs w:val="22"/>
          <w:lang w:val="en-US" w:eastAsia="zh-CN"/>
        </w:rPr>
      </w:pPr>
      <w:r w:rsidRPr="004E5AA1">
        <w:rPr>
          <w:bCs/>
          <w:noProof/>
        </w:rPr>
        <w:t>9.</w:t>
      </w:r>
      <w:r w:rsidRPr="004E5AA1">
        <w:rPr>
          <w:rFonts w:eastAsiaTheme="minorEastAsia"/>
          <w:bCs/>
          <w:noProof/>
          <w:lang w:eastAsia="zh-CN"/>
        </w:rPr>
        <w:t>7</w:t>
      </w:r>
      <w:r w:rsidRPr="004E5AA1">
        <w:rPr>
          <w:bCs/>
          <w:noProof/>
        </w:rPr>
        <w:t>.4.2</w:t>
      </w:r>
      <w:r>
        <w:rPr>
          <w:rFonts w:asciiTheme="minorHAnsi" w:eastAsiaTheme="minorEastAsia" w:hAnsiTheme="minorHAnsi" w:cstheme="minorBidi"/>
          <w:noProof/>
          <w:kern w:val="2"/>
          <w:sz w:val="21"/>
          <w:szCs w:val="22"/>
          <w:lang w:val="en-US" w:eastAsia="zh-CN"/>
        </w:rPr>
        <w:tab/>
      </w:r>
      <w:r w:rsidRPr="004E5AA1">
        <w:rPr>
          <w:bCs/>
          <w:noProof/>
        </w:rPr>
        <w:t>SS_NSCE_PerfMonitoring API</w:t>
      </w:r>
      <w:r>
        <w:rPr>
          <w:noProof/>
        </w:rPr>
        <w:tab/>
      </w:r>
      <w:r>
        <w:rPr>
          <w:noProof/>
        </w:rPr>
        <w:fldChar w:fldCharType="begin"/>
      </w:r>
      <w:r>
        <w:rPr>
          <w:noProof/>
        </w:rPr>
        <w:instrText xml:space="preserve"> PAGEREF _Toc125659784 \h </w:instrText>
      </w:r>
      <w:r>
        <w:rPr>
          <w:noProof/>
        </w:rPr>
      </w:r>
      <w:r>
        <w:rPr>
          <w:noProof/>
        </w:rPr>
        <w:fldChar w:fldCharType="separate"/>
      </w:r>
      <w:r>
        <w:rPr>
          <w:noProof/>
        </w:rPr>
        <w:t>53</w:t>
      </w:r>
      <w:r>
        <w:rPr>
          <w:noProof/>
        </w:rPr>
        <w:fldChar w:fldCharType="end"/>
      </w:r>
    </w:p>
    <w:p w14:paraId="494CAD9F" w14:textId="77777777" w:rsidR="00DC003E" w:rsidRDefault="00DC003E">
      <w:pPr>
        <w:pStyle w:val="TOC4"/>
        <w:rPr>
          <w:rFonts w:asciiTheme="minorHAnsi" w:eastAsiaTheme="minorEastAsia" w:hAnsiTheme="minorHAnsi" w:cstheme="minorBidi"/>
          <w:noProof/>
          <w:kern w:val="2"/>
          <w:sz w:val="21"/>
          <w:szCs w:val="22"/>
          <w:lang w:val="en-US" w:eastAsia="zh-CN"/>
        </w:rPr>
      </w:pPr>
      <w:r>
        <w:rPr>
          <w:noProof/>
        </w:rPr>
        <w:t>9.</w:t>
      </w:r>
      <w:r w:rsidRPr="004E5AA1">
        <w:rPr>
          <w:rFonts w:eastAsiaTheme="minorEastAsia"/>
          <w:noProof/>
        </w:rPr>
        <w:t>7</w:t>
      </w:r>
      <w:r>
        <w:rPr>
          <w:noProof/>
        </w:rPr>
        <w:t>.4.3</w:t>
      </w:r>
      <w:r>
        <w:rPr>
          <w:rFonts w:asciiTheme="minorHAnsi" w:eastAsiaTheme="minorEastAsia" w:hAnsiTheme="minorHAnsi" w:cstheme="minorBidi"/>
          <w:noProof/>
          <w:kern w:val="2"/>
          <w:sz w:val="21"/>
          <w:szCs w:val="22"/>
          <w:lang w:val="en-US" w:eastAsia="zh-CN"/>
        </w:rPr>
        <w:tab/>
      </w:r>
      <w:r>
        <w:rPr>
          <w:noProof/>
        </w:rPr>
        <w:t>SS_NSCE_PerfReportSubscription API</w:t>
      </w:r>
      <w:r>
        <w:rPr>
          <w:noProof/>
        </w:rPr>
        <w:tab/>
      </w:r>
      <w:r>
        <w:rPr>
          <w:noProof/>
        </w:rPr>
        <w:fldChar w:fldCharType="begin"/>
      </w:r>
      <w:r>
        <w:rPr>
          <w:noProof/>
        </w:rPr>
        <w:instrText xml:space="preserve"> PAGEREF _Toc125659785 \h </w:instrText>
      </w:r>
      <w:r>
        <w:rPr>
          <w:noProof/>
        </w:rPr>
      </w:r>
      <w:r>
        <w:rPr>
          <w:noProof/>
        </w:rPr>
        <w:fldChar w:fldCharType="separate"/>
      </w:r>
      <w:r>
        <w:rPr>
          <w:noProof/>
        </w:rPr>
        <w:t>54</w:t>
      </w:r>
      <w:r>
        <w:rPr>
          <w:noProof/>
        </w:rPr>
        <w:fldChar w:fldCharType="end"/>
      </w:r>
    </w:p>
    <w:p w14:paraId="1DAD9943" w14:textId="77777777" w:rsidR="00DC003E" w:rsidRDefault="00DC003E">
      <w:pPr>
        <w:pStyle w:val="TOC4"/>
        <w:rPr>
          <w:rFonts w:asciiTheme="minorHAnsi" w:eastAsiaTheme="minorEastAsia" w:hAnsiTheme="minorHAnsi" w:cstheme="minorBidi"/>
          <w:noProof/>
          <w:kern w:val="2"/>
          <w:sz w:val="21"/>
          <w:szCs w:val="22"/>
          <w:lang w:val="en-US" w:eastAsia="zh-CN"/>
        </w:rPr>
      </w:pPr>
      <w:r>
        <w:rPr>
          <w:noProof/>
        </w:rPr>
        <w:t>9.</w:t>
      </w:r>
      <w:r w:rsidRPr="004E5AA1">
        <w:rPr>
          <w:rFonts w:eastAsiaTheme="minorEastAsia"/>
          <w:noProof/>
        </w:rPr>
        <w:t>7</w:t>
      </w:r>
      <w:r>
        <w:rPr>
          <w:noProof/>
        </w:rPr>
        <w:t>.4.4</w:t>
      </w:r>
      <w:r>
        <w:rPr>
          <w:rFonts w:asciiTheme="minorHAnsi" w:eastAsiaTheme="minorEastAsia" w:hAnsiTheme="minorHAnsi" w:cstheme="minorBidi"/>
          <w:noProof/>
          <w:kern w:val="2"/>
          <w:sz w:val="21"/>
          <w:szCs w:val="22"/>
          <w:lang w:val="en-US" w:eastAsia="zh-CN"/>
        </w:rPr>
        <w:tab/>
      </w:r>
      <w:r>
        <w:rPr>
          <w:noProof/>
        </w:rPr>
        <w:t>SS_NSCE_PerfReport API</w:t>
      </w:r>
      <w:r>
        <w:rPr>
          <w:noProof/>
        </w:rPr>
        <w:tab/>
      </w:r>
      <w:r>
        <w:rPr>
          <w:noProof/>
        </w:rPr>
        <w:fldChar w:fldCharType="begin"/>
      </w:r>
      <w:r>
        <w:rPr>
          <w:noProof/>
        </w:rPr>
        <w:instrText xml:space="preserve"> PAGEREF _Toc125659786 \h </w:instrText>
      </w:r>
      <w:r>
        <w:rPr>
          <w:noProof/>
        </w:rPr>
      </w:r>
      <w:r>
        <w:rPr>
          <w:noProof/>
        </w:rPr>
        <w:fldChar w:fldCharType="separate"/>
      </w:r>
      <w:r>
        <w:rPr>
          <w:noProof/>
        </w:rPr>
        <w:t>54</w:t>
      </w:r>
      <w:r>
        <w:rPr>
          <w:noProof/>
        </w:rPr>
        <w:fldChar w:fldCharType="end"/>
      </w:r>
    </w:p>
    <w:p w14:paraId="27DD536B" w14:textId="77777777" w:rsidR="00DC003E" w:rsidRDefault="00DC003E">
      <w:pPr>
        <w:pStyle w:val="TOC2"/>
        <w:rPr>
          <w:rFonts w:asciiTheme="minorHAnsi" w:eastAsiaTheme="minorEastAsia" w:hAnsiTheme="minorHAnsi" w:cstheme="minorBidi"/>
          <w:noProof/>
          <w:kern w:val="2"/>
          <w:sz w:val="21"/>
          <w:szCs w:val="22"/>
          <w:lang w:val="en-US" w:eastAsia="zh-CN"/>
        </w:rPr>
      </w:pPr>
      <w:r w:rsidRPr="004E5AA1">
        <w:rPr>
          <w:bCs/>
          <w:noProof/>
        </w:rPr>
        <w:t>9.</w:t>
      </w:r>
      <w:r w:rsidRPr="004E5AA1">
        <w:rPr>
          <w:rFonts w:eastAsiaTheme="minorEastAsia"/>
          <w:bCs/>
          <w:noProof/>
          <w:lang w:eastAsia="zh-CN"/>
        </w:rPr>
        <w:t>8</w:t>
      </w:r>
      <w:r>
        <w:rPr>
          <w:rFonts w:asciiTheme="minorHAnsi" w:eastAsiaTheme="minorEastAsia" w:hAnsiTheme="minorHAnsi" w:cstheme="minorBidi"/>
          <w:noProof/>
          <w:kern w:val="2"/>
          <w:sz w:val="21"/>
          <w:szCs w:val="22"/>
          <w:lang w:val="en-US" w:eastAsia="zh-CN"/>
        </w:rPr>
        <w:tab/>
      </w:r>
      <w:r w:rsidRPr="004E5AA1">
        <w:rPr>
          <w:bCs/>
          <w:noProof/>
        </w:rPr>
        <w:t>Information collection from NSCE server(s)</w:t>
      </w:r>
      <w:r>
        <w:rPr>
          <w:noProof/>
        </w:rPr>
        <w:tab/>
      </w:r>
      <w:r>
        <w:rPr>
          <w:noProof/>
        </w:rPr>
        <w:fldChar w:fldCharType="begin"/>
      </w:r>
      <w:r>
        <w:rPr>
          <w:noProof/>
        </w:rPr>
        <w:instrText xml:space="preserve"> PAGEREF _Toc125659787 \h </w:instrText>
      </w:r>
      <w:r>
        <w:rPr>
          <w:noProof/>
        </w:rPr>
      </w:r>
      <w:r>
        <w:rPr>
          <w:noProof/>
        </w:rPr>
        <w:fldChar w:fldCharType="separate"/>
      </w:r>
      <w:r>
        <w:rPr>
          <w:noProof/>
        </w:rPr>
        <w:t>54</w:t>
      </w:r>
      <w:r>
        <w:rPr>
          <w:noProof/>
        </w:rPr>
        <w:fldChar w:fldCharType="end"/>
      </w:r>
    </w:p>
    <w:p w14:paraId="70D5EC8F" w14:textId="77777777" w:rsidR="00DC003E" w:rsidRDefault="00DC003E">
      <w:pPr>
        <w:pStyle w:val="TOC3"/>
        <w:rPr>
          <w:rFonts w:asciiTheme="minorHAnsi" w:eastAsiaTheme="minorEastAsia" w:hAnsiTheme="minorHAnsi" w:cstheme="minorBidi"/>
          <w:noProof/>
          <w:kern w:val="2"/>
          <w:sz w:val="21"/>
          <w:szCs w:val="22"/>
          <w:lang w:val="en-US" w:eastAsia="zh-CN"/>
        </w:rPr>
      </w:pPr>
      <w:r w:rsidRPr="004E5AA1">
        <w:rPr>
          <w:bCs/>
          <w:noProof/>
        </w:rPr>
        <w:t>9.</w:t>
      </w:r>
      <w:r w:rsidRPr="004E5AA1">
        <w:rPr>
          <w:rFonts w:eastAsiaTheme="minorEastAsia"/>
          <w:bCs/>
          <w:noProof/>
          <w:lang w:eastAsia="zh-CN"/>
        </w:rPr>
        <w:t>8</w:t>
      </w:r>
      <w:r w:rsidRPr="004E5AA1">
        <w:rPr>
          <w:bCs/>
          <w:noProof/>
        </w:rPr>
        <w:t>.1</w:t>
      </w:r>
      <w:r>
        <w:rPr>
          <w:rFonts w:asciiTheme="minorHAnsi" w:eastAsiaTheme="minorEastAsia" w:hAnsiTheme="minorHAnsi" w:cstheme="minorBidi"/>
          <w:noProof/>
          <w:kern w:val="2"/>
          <w:sz w:val="21"/>
          <w:szCs w:val="22"/>
          <w:lang w:val="en-US" w:eastAsia="zh-CN"/>
        </w:rPr>
        <w:tab/>
      </w:r>
      <w:r w:rsidRPr="004E5AA1">
        <w:rPr>
          <w:bCs/>
          <w:noProof/>
        </w:rPr>
        <w:t>General</w:t>
      </w:r>
      <w:r>
        <w:rPr>
          <w:noProof/>
        </w:rPr>
        <w:tab/>
      </w:r>
      <w:r>
        <w:rPr>
          <w:noProof/>
        </w:rPr>
        <w:fldChar w:fldCharType="begin"/>
      </w:r>
      <w:r>
        <w:rPr>
          <w:noProof/>
        </w:rPr>
        <w:instrText xml:space="preserve"> PAGEREF _Toc125659788 \h </w:instrText>
      </w:r>
      <w:r>
        <w:rPr>
          <w:noProof/>
        </w:rPr>
      </w:r>
      <w:r>
        <w:rPr>
          <w:noProof/>
        </w:rPr>
        <w:fldChar w:fldCharType="separate"/>
      </w:r>
      <w:r>
        <w:rPr>
          <w:noProof/>
        </w:rPr>
        <w:t>54</w:t>
      </w:r>
      <w:r>
        <w:rPr>
          <w:noProof/>
        </w:rPr>
        <w:fldChar w:fldCharType="end"/>
      </w:r>
    </w:p>
    <w:p w14:paraId="59E12F18" w14:textId="77777777" w:rsidR="00DC003E" w:rsidRDefault="00DC003E">
      <w:pPr>
        <w:pStyle w:val="TOC3"/>
        <w:rPr>
          <w:rFonts w:asciiTheme="minorHAnsi" w:eastAsiaTheme="minorEastAsia" w:hAnsiTheme="minorHAnsi" w:cstheme="minorBidi"/>
          <w:noProof/>
          <w:kern w:val="2"/>
          <w:sz w:val="21"/>
          <w:szCs w:val="22"/>
          <w:lang w:val="en-US" w:eastAsia="zh-CN"/>
        </w:rPr>
      </w:pPr>
      <w:r w:rsidRPr="004E5AA1">
        <w:rPr>
          <w:bCs/>
          <w:noProof/>
        </w:rPr>
        <w:t>9.</w:t>
      </w:r>
      <w:r w:rsidRPr="004E5AA1">
        <w:rPr>
          <w:rFonts w:eastAsiaTheme="minorEastAsia"/>
          <w:bCs/>
          <w:noProof/>
          <w:lang w:eastAsia="zh-CN"/>
        </w:rPr>
        <w:t>8</w:t>
      </w:r>
      <w:r w:rsidRPr="004E5AA1">
        <w:rPr>
          <w:bCs/>
          <w:noProof/>
        </w:rPr>
        <w:t>.2</w:t>
      </w:r>
      <w:r>
        <w:rPr>
          <w:rFonts w:asciiTheme="minorHAnsi" w:eastAsiaTheme="minorEastAsia" w:hAnsiTheme="minorHAnsi" w:cstheme="minorBidi"/>
          <w:noProof/>
          <w:kern w:val="2"/>
          <w:sz w:val="21"/>
          <w:szCs w:val="22"/>
          <w:lang w:val="en-US" w:eastAsia="zh-CN"/>
        </w:rPr>
        <w:tab/>
      </w:r>
      <w:r w:rsidRPr="004E5AA1">
        <w:rPr>
          <w:bCs/>
          <w:noProof/>
        </w:rPr>
        <w:t>Procedure</w:t>
      </w:r>
      <w:r>
        <w:rPr>
          <w:noProof/>
        </w:rPr>
        <w:tab/>
      </w:r>
      <w:r>
        <w:rPr>
          <w:noProof/>
        </w:rPr>
        <w:fldChar w:fldCharType="begin"/>
      </w:r>
      <w:r>
        <w:rPr>
          <w:noProof/>
        </w:rPr>
        <w:instrText xml:space="preserve"> PAGEREF _Toc125659789 \h </w:instrText>
      </w:r>
      <w:r>
        <w:rPr>
          <w:noProof/>
        </w:rPr>
      </w:r>
      <w:r>
        <w:rPr>
          <w:noProof/>
        </w:rPr>
        <w:fldChar w:fldCharType="separate"/>
      </w:r>
      <w:r>
        <w:rPr>
          <w:noProof/>
        </w:rPr>
        <w:t>54</w:t>
      </w:r>
      <w:r>
        <w:rPr>
          <w:noProof/>
        </w:rPr>
        <w:fldChar w:fldCharType="end"/>
      </w:r>
    </w:p>
    <w:p w14:paraId="2ED8A361" w14:textId="77777777" w:rsidR="00DC003E" w:rsidRDefault="00DC003E">
      <w:pPr>
        <w:pStyle w:val="TOC4"/>
        <w:rPr>
          <w:rFonts w:asciiTheme="minorHAnsi" w:eastAsiaTheme="minorEastAsia" w:hAnsiTheme="minorHAnsi" w:cstheme="minorBidi"/>
          <w:noProof/>
          <w:kern w:val="2"/>
          <w:sz w:val="21"/>
          <w:szCs w:val="22"/>
          <w:lang w:val="en-US" w:eastAsia="zh-CN"/>
        </w:rPr>
      </w:pPr>
      <w:r w:rsidRPr="004E5AA1">
        <w:rPr>
          <w:bCs/>
          <w:noProof/>
        </w:rPr>
        <w:t>9.</w:t>
      </w:r>
      <w:r w:rsidRPr="004E5AA1">
        <w:rPr>
          <w:rFonts w:eastAsiaTheme="minorEastAsia"/>
          <w:bCs/>
          <w:noProof/>
          <w:lang w:eastAsia="zh-CN"/>
        </w:rPr>
        <w:t>8</w:t>
      </w:r>
      <w:r w:rsidRPr="004E5AA1">
        <w:rPr>
          <w:bCs/>
          <w:noProof/>
        </w:rPr>
        <w:t>.2.1</w:t>
      </w:r>
      <w:r>
        <w:rPr>
          <w:rFonts w:asciiTheme="minorHAnsi" w:eastAsiaTheme="minorEastAsia" w:hAnsiTheme="minorHAnsi" w:cstheme="minorBidi"/>
          <w:noProof/>
          <w:kern w:val="2"/>
          <w:sz w:val="21"/>
          <w:szCs w:val="22"/>
          <w:lang w:val="en-US" w:eastAsia="zh-CN"/>
        </w:rPr>
        <w:tab/>
      </w:r>
      <w:r w:rsidRPr="004E5AA1">
        <w:rPr>
          <w:bCs/>
          <w:noProof/>
        </w:rPr>
        <w:t>Information collection from NSCE server(s) subscribe request and response</w:t>
      </w:r>
      <w:r>
        <w:rPr>
          <w:noProof/>
        </w:rPr>
        <w:tab/>
      </w:r>
      <w:r>
        <w:rPr>
          <w:noProof/>
        </w:rPr>
        <w:fldChar w:fldCharType="begin"/>
      </w:r>
      <w:r>
        <w:rPr>
          <w:noProof/>
        </w:rPr>
        <w:instrText xml:space="preserve"> PAGEREF _Toc125659790 \h </w:instrText>
      </w:r>
      <w:r>
        <w:rPr>
          <w:noProof/>
        </w:rPr>
      </w:r>
      <w:r>
        <w:rPr>
          <w:noProof/>
        </w:rPr>
        <w:fldChar w:fldCharType="separate"/>
      </w:r>
      <w:r>
        <w:rPr>
          <w:noProof/>
        </w:rPr>
        <w:t>54</w:t>
      </w:r>
      <w:r>
        <w:rPr>
          <w:noProof/>
        </w:rPr>
        <w:fldChar w:fldCharType="end"/>
      </w:r>
    </w:p>
    <w:p w14:paraId="48009D26" w14:textId="77777777" w:rsidR="00DC003E" w:rsidRDefault="00DC003E">
      <w:pPr>
        <w:pStyle w:val="TOC4"/>
        <w:rPr>
          <w:rFonts w:asciiTheme="minorHAnsi" w:eastAsiaTheme="minorEastAsia" w:hAnsiTheme="minorHAnsi" w:cstheme="minorBidi"/>
          <w:noProof/>
          <w:kern w:val="2"/>
          <w:sz w:val="21"/>
          <w:szCs w:val="22"/>
          <w:lang w:val="en-US" w:eastAsia="zh-CN"/>
        </w:rPr>
      </w:pPr>
      <w:r w:rsidRPr="004E5AA1">
        <w:rPr>
          <w:bCs/>
          <w:noProof/>
        </w:rPr>
        <w:t>9.</w:t>
      </w:r>
      <w:r w:rsidRPr="004E5AA1">
        <w:rPr>
          <w:rFonts w:eastAsiaTheme="minorEastAsia"/>
          <w:bCs/>
          <w:noProof/>
          <w:lang w:eastAsia="zh-CN"/>
        </w:rPr>
        <w:t>8</w:t>
      </w:r>
      <w:r w:rsidRPr="004E5AA1">
        <w:rPr>
          <w:bCs/>
          <w:noProof/>
        </w:rPr>
        <w:t>.2.2</w:t>
      </w:r>
      <w:r>
        <w:rPr>
          <w:rFonts w:asciiTheme="minorHAnsi" w:eastAsiaTheme="minorEastAsia" w:hAnsiTheme="minorHAnsi" w:cstheme="minorBidi"/>
          <w:noProof/>
          <w:kern w:val="2"/>
          <w:sz w:val="21"/>
          <w:szCs w:val="22"/>
          <w:lang w:val="en-US" w:eastAsia="zh-CN"/>
        </w:rPr>
        <w:tab/>
      </w:r>
      <w:r w:rsidRPr="004E5AA1">
        <w:rPr>
          <w:bCs/>
          <w:noProof/>
        </w:rPr>
        <w:t>Information collection from NSCE server(s) Notify</w:t>
      </w:r>
      <w:r>
        <w:rPr>
          <w:noProof/>
        </w:rPr>
        <w:tab/>
      </w:r>
      <w:r>
        <w:rPr>
          <w:noProof/>
        </w:rPr>
        <w:fldChar w:fldCharType="begin"/>
      </w:r>
      <w:r>
        <w:rPr>
          <w:noProof/>
        </w:rPr>
        <w:instrText xml:space="preserve"> PAGEREF _Toc125659791 \h </w:instrText>
      </w:r>
      <w:r>
        <w:rPr>
          <w:noProof/>
        </w:rPr>
      </w:r>
      <w:r>
        <w:rPr>
          <w:noProof/>
        </w:rPr>
        <w:fldChar w:fldCharType="separate"/>
      </w:r>
      <w:r>
        <w:rPr>
          <w:noProof/>
        </w:rPr>
        <w:t>55</w:t>
      </w:r>
      <w:r>
        <w:rPr>
          <w:noProof/>
        </w:rPr>
        <w:fldChar w:fldCharType="end"/>
      </w:r>
    </w:p>
    <w:p w14:paraId="5A999DA2" w14:textId="77777777" w:rsidR="00DC003E" w:rsidRDefault="00DC003E">
      <w:pPr>
        <w:pStyle w:val="TOC3"/>
        <w:rPr>
          <w:rFonts w:asciiTheme="minorHAnsi" w:eastAsiaTheme="minorEastAsia" w:hAnsiTheme="minorHAnsi" w:cstheme="minorBidi"/>
          <w:noProof/>
          <w:kern w:val="2"/>
          <w:sz w:val="21"/>
          <w:szCs w:val="22"/>
          <w:lang w:val="en-US" w:eastAsia="zh-CN"/>
        </w:rPr>
      </w:pPr>
      <w:r w:rsidRPr="004E5AA1">
        <w:rPr>
          <w:bCs/>
          <w:noProof/>
        </w:rPr>
        <w:t>9.</w:t>
      </w:r>
      <w:r w:rsidRPr="004E5AA1">
        <w:rPr>
          <w:rFonts w:eastAsiaTheme="minorEastAsia"/>
          <w:bCs/>
          <w:noProof/>
          <w:lang w:eastAsia="zh-CN"/>
        </w:rPr>
        <w:t>8</w:t>
      </w:r>
      <w:r w:rsidRPr="004E5AA1">
        <w:rPr>
          <w:bCs/>
          <w:noProof/>
        </w:rPr>
        <w:t>.3</w:t>
      </w:r>
      <w:r>
        <w:rPr>
          <w:rFonts w:asciiTheme="minorHAnsi" w:eastAsiaTheme="minorEastAsia" w:hAnsiTheme="minorHAnsi" w:cstheme="minorBidi"/>
          <w:noProof/>
          <w:kern w:val="2"/>
          <w:sz w:val="21"/>
          <w:szCs w:val="22"/>
          <w:lang w:val="en-US" w:eastAsia="zh-CN"/>
        </w:rPr>
        <w:tab/>
      </w:r>
      <w:r w:rsidRPr="004E5AA1">
        <w:rPr>
          <w:bCs/>
          <w:noProof/>
        </w:rPr>
        <w:t>Information flows</w:t>
      </w:r>
      <w:r>
        <w:rPr>
          <w:noProof/>
        </w:rPr>
        <w:tab/>
      </w:r>
      <w:r>
        <w:rPr>
          <w:noProof/>
        </w:rPr>
        <w:fldChar w:fldCharType="begin"/>
      </w:r>
      <w:r>
        <w:rPr>
          <w:noProof/>
        </w:rPr>
        <w:instrText xml:space="preserve"> PAGEREF _Toc125659792 \h </w:instrText>
      </w:r>
      <w:r>
        <w:rPr>
          <w:noProof/>
        </w:rPr>
      </w:r>
      <w:r>
        <w:rPr>
          <w:noProof/>
        </w:rPr>
        <w:fldChar w:fldCharType="separate"/>
      </w:r>
      <w:r>
        <w:rPr>
          <w:noProof/>
        </w:rPr>
        <w:t>55</w:t>
      </w:r>
      <w:r>
        <w:rPr>
          <w:noProof/>
        </w:rPr>
        <w:fldChar w:fldCharType="end"/>
      </w:r>
    </w:p>
    <w:p w14:paraId="52414018" w14:textId="77777777" w:rsidR="00DC003E" w:rsidRDefault="00DC003E">
      <w:pPr>
        <w:pStyle w:val="TOC4"/>
        <w:rPr>
          <w:rFonts w:asciiTheme="minorHAnsi" w:eastAsiaTheme="minorEastAsia" w:hAnsiTheme="minorHAnsi" w:cstheme="minorBidi"/>
          <w:noProof/>
          <w:kern w:val="2"/>
          <w:sz w:val="21"/>
          <w:szCs w:val="22"/>
          <w:lang w:val="en-US" w:eastAsia="zh-CN"/>
        </w:rPr>
      </w:pPr>
      <w:r w:rsidRPr="004E5AA1">
        <w:rPr>
          <w:bCs/>
          <w:noProof/>
        </w:rPr>
        <w:t>9.</w:t>
      </w:r>
      <w:r w:rsidRPr="004E5AA1">
        <w:rPr>
          <w:rFonts w:eastAsiaTheme="minorEastAsia"/>
          <w:bCs/>
          <w:noProof/>
          <w:lang w:eastAsia="zh-CN"/>
        </w:rPr>
        <w:t>8</w:t>
      </w:r>
      <w:r w:rsidRPr="004E5AA1">
        <w:rPr>
          <w:bCs/>
          <w:noProof/>
        </w:rPr>
        <w:t>.3.1</w:t>
      </w:r>
      <w:r>
        <w:rPr>
          <w:rFonts w:asciiTheme="minorHAnsi" w:eastAsiaTheme="minorEastAsia" w:hAnsiTheme="minorHAnsi" w:cstheme="minorBidi"/>
          <w:noProof/>
          <w:kern w:val="2"/>
          <w:sz w:val="21"/>
          <w:szCs w:val="22"/>
          <w:lang w:val="en-US" w:eastAsia="zh-CN"/>
        </w:rPr>
        <w:tab/>
      </w:r>
      <w:r w:rsidRPr="004E5AA1">
        <w:rPr>
          <w:bCs/>
          <w:noProof/>
        </w:rPr>
        <w:t>General</w:t>
      </w:r>
      <w:r>
        <w:rPr>
          <w:noProof/>
        </w:rPr>
        <w:tab/>
      </w:r>
      <w:r>
        <w:rPr>
          <w:noProof/>
        </w:rPr>
        <w:fldChar w:fldCharType="begin"/>
      </w:r>
      <w:r>
        <w:rPr>
          <w:noProof/>
        </w:rPr>
        <w:instrText xml:space="preserve"> PAGEREF _Toc125659793 \h </w:instrText>
      </w:r>
      <w:r>
        <w:rPr>
          <w:noProof/>
        </w:rPr>
      </w:r>
      <w:r>
        <w:rPr>
          <w:noProof/>
        </w:rPr>
        <w:fldChar w:fldCharType="separate"/>
      </w:r>
      <w:r>
        <w:rPr>
          <w:noProof/>
        </w:rPr>
        <w:t>55</w:t>
      </w:r>
      <w:r>
        <w:rPr>
          <w:noProof/>
        </w:rPr>
        <w:fldChar w:fldCharType="end"/>
      </w:r>
    </w:p>
    <w:p w14:paraId="2C44B64E" w14:textId="77777777" w:rsidR="00DC003E" w:rsidRDefault="00DC003E">
      <w:pPr>
        <w:pStyle w:val="TOC4"/>
        <w:rPr>
          <w:rFonts w:asciiTheme="minorHAnsi" w:eastAsiaTheme="minorEastAsia" w:hAnsiTheme="minorHAnsi" w:cstheme="minorBidi"/>
          <w:noProof/>
          <w:kern w:val="2"/>
          <w:sz w:val="21"/>
          <w:szCs w:val="22"/>
          <w:lang w:val="en-US" w:eastAsia="zh-CN"/>
        </w:rPr>
      </w:pPr>
      <w:r w:rsidRPr="004E5AA1">
        <w:rPr>
          <w:bCs/>
          <w:noProof/>
        </w:rPr>
        <w:t>9.</w:t>
      </w:r>
      <w:r w:rsidRPr="004E5AA1">
        <w:rPr>
          <w:rFonts w:eastAsiaTheme="minorEastAsia"/>
          <w:bCs/>
          <w:noProof/>
          <w:lang w:eastAsia="zh-CN"/>
        </w:rPr>
        <w:t>8</w:t>
      </w:r>
      <w:r w:rsidRPr="004E5AA1">
        <w:rPr>
          <w:bCs/>
          <w:noProof/>
        </w:rPr>
        <w:t>.3.2</w:t>
      </w:r>
      <w:r>
        <w:rPr>
          <w:rFonts w:asciiTheme="minorHAnsi" w:eastAsiaTheme="minorEastAsia" w:hAnsiTheme="minorHAnsi" w:cstheme="minorBidi"/>
          <w:noProof/>
          <w:kern w:val="2"/>
          <w:sz w:val="21"/>
          <w:szCs w:val="22"/>
          <w:lang w:val="en-US" w:eastAsia="zh-CN"/>
        </w:rPr>
        <w:tab/>
      </w:r>
      <w:r w:rsidRPr="004E5AA1">
        <w:rPr>
          <w:bCs/>
          <w:noProof/>
        </w:rPr>
        <w:t>Information collection from NSCE server(s) subscribe request</w:t>
      </w:r>
      <w:r>
        <w:rPr>
          <w:noProof/>
        </w:rPr>
        <w:tab/>
      </w:r>
      <w:r>
        <w:rPr>
          <w:noProof/>
        </w:rPr>
        <w:fldChar w:fldCharType="begin"/>
      </w:r>
      <w:r>
        <w:rPr>
          <w:noProof/>
        </w:rPr>
        <w:instrText xml:space="preserve"> PAGEREF _Toc125659794 \h </w:instrText>
      </w:r>
      <w:r>
        <w:rPr>
          <w:noProof/>
        </w:rPr>
      </w:r>
      <w:r>
        <w:rPr>
          <w:noProof/>
        </w:rPr>
        <w:fldChar w:fldCharType="separate"/>
      </w:r>
      <w:r>
        <w:rPr>
          <w:noProof/>
        </w:rPr>
        <w:t>56</w:t>
      </w:r>
      <w:r>
        <w:rPr>
          <w:noProof/>
        </w:rPr>
        <w:fldChar w:fldCharType="end"/>
      </w:r>
    </w:p>
    <w:p w14:paraId="6312A327" w14:textId="77777777" w:rsidR="00DC003E" w:rsidRDefault="00DC003E">
      <w:pPr>
        <w:pStyle w:val="TOC4"/>
        <w:rPr>
          <w:rFonts w:asciiTheme="minorHAnsi" w:eastAsiaTheme="minorEastAsia" w:hAnsiTheme="minorHAnsi" w:cstheme="minorBidi"/>
          <w:noProof/>
          <w:kern w:val="2"/>
          <w:sz w:val="21"/>
          <w:szCs w:val="22"/>
          <w:lang w:val="en-US" w:eastAsia="zh-CN"/>
        </w:rPr>
      </w:pPr>
      <w:r w:rsidRPr="004E5AA1">
        <w:rPr>
          <w:bCs/>
          <w:noProof/>
        </w:rPr>
        <w:t>9.</w:t>
      </w:r>
      <w:r w:rsidRPr="004E5AA1">
        <w:rPr>
          <w:rFonts w:eastAsiaTheme="minorEastAsia"/>
          <w:bCs/>
          <w:noProof/>
          <w:lang w:eastAsia="zh-CN"/>
        </w:rPr>
        <w:t>8</w:t>
      </w:r>
      <w:r w:rsidRPr="004E5AA1">
        <w:rPr>
          <w:bCs/>
          <w:noProof/>
        </w:rPr>
        <w:t>.3.3</w:t>
      </w:r>
      <w:r>
        <w:rPr>
          <w:rFonts w:asciiTheme="minorHAnsi" w:eastAsiaTheme="minorEastAsia" w:hAnsiTheme="minorHAnsi" w:cstheme="minorBidi"/>
          <w:noProof/>
          <w:kern w:val="2"/>
          <w:sz w:val="21"/>
          <w:szCs w:val="22"/>
          <w:lang w:val="en-US" w:eastAsia="zh-CN"/>
        </w:rPr>
        <w:tab/>
      </w:r>
      <w:r w:rsidRPr="004E5AA1">
        <w:rPr>
          <w:bCs/>
          <w:noProof/>
        </w:rPr>
        <w:t>Information collection from NSCE server(s) subscribe response</w:t>
      </w:r>
      <w:r>
        <w:rPr>
          <w:noProof/>
        </w:rPr>
        <w:tab/>
      </w:r>
      <w:r>
        <w:rPr>
          <w:noProof/>
        </w:rPr>
        <w:fldChar w:fldCharType="begin"/>
      </w:r>
      <w:r>
        <w:rPr>
          <w:noProof/>
        </w:rPr>
        <w:instrText xml:space="preserve"> PAGEREF _Toc125659795 \h </w:instrText>
      </w:r>
      <w:r>
        <w:rPr>
          <w:noProof/>
        </w:rPr>
      </w:r>
      <w:r>
        <w:rPr>
          <w:noProof/>
        </w:rPr>
        <w:fldChar w:fldCharType="separate"/>
      </w:r>
      <w:r>
        <w:rPr>
          <w:noProof/>
        </w:rPr>
        <w:t>56</w:t>
      </w:r>
      <w:r>
        <w:rPr>
          <w:noProof/>
        </w:rPr>
        <w:fldChar w:fldCharType="end"/>
      </w:r>
    </w:p>
    <w:p w14:paraId="5D0A00AF" w14:textId="77777777" w:rsidR="00DC003E" w:rsidRDefault="00DC003E">
      <w:pPr>
        <w:pStyle w:val="TOC4"/>
        <w:rPr>
          <w:rFonts w:asciiTheme="minorHAnsi" w:eastAsiaTheme="minorEastAsia" w:hAnsiTheme="minorHAnsi" w:cstheme="minorBidi"/>
          <w:noProof/>
          <w:kern w:val="2"/>
          <w:sz w:val="21"/>
          <w:szCs w:val="22"/>
          <w:lang w:val="en-US" w:eastAsia="zh-CN"/>
        </w:rPr>
      </w:pPr>
      <w:r w:rsidRPr="004E5AA1">
        <w:rPr>
          <w:bCs/>
          <w:noProof/>
        </w:rPr>
        <w:t>9.</w:t>
      </w:r>
      <w:r w:rsidRPr="004E5AA1">
        <w:rPr>
          <w:rFonts w:eastAsiaTheme="minorEastAsia"/>
          <w:bCs/>
          <w:noProof/>
          <w:lang w:eastAsia="zh-CN"/>
        </w:rPr>
        <w:t>8</w:t>
      </w:r>
      <w:r w:rsidRPr="004E5AA1">
        <w:rPr>
          <w:bCs/>
          <w:noProof/>
        </w:rPr>
        <w:t>.3.4</w:t>
      </w:r>
      <w:r>
        <w:rPr>
          <w:rFonts w:asciiTheme="minorHAnsi" w:eastAsiaTheme="minorEastAsia" w:hAnsiTheme="minorHAnsi" w:cstheme="minorBidi"/>
          <w:noProof/>
          <w:kern w:val="2"/>
          <w:sz w:val="21"/>
          <w:szCs w:val="22"/>
          <w:lang w:val="en-US" w:eastAsia="zh-CN"/>
        </w:rPr>
        <w:tab/>
      </w:r>
      <w:r w:rsidRPr="004E5AA1">
        <w:rPr>
          <w:bCs/>
          <w:noProof/>
        </w:rPr>
        <w:t>Information collection from NSCE server(s) notify</w:t>
      </w:r>
      <w:r>
        <w:rPr>
          <w:noProof/>
        </w:rPr>
        <w:tab/>
      </w:r>
      <w:r>
        <w:rPr>
          <w:noProof/>
        </w:rPr>
        <w:fldChar w:fldCharType="begin"/>
      </w:r>
      <w:r>
        <w:rPr>
          <w:noProof/>
        </w:rPr>
        <w:instrText xml:space="preserve"> PAGEREF _Toc125659796 \h </w:instrText>
      </w:r>
      <w:r>
        <w:rPr>
          <w:noProof/>
        </w:rPr>
      </w:r>
      <w:r>
        <w:rPr>
          <w:noProof/>
        </w:rPr>
        <w:fldChar w:fldCharType="separate"/>
      </w:r>
      <w:r>
        <w:rPr>
          <w:noProof/>
        </w:rPr>
        <w:t>56</w:t>
      </w:r>
      <w:r>
        <w:rPr>
          <w:noProof/>
        </w:rPr>
        <w:fldChar w:fldCharType="end"/>
      </w:r>
    </w:p>
    <w:p w14:paraId="63C91A88" w14:textId="77777777" w:rsidR="00DC003E" w:rsidRDefault="00DC003E">
      <w:pPr>
        <w:pStyle w:val="TOC3"/>
        <w:rPr>
          <w:rFonts w:asciiTheme="minorHAnsi" w:eastAsiaTheme="minorEastAsia" w:hAnsiTheme="minorHAnsi" w:cstheme="minorBidi"/>
          <w:noProof/>
          <w:kern w:val="2"/>
          <w:sz w:val="21"/>
          <w:szCs w:val="22"/>
          <w:lang w:val="en-US" w:eastAsia="zh-CN"/>
        </w:rPr>
      </w:pPr>
      <w:r w:rsidRPr="004E5AA1">
        <w:rPr>
          <w:bCs/>
          <w:noProof/>
        </w:rPr>
        <w:t>9.</w:t>
      </w:r>
      <w:r w:rsidRPr="004E5AA1">
        <w:rPr>
          <w:rFonts w:eastAsiaTheme="minorEastAsia"/>
          <w:bCs/>
          <w:noProof/>
          <w:lang w:eastAsia="zh-CN"/>
        </w:rPr>
        <w:t>8</w:t>
      </w:r>
      <w:r w:rsidRPr="004E5AA1">
        <w:rPr>
          <w:bCs/>
          <w:noProof/>
        </w:rPr>
        <w:t>.4</w:t>
      </w:r>
      <w:r>
        <w:rPr>
          <w:rFonts w:asciiTheme="minorHAnsi" w:eastAsiaTheme="minorEastAsia" w:hAnsiTheme="minorHAnsi" w:cstheme="minorBidi"/>
          <w:noProof/>
          <w:kern w:val="2"/>
          <w:sz w:val="21"/>
          <w:szCs w:val="22"/>
          <w:lang w:val="en-US" w:eastAsia="zh-CN"/>
        </w:rPr>
        <w:tab/>
      </w:r>
      <w:r w:rsidRPr="004E5AA1">
        <w:rPr>
          <w:bCs/>
          <w:noProof/>
        </w:rPr>
        <w:t>APIs</w:t>
      </w:r>
      <w:r>
        <w:rPr>
          <w:noProof/>
        </w:rPr>
        <w:tab/>
      </w:r>
      <w:r>
        <w:rPr>
          <w:noProof/>
        </w:rPr>
        <w:fldChar w:fldCharType="begin"/>
      </w:r>
      <w:r>
        <w:rPr>
          <w:noProof/>
        </w:rPr>
        <w:instrText xml:space="preserve"> PAGEREF _Toc125659797 \h </w:instrText>
      </w:r>
      <w:r>
        <w:rPr>
          <w:noProof/>
        </w:rPr>
      </w:r>
      <w:r>
        <w:rPr>
          <w:noProof/>
        </w:rPr>
        <w:fldChar w:fldCharType="separate"/>
      </w:r>
      <w:r>
        <w:rPr>
          <w:noProof/>
        </w:rPr>
        <w:t>57</w:t>
      </w:r>
      <w:r>
        <w:rPr>
          <w:noProof/>
        </w:rPr>
        <w:fldChar w:fldCharType="end"/>
      </w:r>
    </w:p>
    <w:p w14:paraId="350BAEE5" w14:textId="77777777" w:rsidR="00DC003E" w:rsidRDefault="00DC003E">
      <w:pPr>
        <w:pStyle w:val="TOC4"/>
        <w:rPr>
          <w:rFonts w:asciiTheme="minorHAnsi" w:eastAsiaTheme="minorEastAsia" w:hAnsiTheme="minorHAnsi" w:cstheme="minorBidi"/>
          <w:noProof/>
          <w:kern w:val="2"/>
          <w:sz w:val="21"/>
          <w:szCs w:val="22"/>
          <w:lang w:val="en-US" w:eastAsia="zh-CN"/>
        </w:rPr>
      </w:pPr>
      <w:r w:rsidRPr="004E5AA1">
        <w:rPr>
          <w:bCs/>
          <w:noProof/>
        </w:rPr>
        <w:t>9.</w:t>
      </w:r>
      <w:r w:rsidRPr="004E5AA1">
        <w:rPr>
          <w:rFonts w:eastAsiaTheme="minorEastAsia"/>
          <w:bCs/>
          <w:noProof/>
          <w:lang w:eastAsia="zh-CN"/>
        </w:rPr>
        <w:t>8</w:t>
      </w:r>
      <w:r w:rsidRPr="004E5AA1">
        <w:rPr>
          <w:bCs/>
          <w:noProof/>
        </w:rPr>
        <w:t>.4.1</w:t>
      </w:r>
      <w:r>
        <w:rPr>
          <w:rFonts w:asciiTheme="minorHAnsi" w:eastAsiaTheme="minorEastAsia" w:hAnsiTheme="minorHAnsi" w:cstheme="minorBidi"/>
          <w:noProof/>
          <w:kern w:val="2"/>
          <w:sz w:val="21"/>
          <w:szCs w:val="22"/>
          <w:lang w:val="en-US" w:eastAsia="zh-CN"/>
        </w:rPr>
        <w:tab/>
      </w:r>
      <w:r w:rsidRPr="004E5AA1">
        <w:rPr>
          <w:bCs/>
          <w:noProof/>
        </w:rPr>
        <w:t>General</w:t>
      </w:r>
      <w:r>
        <w:rPr>
          <w:noProof/>
        </w:rPr>
        <w:tab/>
      </w:r>
      <w:r>
        <w:rPr>
          <w:noProof/>
        </w:rPr>
        <w:fldChar w:fldCharType="begin"/>
      </w:r>
      <w:r>
        <w:rPr>
          <w:noProof/>
        </w:rPr>
        <w:instrText xml:space="preserve"> PAGEREF _Toc125659798 \h </w:instrText>
      </w:r>
      <w:r>
        <w:rPr>
          <w:noProof/>
        </w:rPr>
      </w:r>
      <w:r>
        <w:rPr>
          <w:noProof/>
        </w:rPr>
        <w:fldChar w:fldCharType="separate"/>
      </w:r>
      <w:r>
        <w:rPr>
          <w:noProof/>
        </w:rPr>
        <w:t>57</w:t>
      </w:r>
      <w:r>
        <w:rPr>
          <w:noProof/>
        </w:rPr>
        <w:fldChar w:fldCharType="end"/>
      </w:r>
    </w:p>
    <w:p w14:paraId="1C4158B7" w14:textId="77777777" w:rsidR="00DC003E" w:rsidRDefault="00DC003E">
      <w:pPr>
        <w:pStyle w:val="TOC4"/>
        <w:rPr>
          <w:rFonts w:asciiTheme="minorHAnsi" w:eastAsiaTheme="minorEastAsia" w:hAnsiTheme="minorHAnsi" w:cstheme="minorBidi"/>
          <w:noProof/>
          <w:kern w:val="2"/>
          <w:sz w:val="21"/>
          <w:szCs w:val="22"/>
          <w:lang w:val="en-US" w:eastAsia="zh-CN"/>
        </w:rPr>
      </w:pPr>
      <w:r>
        <w:rPr>
          <w:noProof/>
        </w:rPr>
        <w:t>9.</w:t>
      </w:r>
      <w:r w:rsidRPr="004E5AA1">
        <w:rPr>
          <w:rFonts w:eastAsiaTheme="minorEastAsia"/>
          <w:noProof/>
        </w:rPr>
        <w:t>8</w:t>
      </w:r>
      <w:r>
        <w:rPr>
          <w:noProof/>
        </w:rPr>
        <w:t>.4.2</w:t>
      </w:r>
      <w:r>
        <w:rPr>
          <w:rFonts w:asciiTheme="minorHAnsi" w:eastAsiaTheme="minorEastAsia" w:hAnsiTheme="minorHAnsi" w:cstheme="minorBidi"/>
          <w:noProof/>
          <w:kern w:val="2"/>
          <w:sz w:val="21"/>
          <w:szCs w:val="22"/>
          <w:lang w:val="en-US" w:eastAsia="zh-CN"/>
        </w:rPr>
        <w:tab/>
      </w:r>
      <w:r>
        <w:rPr>
          <w:noProof/>
        </w:rPr>
        <w:t>SS_NSCE_InfoCollection_Subscribe operation</w:t>
      </w:r>
      <w:r>
        <w:rPr>
          <w:noProof/>
        </w:rPr>
        <w:tab/>
      </w:r>
      <w:r>
        <w:rPr>
          <w:noProof/>
        </w:rPr>
        <w:fldChar w:fldCharType="begin"/>
      </w:r>
      <w:r>
        <w:rPr>
          <w:noProof/>
        </w:rPr>
        <w:instrText xml:space="preserve"> PAGEREF _Toc125659799 \h </w:instrText>
      </w:r>
      <w:r>
        <w:rPr>
          <w:noProof/>
        </w:rPr>
      </w:r>
      <w:r>
        <w:rPr>
          <w:noProof/>
        </w:rPr>
        <w:fldChar w:fldCharType="separate"/>
      </w:r>
      <w:r>
        <w:rPr>
          <w:noProof/>
        </w:rPr>
        <w:t>57</w:t>
      </w:r>
      <w:r>
        <w:rPr>
          <w:noProof/>
        </w:rPr>
        <w:fldChar w:fldCharType="end"/>
      </w:r>
    </w:p>
    <w:p w14:paraId="11F52FF0" w14:textId="77777777" w:rsidR="00DC003E" w:rsidRDefault="00DC003E">
      <w:pPr>
        <w:pStyle w:val="TOC4"/>
        <w:rPr>
          <w:rFonts w:asciiTheme="minorHAnsi" w:eastAsiaTheme="minorEastAsia" w:hAnsiTheme="minorHAnsi" w:cstheme="minorBidi"/>
          <w:noProof/>
          <w:kern w:val="2"/>
          <w:sz w:val="21"/>
          <w:szCs w:val="22"/>
          <w:lang w:val="en-US" w:eastAsia="zh-CN"/>
        </w:rPr>
      </w:pPr>
      <w:r w:rsidRPr="004E5AA1">
        <w:rPr>
          <w:bCs/>
          <w:noProof/>
        </w:rPr>
        <w:t>9.</w:t>
      </w:r>
      <w:r w:rsidRPr="004E5AA1">
        <w:rPr>
          <w:rFonts w:eastAsiaTheme="minorEastAsia"/>
          <w:bCs/>
          <w:noProof/>
          <w:lang w:eastAsia="zh-CN"/>
        </w:rPr>
        <w:t>8</w:t>
      </w:r>
      <w:r w:rsidRPr="004E5AA1">
        <w:rPr>
          <w:bCs/>
          <w:noProof/>
        </w:rPr>
        <w:t>.4.3</w:t>
      </w:r>
      <w:r>
        <w:rPr>
          <w:rFonts w:asciiTheme="minorHAnsi" w:eastAsiaTheme="minorEastAsia" w:hAnsiTheme="minorHAnsi" w:cstheme="minorBidi"/>
          <w:noProof/>
          <w:kern w:val="2"/>
          <w:sz w:val="21"/>
          <w:szCs w:val="22"/>
          <w:lang w:val="en-US" w:eastAsia="zh-CN"/>
        </w:rPr>
        <w:tab/>
      </w:r>
      <w:r w:rsidRPr="004E5AA1">
        <w:rPr>
          <w:bCs/>
          <w:noProof/>
        </w:rPr>
        <w:t>SS_NSCE_InfoCollection_Notify operation</w:t>
      </w:r>
      <w:r>
        <w:rPr>
          <w:noProof/>
        </w:rPr>
        <w:tab/>
      </w:r>
      <w:r>
        <w:rPr>
          <w:noProof/>
        </w:rPr>
        <w:fldChar w:fldCharType="begin"/>
      </w:r>
      <w:r>
        <w:rPr>
          <w:noProof/>
        </w:rPr>
        <w:instrText xml:space="preserve"> PAGEREF _Toc125659800 \h </w:instrText>
      </w:r>
      <w:r>
        <w:rPr>
          <w:noProof/>
        </w:rPr>
      </w:r>
      <w:r>
        <w:rPr>
          <w:noProof/>
        </w:rPr>
        <w:fldChar w:fldCharType="separate"/>
      </w:r>
      <w:r>
        <w:rPr>
          <w:noProof/>
        </w:rPr>
        <w:t>57</w:t>
      </w:r>
      <w:r>
        <w:rPr>
          <w:noProof/>
        </w:rPr>
        <w:fldChar w:fldCharType="end"/>
      </w:r>
    </w:p>
    <w:p w14:paraId="063CBA4C" w14:textId="77777777" w:rsidR="00DC003E" w:rsidRDefault="00DC003E">
      <w:pPr>
        <w:pStyle w:val="TOC2"/>
        <w:rPr>
          <w:rFonts w:asciiTheme="minorHAnsi" w:eastAsiaTheme="minorEastAsia" w:hAnsiTheme="minorHAnsi" w:cstheme="minorBidi"/>
          <w:noProof/>
          <w:kern w:val="2"/>
          <w:sz w:val="21"/>
          <w:szCs w:val="22"/>
          <w:lang w:val="en-US" w:eastAsia="zh-CN"/>
        </w:rPr>
      </w:pPr>
      <w:r w:rsidRPr="004E5AA1">
        <w:rPr>
          <w:bCs/>
          <w:noProof/>
        </w:rPr>
        <w:lastRenderedPageBreak/>
        <w:t>9.</w:t>
      </w:r>
      <w:r w:rsidRPr="004E5AA1">
        <w:rPr>
          <w:rFonts w:eastAsiaTheme="minorEastAsia"/>
          <w:bCs/>
          <w:noProof/>
          <w:lang w:eastAsia="zh-CN"/>
        </w:rPr>
        <w:t>9</w:t>
      </w:r>
      <w:r>
        <w:rPr>
          <w:rFonts w:asciiTheme="minorHAnsi" w:eastAsiaTheme="minorEastAsia" w:hAnsiTheme="minorHAnsi" w:cstheme="minorBidi"/>
          <w:noProof/>
          <w:kern w:val="2"/>
          <w:sz w:val="21"/>
          <w:szCs w:val="22"/>
          <w:lang w:val="en-US" w:eastAsia="zh-CN"/>
        </w:rPr>
        <w:tab/>
      </w:r>
      <w:r w:rsidRPr="004E5AA1">
        <w:rPr>
          <w:bCs/>
          <w:noProof/>
        </w:rPr>
        <w:t>Procedure on predictive slice modification in edge based NSCE deployments</w:t>
      </w:r>
      <w:r>
        <w:rPr>
          <w:noProof/>
        </w:rPr>
        <w:tab/>
      </w:r>
      <w:r>
        <w:rPr>
          <w:noProof/>
        </w:rPr>
        <w:fldChar w:fldCharType="begin"/>
      </w:r>
      <w:r>
        <w:rPr>
          <w:noProof/>
        </w:rPr>
        <w:instrText xml:space="preserve"> PAGEREF _Toc125659801 \h </w:instrText>
      </w:r>
      <w:r>
        <w:rPr>
          <w:noProof/>
        </w:rPr>
      </w:r>
      <w:r>
        <w:rPr>
          <w:noProof/>
        </w:rPr>
        <w:fldChar w:fldCharType="separate"/>
      </w:r>
      <w:r>
        <w:rPr>
          <w:noProof/>
        </w:rPr>
        <w:t>57</w:t>
      </w:r>
      <w:r>
        <w:rPr>
          <w:noProof/>
        </w:rPr>
        <w:fldChar w:fldCharType="end"/>
      </w:r>
    </w:p>
    <w:p w14:paraId="62C39A3F" w14:textId="77777777" w:rsidR="00DC003E" w:rsidRDefault="00DC003E">
      <w:pPr>
        <w:pStyle w:val="TOC3"/>
        <w:rPr>
          <w:rFonts w:asciiTheme="minorHAnsi" w:eastAsiaTheme="minorEastAsia" w:hAnsiTheme="minorHAnsi" w:cstheme="minorBidi"/>
          <w:noProof/>
          <w:kern w:val="2"/>
          <w:sz w:val="21"/>
          <w:szCs w:val="22"/>
          <w:lang w:val="en-US" w:eastAsia="zh-CN"/>
        </w:rPr>
      </w:pPr>
      <w:r w:rsidRPr="004E5AA1">
        <w:rPr>
          <w:bCs/>
          <w:noProof/>
        </w:rPr>
        <w:t>9.</w:t>
      </w:r>
      <w:r w:rsidRPr="004E5AA1">
        <w:rPr>
          <w:rFonts w:eastAsiaTheme="minorEastAsia"/>
          <w:bCs/>
          <w:noProof/>
          <w:lang w:eastAsia="zh-CN"/>
        </w:rPr>
        <w:t>9</w:t>
      </w:r>
      <w:r w:rsidRPr="004E5AA1">
        <w:rPr>
          <w:bCs/>
          <w:noProof/>
        </w:rPr>
        <w:t>.1</w:t>
      </w:r>
      <w:r>
        <w:rPr>
          <w:rFonts w:asciiTheme="minorHAnsi" w:eastAsiaTheme="minorEastAsia" w:hAnsiTheme="minorHAnsi" w:cstheme="minorBidi"/>
          <w:noProof/>
          <w:kern w:val="2"/>
          <w:sz w:val="21"/>
          <w:szCs w:val="22"/>
          <w:lang w:val="en-US" w:eastAsia="zh-CN"/>
        </w:rPr>
        <w:tab/>
      </w:r>
      <w:r w:rsidRPr="004E5AA1">
        <w:rPr>
          <w:bCs/>
          <w:noProof/>
        </w:rPr>
        <w:t>General</w:t>
      </w:r>
      <w:r>
        <w:rPr>
          <w:noProof/>
        </w:rPr>
        <w:tab/>
      </w:r>
      <w:r>
        <w:rPr>
          <w:noProof/>
        </w:rPr>
        <w:fldChar w:fldCharType="begin"/>
      </w:r>
      <w:r>
        <w:rPr>
          <w:noProof/>
        </w:rPr>
        <w:instrText xml:space="preserve"> PAGEREF _Toc125659802 \h </w:instrText>
      </w:r>
      <w:r>
        <w:rPr>
          <w:noProof/>
        </w:rPr>
      </w:r>
      <w:r>
        <w:rPr>
          <w:noProof/>
        </w:rPr>
        <w:fldChar w:fldCharType="separate"/>
      </w:r>
      <w:r>
        <w:rPr>
          <w:noProof/>
        </w:rPr>
        <w:t>57</w:t>
      </w:r>
      <w:r>
        <w:rPr>
          <w:noProof/>
        </w:rPr>
        <w:fldChar w:fldCharType="end"/>
      </w:r>
    </w:p>
    <w:p w14:paraId="05015C46" w14:textId="77777777" w:rsidR="00DC003E" w:rsidRDefault="00DC003E">
      <w:pPr>
        <w:pStyle w:val="TOC3"/>
        <w:rPr>
          <w:rFonts w:asciiTheme="minorHAnsi" w:eastAsiaTheme="minorEastAsia" w:hAnsiTheme="minorHAnsi" w:cstheme="minorBidi"/>
          <w:noProof/>
          <w:kern w:val="2"/>
          <w:sz w:val="21"/>
          <w:szCs w:val="22"/>
          <w:lang w:val="en-US" w:eastAsia="zh-CN"/>
        </w:rPr>
      </w:pPr>
      <w:r w:rsidRPr="004E5AA1">
        <w:rPr>
          <w:bCs/>
          <w:noProof/>
        </w:rPr>
        <w:t>9.</w:t>
      </w:r>
      <w:r w:rsidRPr="004E5AA1">
        <w:rPr>
          <w:rFonts w:eastAsiaTheme="minorEastAsia"/>
          <w:bCs/>
          <w:noProof/>
          <w:lang w:eastAsia="zh-CN"/>
        </w:rPr>
        <w:t>9</w:t>
      </w:r>
      <w:r w:rsidRPr="004E5AA1">
        <w:rPr>
          <w:bCs/>
          <w:noProof/>
        </w:rPr>
        <w:t>.2</w:t>
      </w:r>
      <w:r>
        <w:rPr>
          <w:rFonts w:asciiTheme="minorHAnsi" w:eastAsiaTheme="minorEastAsia" w:hAnsiTheme="minorHAnsi" w:cstheme="minorBidi"/>
          <w:noProof/>
          <w:kern w:val="2"/>
          <w:sz w:val="21"/>
          <w:szCs w:val="22"/>
          <w:lang w:val="en-US" w:eastAsia="zh-CN"/>
        </w:rPr>
        <w:tab/>
      </w:r>
      <w:r w:rsidRPr="004E5AA1">
        <w:rPr>
          <w:bCs/>
          <w:noProof/>
        </w:rPr>
        <w:t>Procedure</w:t>
      </w:r>
      <w:r>
        <w:rPr>
          <w:noProof/>
        </w:rPr>
        <w:tab/>
      </w:r>
      <w:r>
        <w:rPr>
          <w:noProof/>
        </w:rPr>
        <w:fldChar w:fldCharType="begin"/>
      </w:r>
      <w:r>
        <w:rPr>
          <w:noProof/>
        </w:rPr>
        <w:instrText xml:space="preserve"> PAGEREF _Toc125659803 \h </w:instrText>
      </w:r>
      <w:r>
        <w:rPr>
          <w:noProof/>
        </w:rPr>
      </w:r>
      <w:r>
        <w:rPr>
          <w:noProof/>
        </w:rPr>
        <w:fldChar w:fldCharType="separate"/>
      </w:r>
      <w:r>
        <w:rPr>
          <w:noProof/>
        </w:rPr>
        <w:t>58</w:t>
      </w:r>
      <w:r>
        <w:rPr>
          <w:noProof/>
        </w:rPr>
        <w:fldChar w:fldCharType="end"/>
      </w:r>
    </w:p>
    <w:p w14:paraId="203DA6CC" w14:textId="77777777" w:rsidR="00DC003E" w:rsidRDefault="00DC003E">
      <w:pPr>
        <w:pStyle w:val="TOC3"/>
        <w:rPr>
          <w:rFonts w:asciiTheme="minorHAnsi" w:eastAsiaTheme="minorEastAsia" w:hAnsiTheme="minorHAnsi" w:cstheme="minorBidi"/>
          <w:noProof/>
          <w:kern w:val="2"/>
          <w:sz w:val="21"/>
          <w:szCs w:val="22"/>
          <w:lang w:val="en-US" w:eastAsia="zh-CN"/>
        </w:rPr>
      </w:pPr>
      <w:r w:rsidRPr="004E5AA1">
        <w:rPr>
          <w:bCs/>
          <w:noProof/>
        </w:rPr>
        <w:t>9.9.3</w:t>
      </w:r>
      <w:r>
        <w:rPr>
          <w:rFonts w:asciiTheme="minorHAnsi" w:eastAsiaTheme="minorEastAsia" w:hAnsiTheme="minorHAnsi" w:cstheme="minorBidi"/>
          <w:noProof/>
          <w:kern w:val="2"/>
          <w:sz w:val="21"/>
          <w:szCs w:val="22"/>
          <w:lang w:val="en-US" w:eastAsia="zh-CN"/>
        </w:rPr>
        <w:tab/>
      </w:r>
      <w:r w:rsidRPr="004E5AA1">
        <w:rPr>
          <w:bCs/>
          <w:noProof/>
        </w:rPr>
        <w:t>Information flows</w:t>
      </w:r>
      <w:r>
        <w:rPr>
          <w:noProof/>
        </w:rPr>
        <w:tab/>
      </w:r>
      <w:r>
        <w:rPr>
          <w:noProof/>
        </w:rPr>
        <w:fldChar w:fldCharType="begin"/>
      </w:r>
      <w:r>
        <w:rPr>
          <w:noProof/>
        </w:rPr>
        <w:instrText xml:space="preserve"> PAGEREF _Toc125659804 \h </w:instrText>
      </w:r>
      <w:r>
        <w:rPr>
          <w:noProof/>
        </w:rPr>
      </w:r>
      <w:r>
        <w:rPr>
          <w:noProof/>
        </w:rPr>
        <w:fldChar w:fldCharType="separate"/>
      </w:r>
      <w:r>
        <w:rPr>
          <w:noProof/>
        </w:rPr>
        <w:t>59</w:t>
      </w:r>
      <w:r>
        <w:rPr>
          <w:noProof/>
        </w:rPr>
        <w:fldChar w:fldCharType="end"/>
      </w:r>
    </w:p>
    <w:p w14:paraId="7834B0E1" w14:textId="77777777" w:rsidR="00DC003E" w:rsidRDefault="00DC003E">
      <w:pPr>
        <w:pStyle w:val="TOC4"/>
        <w:rPr>
          <w:rFonts w:asciiTheme="minorHAnsi" w:eastAsiaTheme="minorEastAsia" w:hAnsiTheme="minorHAnsi" w:cstheme="minorBidi"/>
          <w:noProof/>
          <w:kern w:val="2"/>
          <w:sz w:val="21"/>
          <w:szCs w:val="22"/>
          <w:lang w:val="en-US" w:eastAsia="zh-CN"/>
        </w:rPr>
      </w:pPr>
      <w:r w:rsidRPr="004E5AA1">
        <w:rPr>
          <w:bCs/>
          <w:noProof/>
        </w:rPr>
        <w:t>9.9.3.1</w:t>
      </w:r>
      <w:r>
        <w:rPr>
          <w:rFonts w:asciiTheme="minorHAnsi" w:eastAsiaTheme="minorEastAsia" w:hAnsiTheme="minorHAnsi" w:cstheme="minorBidi"/>
          <w:noProof/>
          <w:kern w:val="2"/>
          <w:sz w:val="21"/>
          <w:szCs w:val="22"/>
          <w:lang w:val="en-US" w:eastAsia="zh-CN"/>
        </w:rPr>
        <w:tab/>
      </w:r>
      <w:r w:rsidRPr="004E5AA1">
        <w:rPr>
          <w:bCs/>
          <w:noProof/>
        </w:rPr>
        <w:t>General</w:t>
      </w:r>
      <w:r>
        <w:rPr>
          <w:noProof/>
        </w:rPr>
        <w:tab/>
      </w:r>
      <w:r>
        <w:rPr>
          <w:noProof/>
        </w:rPr>
        <w:fldChar w:fldCharType="begin"/>
      </w:r>
      <w:r>
        <w:rPr>
          <w:noProof/>
        </w:rPr>
        <w:instrText xml:space="preserve"> PAGEREF _Toc125659805 \h </w:instrText>
      </w:r>
      <w:r>
        <w:rPr>
          <w:noProof/>
        </w:rPr>
      </w:r>
      <w:r>
        <w:rPr>
          <w:noProof/>
        </w:rPr>
        <w:fldChar w:fldCharType="separate"/>
      </w:r>
      <w:r>
        <w:rPr>
          <w:noProof/>
        </w:rPr>
        <w:t>59</w:t>
      </w:r>
      <w:r>
        <w:rPr>
          <w:noProof/>
        </w:rPr>
        <w:fldChar w:fldCharType="end"/>
      </w:r>
    </w:p>
    <w:p w14:paraId="1872A09A" w14:textId="77777777" w:rsidR="00DC003E" w:rsidRDefault="00DC003E">
      <w:pPr>
        <w:pStyle w:val="TOC4"/>
        <w:rPr>
          <w:rFonts w:asciiTheme="minorHAnsi" w:eastAsiaTheme="minorEastAsia" w:hAnsiTheme="minorHAnsi" w:cstheme="minorBidi"/>
          <w:noProof/>
          <w:kern w:val="2"/>
          <w:sz w:val="21"/>
          <w:szCs w:val="22"/>
          <w:lang w:val="en-US" w:eastAsia="zh-CN"/>
        </w:rPr>
      </w:pPr>
      <w:r w:rsidRPr="004E5AA1">
        <w:rPr>
          <w:bCs/>
          <w:noProof/>
        </w:rPr>
        <w:t>9.9.3.2</w:t>
      </w:r>
      <w:r>
        <w:rPr>
          <w:rFonts w:asciiTheme="minorHAnsi" w:eastAsiaTheme="minorEastAsia" w:hAnsiTheme="minorHAnsi" w:cstheme="minorBidi"/>
          <w:noProof/>
          <w:kern w:val="2"/>
          <w:sz w:val="21"/>
          <w:szCs w:val="22"/>
          <w:lang w:val="en-US" w:eastAsia="zh-CN"/>
        </w:rPr>
        <w:tab/>
      </w:r>
      <w:r w:rsidRPr="004E5AA1">
        <w:rPr>
          <w:bCs/>
          <w:noProof/>
        </w:rPr>
        <w:t>Application service continuity requirement request</w:t>
      </w:r>
      <w:r>
        <w:rPr>
          <w:noProof/>
        </w:rPr>
        <w:tab/>
      </w:r>
      <w:r>
        <w:rPr>
          <w:noProof/>
        </w:rPr>
        <w:fldChar w:fldCharType="begin"/>
      </w:r>
      <w:r>
        <w:rPr>
          <w:noProof/>
        </w:rPr>
        <w:instrText xml:space="preserve"> PAGEREF _Toc125659806 \h </w:instrText>
      </w:r>
      <w:r>
        <w:rPr>
          <w:noProof/>
        </w:rPr>
      </w:r>
      <w:r>
        <w:rPr>
          <w:noProof/>
        </w:rPr>
        <w:fldChar w:fldCharType="separate"/>
      </w:r>
      <w:r>
        <w:rPr>
          <w:noProof/>
        </w:rPr>
        <w:t>59</w:t>
      </w:r>
      <w:r>
        <w:rPr>
          <w:noProof/>
        </w:rPr>
        <w:fldChar w:fldCharType="end"/>
      </w:r>
    </w:p>
    <w:p w14:paraId="0087E6FA" w14:textId="77777777" w:rsidR="00DC003E" w:rsidRDefault="00DC003E">
      <w:pPr>
        <w:pStyle w:val="TOC4"/>
        <w:rPr>
          <w:rFonts w:asciiTheme="minorHAnsi" w:eastAsiaTheme="minorEastAsia" w:hAnsiTheme="minorHAnsi" w:cstheme="minorBidi"/>
          <w:noProof/>
          <w:kern w:val="2"/>
          <w:sz w:val="21"/>
          <w:szCs w:val="22"/>
          <w:lang w:val="en-US" w:eastAsia="zh-CN"/>
        </w:rPr>
      </w:pPr>
      <w:r w:rsidRPr="004E5AA1">
        <w:rPr>
          <w:bCs/>
          <w:noProof/>
        </w:rPr>
        <w:t>9.9.3.3</w:t>
      </w:r>
      <w:r>
        <w:rPr>
          <w:rFonts w:asciiTheme="minorHAnsi" w:eastAsiaTheme="minorEastAsia" w:hAnsiTheme="minorHAnsi" w:cstheme="minorBidi"/>
          <w:noProof/>
          <w:kern w:val="2"/>
          <w:sz w:val="21"/>
          <w:szCs w:val="22"/>
          <w:lang w:val="en-US" w:eastAsia="zh-CN"/>
        </w:rPr>
        <w:tab/>
      </w:r>
      <w:r w:rsidRPr="004E5AA1">
        <w:rPr>
          <w:bCs/>
          <w:noProof/>
        </w:rPr>
        <w:t>Application service continuity requirement response</w:t>
      </w:r>
      <w:r>
        <w:rPr>
          <w:noProof/>
        </w:rPr>
        <w:tab/>
      </w:r>
      <w:r>
        <w:rPr>
          <w:noProof/>
        </w:rPr>
        <w:fldChar w:fldCharType="begin"/>
      </w:r>
      <w:r>
        <w:rPr>
          <w:noProof/>
        </w:rPr>
        <w:instrText xml:space="preserve"> PAGEREF _Toc125659807 \h </w:instrText>
      </w:r>
      <w:r>
        <w:rPr>
          <w:noProof/>
        </w:rPr>
      </w:r>
      <w:r>
        <w:rPr>
          <w:noProof/>
        </w:rPr>
        <w:fldChar w:fldCharType="separate"/>
      </w:r>
      <w:r>
        <w:rPr>
          <w:noProof/>
        </w:rPr>
        <w:t>60</w:t>
      </w:r>
      <w:r>
        <w:rPr>
          <w:noProof/>
        </w:rPr>
        <w:fldChar w:fldCharType="end"/>
      </w:r>
    </w:p>
    <w:p w14:paraId="78B4ACAE" w14:textId="77777777" w:rsidR="00DC003E" w:rsidRDefault="00DC003E">
      <w:pPr>
        <w:pStyle w:val="TOC4"/>
        <w:rPr>
          <w:rFonts w:asciiTheme="minorHAnsi" w:eastAsiaTheme="minorEastAsia" w:hAnsiTheme="minorHAnsi" w:cstheme="minorBidi"/>
          <w:noProof/>
          <w:kern w:val="2"/>
          <w:sz w:val="21"/>
          <w:szCs w:val="22"/>
          <w:lang w:val="en-US" w:eastAsia="zh-CN"/>
        </w:rPr>
      </w:pPr>
      <w:r w:rsidRPr="004E5AA1">
        <w:rPr>
          <w:bCs/>
          <w:noProof/>
        </w:rPr>
        <w:t>9.9.3.4</w:t>
      </w:r>
      <w:r>
        <w:rPr>
          <w:rFonts w:asciiTheme="minorHAnsi" w:eastAsiaTheme="minorEastAsia" w:hAnsiTheme="minorHAnsi" w:cstheme="minorBidi"/>
          <w:noProof/>
          <w:kern w:val="2"/>
          <w:sz w:val="21"/>
          <w:szCs w:val="22"/>
          <w:lang w:val="en-US" w:eastAsia="zh-CN"/>
        </w:rPr>
        <w:tab/>
      </w:r>
      <w:r w:rsidRPr="004E5AA1">
        <w:rPr>
          <w:bCs/>
          <w:noProof/>
        </w:rPr>
        <w:t>service continuity negotiation request</w:t>
      </w:r>
      <w:r>
        <w:rPr>
          <w:noProof/>
        </w:rPr>
        <w:tab/>
      </w:r>
      <w:r>
        <w:rPr>
          <w:noProof/>
        </w:rPr>
        <w:fldChar w:fldCharType="begin"/>
      </w:r>
      <w:r>
        <w:rPr>
          <w:noProof/>
        </w:rPr>
        <w:instrText xml:space="preserve"> PAGEREF _Toc125659808 \h </w:instrText>
      </w:r>
      <w:r>
        <w:rPr>
          <w:noProof/>
        </w:rPr>
      </w:r>
      <w:r>
        <w:rPr>
          <w:noProof/>
        </w:rPr>
        <w:fldChar w:fldCharType="separate"/>
      </w:r>
      <w:r>
        <w:rPr>
          <w:noProof/>
        </w:rPr>
        <w:t>60</w:t>
      </w:r>
      <w:r>
        <w:rPr>
          <w:noProof/>
        </w:rPr>
        <w:fldChar w:fldCharType="end"/>
      </w:r>
    </w:p>
    <w:p w14:paraId="46518154" w14:textId="77777777" w:rsidR="00DC003E" w:rsidRDefault="00DC003E">
      <w:pPr>
        <w:pStyle w:val="TOC4"/>
        <w:rPr>
          <w:rFonts w:asciiTheme="minorHAnsi" w:eastAsiaTheme="minorEastAsia" w:hAnsiTheme="minorHAnsi" w:cstheme="minorBidi"/>
          <w:noProof/>
          <w:kern w:val="2"/>
          <w:sz w:val="21"/>
          <w:szCs w:val="22"/>
          <w:lang w:val="en-US" w:eastAsia="zh-CN"/>
        </w:rPr>
      </w:pPr>
      <w:r w:rsidRPr="004E5AA1">
        <w:rPr>
          <w:bCs/>
          <w:noProof/>
        </w:rPr>
        <w:t>9.9.3.5</w:t>
      </w:r>
      <w:r>
        <w:rPr>
          <w:rFonts w:asciiTheme="minorHAnsi" w:eastAsiaTheme="minorEastAsia" w:hAnsiTheme="minorHAnsi" w:cstheme="minorBidi"/>
          <w:noProof/>
          <w:kern w:val="2"/>
          <w:sz w:val="21"/>
          <w:szCs w:val="22"/>
          <w:lang w:val="en-US" w:eastAsia="zh-CN"/>
        </w:rPr>
        <w:tab/>
      </w:r>
      <w:r w:rsidRPr="004E5AA1">
        <w:rPr>
          <w:bCs/>
          <w:noProof/>
        </w:rPr>
        <w:t>service continuity negotiation response</w:t>
      </w:r>
      <w:r>
        <w:rPr>
          <w:noProof/>
        </w:rPr>
        <w:tab/>
      </w:r>
      <w:r>
        <w:rPr>
          <w:noProof/>
        </w:rPr>
        <w:fldChar w:fldCharType="begin"/>
      </w:r>
      <w:r>
        <w:rPr>
          <w:noProof/>
        </w:rPr>
        <w:instrText xml:space="preserve"> PAGEREF _Toc125659809 \h </w:instrText>
      </w:r>
      <w:r>
        <w:rPr>
          <w:noProof/>
        </w:rPr>
      </w:r>
      <w:r>
        <w:rPr>
          <w:noProof/>
        </w:rPr>
        <w:fldChar w:fldCharType="separate"/>
      </w:r>
      <w:r>
        <w:rPr>
          <w:noProof/>
        </w:rPr>
        <w:t>61</w:t>
      </w:r>
      <w:r>
        <w:rPr>
          <w:noProof/>
        </w:rPr>
        <w:fldChar w:fldCharType="end"/>
      </w:r>
    </w:p>
    <w:p w14:paraId="3FDB4B1B" w14:textId="77777777" w:rsidR="00DC003E" w:rsidRDefault="00DC003E">
      <w:pPr>
        <w:pStyle w:val="TOC4"/>
        <w:rPr>
          <w:rFonts w:asciiTheme="minorHAnsi" w:eastAsiaTheme="minorEastAsia" w:hAnsiTheme="minorHAnsi" w:cstheme="minorBidi"/>
          <w:noProof/>
          <w:kern w:val="2"/>
          <w:sz w:val="21"/>
          <w:szCs w:val="22"/>
          <w:lang w:val="en-US" w:eastAsia="zh-CN"/>
        </w:rPr>
      </w:pPr>
      <w:r w:rsidRPr="004E5AA1">
        <w:rPr>
          <w:bCs/>
          <w:noProof/>
        </w:rPr>
        <w:t>9.9.3.6</w:t>
      </w:r>
      <w:r>
        <w:rPr>
          <w:rFonts w:asciiTheme="minorHAnsi" w:eastAsiaTheme="minorEastAsia" w:hAnsiTheme="minorHAnsi" w:cstheme="minorBidi"/>
          <w:noProof/>
          <w:kern w:val="2"/>
          <w:sz w:val="21"/>
          <w:szCs w:val="22"/>
          <w:lang w:val="en-US" w:eastAsia="zh-CN"/>
        </w:rPr>
        <w:tab/>
      </w:r>
      <w:r w:rsidRPr="004E5AA1">
        <w:rPr>
          <w:bCs/>
          <w:noProof/>
        </w:rPr>
        <w:t>slice modification notify</w:t>
      </w:r>
      <w:r>
        <w:rPr>
          <w:noProof/>
        </w:rPr>
        <w:tab/>
      </w:r>
      <w:r>
        <w:rPr>
          <w:noProof/>
        </w:rPr>
        <w:fldChar w:fldCharType="begin"/>
      </w:r>
      <w:r>
        <w:rPr>
          <w:noProof/>
        </w:rPr>
        <w:instrText xml:space="preserve"> PAGEREF _Toc125659810 \h </w:instrText>
      </w:r>
      <w:r>
        <w:rPr>
          <w:noProof/>
        </w:rPr>
      </w:r>
      <w:r>
        <w:rPr>
          <w:noProof/>
        </w:rPr>
        <w:fldChar w:fldCharType="separate"/>
      </w:r>
      <w:r>
        <w:rPr>
          <w:noProof/>
        </w:rPr>
        <w:t>61</w:t>
      </w:r>
      <w:r>
        <w:rPr>
          <w:noProof/>
        </w:rPr>
        <w:fldChar w:fldCharType="end"/>
      </w:r>
    </w:p>
    <w:p w14:paraId="5ADD319C" w14:textId="77777777" w:rsidR="00DC003E" w:rsidRDefault="00DC003E">
      <w:pPr>
        <w:pStyle w:val="TOC3"/>
        <w:rPr>
          <w:rFonts w:asciiTheme="minorHAnsi" w:eastAsiaTheme="minorEastAsia" w:hAnsiTheme="minorHAnsi" w:cstheme="minorBidi"/>
          <w:noProof/>
          <w:kern w:val="2"/>
          <w:sz w:val="21"/>
          <w:szCs w:val="22"/>
          <w:lang w:val="en-US" w:eastAsia="zh-CN"/>
        </w:rPr>
      </w:pPr>
      <w:r w:rsidRPr="004E5AA1">
        <w:rPr>
          <w:bCs/>
          <w:noProof/>
        </w:rPr>
        <w:t>9.9.4</w:t>
      </w:r>
      <w:r>
        <w:rPr>
          <w:rFonts w:asciiTheme="minorHAnsi" w:eastAsiaTheme="minorEastAsia" w:hAnsiTheme="minorHAnsi" w:cstheme="minorBidi"/>
          <w:noProof/>
          <w:kern w:val="2"/>
          <w:sz w:val="21"/>
          <w:szCs w:val="22"/>
          <w:lang w:val="en-US" w:eastAsia="zh-CN"/>
        </w:rPr>
        <w:tab/>
      </w:r>
      <w:r w:rsidRPr="004E5AA1">
        <w:rPr>
          <w:bCs/>
          <w:noProof/>
        </w:rPr>
        <w:t>APIs</w:t>
      </w:r>
      <w:r>
        <w:rPr>
          <w:noProof/>
        </w:rPr>
        <w:tab/>
      </w:r>
      <w:r>
        <w:rPr>
          <w:noProof/>
        </w:rPr>
        <w:fldChar w:fldCharType="begin"/>
      </w:r>
      <w:r>
        <w:rPr>
          <w:noProof/>
        </w:rPr>
        <w:instrText xml:space="preserve"> PAGEREF _Toc125659811 \h </w:instrText>
      </w:r>
      <w:r>
        <w:rPr>
          <w:noProof/>
        </w:rPr>
      </w:r>
      <w:r>
        <w:rPr>
          <w:noProof/>
        </w:rPr>
        <w:fldChar w:fldCharType="separate"/>
      </w:r>
      <w:r>
        <w:rPr>
          <w:noProof/>
        </w:rPr>
        <w:t>61</w:t>
      </w:r>
      <w:r>
        <w:rPr>
          <w:noProof/>
        </w:rPr>
        <w:fldChar w:fldCharType="end"/>
      </w:r>
    </w:p>
    <w:p w14:paraId="72C50F9A" w14:textId="77777777" w:rsidR="00DC003E" w:rsidRDefault="00DC003E">
      <w:pPr>
        <w:pStyle w:val="TOC4"/>
        <w:rPr>
          <w:rFonts w:asciiTheme="minorHAnsi" w:eastAsiaTheme="minorEastAsia" w:hAnsiTheme="minorHAnsi" w:cstheme="minorBidi"/>
          <w:noProof/>
          <w:kern w:val="2"/>
          <w:sz w:val="21"/>
          <w:szCs w:val="22"/>
          <w:lang w:val="en-US" w:eastAsia="zh-CN"/>
        </w:rPr>
      </w:pPr>
      <w:r w:rsidRPr="004E5AA1">
        <w:rPr>
          <w:bCs/>
          <w:noProof/>
        </w:rPr>
        <w:t>9.9.4.1</w:t>
      </w:r>
      <w:r>
        <w:rPr>
          <w:rFonts w:asciiTheme="minorHAnsi" w:eastAsiaTheme="minorEastAsia" w:hAnsiTheme="minorHAnsi" w:cstheme="minorBidi"/>
          <w:noProof/>
          <w:kern w:val="2"/>
          <w:sz w:val="21"/>
          <w:szCs w:val="22"/>
          <w:lang w:val="en-US" w:eastAsia="zh-CN"/>
        </w:rPr>
        <w:tab/>
      </w:r>
      <w:r w:rsidRPr="004E5AA1">
        <w:rPr>
          <w:bCs/>
          <w:noProof/>
        </w:rPr>
        <w:t>SS_NSCE_Service_Continuity_Requirement</w:t>
      </w:r>
      <w:r>
        <w:rPr>
          <w:noProof/>
        </w:rPr>
        <w:tab/>
      </w:r>
      <w:r>
        <w:rPr>
          <w:noProof/>
        </w:rPr>
        <w:fldChar w:fldCharType="begin"/>
      </w:r>
      <w:r>
        <w:rPr>
          <w:noProof/>
        </w:rPr>
        <w:instrText xml:space="preserve"> PAGEREF _Toc125659812 \h </w:instrText>
      </w:r>
      <w:r>
        <w:rPr>
          <w:noProof/>
        </w:rPr>
      </w:r>
      <w:r>
        <w:rPr>
          <w:noProof/>
        </w:rPr>
        <w:fldChar w:fldCharType="separate"/>
      </w:r>
      <w:r>
        <w:rPr>
          <w:noProof/>
        </w:rPr>
        <w:t>61</w:t>
      </w:r>
      <w:r>
        <w:rPr>
          <w:noProof/>
        </w:rPr>
        <w:fldChar w:fldCharType="end"/>
      </w:r>
    </w:p>
    <w:p w14:paraId="0CF4704C" w14:textId="77777777" w:rsidR="00DC003E" w:rsidRDefault="00DC003E">
      <w:pPr>
        <w:pStyle w:val="TOC5"/>
        <w:rPr>
          <w:rFonts w:asciiTheme="minorHAnsi" w:eastAsiaTheme="minorEastAsia" w:hAnsiTheme="minorHAnsi" w:cstheme="minorBidi"/>
          <w:noProof/>
          <w:kern w:val="2"/>
          <w:sz w:val="21"/>
          <w:szCs w:val="22"/>
          <w:lang w:val="en-US" w:eastAsia="zh-CN"/>
        </w:rPr>
      </w:pPr>
      <w:r w:rsidRPr="004E5AA1">
        <w:rPr>
          <w:bCs/>
          <w:noProof/>
        </w:rPr>
        <w:t>9.9.4.1.1</w:t>
      </w:r>
      <w:r>
        <w:rPr>
          <w:rFonts w:asciiTheme="minorHAnsi" w:eastAsiaTheme="minorEastAsia" w:hAnsiTheme="minorHAnsi" w:cstheme="minorBidi"/>
          <w:noProof/>
          <w:kern w:val="2"/>
          <w:sz w:val="21"/>
          <w:szCs w:val="22"/>
          <w:lang w:val="en-US" w:eastAsia="zh-CN"/>
        </w:rPr>
        <w:tab/>
      </w:r>
      <w:r w:rsidRPr="004E5AA1">
        <w:rPr>
          <w:bCs/>
          <w:noProof/>
        </w:rPr>
        <w:t>General</w:t>
      </w:r>
      <w:r>
        <w:rPr>
          <w:noProof/>
        </w:rPr>
        <w:tab/>
      </w:r>
      <w:r>
        <w:rPr>
          <w:noProof/>
        </w:rPr>
        <w:fldChar w:fldCharType="begin"/>
      </w:r>
      <w:r>
        <w:rPr>
          <w:noProof/>
        </w:rPr>
        <w:instrText xml:space="preserve"> PAGEREF _Toc125659813 \h </w:instrText>
      </w:r>
      <w:r>
        <w:rPr>
          <w:noProof/>
        </w:rPr>
      </w:r>
      <w:r>
        <w:rPr>
          <w:noProof/>
        </w:rPr>
        <w:fldChar w:fldCharType="separate"/>
      </w:r>
      <w:r>
        <w:rPr>
          <w:noProof/>
        </w:rPr>
        <w:t>61</w:t>
      </w:r>
      <w:r>
        <w:rPr>
          <w:noProof/>
        </w:rPr>
        <w:fldChar w:fldCharType="end"/>
      </w:r>
    </w:p>
    <w:p w14:paraId="1884D613" w14:textId="77777777" w:rsidR="00DC003E" w:rsidRDefault="00DC003E">
      <w:pPr>
        <w:pStyle w:val="TOC5"/>
        <w:rPr>
          <w:rFonts w:asciiTheme="minorHAnsi" w:eastAsiaTheme="minorEastAsia" w:hAnsiTheme="minorHAnsi" w:cstheme="minorBidi"/>
          <w:noProof/>
          <w:kern w:val="2"/>
          <w:sz w:val="21"/>
          <w:szCs w:val="22"/>
          <w:lang w:val="en-US" w:eastAsia="zh-CN"/>
        </w:rPr>
      </w:pPr>
      <w:r w:rsidRPr="004E5AA1">
        <w:rPr>
          <w:bCs/>
          <w:noProof/>
        </w:rPr>
        <w:t>9.9.4.1.2</w:t>
      </w:r>
      <w:r>
        <w:rPr>
          <w:rFonts w:asciiTheme="minorHAnsi" w:eastAsiaTheme="minorEastAsia" w:hAnsiTheme="minorHAnsi" w:cstheme="minorBidi"/>
          <w:noProof/>
          <w:kern w:val="2"/>
          <w:sz w:val="21"/>
          <w:szCs w:val="22"/>
          <w:lang w:val="en-US" w:eastAsia="zh-CN"/>
        </w:rPr>
        <w:tab/>
      </w:r>
      <w:r w:rsidRPr="004E5AA1">
        <w:rPr>
          <w:bCs/>
          <w:noProof/>
        </w:rPr>
        <w:t>Service_Continuity_Requirement</w:t>
      </w:r>
      <w:r>
        <w:rPr>
          <w:noProof/>
        </w:rPr>
        <w:tab/>
      </w:r>
      <w:r>
        <w:rPr>
          <w:noProof/>
        </w:rPr>
        <w:fldChar w:fldCharType="begin"/>
      </w:r>
      <w:r>
        <w:rPr>
          <w:noProof/>
        </w:rPr>
        <w:instrText xml:space="preserve"> PAGEREF _Toc125659814 \h </w:instrText>
      </w:r>
      <w:r>
        <w:rPr>
          <w:noProof/>
        </w:rPr>
      </w:r>
      <w:r>
        <w:rPr>
          <w:noProof/>
        </w:rPr>
        <w:fldChar w:fldCharType="separate"/>
      </w:r>
      <w:r>
        <w:rPr>
          <w:noProof/>
        </w:rPr>
        <w:t>62</w:t>
      </w:r>
      <w:r>
        <w:rPr>
          <w:noProof/>
        </w:rPr>
        <w:fldChar w:fldCharType="end"/>
      </w:r>
    </w:p>
    <w:p w14:paraId="3B154ECD" w14:textId="77777777" w:rsidR="00DC003E" w:rsidRDefault="00DC003E">
      <w:pPr>
        <w:pStyle w:val="TOC4"/>
        <w:rPr>
          <w:rFonts w:asciiTheme="minorHAnsi" w:eastAsiaTheme="minorEastAsia" w:hAnsiTheme="minorHAnsi" w:cstheme="minorBidi"/>
          <w:noProof/>
          <w:kern w:val="2"/>
          <w:sz w:val="21"/>
          <w:szCs w:val="22"/>
          <w:lang w:val="en-US" w:eastAsia="zh-CN"/>
        </w:rPr>
      </w:pPr>
      <w:r w:rsidRPr="004E5AA1">
        <w:rPr>
          <w:bCs/>
          <w:noProof/>
        </w:rPr>
        <w:t>9.9.4.2</w:t>
      </w:r>
      <w:r>
        <w:rPr>
          <w:rFonts w:asciiTheme="minorHAnsi" w:eastAsiaTheme="minorEastAsia" w:hAnsiTheme="minorHAnsi" w:cstheme="minorBidi"/>
          <w:noProof/>
          <w:kern w:val="2"/>
          <w:sz w:val="21"/>
          <w:szCs w:val="22"/>
          <w:lang w:val="en-US" w:eastAsia="zh-CN"/>
        </w:rPr>
        <w:tab/>
      </w:r>
      <w:r w:rsidRPr="004E5AA1">
        <w:rPr>
          <w:bCs/>
          <w:noProof/>
        </w:rPr>
        <w:t>SS_NSCE_Service_Continuity_Negotiation</w:t>
      </w:r>
      <w:r>
        <w:rPr>
          <w:noProof/>
        </w:rPr>
        <w:tab/>
      </w:r>
      <w:r>
        <w:rPr>
          <w:noProof/>
        </w:rPr>
        <w:fldChar w:fldCharType="begin"/>
      </w:r>
      <w:r>
        <w:rPr>
          <w:noProof/>
        </w:rPr>
        <w:instrText xml:space="preserve"> PAGEREF _Toc125659815 \h </w:instrText>
      </w:r>
      <w:r>
        <w:rPr>
          <w:noProof/>
        </w:rPr>
      </w:r>
      <w:r>
        <w:rPr>
          <w:noProof/>
        </w:rPr>
        <w:fldChar w:fldCharType="separate"/>
      </w:r>
      <w:r>
        <w:rPr>
          <w:noProof/>
        </w:rPr>
        <w:t>62</w:t>
      </w:r>
      <w:r>
        <w:rPr>
          <w:noProof/>
        </w:rPr>
        <w:fldChar w:fldCharType="end"/>
      </w:r>
    </w:p>
    <w:p w14:paraId="3B7CD548" w14:textId="77777777" w:rsidR="00DC003E" w:rsidRDefault="00DC003E">
      <w:pPr>
        <w:pStyle w:val="TOC5"/>
        <w:rPr>
          <w:rFonts w:asciiTheme="minorHAnsi" w:eastAsiaTheme="minorEastAsia" w:hAnsiTheme="minorHAnsi" w:cstheme="minorBidi"/>
          <w:noProof/>
          <w:kern w:val="2"/>
          <w:sz w:val="21"/>
          <w:szCs w:val="22"/>
          <w:lang w:val="en-US" w:eastAsia="zh-CN"/>
        </w:rPr>
      </w:pPr>
      <w:r w:rsidRPr="004E5AA1">
        <w:rPr>
          <w:bCs/>
          <w:noProof/>
        </w:rPr>
        <w:t>9.9.4.2.1</w:t>
      </w:r>
      <w:r>
        <w:rPr>
          <w:rFonts w:asciiTheme="minorHAnsi" w:eastAsiaTheme="minorEastAsia" w:hAnsiTheme="minorHAnsi" w:cstheme="minorBidi"/>
          <w:noProof/>
          <w:kern w:val="2"/>
          <w:sz w:val="21"/>
          <w:szCs w:val="22"/>
          <w:lang w:val="en-US" w:eastAsia="zh-CN"/>
        </w:rPr>
        <w:tab/>
      </w:r>
      <w:r w:rsidRPr="004E5AA1">
        <w:rPr>
          <w:bCs/>
          <w:noProof/>
        </w:rPr>
        <w:t>General</w:t>
      </w:r>
      <w:r>
        <w:rPr>
          <w:noProof/>
        </w:rPr>
        <w:tab/>
      </w:r>
      <w:r>
        <w:rPr>
          <w:noProof/>
        </w:rPr>
        <w:fldChar w:fldCharType="begin"/>
      </w:r>
      <w:r>
        <w:rPr>
          <w:noProof/>
        </w:rPr>
        <w:instrText xml:space="preserve"> PAGEREF _Toc125659816 \h </w:instrText>
      </w:r>
      <w:r>
        <w:rPr>
          <w:noProof/>
        </w:rPr>
      </w:r>
      <w:r>
        <w:rPr>
          <w:noProof/>
        </w:rPr>
        <w:fldChar w:fldCharType="separate"/>
      </w:r>
      <w:r>
        <w:rPr>
          <w:noProof/>
        </w:rPr>
        <w:t>62</w:t>
      </w:r>
      <w:r>
        <w:rPr>
          <w:noProof/>
        </w:rPr>
        <w:fldChar w:fldCharType="end"/>
      </w:r>
    </w:p>
    <w:p w14:paraId="3F0EF795" w14:textId="77777777" w:rsidR="00DC003E" w:rsidRDefault="00DC003E">
      <w:pPr>
        <w:pStyle w:val="TOC5"/>
        <w:rPr>
          <w:rFonts w:asciiTheme="minorHAnsi" w:eastAsiaTheme="minorEastAsia" w:hAnsiTheme="minorHAnsi" w:cstheme="minorBidi"/>
          <w:noProof/>
          <w:kern w:val="2"/>
          <w:sz w:val="21"/>
          <w:szCs w:val="22"/>
          <w:lang w:val="en-US" w:eastAsia="zh-CN"/>
        </w:rPr>
      </w:pPr>
      <w:r w:rsidRPr="004E5AA1">
        <w:rPr>
          <w:bCs/>
          <w:noProof/>
        </w:rPr>
        <w:t>9.9.4.2.2</w:t>
      </w:r>
      <w:r>
        <w:rPr>
          <w:rFonts w:asciiTheme="minorHAnsi" w:eastAsiaTheme="minorEastAsia" w:hAnsiTheme="minorHAnsi" w:cstheme="minorBidi"/>
          <w:noProof/>
          <w:kern w:val="2"/>
          <w:sz w:val="21"/>
          <w:szCs w:val="22"/>
          <w:lang w:val="en-US" w:eastAsia="zh-CN"/>
        </w:rPr>
        <w:tab/>
      </w:r>
      <w:r w:rsidRPr="004E5AA1">
        <w:rPr>
          <w:bCs/>
          <w:noProof/>
        </w:rPr>
        <w:t>Service_Continuity_Negotiation</w:t>
      </w:r>
      <w:r>
        <w:rPr>
          <w:noProof/>
        </w:rPr>
        <w:tab/>
      </w:r>
      <w:r>
        <w:rPr>
          <w:noProof/>
        </w:rPr>
        <w:fldChar w:fldCharType="begin"/>
      </w:r>
      <w:r>
        <w:rPr>
          <w:noProof/>
        </w:rPr>
        <w:instrText xml:space="preserve"> PAGEREF _Toc125659817 \h </w:instrText>
      </w:r>
      <w:r>
        <w:rPr>
          <w:noProof/>
        </w:rPr>
      </w:r>
      <w:r>
        <w:rPr>
          <w:noProof/>
        </w:rPr>
        <w:fldChar w:fldCharType="separate"/>
      </w:r>
      <w:r>
        <w:rPr>
          <w:noProof/>
        </w:rPr>
        <w:t>62</w:t>
      </w:r>
      <w:r>
        <w:rPr>
          <w:noProof/>
        </w:rPr>
        <w:fldChar w:fldCharType="end"/>
      </w:r>
    </w:p>
    <w:p w14:paraId="3C3CF375" w14:textId="77777777" w:rsidR="00DC003E" w:rsidRDefault="00DC003E">
      <w:pPr>
        <w:pStyle w:val="TOC4"/>
        <w:rPr>
          <w:rFonts w:asciiTheme="minorHAnsi" w:eastAsiaTheme="minorEastAsia" w:hAnsiTheme="minorHAnsi" w:cstheme="minorBidi"/>
          <w:noProof/>
          <w:kern w:val="2"/>
          <w:sz w:val="21"/>
          <w:szCs w:val="22"/>
          <w:lang w:val="en-US" w:eastAsia="zh-CN"/>
        </w:rPr>
      </w:pPr>
      <w:r w:rsidRPr="004E5AA1">
        <w:rPr>
          <w:bCs/>
          <w:noProof/>
        </w:rPr>
        <w:t>9.9.4.3</w:t>
      </w:r>
      <w:r>
        <w:rPr>
          <w:rFonts w:asciiTheme="minorHAnsi" w:eastAsiaTheme="minorEastAsia" w:hAnsiTheme="minorHAnsi" w:cstheme="minorBidi"/>
          <w:noProof/>
          <w:kern w:val="2"/>
          <w:sz w:val="21"/>
          <w:szCs w:val="22"/>
          <w:lang w:val="en-US" w:eastAsia="zh-CN"/>
        </w:rPr>
        <w:tab/>
      </w:r>
      <w:r w:rsidRPr="004E5AA1">
        <w:rPr>
          <w:bCs/>
          <w:noProof/>
        </w:rPr>
        <w:t>SS_NSCE_Slice_Modification_Notify</w:t>
      </w:r>
      <w:r>
        <w:rPr>
          <w:noProof/>
        </w:rPr>
        <w:tab/>
      </w:r>
      <w:r>
        <w:rPr>
          <w:noProof/>
        </w:rPr>
        <w:fldChar w:fldCharType="begin"/>
      </w:r>
      <w:r>
        <w:rPr>
          <w:noProof/>
        </w:rPr>
        <w:instrText xml:space="preserve"> PAGEREF _Toc125659818 \h </w:instrText>
      </w:r>
      <w:r>
        <w:rPr>
          <w:noProof/>
        </w:rPr>
      </w:r>
      <w:r>
        <w:rPr>
          <w:noProof/>
        </w:rPr>
        <w:fldChar w:fldCharType="separate"/>
      </w:r>
      <w:r>
        <w:rPr>
          <w:noProof/>
        </w:rPr>
        <w:t>62</w:t>
      </w:r>
      <w:r>
        <w:rPr>
          <w:noProof/>
        </w:rPr>
        <w:fldChar w:fldCharType="end"/>
      </w:r>
    </w:p>
    <w:p w14:paraId="0954B1AA" w14:textId="77777777" w:rsidR="00DC003E" w:rsidRDefault="00DC003E">
      <w:pPr>
        <w:pStyle w:val="TOC5"/>
        <w:rPr>
          <w:rFonts w:asciiTheme="minorHAnsi" w:eastAsiaTheme="minorEastAsia" w:hAnsiTheme="minorHAnsi" w:cstheme="minorBidi"/>
          <w:noProof/>
          <w:kern w:val="2"/>
          <w:sz w:val="21"/>
          <w:szCs w:val="22"/>
          <w:lang w:val="en-US" w:eastAsia="zh-CN"/>
        </w:rPr>
      </w:pPr>
      <w:r w:rsidRPr="004E5AA1">
        <w:rPr>
          <w:bCs/>
          <w:noProof/>
        </w:rPr>
        <w:t>9.9.4.3.1</w:t>
      </w:r>
      <w:r>
        <w:rPr>
          <w:rFonts w:asciiTheme="minorHAnsi" w:eastAsiaTheme="minorEastAsia" w:hAnsiTheme="minorHAnsi" w:cstheme="minorBidi"/>
          <w:noProof/>
          <w:kern w:val="2"/>
          <w:sz w:val="21"/>
          <w:szCs w:val="22"/>
          <w:lang w:val="en-US" w:eastAsia="zh-CN"/>
        </w:rPr>
        <w:tab/>
      </w:r>
      <w:r w:rsidRPr="004E5AA1">
        <w:rPr>
          <w:bCs/>
          <w:noProof/>
        </w:rPr>
        <w:t>General</w:t>
      </w:r>
      <w:r>
        <w:rPr>
          <w:noProof/>
        </w:rPr>
        <w:tab/>
      </w:r>
      <w:r>
        <w:rPr>
          <w:noProof/>
        </w:rPr>
        <w:fldChar w:fldCharType="begin"/>
      </w:r>
      <w:r>
        <w:rPr>
          <w:noProof/>
        </w:rPr>
        <w:instrText xml:space="preserve"> PAGEREF _Toc125659819 \h </w:instrText>
      </w:r>
      <w:r>
        <w:rPr>
          <w:noProof/>
        </w:rPr>
      </w:r>
      <w:r>
        <w:rPr>
          <w:noProof/>
        </w:rPr>
        <w:fldChar w:fldCharType="separate"/>
      </w:r>
      <w:r>
        <w:rPr>
          <w:noProof/>
        </w:rPr>
        <w:t>62</w:t>
      </w:r>
      <w:r>
        <w:rPr>
          <w:noProof/>
        </w:rPr>
        <w:fldChar w:fldCharType="end"/>
      </w:r>
    </w:p>
    <w:p w14:paraId="1130784A" w14:textId="77777777" w:rsidR="00DC003E" w:rsidRDefault="00DC003E">
      <w:pPr>
        <w:pStyle w:val="TOC5"/>
        <w:rPr>
          <w:rFonts w:asciiTheme="minorHAnsi" w:eastAsiaTheme="minorEastAsia" w:hAnsiTheme="minorHAnsi" w:cstheme="minorBidi"/>
          <w:noProof/>
          <w:kern w:val="2"/>
          <w:sz w:val="21"/>
          <w:szCs w:val="22"/>
          <w:lang w:val="en-US" w:eastAsia="zh-CN"/>
        </w:rPr>
      </w:pPr>
      <w:r w:rsidRPr="004E5AA1">
        <w:rPr>
          <w:bCs/>
          <w:noProof/>
        </w:rPr>
        <w:t>9.9.4.3.2</w:t>
      </w:r>
      <w:r>
        <w:rPr>
          <w:rFonts w:asciiTheme="minorHAnsi" w:eastAsiaTheme="minorEastAsia" w:hAnsiTheme="minorHAnsi" w:cstheme="minorBidi"/>
          <w:noProof/>
          <w:kern w:val="2"/>
          <w:sz w:val="21"/>
          <w:szCs w:val="22"/>
          <w:lang w:val="en-US" w:eastAsia="zh-CN"/>
        </w:rPr>
        <w:tab/>
      </w:r>
      <w:r w:rsidRPr="004E5AA1">
        <w:rPr>
          <w:bCs/>
          <w:noProof/>
        </w:rPr>
        <w:t>Slice_Modification_Notify</w:t>
      </w:r>
      <w:r>
        <w:rPr>
          <w:noProof/>
        </w:rPr>
        <w:tab/>
      </w:r>
      <w:r>
        <w:rPr>
          <w:noProof/>
        </w:rPr>
        <w:fldChar w:fldCharType="begin"/>
      </w:r>
      <w:r>
        <w:rPr>
          <w:noProof/>
        </w:rPr>
        <w:instrText xml:space="preserve"> PAGEREF _Toc125659820 \h </w:instrText>
      </w:r>
      <w:r>
        <w:rPr>
          <w:noProof/>
        </w:rPr>
      </w:r>
      <w:r>
        <w:rPr>
          <w:noProof/>
        </w:rPr>
        <w:fldChar w:fldCharType="separate"/>
      </w:r>
      <w:r>
        <w:rPr>
          <w:noProof/>
        </w:rPr>
        <w:t>62</w:t>
      </w:r>
      <w:r>
        <w:rPr>
          <w:noProof/>
        </w:rPr>
        <w:fldChar w:fldCharType="end"/>
      </w:r>
    </w:p>
    <w:p w14:paraId="0B8364D6" w14:textId="77777777" w:rsidR="00DC003E" w:rsidRDefault="00DC003E">
      <w:pPr>
        <w:pStyle w:val="TOC2"/>
        <w:rPr>
          <w:rFonts w:asciiTheme="minorHAnsi" w:eastAsiaTheme="minorEastAsia" w:hAnsiTheme="minorHAnsi" w:cstheme="minorBidi"/>
          <w:noProof/>
          <w:kern w:val="2"/>
          <w:sz w:val="21"/>
          <w:szCs w:val="22"/>
          <w:lang w:val="en-US" w:eastAsia="zh-CN"/>
        </w:rPr>
      </w:pPr>
      <w:r w:rsidRPr="004E5AA1">
        <w:rPr>
          <w:rFonts w:cs="Arial"/>
          <w:bCs/>
          <w:noProof/>
        </w:rPr>
        <w:t>9</w:t>
      </w:r>
      <w:r w:rsidRPr="004E5AA1">
        <w:rPr>
          <w:bCs/>
          <w:noProof/>
        </w:rPr>
        <w:t>.</w:t>
      </w:r>
      <w:r w:rsidRPr="004E5AA1">
        <w:rPr>
          <w:rFonts w:cs="Arial"/>
          <w:bCs/>
          <w:noProof/>
        </w:rPr>
        <w:t>10</w:t>
      </w:r>
      <w:r>
        <w:rPr>
          <w:rFonts w:asciiTheme="minorHAnsi" w:eastAsiaTheme="minorEastAsia" w:hAnsiTheme="minorHAnsi" w:cstheme="minorBidi"/>
          <w:noProof/>
          <w:kern w:val="2"/>
          <w:sz w:val="21"/>
          <w:szCs w:val="22"/>
          <w:lang w:val="en-US" w:eastAsia="zh-CN"/>
        </w:rPr>
        <w:tab/>
      </w:r>
      <w:r w:rsidRPr="004E5AA1">
        <w:rPr>
          <w:bCs/>
          <w:noProof/>
        </w:rPr>
        <w:t>Multiple slices coordinated resource optimization</w:t>
      </w:r>
      <w:r>
        <w:rPr>
          <w:noProof/>
        </w:rPr>
        <w:tab/>
      </w:r>
      <w:r>
        <w:rPr>
          <w:noProof/>
        </w:rPr>
        <w:fldChar w:fldCharType="begin"/>
      </w:r>
      <w:r>
        <w:rPr>
          <w:noProof/>
        </w:rPr>
        <w:instrText xml:space="preserve"> PAGEREF _Toc125659821 \h </w:instrText>
      </w:r>
      <w:r>
        <w:rPr>
          <w:noProof/>
        </w:rPr>
      </w:r>
      <w:r>
        <w:rPr>
          <w:noProof/>
        </w:rPr>
        <w:fldChar w:fldCharType="separate"/>
      </w:r>
      <w:r>
        <w:rPr>
          <w:noProof/>
        </w:rPr>
        <w:t>62</w:t>
      </w:r>
      <w:r>
        <w:rPr>
          <w:noProof/>
        </w:rPr>
        <w:fldChar w:fldCharType="end"/>
      </w:r>
    </w:p>
    <w:p w14:paraId="4AC010D3" w14:textId="77777777" w:rsidR="00DC003E" w:rsidRDefault="00DC003E">
      <w:pPr>
        <w:pStyle w:val="TOC3"/>
        <w:rPr>
          <w:rFonts w:asciiTheme="minorHAnsi" w:eastAsiaTheme="minorEastAsia" w:hAnsiTheme="minorHAnsi" w:cstheme="minorBidi"/>
          <w:noProof/>
          <w:kern w:val="2"/>
          <w:sz w:val="21"/>
          <w:szCs w:val="22"/>
          <w:lang w:val="en-US" w:eastAsia="zh-CN"/>
        </w:rPr>
      </w:pPr>
      <w:r w:rsidRPr="004E5AA1">
        <w:rPr>
          <w:rFonts w:cs="Arial"/>
          <w:bCs/>
          <w:noProof/>
        </w:rPr>
        <w:t>9.</w:t>
      </w:r>
      <w:r w:rsidRPr="004E5AA1">
        <w:rPr>
          <w:bCs/>
          <w:noProof/>
        </w:rPr>
        <w:t>10.1</w:t>
      </w:r>
      <w:r>
        <w:rPr>
          <w:rFonts w:asciiTheme="minorHAnsi" w:eastAsiaTheme="minorEastAsia" w:hAnsiTheme="minorHAnsi" w:cstheme="minorBidi"/>
          <w:noProof/>
          <w:kern w:val="2"/>
          <w:sz w:val="21"/>
          <w:szCs w:val="22"/>
          <w:lang w:val="en-US" w:eastAsia="zh-CN"/>
        </w:rPr>
        <w:tab/>
      </w:r>
      <w:r w:rsidRPr="004E5AA1">
        <w:rPr>
          <w:bCs/>
          <w:noProof/>
        </w:rPr>
        <w:t>General</w:t>
      </w:r>
      <w:r>
        <w:rPr>
          <w:noProof/>
        </w:rPr>
        <w:tab/>
      </w:r>
      <w:r>
        <w:rPr>
          <w:noProof/>
        </w:rPr>
        <w:fldChar w:fldCharType="begin"/>
      </w:r>
      <w:r>
        <w:rPr>
          <w:noProof/>
        </w:rPr>
        <w:instrText xml:space="preserve"> PAGEREF _Toc125659822 \h </w:instrText>
      </w:r>
      <w:r>
        <w:rPr>
          <w:noProof/>
        </w:rPr>
      </w:r>
      <w:r>
        <w:rPr>
          <w:noProof/>
        </w:rPr>
        <w:fldChar w:fldCharType="separate"/>
      </w:r>
      <w:r>
        <w:rPr>
          <w:noProof/>
        </w:rPr>
        <w:t>62</w:t>
      </w:r>
      <w:r>
        <w:rPr>
          <w:noProof/>
        </w:rPr>
        <w:fldChar w:fldCharType="end"/>
      </w:r>
    </w:p>
    <w:p w14:paraId="45525980" w14:textId="77777777" w:rsidR="00DC003E" w:rsidRDefault="00DC003E">
      <w:pPr>
        <w:pStyle w:val="TOC3"/>
        <w:rPr>
          <w:rFonts w:asciiTheme="minorHAnsi" w:eastAsiaTheme="minorEastAsia" w:hAnsiTheme="minorHAnsi" w:cstheme="minorBidi"/>
          <w:noProof/>
          <w:kern w:val="2"/>
          <w:sz w:val="21"/>
          <w:szCs w:val="22"/>
          <w:lang w:val="en-US" w:eastAsia="zh-CN"/>
        </w:rPr>
      </w:pPr>
      <w:r w:rsidRPr="004E5AA1">
        <w:rPr>
          <w:rFonts w:cs="Arial"/>
          <w:bCs/>
          <w:noProof/>
        </w:rPr>
        <w:t>9</w:t>
      </w:r>
      <w:r w:rsidRPr="004E5AA1">
        <w:rPr>
          <w:bCs/>
          <w:noProof/>
        </w:rPr>
        <w:t>.10.</w:t>
      </w:r>
      <w:r w:rsidRPr="004E5AA1">
        <w:rPr>
          <w:rFonts w:cs="Arial"/>
          <w:bCs/>
          <w:noProof/>
        </w:rPr>
        <w:t>2</w:t>
      </w:r>
      <w:r>
        <w:rPr>
          <w:rFonts w:asciiTheme="minorHAnsi" w:eastAsiaTheme="minorEastAsia" w:hAnsiTheme="minorHAnsi" w:cstheme="minorBidi"/>
          <w:noProof/>
          <w:kern w:val="2"/>
          <w:sz w:val="21"/>
          <w:szCs w:val="22"/>
          <w:lang w:val="en-US" w:eastAsia="zh-CN"/>
        </w:rPr>
        <w:tab/>
      </w:r>
      <w:r w:rsidRPr="004E5AA1">
        <w:rPr>
          <w:rFonts w:cs="Arial"/>
          <w:bCs/>
          <w:noProof/>
        </w:rPr>
        <w:t>Procedure</w:t>
      </w:r>
      <w:r>
        <w:rPr>
          <w:noProof/>
        </w:rPr>
        <w:tab/>
      </w:r>
      <w:r>
        <w:rPr>
          <w:noProof/>
        </w:rPr>
        <w:fldChar w:fldCharType="begin"/>
      </w:r>
      <w:r>
        <w:rPr>
          <w:noProof/>
        </w:rPr>
        <w:instrText xml:space="preserve"> PAGEREF _Toc125659823 \h </w:instrText>
      </w:r>
      <w:r>
        <w:rPr>
          <w:noProof/>
        </w:rPr>
      </w:r>
      <w:r>
        <w:rPr>
          <w:noProof/>
        </w:rPr>
        <w:fldChar w:fldCharType="separate"/>
      </w:r>
      <w:r>
        <w:rPr>
          <w:noProof/>
        </w:rPr>
        <w:t>63</w:t>
      </w:r>
      <w:r>
        <w:rPr>
          <w:noProof/>
        </w:rPr>
        <w:fldChar w:fldCharType="end"/>
      </w:r>
    </w:p>
    <w:p w14:paraId="03405E18" w14:textId="77777777" w:rsidR="00DC003E" w:rsidRDefault="00DC003E">
      <w:pPr>
        <w:pStyle w:val="TOC3"/>
        <w:rPr>
          <w:rFonts w:asciiTheme="minorHAnsi" w:eastAsiaTheme="minorEastAsia" w:hAnsiTheme="minorHAnsi" w:cstheme="minorBidi"/>
          <w:noProof/>
          <w:kern w:val="2"/>
          <w:sz w:val="21"/>
          <w:szCs w:val="22"/>
          <w:lang w:val="en-US" w:eastAsia="zh-CN"/>
        </w:rPr>
      </w:pPr>
      <w:r w:rsidRPr="004E5AA1">
        <w:rPr>
          <w:rFonts w:cs="Arial"/>
          <w:bCs/>
          <w:noProof/>
        </w:rPr>
        <w:t>9.</w:t>
      </w:r>
      <w:r w:rsidRPr="004E5AA1">
        <w:rPr>
          <w:bCs/>
          <w:noProof/>
        </w:rPr>
        <w:t>10.</w:t>
      </w:r>
      <w:r w:rsidRPr="004E5AA1">
        <w:rPr>
          <w:rFonts w:cs="Arial"/>
          <w:bCs/>
          <w:noProof/>
        </w:rPr>
        <w:t>3</w:t>
      </w:r>
      <w:r>
        <w:rPr>
          <w:rFonts w:asciiTheme="minorHAnsi" w:eastAsiaTheme="minorEastAsia" w:hAnsiTheme="minorHAnsi" w:cstheme="minorBidi"/>
          <w:noProof/>
          <w:kern w:val="2"/>
          <w:sz w:val="21"/>
          <w:szCs w:val="22"/>
          <w:lang w:val="en-US" w:eastAsia="zh-CN"/>
        </w:rPr>
        <w:tab/>
      </w:r>
      <w:r w:rsidRPr="004E5AA1">
        <w:rPr>
          <w:bCs/>
          <w:noProof/>
        </w:rPr>
        <w:t>Information flows</w:t>
      </w:r>
      <w:r>
        <w:rPr>
          <w:noProof/>
        </w:rPr>
        <w:tab/>
      </w:r>
      <w:r>
        <w:rPr>
          <w:noProof/>
        </w:rPr>
        <w:fldChar w:fldCharType="begin"/>
      </w:r>
      <w:r>
        <w:rPr>
          <w:noProof/>
        </w:rPr>
        <w:instrText xml:space="preserve"> PAGEREF _Toc125659824 \h </w:instrText>
      </w:r>
      <w:r>
        <w:rPr>
          <w:noProof/>
        </w:rPr>
      </w:r>
      <w:r>
        <w:rPr>
          <w:noProof/>
        </w:rPr>
        <w:fldChar w:fldCharType="separate"/>
      </w:r>
      <w:r>
        <w:rPr>
          <w:noProof/>
        </w:rPr>
        <w:t>64</w:t>
      </w:r>
      <w:r>
        <w:rPr>
          <w:noProof/>
        </w:rPr>
        <w:fldChar w:fldCharType="end"/>
      </w:r>
    </w:p>
    <w:p w14:paraId="576662FC" w14:textId="77777777" w:rsidR="00DC003E" w:rsidRDefault="00DC003E">
      <w:pPr>
        <w:pStyle w:val="TOC4"/>
        <w:rPr>
          <w:rFonts w:asciiTheme="minorHAnsi" w:eastAsiaTheme="minorEastAsia" w:hAnsiTheme="minorHAnsi" w:cstheme="minorBidi"/>
          <w:noProof/>
          <w:kern w:val="2"/>
          <w:sz w:val="21"/>
          <w:szCs w:val="22"/>
          <w:lang w:val="en-US" w:eastAsia="zh-CN"/>
        </w:rPr>
      </w:pPr>
      <w:r w:rsidRPr="004E5AA1">
        <w:rPr>
          <w:rFonts w:cs="Arial"/>
          <w:bCs/>
          <w:noProof/>
        </w:rPr>
        <w:t>9.10</w:t>
      </w:r>
      <w:r w:rsidRPr="004E5AA1">
        <w:rPr>
          <w:bCs/>
          <w:noProof/>
        </w:rPr>
        <w:t>.</w:t>
      </w:r>
      <w:r w:rsidRPr="004E5AA1">
        <w:rPr>
          <w:rFonts w:cs="Arial"/>
          <w:bCs/>
          <w:noProof/>
        </w:rPr>
        <w:t>3</w:t>
      </w:r>
      <w:r w:rsidRPr="004E5AA1">
        <w:rPr>
          <w:bCs/>
          <w:noProof/>
        </w:rPr>
        <w:t>.1</w:t>
      </w:r>
      <w:r>
        <w:rPr>
          <w:rFonts w:asciiTheme="minorHAnsi" w:eastAsiaTheme="minorEastAsia" w:hAnsiTheme="minorHAnsi" w:cstheme="minorBidi"/>
          <w:noProof/>
          <w:kern w:val="2"/>
          <w:sz w:val="21"/>
          <w:szCs w:val="22"/>
          <w:lang w:val="en-US" w:eastAsia="zh-CN"/>
        </w:rPr>
        <w:tab/>
      </w:r>
      <w:r w:rsidRPr="004E5AA1">
        <w:rPr>
          <w:bCs/>
          <w:noProof/>
        </w:rPr>
        <w:t>General</w:t>
      </w:r>
      <w:r>
        <w:rPr>
          <w:noProof/>
        </w:rPr>
        <w:tab/>
      </w:r>
      <w:r>
        <w:rPr>
          <w:noProof/>
        </w:rPr>
        <w:fldChar w:fldCharType="begin"/>
      </w:r>
      <w:r>
        <w:rPr>
          <w:noProof/>
        </w:rPr>
        <w:instrText xml:space="preserve"> PAGEREF _Toc125659825 \h </w:instrText>
      </w:r>
      <w:r>
        <w:rPr>
          <w:noProof/>
        </w:rPr>
      </w:r>
      <w:r>
        <w:rPr>
          <w:noProof/>
        </w:rPr>
        <w:fldChar w:fldCharType="separate"/>
      </w:r>
      <w:r>
        <w:rPr>
          <w:noProof/>
        </w:rPr>
        <w:t>64</w:t>
      </w:r>
      <w:r>
        <w:rPr>
          <w:noProof/>
        </w:rPr>
        <w:fldChar w:fldCharType="end"/>
      </w:r>
    </w:p>
    <w:p w14:paraId="0DF03418" w14:textId="77777777" w:rsidR="00DC003E" w:rsidRDefault="00DC003E">
      <w:pPr>
        <w:pStyle w:val="TOC4"/>
        <w:rPr>
          <w:rFonts w:asciiTheme="minorHAnsi" w:eastAsiaTheme="minorEastAsia" w:hAnsiTheme="minorHAnsi" w:cstheme="minorBidi"/>
          <w:noProof/>
          <w:kern w:val="2"/>
          <w:sz w:val="21"/>
          <w:szCs w:val="22"/>
          <w:lang w:val="en-US" w:eastAsia="zh-CN"/>
        </w:rPr>
      </w:pPr>
      <w:r w:rsidRPr="004E5AA1">
        <w:rPr>
          <w:rFonts w:cs="Arial"/>
          <w:bCs/>
          <w:noProof/>
        </w:rPr>
        <w:t>9.10</w:t>
      </w:r>
      <w:r w:rsidRPr="004E5AA1">
        <w:rPr>
          <w:bCs/>
          <w:noProof/>
        </w:rPr>
        <w:t>.3.</w:t>
      </w:r>
      <w:r w:rsidRPr="004E5AA1">
        <w:rPr>
          <w:rFonts w:cs="Arial"/>
          <w:bCs/>
          <w:noProof/>
        </w:rPr>
        <w:t>2</w:t>
      </w:r>
      <w:r>
        <w:rPr>
          <w:rFonts w:asciiTheme="minorHAnsi" w:eastAsiaTheme="minorEastAsia" w:hAnsiTheme="minorHAnsi" w:cstheme="minorBidi"/>
          <w:noProof/>
          <w:kern w:val="2"/>
          <w:sz w:val="21"/>
          <w:szCs w:val="22"/>
          <w:lang w:val="en-US" w:eastAsia="zh-CN"/>
        </w:rPr>
        <w:tab/>
      </w:r>
      <w:r w:rsidRPr="004E5AA1">
        <w:rPr>
          <w:bCs/>
          <w:noProof/>
        </w:rPr>
        <w:t>Multiple slices coordinated resource optimization request</w:t>
      </w:r>
      <w:r>
        <w:rPr>
          <w:noProof/>
        </w:rPr>
        <w:tab/>
      </w:r>
      <w:r>
        <w:rPr>
          <w:noProof/>
        </w:rPr>
        <w:fldChar w:fldCharType="begin"/>
      </w:r>
      <w:r>
        <w:rPr>
          <w:noProof/>
        </w:rPr>
        <w:instrText xml:space="preserve"> PAGEREF _Toc125659826 \h </w:instrText>
      </w:r>
      <w:r>
        <w:rPr>
          <w:noProof/>
        </w:rPr>
      </w:r>
      <w:r>
        <w:rPr>
          <w:noProof/>
        </w:rPr>
        <w:fldChar w:fldCharType="separate"/>
      </w:r>
      <w:r>
        <w:rPr>
          <w:noProof/>
        </w:rPr>
        <w:t>64</w:t>
      </w:r>
      <w:r>
        <w:rPr>
          <w:noProof/>
        </w:rPr>
        <w:fldChar w:fldCharType="end"/>
      </w:r>
    </w:p>
    <w:p w14:paraId="530B3F54" w14:textId="77777777" w:rsidR="00DC003E" w:rsidRDefault="00DC003E">
      <w:pPr>
        <w:pStyle w:val="TOC4"/>
        <w:rPr>
          <w:rFonts w:asciiTheme="minorHAnsi" w:eastAsiaTheme="minorEastAsia" w:hAnsiTheme="minorHAnsi" w:cstheme="minorBidi"/>
          <w:noProof/>
          <w:kern w:val="2"/>
          <w:sz w:val="21"/>
          <w:szCs w:val="22"/>
          <w:lang w:val="en-US" w:eastAsia="zh-CN"/>
        </w:rPr>
      </w:pPr>
      <w:r w:rsidRPr="004E5AA1">
        <w:rPr>
          <w:rFonts w:cs="Arial"/>
          <w:bCs/>
          <w:noProof/>
        </w:rPr>
        <w:t>9.10</w:t>
      </w:r>
      <w:r w:rsidRPr="004E5AA1">
        <w:rPr>
          <w:bCs/>
          <w:noProof/>
        </w:rPr>
        <w:t>.</w:t>
      </w:r>
      <w:r w:rsidRPr="004E5AA1">
        <w:rPr>
          <w:rFonts w:cs="Arial"/>
          <w:bCs/>
          <w:noProof/>
        </w:rPr>
        <w:t>3</w:t>
      </w:r>
      <w:r w:rsidRPr="004E5AA1">
        <w:rPr>
          <w:bCs/>
          <w:noProof/>
        </w:rPr>
        <w:t>.</w:t>
      </w:r>
      <w:r w:rsidRPr="004E5AA1">
        <w:rPr>
          <w:rFonts w:cs="Arial"/>
          <w:bCs/>
          <w:noProof/>
        </w:rPr>
        <w:t>3</w:t>
      </w:r>
      <w:r>
        <w:rPr>
          <w:rFonts w:asciiTheme="minorHAnsi" w:eastAsiaTheme="minorEastAsia" w:hAnsiTheme="minorHAnsi" w:cstheme="minorBidi"/>
          <w:noProof/>
          <w:kern w:val="2"/>
          <w:sz w:val="21"/>
          <w:szCs w:val="22"/>
          <w:lang w:val="en-US" w:eastAsia="zh-CN"/>
        </w:rPr>
        <w:tab/>
      </w:r>
      <w:r w:rsidRPr="004E5AA1">
        <w:rPr>
          <w:bCs/>
          <w:noProof/>
        </w:rPr>
        <w:t>Multiple slices coordinated resource optimization response</w:t>
      </w:r>
      <w:r>
        <w:rPr>
          <w:noProof/>
        </w:rPr>
        <w:tab/>
      </w:r>
      <w:r>
        <w:rPr>
          <w:noProof/>
        </w:rPr>
        <w:fldChar w:fldCharType="begin"/>
      </w:r>
      <w:r>
        <w:rPr>
          <w:noProof/>
        </w:rPr>
        <w:instrText xml:space="preserve"> PAGEREF _Toc125659827 \h </w:instrText>
      </w:r>
      <w:r>
        <w:rPr>
          <w:noProof/>
        </w:rPr>
      </w:r>
      <w:r>
        <w:rPr>
          <w:noProof/>
        </w:rPr>
        <w:fldChar w:fldCharType="separate"/>
      </w:r>
      <w:r>
        <w:rPr>
          <w:noProof/>
        </w:rPr>
        <w:t>64</w:t>
      </w:r>
      <w:r>
        <w:rPr>
          <w:noProof/>
        </w:rPr>
        <w:fldChar w:fldCharType="end"/>
      </w:r>
    </w:p>
    <w:p w14:paraId="718965B6" w14:textId="77777777" w:rsidR="00DC003E" w:rsidRDefault="00DC003E">
      <w:pPr>
        <w:pStyle w:val="TOC3"/>
        <w:rPr>
          <w:rFonts w:asciiTheme="minorHAnsi" w:eastAsiaTheme="minorEastAsia" w:hAnsiTheme="minorHAnsi" w:cstheme="minorBidi"/>
          <w:noProof/>
          <w:kern w:val="2"/>
          <w:sz w:val="21"/>
          <w:szCs w:val="22"/>
          <w:lang w:val="en-US" w:eastAsia="zh-CN"/>
        </w:rPr>
      </w:pPr>
      <w:r w:rsidRPr="004E5AA1">
        <w:rPr>
          <w:rFonts w:cs="Arial"/>
          <w:bCs/>
          <w:noProof/>
        </w:rPr>
        <w:t>9.10</w:t>
      </w:r>
      <w:r w:rsidRPr="004E5AA1">
        <w:rPr>
          <w:bCs/>
          <w:noProof/>
        </w:rPr>
        <w:t>.</w:t>
      </w:r>
      <w:r w:rsidRPr="004E5AA1">
        <w:rPr>
          <w:rFonts w:cs="Arial"/>
          <w:bCs/>
          <w:noProof/>
        </w:rPr>
        <w:t>4</w:t>
      </w:r>
      <w:r>
        <w:rPr>
          <w:rFonts w:asciiTheme="minorHAnsi" w:eastAsiaTheme="minorEastAsia" w:hAnsiTheme="minorHAnsi" w:cstheme="minorBidi"/>
          <w:noProof/>
          <w:kern w:val="2"/>
          <w:sz w:val="21"/>
          <w:szCs w:val="22"/>
          <w:lang w:val="en-US" w:eastAsia="zh-CN"/>
        </w:rPr>
        <w:tab/>
      </w:r>
      <w:r w:rsidRPr="004E5AA1">
        <w:rPr>
          <w:bCs/>
          <w:noProof/>
        </w:rPr>
        <w:t>APIs</w:t>
      </w:r>
      <w:r>
        <w:rPr>
          <w:noProof/>
        </w:rPr>
        <w:tab/>
      </w:r>
      <w:r>
        <w:rPr>
          <w:noProof/>
        </w:rPr>
        <w:fldChar w:fldCharType="begin"/>
      </w:r>
      <w:r>
        <w:rPr>
          <w:noProof/>
        </w:rPr>
        <w:instrText xml:space="preserve"> PAGEREF _Toc125659828 \h </w:instrText>
      </w:r>
      <w:r>
        <w:rPr>
          <w:noProof/>
        </w:rPr>
      </w:r>
      <w:r>
        <w:rPr>
          <w:noProof/>
        </w:rPr>
        <w:fldChar w:fldCharType="separate"/>
      </w:r>
      <w:r>
        <w:rPr>
          <w:noProof/>
        </w:rPr>
        <w:t>65</w:t>
      </w:r>
      <w:r>
        <w:rPr>
          <w:noProof/>
        </w:rPr>
        <w:fldChar w:fldCharType="end"/>
      </w:r>
    </w:p>
    <w:p w14:paraId="3F0FDC0C" w14:textId="77777777" w:rsidR="00DC003E" w:rsidRDefault="00DC003E">
      <w:pPr>
        <w:pStyle w:val="TOC4"/>
        <w:rPr>
          <w:rFonts w:asciiTheme="minorHAnsi" w:eastAsiaTheme="minorEastAsia" w:hAnsiTheme="minorHAnsi" w:cstheme="minorBidi"/>
          <w:noProof/>
          <w:kern w:val="2"/>
          <w:sz w:val="21"/>
          <w:szCs w:val="22"/>
          <w:lang w:val="en-US" w:eastAsia="zh-CN"/>
        </w:rPr>
      </w:pPr>
      <w:r w:rsidRPr="004E5AA1">
        <w:rPr>
          <w:rFonts w:cs="Arial"/>
          <w:bCs/>
          <w:noProof/>
        </w:rPr>
        <w:t>9.10</w:t>
      </w:r>
      <w:r w:rsidRPr="004E5AA1">
        <w:rPr>
          <w:bCs/>
          <w:noProof/>
        </w:rPr>
        <w:t>.</w:t>
      </w:r>
      <w:r w:rsidRPr="004E5AA1">
        <w:rPr>
          <w:rFonts w:cs="Arial"/>
          <w:bCs/>
          <w:noProof/>
        </w:rPr>
        <w:t>4</w:t>
      </w:r>
      <w:r w:rsidRPr="004E5AA1">
        <w:rPr>
          <w:bCs/>
          <w:noProof/>
        </w:rPr>
        <w:t>.1</w:t>
      </w:r>
      <w:r>
        <w:rPr>
          <w:rFonts w:asciiTheme="minorHAnsi" w:eastAsiaTheme="minorEastAsia" w:hAnsiTheme="minorHAnsi" w:cstheme="minorBidi"/>
          <w:noProof/>
          <w:kern w:val="2"/>
          <w:sz w:val="21"/>
          <w:szCs w:val="22"/>
          <w:lang w:val="en-US" w:eastAsia="zh-CN"/>
        </w:rPr>
        <w:tab/>
      </w:r>
      <w:r w:rsidRPr="004E5AA1">
        <w:rPr>
          <w:bCs/>
          <w:noProof/>
        </w:rPr>
        <w:t>General</w:t>
      </w:r>
      <w:r>
        <w:rPr>
          <w:noProof/>
        </w:rPr>
        <w:tab/>
      </w:r>
      <w:r>
        <w:rPr>
          <w:noProof/>
        </w:rPr>
        <w:fldChar w:fldCharType="begin"/>
      </w:r>
      <w:r>
        <w:rPr>
          <w:noProof/>
        </w:rPr>
        <w:instrText xml:space="preserve"> PAGEREF _Toc125659829 \h </w:instrText>
      </w:r>
      <w:r>
        <w:rPr>
          <w:noProof/>
        </w:rPr>
      </w:r>
      <w:r>
        <w:rPr>
          <w:noProof/>
        </w:rPr>
        <w:fldChar w:fldCharType="separate"/>
      </w:r>
      <w:r>
        <w:rPr>
          <w:noProof/>
        </w:rPr>
        <w:t>65</w:t>
      </w:r>
      <w:r>
        <w:rPr>
          <w:noProof/>
        </w:rPr>
        <w:fldChar w:fldCharType="end"/>
      </w:r>
    </w:p>
    <w:p w14:paraId="5E79859C" w14:textId="77777777" w:rsidR="00DC003E" w:rsidRDefault="00DC003E">
      <w:pPr>
        <w:pStyle w:val="TOC4"/>
        <w:rPr>
          <w:rFonts w:asciiTheme="minorHAnsi" w:eastAsiaTheme="minorEastAsia" w:hAnsiTheme="minorHAnsi" w:cstheme="minorBidi"/>
          <w:noProof/>
          <w:kern w:val="2"/>
          <w:sz w:val="21"/>
          <w:szCs w:val="22"/>
          <w:lang w:val="en-US" w:eastAsia="zh-CN"/>
        </w:rPr>
      </w:pPr>
      <w:r w:rsidRPr="004E5AA1">
        <w:rPr>
          <w:rFonts w:cs="Arial"/>
          <w:bCs/>
          <w:noProof/>
        </w:rPr>
        <w:t>9.10</w:t>
      </w:r>
      <w:r w:rsidRPr="004E5AA1">
        <w:rPr>
          <w:bCs/>
          <w:noProof/>
        </w:rPr>
        <w:t>.4.2</w:t>
      </w:r>
      <w:r>
        <w:rPr>
          <w:rFonts w:asciiTheme="minorHAnsi" w:eastAsiaTheme="minorEastAsia" w:hAnsiTheme="minorHAnsi" w:cstheme="minorBidi"/>
          <w:noProof/>
          <w:kern w:val="2"/>
          <w:sz w:val="21"/>
          <w:szCs w:val="22"/>
          <w:lang w:val="en-US" w:eastAsia="zh-CN"/>
        </w:rPr>
        <w:tab/>
      </w:r>
      <w:r w:rsidRPr="004E5AA1">
        <w:rPr>
          <w:bCs/>
          <w:noProof/>
        </w:rPr>
        <w:t>SS_NSCE_MultiSlices_Optimization operation</w:t>
      </w:r>
      <w:r>
        <w:rPr>
          <w:noProof/>
        </w:rPr>
        <w:tab/>
      </w:r>
      <w:r>
        <w:rPr>
          <w:noProof/>
        </w:rPr>
        <w:fldChar w:fldCharType="begin"/>
      </w:r>
      <w:r>
        <w:rPr>
          <w:noProof/>
        </w:rPr>
        <w:instrText xml:space="preserve"> PAGEREF _Toc125659830 \h </w:instrText>
      </w:r>
      <w:r>
        <w:rPr>
          <w:noProof/>
        </w:rPr>
      </w:r>
      <w:r>
        <w:rPr>
          <w:noProof/>
        </w:rPr>
        <w:fldChar w:fldCharType="separate"/>
      </w:r>
      <w:r>
        <w:rPr>
          <w:noProof/>
        </w:rPr>
        <w:t>65</w:t>
      </w:r>
      <w:r>
        <w:rPr>
          <w:noProof/>
        </w:rPr>
        <w:fldChar w:fldCharType="end"/>
      </w:r>
    </w:p>
    <w:p w14:paraId="770795EC" w14:textId="77777777" w:rsidR="00DC003E" w:rsidRDefault="00DC003E">
      <w:pPr>
        <w:pStyle w:val="TOC2"/>
        <w:rPr>
          <w:rFonts w:asciiTheme="minorHAnsi" w:eastAsiaTheme="minorEastAsia" w:hAnsiTheme="minorHAnsi" w:cstheme="minorBidi"/>
          <w:noProof/>
          <w:kern w:val="2"/>
          <w:sz w:val="21"/>
          <w:szCs w:val="22"/>
          <w:lang w:val="en-US" w:eastAsia="zh-CN"/>
        </w:rPr>
      </w:pPr>
      <w:r>
        <w:rPr>
          <w:noProof/>
        </w:rPr>
        <w:t>9.</w:t>
      </w:r>
      <w:r w:rsidRPr="004E5AA1">
        <w:rPr>
          <w:rFonts w:eastAsiaTheme="minorEastAsia"/>
          <w:noProof/>
        </w:rPr>
        <w:t>11</w:t>
      </w:r>
      <w:r>
        <w:rPr>
          <w:rFonts w:asciiTheme="minorHAnsi" w:eastAsiaTheme="minorEastAsia" w:hAnsiTheme="minorHAnsi" w:cstheme="minorBidi"/>
          <w:noProof/>
          <w:kern w:val="2"/>
          <w:sz w:val="21"/>
          <w:szCs w:val="22"/>
          <w:lang w:val="en-US" w:eastAsia="zh-CN"/>
        </w:rPr>
        <w:tab/>
      </w:r>
      <w:r>
        <w:rPr>
          <w:noProof/>
        </w:rPr>
        <w:t>Network slice adaptation for VAL application</w:t>
      </w:r>
      <w:r>
        <w:rPr>
          <w:noProof/>
        </w:rPr>
        <w:tab/>
      </w:r>
      <w:r>
        <w:rPr>
          <w:noProof/>
        </w:rPr>
        <w:fldChar w:fldCharType="begin"/>
      </w:r>
      <w:r>
        <w:rPr>
          <w:noProof/>
        </w:rPr>
        <w:instrText xml:space="preserve"> PAGEREF _Toc125659831 \h </w:instrText>
      </w:r>
      <w:r>
        <w:rPr>
          <w:noProof/>
        </w:rPr>
      </w:r>
      <w:r>
        <w:rPr>
          <w:noProof/>
        </w:rPr>
        <w:fldChar w:fldCharType="separate"/>
      </w:r>
      <w:r>
        <w:rPr>
          <w:noProof/>
        </w:rPr>
        <w:t>65</w:t>
      </w:r>
      <w:r>
        <w:rPr>
          <w:noProof/>
        </w:rPr>
        <w:fldChar w:fldCharType="end"/>
      </w:r>
    </w:p>
    <w:p w14:paraId="790F8048" w14:textId="77777777" w:rsidR="00DC003E" w:rsidRDefault="00DC003E">
      <w:pPr>
        <w:pStyle w:val="TOC3"/>
        <w:rPr>
          <w:rFonts w:asciiTheme="minorHAnsi" w:eastAsiaTheme="minorEastAsia" w:hAnsiTheme="minorHAnsi" w:cstheme="minorBidi"/>
          <w:noProof/>
          <w:kern w:val="2"/>
          <w:sz w:val="21"/>
          <w:szCs w:val="22"/>
          <w:lang w:val="en-US" w:eastAsia="zh-CN"/>
        </w:rPr>
      </w:pPr>
      <w:r>
        <w:rPr>
          <w:noProof/>
        </w:rPr>
        <w:t>9.</w:t>
      </w:r>
      <w:r w:rsidRPr="004E5AA1">
        <w:rPr>
          <w:rFonts w:eastAsiaTheme="minorEastAsia"/>
          <w:noProof/>
        </w:rPr>
        <w:t>11</w:t>
      </w:r>
      <w:r>
        <w:rPr>
          <w:noProof/>
        </w:rPr>
        <w:t>.1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_Toc125659832 \h </w:instrText>
      </w:r>
      <w:r>
        <w:rPr>
          <w:noProof/>
        </w:rPr>
      </w:r>
      <w:r>
        <w:rPr>
          <w:noProof/>
        </w:rPr>
        <w:fldChar w:fldCharType="separate"/>
      </w:r>
      <w:r>
        <w:rPr>
          <w:noProof/>
        </w:rPr>
        <w:t>65</w:t>
      </w:r>
      <w:r>
        <w:rPr>
          <w:noProof/>
        </w:rPr>
        <w:fldChar w:fldCharType="end"/>
      </w:r>
    </w:p>
    <w:p w14:paraId="62B94C9B" w14:textId="77777777" w:rsidR="00DC003E" w:rsidRDefault="00DC003E">
      <w:pPr>
        <w:pStyle w:val="TOC3"/>
        <w:rPr>
          <w:rFonts w:asciiTheme="minorHAnsi" w:eastAsiaTheme="minorEastAsia" w:hAnsiTheme="minorHAnsi" w:cstheme="minorBidi"/>
          <w:noProof/>
          <w:kern w:val="2"/>
          <w:sz w:val="21"/>
          <w:szCs w:val="22"/>
          <w:lang w:val="en-US" w:eastAsia="zh-CN"/>
        </w:rPr>
      </w:pPr>
      <w:r w:rsidRPr="004E5AA1">
        <w:rPr>
          <w:bCs/>
          <w:noProof/>
        </w:rPr>
        <w:t>9.11.2</w:t>
      </w:r>
      <w:r>
        <w:rPr>
          <w:rFonts w:asciiTheme="minorHAnsi" w:eastAsiaTheme="minorEastAsia" w:hAnsiTheme="minorHAnsi" w:cstheme="minorBidi"/>
          <w:noProof/>
          <w:kern w:val="2"/>
          <w:sz w:val="21"/>
          <w:szCs w:val="22"/>
          <w:lang w:val="en-US" w:eastAsia="zh-CN"/>
        </w:rPr>
        <w:tab/>
      </w:r>
      <w:r w:rsidRPr="004E5AA1">
        <w:rPr>
          <w:bCs/>
          <w:noProof/>
        </w:rPr>
        <w:t>Procedures</w:t>
      </w:r>
      <w:r>
        <w:rPr>
          <w:noProof/>
        </w:rPr>
        <w:tab/>
      </w:r>
      <w:r>
        <w:rPr>
          <w:noProof/>
        </w:rPr>
        <w:fldChar w:fldCharType="begin"/>
      </w:r>
      <w:r>
        <w:rPr>
          <w:noProof/>
        </w:rPr>
        <w:instrText xml:space="preserve"> PAGEREF _Toc125659833 \h </w:instrText>
      </w:r>
      <w:r>
        <w:rPr>
          <w:noProof/>
        </w:rPr>
      </w:r>
      <w:r>
        <w:rPr>
          <w:noProof/>
        </w:rPr>
        <w:fldChar w:fldCharType="separate"/>
      </w:r>
      <w:r>
        <w:rPr>
          <w:noProof/>
        </w:rPr>
        <w:t>65</w:t>
      </w:r>
      <w:r>
        <w:rPr>
          <w:noProof/>
        </w:rPr>
        <w:fldChar w:fldCharType="end"/>
      </w:r>
    </w:p>
    <w:p w14:paraId="79BCB949" w14:textId="77777777" w:rsidR="00DC003E" w:rsidRDefault="00DC003E">
      <w:pPr>
        <w:pStyle w:val="TOC4"/>
        <w:rPr>
          <w:rFonts w:asciiTheme="minorHAnsi" w:eastAsiaTheme="minorEastAsia" w:hAnsiTheme="minorHAnsi" w:cstheme="minorBidi"/>
          <w:noProof/>
          <w:kern w:val="2"/>
          <w:sz w:val="21"/>
          <w:szCs w:val="22"/>
          <w:lang w:val="en-US" w:eastAsia="zh-CN"/>
        </w:rPr>
      </w:pPr>
      <w:r w:rsidRPr="004E5AA1">
        <w:rPr>
          <w:bCs/>
          <w:noProof/>
        </w:rPr>
        <w:t>9.11.2.1</w:t>
      </w:r>
      <w:r>
        <w:rPr>
          <w:rFonts w:asciiTheme="minorHAnsi" w:eastAsiaTheme="minorEastAsia" w:hAnsiTheme="minorHAnsi" w:cstheme="minorBidi"/>
          <w:noProof/>
          <w:kern w:val="2"/>
          <w:sz w:val="21"/>
          <w:szCs w:val="22"/>
          <w:lang w:val="en-US" w:eastAsia="zh-CN"/>
        </w:rPr>
        <w:tab/>
      </w:r>
      <w:r w:rsidRPr="004E5AA1">
        <w:rPr>
          <w:bCs/>
          <w:noProof/>
        </w:rPr>
        <w:t>Procedure for VAL server-triggered and network-based network slice adaptation for VAL application</w:t>
      </w:r>
      <w:r>
        <w:rPr>
          <w:noProof/>
        </w:rPr>
        <w:tab/>
      </w:r>
      <w:r>
        <w:rPr>
          <w:noProof/>
        </w:rPr>
        <w:fldChar w:fldCharType="begin"/>
      </w:r>
      <w:r>
        <w:rPr>
          <w:noProof/>
        </w:rPr>
        <w:instrText xml:space="preserve"> PAGEREF _Toc125659834 \h </w:instrText>
      </w:r>
      <w:r>
        <w:rPr>
          <w:noProof/>
        </w:rPr>
      </w:r>
      <w:r>
        <w:rPr>
          <w:noProof/>
        </w:rPr>
        <w:fldChar w:fldCharType="separate"/>
      </w:r>
      <w:r>
        <w:rPr>
          <w:noProof/>
        </w:rPr>
        <w:t>65</w:t>
      </w:r>
      <w:r>
        <w:rPr>
          <w:noProof/>
        </w:rPr>
        <w:fldChar w:fldCharType="end"/>
      </w:r>
    </w:p>
    <w:p w14:paraId="581D23B3" w14:textId="77777777" w:rsidR="00DC003E" w:rsidRDefault="00DC003E">
      <w:pPr>
        <w:pStyle w:val="TOC4"/>
        <w:rPr>
          <w:rFonts w:asciiTheme="minorHAnsi" w:eastAsiaTheme="minorEastAsia" w:hAnsiTheme="minorHAnsi" w:cstheme="minorBidi"/>
          <w:noProof/>
          <w:kern w:val="2"/>
          <w:sz w:val="21"/>
          <w:szCs w:val="22"/>
          <w:lang w:val="en-US" w:eastAsia="zh-CN"/>
        </w:rPr>
      </w:pPr>
      <w:r>
        <w:rPr>
          <w:noProof/>
        </w:rPr>
        <w:t>9.11.2.2</w:t>
      </w:r>
      <w:r>
        <w:rPr>
          <w:rFonts w:asciiTheme="minorHAnsi" w:eastAsiaTheme="minorEastAsia" w:hAnsiTheme="minorHAnsi" w:cstheme="minorBidi"/>
          <w:noProof/>
          <w:kern w:val="2"/>
          <w:sz w:val="21"/>
          <w:szCs w:val="22"/>
          <w:lang w:val="en-US" w:eastAsia="zh-CN"/>
        </w:rPr>
        <w:tab/>
      </w:r>
      <w:r>
        <w:rPr>
          <w:noProof/>
        </w:rPr>
        <w:t>Procedure for VAL UE-triggered and network-based network slice adaptation for VAL application</w:t>
      </w:r>
      <w:r>
        <w:rPr>
          <w:noProof/>
        </w:rPr>
        <w:tab/>
      </w:r>
      <w:r>
        <w:rPr>
          <w:noProof/>
        </w:rPr>
        <w:fldChar w:fldCharType="begin"/>
      </w:r>
      <w:r>
        <w:rPr>
          <w:noProof/>
        </w:rPr>
        <w:instrText xml:space="preserve"> PAGEREF _Toc125659835 \h </w:instrText>
      </w:r>
      <w:r>
        <w:rPr>
          <w:noProof/>
        </w:rPr>
      </w:r>
      <w:r>
        <w:rPr>
          <w:noProof/>
        </w:rPr>
        <w:fldChar w:fldCharType="separate"/>
      </w:r>
      <w:r>
        <w:rPr>
          <w:noProof/>
        </w:rPr>
        <w:t>66</w:t>
      </w:r>
      <w:r>
        <w:rPr>
          <w:noProof/>
        </w:rPr>
        <w:fldChar w:fldCharType="end"/>
      </w:r>
    </w:p>
    <w:p w14:paraId="70EF5F5E" w14:textId="77777777" w:rsidR="00DC003E" w:rsidRDefault="00DC003E">
      <w:pPr>
        <w:pStyle w:val="TOC3"/>
        <w:rPr>
          <w:rFonts w:asciiTheme="minorHAnsi" w:eastAsiaTheme="minorEastAsia" w:hAnsiTheme="minorHAnsi" w:cstheme="minorBidi"/>
          <w:noProof/>
          <w:kern w:val="2"/>
          <w:sz w:val="21"/>
          <w:szCs w:val="22"/>
          <w:lang w:val="en-US" w:eastAsia="zh-CN"/>
        </w:rPr>
      </w:pPr>
      <w:r w:rsidRPr="004E5AA1">
        <w:rPr>
          <w:bCs/>
          <w:noProof/>
        </w:rPr>
        <w:t>9.11.3</w:t>
      </w:r>
      <w:r>
        <w:rPr>
          <w:rFonts w:asciiTheme="minorHAnsi" w:eastAsiaTheme="minorEastAsia" w:hAnsiTheme="minorHAnsi" w:cstheme="minorBidi"/>
          <w:noProof/>
          <w:kern w:val="2"/>
          <w:sz w:val="21"/>
          <w:szCs w:val="22"/>
          <w:lang w:val="en-US" w:eastAsia="zh-CN"/>
        </w:rPr>
        <w:tab/>
      </w:r>
      <w:r w:rsidRPr="004E5AA1">
        <w:rPr>
          <w:bCs/>
          <w:noProof/>
        </w:rPr>
        <w:t>Information flows</w:t>
      </w:r>
      <w:r>
        <w:rPr>
          <w:noProof/>
        </w:rPr>
        <w:tab/>
      </w:r>
      <w:r>
        <w:rPr>
          <w:noProof/>
        </w:rPr>
        <w:fldChar w:fldCharType="begin"/>
      </w:r>
      <w:r>
        <w:rPr>
          <w:noProof/>
        </w:rPr>
        <w:instrText xml:space="preserve"> PAGEREF _Toc125659836 \h </w:instrText>
      </w:r>
      <w:r>
        <w:rPr>
          <w:noProof/>
        </w:rPr>
      </w:r>
      <w:r>
        <w:rPr>
          <w:noProof/>
        </w:rPr>
        <w:fldChar w:fldCharType="separate"/>
      </w:r>
      <w:r>
        <w:rPr>
          <w:noProof/>
        </w:rPr>
        <w:t>67</w:t>
      </w:r>
      <w:r>
        <w:rPr>
          <w:noProof/>
        </w:rPr>
        <w:fldChar w:fldCharType="end"/>
      </w:r>
    </w:p>
    <w:p w14:paraId="2A2A9515" w14:textId="77777777" w:rsidR="00DC003E" w:rsidRDefault="00DC003E">
      <w:pPr>
        <w:pStyle w:val="TOC4"/>
        <w:rPr>
          <w:rFonts w:asciiTheme="minorHAnsi" w:eastAsiaTheme="minorEastAsia" w:hAnsiTheme="minorHAnsi" w:cstheme="minorBidi"/>
          <w:noProof/>
          <w:kern w:val="2"/>
          <w:sz w:val="21"/>
          <w:szCs w:val="22"/>
          <w:lang w:val="en-US" w:eastAsia="zh-CN"/>
        </w:rPr>
      </w:pPr>
      <w:r w:rsidRPr="004E5AA1">
        <w:rPr>
          <w:bCs/>
          <w:noProof/>
        </w:rPr>
        <w:t>9.11.3.1</w:t>
      </w:r>
      <w:r>
        <w:rPr>
          <w:rFonts w:asciiTheme="minorHAnsi" w:eastAsiaTheme="minorEastAsia" w:hAnsiTheme="minorHAnsi" w:cstheme="minorBidi"/>
          <w:noProof/>
          <w:kern w:val="2"/>
          <w:sz w:val="21"/>
          <w:szCs w:val="22"/>
          <w:lang w:val="en-US" w:eastAsia="zh-CN"/>
        </w:rPr>
        <w:tab/>
      </w:r>
      <w:r w:rsidRPr="004E5AA1">
        <w:rPr>
          <w:bCs/>
          <w:noProof/>
        </w:rPr>
        <w:t>Network slice adaptation request</w:t>
      </w:r>
      <w:r>
        <w:rPr>
          <w:noProof/>
        </w:rPr>
        <w:tab/>
      </w:r>
      <w:r>
        <w:rPr>
          <w:noProof/>
        </w:rPr>
        <w:fldChar w:fldCharType="begin"/>
      </w:r>
      <w:r>
        <w:rPr>
          <w:noProof/>
        </w:rPr>
        <w:instrText xml:space="preserve"> PAGEREF _Toc125659837 \h </w:instrText>
      </w:r>
      <w:r>
        <w:rPr>
          <w:noProof/>
        </w:rPr>
      </w:r>
      <w:r>
        <w:rPr>
          <w:noProof/>
        </w:rPr>
        <w:fldChar w:fldCharType="separate"/>
      </w:r>
      <w:r>
        <w:rPr>
          <w:noProof/>
        </w:rPr>
        <w:t>67</w:t>
      </w:r>
      <w:r>
        <w:rPr>
          <w:noProof/>
        </w:rPr>
        <w:fldChar w:fldCharType="end"/>
      </w:r>
    </w:p>
    <w:p w14:paraId="3EA60AE4" w14:textId="77777777" w:rsidR="00DC003E" w:rsidRDefault="00DC003E">
      <w:pPr>
        <w:pStyle w:val="TOC4"/>
        <w:rPr>
          <w:rFonts w:asciiTheme="minorHAnsi" w:eastAsiaTheme="minorEastAsia" w:hAnsiTheme="minorHAnsi" w:cstheme="minorBidi"/>
          <w:noProof/>
          <w:kern w:val="2"/>
          <w:sz w:val="21"/>
          <w:szCs w:val="22"/>
          <w:lang w:val="en-US" w:eastAsia="zh-CN"/>
        </w:rPr>
      </w:pPr>
      <w:r w:rsidRPr="004E5AA1">
        <w:rPr>
          <w:bCs/>
          <w:noProof/>
        </w:rPr>
        <w:t>9.11.3.2</w:t>
      </w:r>
      <w:r>
        <w:rPr>
          <w:rFonts w:asciiTheme="minorHAnsi" w:eastAsiaTheme="minorEastAsia" w:hAnsiTheme="minorHAnsi" w:cstheme="minorBidi"/>
          <w:noProof/>
          <w:kern w:val="2"/>
          <w:sz w:val="21"/>
          <w:szCs w:val="22"/>
          <w:lang w:val="en-US" w:eastAsia="zh-CN"/>
        </w:rPr>
        <w:tab/>
      </w:r>
      <w:r w:rsidRPr="004E5AA1">
        <w:rPr>
          <w:bCs/>
          <w:noProof/>
        </w:rPr>
        <w:t>Network slice adaptation response</w:t>
      </w:r>
      <w:r>
        <w:rPr>
          <w:noProof/>
        </w:rPr>
        <w:tab/>
      </w:r>
      <w:r>
        <w:rPr>
          <w:noProof/>
        </w:rPr>
        <w:fldChar w:fldCharType="begin"/>
      </w:r>
      <w:r>
        <w:rPr>
          <w:noProof/>
        </w:rPr>
        <w:instrText xml:space="preserve"> PAGEREF _Toc125659838 \h </w:instrText>
      </w:r>
      <w:r>
        <w:rPr>
          <w:noProof/>
        </w:rPr>
      </w:r>
      <w:r>
        <w:rPr>
          <w:noProof/>
        </w:rPr>
        <w:fldChar w:fldCharType="separate"/>
      </w:r>
      <w:r>
        <w:rPr>
          <w:noProof/>
        </w:rPr>
        <w:t>68</w:t>
      </w:r>
      <w:r>
        <w:rPr>
          <w:noProof/>
        </w:rPr>
        <w:fldChar w:fldCharType="end"/>
      </w:r>
    </w:p>
    <w:p w14:paraId="02FC9284" w14:textId="77777777" w:rsidR="00DC003E" w:rsidRDefault="00DC003E">
      <w:pPr>
        <w:pStyle w:val="TOC4"/>
        <w:rPr>
          <w:rFonts w:asciiTheme="minorHAnsi" w:eastAsiaTheme="minorEastAsia" w:hAnsiTheme="minorHAnsi" w:cstheme="minorBidi"/>
          <w:noProof/>
          <w:kern w:val="2"/>
          <w:sz w:val="21"/>
          <w:szCs w:val="22"/>
          <w:lang w:val="en-US" w:eastAsia="zh-CN"/>
        </w:rPr>
      </w:pPr>
      <w:r w:rsidRPr="004E5AA1">
        <w:rPr>
          <w:bCs/>
          <w:noProof/>
        </w:rPr>
        <w:t>9.11.3.3</w:t>
      </w:r>
      <w:r>
        <w:rPr>
          <w:rFonts w:asciiTheme="minorHAnsi" w:eastAsiaTheme="minorEastAsia" w:hAnsiTheme="minorHAnsi" w:cstheme="minorBidi"/>
          <w:noProof/>
          <w:kern w:val="2"/>
          <w:sz w:val="21"/>
          <w:szCs w:val="22"/>
          <w:lang w:val="en-US" w:eastAsia="zh-CN"/>
        </w:rPr>
        <w:tab/>
      </w:r>
      <w:r w:rsidRPr="004E5AA1">
        <w:rPr>
          <w:bCs/>
          <w:noProof/>
        </w:rPr>
        <w:t>Network slice adaptation trigger</w:t>
      </w:r>
      <w:r>
        <w:rPr>
          <w:noProof/>
        </w:rPr>
        <w:tab/>
      </w:r>
      <w:r>
        <w:rPr>
          <w:noProof/>
        </w:rPr>
        <w:fldChar w:fldCharType="begin"/>
      </w:r>
      <w:r>
        <w:rPr>
          <w:noProof/>
        </w:rPr>
        <w:instrText xml:space="preserve"> PAGEREF _Toc125659839 \h </w:instrText>
      </w:r>
      <w:r>
        <w:rPr>
          <w:noProof/>
        </w:rPr>
      </w:r>
      <w:r>
        <w:rPr>
          <w:noProof/>
        </w:rPr>
        <w:fldChar w:fldCharType="separate"/>
      </w:r>
      <w:r>
        <w:rPr>
          <w:noProof/>
        </w:rPr>
        <w:t>68</w:t>
      </w:r>
      <w:r>
        <w:rPr>
          <w:noProof/>
        </w:rPr>
        <w:fldChar w:fldCharType="end"/>
      </w:r>
    </w:p>
    <w:p w14:paraId="2E8D8295" w14:textId="77777777" w:rsidR="00DC003E" w:rsidRDefault="00DC003E">
      <w:pPr>
        <w:pStyle w:val="TOC4"/>
        <w:rPr>
          <w:rFonts w:asciiTheme="minorHAnsi" w:eastAsiaTheme="minorEastAsia" w:hAnsiTheme="minorHAnsi" w:cstheme="minorBidi"/>
          <w:noProof/>
          <w:kern w:val="2"/>
          <w:sz w:val="21"/>
          <w:szCs w:val="22"/>
          <w:lang w:val="en-US" w:eastAsia="zh-CN"/>
        </w:rPr>
      </w:pPr>
      <w:r w:rsidRPr="004E5AA1">
        <w:rPr>
          <w:bCs/>
          <w:noProof/>
        </w:rPr>
        <w:t>9.11.3.4</w:t>
      </w:r>
      <w:r>
        <w:rPr>
          <w:rFonts w:asciiTheme="minorHAnsi" w:eastAsiaTheme="minorEastAsia" w:hAnsiTheme="minorHAnsi" w:cstheme="minorBidi"/>
          <w:noProof/>
          <w:kern w:val="2"/>
          <w:sz w:val="21"/>
          <w:szCs w:val="22"/>
          <w:lang w:val="en-US" w:eastAsia="zh-CN"/>
        </w:rPr>
        <w:tab/>
      </w:r>
      <w:r w:rsidRPr="004E5AA1">
        <w:rPr>
          <w:bCs/>
          <w:noProof/>
        </w:rPr>
        <w:t>Network slice adaptation trigger response</w:t>
      </w:r>
      <w:r>
        <w:rPr>
          <w:noProof/>
        </w:rPr>
        <w:tab/>
      </w:r>
      <w:r>
        <w:rPr>
          <w:noProof/>
        </w:rPr>
        <w:fldChar w:fldCharType="begin"/>
      </w:r>
      <w:r>
        <w:rPr>
          <w:noProof/>
        </w:rPr>
        <w:instrText xml:space="preserve"> PAGEREF _Toc125659840 \h </w:instrText>
      </w:r>
      <w:r>
        <w:rPr>
          <w:noProof/>
        </w:rPr>
      </w:r>
      <w:r>
        <w:rPr>
          <w:noProof/>
        </w:rPr>
        <w:fldChar w:fldCharType="separate"/>
      </w:r>
      <w:r>
        <w:rPr>
          <w:noProof/>
        </w:rPr>
        <w:t>69</w:t>
      </w:r>
      <w:r>
        <w:rPr>
          <w:noProof/>
        </w:rPr>
        <w:fldChar w:fldCharType="end"/>
      </w:r>
    </w:p>
    <w:p w14:paraId="05D7638E" w14:textId="77777777" w:rsidR="00DC003E" w:rsidRDefault="00DC003E">
      <w:pPr>
        <w:pStyle w:val="TOC3"/>
        <w:rPr>
          <w:rFonts w:asciiTheme="minorHAnsi" w:eastAsiaTheme="minorEastAsia" w:hAnsiTheme="minorHAnsi" w:cstheme="minorBidi"/>
          <w:noProof/>
          <w:kern w:val="2"/>
          <w:sz w:val="21"/>
          <w:szCs w:val="22"/>
          <w:lang w:val="en-US" w:eastAsia="zh-CN"/>
        </w:rPr>
      </w:pPr>
      <w:r w:rsidRPr="004E5AA1">
        <w:rPr>
          <w:bCs/>
          <w:noProof/>
        </w:rPr>
        <w:t>9.11.4</w:t>
      </w:r>
      <w:r>
        <w:rPr>
          <w:rFonts w:asciiTheme="minorHAnsi" w:eastAsiaTheme="minorEastAsia" w:hAnsiTheme="minorHAnsi" w:cstheme="minorBidi"/>
          <w:noProof/>
          <w:kern w:val="2"/>
          <w:sz w:val="21"/>
          <w:szCs w:val="22"/>
          <w:lang w:val="en-US" w:eastAsia="zh-CN"/>
        </w:rPr>
        <w:tab/>
      </w:r>
      <w:r w:rsidRPr="004E5AA1">
        <w:rPr>
          <w:bCs/>
          <w:noProof/>
        </w:rPr>
        <w:t>APIs</w:t>
      </w:r>
      <w:r>
        <w:rPr>
          <w:noProof/>
        </w:rPr>
        <w:tab/>
      </w:r>
      <w:r>
        <w:rPr>
          <w:noProof/>
        </w:rPr>
        <w:fldChar w:fldCharType="begin"/>
      </w:r>
      <w:r>
        <w:rPr>
          <w:noProof/>
        </w:rPr>
        <w:instrText xml:space="preserve"> PAGEREF _Toc125659841 \h </w:instrText>
      </w:r>
      <w:r>
        <w:rPr>
          <w:noProof/>
        </w:rPr>
      </w:r>
      <w:r>
        <w:rPr>
          <w:noProof/>
        </w:rPr>
        <w:fldChar w:fldCharType="separate"/>
      </w:r>
      <w:r>
        <w:rPr>
          <w:noProof/>
        </w:rPr>
        <w:t>69</w:t>
      </w:r>
      <w:r>
        <w:rPr>
          <w:noProof/>
        </w:rPr>
        <w:fldChar w:fldCharType="end"/>
      </w:r>
    </w:p>
    <w:p w14:paraId="3312E566" w14:textId="77777777" w:rsidR="00DC003E" w:rsidRDefault="00DC003E">
      <w:pPr>
        <w:pStyle w:val="TOC4"/>
        <w:rPr>
          <w:rFonts w:asciiTheme="minorHAnsi" w:eastAsiaTheme="minorEastAsia" w:hAnsiTheme="minorHAnsi" w:cstheme="minorBidi"/>
          <w:noProof/>
          <w:kern w:val="2"/>
          <w:sz w:val="21"/>
          <w:szCs w:val="22"/>
          <w:lang w:val="en-US" w:eastAsia="zh-CN"/>
        </w:rPr>
      </w:pPr>
      <w:r w:rsidRPr="004E5AA1">
        <w:rPr>
          <w:bCs/>
          <w:noProof/>
        </w:rPr>
        <w:t>9.11.4.1</w:t>
      </w:r>
      <w:r>
        <w:rPr>
          <w:rFonts w:asciiTheme="minorHAnsi" w:eastAsiaTheme="minorEastAsia" w:hAnsiTheme="minorHAnsi" w:cstheme="minorBidi"/>
          <w:noProof/>
          <w:kern w:val="2"/>
          <w:sz w:val="21"/>
          <w:szCs w:val="22"/>
          <w:lang w:val="en-US" w:eastAsia="zh-CN"/>
        </w:rPr>
        <w:tab/>
      </w:r>
      <w:r w:rsidRPr="004E5AA1">
        <w:rPr>
          <w:bCs/>
          <w:noProof/>
        </w:rPr>
        <w:t>General</w:t>
      </w:r>
      <w:r>
        <w:rPr>
          <w:noProof/>
        </w:rPr>
        <w:tab/>
      </w:r>
      <w:r>
        <w:rPr>
          <w:noProof/>
        </w:rPr>
        <w:fldChar w:fldCharType="begin"/>
      </w:r>
      <w:r>
        <w:rPr>
          <w:noProof/>
        </w:rPr>
        <w:instrText xml:space="preserve"> PAGEREF _Toc125659842 \h </w:instrText>
      </w:r>
      <w:r>
        <w:rPr>
          <w:noProof/>
        </w:rPr>
      </w:r>
      <w:r>
        <w:rPr>
          <w:noProof/>
        </w:rPr>
        <w:fldChar w:fldCharType="separate"/>
      </w:r>
      <w:r>
        <w:rPr>
          <w:noProof/>
        </w:rPr>
        <w:t>69</w:t>
      </w:r>
      <w:r>
        <w:rPr>
          <w:noProof/>
        </w:rPr>
        <w:fldChar w:fldCharType="end"/>
      </w:r>
    </w:p>
    <w:p w14:paraId="76F75756" w14:textId="77777777" w:rsidR="00DC003E" w:rsidRDefault="00DC003E">
      <w:pPr>
        <w:pStyle w:val="TOC4"/>
        <w:rPr>
          <w:rFonts w:asciiTheme="minorHAnsi" w:eastAsiaTheme="minorEastAsia" w:hAnsiTheme="minorHAnsi" w:cstheme="minorBidi"/>
          <w:noProof/>
          <w:kern w:val="2"/>
          <w:sz w:val="21"/>
          <w:szCs w:val="22"/>
          <w:lang w:val="en-US" w:eastAsia="zh-CN"/>
        </w:rPr>
      </w:pPr>
      <w:r w:rsidRPr="004E5AA1">
        <w:rPr>
          <w:bCs/>
          <w:noProof/>
        </w:rPr>
        <w:t>9.11.4.2</w:t>
      </w:r>
      <w:r>
        <w:rPr>
          <w:rFonts w:asciiTheme="minorHAnsi" w:eastAsiaTheme="minorEastAsia" w:hAnsiTheme="minorHAnsi" w:cstheme="minorBidi"/>
          <w:noProof/>
          <w:kern w:val="2"/>
          <w:sz w:val="21"/>
          <w:szCs w:val="22"/>
          <w:lang w:val="en-US" w:eastAsia="zh-CN"/>
        </w:rPr>
        <w:tab/>
      </w:r>
      <w:r w:rsidRPr="004E5AA1">
        <w:rPr>
          <w:bCs/>
          <w:noProof/>
        </w:rPr>
        <w:t>SS_</w:t>
      </w:r>
      <w:r w:rsidRPr="004E5AA1">
        <w:rPr>
          <w:rFonts w:eastAsiaTheme="minorEastAsia"/>
          <w:bCs/>
          <w:noProof/>
          <w:lang w:eastAsia="zh-CN"/>
        </w:rPr>
        <w:t>NSCE_</w:t>
      </w:r>
      <w:r w:rsidRPr="004E5AA1">
        <w:rPr>
          <w:bCs/>
          <w:noProof/>
        </w:rPr>
        <w:t>NetworkSliceAdaptation API</w:t>
      </w:r>
      <w:r>
        <w:rPr>
          <w:noProof/>
        </w:rPr>
        <w:tab/>
      </w:r>
      <w:r>
        <w:rPr>
          <w:noProof/>
        </w:rPr>
        <w:fldChar w:fldCharType="begin"/>
      </w:r>
      <w:r>
        <w:rPr>
          <w:noProof/>
        </w:rPr>
        <w:instrText xml:space="preserve"> PAGEREF _Toc125659843 \h </w:instrText>
      </w:r>
      <w:r>
        <w:rPr>
          <w:noProof/>
        </w:rPr>
      </w:r>
      <w:r>
        <w:rPr>
          <w:noProof/>
        </w:rPr>
        <w:fldChar w:fldCharType="separate"/>
      </w:r>
      <w:r>
        <w:rPr>
          <w:noProof/>
        </w:rPr>
        <w:t>69</w:t>
      </w:r>
      <w:r>
        <w:rPr>
          <w:noProof/>
        </w:rPr>
        <w:fldChar w:fldCharType="end"/>
      </w:r>
    </w:p>
    <w:p w14:paraId="09DE83EB" w14:textId="77777777" w:rsidR="00DC003E" w:rsidRDefault="00DC003E">
      <w:pPr>
        <w:pStyle w:val="TOC5"/>
        <w:rPr>
          <w:rFonts w:asciiTheme="minorHAnsi" w:eastAsiaTheme="minorEastAsia" w:hAnsiTheme="minorHAnsi" w:cstheme="minorBidi"/>
          <w:noProof/>
          <w:kern w:val="2"/>
          <w:sz w:val="21"/>
          <w:szCs w:val="22"/>
          <w:lang w:val="en-US" w:eastAsia="zh-CN"/>
        </w:rPr>
      </w:pPr>
      <w:r>
        <w:rPr>
          <w:noProof/>
        </w:rPr>
        <w:t>9.11.4.2.1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_Toc125659844 \h </w:instrText>
      </w:r>
      <w:r>
        <w:rPr>
          <w:noProof/>
        </w:rPr>
      </w:r>
      <w:r>
        <w:rPr>
          <w:noProof/>
        </w:rPr>
        <w:fldChar w:fldCharType="separate"/>
      </w:r>
      <w:r>
        <w:rPr>
          <w:noProof/>
        </w:rPr>
        <w:t>69</w:t>
      </w:r>
      <w:r>
        <w:rPr>
          <w:noProof/>
        </w:rPr>
        <w:fldChar w:fldCharType="end"/>
      </w:r>
    </w:p>
    <w:p w14:paraId="387783A5" w14:textId="77777777" w:rsidR="00DC003E" w:rsidRDefault="00DC003E">
      <w:pPr>
        <w:pStyle w:val="TOC5"/>
        <w:rPr>
          <w:rFonts w:asciiTheme="minorHAnsi" w:eastAsiaTheme="minorEastAsia" w:hAnsiTheme="minorHAnsi" w:cstheme="minorBidi"/>
          <w:noProof/>
          <w:kern w:val="2"/>
          <w:sz w:val="21"/>
          <w:szCs w:val="22"/>
          <w:lang w:val="en-US" w:eastAsia="zh-CN"/>
        </w:rPr>
      </w:pPr>
      <w:r>
        <w:rPr>
          <w:noProof/>
        </w:rPr>
        <w:t>9.11.4.2.2</w:t>
      </w:r>
      <w:r>
        <w:rPr>
          <w:rFonts w:asciiTheme="minorHAnsi" w:eastAsiaTheme="minorEastAsia" w:hAnsiTheme="minorHAnsi" w:cstheme="minorBidi"/>
          <w:noProof/>
          <w:kern w:val="2"/>
          <w:sz w:val="21"/>
          <w:szCs w:val="22"/>
          <w:lang w:val="en-US" w:eastAsia="zh-CN"/>
        </w:rPr>
        <w:tab/>
      </w:r>
      <w:r>
        <w:rPr>
          <w:noProof/>
        </w:rPr>
        <w:t>Network_Slice_Adaptation</w:t>
      </w:r>
      <w:r>
        <w:rPr>
          <w:noProof/>
        </w:rPr>
        <w:tab/>
      </w:r>
      <w:r>
        <w:rPr>
          <w:noProof/>
        </w:rPr>
        <w:fldChar w:fldCharType="begin"/>
      </w:r>
      <w:r>
        <w:rPr>
          <w:noProof/>
        </w:rPr>
        <w:instrText xml:space="preserve"> PAGEREF _Toc125659845 \h </w:instrText>
      </w:r>
      <w:r>
        <w:rPr>
          <w:noProof/>
        </w:rPr>
      </w:r>
      <w:r>
        <w:rPr>
          <w:noProof/>
        </w:rPr>
        <w:fldChar w:fldCharType="separate"/>
      </w:r>
      <w:r>
        <w:rPr>
          <w:noProof/>
        </w:rPr>
        <w:t>69</w:t>
      </w:r>
      <w:r>
        <w:rPr>
          <w:noProof/>
        </w:rPr>
        <w:fldChar w:fldCharType="end"/>
      </w:r>
    </w:p>
    <w:p w14:paraId="5C023066" w14:textId="77777777" w:rsidR="00DC003E" w:rsidRDefault="00DC003E">
      <w:pPr>
        <w:pStyle w:val="TOC2"/>
        <w:rPr>
          <w:rFonts w:asciiTheme="minorHAnsi" w:eastAsiaTheme="minorEastAsia" w:hAnsiTheme="minorHAnsi" w:cstheme="minorBidi"/>
          <w:noProof/>
          <w:kern w:val="2"/>
          <w:sz w:val="21"/>
          <w:szCs w:val="22"/>
          <w:lang w:val="en-US" w:eastAsia="zh-CN"/>
        </w:rPr>
      </w:pPr>
      <w:r w:rsidRPr="004E5AA1">
        <w:rPr>
          <w:bCs/>
          <w:noProof/>
        </w:rPr>
        <w:t>9.</w:t>
      </w:r>
      <w:r w:rsidRPr="004E5AA1">
        <w:rPr>
          <w:rFonts w:eastAsiaTheme="minorEastAsia"/>
          <w:bCs/>
          <w:noProof/>
          <w:lang w:eastAsia="zh-CN"/>
        </w:rPr>
        <w:t>12</w:t>
      </w:r>
      <w:r>
        <w:rPr>
          <w:rFonts w:asciiTheme="minorHAnsi" w:eastAsiaTheme="minorEastAsia" w:hAnsiTheme="minorHAnsi" w:cstheme="minorBidi"/>
          <w:noProof/>
          <w:kern w:val="2"/>
          <w:sz w:val="21"/>
          <w:szCs w:val="22"/>
          <w:lang w:val="en-US" w:eastAsia="zh-CN"/>
        </w:rPr>
        <w:tab/>
      </w:r>
      <w:r w:rsidRPr="004E5AA1">
        <w:rPr>
          <w:bCs/>
          <w:noProof/>
        </w:rPr>
        <w:t>VAL server authorization and authentication</w:t>
      </w:r>
      <w:r>
        <w:rPr>
          <w:noProof/>
        </w:rPr>
        <w:tab/>
      </w:r>
      <w:r>
        <w:rPr>
          <w:noProof/>
        </w:rPr>
        <w:fldChar w:fldCharType="begin"/>
      </w:r>
      <w:r>
        <w:rPr>
          <w:noProof/>
        </w:rPr>
        <w:instrText xml:space="preserve"> PAGEREF _Toc125659846 \h </w:instrText>
      </w:r>
      <w:r>
        <w:rPr>
          <w:noProof/>
        </w:rPr>
      </w:r>
      <w:r>
        <w:rPr>
          <w:noProof/>
        </w:rPr>
        <w:fldChar w:fldCharType="separate"/>
      </w:r>
      <w:r>
        <w:rPr>
          <w:noProof/>
        </w:rPr>
        <w:t>69</w:t>
      </w:r>
      <w:r>
        <w:rPr>
          <w:noProof/>
        </w:rPr>
        <w:fldChar w:fldCharType="end"/>
      </w:r>
    </w:p>
    <w:p w14:paraId="5B07A2A1" w14:textId="77777777" w:rsidR="00DC003E" w:rsidRDefault="00DC003E">
      <w:pPr>
        <w:pStyle w:val="TOC3"/>
        <w:rPr>
          <w:rFonts w:asciiTheme="minorHAnsi" w:eastAsiaTheme="minorEastAsia" w:hAnsiTheme="minorHAnsi" w:cstheme="minorBidi"/>
          <w:noProof/>
          <w:kern w:val="2"/>
          <w:sz w:val="21"/>
          <w:szCs w:val="22"/>
          <w:lang w:val="en-US" w:eastAsia="zh-CN"/>
        </w:rPr>
      </w:pPr>
      <w:r w:rsidRPr="004E5AA1">
        <w:rPr>
          <w:bCs/>
          <w:noProof/>
        </w:rPr>
        <w:t>9.</w:t>
      </w:r>
      <w:r w:rsidRPr="004E5AA1">
        <w:rPr>
          <w:rFonts w:eastAsiaTheme="minorEastAsia"/>
          <w:bCs/>
          <w:noProof/>
          <w:lang w:eastAsia="zh-CN"/>
        </w:rPr>
        <w:t>12</w:t>
      </w:r>
      <w:r w:rsidRPr="004E5AA1">
        <w:rPr>
          <w:bCs/>
          <w:noProof/>
        </w:rPr>
        <w:t>.1</w:t>
      </w:r>
      <w:r>
        <w:rPr>
          <w:rFonts w:asciiTheme="minorHAnsi" w:eastAsiaTheme="minorEastAsia" w:hAnsiTheme="minorHAnsi" w:cstheme="minorBidi"/>
          <w:noProof/>
          <w:kern w:val="2"/>
          <w:sz w:val="21"/>
          <w:szCs w:val="22"/>
          <w:lang w:val="en-US" w:eastAsia="zh-CN"/>
        </w:rPr>
        <w:tab/>
      </w:r>
      <w:r w:rsidRPr="004E5AA1">
        <w:rPr>
          <w:bCs/>
          <w:noProof/>
        </w:rPr>
        <w:t>General</w:t>
      </w:r>
      <w:r>
        <w:rPr>
          <w:noProof/>
        </w:rPr>
        <w:tab/>
      </w:r>
      <w:r>
        <w:rPr>
          <w:noProof/>
        </w:rPr>
        <w:fldChar w:fldCharType="begin"/>
      </w:r>
      <w:r>
        <w:rPr>
          <w:noProof/>
        </w:rPr>
        <w:instrText xml:space="preserve"> PAGEREF _Toc125659847 \h </w:instrText>
      </w:r>
      <w:r>
        <w:rPr>
          <w:noProof/>
        </w:rPr>
      </w:r>
      <w:r>
        <w:rPr>
          <w:noProof/>
        </w:rPr>
        <w:fldChar w:fldCharType="separate"/>
      </w:r>
      <w:r>
        <w:rPr>
          <w:noProof/>
        </w:rPr>
        <w:t>69</w:t>
      </w:r>
      <w:r>
        <w:rPr>
          <w:noProof/>
        </w:rPr>
        <w:fldChar w:fldCharType="end"/>
      </w:r>
    </w:p>
    <w:p w14:paraId="4EF6D1B4" w14:textId="77777777" w:rsidR="00DC003E" w:rsidRDefault="00DC003E">
      <w:pPr>
        <w:pStyle w:val="TOC3"/>
        <w:rPr>
          <w:rFonts w:asciiTheme="minorHAnsi" w:eastAsiaTheme="minorEastAsia" w:hAnsiTheme="minorHAnsi" w:cstheme="minorBidi"/>
          <w:noProof/>
          <w:kern w:val="2"/>
          <w:sz w:val="21"/>
          <w:szCs w:val="22"/>
          <w:lang w:val="en-US" w:eastAsia="zh-CN"/>
        </w:rPr>
      </w:pPr>
      <w:r w:rsidRPr="004E5AA1">
        <w:rPr>
          <w:bCs/>
          <w:noProof/>
        </w:rPr>
        <w:t>9.</w:t>
      </w:r>
      <w:r w:rsidRPr="004E5AA1">
        <w:rPr>
          <w:rFonts w:eastAsiaTheme="minorEastAsia"/>
          <w:bCs/>
          <w:noProof/>
          <w:lang w:eastAsia="zh-CN"/>
        </w:rPr>
        <w:t>12</w:t>
      </w:r>
      <w:r w:rsidRPr="004E5AA1">
        <w:rPr>
          <w:bCs/>
          <w:noProof/>
        </w:rPr>
        <w:t>.2</w:t>
      </w:r>
      <w:r>
        <w:rPr>
          <w:rFonts w:asciiTheme="minorHAnsi" w:eastAsiaTheme="minorEastAsia" w:hAnsiTheme="minorHAnsi" w:cstheme="minorBidi"/>
          <w:noProof/>
          <w:kern w:val="2"/>
          <w:sz w:val="21"/>
          <w:szCs w:val="22"/>
          <w:lang w:val="en-US" w:eastAsia="zh-CN"/>
        </w:rPr>
        <w:tab/>
      </w:r>
      <w:r w:rsidRPr="004E5AA1">
        <w:rPr>
          <w:bCs/>
          <w:noProof/>
        </w:rPr>
        <w:t>Procedure</w:t>
      </w:r>
      <w:r>
        <w:rPr>
          <w:noProof/>
        </w:rPr>
        <w:tab/>
      </w:r>
      <w:r>
        <w:rPr>
          <w:noProof/>
        </w:rPr>
        <w:fldChar w:fldCharType="begin"/>
      </w:r>
      <w:r>
        <w:rPr>
          <w:noProof/>
        </w:rPr>
        <w:instrText xml:space="preserve"> PAGEREF _Toc125659848 \h </w:instrText>
      </w:r>
      <w:r>
        <w:rPr>
          <w:noProof/>
        </w:rPr>
      </w:r>
      <w:r>
        <w:rPr>
          <w:noProof/>
        </w:rPr>
        <w:fldChar w:fldCharType="separate"/>
      </w:r>
      <w:r>
        <w:rPr>
          <w:noProof/>
        </w:rPr>
        <w:t>70</w:t>
      </w:r>
      <w:r>
        <w:rPr>
          <w:noProof/>
        </w:rPr>
        <w:fldChar w:fldCharType="end"/>
      </w:r>
    </w:p>
    <w:p w14:paraId="6DD7D0B6" w14:textId="77777777" w:rsidR="00DC003E" w:rsidRDefault="00DC003E">
      <w:pPr>
        <w:pStyle w:val="TOC2"/>
        <w:rPr>
          <w:rFonts w:asciiTheme="minorHAnsi" w:eastAsiaTheme="minorEastAsia" w:hAnsiTheme="minorHAnsi" w:cstheme="minorBidi"/>
          <w:noProof/>
          <w:kern w:val="2"/>
          <w:sz w:val="21"/>
          <w:szCs w:val="22"/>
          <w:lang w:val="en-US" w:eastAsia="zh-CN"/>
        </w:rPr>
      </w:pPr>
      <w:r w:rsidRPr="004E5AA1">
        <w:rPr>
          <w:rFonts w:eastAsia="SimSun"/>
          <w:noProof/>
          <w:lang w:val="en-US" w:eastAsia="zh-CN"/>
        </w:rPr>
        <w:t>9</w:t>
      </w:r>
      <w:r w:rsidRPr="004E5AA1">
        <w:rPr>
          <w:noProof/>
          <w:lang w:val="en-IN"/>
        </w:rPr>
        <w:t>.x</w:t>
      </w:r>
      <w:r>
        <w:rPr>
          <w:rFonts w:asciiTheme="minorHAnsi" w:eastAsiaTheme="minorEastAsia" w:hAnsiTheme="minorHAnsi" w:cstheme="minorBidi"/>
          <w:noProof/>
          <w:kern w:val="2"/>
          <w:sz w:val="21"/>
          <w:szCs w:val="22"/>
          <w:lang w:val="en-US" w:eastAsia="zh-CN"/>
        </w:rPr>
        <w:tab/>
      </w:r>
      <w:r w:rsidRPr="004E5AA1">
        <w:rPr>
          <w:noProof/>
          <w:lang w:val="en-IN"/>
        </w:rPr>
        <w:t>&lt;procedure name&gt;</w:t>
      </w:r>
      <w:r>
        <w:rPr>
          <w:noProof/>
        </w:rPr>
        <w:tab/>
      </w:r>
      <w:r>
        <w:rPr>
          <w:noProof/>
        </w:rPr>
        <w:fldChar w:fldCharType="begin"/>
      </w:r>
      <w:r>
        <w:rPr>
          <w:noProof/>
        </w:rPr>
        <w:instrText xml:space="preserve"> PAGEREF _Toc125659849 \h </w:instrText>
      </w:r>
      <w:r>
        <w:rPr>
          <w:noProof/>
        </w:rPr>
      </w:r>
      <w:r>
        <w:rPr>
          <w:noProof/>
        </w:rPr>
        <w:fldChar w:fldCharType="separate"/>
      </w:r>
      <w:r>
        <w:rPr>
          <w:noProof/>
        </w:rPr>
        <w:t>70</w:t>
      </w:r>
      <w:r>
        <w:rPr>
          <w:noProof/>
        </w:rPr>
        <w:fldChar w:fldCharType="end"/>
      </w:r>
    </w:p>
    <w:p w14:paraId="0B6ECCA8" w14:textId="77777777" w:rsidR="00DC003E" w:rsidRDefault="00DC003E">
      <w:pPr>
        <w:pStyle w:val="TOC3"/>
        <w:rPr>
          <w:rFonts w:asciiTheme="minorHAnsi" w:eastAsiaTheme="minorEastAsia" w:hAnsiTheme="minorHAnsi" w:cstheme="minorBidi"/>
          <w:noProof/>
          <w:kern w:val="2"/>
          <w:sz w:val="21"/>
          <w:szCs w:val="22"/>
          <w:lang w:val="en-US" w:eastAsia="zh-CN"/>
        </w:rPr>
      </w:pPr>
      <w:r w:rsidRPr="004E5AA1">
        <w:rPr>
          <w:rFonts w:eastAsia="SimSun"/>
          <w:noProof/>
          <w:lang w:val="en-US" w:eastAsia="zh-CN"/>
        </w:rPr>
        <w:t>9</w:t>
      </w:r>
      <w:r w:rsidRPr="004E5AA1">
        <w:rPr>
          <w:noProof/>
          <w:lang w:val="en-IN"/>
        </w:rPr>
        <w:t>.x.1</w:t>
      </w:r>
      <w:r>
        <w:rPr>
          <w:rFonts w:asciiTheme="minorHAnsi" w:eastAsiaTheme="minorEastAsia" w:hAnsiTheme="minorHAnsi" w:cstheme="minorBidi"/>
          <w:noProof/>
          <w:kern w:val="2"/>
          <w:sz w:val="21"/>
          <w:szCs w:val="22"/>
          <w:lang w:val="en-US" w:eastAsia="zh-CN"/>
        </w:rPr>
        <w:tab/>
      </w:r>
      <w:r w:rsidRPr="004E5AA1">
        <w:rPr>
          <w:noProof/>
          <w:lang w:val="en-IN"/>
        </w:rPr>
        <w:t>General</w:t>
      </w:r>
      <w:r>
        <w:rPr>
          <w:noProof/>
        </w:rPr>
        <w:tab/>
      </w:r>
      <w:r>
        <w:rPr>
          <w:noProof/>
        </w:rPr>
        <w:fldChar w:fldCharType="begin"/>
      </w:r>
      <w:r>
        <w:rPr>
          <w:noProof/>
        </w:rPr>
        <w:instrText xml:space="preserve"> PAGEREF _Toc125659850 \h </w:instrText>
      </w:r>
      <w:r>
        <w:rPr>
          <w:noProof/>
        </w:rPr>
      </w:r>
      <w:r>
        <w:rPr>
          <w:noProof/>
        </w:rPr>
        <w:fldChar w:fldCharType="separate"/>
      </w:r>
      <w:r>
        <w:rPr>
          <w:noProof/>
        </w:rPr>
        <w:t>70</w:t>
      </w:r>
      <w:r>
        <w:rPr>
          <w:noProof/>
        </w:rPr>
        <w:fldChar w:fldCharType="end"/>
      </w:r>
    </w:p>
    <w:p w14:paraId="34AE0A4B" w14:textId="77777777" w:rsidR="00DC003E" w:rsidRDefault="00DC003E">
      <w:pPr>
        <w:pStyle w:val="TOC3"/>
        <w:rPr>
          <w:rFonts w:asciiTheme="minorHAnsi" w:eastAsiaTheme="minorEastAsia" w:hAnsiTheme="minorHAnsi" w:cstheme="minorBidi"/>
          <w:noProof/>
          <w:kern w:val="2"/>
          <w:sz w:val="21"/>
          <w:szCs w:val="22"/>
          <w:lang w:val="en-US" w:eastAsia="zh-CN"/>
        </w:rPr>
      </w:pPr>
      <w:r w:rsidRPr="004E5AA1">
        <w:rPr>
          <w:rFonts w:eastAsia="SimSun"/>
          <w:noProof/>
          <w:lang w:val="en-US" w:eastAsia="zh-CN"/>
        </w:rPr>
        <w:t>9</w:t>
      </w:r>
      <w:r w:rsidRPr="004E5AA1">
        <w:rPr>
          <w:noProof/>
          <w:lang w:val="en-IN"/>
        </w:rPr>
        <w:t>.x.</w:t>
      </w:r>
      <w:r w:rsidRPr="004E5AA1">
        <w:rPr>
          <w:rFonts w:eastAsia="SimSun"/>
          <w:noProof/>
          <w:lang w:val="en-US" w:eastAsia="zh-CN"/>
        </w:rPr>
        <w:t>2</w:t>
      </w:r>
      <w:r>
        <w:rPr>
          <w:rFonts w:asciiTheme="minorHAnsi" w:eastAsiaTheme="minorEastAsia" w:hAnsiTheme="minorHAnsi" w:cstheme="minorBidi"/>
          <w:noProof/>
          <w:kern w:val="2"/>
          <w:sz w:val="21"/>
          <w:szCs w:val="22"/>
          <w:lang w:val="en-US" w:eastAsia="zh-CN"/>
        </w:rPr>
        <w:tab/>
      </w:r>
      <w:r w:rsidRPr="004E5AA1">
        <w:rPr>
          <w:noProof/>
          <w:lang w:val="en-IN"/>
        </w:rPr>
        <w:t>Procedure</w:t>
      </w:r>
      <w:r>
        <w:rPr>
          <w:noProof/>
        </w:rPr>
        <w:tab/>
      </w:r>
      <w:r>
        <w:rPr>
          <w:noProof/>
        </w:rPr>
        <w:fldChar w:fldCharType="begin"/>
      </w:r>
      <w:r>
        <w:rPr>
          <w:noProof/>
        </w:rPr>
        <w:instrText xml:space="preserve"> PAGEREF _Toc125659851 \h </w:instrText>
      </w:r>
      <w:r>
        <w:rPr>
          <w:noProof/>
        </w:rPr>
      </w:r>
      <w:r>
        <w:rPr>
          <w:noProof/>
        </w:rPr>
        <w:fldChar w:fldCharType="separate"/>
      </w:r>
      <w:r>
        <w:rPr>
          <w:noProof/>
        </w:rPr>
        <w:t>70</w:t>
      </w:r>
      <w:r>
        <w:rPr>
          <w:noProof/>
        </w:rPr>
        <w:fldChar w:fldCharType="end"/>
      </w:r>
    </w:p>
    <w:p w14:paraId="13CDC11B" w14:textId="77777777" w:rsidR="00DC003E" w:rsidRDefault="00DC003E">
      <w:pPr>
        <w:pStyle w:val="TOC3"/>
        <w:rPr>
          <w:rFonts w:asciiTheme="minorHAnsi" w:eastAsiaTheme="minorEastAsia" w:hAnsiTheme="minorHAnsi" w:cstheme="minorBidi"/>
          <w:noProof/>
          <w:kern w:val="2"/>
          <w:sz w:val="21"/>
          <w:szCs w:val="22"/>
          <w:lang w:val="en-US" w:eastAsia="zh-CN"/>
        </w:rPr>
      </w:pPr>
      <w:r w:rsidRPr="004E5AA1">
        <w:rPr>
          <w:rFonts w:eastAsia="SimSun"/>
          <w:noProof/>
          <w:lang w:val="en-US" w:eastAsia="zh-CN"/>
        </w:rPr>
        <w:t>9</w:t>
      </w:r>
      <w:r w:rsidRPr="004E5AA1">
        <w:rPr>
          <w:noProof/>
          <w:lang w:val="en-IN"/>
        </w:rPr>
        <w:t>.x.</w:t>
      </w:r>
      <w:r w:rsidRPr="004E5AA1">
        <w:rPr>
          <w:rFonts w:eastAsia="SimSun"/>
          <w:noProof/>
          <w:lang w:val="en-US" w:eastAsia="zh-CN"/>
        </w:rPr>
        <w:t>3</w:t>
      </w:r>
      <w:r>
        <w:rPr>
          <w:rFonts w:asciiTheme="minorHAnsi" w:eastAsiaTheme="minorEastAsia" w:hAnsiTheme="minorHAnsi" w:cstheme="minorBidi"/>
          <w:noProof/>
          <w:kern w:val="2"/>
          <w:sz w:val="21"/>
          <w:szCs w:val="22"/>
          <w:lang w:val="en-US" w:eastAsia="zh-CN"/>
        </w:rPr>
        <w:tab/>
      </w:r>
      <w:r w:rsidRPr="004E5AA1">
        <w:rPr>
          <w:noProof/>
          <w:lang w:val="en-IN"/>
        </w:rPr>
        <w:t>Information flows</w:t>
      </w:r>
      <w:r>
        <w:rPr>
          <w:noProof/>
        </w:rPr>
        <w:tab/>
      </w:r>
      <w:r>
        <w:rPr>
          <w:noProof/>
        </w:rPr>
        <w:fldChar w:fldCharType="begin"/>
      </w:r>
      <w:r>
        <w:rPr>
          <w:noProof/>
        </w:rPr>
        <w:instrText xml:space="preserve"> PAGEREF _Toc125659852 \h </w:instrText>
      </w:r>
      <w:r>
        <w:rPr>
          <w:noProof/>
        </w:rPr>
      </w:r>
      <w:r>
        <w:rPr>
          <w:noProof/>
        </w:rPr>
        <w:fldChar w:fldCharType="separate"/>
      </w:r>
      <w:r>
        <w:rPr>
          <w:noProof/>
        </w:rPr>
        <w:t>70</w:t>
      </w:r>
      <w:r>
        <w:rPr>
          <w:noProof/>
        </w:rPr>
        <w:fldChar w:fldCharType="end"/>
      </w:r>
    </w:p>
    <w:p w14:paraId="5775E4D3" w14:textId="77777777" w:rsidR="00DC003E" w:rsidRDefault="00DC003E">
      <w:pPr>
        <w:pStyle w:val="TOC3"/>
        <w:rPr>
          <w:rFonts w:asciiTheme="minorHAnsi" w:eastAsiaTheme="minorEastAsia" w:hAnsiTheme="minorHAnsi" w:cstheme="minorBidi"/>
          <w:noProof/>
          <w:kern w:val="2"/>
          <w:sz w:val="21"/>
          <w:szCs w:val="22"/>
          <w:lang w:val="en-US" w:eastAsia="zh-CN"/>
        </w:rPr>
      </w:pPr>
      <w:r w:rsidRPr="004E5AA1">
        <w:rPr>
          <w:rFonts w:eastAsia="SimSun"/>
          <w:noProof/>
          <w:lang w:val="en-US" w:eastAsia="zh-CN"/>
        </w:rPr>
        <w:t>9</w:t>
      </w:r>
      <w:r w:rsidRPr="004E5AA1">
        <w:rPr>
          <w:noProof/>
          <w:lang w:val="en-IN"/>
        </w:rPr>
        <w:t>.x.4</w:t>
      </w:r>
      <w:r>
        <w:rPr>
          <w:rFonts w:asciiTheme="minorHAnsi" w:eastAsiaTheme="minorEastAsia" w:hAnsiTheme="minorHAnsi" w:cstheme="minorBidi"/>
          <w:noProof/>
          <w:kern w:val="2"/>
          <w:sz w:val="21"/>
          <w:szCs w:val="22"/>
          <w:lang w:val="en-US" w:eastAsia="zh-CN"/>
        </w:rPr>
        <w:tab/>
      </w:r>
      <w:r w:rsidRPr="004E5AA1">
        <w:rPr>
          <w:noProof/>
          <w:lang w:val="en-IN"/>
        </w:rPr>
        <w:t>APIs (if applicable)</w:t>
      </w:r>
      <w:r>
        <w:rPr>
          <w:noProof/>
        </w:rPr>
        <w:tab/>
      </w:r>
      <w:r>
        <w:rPr>
          <w:noProof/>
        </w:rPr>
        <w:fldChar w:fldCharType="begin"/>
      </w:r>
      <w:r>
        <w:rPr>
          <w:noProof/>
        </w:rPr>
        <w:instrText xml:space="preserve"> PAGEREF _Toc125659853 \h </w:instrText>
      </w:r>
      <w:r>
        <w:rPr>
          <w:noProof/>
        </w:rPr>
      </w:r>
      <w:r>
        <w:rPr>
          <w:noProof/>
        </w:rPr>
        <w:fldChar w:fldCharType="separate"/>
      </w:r>
      <w:r>
        <w:rPr>
          <w:noProof/>
        </w:rPr>
        <w:t>70</w:t>
      </w:r>
      <w:r>
        <w:rPr>
          <w:noProof/>
        </w:rPr>
        <w:fldChar w:fldCharType="end"/>
      </w:r>
    </w:p>
    <w:p w14:paraId="60D85F72" w14:textId="77777777" w:rsidR="00DC003E" w:rsidRDefault="00DC003E">
      <w:pPr>
        <w:pStyle w:val="TOC8"/>
        <w:rPr>
          <w:rFonts w:asciiTheme="minorHAnsi" w:eastAsiaTheme="minorEastAsia" w:hAnsiTheme="minorHAnsi" w:cstheme="minorBidi"/>
          <w:b w:val="0"/>
          <w:noProof/>
          <w:kern w:val="2"/>
          <w:sz w:val="21"/>
          <w:szCs w:val="22"/>
          <w:lang w:val="en-US" w:eastAsia="zh-CN"/>
        </w:rPr>
      </w:pPr>
      <w:r>
        <w:rPr>
          <w:noProof/>
        </w:rPr>
        <w:t>Annex A (informative):</w:t>
      </w:r>
      <w:r w:rsidRPr="004E5AA1">
        <w:rPr>
          <w:rFonts w:eastAsia="SimSun"/>
          <w:noProof/>
          <w:lang w:val="en-US" w:eastAsia="zh-CN"/>
        </w:rPr>
        <w:t xml:space="preserve"> </w:t>
      </w:r>
      <w:r>
        <w:rPr>
          <w:noProof/>
        </w:rPr>
        <w:t>Deployment models</w:t>
      </w:r>
      <w:r>
        <w:rPr>
          <w:noProof/>
        </w:rPr>
        <w:tab/>
      </w:r>
      <w:r>
        <w:rPr>
          <w:noProof/>
        </w:rPr>
        <w:fldChar w:fldCharType="begin"/>
      </w:r>
      <w:r>
        <w:rPr>
          <w:noProof/>
        </w:rPr>
        <w:instrText xml:space="preserve"> PAGEREF _Toc125659854 \h </w:instrText>
      </w:r>
      <w:r>
        <w:rPr>
          <w:noProof/>
        </w:rPr>
      </w:r>
      <w:r>
        <w:rPr>
          <w:noProof/>
        </w:rPr>
        <w:fldChar w:fldCharType="separate"/>
      </w:r>
      <w:r>
        <w:rPr>
          <w:noProof/>
        </w:rPr>
        <w:t>70</w:t>
      </w:r>
      <w:r>
        <w:rPr>
          <w:noProof/>
        </w:rPr>
        <w:fldChar w:fldCharType="end"/>
      </w:r>
    </w:p>
    <w:p w14:paraId="67D28EB9" w14:textId="77777777" w:rsidR="00DC003E" w:rsidRDefault="00DC003E">
      <w:pPr>
        <w:pStyle w:val="TOC2"/>
        <w:rPr>
          <w:rFonts w:asciiTheme="minorHAnsi" w:eastAsiaTheme="minorEastAsia" w:hAnsiTheme="minorHAnsi" w:cstheme="minorBidi"/>
          <w:noProof/>
          <w:kern w:val="2"/>
          <w:sz w:val="21"/>
          <w:szCs w:val="22"/>
          <w:lang w:val="en-US" w:eastAsia="zh-CN"/>
        </w:rPr>
      </w:pPr>
      <w:r w:rsidRPr="004E5AA1">
        <w:rPr>
          <w:rFonts w:cs="Arial"/>
          <w:bCs/>
          <w:noProof/>
        </w:rPr>
        <w:t>A.1</w:t>
      </w:r>
      <w:r>
        <w:rPr>
          <w:rFonts w:asciiTheme="minorHAnsi" w:eastAsiaTheme="minorEastAsia" w:hAnsiTheme="minorHAnsi" w:cstheme="minorBidi"/>
          <w:noProof/>
          <w:kern w:val="2"/>
          <w:sz w:val="21"/>
          <w:szCs w:val="22"/>
          <w:lang w:val="en-US" w:eastAsia="zh-CN"/>
        </w:rPr>
        <w:tab/>
      </w:r>
      <w:r w:rsidRPr="004E5AA1">
        <w:rPr>
          <w:rFonts w:cs="Arial"/>
          <w:bCs/>
          <w:noProof/>
        </w:rPr>
        <w:t>Deployment scenarios</w:t>
      </w:r>
      <w:r>
        <w:rPr>
          <w:noProof/>
        </w:rPr>
        <w:tab/>
      </w:r>
      <w:r>
        <w:rPr>
          <w:noProof/>
        </w:rPr>
        <w:fldChar w:fldCharType="begin"/>
      </w:r>
      <w:r>
        <w:rPr>
          <w:noProof/>
        </w:rPr>
        <w:instrText xml:space="preserve"> PAGEREF _Toc125659855 \h </w:instrText>
      </w:r>
      <w:r>
        <w:rPr>
          <w:noProof/>
        </w:rPr>
      </w:r>
      <w:r>
        <w:rPr>
          <w:noProof/>
        </w:rPr>
        <w:fldChar w:fldCharType="separate"/>
      </w:r>
      <w:r>
        <w:rPr>
          <w:noProof/>
        </w:rPr>
        <w:t>70</w:t>
      </w:r>
      <w:r>
        <w:rPr>
          <w:noProof/>
        </w:rPr>
        <w:fldChar w:fldCharType="end"/>
      </w:r>
    </w:p>
    <w:p w14:paraId="13BA4825" w14:textId="77777777" w:rsidR="00DC003E" w:rsidRDefault="00DC003E">
      <w:pPr>
        <w:pStyle w:val="TOC3"/>
        <w:rPr>
          <w:rFonts w:asciiTheme="minorHAnsi" w:eastAsiaTheme="minorEastAsia" w:hAnsiTheme="minorHAnsi" w:cstheme="minorBidi"/>
          <w:noProof/>
          <w:kern w:val="2"/>
          <w:sz w:val="21"/>
          <w:szCs w:val="22"/>
          <w:lang w:val="en-US" w:eastAsia="zh-CN"/>
        </w:rPr>
      </w:pPr>
      <w:r w:rsidRPr="004E5AA1">
        <w:rPr>
          <w:rFonts w:cs="Arial"/>
          <w:bCs/>
          <w:noProof/>
        </w:rPr>
        <w:t>A.1.1</w:t>
      </w:r>
      <w:r>
        <w:rPr>
          <w:rFonts w:asciiTheme="minorHAnsi" w:eastAsiaTheme="minorEastAsia" w:hAnsiTheme="minorHAnsi" w:cstheme="minorBidi"/>
          <w:noProof/>
          <w:kern w:val="2"/>
          <w:sz w:val="21"/>
          <w:szCs w:val="22"/>
          <w:lang w:val="en-US" w:eastAsia="zh-CN"/>
        </w:rPr>
        <w:tab/>
      </w:r>
      <w:r w:rsidRPr="004E5AA1">
        <w:rPr>
          <w:bCs/>
          <w:noProof/>
        </w:rPr>
        <w:t>General</w:t>
      </w:r>
      <w:r>
        <w:rPr>
          <w:noProof/>
        </w:rPr>
        <w:tab/>
      </w:r>
      <w:r>
        <w:rPr>
          <w:noProof/>
        </w:rPr>
        <w:fldChar w:fldCharType="begin"/>
      </w:r>
      <w:r>
        <w:rPr>
          <w:noProof/>
        </w:rPr>
        <w:instrText xml:space="preserve"> PAGEREF _Toc125659856 \h </w:instrText>
      </w:r>
      <w:r>
        <w:rPr>
          <w:noProof/>
        </w:rPr>
      </w:r>
      <w:r>
        <w:rPr>
          <w:noProof/>
        </w:rPr>
        <w:fldChar w:fldCharType="separate"/>
      </w:r>
      <w:r>
        <w:rPr>
          <w:noProof/>
        </w:rPr>
        <w:t>70</w:t>
      </w:r>
      <w:r>
        <w:rPr>
          <w:noProof/>
        </w:rPr>
        <w:fldChar w:fldCharType="end"/>
      </w:r>
    </w:p>
    <w:p w14:paraId="6C6E6D5C" w14:textId="77777777" w:rsidR="00DC003E" w:rsidRDefault="00DC003E">
      <w:pPr>
        <w:pStyle w:val="TOC3"/>
        <w:rPr>
          <w:rFonts w:asciiTheme="minorHAnsi" w:eastAsiaTheme="minorEastAsia" w:hAnsiTheme="minorHAnsi" w:cstheme="minorBidi"/>
          <w:noProof/>
          <w:kern w:val="2"/>
          <w:sz w:val="21"/>
          <w:szCs w:val="22"/>
          <w:lang w:val="en-US" w:eastAsia="zh-CN"/>
        </w:rPr>
      </w:pPr>
      <w:r w:rsidRPr="004E5AA1">
        <w:rPr>
          <w:rFonts w:cs="Arial"/>
          <w:bCs/>
          <w:noProof/>
        </w:rPr>
        <w:t>A.1.2</w:t>
      </w:r>
      <w:r>
        <w:rPr>
          <w:rFonts w:asciiTheme="minorHAnsi" w:eastAsiaTheme="minorEastAsia" w:hAnsiTheme="minorHAnsi" w:cstheme="minorBidi"/>
          <w:noProof/>
          <w:kern w:val="2"/>
          <w:sz w:val="21"/>
          <w:szCs w:val="22"/>
          <w:lang w:val="en-US" w:eastAsia="zh-CN"/>
        </w:rPr>
        <w:tab/>
      </w:r>
      <w:r w:rsidRPr="004E5AA1">
        <w:rPr>
          <w:rFonts w:cs="Arial"/>
          <w:bCs/>
          <w:noProof/>
        </w:rPr>
        <w:t>Centralized NSCE deployment</w:t>
      </w:r>
      <w:r>
        <w:rPr>
          <w:noProof/>
        </w:rPr>
        <w:tab/>
      </w:r>
      <w:r>
        <w:rPr>
          <w:noProof/>
        </w:rPr>
        <w:fldChar w:fldCharType="begin"/>
      </w:r>
      <w:r>
        <w:rPr>
          <w:noProof/>
        </w:rPr>
        <w:instrText xml:space="preserve"> PAGEREF _Toc125659857 \h </w:instrText>
      </w:r>
      <w:r>
        <w:rPr>
          <w:noProof/>
        </w:rPr>
      </w:r>
      <w:r>
        <w:rPr>
          <w:noProof/>
        </w:rPr>
        <w:fldChar w:fldCharType="separate"/>
      </w:r>
      <w:r>
        <w:rPr>
          <w:noProof/>
        </w:rPr>
        <w:t>70</w:t>
      </w:r>
      <w:r>
        <w:rPr>
          <w:noProof/>
        </w:rPr>
        <w:fldChar w:fldCharType="end"/>
      </w:r>
    </w:p>
    <w:p w14:paraId="63664BEB" w14:textId="77777777" w:rsidR="00DC003E" w:rsidRDefault="00DC003E">
      <w:pPr>
        <w:pStyle w:val="TOC3"/>
        <w:rPr>
          <w:rFonts w:asciiTheme="minorHAnsi" w:eastAsiaTheme="minorEastAsia" w:hAnsiTheme="minorHAnsi" w:cstheme="minorBidi"/>
          <w:noProof/>
          <w:kern w:val="2"/>
          <w:sz w:val="21"/>
          <w:szCs w:val="22"/>
          <w:lang w:val="en-US" w:eastAsia="zh-CN"/>
        </w:rPr>
      </w:pPr>
      <w:r w:rsidRPr="004E5AA1">
        <w:rPr>
          <w:rFonts w:cs="Arial"/>
          <w:bCs/>
          <w:noProof/>
        </w:rPr>
        <w:t>A.1.3</w:t>
      </w:r>
      <w:r>
        <w:rPr>
          <w:rFonts w:asciiTheme="minorHAnsi" w:eastAsiaTheme="minorEastAsia" w:hAnsiTheme="minorHAnsi" w:cstheme="minorBidi"/>
          <w:noProof/>
          <w:kern w:val="2"/>
          <w:sz w:val="21"/>
          <w:szCs w:val="22"/>
          <w:lang w:val="en-US" w:eastAsia="zh-CN"/>
        </w:rPr>
        <w:tab/>
      </w:r>
      <w:r w:rsidRPr="004E5AA1">
        <w:rPr>
          <w:rFonts w:cs="Arial"/>
          <w:bCs/>
          <w:noProof/>
        </w:rPr>
        <w:t>Distributed NSCE deployment</w:t>
      </w:r>
      <w:r>
        <w:rPr>
          <w:noProof/>
        </w:rPr>
        <w:tab/>
      </w:r>
      <w:r>
        <w:rPr>
          <w:noProof/>
        </w:rPr>
        <w:fldChar w:fldCharType="begin"/>
      </w:r>
      <w:r>
        <w:rPr>
          <w:noProof/>
        </w:rPr>
        <w:instrText xml:space="preserve"> PAGEREF _Toc125659858 \h </w:instrText>
      </w:r>
      <w:r>
        <w:rPr>
          <w:noProof/>
        </w:rPr>
      </w:r>
      <w:r>
        <w:rPr>
          <w:noProof/>
        </w:rPr>
        <w:fldChar w:fldCharType="separate"/>
      </w:r>
      <w:r>
        <w:rPr>
          <w:noProof/>
        </w:rPr>
        <w:t>71</w:t>
      </w:r>
      <w:r>
        <w:rPr>
          <w:noProof/>
        </w:rPr>
        <w:fldChar w:fldCharType="end"/>
      </w:r>
    </w:p>
    <w:p w14:paraId="667B6CFB" w14:textId="77777777" w:rsidR="00DC003E" w:rsidRDefault="00DC003E">
      <w:pPr>
        <w:pStyle w:val="TOC3"/>
        <w:rPr>
          <w:rFonts w:asciiTheme="minorHAnsi" w:eastAsiaTheme="minorEastAsia" w:hAnsiTheme="minorHAnsi" w:cstheme="minorBidi"/>
          <w:noProof/>
          <w:kern w:val="2"/>
          <w:sz w:val="21"/>
          <w:szCs w:val="22"/>
          <w:lang w:val="en-US" w:eastAsia="zh-CN"/>
        </w:rPr>
      </w:pPr>
      <w:r w:rsidRPr="004E5AA1">
        <w:rPr>
          <w:rFonts w:cs="Arial"/>
          <w:bCs/>
          <w:noProof/>
        </w:rPr>
        <w:t>A.1.4</w:t>
      </w:r>
      <w:r>
        <w:rPr>
          <w:rFonts w:asciiTheme="minorHAnsi" w:eastAsiaTheme="minorEastAsia" w:hAnsiTheme="minorHAnsi" w:cstheme="minorBidi"/>
          <w:noProof/>
          <w:kern w:val="2"/>
          <w:sz w:val="21"/>
          <w:szCs w:val="22"/>
          <w:lang w:val="en-US" w:eastAsia="zh-CN"/>
        </w:rPr>
        <w:tab/>
      </w:r>
      <w:r w:rsidRPr="004E5AA1">
        <w:rPr>
          <w:rFonts w:cs="Arial"/>
          <w:bCs/>
          <w:noProof/>
        </w:rPr>
        <w:t>NPN NSCE deployment</w:t>
      </w:r>
      <w:r>
        <w:rPr>
          <w:noProof/>
        </w:rPr>
        <w:tab/>
      </w:r>
      <w:r>
        <w:rPr>
          <w:noProof/>
        </w:rPr>
        <w:fldChar w:fldCharType="begin"/>
      </w:r>
      <w:r>
        <w:rPr>
          <w:noProof/>
        </w:rPr>
        <w:instrText xml:space="preserve"> PAGEREF _Toc125659859 \h </w:instrText>
      </w:r>
      <w:r>
        <w:rPr>
          <w:noProof/>
        </w:rPr>
      </w:r>
      <w:r>
        <w:rPr>
          <w:noProof/>
        </w:rPr>
        <w:fldChar w:fldCharType="separate"/>
      </w:r>
      <w:r>
        <w:rPr>
          <w:noProof/>
        </w:rPr>
        <w:t>71</w:t>
      </w:r>
      <w:r>
        <w:rPr>
          <w:noProof/>
        </w:rPr>
        <w:fldChar w:fldCharType="end"/>
      </w:r>
    </w:p>
    <w:p w14:paraId="2810C7A1" w14:textId="77777777" w:rsidR="00DC003E" w:rsidRDefault="00DC003E">
      <w:pPr>
        <w:pStyle w:val="TOC3"/>
        <w:rPr>
          <w:rFonts w:asciiTheme="minorHAnsi" w:eastAsiaTheme="minorEastAsia" w:hAnsiTheme="minorHAnsi" w:cstheme="minorBidi"/>
          <w:noProof/>
          <w:kern w:val="2"/>
          <w:sz w:val="21"/>
          <w:szCs w:val="22"/>
          <w:lang w:val="en-US" w:eastAsia="zh-CN"/>
        </w:rPr>
      </w:pPr>
      <w:r w:rsidRPr="004E5AA1">
        <w:rPr>
          <w:rFonts w:cs="Arial"/>
          <w:bCs/>
          <w:noProof/>
        </w:rPr>
        <w:lastRenderedPageBreak/>
        <w:t>A.1.5</w:t>
      </w:r>
      <w:r>
        <w:rPr>
          <w:rFonts w:asciiTheme="minorHAnsi" w:eastAsiaTheme="minorEastAsia" w:hAnsiTheme="minorHAnsi" w:cstheme="minorBidi"/>
          <w:noProof/>
          <w:kern w:val="2"/>
          <w:sz w:val="21"/>
          <w:szCs w:val="22"/>
          <w:lang w:val="en-US" w:eastAsia="zh-CN"/>
        </w:rPr>
        <w:tab/>
      </w:r>
      <w:r w:rsidRPr="004E5AA1">
        <w:rPr>
          <w:rFonts w:cs="Arial"/>
          <w:bCs/>
          <w:noProof/>
        </w:rPr>
        <w:t>Edge NSCE deployment</w:t>
      </w:r>
      <w:r>
        <w:rPr>
          <w:noProof/>
        </w:rPr>
        <w:tab/>
      </w:r>
      <w:r>
        <w:rPr>
          <w:noProof/>
        </w:rPr>
        <w:fldChar w:fldCharType="begin"/>
      </w:r>
      <w:r>
        <w:rPr>
          <w:noProof/>
        </w:rPr>
        <w:instrText xml:space="preserve"> PAGEREF _Toc125659860 \h </w:instrText>
      </w:r>
      <w:r>
        <w:rPr>
          <w:noProof/>
        </w:rPr>
      </w:r>
      <w:r>
        <w:rPr>
          <w:noProof/>
        </w:rPr>
        <w:fldChar w:fldCharType="separate"/>
      </w:r>
      <w:r>
        <w:rPr>
          <w:noProof/>
        </w:rPr>
        <w:t>72</w:t>
      </w:r>
      <w:r>
        <w:rPr>
          <w:noProof/>
        </w:rPr>
        <w:fldChar w:fldCharType="end"/>
      </w:r>
    </w:p>
    <w:p w14:paraId="26C73B4A" w14:textId="77777777" w:rsidR="00DC003E" w:rsidRDefault="00DC003E">
      <w:pPr>
        <w:pStyle w:val="TOC2"/>
        <w:rPr>
          <w:rFonts w:asciiTheme="minorHAnsi" w:eastAsiaTheme="minorEastAsia" w:hAnsiTheme="minorHAnsi" w:cstheme="minorBidi"/>
          <w:noProof/>
          <w:kern w:val="2"/>
          <w:sz w:val="21"/>
          <w:szCs w:val="22"/>
          <w:lang w:val="en-US" w:eastAsia="zh-CN"/>
        </w:rPr>
      </w:pPr>
      <w:r w:rsidRPr="004E5AA1">
        <w:rPr>
          <w:rFonts w:cs="Arial"/>
          <w:bCs/>
          <w:noProof/>
        </w:rPr>
        <w:t>A.2</w:t>
      </w:r>
      <w:r>
        <w:rPr>
          <w:rFonts w:asciiTheme="minorHAnsi" w:eastAsiaTheme="minorEastAsia" w:hAnsiTheme="minorHAnsi" w:cstheme="minorBidi"/>
          <w:noProof/>
          <w:kern w:val="2"/>
          <w:sz w:val="21"/>
          <w:szCs w:val="22"/>
          <w:lang w:val="en-US" w:eastAsia="zh-CN"/>
        </w:rPr>
        <w:tab/>
      </w:r>
      <w:r w:rsidRPr="004E5AA1">
        <w:rPr>
          <w:bCs/>
          <w:noProof/>
        </w:rPr>
        <w:t xml:space="preserve">Deployment of </w:t>
      </w:r>
      <w:r w:rsidRPr="004E5AA1">
        <w:rPr>
          <w:rFonts w:cs="Arial"/>
          <w:bCs/>
          <w:noProof/>
        </w:rPr>
        <w:t xml:space="preserve">NSCE </w:t>
      </w:r>
      <w:r w:rsidRPr="004E5AA1">
        <w:rPr>
          <w:bCs/>
          <w:noProof/>
        </w:rPr>
        <w:t xml:space="preserve">server(s) </w:t>
      </w:r>
      <w:r w:rsidRPr="004E5AA1">
        <w:rPr>
          <w:rFonts w:cs="Arial"/>
          <w:bCs/>
          <w:noProof/>
        </w:rPr>
        <w:t>in relation to VAL server and 3GPP system</w:t>
      </w:r>
      <w:r>
        <w:rPr>
          <w:noProof/>
        </w:rPr>
        <w:tab/>
      </w:r>
      <w:r>
        <w:rPr>
          <w:noProof/>
        </w:rPr>
        <w:fldChar w:fldCharType="begin"/>
      </w:r>
      <w:r>
        <w:rPr>
          <w:noProof/>
        </w:rPr>
        <w:instrText xml:space="preserve"> PAGEREF _Toc125659861 \h </w:instrText>
      </w:r>
      <w:r>
        <w:rPr>
          <w:noProof/>
        </w:rPr>
      </w:r>
      <w:r>
        <w:rPr>
          <w:noProof/>
        </w:rPr>
        <w:fldChar w:fldCharType="separate"/>
      </w:r>
      <w:r>
        <w:rPr>
          <w:noProof/>
        </w:rPr>
        <w:t>72</w:t>
      </w:r>
      <w:r>
        <w:rPr>
          <w:noProof/>
        </w:rPr>
        <w:fldChar w:fldCharType="end"/>
      </w:r>
    </w:p>
    <w:p w14:paraId="443A4A84" w14:textId="77777777" w:rsidR="00DC003E" w:rsidRDefault="00DC003E">
      <w:pPr>
        <w:pStyle w:val="TOC2"/>
        <w:rPr>
          <w:rFonts w:asciiTheme="minorHAnsi" w:eastAsiaTheme="minorEastAsia" w:hAnsiTheme="minorHAnsi" w:cstheme="minorBidi"/>
          <w:noProof/>
          <w:kern w:val="2"/>
          <w:sz w:val="21"/>
          <w:szCs w:val="22"/>
          <w:lang w:val="en-US" w:eastAsia="zh-CN"/>
        </w:rPr>
      </w:pPr>
      <w:r w:rsidRPr="004E5AA1">
        <w:rPr>
          <w:rFonts w:cs="Arial"/>
          <w:bCs/>
          <w:noProof/>
        </w:rPr>
        <w:t>A.3</w:t>
      </w:r>
      <w:r>
        <w:rPr>
          <w:rFonts w:asciiTheme="minorHAnsi" w:eastAsiaTheme="minorEastAsia" w:hAnsiTheme="minorHAnsi" w:cstheme="minorBidi"/>
          <w:noProof/>
          <w:kern w:val="2"/>
          <w:sz w:val="21"/>
          <w:szCs w:val="22"/>
          <w:lang w:val="en-US" w:eastAsia="zh-CN"/>
        </w:rPr>
        <w:tab/>
      </w:r>
      <w:r w:rsidRPr="004E5AA1">
        <w:rPr>
          <w:bCs/>
          <w:noProof/>
        </w:rPr>
        <w:t xml:space="preserve">Deployment of </w:t>
      </w:r>
      <w:r w:rsidRPr="004E5AA1">
        <w:rPr>
          <w:rFonts w:cs="Arial"/>
          <w:bCs/>
          <w:noProof/>
        </w:rPr>
        <w:t xml:space="preserve">NSCE </w:t>
      </w:r>
      <w:r w:rsidRPr="004E5AA1">
        <w:rPr>
          <w:bCs/>
          <w:noProof/>
        </w:rPr>
        <w:t xml:space="preserve">server(s) </w:t>
      </w:r>
      <w:r w:rsidRPr="004E5AA1">
        <w:rPr>
          <w:rFonts w:cs="Arial"/>
          <w:bCs/>
          <w:noProof/>
        </w:rPr>
        <w:t>in relation to SEAL</w:t>
      </w:r>
      <w:r>
        <w:rPr>
          <w:noProof/>
        </w:rPr>
        <w:tab/>
      </w:r>
      <w:r>
        <w:rPr>
          <w:noProof/>
        </w:rPr>
        <w:fldChar w:fldCharType="begin"/>
      </w:r>
      <w:r>
        <w:rPr>
          <w:noProof/>
        </w:rPr>
        <w:instrText xml:space="preserve"> PAGEREF _Toc125659862 \h </w:instrText>
      </w:r>
      <w:r>
        <w:rPr>
          <w:noProof/>
        </w:rPr>
      </w:r>
      <w:r>
        <w:rPr>
          <w:noProof/>
        </w:rPr>
        <w:fldChar w:fldCharType="separate"/>
      </w:r>
      <w:r>
        <w:rPr>
          <w:noProof/>
        </w:rPr>
        <w:t>73</w:t>
      </w:r>
      <w:r>
        <w:rPr>
          <w:noProof/>
        </w:rPr>
        <w:fldChar w:fldCharType="end"/>
      </w:r>
    </w:p>
    <w:p w14:paraId="0B49927B" w14:textId="77777777" w:rsidR="00DC003E" w:rsidRDefault="00DC003E">
      <w:pPr>
        <w:pStyle w:val="TOC8"/>
        <w:rPr>
          <w:rFonts w:asciiTheme="minorHAnsi" w:eastAsiaTheme="minorEastAsia" w:hAnsiTheme="minorHAnsi" w:cstheme="minorBidi"/>
          <w:b w:val="0"/>
          <w:noProof/>
          <w:kern w:val="2"/>
          <w:sz w:val="21"/>
          <w:szCs w:val="22"/>
          <w:lang w:val="en-US" w:eastAsia="zh-CN"/>
        </w:rPr>
      </w:pPr>
      <w:r>
        <w:rPr>
          <w:noProof/>
        </w:rPr>
        <w:t xml:space="preserve">Annex </w:t>
      </w:r>
      <w:r w:rsidRPr="004E5AA1">
        <w:rPr>
          <w:rFonts w:eastAsia="SimSun"/>
          <w:noProof/>
          <w:lang w:val="en-US" w:eastAsia="zh-CN"/>
        </w:rPr>
        <w:t>B</w:t>
      </w:r>
      <w:r>
        <w:rPr>
          <w:noProof/>
        </w:rPr>
        <w:t xml:space="preserve"> (informative):</w:t>
      </w:r>
      <w:r w:rsidRPr="004E5AA1">
        <w:rPr>
          <w:rFonts w:eastAsia="SimSun"/>
          <w:noProof/>
          <w:lang w:val="en-US" w:eastAsia="zh-CN"/>
        </w:rPr>
        <w:t xml:space="preserve"> </w:t>
      </w:r>
      <w:r>
        <w:rPr>
          <w:noProof/>
        </w:rPr>
        <w:t>Change history</w:t>
      </w:r>
      <w:r>
        <w:rPr>
          <w:noProof/>
        </w:rPr>
        <w:tab/>
      </w:r>
      <w:r>
        <w:rPr>
          <w:noProof/>
        </w:rPr>
        <w:fldChar w:fldCharType="begin"/>
      </w:r>
      <w:r>
        <w:rPr>
          <w:noProof/>
        </w:rPr>
        <w:instrText xml:space="preserve"> PAGEREF _Toc125659863 \h </w:instrText>
      </w:r>
      <w:r>
        <w:rPr>
          <w:noProof/>
        </w:rPr>
      </w:r>
      <w:r>
        <w:rPr>
          <w:noProof/>
        </w:rPr>
        <w:fldChar w:fldCharType="separate"/>
      </w:r>
      <w:r>
        <w:rPr>
          <w:noProof/>
        </w:rPr>
        <w:t>74</w:t>
      </w:r>
      <w:r>
        <w:rPr>
          <w:noProof/>
        </w:rPr>
        <w:fldChar w:fldCharType="end"/>
      </w:r>
    </w:p>
    <w:p w14:paraId="20853B13" w14:textId="77777777" w:rsidR="008116B4" w:rsidRDefault="00FB0178">
      <w:r>
        <w:fldChar w:fldCharType="end"/>
      </w:r>
    </w:p>
    <w:p w14:paraId="3237F8D5" w14:textId="77777777" w:rsidR="008116B4" w:rsidRDefault="00571706">
      <w:pPr>
        <w:pStyle w:val="Guidance"/>
      </w:pPr>
      <w:r>
        <w:br w:type="page"/>
      </w:r>
    </w:p>
    <w:p w14:paraId="2851CE4F" w14:textId="77777777" w:rsidR="008116B4" w:rsidRDefault="00571706" w:rsidP="00A90B95">
      <w:pPr>
        <w:pStyle w:val="Heading1"/>
      </w:pPr>
      <w:bookmarkStart w:id="14" w:name="foreword"/>
      <w:bookmarkStart w:id="15" w:name="_Toc106116311"/>
      <w:bookmarkStart w:id="16" w:name="_Toc23931"/>
      <w:bookmarkStart w:id="17" w:name="_Toc125659626"/>
      <w:bookmarkEnd w:id="14"/>
      <w:r>
        <w:lastRenderedPageBreak/>
        <w:t>Foreword</w:t>
      </w:r>
      <w:bookmarkEnd w:id="15"/>
      <w:bookmarkEnd w:id="16"/>
      <w:bookmarkEnd w:id="17"/>
    </w:p>
    <w:p w14:paraId="656478C0" w14:textId="77777777" w:rsidR="008116B4" w:rsidRDefault="00571706">
      <w:r>
        <w:t xml:space="preserve">This Technical </w:t>
      </w:r>
      <w:bookmarkStart w:id="18" w:name="spectype3"/>
      <w:r>
        <w:t>Specification</w:t>
      </w:r>
      <w:bookmarkEnd w:id="18"/>
      <w:r>
        <w:rPr>
          <w:rFonts w:eastAsia="SimSun" w:hint="eastAsia"/>
          <w:lang w:val="en-US" w:eastAsia="zh-CN"/>
        </w:rPr>
        <w:t xml:space="preserve"> </w:t>
      </w:r>
      <w:r>
        <w:t>has been produced by the 3rd Generation Partnership Project (3GPP).</w:t>
      </w:r>
    </w:p>
    <w:p w14:paraId="5A794599" w14:textId="77777777" w:rsidR="008116B4" w:rsidRDefault="00571706">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96FF557" w14:textId="77777777" w:rsidR="008116B4" w:rsidRDefault="00571706">
      <w:pPr>
        <w:pStyle w:val="B1"/>
      </w:pPr>
      <w:r>
        <w:t>Version x.y.z</w:t>
      </w:r>
    </w:p>
    <w:p w14:paraId="572406FC" w14:textId="77777777" w:rsidR="008116B4" w:rsidRDefault="00571706">
      <w:pPr>
        <w:pStyle w:val="B1"/>
      </w:pPr>
      <w:r>
        <w:t>where:</w:t>
      </w:r>
    </w:p>
    <w:p w14:paraId="1C2CDF78" w14:textId="77777777" w:rsidR="008116B4" w:rsidRDefault="00571706">
      <w:pPr>
        <w:pStyle w:val="B2"/>
      </w:pPr>
      <w:r>
        <w:t>x</w:t>
      </w:r>
      <w:r>
        <w:tab/>
        <w:t>the first digit:</w:t>
      </w:r>
    </w:p>
    <w:p w14:paraId="0085C3FB" w14:textId="77777777" w:rsidR="008116B4" w:rsidRDefault="00571706">
      <w:pPr>
        <w:pStyle w:val="B3"/>
      </w:pPr>
      <w:r>
        <w:t>1</w:t>
      </w:r>
      <w:r>
        <w:tab/>
        <w:t>presented to TSG for information;</w:t>
      </w:r>
    </w:p>
    <w:p w14:paraId="26BC2F4E" w14:textId="77777777" w:rsidR="008116B4" w:rsidRDefault="00571706">
      <w:pPr>
        <w:pStyle w:val="B3"/>
      </w:pPr>
      <w:r>
        <w:t>2</w:t>
      </w:r>
      <w:r>
        <w:tab/>
        <w:t>presented to TSG for approval;</w:t>
      </w:r>
    </w:p>
    <w:p w14:paraId="1C6F82E1" w14:textId="77777777" w:rsidR="008116B4" w:rsidRDefault="00571706">
      <w:pPr>
        <w:pStyle w:val="B3"/>
      </w:pPr>
      <w:r>
        <w:t>3</w:t>
      </w:r>
      <w:r>
        <w:tab/>
        <w:t>or greater indicates TSG approved document under change control.</w:t>
      </w:r>
    </w:p>
    <w:p w14:paraId="7CFCB1E9" w14:textId="77777777" w:rsidR="008116B4" w:rsidRDefault="00571706">
      <w:pPr>
        <w:pStyle w:val="B2"/>
      </w:pPr>
      <w:r>
        <w:t>y</w:t>
      </w:r>
      <w:r>
        <w:tab/>
        <w:t>the second digit is incremented for all changes of substance, i.e. technical enhancements, corrections, updates, etc.</w:t>
      </w:r>
    </w:p>
    <w:p w14:paraId="05423ABC" w14:textId="77777777" w:rsidR="008116B4" w:rsidRDefault="00571706">
      <w:pPr>
        <w:pStyle w:val="B2"/>
      </w:pPr>
      <w:r>
        <w:t>z</w:t>
      </w:r>
      <w:r>
        <w:tab/>
        <w:t>the third digit is incremented when editorial only changes have been incorporated in the document.</w:t>
      </w:r>
    </w:p>
    <w:p w14:paraId="58D3FC90" w14:textId="77777777" w:rsidR="008116B4" w:rsidRDefault="00571706">
      <w:r>
        <w:t>In the present document, modal verbs have the following meanings:</w:t>
      </w:r>
    </w:p>
    <w:p w14:paraId="578CF7FA" w14:textId="77777777" w:rsidR="008116B4" w:rsidRDefault="00571706">
      <w:pPr>
        <w:pStyle w:val="EX"/>
      </w:pPr>
      <w:r>
        <w:rPr>
          <w:b/>
        </w:rPr>
        <w:t>shall</w:t>
      </w:r>
      <w:r>
        <w:tab/>
      </w:r>
      <w:r>
        <w:tab/>
        <w:t>indicates a mandatory requirement to do something</w:t>
      </w:r>
    </w:p>
    <w:p w14:paraId="56121F97" w14:textId="77777777" w:rsidR="008116B4" w:rsidRDefault="00571706">
      <w:pPr>
        <w:pStyle w:val="EX"/>
      </w:pPr>
      <w:r>
        <w:rPr>
          <w:b/>
        </w:rPr>
        <w:t>shall not</w:t>
      </w:r>
      <w:r>
        <w:tab/>
        <w:t>indicates an interdiction (prohibition) to do something</w:t>
      </w:r>
    </w:p>
    <w:p w14:paraId="1052C1AB" w14:textId="77777777" w:rsidR="008116B4" w:rsidRDefault="00571706">
      <w:r>
        <w:t>The constructions "shall" and "shall not" are confined to the context of normative provisions, and do not appear in Technical Reports.</w:t>
      </w:r>
    </w:p>
    <w:p w14:paraId="51DC807B" w14:textId="77777777" w:rsidR="008116B4" w:rsidRDefault="00571706">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1339D3D7" w14:textId="77777777" w:rsidR="008116B4" w:rsidRDefault="00571706">
      <w:pPr>
        <w:pStyle w:val="EX"/>
      </w:pPr>
      <w:r>
        <w:rPr>
          <w:b/>
        </w:rPr>
        <w:t>should</w:t>
      </w:r>
      <w:r>
        <w:tab/>
      </w:r>
      <w:r>
        <w:tab/>
        <w:t>indicates a recommendation to do something</w:t>
      </w:r>
    </w:p>
    <w:p w14:paraId="2C809AD3" w14:textId="77777777" w:rsidR="008116B4" w:rsidRDefault="00571706">
      <w:pPr>
        <w:pStyle w:val="EX"/>
      </w:pPr>
      <w:r>
        <w:rPr>
          <w:b/>
        </w:rPr>
        <w:t>should not</w:t>
      </w:r>
      <w:r>
        <w:tab/>
        <w:t>indicates a recommendation not to do something</w:t>
      </w:r>
    </w:p>
    <w:p w14:paraId="5CC06193" w14:textId="77777777" w:rsidR="008116B4" w:rsidRDefault="00571706">
      <w:pPr>
        <w:pStyle w:val="EX"/>
      </w:pPr>
      <w:r>
        <w:rPr>
          <w:b/>
        </w:rPr>
        <w:t>may</w:t>
      </w:r>
      <w:r>
        <w:tab/>
      </w:r>
      <w:r>
        <w:tab/>
        <w:t>indicates permission to do something</w:t>
      </w:r>
    </w:p>
    <w:p w14:paraId="5B6C24D5" w14:textId="77777777" w:rsidR="008116B4" w:rsidRDefault="00571706">
      <w:pPr>
        <w:pStyle w:val="EX"/>
      </w:pPr>
      <w:r>
        <w:rPr>
          <w:b/>
        </w:rPr>
        <w:t>need not</w:t>
      </w:r>
      <w:r>
        <w:tab/>
        <w:t>indicates permission not to do something</w:t>
      </w:r>
    </w:p>
    <w:p w14:paraId="5ECDF6D0" w14:textId="77777777" w:rsidR="008116B4" w:rsidRDefault="00571706">
      <w:r>
        <w:t>The construction "may not" is ambiguous and is not used in normative elements. The unambiguous constructions "might not" or "shall not" are used instead, depending upon the meaning intended.</w:t>
      </w:r>
    </w:p>
    <w:p w14:paraId="1E8277EF" w14:textId="77777777" w:rsidR="008116B4" w:rsidRDefault="00571706">
      <w:pPr>
        <w:pStyle w:val="EX"/>
      </w:pPr>
      <w:r>
        <w:rPr>
          <w:b/>
        </w:rPr>
        <w:t>can</w:t>
      </w:r>
      <w:r>
        <w:tab/>
      </w:r>
      <w:r>
        <w:tab/>
        <w:t>indicates that something is possible</w:t>
      </w:r>
    </w:p>
    <w:p w14:paraId="0E3FD4A8" w14:textId="77777777" w:rsidR="008116B4" w:rsidRDefault="00571706">
      <w:pPr>
        <w:pStyle w:val="EX"/>
      </w:pPr>
      <w:r>
        <w:rPr>
          <w:b/>
        </w:rPr>
        <w:t>cannot</w:t>
      </w:r>
      <w:r>
        <w:tab/>
      </w:r>
      <w:r>
        <w:tab/>
        <w:t>indicates that something is impossible</w:t>
      </w:r>
    </w:p>
    <w:p w14:paraId="41CDF9C9" w14:textId="77777777" w:rsidR="008116B4" w:rsidRDefault="00571706">
      <w:r>
        <w:t>The constructions "can" and "cannot" are not substitutes for "may" and "need not".</w:t>
      </w:r>
    </w:p>
    <w:p w14:paraId="15F47C2C" w14:textId="77777777" w:rsidR="008116B4" w:rsidRDefault="00571706">
      <w:pPr>
        <w:pStyle w:val="EX"/>
      </w:pPr>
      <w:r>
        <w:rPr>
          <w:b/>
        </w:rPr>
        <w:t>will</w:t>
      </w:r>
      <w:r>
        <w:tab/>
      </w:r>
      <w:r>
        <w:tab/>
        <w:t>indicates that something is certain or expected to happen as a result of action taken by an agency the behaviour of which is outside the scope of the present document</w:t>
      </w:r>
    </w:p>
    <w:p w14:paraId="5F4C69E4" w14:textId="77777777" w:rsidR="008116B4" w:rsidRDefault="00571706">
      <w:pPr>
        <w:pStyle w:val="EX"/>
      </w:pPr>
      <w:r>
        <w:rPr>
          <w:b/>
        </w:rPr>
        <w:t>will not</w:t>
      </w:r>
      <w:r>
        <w:tab/>
      </w:r>
      <w:r>
        <w:tab/>
        <w:t>indicates that something is certain or expected not to happen as a result of action taken by an agency the behaviour of which is outside the scope of the present document</w:t>
      </w:r>
    </w:p>
    <w:p w14:paraId="11873BBA" w14:textId="77777777" w:rsidR="008116B4" w:rsidRDefault="00571706">
      <w:pPr>
        <w:pStyle w:val="EX"/>
      </w:pPr>
      <w:r>
        <w:rPr>
          <w:b/>
        </w:rPr>
        <w:t>might</w:t>
      </w:r>
      <w:r>
        <w:tab/>
        <w:t>indicates a likelihood that something will happen as a result of action taken by some agency the behaviour of which is outside the scope of the present document</w:t>
      </w:r>
    </w:p>
    <w:p w14:paraId="0C0B17A1" w14:textId="77777777" w:rsidR="008116B4" w:rsidRDefault="00571706">
      <w:pPr>
        <w:pStyle w:val="EX"/>
      </w:pPr>
      <w:r>
        <w:rPr>
          <w:b/>
        </w:rPr>
        <w:lastRenderedPageBreak/>
        <w:t>might not</w:t>
      </w:r>
      <w:r>
        <w:tab/>
        <w:t>indicates a likelihood that something will not happen as a result of action taken by some agency the behaviour of which is outside the scope of the present document</w:t>
      </w:r>
    </w:p>
    <w:p w14:paraId="209632CA" w14:textId="77777777" w:rsidR="008116B4" w:rsidRDefault="00571706">
      <w:r>
        <w:t>In addition:</w:t>
      </w:r>
    </w:p>
    <w:p w14:paraId="3D2724CF" w14:textId="77777777" w:rsidR="008116B4" w:rsidRDefault="00571706">
      <w:pPr>
        <w:pStyle w:val="EX"/>
      </w:pPr>
      <w:r>
        <w:rPr>
          <w:b/>
        </w:rPr>
        <w:t>is</w:t>
      </w:r>
      <w:r>
        <w:tab/>
        <w:t>(or any other verb in the indicative mood) indicates a statement of fact</w:t>
      </w:r>
    </w:p>
    <w:p w14:paraId="21BBE03C" w14:textId="77777777" w:rsidR="008116B4" w:rsidRDefault="00571706">
      <w:pPr>
        <w:pStyle w:val="EX"/>
      </w:pPr>
      <w:r>
        <w:rPr>
          <w:b/>
        </w:rPr>
        <w:t>is not</w:t>
      </w:r>
      <w:r>
        <w:tab/>
        <w:t>(or any other negative verb in the indicative mood) indicates a statement of fact</w:t>
      </w:r>
    </w:p>
    <w:p w14:paraId="3F9618C4" w14:textId="77777777" w:rsidR="008116B4" w:rsidRDefault="00571706">
      <w:r>
        <w:t>The constructions "is" and "is not" do not indicate requirements.</w:t>
      </w:r>
    </w:p>
    <w:p w14:paraId="7C40EF2A" w14:textId="77777777" w:rsidR="008116B4" w:rsidRDefault="00571706" w:rsidP="00A90B95">
      <w:pPr>
        <w:pStyle w:val="Heading1"/>
      </w:pPr>
      <w:bookmarkStart w:id="19" w:name="introduction"/>
      <w:bookmarkStart w:id="20" w:name="_Toc8318"/>
      <w:bookmarkStart w:id="21" w:name="_Toc106116312"/>
      <w:bookmarkStart w:id="22" w:name="_Toc125659627"/>
      <w:bookmarkEnd w:id="19"/>
      <w:r>
        <w:t>Introduction</w:t>
      </w:r>
      <w:bookmarkEnd w:id="20"/>
      <w:bookmarkEnd w:id="21"/>
      <w:bookmarkEnd w:id="22"/>
    </w:p>
    <w:p w14:paraId="622427E6" w14:textId="77777777" w:rsidR="008116B4" w:rsidRDefault="00571706" w:rsidP="003737EA">
      <w:r>
        <w:rPr>
          <w:rFonts w:hint="eastAsia"/>
        </w:rPr>
        <w:t>Network slice capability enablement</w:t>
      </w:r>
      <w:r w:rsidR="003737EA">
        <w:rPr>
          <w:rFonts w:eastAsiaTheme="minorEastAsia" w:hint="eastAsia"/>
          <w:lang w:eastAsia="zh-CN"/>
        </w:rPr>
        <w:t xml:space="preserve"> </w:t>
      </w:r>
      <w:r>
        <w:rPr>
          <w:rFonts w:hint="eastAsia"/>
        </w:rPr>
        <w:t>(NSCE) is a service that enabl</w:t>
      </w:r>
      <w:r w:rsidR="00F80454">
        <w:rPr>
          <w:rFonts w:eastAsiaTheme="minorEastAsia" w:hint="eastAsia"/>
          <w:lang w:eastAsia="zh-CN"/>
        </w:rPr>
        <w:t>es</w:t>
      </w:r>
      <w:r>
        <w:rPr>
          <w:rFonts w:hint="eastAsia"/>
        </w:rPr>
        <w:t xml:space="preserve"> the network slice related capabilities</w:t>
      </w:r>
      <w:r>
        <w:t xml:space="preserve"> towards 3</w:t>
      </w:r>
      <w:r>
        <w:rPr>
          <w:vertAlign w:val="superscript"/>
        </w:rPr>
        <w:t>rd</w:t>
      </w:r>
      <w:r>
        <w:t xml:space="preserve"> party</w:t>
      </w:r>
      <w:r>
        <w:rPr>
          <w:rFonts w:hint="eastAsia"/>
        </w:rPr>
        <w:t xml:space="preserve"> o</w:t>
      </w:r>
      <w:r>
        <w:rPr>
          <w:rFonts w:eastAsia="MS Mincho"/>
        </w:rPr>
        <w:t>n the basis of R17 SEAL</w:t>
      </w:r>
      <w:r>
        <w:t>.</w:t>
      </w:r>
      <w:r>
        <w:rPr>
          <w:rFonts w:hint="eastAsia"/>
        </w:rPr>
        <w:t xml:space="preserve"> The NSCE service </w:t>
      </w:r>
      <w:r w:rsidR="00F80454">
        <w:t>provid</w:t>
      </w:r>
      <w:r w:rsidR="00F80454">
        <w:rPr>
          <w:rFonts w:eastAsiaTheme="minorEastAsia" w:hint="eastAsia"/>
          <w:lang w:eastAsia="zh-CN"/>
        </w:rPr>
        <w:t>es</w:t>
      </w:r>
      <w:r w:rsidR="00F80454">
        <w:t xml:space="preserve"> </w:t>
      </w:r>
      <w:r>
        <w:t>additional functionality and expose</w:t>
      </w:r>
      <w:r w:rsidR="00F80454">
        <w:rPr>
          <w:rFonts w:eastAsiaTheme="minorEastAsia" w:hint="eastAsia"/>
          <w:lang w:eastAsia="zh-CN"/>
        </w:rPr>
        <w:t>s</w:t>
      </w:r>
      <w:r>
        <w:t xml:space="preserve"> slice capabilities</w:t>
      </w:r>
      <w:r>
        <w:rPr>
          <w:rFonts w:hint="eastAsia"/>
        </w:rPr>
        <w:t xml:space="preserve"> based on </w:t>
      </w:r>
      <w:r w:rsidR="00F80454">
        <w:t>5GS management system services (e.g</w:t>
      </w:r>
      <w:r>
        <w:rPr>
          <w:rFonts w:hint="eastAsia"/>
        </w:rPr>
        <w:t xml:space="preserve"> MnS services</w:t>
      </w:r>
      <w:r w:rsidR="00F80454">
        <w:rPr>
          <w:rFonts w:eastAsiaTheme="minorEastAsia" w:hint="eastAsia"/>
          <w:lang w:eastAsia="zh-CN"/>
        </w:rPr>
        <w:t>)</w:t>
      </w:r>
      <w:r>
        <w:rPr>
          <w:rFonts w:hint="eastAsia"/>
        </w:rPr>
        <w:t xml:space="preserve"> and </w:t>
      </w:r>
      <w:r w:rsidR="00F80454">
        <w:t xml:space="preserve">5GS network </w:t>
      </w:r>
      <w:r>
        <w:rPr>
          <w:rFonts w:hint="eastAsia"/>
        </w:rPr>
        <w:t xml:space="preserve"> service</w:t>
      </w:r>
      <w:r w:rsidR="00F80454">
        <w:rPr>
          <w:rFonts w:eastAsiaTheme="minorEastAsia" w:hint="eastAsia"/>
          <w:lang w:eastAsia="zh-CN"/>
        </w:rPr>
        <w:t>s</w:t>
      </w:r>
      <w:r>
        <w:rPr>
          <w:rFonts w:hint="eastAsia"/>
        </w:rPr>
        <w:t xml:space="preserve"> (e.g. NEF APIs, NWDAF APIs, NSACF APIs). </w:t>
      </w:r>
      <w:r>
        <w:t>This technical specification provides</w:t>
      </w:r>
      <w:r w:rsidR="00F80454">
        <w:rPr>
          <w:rFonts w:eastAsiaTheme="minorEastAsia" w:hint="eastAsia"/>
          <w:lang w:eastAsia="zh-CN"/>
        </w:rPr>
        <w:t xml:space="preserve"> </w:t>
      </w:r>
      <w:r w:rsidR="00F80454">
        <w:t xml:space="preserve">architecture and </w:t>
      </w:r>
      <w:r>
        <w:t xml:space="preserve"> procedures for enabling </w:t>
      </w:r>
      <w:r>
        <w:rPr>
          <w:rFonts w:hint="eastAsia"/>
        </w:rPr>
        <w:t>NSCE service</w:t>
      </w:r>
      <w:r>
        <w:t xml:space="preserve"> over 3GPP networks</w:t>
      </w:r>
      <w:r>
        <w:rPr>
          <w:rFonts w:hint="eastAsia"/>
        </w:rPr>
        <w:t>.</w:t>
      </w:r>
    </w:p>
    <w:p w14:paraId="201B9652" w14:textId="77777777" w:rsidR="008116B4" w:rsidRDefault="00571706" w:rsidP="00A90B95">
      <w:pPr>
        <w:pStyle w:val="Heading1"/>
      </w:pPr>
      <w:r>
        <w:br w:type="page"/>
      </w:r>
      <w:bookmarkStart w:id="23" w:name="scope"/>
      <w:bookmarkStart w:id="24" w:name="_Toc106116313"/>
      <w:bookmarkStart w:id="25" w:name="_Toc11697"/>
      <w:bookmarkStart w:id="26" w:name="_Toc125659628"/>
      <w:bookmarkEnd w:id="23"/>
      <w:r>
        <w:lastRenderedPageBreak/>
        <w:t>1</w:t>
      </w:r>
      <w:r>
        <w:tab/>
        <w:t>Scope</w:t>
      </w:r>
      <w:bookmarkEnd w:id="24"/>
      <w:bookmarkEnd w:id="25"/>
      <w:bookmarkEnd w:id="26"/>
    </w:p>
    <w:p w14:paraId="5D62939D" w14:textId="77777777" w:rsidR="008116B4" w:rsidRDefault="00571706">
      <w:pPr>
        <w:rPr>
          <w:rFonts w:eastAsia="SimSun"/>
        </w:rPr>
      </w:pPr>
      <w:r>
        <w:rPr>
          <w:rFonts w:eastAsia="SimSun"/>
        </w:rPr>
        <w:t>The present document</w:t>
      </w:r>
      <w:r>
        <w:rPr>
          <w:rFonts w:eastAsia="SimSun" w:hint="eastAsia"/>
          <w:lang w:val="en-US" w:eastAsia="zh-CN"/>
        </w:rPr>
        <w:t xml:space="preserve"> </w:t>
      </w:r>
      <w:r>
        <w:rPr>
          <w:rFonts w:eastAsia="SimSun"/>
        </w:rPr>
        <w:t>specifies the procedures and information flows necessary for</w:t>
      </w:r>
      <w:r>
        <w:rPr>
          <w:rFonts w:eastAsia="SimSun" w:hint="eastAsia"/>
          <w:lang w:val="en-US" w:eastAsia="zh-CN"/>
        </w:rPr>
        <w:t xml:space="preserve"> </w:t>
      </w:r>
      <w:r>
        <w:rPr>
          <w:rFonts w:hint="eastAsia"/>
          <w:lang w:val="en-US"/>
        </w:rPr>
        <w:t>Network Slice Capability Exposure for Application Layer Enablement</w:t>
      </w:r>
      <w:r>
        <w:rPr>
          <w:rFonts w:eastAsia="SimSun" w:hint="eastAsia"/>
          <w:lang w:val="en-US" w:eastAsia="zh-CN"/>
        </w:rPr>
        <w:t xml:space="preserve"> o</w:t>
      </w:r>
      <w:r>
        <w:rPr>
          <w:rFonts w:eastAsia="MS Mincho"/>
          <w:lang w:val="en-US"/>
        </w:rPr>
        <w:t>n the basis of SEAL</w:t>
      </w:r>
      <w:r>
        <w:rPr>
          <w:rFonts w:eastAsia="SimSun" w:hint="eastAsia"/>
          <w:lang w:val="en-US" w:eastAsia="zh-CN"/>
        </w:rPr>
        <w:t>.</w:t>
      </w:r>
    </w:p>
    <w:p w14:paraId="29C5E759" w14:textId="77777777" w:rsidR="008116B4" w:rsidRDefault="00571706" w:rsidP="00A90B95">
      <w:pPr>
        <w:pStyle w:val="Heading1"/>
      </w:pPr>
      <w:bookmarkStart w:id="27" w:name="references"/>
      <w:bookmarkStart w:id="28" w:name="_Toc16850"/>
      <w:bookmarkStart w:id="29" w:name="_Toc106116314"/>
      <w:bookmarkStart w:id="30" w:name="_Toc125659629"/>
      <w:bookmarkEnd w:id="27"/>
      <w:r>
        <w:t>2</w:t>
      </w:r>
      <w:r>
        <w:tab/>
        <w:t>References</w:t>
      </w:r>
      <w:bookmarkEnd w:id="28"/>
      <w:bookmarkEnd w:id="29"/>
      <w:bookmarkEnd w:id="30"/>
    </w:p>
    <w:p w14:paraId="2848F7BB" w14:textId="77777777" w:rsidR="008116B4" w:rsidRDefault="00571706">
      <w:r>
        <w:t>The following documents contain provisions which, through reference in this text, constitute provisions of the present document.</w:t>
      </w:r>
    </w:p>
    <w:p w14:paraId="125495D5" w14:textId="77777777" w:rsidR="008116B4" w:rsidRDefault="00571706">
      <w:pPr>
        <w:pStyle w:val="B1"/>
      </w:pPr>
      <w:r>
        <w:t>-</w:t>
      </w:r>
      <w:r>
        <w:tab/>
        <w:t>References are either specific (identified by date of publication, edition number, version number, etc.) or non</w:t>
      </w:r>
      <w:r>
        <w:noBreakHyphen/>
        <w:t>specific.</w:t>
      </w:r>
    </w:p>
    <w:p w14:paraId="5204B823" w14:textId="77777777" w:rsidR="008116B4" w:rsidRDefault="00571706">
      <w:pPr>
        <w:pStyle w:val="B1"/>
      </w:pPr>
      <w:r>
        <w:t>-</w:t>
      </w:r>
      <w:r>
        <w:tab/>
        <w:t>For a specific reference, subsequent revisions do not apply.</w:t>
      </w:r>
    </w:p>
    <w:p w14:paraId="1A18F38E" w14:textId="77777777" w:rsidR="008116B4" w:rsidRDefault="00571706">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4A444416" w14:textId="77777777" w:rsidR="008116B4" w:rsidRDefault="00571706">
      <w:pPr>
        <w:pStyle w:val="EX"/>
      </w:pPr>
      <w:r>
        <w:t>[1]</w:t>
      </w:r>
      <w:r>
        <w:tab/>
        <w:t>3GPP TR 21.905: "Vocabulary for 3GPP Specifications".</w:t>
      </w:r>
    </w:p>
    <w:p w14:paraId="37F4CDFE" w14:textId="77777777" w:rsidR="008116B4" w:rsidRDefault="00571706">
      <w:pPr>
        <w:pStyle w:val="EX"/>
        <w:rPr>
          <w:rFonts w:eastAsiaTheme="minorEastAsia"/>
          <w:lang w:eastAsia="zh-CN"/>
        </w:rPr>
      </w:pPr>
      <w:r>
        <w:rPr>
          <w:rFonts w:hint="eastAsia"/>
        </w:rPr>
        <w:t>[2]</w:t>
      </w:r>
      <w:r>
        <w:rPr>
          <w:rFonts w:hint="eastAsia"/>
        </w:rPr>
        <w:tab/>
      </w:r>
      <w:r>
        <w:t>3GPP TS 23.434: "Service Enabler Architecture Layer for Verticals (SEAL); Functional architecture and information flows".</w:t>
      </w:r>
    </w:p>
    <w:p w14:paraId="458F667C" w14:textId="77777777" w:rsidR="008116B4" w:rsidRDefault="00571706">
      <w:pPr>
        <w:pStyle w:val="EX"/>
      </w:pPr>
      <w:r>
        <w:t>[</w:t>
      </w:r>
      <w:r>
        <w:rPr>
          <w:rFonts w:eastAsiaTheme="minorEastAsia" w:hint="eastAsia"/>
          <w:lang w:eastAsia="zh-CN"/>
        </w:rPr>
        <w:t>3</w:t>
      </w:r>
      <w:r>
        <w:t>]</w:t>
      </w:r>
      <w:r>
        <w:tab/>
        <w:t>3GPP TS 23.222: "Functional architecture and information flows to support Common API Framework for 3GPP Northbound APIs; Stage 2".</w:t>
      </w:r>
    </w:p>
    <w:p w14:paraId="295B7B64" w14:textId="77777777" w:rsidR="00C26005" w:rsidRDefault="009F45E2" w:rsidP="00C26005">
      <w:pPr>
        <w:pStyle w:val="EX"/>
        <w:rPr>
          <w:rFonts w:eastAsia="SimSun"/>
        </w:rPr>
      </w:pPr>
      <w:r w:rsidDel="009F45E2">
        <w:t xml:space="preserve"> </w:t>
      </w:r>
      <w:r w:rsidR="00C26005">
        <w:t>[</w:t>
      </w:r>
      <w:r>
        <w:rPr>
          <w:rFonts w:eastAsiaTheme="minorEastAsia" w:hint="eastAsia"/>
          <w:lang w:eastAsia="zh-CN"/>
        </w:rPr>
        <w:t>4</w:t>
      </w:r>
      <w:r w:rsidR="00C26005">
        <w:t>]</w:t>
      </w:r>
      <w:r w:rsidR="00C26005">
        <w:tab/>
      </w:r>
      <w:r w:rsidR="00C26005">
        <w:rPr>
          <w:rFonts w:eastAsia="DengXian" w:hint="eastAsia"/>
        </w:rPr>
        <w:t xml:space="preserve">3GPP TS 23.288: </w:t>
      </w:r>
      <w:r w:rsidR="00C26005">
        <w:t>"Architecture enhancements for 5G System (5GS) to support network data analytics services"</w:t>
      </w:r>
      <w:r w:rsidR="00C26005">
        <w:rPr>
          <w:rFonts w:eastAsia="DengXian" w:hint="eastAsia"/>
        </w:rPr>
        <w:t>.</w:t>
      </w:r>
    </w:p>
    <w:p w14:paraId="359964B9" w14:textId="77777777" w:rsidR="00294B04" w:rsidRDefault="00294B04" w:rsidP="00294B04">
      <w:pPr>
        <w:pStyle w:val="EX"/>
      </w:pPr>
      <w:r>
        <w:t>[</w:t>
      </w:r>
      <w:r w:rsidR="009F45E2">
        <w:rPr>
          <w:rFonts w:eastAsiaTheme="minorEastAsia" w:hint="eastAsia"/>
          <w:lang w:eastAsia="zh-CN"/>
        </w:rPr>
        <w:t>5</w:t>
      </w:r>
      <w:r>
        <w:t>]</w:t>
      </w:r>
      <w:r>
        <w:tab/>
        <w:t>GSMA NG.116 - Generic Network Slice Template.</w:t>
      </w:r>
    </w:p>
    <w:p w14:paraId="58B9EC4A" w14:textId="77777777" w:rsidR="00294B04" w:rsidRDefault="00294B04" w:rsidP="00294B04">
      <w:pPr>
        <w:pStyle w:val="EX"/>
      </w:pPr>
      <w:r>
        <w:t>[</w:t>
      </w:r>
      <w:r w:rsidR="009F45E2">
        <w:rPr>
          <w:rFonts w:eastAsiaTheme="minorEastAsia" w:hint="eastAsia"/>
          <w:lang w:eastAsia="zh-CN"/>
        </w:rPr>
        <w:t>6</w:t>
      </w:r>
      <w:r>
        <w:t>]</w:t>
      </w:r>
      <w:r>
        <w:tab/>
        <w:t>3GPP TS 22.261: "Service requirements for the 5G system; Stage 1".</w:t>
      </w:r>
    </w:p>
    <w:p w14:paraId="6FAABFFA" w14:textId="77777777" w:rsidR="00294B04" w:rsidRDefault="00294B04" w:rsidP="00294B04">
      <w:pPr>
        <w:pStyle w:val="EX"/>
      </w:pPr>
      <w:r>
        <w:t>[</w:t>
      </w:r>
      <w:r w:rsidR="009F45E2">
        <w:rPr>
          <w:rFonts w:eastAsiaTheme="minorEastAsia" w:hint="eastAsia"/>
          <w:lang w:eastAsia="zh-CN"/>
        </w:rPr>
        <w:t>7</w:t>
      </w:r>
      <w:r>
        <w:t>]</w:t>
      </w:r>
      <w:r>
        <w:tab/>
        <w:t>3GPP TS 28.532: "Management and orchestration; Generic management services".</w:t>
      </w:r>
    </w:p>
    <w:p w14:paraId="0493C5A5" w14:textId="06EB92B3" w:rsidR="00294B04" w:rsidRDefault="00294B04" w:rsidP="00294B04">
      <w:pPr>
        <w:pStyle w:val="EX"/>
        <w:rPr>
          <w:rFonts w:eastAsiaTheme="minorEastAsia"/>
          <w:lang w:eastAsia="zh-CN"/>
        </w:rPr>
      </w:pPr>
      <w:r>
        <w:t>[</w:t>
      </w:r>
      <w:r w:rsidR="009F45E2">
        <w:rPr>
          <w:rFonts w:eastAsiaTheme="minorEastAsia" w:hint="eastAsia"/>
          <w:lang w:eastAsia="zh-CN"/>
        </w:rPr>
        <w:t>8</w:t>
      </w:r>
      <w:r>
        <w:t>]</w:t>
      </w:r>
      <w:r>
        <w:tab/>
        <w:t>3GPP TS 28.531: "Management and orchestration; Provisioning".</w:t>
      </w:r>
    </w:p>
    <w:p w14:paraId="34120D1B" w14:textId="77777777" w:rsidR="009F45E2" w:rsidRDefault="009F45E2" w:rsidP="009F45E2">
      <w:pPr>
        <w:pStyle w:val="EX"/>
      </w:pPr>
      <w:r>
        <w:t>[</w:t>
      </w:r>
      <w:r>
        <w:rPr>
          <w:rFonts w:eastAsiaTheme="minorEastAsia" w:hint="eastAsia"/>
          <w:lang w:eastAsia="zh-CN"/>
        </w:rPr>
        <w:t>9</w:t>
      </w:r>
      <w:r>
        <w:t>]</w:t>
      </w:r>
      <w:r>
        <w:tab/>
        <w:t>3GPP TS 28.537: "</w:t>
      </w:r>
      <w:r w:rsidR="00FA22E8" w:rsidRPr="00FA22E8">
        <w:t>Management and orchestration; Management capabilities</w:t>
      </w:r>
      <w:r>
        <w:t>".</w:t>
      </w:r>
    </w:p>
    <w:p w14:paraId="338D8732" w14:textId="2F3670B0" w:rsidR="008116B4" w:rsidRDefault="009F45E2">
      <w:pPr>
        <w:pStyle w:val="EX"/>
        <w:rPr>
          <w:rFonts w:eastAsiaTheme="minorEastAsia"/>
          <w:lang w:eastAsia="zh-CN"/>
        </w:rPr>
      </w:pPr>
      <w:r>
        <w:t>[10]</w:t>
      </w:r>
      <w:r>
        <w:tab/>
        <w:t>3GPP TS 28.541: "</w:t>
      </w:r>
      <w:r w:rsidR="00FA22E8" w:rsidRPr="00FA22E8">
        <w:t>Management and orchestration; 5G Network Resource Model (NRM); Stage 2 and stage 3</w:t>
      </w:r>
      <w:r>
        <w:t>".</w:t>
      </w:r>
    </w:p>
    <w:p w14:paraId="57886074" w14:textId="77777777" w:rsidR="00FF044E" w:rsidRPr="00FF044E" w:rsidRDefault="00FF044E">
      <w:pPr>
        <w:pStyle w:val="EX"/>
        <w:rPr>
          <w:rFonts w:eastAsiaTheme="minorEastAsia"/>
          <w:lang w:eastAsia="zh-CN"/>
        </w:rPr>
      </w:pPr>
      <w:r>
        <w:rPr>
          <w:rFonts w:eastAsiaTheme="minorEastAsia" w:hint="eastAsia"/>
          <w:lang w:eastAsia="zh-CN"/>
        </w:rPr>
        <w:t>[11]</w:t>
      </w:r>
      <w:r>
        <w:rPr>
          <w:rFonts w:eastAsiaTheme="minorEastAsia" w:hint="eastAsia"/>
          <w:lang w:eastAsia="zh-CN"/>
        </w:rPr>
        <w:tab/>
      </w:r>
      <w:r w:rsidR="00DC003E">
        <w:t>3GPP TS</w:t>
      </w:r>
      <w:r w:rsidR="00DC003E">
        <w:rPr>
          <w:rFonts w:eastAsiaTheme="minorEastAsia" w:hint="eastAsia"/>
          <w:lang w:eastAsia="zh-CN"/>
        </w:rPr>
        <w:t xml:space="preserve"> </w:t>
      </w:r>
      <w:r>
        <w:rPr>
          <w:rFonts w:eastAsiaTheme="minorEastAsia" w:hint="eastAsia"/>
          <w:lang w:eastAsia="zh-CN"/>
        </w:rPr>
        <w:t>28.535</w:t>
      </w:r>
      <w:r w:rsidR="00DC003E">
        <w:rPr>
          <w:rFonts w:eastAsia="DengXian" w:hint="eastAsia"/>
        </w:rPr>
        <w:t>:</w:t>
      </w:r>
      <w:r w:rsidR="00DC003E">
        <w:t xml:space="preserve"> </w:t>
      </w:r>
      <w:r w:rsidR="00DC003E">
        <w:rPr>
          <w:rFonts w:eastAsia="DengXian"/>
        </w:rPr>
        <w:t>"</w:t>
      </w:r>
      <w:r w:rsidR="00DC003E" w:rsidRPr="00DC003E">
        <w:rPr>
          <w:rFonts w:eastAsia="DengXian"/>
        </w:rPr>
        <w:t>Management and orchestration; Management services for communication service assurance; Requirements</w:t>
      </w:r>
      <w:r w:rsidR="00DC003E">
        <w:rPr>
          <w:rFonts w:eastAsia="DengXian"/>
        </w:rPr>
        <w:t>"</w:t>
      </w:r>
      <w:r w:rsidR="006D6E58">
        <w:rPr>
          <w:rFonts w:eastAsia="DengXian" w:hint="eastAsia"/>
          <w:lang w:eastAsia="zh-CN"/>
        </w:rPr>
        <w:t>.</w:t>
      </w:r>
    </w:p>
    <w:p w14:paraId="25E9336F" w14:textId="198F8D48" w:rsidR="00575BBB" w:rsidRDefault="00575BBB" w:rsidP="00575BBB">
      <w:pPr>
        <w:pStyle w:val="EX"/>
      </w:pPr>
      <w:r>
        <w:t>[1</w:t>
      </w:r>
      <w:r>
        <w:rPr>
          <w:rFonts w:eastAsiaTheme="minorEastAsia" w:hint="eastAsia"/>
          <w:lang w:eastAsia="zh-CN"/>
        </w:rPr>
        <w:t>2</w:t>
      </w:r>
      <w:r>
        <w:t>]</w:t>
      </w:r>
      <w:r>
        <w:tab/>
        <w:t>3GPP TS 23.502: "Procedures for the 5G System (5GS)".</w:t>
      </w:r>
    </w:p>
    <w:p w14:paraId="7E66F55F" w14:textId="609FA97D" w:rsidR="00575BBB" w:rsidRDefault="00575BBB" w:rsidP="00575BBB">
      <w:pPr>
        <w:pStyle w:val="EX"/>
      </w:pPr>
      <w:r>
        <w:t>[1</w:t>
      </w:r>
      <w:r>
        <w:rPr>
          <w:rFonts w:eastAsiaTheme="minorEastAsia" w:hint="eastAsia"/>
          <w:lang w:eastAsia="zh-CN"/>
        </w:rPr>
        <w:t>3</w:t>
      </w:r>
      <w:r>
        <w:t>]</w:t>
      </w:r>
      <w:r>
        <w:tab/>
        <w:t>3GPP TS 29.536: "5G System; Network Slice Admission Control Service; Stage 3".</w:t>
      </w:r>
    </w:p>
    <w:p w14:paraId="4EE04BBA" w14:textId="77777777" w:rsidR="002A067F" w:rsidRDefault="00655112" w:rsidP="002A067F">
      <w:pPr>
        <w:pStyle w:val="EX"/>
      </w:pPr>
      <w:r>
        <w:rPr>
          <w:rFonts w:eastAsiaTheme="minorEastAsia" w:hint="eastAsia"/>
          <w:lang w:eastAsia="zh-CN"/>
        </w:rPr>
        <w:t>[14]</w:t>
      </w:r>
      <w:r>
        <w:rPr>
          <w:rFonts w:eastAsiaTheme="minorEastAsia" w:hint="eastAsia"/>
          <w:lang w:eastAsia="zh-CN"/>
        </w:rPr>
        <w:tab/>
      </w:r>
      <w:r w:rsidR="002A067F">
        <w:t>3GPP TS 33.501: "Security architecture and procedures for 5G System"</w:t>
      </w:r>
    </w:p>
    <w:p w14:paraId="0DC5EF1F" w14:textId="77777777" w:rsidR="00F80454" w:rsidRDefault="00F80454" w:rsidP="00F80454">
      <w:pPr>
        <w:pStyle w:val="EX"/>
      </w:pPr>
      <w:r>
        <w:t>[</w:t>
      </w:r>
      <w:r w:rsidR="002A067F">
        <w:rPr>
          <w:rFonts w:eastAsiaTheme="minorEastAsia" w:hint="eastAsia"/>
          <w:lang w:eastAsia="zh-CN"/>
        </w:rPr>
        <w:t>15</w:t>
      </w:r>
      <w:r>
        <w:t>]</w:t>
      </w:r>
      <w:r>
        <w:tab/>
        <w:t>3GPP TS 28.530: "Management and orchestration; Concepts, use cases and requirements"</w:t>
      </w:r>
    </w:p>
    <w:p w14:paraId="7D7335D9" w14:textId="77777777" w:rsidR="002A067F" w:rsidRPr="002A067F" w:rsidRDefault="00F80454" w:rsidP="00F80454">
      <w:pPr>
        <w:pStyle w:val="EX"/>
        <w:rPr>
          <w:rFonts w:eastAsiaTheme="minorEastAsia"/>
          <w:lang w:eastAsia="zh-CN"/>
        </w:rPr>
      </w:pPr>
      <w:r>
        <w:t>[</w:t>
      </w:r>
      <w:r w:rsidR="002A067F">
        <w:rPr>
          <w:rFonts w:eastAsiaTheme="minorEastAsia" w:hint="eastAsia"/>
          <w:lang w:eastAsia="zh-CN"/>
        </w:rPr>
        <w:t>16</w:t>
      </w:r>
      <w:r>
        <w:t>]</w:t>
      </w:r>
      <w:r>
        <w:tab/>
        <w:t>3GPP TS 23.501: "System Architecture for the 5G System; Stage 2".</w:t>
      </w:r>
    </w:p>
    <w:p w14:paraId="47E5D1DF" w14:textId="77777777" w:rsidR="00F80454" w:rsidRDefault="00F80454" w:rsidP="002A067F">
      <w:pPr>
        <w:pStyle w:val="EX"/>
      </w:pPr>
      <w:r>
        <w:t>[</w:t>
      </w:r>
      <w:r w:rsidR="002A067F">
        <w:rPr>
          <w:rFonts w:eastAsiaTheme="minorEastAsia" w:hint="eastAsia"/>
          <w:lang w:eastAsia="zh-CN"/>
        </w:rPr>
        <w:t>17</w:t>
      </w:r>
      <w:r>
        <w:t>]</w:t>
      </w:r>
      <w:r>
        <w:tab/>
        <w:t>3GPP TS 23.503: "Policy and Charging Control Framework for the 5G System; Stage 2".</w:t>
      </w:r>
    </w:p>
    <w:p w14:paraId="56B14495" w14:textId="77777777" w:rsidR="00F80454" w:rsidRDefault="00F80454" w:rsidP="00F80454">
      <w:pPr>
        <w:pStyle w:val="EX"/>
      </w:pPr>
      <w:r>
        <w:t>[</w:t>
      </w:r>
      <w:r w:rsidR="002A067F">
        <w:rPr>
          <w:rFonts w:eastAsiaTheme="minorEastAsia" w:hint="eastAsia"/>
          <w:lang w:eastAsia="zh-CN"/>
        </w:rPr>
        <w:t>18</w:t>
      </w:r>
      <w:r>
        <w:t>]</w:t>
      </w:r>
      <w:r>
        <w:tab/>
        <w:t>3GPP TS 23.548: "5G System Enhancements for Edge Computing; Stage 2".</w:t>
      </w:r>
    </w:p>
    <w:p w14:paraId="69A0E989" w14:textId="267875EE" w:rsidR="00F80454" w:rsidRDefault="00F80454" w:rsidP="00F80454">
      <w:pPr>
        <w:pStyle w:val="EX"/>
        <w:rPr>
          <w:rFonts w:eastAsia="DengXian"/>
        </w:rPr>
      </w:pPr>
      <w:r>
        <w:t>[</w:t>
      </w:r>
      <w:r w:rsidR="002A067F">
        <w:rPr>
          <w:rFonts w:eastAsiaTheme="minorEastAsia" w:hint="eastAsia"/>
          <w:lang w:eastAsia="zh-CN"/>
        </w:rPr>
        <w:t>19</w:t>
      </w:r>
      <w:r>
        <w:t>]</w:t>
      </w:r>
      <w:r>
        <w:tab/>
        <w:t>3GPP TS 28.5</w:t>
      </w:r>
      <w:r>
        <w:rPr>
          <w:rFonts w:eastAsia="DengXian" w:hint="eastAsia"/>
        </w:rPr>
        <w:t>52:</w:t>
      </w:r>
      <w:r>
        <w:t xml:space="preserve"> </w:t>
      </w:r>
      <w:r>
        <w:rPr>
          <w:rFonts w:eastAsia="DengXian"/>
        </w:rPr>
        <w:t>"Management and orchestration; 5G performance measurements"</w:t>
      </w:r>
      <w:r>
        <w:rPr>
          <w:rFonts w:eastAsia="DengXian" w:hint="eastAsia"/>
        </w:rPr>
        <w:t>.</w:t>
      </w:r>
    </w:p>
    <w:p w14:paraId="5D2C0BB4" w14:textId="3AA498C5" w:rsidR="00F80454" w:rsidRDefault="00F80454" w:rsidP="00F80454">
      <w:pPr>
        <w:pStyle w:val="EX"/>
        <w:rPr>
          <w:rFonts w:eastAsia="DengXian"/>
        </w:rPr>
      </w:pPr>
      <w:r>
        <w:t>[</w:t>
      </w:r>
      <w:r w:rsidR="002A067F">
        <w:rPr>
          <w:rFonts w:eastAsiaTheme="minorEastAsia" w:hint="eastAsia"/>
          <w:lang w:eastAsia="zh-CN"/>
        </w:rPr>
        <w:t>20</w:t>
      </w:r>
      <w:r>
        <w:t>]</w:t>
      </w:r>
      <w:r>
        <w:tab/>
        <w:t>3GPP TS 28.554:</w:t>
      </w:r>
      <w:r>
        <w:rPr>
          <w:rFonts w:cs="Arial"/>
          <w:kern w:val="2"/>
          <w:sz w:val="21"/>
          <w:szCs w:val="21"/>
        </w:rPr>
        <w:t xml:space="preserve"> </w:t>
      </w:r>
      <w:r>
        <w:t>"Management and orchestration; 5G end to end Key Performance Indicators (KPI)".</w:t>
      </w:r>
    </w:p>
    <w:p w14:paraId="7DC9D78C" w14:textId="77777777" w:rsidR="00F80454" w:rsidRPr="00F80454" w:rsidRDefault="00F80454">
      <w:pPr>
        <w:pStyle w:val="EX"/>
        <w:rPr>
          <w:rFonts w:eastAsiaTheme="minorEastAsia"/>
          <w:lang w:eastAsia="zh-CN"/>
        </w:rPr>
      </w:pPr>
      <w:r>
        <w:lastRenderedPageBreak/>
        <w:t>[</w:t>
      </w:r>
      <w:r w:rsidR="002A067F">
        <w:rPr>
          <w:rFonts w:eastAsiaTheme="minorEastAsia" w:hint="eastAsia"/>
          <w:lang w:eastAsia="zh-CN"/>
        </w:rPr>
        <w:t>21</w:t>
      </w:r>
      <w:r>
        <w:t>]</w:t>
      </w:r>
      <w:r>
        <w:tab/>
      </w:r>
      <w:r>
        <w:rPr>
          <w:rFonts w:eastAsia="DengXian"/>
        </w:rPr>
        <w:t>3GPP TS 28.104</w:t>
      </w:r>
      <w:r>
        <w:rPr>
          <w:rFonts w:eastAsia="DengXian" w:hint="eastAsia"/>
        </w:rPr>
        <w:t>:</w:t>
      </w:r>
      <w:r>
        <w:rPr>
          <w:rFonts w:eastAsia="DengXian"/>
        </w:rPr>
        <w:t xml:space="preserve"> "Management and orchestration; Management Data Analytics"</w:t>
      </w:r>
      <w:r>
        <w:t>.</w:t>
      </w:r>
    </w:p>
    <w:p w14:paraId="435F09EC" w14:textId="645083E9" w:rsidR="008116B4" w:rsidRDefault="00EE7851">
      <w:pPr>
        <w:pStyle w:val="EX"/>
      </w:pPr>
      <w:r w:rsidRPr="00EE7851">
        <w:t>[22]</w:t>
      </w:r>
      <w:r w:rsidRPr="00EE7851">
        <w:tab/>
        <w:t>3GPP TS 23.558: "Architecture for enabling Edge Applications"</w:t>
      </w:r>
    </w:p>
    <w:p w14:paraId="300C8A83" w14:textId="77777777" w:rsidR="008116B4" w:rsidRDefault="00571706" w:rsidP="00A90B95">
      <w:pPr>
        <w:pStyle w:val="Heading1"/>
      </w:pPr>
      <w:bookmarkStart w:id="31" w:name="definitions"/>
      <w:bookmarkStart w:id="32" w:name="_Toc22259"/>
      <w:bookmarkStart w:id="33" w:name="_Toc106116315"/>
      <w:bookmarkStart w:id="34" w:name="_Toc125659630"/>
      <w:bookmarkEnd w:id="31"/>
      <w:r>
        <w:t>3</w:t>
      </w:r>
      <w:r>
        <w:tab/>
        <w:t>Definitions of terms, symbols and abbreviations</w:t>
      </w:r>
      <w:bookmarkEnd w:id="32"/>
      <w:bookmarkEnd w:id="33"/>
      <w:bookmarkEnd w:id="34"/>
    </w:p>
    <w:p w14:paraId="6C2A8D04" w14:textId="77777777" w:rsidR="008116B4" w:rsidRDefault="00571706">
      <w:pPr>
        <w:pStyle w:val="Guidance"/>
      </w:pPr>
      <w:r>
        <w:t>This clause and its three subclauses are mandatory. The contents shall be shown as "void" if the TS/TR does not define any terms, symbols, or abbreviations.</w:t>
      </w:r>
    </w:p>
    <w:p w14:paraId="3770D2F5" w14:textId="77777777" w:rsidR="008116B4" w:rsidRDefault="00571706" w:rsidP="00A90B95">
      <w:pPr>
        <w:pStyle w:val="Heading2"/>
      </w:pPr>
      <w:bookmarkStart w:id="35" w:name="_Toc106116316"/>
      <w:bookmarkStart w:id="36" w:name="_Toc21747"/>
      <w:bookmarkStart w:id="37" w:name="_Toc125659631"/>
      <w:r>
        <w:t>3.1</w:t>
      </w:r>
      <w:r>
        <w:tab/>
        <w:t>Terms</w:t>
      </w:r>
      <w:bookmarkEnd w:id="35"/>
      <w:bookmarkEnd w:id="36"/>
      <w:bookmarkEnd w:id="37"/>
    </w:p>
    <w:p w14:paraId="7E59C842" w14:textId="77777777" w:rsidR="008116B4" w:rsidRDefault="00571706">
      <w:r>
        <w:t xml:space="preserve">For the purposes of the present document, the terms given in </w:t>
      </w:r>
      <w:bookmarkStart w:id="38" w:name="MCCQCTEMPBM_00000027"/>
      <w:r>
        <w:t>3GPP TR</w:t>
      </w:r>
      <w:bookmarkEnd w:id="38"/>
      <w:r>
        <w:t> 21.905 [1] and the following apply. A term defined in the present document takes precedence over the definition of the same term, if any, in 3GPP TR 21.905 [1].</w:t>
      </w:r>
    </w:p>
    <w:p w14:paraId="55648236" w14:textId="77777777" w:rsidR="008116B4" w:rsidRDefault="00571706">
      <w:pPr>
        <w:pStyle w:val="Guidance"/>
      </w:pPr>
      <w:r>
        <w:t>Definition format (Normal)</w:t>
      </w:r>
    </w:p>
    <w:p w14:paraId="0BE443BD" w14:textId="77777777" w:rsidR="008116B4" w:rsidRDefault="00571706">
      <w:pPr>
        <w:pStyle w:val="Guidance"/>
      </w:pPr>
      <w:r>
        <w:rPr>
          <w:b/>
        </w:rPr>
        <w:t>&lt;defined term&gt;:</w:t>
      </w:r>
      <w:r>
        <w:t xml:space="preserve"> &lt;definition&gt;.</w:t>
      </w:r>
    </w:p>
    <w:p w14:paraId="4F074F46" w14:textId="77777777" w:rsidR="008116B4" w:rsidRDefault="00571706">
      <w:r>
        <w:rPr>
          <w:b/>
        </w:rPr>
        <w:t>example:</w:t>
      </w:r>
      <w:r>
        <w:t xml:space="preserve"> text used to clarify abstract rules by applying them literally.</w:t>
      </w:r>
    </w:p>
    <w:p w14:paraId="6679114F" w14:textId="77777777" w:rsidR="008116B4" w:rsidRDefault="00571706" w:rsidP="00A90B95">
      <w:pPr>
        <w:pStyle w:val="Heading2"/>
      </w:pPr>
      <w:bookmarkStart w:id="39" w:name="_Toc19701"/>
      <w:bookmarkStart w:id="40" w:name="_Toc106116317"/>
      <w:bookmarkStart w:id="41" w:name="_Toc125659632"/>
      <w:r>
        <w:t>3.2</w:t>
      </w:r>
      <w:r>
        <w:tab/>
        <w:t>Symbols</w:t>
      </w:r>
      <w:bookmarkEnd w:id="39"/>
      <w:bookmarkEnd w:id="40"/>
      <w:bookmarkEnd w:id="41"/>
    </w:p>
    <w:p w14:paraId="4D99FE95" w14:textId="77777777" w:rsidR="008116B4" w:rsidRDefault="00571706">
      <w:pPr>
        <w:keepNext/>
      </w:pPr>
      <w:r>
        <w:t>For the purposes of the present document, the following symbols apply:</w:t>
      </w:r>
    </w:p>
    <w:p w14:paraId="27C86FC6" w14:textId="77777777" w:rsidR="008116B4" w:rsidRDefault="00571706">
      <w:pPr>
        <w:pStyle w:val="Guidance"/>
      </w:pPr>
      <w:r>
        <w:t>Symbol format (EW)</w:t>
      </w:r>
    </w:p>
    <w:p w14:paraId="4F74CA02" w14:textId="77777777" w:rsidR="008116B4" w:rsidRDefault="00571706">
      <w:pPr>
        <w:pStyle w:val="EW"/>
      </w:pPr>
      <w:r>
        <w:t>&lt;symbol&gt;</w:t>
      </w:r>
      <w:r>
        <w:tab/>
        <w:t>&lt;Explanation&gt;</w:t>
      </w:r>
    </w:p>
    <w:p w14:paraId="4E7688B7" w14:textId="77777777" w:rsidR="008116B4" w:rsidRDefault="008116B4">
      <w:pPr>
        <w:pStyle w:val="EW"/>
      </w:pPr>
    </w:p>
    <w:p w14:paraId="3467B417" w14:textId="77777777" w:rsidR="008116B4" w:rsidRDefault="00571706" w:rsidP="00A90B95">
      <w:pPr>
        <w:pStyle w:val="Heading2"/>
      </w:pPr>
      <w:bookmarkStart w:id="42" w:name="_Toc106116318"/>
      <w:bookmarkStart w:id="43" w:name="_Toc20571"/>
      <w:bookmarkStart w:id="44" w:name="_Toc125659633"/>
      <w:r>
        <w:t>3.3</w:t>
      </w:r>
      <w:r>
        <w:tab/>
        <w:t>Abbreviations</w:t>
      </w:r>
      <w:bookmarkEnd w:id="42"/>
      <w:bookmarkEnd w:id="43"/>
      <w:bookmarkEnd w:id="44"/>
    </w:p>
    <w:p w14:paraId="0974A782" w14:textId="77777777" w:rsidR="008116B4" w:rsidRDefault="00571706">
      <w:pPr>
        <w:keepNext/>
      </w:pPr>
      <w:r>
        <w:t>For the purposes of the present document, the abbreviations given in 3GPP TR 21.905 [1] and the following apply. An abbreviation defined in the present document takes precedence over the definition of the same abbreviation, if any, in 3GPP TR 21.905 [1].</w:t>
      </w:r>
    </w:p>
    <w:p w14:paraId="5B4ACED6" w14:textId="77777777" w:rsidR="008116B4" w:rsidRDefault="00571706">
      <w:pPr>
        <w:pStyle w:val="Guidance"/>
        <w:keepNext/>
      </w:pPr>
      <w:r>
        <w:t>Abbreviation format (EW)</w:t>
      </w:r>
    </w:p>
    <w:p w14:paraId="5FEDD2D0" w14:textId="77777777" w:rsidR="008116B4" w:rsidRDefault="00571706">
      <w:pPr>
        <w:pStyle w:val="EW"/>
      </w:pPr>
      <w:r>
        <w:t>&lt;ABBREVIATION&gt;</w:t>
      </w:r>
      <w:r>
        <w:tab/>
        <w:t>&lt;Expansion&gt;</w:t>
      </w:r>
    </w:p>
    <w:p w14:paraId="41BD650E" w14:textId="77777777" w:rsidR="008116B4" w:rsidRDefault="008116B4">
      <w:pPr>
        <w:pStyle w:val="EW"/>
      </w:pPr>
    </w:p>
    <w:p w14:paraId="19DAAEB8" w14:textId="77777777" w:rsidR="008116B4" w:rsidRDefault="00571706" w:rsidP="00A90B95">
      <w:pPr>
        <w:pStyle w:val="Heading1"/>
        <w:rPr>
          <w:rFonts w:eastAsia="SimSun"/>
          <w:lang w:val="en-US" w:eastAsia="zh-CN"/>
        </w:rPr>
      </w:pPr>
      <w:bookmarkStart w:id="45" w:name="clause4"/>
      <w:bookmarkStart w:id="46" w:name="_Toc32663"/>
      <w:bookmarkStart w:id="47" w:name="_Toc106116319"/>
      <w:bookmarkStart w:id="48" w:name="_Toc125659634"/>
      <w:bookmarkEnd w:id="45"/>
      <w:r>
        <w:t>4</w:t>
      </w:r>
      <w:r>
        <w:tab/>
      </w:r>
      <w:r>
        <w:rPr>
          <w:rFonts w:eastAsia="SimSun" w:hint="eastAsia"/>
          <w:lang w:val="en-US" w:eastAsia="zh-CN"/>
        </w:rPr>
        <w:t>Overview</w:t>
      </w:r>
      <w:bookmarkEnd w:id="46"/>
      <w:bookmarkEnd w:id="47"/>
      <w:bookmarkEnd w:id="48"/>
    </w:p>
    <w:p w14:paraId="756D7A25" w14:textId="77777777" w:rsidR="00144F91" w:rsidRDefault="00571706">
      <w:pPr>
        <w:rPr>
          <w:rFonts w:eastAsiaTheme="minorEastAsia"/>
          <w:lang w:eastAsia="zh-CN"/>
        </w:rPr>
      </w:pPr>
      <w:r>
        <w:t xml:space="preserve">Clauses under this clause shall document the </w:t>
      </w:r>
      <w:r>
        <w:rPr>
          <w:rFonts w:eastAsia="SimSun" w:hint="eastAsia"/>
          <w:lang w:val="en-US" w:eastAsia="zh-CN"/>
        </w:rPr>
        <w:t>functionalities</w:t>
      </w:r>
      <w:r>
        <w:t xml:space="preserve"> of the</w:t>
      </w:r>
      <w:r>
        <w:rPr>
          <w:rFonts w:eastAsia="SimSun" w:hint="eastAsia"/>
          <w:lang w:val="en-US" w:eastAsia="zh-CN"/>
        </w:rPr>
        <w:t xml:space="preserve"> </w:t>
      </w:r>
      <w:r>
        <w:rPr>
          <w:rFonts w:hint="eastAsia"/>
        </w:rPr>
        <w:t>Network Slice Capability Exposure for Application Layer Enablement</w:t>
      </w:r>
      <w:r>
        <w:rPr>
          <w:rFonts w:eastAsia="SimSun" w:hint="eastAsia"/>
          <w:lang w:val="en-US" w:eastAsia="zh-CN"/>
        </w:rPr>
        <w:t>.</w:t>
      </w:r>
      <w:bookmarkStart w:id="49" w:name="_Toc4744"/>
      <w:bookmarkStart w:id="50" w:name="_Toc106116320"/>
    </w:p>
    <w:p w14:paraId="03F3CB37" w14:textId="77777777" w:rsidR="00144F91" w:rsidRDefault="00FB0178">
      <w:pPr>
        <w:pStyle w:val="Heading2"/>
      </w:pPr>
      <w:bookmarkStart w:id="51" w:name="_Toc125659635"/>
      <w:r w:rsidRPr="00FB0178">
        <w:t>4.1</w:t>
      </w:r>
      <w:r w:rsidRPr="00FB0178">
        <w:tab/>
      </w:r>
      <w:r w:rsidR="00DC40B0" w:rsidRPr="00DC40B0">
        <w:t>VAL server registration</w:t>
      </w:r>
      <w:bookmarkEnd w:id="51"/>
    </w:p>
    <w:p w14:paraId="3AC7B481" w14:textId="77777777" w:rsidR="00DC40B0" w:rsidRDefault="00DC40B0" w:rsidP="00DC40B0">
      <w:r>
        <w:t>This functionality enables the VAL server to become a recognized user of the network slice related enablement capabilities. VAL server registration procedures are specified in clause 9.2.</w:t>
      </w:r>
    </w:p>
    <w:p w14:paraId="1A648332" w14:textId="77777777" w:rsidR="008116B4" w:rsidRDefault="00571706" w:rsidP="00A90B95">
      <w:pPr>
        <w:pStyle w:val="Heading2"/>
      </w:pPr>
      <w:bookmarkStart w:id="52" w:name="_Toc125659636"/>
      <w:r>
        <w:t>4.</w:t>
      </w:r>
      <w:r w:rsidR="00DC40B0">
        <w:rPr>
          <w:rFonts w:eastAsiaTheme="minorEastAsia" w:hint="eastAsia"/>
          <w:lang w:eastAsia="zh-CN"/>
        </w:rPr>
        <w:t>2</w:t>
      </w:r>
      <w:r>
        <w:tab/>
        <w:t>Slice API configuration and translation</w:t>
      </w:r>
      <w:bookmarkEnd w:id="52"/>
      <w:r>
        <w:t xml:space="preserve"> </w:t>
      </w:r>
    </w:p>
    <w:p w14:paraId="1D09CFD6" w14:textId="77777777" w:rsidR="008116B4" w:rsidRPr="00FA22E8" w:rsidRDefault="00571706">
      <w:pPr>
        <w:rPr>
          <w:rFonts w:eastAsiaTheme="minorEastAsia"/>
          <w:lang w:eastAsia="zh-CN"/>
        </w:rPr>
      </w:pPr>
      <w:r>
        <w:t>This functionality is provided to the vertical application specific layer and configures the exposure of APIs in a slice-tailored manner. It is assumed that the VAL server is not initially aware of the all the API exposure capabilities and information which will be needed for the given slice based on the SLA, and NSCE plays a vital role in configuring and translating the slice API based on the per slice requirements to service APIs.</w:t>
      </w:r>
      <w:r w:rsidR="00FA22E8" w:rsidRPr="00FA22E8">
        <w:t xml:space="preserve"> </w:t>
      </w:r>
      <w:r w:rsidR="00FA22E8">
        <w:t>S</w:t>
      </w:r>
      <w:r w:rsidR="00FA22E8">
        <w:rPr>
          <w:rFonts w:eastAsiaTheme="minorEastAsia" w:hint="eastAsia"/>
          <w:lang w:eastAsia="zh-CN"/>
        </w:rPr>
        <w:t>lice API configuration and translation</w:t>
      </w:r>
      <w:r w:rsidR="00FA22E8">
        <w:t xml:space="preserve"> procedures are specified in clause </w:t>
      </w:r>
      <w:r w:rsidR="00FA22E8">
        <w:rPr>
          <w:rFonts w:eastAsiaTheme="minorEastAsia" w:hint="eastAsia"/>
          <w:lang w:eastAsia="zh-CN"/>
        </w:rPr>
        <w:t>9</w:t>
      </w:r>
      <w:r w:rsidR="00FA22E8">
        <w:t>.3.</w:t>
      </w:r>
    </w:p>
    <w:p w14:paraId="1C7700D6" w14:textId="77777777" w:rsidR="008116B4" w:rsidRDefault="00571706" w:rsidP="00A90B95">
      <w:pPr>
        <w:pStyle w:val="Heading2"/>
      </w:pPr>
      <w:bookmarkStart w:id="53" w:name="_Toc125659637"/>
      <w:r>
        <w:lastRenderedPageBreak/>
        <w:t>4.</w:t>
      </w:r>
      <w:r w:rsidR="00DC40B0">
        <w:rPr>
          <w:rFonts w:eastAsiaTheme="minorEastAsia" w:hint="eastAsia"/>
          <w:lang w:eastAsia="zh-CN"/>
        </w:rPr>
        <w:t>3</w:t>
      </w:r>
      <w:r>
        <w:tab/>
        <w:t>Application layer network slice lifecycle management</w:t>
      </w:r>
      <w:bookmarkEnd w:id="53"/>
    </w:p>
    <w:p w14:paraId="1C67DF25" w14:textId="77777777" w:rsidR="008116B4" w:rsidRPr="00FA22E8" w:rsidRDefault="00571706">
      <w:pPr>
        <w:rPr>
          <w:rFonts w:eastAsiaTheme="minorEastAsia"/>
          <w:lang w:eastAsia="zh-CN"/>
        </w:rPr>
      </w:pPr>
      <w:r>
        <w:rPr>
          <w:rFonts w:hint="eastAsia"/>
          <w:lang w:eastAsia="zh-CN"/>
        </w:rPr>
        <w:t>A</w:t>
      </w:r>
      <w:r>
        <w:t>pplication layer network slice lifecycle management is provided</w:t>
      </w:r>
      <w:r>
        <w:rPr>
          <w:rFonts w:hint="eastAsia"/>
          <w:lang w:eastAsia="zh-CN"/>
        </w:rPr>
        <w:t xml:space="preserve"> to</w:t>
      </w:r>
      <w:r>
        <w:t xml:space="preserve"> the</w:t>
      </w:r>
      <w:r>
        <w:rPr>
          <w:rFonts w:hint="eastAsia"/>
          <w:lang w:eastAsia="zh-CN"/>
        </w:rPr>
        <w:t xml:space="preserve"> VAL to </w:t>
      </w:r>
      <w:r>
        <w:t>better me</w:t>
      </w:r>
      <w:r>
        <w:rPr>
          <w:rFonts w:hint="eastAsia"/>
          <w:lang w:val="en-US" w:eastAsia="zh-CN"/>
        </w:rPr>
        <w:t>e</w:t>
      </w:r>
      <w:r>
        <w:t>t consumer's requirement without having to interact with 5GS frequently</w:t>
      </w:r>
      <w:r>
        <w:rPr>
          <w:rFonts w:hint="eastAsia"/>
          <w:lang w:eastAsia="zh-CN"/>
        </w:rPr>
        <w:t>,</w:t>
      </w:r>
      <w:r>
        <w:t xml:space="preserve"> based on network slice status collected from 5GS and QoE collected from application layer.</w:t>
      </w:r>
      <w:r w:rsidR="00FA22E8">
        <w:rPr>
          <w:rFonts w:eastAsiaTheme="minorEastAsia" w:hint="eastAsia"/>
          <w:lang w:eastAsia="zh-CN"/>
        </w:rPr>
        <w:t xml:space="preserve"> </w:t>
      </w:r>
      <w:r w:rsidR="00FA22E8">
        <w:t>Application layer network slice lifecycle management</w:t>
      </w:r>
      <w:r w:rsidR="00FA22E8">
        <w:rPr>
          <w:rFonts w:eastAsiaTheme="minorEastAsia" w:hint="eastAsia"/>
          <w:lang w:eastAsia="zh-CN"/>
        </w:rPr>
        <w:t xml:space="preserve"> </w:t>
      </w:r>
      <w:r w:rsidR="00FA22E8">
        <w:t xml:space="preserve">procedures are specified in clause </w:t>
      </w:r>
      <w:r w:rsidR="00FA22E8">
        <w:rPr>
          <w:rFonts w:eastAsiaTheme="minorEastAsia" w:hint="eastAsia"/>
          <w:lang w:eastAsia="zh-CN"/>
        </w:rPr>
        <w:t>9</w:t>
      </w:r>
      <w:r w:rsidR="00FA22E8">
        <w:t>.</w:t>
      </w:r>
      <w:r w:rsidR="00FA22E8">
        <w:rPr>
          <w:rFonts w:eastAsiaTheme="minorEastAsia" w:hint="eastAsia"/>
          <w:lang w:eastAsia="zh-CN"/>
        </w:rPr>
        <w:t>4</w:t>
      </w:r>
      <w:r w:rsidR="00FA22E8">
        <w:t>.</w:t>
      </w:r>
    </w:p>
    <w:p w14:paraId="57E85A45" w14:textId="77777777" w:rsidR="008116B4" w:rsidRDefault="00571706" w:rsidP="00A90B95">
      <w:pPr>
        <w:pStyle w:val="Heading2"/>
        <w:rPr>
          <w:lang w:val="en-US"/>
        </w:rPr>
      </w:pPr>
      <w:bookmarkStart w:id="54" w:name="_Toc125659638"/>
      <w:r>
        <w:rPr>
          <w:lang w:val="en-US"/>
        </w:rPr>
        <w:t>4.</w:t>
      </w:r>
      <w:r w:rsidR="00DC40B0">
        <w:rPr>
          <w:rFonts w:eastAsiaTheme="minorEastAsia" w:hint="eastAsia"/>
          <w:lang w:val="en-US" w:eastAsia="zh-CN"/>
        </w:rPr>
        <w:t>4</w:t>
      </w:r>
      <w:r>
        <w:rPr>
          <w:lang w:val="en-US"/>
        </w:rPr>
        <w:tab/>
      </w:r>
      <w:r>
        <w:rPr>
          <w:rFonts w:hint="eastAsia"/>
          <w:lang w:val="en-US" w:eastAsia="zh-CN"/>
        </w:rPr>
        <w:t>Network slice optimization based on AF policy</w:t>
      </w:r>
      <w:bookmarkEnd w:id="54"/>
    </w:p>
    <w:p w14:paraId="07DBDC04" w14:textId="77777777" w:rsidR="008116B4" w:rsidRDefault="00571706">
      <w:pPr>
        <w:rPr>
          <w:lang w:val="en-US"/>
        </w:rPr>
      </w:pPr>
      <w:r>
        <w:rPr>
          <w:lang w:val="en-US" w:eastAsia="zh-CN"/>
        </w:rPr>
        <w:t>Network slice optimization based on AF policy</w:t>
      </w:r>
      <w:r>
        <w:rPr>
          <w:rFonts w:hint="eastAsia"/>
          <w:lang w:val="en-US" w:eastAsia="zh-CN"/>
        </w:rPr>
        <w:t xml:space="preserve"> </w:t>
      </w:r>
      <w:r>
        <w:rPr>
          <w:lang w:val="en-US" w:eastAsia="zh-CN"/>
        </w:rPr>
        <w:t xml:space="preserve">optimizes the network slice for the vertical applications </w:t>
      </w:r>
      <w:r>
        <w:rPr>
          <w:rFonts w:hint="eastAsia"/>
          <w:lang w:val="en-US" w:eastAsia="zh-CN"/>
        </w:rPr>
        <w:t>by</w:t>
      </w:r>
      <w:r>
        <w:rPr>
          <w:lang w:val="en-US" w:eastAsia="zh-CN"/>
        </w:rPr>
        <w:t xml:space="preserve"> trigger</w:t>
      </w:r>
      <w:r>
        <w:rPr>
          <w:rFonts w:hint="eastAsia"/>
          <w:lang w:val="en-US" w:eastAsia="zh-CN"/>
        </w:rPr>
        <w:t>ing</w:t>
      </w:r>
      <w:r>
        <w:rPr>
          <w:lang w:val="en-US" w:eastAsia="zh-CN"/>
        </w:rPr>
        <w:t xml:space="preserve"> the network slice modification exposed by EGMF defined in SA5. </w:t>
      </w:r>
      <w:r w:rsidR="00FA22E8">
        <w:rPr>
          <w:rFonts w:hint="eastAsia"/>
          <w:lang w:val="en-US" w:eastAsia="zh-CN"/>
        </w:rPr>
        <w:t>Network slice optimization based on AF policy</w:t>
      </w:r>
      <w:r w:rsidR="00FA22E8">
        <w:t xml:space="preserve"> procedures are specified in clause </w:t>
      </w:r>
      <w:r w:rsidR="00FA22E8">
        <w:rPr>
          <w:rFonts w:eastAsiaTheme="minorEastAsia" w:hint="eastAsia"/>
          <w:lang w:eastAsia="zh-CN"/>
        </w:rPr>
        <w:t>9</w:t>
      </w:r>
      <w:r w:rsidR="00FA22E8">
        <w:t>.</w:t>
      </w:r>
      <w:r w:rsidR="00FA22E8">
        <w:rPr>
          <w:rFonts w:eastAsiaTheme="minorEastAsia" w:hint="eastAsia"/>
          <w:lang w:eastAsia="zh-CN"/>
        </w:rPr>
        <w:t>5</w:t>
      </w:r>
    </w:p>
    <w:p w14:paraId="18943BDB" w14:textId="77777777" w:rsidR="00FA797F" w:rsidRPr="00FA797F" w:rsidRDefault="003737EA" w:rsidP="00A90B95">
      <w:pPr>
        <w:pStyle w:val="Heading2"/>
      </w:pPr>
      <w:bookmarkStart w:id="55" w:name="_Toc125659639"/>
      <w:r w:rsidRPr="00C97A79">
        <w:t>4</w:t>
      </w:r>
      <w:r>
        <w:rPr>
          <w:lang w:val="en-US"/>
        </w:rPr>
        <w:t>.</w:t>
      </w:r>
      <w:r w:rsidR="00DC40B0">
        <w:rPr>
          <w:rFonts w:eastAsiaTheme="minorEastAsia" w:hint="eastAsia"/>
          <w:lang w:eastAsia="zh-CN"/>
        </w:rPr>
        <w:t>5</w:t>
      </w:r>
      <w:r w:rsidR="00C97A79" w:rsidRPr="00C97A79">
        <w:tab/>
        <w:t>Discovery of management service exposure</w:t>
      </w:r>
      <w:bookmarkEnd w:id="55"/>
    </w:p>
    <w:p w14:paraId="09C8EF18" w14:textId="77777777" w:rsidR="00FA797F" w:rsidRDefault="00FA797F" w:rsidP="00FA797F">
      <w:r>
        <w:t>This network slice capability enablement feature supports the initial discovery of MnS for a given slice based on VAL server request, and the discovery of new/modified MnS with the required exposure (for example the permissions of the VAL server over the target MnS, e.g. read, write operations). This feature consists of two procedures</w:t>
      </w:r>
      <w:r w:rsidR="00FA22E8">
        <w:rPr>
          <w:rFonts w:eastAsiaTheme="minorEastAsia" w:hint="eastAsia"/>
          <w:lang w:eastAsia="zh-CN"/>
        </w:rPr>
        <w:t xml:space="preserve">, which are </w:t>
      </w:r>
      <w:r w:rsidR="00FA22E8">
        <w:t xml:space="preserve">specified in clause </w:t>
      </w:r>
      <w:r w:rsidR="00FA22E8">
        <w:rPr>
          <w:rFonts w:eastAsiaTheme="minorEastAsia" w:hint="eastAsia"/>
          <w:lang w:eastAsia="zh-CN"/>
        </w:rPr>
        <w:t>9</w:t>
      </w:r>
      <w:r w:rsidR="00FA22E8">
        <w:t>.</w:t>
      </w:r>
      <w:r w:rsidR="00FA22E8">
        <w:rPr>
          <w:rFonts w:eastAsiaTheme="minorEastAsia" w:hint="eastAsia"/>
          <w:lang w:eastAsia="zh-CN"/>
        </w:rPr>
        <w:t>6</w:t>
      </w:r>
      <w:r>
        <w:t>:</w:t>
      </w:r>
    </w:p>
    <w:p w14:paraId="7C891779" w14:textId="77777777" w:rsidR="00FA797F" w:rsidRDefault="00FA797F" w:rsidP="00FA797F">
      <w:r>
        <w:t xml:space="preserve">- </w:t>
      </w:r>
      <w:r w:rsidR="006E11BE">
        <w:rPr>
          <w:rFonts w:eastAsiaTheme="minorEastAsia" w:hint="eastAsia"/>
          <w:lang w:eastAsia="zh-CN"/>
        </w:rPr>
        <w:t>D</w:t>
      </w:r>
      <w:r>
        <w:t xml:space="preserve">iscovery of management service capabilities and </w:t>
      </w:r>
      <w:r w:rsidR="00CC67B4">
        <w:t>related permissions (e.g. permitted CRUD operations)</w:t>
      </w:r>
      <w:r>
        <w:t xml:space="preserve"> based on VAL server request</w:t>
      </w:r>
    </w:p>
    <w:p w14:paraId="32568028" w14:textId="77777777" w:rsidR="005805A8" w:rsidRDefault="00FA797F" w:rsidP="005805A8">
      <w:pPr>
        <w:rPr>
          <w:rFonts w:eastAsiaTheme="minorEastAsia"/>
          <w:lang w:eastAsia="zh-CN"/>
        </w:rPr>
      </w:pPr>
      <w:r>
        <w:t xml:space="preserve">- </w:t>
      </w:r>
      <w:r w:rsidR="006E11BE">
        <w:rPr>
          <w:rFonts w:eastAsiaTheme="minorEastAsia" w:hint="eastAsia"/>
          <w:lang w:eastAsia="zh-CN"/>
        </w:rPr>
        <w:t>D</w:t>
      </w:r>
      <w:r>
        <w:t>iscovery and exposure of new or modified management service capabilities based on changes at OAM.</w:t>
      </w:r>
    </w:p>
    <w:p w14:paraId="3B7F5A78" w14:textId="77777777" w:rsidR="00DC40B0" w:rsidRPr="00DC40B0" w:rsidRDefault="002A067F" w:rsidP="002A067F">
      <w:pPr>
        <w:pStyle w:val="Heading2"/>
      </w:pPr>
      <w:bookmarkStart w:id="56" w:name="_Toc125659640"/>
      <w:r>
        <w:rPr>
          <w:rFonts w:eastAsiaTheme="minorEastAsia" w:hint="eastAsia"/>
          <w:lang w:eastAsia="zh-CN"/>
        </w:rPr>
        <w:t>4.6</w:t>
      </w:r>
      <w:r>
        <w:rPr>
          <w:rFonts w:eastAsiaTheme="minorEastAsia" w:hint="eastAsia"/>
          <w:lang w:eastAsia="zh-CN"/>
        </w:rPr>
        <w:tab/>
      </w:r>
      <w:r w:rsidR="00DC40B0" w:rsidRPr="00DC40B0">
        <w:t>Network slice performance and analytics monitoring</w:t>
      </w:r>
      <w:bookmarkEnd w:id="56"/>
    </w:p>
    <w:p w14:paraId="1FBE8291" w14:textId="77777777" w:rsidR="00DC40B0" w:rsidRPr="00DC40B0" w:rsidRDefault="00DC40B0" w:rsidP="00FA797F">
      <w:pPr>
        <w:rPr>
          <w:rFonts w:eastAsiaTheme="minorEastAsia"/>
          <w:lang w:eastAsia="zh-CN"/>
        </w:rPr>
      </w:pPr>
      <w:r>
        <w:t xml:space="preserve">This functionality is provided to the VAL to get end to end network slice related performance and analytic monitoring. </w:t>
      </w:r>
      <w:r>
        <w:rPr>
          <w:rFonts w:ascii="SimSun" w:hAnsi="SimSun" w:hint="eastAsia"/>
        </w:rPr>
        <w:t xml:space="preserve"> </w:t>
      </w:r>
      <w:r>
        <w:t xml:space="preserve">The NSCE server identifies which data are needed, collects the data from different data sources (e.g., the OAM system, the 5GC Network, etc.), performs data processing and abstraction, exposes the processed data to VAL servers. </w:t>
      </w:r>
      <w:r>
        <w:rPr>
          <w:bCs/>
        </w:rPr>
        <w:t>Network slice performance and analytics monitoring</w:t>
      </w:r>
      <w:r>
        <w:t xml:space="preserve"> procedures are specified in clause </w:t>
      </w:r>
      <w:r>
        <w:rPr>
          <w:rFonts w:hint="eastAsia"/>
        </w:rPr>
        <w:t>9</w:t>
      </w:r>
      <w:r>
        <w:t>.7.</w:t>
      </w:r>
    </w:p>
    <w:p w14:paraId="6AA3A766" w14:textId="77777777" w:rsidR="00357EB2" w:rsidRPr="0039319F" w:rsidRDefault="00357EB2" w:rsidP="00A90B95">
      <w:pPr>
        <w:pStyle w:val="Heading2"/>
        <w:rPr>
          <w:rFonts w:eastAsiaTheme="minorEastAsia"/>
        </w:rPr>
      </w:pPr>
      <w:bookmarkStart w:id="57" w:name="_Toc125659641"/>
      <w:r w:rsidRPr="0039319F">
        <w:t>4.</w:t>
      </w:r>
      <w:r w:rsidR="00DC40B0">
        <w:rPr>
          <w:rFonts w:eastAsiaTheme="minorEastAsia" w:hint="eastAsia"/>
          <w:lang w:eastAsia="zh-CN"/>
        </w:rPr>
        <w:t>7</w:t>
      </w:r>
      <w:r w:rsidRPr="0039319F">
        <w:tab/>
        <w:t>Information collection from NSCE server</w:t>
      </w:r>
      <w:r w:rsidR="00FA22E8" w:rsidRPr="0039319F">
        <w:rPr>
          <w:rFonts w:eastAsiaTheme="minorEastAsia" w:hint="eastAsia"/>
        </w:rPr>
        <w:t>(</w:t>
      </w:r>
      <w:r w:rsidRPr="0039319F">
        <w:t>s</w:t>
      </w:r>
      <w:r w:rsidR="00FA22E8" w:rsidRPr="0039319F">
        <w:rPr>
          <w:rFonts w:eastAsiaTheme="minorEastAsia" w:hint="eastAsia"/>
        </w:rPr>
        <w:t>)</w:t>
      </w:r>
      <w:bookmarkEnd w:id="57"/>
    </w:p>
    <w:p w14:paraId="2359F323" w14:textId="77777777" w:rsidR="00357EB2" w:rsidRPr="00FA22E8" w:rsidRDefault="00357EB2" w:rsidP="00FA22E8">
      <w:pPr>
        <w:rPr>
          <w:rFonts w:eastAsiaTheme="minorEastAsia"/>
          <w:lang w:eastAsia="zh-CN"/>
        </w:rPr>
      </w:pPr>
      <w:r>
        <w:t>The network slice status collected by the NSCE server could be exposed to other NSCE server(s) if some agreement has been made.</w:t>
      </w:r>
      <w:r w:rsidR="00FA22E8">
        <w:rPr>
          <w:rFonts w:eastAsiaTheme="minorEastAsia" w:hint="eastAsia"/>
          <w:lang w:eastAsia="zh-CN"/>
        </w:rPr>
        <w:t xml:space="preserve"> </w:t>
      </w:r>
      <w:r w:rsidR="00C97A79" w:rsidRPr="00C97A79">
        <w:rPr>
          <w:bCs/>
          <w:lang w:eastAsia="zh-CN"/>
        </w:rPr>
        <w:t>Information collection from NSCE server</w:t>
      </w:r>
      <w:r w:rsidR="003737EA">
        <w:rPr>
          <w:rFonts w:eastAsiaTheme="minorEastAsia" w:hint="eastAsia"/>
          <w:bCs/>
          <w:lang w:eastAsia="zh-CN"/>
        </w:rPr>
        <w:t>(</w:t>
      </w:r>
      <w:r w:rsidR="00C97A79" w:rsidRPr="00C97A79">
        <w:rPr>
          <w:bCs/>
          <w:lang w:eastAsia="zh-CN"/>
        </w:rPr>
        <w:t>s</w:t>
      </w:r>
      <w:r w:rsidR="003737EA">
        <w:rPr>
          <w:rFonts w:eastAsiaTheme="minorEastAsia" w:hint="eastAsia"/>
          <w:bCs/>
          <w:lang w:eastAsia="zh-CN"/>
        </w:rPr>
        <w:t>)</w:t>
      </w:r>
      <w:r w:rsidR="00FA22E8" w:rsidRPr="00FA22E8">
        <w:t xml:space="preserve"> procedures are specified in clause </w:t>
      </w:r>
      <w:r w:rsidR="00FA22E8" w:rsidRPr="00FA22E8">
        <w:rPr>
          <w:rFonts w:eastAsiaTheme="minorEastAsia" w:hint="eastAsia"/>
          <w:lang w:eastAsia="zh-CN"/>
        </w:rPr>
        <w:t>9</w:t>
      </w:r>
      <w:r w:rsidR="00FA22E8" w:rsidRPr="00FA22E8">
        <w:t>.</w:t>
      </w:r>
      <w:r w:rsidR="00FA22E8">
        <w:rPr>
          <w:rFonts w:eastAsiaTheme="minorEastAsia" w:hint="eastAsia"/>
          <w:lang w:eastAsia="zh-CN"/>
        </w:rPr>
        <w:t>8</w:t>
      </w:r>
    </w:p>
    <w:p w14:paraId="4CD13B96" w14:textId="77777777" w:rsidR="00DC40B0" w:rsidRPr="00DC40B0" w:rsidRDefault="00DC40B0" w:rsidP="00DC40B0">
      <w:pPr>
        <w:pStyle w:val="Heading2"/>
        <w:rPr>
          <w:bCs/>
        </w:rPr>
      </w:pPr>
      <w:bookmarkStart w:id="58" w:name="_Toc125659642"/>
      <w:r>
        <w:rPr>
          <w:bCs/>
        </w:rPr>
        <w:t>4.</w:t>
      </w:r>
      <w:r>
        <w:rPr>
          <w:rFonts w:eastAsiaTheme="minorEastAsia" w:hint="eastAsia"/>
          <w:bCs/>
          <w:lang w:eastAsia="zh-CN"/>
        </w:rPr>
        <w:t>8</w:t>
      </w:r>
      <w:r w:rsidR="00FB0178" w:rsidRPr="00FB0178">
        <w:rPr>
          <w:bCs/>
        </w:rPr>
        <w:tab/>
        <w:t>Predictive slice modification in edge based NSCE deployments</w:t>
      </w:r>
      <w:bookmarkEnd w:id="58"/>
    </w:p>
    <w:p w14:paraId="11E7DA56" w14:textId="77777777" w:rsidR="00DC40B0" w:rsidRDefault="00DC40B0" w:rsidP="00DC40B0">
      <w:pPr>
        <w:jc w:val="both"/>
        <w:rPr>
          <w:rFonts w:eastAsia="DengXian"/>
        </w:rPr>
      </w:pPr>
      <w:r>
        <w:t>This feature addresses scenarios where the NSCE server is deployed at the edge and the migration to different Data Network will require that the ongoing slice is supported at the target area to ensure meeting the application session requirements. The slice parameters monitoring at the target area (e.g. for per NSI/NSSI resource situation) need to be known at the server NSCE server to allow for pro-active slice (or slice subnet) modification trigger to avoid degradation of the application service performance.</w:t>
      </w:r>
    </w:p>
    <w:p w14:paraId="06AFDDDA" w14:textId="77777777" w:rsidR="00914362" w:rsidRPr="00914362" w:rsidRDefault="007C5A2B" w:rsidP="00914362">
      <w:pPr>
        <w:pStyle w:val="Heading2"/>
        <w:rPr>
          <w:rFonts w:eastAsiaTheme="minorEastAsia"/>
          <w:lang w:eastAsia="zh-CN"/>
        </w:rPr>
      </w:pPr>
      <w:bookmarkStart w:id="59" w:name="_Toc125659643"/>
      <w:r>
        <w:rPr>
          <w:rFonts w:eastAsiaTheme="minorEastAsia"/>
          <w:lang w:eastAsia="zh-CN"/>
        </w:rPr>
        <w:t>4.9</w:t>
      </w:r>
      <w:r w:rsidR="00914362" w:rsidRPr="00914362">
        <w:rPr>
          <w:rFonts w:eastAsiaTheme="minorEastAsia"/>
          <w:lang w:eastAsia="zh-CN"/>
        </w:rPr>
        <w:tab/>
        <w:t>Multiple slices coordinated resource optimization</w:t>
      </w:r>
      <w:bookmarkEnd w:id="59"/>
    </w:p>
    <w:p w14:paraId="23DEA80C" w14:textId="77777777" w:rsidR="00144F91" w:rsidRDefault="00914362">
      <w:pPr>
        <w:rPr>
          <w:rFonts w:eastAsiaTheme="minorEastAsia"/>
          <w:lang w:eastAsia="zh-CN"/>
        </w:rPr>
      </w:pPr>
      <w:r w:rsidRPr="00914362">
        <w:rPr>
          <w:rFonts w:eastAsiaTheme="minorEastAsia"/>
          <w:lang w:eastAsia="zh-CN"/>
        </w:rPr>
        <w:t>This functionality is provided to the VAL to monitor the slice usage status of multiple slices (PNI-NPN slice(s) and its private slice in the PLMN) of the PNI-NPN owner in a combined manner. It makes resource adjustment between different slices in one PLMN to realize optimized and efficient resource usage among multiple slices sharing common network resources. Coordinated PLMN and PNI-NPN slice resource optimization proced</w:t>
      </w:r>
      <w:r w:rsidR="007C5A2B">
        <w:rPr>
          <w:rFonts w:eastAsiaTheme="minorEastAsia"/>
          <w:lang w:eastAsia="zh-CN"/>
        </w:rPr>
        <w:t>ures are specified in clause 9.10</w:t>
      </w:r>
      <w:r w:rsidRPr="00914362">
        <w:rPr>
          <w:rFonts w:eastAsiaTheme="minorEastAsia"/>
          <w:lang w:eastAsia="zh-CN"/>
        </w:rPr>
        <w:t>.</w:t>
      </w:r>
    </w:p>
    <w:p w14:paraId="2FE1A283" w14:textId="77777777" w:rsidR="008116B4" w:rsidRDefault="00571706">
      <w:pPr>
        <w:pStyle w:val="Heading2"/>
      </w:pPr>
      <w:bookmarkStart w:id="60" w:name="_Toc125659644"/>
      <w:r>
        <w:lastRenderedPageBreak/>
        <w:t>4.x</w:t>
      </w:r>
      <w:r>
        <w:tab/>
        <w:t>&lt;</w:t>
      </w:r>
      <w:r>
        <w:rPr>
          <w:rFonts w:eastAsia="SimSun" w:hint="eastAsia"/>
          <w:lang w:val="en-US" w:eastAsia="zh-CN"/>
        </w:rPr>
        <w:t>Functionality</w:t>
      </w:r>
      <w:r>
        <w:t>&gt;</w:t>
      </w:r>
      <w:bookmarkEnd w:id="49"/>
      <w:bookmarkEnd w:id="50"/>
      <w:bookmarkEnd w:id="60"/>
    </w:p>
    <w:p w14:paraId="7E24405F" w14:textId="77777777" w:rsidR="008116B4" w:rsidRDefault="00571706">
      <w:pPr>
        <w:pStyle w:val="Guidance"/>
        <w:keepNext/>
      </w:pPr>
      <w:r>
        <w:t xml:space="preserve">Add a copy of this clause for each </w:t>
      </w:r>
      <w:r>
        <w:rPr>
          <w:rFonts w:eastAsia="SimSun" w:hint="eastAsia"/>
          <w:lang w:val="en-US" w:eastAsia="zh-CN"/>
        </w:rPr>
        <w:t>functionality</w:t>
      </w:r>
      <w:r>
        <w:t>, adding a title and description.</w:t>
      </w:r>
    </w:p>
    <w:p w14:paraId="4FC672F9" w14:textId="77777777" w:rsidR="008116B4" w:rsidRDefault="00571706" w:rsidP="005805A8">
      <w:pPr>
        <w:pStyle w:val="Heading1"/>
        <w:rPr>
          <w:rFonts w:eastAsiaTheme="minorEastAsia"/>
          <w:lang w:eastAsia="zh-CN"/>
        </w:rPr>
      </w:pPr>
      <w:bookmarkStart w:id="61" w:name="_Toc106116321"/>
      <w:bookmarkStart w:id="62" w:name="_Toc20728"/>
      <w:bookmarkStart w:id="63" w:name="_Toc125659645"/>
      <w:r>
        <w:rPr>
          <w:rFonts w:eastAsia="SimSun"/>
          <w:lang w:val="en-US" w:eastAsia="zh-CN"/>
        </w:rPr>
        <w:t>5</w:t>
      </w:r>
      <w:r>
        <w:rPr>
          <w:rFonts w:eastAsia="SimSun" w:hint="eastAsia"/>
          <w:lang w:val="en-US" w:eastAsia="zh-CN"/>
        </w:rPr>
        <w:tab/>
      </w:r>
      <w:r>
        <w:rPr>
          <w:rFonts w:eastAsia="SimSun"/>
          <w:lang w:val="en-US" w:eastAsia="zh-CN"/>
        </w:rPr>
        <w:t>Business models and relationships for NSC</w:t>
      </w:r>
      <w:bookmarkEnd w:id="61"/>
      <w:r>
        <w:rPr>
          <w:rFonts w:eastAsia="SimSun"/>
          <w:lang w:val="en-US" w:eastAsia="zh-CN"/>
        </w:rPr>
        <w:t>ALE</w:t>
      </w:r>
      <w:bookmarkEnd w:id="62"/>
      <w:bookmarkEnd w:id="63"/>
    </w:p>
    <w:p w14:paraId="0B359B0B" w14:textId="77777777" w:rsidR="001665E7" w:rsidRDefault="001665E7" w:rsidP="001665E7">
      <w:r>
        <w:t>NSCE layer provides value added services to VAL customers, based on consuming 5GS services related to slicing (from OAM, 5GC) and based on interacting with the VAL UE side. The variety of services and the deployment aspects depend on the different assumptions for the slice owner / provider, the slice customer and the SEAL service provider. With respect to NSCALE, the NSCE server belongs to the SEAL provider (as stated in TS 23.434 [2] clause 5) who can be either the MNO itself, or the vertical customer (e.g. factory owner, automaker X) or the edge/cloud provider (e.g. hyperscaler) who provides such platform services related to slice capability exposure to the vertical customer on top of the MNO. Thus, NSCE can play different roles based on the business models. For example, NSCE server can be:</w:t>
      </w:r>
    </w:p>
    <w:p w14:paraId="2289ADA5" w14:textId="77777777" w:rsidR="001665E7" w:rsidRDefault="001665E7" w:rsidP="001665E7">
      <w:pPr>
        <w:pStyle w:val="B1"/>
      </w:pPr>
      <w:r>
        <w:t>-</w:t>
      </w:r>
      <w:r>
        <w:tab/>
        <w:t>deployed by NOP / MNO.</w:t>
      </w:r>
    </w:p>
    <w:p w14:paraId="16D752B5" w14:textId="77777777" w:rsidR="001665E7" w:rsidRDefault="001665E7" w:rsidP="001665E7">
      <w:pPr>
        <w:pStyle w:val="B1"/>
      </w:pPr>
      <w:r>
        <w:t>-</w:t>
      </w:r>
      <w:r>
        <w:tab/>
        <w:t xml:space="preserve">deployed by an Edge / Cloud Provider. In this case, it is assumed that the NSCE server is acting as an authorized AF/AS. </w:t>
      </w:r>
    </w:p>
    <w:p w14:paraId="5D8CB355" w14:textId="77777777" w:rsidR="001665E7" w:rsidRDefault="001665E7" w:rsidP="001665E7">
      <w:pPr>
        <w:pStyle w:val="B1"/>
      </w:pPr>
      <w:r>
        <w:t>-</w:t>
      </w:r>
      <w:r>
        <w:tab/>
        <w:t>deployed by a vertical industry, which can be the end slice customer.</w:t>
      </w:r>
    </w:p>
    <w:p w14:paraId="79C8ABF3" w14:textId="77777777" w:rsidR="001665E7" w:rsidRDefault="001665E7" w:rsidP="001665E7">
      <w:r>
        <w:t xml:space="preserve">From business perspective, the following business model applies. In Figure 5-1, the different interactions among all the involved entities are provided. More specifically, in this model the end user is the consumer of the applications provided by the vertical/ASP and can have app-level service agreement with vertical/ASP(s). </w:t>
      </w:r>
    </w:p>
    <w:p w14:paraId="227994F2" w14:textId="77777777" w:rsidR="001665E7" w:rsidRDefault="001665E7" w:rsidP="001665E7">
      <w:r>
        <w:t>The end user/UE also has a PLMN subscription arrangement with the MNO. The UE used by the end user is allowed to be registered on the MNO's network. MNO (via OAM) can have a slice SLA with the vertical / ASP, which is optional when vertical customer is the NSC. In addition, due to the involvement of a NSCE service provider, additional agreements can be possible between the NSCE server and VAL/ASP layer and the NOP/MNO(s):</w:t>
      </w:r>
    </w:p>
    <w:p w14:paraId="2D53D192" w14:textId="77777777" w:rsidR="001665E7" w:rsidRDefault="001665E7" w:rsidP="001665E7">
      <w:pPr>
        <w:pStyle w:val="B1"/>
      </w:pPr>
      <w:r>
        <w:t>-</w:t>
      </w:r>
      <w:r>
        <w:tab/>
        <w:t xml:space="preserve">the enablement service agreement between VAL/ASP layer and the NSCE service provider include the agreement on the value-added services, which in case on NSaaS these are services related to the consumed slice from NOP. So, the end customer (VAL) subscribes to NSCE server for receiving additional services for optimizing the slice utilization. In case that the NSCE server is a NSP towards VAL customer, then such agreement can relate to slice SLA (for the slice provided by the NSCE server). When the NSCE server is part of the vertical, the service agreement between VAL/ASP layer and the NSCE service provider is internal to a single organization. </w:t>
      </w:r>
    </w:p>
    <w:p w14:paraId="039B96B9" w14:textId="77777777" w:rsidR="001665E7" w:rsidRDefault="001665E7" w:rsidP="001665E7">
      <w:pPr>
        <w:pStyle w:val="B1"/>
      </w:pPr>
      <w:r>
        <w:t>-</w:t>
      </w:r>
      <w:r>
        <w:tab/>
        <w:t xml:space="preserve">the service agreement between MNO and NSCE service provider is for consuming 5GS services (and being also authorized to provide additional services on top). Such agreement could be also a slice SLA for the scenarios when NSCE server is the NSC of the MNO (in NSaaS model). </w:t>
      </w:r>
    </w:p>
    <w:p w14:paraId="02F1F208" w14:textId="77777777" w:rsidR="001665E7" w:rsidRDefault="00144F91" w:rsidP="001665E7">
      <w:pPr>
        <w:pStyle w:val="TH"/>
      </w:pPr>
      <w:r>
        <w:rPr>
          <w:noProof/>
          <w:lang w:val="en-US" w:eastAsia="zh-CN"/>
        </w:rPr>
        <w:drawing>
          <wp:inline distT="0" distB="0" distL="0" distR="0" wp14:anchorId="05AECFA3" wp14:editId="1E604203">
            <wp:extent cx="3707130" cy="2362835"/>
            <wp:effectExtent l="0" t="0" r="0" b="0"/>
            <wp:docPr id="27" name="图片 27" descr="C:\Users\cmcc\AppData\Local\Temp\ksohtml3392\wps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C:\Users\cmcc\AppData\Local\Temp\ksohtml3392\wps8.png"/>
                    <pic:cNvPicPr>
                      <a:picLocks noChangeAspect="1" noChangeArrowheads="1"/>
                    </pic:cNvPicPr>
                  </pic:nvPicPr>
                  <pic:blipFill>
                    <a:blip r:embed="rId11" cstate="print"/>
                    <a:srcRect/>
                    <a:stretch>
                      <a:fillRect/>
                    </a:stretch>
                  </pic:blipFill>
                  <pic:spPr bwMode="auto">
                    <a:xfrm>
                      <a:off x="0" y="0"/>
                      <a:ext cx="3707130" cy="2362835"/>
                    </a:xfrm>
                    <a:prstGeom prst="rect">
                      <a:avLst/>
                    </a:prstGeom>
                    <a:noFill/>
                    <a:ln w="9525">
                      <a:noFill/>
                      <a:miter lim="800000"/>
                      <a:headEnd/>
                      <a:tailEnd/>
                    </a:ln>
                  </pic:spPr>
                </pic:pic>
              </a:graphicData>
            </a:graphic>
          </wp:inline>
        </w:drawing>
      </w:r>
    </w:p>
    <w:p w14:paraId="16DEC093" w14:textId="77777777" w:rsidR="001665E7" w:rsidRPr="001665E7" w:rsidRDefault="001665E7" w:rsidP="005805A8">
      <w:pPr>
        <w:pStyle w:val="TF"/>
        <w:rPr>
          <w:rFonts w:eastAsiaTheme="minorEastAsia"/>
          <w:lang w:eastAsia="zh-CN"/>
        </w:rPr>
      </w:pPr>
      <w:r>
        <w:t>Figure 5-1: Business relationships</w:t>
      </w:r>
    </w:p>
    <w:p w14:paraId="7A8E8C8F" w14:textId="77777777" w:rsidR="008116B4" w:rsidRDefault="00571706" w:rsidP="00A90B95">
      <w:pPr>
        <w:pStyle w:val="Heading1"/>
        <w:rPr>
          <w:rFonts w:eastAsia="SimSun"/>
          <w:lang w:val="en-US" w:eastAsia="zh-CN"/>
        </w:rPr>
      </w:pPr>
      <w:bookmarkStart w:id="64" w:name="_Toc106116322"/>
      <w:bookmarkStart w:id="65" w:name="_Toc25681"/>
      <w:bookmarkStart w:id="66" w:name="_Toc125659646"/>
      <w:r>
        <w:rPr>
          <w:rFonts w:eastAsia="SimSun"/>
          <w:lang w:val="en-US" w:eastAsia="zh-CN"/>
        </w:rPr>
        <w:lastRenderedPageBreak/>
        <w:t>6</w:t>
      </w:r>
      <w:r>
        <w:tab/>
      </w:r>
      <w:r>
        <w:rPr>
          <w:lang w:val="en-IN"/>
        </w:rPr>
        <w:t>Architectural requirements</w:t>
      </w:r>
      <w:bookmarkEnd w:id="64"/>
      <w:bookmarkEnd w:id="65"/>
      <w:bookmarkEnd w:id="66"/>
      <w:r>
        <w:rPr>
          <w:rFonts w:eastAsia="SimSun" w:hint="eastAsia"/>
          <w:lang w:val="en-US" w:eastAsia="zh-CN"/>
        </w:rPr>
        <w:t xml:space="preserve"> </w:t>
      </w:r>
    </w:p>
    <w:p w14:paraId="49B353E4" w14:textId="77777777" w:rsidR="008116B4" w:rsidRDefault="00571706">
      <w:pPr>
        <w:pStyle w:val="Guidance"/>
        <w:keepNext/>
      </w:pPr>
      <w:r>
        <w:t>Clauses under this clause shall document the architectural requirements for the architecture.</w:t>
      </w:r>
    </w:p>
    <w:p w14:paraId="7FA63B19" w14:textId="77777777" w:rsidR="008116B4" w:rsidRDefault="00571706" w:rsidP="00A90B95">
      <w:pPr>
        <w:pStyle w:val="Heading2"/>
        <w:rPr>
          <w:rFonts w:eastAsia="SimSun"/>
          <w:lang w:val="en-US" w:eastAsia="zh-CN"/>
        </w:rPr>
      </w:pPr>
      <w:bookmarkStart w:id="67" w:name="_Toc24826"/>
      <w:bookmarkStart w:id="68" w:name="_Toc106116324"/>
      <w:bookmarkStart w:id="69" w:name="_Toc125659647"/>
      <w:r>
        <w:rPr>
          <w:rFonts w:eastAsia="SimSun"/>
          <w:lang w:val="en-US" w:eastAsia="zh-CN"/>
        </w:rPr>
        <w:t>6.1</w:t>
      </w:r>
      <w:r>
        <w:rPr>
          <w:rFonts w:eastAsia="SimSun"/>
          <w:lang w:val="en-US" w:eastAsia="zh-CN"/>
        </w:rPr>
        <w:tab/>
        <w:t>General Description</w:t>
      </w:r>
      <w:bookmarkEnd w:id="67"/>
      <w:bookmarkEnd w:id="68"/>
      <w:bookmarkEnd w:id="69"/>
    </w:p>
    <w:p w14:paraId="27363627" w14:textId="77777777" w:rsidR="008116B4" w:rsidRDefault="00571706">
      <w:bookmarkStart w:id="70" w:name="_Toc106116325"/>
      <w:bookmarkStart w:id="71" w:name="_Toc7887"/>
      <w:r>
        <w:t>The following clauses specify the requirements for network slice capability enablement services for application layers.</w:t>
      </w:r>
    </w:p>
    <w:p w14:paraId="65C84A9C" w14:textId="77777777" w:rsidR="008116B4" w:rsidRDefault="00571706" w:rsidP="00A90B95">
      <w:pPr>
        <w:pStyle w:val="Heading2"/>
        <w:rPr>
          <w:bCs/>
        </w:rPr>
      </w:pPr>
      <w:bookmarkStart w:id="72" w:name="_Toc125659648"/>
      <w:r>
        <w:rPr>
          <w:bCs/>
        </w:rPr>
        <w:t>6.</w:t>
      </w:r>
      <w:r>
        <w:rPr>
          <w:rFonts w:eastAsiaTheme="minorEastAsia" w:hint="eastAsia"/>
          <w:bCs/>
          <w:lang w:eastAsia="zh-CN"/>
        </w:rPr>
        <w:t>2</w:t>
      </w:r>
      <w:r>
        <w:rPr>
          <w:bCs/>
        </w:rPr>
        <w:tab/>
        <w:t>General requirements</w:t>
      </w:r>
      <w:bookmarkEnd w:id="72"/>
    </w:p>
    <w:p w14:paraId="4FE337B6" w14:textId="77777777" w:rsidR="008116B4" w:rsidRDefault="00571706">
      <w:r>
        <w:t>[AR-6.</w:t>
      </w:r>
      <w:r>
        <w:rPr>
          <w:rFonts w:eastAsiaTheme="minorEastAsia" w:hint="eastAsia"/>
          <w:lang w:eastAsia="zh-CN"/>
        </w:rPr>
        <w:t>2</w:t>
      </w:r>
      <w:r>
        <w:t>-1] The NSCE architecture shall support the NSCE server to communicate with the VAL server with one or more applications.</w:t>
      </w:r>
    </w:p>
    <w:p w14:paraId="5ADD1051" w14:textId="77777777" w:rsidR="008116B4" w:rsidRDefault="00571706">
      <w:r>
        <w:t>[AR-6.</w:t>
      </w:r>
      <w:r>
        <w:rPr>
          <w:rFonts w:eastAsiaTheme="minorEastAsia" w:hint="eastAsia"/>
          <w:lang w:eastAsia="zh-CN"/>
        </w:rPr>
        <w:t>2</w:t>
      </w:r>
      <w:r>
        <w:t>-2] The NSCE architecture shall support the NSCE server to communicate with one or more VAL servers.</w:t>
      </w:r>
    </w:p>
    <w:p w14:paraId="6DC7CD0A" w14:textId="77777777" w:rsidR="008116B4" w:rsidRDefault="00571706">
      <w:pPr>
        <w:rPr>
          <w:rFonts w:eastAsiaTheme="minorEastAsia"/>
          <w:lang w:eastAsia="zh-CN"/>
        </w:rPr>
      </w:pPr>
      <w:r>
        <w:t>[A</w:t>
      </w:r>
      <w:r>
        <w:rPr>
          <w:rFonts w:hint="eastAsia"/>
        </w:rPr>
        <w:t>R-</w:t>
      </w:r>
      <w:r>
        <w:t>6</w:t>
      </w:r>
      <w:r>
        <w:rPr>
          <w:rFonts w:hint="eastAsia"/>
        </w:rPr>
        <w:t>.</w:t>
      </w:r>
      <w:r>
        <w:rPr>
          <w:rFonts w:eastAsiaTheme="minorEastAsia" w:hint="eastAsia"/>
          <w:lang w:eastAsia="zh-CN"/>
        </w:rPr>
        <w:t>2</w:t>
      </w:r>
      <w:r>
        <w:t xml:space="preserve">-3] The application </w:t>
      </w:r>
      <w:r>
        <w:rPr>
          <w:rFonts w:hint="eastAsia"/>
        </w:rPr>
        <w:t xml:space="preserve">enablement </w:t>
      </w:r>
      <w:r>
        <w:t xml:space="preserve">layer shall </w:t>
      </w:r>
      <w:r>
        <w:rPr>
          <w:rFonts w:hint="eastAsia"/>
        </w:rPr>
        <w:t xml:space="preserve">support </w:t>
      </w:r>
      <w:r>
        <w:t>the interactions with</w:t>
      </w:r>
      <w:r>
        <w:rPr>
          <w:rFonts w:ascii="SimSun" w:hAnsi="SimSun" w:hint="eastAsia"/>
        </w:rPr>
        <w:t xml:space="preserve"> </w:t>
      </w:r>
      <w:r>
        <w:rPr>
          <w:rFonts w:hint="eastAsia"/>
        </w:rPr>
        <w:t xml:space="preserve">3GPP network </w:t>
      </w:r>
      <w:r>
        <w:t>management system</w:t>
      </w:r>
      <w:r>
        <w:rPr>
          <w:rFonts w:ascii="SimSun" w:hAnsi="SimSun" w:hint="eastAsia"/>
        </w:rPr>
        <w:t xml:space="preserve"> </w:t>
      </w:r>
      <w:r>
        <w:rPr>
          <w:rFonts w:hint="eastAsia"/>
        </w:rPr>
        <w:t>to consume</w:t>
      </w:r>
      <w:r>
        <w:rPr>
          <w:rFonts w:ascii="SimSun" w:hAnsi="SimSun" w:hint="eastAsia"/>
        </w:rPr>
        <w:t xml:space="preserve"> </w:t>
      </w:r>
      <w:r>
        <w:rPr>
          <w:rFonts w:hint="eastAsia"/>
        </w:rPr>
        <w:t>network slice management service</w:t>
      </w:r>
      <w:r>
        <w:t xml:space="preserve"> provided by MNO. </w:t>
      </w:r>
    </w:p>
    <w:p w14:paraId="2511DBC4" w14:textId="77777777" w:rsidR="008116B4" w:rsidRDefault="00571706">
      <w:pPr>
        <w:rPr>
          <w:rFonts w:eastAsiaTheme="minorEastAsia"/>
          <w:lang w:eastAsia="zh-CN"/>
        </w:rPr>
      </w:pPr>
      <w:r>
        <w:t>[AR-6.2-</w:t>
      </w:r>
      <w:r>
        <w:rPr>
          <w:rFonts w:eastAsiaTheme="minorEastAsia" w:hint="eastAsia"/>
          <w:lang w:eastAsia="zh-CN"/>
        </w:rPr>
        <w:t>4</w:t>
      </w:r>
      <w:r>
        <w:t xml:space="preserve">] The APIs interactions between the vertical application server(s) and NSCE server(s) shall conform to CAPIF as specified in </w:t>
      </w:r>
      <w:bookmarkStart w:id="73" w:name="MCCQCTEMPBM_00000026"/>
      <w:r>
        <w:t>3GPP TS</w:t>
      </w:r>
      <w:bookmarkEnd w:id="73"/>
      <w:r>
        <w:t xml:space="preserve"> 23.222 [</w:t>
      </w:r>
      <w:r>
        <w:rPr>
          <w:rFonts w:eastAsiaTheme="minorEastAsia" w:hint="eastAsia"/>
          <w:lang w:eastAsia="zh-CN"/>
        </w:rPr>
        <w:t>3</w:t>
      </w:r>
      <w:r>
        <w:t>].</w:t>
      </w:r>
    </w:p>
    <w:p w14:paraId="3928ADAB" w14:textId="77777777" w:rsidR="008116B4" w:rsidRDefault="00571706" w:rsidP="00A90B95">
      <w:pPr>
        <w:pStyle w:val="Heading2"/>
        <w:rPr>
          <w:rFonts w:cs="Arial"/>
          <w:bCs/>
          <w:szCs w:val="32"/>
        </w:rPr>
      </w:pPr>
      <w:bookmarkStart w:id="74" w:name="_Toc125659649"/>
      <w:r>
        <w:rPr>
          <w:bCs/>
        </w:rPr>
        <w:t>6.</w:t>
      </w:r>
      <w:r>
        <w:rPr>
          <w:rFonts w:eastAsiaTheme="minorEastAsia" w:hint="eastAsia"/>
          <w:bCs/>
          <w:lang w:eastAsia="zh-CN"/>
        </w:rPr>
        <w:t>3</w:t>
      </w:r>
      <w:r>
        <w:rPr>
          <w:bCs/>
        </w:rPr>
        <w:tab/>
      </w:r>
      <w:r>
        <w:rPr>
          <w:rFonts w:eastAsiaTheme="minorEastAsia" w:hint="eastAsia"/>
          <w:bCs/>
          <w:lang w:eastAsia="zh-CN"/>
        </w:rPr>
        <w:t xml:space="preserve">Network slice </w:t>
      </w:r>
      <w:r>
        <w:rPr>
          <w:bCs/>
        </w:rPr>
        <w:t>Lifecycle management requirements</w:t>
      </w:r>
      <w:bookmarkEnd w:id="74"/>
    </w:p>
    <w:p w14:paraId="689B4D30" w14:textId="77777777" w:rsidR="008116B4" w:rsidRDefault="00571706">
      <w:r>
        <w:t>[AR</w:t>
      </w:r>
      <w:r>
        <w:rPr>
          <w:rFonts w:hint="eastAsia"/>
        </w:rPr>
        <w:t>-</w:t>
      </w:r>
      <w:r>
        <w:t>6.</w:t>
      </w:r>
      <w:r>
        <w:rPr>
          <w:rFonts w:eastAsiaTheme="minorEastAsia" w:hint="eastAsia"/>
          <w:lang w:eastAsia="zh-CN"/>
        </w:rPr>
        <w:t>3</w:t>
      </w:r>
      <w:r>
        <w:t xml:space="preserve">-1] The NSCE </w:t>
      </w:r>
      <w:r>
        <w:rPr>
          <w:rFonts w:eastAsiaTheme="minorEastAsia" w:hint="eastAsia"/>
          <w:lang w:eastAsia="zh-CN"/>
        </w:rPr>
        <w:t>server</w:t>
      </w:r>
      <w:r>
        <w:t xml:space="preserve"> shall </w:t>
      </w:r>
      <w:r>
        <w:rPr>
          <w:rFonts w:hint="eastAsia"/>
        </w:rPr>
        <w:t>enable</w:t>
      </w:r>
      <w:r>
        <w:t xml:space="preserve"> </w:t>
      </w:r>
      <w:r>
        <w:rPr>
          <w:bCs/>
        </w:rPr>
        <w:t>lifecycle</w:t>
      </w:r>
      <w:r>
        <w:t xml:space="preserve"> management capability exposure of network slice </w:t>
      </w:r>
      <w:r>
        <w:rPr>
          <w:rFonts w:hint="eastAsia"/>
        </w:rPr>
        <w:t>by</w:t>
      </w:r>
      <w:r>
        <w:t xml:space="preserve"> authorized VAL </w:t>
      </w:r>
      <w:r>
        <w:rPr>
          <w:rFonts w:hint="eastAsia"/>
        </w:rPr>
        <w:t>server.</w:t>
      </w:r>
    </w:p>
    <w:p w14:paraId="28ED2300" w14:textId="77777777" w:rsidR="008116B4" w:rsidRDefault="00571706">
      <w:pPr>
        <w:rPr>
          <w:rFonts w:eastAsiaTheme="minorEastAsia"/>
          <w:lang w:eastAsia="zh-CN"/>
        </w:rPr>
      </w:pPr>
      <w:r>
        <w:t>[AR</w:t>
      </w:r>
      <w:r>
        <w:rPr>
          <w:rFonts w:hint="eastAsia"/>
        </w:rPr>
        <w:t>-</w:t>
      </w:r>
      <w:r>
        <w:t>6.</w:t>
      </w:r>
      <w:r>
        <w:rPr>
          <w:rFonts w:eastAsiaTheme="minorEastAsia" w:hint="eastAsia"/>
          <w:lang w:eastAsia="zh-CN"/>
        </w:rPr>
        <w:t>3</w:t>
      </w:r>
      <w:r>
        <w:t xml:space="preserve">-2] The NSCE architecture shall </w:t>
      </w:r>
      <w:r>
        <w:rPr>
          <w:rFonts w:hint="eastAsia"/>
        </w:rPr>
        <w:t>enable</w:t>
      </w:r>
      <w:r>
        <w:t xml:space="preserve"> lifecycle management capability exposure of network slice communication service </w:t>
      </w:r>
      <w:r>
        <w:rPr>
          <w:rFonts w:hint="eastAsia"/>
        </w:rPr>
        <w:t>by</w:t>
      </w:r>
      <w:r>
        <w:t xml:space="preserve"> authorized VAL server.</w:t>
      </w:r>
    </w:p>
    <w:p w14:paraId="2C647471" w14:textId="77777777" w:rsidR="008116B4" w:rsidRDefault="00571706">
      <w:r>
        <w:t>[AR-6.3-</w:t>
      </w:r>
      <w:r>
        <w:rPr>
          <w:rFonts w:eastAsiaTheme="minorEastAsia" w:hint="eastAsia"/>
          <w:lang w:eastAsia="zh-CN"/>
        </w:rPr>
        <w:t>3</w:t>
      </w:r>
      <w:r>
        <w:t>] The NSCE server shall support the interactions with</w:t>
      </w:r>
      <w:r>
        <w:rPr>
          <w:rFonts w:ascii="SimSun" w:hAnsi="SimSun" w:cs="Arial"/>
        </w:rPr>
        <w:t xml:space="preserve"> </w:t>
      </w:r>
      <w:r>
        <w:t>3GPP network management system</w:t>
      </w:r>
      <w:r>
        <w:rPr>
          <w:rFonts w:ascii="SimSun" w:hAnsi="SimSun" w:cs="Arial"/>
        </w:rPr>
        <w:t xml:space="preserve"> </w:t>
      </w:r>
      <w:r>
        <w:t>to consume</w:t>
      </w:r>
      <w:r>
        <w:rPr>
          <w:rFonts w:ascii="SimSun" w:hAnsi="SimSun" w:cs="Arial"/>
        </w:rPr>
        <w:t xml:space="preserve"> </w:t>
      </w:r>
      <w:r>
        <w:t xml:space="preserve">network slice </w:t>
      </w:r>
      <w:r w:rsidR="00DC40B0">
        <w:rPr>
          <w:rFonts w:eastAsiaTheme="minorEastAsia" w:hint="eastAsia"/>
          <w:lang w:eastAsia="zh-CN"/>
        </w:rPr>
        <w:t xml:space="preserve">lifecycle </w:t>
      </w:r>
      <w:r>
        <w:t>management service provided by MNO.</w:t>
      </w:r>
    </w:p>
    <w:p w14:paraId="24D3EACB" w14:textId="77777777" w:rsidR="008116B4" w:rsidRDefault="00571706">
      <w:r>
        <w:t>[AR-6.3-</w:t>
      </w:r>
      <w:r>
        <w:rPr>
          <w:rFonts w:eastAsiaTheme="minorEastAsia" w:hint="eastAsia"/>
          <w:lang w:eastAsia="zh-CN"/>
        </w:rPr>
        <w:t>4</w:t>
      </w:r>
      <w:r>
        <w:t>] The NSCE server shall support the end-to-end network slice performance and analytics monitoring capability exposure to authorized VAL server.</w:t>
      </w:r>
      <w:r>
        <w:rPr>
          <w:rFonts w:cs="Arial"/>
        </w:rPr>
        <w:t xml:space="preserve"> </w:t>
      </w:r>
    </w:p>
    <w:p w14:paraId="70E33C1E" w14:textId="77777777" w:rsidR="008116B4" w:rsidRDefault="00571706">
      <w:r>
        <w:t>[AR-6.3-</w:t>
      </w:r>
      <w:r>
        <w:rPr>
          <w:rFonts w:eastAsiaTheme="minorEastAsia" w:hint="eastAsia"/>
          <w:lang w:eastAsia="zh-CN"/>
        </w:rPr>
        <w:t>5</w:t>
      </w:r>
      <w:r>
        <w:t>] The NSCE server shall support the network slice adaption capability exposure to authorized VAL server.</w:t>
      </w:r>
      <w:r>
        <w:rPr>
          <w:rFonts w:cs="Arial"/>
        </w:rPr>
        <w:t xml:space="preserve"> </w:t>
      </w:r>
    </w:p>
    <w:p w14:paraId="58864AF3" w14:textId="77777777" w:rsidR="008116B4" w:rsidRDefault="00571706">
      <w:r>
        <w:t>[AR-6.3-</w:t>
      </w:r>
      <w:r>
        <w:rPr>
          <w:rFonts w:eastAsiaTheme="minorEastAsia" w:hint="eastAsia"/>
          <w:lang w:eastAsia="zh-CN"/>
        </w:rPr>
        <w:t>6</w:t>
      </w:r>
      <w:r>
        <w:t>] The NSCE server shall support the network slice adaption capability exposure to authorized NSCE client.</w:t>
      </w:r>
      <w:r>
        <w:rPr>
          <w:rFonts w:cs="Arial"/>
        </w:rPr>
        <w:t xml:space="preserve"> </w:t>
      </w:r>
    </w:p>
    <w:p w14:paraId="32F63674" w14:textId="77777777" w:rsidR="008116B4" w:rsidRDefault="00571706">
      <w:r>
        <w:t>[AR-6.3-</w:t>
      </w:r>
      <w:r>
        <w:rPr>
          <w:rFonts w:eastAsiaTheme="minorEastAsia" w:hint="eastAsia"/>
          <w:lang w:eastAsia="zh-CN"/>
        </w:rPr>
        <w:t>7</w:t>
      </w:r>
      <w:r>
        <w:t>] The NSCE server shall support the network slice configuration capability exposure to authorized VAL server.</w:t>
      </w:r>
    </w:p>
    <w:p w14:paraId="2A93C261" w14:textId="77777777" w:rsidR="008116B4" w:rsidRDefault="00571706">
      <w:r>
        <w:t>[AR-6.3-</w:t>
      </w:r>
      <w:r>
        <w:rPr>
          <w:rFonts w:eastAsiaTheme="minorEastAsia" w:hint="eastAsia"/>
          <w:lang w:eastAsia="zh-CN"/>
        </w:rPr>
        <w:t>8</w:t>
      </w:r>
      <w:r>
        <w:t>] The NSCE server shall support the network slice translation capability to enable the t</w:t>
      </w:r>
      <w:r>
        <w:rPr>
          <w:rFonts w:eastAsiaTheme="minorEastAsia" w:hint="eastAsia"/>
          <w:lang w:eastAsia="zh-CN"/>
        </w:rPr>
        <w:t>r</w:t>
      </w:r>
      <w:r>
        <w:t>anslation of slice API invocated by VAL server.</w:t>
      </w:r>
    </w:p>
    <w:p w14:paraId="0194CC99" w14:textId="77777777" w:rsidR="00DC40B0" w:rsidRPr="00DC40B0" w:rsidRDefault="00FB0178" w:rsidP="00DC40B0">
      <w:pPr>
        <w:pStyle w:val="Heading2"/>
        <w:rPr>
          <w:bCs/>
        </w:rPr>
      </w:pPr>
      <w:bookmarkStart w:id="75" w:name="_Toc125659650"/>
      <w:r w:rsidRPr="00FB0178">
        <w:rPr>
          <w:bCs/>
        </w:rPr>
        <w:t>6.</w:t>
      </w:r>
      <w:r w:rsidR="005805A8">
        <w:rPr>
          <w:rFonts w:eastAsiaTheme="minorEastAsia" w:hint="eastAsia"/>
          <w:bCs/>
          <w:lang w:eastAsia="zh-CN"/>
        </w:rPr>
        <w:t>4</w:t>
      </w:r>
      <w:r w:rsidRPr="00FB0178">
        <w:rPr>
          <w:bCs/>
        </w:rPr>
        <w:tab/>
        <w:t>Multiple slices combined management requirement</w:t>
      </w:r>
      <w:bookmarkEnd w:id="75"/>
    </w:p>
    <w:p w14:paraId="4479B664" w14:textId="77777777" w:rsidR="00DC40B0" w:rsidRDefault="00DC40B0" w:rsidP="00DC40B0">
      <w:r>
        <w:t>[AR-6.</w:t>
      </w:r>
      <w:r w:rsidR="005805A8">
        <w:rPr>
          <w:rFonts w:eastAsiaTheme="minorEastAsia" w:hint="eastAsia"/>
          <w:lang w:eastAsia="zh-CN"/>
        </w:rPr>
        <w:t>4</w:t>
      </w:r>
      <w:r>
        <w:t>-1] The NSCE application enablement layer shall support the interactions with OAM or 5GC of 3GPP PLMN to provide multiple slices combined management service of that PLMN.</w:t>
      </w:r>
    </w:p>
    <w:p w14:paraId="0C56E5A3" w14:textId="77777777" w:rsidR="00DC40B0" w:rsidRDefault="00DC40B0" w:rsidP="00DC40B0">
      <w:pPr>
        <w:rPr>
          <w:rFonts w:ascii="Arial" w:hAnsi="Arial" w:cs="Arial"/>
          <w:sz w:val="24"/>
          <w:szCs w:val="24"/>
        </w:rPr>
      </w:pPr>
      <w:r>
        <w:t>[AR-6.</w:t>
      </w:r>
      <w:r w:rsidR="005805A8">
        <w:rPr>
          <w:rFonts w:eastAsiaTheme="minorEastAsia" w:hint="eastAsia"/>
          <w:lang w:eastAsia="zh-CN"/>
        </w:rPr>
        <w:t>4</w:t>
      </w:r>
      <w:r>
        <w:t xml:space="preserve">-2] The NSCE </w:t>
      </w:r>
      <w:r>
        <w:rPr>
          <w:rFonts w:hint="eastAsia"/>
        </w:rPr>
        <w:t>server</w:t>
      </w:r>
      <w:r>
        <w:t xml:space="preserve"> shall provide multiple slices combined performance monitoring service of the PLMN and its PNI-NPNs to authorized VAL server.</w:t>
      </w:r>
    </w:p>
    <w:p w14:paraId="7CB44BD8" w14:textId="77777777" w:rsidR="008116B4" w:rsidRPr="005805A8" w:rsidRDefault="00DC40B0">
      <w:pPr>
        <w:rPr>
          <w:rFonts w:eastAsiaTheme="minorEastAsia"/>
          <w:lang w:eastAsia="zh-CN"/>
        </w:rPr>
      </w:pPr>
      <w:r>
        <w:t>[AR-6.</w:t>
      </w:r>
      <w:r w:rsidR="005805A8">
        <w:rPr>
          <w:rFonts w:eastAsiaTheme="minorEastAsia" w:hint="eastAsia"/>
          <w:lang w:eastAsia="zh-CN"/>
        </w:rPr>
        <w:t>4</w:t>
      </w:r>
      <w:r>
        <w:t xml:space="preserve">-3] The NSCE </w:t>
      </w:r>
      <w:r>
        <w:rPr>
          <w:rFonts w:hint="eastAsia"/>
        </w:rPr>
        <w:t>server</w:t>
      </w:r>
      <w:r>
        <w:t xml:space="preserve"> shall provide multiple slices coordinated resource optimization service between the PLMN and its PNI-NPNs to authorized VAL server.</w:t>
      </w:r>
    </w:p>
    <w:p w14:paraId="2BCE8F10" w14:textId="77777777" w:rsidR="008116B4" w:rsidRDefault="00571706">
      <w:pPr>
        <w:pStyle w:val="Heading2"/>
      </w:pPr>
      <w:bookmarkStart w:id="76" w:name="_Toc125659651"/>
      <w:r>
        <w:rPr>
          <w:rFonts w:eastAsia="SimSun"/>
          <w:lang w:val="en-US" w:eastAsia="zh-CN"/>
        </w:rPr>
        <w:lastRenderedPageBreak/>
        <w:t>6</w:t>
      </w:r>
      <w:r>
        <w:rPr>
          <w:lang w:val="en-IN"/>
        </w:rPr>
        <w:t>.</w:t>
      </w:r>
      <w:r>
        <w:rPr>
          <w:rFonts w:eastAsia="SimSun" w:hint="eastAsia"/>
          <w:lang w:val="en-US" w:eastAsia="zh-CN"/>
        </w:rPr>
        <w:t>x</w:t>
      </w:r>
      <w:r>
        <w:rPr>
          <w:lang w:val="en-IN"/>
        </w:rPr>
        <w:tab/>
      </w:r>
      <w:r>
        <w:t>&lt;</w:t>
      </w:r>
      <w:r>
        <w:rPr>
          <w:lang w:val="en-IN"/>
        </w:rPr>
        <w:t>Architectural requirements</w:t>
      </w:r>
      <w:r>
        <w:t>&gt;</w:t>
      </w:r>
      <w:bookmarkEnd w:id="70"/>
      <w:bookmarkEnd w:id="71"/>
      <w:bookmarkEnd w:id="76"/>
    </w:p>
    <w:p w14:paraId="2E531A60" w14:textId="77777777" w:rsidR="008116B4" w:rsidRDefault="00571706">
      <w:pPr>
        <w:pStyle w:val="Guidance"/>
        <w:keepNext/>
      </w:pPr>
      <w:r>
        <w:t>Add a copy of this clause for each architectural requirement, adding a title and description.</w:t>
      </w:r>
    </w:p>
    <w:p w14:paraId="4527AC3E" w14:textId="77777777" w:rsidR="008116B4" w:rsidRDefault="008116B4">
      <w:pPr>
        <w:pStyle w:val="Guidance"/>
        <w:keepNext/>
      </w:pPr>
    </w:p>
    <w:p w14:paraId="1E07986C" w14:textId="77777777" w:rsidR="008116B4" w:rsidRDefault="00571706" w:rsidP="00A90B95">
      <w:pPr>
        <w:pStyle w:val="Heading1"/>
      </w:pPr>
      <w:bookmarkStart w:id="77" w:name="_Toc106116326"/>
      <w:bookmarkStart w:id="78" w:name="_Toc528"/>
      <w:bookmarkStart w:id="79" w:name="_Toc125659652"/>
      <w:r>
        <w:rPr>
          <w:rFonts w:eastAsia="SimSun"/>
          <w:lang w:val="en-US" w:eastAsia="zh-CN"/>
        </w:rPr>
        <w:t>7</w:t>
      </w:r>
      <w:r>
        <w:rPr>
          <w:rFonts w:eastAsia="SimSun"/>
          <w:lang w:val="en-US" w:eastAsia="zh-CN"/>
        </w:rPr>
        <w:tab/>
        <w:t>Application architecture</w:t>
      </w:r>
      <w:r>
        <w:rPr>
          <w:lang w:val="en-IN"/>
        </w:rPr>
        <w:t xml:space="preserve"> for NS</w:t>
      </w:r>
      <w:bookmarkEnd w:id="77"/>
      <w:r>
        <w:rPr>
          <w:lang w:val="en-IN"/>
        </w:rPr>
        <w:t>CALE</w:t>
      </w:r>
      <w:bookmarkEnd w:id="78"/>
      <w:bookmarkEnd w:id="79"/>
    </w:p>
    <w:p w14:paraId="246F2F2B" w14:textId="77777777" w:rsidR="00F80454" w:rsidRPr="005805A8" w:rsidRDefault="00F80454" w:rsidP="00F80454">
      <w:pPr>
        <w:pStyle w:val="Heading2"/>
        <w:rPr>
          <w:bCs/>
        </w:rPr>
      </w:pPr>
      <w:bookmarkStart w:id="80" w:name="_Toc122517248"/>
      <w:bookmarkStart w:id="81" w:name="_Toc51873775"/>
      <w:bookmarkStart w:id="82" w:name="_Toc125659653"/>
      <w:bookmarkEnd w:id="80"/>
      <w:r w:rsidRPr="005805A8">
        <w:rPr>
          <w:bCs/>
        </w:rPr>
        <w:t>7.1</w:t>
      </w:r>
      <w:bookmarkEnd w:id="81"/>
      <w:r w:rsidRPr="005805A8">
        <w:rPr>
          <w:bCs/>
        </w:rPr>
        <w:tab/>
        <w:t>General</w:t>
      </w:r>
      <w:bookmarkEnd w:id="82"/>
    </w:p>
    <w:p w14:paraId="5871467B" w14:textId="77777777" w:rsidR="00F80454" w:rsidRDefault="00F80454" w:rsidP="00F80454">
      <w:bookmarkStart w:id="83" w:name="_Toc51873776"/>
      <w:bookmarkEnd w:id="83"/>
      <w:r>
        <w:t>The architecture for the network slice capability enablement is based on the generic functional model specified in clause 6.2 of 3GPP TS 23.434 [2]. It is organized into functional entities to describe a functional architecture which addresses the support for network slice capability enablement aspects for vertical applications. Since the slicing is a feature which considers the Uu interfaces, only the on-network functional model is specified in this clause.</w:t>
      </w:r>
    </w:p>
    <w:p w14:paraId="0CA9CFED" w14:textId="77777777" w:rsidR="00F80454" w:rsidRPr="005805A8" w:rsidRDefault="00F80454" w:rsidP="00F80454">
      <w:pPr>
        <w:pStyle w:val="Heading2"/>
        <w:rPr>
          <w:bCs/>
        </w:rPr>
      </w:pPr>
      <w:bookmarkStart w:id="84" w:name="_Toc122517249"/>
      <w:bookmarkStart w:id="85" w:name="_Toc125659654"/>
      <w:bookmarkEnd w:id="84"/>
      <w:r w:rsidRPr="005805A8">
        <w:rPr>
          <w:bCs/>
        </w:rPr>
        <w:t>7.2</w:t>
      </w:r>
      <w:r w:rsidRPr="005805A8">
        <w:rPr>
          <w:bCs/>
        </w:rPr>
        <w:tab/>
        <w:t>Architecture description</w:t>
      </w:r>
      <w:bookmarkEnd w:id="85"/>
    </w:p>
    <w:p w14:paraId="699A7882" w14:textId="77777777" w:rsidR="00F80454" w:rsidRDefault="00F80454" w:rsidP="00F80454">
      <w:pPr>
        <w:rPr>
          <w:rFonts w:ascii="SimSun" w:hAnsi="SimSun"/>
        </w:rPr>
      </w:pPr>
      <w:bookmarkStart w:id="86" w:name="_Toc51873778"/>
      <w:bookmarkEnd w:id="86"/>
      <w:r>
        <w:t>Figure 7.2-</w:t>
      </w:r>
      <w:r>
        <w:rPr>
          <w:rFonts w:hint="eastAsia"/>
        </w:rPr>
        <w:t>1</w:t>
      </w:r>
      <w:r>
        <w:t xml:space="preserve"> depicts the network slice capability enablement architecture in the non-roaming case, using the reference point representation showing how various entities interact with each other.</w:t>
      </w:r>
    </w:p>
    <w:p w14:paraId="660E0304" w14:textId="77777777" w:rsidR="00F80454" w:rsidRDefault="00144F91" w:rsidP="00F80454">
      <w:pPr>
        <w:pStyle w:val="TH"/>
      </w:pPr>
      <w:r>
        <w:rPr>
          <w:noProof/>
          <w:lang w:val="en-US" w:eastAsia="zh-CN"/>
        </w:rPr>
        <w:drawing>
          <wp:inline distT="0" distB="0" distL="0" distR="0" wp14:anchorId="6DD11D7E" wp14:editId="0A6551A7">
            <wp:extent cx="5572125" cy="2245360"/>
            <wp:effectExtent l="0" t="0" r="0" b="0"/>
            <wp:docPr id="45" name="图片 45" descr="C:\Users\cmcc\AppData\Local\Temp\ksohtml3392\wps2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C:\Users\cmcc\AppData\Local\Temp\ksohtml3392\wps24.png"/>
                    <pic:cNvPicPr>
                      <a:picLocks noChangeAspect="1" noChangeArrowheads="1"/>
                    </pic:cNvPicPr>
                  </pic:nvPicPr>
                  <pic:blipFill>
                    <a:blip r:embed="rId12" cstate="print"/>
                    <a:srcRect/>
                    <a:stretch>
                      <a:fillRect/>
                    </a:stretch>
                  </pic:blipFill>
                  <pic:spPr bwMode="auto">
                    <a:xfrm>
                      <a:off x="0" y="0"/>
                      <a:ext cx="5572125" cy="2245360"/>
                    </a:xfrm>
                    <a:prstGeom prst="rect">
                      <a:avLst/>
                    </a:prstGeom>
                    <a:noFill/>
                    <a:ln w="9525">
                      <a:noFill/>
                      <a:miter lim="800000"/>
                      <a:headEnd/>
                      <a:tailEnd/>
                    </a:ln>
                  </pic:spPr>
                </pic:pic>
              </a:graphicData>
            </a:graphic>
          </wp:inline>
        </w:drawing>
      </w:r>
    </w:p>
    <w:p w14:paraId="4296B0F5" w14:textId="77777777" w:rsidR="00F80454" w:rsidRDefault="00F80454" w:rsidP="00F80454">
      <w:pPr>
        <w:pStyle w:val="TF"/>
      </w:pPr>
      <w:r>
        <w:t>Figure 7.2-</w:t>
      </w:r>
      <w:r>
        <w:rPr>
          <w:rFonts w:eastAsia="DengXian" w:hint="eastAsia"/>
        </w:rPr>
        <w:t>1</w:t>
      </w:r>
      <w:r>
        <w:rPr>
          <w:rFonts w:eastAsia="DengXian"/>
        </w:rPr>
        <w:t>:</w:t>
      </w:r>
      <w:r>
        <w:rPr>
          <w:rFonts w:ascii="SimSun" w:hAnsi="SimSun"/>
        </w:rPr>
        <w:t xml:space="preserve"> </w:t>
      </w:r>
      <w:r>
        <w:t>Architecture for network slice capability enablement</w:t>
      </w:r>
      <w:r>
        <w:rPr>
          <w:rFonts w:ascii="SimSun" w:hAnsi="SimSun"/>
        </w:rPr>
        <w:t xml:space="preserve"> </w:t>
      </w:r>
      <w:r>
        <w:t>–</w:t>
      </w:r>
      <w:r>
        <w:rPr>
          <w:rFonts w:ascii="SimSun" w:hAnsi="SimSun"/>
        </w:rPr>
        <w:t xml:space="preserve"> </w:t>
      </w:r>
      <w:r>
        <w:t>reference points</w:t>
      </w:r>
      <w:r>
        <w:rPr>
          <w:rFonts w:ascii="SimSun" w:hAnsi="SimSun"/>
        </w:rPr>
        <w:t xml:space="preserve"> </w:t>
      </w:r>
      <w:r>
        <w:t>representation</w:t>
      </w:r>
    </w:p>
    <w:p w14:paraId="2A0F6E30" w14:textId="77777777" w:rsidR="00F80454" w:rsidRDefault="00F80454" w:rsidP="00F80454">
      <w:pPr>
        <w:jc w:val="both"/>
      </w:pPr>
      <w:r>
        <w:t>The network slice capability enablement client communicates with the network slice capability enablement server over the NSCE-UU reference point. The network slice capability enablement client provides the support for network slice capability enablement functions to the VAL client(s) over NSCE-C reference point. The VAL server(s) communicates with the network slice capability enablement server over the NSCE-S reference point. It is assumed that the network slice capability enablement server is deployed at the 5G system domain. The network slice capability enablement server, acting as AF, may communicate with the 5G Core Network functions via NEF (N33) reference point (for interactions with PCF</w:t>
      </w:r>
      <w:r>
        <w:rPr>
          <w:rFonts w:hint="eastAsia"/>
        </w:rPr>
        <w:t xml:space="preserve">, </w:t>
      </w:r>
      <w:r>
        <w:t>NSACF, etc.). The network slice capability enablement server may interact with OAM system over NSCE-OAM reference point, as consumer in both NSaaS and NoP model defined</w:t>
      </w:r>
      <w:r>
        <w:rPr>
          <w:rFonts w:hint="eastAsia"/>
        </w:rPr>
        <w:t xml:space="preserve"> in the clause</w:t>
      </w:r>
      <w:r>
        <w:t xml:space="preserve"> </w:t>
      </w:r>
      <w:r>
        <w:rPr>
          <w:rFonts w:hint="eastAsia"/>
        </w:rPr>
        <w:t xml:space="preserve">4.1.6 and </w:t>
      </w:r>
      <w:r>
        <w:t xml:space="preserve">clause </w:t>
      </w:r>
      <w:r>
        <w:rPr>
          <w:rFonts w:hint="eastAsia"/>
        </w:rPr>
        <w:t xml:space="preserve">4.1.7 </w:t>
      </w:r>
      <w:r>
        <w:t xml:space="preserve">of 3GPP </w:t>
      </w:r>
      <w:r>
        <w:rPr>
          <w:rFonts w:hint="eastAsia"/>
        </w:rPr>
        <w:t>TS 28.530</w:t>
      </w:r>
      <w:r>
        <w:t xml:space="preserve"> </w:t>
      </w:r>
      <w:r>
        <w:rPr>
          <w:rFonts w:hint="eastAsia"/>
        </w:rPr>
        <w:t>[</w:t>
      </w:r>
      <w:r w:rsidR="002A067F">
        <w:rPr>
          <w:rFonts w:eastAsiaTheme="minorEastAsia" w:hint="eastAsia"/>
          <w:lang w:eastAsia="zh-CN"/>
        </w:rPr>
        <w:t>15</w:t>
      </w:r>
      <w:r>
        <w:rPr>
          <w:rFonts w:hint="eastAsia"/>
        </w:rPr>
        <w:t xml:space="preserve">] </w:t>
      </w:r>
      <w:r>
        <w:t>(for Network Slice Provisioning capabilities, Performance Assurance, Fault Supervision etc.).</w:t>
      </w:r>
    </w:p>
    <w:p w14:paraId="2D02F058" w14:textId="77777777" w:rsidR="00F80454" w:rsidRDefault="00F80454" w:rsidP="00F80454">
      <w:pPr>
        <w:pStyle w:val="NO"/>
      </w:pPr>
      <w:r>
        <w:t>NOTE:</w:t>
      </w:r>
      <w:r>
        <w:tab/>
        <w:t xml:space="preserve">OAM interfaces and/or network slice information </w:t>
      </w:r>
      <w:r>
        <w:rPr>
          <w:rFonts w:hint="eastAsia"/>
        </w:rPr>
        <w:t>can</w:t>
      </w:r>
      <w:r>
        <w:t xml:space="preserve"> be exposed to an authorized (trusted) third-party (NSCE) only after a contract has been signed between the MNO and this third-party. Whether and how CAPIF/EGMF can be used to expose management services (MnS) is up to SA5 decision.</w:t>
      </w:r>
    </w:p>
    <w:p w14:paraId="64CB2FB1" w14:textId="77777777" w:rsidR="00F80454" w:rsidRDefault="00F80454" w:rsidP="00F80454">
      <w:r>
        <w:t>Figure 7.2-2 illustrates the architecture for interconnection between NSCE servers.</w:t>
      </w:r>
    </w:p>
    <w:p w14:paraId="61F17D54" w14:textId="77777777" w:rsidR="00F80454" w:rsidRDefault="00F80454" w:rsidP="00F80454">
      <w:pPr>
        <w:pStyle w:val="TH"/>
        <w:rPr>
          <w:rStyle w:val="15"/>
          <w:b/>
          <w:sz w:val="14"/>
          <w:szCs w:val="14"/>
        </w:rPr>
      </w:pPr>
      <w:r>
        <w:lastRenderedPageBreak/>
        <w:t xml:space="preserve"> </w:t>
      </w:r>
      <w:r w:rsidR="00144F91">
        <w:rPr>
          <w:noProof/>
          <w:lang w:val="en-US" w:eastAsia="zh-CN"/>
        </w:rPr>
        <w:drawing>
          <wp:inline distT="0" distB="0" distL="0" distR="0" wp14:anchorId="6BFA3647" wp14:editId="79012DFC">
            <wp:extent cx="5314315" cy="1779270"/>
            <wp:effectExtent l="19050" t="0" r="635" b="0"/>
            <wp:docPr id="46" name="图片 46" descr="C:\Users\cmcc\AppData\Local\Temp\ksohtml3392\wps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C:\Users\cmcc\AppData\Local\Temp\ksohtml3392\wps25.jpg"/>
                    <pic:cNvPicPr>
                      <a:picLocks noChangeAspect="1" noChangeArrowheads="1"/>
                    </pic:cNvPicPr>
                  </pic:nvPicPr>
                  <pic:blipFill>
                    <a:blip r:embed="rId13" cstate="print"/>
                    <a:srcRect/>
                    <a:stretch>
                      <a:fillRect/>
                    </a:stretch>
                  </pic:blipFill>
                  <pic:spPr bwMode="auto">
                    <a:xfrm>
                      <a:off x="0" y="0"/>
                      <a:ext cx="5314315" cy="1779270"/>
                    </a:xfrm>
                    <a:prstGeom prst="rect">
                      <a:avLst/>
                    </a:prstGeom>
                    <a:noFill/>
                    <a:ln w="9525">
                      <a:noFill/>
                      <a:miter lim="800000"/>
                      <a:headEnd/>
                      <a:tailEnd/>
                    </a:ln>
                  </pic:spPr>
                </pic:pic>
              </a:graphicData>
            </a:graphic>
          </wp:inline>
        </w:drawing>
      </w:r>
    </w:p>
    <w:p w14:paraId="0861EC2A" w14:textId="77777777" w:rsidR="00F80454" w:rsidRDefault="00F80454" w:rsidP="00F80454">
      <w:pPr>
        <w:pStyle w:val="TF"/>
        <w:rPr>
          <w:sz w:val="24"/>
          <w:szCs w:val="24"/>
        </w:rPr>
      </w:pPr>
      <w:r>
        <w:t>Figure 7.2-</w:t>
      </w:r>
      <w:r>
        <w:rPr>
          <w:rFonts w:hint="eastAsia"/>
        </w:rPr>
        <w:t>2</w:t>
      </w:r>
      <w:r>
        <w:t>: Interconnection between NSCE servers</w:t>
      </w:r>
    </w:p>
    <w:p w14:paraId="2FADC945" w14:textId="77777777" w:rsidR="00F80454" w:rsidRDefault="00F80454" w:rsidP="00F80454">
      <w:r>
        <w:t>The NSCE server could</w:t>
      </w:r>
      <w:r>
        <w:rPr>
          <w:rFonts w:ascii="SimSun" w:hAnsi="SimSun"/>
        </w:rPr>
        <w:t xml:space="preserve"> </w:t>
      </w:r>
      <w:r>
        <w:t>interact with another NSCE server</w:t>
      </w:r>
      <w:r>
        <w:rPr>
          <w:rFonts w:ascii="SimSun" w:hAnsi="SimSun"/>
        </w:rPr>
        <w:t xml:space="preserve"> </w:t>
      </w:r>
      <w:r>
        <w:t>over NSCE-E reference point.</w:t>
      </w:r>
    </w:p>
    <w:p w14:paraId="390F36E1" w14:textId="77777777" w:rsidR="00F80454" w:rsidRPr="005805A8" w:rsidRDefault="00F80454" w:rsidP="00F80454">
      <w:pPr>
        <w:pStyle w:val="Heading2"/>
        <w:rPr>
          <w:bCs/>
        </w:rPr>
      </w:pPr>
      <w:bookmarkStart w:id="87" w:name="_Toc122517250"/>
      <w:bookmarkStart w:id="88" w:name="_Toc125659655"/>
      <w:bookmarkEnd w:id="87"/>
      <w:r w:rsidRPr="005805A8">
        <w:rPr>
          <w:bCs/>
        </w:rPr>
        <w:t>7.3</w:t>
      </w:r>
      <w:r w:rsidRPr="005805A8">
        <w:rPr>
          <w:bCs/>
        </w:rPr>
        <w:tab/>
        <w:t>Functional entities description</w:t>
      </w:r>
      <w:bookmarkEnd w:id="88"/>
    </w:p>
    <w:p w14:paraId="17B93546" w14:textId="77777777" w:rsidR="00F80454" w:rsidRPr="005805A8" w:rsidRDefault="00F80454" w:rsidP="00F80454">
      <w:pPr>
        <w:pStyle w:val="Heading3"/>
        <w:rPr>
          <w:bCs/>
        </w:rPr>
      </w:pPr>
      <w:bookmarkStart w:id="89" w:name="_Toc122517251"/>
      <w:bookmarkStart w:id="90" w:name="_Toc51873782"/>
      <w:bookmarkStart w:id="91" w:name="_Toc125659656"/>
      <w:bookmarkEnd w:id="89"/>
      <w:r w:rsidRPr="005805A8">
        <w:rPr>
          <w:bCs/>
        </w:rPr>
        <w:t>7.3</w:t>
      </w:r>
      <w:bookmarkEnd w:id="90"/>
      <w:r w:rsidRPr="005805A8">
        <w:rPr>
          <w:bCs/>
        </w:rPr>
        <w:t>.1</w:t>
      </w:r>
      <w:r w:rsidRPr="005805A8">
        <w:rPr>
          <w:bCs/>
        </w:rPr>
        <w:tab/>
        <w:t>General</w:t>
      </w:r>
      <w:bookmarkEnd w:id="91"/>
    </w:p>
    <w:p w14:paraId="373D889C" w14:textId="77777777" w:rsidR="00F80454" w:rsidRDefault="00F80454" w:rsidP="00F80454">
      <w:r>
        <w:t>The functional entities for network slice capability enablement SEAL service are described in the following subclauses.</w:t>
      </w:r>
    </w:p>
    <w:p w14:paraId="4EAE9BC4" w14:textId="77777777" w:rsidR="00F80454" w:rsidRPr="005805A8" w:rsidRDefault="00F80454" w:rsidP="00F80454">
      <w:pPr>
        <w:pStyle w:val="Heading3"/>
        <w:rPr>
          <w:bCs/>
        </w:rPr>
      </w:pPr>
      <w:bookmarkStart w:id="92" w:name="_Toc122517252"/>
      <w:bookmarkStart w:id="93" w:name="_Toc125659657"/>
      <w:bookmarkEnd w:id="92"/>
      <w:r w:rsidRPr="005805A8">
        <w:rPr>
          <w:bCs/>
        </w:rPr>
        <w:t>7.3.2</w:t>
      </w:r>
      <w:r w:rsidRPr="005805A8">
        <w:rPr>
          <w:bCs/>
        </w:rPr>
        <w:tab/>
        <w:t>Network slice capability enablement server</w:t>
      </w:r>
      <w:bookmarkEnd w:id="93"/>
    </w:p>
    <w:p w14:paraId="1B9A98E7" w14:textId="77777777" w:rsidR="00F80454" w:rsidRDefault="00F80454" w:rsidP="00F80454">
      <w:pPr>
        <w:jc w:val="both"/>
      </w:pPr>
      <w:r>
        <w:t>The network slice capability enablement server functional entity provides the application layer enablement of the network slicing aspects to support the VAL applications. The network slice capability enablement server acts as CAPIF's API exposing function as specified in 3GPP TS 23.222 [8].</w:t>
      </w:r>
    </w:p>
    <w:p w14:paraId="14E8A293" w14:textId="77777777" w:rsidR="00F80454" w:rsidRPr="00B061A2" w:rsidRDefault="00F80454" w:rsidP="00F80454">
      <w:pPr>
        <w:pStyle w:val="Heading3"/>
        <w:rPr>
          <w:bCs/>
        </w:rPr>
      </w:pPr>
      <w:bookmarkStart w:id="94" w:name="_Toc122517253"/>
      <w:bookmarkStart w:id="95" w:name="_Toc125659658"/>
      <w:bookmarkEnd w:id="94"/>
      <w:r w:rsidRPr="00B061A2">
        <w:rPr>
          <w:bCs/>
        </w:rPr>
        <w:t>7.3.3</w:t>
      </w:r>
      <w:r w:rsidRPr="00B061A2">
        <w:rPr>
          <w:bCs/>
        </w:rPr>
        <w:tab/>
        <w:t>Network slice capability enablement client</w:t>
      </w:r>
      <w:bookmarkEnd w:id="95"/>
    </w:p>
    <w:p w14:paraId="3BB18DE9" w14:textId="77777777" w:rsidR="00F80454" w:rsidRDefault="00F80454" w:rsidP="00F80454">
      <w:pPr>
        <w:jc w:val="both"/>
      </w:pPr>
      <w:r>
        <w:t>The network slice capability enablement client functional entity acts as the application client for the slice enablement. The network slice capability enablement client interacts with the network slice capability enablement server to trigger network slice related operations</w:t>
      </w:r>
      <w:r>
        <w:rPr>
          <w:rFonts w:hint="eastAsia"/>
        </w:rPr>
        <w:t xml:space="preserve"> such as</w:t>
      </w:r>
      <w:r>
        <w:t xml:space="preserve"> adaptation due to an application requirement change. This trigger may be due to an application QoS requirement change, a service operation change. The NSCE client may receive a network slice / DNN re-mapping notification from the NSCE server. The NSCE client may optionally notify the VAL client on the network slice / DNN re-mapping. </w:t>
      </w:r>
    </w:p>
    <w:p w14:paraId="259DF970" w14:textId="77777777" w:rsidR="00F80454" w:rsidRPr="005805A8" w:rsidRDefault="00F80454" w:rsidP="00F80454">
      <w:pPr>
        <w:pStyle w:val="Heading2"/>
        <w:rPr>
          <w:bCs/>
        </w:rPr>
      </w:pPr>
      <w:bookmarkStart w:id="96" w:name="_Toc122517254"/>
      <w:bookmarkStart w:id="97" w:name="_Toc125659659"/>
      <w:bookmarkEnd w:id="96"/>
      <w:r w:rsidRPr="005805A8">
        <w:rPr>
          <w:bCs/>
        </w:rPr>
        <w:t>7.4</w:t>
      </w:r>
      <w:r w:rsidRPr="005805A8">
        <w:rPr>
          <w:bCs/>
        </w:rPr>
        <w:tab/>
        <w:t>Reference points description</w:t>
      </w:r>
      <w:bookmarkEnd w:id="97"/>
    </w:p>
    <w:p w14:paraId="387716B4" w14:textId="77777777" w:rsidR="00F80454" w:rsidRPr="005805A8" w:rsidRDefault="00F80454" w:rsidP="00F80454">
      <w:pPr>
        <w:pStyle w:val="Heading3"/>
        <w:rPr>
          <w:bCs/>
        </w:rPr>
      </w:pPr>
      <w:bookmarkStart w:id="98" w:name="_Toc59224877"/>
      <w:bookmarkStart w:id="99" w:name="_Toc122517255"/>
      <w:bookmarkStart w:id="100" w:name="_Toc125659660"/>
      <w:bookmarkEnd w:id="98"/>
      <w:r w:rsidRPr="005805A8">
        <w:rPr>
          <w:bCs/>
        </w:rPr>
        <w:t>7.4</w:t>
      </w:r>
      <w:bookmarkEnd w:id="99"/>
      <w:r w:rsidRPr="005805A8">
        <w:rPr>
          <w:bCs/>
        </w:rPr>
        <w:t>.1</w:t>
      </w:r>
      <w:r w:rsidRPr="005805A8">
        <w:rPr>
          <w:bCs/>
        </w:rPr>
        <w:tab/>
        <w:t>General</w:t>
      </w:r>
      <w:bookmarkEnd w:id="100"/>
    </w:p>
    <w:p w14:paraId="4BAEC923" w14:textId="77777777" w:rsidR="00F80454" w:rsidRDefault="00F80454" w:rsidP="00F80454">
      <w:r>
        <w:t>The reference points for the functional model for network slice capability enablement are described in the following subclauses.</w:t>
      </w:r>
    </w:p>
    <w:p w14:paraId="0B672413" w14:textId="77777777" w:rsidR="00F80454" w:rsidRPr="005805A8" w:rsidRDefault="00F80454" w:rsidP="00F80454">
      <w:pPr>
        <w:pStyle w:val="Heading3"/>
        <w:rPr>
          <w:bCs/>
        </w:rPr>
      </w:pPr>
      <w:bookmarkStart w:id="101" w:name="_Toc59224878"/>
      <w:bookmarkStart w:id="102" w:name="_Toc122517256"/>
      <w:bookmarkStart w:id="103" w:name="_Toc125659661"/>
      <w:bookmarkEnd w:id="101"/>
      <w:r w:rsidRPr="005805A8">
        <w:rPr>
          <w:bCs/>
        </w:rPr>
        <w:t>7.4</w:t>
      </w:r>
      <w:bookmarkEnd w:id="102"/>
      <w:r w:rsidRPr="005805A8">
        <w:rPr>
          <w:bCs/>
        </w:rPr>
        <w:t>.2</w:t>
      </w:r>
      <w:r w:rsidRPr="005805A8">
        <w:rPr>
          <w:bCs/>
        </w:rPr>
        <w:tab/>
        <w:t>NSCE-UU</w:t>
      </w:r>
      <w:bookmarkEnd w:id="103"/>
    </w:p>
    <w:p w14:paraId="0EDFB702" w14:textId="77777777" w:rsidR="00F80454" w:rsidRDefault="00F80454" w:rsidP="00F80454">
      <w:r>
        <w:t>The interactions related to network slice capability enablement functions between the network slice capability enablement server and the network slice capability enablement client are supported by NSCE-UU reference point. This reference point utilizes Uu reference point as described in 3GPP TS 23.501 [</w:t>
      </w:r>
      <w:r w:rsidR="002A067F">
        <w:rPr>
          <w:rFonts w:eastAsiaTheme="minorEastAsia" w:hint="eastAsia"/>
          <w:lang w:eastAsia="zh-CN"/>
        </w:rPr>
        <w:t>16</w:t>
      </w:r>
      <w:r>
        <w:t>].</w:t>
      </w:r>
    </w:p>
    <w:p w14:paraId="377C93DB" w14:textId="77777777" w:rsidR="00F80454" w:rsidRPr="005805A8" w:rsidRDefault="00F80454" w:rsidP="00F80454">
      <w:pPr>
        <w:pStyle w:val="Heading3"/>
        <w:rPr>
          <w:bCs/>
        </w:rPr>
      </w:pPr>
      <w:bookmarkStart w:id="104" w:name="_Toc59224880"/>
      <w:bookmarkStart w:id="105" w:name="_Toc122517257"/>
      <w:bookmarkStart w:id="106" w:name="_Toc125659662"/>
      <w:bookmarkEnd w:id="104"/>
      <w:r w:rsidRPr="005805A8">
        <w:rPr>
          <w:bCs/>
        </w:rPr>
        <w:t>7.4</w:t>
      </w:r>
      <w:bookmarkEnd w:id="105"/>
      <w:r w:rsidRPr="005805A8">
        <w:rPr>
          <w:bCs/>
        </w:rPr>
        <w:t>.3</w:t>
      </w:r>
      <w:r w:rsidRPr="005805A8">
        <w:rPr>
          <w:bCs/>
        </w:rPr>
        <w:tab/>
        <w:t>NSCE-C</w:t>
      </w:r>
      <w:bookmarkEnd w:id="106"/>
    </w:p>
    <w:p w14:paraId="41410104" w14:textId="77777777" w:rsidR="00F80454" w:rsidRDefault="00F80454" w:rsidP="00F80454">
      <w:r>
        <w:t>The interactions related to network slice capability enablement functions between the VAL client(s) and the network slice capability enablement client within a VAL UE are supported by the NSCE-C reference point. The NSCE client may receive application requirement change</w:t>
      </w:r>
      <w:r>
        <w:rPr>
          <w:rFonts w:hint="eastAsia"/>
        </w:rPr>
        <w:t xml:space="preserve">, </w:t>
      </w:r>
      <w:r>
        <w:t xml:space="preserve">application client information (such as its KQI) over NSCE-C. Further, the </w:t>
      </w:r>
      <w:r>
        <w:lastRenderedPageBreak/>
        <w:t>NSCE client may provide a notification on the network slice adaptation upon successful adaptation of the slice to application mapping.</w:t>
      </w:r>
    </w:p>
    <w:p w14:paraId="75D0C2BA" w14:textId="77777777" w:rsidR="00F80454" w:rsidRPr="005805A8" w:rsidRDefault="00F80454" w:rsidP="00F80454">
      <w:pPr>
        <w:pStyle w:val="Heading3"/>
        <w:rPr>
          <w:bCs/>
        </w:rPr>
      </w:pPr>
      <w:bookmarkStart w:id="107" w:name="_Toc59224881"/>
      <w:bookmarkStart w:id="108" w:name="_Toc122517258"/>
      <w:bookmarkStart w:id="109" w:name="_Toc125659663"/>
      <w:bookmarkEnd w:id="107"/>
      <w:r w:rsidRPr="005805A8">
        <w:rPr>
          <w:bCs/>
        </w:rPr>
        <w:t>7.4</w:t>
      </w:r>
      <w:bookmarkEnd w:id="108"/>
      <w:r w:rsidRPr="005805A8">
        <w:rPr>
          <w:bCs/>
        </w:rPr>
        <w:t>.4</w:t>
      </w:r>
      <w:r w:rsidRPr="005805A8">
        <w:rPr>
          <w:bCs/>
        </w:rPr>
        <w:tab/>
        <w:t>NSCE-S</w:t>
      </w:r>
      <w:bookmarkEnd w:id="109"/>
    </w:p>
    <w:p w14:paraId="64CB5653" w14:textId="77777777" w:rsidR="00F80454" w:rsidRDefault="00F80454" w:rsidP="00F80454">
      <w:r>
        <w:t>The interactions related to network slice capability enablement functions between the VAL server(s) and the network slice capability enablement server are supported by the NSCE-S reference point. This reference point is an instance of CAPIF-2 reference point as specified in 3GPP TS 23.222 [3].</w:t>
      </w:r>
    </w:p>
    <w:p w14:paraId="67BB98A0" w14:textId="77777777" w:rsidR="00F80454" w:rsidRPr="005805A8" w:rsidRDefault="00F80454" w:rsidP="00F80454">
      <w:pPr>
        <w:pStyle w:val="Heading3"/>
        <w:rPr>
          <w:bCs/>
        </w:rPr>
      </w:pPr>
      <w:bookmarkStart w:id="110" w:name="_Toc122517259"/>
      <w:bookmarkStart w:id="111" w:name="_Toc125659664"/>
      <w:bookmarkEnd w:id="110"/>
      <w:r w:rsidRPr="005805A8">
        <w:rPr>
          <w:bCs/>
        </w:rPr>
        <w:t>7.4.5</w:t>
      </w:r>
      <w:r w:rsidRPr="005805A8">
        <w:rPr>
          <w:bCs/>
        </w:rPr>
        <w:tab/>
        <w:t>N33</w:t>
      </w:r>
      <w:bookmarkEnd w:id="111"/>
    </w:p>
    <w:p w14:paraId="22DB103D" w14:textId="77777777" w:rsidR="00F80454" w:rsidRDefault="00F80454" w:rsidP="00F80454">
      <w:r>
        <w:t>The reference point N33 supports the interactions between the network slice capability enablement server and the NEF and is specified in 3GPP TS 23.501 [b]. N33 is used for the network-based mechanism for slice re-mapping, where NSCE server acting as AF influences the URSP rules for the application traffic per UE by providing a guidance on the route selection parameters (including the S-NSSAI and DNN mapping), as specified in 3GPP TS 23.502 [</w:t>
      </w:r>
      <w:r w:rsidR="002A067F">
        <w:rPr>
          <w:rFonts w:eastAsiaTheme="minorEastAsia" w:hint="eastAsia"/>
          <w:lang w:eastAsia="zh-CN"/>
        </w:rPr>
        <w:t>12</w:t>
      </w:r>
      <w:r>
        <w:t>] clause 4.15.6.10, 3GPP TS 23.503 [</w:t>
      </w:r>
      <w:r w:rsidR="002A067F">
        <w:rPr>
          <w:rFonts w:eastAsiaTheme="minorEastAsia" w:hint="eastAsia"/>
          <w:lang w:eastAsia="zh-CN"/>
        </w:rPr>
        <w:t>17</w:t>
      </w:r>
      <w:r>
        <w:t>] clause 6.6.2.2, 3GPP TS 23.548 [</w:t>
      </w:r>
      <w:r w:rsidR="002A067F">
        <w:rPr>
          <w:rFonts w:eastAsiaTheme="minorEastAsia" w:hint="eastAsia"/>
          <w:lang w:eastAsia="zh-CN"/>
        </w:rPr>
        <w:t>18</w:t>
      </w:r>
      <w:r>
        <w:t>] clause 6.2.4.</w:t>
      </w:r>
    </w:p>
    <w:p w14:paraId="490AAD08" w14:textId="77777777" w:rsidR="00F80454" w:rsidRPr="005805A8" w:rsidRDefault="00F80454" w:rsidP="00F80454">
      <w:pPr>
        <w:pStyle w:val="Heading3"/>
        <w:rPr>
          <w:bCs/>
        </w:rPr>
      </w:pPr>
      <w:bookmarkStart w:id="112" w:name="_Toc107917591"/>
      <w:bookmarkStart w:id="113" w:name="_Toc101258730"/>
      <w:bookmarkStart w:id="114" w:name="_Toc113273662"/>
      <w:bookmarkStart w:id="115" w:name="_Toc122517260"/>
      <w:bookmarkStart w:id="116" w:name="_Toc107916477"/>
      <w:bookmarkStart w:id="117" w:name="_Toc107917029"/>
      <w:bookmarkStart w:id="118" w:name="_Toc125659665"/>
      <w:bookmarkEnd w:id="112"/>
      <w:bookmarkEnd w:id="113"/>
      <w:bookmarkEnd w:id="114"/>
      <w:bookmarkEnd w:id="115"/>
      <w:bookmarkEnd w:id="116"/>
      <w:r w:rsidRPr="005805A8">
        <w:rPr>
          <w:bCs/>
        </w:rPr>
        <w:t>7.4</w:t>
      </w:r>
      <w:bookmarkEnd w:id="117"/>
      <w:r w:rsidRPr="005805A8">
        <w:rPr>
          <w:bCs/>
        </w:rPr>
        <w:t>.6</w:t>
      </w:r>
      <w:r w:rsidRPr="005805A8">
        <w:rPr>
          <w:bCs/>
        </w:rPr>
        <w:tab/>
        <w:t>NSCE-E</w:t>
      </w:r>
      <w:bookmarkEnd w:id="118"/>
    </w:p>
    <w:p w14:paraId="399CE093" w14:textId="77777777" w:rsidR="00F80454" w:rsidRDefault="00F80454" w:rsidP="00F80454">
      <w:pPr>
        <w:rPr>
          <w:rFonts w:ascii="SimSun" w:hAnsi="SimSun"/>
        </w:rPr>
      </w:pPr>
      <w:r>
        <w:t xml:space="preserve">The interactions between the NSCE servers are generically referred to as NSCE-E reference point. </w:t>
      </w:r>
      <w:r>
        <w:rPr>
          <w:rFonts w:hint="eastAsia"/>
        </w:rPr>
        <w:t>T</w:t>
      </w:r>
      <w:r>
        <w:t>his reference point supports information collection from other NSCE servers.</w:t>
      </w:r>
    </w:p>
    <w:p w14:paraId="52604AFB" w14:textId="77777777" w:rsidR="00F80454" w:rsidRPr="005805A8" w:rsidRDefault="00F80454" w:rsidP="00F80454">
      <w:pPr>
        <w:pStyle w:val="Heading3"/>
        <w:rPr>
          <w:bCs/>
        </w:rPr>
      </w:pPr>
      <w:bookmarkStart w:id="119" w:name="_Toc122517261"/>
      <w:bookmarkStart w:id="120" w:name="_Toc125659666"/>
      <w:bookmarkEnd w:id="119"/>
      <w:r w:rsidRPr="005805A8">
        <w:rPr>
          <w:bCs/>
        </w:rPr>
        <w:t>7.4.7</w:t>
      </w:r>
      <w:r w:rsidRPr="005805A8">
        <w:rPr>
          <w:rFonts w:hint="eastAsia"/>
          <w:bCs/>
        </w:rPr>
        <w:tab/>
        <w:t>NSCE-OAM</w:t>
      </w:r>
      <w:bookmarkEnd w:id="120"/>
    </w:p>
    <w:p w14:paraId="53296862" w14:textId="77777777" w:rsidR="00F80454" w:rsidRDefault="00F80454" w:rsidP="00F80454">
      <w:r>
        <w:rPr>
          <w:rFonts w:hint="eastAsia"/>
        </w:rPr>
        <w:t>The interface between the NSCE server and the OAM system are generically referred to as NSCE-OAM reference point. T</w:t>
      </w:r>
      <w:r>
        <w:t xml:space="preserve">his reference point supports </w:t>
      </w:r>
      <w:r>
        <w:rPr>
          <w:rFonts w:hint="eastAsia"/>
        </w:rPr>
        <w:t xml:space="preserve">provioning of </w:t>
      </w:r>
      <w:r>
        <w:t>management service as defined in clause 6.1, 3GPP TS 28.531 [8].</w:t>
      </w:r>
    </w:p>
    <w:p w14:paraId="76965256" w14:textId="77777777" w:rsidR="00F80454" w:rsidRDefault="00F80454" w:rsidP="00F80454">
      <w:pPr>
        <w:pStyle w:val="EditorsNote"/>
      </w:pPr>
      <w:r>
        <w:t xml:space="preserve">Editor's note: </w:t>
      </w:r>
      <w:r>
        <w:rPr>
          <w:rFonts w:hint="eastAsia"/>
        </w:rPr>
        <w:t>H</w:t>
      </w:r>
      <w:r>
        <w:t>ow NSCE-OAM reference point can be realized by consuming the services exposed by EGMF/CAPIF is currently studied by SA5.</w:t>
      </w:r>
    </w:p>
    <w:p w14:paraId="7FE1AC2B" w14:textId="77777777" w:rsidR="008116B4" w:rsidRDefault="00571706" w:rsidP="00A90B95">
      <w:pPr>
        <w:pStyle w:val="Heading1"/>
        <w:rPr>
          <w:lang w:val="en-IN"/>
        </w:rPr>
      </w:pPr>
      <w:bookmarkStart w:id="121" w:name="_Toc25612806"/>
      <w:bookmarkStart w:id="122" w:name="_Toc25613509"/>
      <w:bookmarkStart w:id="123" w:name="_Toc27161514"/>
      <w:bookmarkStart w:id="124" w:name="_Toc19026903"/>
      <w:bookmarkStart w:id="125" w:name="_Toc19036504"/>
      <w:bookmarkStart w:id="126" w:name="_Toc106116327"/>
      <w:bookmarkStart w:id="127" w:name="_Toc19037502"/>
      <w:bookmarkStart w:id="128" w:name="_Toc25613773"/>
      <w:bookmarkStart w:id="129" w:name="_Toc29234024"/>
      <w:bookmarkStart w:id="130" w:name="_Toc19034314"/>
      <w:bookmarkStart w:id="131" w:name="_Toc6527"/>
      <w:bookmarkStart w:id="132" w:name="_Toc125659667"/>
      <w:bookmarkStart w:id="133" w:name="_Toc25613615"/>
      <w:bookmarkStart w:id="134" w:name="_Toc25613351"/>
      <w:bookmarkStart w:id="135" w:name="_Toc14352770"/>
      <w:bookmarkStart w:id="136" w:name="_Toc25612648"/>
      <w:bookmarkStart w:id="137" w:name="_Toc19036391"/>
      <w:bookmarkStart w:id="138" w:name="_Toc19026799"/>
      <w:bookmarkStart w:id="139" w:name="_Toc19034201"/>
      <w:bookmarkStart w:id="140" w:name="_Toc19037389"/>
      <w:r>
        <w:rPr>
          <w:rFonts w:eastAsia="SimSun"/>
          <w:lang w:val="en-US" w:eastAsia="zh-CN"/>
        </w:rPr>
        <w:t>8</w:t>
      </w:r>
      <w:r>
        <w:rPr>
          <w:lang w:val="en-IN"/>
        </w:rPr>
        <w:tab/>
        <w:t>Identities and commonly used values</w:t>
      </w:r>
      <w:bookmarkEnd w:id="121"/>
      <w:bookmarkEnd w:id="122"/>
      <w:bookmarkEnd w:id="123"/>
      <w:bookmarkEnd w:id="124"/>
      <w:bookmarkEnd w:id="125"/>
      <w:bookmarkEnd w:id="126"/>
      <w:bookmarkEnd w:id="127"/>
      <w:bookmarkEnd w:id="128"/>
      <w:bookmarkEnd w:id="129"/>
      <w:bookmarkEnd w:id="130"/>
      <w:bookmarkEnd w:id="131"/>
      <w:bookmarkEnd w:id="132"/>
    </w:p>
    <w:p w14:paraId="0F96E270" w14:textId="77777777" w:rsidR="008116B4" w:rsidRDefault="00571706" w:rsidP="00A90B95">
      <w:pPr>
        <w:pStyle w:val="Heading2"/>
      </w:pPr>
      <w:bookmarkStart w:id="141" w:name="_Toc101258815"/>
      <w:bookmarkStart w:id="142" w:name="_Toc104796539"/>
      <w:bookmarkStart w:id="143" w:name="_Toc125659668"/>
      <w:bookmarkStart w:id="144" w:name="_Toc19037503"/>
      <w:bookmarkStart w:id="145" w:name="_Toc25612807"/>
      <w:bookmarkStart w:id="146" w:name="_Toc19036505"/>
      <w:bookmarkStart w:id="147" w:name="_Toc25613510"/>
      <w:bookmarkStart w:id="148" w:name="_Toc19026904"/>
      <w:bookmarkStart w:id="149" w:name="_Toc25613774"/>
      <w:bookmarkStart w:id="150" w:name="_Toc19034315"/>
      <w:r>
        <w:t>8.1</w:t>
      </w:r>
      <w:r>
        <w:tab/>
        <w:t>General</w:t>
      </w:r>
      <w:bookmarkEnd w:id="141"/>
      <w:bookmarkEnd w:id="142"/>
      <w:bookmarkEnd w:id="143"/>
    </w:p>
    <w:p w14:paraId="2A799D0F" w14:textId="77777777" w:rsidR="008116B4" w:rsidRDefault="00571706">
      <w:r>
        <w:t>The common identities for SEAL refer to TS 23.434[</w:t>
      </w:r>
      <w:r>
        <w:rPr>
          <w:rFonts w:eastAsiaTheme="minorEastAsia" w:hint="eastAsia"/>
          <w:lang w:eastAsia="zh-CN"/>
        </w:rPr>
        <w:t>2</w:t>
      </w:r>
      <w:r>
        <w:t xml:space="preserve">]. The following clauses list the additional identities and commonly used values </w:t>
      </w:r>
      <w:r>
        <w:rPr>
          <w:rFonts w:hint="eastAsia"/>
          <w:lang w:eastAsia="zh-CN"/>
        </w:rPr>
        <w:t>for</w:t>
      </w:r>
      <w:r>
        <w:rPr>
          <w:lang w:eastAsia="zh-CN"/>
        </w:rPr>
        <w:t xml:space="preserve"> Network Slice C</w:t>
      </w:r>
      <w:r>
        <w:rPr>
          <w:rFonts w:hint="eastAsia"/>
          <w:lang w:val="en-US" w:eastAsia="zh-CN"/>
        </w:rPr>
        <w:t>a</w:t>
      </w:r>
      <w:r>
        <w:rPr>
          <w:lang w:eastAsia="zh-CN"/>
        </w:rPr>
        <w:t>pability Enablement</w:t>
      </w:r>
      <w:r>
        <w:t xml:space="preserve">. </w:t>
      </w:r>
    </w:p>
    <w:p w14:paraId="168B0F09" w14:textId="77777777" w:rsidR="008116B4" w:rsidRDefault="00571706" w:rsidP="00A90B95">
      <w:pPr>
        <w:pStyle w:val="Heading2"/>
      </w:pPr>
      <w:bookmarkStart w:id="151" w:name="_Toc104796541"/>
      <w:bookmarkStart w:id="152" w:name="_Toc101258817"/>
      <w:bookmarkStart w:id="153" w:name="_Toc125659669"/>
      <w:r>
        <w:t>8.2</w:t>
      </w:r>
      <w:r>
        <w:tab/>
        <w:t>NSCE server ID</w:t>
      </w:r>
      <w:bookmarkEnd w:id="151"/>
      <w:bookmarkEnd w:id="152"/>
      <w:bookmarkEnd w:id="153"/>
    </w:p>
    <w:p w14:paraId="6FCC83CA" w14:textId="77777777" w:rsidR="008116B4" w:rsidRDefault="00571706">
      <w:r>
        <w:t xml:space="preserve">The </w:t>
      </w:r>
      <w:r>
        <w:rPr>
          <w:rFonts w:hint="eastAsia"/>
        </w:rPr>
        <w:t>NSCE server</w:t>
      </w:r>
      <w:r>
        <w:t xml:space="preserve"> ID uniquely identifies the </w:t>
      </w:r>
      <w:r>
        <w:rPr>
          <w:rFonts w:hint="eastAsia"/>
        </w:rPr>
        <w:t>Network Slice Capability enablement server</w:t>
      </w:r>
      <w:r>
        <w:t>.</w:t>
      </w:r>
    </w:p>
    <w:p w14:paraId="13E8CD14" w14:textId="77777777" w:rsidR="008116B4" w:rsidRDefault="00571706" w:rsidP="00A90B95">
      <w:pPr>
        <w:pStyle w:val="Heading2"/>
      </w:pPr>
      <w:bookmarkStart w:id="154" w:name="_Toc104796542"/>
      <w:bookmarkStart w:id="155" w:name="_Toc101258818"/>
      <w:bookmarkStart w:id="156" w:name="_Toc125659670"/>
      <w:r>
        <w:t>8.3</w:t>
      </w:r>
      <w:r>
        <w:tab/>
        <w:t>NSCE client ID</w:t>
      </w:r>
      <w:bookmarkEnd w:id="154"/>
      <w:bookmarkEnd w:id="155"/>
      <w:bookmarkEnd w:id="156"/>
    </w:p>
    <w:p w14:paraId="651032EF" w14:textId="77777777" w:rsidR="008116B4" w:rsidRDefault="00571706">
      <w:r>
        <w:t xml:space="preserve">The </w:t>
      </w:r>
      <w:r>
        <w:rPr>
          <w:rFonts w:hint="eastAsia"/>
        </w:rPr>
        <w:t>Network Slice Capability enablement client</w:t>
      </w:r>
      <w:r>
        <w:t xml:space="preserve"> ID identifies a particular </w:t>
      </w:r>
      <w:r>
        <w:rPr>
          <w:rFonts w:hint="eastAsia"/>
        </w:rPr>
        <w:t>NSCE client</w:t>
      </w:r>
      <w:r>
        <w:t>.</w:t>
      </w:r>
    </w:p>
    <w:p w14:paraId="397EDD48" w14:textId="77777777" w:rsidR="00650F9B" w:rsidRPr="005805A8" w:rsidRDefault="00650F9B" w:rsidP="00650F9B">
      <w:pPr>
        <w:pStyle w:val="Heading2"/>
        <w:rPr>
          <w:bCs/>
        </w:rPr>
      </w:pPr>
      <w:bookmarkStart w:id="157" w:name="_Toc125659671"/>
      <w:bookmarkStart w:id="158" w:name="_Toc101258821"/>
      <w:bookmarkStart w:id="159" w:name="_Toc104796545"/>
      <w:r w:rsidRPr="005805A8">
        <w:rPr>
          <w:bCs/>
        </w:rPr>
        <w:t>8.4</w:t>
      </w:r>
      <w:r w:rsidRPr="005805A8">
        <w:rPr>
          <w:bCs/>
        </w:rPr>
        <w:tab/>
      </w:r>
      <w:r w:rsidRPr="005805A8">
        <w:rPr>
          <w:rFonts w:eastAsia="SimSun" w:hint="eastAsia"/>
          <w:bCs/>
        </w:rPr>
        <w:t xml:space="preserve">Network </w:t>
      </w:r>
      <w:r w:rsidRPr="005805A8">
        <w:rPr>
          <w:bCs/>
        </w:rPr>
        <w:t xml:space="preserve">Slice </w:t>
      </w:r>
      <w:r w:rsidRPr="005805A8">
        <w:rPr>
          <w:rFonts w:eastAsia="SimSun" w:hint="eastAsia"/>
          <w:bCs/>
        </w:rPr>
        <w:t xml:space="preserve">related </w:t>
      </w:r>
      <w:r w:rsidRPr="005805A8">
        <w:rPr>
          <w:bCs/>
        </w:rPr>
        <w:t>Identifier</w:t>
      </w:r>
      <w:bookmarkEnd w:id="157"/>
    </w:p>
    <w:p w14:paraId="52FBE08E" w14:textId="77777777" w:rsidR="00650F9B" w:rsidRDefault="00650F9B" w:rsidP="00650F9B">
      <w:r>
        <w:rPr>
          <w:rFonts w:hint="eastAsia"/>
        </w:rPr>
        <w:t xml:space="preserve">The network slice related identifier identifies the network slice, which is </w:t>
      </w:r>
      <w:r>
        <w:rPr>
          <w:kern w:val="2"/>
        </w:rPr>
        <w:t>mapped to the VAL application</w:t>
      </w:r>
      <w:r>
        <w:rPr>
          <w:rFonts w:hint="eastAsia"/>
          <w:kern w:val="2"/>
        </w:rPr>
        <w:t>.</w:t>
      </w:r>
    </w:p>
    <w:p w14:paraId="23E299C7" w14:textId="77777777" w:rsidR="00650F9B" w:rsidRDefault="00650F9B" w:rsidP="00650F9B">
      <w:r>
        <w:rPr>
          <w:rFonts w:hint="eastAsia"/>
        </w:rPr>
        <w:t xml:space="preserve">The identifier of the network slice </w:t>
      </w:r>
      <w:r>
        <w:rPr>
          <w:rFonts w:hint="eastAsia"/>
          <w:kern w:val="2"/>
        </w:rPr>
        <w:t xml:space="preserve">is </w:t>
      </w:r>
      <w:r>
        <w:rPr>
          <w:rFonts w:hint="eastAsia"/>
        </w:rPr>
        <w:t xml:space="preserve">either S-NSSAI defined in </w:t>
      </w:r>
      <w:r>
        <w:t>5.15.2.1</w:t>
      </w:r>
      <w:r>
        <w:rPr>
          <w:rFonts w:hint="eastAsia"/>
        </w:rPr>
        <w:t xml:space="preserve"> TS 23.501[x], or </w:t>
      </w:r>
      <w:r>
        <w:t>External Network Slice Information (ENSI)</w:t>
      </w:r>
      <w:r>
        <w:rPr>
          <w:rFonts w:hint="eastAsia"/>
        </w:rPr>
        <w:t xml:space="preserve"> defined in TS 33.501[</w:t>
      </w:r>
      <w:r w:rsidR="00655112">
        <w:rPr>
          <w:rFonts w:eastAsiaTheme="minorEastAsia" w:hint="eastAsia"/>
          <w:lang w:eastAsia="zh-CN"/>
        </w:rPr>
        <w:t>14</w:t>
      </w:r>
      <w:r>
        <w:rPr>
          <w:rFonts w:hint="eastAsia"/>
        </w:rPr>
        <w:t>].</w:t>
      </w:r>
    </w:p>
    <w:p w14:paraId="47323A3D" w14:textId="77777777" w:rsidR="00650F9B" w:rsidRDefault="00650F9B" w:rsidP="00650F9B">
      <w:pPr>
        <w:rPr>
          <w:kern w:val="2"/>
        </w:rPr>
      </w:pPr>
      <w:r>
        <w:rPr>
          <w:rFonts w:hint="eastAsia"/>
        </w:rPr>
        <w:t>Based on the operator</w:t>
      </w:r>
      <w:r>
        <w:t>’</w:t>
      </w:r>
      <w:r>
        <w:rPr>
          <w:rFonts w:hint="eastAsia"/>
        </w:rPr>
        <w:t xml:space="preserve">s policy, </w:t>
      </w:r>
      <w:r>
        <w:rPr>
          <w:rFonts w:hint="eastAsia"/>
          <w:kern w:val="2"/>
        </w:rPr>
        <w:t xml:space="preserve">if the service applies for a certain network slice instance, </w:t>
      </w:r>
      <w:r>
        <w:rPr>
          <w:rFonts w:hint="eastAsia"/>
        </w:rPr>
        <w:t xml:space="preserve">the identifier of </w:t>
      </w:r>
      <w:r>
        <w:t>Network Slice instance</w:t>
      </w:r>
      <w:r>
        <w:rPr>
          <w:rFonts w:hint="eastAsia"/>
        </w:rPr>
        <w:t xml:space="preserve"> is used, i.e. NSI ID as defined in TS 23.501 or ENSI. </w:t>
      </w:r>
      <w:r>
        <w:t>If used, the NSI ID is associated with S-NSSAI.</w:t>
      </w:r>
    </w:p>
    <w:p w14:paraId="6CF112EB" w14:textId="77777777" w:rsidR="008116B4" w:rsidRDefault="00571706" w:rsidP="00A90B95">
      <w:pPr>
        <w:pStyle w:val="Heading2"/>
      </w:pPr>
      <w:bookmarkStart w:id="160" w:name="_Toc125659672"/>
      <w:r>
        <w:lastRenderedPageBreak/>
        <w:t>8.</w:t>
      </w:r>
      <w:r w:rsidR="00650F9B">
        <w:rPr>
          <w:rFonts w:eastAsiaTheme="minorEastAsia" w:hint="eastAsia"/>
          <w:lang w:eastAsia="zh-CN"/>
        </w:rPr>
        <w:t>5</w:t>
      </w:r>
      <w:r>
        <w:tab/>
        <w:t>Slice coverage area</w:t>
      </w:r>
      <w:bookmarkEnd w:id="158"/>
      <w:bookmarkEnd w:id="159"/>
      <w:bookmarkEnd w:id="160"/>
    </w:p>
    <w:p w14:paraId="776FBCA0" w14:textId="77777777" w:rsidR="008116B4" w:rsidRDefault="00571706">
      <w:pPr>
        <w:rPr>
          <w:rFonts w:ascii="SimSun" w:hAnsi="SimSun"/>
        </w:rPr>
      </w:pPr>
      <w:r>
        <w:rPr>
          <w:rFonts w:hint="eastAsia"/>
        </w:rPr>
        <w:t>The slice coverage area is the area where the network slice is</w:t>
      </w:r>
      <w:r>
        <w:t xml:space="preserve"> available in the whole PLMN or in one or more Tracking Areas of the PLMN</w:t>
      </w:r>
      <w:r>
        <w:rPr>
          <w:rFonts w:hint="eastAsia"/>
        </w:rPr>
        <w:t>.</w:t>
      </w:r>
      <w:r>
        <w:rPr>
          <w:lang w:val="en-US" w:eastAsia="zh-CN"/>
        </w:rPr>
        <w:t xml:space="preserve"> The </w:t>
      </w:r>
      <w:r>
        <w:rPr>
          <w:rFonts w:hint="eastAsia"/>
        </w:rPr>
        <w:t>slice coverage area</w:t>
      </w:r>
      <w:r>
        <w:rPr>
          <w:lang w:val="en-US" w:eastAsia="zh-CN"/>
        </w:rPr>
        <w:t xml:space="preserve"> can be expressed as a Topological Service Area (e.g. a list of TA), a Geographical Service Area (e.g. geographical coordinates) or both.</w:t>
      </w:r>
    </w:p>
    <w:p w14:paraId="14A43EB0" w14:textId="77777777" w:rsidR="008116B4" w:rsidRDefault="00571706" w:rsidP="00A90B95">
      <w:pPr>
        <w:pStyle w:val="Heading2"/>
      </w:pPr>
      <w:bookmarkStart w:id="161" w:name="_Toc101258822"/>
      <w:bookmarkStart w:id="162" w:name="_Toc104796546"/>
      <w:bookmarkStart w:id="163" w:name="_Toc125659673"/>
      <w:r>
        <w:t>8.</w:t>
      </w:r>
      <w:r w:rsidR="00650F9B">
        <w:rPr>
          <w:rFonts w:eastAsiaTheme="minorEastAsia" w:hint="eastAsia"/>
          <w:lang w:eastAsia="zh-CN"/>
        </w:rPr>
        <w:t>6</w:t>
      </w:r>
      <w:r>
        <w:tab/>
        <w:t xml:space="preserve">NSCE </w:t>
      </w:r>
      <w:r>
        <w:rPr>
          <w:rFonts w:hint="eastAsia"/>
          <w:lang w:eastAsia="zh-CN"/>
        </w:rPr>
        <w:t>s</w:t>
      </w:r>
      <w:r>
        <w:t>ervice area</w:t>
      </w:r>
      <w:bookmarkEnd w:id="161"/>
      <w:bookmarkEnd w:id="162"/>
      <w:bookmarkEnd w:id="163"/>
    </w:p>
    <w:p w14:paraId="7C05A373" w14:textId="77777777" w:rsidR="008116B4" w:rsidRDefault="00571706">
      <w:r>
        <w:rPr>
          <w:lang w:val="en-US" w:eastAsia="zh-CN"/>
        </w:rPr>
        <w:t xml:space="preserve">The NSCE service area is the area where the Network Slice Capability Enablement server owner provides its services. It is equal to the collection of coverage area of slices it can enable. </w:t>
      </w:r>
    </w:p>
    <w:p w14:paraId="7F5C77D9" w14:textId="77777777" w:rsidR="008116B4" w:rsidRDefault="00571706">
      <w:r>
        <w:rPr>
          <w:lang w:val="en-US" w:eastAsia="zh-CN"/>
        </w:rPr>
        <w:t xml:space="preserve">The NSCE service area can be expressed as a Topological Service Area (e.g. a list of TA), a Geographical Service Area (e.g. geographical coordinates) or both.  </w:t>
      </w:r>
    </w:p>
    <w:p w14:paraId="196EB074" w14:textId="77777777" w:rsidR="008116B4" w:rsidRDefault="00571706">
      <w:pPr>
        <w:pStyle w:val="NO"/>
      </w:pPr>
      <w:r>
        <w:t>NOTE:</w:t>
      </w:r>
      <w:r>
        <w:tab/>
        <w:t xml:space="preserve">The NSCE server service area </w:t>
      </w:r>
      <w:r>
        <w:rPr>
          <w:rFonts w:hint="eastAsia"/>
          <w:lang w:val="en-US" w:eastAsia="zh-CN"/>
        </w:rPr>
        <w:t>shall</w:t>
      </w:r>
      <w:r>
        <w:t xml:space="preserve"> not smaller than the collection of slice(s) coverage area(s) the NSCE server can enable.</w:t>
      </w:r>
    </w:p>
    <w:p w14:paraId="467405EA" w14:textId="77777777" w:rsidR="008116B4" w:rsidRDefault="00571706" w:rsidP="00A90B95">
      <w:pPr>
        <w:pStyle w:val="Heading1"/>
        <w:rPr>
          <w:lang w:val="en-IN"/>
        </w:rPr>
      </w:pPr>
      <w:bookmarkStart w:id="164" w:name="_Toc29234030"/>
      <w:bookmarkStart w:id="165" w:name="_Toc106116330"/>
      <w:bookmarkStart w:id="166" w:name="_Toc27161520"/>
      <w:bookmarkStart w:id="167" w:name="_Toc31746"/>
      <w:bookmarkStart w:id="168" w:name="_Toc125659674"/>
      <w:bookmarkEnd w:id="133"/>
      <w:bookmarkEnd w:id="134"/>
      <w:bookmarkEnd w:id="135"/>
      <w:bookmarkEnd w:id="136"/>
      <w:bookmarkEnd w:id="137"/>
      <w:bookmarkEnd w:id="138"/>
      <w:bookmarkEnd w:id="139"/>
      <w:bookmarkEnd w:id="140"/>
      <w:bookmarkEnd w:id="144"/>
      <w:bookmarkEnd w:id="145"/>
      <w:bookmarkEnd w:id="146"/>
      <w:bookmarkEnd w:id="147"/>
      <w:bookmarkEnd w:id="148"/>
      <w:bookmarkEnd w:id="149"/>
      <w:bookmarkEnd w:id="150"/>
      <w:r>
        <w:rPr>
          <w:rFonts w:eastAsia="SimSun"/>
          <w:lang w:val="en-US" w:eastAsia="zh-CN"/>
        </w:rPr>
        <w:t>9</w:t>
      </w:r>
      <w:r>
        <w:rPr>
          <w:lang w:val="en-IN"/>
        </w:rPr>
        <w:tab/>
        <w:t>Procedures and information flows</w:t>
      </w:r>
      <w:bookmarkEnd w:id="164"/>
      <w:bookmarkEnd w:id="165"/>
      <w:bookmarkEnd w:id="166"/>
      <w:bookmarkEnd w:id="167"/>
      <w:bookmarkEnd w:id="168"/>
    </w:p>
    <w:p w14:paraId="6C13CF8D" w14:textId="77777777" w:rsidR="008116B4" w:rsidRDefault="00571706">
      <w:pPr>
        <w:pStyle w:val="Guidance"/>
        <w:keepNext/>
      </w:pPr>
      <w:bookmarkStart w:id="169" w:name="_Toc19026800"/>
      <w:bookmarkStart w:id="170" w:name="_Toc19037390"/>
      <w:bookmarkStart w:id="171" w:name="_Toc25613616"/>
      <w:bookmarkStart w:id="172" w:name="_Toc25613352"/>
      <w:bookmarkStart w:id="173" w:name="_Toc25612649"/>
      <w:bookmarkStart w:id="174" w:name="_Toc19036392"/>
      <w:bookmarkStart w:id="175" w:name="_Toc19034202"/>
      <w:bookmarkStart w:id="176" w:name="_Toc14352771"/>
      <w:r>
        <w:t>Subclause of this clause shall describe the procedures for the application architecture for enabling Edge Application.</w:t>
      </w:r>
    </w:p>
    <w:p w14:paraId="4F0E437E" w14:textId="77777777" w:rsidR="008116B4" w:rsidRDefault="00571706">
      <w:pPr>
        <w:pStyle w:val="Heading2"/>
        <w:rPr>
          <w:rFonts w:eastAsiaTheme="minorEastAsia"/>
          <w:lang w:eastAsia="zh-CN"/>
        </w:rPr>
      </w:pPr>
      <w:bookmarkStart w:id="177" w:name="_Toc4714"/>
      <w:bookmarkStart w:id="178" w:name="_Toc29234031"/>
      <w:bookmarkStart w:id="179" w:name="_Toc106116331"/>
      <w:bookmarkStart w:id="180" w:name="_Toc125659675"/>
      <w:bookmarkStart w:id="181" w:name="_Toc27161521"/>
      <w:r>
        <w:rPr>
          <w:rFonts w:eastAsia="SimSun"/>
          <w:lang w:val="en-US" w:eastAsia="zh-CN"/>
        </w:rPr>
        <w:t>9</w:t>
      </w:r>
      <w:r>
        <w:t>.1</w:t>
      </w:r>
      <w:r>
        <w:tab/>
        <w:t>General</w:t>
      </w:r>
      <w:bookmarkEnd w:id="177"/>
      <w:bookmarkEnd w:id="178"/>
      <w:bookmarkEnd w:id="179"/>
      <w:bookmarkEnd w:id="180"/>
    </w:p>
    <w:p w14:paraId="71400892" w14:textId="77777777" w:rsidR="00D6761A" w:rsidRPr="00D6761A" w:rsidRDefault="00FB0178" w:rsidP="00D6761A">
      <w:pPr>
        <w:pStyle w:val="Heading3"/>
        <w:rPr>
          <w:bCs/>
        </w:rPr>
      </w:pPr>
      <w:bookmarkStart w:id="182" w:name="_Toc125659676"/>
      <w:r w:rsidRPr="00FB0178">
        <w:rPr>
          <w:bCs/>
        </w:rPr>
        <w:t>9.1.1</w:t>
      </w:r>
      <w:r w:rsidRPr="00FB0178">
        <w:rPr>
          <w:bCs/>
        </w:rPr>
        <w:tab/>
        <w:t>Common Information Elements</w:t>
      </w:r>
      <w:bookmarkEnd w:id="182"/>
    </w:p>
    <w:p w14:paraId="4095B409" w14:textId="77777777" w:rsidR="00D6761A" w:rsidRDefault="00D6761A" w:rsidP="00D6761A">
      <w:r>
        <w:t>This clause provides descriptions for Information Elements which are commonly used in several procedures.</w:t>
      </w:r>
    </w:p>
    <w:p w14:paraId="4A28A5CB" w14:textId="77777777" w:rsidR="00D6761A" w:rsidRPr="00D6761A" w:rsidRDefault="00FB0178" w:rsidP="00D6761A">
      <w:pPr>
        <w:pStyle w:val="Heading4"/>
        <w:rPr>
          <w:bCs/>
        </w:rPr>
      </w:pPr>
      <w:bookmarkStart w:id="183" w:name="_Toc125659677"/>
      <w:r w:rsidRPr="00FB0178">
        <w:rPr>
          <w:bCs/>
        </w:rPr>
        <w:t>9.1.1.1</w:t>
      </w:r>
      <w:r w:rsidRPr="00FB0178">
        <w:rPr>
          <w:bCs/>
        </w:rPr>
        <w:tab/>
        <w:t>Service requirement</w:t>
      </w:r>
      <w:bookmarkEnd w:id="183"/>
    </w:p>
    <w:p w14:paraId="146D4580" w14:textId="77777777" w:rsidR="00D6761A" w:rsidRDefault="00D6761A" w:rsidP="00D6761A">
      <w:r>
        <w:t>The service requirement indicat</w:t>
      </w:r>
      <w:r w:rsidR="005805A8">
        <w:rPr>
          <w:rFonts w:eastAsiaTheme="minorEastAsia" w:hint="eastAsia"/>
          <w:lang w:eastAsia="zh-CN"/>
        </w:rPr>
        <w:t>es</w:t>
      </w:r>
      <w:r>
        <w:t xml:space="preserve"> the </w:t>
      </w:r>
      <w:r>
        <w:rPr>
          <w:kern w:val="2"/>
        </w:rPr>
        <w:t>VAL application requirements pertaining to the slice(s).</w:t>
      </w:r>
      <w:r>
        <w:t xml:space="preserve"> </w:t>
      </w:r>
    </w:p>
    <w:p w14:paraId="3F0FF06E" w14:textId="77777777" w:rsidR="00D6761A" w:rsidRDefault="00D6761A" w:rsidP="00D6761A">
      <w:pPr>
        <w:pStyle w:val="TH"/>
      </w:pPr>
      <w:r>
        <w:t>Table 9.1.1.1-1: Service requirement</w:t>
      </w:r>
    </w:p>
    <w:tbl>
      <w:tblPr>
        <w:tblW w:w="8640" w:type="dxa"/>
        <w:jc w:val="center"/>
        <w:tblLayout w:type="fixed"/>
        <w:tblLook w:val="04A0" w:firstRow="1" w:lastRow="0" w:firstColumn="1" w:lastColumn="0" w:noHBand="0" w:noVBand="1"/>
      </w:tblPr>
      <w:tblGrid>
        <w:gridCol w:w="2880"/>
        <w:gridCol w:w="1440"/>
        <w:gridCol w:w="4320"/>
      </w:tblGrid>
      <w:tr w:rsidR="00D6761A" w14:paraId="71FFA840" w14:textId="77777777" w:rsidTr="00D6761A">
        <w:trPr>
          <w:jc w:val="center"/>
        </w:trPr>
        <w:tc>
          <w:tcPr>
            <w:tcW w:w="2880" w:type="dxa"/>
            <w:tcBorders>
              <w:top w:val="single" w:sz="4" w:space="0" w:color="000000"/>
              <w:left w:val="single" w:sz="4" w:space="0" w:color="000000"/>
              <w:bottom w:val="single" w:sz="4" w:space="0" w:color="000000"/>
              <w:right w:val="nil"/>
            </w:tcBorders>
            <w:hideMark/>
          </w:tcPr>
          <w:p w14:paraId="618776E3" w14:textId="77777777" w:rsidR="00D6761A" w:rsidRDefault="00D6761A">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hideMark/>
          </w:tcPr>
          <w:p w14:paraId="24E8D4E2" w14:textId="77777777" w:rsidR="00D6761A" w:rsidRDefault="00D6761A">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133BA398" w14:textId="77777777" w:rsidR="00D6761A" w:rsidRDefault="00D6761A">
            <w:pPr>
              <w:pStyle w:val="TAH"/>
              <w:rPr>
                <w:kern w:val="2"/>
              </w:rPr>
            </w:pPr>
            <w:r>
              <w:rPr>
                <w:kern w:val="2"/>
              </w:rPr>
              <w:t>Description</w:t>
            </w:r>
          </w:p>
        </w:tc>
      </w:tr>
      <w:tr w:rsidR="00D6761A" w14:paraId="0EABDE66" w14:textId="77777777" w:rsidTr="00D6761A">
        <w:trPr>
          <w:jc w:val="center"/>
        </w:trPr>
        <w:tc>
          <w:tcPr>
            <w:tcW w:w="2880" w:type="dxa"/>
            <w:tcBorders>
              <w:top w:val="single" w:sz="4" w:space="0" w:color="000000"/>
              <w:left w:val="single" w:sz="4" w:space="0" w:color="000000"/>
              <w:bottom w:val="single" w:sz="4" w:space="0" w:color="000000"/>
              <w:right w:val="nil"/>
            </w:tcBorders>
            <w:hideMark/>
          </w:tcPr>
          <w:p w14:paraId="77E69BA1" w14:textId="77777777" w:rsidR="00D6761A" w:rsidRDefault="00D6761A">
            <w:pPr>
              <w:pStyle w:val="TAL"/>
              <w:rPr>
                <w:kern w:val="2"/>
              </w:rPr>
            </w:pPr>
            <w:r>
              <w:rPr>
                <w:kern w:val="2"/>
              </w:rPr>
              <w:t>VAL service ID</w:t>
            </w:r>
          </w:p>
        </w:tc>
        <w:tc>
          <w:tcPr>
            <w:tcW w:w="1440" w:type="dxa"/>
            <w:tcBorders>
              <w:top w:val="single" w:sz="4" w:space="0" w:color="000000"/>
              <w:left w:val="single" w:sz="4" w:space="0" w:color="000000"/>
              <w:bottom w:val="single" w:sz="4" w:space="0" w:color="000000"/>
              <w:right w:val="nil"/>
            </w:tcBorders>
            <w:hideMark/>
          </w:tcPr>
          <w:p w14:paraId="64ED5D68" w14:textId="77777777" w:rsidR="00D6761A" w:rsidRDefault="00D6761A">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01254A9B" w14:textId="77777777" w:rsidR="00D6761A" w:rsidRDefault="00D6761A">
            <w:pPr>
              <w:pStyle w:val="TAL"/>
              <w:rPr>
                <w:kern w:val="2"/>
              </w:rPr>
            </w:pPr>
            <w:r>
              <w:rPr>
                <w:kern w:val="2"/>
              </w:rPr>
              <w:t>The identification of the application ID related with the service requirement.</w:t>
            </w:r>
          </w:p>
        </w:tc>
      </w:tr>
      <w:tr w:rsidR="00D6761A" w14:paraId="1C90CBE7" w14:textId="77777777" w:rsidTr="00D6761A">
        <w:trPr>
          <w:jc w:val="center"/>
        </w:trPr>
        <w:tc>
          <w:tcPr>
            <w:tcW w:w="2880" w:type="dxa"/>
            <w:tcBorders>
              <w:top w:val="single" w:sz="4" w:space="0" w:color="000000"/>
              <w:left w:val="single" w:sz="4" w:space="0" w:color="000000"/>
              <w:bottom w:val="single" w:sz="4" w:space="0" w:color="000000"/>
              <w:right w:val="nil"/>
            </w:tcBorders>
            <w:hideMark/>
          </w:tcPr>
          <w:p w14:paraId="727FAA79" w14:textId="77777777" w:rsidR="00D6761A" w:rsidRDefault="00D6761A">
            <w:pPr>
              <w:pStyle w:val="TAL"/>
              <w:rPr>
                <w:kern w:val="2"/>
              </w:rPr>
            </w:pPr>
            <w:r>
              <w:rPr>
                <w:kern w:val="2"/>
              </w:rPr>
              <w:t>VAL service KPIs</w:t>
            </w:r>
          </w:p>
        </w:tc>
        <w:tc>
          <w:tcPr>
            <w:tcW w:w="1440" w:type="dxa"/>
            <w:tcBorders>
              <w:top w:val="single" w:sz="4" w:space="0" w:color="000000"/>
              <w:left w:val="single" w:sz="4" w:space="0" w:color="000000"/>
              <w:bottom w:val="single" w:sz="4" w:space="0" w:color="000000"/>
              <w:right w:val="nil"/>
            </w:tcBorders>
            <w:hideMark/>
          </w:tcPr>
          <w:p w14:paraId="26BBCADF" w14:textId="77777777" w:rsidR="00D6761A" w:rsidRDefault="00D6761A">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0D62A641" w14:textId="77777777" w:rsidR="00D6761A" w:rsidRDefault="00D6761A">
            <w:pPr>
              <w:pStyle w:val="TAL"/>
              <w:rPr>
                <w:kern w:val="2"/>
              </w:rPr>
            </w:pPr>
            <w:r>
              <w:rPr>
                <w:kern w:val="2"/>
              </w:rPr>
              <w:t>KPIs including application QoS requirements (latency, error rates, throughput, jitter,..)</w:t>
            </w:r>
          </w:p>
        </w:tc>
      </w:tr>
      <w:tr w:rsidR="00D6761A" w14:paraId="33326D93" w14:textId="77777777" w:rsidTr="00D6761A">
        <w:trPr>
          <w:trHeight w:val="272"/>
          <w:jc w:val="center"/>
        </w:trPr>
        <w:tc>
          <w:tcPr>
            <w:tcW w:w="2880" w:type="dxa"/>
            <w:tcBorders>
              <w:top w:val="single" w:sz="4" w:space="0" w:color="000000"/>
              <w:left w:val="single" w:sz="4" w:space="0" w:color="000000"/>
              <w:bottom w:val="single" w:sz="4" w:space="0" w:color="000000"/>
              <w:right w:val="nil"/>
            </w:tcBorders>
            <w:hideMark/>
          </w:tcPr>
          <w:p w14:paraId="79EB30E9" w14:textId="77777777" w:rsidR="00D6761A" w:rsidRDefault="00D6761A">
            <w:pPr>
              <w:pStyle w:val="TAL"/>
              <w:rPr>
                <w:kern w:val="2"/>
              </w:rPr>
            </w:pPr>
            <w:r>
              <w:rPr>
                <w:kern w:val="2"/>
              </w:rPr>
              <w:t>Network slice related identifier(s)</w:t>
            </w:r>
          </w:p>
        </w:tc>
        <w:tc>
          <w:tcPr>
            <w:tcW w:w="1440" w:type="dxa"/>
            <w:tcBorders>
              <w:top w:val="single" w:sz="4" w:space="0" w:color="000000"/>
              <w:left w:val="single" w:sz="4" w:space="0" w:color="000000"/>
              <w:bottom w:val="single" w:sz="4" w:space="0" w:color="000000"/>
              <w:right w:val="nil"/>
            </w:tcBorders>
            <w:hideMark/>
          </w:tcPr>
          <w:p w14:paraId="4EC04C3C" w14:textId="77777777" w:rsidR="00D6761A" w:rsidRDefault="00D6761A">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423981B9" w14:textId="77777777" w:rsidR="00D6761A" w:rsidRDefault="00D6761A">
            <w:pPr>
              <w:pStyle w:val="TAL"/>
              <w:rPr>
                <w:kern w:val="2"/>
              </w:rPr>
            </w:pPr>
            <w:r>
              <w:rPr>
                <w:kern w:val="2"/>
              </w:rPr>
              <w:t>Identifier of network slice for which the request applies</w:t>
            </w:r>
          </w:p>
        </w:tc>
      </w:tr>
      <w:tr w:rsidR="00D6761A" w14:paraId="045AD952" w14:textId="77777777" w:rsidTr="00D6761A">
        <w:trPr>
          <w:jc w:val="center"/>
        </w:trPr>
        <w:tc>
          <w:tcPr>
            <w:tcW w:w="2880" w:type="dxa"/>
            <w:tcBorders>
              <w:top w:val="single" w:sz="4" w:space="0" w:color="000000"/>
              <w:left w:val="single" w:sz="4" w:space="0" w:color="000000"/>
              <w:bottom w:val="single" w:sz="4" w:space="0" w:color="000000"/>
              <w:right w:val="nil"/>
            </w:tcBorders>
            <w:hideMark/>
          </w:tcPr>
          <w:p w14:paraId="30A2724D" w14:textId="77777777" w:rsidR="00D6761A" w:rsidRDefault="00D6761A">
            <w:pPr>
              <w:pStyle w:val="TAL"/>
              <w:rPr>
                <w:kern w:val="2"/>
              </w:rPr>
            </w:pPr>
            <w:r>
              <w:rPr>
                <w:kern w:val="2"/>
              </w:rPr>
              <w:t>Application layer Service Profile</w:t>
            </w:r>
          </w:p>
        </w:tc>
        <w:tc>
          <w:tcPr>
            <w:tcW w:w="1440" w:type="dxa"/>
            <w:tcBorders>
              <w:top w:val="single" w:sz="4" w:space="0" w:color="000000"/>
              <w:left w:val="single" w:sz="4" w:space="0" w:color="000000"/>
              <w:bottom w:val="single" w:sz="4" w:space="0" w:color="000000"/>
              <w:right w:val="nil"/>
            </w:tcBorders>
            <w:hideMark/>
          </w:tcPr>
          <w:p w14:paraId="6307BBE7" w14:textId="77777777" w:rsidR="00D6761A" w:rsidRDefault="00D6761A">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3AC07525" w14:textId="77777777" w:rsidR="00D6761A" w:rsidRDefault="00D6761A">
            <w:pPr>
              <w:pStyle w:val="TAL"/>
              <w:rPr>
                <w:kern w:val="2"/>
              </w:rPr>
            </w:pPr>
            <w:r>
              <w:rPr>
                <w:kern w:val="2"/>
              </w:rPr>
              <w:t>The properties of network slice related requirement. If Service Profile is known by the VAL server, it can be provided to the NSCE server. T</w:t>
            </w:r>
            <w:r>
              <w:t>he GST defined by GSMA (see clause 2.2 in [5]) and the performance requirements defined in clause 7 TS 22.261 [6] are all considered as input for it.</w:t>
            </w:r>
          </w:p>
        </w:tc>
      </w:tr>
      <w:tr w:rsidR="00D6761A" w14:paraId="737FBCA4" w14:textId="77777777" w:rsidTr="00D6761A">
        <w:trPr>
          <w:jc w:val="center"/>
        </w:trPr>
        <w:tc>
          <w:tcPr>
            <w:tcW w:w="2880" w:type="dxa"/>
            <w:tcBorders>
              <w:top w:val="single" w:sz="4" w:space="0" w:color="000000"/>
              <w:left w:val="single" w:sz="4" w:space="0" w:color="000000"/>
              <w:bottom w:val="single" w:sz="4" w:space="0" w:color="000000"/>
              <w:right w:val="nil"/>
            </w:tcBorders>
            <w:hideMark/>
          </w:tcPr>
          <w:p w14:paraId="2C4FE034" w14:textId="77777777" w:rsidR="00D6761A" w:rsidRDefault="00D6761A">
            <w:pPr>
              <w:pStyle w:val="TAL"/>
              <w:rPr>
                <w:kern w:val="2"/>
              </w:rPr>
            </w:pPr>
            <w:r>
              <w:rPr>
                <w:kern w:val="2"/>
              </w:rPr>
              <w:t>Area of interest</w:t>
            </w:r>
          </w:p>
        </w:tc>
        <w:tc>
          <w:tcPr>
            <w:tcW w:w="1440" w:type="dxa"/>
            <w:tcBorders>
              <w:top w:val="single" w:sz="4" w:space="0" w:color="000000"/>
              <w:left w:val="single" w:sz="4" w:space="0" w:color="000000"/>
              <w:bottom w:val="single" w:sz="4" w:space="0" w:color="000000"/>
              <w:right w:val="nil"/>
            </w:tcBorders>
            <w:hideMark/>
          </w:tcPr>
          <w:p w14:paraId="0F58F453" w14:textId="77777777" w:rsidR="00D6761A" w:rsidRDefault="00D6761A">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62A1C7ED" w14:textId="77777777" w:rsidR="00D6761A" w:rsidRDefault="00D6761A">
            <w:pPr>
              <w:pStyle w:val="TAL"/>
              <w:rPr>
                <w:kern w:val="2"/>
              </w:rPr>
            </w:pPr>
            <w:r>
              <w:rPr>
                <w:kern w:val="2"/>
              </w:rPr>
              <w:t>The geographical or service area for which the requirement applies</w:t>
            </w:r>
          </w:p>
        </w:tc>
      </w:tr>
    </w:tbl>
    <w:p w14:paraId="0674CEDA" w14:textId="77777777" w:rsidR="00144F91" w:rsidRDefault="00144F91">
      <w:pPr>
        <w:rPr>
          <w:rFonts w:eastAsiaTheme="minorEastAsia"/>
          <w:lang w:eastAsia="zh-CN"/>
        </w:rPr>
      </w:pPr>
    </w:p>
    <w:p w14:paraId="4A302AA1" w14:textId="77777777" w:rsidR="008116B4" w:rsidRDefault="00571706">
      <w:pPr>
        <w:pStyle w:val="Heading2"/>
        <w:rPr>
          <w:bCs/>
        </w:rPr>
      </w:pPr>
      <w:bookmarkStart w:id="184" w:name="_Toc125659678"/>
      <w:bookmarkStart w:id="185" w:name="_Toc27161522"/>
      <w:bookmarkStart w:id="186" w:name="_Toc106116332"/>
      <w:bookmarkStart w:id="187" w:name="_Toc29234032"/>
      <w:bookmarkStart w:id="188" w:name="_Toc28552"/>
      <w:bookmarkEnd w:id="169"/>
      <w:bookmarkEnd w:id="170"/>
      <w:bookmarkEnd w:id="171"/>
      <w:bookmarkEnd w:id="172"/>
      <w:bookmarkEnd w:id="173"/>
      <w:bookmarkEnd w:id="174"/>
      <w:bookmarkEnd w:id="175"/>
      <w:bookmarkEnd w:id="176"/>
      <w:bookmarkEnd w:id="181"/>
      <w:r>
        <w:rPr>
          <w:rFonts w:hint="eastAsia"/>
          <w:bCs/>
        </w:rPr>
        <w:t>9</w:t>
      </w:r>
      <w:r>
        <w:rPr>
          <w:bCs/>
        </w:rPr>
        <w:t>.</w:t>
      </w:r>
      <w:r>
        <w:rPr>
          <w:rFonts w:eastAsiaTheme="minorEastAsia" w:hint="eastAsia"/>
          <w:bCs/>
          <w:lang w:eastAsia="zh-CN"/>
        </w:rPr>
        <w:t>2</w:t>
      </w:r>
      <w:r>
        <w:rPr>
          <w:bCs/>
        </w:rPr>
        <w:tab/>
      </w:r>
      <w:r>
        <w:rPr>
          <w:rFonts w:hint="eastAsia"/>
          <w:bCs/>
        </w:rPr>
        <w:t>VAL server registration</w:t>
      </w:r>
      <w:bookmarkEnd w:id="184"/>
    </w:p>
    <w:p w14:paraId="34E04D7D" w14:textId="77777777" w:rsidR="00307E9E" w:rsidRDefault="00307E9E" w:rsidP="00307E9E">
      <w:r>
        <w:t>For registration of the VAL server to be a recognized user of the NSCE server, the VAL server triggers the CAPIF Onboarding the API invoker procedure defined in TS 23.222[3] clause 8.1, using the data shown in Table 9.2-1 at the onboarding request, while the data returned at the the onboarding response is shown in Table 9.2-2. The NSCE server could be deployed with CAPIF core function.</w:t>
      </w:r>
    </w:p>
    <w:p w14:paraId="1C097693" w14:textId="77777777" w:rsidR="00307E9E" w:rsidRDefault="00307E9E" w:rsidP="00307E9E">
      <w:pPr>
        <w:pStyle w:val="TAL"/>
        <w:rPr>
          <w:kern w:val="2"/>
        </w:rPr>
      </w:pPr>
      <w:r>
        <w:rPr>
          <w:kern w:val="2"/>
        </w:rPr>
        <w:lastRenderedPageBreak/>
        <w:t xml:space="preserve"> </w:t>
      </w:r>
    </w:p>
    <w:p w14:paraId="3216A7CA" w14:textId="77777777" w:rsidR="00307E9E" w:rsidRDefault="00307E9E" w:rsidP="00A90B95">
      <w:pPr>
        <w:pStyle w:val="TH"/>
        <w:outlineLvl w:val="0"/>
      </w:pPr>
      <w:r>
        <w:t xml:space="preserve">Table 9.2-1: VAL server data at onboarding request </w:t>
      </w:r>
    </w:p>
    <w:tbl>
      <w:tblPr>
        <w:tblW w:w="7734" w:type="dxa"/>
        <w:jc w:val="center"/>
        <w:tblLayout w:type="fixed"/>
        <w:tblLook w:val="04A0" w:firstRow="1" w:lastRow="0" w:firstColumn="1" w:lastColumn="0" w:noHBand="0" w:noVBand="1"/>
      </w:tblPr>
      <w:tblGrid>
        <w:gridCol w:w="2320"/>
        <w:gridCol w:w="878"/>
        <w:gridCol w:w="4536"/>
      </w:tblGrid>
      <w:tr w:rsidR="00307E9E" w14:paraId="67F10FD1" w14:textId="77777777" w:rsidTr="00307E9E">
        <w:trPr>
          <w:jc w:val="center"/>
        </w:trPr>
        <w:tc>
          <w:tcPr>
            <w:tcW w:w="2320" w:type="dxa"/>
            <w:tcBorders>
              <w:top w:val="single" w:sz="4" w:space="0" w:color="000000"/>
              <w:left w:val="single" w:sz="4" w:space="0" w:color="000000"/>
              <w:bottom w:val="single" w:sz="4" w:space="0" w:color="000000"/>
              <w:right w:val="nil"/>
            </w:tcBorders>
            <w:hideMark/>
          </w:tcPr>
          <w:p w14:paraId="2A2FC7AD" w14:textId="77777777" w:rsidR="00307E9E" w:rsidRDefault="00307E9E">
            <w:pPr>
              <w:pStyle w:val="TAH"/>
              <w:rPr>
                <w:kern w:val="2"/>
              </w:rPr>
            </w:pPr>
            <w:r>
              <w:rPr>
                <w:kern w:val="2"/>
              </w:rPr>
              <w:t>Request data</w:t>
            </w:r>
          </w:p>
        </w:tc>
        <w:tc>
          <w:tcPr>
            <w:tcW w:w="878" w:type="dxa"/>
            <w:tcBorders>
              <w:top w:val="single" w:sz="4" w:space="0" w:color="000000"/>
              <w:left w:val="single" w:sz="4" w:space="0" w:color="000000"/>
              <w:bottom w:val="single" w:sz="4" w:space="0" w:color="000000"/>
              <w:right w:val="nil"/>
            </w:tcBorders>
            <w:hideMark/>
          </w:tcPr>
          <w:p w14:paraId="060C02C8" w14:textId="77777777" w:rsidR="00307E9E" w:rsidRDefault="00307E9E">
            <w:pPr>
              <w:pStyle w:val="TAH"/>
              <w:rPr>
                <w:kern w:val="2"/>
              </w:rPr>
            </w:pPr>
            <w:r>
              <w:rPr>
                <w:kern w:val="2"/>
              </w:rPr>
              <w:t>Status</w:t>
            </w:r>
          </w:p>
        </w:tc>
        <w:tc>
          <w:tcPr>
            <w:tcW w:w="4536" w:type="dxa"/>
            <w:tcBorders>
              <w:top w:val="single" w:sz="4" w:space="0" w:color="000000"/>
              <w:left w:val="single" w:sz="4" w:space="0" w:color="000000"/>
              <w:bottom w:val="single" w:sz="4" w:space="0" w:color="000000"/>
              <w:right w:val="single" w:sz="4" w:space="0" w:color="000000"/>
            </w:tcBorders>
            <w:hideMark/>
          </w:tcPr>
          <w:p w14:paraId="15D35859" w14:textId="77777777" w:rsidR="00307E9E" w:rsidRDefault="00307E9E">
            <w:pPr>
              <w:pStyle w:val="TAH"/>
              <w:rPr>
                <w:kern w:val="2"/>
              </w:rPr>
            </w:pPr>
            <w:r>
              <w:rPr>
                <w:kern w:val="2"/>
              </w:rPr>
              <w:t>Description</w:t>
            </w:r>
          </w:p>
        </w:tc>
      </w:tr>
      <w:tr w:rsidR="00307E9E" w14:paraId="54AE63B2" w14:textId="77777777" w:rsidTr="00307E9E">
        <w:trPr>
          <w:jc w:val="center"/>
        </w:trPr>
        <w:tc>
          <w:tcPr>
            <w:tcW w:w="2320" w:type="dxa"/>
            <w:tcBorders>
              <w:top w:val="single" w:sz="4" w:space="0" w:color="000000"/>
              <w:left w:val="single" w:sz="4" w:space="0" w:color="000000"/>
              <w:bottom w:val="single" w:sz="4" w:space="0" w:color="000000"/>
              <w:right w:val="nil"/>
            </w:tcBorders>
            <w:hideMark/>
          </w:tcPr>
          <w:p w14:paraId="25F8BBB0" w14:textId="77777777" w:rsidR="00307E9E" w:rsidRDefault="00307E9E">
            <w:pPr>
              <w:pStyle w:val="TAL"/>
              <w:rPr>
                <w:kern w:val="2"/>
              </w:rPr>
            </w:pPr>
            <w:r>
              <w:rPr>
                <w:kern w:val="2"/>
              </w:rPr>
              <w:t>VAL server ID</w:t>
            </w:r>
          </w:p>
        </w:tc>
        <w:tc>
          <w:tcPr>
            <w:tcW w:w="878" w:type="dxa"/>
            <w:tcBorders>
              <w:top w:val="single" w:sz="4" w:space="0" w:color="000000"/>
              <w:left w:val="single" w:sz="4" w:space="0" w:color="000000"/>
              <w:bottom w:val="single" w:sz="4" w:space="0" w:color="000000"/>
              <w:right w:val="nil"/>
            </w:tcBorders>
            <w:hideMark/>
          </w:tcPr>
          <w:p w14:paraId="524524F4" w14:textId="77777777" w:rsidR="00307E9E" w:rsidRDefault="00307E9E">
            <w:pPr>
              <w:pStyle w:val="TAC"/>
              <w:rPr>
                <w:kern w:val="2"/>
              </w:rPr>
            </w:pPr>
            <w:r>
              <w:rPr>
                <w:kern w:val="2"/>
              </w:rPr>
              <w:t>M</w:t>
            </w:r>
          </w:p>
        </w:tc>
        <w:tc>
          <w:tcPr>
            <w:tcW w:w="4536" w:type="dxa"/>
            <w:tcBorders>
              <w:top w:val="single" w:sz="4" w:space="0" w:color="000000"/>
              <w:left w:val="single" w:sz="4" w:space="0" w:color="000000"/>
              <w:bottom w:val="single" w:sz="4" w:space="0" w:color="000000"/>
              <w:right w:val="single" w:sz="4" w:space="0" w:color="000000"/>
            </w:tcBorders>
            <w:hideMark/>
          </w:tcPr>
          <w:p w14:paraId="41A79290" w14:textId="77777777" w:rsidR="00307E9E" w:rsidRDefault="00307E9E">
            <w:pPr>
              <w:pStyle w:val="TAL"/>
              <w:rPr>
                <w:kern w:val="2"/>
              </w:rPr>
            </w:pPr>
            <w:r>
              <w:rPr>
                <w:kern w:val="2"/>
              </w:rPr>
              <w:t>The identifier of the VAL server</w:t>
            </w:r>
          </w:p>
        </w:tc>
      </w:tr>
      <w:tr w:rsidR="00307E9E" w14:paraId="23F66BE1" w14:textId="77777777" w:rsidTr="00307E9E">
        <w:trPr>
          <w:jc w:val="center"/>
        </w:trPr>
        <w:tc>
          <w:tcPr>
            <w:tcW w:w="2320" w:type="dxa"/>
            <w:tcBorders>
              <w:top w:val="single" w:sz="4" w:space="0" w:color="000000"/>
              <w:left w:val="single" w:sz="4" w:space="0" w:color="000000"/>
              <w:bottom w:val="single" w:sz="4" w:space="0" w:color="000000"/>
              <w:right w:val="nil"/>
            </w:tcBorders>
            <w:hideMark/>
          </w:tcPr>
          <w:p w14:paraId="41338525" w14:textId="77777777" w:rsidR="00307E9E" w:rsidRDefault="00307E9E">
            <w:pPr>
              <w:pStyle w:val="TAL"/>
              <w:rPr>
                <w:kern w:val="2"/>
              </w:rPr>
            </w:pPr>
            <w:r>
              <w:rPr>
                <w:kern w:val="2"/>
              </w:rPr>
              <w:t>VAL Endpoint</w:t>
            </w:r>
          </w:p>
        </w:tc>
        <w:tc>
          <w:tcPr>
            <w:tcW w:w="878" w:type="dxa"/>
            <w:tcBorders>
              <w:top w:val="single" w:sz="4" w:space="0" w:color="000000"/>
              <w:left w:val="single" w:sz="4" w:space="0" w:color="000000"/>
              <w:bottom w:val="single" w:sz="4" w:space="0" w:color="000000"/>
              <w:right w:val="nil"/>
            </w:tcBorders>
            <w:hideMark/>
          </w:tcPr>
          <w:p w14:paraId="7087C257" w14:textId="77777777" w:rsidR="00307E9E" w:rsidRDefault="00307E9E">
            <w:pPr>
              <w:pStyle w:val="TAC"/>
              <w:rPr>
                <w:kern w:val="2"/>
              </w:rPr>
            </w:pPr>
            <w:r>
              <w:rPr>
                <w:kern w:val="2"/>
              </w:rPr>
              <w:t>M</w:t>
            </w:r>
          </w:p>
        </w:tc>
        <w:tc>
          <w:tcPr>
            <w:tcW w:w="4536" w:type="dxa"/>
            <w:tcBorders>
              <w:top w:val="single" w:sz="4" w:space="0" w:color="000000"/>
              <w:left w:val="single" w:sz="4" w:space="0" w:color="000000"/>
              <w:bottom w:val="single" w:sz="4" w:space="0" w:color="000000"/>
              <w:right w:val="single" w:sz="4" w:space="0" w:color="000000"/>
            </w:tcBorders>
            <w:hideMark/>
          </w:tcPr>
          <w:p w14:paraId="23378502" w14:textId="77777777" w:rsidR="00307E9E" w:rsidRDefault="00307E9E">
            <w:pPr>
              <w:pStyle w:val="TAL"/>
              <w:rPr>
                <w:kern w:val="2"/>
              </w:rPr>
            </w:pPr>
            <w:r>
              <w:rPr>
                <w:kern w:val="2"/>
              </w:rPr>
              <w:t>Endpoint information (e.g. URI, FQDN, IP address) used to communicate with the VAL server.</w:t>
            </w:r>
          </w:p>
        </w:tc>
      </w:tr>
      <w:tr w:rsidR="00307E9E" w14:paraId="6F440583" w14:textId="77777777" w:rsidTr="00307E9E">
        <w:trPr>
          <w:jc w:val="center"/>
        </w:trPr>
        <w:tc>
          <w:tcPr>
            <w:tcW w:w="2320" w:type="dxa"/>
            <w:tcBorders>
              <w:top w:val="single" w:sz="4" w:space="0" w:color="000000"/>
              <w:left w:val="single" w:sz="4" w:space="0" w:color="000000"/>
              <w:bottom w:val="single" w:sz="4" w:space="0" w:color="000000"/>
              <w:right w:val="nil"/>
            </w:tcBorders>
            <w:hideMark/>
          </w:tcPr>
          <w:p w14:paraId="3F955B86" w14:textId="77777777" w:rsidR="00307E9E" w:rsidRDefault="00307E9E">
            <w:pPr>
              <w:pStyle w:val="TAL"/>
              <w:rPr>
                <w:kern w:val="2"/>
              </w:rPr>
            </w:pPr>
            <w:r>
              <w:rPr>
                <w:kern w:val="2"/>
              </w:rPr>
              <w:t>Security credentials</w:t>
            </w:r>
          </w:p>
        </w:tc>
        <w:tc>
          <w:tcPr>
            <w:tcW w:w="878" w:type="dxa"/>
            <w:tcBorders>
              <w:top w:val="single" w:sz="4" w:space="0" w:color="000000"/>
              <w:left w:val="single" w:sz="4" w:space="0" w:color="000000"/>
              <w:bottom w:val="single" w:sz="4" w:space="0" w:color="000000"/>
              <w:right w:val="nil"/>
            </w:tcBorders>
            <w:hideMark/>
          </w:tcPr>
          <w:p w14:paraId="5FE4F3C7" w14:textId="77777777" w:rsidR="00307E9E" w:rsidRDefault="00307E9E">
            <w:pPr>
              <w:pStyle w:val="TAC"/>
              <w:rPr>
                <w:kern w:val="2"/>
              </w:rPr>
            </w:pPr>
            <w:r>
              <w:rPr>
                <w:kern w:val="2"/>
              </w:rPr>
              <w:t>M</w:t>
            </w:r>
          </w:p>
        </w:tc>
        <w:tc>
          <w:tcPr>
            <w:tcW w:w="4536" w:type="dxa"/>
            <w:tcBorders>
              <w:top w:val="single" w:sz="4" w:space="0" w:color="000000"/>
              <w:left w:val="single" w:sz="4" w:space="0" w:color="000000"/>
              <w:bottom w:val="single" w:sz="4" w:space="0" w:color="000000"/>
              <w:right w:val="single" w:sz="4" w:space="0" w:color="000000"/>
            </w:tcBorders>
            <w:hideMark/>
          </w:tcPr>
          <w:p w14:paraId="6D68F9CC" w14:textId="77777777" w:rsidR="00307E9E" w:rsidRDefault="00307E9E">
            <w:pPr>
              <w:pStyle w:val="TAL"/>
              <w:rPr>
                <w:kern w:val="2"/>
              </w:rPr>
            </w:pPr>
            <w:r>
              <w:rPr>
                <w:kern w:val="2"/>
              </w:rPr>
              <w:t>Security credentials resulting from a successful authorization for the NSCE service.</w:t>
            </w:r>
          </w:p>
        </w:tc>
      </w:tr>
      <w:tr w:rsidR="00307E9E" w14:paraId="3A4E0040" w14:textId="77777777" w:rsidTr="00307E9E">
        <w:trPr>
          <w:jc w:val="center"/>
        </w:trPr>
        <w:tc>
          <w:tcPr>
            <w:tcW w:w="2320" w:type="dxa"/>
            <w:tcBorders>
              <w:top w:val="single" w:sz="4" w:space="0" w:color="000000"/>
              <w:left w:val="single" w:sz="4" w:space="0" w:color="000000"/>
              <w:bottom w:val="single" w:sz="4" w:space="0" w:color="000000"/>
              <w:right w:val="nil"/>
            </w:tcBorders>
            <w:hideMark/>
          </w:tcPr>
          <w:p w14:paraId="1F945CEA" w14:textId="77777777" w:rsidR="00307E9E" w:rsidRDefault="00307E9E">
            <w:pPr>
              <w:pStyle w:val="TAL"/>
              <w:rPr>
                <w:kern w:val="2"/>
              </w:rPr>
            </w:pPr>
            <w:r>
              <w:rPr>
                <w:kern w:val="2"/>
              </w:rPr>
              <w:t>APIs for enrollment</w:t>
            </w:r>
          </w:p>
        </w:tc>
        <w:tc>
          <w:tcPr>
            <w:tcW w:w="878" w:type="dxa"/>
            <w:tcBorders>
              <w:top w:val="single" w:sz="4" w:space="0" w:color="000000"/>
              <w:left w:val="single" w:sz="4" w:space="0" w:color="000000"/>
              <w:bottom w:val="single" w:sz="4" w:space="0" w:color="000000"/>
              <w:right w:val="nil"/>
            </w:tcBorders>
            <w:hideMark/>
          </w:tcPr>
          <w:p w14:paraId="19BD4D42" w14:textId="77777777" w:rsidR="00307E9E" w:rsidRDefault="00307E9E">
            <w:pPr>
              <w:pStyle w:val="TAC"/>
              <w:rPr>
                <w:kern w:val="2"/>
              </w:rPr>
            </w:pPr>
            <w:r>
              <w:rPr>
                <w:kern w:val="2"/>
              </w:rPr>
              <w:t>O</w:t>
            </w:r>
          </w:p>
        </w:tc>
        <w:tc>
          <w:tcPr>
            <w:tcW w:w="4536" w:type="dxa"/>
            <w:tcBorders>
              <w:top w:val="single" w:sz="4" w:space="0" w:color="000000"/>
              <w:left w:val="single" w:sz="4" w:space="0" w:color="000000"/>
              <w:bottom w:val="single" w:sz="4" w:space="0" w:color="000000"/>
              <w:right w:val="single" w:sz="4" w:space="0" w:color="000000"/>
            </w:tcBorders>
            <w:hideMark/>
          </w:tcPr>
          <w:p w14:paraId="0E49A510" w14:textId="77777777" w:rsidR="00307E9E" w:rsidRDefault="00307E9E">
            <w:pPr>
              <w:pStyle w:val="TAL"/>
              <w:rPr>
                <w:kern w:val="2"/>
              </w:rPr>
            </w:pPr>
            <w:r>
              <w:rPr>
                <w:kern w:val="2"/>
              </w:rPr>
              <w:t>Indicates interested NSCE services.</w:t>
            </w:r>
          </w:p>
        </w:tc>
      </w:tr>
      <w:tr w:rsidR="00307E9E" w14:paraId="063DBFAC" w14:textId="77777777" w:rsidTr="00307E9E">
        <w:trPr>
          <w:jc w:val="center"/>
        </w:trPr>
        <w:tc>
          <w:tcPr>
            <w:tcW w:w="2320" w:type="dxa"/>
            <w:tcBorders>
              <w:top w:val="single" w:sz="4" w:space="0" w:color="000000"/>
              <w:left w:val="single" w:sz="4" w:space="0" w:color="000000"/>
              <w:bottom w:val="single" w:sz="4" w:space="0" w:color="000000"/>
              <w:right w:val="nil"/>
            </w:tcBorders>
            <w:hideMark/>
          </w:tcPr>
          <w:p w14:paraId="5D6C5BE2" w14:textId="77777777" w:rsidR="00307E9E" w:rsidRDefault="00307E9E">
            <w:pPr>
              <w:pStyle w:val="TAL"/>
              <w:rPr>
                <w:kern w:val="2"/>
              </w:rPr>
            </w:pPr>
            <w:r>
              <w:rPr>
                <w:kern w:val="2"/>
              </w:rPr>
              <w:t>Proposed expiration time</w:t>
            </w:r>
          </w:p>
        </w:tc>
        <w:tc>
          <w:tcPr>
            <w:tcW w:w="878" w:type="dxa"/>
            <w:tcBorders>
              <w:top w:val="single" w:sz="4" w:space="0" w:color="000000"/>
              <w:left w:val="single" w:sz="4" w:space="0" w:color="000000"/>
              <w:bottom w:val="single" w:sz="4" w:space="0" w:color="000000"/>
              <w:right w:val="nil"/>
            </w:tcBorders>
            <w:hideMark/>
          </w:tcPr>
          <w:p w14:paraId="210DD5A1" w14:textId="77777777" w:rsidR="00307E9E" w:rsidRDefault="00307E9E">
            <w:pPr>
              <w:pStyle w:val="TAC"/>
              <w:rPr>
                <w:kern w:val="2"/>
              </w:rPr>
            </w:pPr>
            <w:r>
              <w:rPr>
                <w:kern w:val="2"/>
              </w:rPr>
              <w:t>O</w:t>
            </w:r>
          </w:p>
        </w:tc>
        <w:tc>
          <w:tcPr>
            <w:tcW w:w="4536" w:type="dxa"/>
            <w:tcBorders>
              <w:top w:val="single" w:sz="4" w:space="0" w:color="000000"/>
              <w:left w:val="single" w:sz="4" w:space="0" w:color="000000"/>
              <w:bottom w:val="single" w:sz="4" w:space="0" w:color="000000"/>
              <w:right w:val="single" w:sz="4" w:space="0" w:color="000000"/>
            </w:tcBorders>
            <w:hideMark/>
          </w:tcPr>
          <w:p w14:paraId="2AC943E0" w14:textId="77777777" w:rsidR="00307E9E" w:rsidRDefault="00307E9E">
            <w:pPr>
              <w:pStyle w:val="TAL"/>
              <w:rPr>
                <w:kern w:val="2"/>
              </w:rPr>
            </w:pPr>
            <w:r>
              <w:rPr>
                <w:kern w:val="2"/>
              </w:rPr>
              <w:t>Proposed expiration time for the registration</w:t>
            </w:r>
          </w:p>
        </w:tc>
      </w:tr>
    </w:tbl>
    <w:p w14:paraId="09EECE0E" w14:textId="2F066AC0" w:rsidR="00307E9E" w:rsidRPr="005D1F91" w:rsidRDefault="00307E9E" w:rsidP="005C72DB"/>
    <w:p w14:paraId="296394C7" w14:textId="77777777" w:rsidR="00307E9E" w:rsidRDefault="00307E9E" w:rsidP="00A90B95">
      <w:pPr>
        <w:pStyle w:val="TH"/>
        <w:outlineLvl w:val="0"/>
      </w:pPr>
      <w:r>
        <w:t>Table 9.2-2: Data returned at onboarding response</w:t>
      </w:r>
    </w:p>
    <w:tbl>
      <w:tblPr>
        <w:tblW w:w="7734" w:type="dxa"/>
        <w:jc w:val="center"/>
        <w:tblLayout w:type="fixed"/>
        <w:tblLook w:val="04A0" w:firstRow="1" w:lastRow="0" w:firstColumn="1" w:lastColumn="0" w:noHBand="0" w:noVBand="1"/>
      </w:tblPr>
      <w:tblGrid>
        <w:gridCol w:w="2320"/>
        <w:gridCol w:w="878"/>
        <w:gridCol w:w="4536"/>
      </w:tblGrid>
      <w:tr w:rsidR="00307E9E" w14:paraId="577C0A3C" w14:textId="77777777" w:rsidTr="00307E9E">
        <w:trPr>
          <w:jc w:val="center"/>
        </w:trPr>
        <w:tc>
          <w:tcPr>
            <w:tcW w:w="2320" w:type="dxa"/>
            <w:tcBorders>
              <w:top w:val="single" w:sz="4" w:space="0" w:color="000000"/>
              <w:left w:val="single" w:sz="4" w:space="0" w:color="000000"/>
              <w:bottom w:val="single" w:sz="4" w:space="0" w:color="000000"/>
              <w:right w:val="nil"/>
            </w:tcBorders>
            <w:hideMark/>
          </w:tcPr>
          <w:p w14:paraId="6C4F57C7" w14:textId="77777777" w:rsidR="00307E9E" w:rsidRDefault="00307E9E">
            <w:pPr>
              <w:pStyle w:val="TAH"/>
              <w:rPr>
                <w:kern w:val="2"/>
              </w:rPr>
            </w:pPr>
            <w:r>
              <w:rPr>
                <w:kern w:val="2"/>
              </w:rPr>
              <w:t>Response data</w:t>
            </w:r>
          </w:p>
        </w:tc>
        <w:tc>
          <w:tcPr>
            <w:tcW w:w="878" w:type="dxa"/>
            <w:tcBorders>
              <w:top w:val="single" w:sz="4" w:space="0" w:color="000000"/>
              <w:left w:val="single" w:sz="4" w:space="0" w:color="000000"/>
              <w:bottom w:val="single" w:sz="4" w:space="0" w:color="000000"/>
              <w:right w:val="nil"/>
            </w:tcBorders>
            <w:hideMark/>
          </w:tcPr>
          <w:p w14:paraId="3AE7640E" w14:textId="77777777" w:rsidR="00307E9E" w:rsidRDefault="00307E9E">
            <w:pPr>
              <w:pStyle w:val="TAH"/>
              <w:rPr>
                <w:kern w:val="2"/>
              </w:rPr>
            </w:pPr>
            <w:r>
              <w:rPr>
                <w:kern w:val="2"/>
              </w:rPr>
              <w:t>Status</w:t>
            </w:r>
          </w:p>
        </w:tc>
        <w:tc>
          <w:tcPr>
            <w:tcW w:w="4536" w:type="dxa"/>
            <w:tcBorders>
              <w:top w:val="single" w:sz="4" w:space="0" w:color="000000"/>
              <w:left w:val="single" w:sz="4" w:space="0" w:color="000000"/>
              <w:bottom w:val="single" w:sz="4" w:space="0" w:color="000000"/>
              <w:right w:val="single" w:sz="4" w:space="0" w:color="000000"/>
            </w:tcBorders>
            <w:hideMark/>
          </w:tcPr>
          <w:p w14:paraId="59F6432D" w14:textId="77777777" w:rsidR="00307E9E" w:rsidRDefault="00307E9E">
            <w:pPr>
              <w:pStyle w:val="TAH"/>
              <w:rPr>
                <w:kern w:val="2"/>
              </w:rPr>
            </w:pPr>
            <w:r>
              <w:rPr>
                <w:kern w:val="2"/>
              </w:rPr>
              <w:t>Description</w:t>
            </w:r>
          </w:p>
        </w:tc>
      </w:tr>
      <w:tr w:rsidR="00307E9E" w14:paraId="408E992B" w14:textId="77777777" w:rsidTr="00307E9E">
        <w:trPr>
          <w:jc w:val="center"/>
        </w:trPr>
        <w:tc>
          <w:tcPr>
            <w:tcW w:w="2320" w:type="dxa"/>
            <w:tcBorders>
              <w:top w:val="single" w:sz="4" w:space="0" w:color="000000"/>
              <w:left w:val="single" w:sz="4" w:space="0" w:color="000000"/>
              <w:bottom w:val="single" w:sz="4" w:space="0" w:color="000000"/>
              <w:right w:val="nil"/>
            </w:tcBorders>
            <w:hideMark/>
          </w:tcPr>
          <w:p w14:paraId="4CA1876C" w14:textId="77777777" w:rsidR="00307E9E" w:rsidRDefault="00307E9E">
            <w:pPr>
              <w:pStyle w:val="TAL"/>
              <w:rPr>
                <w:kern w:val="2"/>
              </w:rPr>
            </w:pPr>
            <w:r>
              <w:rPr>
                <w:kern w:val="2"/>
              </w:rPr>
              <w:t>Registration ID</w:t>
            </w:r>
          </w:p>
        </w:tc>
        <w:tc>
          <w:tcPr>
            <w:tcW w:w="878" w:type="dxa"/>
            <w:tcBorders>
              <w:top w:val="single" w:sz="4" w:space="0" w:color="000000"/>
              <w:left w:val="single" w:sz="4" w:space="0" w:color="000000"/>
              <w:bottom w:val="single" w:sz="4" w:space="0" w:color="000000"/>
              <w:right w:val="nil"/>
            </w:tcBorders>
            <w:hideMark/>
          </w:tcPr>
          <w:p w14:paraId="6BD51C17" w14:textId="77777777" w:rsidR="00307E9E" w:rsidRDefault="00307E9E">
            <w:pPr>
              <w:pStyle w:val="TAC"/>
              <w:rPr>
                <w:kern w:val="2"/>
              </w:rPr>
            </w:pPr>
            <w:r>
              <w:rPr>
                <w:kern w:val="2"/>
              </w:rPr>
              <w:t>M</w:t>
            </w:r>
          </w:p>
        </w:tc>
        <w:tc>
          <w:tcPr>
            <w:tcW w:w="4536" w:type="dxa"/>
            <w:tcBorders>
              <w:top w:val="single" w:sz="4" w:space="0" w:color="000000"/>
              <w:left w:val="single" w:sz="4" w:space="0" w:color="000000"/>
              <w:bottom w:val="single" w:sz="4" w:space="0" w:color="000000"/>
              <w:right w:val="single" w:sz="4" w:space="0" w:color="000000"/>
            </w:tcBorders>
            <w:hideMark/>
          </w:tcPr>
          <w:p w14:paraId="69A380BC" w14:textId="77777777" w:rsidR="00307E9E" w:rsidRDefault="00307E9E">
            <w:pPr>
              <w:pStyle w:val="TAL"/>
              <w:rPr>
                <w:kern w:val="2"/>
              </w:rPr>
            </w:pPr>
            <w:r>
              <w:rPr>
                <w:kern w:val="2"/>
              </w:rPr>
              <w:t>Identifier of the registration.</w:t>
            </w:r>
          </w:p>
        </w:tc>
      </w:tr>
      <w:tr w:rsidR="00307E9E" w14:paraId="3015F963" w14:textId="77777777" w:rsidTr="00307E9E">
        <w:trPr>
          <w:jc w:val="center"/>
        </w:trPr>
        <w:tc>
          <w:tcPr>
            <w:tcW w:w="2320" w:type="dxa"/>
            <w:tcBorders>
              <w:top w:val="single" w:sz="4" w:space="0" w:color="000000"/>
              <w:left w:val="single" w:sz="4" w:space="0" w:color="000000"/>
              <w:bottom w:val="single" w:sz="4" w:space="0" w:color="000000"/>
              <w:right w:val="nil"/>
            </w:tcBorders>
            <w:hideMark/>
          </w:tcPr>
          <w:p w14:paraId="3996DD8A" w14:textId="77777777" w:rsidR="00307E9E" w:rsidRDefault="00307E9E">
            <w:pPr>
              <w:pStyle w:val="TAL"/>
              <w:rPr>
                <w:kern w:val="2"/>
              </w:rPr>
            </w:pPr>
            <w:r>
              <w:rPr>
                <w:kern w:val="2"/>
              </w:rPr>
              <w:t>Registration information</w:t>
            </w:r>
          </w:p>
        </w:tc>
        <w:tc>
          <w:tcPr>
            <w:tcW w:w="878" w:type="dxa"/>
            <w:tcBorders>
              <w:top w:val="single" w:sz="4" w:space="0" w:color="000000"/>
              <w:left w:val="single" w:sz="4" w:space="0" w:color="000000"/>
              <w:bottom w:val="single" w:sz="4" w:space="0" w:color="000000"/>
              <w:right w:val="nil"/>
            </w:tcBorders>
          </w:tcPr>
          <w:p w14:paraId="6BBDC595" w14:textId="77777777" w:rsidR="00307E9E" w:rsidRDefault="00307E9E">
            <w:pPr>
              <w:pStyle w:val="TAL"/>
              <w:jc w:val="center"/>
              <w:rPr>
                <w:rFonts w:cs="Arial"/>
                <w:kern w:val="2"/>
              </w:rPr>
            </w:pPr>
            <w:r>
              <w:rPr>
                <w:kern w:val="2"/>
              </w:rPr>
              <w:t>M</w:t>
            </w:r>
          </w:p>
          <w:p w14:paraId="6A51C5C9" w14:textId="77777777" w:rsidR="00307E9E" w:rsidRDefault="00307E9E">
            <w:pPr>
              <w:pStyle w:val="TAC"/>
              <w:rPr>
                <w:kern w:val="2"/>
              </w:rPr>
            </w:pPr>
          </w:p>
        </w:tc>
        <w:tc>
          <w:tcPr>
            <w:tcW w:w="4536" w:type="dxa"/>
            <w:tcBorders>
              <w:top w:val="single" w:sz="4" w:space="0" w:color="000000"/>
              <w:left w:val="single" w:sz="4" w:space="0" w:color="000000"/>
              <w:bottom w:val="single" w:sz="4" w:space="0" w:color="000000"/>
              <w:right w:val="single" w:sz="4" w:space="0" w:color="000000"/>
            </w:tcBorders>
            <w:hideMark/>
          </w:tcPr>
          <w:p w14:paraId="5E1D9625" w14:textId="77777777" w:rsidR="00307E9E" w:rsidRDefault="00307E9E">
            <w:pPr>
              <w:pStyle w:val="TAL"/>
              <w:rPr>
                <w:kern w:val="2"/>
              </w:rPr>
            </w:pPr>
            <w:r>
              <w:rPr>
                <w:kern w:val="2"/>
              </w:rPr>
              <w:t>Information to allow the VAL server to be authenticated and to obtain authorization for service APIs</w:t>
            </w:r>
          </w:p>
        </w:tc>
      </w:tr>
      <w:tr w:rsidR="00307E9E" w14:paraId="254F5810" w14:textId="77777777" w:rsidTr="00307E9E">
        <w:trPr>
          <w:jc w:val="center"/>
        </w:trPr>
        <w:tc>
          <w:tcPr>
            <w:tcW w:w="2320" w:type="dxa"/>
            <w:tcBorders>
              <w:top w:val="single" w:sz="4" w:space="0" w:color="000000"/>
              <w:left w:val="single" w:sz="4" w:space="0" w:color="000000"/>
              <w:bottom w:val="single" w:sz="4" w:space="0" w:color="000000"/>
              <w:right w:val="nil"/>
            </w:tcBorders>
            <w:hideMark/>
          </w:tcPr>
          <w:p w14:paraId="560D0CAD" w14:textId="77777777" w:rsidR="00307E9E" w:rsidRDefault="00307E9E">
            <w:pPr>
              <w:pStyle w:val="TAL"/>
              <w:rPr>
                <w:kern w:val="2"/>
              </w:rPr>
            </w:pPr>
            <w:r>
              <w:rPr>
                <w:kern w:val="2"/>
              </w:rPr>
              <w:t>Service API information</w:t>
            </w:r>
          </w:p>
        </w:tc>
        <w:tc>
          <w:tcPr>
            <w:tcW w:w="878" w:type="dxa"/>
            <w:tcBorders>
              <w:top w:val="single" w:sz="4" w:space="0" w:color="000000"/>
              <w:left w:val="single" w:sz="4" w:space="0" w:color="000000"/>
              <w:bottom w:val="single" w:sz="4" w:space="0" w:color="000000"/>
              <w:right w:val="nil"/>
            </w:tcBorders>
          </w:tcPr>
          <w:p w14:paraId="4DAC2E26" w14:textId="77777777" w:rsidR="00307E9E" w:rsidRDefault="00307E9E">
            <w:pPr>
              <w:pStyle w:val="TAL"/>
              <w:jc w:val="center"/>
              <w:rPr>
                <w:rFonts w:cs="Arial"/>
                <w:kern w:val="2"/>
              </w:rPr>
            </w:pPr>
            <w:r>
              <w:rPr>
                <w:kern w:val="2"/>
              </w:rPr>
              <w:t>O</w:t>
            </w:r>
          </w:p>
          <w:p w14:paraId="617357D2" w14:textId="77777777" w:rsidR="00307E9E" w:rsidRDefault="00307E9E">
            <w:pPr>
              <w:pStyle w:val="TAC"/>
              <w:rPr>
                <w:kern w:val="2"/>
              </w:rPr>
            </w:pPr>
          </w:p>
        </w:tc>
        <w:tc>
          <w:tcPr>
            <w:tcW w:w="4536" w:type="dxa"/>
            <w:tcBorders>
              <w:top w:val="single" w:sz="4" w:space="0" w:color="000000"/>
              <w:left w:val="single" w:sz="4" w:space="0" w:color="000000"/>
              <w:bottom w:val="single" w:sz="4" w:space="0" w:color="000000"/>
              <w:right w:val="single" w:sz="4" w:space="0" w:color="000000"/>
            </w:tcBorders>
            <w:hideMark/>
          </w:tcPr>
          <w:p w14:paraId="20FD0256" w14:textId="77777777" w:rsidR="00307E9E" w:rsidRDefault="00307E9E">
            <w:pPr>
              <w:pStyle w:val="TAL"/>
              <w:rPr>
                <w:kern w:val="2"/>
              </w:rPr>
            </w:pPr>
            <w:r>
              <w:rPr>
                <w:kern w:val="2"/>
              </w:rPr>
              <w:t>NSCE service API name, service API type, communication type, description, Serving Area Information (optional), AEF location (optional), interface details (e.g. IP address, port number, URI), protocols, version numbers, and data format.</w:t>
            </w:r>
          </w:p>
        </w:tc>
      </w:tr>
      <w:tr w:rsidR="00307E9E" w14:paraId="7303094B" w14:textId="77777777" w:rsidTr="00307E9E">
        <w:trPr>
          <w:jc w:val="center"/>
        </w:trPr>
        <w:tc>
          <w:tcPr>
            <w:tcW w:w="2320" w:type="dxa"/>
            <w:tcBorders>
              <w:top w:val="single" w:sz="4" w:space="0" w:color="000000"/>
              <w:left w:val="single" w:sz="4" w:space="0" w:color="000000"/>
              <w:bottom w:val="single" w:sz="4" w:space="0" w:color="000000"/>
              <w:right w:val="nil"/>
            </w:tcBorders>
            <w:hideMark/>
          </w:tcPr>
          <w:p w14:paraId="6FF227D7" w14:textId="77777777" w:rsidR="00307E9E" w:rsidRDefault="00307E9E">
            <w:pPr>
              <w:pStyle w:val="TAL"/>
              <w:rPr>
                <w:kern w:val="2"/>
              </w:rPr>
            </w:pPr>
            <w:r>
              <w:rPr>
                <w:kern w:val="2"/>
              </w:rPr>
              <w:t>Registration expiration time</w:t>
            </w:r>
          </w:p>
        </w:tc>
        <w:tc>
          <w:tcPr>
            <w:tcW w:w="878" w:type="dxa"/>
            <w:tcBorders>
              <w:top w:val="single" w:sz="4" w:space="0" w:color="000000"/>
              <w:left w:val="single" w:sz="4" w:space="0" w:color="000000"/>
              <w:bottom w:val="single" w:sz="4" w:space="0" w:color="000000"/>
              <w:right w:val="nil"/>
            </w:tcBorders>
            <w:hideMark/>
          </w:tcPr>
          <w:p w14:paraId="37EF4EA1" w14:textId="77777777" w:rsidR="00307E9E" w:rsidRDefault="00307E9E">
            <w:pPr>
              <w:pStyle w:val="TAC"/>
              <w:rPr>
                <w:kern w:val="2"/>
              </w:rPr>
            </w:pPr>
            <w:r>
              <w:rPr>
                <w:kern w:val="2"/>
              </w:rPr>
              <w:t>O</w:t>
            </w:r>
          </w:p>
        </w:tc>
        <w:tc>
          <w:tcPr>
            <w:tcW w:w="4536" w:type="dxa"/>
            <w:tcBorders>
              <w:top w:val="single" w:sz="4" w:space="0" w:color="000000"/>
              <w:left w:val="single" w:sz="4" w:space="0" w:color="000000"/>
              <w:bottom w:val="single" w:sz="4" w:space="0" w:color="000000"/>
              <w:right w:val="single" w:sz="4" w:space="0" w:color="000000"/>
            </w:tcBorders>
          </w:tcPr>
          <w:p w14:paraId="72A84323" w14:textId="77777777" w:rsidR="00307E9E" w:rsidRDefault="00307E9E">
            <w:pPr>
              <w:pStyle w:val="TAL"/>
              <w:rPr>
                <w:rFonts w:cs="Arial"/>
                <w:kern w:val="2"/>
              </w:rPr>
            </w:pPr>
            <w:r>
              <w:rPr>
                <w:kern w:val="2"/>
              </w:rPr>
              <w:t>Indicates the expiration time of the registration. To maintain an active registration status, a registration update is required before the expiration time.</w:t>
            </w:r>
          </w:p>
          <w:p w14:paraId="3C248EF3" w14:textId="77777777" w:rsidR="00307E9E" w:rsidRDefault="00307E9E">
            <w:pPr>
              <w:pStyle w:val="TAL"/>
              <w:rPr>
                <w:kern w:val="2"/>
              </w:rPr>
            </w:pPr>
          </w:p>
          <w:p w14:paraId="618CD638" w14:textId="77777777" w:rsidR="00307E9E" w:rsidRDefault="00307E9E">
            <w:pPr>
              <w:pStyle w:val="TAL"/>
              <w:rPr>
                <w:kern w:val="2"/>
              </w:rPr>
            </w:pPr>
            <w:r>
              <w:rPr>
                <w:kern w:val="2"/>
              </w:rPr>
              <w:t>If the Expiration time IE is not included, it indicates that the registration never expires.</w:t>
            </w:r>
          </w:p>
        </w:tc>
      </w:tr>
    </w:tbl>
    <w:p w14:paraId="5688721D" w14:textId="2A9EECD3" w:rsidR="00307E9E" w:rsidRPr="005D1F91" w:rsidRDefault="00307E9E" w:rsidP="005C72DB"/>
    <w:p w14:paraId="4B8EA3B7" w14:textId="49CB7756" w:rsidR="00144F91" w:rsidRDefault="00FB0178">
      <w:pPr>
        <w:pStyle w:val="EditorsNote"/>
      </w:pPr>
      <w:r w:rsidRPr="00FB0178">
        <w:t>Editor</w:t>
      </w:r>
      <w:r w:rsidR="005C72DB">
        <w:t>'</w:t>
      </w:r>
      <w:r w:rsidRPr="00FB0178">
        <w:t>s note: The ‘Proposed registration expiration time’ and the ‘Registration expiration time’ set by the API provider in the response are currently not supported by the CAPIF. The mechanism would allow to maintain the active registration status for a specific duration of time (a registration update is required before the expiration of this time; if Registration expiration time is not included in the response, it indicates that the registration never expires.) It is agreed that CAPIF should be extended with this mechanism and IEs.</w:t>
      </w:r>
    </w:p>
    <w:p w14:paraId="3A2B93E0" w14:textId="77777777" w:rsidR="00307E9E" w:rsidRDefault="00307E9E" w:rsidP="00307E9E">
      <w:pPr>
        <w:rPr>
          <w:rFonts w:ascii="SimSun" w:hAnsi="SimSun"/>
        </w:rPr>
      </w:pPr>
      <w:r>
        <w:t xml:space="preserve">For de-registration of the VAL server, the VAL server triggers the CAPIF Offboarding the API invoker procedure defined in TS 23.222[3] clause 8.2. In the offboarding request the </w:t>
      </w:r>
      <w:r>
        <w:rPr>
          <w:kern w:val="2"/>
        </w:rPr>
        <w:t xml:space="preserve">Registration ID is used to identify the </w:t>
      </w:r>
      <w:r>
        <w:t>VAL server.</w:t>
      </w:r>
    </w:p>
    <w:p w14:paraId="34D4BD89" w14:textId="77777777" w:rsidR="008116B4" w:rsidRDefault="00571706">
      <w:pPr>
        <w:pStyle w:val="Heading2"/>
      </w:pPr>
      <w:bookmarkStart w:id="189" w:name="_Toc125659679"/>
      <w:r>
        <w:t>9.</w:t>
      </w:r>
      <w:r>
        <w:rPr>
          <w:rFonts w:eastAsiaTheme="minorEastAsia"/>
        </w:rPr>
        <w:t>3</w:t>
      </w:r>
      <w:r>
        <w:tab/>
        <w:t>Slice API configuration and translation</w:t>
      </w:r>
      <w:bookmarkEnd w:id="189"/>
    </w:p>
    <w:p w14:paraId="6077FD58" w14:textId="77777777" w:rsidR="008116B4" w:rsidRDefault="00571706" w:rsidP="00A90B95">
      <w:pPr>
        <w:pStyle w:val="Heading3"/>
      </w:pPr>
      <w:bookmarkStart w:id="190" w:name="_Toc125659680"/>
      <w:r>
        <w:t>9.</w:t>
      </w:r>
      <w:r>
        <w:rPr>
          <w:rFonts w:eastAsiaTheme="minorEastAsia" w:hint="eastAsia"/>
          <w:lang w:eastAsia="zh-CN"/>
        </w:rPr>
        <w:t>3</w:t>
      </w:r>
      <w:r>
        <w:t>.1</w:t>
      </w:r>
      <w:r>
        <w:tab/>
        <w:t>General</w:t>
      </w:r>
      <w:bookmarkEnd w:id="190"/>
    </w:p>
    <w:p w14:paraId="763F0B3B" w14:textId="77777777" w:rsidR="008116B4" w:rsidRDefault="00571706">
      <w:pPr>
        <w:rPr>
          <w:bCs/>
        </w:rPr>
      </w:pPr>
      <w:r>
        <w:t xml:space="preserve">This functionality is a service related to the translation of the service API as invoked by the end applications to slice APIs based on the API configuration and application to slice mapping. </w:t>
      </w:r>
      <w:r>
        <w:rPr>
          <w:bCs/>
        </w:rPr>
        <w:t xml:space="preserve">Slice APIs can be defined as customized/tailored sets of service APIs (which can be either NEF northbound APIs or OAM provided APIs or enabler layer/SEAL provided APIs) and can be mapped to particular slice instances. The slice APIs can be a bundled or combined API comprising of different types of APIs, which will be used to expose the telco (5GS/SEAL)-provided services as needed by the applications of the slice customer. Each slice API may be configured per network slice instance. </w:t>
      </w:r>
    </w:p>
    <w:p w14:paraId="6B9ED6B5" w14:textId="77777777" w:rsidR="008116B4" w:rsidRDefault="00571706" w:rsidP="00A90B95">
      <w:pPr>
        <w:pStyle w:val="Heading3"/>
      </w:pPr>
      <w:bookmarkStart w:id="191" w:name="_Toc125659681"/>
      <w:r>
        <w:t>9.</w:t>
      </w:r>
      <w:r>
        <w:rPr>
          <w:rFonts w:eastAsiaTheme="minorEastAsia"/>
        </w:rPr>
        <w:t>3</w:t>
      </w:r>
      <w:r>
        <w:t>.2</w:t>
      </w:r>
      <w:r>
        <w:tab/>
        <w:t>Procedure</w:t>
      </w:r>
      <w:r w:rsidR="00F17659">
        <w:rPr>
          <w:rFonts w:eastAsiaTheme="minorEastAsia" w:hint="eastAsia"/>
          <w:lang w:eastAsia="zh-CN"/>
        </w:rPr>
        <w:t>s</w:t>
      </w:r>
      <w:r>
        <w:t xml:space="preserve"> on slice API configuration</w:t>
      </w:r>
      <w:bookmarkEnd w:id="191"/>
    </w:p>
    <w:p w14:paraId="479FDCC2" w14:textId="77777777" w:rsidR="008116B4" w:rsidRDefault="00571706" w:rsidP="00F17659">
      <w:r>
        <w:t xml:space="preserve">In </w:t>
      </w:r>
      <w:r w:rsidR="00F17659">
        <w:t>the Initial Configuration</w:t>
      </w:r>
      <w:r>
        <w:t xml:space="preserve"> procedure, the VAL server initially provides an application requirement to enabler server including the service KPIs and the subscribed/preferred slices. Then, the slice enabler configures the mapping of the VAL application to a slice API which is a combination/bundling of northbound APIs (from both management and control plane). In particular, a slice API consists of telco-provided/platform dependent service APIs (e.g., NEF, OAM, SEA</w:t>
      </w:r>
      <w:r>
        <w:rPr>
          <w:rFonts w:eastAsiaTheme="minorEastAsia" w:hint="eastAsia"/>
          <w:lang w:eastAsia="zh-CN"/>
        </w:rPr>
        <w:t>L</w:t>
      </w:r>
      <w:r>
        <w:t xml:space="preserve">, etc), and provides an abstraction/simplification on top of them. The </w:t>
      </w:r>
      <w:r w:rsidR="00F17659">
        <w:t xml:space="preserve">VAL server-initiated Configuration Update  </w:t>
      </w:r>
      <w:r>
        <w:t xml:space="preserve">procedure covers the scenario where a trigger event occurs (e.g., QoS degradation, slice load) and the mapping </w:t>
      </w:r>
      <w:r>
        <w:lastRenderedPageBreak/>
        <w:t xml:space="preserve">configuration or the slice API configuration </w:t>
      </w:r>
      <w:r w:rsidR="00F17659">
        <w:t>need</w:t>
      </w:r>
      <w:r w:rsidR="00F17659">
        <w:rPr>
          <w:rFonts w:eastAsiaTheme="minorEastAsia" w:hint="eastAsia"/>
          <w:lang w:eastAsia="zh-CN"/>
        </w:rPr>
        <w:t>ed</w:t>
      </w:r>
      <w:r w:rsidR="00F17659">
        <w:t xml:space="preserve"> </w:t>
      </w:r>
      <w:r>
        <w:t xml:space="preserve">to </w:t>
      </w:r>
      <w:r w:rsidR="00F17659">
        <w:rPr>
          <w:rFonts w:eastAsiaTheme="minorEastAsia" w:hint="eastAsia"/>
          <w:lang w:eastAsia="zh-CN"/>
        </w:rPr>
        <w:t xml:space="preserve">be </w:t>
      </w:r>
      <w:r>
        <w:t>change</w:t>
      </w:r>
      <w:r w:rsidR="00F17659">
        <w:rPr>
          <w:rFonts w:eastAsiaTheme="minorEastAsia" w:hint="eastAsia"/>
          <w:lang w:eastAsia="zh-CN"/>
        </w:rPr>
        <w:t>d</w:t>
      </w:r>
      <w:r>
        <w:t xml:space="preserve">. In this scenario, the slice enabler updates the configuration of the API and provides a notification to the VAL server. </w:t>
      </w:r>
    </w:p>
    <w:p w14:paraId="5AE4D3D2" w14:textId="77777777" w:rsidR="008116B4" w:rsidRDefault="00571706">
      <w:r>
        <w:t>These two procedures for the initial configuration and the configuration update are covered in 9.</w:t>
      </w:r>
      <w:r>
        <w:rPr>
          <w:rFonts w:eastAsiaTheme="minorEastAsia" w:hint="eastAsia"/>
          <w:lang w:eastAsia="zh-CN"/>
        </w:rPr>
        <w:t>3</w:t>
      </w:r>
      <w:r>
        <w:t>.2.1 and 9.</w:t>
      </w:r>
      <w:r>
        <w:rPr>
          <w:rFonts w:eastAsiaTheme="minorEastAsia" w:hint="eastAsia"/>
          <w:lang w:eastAsia="zh-CN"/>
        </w:rPr>
        <w:t>3</w:t>
      </w:r>
      <w:r>
        <w:t xml:space="preserve">.2.2 </w:t>
      </w:r>
      <w:r w:rsidR="00F17659">
        <w:t>respectively</w:t>
      </w:r>
      <w:r>
        <w:t>.</w:t>
      </w:r>
    </w:p>
    <w:p w14:paraId="179EF4DC" w14:textId="77777777" w:rsidR="008116B4" w:rsidRDefault="00571706" w:rsidP="00A90B95">
      <w:pPr>
        <w:pStyle w:val="Heading4"/>
      </w:pPr>
      <w:bookmarkStart w:id="192" w:name="_Toc125659682"/>
      <w:r>
        <w:t>9.</w:t>
      </w:r>
      <w:r>
        <w:rPr>
          <w:rFonts w:eastAsiaTheme="minorEastAsia" w:hint="eastAsia"/>
        </w:rPr>
        <w:t>3</w:t>
      </w:r>
      <w:r>
        <w:t>.2.1</w:t>
      </w:r>
      <w:r>
        <w:rPr>
          <w:rFonts w:eastAsiaTheme="minorEastAsia" w:hint="eastAsia"/>
          <w:lang w:eastAsia="zh-CN"/>
        </w:rPr>
        <w:tab/>
      </w:r>
      <w:r>
        <w:t>Initial Configuration</w:t>
      </w:r>
      <w:bookmarkEnd w:id="192"/>
    </w:p>
    <w:p w14:paraId="48246008" w14:textId="77777777" w:rsidR="008116B4" w:rsidRDefault="00571706">
      <w:r>
        <w:t>Figure 9.</w:t>
      </w:r>
      <w:r>
        <w:rPr>
          <w:rFonts w:eastAsia="DengXian" w:hint="eastAsia"/>
          <w:lang w:eastAsia="zh-CN"/>
        </w:rPr>
        <w:t>3</w:t>
      </w:r>
      <w:r>
        <w:t xml:space="preserve">.2.1-1 illustrates the </w:t>
      </w:r>
      <w:r w:rsidR="00F17659">
        <w:t>procedure of</w:t>
      </w:r>
      <w:r w:rsidR="00F17659">
        <w:rPr>
          <w:bCs/>
        </w:rPr>
        <w:t xml:space="preserve"> </w:t>
      </w:r>
      <w:r>
        <w:t xml:space="preserve"> </w:t>
      </w:r>
      <w:r>
        <w:rPr>
          <w:bCs/>
        </w:rPr>
        <w:t>the initial slice API configuration.</w:t>
      </w:r>
    </w:p>
    <w:p w14:paraId="3684F104" w14:textId="77777777" w:rsidR="008116B4" w:rsidRDefault="00571706">
      <w:r>
        <w:t>Pre-conditions:</w:t>
      </w:r>
    </w:p>
    <w:p w14:paraId="251F05B0" w14:textId="77777777" w:rsidR="008116B4" w:rsidRDefault="00571706">
      <w:pPr>
        <w:pStyle w:val="B1"/>
      </w:pPr>
      <w:r>
        <w:rPr>
          <w:rFonts w:eastAsia="DengXian"/>
        </w:rPr>
        <w:t>1.</w:t>
      </w:r>
      <w:r>
        <w:tab/>
        <w:t xml:space="preserve">The VAL server has registered to receive </w:t>
      </w:r>
      <w:r w:rsidR="00F17659">
        <w:t>NSCE</w:t>
      </w:r>
      <w:r>
        <w:t xml:space="preserve"> services. </w:t>
      </w:r>
    </w:p>
    <w:p w14:paraId="322A059C" w14:textId="77777777" w:rsidR="008116B4" w:rsidRDefault="005A0E12">
      <w:pPr>
        <w:pStyle w:val="TH"/>
      </w:pPr>
      <w:r>
        <w:object w:dxaOrig="16424" w:dyaOrig="9592" w14:anchorId="3D4E27D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bject 1" o:spid="_x0000_i1025" type="#_x0000_t75" style="width:373.5pt;height:200pt;mso-position-horizontal-relative:page;mso-position-vertical-relative:page" o:ole="">
            <v:imagedata r:id="rId14" o:title=""/>
          </v:shape>
          <o:OLEObject Type="Embed" ProgID="Visio.Drawing.11" ShapeID="Object 1" DrawAspect="Content" ObjectID="_1736332354" r:id="rId15"/>
        </w:object>
      </w:r>
    </w:p>
    <w:p w14:paraId="1125EEE4" w14:textId="77777777" w:rsidR="008116B4" w:rsidRDefault="00571706" w:rsidP="00A90B95">
      <w:pPr>
        <w:pStyle w:val="TF"/>
        <w:outlineLvl w:val="0"/>
      </w:pPr>
      <w:r>
        <w:t>Figure 9.</w:t>
      </w:r>
      <w:r>
        <w:rPr>
          <w:rFonts w:eastAsia="DengXian" w:hint="eastAsia"/>
          <w:lang w:eastAsia="zh-CN"/>
        </w:rPr>
        <w:t>3</w:t>
      </w:r>
      <w:r>
        <w:rPr>
          <w:rFonts w:eastAsia="DengXian"/>
        </w:rPr>
        <w:t>.2.1</w:t>
      </w:r>
      <w:r>
        <w:t xml:space="preserve">-1: Initial Slice API </w:t>
      </w:r>
      <w:r>
        <w:rPr>
          <w:rFonts w:hint="eastAsia"/>
        </w:rPr>
        <w:t>configuration</w:t>
      </w:r>
    </w:p>
    <w:p w14:paraId="774A63A9" w14:textId="77777777" w:rsidR="008116B4" w:rsidRDefault="00571706">
      <w:pPr>
        <w:pStyle w:val="B1"/>
      </w:pPr>
      <w:r>
        <w:t>1.</w:t>
      </w:r>
      <w:r>
        <w:tab/>
        <w:t xml:space="preserve">The VAL server sends a VAL application requirement request to the </w:t>
      </w:r>
      <w:r w:rsidR="00F17659">
        <w:t>NSCE</w:t>
      </w:r>
      <w:r>
        <w:t xml:space="preserve"> server. </w:t>
      </w:r>
    </w:p>
    <w:p w14:paraId="7BDE4B7E" w14:textId="77777777" w:rsidR="008116B4" w:rsidRDefault="00571706">
      <w:pPr>
        <w:pStyle w:val="B1"/>
      </w:pPr>
      <w:r>
        <w:t>2.</w:t>
      </w:r>
      <w:r>
        <w:tab/>
        <w:t xml:space="preserve">The </w:t>
      </w:r>
      <w:r w:rsidR="00F17659">
        <w:t>NSCE</w:t>
      </w:r>
      <w:r>
        <w:t xml:space="preserve"> server maps the VAL application requirement to a slice API which includes a list of APIs which </w:t>
      </w:r>
      <w:r w:rsidR="005A0E12">
        <w:rPr>
          <w:rFonts w:eastAsiaTheme="minorEastAsia" w:hint="eastAsia"/>
          <w:lang w:eastAsia="zh-CN"/>
        </w:rPr>
        <w:t>is</w:t>
      </w:r>
      <w:r>
        <w:t xml:space="preserve"> needed to be consumed as part of this service capability exposure. </w:t>
      </w:r>
    </w:p>
    <w:p w14:paraId="1A031FC8" w14:textId="77777777" w:rsidR="008116B4" w:rsidRDefault="00571706">
      <w:pPr>
        <w:pStyle w:val="B1"/>
        <w:ind w:firstLine="0"/>
      </w:pPr>
      <w:r>
        <w:t xml:space="preserve">The </w:t>
      </w:r>
      <w:r w:rsidR="00F17659">
        <w:t>NSCE</w:t>
      </w:r>
      <w:r>
        <w:t xml:space="preserve"> server may also store the mapping of the slice API to the service API list and per service API information (e.g. data encoding, transport technology, API protocol and versions)</w:t>
      </w:r>
    </w:p>
    <w:p w14:paraId="04E6EAA4" w14:textId="77777777" w:rsidR="008116B4" w:rsidRDefault="00571706">
      <w:pPr>
        <w:pStyle w:val="B1"/>
      </w:pPr>
      <w:r>
        <w:t>3.</w:t>
      </w:r>
      <w:r>
        <w:tab/>
        <w:t xml:space="preserve">The </w:t>
      </w:r>
      <w:r w:rsidR="00F17659">
        <w:t>NSCE</w:t>
      </w:r>
      <w:r>
        <w:t xml:space="preserve"> server registers to consume the corresponding APIs from the 5GS (NEF and OAM) and SEAL service producers. The </w:t>
      </w:r>
      <w:r w:rsidR="00F17659">
        <w:t>NSCE</w:t>
      </w:r>
      <w:r>
        <w:t xml:space="preserve"> server registers to the following:</w:t>
      </w:r>
    </w:p>
    <w:p w14:paraId="29C444C9" w14:textId="77777777" w:rsidR="008116B4" w:rsidRDefault="00571706">
      <w:pPr>
        <w:pStyle w:val="B2"/>
      </w:pPr>
      <w:r>
        <w:t>-</w:t>
      </w:r>
      <w:r>
        <w:tab/>
        <w:t xml:space="preserve">to consume NEF monitoring events as specified in </w:t>
      </w:r>
      <w:r w:rsidR="005A0E12">
        <w:rPr>
          <w:rFonts w:eastAsiaTheme="minorEastAsia" w:hint="eastAsia"/>
          <w:lang w:eastAsia="zh-CN"/>
        </w:rPr>
        <w:t>3GPP</w:t>
      </w:r>
      <w:r w:rsidR="005A0E12">
        <w:t> </w:t>
      </w:r>
      <w:r>
        <w:t>TS 29.522 clause 5 e.g.,  network monitoring, slice status, analytics exposure,</w:t>
      </w:r>
      <w:r w:rsidR="005A0E12">
        <w:rPr>
          <w:rFonts w:hint="eastAsia"/>
          <w:lang w:eastAsia="zh-CN"/>
        </w:rPr>
        <w:t xml:space="preserve"> etc</w:t>
      </w:r>
      <w:r>
        <w:t xml:space="preserve"> </w:t>
      </w:r>
    </w:p>
    <w:p w14:paraId="698F9721" w14:textId="77777777" w:rsidR="008116B4" w:rsidRDefault="00571706">
      <w:pPr>
        <w:pStyle w:val="B2"/>
      </w:pPr>
      <w:r>
        <w:t>-</w:t>
      </w:r>
      <w:r>
        <w:tab/>
        <w:t xml:space="preserve">to consume PM services and KPI monitoring from OAM </w:t>
      </w:r>
    </w:p>
    <w:p w14:paraId="44A5AB19" w14:textId="77777777" w:rsidR="008116B4" w:rsidRDefault="00571706">
      <w:pPr>
        <w:pStyle w:val="B2"/>
      </w:pPr>
      <w:r>
        <w:t>-</w:t>
      </w:r>
      <w:r>
        <w:tab/>
        <w:t xml:space="preserve">to consume SEAL services based on </w:t>
      </w:r>
      <w:r w:rsidR="005A0E12">
        <w:rPr>
          <w:rFonts w:eastAsiaTheme="minorEastAsia" w:hint="eastAsia"/>
          <w:lang w:eastAsia="zh-CN"/>
        </w:rPr>
        <w:t>3GPP</w:t>
      </w:r>
      <w:r w:rsidR="005A0E12">
        <w:t> </w:t>
      </w:r>
      <w:r>
        <w:t>TS</w:t>
      </w:r>
      <w:r w:rsidR="005A0E12">
        <w:t> </w:t>
      </w:r>
      <w:r>
        <w:t>23.434</w:t>
      </w:r>
    </w:p>
    <w:p w14:paraId="22A1BD51" w14:textId="77777777" w:rsidR="008116B4" w:rsidRDefault="00571706">
      <w:pPr>
        <w:pStyle w:val="B1"/>
      </w:pPr>
      <w:r>
        <w:t>4.</w:t>
      </w:r>
      <w:r>
        <w:tab/>
        <w:t xml:space="preserve">The </w:t>
      </w:r>
      <w:r w:rsidR="00F17659">
        <w:t>NSCE</w:t>
      </w:r>
      <w:r>
        <w:t xml:space="preserve"> server sends a VAL application requirement response to notify on the result of the request and indicate whether </w:t>
      </w:r>
      <w:r w:rsidR="005A0E12">
        <w:rPr>
          <w:rFonts w:eastAsiaTheme="minorEastAsia" w:hint="eastAsia"/>
          <w:lang w:eastAsia="zh-CN"/>
        </w:rPr>
        <w:t xml:space="preserve">the </w:t>
      </w:r>
      <w:r>
        <w:t>configuration of slice API</w:t>
      </w:r>
      <w:r w:rsidR="005A0E12">
        <w:rPr>
          <w:rFonts w:eastAsiaTheme="minorEastAsia" w:hint="eastAsia"/>
          <w:lang w:eastAsia="zh-CN"/>
        </w:rPr>
        <w:t xml:space="preserve"> is</w:t>
      </w:r>
      <w:r>
        <w:t xml:space="preserve"> possible or not.</w:t>
      </w:r>
    </w:p>
    <w:p w14:paraId="31E8A119" w14:textId="77777777" w:rsidR="008116B4" w:rsidRDefault="00571706">
      <w:pPr>
        <w:pStyle w:val="B1"/>
      </w:pPr>
      <w:r>
        <w:t>5.</w:t>
      </w:r>
      <w:r>
        <w:tab/>
        <w:t xml:space="preserve">The </w:t>
      </w:r>
      <w:r w:rsidR="00F17659">
        <w:t>NSCE</w:t>
      </w:r>
      <w:r>
        <w:t xml:space="preserve"> server sends the slice API information </w:t>
      </w:r>
      <w:r w:rsidR="005A0E12">
        <w:rPr>
          <w:rFonts w:eastAsiaTheme="minorEastAsia" w:hint="eastAsia"/>
          <w:lang w:eastAsia="zh-CN"/>
        </w:rPr>
        <w:t>notification</w:t>
      </w:r>
      <w:r w:rsidR="005A0E12">
        <w:t xml:space="preserve"> </w:t>
      </w:r>
      <w:r>
        <w:t>to the VAL server.</w:t>
      </w:r>
    </w:p>
    <w:p w14:paraId="4478F94C" w14:textId="77777777" w:rsidR="008116B4" w:rsidRDefault="00571706" w:rsidP="00A90B95">
      <w:pPr>
        <w:pStyle w:val="Heading4"/>
      </w:pPr>
      <w:bookmarkStart w:id="193" w:name="_Toc125659683"/>
      <w:r>
        <w:t>9.</w:t>
      </w:r>
      <w:r>
        <w:rPr>
          <w:rFonts w:eastAsiaTheme="minorEastAsia"/>
        </w:rPr>
        <w:t>3</w:t>
      </w:r>
      <w:r>
        <w:t>.2.2</w:t>
      </w:r>
      <w:r>
        <w:rPr>
          <w:rFonts w:eastAsiaTheme="minorEastAsia" w:hint="eastAsia"/>
          <w:lang w:eastAsia="zh-CN"/>
        </w:rPr>
        <w:tab/>
      </w:r>
      <w:r>
        <w:t>VAL server-initiated Configuration Update</w:t>
      </w:r>
      <w:bookmarkEnd w:id="193"/>
    </w:p>
    <w:p w14:paraId="7000C1CE" w14:textId="77777777" w:rsidR="008116B4" w:rsidRDefault="00571706">
      <w:pPr>
        <w:rPr>
          <w:rFonts w:eastAsiaTheme="minorEastAsia"/>
          <w:bCs/>
          <w:lang w:eastAsia="zh-CN"/>
        </w:rPr>
      </w:pPr>
      <w:r>
        <w:t>Figure 9.</w:t>
      </w:r>
      <w:r>
        <w:rPr>
          <w:rFonts w:eastAsia="DengXian" w:hint="eastAsia"/>
          <w:lang w:eastAsia="zh-CN"/>
        </w:rPr>
        <w:t>3</w:t>
      </w:r>
      <w:r>
        <w:t xml:space="preserve">.2.2-1 illustrates the </w:t>
      </w:r>
      <w:r w:rsidR="005A0E12">
        <w:rPr>
          <w:rFonts w:eastAsiaTheme="minorEastAsia" w:hint="eastAsia"/>
          <w:lang w:eastAsia="zh-CN"/>
        </w:rPr>
        <w:t>procedure of</w:t>
      </w:r>
      <w:r>
        <w:rPr>
          <w:bCs/>
        </w:rPr>
        <w:t xml:space="preserve"> the slice API configuration updated based on a trigger event.</w:t>
      </w:r>
    </w:p>
    <w:p w14:paraId="6817FCEF" w14:textId="77777777" w:rsidR="00582ACE" w:rsidRDefault="00582ACE" w:rsidP="00A90B95">
      <w:pPr>
        <w:outlineLvl w:val="0"/>
      </w:pPr>
      <w:r>
        <w:t>Pre-conditions:</w:t>
      </w:r>
    </w:p>
    <w:p w14:paraId="7B4F5BD3" w14:textId="6D7AA930" w:rsidR="00144F91" w:rsidRDefault="00680FFF" w:rsidP="00680FFF">
      <w:pPr>
        <w:pStyle w:val="B1"/>
      </w:pPr>
      <w:r>
        <w:t>1.</w:t>
      </w:r>
      <w:r>
        <w:tab/>
      </w:r>
      <w:r w:rsidR="00582ACE">
        <w:t>Initial configuration of the slice API has been completed successfully.</w:t>
      </w:r>
    </w:p>
    <w:p w14:paraId="2E82A949" w14:textId="3D801132" w:rsidR="00144F91" w:rsidRDefault="00680FFF" w:rsidP="00680FFF">
      <w:pPr>
        <w:pStyle w:val="B1"/>
      </w:pPr>
      <w:r>
        <w:lastRenderedPageBreak/>
        <w:t>2.</w:t>
      </w:r>
      <w:r>
        <w:tab/>
      </w:r>
      <w:r w:rsidR="00582ACE">
        <w:t>A trigger event, which may result the need of a slice configuration change, is captured by the VAL server (application server relocation to different EDN/DN, UE mobility to different EDN, application change of behaviour).</w:t>
      </w:r>
    </w:p>
    <w:p w14:paraId="65A52444" w14:textId="77777777" w:rsidR="00582ACE" w:rsidRPr="00582ACE" w:rsidRDefault="00582ACE">
      <w:pPr>
        <w:pStyle w:val="TH"/>
        <w:rPr>
          <w:rFonts w:eastAsiaTheme="minorEastAsia"/>
          <w:lang w:eastAsia="zh-CN"/>
        </w:rPr>
      </w:pPr>
      <w:r>
        <w:object w:dxaOrig="9846" w:dyaOrig="4806" w14:anchorId="7A5B305A">
          <v:shape id="_x0000_i1026" type="#_x0000_t75" style="width:356.5pt;height:174pt" o:ole="">
            <v:imagedata r:id="rId16" o:title=""/>
          </v:shape>
          <o:OLEObject Type="Embed" ProgID="Visio.Drawing.11" ShapeID="_x0000_i1026" DrawAspect="Content" ObjectID="_1736332355" r:id="rId17"/>
        </w:object>
      </w:r>
    </w:p>
    <w:p w14:paraId="0B6D413D" w14:textId="77777777" w:rsidR="008116B4" w:rsidRDefault="00571706" w:rsidP="00A90B95">
      <w:pPr>
        <w:pStyle w:val="TF"/>
        <w:outlineLvl w:val="0"/>
      </w:pPr>
      <w:r>
        <w:t>Figure</w:t>
      </w:r>
      <w:r>
        <w:rPr>
          <w:rFonts w:eastAsiaTheme="minorEastAsia" w:hint="eastAsia"/>
          <w:lang w:eastAsia="zh-CN"/>
        </w:rPr>
        <w:t xml:space="preserve"> </w:t>
      </w:r>
      <w:r>
        <w:t>9.</w:t>
      </w:r>
      <w:r>
        <w:rPr>
          <w:rFonts w:eastAsia="DengXian" w:hint="eastAsia"/>
          <w:lang w:eastAsia="zh-CN"/>
        </w:rPr>
        <w:t>3</w:t>
      </w:r>
      <w:r>
        <w:rPr>
          <w:rFonts w:eastAsia="DengXian"/>
        </w:rPr>
        <w:t>.2.2</w:t>
      </w:r>
      <w:r>
        <w:t xml:space="preserve">-1: Slice API </w:t>
      </w:r>
      <w:r>
        <w:rPr>
          <w:rFonts w:hint="eastAsia"/>
        </w:rPr>
        <w:t>configuration</w:t>
      </w:r>
      <w:r>
        <w:t xml:space="preserve"> update</w:t>
      </w:r>
    </w:p>
    <w:p w14:paraId="796C7049" w14:textId="77777777" w:rsidR="008116B4" w:rsidRDefault="00571706">
      <w:pPr>
        <w:pStyle w:val="B1"/>
      </w:pPr>
      <w:r>
        <w:t>1.</w:t>
      </w:r>
      <w:r>
        <w:tab/>
      </w:r>
      <w:r w:rsidR="00582ACE" w:rsidRPr="00582ACE">
        <w:t xml:space="preserve">The VAL server sends a VAL server-initiated configuration update request to the NSCE server. </w:t>
      </w:r>
    </w:p>
    <w:p w14:paraId="501CAA63" w14:textId="77777777" w:rsidR="008116B4" w:rsidRDefault="00571706">
      <w:pPr>
        <w:pStyle w:val="B1"/>
      </w:pPr>
      <w:r>
        <w:t>2.</w:t>
      </w:r>
      <w:r>
        <w:tab/>
        <w:t xml:space="preserve">The </w:t>
      </w:r>
      <w:r w:rsidR="00F17659">
        <w:t>NSCE</w:t>
      </w:r>
      <w:r>
        <w:t xml:space="preserve"> server processes the trigger event and checks the feasibility of such change and updates the mapping of service APIs to the slice APIs. One criterion for the update of the mapping is, if possible, to avoid changing the slice API configuration, which can be achieved by the re-mapping of the underlying service APIs </w:t>
      </w:r>
    </w:p>
    <w:p w14:paraId="76C17A31" w14:textId="77777777" w:rsidR="008116B4" w:rsidRDefault="00571706">
      <w:pPr>
        <w:pStyle w:val="B1"/>
      </w:pPr>
      <w:r>
        <w:t>3.</w:t>
      </w:r>
      <w:r>
        <w:tab/>
        <w:t xml:space="preserve">The </w:t>
      </w:r>
      <w:r w:rsidR="00F17659">
        <w:t>NSCE</w:t>
      </w:r>
      <w:r>
        <w:t xml:space="preserve"> server updates the subscription/registration to the underlying 5GS and SEAL service producers, if an update on the service APIs (e.g., NEF APIs, SEAL APIs, OAM provided APIs) is needed.</w:t>
      </w:r>
    </w:p>
    <w:p w14:paraId="7779AF05" w14:textId="77777777" w:rsidR="00582ACE" w:rsidRDefault="00571706" w:rsidP="00582ACE">
      <w:pPr>
        <w:pStyle w:val="B1"/>
      </w:pPr>
      <w:r>
        <w:t>4.</w:t>
      </w:r>
      <w:r>
        <w:tab/>
        <w:t xml:space="preserve">The </w:t>
      </w:r>
      <w:r w:rsidR="00F17659">
        <w:t>NSCE</w:t>
      </w:r>
      <w:r>
        <w:t xml:space="preserve"> server sends a </w:t>
      </w:r>
      <w:r w:rsidR="00582ACE" w:rsidRPr="00582ACE">
        <w:t>VAL server-initiated configuration update response, containing the new</w:t>
      </w:r>
      <w:r w:rsidR="00582ACE">
        <w:rPr>
          <w:rFonts w:eastAsiaTheme="minorEastAsia" w:hint="eastAsia"/>
          <w:lang w:eastAsia="zh-CN"/>
        </w:rPr>
        <w:t xml:space="preserve"> </w:t>
      </w:r>
      <w:r>
        <w:t>slice API information</w:t>
      </w:r>
      <w:r w:rsidR="00582ACE">
        <w:rPr>
          <w:rFonts w:asciiTheme="minorEastAsia" w:eastAsiaTheme="minorEastAsia" w:hAnsiTheme="minorEastAsia" w:hint="eastAsia"/>
          <w:lang w:eastAsia="zh-CN"/>
        </w:rPr>
        <w:t xml:space="preserve">, </w:t>
      </w:r>
      <w:r w:rsidR="00582ACE">
        <w:t>if an update has been carried out by the NSCE server.</w:t>
      </w:r>
    </w:p>
    <w:p w14:paraId="123C5186" w14:textId="77777777" w:rsidR="008116B4" w:rsidRDefault="00571706" w:rsidP="00A90B95">
      <w:pPr>
        <w:pStyle w:val="Heading3"/>
      </w:pPr>
      <w:bookmarkStart w:id="194" w:name="_Toc125659684"/>
      <w:r>
        <w:t>9.</w:t>
      </w:r>
      <w:r>
        <w:rPr>
          <w:rFonts w:eastAsiaTheme="minorEastAsia" w:hint="eastAsia"/>
          <w:lang w:eastAsia="zh-CN"/>
        </w:rPr>
        <w:t>3</w:t>
      </w:r>
      <w:r>
        <w:t>.3</w:t>
      </w:r>
      <w:r>
        <w:tab/>
        <w:t>Procedure on slice API translation</w:t>
      </w:r>
      <w:bookmarkEnd w:id="194"/>
    </w:p>
    <w:p w14:paraId="2F103B27" w14:textId="77777777" w:rsidR="008116B4" w:rsidRDefault="00571706">
      <w:r>
        <w:t>This procedure follows the 9.</w:t>
      </w:r>
      <w:r>
        <w:rPr>
          <w:rFonts w:eastAsiaTheme="minorEastAsia" w:hint="eastAsia"/>
          <w:lang w:eastAsia="zh-CN"/>
        </w:rPr>
        <w:t>3</w:t>
      </w:r>
      <w:r>
        <w:t>.</w:t>
      </w:r>
      <w:r>
        <w:rPr>
          <w:rFonts w:eastAsia="DengXian"/>
        </w:rPr>
        <w:t>2</w:t>
      </w:r>
      <w:r>
        <w:t xml:space="preserve"> and aims to describe how the slice API invocation request is translated to service API invocations after the slice API configuration mapping. In this procedure, the </w:t>
      </w:r>
      <w:r w:rsidR="00F17659">
        <w:t>NSCE</w:t>
      </w:r>
      <w:r>
        <w:t xml:space="preserve"> server initially receives</w:t>
      </w:r>
      <w:r>
        <w:rPr>
          <w:rFonts w:cs="Courier New"/>
        </w:rPr>
        <w:t xml:space="preserve"> </w:t>
      </w:r>
      <w:r>
        <w:t>a slice</w:t>
      </w:r>
      <w:r>
        <w:rPr>
          <w:rFonts w:cs="Courier New"/>
        </w:rPr>
        <w:t xml:space="preserve"> </w:t>
      </w:r>
      <w:r>
        <w:t>API invocation request from the vertical application</w:t>
      </w:r>
      <w:r>
        <w:rPr>
          <w:rFonts w:eastAsia="DengXian" w:hint="eastAsia"/>
        </w:rPr>
        <w:t>.</w:t>
      </w:r>
      <w:r>
        <w:t xml:space="preserve"> Then, the </w:t>
      </w:r>
      <w:r w:rsidR="00F17659">
        <w:t>NSCE</w:t>
      </w:r>
      <w:r>
        <w:t xml:space="preserve"> server fetches the service APIs to be invoked based on the slice API configuration and performs invocation requests to the corresponding service API providers. </w:t>
      </w:r>
    </w:p>
    <w:p w14:paraId="1CBA06DC" w14:textId="77777777" w:rsidR="008116B4" w:rsidRDefault="00571706">
      <w:r>
        <w:t>Figure 9.</w:t>
      </w:r>
      <w:r>
        <w:rPr>
          <w:rFonts w:eastAsiaTheme="minorEastAsia" w:hint="eastAsia"/>
          <w:lang w:eastAsia="zh-CN"/>
        </w:rPr>
        <w:t>3</w:t>
      </w:r>
      <w:r>
        <w:t>.</w:t>
      </w:r>
      <w:r>
        <w:rPr>
          <w:rFonts w:eastAsia="DengXian" w:hint="eastAsia"/>
        </w:rPr>
        <w:t>3</w:t>
      </w:r>
      <w:r>
        <w:t>-1 illustrates</w:t>
      </w:r>
      <w:r>
        <w:rPr>
          <w:rFonts w:ascii="SimSun" w:hAnsi="SimSun" w:cs="Courier New"/>
        </w:rPr>
        <w:t xml:space="preserve"> </w:t>
      </w:r>
      <w:r>
        <w:t xml:space="preserve">the </w:t>
      </w:r>
      <w:r w:rsidR="005A0E12">
        <w:rPr>
          <w:rFonts w:eastAsiaTheme="minorEastAsia" w:hint="eastAsia"/>
          <w:lang w:eastAsia="zh-CN"/>
        </w:rPr>
        <w:t>procedure of</w:t>
      </w:r>
      <w:r>
        <w:t xml:space="preserve"> the slice API translation based on the initial configuration.</w:t>
      </w:r>
    </w:p>
    <w:p w14:paraId="27A5E889" w14:textId="77777777" w:rsidR="008116B4" w:rsidRDefault="00571706">
      <w:r>
        <w:t>Pre-conditions:</w:t>
      </w:r>
    </w:p>
    <w:p w14:paraId="22D6959B" w14:textId="77777777" w:rsidR="008116B4" w:rsidRDefault="00571706">
      <w:pPr>
        <w:pStyle w:val="B1"/>
      </w:pPr>
      <w:r>
        <w:t>1.</w:t>
      </w:r>
      <w:r>
        <w:tab/>
        <w:t xml:space="preserve">The VAL server has registered to receive </w:t>
      </w:r>
      <w:r w:rsidR="00F17659">
        <w:t>NSCE</w:t>
      </w:r>
      <w:r>
        <w:t xml:space="preserve"> services.</w:t>
      </w:r>
    </w:p>
    <w:p w14:paraId="1D3619E0" w14:textId="77777777" w:rsidR="008116B4" w:rsidRDefault="00571706">
      <w:pPr>
        <w:pStyle w:val="B1"/>
      </w:pPr>
      <w:r>
        <w:t>2.</w:t>
      </w:r>
      <w:r>
        <w:tab/>
        <w:t>The slice API mapping to the VAL server has been performed based on 9.</w:t>
      </w:r>
      <w:r>
        <w:rPr>
          <w:rFonts w:eastAsiaTheme="minorEastAsia" w:hint="eastAsia"/>
          <w:lang w:eastAsia="zh-CN"/>
        </w:rPr>
        <w:t>3</w:t>
      </w:r>
      <w:r>
        <w:t>.2.1 step 2 and the slice API information is provided to the VAL server based on 9.</w:t>
      </w:r>
      <w:r>
        <w:rPr>
          <w:rFonts w:eastAsiaTheme="minorEastAsia" w:hint="eastAsia"/>
          <w:lang w:eastAsia="zh-CN"/>
        </w:rPr>
        <w:t>3</w:t>
      </w:r>
      <w:r>
        <w:t>.2.1 step 5.</w:t>
      </w:r>
      <w:bookmarkStart w:id="195" w:name="_1695022591"/>
      <w:bookmarkEnd w:id="195"/>
    </w:p>
    <w:p w14:paraId="3F8B738D" w14:textId="77777777" w:rsidR="008116B4" w:rsidRDefault="005A0E12">
      <w:pPr>
        <w:pStyle w:val="TH"/>
      </w:pPr>
      <w:r>
        <w:object w:dxaOrig="16443" w:dyaOrig="9597" w14:anchorId="175AF751">
          <v:shape id="Object 5" o:spid="_x0000_i1027" type="#_x0000_t75" style="width:336.5pt;height:196.5pt;mso-position-horizontal-relative:page;mso-position-vertical-relative:page" o:ole="">
            <v:imagedata r:id="rId18" o:title=""/>
          </v:shape>
          <o:OLEObject Type="Embed" ProgID="Visio.Drawing.11" ShapeID="Object 5" DrawAspect="Content" ObjectID="_1736332356" r:id="rId19"/>
        </w:object>
      </w:r>
    </w:p>
    <w:p w14:paraId="63DCC582" w14:textId="77777777" w:rsidR="008116B4" w:rsidRDefault="00571706" w:rsidP="00A90B95">
      <w:pPr>
        <w:pStyle w:val="TF"/>
        <w:outlineLvl w:val="0"/>
      </w:pPr>
      <w:r>
        <w:t>Figure 9.</w:t>
      </w:r>
      <w:r>
        <w:rPr>
          <w:rFonts w:eastAsia="DengXian" w:hint="eastAsia"/>
          <w:lang w:eastAsia="zh-CN"/>
        </w:rPr>
        <w:t>3</w:t>
      </w:r>
      <w:r>
        <w:t>.3-1: Slice API translation</w:t>
      </w:r>
    </w:p>
    <w:p w14:paraId="2791EB8A" w14:textId="77777777" w:rsidR="008116B4" w:rsidRDefault="00571706">
      <w:pPr>
        <w:pStyle w:val="B1"/>
      </w:pPr>
      <w:r>
        <w:t>1.</w:t>
      </w:r>
      <w:r>
        <w:tab/>
        <w:t xml:space="preserve">The VAL server sends a slice API invocation request to the </w:t>
      </w:r>
      <w:r w:rsidR="00F17659">
        <w:t>NSCE</w:t>
      </w:r>
      <w:r>
        <w:t xml:space="preserve"> server</w:t>
      </w:r>
    </w:p>
    <w:p w14:paraId="2405C269" w14:textId="77777777" w:rsidR="008116B4" w:rsidRDefault="00571706">
      <w:pPr>
        <w:pStyle w:val="B1"/>
        <w:rPr>
          <w:rFonts w:eastAsia="DengXian"/>
        </w:rPr>
      </w:pPr>
      <w:r>
        <w:t>2.</w:t>
      </w:r>
      <w:r>
        <w:tab/>
        <w:t xml:space="preserve">The </w:t>
      </w:r>
      <w:r w:rsidR="00F17659">
        <w:t>NSCE</w:t>
      </w:r>
      <w:r>
        <w:t xml:space="preserve"> server checks that the user is authenticated and authorized to perform the slice API invocation and maps the requested slice API to a service APIs. </w:t>
      </w:r>
      <w:r>
        <w:rPr>
          <w:rFonts w:eastAsia="DengXian"/>
        </w:rPr>
        <w:t xml:space="preserve">If CAPIF is used, the </w:t>
      </w:r>
      <w:r w:rsidR="00F17659">
        <w:rPr>
          <w:rFonts w:eastAsia="DengXian"/>
        </w:rPr>
        <w:t>NSCE</w:t>
      </w:r>
      <w:r>
        <w:rPr>
          <w:rFonts w:eastAsia="DengXian"/>
        </w:rPr>
        <w:t xml:space="preserve"> server acts as AEF, and the authorization is obtained by CCF. </w:t>
      </w:r>
    </w:p>
    <w:p w14:paraId="0BFFEF3E" w14:textId="77777777" w:rsidR="008116B4" w:rsidRDefault="00571706">
      <w:pPr>
        <w:pStyle w:val="B1"/>
        <w:rPr>
          <w:rFonts w:eastAsia="SimSun"/>
        </w:rPr>
      </w:pPr>
      <w:r>
        <w:t>3.</w:t>
      </w:r>
      <w:r>
        <w:tab/>
        <w:t xml:space="preserve">The </w:t>
      </w:r>
      <w:r w:rsidR="00F17659">
        <w:t>NSCE</w:t>
      </w:r>
      <w:r>
        <w:t xml:space="preserve"> server generates a trigger for service API invocation requests to all the service APIs within the slice API. </w:t>
      </w:r>
    </w:p>
    <w:p w14:paraId="7489E0BB" w14:textId="77777777" w:rsidR="008116B4" w:rsidRDefault="00571706">
      <w:pPr>
        <w:pStyle w:val="B1"/>
        <w:rPr>
          <w:rFonts w:eastAsia="DengXian"/>
        </w:rPr>
      </w:pPr>
      <w:r>
        <w:t>4.</w:t>
      </w:r>
      <w:r>
        <w:tab/>
        <w:t xml:space="preserve">The </w:t>
      </w:r>
      <w:r w:rsidR="00F17659">
        <w:t>NSCE</w:t>
      </w:r>
      <w:r>
        <w:t xml:space="preserve"> server performs the corresponding service API invocation procedures based on CAPIF or via performing requests to the corresponding service API providers, which are mapped to the slice API.</w:t>
      </w:r>
      <w:r>
        <w:rPr>
          <w:rFonts w:eastAsia="DengXian"/>
        </w:rPr>
        <w:tab/>
        <w:t>If CAPIF is used, the requests are sent to the corresponding AEFs of the API provider's domain, and the authorization is obtained by CCF.</w:t>
      </w:r>
    </w:p>
    <w:p w14:paraId="687F6383" w14:textId="77777777" w:rsidR="003737EA" w:rsidRDefault="00571706">
      <w:pPr>
        <w:pStyle w:val="B1"/>
      </w:pPr>
      <w:r>
        <w:t>5.</w:t>
      </w:r>
      <w:r>
        <w:tab/>
        <w:t xml:space="preserve">The </w:t>
      </w:r>
      <w:r w:rsidR="00F17659">
        <w:t>NSCE</w:t>
      </w:r>
      <w:r>
        <w:t xml:space="preserve"> server sends </w:t>
      </w:r>
      <w:r w:rsidR="005A0E12">
        <w:t xml:space="preserve">a slice API invocation response </w:t>
      </w:r>
      <w:r>
        <w:t xml:space="preserve">to the VAL server, based on the result of the service API invocation response(s) of step 4. </w:t>
      </w:r>
    </w:p>
    <w:p w14:paraId="7A1982E9" w14:textId="77777777" w:rsidR="008116B4" w:rsidRDefault="00571706" w:rsidP="00A90B95">
      <w:pPr>
        <w:pStyle w:val="Heading3"/>
      </w:pPr>
      <w:bookmarkStart w:id="196" w:name="_Toc125659685"/>
      <w:r>
        <w:t>9.</w:t>
      </w:r>
      <w:r>
        <w:rPr>
          <w:rFonts w:eastAsiaTheme="minorEastAsia" w:hint="eastAsia"/>
          <w:lang w:eastAsia="zh-CN"/>
        </w:rPr>
        <w:t>3</w:t>
      </w:r>
      <w:r>
        <w:t>.4</w:t>
      </w:r>
      <w:r>
        <w:tab/>
        <w:t>Information flows</w:t>
      </w:r>
      <w:bookmarkEnd w:id="196"/>
    </w:p>
    <w:p w14:paraId="3FC01B2E" w14:textId="77777777" w:rsidR="008116B4" w:rsidRDefault="00571706" w:rsidP="00A90B95">
      <w:pPr>
        <w:pStyle w:val="Heading4"/>
      </w:pPr>
      <w:bookmarkStart w:id="197" w:name="_Toc125659686"/>
      <w:r>
        <w:t>9.</w:t>
      </w:r>
      <w:r>
        <w:rPr>
          <w:rFonts w:eastAsiaTheme="minorEastAsia"/>
        </w:rPr>
        <w:t>3</w:t>
      </w:r>
      <w:r>
        <w:t>.4.1</w:t>
      </w:r>
      <w:r>
        <w:tab/>
        <w:t>General</w:t>
      </w:r>
      <w:bookmarkEnd w:id="197"/>
    </w:p>
    <w:p w14:paraId="47DF9B56" w14:textId="77777777" w:rsidR="008116B4" w:rsidRDefault="00571706">
      <w:r>
        <w:t xml:space="preserve">The following information </w:t>
      </w:r>
      <w:r w:rsidR="009F45E2">
        <w:rPr>
          <w:rFonts w:hint="eastAsia"/>
          <w:lang w:eastAsia="zh-CN"/>
        </w:rPr>
        <w:t>elements</w:t>
      </w:r>
      <w:r>
        <w:t xml:space="preserve"> are specified for slice API translation and configuration </w:t>
      </w:r>
      <w:r w:rsidR="009F45E2">
        <w:rPr>
          <w:rFonts w:hint="eastAsia"/>
          <w:lang w:eastAsia="zh-CN"/>
        </w:rPr>
        <w:t>specified in clause</w:t>
      </w:r>
      <w:r>
        <w:t xml:space="preserve"> 9.</w:t>
      </w:r>
      <w:r>
        <w:rPr>
          <w:rFonts w:eastAsiaTheme="minorEastAsia" w:hint="eastAsia"/>
          <w:lang w:eastAsia="zh-CN"/>
        </w:rPr>
        <w:t>3</w:t>
      </w:r>
      <w:r>
        <w:t>.2 and 9.</w:t>
      </w:r>
      <w:r>
        <w:rPr>
          <w:rFonts w:eastAsiaTheme="minorEastAsia" w:hint="eastAsia"/>
          <w:lang w:eastAsia="zh-CN"/>
        </w:rPr>
        <w:t>3</w:t>
      </w:r>
      <w:r>
        <w:t>.3.</w:t>
      </w:r>
    </w:p>
    <w:p w14:paraId="68571419" w14:textId="77777777" w:rsidR="008116B4" w:rsidRDefault="00571706" w:rsidP="00A90B95">
      <w:pPr>
        <w:pStyle w:val="Heading4"/>
      </w:pPr>
      <w:bookmarkStart w:id="198" w:name="_Toc125659687"/>
      <w:r>
        <w:t>9.</w:t>
      </w:r>
      <w:r>
        <w:rPr>
          <w:rFonts w:eastAsiaTheme="minorEastAsia" w:hint="eastAsia"/>
          <w:lang w:eastAsia="zh-CN"/>
        </w:rPr>
        <w:t>3</w:t>
      </w:r>
      <w:r>
        <w:t>.4.2</w:t>
      </w:r>
      <w:r>
        <w:tab/>
        <w:t>VAL application requirement request</w:t>
      </w:r>
      <w:bookmarkEnd w:id="198"/>
    </w:p>
    <w:p w14:paraId="6FAAE576" w14:textId="77777777" w:rsidR="008116B4" w:rsidRDefault="00571706">
      <w:r>
        <w:t>Table 9.</w:t>
      </w:r>
      <w:r>
        <w:rPr>
          <w:rFonts w:eastAsiaTheme="minorEastAsia" w:hint="eastAsia"/>
          <w:lang w:eastAsia="zh-CN"/>
        </w:rPr>
        <w:t>3</w:t>
      </w:r>
      <w:r>
        <w:t xml:space="preserve">.4.2-1 describes information elements for the VAL </w:t>
      </w:r>
      <w:r>
        <w:rPr>
          <w:bCs/>
        </w:rPr>
        <w:t xml:space="preserve">application requirement </w:t>
      </w:r>
      <w:r>
        <w:t>request from the VAL server to the NSCE server.</w:t>
      </w:r>
    </w:p>
    <w:p w14:paraId="0A31CCAB" w14:textId="77777777" w:rsidR="008116B4" w:rsidRDefault="00571706">
      <w:r>
        <w:t>This request provides the service requirements / KPIs, the capability exposure requirements and a preferred/subscribed slice identification (e.g., S-NSSAI or ENSI).</w:t>
      </w:r>
    </w:p>
    <w:p w14:paraId="338565B5" w14:textId="77777777" w:rsidR="008116B4" w:rsidRDefault="00571706" w:rsidP="00A90B95">
      <w:pPr>
        <w:pStyle w:val="TH"/>
        <w:outlineLvl w:val="0"/>
      </w:pPr>
      <w:r>
        <w:t>Table 9.</w:t>
      </w:r>
      <w:r>
        <w:rPr>
          <w:rFonts w:eastAsiaTheme="minorEastAsia" w:hint="eastAsia"/>
          <w:lang w:eastAsia="zh-CN"/>
        </w:rPr>
        <w:t>3</w:t>
      </w:r>
      <w:r>
        <w:t>.4.2-1: VAL application requirement request</w:t>
      </w:r>
    </w:p>
    <w:tbl>
      <w:tblPr>
        <w:tblW w:w="8640" w:type="dxa"/>
        <w:jc w:val="center"/>
        <w:tblLayout w:type="fixed"/>
        <w:tblLook w:val="04A0" w:firstRow="1" w:lastRow="0" w:firstColumn="1" w:lastColumn="0" w:noHBand="0" w:noVBand="1"/>
      </w:tblPr>
      <w:tblGrid>
        <w:gridCol w:w="2880"/>
        <w:gridCol w:w="1440"/>
        <w:gridCol w:w="4320"/>
      </w:tblGrid>
      <w:tr w:rsidR="008116B4" w14:paraId="0CDBECE7" w14:textId="77777777">
        <w:trPr>
          <w:jc w:val="center"/>
        </w:trPr>
        <w:tc>
          <w:tcPr>
            <w:tcW w:w="2880" w:type="dxa"/>
            <w:tcBorders>
              <w:top w:val="single" w:sz="4" w:space="0" w:color="000000"/>
              <w:left w:val="single" w:sz="4" w:space="0" w:color="000000"/>
              <w:bottom w:val="single" w:sz="4" w:space="0" w:color="000000"/>
              <w:right w:val="nil"/>
            </w:tcBorders>
          </w:tcPr>
          <w:p w14:paraId="1F9BA354" w14:textId="77777777" w:rsidR="008116B4" w:rsidRDefault="00571706">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tcPr>
          <w:p w14:paraId="30D58770" w14:textId="77777777" w:rsidR="008116B4" w:rsidRDefault="00571706">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0AB996D4" w14:textId="77777777" w:rsidR="008116B4" w:rsidRDefault="00571706">
            <w:pPr>
              <w:pStyle w:val="TAH"/>
              <w:rPr>
                <w:kern w:val="2"/>
              </w:rPr>
            </w:pPr>
            <w:r>
              <w:rPr>
                <w:kern w:val="2"/>
              </w:rPr>
              <w:t>Description</w:t>
            </w:r>
          </w:p>
        </w:tc>
      </w:tr>
      <w:tr w:rsidR="008116B4" w14:paraId="2E6C6E35" w14:textId="77777777">
        <w:trPr>
          <w:jc w:val="center"/>
        </w:trPr>
        <w:tc>
          <w:tcPr>
            <w:tcW w:w="2880" w:type="dxa"/>
            <w:tcBorders>
              <w:top w:val="single" w:sz="4" w:space="0" w:color="000000"/>
              <w:left w:val="single" w:sz="4" w:space="0" w:color="000000"/>
              <w:bottom w:val="single" w:sz="4" w:space="0" w:color="000000"/>
              <w:right w:val="nil"/>
            </w:tcBorders>
          </w:tcPr>
          <w:p w14:paraId="6C1C21FF" w14:textId="77777777" w:rsidR="008116B4" w:rsidRDefault="00571706">
            <w:pPr>
              <w:pStyle w:val="TAL"/>
              <w:rPr>
                <w:kern w:val="2"/>
              </w:rPr>
            </w:pPr>
            <w:r>
              <w:rPr>
                <w:kern w:val="2"/>
              </w:rPr>
              <w:t>VAL server ID</w:t>
            </w:r>
          </w:p>
        </w:tc>
        <w:tc>
          <w:tcPr>
            <w:tcW w:w="1440" w:type="dxa"/>
            <w:tcBorders>
              <w:top w:val="single" w:sz="4" w:space="0" w:color="000000"/>
              <w:left w:val="single" w:sz="4" w:space="0" w:color="000000"/>
              <w:bottom w:val="single" w:sz="4" w:space="0" w:color="000000"/>
              <w:right w:val="nil"/>
            </w:tcBorders>
          </w:tcPr>
          <w:p w14:paraId="0E5129CD" w14:textId="77777777" w:rsidR="008116B4" w:rsidRDefault="00571706">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5ABD622E" w14:textId="77777777" w:rsidR="008116B4" w:rsidRDefault="00571706">
            <w:pPr>
              <w:pStyle w:val="TAL"/>
              <w:rPr>
                <w:kern w:val="2"/>
              </w:rPr>
            </w:pPr>
            <w:r>
              <w:rPr>
                <w:kern w:val="2"/>
              </w:rPr>
              <w:t>The identifier of the VAL server</w:t>
            </w:r>
          </w:p>
        </w:tc>
      </w:tr>
      <w:tr w:rsidR="008116B4" w14:paraId="20F90381" w14:textId="77777777">
        <w:trPr>
          <w:jc w:val="center"/>
        </w:trPr>
        <w:tc>
          <w:tcPr>
            <w:tcW w:w="2880" w:type="dxa"/>
            <w:tcBorders>
              <w:top w:val="single" w:sz="4" w:space="0" w:color="000000"/>
              <w:left w:val="single" w:sz="4" w:space="0" w:color="000000"/>
              <w:bottom w:val="single" w:sz="4" w:space="0" w:color="000000"/>
              <w:right w:val="nil"/>
            </w:tcBorders>
          </w:tcPr>
          <w:p w14:paraId="10CCA586" w14:textId="77777777" w:rsidR="00D6761A" w:rsidRPr="00D6761A" w:rsidRDefault="00D6761A" w:rsidP="00D6761A">
            <w:pPr>
              <w:pStyle w:val="TAL"/>
              <w:rPr>
                <w:kern w:val="2"/>
                <w:lang w:val="en-US"/>
              </w:rPr>
            </w:pPr>
            <w:r w:rsidRPr="00D6761A">
              <w:rPr>
                <w:kern w:val="2"/>
                <w:lang w:val="en-US"/>
              </w:rPr>
              <w:t>List</w:t>
            </w:r>
            <w:r w:rsidRPr="00D6761A">
              <w:rPr>
                <w:rFonts w:hint="eastAsia"/>
                <w:kern w:val="2"/>
                <w:lang w:val="en-US"/>
              </w:rPr>
              <w:t xml:space="preserve"> of s</w:t>
            </w:r>
            <w:r w:rsidRPr="00D6761A">
              <w:rPr>
                <w:kern w:val="2"/>
                <w:lang w:val="en-US"/>
              </w:rPr>
              <w:t>ervice requirement</w:t>
            </w:r>
            <w:r w:rsidRPr="00D6761A">
              <w:rPr>
                <w:rFonts w:hint="eastAsia"/>
                <w:kern w:val="2"/>
                <w:lang w:val="en-US"/>
              </w:rPr>
              <w:t>(</w:t>
            </w:r>
            <w:r w:rsidRPr="00D6761A">
              <w:rPr>
                <w:kern w:val="2"/>
                <w:lang w:val="en-US"/>
              </w:rPr>
              <w:t>s</w:t>
            </w:r>
            <w:r w:rsidRPr="00D6761A">
              <w:rPr>
                <w:rFonts w:hint="eastAsia"/>
                <w:kern w:val="2"/>
                <w:lang w:val="en-US"/>
              </w:rPr>
              <w:t>)</w:t>
            </w:r>
          </w:p>
          <w:p w14:paraId="15F6B6FC" w14:textId="77777777" w:rsidR="008116B4" w:rsidRDefault="008116B4">
            <w:pPr>
              <w:pStyle w:val="TAL"/>
              <w:rPr>
                <w:kern w:val="2"/>
              </w:rPr>
            </w:pPr>
          </w:p>
        </w:tc>
        <w:tc>
          <w:tcPr>
            <w:tcW w:w="1440" w:type="dxa"/>
            <w:tcBorders>
              <w:top w:val="single" w:sz="4" w:space="0" w:color="000000"/>
              <w:left w:val="single" w:sz="4" w:space="0" w:color="000000"/>
              <w:bottom w:val="single" w:sz="4" w:space="0" w:color="000000"/>
              <w:right w:val="nil"/>
            </w:tcBorders>
          </w:tcPr>
          <w:p w14:paraId="34D6A8F4" w14:textId="77777777" w:rsidR="008116B4" w:rsidRDefault="00571706">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2A1C7674" w14:textId="77777777" w:rsidR="008116B4" w:rsidRDefault="00571706">
            <w:pPr>
              <w:pStyle w:val="TAL"/>
              <w:rPr>
                <w:kern w:val="2"/>
              </w:rPr>
            </w:pPr>
            <w:r>
              <w:rPr>
                <w:kern w:val="2"/>
              </w:rPr>
              <w:t xml:space="preserve">The VAL application requirements </w:t>
            </w:r>
            <w:r w:rsidR="00D23A4A" w:rsidRPr="00D23A4A">
              <w:rPr>
                <w:kern w:val="2"/>
              </w:rPr>
              <w:t>pertaining to the slice(s) as defined in table 9.1.1.1-1</w:t>
            </w:r>
          </w:p>
        </w:tc>
      </w:tr>
      <w:tr w:rsidR="008116B4" w14:paraId="458A1EEB" w14:textId="77777777">
        <w:trPr>
          <w:jc w:val="center"/>
        </w:trPr>
        <w:tc>
          <w:tcPr>
            <w:tcW w:w="2880" w:type="dxa"/>
            <w:tcBorders>
              <w:top w:val="single" w:sz="4" w:space="0" w:color="000000"/>
              <w:left w:val="single" w:sz="4" w:space="0" w:color="000000"/>
              <w:bottom w:val="single" w:sz="4" w:space="0" w:color="000000"/>
              <w:right w:val="nil"/>
            </w:tcBorders>
          </w:tcPr>
          <w:p w14:paraId="0C082AA8" w14:textId="77777777" w:rsidR="008116B4" w:rsidRDefault="00571706">
            <w:pPr>
              <w:pStyle w:val="TAL"/>
              <w:rPr>
                <w:kern w:val="2"/>
              </w:rPr>
            </w:pPr>
            <w:r>
              <w:rPr>
                <w:kern w:val="2"/>
              </w:rPr>
              <w:t>Time validity</w:t>
            </w:r>
          </w:p>
        </w:tc>
        <w:tc>
          <w:tcPr>
            <w:tcW w:w="1440" w:type="dxa"/>
            <w:tcBorders>
              <w:top w:val="single" w:sz="4" w:space="0" w:color="000000"/>
              <w:left w:val="single" w:sz="4" w:space="0" w:color="000000"/>
              <w:bottom w:val="single" w:sz="4" w:space="0" w:color="000000"/>
              <w:right w:val="nil"/>
            </w:tcBorders>
          </w:tcPr>
          <w:p w14:paraId="30592AC0" w14:textId="77777777" w:rsidR="008116B4" w:rsidRDefault="00571706">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67C9D8AC" w14:textId="77777777" w:rsidR="008116B4" w:rsidRDefault="00571706">
            <w:pPr>
              <w:pStyle w:val="TAL"/>
              <w:rPr>
                <w:kern w:val="2"/>
              </w:rPr>
            </w:pPr>
            <w:r>
              <w:rPr>
                <w:kern w:val="2"/>
              </w:rPr>
              <w:t>The time validity of the request</w:t>
            </w:r>
          </w:p>
        </w:tc>
      </w:tr>
      <w:tr w:rsidR="008116B4" w14:paraId="1058536C"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ED0EE71" w14:textId="5A0AAE93" w:rsidR="008116B4" w:rsidRDefault="00571706" w:rsidP="00AE0E91">
            <w:pPr>
              <w:pStyle w:val="TAN"/>
            </w:pPr>
            <w:r>
              <w:t>NOTE:</w:t>
            </w:r>
            <w:r w:rsidR="00AE0E91">
              <w:tab/>
            </w:r>
            <w:r>
              <w:t>One of this shall be present</w:t>
            </w:r>
          </w:p>
        </w:tc>
      </w:tr>
    </w:tbl>
    <w:p w14:paraId="27851F11" w14:textId="77777777" w:rsidR="008116B4" w:rsidRDefault="008116B4"/>
    <w:p w14:paraId="390597EF" w14:textId="77777777" w:rsidR="008116B4" w:rsidRDefault="00571706" w:rsidP="00A90B95">
      <w:pPr>
        <w:pStyle w:val="Heading4"/>
      </w:pPr>
      <w:bookmarkStart w:id="199" w:name="_Toc125659688"/>
      <w:r>
        <w:lastRenderedPageBreak/>
        <w:t>9.</w:t>
      </w:r>
      <w:r>
        <w:rPr>
          <w:rFonts w:eastAsiaTheme="minorEastAsia"/>
        </w:rPr>
        <w:t>3</w:t>
      </w:r>
      <w:r>
        <w:t>.4.3</w:t>
      </w:r>
      <w:r>
        <w:tab/>
        <w:t>VAL application requirement response</w:t>
      </w:r>
      <w:bookmarkEnd w:id="199"/>
    </w:p>
    <w:p w14:paraId="26A26D9D" w14:textId="77777777" w:rsidR="008116B4" w:rsidRDefault="00571706">
      <w:r>
        <w:t>Table 9.</w:t>
      </w:r>
      <w:r>
        <w:rPr>
          <w:rFonts w:eastAsiaTheme="minorEastAsia" w:hint="eastAsia"/>
          <w:lang w:eastAsia="zh-CN"/>
        </w:rPr>
        <w:t>3</w:t>
      </w:r>
      <w:r>
        <w:t xml:space="preserve">.4.3-1 describes information elements for the VAL </w:t>
      </w:r>
      <w:r>
        <w:rPr>
          <w:bCs/>
        </w:rPr>
        <w:t xml:space="preserve">application requirement </w:t>
      </w:r>
      <w:r>
        <w:t>response from the NSCE server to the VAL server.</w:t>
      </w:r>
    </w:p>
    <w:p w14:paraId="4053E5F2" w14:textId="77777777" w:rsidR="008116B4" w:rsidRDefault="00571706" w:rsidP="00A90B95">
      <w:pPr>
        <w:pStyle w:val="TH"/>
        <w:outlineLvl w:val="0"/>
      </w:pPr>
      <w:r>
        <w:t>Table 9.</w:t>
      </w:r>
      <w:r>
        <w:rPr>
          <w:rFonts w:eastAsiaTheme="minorEastAsia" w:hint="eastAsia"/>
          <w:lang w:eastAsia="zh-CN"/>
        </w:rPr>
        <w:t>3</w:t>
      </w:r>
      <w:r>
        <w:t>.4.3-1: VAL application requirement response</w:t>
      </w:r>
    </w:p>
    <w:tbl>
      <w:tblPr>
        <w:tblW w:w="8640" w:type="dxa"/>
        <w:jc w:val="center"/>
        <w:tblLayout w:type="fixed"/>
        <w:tblLook w:val="04A0" w:firstRow="1" w:lastRow="0" w:firstColumn="1" w:lastColumn="0" w:noHBand="0" w:noVBand="1"/>
      </w:tblPr>
      <w:tblGrid>
        <w:gridCol w:w="2880"/>
        <w:gridCol w:w="1440"/>
        <w:gridCol w:w="4320"/>
      </w:tblGrid>
      <w:tr w:rsidR="008116B4" w14:paraId="374F864B" w14:textId="77777777">
        <w:trPr>
          <w:jc w:val="center"/>
        </w:trPr>
        <w:tc>
          <w:tcPr>
            <w:tcW w:w="2880" w:type="dxa"/>
            <w:tcBorders>
              <w:top w:val="single" w:sz="4" w:space="0" w:color="000000"/>
              <w:left w:val="single" w:sz="4" w:space="0" w:color="000000"/>
              <w:bottom w:val="single" w:sz="4" w:space="0" w:color="000000"/>
              <w:right w:val="nil"/>
            </w:tcBorders>
          </w:tcPr>
          <w:p w14:paraId="6DA93A72" w14:textId="77777777" w:rsidR="008116B4" w:rsidRDefault="00571706">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tcPr>
          <w:p w14:paraId="103416D6" w14:textId="77777777" w:rsidR="008116B4" w:rsidRDefault="00571706">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395CC71D" w14:textId="77777777" w:rsidR="008116B4" w:rsidRDefault="00571706">
            <w:pPr>
              <w:pStyle w:val="TAH"/>
              <w:rPr>
                <w:kern w:val="2"/>
              </w:rPr>
            </w:pPr>
            <w:r>
              <w:rPr>
                <w:kern w:val="2"/>
              </w:rPr>
              <w:t>Description</w:t>
            </w:r>
          </w:p>
        </w:tc>
      </w:tr>
      <w:tr w:rsidR="008116B4" w14:paraId="346F727C" w14:textId="77777777">
        <w:trPr>
          <w:jc w:val="center"/>
        </w:trPr>
        <w:tc>
          <w:tcPr>
            <w:tcW w:w="2880" w:type="dxa"/>
            <w:tcBorders>
              <w:top w:val="single" w:sz="4" w:space="0" w:color="000000"/>
              <w:left w:val="single" w:sz="4" w:space="0" w:color="000000"/>
              <w:bottom w:val="single" w:sz="4" w:space="0" w:color="000000"/>
              <w:right w:val="nil"/>
            </w:tcBorders>
          </w:tcPr>
          <w:p w14:paraId="00DFAE29" w14:textId="77777777" w:rsidR="008116B4" w:rsidRDefault="00571706">
            <w:pPr>
              <w:pStyle w:val="TAL"/>
              <w:rPr>
                <w:kern w:val="2"/>
              </w:rPr>
            </w:pPr>
            <w:r>
              <w:rPr>
                <w:kern w:val="2"/>
              </w:rPr>
              <w:t>Result</w:t>
            </w:r>
          </w:p>
        </w:tc>
        <w:tc>
          <w:tcPr>
            <w:tcW w:w="1440" w:type="dxa"/>
            <w:tcBorders>
              <w:top w:val="single" w:sz="4" w:space="0" w:color="000000"/>
              <w:left w:val="single" w:sz="4" w:space="0" w:color="000000"/>
              <w:bottom w:val="single" w:sz="4" w:space="0" w:color="000000"/>
              <w:right w:val="nil"/>
            </w:tcBorders>
          </w:tcPr>
          <w:p w14:paraId="2029163D" w14:textId="77777777" w:rsidR="008116B4" w:rsidRDefault="00571706">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6346F69B" w14:textId="77777777" w:rsidR="008116B4" w:rsidRDefault="00571706">
            <w:pPr>
              <w:pStyle w:val="TAL"/>
              <w:rPr>
                <w:kern w:val="2"/>
              </w:rPr>
            </w:pPr>
            <w:r>
              <w:rPr>
                <w:kern w:val="2"/>
              </w:rPr>
              <w:t xml:space="preserve">Indicates the success or failure of the </w:t>
            </w:r>
            <w:r w:rsidR="0036204D">
              <w:rPr>
                <w:rFonts w:eastAsiaTheme="minorEastAsia" w:hint="eastAsia"/>
                <w:kern w:val="2"/>
                <w:lang w:eastAsia="zh-CN"/>
              </w:rPr>
              <w:t xml:space="preserve">VAL </w:t>
            </w:r>
            <w:r>
              <w:rPr>
                <w:kern w:val="2"/>
              </w:rPr>
              <w:t>application requirements request.</w:t>
            </w:r>
          </w:p>
        </w:tc>
      </w:tr>
      <w:tr w:rsidR="009F45E2" w14:paraId="0A2B6AC9" w14:textId="77777777">
        <w:trPr>
          <w:jc w:val="center"/>
        </w:trPr>
        <w:tc>
          <w:tcPr>
            <w:tcW w:w="2880" w:type="dxa"/>
            <w:tcBorders>
              <w:top w:val="single" w:sz="4" w:space="0" w:color="000000"/>
              <w:left w:val="single" w:sz="4" w:space="0" w:color="000000"/>
              <w:bottom w:val="single" w:sz="4" w:space="0" w:color="000000"/>
              <w:right w:val="nil"/>
            </w:tcBorders>
          </w:tcPr>
          <w:p w14:paraId="3287DCDC" w14:textId="77777777" w:rsidR="009F45E2" w:rsidRDefault="009F45E2">
            <w:pPr>
              <w:pStyle w:val="TAL"/>
              <w:rPr>
                <w:kern w:val="2"/>
              </w:rPr>
            </w:pPr>
            <w:r>
              <w:rPr>
                <w:rFonts w:hint="eastAsia"/>
                <w:kern w:val="2"/>
                <w:lang w:val="en-US" w:eastAsia="zh-CN"/>
              </w:rPr>
              <w:t>&gt;</w:t>
            </w:r>
            <w:r>
              <w:rPr>
                <w:kern w:val="2"/>
                <w:lang w:eastAsia="zh-CN"/>
              </w:rPr>
              <w:t>C</w:t>
            </w:r>
            <w:r>
              <w:rPr>
                <w:rFonts w:hint="eastAsia"/>
                <w:kern w:val="2"/>
                <w:lang w:eastAsia="zh-CN"/>
              </w:rPr>
              <w:t>ause</w:t>
            </w:r>
          </w:p>
        </w:tc>
        <w:tc>
          <w:tcPr>
            <w:tcW w:w="1440" w:type="dxa"/>
            <w:tcBorders>
              <w:top w:val="single" w:sz="4" w:space="0" w:color="000000"/>
              <w:left w:val="single" w:sz="4" w:space="0" w:color="000000"/>
              <w:bottom w:val="single" w:sz="4" w:space="0" w:color="000000"/>
              <w:right w:val="nil"/>
            </w:tcBorders>
          </w:tcPr>
          <w:p w14:paraId="0875C2B0" w14:textId="77777777" w:rsidR="00E10070" w:rsidRDefault="009F45E2">
            <w:pPr>
              <w:pStyle w:val="TAC"/>
              <w:rPr>
                <w:kern w:val="2"/>
                <w:lang w:val="en-US" w:eastAsia="zh-CN"/>
              </w:rPr>
            </w:pPr>
            <w:r>
              <w:rPr>
                <w:rFonts w:hint="eastAsia"/>
                <w:kern w:val="2"/>
                <w:lang w:val="en-US" w:eastAsia="zh-CN"/>
              </w:rPr>
              <w:t>O</w:t>
            </w:r>
          </w:p>
          <w:p w14:paraId="2130A749" w14:textId="6DAFADED" w:rsidR="009F45E2" w:rsidRPr="0036204D" w:rsidRDefault="0036204D">
            <w:pPr>
              <w:pStyle w:val="TAC"/>
              <w:rPr>
                <w:rFonts w:eastAsiaTheme="minorEastAsia"/>
                <w:kern w:val="2"/>
              </w:rPr>
            </w:pPr>
            <w:r>
              <w:rPr>
                <w:rFonts w:eastAsiaTheme="minorEastAsia" w:hint="eastAsia"/>
                <w:kern w:val="2"/>
                <w:lang w:val="en-US" w:eastAsia="zh-CN"/>
              </w:rPr>
              <w:t>(</w:t>
            </w:r>
            <w:r w:rsidR="00E10070">
              <w:rPr>
                <w:rFonts w:eastAsiaTheme="minorEastAsia"/>
                <w:kern w:val="2"/>
                <w:lang w:val="en-US" w:eastAsia="zh-CN"/>
              </w:rPr>
              <w:t xml:space="preserve">see </w:t>
            </w:r>
            <w:r>
              <w:rPr>
                <w:rFonts w:eastAsiaTheme="minorEastAsia" w:hint="eastAsia"/>
                <w:kern w:val="2"/>
                <w:lang w:val="en-US"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628E5A4F" w14:textId="77777777" w:rsidR="009F45E2" w:rsidRDefault="009F45E2">
            <w:pPr>
              <w:pStyle w:val="TAL"/>
              <w:rPr>
                <w:kern w:val="2"/>
              </w:rPr>
            </w:pPr>
            <w:r>
              <w:rPr>
                <w:kern w:val="2"/>
              </w:rPr>
              <w:t>Indicates the cause of failure</w:t>
            </w:r>
          </w:p>
        </w:tc>
      </w:tr>
      <w:tr w:rsidR="009F45E2" w14:paraId="72DC4D32" w14:textId="77777777" w:rsidTr="00CF381A">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EAC4B94" w14:textId="1FD9BC7C" w:rsidR="009F45E2" w:rsidRDefault="009F45E2" w:rsidP="00AE0E91">
            <w:pPr>
              <w:pStyle w:val="TAN"/>
            </w:pPr>
            <w:r>
              <w:t>NOTE:</w:t>
            </w:r>
            <w:r>
              <w:tab/>
            </w:r>
            <w:r w:rsidR="0036204D" w:rsidRPr="0036204D">
              <w:rPr>
                <w:lang w:val="en-US" w:eastAsia="zh-CN"/>
              </w:rPr>
              <w:t>May only be present if the result is failure.</w:t>
            </w:r>
          </w:p>
        </w:tc>
      </w:tr>
    </w:tbl>
    <w:p w14:paraId="088A6E9A" w14:textId="77777777" w:rsidR="008116B4" w:rsidRDefault="008116B4"/>
    <w:p w14:paraId="41C1D21A" w14:textId="77777777" w:rsidR="008116B4" w:rsidRDefault="00571706" w:rsidP="00A90B95">
      <w:pPr>
        <w:pStyle w:val="Heading4"/>
      </w:pPr>
      <w:bookmarkStart w:id="200" w:name="_Toc125659689"/>
      <w:r>
        <w:t>9.</w:t>
      </w:r>
      <w:r>
        <w:rPr>
          <w:rFonts w:eastAsiaTheme="minorEastAsia"/>
        </w:rPr>
        <w:t>3</w:t>
      </w:r>
      <w:r>
        <w:t>.4.4</w:t>
      </w:r>
      <w:r>
        <w:tab/>
        <w:t>Slice API information notify</w:t>
      </w:r>
      <w:bookmarkEnd w:id="200"/>
    </w:p>
    <w:p w14:paraId="43A60636" w14:textId="77777777" w:rsidR="008116B4" w:rsidRDefault="00571706">
      <w:r>
        <w:t>Table 9.</w:t>
      </w:r>
      <w:r>
        <w:rPr>
          <w:rFonts w:eastAsiaTheme="minorEastAsia" w:hint="eastAsia"/>
          <w:lang w:eastAsia="zh-CN"/>
        </w:rPr>
        <w:t>3</w:t>
      </w:r>
      <w:r>
        <w:t xml:space="preserve">.4.4-1 describes information elements for the </w:t>
      </w:r>
      <w:r>
        <w:rPr>
          <w:bCs/>
        </w:rPr>
        <w:t xml:space="preserve">Slice API information </w:t>
      </w:r>
      <w:r w:rsidR="009F45E2">
        <w:rPr>
          <w:bCs/>
        </w:rPr>
        <w:t>notif</w:t>
      </w:r>
      <w:r w:rsidR="009F45E2">
        <w:rPr>
          <w:rFonts w:eastAsiaTheme="minorEastAsia" w:hint="eastAsia"/>
          <w:bCs/>
          <w:lang w:eastAsia="zh-CN"/>
        </w:rPr>
        <w:t>ication</w:t>
      </w:r>
      <w:r w:rsidR="009F45E2">
        <w:t xml:space="preserve"> </w:t>
      </w:r>
      <w:r>
        <w:t>from the NSCE server to the VAL server.</w:t>
      </w:r>
      <w:r w:rsidR="009F45E2" w:rsidRPr="009F45E2">
        <w:rPr>
          <w:rFonts w:hint="eastAsia"/>
          <w:lang w:eastAsia="zh-CN"/>
        </w:rPr>
        <w:t xml:space="preserve"> </w:t>
      </w:r>
      <w:r w:rsidR="009F45E2">
        <w:rPr>
          <w:rFonts w:hint="eastAsia"/>
          <w:lang w:eastAsia="zh-CN"/>
        </w:rPr>
        <w:t xml:space="preserve">The </w:t>
      </w:r>
      <w:r w:rsidR="009F45E2">
        <w:t>Slice API information notif</w:t>
      </w:r>
      <w:r w:rsidR="009F45E2">
        <w:rPr>
          <w:rFonts w:eastAsiaTheme="minorEastAsia" w:hint="eastAsia"/>
          <w:lang w:eastAsia="zh-CN"/>
        </w:rPr>
        <w:t>ication</w:t>
      </w:r>
      <w:r w:rsidR="009F45E2">
        <w:rPr>
          <w:rFonts w:hint="eastAsia"/>
          <w:lang w:eastAsia="zh-CN"/>
        </w:rPr>
        <w:t xml:space="preserve"> is used by NSCE server to send </w:t>
      </w:r>
      <w:r w:rsidR="009F45E2">
        <w:rPr>
          <w:bCs/>
        </w:rPr>
        <w:t>Slice API information</w:t>
      </w:r>
      <w:r w:rsidR="009F45E2">
        <w:rPr>
          <w:rFonts w:hint="eastAsia"/>
          <w:bCs/>
          <w:lang w:eastAsia="zh-CN"/>
        </w:rPr>
        <w:t xml:space="preserve"> to VAL server in the </w:t>
      </w:r>
      <w:r w:rsidR="009F45E2">
        <w:t>Initial Configuration</w:t>
      </w:r>
      <w:r w:rsidR="009F45E2">
        <w:rPr>
          <w:rFonts w:hint="eastAsia"/>
          <w:lang w:eastAsia="zh-CN"/>
        </w:rPr>
        <w:t xml:space="preserve"> and</w:t>
      </w:r>
      <w:r w:rsidR="009F45E2">
        <w:rPr>
          <w:rFonts w:hint="eastAsia"/>
          <w:bCs/>
          <w:lang w:eastAsia="zh-CN"/>
        </w:rPr>
        <w:t xml:space="preserve"> </w:t>
      </w:r>
      <w:r w:rsidR="009F45E2">
        <w:t>Configuration Update</w:t>
      </w:r>
      <w:r w:rsidR="009F45E2">
        <w:rPr>
          <w:rFonts w:hint="eastAsia"/>
          <w:lang w:eastAsia="zh-CN"/>
        </w:rPr>
        <w:t xml:space="preserve"> procedures.</w:t>
      </w:r>
    </w:p>
    <w:p w14:paraId="53492C7E" w14:textId="77777777" w:rsidR="008116B4" w:rsidRDefault="00571706" w:rsidP="00A90B95">
      <w:pPr>
        <w:pStyle w:val="TH"/>
        <w:outlineLvl w:val="0"/>
      </w:pPr>
      <w:r>
        <w:t>Table 9.</w:t>
      </w:r>
      <w:r>
        <w:rPr>
          <w:rFonts w:eastAsiaTheme="minorEastAsia" w:hint="eastAsia"/>
          <w:lang w:eastAsia="zh-CN"/>
        </w:rPr>
        <w:t>3</w:t>
      </w:r>
      <w:r>
        <w:t xml:space="preserve">.4.4-1: </w:t>
      </w:r>
      <w:r>
        <w:rPr>
          <w:bCs/>
        </w:rPr>
        <w:t>Slice API information notify</w:t>
      </w:r>
    </w:p>
    <w:tbl>
      <w:tblPr>
        <w:tblW w:w="8640" w:type="dxa"/>
        <w:jc w:val="center"/>
        <w:tblLayout w:type="fixed"/>
        <w:tblLook w:val="04A0" w:firstRow="1" w:lastRow="0" w:firstColumn="1" w:lastColumn="0" w:noHBand="0" w:noVBand="1"/>
      </w:tblPr>
      <w:tblGrid>
        <w:gridCol w:w="2880"/>
        <w:gridCol w:w="1440"/>
        <w:gridCol w:w="4320"/>
      </w:tblGrid>
      <w:tr w:rsidR="008116B4" w14:paraId="2D217293" w14:textId="77777777">
        <w:trPr>
          <w:jc w:val="center"/>
        </w:trPr>
        <w:tc>
          <w:tcPr>
            <w:tcW w:w="2880" w:type="dxa"/>
            <w:tcBorders>
              <w:top w:val="single" w:sz="4" w:space="0" w:color="000000"/>
              <w:left w:val="single" w:sz="4" w:space="0" w:color="000000"/>
              <w:bottom w:val="single" w:sz="4" w:space="0" w:color="000000"/>
              <w:right w:val="nil"/>
            </w:tcBorders>
          </w:tcPr>
          <w:p w14:paraId="393CC6AC" w14:textId="77777777" w:rsidR="008116B4" w:rsidRDefault="00571706">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tcPr>
          <w:p w14:paraId="6B9E99B6" w14:textId="77777777" w:rsidR="008116B4" w:rsidRDefault="00571706">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3E7BC42B" w14:textId="77777777" w:rsidR="008116B4" w:rsidRDefault="00571706">
            <w:pPr>
              <w:pStyle w:val="TAH"/>
              <w:rPr>
                <w:kern w:val="2"/>
              </w:rPr>
            </w:pPr>
            <w:r>
              <w:rPr>
                <w:kern w:val="2"/>
              </w:rPr>
              <w:t>Description</w:t>
            </w:r>
          </w:p>
        </w:tc>
      </w:tr>
      <w:tr w:rsidR="008116B4" w14:paraId="38A80470" w14:textId="77777777">
        <w:trPr>
          <w:jc w:val="center"/>
        </w:trPr>
        <w:tc>
          <w:tcPr>
            <w:tcW w:w="2880" w:type="dxa"/>
            <w:tcBorders>
              <w:top w:val="single" w:sz="4" w:space="0" w:color="000000"/>
              <w:left w:val="single" w:sz="4" w:space="0" w:color="000000"/>
              <w:bottom w:val="single" w:sz="4" w:space="0" w:color="000000"/>
              <w:right w:val="nil"/>
            </w:tcBorders>
          </w:tcPr>
          <w:p w14:paraId="773539C8" w14:textId="77777777" w:rsidR="008116B4" w:rsidRDefault="00571706">
            <w:pPr>
              <w:pStyle w:val="TAL"/>
              <w:rPr>
                <w:kern w:val="2"/>
              </w:rPr>
            </w:pPr>
            <w:r>
              <w:rPr>
                <w:kern w:val="2"/>
              </w:rPr>
              <w:t>Slice API info</w:t>
            </w:r>
          </w:p>
        </w:tc>
        <w:tc>
          <w:tcPr>
            <w:tcW w:w="1440" w:type="dxa"/>
            <w:tcBorders>
              <w:top w:val="single" w:sz="4" w:space="0" w:color="000000"/>
              <w:left w:val="single" w:sz="4" w:space="0" w:color="000000"/>
              <w:bottom w:val="single" w:sz="4" w:space="0" w:color="000000"/>
              <w:right w:val="nil"/>
            </w:tcBorders>
          </w:tcPr>
          <w:p w14:paraId="4FF69954" w14:textId="77777777" w:rsidR="008116B4" w:rsidRDefault="00571706">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4265061B" w14:textId="77777777" w:rsidR="008116B4" w:rsidRDefault="00571706">
            <w:pPr>
              <w:pStyle w:val="TAL"/>
              <w:rPr>
                <w:kern w:val="2"/>
              </w:rPr>
            </w:pPr>
            <w:r>
              <w:rPr>
                <w:kern w:val="2"/>
              </w:rPr>
              <w:t>The information for the configured slice API</w:t>
            </w:r>
          </w:p>
        </w:tc>
      </w:tr>
    </w:tbl>
    <w:p w14:paraId="20BF133B" w14:textId="77777777" w:rsidR="008116B4" w:rsidRDefault="008116B4"/>
    <w:p w14:paraId="5D519067" w14:textId="77777777" w:rsidR="008116B4" w:rsidRDefault="00571706" w:rsidP="00A90B95">
      <w:pPr>
        <w:pStyle w:val="Heading4"/>
      </w:pPr>
      <w:bookmarkStart w:id="201" w:name="_Toc125659690"/>
      <w:r>
        <w:t>9.</w:t>
      </w:r>
      <w:r>
        <w:rPr>
          <w:rFonts w:eastAsiaTheme="minorEastAsia"/>
        </w:rPr>
        <w:t>3</w:t>
      </w:r>
      <w:r>
        <w:t>.4.5</w:t>
      </w:r>
      <w:r>
        <w:tab/>
        <w:t xml:space="preserve">VAL server-initiated </w:t>
      </w:r>
      <w:r w:rsidR="00582ACE" w:rsidRPr="00582ACE">
        <w:t>configuration update request</w:t>
      </w:r>
      <w:bookmarkEnd w:id="201"/>
    </w:p>
    <w:p w14:paraId="1D1DB4AF" w14:textId="77777777" w:rsidR="008116B4" w:rsidRDefault="00571706">
      <w:r>
        <w:t>Table 9.</w:t>
      </w:r>
      <w:r>
        <w:rPr>
          <w:rFonts w:eastAsiaTheme="minorEastAsia" w:hint="eastAsia"/>
          <w:lang w:eastAsia="zh-CN"/>
        </w:rPr>
        <w:t>3</w:t>
      </w:r>
      <w:r>
        <w:t xml:space="preserve">.4.5-1 describes information elements </w:t>
      </w:r>
      <w:r w:rsidR="00C2719F" w:rsidRPr="00C2719F">
        <w:t>of the VAL server-initiated configuration update request sent by</w:t>
      </w:r>
      <w:r>
        <w:t xml:space="preserve"> the VAL server to the NSCE server.</w:t>
      </w:r>
    </w:p>
    <w:p w14:paraId="17A95B51" w14:textId="77777777" w:rsidR="008116B4" w:rsidRDefault="00571706" w:rsidP="00A90B95">
      <w:pPr>
        <w:pStyle w:val="TH"/>
        <w:outlineLvl w:val="0"/>
      </w:pPr>
      <w:r>
        <w:t>Table 9.</w:t>
      </w:r>
      <w:r>
        <w:rPr>
          <w:rFonts w:eastAsiaTheme="minorEastAsia" w:hint="eastAsia"/>
          <w:lang w:eastAsia="zh-CN"/>
        </w:rPr>
        <w:t>3</w:t>
      </w:r>
      <w:r>
        <w:t xml:space="preserve">.4.5-1: </w:t>
      </w:r>
      <w:r>
        <w:rPr>
          <w:bCs/>
        </w:rPr>
        <w:t xml:space="preserve">VAL server-initiated </w:t>
      </w:r>
      <w:r w:rsidR="00C2719F" w:rsidRPr="00C2719F">
        <w:rPr>
          <w:bCs/>
        </w:rPr>
        <w:t>configuration update request</w:t>
      </w:r>
    </w:p>
    <w:tbl>
      <w:tblPr>
        <w:tblW w:w="8640" w:type="dxa"/>
        <w:jc w:val="center"/>
        <w:tblLayout w:type="fixed"/>
        <w:tblLook w:val="04A0" w:firstRow="1" w:lastRow="0" w:firstColumn="1" w:lastColumn="0" w:noHBand="0" w:noVBand="1"/>
      </w:tblPr>
      <w:tblGrid>
        <w:gridCol w:w="2880"/>
        <w:gridCol w:w="1440"/>
        <w:gridCol w:w="4320"/>
      </w:tblGrid>
      <w:tr w:rsidR="008116B4" w14:paraId="7D5EF6DC" w14:textId="77777777">
        <w:trPr>
          <w:jc w:val="center"/>
        </w:trPr>
        <w:tc>
          <w:tcPr>
            <w:tcW w:w="2880" w:type="dxa"/>
            <w:tcBorders>
              <w:top w:val="single" w:sz="4" w:space="0" w:color="000000"/>
              <w:left w:val="single" w:sz="4" w:space="0" w:color="000000"/>
              <w:bottom w:val="single" w:sz="4" w:space="0" w:color="000000"/>
              <w:right w:val="nil"/>
            </w:tcBorders>
          </w:tcPr>
          <w:p w14:paraId="5720FFAD" w14:textId="77777777" w:rsidR="008116B4" w:rsidRDefault="00571706">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tcPr>
          <w:p w14:paraId="27FD741A" w14:textId="77777777" w:rsidR="008116B4" w:rsidRDefault="00571706">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415BE4A2" w14:textId="77777777" w:rsidR="008116B4" w:rsidRDefault="00571706">
            <w:pPr>
              <w:pStyle w:val="TAH"/>
              <w:rPr>
                <w:kern w:val="2"/>
              </w:rPr>
            </w:pPr>
            <w:r>
              <w:rPr>
                <w:kern w:val="2"/>
              </w:rPr>
              <w:t>Description</w:t>
            </w:r>
          </w:p>
        </w:tc>
      </w:tr>
      <w:tr w:rsidR="008116B4" w14:paraId="646C19CB" w14:textId="77777777">
        <w:trPr>
          <w:jc w:val="center"/>
        </w:trPr>
        <w:tc>
          <w:tcPr>
            <w:tcW w:w="2880" w:type="dxa"/>
            <w:tcBorders>
              <w:top w:val="single" w:sz="4" w:space="0" w:color="000000"/>
              <w:left w:val="single" w:sz="4" w:space="0" w:color="000000"/>
              <w:bottom w:val="single" w:sz="4" w:space="0" w:color="000000"/>
              <w:right w:val="nil"/>
            </w:tcBorders>
          </w:tcPr>
          <w:p w14:paraId="3F315839" w14:textId="77777777" w:rsidR="008116B4" w:rsidRDefault="00571706">
            <w:pPr>
              <w:pStyle w:val="TAL"/>
              <w:rPr>
                <w:kern w:val="2"/>
              </w:rPr>
            </w:pPr>
            <w:r>
              <w:rPr>
                <w:kern w:val="2"/>
              </w:rPr>
              <w:t>VAL server ID</w:t>
            </w:r>
          </w:p>
        </w:tc>
        <w:tc>
          <w:tcPr>
            <w:tcW w:w="1440" w:type="dxa"/>
            <w:tcBorders>
              <w:top w:val="single" w:sz="4" w:space="0" w:color="000000"/>
              <w:left w:val="single" w:sz="4" w:space="0" w:color="000000"/>
              <w:bottom w:val="single" w:sz="4" w:space="0" w:color="000000"/>
              <w:right w:val="nil"/>
            </w:tcBorders>
          </w:tcPr>
          <w:p w14:paraId="631257C0" w14:textId="77777777" w:rsidR="008116B4" w:rsidRDefault="00571706">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51BD40CF" w14:textId="77777777" w:rsidR="008116B4" w:rsidRDefault="00571706">
            <w:pPr>
              <w:pStyle w:val="TAL"/>
              <w:rPr>
                <w:kern w:val="2"/>
              </w:rPr>
            </w:pPr>
            <w:r>
              <w:rPr>
                <w:kern w:val="2"/>
              </w:rPr>
              <w:t>The identifier of the VAL server</w:t>
            </w:r>
          </w:p>
        </w:tc>
      </w:tr>
      <w:tr w:rsidR="00C2719F" w14:paraId="235BC809" w14:textId="77777777">
        <w:trPr>
          <w:jc w:val="center"/>
        </w:trPr>
        <w:tc>
          <w:tcPr>
            <w:tcW w:w="2880" w:type="dxa"/>
            <w:tcBorders>
              <w:top w:val="single" w:sz="4" w:space="0" w:color="000000"/>
              <w:left w:val="single" w:sz="4" w:space="0" w:color="000000"/>
              <w:bottom w:val="single" w:sz="4" w:space="0" w:color="000000"/>
              <w:right w:val="nil"/>
            </w:tcBorders>
          </w:tcPr>
          <w:p w14:paraId="22265D5C" w14:textId="77777777" w:rsidR="00C2719F" w:rsidRPr="00C2719F" w:rsidRDefault="00C2719F">
            <w:pPr>
              <w:pStyle w:val="TAL"/>
              <w:rPr>
                <w:kern w:val="2"/>
              </w:rPr>
            </w:pPr>
            <w:r>
              <w:t>Network slice ID</w:t>
            </w:r>
          </w:p>
        </w:tc>
        <w:tc>
          <w:tcPr>
            <w:tcW w:w="1440" w:type="dxa"/>
            <w:tcBorders>
              <w:top w:val="single" w:sz="4" w:space="0" w:color="000000"/>
              <w:left w:val="single" w:sz="4" w:space="0" w:color="000000"/>
              <w:bottom w:val="single" w:sz="4" w:space="0" w:color="000000"/>
              <w:right w:val="nil"/>
            </w:tcBorders>
          </w:tcPr>
          <w:p w14:paraId="34D85961" w14:textId="77777777" w:rsidR="00C2719F" w:rsidRDefault="00C2719F">
            <w:pPr>
              <w:pStyle w:val="TAC"/>
              <w:rPr>
                <w:kern w:val="2"/>
              </w:rPr>
            </w:pPr>
            <w:r>
              <w:t>O</w:t>
            </w:r>
          </w:p>
        </w:tc>
        <w:tc>
          <w:tcPr>
            <w:tcW w:w="4320" w:type="dxa"/>
            <w:tcBorders>
              <w:top w:val="single" w:sz="4" w:space="0" w:color="000000"/>
              <w:left w:val="single" w:sz="4" w:space="0" w:color="000000"/>
              <w:bottom w:val="single" w:sz="4" w:space="0" w:color="000000"/>
              <w:right w:val="single" w:sz="4" w:space="0" w:color="000000"/>
            </w:tcBorders>
          </w:tcPr>
          <w:p w14:paraId="6AE9B899" w14:textId="77777777" w:rsidR="00C2719F" w:rsidRDefault="00C2719F">
            <w:pPr>
              <w:pStyle w:val="TAL"/>
              <w:rPr>
                <w:kern w:val="2"/>
              </w:rPr>
            </w:pPr>
            <w:r>
              <w:t>Identifier of the network slice for which the API configuration update is requested</w:t>
            </w:r>
          </w:p>
        </w:tc>
      </w:tr>
      <w:tr w:rsidR="008116B4" w14:paraId="6015BAD6" w14:textId="77777777">
        <w:trPr>
          <w:jc w:val="center"/>
        </w:trPr>
        <w:tc>
          <w:tcPr>
            <w:tcW w:w="2880" w:type="dxa"/>
            <w:tcBorders>
              <w:top w:val="single" w:sz="4" w:space="0" w:color="000000"/>
              <w:left w:val="single" w:sz="4" w:space="0" w:color="000000"/>
              <w:bottom w:val="single" w:sz="4" w:space="0" w:color="000000"/>
              <w:right w:val="nil"/>
            </w:tcBorders>
          </w:tcPr>
          <w:p w14:paraId="1315BDE4" w14:textId="77777777" w:rsidR="008116B4" w:rsidRDefault="00571706">
            <w:pPr>
              <w:pStyle w:val="TAL"/>
              <w:rPr>
                <w:kern w:val="2"/>
              </w:rPr>
            </w:pPr>
            <w:bookmarkStart w:id="202" w:name="MCCQCTEMPBM_00000035" w:colFirst="2" w:colLast="2"/>
            <w:r>
              <w:rPr>
                <w:kern w:val="2"/>
              </w:rPr>
              <w:t>Trigger Event Details</w:t>
            </w:r>
          </w:p>
        </w:tc>
        <w:tc>
          <w:tcPr>
            <w:tcW w:w="1440" w:type="dxa"/>
            <w:tcBorders>
              <w:top w:val="single" w:sz="4" w:space="0" w:color="000000"/>
              <w:left w:val="single" w:sz="4" w:space="0" w:color="000000"/>
              <w:bottom w:val="single" w:sz="4" w:space="0" w:color="000000"/>
              <w:right w:val="nil"/>
            </w:tcBorders>
          </w:tcPr>
          <w:p w14:paraId="44228548" w14:textId="77777777" w:rsidR="008116B4" w:rsidRDefault="00571706">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7B5FF07F" w14:textId="77777777" w:rsidR="008116B4" w:rsidRDefault="00571706">
            <w:pPr>
              <w:pStyle w:val="TAL"/>
              <w:rPr>
                <w:kern w:val="2"/>
                <w:szCs w:val="18"/>
              </w:rPr>
            </w:pPr>
            <w:r>
              <w:rPr>
                <w:kern w:val="2"/>
              </w:rPr>
              <w:t>The trigger event details can be included, providing the cause for the need slice API configuration adaptation. Such trigger event can be:</w:t>
            </w:r>
          </w:p>
          <w:p w14:paraId="2A9A3412" w14:textId="77777777" w:rsidR="008116B4" w:rsidRDefault="00571706">
            <w:pPr>
              <w:pStyle w:val="TAL"/>
              <w:widowControl w:val="0"/>
              <w:numPr>
                <w:ilvl w:val="0"/>
                <w:numId w:val="11"/>
              </w:numPr>
              <w:spacing w:before="100" w:beforeAutospacing="1"/>
              <w:rPr>
                <w:kern w:val="2"/>
              </w:rPr>
            </w:pPr>
            <w:bookmarkStart w:id="203" w:name="MCCQCTEMPBM_00000032"/>
            <w:r>
              <w:rPr>
                <w:kern w:val="2"/>
              </w:rPr>
              <w:t xml:space="preserve">the UE mobility to a different service area (outside the original area of interest), </w:t>
            </w:r>
          </w:p>
          <w:p w14:paraId="78CC5ACC" w14:textId="77777777" w:rsidR="008116B4" w:rsidRDefault="00571706">
            <w:pPr>
              <w:pStyle w:val="TAL"/>
              <w:widowControl w:val="0"/>
              <w:numPr>
                <w:ilvl w:val="0"/>
                <w:numId w:val="11"/>
              </w:numPr>
              <w:spacing w:before="100" w:beforeAutospacing="1"/>
              <w:rPr>
                <w:kern w:val="2"/>
              </w:rPr>
            </w:pPr>
            <w:bookmarkStart w:id="204" w:name="MCCQCTEMPBM_00000033"/>
            <w:bookmarkEnd w:id="203"/>
            <w:r>
              <w:rPr>
                <w:kern w:val="2"/>
              </w:rPr>
              <w:t xml:space="preserve">application server migration to different edge/cloud platform, </w:t>
            </w:r>
          </w:p>
          <w:p w14:paraId="52C43028" w14:textId="77777777" w:rsidR="008116B4" w:rsidRDefault="00571706">
            <w:pPr>
              <w:pStyle w:val="TAL"/>
              <w:widowControl w:val="0"/>
              <w:numPr>
                <w:ilvl w:val="0"/>
                <w:numId w:val="11"/>
              </w:numPr>
              <w:spacing w:before="100" w:beforeAutospacing="1"/>
              <w:rPr>
                <w:kern w:val="2"/>
              </w:rPr>
            </w:pPr>
            <w:bookmarkStart w:id="205" w:name="MCCQCTEMPBM_00000034"/>
            <w:bookmarkEnd w:id="204"/>
            <w:r>
              <w:rPr>
                <w:kern w:val="2"/>
              </w:rPr>
              <w:t xml:space="preserve">service API unavailability, </w:t>
            </w:r>
          </w:p>
          <w:bookmarkEnd w:id="205"/>
          <w:p w14:paraId="4B7845AC" w14:textId="77777777" w:rsidR="008116B4" w:rsidRDefault="00571706">
            <w:pPr>
              <w:pStyle w:val="TAL"/>
              <w:widowControl w:val="0"/>
              <w:numPr>
                <w:ilvl w:val="0"/>
                <w:numId w:val="11"/>
              </w:numPr>
              <w:spacing w:before="100" w:beforeAutospacing="1"/>
              <w:rPr>
                <w:kern w:val="2"/>
              </w:rPr>
            </w:pPr>
            <w:r>
              <w:rPr>
                <w:kern w:val="2"/>
              </w:rPr>
              <w:t xml:space="preserve">VAL application QoS requirements change </w:t>
            </w:r>
          </w:p>
        </w:tc>
      </w:tr>
    </w:tbl>
    <w:p w14:paraId="6FA667BB" w14:textId="77777777" w:rsidR="00AE0E91" w:rsidRDefault="00AE0E91" w:rsidP="00AE0E91">
      <w:bookmarkStart w:id="206" w:name="_Toc125659691"/>
      <w:bookmarkEnd w:id="202"/>
    </w:p>
    <w:p w14:paraId="3CAD9E66" w14:textId="3CA06097" w:rsidR="00C2719F" w:rsidRPr="005805A8" w:rsidRDefault="00C2719F" w:rsidP="00C2719F">
      <w:pPr>
        <w:pStyle w:val="Heading4"/>
        <w:rPr>
          <w:bCs/>
        </w:rPr>
      </w:pPr>
      <w:r w:rsidRPr="005805A8">
        <w:rPr>
          <w:bCs/>
        </w:rPr>
        <w:t>9.3.4.</w:t>
      </w:r>
      <w:r w:rsidRPr="005805A8">
        <w:rPr>
          <w:rFonts w:eastAsiaTheme="minorEastAsia" w:hint="eastAsia"/>
          <w:bCs/>
          <w:lang w:eastAsia="zh-CN"/>
        </w:rPr>
        <w:t>6</w:t>
      </w:r>
      <w:r w:rsidRPr="005805A8">
        <w:rPr>
          <w:bCs/>
        </w:rPr>
        <w:tab/>
        <w:t>VAL server-initiated configuration update response</w:t>
      </w:r>
      <w:bookmarkEnd w:id="206"/>
    </w:p>
    <w:p w14:paraId="6BA29627" w14:textId="77777777" w:rsidR="00C2719F" w:rsidRDefault="00C2719F" w:rsidP="00C2719F">
      <w:r>
        <w:t>Table 9.3.4.</w:t>
      </w:r>
      <w:r>
        <w:rPr>
          <w:rFonts w:eastAsiaTheme="minorEastAsia" w:hint="eastAsia"/>
          <w:lang w:eastAsia="zh-CN"/>
        </w:rPr>
        <w:t>6</w:t>
      </w:r>
      <w:r>
        <w:t xml:space="preserve">-1 describes information elements of the </w:t>
      </w:r>
      <w:r>
        <w:rPr>
          <w:bCs/>
        </w:rPr>
        <w:t xml:space="preserve">VAL server-initiated </w:t>
      </w:r>
      <w:r>
        <w:rPr>
          <w:color w:val="000000"/>
        </w:rPr>
        <w:t>configuration update response</w:t>
      </w:r>
      <w:r>
        <w:t xml:space="preserve"> sent by the NSCE server to the VAL server.</w:t>
      </w:r>
    </w:p>
    <w:p w14:paraId="576753F9" w14:textId="77777777" w:rsidR="00C2719F" w:rsidRDefault="00C2719F" w:rsidP="00A90B95">
      <w:pPr>
        <w:pStyle w:val="TH"/>
        <w:outlineLvl w:val="0"/>
      </w:pPr>
      <w:r>
        <w:lastRenderedPageBreak/>
        <w:t>Table 9.3.4.</w:t>
      </w:r>
      <w:r>
        <w:rPr>
          <w:rFonts w:eastAsiaTheme="minorEastAsia" w:hint="eastAsia"/>
          <w:lang w:eastAsia="zh-CN"/>
        </w:rPr>
        <w:t>6</w:t>
      </w:r>
      <w:r>
        <w:t xml:space="preserve">-1: </w:t>
      </w:r>
      <w:r>
        <w:rPr>
          <w:bCs/>
        </w:rPr>
        <w:t xml:space="preserve">VAL server-initiated </w:t>
      </w:r>
      <w:r>
        <w:t>configuration update response</w:t>
      </w:r>
    </w:p>
    <w:tbl>
      <w:tblPr>
        <w:tblW w:w="8640" w:type="dxa"/>
        <w:jc w:val="center"/>
        <w:tblLayout w:type="fixed"/>
        <w:tblLook w:val="04A0" w:firstRow="1" w:lastRow="0" w:firstColumn="1" w:lastColumn="0" w:noHBand="0" w:noVBand="1"/>
      </w:tblPr>
      <w:tblGrid>
        <w:gridCol w:w="2880"/>
        <w:gridCol w:w="1440"/>
        <w:gridCol w:w="4320"/>
      </w:tblGrid>
      <w:tr w:rsidR="00C2719F" w14:paraId="22036FA7" w14:textId="77777777" w:rsidTr="00C2719F">
        <w:trPr>
          <w:jc w:val="center"/>
        </w:trPr>
        <w:tc>
          <w:tcPr>
            <w:tcW w:w="2880" w:type="dxa"/>
            <w:tcBorders>
              <w:top w:val="single" w:sz="4" w:space="0" w:color="000000"/>
              <w:left w:val="single" w:sz="4" w:space="0" w:color="000000"/>
              <w:bottom w:val="single" w:sz="4" w:space="0" w:color="000000"/>
              <w:right w:val="nil"/>
            </w:tcBorders>
            <w:hideMark/>
          </w:tcPr>
          <w:p w14:paraId="320D5066" w14:textId="77777777" w:rsidR="00C2719F" w:rsidRDefault="00C2719F">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43D223D5" w14:textId="77777777" w:rsidR="00C2719F" w:rsidRDefault="00C2719F">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6FB586DB" w14:textId="77777777" w:rsidR="00C2719F" w:rsidRDefault="00C2719F">
            <w:pPr>
              <w:pStyle w:val="TAH"/>
            </w:pPr>
            <w:r>
              <w:t>Description</w:t>
            </w:r>
          </w:p>
        </w:tc>
      </w:tr>
      <w:tr w:rsidR="00C2719F" w14:paraId="5E67F14E" w14:textId="77777777" w:rsidTr="00C2719F">
        <w:trPr>
          <w:jc w:val="center"/>
        </w:trPr>
        <w:tc>
          <w:tcPr>
            <w:tcW w:w="2880" w:type="dxa"/>
            <w:tcBorders>
              <w:top w:val="single" w:sz="4" w:space="0" w:color="000000"/>
              <w:left w:val="single" w:sz="4" w:space="0" w:color="000000"/>
              <w:bottom w:val="single" w:sz="4" w:space="0" w:color="000000"/>
              <w:right w:val="nil"/>
            </w:tcBorders>
            <w:hideMark/>
          </w:tcPr>
          <w:p w14:paraId="78DF2950" w14:textId="77777777" w:rsidR="00C2719F" w:rsidRDefault="00C2719F">
            <w:pPr>
              <w:pStyle w:val="TAL"/>
            </w:pPr>
            <w:r>
              <w:t>Configuration changed</w:t>
            </w:r>
          </w:p>
        </w:tc>
        <w:tc>
          <w:tcPr>
            <w:tcW w:w="1440" w:type="dxa"/>
            <w:tcBorders>
              <w:top w:val="single" w:sz="4" w:space="0" w:color="000000"/>
              <w:left w:val="single" w:sz="4" w:space="0" w:color="000000"/>
              <w:bottom w:val="single" w:sz="4" w:space="0" w:color="000000"/>
              <w:right w:val="nil"/>
            </w:tcBorders>
            <w:hideMark/>
          </w:tcPr>
          <w:p w14:paraId="2440E57D" w14:textId="3DF4C108" w:rsidR="00C2719F" w:rsidRDefault="00C2719F">
            <w:pPr>
              <w:pStyle w:val="TAC"/>
            </w:pPr>
            <w:r>
              <w:t>O</w:t>
            </w:r>
            <w:r>
              <w:br/>
              <w:t>(</w:t>
            </w:r>
            <w:r w:rsidR="00E10070">
              <w:t xml:space="preserve">see </w:t>
            </w:r>
            <w:r>
              <w:t>NOTE)</w:t>
            </w:r>
          </w:p>
        </w:tc>
        <w:tc>
          <w:tcPr>
            <w:tcW w:w="4320" w:type="dxa"/>
            <w:tcBorders>
              <w:top w:val="single" w:sz="4" w:space="0" w:color="000000"/>
              <w:left w:val="single" w:sz="4" w:space="0" w:color="000000"/>
              <w:bottom w:val="single" w:sz="4" w:space="0" w:color="000000"/>
              <w:right w:val="single" w:sz="4" w:space="0" w:color="000000"/>
            </w:tcBorders>
            <w:hideMark/>
          </w:tcPr>
          <w:p w14:paraId="68B0B6F6" w14:textId="77777777" w:rsidR="00C2719F" w:rsidRDefault="00C2719F">
            <w:pPr>
              <w:pStyle w:val="TAL"/>
            </w:pPr>
            <w:r>
              <w:t>Indicates that the slice configuration has been changed.</w:t>
            </w:r>
          </w:p>
        </w:tc>
      </w:tr>
      <w:tr w:rsidR="00C2719F" w14:paraId="689D2D57" w14:textId="77777777" w:rsidTr="00C2719F">
        <w:trPr>
          <w:jc w:val="center"/>
        </w:trPr>
        <w:tc>
          <w:tcPr>
            <w:tcW w:w="2880" w:type="dxa"/>
            <w:tcBorders>
              <w:top w:val="single" w:sz="4" w:space="0" w:color="000000"/>
              <w:left w:val="single" w:sz="4" w:space="0" w:color="000000"/>
              <w:bottom w:val="single" w:sz="4" w:space="0" w:color="000000"/>
              <w:right w:val="nil"/>
            </w:tcBorders>
            <w:hideMark/>
          </w:tcPr>
          <w:p w14:paraId="54A1136D" w14:textId="77777777" w:rsidR="00C2719F" w:rsidRDefault="00C2719F">
            <w:pPr>
              <w:pStyle w:val="TAL"/>
            </w:pPr>
            <w:r>
              <w:t>&gt; Updated slice API information</w:t>
            </w:r>
          </w:p>
        </w:tc>
        <w:tc>
          <w:tcPr>
            <w:tcW w:w="1440" w:type="dxa"/>
            <w:tcBorders>
              <w:top w:val="single" w:sz="4" w:space="0" w:color="000000"/>
              <w:left w:val="single" w:sz="4" w:space="0" w:color="000000"/>
              <w:bottom w:val="single" w:sz="4" w:space="0" w:color="000000"/>
              <w:right w:val="nil"/>
            </w:tcBorders>
            <w:hideMark/>
          </w:tcPr>
          <w:p w14:paraId="4273317C" w14:textId="77777777" w:rsidR="00C2719F" w:rsidRDefault="00C2719F">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583E49AC" w14:textId="77777777" w:rsidR="00C2719F" w:rsidRDefault="00C2719F">
            <w:pPr>
              <w:pStyle w:val="TAL"/>
            </w:pPr>
            <w:r>
              <w:t>The information for the updated slice API</w:t>
            </w:r>
          </w:p>
        </w:tc>
      </w:tr>
      <w:tr w:rsidR="00C2719F" w14:paraId="23BE30F2" w14:textId="77777777" w:rsidTr="00C2719F">
        <w:trPr>
          <w:jc w:val="center"/>
        </w:trPr>
        <w:tc>
          <w:tcPr>
            <w:tcW w:w="2880" w:type="dxa"/>
            <w:tcBorders>
              <w:top w:val="single" w:sz="4" w:space="0" w:color="000000"/>
              <w:left w:val="single" w:sz="4" w:space="0" w:color="000000"/>
              <w:bottom w:val="single" w:sz="4" w:space="0" w:color="000000"/>
              <w:right w:val="nil"/>
            </w:tcBorders>
            <w:hideMark/>
          </w:tcPr>
          <w:p w14:paraId="70E144FC" w14:textId="77777777" w:rsidR="00C2719F" w:rsidRDefault="00C2719F">
            <w:pPr>
              <w:pStyle w:val="TAL"/>
            </w:pPr>
            <w:r>
              <w:t>Configuration not changed</w:t>
            </w:r>
          </w:p>
        </w:tc>
        <w:tc>
          <w:tcPr>
            <w:tcW w:w="1440" w:type="dxa"/>
            <w:tcBorders>
              <w:top w:val="single" w:sz="4" w:space="0" w:color="000000"/>
              <w:left w:val="single" w:sz="4" w:space="0" w:color="000000"/>
              <w:bottom w:val="single" w:sz="4" w:space="0" w:color="000000"/>
              <w:right w:val="nil"/>
            </w:tcBorders>
            <w:hideMark/>
          </w:tcPr>
          <w:p w14:paraId="0D206459" w14:textId="133A0FEA" w:rsidR="00C2719F" w:rsidRDefault="00C2719F">
            <w:pPr>
              <w:pStyle w:val="TAC"/>
            </w:pPr>
            <w:r>
              <w:t>O</w:t>
            </w:r>
            <w:r>
              <w:br/>
              <w:t>(</w:t>
            </w:r>
            <w:r w:rsidR="00E10070">
              <w:t xml:space="preserve">see </w:t>
            </w:r>
            <w:r>
              <w:t>NOTE)</w:t>
            </w:r>
          </w:p>
        </w:tc>
        <w:tc>
          <w:tcPr>
            <w:tcW w:w="4320" w:type="dxa"/>
            <w:tcBorders>
              <w:top w:val="single" w:sz="4" w:space="0" w:color="000000"/>
              <w:left w:val="single" w:sz="4" w:space="0" w:color="000000"/>
              <w:bottom w:val="single" w:sz="4" w:space="0" w:color="000000"/>
              <w:right w:val="single" w:sz="4" w:space="0" w:color="000000"/>
            </w:tcBorders>
            <w:hideMark/>
          </w:tcPr>
          <w:p w14:paraId="2EB653EB" w14:textId="77777777" w:rsidR="00C2719F" w:rsidRDefault="00C2719F">
            <w:pPr>
              <w:pStyle w:val="TAL"/>
              <w:keepLines w:val="0"/>
            </w:pPr>
            <w:r>
              <w:t>The trigger event details can be included, providing the cause for the need slice API configuration adaptation. Such trigger event can be</w:t>
            </w:r>
          </w:p>
        </w:tc>
      </w:tr>
      <w:tr w:rsidR="00C2719F" w14:paraId="060C51FF" w14:textId="77777777" w:rsidTr="00C2719F">
        <w:trPr>
          <w:jc w:val="center"/>
        </w:trPr>
        <w:tc>
          <w:tcPr>
            <w:tcW w:w="2880" w:type="dxa"/>
            <w:tcBorders>
              <w:top w:val="single" w:sz="4" w:space="0" w:color="000000"/>
              <w:left w:val="single" w:sz="4" w:space="0" w:color="000000"/>
              <w:bottom w:val="single" w:sz="4" w:space="0" w:color="000000"/>
              <w:right w:val="nil"/>
            </w:tcBorders>
            <w:hideMark/>
          </w:tcPr>
          <w:p w14:paraId="52686DD5" w14:textId="77777777" w:rsidR="00C2719F" w:rsidRDefault="00C2719F">
            <w:pPr>
              <w:pStyle w:val="TAL"/>
            </w:pPr>
            <w:r>
              <w:t>&gt; Cause</w:t>
            </w:r>
          </w:p>
        </w:tc>
        <w:tc>
          <w:tcPr>
            <w:tcW w:w="1440" w:type="dxa"/>
            <w:tcBorders>
              <w:top w:val="single" w:sz="4" w:space="0" w:color="000000"/>
              <w:left w:val="single" w:sz="4" w:space="0" w:color="000000"/>
              <w:bottom w:val="single" w:sz="4" w:space="0" w:color="000000"/>
              <w:right w:val="nil"/>
            </w:tcBorders>
            <w:hideMark/>
          </w:tcPr>
          <w:p w14:paraId="0B4A6DE2" w14:textId="77777777" w:rsidR="00C2719F" w:rsidRDefault="00C2719F">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16620FD" w14:textId="77777777" w:rsidR="00C2719F" w:rsidRDefault="00C2719F">
            <w:pPr>
              <w:pStyle w:val="TAL"/>
            </w:pPr>
            <w:r>
              <w:t>Indicates the reason for not changing the slice configuration. The reason may be that no change was needed, failure of changing in 5GS/SEAL or other (e.g. server internal error).</w:t>
            </w:r>
          </w:p>
        </w:tc>
      </w:tr>
      <w:tr w:rsidR="00C2719F" w14:paraId="50439689" w14:textId="77777777" w:rsidTr="00C2719F">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21B24D13" w14:textId="64651575" w:rsidR="00C2719F" w:rsidRDefault="00C2719F" w:rsidP="00AE0E91">
            <w:pPr>
              <w:pStyle w:val="TAN"/>
            </w:pPr>
            <w:r>
              <w:t>NOTE:</w:t>
            </w:r>
            <w:r>
              <w:tab/>
              <w:t>Only one of these IEs is present in the message.</w:t>
            </w:r>
          </w:p>
        </w:tc>
      </w:tr>
    </w:tbl>
    <w:p w14:paraId="4BF2EE4B" w14:textId="77777777" w:rsidR="008116B4" w:rsidRPr="00C2719F" w:rsidRDefault="008116B4"/>
    <w:p w14:paraId="41AC9BFF" w14:textId="77777777" w:rsidR="008116B4" w:rsidRDefault="00571706">
      <w:pPr>
        <w:pStyle w:val="Heading4"/>
      </w:pPr>
      <w:bookmarkStart w:id="207" w:name="_Toc125659692"/>
      <w:r>
        <w:t>9.</w:t>
      </w:r>
      <w:r>
        <w:rPr>
          <w:rFonts w:eastAsiaTheme="minorEastAsia"/>
        </w:rPr>
        <w:t>3</w:t>
      </w:r>
      <w:r>
        <w:t>.4.</w:t>
      </w:r>
      <w:r w:rsidR="00C2719F">
        <w:rPr>
          <w:rFonts w:eastAsiaTheme="minorEastAsia" w:hint="eastAsia"/>
          <w:lang w:eastAsia="zh-CN"/>
        </w:rPr>
        <w:t>7</w:t>
      </w:r>
      <w:r>
        <w:tab/>
        <w:t>slice API invocation request</w:t>
      </w:r>
      <w:bookmarkEnd w:id="207"/>
    </w:p>
    <w:p w14:paraId="15E95CEE" w14:textId="77777777" w:rsidR="008116B4" w:rsidRDefault="00571706">
      <w:r>
        <w:t>Table 9.</w:t>
      </w:r>
      <w:r>
        <w:rPr>
          <w:rFonts w:eastAsiaTheme="minorEastAsia" w:hint="eastAsia"/>
          <w:lang w:eastAsia="zh-CN"/>
        </w:rPr>
        <w:t>3</w:t>
      </w:r>
      <w:r>
        <w:t>.4.</w:t>
      </w:r>
      <w:r w:rsidR="00C2719F">
        <w:rPr>
          <w:rFonts w:eastAsiaTheme="minorEastAsia" w:hint="eastAsia"/>
          <w:lang w:eastAsia="zh-CN"/>
        </w:rPr>
        <w:t>7</w:t>
      </w:r>
      <w:r>
        <w:t xml:space="preserve">-1 describes information elements for the </w:t>
      </w:r>
      <w:r>
        <w:rPr>
          <w:bCs/>
        </w:rPr>
        <w:t>slice API invocation request</w:t>
      </w:r>
      <w:r>
        <w:t xml:space="preserve"> from the VAL server to the NSCE server.</w:t>
      </w:r>
    </w:p>
    <w:p w14:paraId="349EE164" w14:textId="77777777" w:rsidR="008116B4" w:rsidRDefault="00571706" w:rsidP="00A90B95">
      <w:pPr>
        <w:pStyle w:val="TH"/>
        <w:outlineLvl w:val="0"/>
      </w:pPr>
      <w:r>
        <w:t>Table 9.</w:t>
      </w:r>
      <w:r>
        <w:rPr>
          <w:rFonts w:eastAsiaTheme="minorEastAsia" w:hint="eastAsia"/>
          <w:lang w:eastAsia="zh-CN"/>
        </w:rPr>
        <w:t>3</w:t>
      </w:r>
      <w:r>
        <w:t>.4.</w:t>
      </w:r>
      <w:r w:rsidR="00C2719F">
        <w:rPr>
          <w:rFonts w:eastAsiaTheme="minorEastAsia" w:hint="eastAsia"/>
          <w:lang w:eastAsia="zh-CN"/>
        </w:rPr>
        <w:t>7</w:t>
      </w:r>
      <w:r>
        <w:t xml:space="preserve">-1: </w:t>
      </w:r>
      <w:r>
        <w:rPr>
          <w:bCs/>
        </w:rPr>
        <w:t>slice API invocation request</w:t>
      </w:r>
    </w:p>
    <w:tbl>
      <w:tblPr>
        <w:tblW w:w="8640" w:type="dxa"/>
        <w:jc w:val="center"/>
        <w:tblLayout w:type="fixed"/>
        <w:tblLook w:val="04A0" w:firstRow="1" w:lastRow="0" w:firstColumn="1" w:lastColumn="0" w:noHBand="0" w:noVBand="1"/>
      </w:tblPr>
      <w:tblGrid>
        <w:gridCol w:w="2880"/>
        <w:gridCol w:w="1440"/>
        <w:gridCol w:w="4320"/>
      </w:tblGrid>
      <w:tr w:rsidR="008116B4" w14:paraId="49DE0E21" w14:textId="77777777">
        <w:trPr>
          <w:jc w:val="center"/>
        </w:trPr>
        <w:tc>
          <w:tcPr>
            <w:tcW w:w="2880" w:type="dxa"/>
            <w:tcBorders>
              <w:top w:val="single" w:sz="4" w:space="0" w:color="000000"/>
              <w:left w:val="single" w:sz="4" w:space="0" w:color="000000"/>
              <w:bottom w:val="single" w:sz="4" w:space="0" w:color="000000"/>
              <w:right w:val="nil"/>
            </w:tcBorders>
          </w:tcPr>
          <w:p w14:paraId="4E398561" w14:textId="77777777" w:rsidR="008116B4" w:rsidRDefault="00571706">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tcPr>
          <w:p w14:paraId="0FBEC218" w14:textId="77777777" w:rsidR="008116B4" w:rsidRDefault="00571706">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2428BCC1" w14:textId="77777777" w:rsidR="008116B4" w:rsidRDefault="00571706">
            <w:pPr>
              <w:pStyle w:val="TAH"/>
              <w:rPr>
                <w:kern w:val="2"/>
              </w:rPr>
            </w:pPr>
            <w:r>
              <w:rPr>
                <w:kern w:val="2"/>
              </w:rPr>
              <w:t>Description</w:t>
            </w:r>
          </w:p>
        </w:tc>
      </w:tr>
      <w:tr w:rsidR="008116B4" w14:paraId="0E4F3B29" w14:textId="77777777">
        <w:trPr>
          <w:jc w:val="center"/>
        </w:trPr>
        <w:tc>
          <w:tcPr>
            <w:tcW w:w="2880" w:type="dxa"/>
            <w:tcBorders>
              <w:top w:val="single" w:sz="4" w:space="0" w:color="000000"/>
              <w:left w:val="single" w:sz="4" w:space="0" w:color="000000"/>
              <w:bottom w:val="single" w:sz="4" w:space="0" w:color="000000"/>
              <w:right w:val="nil"/>
            </w:tcBorders>
          </w:tcPr>
          <w:p w14:paraId="66D0F5E8" w14:textId="77777777" w:rsidR="008116B4" w:rsidRDefault="00571706">
            <w:pPr>
              <w:pStyle w:val="TAL"/>
              <w:rPr>
                <w:kern w:val="2"/>
              </w:rPr>
            </w:pPr>
            <w:r>
              <w:t>API invoker identity information</w:t>
            </w:r>
          </w:p>
        </w:tc>
        <w:tc>
          <w:tcPr>
            <w:tcW w:w="1440" w:type="dxa"/>
            <w:tcBorders>
              <w:top w:val="single" w:sz="4" w:space="0" w:color="000000"/>
              <w:left w:val="single" w:sz="4" w:space="0" w:color="000000"/>
              <w:bottom w:val="single" w:sz="4" w:space="0" w:color="000000"/>
              <w:right w:val="nil"/>
            </w:tcBorders>
          </w:tcPr>
          <w:p w14:paraId="7976B106" w14:textId="77777777" w:rsidR="008116B4" w:rsidRDefault="00571706">
            <w:pPr>
              <w:pStyle w:val="TAC"/>
              <w:rPr>
                <w:kern w:val="2"/>
              </w:rPr>
            </w:pPr>
            <w:r>
              <w:t>M</w:t>
            </w:r>
          </w:p>
        </w:tc>
        <w:tc>
          <w:tcPr>
            <w:tcW w:w="4320" w:type="dxa"/>
            <w:tcBorders>
              <w:top w:val="single" w:sz="4" w:space="0" w:color="000000"/>
              <w:left w:val="single" w:sz="4" w:space="0" w:color="000000"/>
              <w:bottom w:val="single" w:sz="4" w:space="0" w:color="000000"/>
              <w:right w:val="single" w:sz="4" w:space="0" w:color="000000"/>
            </w:tcBorders>
          </w:tcPr>
          <w:p w14:paraId="59723B06" w14:textId="77777777" w:rsidR="008116B4" w:rsidRDefault="00571706">
            <w:pPr>
              <w:pStyle w:val="TAL"/>
              <w:rPr>
                <w:kern w:val="2"/>
              </w:rPr>
            </w:pPr>
            <w:r>
              <w:t>The information that determines the identity of the API invoker</w:t>
            </w:r>
          </w:p>
        </w:tc>
      </w:tr>
      <w:tr w:rsidR="008116B4" w14:paraId="37CCFEB5" w14:textId="77777777">
        <w:trPr>
          <w:jc w:val="center"/>
        </w:trPr>
        <w:tc>
          <w:tcPr>
            <w:tcW w:w="2880" w:type="dxa"/>
            <w:tcBorders>
              <w:top w:val="single" w:sz="4" w:space="0" w:color="000000"/>
              <w:left w:val="single" w:sz="4" w:space="0" w:color="000000"/>
              <w:bottom w:val="single" w:sz="4" w:space="0" w:color="000000"/>
              <w:right w:val="nil"/>
            </w:tcBorders>
          </w:tcPr>
          <w:p w14:paraId="109D4F8A" w14:textId="77777777" w:rsidR="008116B4" w:rsidRDefault="00571706">
            <w:pPr>
              <w:pStyle w:val="TAL"/>
              <w:rPr>
                <w:kern w:val="2"/>
              </w:rPr>
            </w:pPr>
            <w:r>
              <w:t>Authorization information</w:t>
            </w:r>
          </w:p>
        </w:tc>
        <w:tc>
          <w:tcPr>
            <w:tcW w:w="1440" w:type="dxa"/>
            <w:tcBorders>
              <w:top w:val="single" w:sz="4" w:space="0" w:color="000000"/>
              <w:left w:val="single" w:sz="4" w:space="0" w:color="000000"/>
              <w:bottom w:val="single" w:sz="4" w:space="0" w:color="000000"/>
              <w:right w:val="nil"/>
            </w:tcBorders>
          </w:tcPr>
          <w:p w14:paraId="7E012B15" w14:textId="77777777" w:rsidR="008116B4" w:rsidRDefault="00571706">
            <w:pPr>
              <w:pStyle w:val="TAL"/>
              <w:jc w:val="center"/>
            </w:pPr>
            <w:r>
              <w:t>O</w:t>
            </w:r>
          </w:p>
        </w:tc>
        <w:tc>
          <w:tcPr>
            <w:tcW w:w="4320" w:type="dxa"/>
            <w:tcBorders>
              <w:top w:val="single" w:sz="4" w:space="0" w:color="000000"/>
              <w:left w:val="single" w:sz="4" w:space="0" w:color="000000"/>
              <w:bottom w:val="single" w:sz="4" w:space="0" w:color="000000"/>
              <w:right w:val="single" w:sz="4" w:space="0" w:color="000000"/>
            </w:tcBorders>
          </w:tcPr>
          <w:p w14:paraId="0DDECF8D" w14:textId="77777777" w:rsidR="008116B4" w:rsidRDefault="00571706">
            <w:pPr>
              <w:pStyle w:val="TAL"/>
              <w:rPr>
                <w:kern w:val="2"/>
              </w:rPr>
            </w:pPr>
            <w:r>
              <w:t>The authorization information obtained before initiating the slice API invocation request</w:t>
            </w:r>
          </w:p>
        </w:tc>
      </w:tr>
      <w:tr w:rsidR="008116B4" w14:paraId="294BA88F" w14:textId="77777777">
        <w:trPr>
          <w:jc w:val="center"/>
        </w:trPr>
        <w:tc>
          <w:tcPr>
            <w:tcW w:w="2880" w:type="dxa"/>
            <w:tcBorders>
              <w:top w:val="single" w:sz="4" w:space="0" w:color="000000"/>
              <w:left w:val="single" w:sz="4" w:space="0" w:color="000000"/>
              <w:bottom w:val="single" w:sz="4" w:space="0" w:color="000000"/>
              <w:right w:val="nil"/>
            </w:tcBorders>
          </w:tcPr>
          <w:p w14:paraId="4E543F38" w14:textId="77777777" w:rsidR="008116B4" w:rsidRDefault="00571706">
            <w:pPr>
              <w:pStyle w:val="TAL"/>
              <w:rPr>
                <w:kern w:val="2"/>
              </w:rPr>
            </w:pPr>
            <w:r>
              <w:t>Slice API identification</w:t>
            </w:r>
          </w:p>
        </w:tc>
        <w:tc>
          <w:tcPr>
            <w:tcW w:w="1440" w:type="dxa"/>
            <w:tcBorders>
              <w:top w:val="single" w:sz="4" w:space="0" w:color="000000"/>
              <w:left w:val="single" w:sz="4" w:space="0" w:color="000000"/>
              <w:bottom w:val="single" w:sz="4" w:space="0" w:color="000000"/>
              <w:right w:val="nil"/>
            </w:tcBorders>
          </w:tcPr>
          <w:p w14:paraId="110A1C8A" w14:textId="77777777" w:rsidR="008116B4" w:rsidRDefault="00571706">
            <w:pPr>
              <w:pStyle w:val="TAC"/>
              <w:rPr>
                <w:kern w:val="2"/>
              </w:rPr>
            </w:pPr>
            <w:r>
              <w:t>M</w:t>
            </w:r>
          </w:p>
        </w:tc>
        <w:tc>
          <w:tcPr>
            <w:tcW w:w="4320" w:type="dxa"/>
            <w:tcBorders>
              <w:top w:val="single" w:sz="4" w:space="0" w:color="000000"/>
              <w:left w:val="single" w:sz="4" w:space="0" w:color="000000"/>
              <w:bottom w:val="single" w:sz="4" w:space="0" w:color="000000"/>
              <w:right w:val="single" w:sz="4" w:space="0" w:color="000000"/>
            </w:tcBorders>
          </w:tcPr>
          <w:p w14:paraId="4BF5A1C4" w14:textId="77777777" w:rsidR="008116B4" w:rsidRDefault="00571706">
            <w:pPr>
              <w:pStyle w:val="TAL"/>
              <w:rPr>
                <w:kern w:val="2"/>
              </w:rPr>
            </w:pPr>
            <w:r>
              <w:t>The identification information of the slice API for which invocation is requested. The slice API identification is part of the specific slice API invocation request.</w:t>
            </w:r>
          </w:p>
        </w:tc>
      </w:tr>
    </w:tbl>
    <w:p w14:paraId="568E2CF2" w14:textId="77777777" w:rsidR="008116B4" w:rsidRDefault="008116B4"/>
    <w:p w14:paraId="275F2631" w14:textId="77777777" w:rsidR="008116B4" w:rsidRDefault="00571706">
      <w:pPr>
        <w:pStyle w:val="Heading4"/>
      </w:pPr>
      <w:bookmarkStart w:id="208" w:name="_Toc125659693"/>
      <w:r>
        <w:t>9.</w:t>
      </w:r>
      <w:r>
        <w:rPr>
          <w:rFonts w:eastAsiaTheme="minorEastAsia"/>
        </w:rPr>
        <w:t>3</w:t>
      </w:r>
      <w:r>
        <w:t>.4.</w:t>
      </w:r>
      <w:r w:rsidR="00C2719F">
        <w:rPr>
          <w:rFonts w:eastAsiaTheme="minorEastAsia" w:hint="eastAsia"/>
          <w:lang w:eastAsia="zh-CN"/>
        </w:rPr>
        <w:t>8</w:t>
      </w:r>
      <w:r>
        <w:tab/>
        <w:t>slice API invocation response</w:t>
      </w:r>
      <w:bookmarkEnd w:id="208"/>
    </w:p>
    <w:p w14:paraId="0848FD52" w14:textId="77777777" w:rsidR="008116B4" w:rsidRDefault="00571706">
      <w:r>
        <w:t>Table 9.</w:t>
      </w:r>
      <w:r>
        <w:rPr>
          <w:rFonts w:eastAsiaTheme="minorEastAsia" w:hint="eastAsia"/>
          <w:lang w:eastAsia="zh-CN"/>
        </w:rPr>
        <w:t>3</w:t>
      </w:r>
      <w:r>
        <w:t>.4.</w:t>
      </w:r>
      <w:r w:rsidR="00C2719F">
        <w:rPr>
          <w:rFonts w:eastAsiaTheme="minorEastAsia" w:hint="eastAsia"/>
          <w:lang w:eastAsia="zh-CN"/>
        </w:rPr>
        <w:t>8</w:t>
      </w:r>
      <w:r>
        <w:t xml:space="preserve">-1 describes information elements for the </w:t>
      </w:r>
      <w:r>
        <w:rPr>
          <w:bCs/>
        </w:rPr>
        <w:t>slice API invocation response</w:t>
      </w:r>
      <w:r>
        <w:t xml:space="preserve"> from the NSCE server to the VAL server.</w:t>
      </w:r>
    </w:p>
    <w:p w14:paraId="732AEC42" w14:textId="77777777" w:rsidR="008116B4" w:rsidRDefault="00571706" w:rsidP="00A90B95">
      <w:pPr>
        <w:pStyle w:val="TH"/>
        <w:outlineLvl w:val="0"/>
      </w:pPr>
      <w:r>
        <w:t>Table 9.</w:t>
      </w:r>
      <w:r>
        <w:rPr>
          <w:rFonts w:eastAsiaTheme="minorEastAsia" w:hint="eastAsia"/>
          <w:lang w:eastAsia="zh-CN"/>
        </w:rPr>
        <w:t>3</w:t>
      </w:r>
      <w:r>
        <w:t>.4.</w:t>
      </w:r>
      <w:r w:rsidR="00C2719F">
        <w:rPr>
          <w:rFonts w:eastAsiaTheme="minorEastAsia" w:hint="eastAsia"/>
          <w:lang w:eastAsia="zh-CN"/>
        </w:rPr>
        <w:t>8</w:t>
      </w:r>
      <w:r>
        <w:t xml:space="preserve">-1: </w:t>
      </w:r>
      <w:r>
        <w:rPr>
          <w:bCs/>
        </w:rPr>
        <w:t>slice API invocation response</w:t>
      </w:r>
    </w:p>
    <w:tbl>
      <w:tblPr>
        <w:tblW w:w="8640" w:type="dxa"/>
        <w:jc w:val="center"/>
        <w:tblLayout w:type="fixed"/>
        <w:tblLook w:val="04A0" w:firstRow="1" w:lastRow="0" w:firstColumn="1" w:lastColumn="0" w:noHBand="0" w:noVBand="1"/>
      </w:tblPr>
      <w:tblGrid>
        <w:gridCol w:w="2880"/>
        <w:gridCol w:w="1440"/>
        <w:gridCol w:w="4320"/>
      </w:tblGrid>
      <w:tr w:rsidR="008116B4" w14:paraId="224FC984" w14:textId="77777777">
        <w:trPr>
          <w:jc w:val="center"/>
        </w:trPr>
        <w:tc>
          <w:tcPr>
            <w:tcW w:w="2880" w:type="dxa"/>
            <w:tcBorders>
              <w:top w:val="single" w:sz="4" w:space="0" w:color="000000"/>
              <w:left w:val="single" w:sz="4" w:space="0" w:color="000000"/>
              <w:bottom w:val="single" w:sz="4" w:space="0" w:color="000000"/>
              <w:right w:val="nil"/>
            </w:tcBorders>
          </w:tcPr>
          <w:p w14:paraId="50B68607" w14:textId="77777777" w:rsidR="008116B4" w:rsidRDefault="00571706">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tcPr>
          <w:p w14:paraId="0540A3AC" w14:textId="77777777" w:rsidR="008116B4" w:rsidRDefault="00571706">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1BD3AAE5" w14:textId="77777777" w:rsidR="008116B4" w:rsidRDefault="00571706">
            <w:pPr>
              <w:pStyle w:val="TAH"/>
              <w:rPr>
                <w:kern w:val="2"/>
              </w:rPr>
            </w:pPr>
            <w:r>
              <w:rPr>
                <w:kern w:val="2"/>
              </w:rPr>
              <w:t>Description</w:t>
            </w:r>
          </w:p>
        </w:tc>
      </w:tr>
      <w:tr w:rsidR="008116B4" w14:paraId="6B244553" w14:textId="77777777">
        <w:trPr>
          <w:jc w:val="center"/>
        </w:trPr>
        <w:tc>
          <w:tcPr>
            <w:tcW w:w="2880" w:type="dxa"/>
            <w:tcBorders>
              <w:top w:val="single" w:sz="4" w:space="0" w:color="000000"/>
              <w:left w:val="single" w:sz="4" w:space="0" w:color="000000"/>
              <w:bottom w:val="single" w:sz="4" w:space="0" w:color="000000"/>
              <w:right w:val="nil"/>
            </w:tcBorders>
          </w:tcPr>
          <w:p w14:paraId="69F29AE0" w14:textId="77777777" w:rsidR="008116B4" w:rsidRDefault="00571706">
            <w:pPr>
              <w:pStyle w:val="TAL"/>
              <w:rPr>
                <w:kern w:val="2"/>
              </w:rPr>
            </w:pPr>
            <w:r>
              <w:rPr>
                <w:kern w:val="2"/>
              </w:rPr>
              <w:t>Result</w:t>
            </w:r>
          </w:p>
        </w:tc>
        <w:tc>
          <w:tcPr>
            <w:tcW w:w="1440" w:type="dxa"/>
            <w:tcBorders>
              <w:top w:val="single" w:sz="4" w:space="0" w:color="000000"/>
              <w:left w:val="single" w:sz="4" w:space="0" w:color="000000"/>
              <w:bottom w:val="single" w:sz="4" w:space="0" w:color="000000"/>
              <w:right w:val="nil"/>
            </w:tcBorders>
          </w:tcPr>
          <w:p w14:paraId="1B2C7FFC" w14:textId="77777777" w:rsidR="008116B4" w:rsidRDefault="00571706">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15369CA6" w14:textId="77777777" w:rsidR="008116B4" w:rsidRDefault="00571706">
            <w:pPr>
              <w:pStyle w:val="TAL"/>
              <w:rPr>
                <w:kern w:val="2"/>
              </w:rPr>
            </w:pPr>
            <w:r>
              <w:t>Indicates the success or failure of slice API invocation</w:t>
            </w:r>
            <w:r w:rsidR="0036204D">
              <w:rPr>
                <w:rFonts w:eastAsiaTheme="minorEastAsia" w:hint="eastAsia"/>
                <w:lang w:eastAsia="zh-CN"/>
              </w:rPr>
              <w:t xml:space="preserve"> request</w:t>
            </w:r>
            <w:r>
              <w:t>.</w:t>
            </w:r>
          </w:p>
        </w:tc>
      </w:tr>
      <w:tr w:rsidR="009F45E2" w14:paraId="36141A49" w14:textId="77777777">
        <w:trPr>
          <w:jc w:val="center"/>
        </w:trPr>
        <w:tc>
          <w:tcPr>
            <w:tcW w:w="2880" w:type="dxa"/>
            <w:tcBorders>
              <w:top w:val="single" w:sz="4" w:space="0" w:color="000000"/>
              <w:left w:val="single" w:sz="4" w:space="0" w:color="000000"/>
              <w:bottom w:val="single" w:sz="4" w:space="0" w:color="000000"/>
              <w:right w:val="nil"/>
            </w:tcBorders>
          </w:tcPr>
          <w:p w14:paraId="698463C1" w14:textId="77777777" w:rsidR="009F45E2" w:rsidRDefault="009F45E2">
            <w:pPr>
              <w:pStyle w:val="TAL"/>
              <w:rPr>
                <w:kern w:val="2"/>
              </w:rPr>
            </w:pPr>
            <w:r>
              <w:rPr>
                <w:rFonts w:hint="eastAsia"/>
                <w:kern w:val="2"/>
                <w:lang w:val="en-US" w:eastAsia="zh-CN"/>
              </w:rPr>
              <w:t>&gt;</w:t>
            </w:r>
            <w:r>
              <w:rPr>
                <w:kern w:val="2"/>
                <w:lang w:eastAsia="zh-CN"/>
              </w:rPr>
              <w:t>C</w:t>
            </w:r>
            <w:r>
              <w:rPr>
                <w:rFonts w:hint="eastAsia"/>
                <w:kern w:val="2"/>
                <w:lang w:eastAsia="zh-CN"/>
              </w:rPr>
              <w:t>ause</w:t>
            </w:r>
          </w:p>
        </w:tc>
        <w:tc>
          <w:tcPr>
            <w:tcW w:w="1440" w:type="dxa"/>
            <w:tcBorders>
              <w:top w:val="single" w:sz="4" w:space="0" w:color="000000"/>
              <w:left w:val="single" w:sz="4" w:space="0" w:color="000000"/>
              <w:bottom w:val="single" w:sz="4" w:space="0" w:color="000000"/>
              <w:right w:val="nil"/>
            </w:tcBorders>
          </w:tcPr>
          <w:p w14:paraId="45EDD1F6" w14:textId="77777777" w:rsidR="00E10070" w:rsidRDefault="009F45E2">
            <w:pPr>
              <w:pStyle w:val="TAC"/>
              <w:rPr>
                <w:kern w:val="2"/>
                <w:lang w:val="en-US" w:eastAsia="zh-CN"/>
              </w:rPr>
            </w:pPr>
            <w:r>
              <w:rPr>
                <w:rFonts w:hint="eastAsia"/>
                <w:kern w:val="2"/>
                <w:lang w:val="en-US" w:eastAsia="zh-CN"/>
              </w:rPr>
              <w:t>O</w:t>
            </w:r>
          </w:p>
          <w:p w14:paraId="16F3E4D1" w14:textId="15C1C6A1" w:rsidR="009F45E2" w:rsidRPr="0036204D" w:rsidRDefault="0036204D">
            <w:pPr>
              <w:pStyle w:val="TAC"/>
              <w:rPr>
                <w:rFonts w:eastAsiaTheme="minorEastAsia"/>
                <w:kern w:val="2"/>
              </w:rPr>
            </w:pPr>
            <w:r>
              <w:rPr>
                <w:rFonts w:eastAsiaTheme="minorEastAsia" w:hint="eastAsia"/>
                <w:kern w:val="2"/>
                <w:lang w:val="en-US" w:eastAsia="zh-CN"/>
              </w:rPr>
              <w:t>(</w:t>
            </w:r>
            <w:r w:rsidR="00E10070">
              <w:rPr>
                <w:rFonts w:eastAsiaTheme="minorEastAsia"/>
                <w:kern w:val="2"/>
                <w:lang w:val="en-US" w:eastAsia="zh-CN"/>
              </w:rPr>
              <w:t xml:space="preserve">see </w:t>
            </w:r>
            <w:r>
              <w:rPr>
                <w:rFonts w:eastAsiaTheme="minorEastAsia" w:hint="eastAsia"/>
                <w:kern w:val="2"/>
                <w:lang w:val="en-US"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259DE983" w14:textId="77777777" w:rsidR="009F45E2" w:rsidRDefault="009F45E2">
            <w:pPr>
              <w:pStyle w:val="TAL"/>
            </w:pPr>
            <w:r>
              <w:rPr>
                <w:kern w:val="2"/>
              </w:rPr>
              <w:t>Indicates the cause of failure</w:t>
            </w:r>
          </w:p>
        </w:tc>
      </w:tr>
      <w:tr w:rsidR="009F45E2" w14:paraId="2D174E35" w14:textId="77777777" w:rsidTr="00CF381A">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C41383D" w14:textId="2305ED07" w:rsidR="009F45E2" w:rsidRPr="0036204D" w:rsidRDefault="009F45E2" w:rsidP="00AE0E91">
            <w:pPr>
              <w:pStyle w:val="TAN"/>
              <w:rPr>
                <w:rFonts w:eastAsiaTheme="minorEastAsia"/>
                <w:lang w:eastAsia="zh-CN"/>
              </w:rPr>
            </w:pPr>
            <w:r>
              <w:t>NOTE:</w:t>
            </w:r>
            <w:r w:rsidR="00AE0E91">
              <w:tab/>
            </w:r>
            <w:r w:rsidR="0036204D" w:rsidRPr="0036204D">
              <w:rPr>
                <w:lang w:val="en-US" w:eastAsia="zh-CN"/>
              </w:rPr>
              <w:t>May only be present if the result is failure.</w:t>
            </w:r>
          </w:p>
        </w:tc>
      </w:tr>
    </w:tbl>
    <w:p w14:paraId="72201D1E" w14:textId="77777777" w:rsidR="008116B4" w:rsidRDefault="008116B4"/>
    <w:p w14:paraId="550A0E3E" w14:textId="77777777" w:rsidR="008116B4" w:rsidRDefault="00571706" w:rsidP="00A90B95">
      <w:pPr>
        <w:pStyle w:val="Heading3"/>
      </w:pPr>
      <w:bookmarkStart w:id="209" w:name="_Toc125659694"/>
      <w:r>
        <w:t>9.</w:t>
      </w:r>
      <w:r>
        <w:rPr>
          <w:rFonts w:eastAsiaTheme="minorEastAsia"/>
        </w:rPr>
        <w:t>3</w:t>
      </w:r>
      <w:r>
        <w:t>.5</w:t>
      </w:r>
      <w:r>
        <w:tab/>
        <w:t>APIs</w:t>
      </w:r>
      <w:bookmarkEnd w:id="209"/>
      <w:r>
        <w:t xml:space="preserve"> </w:t>
      </w:r>
    </w:p>
    <w:p w14:paraId="7DD15495" w14:textId="77777777" w:rsidR="008116B4" w:rsidRDefault="00571706">
      <w:r>
        <w:t>Table 9.</w:t>
      </w:r>
      <w:r>
        <w:rPr>
          <w:rFonts w:eastAsiaTheme="minorEastAsia" w:hint="eastAsia"/>
          <w:lang w:eastAsia="zh-CN"/>
        </w:rPr>
        <w:t>3</w:t>
      </w:r>
      <w:r>
        <w:t>.5-1 illustrates the NSCALE APIs for the slice API configuration and translation feature.</w:t>
      </w:r>
    </w:p>
    <w:p w14:paraId="62A6E631" w14:textId="77777777" w:rsidR="008116B4" w:rsidRDefault="00571706" w:rsidP="00A90B95">
      <w:pPr>
        <w:pStyle w:val="TH"/>
        <w:outlineLvl w:val="0"/>
      </w:pPr>
      <w:r>
        <w:t>Table 9.</w:t>
      </w:r>
      <w:r>
        <w:rPr>
          <w:rFonts w:eastAsiaTheme="minorEastAsia" w:hint="eastAsia"/>
          <w:lang w:eastAsia="zh-CN"/>
        </w:rPr>
        <w:t>3</w:t>
      </w:r>
      <w:r>
        <w:t>.5-1: List of APIs for slice API configuration and translation feature</w:t>
      </w:r>
    </w:p>
    <w:tbl>
      <w:tblPr>
        <w:tblW w:w="9072" w:type="dxa"/>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5"/>
        <w:gridCol w:w="2835"/>
        <w:gridCol w:w="1559"/>
        <w:gridCol w:w="1843"/>
      </w:tblGrid>
      <w:tr w:rsidR="008116B4" w14:paraId="295D0164" w14:textId="77777777" w:rsidTr="008B5392">
        <w:tc>
          <w:tcPr>
            <w:tcW w:w="2835" w:type="dxa"/>
            <w:tcBorders>
              <w:top w:val="single" w:sz="4" w:space="0" w:color="auto"/>
              <w:left w:val="single" w:sz="4" w:space="0" w:color="auto"/>
              <w:bottom w:val="single" w:sz="4" w:space="0" w:color="auto"/>
              <w:right w:val="single" w:sz="4" w:space="0" w:color="auto"/>
            </w:tcBorders>
          </w:tcPr>
          <w:p w14:paraId="37D9CEA0" w14:textId="77777777" w:rsidR="008116B4" w:rsidRDefault="00571706">
            <w:pPr>
              <w:pStyle w:val="TAH"/>
            </w:pPr>
            <w:bookmarkStart w:id="210" w:name="MCCQCTEMPBM_00000028"/>
            <w:r>
              <w:t>API Name</w:t>
            </w:r>
          </w:p>
        </w:tc>
        <w:tc>
          <w:tcPr>
            <w:tcW w:w="2835" w:type="dxa"/>
            <w:tcBorders>
              <w:top w:val="single" w:sz="4" w:space="0" w:color="auto"/>
              <w:left w:val="single" w:sz="4" w:space="0" w:color="auto"/>
              <w:bottom w:val="single" w:sz="4" w:space="0" w:color="auto"/>
              <w:right w:val="single" w:sz="4" w:space="0" w:color="auto"/>
            </w:tcBorders>
          </w:tcPr>
          <w:p w14:paraId="39D8AE63" w14:textId="77777777" w:rsidR="008116B4" w:rsidRDefault="00571706">
            <w:pPr>
              <w:pStyle w:val="TAH"/>
            </w:pPr>
            <w:r>
              <w:t>API Operations</w:t>
            </w:r>
          </w:p>
        </w:tc>
        <w:tc>
          <w:tcPr>
            <w:tcW w:w="1559" w:type="dxa"/>
            <w:tcBorders>
              <w:top w:val="single" w:sz="4" w:space="0" w:color="auto"/>
              <w:left w:val="single" w:sz="4" w:space="0" w:color="auto"/>
              <w:bottom w:val="single" w:sz="4" w:space="0" w:color="auto"/>
              <w:right w:val="single" w:sz="4" w:space="0" w:color="auto"/>
            </w:tcBorders>
          </w:tcPr>
          <w:p w14:paraId="48A6D2C6" w14:textId="77777777" w:rsidR="008116B4" w:rsidRDefault="00571706">
            <w:pPr>
              <w:pStyle w:val="TAH"/>
            </w:pPr>
            <w:r>
              <w:t>Known Consumer(s)</w:t>
            </w:r>
          </w:p>
        </w:tc>
        <w:tc>
          <w:tcPr>
            <w:tcW w:w="1843" w:type="dxa"/>
            <w:tcBorders>
              <w:top w:val="single" w:sz="4" w:space="0" w:color="auto"/>
              <w:left w:val="single" w:sz="4" w:space="0" w:color="auto"/>
              <w:bottom w:val="single" w:sz="4" w:space="0" w:color="auto"/>
              <w:right w:val="single" w:sz="4" w:space="0" w:color="auto"/>
            </w:tcBorders>
          </w:tcPr>
          <w:p w14:paraId="42F0C25B" w14:textId="77777777" w:rsidR="008116B4" w:rsidRDefault="00571706">
            <w:pPr>
              <w:pStyle w:val="TAH"/>
            </w:pPr>
            <w:r>
              <w:t>Communication Type</w:t>
            </w:r>
          </w:p>
        </w:tc>
      </w:tr>
      <w:tr w:rsidR="00C2719F" w14:paraId="4E412114" w14:textId="77777777" w:rsidTr="008B5392">
        <w:trPr>
          <w:trHeight w:val="136"/>
        </w:trPr>
        <w:tc>
          <w:tcPr>
            <w:tcW w:w="2835" w:type="dxa"/>
            <w:vMerge w:val="restart"/>
            <w:tcBorders>
              <w:top w:val="single" w:sz="4" w:space="0" w:color="auto"/>
              <w:left w:val="single" w:sz="4" w:space="0" w:color="auto"/>
              <w:right w:val="single" w:sz="4" w:space="0" w:color="auto"/>
            </w:tcBorders>
          </w:tcPr>
          <w:p w14:paraId="5B2F9A8E" w14:textId="7AAFCB6A" w:rsidR="00C2719F" w:rsidRPr="00AE0E91" w:rsidRDefault="00C82171" w:rsidP="00AC6891">
            <w:pPr>
              <w:pStyle w:val="TAL"/>
              <w:rPr>
                <w:lang w:val="en-US"/>
              </w:rPr>
            </w:pPr>
            <w:r w:rsidRPr="00C82171">
              <w:rPr>
                <w:rFonts w:hint="eastAsia"/>
                <w:lang w:val="en-US"/>
              </w:rPr>
              <w:t>SS_NSCE_</w:t>
            </w:r>
            <w:r w:rsidR="00C2719F" w:rsidRPr="00C2719F">
              <w:rPr>
                <w:lang w:val="en-US"/>
              </w:rPr>
              <w:t>SliceApiConfiguration</w:t>
            </w:r>
          </w:p>
        </w:tc>
        <w:tc>
          <w:tcPr>
            <w:tcW w:w="2835" w:type="dxa"/>
            <w:tcBorders>
              <w:top w:val="single" w:sz="4" w:space="0" w:color="auto"/>
              <w:left w:val="single" w:sz="4" w:space="0" w:color="auto"/>
              <w:bottom w:val="single" w:sz="4" w:space="0" w:color="auto"/>
              <w:right w:val="single" w:sz="4" w:space="0" w:color="auto"/>
            </w:tcBorders>
          </w:tcPr>
          <w:p w14:paraId="4C491213" w14:textId="77777777" w:rsidR="00C2719F" w:rsidRDefault="00C2719F" w:rsidP="00C2719F">
            <w:pPr>
              <w:pStyle w:val="TAL"/>
            </w:pPr>
            <w:r>
              <w:t>Slice_API_configuration</w:t>
            </w:r>
          </w:p>
        </w:tc>
        <w:tc>
          <w:tcPr>
            <w:tcW w:w="1559" w:type="dxa"/>
            <w:tcBorders>
              <w:top w:val="single" w:sz="4" w:space="0" w:color="auto"/>
              <w:left w:val="single" w:sz="4" w:space="0" w:color="auto"/>
              <w:bottom w:val="single" w:sz="4" w:space="0" w:color="auto"/>
              <w:right w:val="single" w:sz="4" w:space="0" w:color="auto"/>
            </w:tcBorders>
          </w:tcPr>
          <w:p w14:paraId="2A475099" w14:textId="77777777" w:rsidR="00C2719F" w:rsidRDefault="00C2719F">
            <w:pPr>
              <w:pStyle w:val="TAL"/>
            </w:pPr>
            <w:r>
              <w:t>VAL server</w:t>
            </w:r>
          </w:p>
        </w:tc>
        <w:tc>
          <w:tcPr>
            <w:tcW w:w="1843" w:type="dxa"/>
            <w:tcBorders>
              <w:top w:val="single" w:sz="4" w:space="0" w:color="auto"/>
              <w:left w:val="single" w:sz="4" w:space="0" w:color="auto"/>
              <w:bottom w:val="single" w:sz="4" w:space="0" w:color="auto"/>
              <w:right w:val="single" w:sz="4" w:space="0" w:color="auto"/>
            </w:tcBorders>
          </w:tcPr>
          <w:p w14:paraId="0CEBD46D" w14:textId="77777777" w:rsidR="00C2719F" w:rsidRDefault="00C2719F">
            <w:pPr>
              <w:pStyle w:val="TAL"/>
            </w:pPr>
            <w:r>
              <w:t>Request /Response</w:t>
            </w:r>
          </w:p>
        </w:tc>
      </w:tr>
      <w:tr w:rsidR="00C2719F" w14:paraId="4DC3AB7C" w14:textId="77777777" w:rsidTr="008B5392">
        <w:trPr>
          <w:trHeight w:val="136"/>
        </w:trPr>
        <w:tc>
          <w:tcPr>
            <w:tcW w:w="2835" w:type="dxa"/>
            <w:vMerge/>
            <w:tcBorders>
              <w:left w:val="single" w:sz="4" w:space="0" w:color="auto"/>
              <w:right w:val="single" w:sz="4" w:space="0" w:color="auto"/>
            </w:tcBorders>
          </w:tcPr>
          <w:p w14:paraId="339EE10C" w14:textId="77777777" w:rsidR="00C2719F" w:rsidRDefault="00C2719F" w:rsidP="00AC6891">
            <w:pPr>
              <w:pStyle w:val="TAL"/>
            </w:pPr>
          </w:p>
        </w:tc>
        <w:tc>
          <w:tcPr>
            <w:tcW w:w="2835" w:type="dxa"/>
            <w:tcBorders>
              <w:top w:val="single" w:sz="4" w:space="0" w:color="auto"/>
              <w:left w:val="single" w:sz="4" w:space="0" w:color="auto"/>
              <w:bottom w:val="single" w:sz="4" w:space="0" w:color="auto"/>
              <w:right w:val="single" w:sz="4" w:space="0" w:color="auto"/>
            </w:tcBorders>
          </w:tcPr>
          <w:p w14:paraId="712C4899" w14:textId="77777777" w:rsidR="00C2719F" w:rsidRDefault="00C2719F">
            <w:pPr>
              <w:pStyle w:val="TAL"/>
            </w:pPr>
            <w:r>
              <w:t>Slice_API_configuration_update</w:t>
            </w:r>
          </w:p>
        </w:tc>
        <w:tc>
          <w:tcPr>
            <w:tcW w:w="1559" w:type="dxa"/>
            <w:tcBorders>
              <w:top w:val="single" w:sz="4" w:space="0" w:color="auto"/>
              <w:left w:val="single" w:sz="4" w:space="0" w:color="auto"/>
              <w:bottom w:val="single" w:sz="4" w:space="0" w:color="auto"/>
              <w:right w:val="single" w:sz="4" w:space="0" w:color="auto"/>
            </w:tcBorders>
          </w:tcPr>
          <w:p w14:paraId="4AE9FB1C" w14:textId="77777777" w:rsidR="00C2719F" w:rsidRDefault="00C2719F">
            <w:pPr>
              <w:pStyle w:val="TAL"/>
            </w:pPr>
            <w:r>
              <w:t>VAL server</w:t>
            </w:r>
          </w:p>
        </w:tc>
        <w:tc>
          <w:tcPr>
            <w:tcW w:w="1843" w:type="dxa"/>
            <w:tcBorders>
              <w:top w:val="single" w:sz="4" w:space="0" w:color="auto"/>
              <w:left w:val="single" w:sz="4" w:space="0" w:color="auto"/>
              <w:bottom w:val="single" w:sz="4" w:space="0" w:color="auto"/>
              <w:right w:val="single" w:sz="4" w:space="0" w:color="auto"/>
            </w:tcBorders>
          </w:tcPr>
          <w:p w14:paraId="0D533FCF" w14:textId="77777777" w:rsidR="00C2719F" w:rsidRDefault="00C2719F">
            <w:pPr>
              <w:pStyle w:val="TAL"/>
            </w:pPr>
            <w:r>
              <w:t>Request /Response</w:t>
            </w:r>
          </w:p>
        </w:tc>
      </w:tr>
      <w:tr w:rsidR="00C2719F" w14:paraId="6AA5456C" w14:textId="77777777" w:rsidTr="008B5392">
        <w:trPr>
          <w:trHeight w:val="136"/>
        </w:trPr>
        <w:tc>
          <w:tcPr>
            <w:tcW w:w="2835" w:type="dxa"/>
            <w:vMerge/>
            <w:tcBorders>
              <w:left w:val="single" w:sz="4" w:space="0" w:color="auto"/>
              <w:bottom w:val="single" w:sz="4" w:space="0" w:color="auto"/>
              <w:right w:val="single" w:sz="4" w:space="0" w:color="auto"/>
            </w:tcBorders>
          </w:tcPr>
          <w:p w14:paraId="6696923B" w14:textId="77777777" w:rsidR="00C2719F" w:rsidRDefault="00C2719F">
            <w:pPr>
              <w:pStyle w:val="TAL"/>
            </w:pPr>
          </w:p>
        </w:tc>
        <w:tc>
          <w:tcPr>
            <w:tcW w:w="2835" w:type="dxa"/>
            <w:tcBorders>
              <w:top w:val="single" w:sz="4" w:space="0" w:color="auto"/>
              <w:left w:val="single" w:sz="4" w:space="0" w:color="auto"/>
              <w:bottom w:val="single" w:sz="4" w:space="0" w:color="auto"/>
              <w:right w:val="single" w:sz="4" w:space="0" w:color="auto"/>
            </w:tcBorders>
          </w:tcPr>
          <w:p w14:paraId="3974C7A3" w14:textId="77777777" w:rsidR="00C2719F" w:rsidRDefault="00C2719F">
            <w:pPr>
              <w:pStyle w:val="TAL"/>
            </w:pPr>
            <w:r>
              <w:t>Slice_API_information_notify</w:t>
            </w:r>
          </w:p>
        </w:tc>
        <w:tc>
          <w:tcPr>
            <w:tcW w:w="1559" w:type="dxa"/>
            <w:tcBorders>
              <w:top w:val="single" w:sz="4" w:space="0" w:color="auto"/>
              <w:left w:val="single" w:sz="4" w:space="0" w:color="auto"/>
              <w:bottom w:val="single" w:sz="4" w:space="0" w:color="auto"/>
              <w:right w:val="single" w:sz="4" w:space="0" w:color="auto"/>
            </w:tcBorders>
          </w:tcPr>
          <w:p w14:paraId="501B88C3" w14:textId="77777777" w:rsidR="00C2719F" w:rsidRDefault="00C2719F">
            <w:pPr>
              <w:pStyle w:val="TAL"/>
            </w:pPr>
            <w:r>
              <w:t>VAL server</w:t>
            </w:r>
          </w:p>
        </w:tc>
        <w:tc>
          <w:tcPr>
            <w:tcW w:w="1843" w:type="dxa"/>
            <w:tcBorders>
              <w:top w:val="single" w:sz="4" w:space="0" w:color="auto"/>
              <w:left w:val="single" w:sz="4" w:space="0" w:color="auto"/>
              <w:bottom w:val="single" w:sz="4" w:space="0" w:color="auto"/>
              <w:right w:val="single" w:sz="4" w:space="0" w:color="auto"/>
            </w:tcBorders>
          </w:tcPr>
          <w:p w14:paraId="4B5A84CB" w14:textId="77777777" w:rsidR="00C2719F" w:rsidRDefault="00C2719F">
            <w:pPr>
              <w:pStyle w:val="TAL"/>
            </w:pPr>
            <w:r>
              <w:t>Notify</w:t>
            </w:r>
          </w:p>
        </w:tc>
      </w:tr>
      <w:tr w:rsidR="008116B4" w14:paraId="57ADC397" w14:textId="77777777" w:rsidTr="008B5392">
        <w:trPr>
          <w:trHeight w:val="136"/>
        </w:trPr>
        <w:tc>
          <w:tcPr>
            <w:tcW w:w="2835" w:type="dxa"/>
            <w:tcBorders>
              <w:top w:val="single" w:sz="4" w:space="0" w:color="auto"/>
              <w:left w:val="single" w:sz="4" w:space="0" w:color="auto"/>
              <w:bottom w:val="single" w:sz="4" w:space="0" w:color="auto"/>
              <w:right w:val="single" w:sz="4" w:space="0" w:color="auto"/>
            </w:tcBorders>
          </w:tcPr>
          <w:p w14:paraId="61652CBB" w14:textId="77777777" w:rsidR="008116B4" w:rsidRDefault="00C82171" w:rsidP="00C2719F">
            <w:pPr>
              <w:pStyle w:val="TAL"/>
            </w:pPr>
            <w:r w:rsidRPr="00C82171">
              <w:rPr>
                <w:rFonts w:hint="eastAsia"/>
                <w:lang w:val="en-US"/>
              </w:rPr>
              <w:t>SS_NSCE_</w:t>
            </w:r>
            <w:r w:rsidR="00571706">
              <w:t>Slice_A</w:t>
            </w:r>
            <w:r w:rsidR="00C2719F">
              <w:rPr>
                <w:rFonts w:eastAsiaTheme="minorEastAsia" w:hint="eastAsia"/>
                <w:lang w:eastAsia="zh-CN"/>
              </w:rPr>
              <w:t>piI</w:t>
            </w:r>
            <w:r w:rsidR="00571706">
              <w:t>nvocation</w:t>
            </w:r>
          </w:p>
        </w:tc>
        <w:tc>
          <w:tcPr>
            <w:tcW w:w="2835" w:type="dxa"/>
            <w:tcBorders>
              <w:top w:val="single" w:sz="4" w:space="0" w:color="auto"/>
              <w:left w:val="single" w:sz="4" w:space="0" w:color="auto"/>
              <w:bottom w:val="single" w:sz="4" w:space="0" w:color="auto"/>
              <w:right w:val="single" w:sz="4" w:space="0" w:color="auto"/>
            </w:tcBorders>
          </w:tcPr>
          <w:p w14:paraId="0171DC60" w14:textId="77777777" w:rsidR="008116B4" w:rsidRDefault="00571706">
            <w:pPr>
              <w:pStyle w:val="TAL"/>
            </w:pPr>
            <w:r>
              <w:t>Slice_API_invocation</w:t>
            </w:r>
          </w:p>
        </w:tc>
        <w:tc>
          <w:tcPr>
            <w:tcW w:w="1559" w:type="dxa"/>
            <w:tcBorders>
              <w:top w:val="single" w:sz="4" w:space="0" w:color="auto"/>
              <w:left w:val="single" w:sz="4" w:space="0" w:color="auto"/>
              <w:bottom w:val="single" w:sz="4" w:space="0" w:color="auto"/>
              <w:right w:val="single" w:sz="4" w:space="0" w:color="auto"/>
            </w:tcBorders>
          </w:tcPr>
          <w:p w14:paraId="08200B92" w14:textId="77777777" w:rsidR="008116B4" w:rsidRDefault="00571706">
            <w:pPr>
              <w:pStyle w:val="TAL"/>
            </w:pPr>
            <w:r>
              <w:t>VAL server</w:t>
            </w:r>
          </w:p>
        </w:tc>
        <w:tc>
          <w:tcPr>
            <w:tcW w:w="1843" w:type="dxa"/>
            <w:tcBorders>
              <w:top w:val="single" w:sz="4" w:space="0" w:color="auto"/>
              <w:left w:val="single" w:sz="4" w:space="0" w:color="auto"/>
              <w:bottom w:val="single" w:sz="4" w:space="0" w:color="auto"/>
              <w:right w:val="single" w:sz="4" w:space="0" w:color="auto"/>
            </w:tcBorders>
          </w:tcPr>
          <w:p w14:paraId="50689876" w14:textId="77777777" w:rsidR="008116B4" w:rsidRDefault="00571706">
            <w:pPr>
              <w:pStyle w:val="TAL"/>
            </w:pPr>
            <w:r>
              <w:t>Request /Response</w:t>
            </w:r>
          </w:p>
        </w:tc>
      </w:tr>
      <w:bookmarkEnd w:id="210"/>
    </w:tbl>
    <w:p w14:paraId="40355C69" w14:textId="77777777" w:rsidR="008116B4" w:rsidRDefault="008116B4" w:rsidP="00AE0E91"/>
    <w:p w14:paraId="5A26F8D7" w14:textId="77777777" w:rsidR="008116B4" w:rsidRDefault="00571706" w:rsidP="00A90B95">
      <w:pPr>
        <w:pStyle w:val="Heading4"/>
      </w:pPr>
      <w:bookmarkStart w:id="211" w:name="_Toc106027233"/>
      <w:bookmarkStart w:id="212" w:name="_Toc125659695"/>
      <w:bookmarkEnd w:id="211"/>
      <w:r>
        <w:lastRenderedPageBreak/>
        <w:t>9.</w:t>
      </w:r>
      <w:r>
        <w:rPr>
          <w:rFonts w:eastAsiaTheme="minorEastAsia" w:hint="eastAsia"/>
          <w:lang w:eastAsia="zh-CN"/>
        </w:rPr>
        <w:t>3</w:t>
      </w:r>
      <w:r>
        <w:t>.5.1</w:t>
      </w:r>
      <w:r>
        <w:tab/>
      </w:r>
      <w:r w:rsidR="00C82171" w:rsidRPr="00C82171">
        <w:rPr>
          <w:rFonts w:hint="eastAsia"/>
          <w:lang w:val="en-US"/>
        </w:rPr>
        <w:t>SS_NSCE_</w:t>
      </w:r>
      <w:r w:rsidR="00C2719F" w:rsidRPr="00C2719F">
        <w:t>SliceApiConfiguration</w:t>
      </w:r>
      <w:r>
        <w:t xml:space="preserve"> API</w:t>
      </w:r>
      <w:bookmarkEnd w:id="212"/>
    </w:p>
    <w:p w14:paraId="24254200" w14:textId="77777777" w:rsidR="008116B4" w:rsidRDefault="00571706" w:rsidP="00A90B95">
      <w:pPr>
        <w:pStyle w:val="Heading5"/>
      </w:pPr>
      <w:bookmarkStart w:id="213" w:name="_Toc106027234"/>
      <w:bookmarkStart w:id="214" w:name="_Toc125659696"/>
      <w:bookmarkEnd w:id="213"/>
      <w:r>
        <w:t>9.</w:t>
      </w:r>
      <w:r>
        <w:rPr>
          <w:rFonts w:eastAsiaTheme="minorEastAsia" w:hint="eastAsia"/>
          <w:lang w:eastAsia="zh-CN"/>
        </w:rPr>
        <w:t>3</w:t>
      </w:r>
      <w:r>
        <w:t>.5.1.1</w:t>
      </w:r>
      <w:r>
        <w:tab/>
        <w:t>General</w:t>
      </w:r>
      <w:bookmarkEnd w:id="214"/>
    </w:p>
    <w:p w14:paraId="4461B113" w14:textId="77777777" w:rsidR="008116B4" w:rsidRDefault="00571706" w:rsidP="00C2719F">
      <w:r>
        <w:rPr>
          <w:b/>
        </w:rPr>
        <w:t>API description:</w:t>
      </w:r>
      <w:r>
        <w:t xml:space="preserve"> This API enables the VAL server to communicate with the </w:t>
      </w:r>
      <w:r w:rsidR="00F17659">
        <w:t>NSCE</w:t>
      </w:r>
      <w:r>
        <w:t xml:space="preserve"> server for </w:t>
      </w:r>
      <w:r w:rsidR="00C2719F">
        <w:t>the initial configuration of</w:t>
      </w:r>
      <w:r w:rsidR="00C2719F" w:rsidRPr="00C2719F">
        <w:t xml:space="preserve"> the slice API and possible subsequent slice API configuration update(s).</w:t>
      </w:r>
    </w:p>
    <w:p w14:paraId="72D2ECC8" w14:textId="77777777" w:rsidR="008116B4" w:rsidRDefault="00571706" w:rsidP="00A90B95">
      <w:pPr>
        <w:pStyle w:val="Heading5"/>
      </w:pPr>
      <w:bookmarkStart w:id="215" w:name="_Toc106027235"/>
      <w:bookmarkStart w:id="216" w:name="_Toc125659697"/>
      <w:bookmarkEnd w:id="215"/>
      <w:r>
        <w:t>9.</w:t>
      </w:r>
      <w:r>
        <w:rPr>
          <w:rFonts w:eastAsiaTheme="minorEastAsia" w:hint="eastAsia"/>
          <w:lang w:eastAsia="zh-CN"/>
        </w:rPr>
        <w:t>3</w:t>
      </w:r>
      <w:r>
        <w:t>.5.1.2</w:t>
      </w:r>
      <w:r>
        <w:tab/>
      </w:r>
      <w:r w:rsidR="00C82171" w:rsidRPr="00C82171">
        <w:t>SS_NSCE_</w:t>
      </w:r>
      <w:r w:rsidR="00C2719F" w:rsidRPr="00C2719F">
        <w:t>Slice_API_configuration</w:t>
      </w:r>
      <w:bookmarkEnd w:id="216"/>
    </w:p>
    <w:p w14:paraId="20D2AE6B" w14:textId="77777777" w:rsidR="008116B4" w:rsidRDefault="00571706">
      <w:r>
        <w:rPr>
          <w:b/>
        </w:rPr>
        <w:t xml:space="preserve">API operation name: </w:t>
      </w:r>
      <w:r w:rsidR="00C2719F" w:rsidRPr="00C2719F">
        <w:t>Slice_API_configuration</w:t>
      </w:r>
    </w:p>
    <w:p w14:paraId="4D79F8CA" w14:textId="77777777" w:rsidR="008116B4" w:rsidRDefault="00571706">
      <w:r>
        <w:rPr>
          <w:b/>
        </w:rPr>
        <w:t>Description:</w:t>
      </w:r>
      <w:r>
        <w:t xml:space="preserve"> Providing for VAL_Application_requirement to the NSCE server.</w:t>
      </w:r>
    </w:p>
    <w:p w14:paraId="5B4A46E1" w14:textId="77777777" w:rsidR="008116B4" w:rsidRDefault="00571706">
      <w:r>
        <w:rPr>
          <w:b/>
        </w:rPr>
        <w:t>Known Consumers:</w:t>
      </w:r>
      <w:r>
        <w:t xml:space="preserve"> VAL server.</w:t>
      </w:r>
    </w:p>
    <w:p w14:paraId="4B8E1C59" w14:textId="77777777" w:rsidR="008116B4" w:rsidRDefault="00571706">
      <w:r>
        <w:rPr>
          <w:b/>
        </w:rPr>
        <w:t xml:space="preserve">Inputs: </w:t>
      </w:r>
      <w:r>
        <w:t>See subclause 9.</w:t>
      </w:r>
      <w:r>
        <w:rPr>
          <w:rFonts w:eastAsiaTheme="minorEastAsia" w:hint="eastAsia"/>
          <w:lang w:eastAsia="zh-CN"/>
        </w:rPr>
        <w:t>3</w:t>
      </w:r>
      <w:r>
        <w:t>.4.2</w:t>
      </w:r>
    </w:p>
    <w:p w14:paraId="25E270C7" w14:textId="77777777" w:rsidR="008116B4" w:rsidRDefault="00571706">
      <w:r>
        <w:rPr>
          <w:b/>
        </w:rPr>
        <w:t>Outputs:</w:t>
      </w:r>
      <w:r>
        <w:rPr>
          <w:rFonts w:cs="Courier New"/>
        </w:rPr>
        <w:t xml:space="preserve"> </w:t>
      </w:r>
      <w:r>
        <w:t>See subclause 9.</w:t>
      </w:r>
      <w:r>
        <w:rPr>
          <w:rFonts w:eastAsiaTheme="minorEastAsia" w:hint="eastAsia"/>
          <w:lang w:eastAsia="zh-CN"/>
        </w:rPr>
        <w:t>3</w:t>
      </w:r>
      <w:r>
        <w:t>.4.3</w:t>
      </w:r>
    </w:p>
    <w:p w14:paraId="7B0D5217" w14:textId="77777777" w:rsidR="00307E9E" w:rsidRPr="00307E9E" w:rsidRDefault="00FB0178" w:rsidP="00A90B95">
      <w:pPr>
        <w:pStyle w:val="Heading5"/>
      </w:pPr>
      <w:bookmarkStart w:id="217" w:name="_Toc125659698"/>
      <w:r w:rsidRPr="00FB0178">
        <w:t>9.3.5.1.3</w:t>
      </w:r>
      <w:r w:rsidRPr="00FB0178">
        <w:tab/>
      </w:r>
      <w:r w:rsidR="00C82171" w:rsidRPr="00C82171">
        <w:t>SS_NSCE_</w:t>
      </w:r>
      <w:r w:rsidRPr="00FB0178">
        <w:t>Slice_API_configuration_update</w:t>
      </w:r>
      <w:bookmarkEnd w:id="217"/>
    </w:p>
    <w:p w14:paraId="4913275A" w14:textId="77777777" w:rsidR="00144F91" w:rsidRDefault="00307E9E">
      <w:r>
        <w:rPr>
          <w:b/>
        </w:rPr>
        <w:t xml:space="preserve">API operation name: </w:t>
      </w:r>
      <w:r w:rsidRPr="00A90B95">
        <w:t>Slice_API_configuration_update</w:t>
      </w:r>
    </w:p>
    <w:p w14:paraId="7ED99037" w14:textId="77777777" w:rsidR="00307E9E" w:rsidRPr="00A90B95" w:rsidRDefault="00307E9E" w:rsidP="00307E9E">
      <w:r>
        <w:rPr>
          <w:b/>
        </w:rPr>
        <w:t>Description:</w:t>
      </w:r>
      <w:r w:rsidR="00FB0178" w:rsidRPr="00FB0178">
        <w:rPr>
          <w:b/>
        </w:rPr>
        <w:t xml:space="preserve"> </w:t>
      </w:r>
      <w:r w:rsidRPr="00A90B95">
        <w:t>VAL server providing trigger event information to the NSCE server that may potentially invoke slice API configuration change(s).</w:t>
      </w:r>
    </w:p>
    <w:p w14:paraId="7B7E9D17" w14:textId="77777777" w:rsidR="00144F91" w:rsidRDefault="00307E9E">
      <w:pPr>
        <w:rPr>
          <w:b/>
        </w:rPr>
      </w:pPr>
      <w:r>
        <w:rPr>
          <w:b/>
        </w:rPr>
        <w:t>Known Consumers:</w:t>
      </w:r>
      <w:r w:rsidRPr="00A90B95">
        <w:t xml:space="preserve"> VAL server.</w:t>
      </w:r>
    </w:p>
    <w:p w14:paraId="435D7929" w14:textId="77777777" w:rsidR="00144F91" w:rsidRDefault="00307E9E">
      <w:pPr>
        <w:rPr>
          <w:b/>
        </w:rPr>
      </w:pPr>
      <w:r>
        <w:rPr>
          <w:b/>
        </w:rPr>
        <w:t>Inputs:</w:t>
      </w:r>
      <w:r w:rsidR="00FB0178" w:rsidRPr="00FB0178">
        <w:t xml:space="preserve"> </w:t>
      </w:r>
      <w:r w:rsidRPr="00A90B95">
        <w:t>See subclause 9.3.4.5</w:t>
      </w:r>
    </w:p>
    <w:p w14:paraId="73FDF2D5" w14:textId="77777777" w:rsidR="00144F91" w:rsidRDefault="00307E9E">
      <w:r>
        <w:rPr>
          <w:b/>
        </w:rPr>
        <w:t>Outputs:</w:t>
      </w:r>
      <w:r w:rsidRPr="00A90B95">
        <w:t xml:space="preserve"> See subclause 9.3.4.</w:t>
      </w:r>
      <w:r w:rsidR="00FB0178" w:rsidRPr="00FB0178">
        <w:t>6</w:t>
      </w:r>
    </w:p>
    <w:p w14:paraId="7059C685" w14:textId="77777777" w:rsidR="008116B4" w:rsidRDefault="00571706">
      <w:pPr>
        <w:pStyle w:val="Heading5"/>
      </w:pPr>
      <w:bookmarkStart w:id="218" w:name="_Toc125659699"/>
      <w:r>
        <w:t>9.</w:t>
      </w:r>
      <w:r>
        <w:rPr>
          <w:rFonts w:eastAsiaTheme="minorEastAsia" w:hint="eastAsia"/>
          <w:lang w:eastAsia="zh-CN"/>
        </w:rPr>
        <w:t>3</w:t>
      </w:r>
      <w:r>
        <w:t>.5.1.</w:t>
      </w:r>
      <w:r w:rsidR="00307E9E">
        <w:rPr>
          <w:rFonts w:eastAsiaTheme="minorEastAsia" w:hint="eastAsia"/>
          <w:lang w:eastAsia="zh-CN"/>
        </w:rPr>
        <w:t>4</w:t>
      </w:r>
      <w:r>
        <w:tab/>
      </w:r>
      <w:r w:rsidR="00C82171" w:rsidRPr="00C82171">
        <w:t>SS_NSCE_</w:t>
      </w:r>
      <w:r>
        <w:t>Slice_API_information_notify</w:t>
      </w:r>
      <w:bookmarkEnd w:id="218"/>
    </w:p>
    <w:p w14:paraId="3F21C0F2" w14:textId="77777777" w:rsidR="008116B4" w:rsidRDefault="00571706">
      <w:r>
        <w:rPr>
          <w:b/>
        </w:rPr>
        <w:t xml:space="preserve">API operation name: </w:t>
      </w:r>
      <w:r>
        <w:t>Slice_API_information_notify</w:t>
      </w:r>
    </w:p>
    <w:p w14:paraId="0CF3DBA9" w14:textId="77777777" w:rsidR="008116B4" w:rsidRDefault="00571706">
      <w:r>
        <w:rPr>
          <w:b/>
        </w:rPr>
        <w:t>Description:</w:t>
      </w:r>
      <w:r>
        <w:t xml:space="preserve"> Notifying the slice API information</w:t>
      </w:r>
    </w:p>
    <w:p w14:paraId="023E8A69" w14:textId="77777777" w:rsidR="008116B4" w:rsidRDefault="00571706">
      <w:r>
        <w:rPr>
          <w:b/>
        </w:rPr>
        <w:t>Known Consumers:</w:t>
      </w:r>
      <w:r>
        <w:t xml:space="preserve"> VAL server.</w:t>
      </w:r>
    </w:p>
    <w:p w14:paraId="34509179" w14:textId="77777777" w:rsidR="008116B4" w:rsidRDefault="00571706" w:rsidP="00A90B95">
      <w:pPr>
        <w:outlineLvl w:val="0"/>
      </w:pPr>
      <w:r>
        <w:rPr>
          <w:b/>
        </w:rPr>
        <w:t xml:space="preserve">Inputs: </w:t>
      </w:r>
      <w:r>
        <w:t>-</w:t>
      </w:r>
    </w:p>
    <w:p w14:paraId="11E992B3" w14:textId="77777777" w:rsidR="008116B4" w:rsidRDefault="00571706" w:rsidP="00A90B95">
      <w:pPr>
        <w:outlineLvl w:val="0"/>
        <w:rPr>
          <w:rFonts w:eastAsiaTheme="minorEastAsia"/>
          <w:lang w:eastAsia="zh-CN"/>
        </w:rPr>
      </w:pPr>
      <w:r>
        <w:rPr>
          <w:b/>
        </w:rPr>
        <w:t>Outputs:</w:t>
      </w:r>
      <w:r>
        <w:rPr>
          <w:rFonts w:cs="Courier New"/>
        </w:rPr>
        <w:t xml:space="preserve"> </w:t>
      </w:r>
      <w:r>
        <w:t>See subclause 9.</w:t>
      </w:r>
      <w:r>
        <w:rPr>
          <w:rFonts w:eastAsiaTheme="minorEastAsia" w:hint="eastAsia"/>
          <w:lang w:eastAsia="zh-CN"/>
        </w:rPr>
        <w:t>3</w:t>
      </w:r>
      <w:r>
        <w:t>.4.4</w:t>
      </w:r>
    </w:p>
    <w:p w14:paraId="48AD88EF" w14:textId="77777777" w:rsidR="008116B4" w:rsidRDefault="00571706">
      <w:pPr>
        <w:pStyle w:val="Heading4"/>
      </w:pPr>
      <w:bookmarkStart w:id="219" w:name="_Toc125659700"/>
      <w:r>
        <w:t>9.</w:t>
      </w:r>
      <w:r>
        <w:rPr>
          <w:rFonts w:eastAsiaTheme="minorEastAsia" w:hint="eastAsia"/>
          <w:lang w:eastAsia="zh-CN"/>
        </w:rPr>
        <w:t>3</w:t>
      </w:r>
      <w:r>
        <w:t>.5.</w:t>
      </w:r>
      <w:r w:rsidR="00307E9E">
        <w:rPr>
          <w:rFonts w:eastAsiaTheme="minorEastAsia" w:hint="eastAsia"/>
          <w:lang w:eastAsia="zh-CN"/>
        </w:rPr>
        <w:t>2</w:t>
      </w:r>
      <w:r>
        <w:tab/>
      </w:r>
      <w:r w:rsidR="00C82171" w:rsidRPr="00C82171">
        <w:t>SS_NSCE_</w:t>
      </w:r>
      <w:r>
        <w:t>Slice_A</w:t>
      </w:r>
      <w:r w:rsidR="00307E9E">
        <w:rPr>
          <w:rFonts w:eastAsiaTheme="minorEastAsia" w:hint="eastAsia"/>
          <w:lang w:eastAsia="zh-CN"/>
        </w:rPr>
        <w:t>p</w:t>
      </w:r>
      <w:r>
        <w:t>i</w:t>
      </w:r>
      <w:r w:rsidR="00307E9E">
        <w:rPr>
          <w:rFonts w:eastAsiaTheme="minorEastAsia" w:hint="eastAsia"/>
          <w:lang w:eastAsia="zh-CN"/>
        </w:rPr>
        <w:t>I</w:t>
      </w:r>
      <w:r>
        <w:t>nvocation API</w:t>
      </w:r>
      <w:bookmarkEnd w:id="219"/>
    </w:p>
    <w:p w14:paraId="446B2399" w14:textId="77777777" w:rsidR="008116B4" w:rsidRDefault="00571706" w:rsidP="00A90B95">
      <w:pPr>
        <w:pStyle w:val="Heading5"/>
      </w:pPr>
      <w:bookmarkStart w:id="220" w:name="_Toc125659701"/>
      <w:r>
        <w:t>9.</w:t>
      </w:r>
      <w:r>
        <w:rPr>
          <w:rFonts w:eastAsiaTheme="minorEastAsia" w:hint="eastAsia"/>
          <w:lang w:eastAsia="zh-CN"/>
        </w:rPr>
        <w:t>3</w:t>
      </w:r>
      <w:r>
        <w:t>.5.</w:t>
      </w:r>
      <w:r w:rsidR="00307E9E">
        <w:rPr>
          <w:rFonts w:eastAsiaTheme="minorEastAsia" w:hint="eastAsia"/>
          <w:lang w:eastAsia="zh-CN"/>
        </w:rPr>
        <w:t>2</w:t>
      </w:r>
      <w:r>
        <w:t>.1</w:t>
      </w:r>
      <w:r>
        <w:tab/>
        <w:t>General</w:t>
      </w:r>
      <w:bookmarkEnd w:id="220"/>
    </w:p>
    <w:p w14:paraId="5D417833" w14:textId="77777777" w:rsidR="008116B4" w:rsidRDefault="00571706">
      <w:r>
        <w:rPr>
          <w:b/>
        </w:rPr>
        <w:t>API description:</w:t>
      </w:r>
      <w:r>
        <w:t xml:space="preserve"> This API enables the VAL server to communicate with the </w:t>
      </w:r>
      <w:r w:rsidR="00F17659">
        <w:t>NSCE</w:t>
      </w:r>
      <w:r>
        <w:t xml:space="preserve"> server for invoking the slice API over NSCE-S.</w:t>
      </w:r>
    </w:p>
    <w:p w14:paraId="33AD31A4" w14:textId="77777777" w:rsidR="008116B4" w:rsidRDefault="00571706" w:rsidP="00A90B95">
      <w:pPr>
        <w:pStyle w:val="Heading5"/>
      </w:pPr>
      <w:bookmarkStart w:id="221" w:name="_Toc125659702"/>
      <w:r>
        <w:t>9.</w:t>
      </w:r>
      <w:r>
        <w:rPr>
          <w:rFonts w:eastAsiaTheme="minorEastAsia" w:hint="eastAsia"/>
          <w:lang w:eastAsia="zh-CN"/>
        </w:rPr>
        <w:t>3</w:t>
      </w:r>
      <w:r>
        <w:t>.5.</w:t>
      </w:r>
      <w:r w:rsidR="00307E9E">
        <w:rPr>
          <w:rFonts w:eastAsiaTheme="minorEastAsia" w:hint="eastAsia"/>
          <w:lang w:eastAsia="zh-CN"/>
        </w:rPr>
        <w:t>2</w:t>
      </w:r>
      <w:r>
        <w:t>.2</w:t>
      </w:r>
      <w:r>
        <w:tab/>
      </w:r>
      <w:r w:rsidR="00C82171" w:rsidRPr="00C82171">
        <w:t>SS_NSCE_</w:t>
      </w:r>
      <w:r>
        <w:t>Slice_API_invocation</w:t>
      </w:r>
      <w:bookmarkEnd w:id="221"/>
    </w:p>
    <w:p w14:paraId="165636C0" w14:textId="77777777" w:rsidR="008116B4" w:rsidRDefault="00571706">
      <w:r>
        <w:rPr>
          <w:b/>
        </w:rPr>
        <w:t xml:space="preserve">API operation name: </w:t>
      </w:r>
      <w:r>
        <w:t>Slice_API_invocation</w:t>
      </w:r>
    </w:p>
    <w:p w14:paraId="047F12E2" w14:textId="77777777" w:rsidR="008116B4" w:rsidRDefault="00571706">
      <w:r>
        <w:rPr>
          <w:b/>
        </w:rPr>
        <w:t>Description:</w:t>
      </w:r>
      <w:r>
        <w:t xml:space="preserve"> Requesting slice API invocation from NSCE server.</w:t>
      </w:r>
    </w:p>
    <w:p w14:paraId="1A04253F" w14:textId="77777777" w:rsidR="008116B4" w:rsidRDefault="00571706">
      <w:r>
        <w:rPr>
          <w:b/>
        </w:rPr>
        <w:t>Known Consumers:</w:t>
      </w:r>
      <w:r>
        <w:t xml:space="preserve"> VAL server.</w:t>
      </w:r>
    </w:p>
    <w:p w14:paraId="2C159DC2" w14:textId="77777777" w:rsidR="008116B4" w:rsidRPr="00A8337D" w:rsidRDefault="00571706">
      <w:pPr>
        <w:rPr>
          <w:rFonts w:eastAsiaTheme="minorEastAsia"/>
          <w:lang w:eastAsia="zh-CN"/>
        </w:rPr>
      </w:pPr>
      <w:r>
        <w:rPr>
          <w:b/>
        </w:rPr>
        <w:t xml:space="preserve">Inputs: </w:t>
      </w:r>
      <w:r>
        <w:t>See subclause 9.</w:t>
      </w:r>
      <w:r>
        <w:rPr>
          <w:rFonts w:eastAsiaTheme="minorEastAsia" w:hint="eastAsia"/>
          <w:lang w:eastAsia="zh-CN"/>
        </w:rPr>
        <w:t>3</w:t>
      </w:r>
      <w:r>
        <w:t>.4.</w:t>
      </w:r>
      <w:r w:rsidR="00A8337D">
        <w:rPr>
          <w:rFonts w:eastAsiaTheme="minorEastAsia" w:hint="eastAsia"/>
          <w:lang w:eastAsia="zh-CN"/>
        </w:rPr>
        <w:t>7</w:t>
      </w:r>
    </w:p>
    <w:p w14:paraId="5451D3F9" w14:textId="77777777" w:rsidR="008116B4" w:rsidRPr="00A8337D" w:rsidRDefault="00571706">
      <w:pPr>
        <w:rPr>
          <w:rFonts w:eastAsiaTheme="minorEastAsia"/>
          <w:lang w:eastAsia="zh-CN"/>
        </w:rPr>
      </w:pPr>
      <w:r>
        <w:rPr>
          <w:b/>
        </w:rPr>
        <w:t>Outputs:</w:t>
      </w:r>
      <w:r>
        <w:rPr>
          <w:rFonts w:cs="Courier New"/>
        </w:rPr>
        <w:t xml:space="preserve"> </w:t>
      </w:r>
      <w:r>
        <w:t>See subclause 9.</w:t>
      </w:r>
      <w:r>
        <w:rPr>
          <w:rFonts w:eastAsiaTheme="minorEastAsia" w:hint="eastAsia"/>
          <w:lang w:eastAsia="zh-CN"/>
        </w:rPr>
        <w:t>3</w:t>
      </w:r>
      <w:r>
        <w:t>.4.</w:t>
      </w:r>
      <w:r w:rsidR="00A8337D">
        <w:rPr>
          <w:rFonts w:eastAsiaTheme="minorEastAsia" w:hint="eastAsia"/>
          <w:lang w:eastAsia="zh-CN"/>
        </w:rPr>
        <w:t>8</w:t>
      </w:r>
    </w:p>
    <w:p w14:paraId="623DCFA5" w14:textId="77777777" w:rsidR="008116B4" w:rsidRDefault="00571706">
      <w:pPr>
        <w:pStyle w:val="Heading2"/>
      </w:pPr>
      <w:bookmarkStart w:id="222" w:name="_Toc26360"/>
      <w:bookmarkStart w:id="223" w:name="_Toc125659703"/>
      <w:r>
        <w:rPr>
          <w:rFonts w:hint="eastAsia"/>
        </w:rPr>
        <w:lastRenderedPageBreak/>
        <w:t>9</w:t>
      </w:r>
      <w:bookmarkEnd w:id="222"/>
      <w:r>
        <w:t>.</w:t>
      </w:r>
      <w:r>
        <w:rPr>
          <w:rFonts w:eastAsiaTheme="minorEastAsia" w:hint="eastAsia"/>
        </w:rPr>
        <w:t>4</w:t>
      </w:r>
      <w:r>
        <w:tab/>
      </w:r>
      <w:r>
        <w:rPr>
          <w:rFonts w:hint="eastAsia"/>
        </w:rPr>
        <w:t>A</w:t>
      </w:r>
      <w:r>
        <w:t>pplication layer network slice lifecycle management</w:t>
      </w:r>
      <w:bookmarkEnd w:id="223"/>
    </w:p>
    <w:p w14:paraId="7853E520" w14:textId="77777777" w:rsidR="008116B4" w:rsidRDefault="00571706" w:rsidP="00A90B95">
      <w:pPr>
        <w:pStyle w:val="Heading3"/>
      </w:pPr>
      <w:bookmarkStart w:id="224" w:name="_Toc20130"/>
      <w:bookmarkStart w:id="225" w:name="_Toc125659704"/>
      <w:bookmarkEnd w:id="224"/>
      <w:r>
        <w:rPr>
          <w:rFonts w:hint="eastAsia"/>
        </w:rPr>
        <w:t>9.</w:t>
      </w:r>
      <w:r>
        <w:rPr>
          <w:rFonts w:eastAsiaTheme="minorEastAsia" w:hint="eastAsia"/>
        </w:rPr>
        <w:t>4</w:t>
      </w:r>
      <w:r>
        <w:t>.1</w:t>
      </w:r>
      <w:r>
        <w:tab/>
        <w:t>General</w:t>
      </w:r>
      <w:bookmarkEnd w:id="225"/>
    </w:p>
    <w:p w14:paraId="4589E3F3" w14:textId="77777777" w:rsidR="008116B4" w:rsidRDefault="00571706">
      <w:pPr>
        <w:spacing w:after="0"/>
      </w:pPr>
      <w:r>
        <w:t>When</w:t>
      </w:r>
      <w:r>
        <w:rPr>
          <w:rFonts w:ascii="SimSun" w:hAnsi="SimSun" w:cs="Arial"/>
        </w:rPr>
        <w:t xml:space="preserve"> </w:t>
      </w:r>
      <w:r>
        <w:rPr>
          <w:rFonts w:hint="eastAsia"/>
        </w:rPr>
        <w:t xml:space="preserve">NSCE </w:t>
      </w:r>
      <w:r>
        <w:t>receives a request for</w:t>
      </w:r>
      <w:r>
        <w:rPr>
          <w:rFonts w:eastAsiaTheme="minorEastAsia" w:hint="eastAsia"/>
          <w:lang w:eastAsia="zh-CN"/>
        </w:rPr>
        <w:t xml:space="preserve"> </w:t>
      </w:r>
      <w:r>
        <w:t>application layer network slice lifecycle management</w:t>
      </w:r>
      <w:r>
        <w:rPr>
          <w:rFonts w:eastAsiaTheme="minorEastAsia" w:hint="eastAsia"/>
          <w:lang w:eastAsia="zh-CN"/>
        </w:rPr>
        <w:t xml:space="preserve"> </w:t>
      </w:r>
      <w:r>
        <w:rPr>
          <w:rFonts w:hint="eastAsia"/>
        </w:rPr>
        <w:t>(A</w:t>
      </w:r>
      <w:r>
        <w:rPr>
          <w:rFonts w:eastAsiaTheme="minorEastAsia" w:hint="eastAsia"/>
          <w:lang w:eastAsia="zh-CN"/>
        </w:rPr>
        <w:t>ppLayer</w:t>
      </w:r>
      <w:r>
        <w:rPr>
          <w:rFonts w:hint="eastAsia"/>
        </w:rPr>
        <w:t>_NS_LCM)</w:t>
      </w:r>
      <w:r>
        <w:t xml:space="preserve"> from VAL server, the</w:t>
      </w:r>
      <w:r>
        <w:rPr>
          <w:rFonts w:ascii="SimSun" w:hAnsi="SimSun" w:cs="Arial"/>
        </w:rPr>
        <w:t xml:space="preserve"> </w:t>
      </w:r>
      <w:r>
        <w:rPr>
          <w:rFonts w:hint="eastAsia"/>
        </w:rPr>
        <w:t>NSCE</w:t>
      </w:r>
      <w:r>
        <w:rPr>
          <w:rFonts w:cs="Arial"/>
        </w:rPr>
        <w:t xml:space="preserve"> </w:t>
      </w:r>
      <w:r>
        <w:t>server</w:t>
      </w:r>
      <w:r>
        <w:rPr>
          <w:rFonts w:ascii="SimSun" w:hAnsi="SimSun" w:cs="Arial"/>
        </w:rPr>
        <w:t xml:space="preserve"> </w:t>
      </w:r>
      <w:r>
        <w:t>performs the service operations including</w:t>
      </w:r>
      <w:r>
        <w:rPr>
          <w:rFonts w:hint="eastAsia"/>
        </w:rPr>
        <w:t xml:space="preserve"> </w:t>
      </w:r>
      <w:r>
        <w:t>subscribing the event which may trigger the</w:t>
      </w:r>
      <w:r>
        <w:rPr>
          <w:rFonts w:eastAsiaTheme="minorEastAsia" w:hint="eastAsia"/>
          <w:lang w:eastAsia="zh-CN"/>
        </w:rPr>
        <w:t xml:space="preserve"> </w:t>
      </w:r>
      <w:r w:rsidR="001B414D">
        <w:rPr>
          <w:rFonts w:hint="eastAsia"/>
          <w:lang w:val="en-US" w:eastAsia="zh-CN"/>
        </w:rPr>
        <w:t xml:space="preserve">management system to do the </w:t>
      </w:r>
      <w:r>
        <w:t>network slice lifecycle management, making the network slice lifecycle management recommendation/decision,</w:t>
      </w:r>
      <w:r>
        <w:rPr>
          <w:rFonts w:ascii="SimSun" w:hAnsi="SimSun" w:cs="Arial"/>
        </w:rPr>
        <w:t xml:space="preserve"> </w:t>
      </w:r>
      <w:r>
        <w:t>trigger</w:t>
      </w:r>
      <w:r>
        <w:rPr>
          <w:rFonts w:eastAsia="DengXian" w:hint="eastAsia"/>
        </w:rPr>
        <w:t>ing</w:t>
      </w:r>
      <w:r>
        <w:t xml:space="preserve"> the network slice lifecycle management operations, notifying the consumer about the network slice information.</w:t>
      </w:r>
    </w:p>
    <w:p w14:paraId="55FACDB3" w14:textId="77777777" w:rsidR="008116B4" w:rsidRDefault="00571706" w:rsidP="00A90B95">
      <w:pPr>
        <w:pStyle w:val="Heading3"/>
      </w:pPr>
      <w:bookmarkStart w:id="226" w:name="_Toc125659705"/>
      <w:r>
        <w:rPr>
          <w:rFonts w:hint="eastAsia"/>
        </w:rPr>
        <w:t>9</w:t>
      </w:r>
      <w:r>
        <w:t>.</w:t>
      </w:r>
      <w:r>
        <w:rPr>
          <w:rFonts w:eastAsiaTheme="minorEastAsia" w:hint="eastAsia"/>
        </w:rPr>
        <w:t>4</w:t>
      </w:r>
      <w:r>
        <w:t>.</w:t>
      </w:r>
      <w:r>
        <w:rPr>
          <w:rFonts w:hint="eastAsia"/>
        </w:rPr>
        <w:t>2</w:t>
      </w:r>
      <w:r>
        <w:tab/>
        <w:t>Procedure</w:t>
      </w:r>
      <w:bookmarkEnd w:id="226"/>
    </w:p>
    <w:p w14:paraId="11B21F80" w14:textId="77777777" w:rsidR="008116B4" w:rsidRDefault="00571706">
      <w:pPr>
        <w:pStyle w:val="B1"/>
        <w:ind w:left="480" w:hanging="480"/>
      </w:pPr>
      <w:r>
        <w:t xml:space="preserve">Figure </w:t>
      </w:r>
      <w:r>
        <w:rPr>
          <w:rFonts w:hint="eastAsia"/>
        </w:rPr>
        <w:t>9.</w:t>
      </w:r>
      <w:r>
        <w:rPr>
          <w:rFonts w:eastAsiaTheme="minorEastAsia" w:hint="eastAsia"/>
          <w:lang w:eastAsia="zh-CN"/>
        </w:rPr>
        <w:t>4</w:t>
      </w:r>
      <w:r>
        <w:rPr>
          <w:rFonts w:hint="eastAsia"/>
        </w:rPr>
        <w:t>.2</w:t>
      </w:r>
      <w:r>
        <w:rPr>
          <w:rFonts w:eastAsiaTheme="minorEastAsia" w:hint="eastAsia"/>
          <w:lang w:eastAsia="zh-CN"/>
        </w:rPr>
        <w:t>-1</w:t>
      </w:r>
      <w:r>
        <w:t xml:space="preserve"> illustrates</w:t>
      </w:r>
      <w:r>
        <w:rPr>
          <w:rFonts w:ascii="SimSun" w:hAnsi="SimSun" w:cs="Arial"/>
        </w:rPr>
        <w:t xml:space="preserve"> </w:t>
      </w:r>
      <w:r>
        <w:rPr>
          <w:bCs/>
        </w:rPr>
        <w:t>a</w:t>
      </w:r>
      <w:r>
        <w:rPr>
          <w:rFonts w:hint="eastAsia"/>
          <w:bCs/>
        </w:rPr>
        <w:t xml:space="preserve"> procedure of</w:t>
      </w:r>
      <w:r>
        <w:rPr>
          <w:rFonts w:eastAsiaTheme="minorEastAsia" w:hint="eastAsia"/>
          <w:bCs/>
          <w:lang w:eastAsia="zh-CN"/>
        </w:rPr>
        <w:t xml:space="preserve"> </w:t>
      </w:r>
      <w:r>
        <w:rPr>
          <w:bCs/>
        </w:rPr>
        <w:t>application layer network slice lifecycle management based on network slice related data</w:t>
      </w:r>
      <w:r>
        <w:rPr>
          <w:rFonts w:ascii="SimSun" w:hAnsi="SimSun" w:cs="Arial"/>
          <w:bCs/>
        </w:rPr>
        <w:t xml:space="preserve"> </w:t>
      </w:r>
      <w:r>
        <w:rPr>
          <w:bCs/>
        </w:rPr>
        <w:t>and QoE collected from application layer.</w:t>
      </w:r>
    </w:p>
    <w:p w14:paraId="796F324F" w14:textId="77777777" w:rsidR="008116B4" w:rsidRDefault="00571706">
      <w:r>
        <w:t>Pre-conditions:</w:t>
      </w:r>
    </w:p>
    <w:p w14:paraId="39EA0579" w14:textId="77777777" w:rsidR="008116B4" w:rsidRDefault="00571706">
      <w:pPr>
        <w:pStyle w:val="B1"/>
      </w:pPr>
      <w:r>
        <w:rPr>
          <w:rFonts w:eastAsia="DengXian" w:hint="eastAsia"/>
        </w:rPr>
        <w:t>1.</w:t>
      </w:r>
      <w:r>
        <w:rPr>
          <w:rFonts w:eastAsia="DengXian" w:hint="eastAsia"/>
        </w:rPr>
        <w:tab/>
      </w:r>
      <w:r>
        <w:t xml:space="preserve">The </w:t>
      </w:r>
      <w:r>
        <w:rPr>
          <w:rFonts w:hint="eastAsia"/>
        </w:rPr>
        <w:t>NSCE server</w:t>
      </w:r>
      <w:r>
        <w:rPr>
          <w:rFonts w:cs="Arial"/>
        </w:rPr>
        <w:t xml:space="preserve"> </w:t>
      </w:r>
      <w:r>
        <w:t>has authenticated and authorized</w:t>
      </w:r>
      <w:r>
        <w:rPr>
          <w:rFonts w:cs="Arial"/>
        </w:rPr>
        <w:t xml:space="preserve"> </w:t>
      </w:r>
      <w:r>
        <w:t>to the capabilities to collect current network slice from 5GS</w:t>
      </w:r>
      <w:r>
        <w:rPr>
          <w:rFonts w:hint="eastAsia"/>
        </w:rPr>
        <w:t>.</w:t>
      </w:r>
    </w:p>
    <w:p w14:paraId="61E0C7B3" w14:textId="77777777" w:rsidR="008116B4" w:rsidRDefault="00571706">
      <w:pPr>
        <w:pStyle w:val="B1"/>
        <w:rPr>
          <w:rFonts w:eastAsiaTheme="minorEastAsia"/>
          <w:lang w:eastAsia="zh-CN"/>
        </w:rPr>
      </w:pPr>
      <w:r>
        <w:rPr>
          <w:rFonts w:hint="eastAsia"/>
        </w:rPr>
        <w:t>2.</w:t>
      </w:r>
      <w:r>
        <w:rPr>
          <w:rFonts w:hint="eastAsia"/>
        </w:rPr>
        <w:tab/>
      </w:r>
      <w:r>
        <w:t xml:space="preserve">The </w:t>
      </w:r>
      <w:r>
        <w:rPr>
          <w:rFonts w:hint="eastAsia"/>
        </w:rPr>
        <w:t>NSCE server</w:t>
      </w:r>
      <w:r>
        <w:rPr>
          <w:rFonts w:cs="Arial"/>
        </w:rPr>
        <w:t xml:space="preserve"> </w:t>
      </w:r>
      <w:r>
        <w:t>has</w:t>
      </w:r>
      <w:r>
        <w:rPr>
          <w:rFonts w:hint="eastAsia"/>
        </w:rPr>
        <w:t xml:space="preserve"> </w:t>
      </w:r>
      <w:r>
        <w:t>authenticated and authorized</w:t>
      </w:r>
      <w:r>
        <w:rPr>
          <w:rFonts w:cs="Arial"/>
        </w:rPr>
        <w:t xml:space="preserve"> </w:t>
      </w:r>
      <w:r>
        <w:t>to the capabilities trigger the network slice LCM operations</w:t>
      </w:r>
      <w:r>
        <w:rPr>
          <w:rFonts w:hint="eastAsia"/>
        </w:rPr>
        <w:t>.</w:t>
      </w:r>
    </w:p>
    <w:p w14:paraId="075A0894" w14:textId="77777777" w:rsidR="008116B4" w:rsidRDefault="00571706">
      <w:pPr>
        <w:pStyle w:val="B1"/>
      </w:pPr>
      <w:r>
        <w:rPr>
          <w:lang w:eastAsia="zh-CN"/>
        </w:rPr>
        <w:t>3</w:t>
      </w:r>
      <w:r w:rsidR="001F6A4C">
        <w:rPr>
          <w:lang w:eastAsia="zh-CN"/>
        </w:rPr>
        <w:t>.</w:t>
      </w:r>
      <w:r w:rsidR="001F6A4C">
        <w:rPr>
          <w:rFonts w:eastAsiaTheme="minorEastAsia" w:hint="eastAsia"/>
          <w:lang w:eastAsia="zh-CN"/>
        </w:rPr>
        <w:tab/>
      </w:r>
      <w:r>
        <w:rPr>
          <w:lang w:eastAsia="zh-CN"/>
        </w:rPr>
        <w:t xml:space="preserve">There is signed contract for LCM between the entities using VAL server and entities using NSCE. </w:t>
      </w:r>
    </w:p>
    <w:p w14:paraId="2407D47C" w14:textId="77777777" w:rsidR="008116B4" w:rsidRDefault="00A37AD0">
      <w:pPr>
        <w:pStyle w:val="TH"/>
      </w:pPr>
      <w:r>
        <w:object w:dxaOrig="6538" w:dyaOrig="6069" w14:anchorId="17CE9367">
          <v:shape id="_x0000_i1028" type="#_x0000_t75" style="width:310.5pt;height:290pt" o:ole="">
            <v:fill o:detectmouseclick="t"/>
            <v:imagedata r:id="rId20" o:title=""/>
          </v:shape>
          <o:OLEObject Type="Embed" ProgID="Visio.Drawing.11" ShapeID="_x0000_i1028" DrawAspect="Content" ObjectID="_1736332357" r:id="rId21"/>
        </w:object>
      </w:r>
      <w:bookmarkStart w:id="227" w:name="_MON_1724103477"/>
      <w:bookmarkEnd w:id="227"/>
    </w:p>
    <w:p w14:paraId="5B6F4DCC" w14:textId="77777777" w:rsidR="003737EA" w:rsidRDefault="00571706" w:rsidP="00A90B95">
      <w:pPr>
        <w:pStyle w:val="TF"/>
        <w:outlineLvl w:val="0"/>
        <w:rPr>
          <w:rFonts w:eastAsia="DengXian"/>
        </w:rPr>
      </w:pPr>
      <w:r>
        <w:t>Figure</w:t>
      </w:r>
      <w:r>
        <w:rPr>
          <w:rFonts w:hint="eastAsia"/>
        </w:rPr>
        <w:t xml:space="preserve"> 9.</w:t>
      </w:r>
      <w:r>
        <w:rPr>
          <w:rFonts w:eastAsiaTheme="minorEastAsia" w:hint="eastAsia"/>
          <w:lang w:eastAsia="zh-CN"/>
        </w:rPr>
        <w:t>4</w:t>
      </w:r>
      <w:r>
        <w:rPr>
          <w:rFonts w:hint="eastAsia"/>
        </w:rPr>
        <w:t>.2</w:t>
      </w:r>
      <w:r>
        <w:rPr>
          <w:rFonts w:eastAsiaTheme="minorEastAsia" w:hint="eastAsia"/>
          <w:lang w:eastAsia="zh-CN"/>
        </w:rPr>
        <w:t>-1</w:t>
      </w:r>
      <w:r>
        <w:t>: Application layer network slice lifecycle management</w:t>
      </w:r>
    </w:p>
    <w:p w14:paraId="58086027" w14:textId="77777777" w:rsidR="008116B4" w:rsidRDefault="00571706">
      <w:pPr>
        <w:pStyle w:val="B1"/>
        <w:rPr>
          <w:rFonts w:eastAsia="SimSun"/>
        </w:rPr>
      </w:pPr>
      <w:r>
        <w:t>1.</w:t>
      </w:r>
      <w:r>
        <w:tab/>
        <w:t xml:space="preserve">The </w:t>
      </w:r>
      <w:r>
        <w:rPr>
          <w:rFonts w:hint="eastAsia"/>
        </w:rPr>
        <w:t>VAL</w:t>
      </w:r>
      <w:r>
        <w:t xml:space="preserve"> server sends</w:t>
      </w:r>
      <w:r>
        <w:rPr>
          <w:rFonts w:hint="eastAsia"/>
        </w:rPr>
        <w:t xml:space="preserve"> the</w:t>
      </w:r>
      <w:r>
        <w:rPr>
          <w:rFonts w:eastAsiaTheme="minorEastAsia" w:hint="eastAsia"/>
          <w:lang w:eastAsia="zh-CN"/>
        </w:rPr>
        <w:t xml:space="preserve"> </w:t>
      </w:r>
      <w:r>
        <w:t>application layer network slice lifecycle management</w:t>
      </w:r>
      <w:r>
        <w:rPr>
          <w:rFonts w:eastAsiaTheme="minorEastAsia" w:hint="eastAsia"/>
          <w:lang w:eastAsia="zh-CN"/>
        </w:rPr>
        <w:t xml:space="preserve"> </w:t>
      </w:r>
      <w:r>
        <w:t>(</w:t>
      </w:r>
      <w:r>
        <w:rPr>
          <w:rFonts w:hint="eastAsia"/>
        </w:rPr>
        <w:t>A</w:t>
      </w:r>
      <w:r>
        <w:rPr>
          <w:rFonts w:eastAsiaTheme="minorEastAsia" w:hint="eastAsia"/>
          <w:lang w:eastAsia="zh-CN"/>
        </w:rPr>
        <w:t>ppLayer</w:t>
      </w:r>
      <w:r>
        <w:t>-NS-LCM)</w:t>
      </w:r>
      <w:r>
        <w:rPr>
          <w:rFonts w:hint="eastAsia"/>
        </w:rPr>
        <w:t xml:space="preserve"> subscribe request</w:t>
      </w:r>
      <w:r>
        <w:t xml:space="preserve"> </w:t>
      </w:r>
      <w:r>
        <w:rPr>
          <w:rFonts w:hint="eastAsia"/>
        </w:rPr>
        <w:t>to NSCE server</w:t>
      </w:r>
      <w:r>
        <w:t>,</w:t>
      </w:r>
      <w:r>
        <w:rPr>
          <w:rFonts w:hint="eastAsia"/>
        </w:rPr>
        <w:t xml:space="preserve"> </w:t>
      </w:r>
      <w:r>
        <w:t xml:space="preserve">with network slice requirements </w:t>
      </w:r>
      <w:r w:rsidR="001B414D">
        <w:rPr>
          <w:rFonts w:hint="eastAsia"/>
          <w:lang w:val="en-US" w:eastAsia="zh-CN"/>
        </w:rPr>
        <w:t>from VAL server</w:t>
      </w:r>
      <w:r w:rsidR="001B414D">
        <w:t>/consumer</w:t>
      </w:r>
      <w:r w:rsidR="001B414D">
        <w:rPr>
          <w:rFonts w:hint="eastAsia"/>
          <w:lang w:val="en-US" w:eastAsia="zh-CN"/>
        </w:rPr>
        <w:t xml:space="preserve"> </w:t>
      </w:r>
      <w:r>
        <w:t xml:space="preserve">(e.g. delay, throughput, load, the maximum number of users supported, etc.). The request can indicate whether </w:t>
      </w:r>
      <w:r>
        <w:rPr>
          <w:rFonts w:hint="eastAsia"/>
        </w:rPr>
        <w:t xml:space="preserve">the </w:t>
      </w:r>
      <w:r>
        <w:t>notif</w:t>
      </w:r>
      <w:r>
        <w:rPr>
          <w:rFonts w:hint="eastAsia"/>
        </w:rPr>
        <w:t xml:space="preserve">ication is needed </w:t>
      </w:r>
      <w:r>
        <w:t xml:space="preserve">before performing the </w:t>
      </w:r>
      <w:r>
        <w:rPr>
          <w:rFonts w:hint="eastAsia"/>
        </w:rPr>
        <w:t>A</w:t>
      </w:r>
      <w:r>
        <w:rPr>
          <w:rFonts w:eastAsiaTheme="minorEastAsia" w:hint="eastAsia"/>
          <w:lang w:eastAsia="zh-CN"/>
        </w:rPr>
        <w:t>ppLayer</w:t>
      </w:r>
      <w:r>
        <w:t xml:space="preserve">-NS-LCM. The request </w:t>
      </w:r>
      <w:r>
        <w:rPr>
          <w:rFonts w:hint="eastAsia"/>
        </w:rPr>
        <w:t>can</w:t>
      </w:r>
      <w:r>
        <w:t xml:space="preserve"> also indicate the trigger conditions, such as by providing the monitored parameters and the corresponding thresholds</w:t>
      </w:r>
      <w:r>
        <w:rPr>
          <w:rFonts w:hint="eastAsia"/>
        </w:rPr>
        <w:t xml:space="preserve"> as described in clause 9.</w:t>
      </w:r>
      <w:r>
        <w:rPr>
          <w:rFonts w:eastAsiaTheme="minorEastAsia" w:hint="eastAsia"/>
          <w:lang w:eastAsia="zh-CN"/>
        </w:rPr>
        <w:t>4</w:t>
      </w:r>
      <w:r>
        <w:t>.</w:t>
      </w:r>
      <w:r>
        <w:rPr>
          <w:rFonts w:hint="eastAsia"/>
        </w:rPr>
        <w:t>3</w:t>
      </w:r>
      <w:r>
        <w:t>.</w:t>
      </w:r>
      <w:r>
        <w:rPr>
          <w:rFonts w:hint="eastAsia"/>
        </w:rPr>
        <w:t>2</w:t>
      </w:r>
      <w:r>
        <w:t>.</w:t>
      </w:r>
    </w:p>
    <w:p w14:paraId="545D983A" w14:textId="77777777" w:rsidR="008116B4" w:rsidRDefault="00571706">
      <w:pPr>
        <w:pStyle w:val="B1"/>
      </w:pPr>
      <w:r>
        <w:t>2.</w:t>
      </w:r>
      <w:r>
        <w:tab/>
        <w:t xml:space="preserve">After receiving the request, the </w:t>
      </w:r>
      <w:r>
        <w:rPr>
          <w:rFonts w:hint="eastAsia"/>
        </w:rPr>
        <w:t>NSCE</w:t>
      </w:r>
      <w:r>
        <w:t xml:space="preserve"> server checks that the user is authenticated and authorized to perform the corresponding </w:t>
      </w:r>
      <w:r>
        <w:rPr>
          <w:rFonts w:hint="eastAsia"/>
        </w:rPr>
        <w:t>A</w:t>
      </w:r>
      <w:r>
        <w:rPr>
          <w:rFonts w:eastAsiaTheme="minorEastAsia" w:hint="eastAsia"/>
          <w:lang w:eastAsia="zh-CN"/>
        </w:rPr>
        <w:t>ppLayer</w:t>
      </w:r>
      <w:r>
        <w:t>-NS-LCM operations, and filters the unauthorized requests, if any.</w:t>
      </w:r>
    </w:p>
    <w:p w14:paraId="25A5BDAB" w14:textId="77777777" w:rsidR="008116B4" w:rsidRDefault="00571706">
      <w:pPr>
        <w:pStyle w:val="B1"/>
      </w:pPr>
      <w:r>
        <w:lastRenderedPageBreak/>
        <w:t xml:space="preserve"> </w:t>
      </w:r>
      <w:r>
        <w:rPr>
          <w:rFonts w:eastAsiaTheme="minorEastAsia" w:hint="eastAsia"/>
          <w:lang w:eastAsia="zh-CN"/>
        </w:rPr>
        <w:t>3</w:t>
      </w:r>
      <w:r>
        <w:t>.</w:t>
      </w:r>
      <w:r>
        <w:tab/>
        <w:t>According to network slic</w:t>
      </w:r>
      <w:r>
        <w:rPr>
          <w:rFonts w:eastAsia="DengXian" w:hint="eastAsia"/>
        </w:rPr>
        <w:t>e</w:t>
      </w:r>
      <w:r>
        <w:t xml:space="preserve"> requirements</w:t>
      </w:r>
      <w:r>
        <w:rPr>
          <w:rFonts w:hint="eastAsia"/>
        </w:rPr>
        <w:t xml:space="preserve"> and/or the trigger </w:t>
      </w:r>
      <w:r>
        <w:t xml:space="preserve">conditions, </w:t>
      </w:r>
      <w:r>
        <w:rPr>
          <w:rFonts w:hint="eastAsia"/>
        </w:rPr>
        <w:t>NSCE</w:t>
      </w:r>
      <w:r>
        <w:t xml:space="preserve"> server triggers the provision of network slice status and QoE metrics. </w:t>
      </w:r>
      <w:r w:rsidR="001B414D">
        <w:t xml:space="preserve">If the trigger conditions are not indicated in the subscription, the </w:t>
      </w:r>
      <w:r w:rsidR="001B414D">
        <w:rPr>
          <w:rFonts w:hint="eastAsia"/>
        </w:rPr>
        <w:t>NSCE</w:t>
      </w:r>
      <w:r w:rsidR="001B414D">
        <w:t xml:space="preserve"> server </w:t>
      </w:r>
      <w:r w:rsidR="001B414D">
        <w:rPr>
          <w:rFonts w:hint="eastAsia"/>
        </w:rPr>
        <w:t>can</w:t>
      </w:r>
      <w:r w:rsidR="001B414D">
        <w:t xml:space="preserve"> help to configure an appropriate trigger condition, such as report period or thresholds.</w:t>
      </w:r>
    </w:p>
    <w:p w14:paraId="6269FF5E" w14:textId="77777777" w:rsidR="001B414D" w:rsidRDefault="00571706" w:rsidP="001B414D">
      <w:pPr>
        <w:pStyle w:val="B1"/>
        <w:rPr>
          <w:rFonts w:eastAsiaTheme="minorEastAsia"/>
          <w:lang w:val="en-US" w:eastAsia="zh-CN"/>
        </w:rPr>
      </w:pPr>
      <w:r>
        <w:rPr>
          <w:rFonts w:eastAsiaTheme="minorEastAsia" w:hint="eastAsia"/>
          <w:lang w:eastAsia="zh-CN"/>
        </w:rPr>
        <w:t>3</w:t>
      </w:r>
      <w:r>
        <w:t>a.</w:t>
      </w:r>
      <w:r>
        <w:tab/>
        <w:t>The network slice status could be collected through subscrib</w:t>
      </w:r>
      <w:r>
        <w:rPr>
          <w:rFonts w:eastAsia="DengXian" w:hint="eastAsia"/>
        </w:rPr>
        <w:t>ing</w:t>
      </w:r>
      <w:r>
        <w:t xml:space="preserve"> or request</w:t>
      </w:r>
      <w:r>
        <w:rPr>
          <w:rFonts w:eastAsia="DengXian" w:hint="eastAsia"/>
        </w:rPr>
        <w:t>ing</w:t>
      </w:r>
      <w:r>
        <w:t xml:space="preserve"> to 5GS. </w:t>
      </w:r>
      <w:r w:rsidR="001B414D">
        <w:rPr>
          <w:rFonts w:hint="eastAsia"/>
          <w:lang w:val="en-US" w:eastAsia="zh-CN"/>
        </w:rPr>
        <w:t>L</w:t>
      </w:r>
      <w:r w:rsidR="001B414D">
        <w:t xml:space="preserve">ist of network slice status parameters to be collected </w:t>
      </w:r>
      <w:r w:rsidR="001B414D">
        <w:rPr>
          <w:rFonts w:hint="eastAsia"/>
          <w:lang w:val="en-US" w:eastAsia="zh-CN"/>
        </w:rPr>
        <w:t>are:</w:t>
      </w:r>
    </w:p>
    <w:p w14:paraId="1776A679" w14:textId="42D71150" w:rsidR="001B414D" w:rsidRDefault="001B414D" w:rsidP="001B414D">
      <w:pPr>
        <w:pStyle w:val="B1"/>
        <w:rPr>
          <w:lang w:eastAsia="ko-KR"/>
        </w:rPr>
      </w:pPr>
      <w:r>
        <w:rPr>
          <w:lang w:eastAsia="ko-KR"/>
        </w:rPr>
        <w:t>-</w:t>
      </w:r>
      <w:r>
        <w:rPr>
          <w:lang w:eastAsia="ko-KR"/>
        </w:rPr>
        <w:tab/>
        <w:t>Network Slice load statistics information</w:t>
      </w:r>
      <w:r>
        <w:rPr>
          <w:rFonts w:hint="eastAsia"/>
          <w:lang w:val="en-US" w:eastAsia="zh-CN"/>
        </w:rPr>
        <w:t>, and/or</w:t>
      </w:r>
      <w:r>
        <w:rPr>
          <w:rFonts w:hint="eastAsia"/>
          <w:lang w:eastAsia="zh-CN"/>
        </w:rPr>
        <w:t xml:space="preserve"> </w:t>
      </w:r>
      <w:r>
        <w:rPr>
          <w:lang w:eastAsia="ko-KR"/>
        </w:rPr>
        <w:t xml:space="preserve">Network Slice load predictions information </w:t>
      </w:r>
      <w:r>
        <w:rPr>
          <w:rFonts w:hint="eastAsia"/>
          <w:lang w:val="en-US" w:eastAsia="zh-CN"/>
        </w:rPr>
        <w:t xml:space="preserve">from NWDAF/NEF </w:t>
      </w:r>
      <w:r>
        <w:rPr>
          <w:lang w:eastAsia="ko-KR"/>
        </w:rPr>
        <w:t xml:space="preserve">as defined in </w:t>
      </w:r>
      <w:r>
        <w:rPr>
          <w:rFonts w:hint="eastAsia"/>
          <w:lang w:val="en-US" w:eastAsia="zh-CN"/>
        </w:rPr>
        <w:t>TS 23.288</w:t>
      </w:r>
      <w:r w:rsidR="00EE7851">
        <w:rPr>
          <w:lang w:val="en-US" w:eastAsia="zh-CN"/>
        </w:rPr>
        <w:t xml:space="preserve"> [4]</w:t>
      </w:r>
      <w:r>
        <w:rPr>
          <w:rFonts w:hint="eastAsia"/>
          <w:lang w:val="en-US" w:eastAsia="zh-CN"/>
        </w:rPr>
        <w:t xml:space="preserve"> </w:t>
      </w:r>
      <w:r>
        <w:rPr>
          <w:lang w:eastAsia="ko-KR"/>
        </w:rPr>
        <w:t>Table 6.3.3A.</w:t>
      </w:r>
    </w:p>
    <w:p w14:paraId="3DDD23F5" w14:textId="77777777" w:rsidR="003737EA" w:rsidRDefault="001B414D">
      <w:pPr>
        <w:pStyle w:val="B1"/>
        <w:rPr>
          <w:rFonts w:eastAsiaTheme="minorEastAsia"/>
        </w:rPr>
      </w:pPr>
      <w:r>
        <w:rPr>
          <w:rFonts w:hint="eastAsia"/>
          <w:lang w:val="en-US" w:eastAsia="zh-CN"/>
        </w:rPr>
        <w:t>-</w:t>
      </w:r>
      <w:r>
        <w:rPr>
          <w:rFonts w:hint="eastAsia"/>
          <w:lang w:val="en-US" w:eastAsia="zh-CN"/>
        </w:rPr>
        <w:tab/>
      </w:r>
      <w:r>
        <w:rPr>
          <w:lang w:val="en-US" w:eastAsia="zh-CN"/>
        </w:rPr>
        <w:t>Performance metric</w:t>
      </w:r>
      <w:r>
        <w:rPr>
          <w:rFonts w:hint="eastAsia"/>
          <w:lang w:val="en-US" w:eastAsia="zh-CN"/>
        </w:rPr>
        <w:t xml:space="preserve"> </w:t>
      </w:r>
      <w:r>
        <w:rPr>
          <w:lang w:val="en-US" w:eastAsia="zh-CN"/>
        </w:rPr>
        <w:t>in the</w:t>
      </w:r>
      <w:r>
        <w:rPr>
          <w:rFonts w:hint="eastAsia"/>
          <w:lang w:val="en-US" w:eastAsia="zh-CN"/>
        </w:rPr>
        <w:t xml:space="preserve"> p</w:t>
      </w:r>
      <w:r>
        <w:rPr>
          <w:lang w:val="en-US"/>
        </w:rPr>
        <w:t>erformance data file</w:t>
      </w:r>
      <w:r>
        <w:t xml:space="preserve"> </w:t>
      </w:r>
      <w:r>
        <w:rPr>
          <w:rFonts w:hint="eastAsia"/>
          <w:lang w:val="en-US" w:eastAsia="zh-CN"/>
        </w:rPr>
        <w:t xml:space="preserve">from OAM </w:t>
      </w:r>
      <w:r>
        <w:rPr>
          <w:lang w:eastAsia="ko-KR"/>
        </w:rPr>
        <w:t xml:space="preserve">as defined </w:t>
      </w:r>
      <w:r>
        <w:t xml:space="preserve">in clause </w:t>
      </w:r>
      <w:r>
        <w:rPr>
          <w:rFonts w:hint="eastAsia"/>
          <w:lang w:eastAsia="zh-CN"/>
        </w:rPr>
        <w:t>11.3</w:t>
      </w:r>
      <w:r>
        <w:t xml:space="preserve"> of TS 28.532</w:t>
      </w:r>
      <w:r>
        <w:rPr>
          <w:rFonts w:eastAsia="DengXian" w:hint="eastAsia"/>
        </w:rPr>
        <w:t xml:space="preserve"> </w:t>
      </w:r>
      <w:r>
        <w:t>[</w:t>
      </w:r>
      <w:r w:rsidR="009F45E2">
        <w:rPr>
          <w:rFonts w:eastAsia="DengXian" w:hint="eastAsia"/>
          <w:lang w:eastAsia="zh-CN"/>
        </w:rPr>
        <w:t>7</w:t>
      </w:r>
      <w:r>
        <w:t>].</w:t>
      </w:r>
    </w:p>
    <w:p w14:paraId="67B94A17" w14:textId="77777777" w:rsidR="008116B4" w:rsidRDefault="00571706">
      <w:pPr>
        <w:pStyle w:val="B1"/>
        <w:rPr>
          <w:rFonts w:eastAsiaTheme="minorEastAsia"/>
          <w:lang w:eastAsia="zh-CN"/>
        </w:rPr>
      </w:pPr>
      <w:r>
        <w:rPr>
          <w:rFonts w:eastAsiaTheme="minorEastAsia" w:hint="eastAsia"/>
          <w:lang w:eastAsia="zh-CN"/>
        </w:rPr>
        <w:t>3</w:t>
      </w:r>
      <w:r>
        <w:t>b.</w:t>
      </w:r>
      <w:r>
        <w:tab/>
        <w:t xml:space="preserve">Also, the </w:t>
      </w:r>
      <w:r>
        <w:rPr>
          <w:rFonts w:hint="eastAsia"/>
        </w:rPr>
        <w:t xml:space="preserve">NSCE </w:t>
      </w:r>
      <w:r w:rsidR="001B414D">
        <w:rPr>
          <w:rFonts w:hint="eastAsia"/>
        </w:rPr>
        <w:t>server</w:t>
      </w:r>
      <w:r w:rsidR="001B414D">
        <w:rPr>
          <w:rFonts w:eastAsiaTheme="minorEastAsia" w:hint="eastAsia"/>
          <w:lang w:eastAsia="zh-CN"/>
        </w:rPr>
        <w:t xml:space="preserve"> </w:t>
      </w:r>
      <w:r>
        <w:t>could get the information of QoE metrics from the application layer domain</w:t>
      </w:r>
      <w:r>
        <w:rPr>
          <w:rFonts w:hint="eastAsia"/>
        </w:rPr>
        <w:t xml:space="preserve"> by QoE metric subscribe as described in clause 9.</w:t>
      </w:r>
      <w:r>
        <w:rPr>
          <w:rFonts w:eastAsiaTheme="minorEastAsia" w:hint="eastAsia"/>
          <w:lang w:eastAsia="zh-CN"/>
        </w:rPr>
        <w:t>4</w:t>
      </w:r>
      <w:r>
        <w:t>.</w:t>
      </w:r>
      <w:r>
        <w:rPr>
          <w:rFonts w:hint="eastAsia"/>
        </w:rPr>
        <w:t>3</w:t>
      </w:r>
      <w:r>
        <w:t>.</w:t>
      </w:r>
      <w:r>
        <w:rPr>
          <w:rFonts w:hint="eastAsia"/>
        </w:rPr>
        <w:t>5</w:t>
      </w:r>
      <w:r>
        <w:t xml:space="preserve">. </w:t>
      </w:r>
    </w:p>
    <w:p w14:paraId="4A5C3743" w14:textId="77777777" w:rsidR="008116B4" w:rsidRDefault="00571706">
      <w:pPr>
        <w:pStyle w:val="B1"/>
        <w:rPr>
          <w:rFonts w:eastAsiaTheme="minorEastAsia"/>
          <w:lang w:eastAsia="zh-CN"/>
        </w:rPr>
      </w:pPr>
      <w:r>
        <w:rPr>
          <w:rFonts w:eastAsiaTheme="minorEastAsia" w:hint="eastAsia"/>
          <w:lang w:eastAsia="zh-CN"/>
        </w:rPr>
        <w:t>4.</w:t>
      </w:r>
      <w:r>
        <w:tab/>
      </w:r>
      <w:r>
        <w:rPr>
          <w:rFonts w:hint="eastAsia"/>
        </w:rPr>
        <w:t xml:space="preserve">Once </w:t>
      </w:r>
      <w:r>
        <w:t xml:space="preserve">authenticated and authorized, the </w:t>
      </w:r>
      <w:r>
        <w:rPr>
          <w:rFonts w:hint="eastAsia"/>
        </w:rPr>
        <w:t>NSCE</w:t>
      </w:r>
      <w:r>
        <w:t xml:space="preserve"> server sends the AppLayer-NS-LCM response to the VAL server.</w:t>
      </w:r>
    </w:p>
    <w:p w14:paraId="4EC0D630" w14:textId="77777777" w:rsidR="008116B4" w:rsidRDefault="00571706">
      <w:pPr>
        <w:pStyle w:val="B1"/>
      </w:pPr>
      <w:r>
        <w:rPr>
          <w:rFonts w:hint="eastAsia"/>
        </w:rPr>
        <w:t>5</w:t>
      </w:r>
      <w:r>
        <w:t>.</w:t>
      </w:r>
      <w:r>
        <w:tab/>
      </w:r>
      <w:r w:rsidR="001B414D">
        <w:rPr>
          <w:rFonts w:hint="eastAsia"/>
          <w:lang w:val="en-US" w:eastAsia="zh-CN"/>
        </w:rPr>
        <w:t xml:space="preserve">The NSCE server may process and combine the </w:t>
      </w:r>
      <w:r w:rsidR="001B414D">
        <w:rPr>
          <w:rFonts w:hint="eastAsia"/>
        </w:rPr>
        <w:t>collected</w:t>
      </w:r>
      <w:r w:rsidR="001B414D">
        <w:rPr>
          <w:rFonts w:hint="eastAsia"/>
          <w:lang w:val="en-US" w:eastAsia="zh-CN"/>
        </w:rPr>
        <w:t xml:space="preserve"> </w:t>
      </w:r>
      <w:r w:rsidR="001B414D">
        <w:t>network slice status and QoE metrics</w:t>
      </w:r>
      <w:r w:rsidR="001B414D">
        <w:rPr>
          <w:rFonts w:hint="eastAsia"/>
          <w:lang w:val="en-US" w:eastAsia="zh-CN"/>
        </w:rPr>
        <w:t>, if needed. The NSCE server may process and combine the parameters in the trigger conditions, if multiple trigger conditions were provided.</w:t>
      </w:r>
      <w:r w:rsidR="001B414D">
        <w:rPr>
          <w:rFonts w:eastAsiaTheme="minorEastAsia" w:hint="eastAsia"/>
          <w:lang w:val="en-US" w:eastAsia="zh-CN"/>
        </w:rPr>
        <w:t xml:space="preserve"> </w:t>
      </w:r>
      <w:r>
        <w:t xml:space="preserve">Once the trigger condition or </w:t>
      </w:r>
      <w:r>
        <w:rPr>
          <w:rFonts w:hint="eastAsia"/>
        </w:rPr>
        <w:t>the</w:t>
      </w:r>
      <w:r>
        <w:t xml:space="preserve"> combination of trigger conditions </w:t>
      </w:r>
      <w:r w:rsidR="001B414D">
        <w:rPr>
          <w:rFonts w:eastAsiaTheme="minorEastAsia" w:hint="eastAsia"/>
          <w:lang w:eastAsia="zh-CN"/>
        </w:rPr>
        <w:t>are</w:t>
      </w:r>
      <w:r>
        <w:t xml:space="preserve"> met</w:t>
      </w:r>
      <w:r w:rsidR="001B414D">
        <w:rPr>
          <w:rFonts w:eastAsiaTheme="minorEastAsia" w:hint="eastAsia"/>
          <w:lang w:eastAsia="zh-CN"/>
        </w:rPr>
        <w:t xml:space="preserve"> </w:t>
      </w:r>
      <w:r w:rsidR="001B414D">
        <w:rPr>
          <w:rFonts w:hint="eastAsia"/>
          <w:lang w:val="en-US" w:eastAsia="zh-CN"/>
        </w:rPr>
        <w:t xml:space="preserve">which indicating the </w:t>
      </w:r>
      <w:r w:rsidR="001B414D">
        <w:t xml:space="preserve">network slice requirements </w:t>
      </w:r>
      <w:r w:rsidR="001B414D">
        <w:rPr>
          <w:rFonts w:hint="eastAsia"/>
          <w:lang w:val="en-US" w:eastAsia="zh-CN"/>
        </w:rPr>
        <w:t>from VAL server is not satisfied</w:t>
      </w:r>
      <w:r>
        <w:t xml:space="preserve">, the </w:t>
      </w:r>
      <w:r>
        <w:rPr>
          <w:rFonts w:hint="eastAsia"/>
        </w:rPr>
        <w:t>NSCE</w:t>
      </w:r>
      <w:r w:rsidR="001B414D">
        <w:rPr>
          <w:rFonts w:eastAsiaTheme="minorEastAsia" w:hint="eastAsia"/>
          <w:lang w:eastAsia="zh-CN"/>
        </w:rPr>
        <w:t xml:space="preserve"> server</w:t>
      </w:r>
      <w:r>
        <w:rPr>
          <w:rFonts w:hint="eastAsia"/>
        </w:rPr>
        <w:t xml:space="preserve"> </w:t>
      </w:r>
      <w:r>
        <w:t xml:space="preserve">determines whether and what network slice LCM operations should be taken </w:t>
      </w:r>
      <w:r w:rsidR="001B414D">
        <w:t xml:space="preserve">based on requirements </w:t>
      </w:r>
      <w:r w:rsidR="001B414D">
        <w:rPr>
          <w:rFonts w:hint="eastAsia"/>
          <w:lang w:val="en-US" w:eastAsia="zh-CN"/>
        </w:rPr>
        <w:t>from VAL server</w:t>
      </w:r>
      <w:r w:rsidR="001B414D">
        <w:t>/consumer</w:t>
      </w:r>
      <w:r w:rsidR="001B414D">
        <w:rPr>
          <w:rFonts w:hint="eastAsia"/>
          <w:lang w:val="en-US" w:eastAsia="zh-CN"/>
        </w:rPr>
        <w:t xml:space="preserve"> </w:t>
      </w:r>
      <w:r w:rsidR="001B414D">
        <w:t>and network slice status and QoE metrics</w:t>
      </w:r>
      <w:r w:rsidR="001B414D">
        <w:rPr>
          <w:rFonts w:eastAsiaTheme="minorEastAsia" w:hint="eastAsia"/>
          <w:lang w:eastAsia="zh-CN"/>
        </w:rPr>
        <w:t>,</w:t>
      </w:r>
      <w:r w:rsidR="001B414D">
        <w:t xml:space="preserve"> </w:t>
      </w:r>
      <w:r>
        <w:t>and mak</w:t>
      </w:r>
      <w:r>
        <w:rPr>
          <w:rFonts w:eastAsia="DengXian" w:hint="eastAsia"/>
        </w:rPr>
        <w:t>es</w:t>
      </w:r>
      <w:r>
        <w:t xml:space="preserve"> the decision(s)/recommendation(s), such as modifyNsi/AllocateNsi/DeallocateNsi request as specified in TS 28.531</w:t>
      </w:r>
      <w:r>
        <w:rPr>
          <w:rFonts w:eastAsia="DengXian" w:hint="eastAsia"/>
        </w:rPr>
        <w:t xml:space="preserve"> </w:t>
      </w:r>
      <w:r>
        <w:t>[</w:t>
      </w:r>
      <w:r w:rsidR="009F45E2">
        <w:rPr>
          <w:rFonts w:eastAsia="DengXian" w:hint="eastAsia"/>
          <w:lang w:eastAsia="zh-CN"/>
        </w:rPr>
        <w:t>8</w:t>
      </w:r>
      <w:r>
        <w:t xml:space="preserve">]. </w:t>
      </w:r>
    </w:p>
    <w:p w14:paraId="56E5C8E7" w14:textId="77777777" w:rsidR="008116B4" w:rsidRDefault="00571706">
      <w:pPr>
        <w:pStyle w:val="B1"/>
      </w:pPr>
      <w:r>
        <w:rPr>
          <w:rFonts w:eastAsia="DengXian" w:hint="eastAsia"/>
        </w:rPr>
        <w:t>6</w:t>
      </w:r>
      <w:r>
        <w:rPr>
          <w:rFonts w:eastAsia="DengXian"/>
        </w:rPr>
        <w:t>.</w:t>
      </w:r>
      <w:r>
        <w:rPr>
          <w:rFonts w:eastAsia="DengXian"/>
        </w:rPr>
        <w:tab/>
      </w:r>
      <w:r>
        <w:t>Optionally, if it is indicated in the request to notify the VAL server/consumer before perform</w:t>
      </w:r>
      <w:r>
        <w:rPr>
          <w:rFonts w:eastAsia="DengXian" w:hint="eastAsia"/>
        </w:rPr>
        <w:t>ing</w:t>
      </w:r>
      <w:r>
        <w:t xml:space="preserve"> the A</w:t>
      </w:r>
      <w:r>
        <w:rPr>
          <w:rFonts w:hint="eastAsia"/>
          <w:lang w:eastAsia="zh-CN"/>
        </w:rPr>
        <w:t>ppLayer</w:t>
      </w:r>
      <w:r>
        <w:t xml:space="preserve">-NS-LCM, the </w:t>
      </w:r>
      <w:r>
        <w:rPr>
          <w:rFonts w:hint="eastAsia"/>
        </w:rPr>
        <w:t xml:space="preserve">NSCE </w:t>
      </w:r>
      <w:r>
        <w:t xml:space="preserve">sends the network slice LCM recommendation(s) with network slice </w:t>
      </w:r>
      <w:r>
        <w:rPr>
          <w:rFonts w:hint="eastAsia"/>
        </w:rPr>
        <w:t>information</w:t>
      </w:r>
      <w:r>
        <w:t xml:space="preserve"> to VAL server, to see whether takes the recommendation</w:t>
      </w:r>
      <w:r>
        <w:rPr>
          <w:rFonts w:eastAsia="DengXian" w:hint="eastAsia"/>
        </w:rPr>
        <w:t>(</w:t>
      </w:r>
      <w:r>
        <w:t>s</w:t>
      </w:r>
      <w:r>
        <w:rPr>
          <w:rFonts w:eastAsia="DengXian" w:hint="eastAsia"/>
        </w:rPr>
        <w:t>)</w:t>
      </w:r>
      <w:r>
        <w:t xml:space="preserve"> or not.</w:t>
      </w:r>
    </w:p>
    <w:p w14:paraId="48591B1C" w14:textId="77777777" w:rsidR="008116B4" w:rsidRDefault="00571706">
      <w:pPr>
        <w:pStyle w:val="B1"/>
      </w:pPr>
      <w:r>
        <w:rPr>
          <w:rFonts w:eastAsia="DengXian" w:hint="eastAsia"/>
        </w:rPr>
        <w:t>7</w:t>
      </w:r>
      <w:r>
        <w:rPr>
          <w:rFonts w:eastAsia="DengXian"/>
        </w:rPr>
        <w:t>.</w:t>
      </w:r>
      <w:r>
        <w:rPr>
          <w:rFonts w:eastAsia="DengXian"/>
        </w:rPr>
        <w:tab/>
      </w:r>
      <w:r>
        <w:t xml:space="preserve">Optionally, </w:t>
      </w:r>
      <w:r>
        <w:rPr>
          <w:rFonts w:hint="eastAsia"/>
        </w:rPr>
        <w:t xml:space="preserve">the VAL server </w:t>
      </w:r>
      <w:r>
        <w:t>send</w:t>
      </w:r>
      <w:r>
        <w:rPr>
          <w:rFonts w:hint="eastAsia"/>
        </w:rPr>
        <w:t>s</w:t>
      </w:r>
      <w:r>
        <w:t xml:space="preserve"> the response to </w:t>
      </w:r>
      <w:r>
        <w:rPr>
          <w:rFonts w:hint="eastAsia"/>
        </w:rPr>
        <w:t>NSCE</w:t>
      </w:r>
      <w:r>
        <w:t xml:space="preserve"> server.</w:t>
      </w:r>
    </w:p>
    <w:p w14:paraId="1D71EF2B" w14:textId="77777777" w:rsidR="008116B4" w:rsidRDefault="00571706">
      <w:pPr>
        <w:pStyle w:val="B1"/>
      </w:pPr>
      <w:r>
        <w:rPr>
          <w:rFonts w:eastAsia="DengXian" w:hint="eastAsia"/>
        </w:rPr>
        <w:t>8</w:t>
      </w:r>
      <w:r>
        <w:rPr>
          <w:rFonts w:eastAsia="DengXian"/>
        </w:rPr>
        <w:t>.</w:t>
      </w:r>
      <w:r>
        <w:rPr>
          <w:rFonts w:eastAsia="DengXian"/>
        </w:rPr>
        <w:tab/>
      </w:r>
      <w:r>
        <w:t xml:space="preserve">Based on decision made by VAL server or </w:t>
      </w:r>
      <w:r>
        <w:rPr>
          <w:rFonts w:hint="eastAsia"/>
        </w:rPr>
        <w:t xml:space="preserve">NSCE </w:t>
      </w:r>
      <w:r>
        <w:t xml:space="preserve">server, the </w:t>
      </w:r>
      <w:r>
        <w:rPr>
          <w:rFonts w:hint="eastAsia"/>
        </w:rPr>
        <w:t>NSCE</w:t>
      </w:r>
      <w:r>
        <w:t xml:space="preserve"> server </w:t>
      </w:r>
      <w:r w:rsidR="001B414D">
        <w:rPr>
          <w:rFonts w:hint="eastAsia"/>
          <w:lang w:val="en-US" w:eastAsia="zh-CN"/>
        </w:rPr>
        <w:t xml:space="preserve">sends the </w:t>
      </w:r>
      <w:r w:rsidR="001B414D">
        <w:t>network slice LCM</w:t>
      </w:r>
      <w:r w:rsidR="001B414D">
        <w:rPr>
          <w:rFonts w:hint="eastAsia"/>
          <w:lang w:val="en-US" w:eastAsia="zh-CN"/>
        </w:rPr>
        <w:t xml:space="preserve"> request to the OAM</w:t>
      </w:r>
      <w:r>
        <w:t>.</w:t>
      </w:r>
    </w:p>
    <w:p w14:paraId="36F110F9" w14:textId="77777777" w:rsidR="008116B4" w:rsidRDefault="00571706">
      <w:pPr>
        <w:pStyle w:val="B1"/>
      </w:pPr>
      <w:r>
        <w:rPr>
          <w:rFonts w:hint="eastAsia"/>
        </w:rPr>
        <w:t>9</w:t>
      </w:r>
      <w:r w:rsidR="00CA5F43">
        <w:t>.</w:t>
      </w:r>
      <w:r w:rsidR="00CA5F43">
        <w:rPr>
          <w:rFonts w:eastAsiaTheme="minorEastAsia" w:hint="eastAsia"/>
          <w:lang w:eastAsia="zh-CN"/>
        </w:rPr>
        <w:tab/>
      </w:r>
      <w:r>
        <w:t xml:space="preserve">According to the corresponding operation(s) result, the </w:t>
      </w:r>
      <w:r>
        <w:rPr>
          <w:rFonts w:hint="eastAsia"/>
        </w:rPr>
        <w:t>NSCE</w:t>
      </w:r>
      <w:r>
        <w:t xml:space="preserve"> server sends the response to the VAL server.</w:t>
      </w:r>
    </w:p>
    <w:p w14:paraId="5924FDD1" w14:textId="77777777" w:rsidR="008116B4" w:rsidRDefault="00571706" w:rsidP="00A90B95">
      <w:pPr>
        <w:pStyle w:val="Heading3"/>
      </w:pPr>
      <w:bookmarkStart w:id="228" w:name="_Toc125659706"/>
      <w:r>
        <w:rPr>
          <w:rFonts w:hint="eastAsia"/>
        </w:rPr>
        <w:t>9.</w:t>
      </w:r>
      <w:r>
        <w:rPr>
          <w:rFonts w:eastAsiaTheme="minorEastAsia" w:hint="eastAsia"/>
        </w:rPr>
        <w:t>4</w:t>
      </w:r>
      <w:r>
        <w:t>.</w:t>
      </w:r>
      <w:r>
        <w:rPr>
          <w:rFonts w:hint="eastAsia"/>
        </w:rPr>
        <w:t>3</w:t>
      </w:r>
      <w:r>
        <w:tab/>
        <w:t>Information flows</w:t>
      </w:r>
      <w:bookmarkEnd w:id="228"/>
    </w:p>
    <w:p w14:paraId="7B2A2133" w14:textId="77777777" w:rsidR="008116B4" w:rsidRDefault="00571706" w:rsidP="00A90B95">
      <w:pPr>
        <w:pStyle w:val="Heading4"/>
      </w:pPr>
      <w:bookmarkStart w:id="229" w:name="_Toc125659707"/>
      <w:r>
        <w:rPr>
          <w:rFonts w:hint="eastAsia"/>
        </w:rPr>
        <w:t>9.</w:t>
      </w:r>
      <w:r>
        <w:rPr>
          <w:rFonts w:eastAsiaTheme="minorEastAsia" w:hint="eastAsia"/>
        </w:rPr>
        <w:t>4</w:t>
      </w:r>
      <w:r>
        <w:t>.</w:t>
      </w:r>
      <w:r>
        <w:rPr>
          <w:rFonts w:hint="eastAsia"/>
        </w:rPr>
        <w:t>3</w:t>
      </w:r>
      <w:r>
        <w:t>.1</w:t>
      </w:r>
      <w:r>
        <w:tab/>
        <w:t>General</w:t>
      </w:r>
      <w:bookmarkEnd w:id="229"/>
    </w:p>
    <w:p w14:paraId="1A489F69" w14:textId="77777777" w:rsidR="008116B4" w:rsidRDefault="00571706">
      <w:r>
        <w:t>The following information flows are specified for A</w:t>
      </w:r>
      <w:r>
        <w:rPr>
          <w:rFonts w:hint="eastAsia"/>
          <w:lang w:eastAsia="zh-CN"/>
        </w:rPr>
        <w:t>ppLayer</w:t>
      </w:r>
      <w:r>
        <w:rPr>
          <w:rFonts w:hint="eastAsia"/>
        </w:rPr>
        <w:t>_NS_LCM</w:t>
      </w:r>
      <w:r>
        <w:t>:</w:t>
      </w:r>
    </w:p>
    <w:p w14:paraId="6F18389D" w14:textId="77777777" w:rsidR="008116B4" w:rsidRDefault="00571706">
      <w:pPr>
        <w:pStyle w:val="B1"/>
      </w:pPr>
      <w:r>
        <w:rPr>
          <w:rFonts w:hint="eastAsia"/>
        </w:rPr>
        <w:t>-</w:t>
      </w:r>
      <w:r>
        <w:rPr>
          <w:rFonts w:hint="eastAsia"/>
        </w:rPr>
        <w:tab/>
      </w:r>
      <w:r>
        <w:t>A</w:t>
      </w:r>
      <w:r>
        <w:rPr>
          <w:rFonts w:hint="eastAsia"/>
          <w:lang w:eastAsia="zh-CN"/>
        </w:rPr>
        <w:t>ppLayer</w:t>
      </w:r>
      <w:r>
        <w:rPr>
          <w:rFonts w:hint="eastAsia"/>
        </w:rPr>
        <w:t>_NS_LCM</w:t>
      </w:r>
      <w:r>
        <w:t xml:space="preserve"> </w:t>
      </w:r>
      <w:r>
        <w:rPr>
          <w:rFonts w:hint="eastAsia"/>
        </w:rPr>
        <w:t xml:space="preserve">subscribe, </w:t>
      </w:r>
      <w:r>
        <w:t>response</w:t>
      </w:r>
      <w:r>
        <w:rPr>
          <w:rFonts w:hint="eastAsia"/>
        </w:rPr>
        <w:t xml:space="preserve"> and notification;</w:t>
      </w:r>
    </w:p>
    <w:p w14:paraId="0F40C517" w14:textId="77777777" w:rsidR="008116B4" w:rsidRDefault="00571706">
      <w:pPr>
        <w:pStyle w:val="B1"/>
      </w:pPr>
      <w:r>
        <w:rPr>
          <w:rFonts w:hint="eastAsia"/>
        </w:rPr>
        <w:t>-</w:t>
      </w:r>
      <w:r>
        <w:rPr>
          <w:rFonts w:hint="eastAsia"/>
        </w:rPr>
        <w:tab/>
      </w:r>
      <w:r>
        <w:t xml:space="preserve">QoE metrics </w:t>
      </w:r>
      <w:r>
        <w:rPr>
          <w:rFonts w:hint="eastAsia"/>
        </w:rPr>
        <w:t xml:space="preserve">subscribe, </w:t>
      </w:r>
      <w:r>
        <w:t>response</w:t>
      </w:r>
      <w:r>
        <w:rPr>
          <w:rFonts w:hint="eastAsia"/>
        </w:rPr>
        <w:t xml:space="preserve"> and notification</w:t>
      </w:r>
      <w:r>
        <w:t>;</w:t>
      </w:r>
    </w:p>
    <w:p w14:paraId="42D5C61E" w14:textId="77777777" w:rsidR="008116B4" w:rsidRDefault="00571706">
      <w:pPr>
        <w:pStyle w:val="B1"/>
      </w:pPr>
      <w:r>
        <w:rPr>
          <w:rFonts w:hint="eastAsia"/>
        </w:rPr>
        <w:t>-</w:t>
      </w:r>
      <w:r>
        <w:rPr>
          <w:rFonts w:hint="eastAsia"/>
        </w:rPr>
        <w:tab/>
        <w:t>N</w:t>
      </w:r>
      <w:r>
        <w:t>etwork slice LCM recommendation</w:t>
      </w:r>
      <w:r>
        <w:rPr>
          <w:rFonts w:hint="eastAsia"/>
        </w:rPr>
        <w:t xml:space="preserve"> </w:t>
      </w:r>
      <w:r>
        <w:t>request and response;</w:t>
      </w:r>
    </w:p>
    <w:p w14:paraId="1E1E40AC" w14:textId="77777777" w:rsidR="008116B4" w:rsidRDefault="00571706" w:rsidP="00A90B95">
      <w:pPr>
        <w:pStyle w:val="Heading4"/>
      </w:pPr>
      <w:bookmarkStart w:id="230" w:name="_Toc125659708"/>
      <w:r>
        <w:rPr>
          <w:rFonts w:hint="eastAsia"/>
        </w:rPr>
        <w:t>9.</w:t>
      </w:r>
      <w:r>
        <w:rPr>
          <w:rFonts w:eastAsiaTheme="minorEastAsia" w:hint="eastAsia"/>
        </w:rPr>
        <w:t>4</w:t>
      </w:r>
      <w:r>
        <w:t>.</w:t>
      </w:r>
      <w:r>
        <w:rPr>
          <w:rFonts w:hint="eastAsia"/>
        </w:rPr>
        <w:t>3</w:t>
      </w:r>
      <w:r>
        <w:t>.2</w:t>
      </w:r>
      <w:r>
        <w:tab/>
      </w:r>
      <w:r>
        <w:rPr>
          <w:rFonts w:hint="eastAsia"/>
        </w:rPr>
        <w:t>A</w:t>
      </w:r>
      <w:r>
        <w:t xml:space="preserve">pplication layer network slice lifecycle management </w:t>
      </w:r>
      <w:r>
        <w:rPr>
          <w:rFonts w:hint="eastAsia"/>
        </w:rPr>
        <w:t>subscribe request</w:t>
      </w:r>
      <w:bookmarkEnd w:id="230"/>
    </w:p>
    <w:p w14:paraId="09A3BCD0" w14:textId="77777777" w:rsidR="008116B4" w:rsidRDefault="00571706">
      <w:r>
        <w:t xml:space="preserve">Table </w:t>
      </w:r>
      <w:r>
        <w:rPr>
          <w:rFonts w:hint="eastAsia"/>
        </w:rPr>
        <w:t>9.</w:t>
      </w:r>
      <w:r>
        <w:rPr>
          <w:rFonts w:eastAsiaTheme="minorEastAsia" w:hint="eastAsia"/>
          <w:lang w:eastAsia="zh-CN"/>
        </w:rPr>
        <w:t>4</w:t>
      </w:r>
      <w:r>
        <w:t>.</w:t>
      </w:r>
      <w:r>
        <w:rPr>
          <w:rFonts w:hint="eastAsia"/>
        </w:rPr>
        <w:t>3</w:t>
      </w:r>
      <w:r>
        <w:t xml:space="preserve">.2-1 describes information elements for the application layer network slice lifecycle management </w:t>
      </w:r>
      <w:r>
        <w:rPr>
          <w:rFonts w:hint="eastAsia"/>
        </w:rPr>
        <w:t>subscribe</w:t>
      </w:r>
      <w:r>
        <w:t xml:space="preserve"> </w:t>
      </w:r>
      <w:r>
        <w:rPr>
          <w:rFonts w:hint="eastAsia"/>
        </w:rPr>
        <w:t xml:space="preserve">request </w:t>
      </w:r>
      <w:r>
        <w:t xml:space="preserve">from the </w:t>
      </w:r>
      <w:r>
        <w:rPr>
          <w:rFonts w:hint="eastAsia"/>
        </w:rPr>
        <w:t>VAL server</w:t>
      </w:r>
      <w:r>
        <w:t xml:space="preserve"> to the </w:t>
      </w:r>
      <w:r>
        <w:rPr>
          <w:rFonts w:hint="eastAsia"/>
        </w:rPr>
        <w:t>NSCE server</w:t>
      </w:r>
      <w:r>
        <w:t>.</w:t>
      </w:r>
    </w:p>
    <w:p w14:paraId="698F1F1F" w14:textId="77777777" w:rsidR="008116B4" w:rsidRDefault="00571706" w:rsidP="00A90B95">
      <w:pPr>
        <w:pStyle w:val="TH"/>
        <w:outlineLvl w:val="0"/>
      </w:pPr>
      <w:r>
        <w:lastRenderedPageBreak/>
        <w:t xml:space="preserve">Table </w:t>
      </w:r>
      <w:r>
        <w:rPr>
          <w:rFonts w:hint="eastAsia"/>
        </w:rPr>
        <w:t>9.</w:t>
      </w:r>
      <w:r>
        <w:rPr>
          <w:rFonts w:eastAsiaTheme="minorEastAsia" w:hint="eastAsia"/>
          <w:lang w:eastAsia="zh-CN"/>
        </w:rPr>
        <w:t>4</w:t>
      </w:r>
      <w:r>
        <w:t>.</w:t>
      </w:r>
      <w:r>
        <w:rPr>
          <w:rFonts w:hint="eastAsia"/>
        </w:rPr>
        <w:t>3</w:t>
      </w:r>
      <w:r>
        <w:t>.2-1: A</w:t>
      </w:r>
      <w:r>
        <w:rPr>
          <w:rFonts w:hint="eastAsia"/>
          <w:lang w:eastAsia="zh-CN"/>
        </w:rPr>
        <w:t>ppLayer</w:t>
      </w:r>
      <w:r>
        <w:t xml:space="preserve">-NS-LCM </w:t>
      </w:r>
      <w:r>
        <w:rPr>
          <w:rFonts w:hint="eastAsia"/>
        </w:rPr>
        <w:t>Subscribe</w:t>
      </w:r>
    </w:p>
    <w:tbl>
      <w:tblPr>
        <w:tblW w:w="8640" w:type="dxa"/>
        <w:jc w:val="center"/>
        <w:tblLayout w:type="fixed"/>
        <w:tblLook w:val="04A0" w:firstRow="1" w:lastRow="0" w:firstColumn="1" w:lastColumn="0" w:noHBand="0" w:noVBand="1"/>
      </w:tblPr>
      <w:tblGrid>
        <w:gridCol w:w="2880"/>
        <w:gridCol w:w="1440"/>
        <w:gridCol w:w="4320"/>
      </w:tblGrid>
      <w:tr w:rsidR="008116B4" w14:paraId="20E1B432" w14:textId="77777777">
        <w:trPr>
          <w:jc w:val="center"/>
        </w:trPr>
        <w:tc>
          <w:tcPr>
            <w:tcW w:w="2880" w:type="dxa"/>
            <w:tcBorders>
              <w:top w:val="single" w:sz="4" w:space="0" w:color="000000"/>
              <w:left w:val="single" w:sz="4" w:space="0" w:color="000000"/>
              <w:bottom w:val="single" w:sz="4" w:space="0" w:color="000000"/>
              <w:right w:val="nil"/>
            </w:tcBorders>
          </w:tcPr>
          <w:p w14:paraId="32A9E4DE" w14:textId="77777777" w:rsidR="008116B4" w:rsidRDefault="00571706">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3ABDF51C" w14:textId="77777777" w:rsidR="008116B4" w:rsidRDefault="00571706">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2471128F" w14:textId="77777777" w:rsidR="008116B4" w:rsidRDefault="00571706">
            <w:pPr>
              <w:pStyle w:val="TAH"/>
            </w:pPr>
            <w:r>
              <w:t>Description</w:t>
            </w:r>
          </w:p>
        </w:tc>
      </w:tr>
      <w:tr w:rsidR="008116B4" w14:paraId="282C8BDC" w14:textId="77777777">
        <w:trPr>
          <w:jc w:val="center"/>
        </w:trPr>
        <w:tc>
          <w:tcPr>
            <w:tcW w:w="2880" w:type="dxa"/>
            <w:tcBorders>
              <w:top w:val="single" w:sz="4" w:space="0" w:color="000000"/>
              <w:left w:val="single" w:sz="4" w:space="0" w:color="000000"/>
              <w:bottom w:val="single" w:sz="4" w:space="0" w:color="000000"/>
              <w:right w:val="nil"/>
            </w:tcBorders>
          </w:tcPr>
          <w:p w14:paraId="0DCA9724" w14:textId="77777777" w:rsidR="008116B4" w:rsidRDefault="00571706">
            <w:pPr>
              <w:pStyle w:val="TAL"/>
            </w:pPr>
            <w:r>
              <w:t>Requestor Identifier</w:t>
            </w:r>
          </w:p>
        </w:tc>
        <w:tc>
          <w:tcPr>
            <w:tcW w:w="1440" w:type="dxa"/>
            <w:tcBorders>
              <w:top w:val="single" w:sz="4" w:space="0" w:color="000000"/>
              <w:left w:val="single" w:sz="4" w:space="0" w:color="000000"/>
              <w:bottom w:val="single" w:sz="4" w:space="0" w:color="000000"/>
              <w:right w:val="nil"/>
            </w:tcBorders>
          </w:tcPr>
          <w:p w14:paraId="301503AA" w14:textId="77777777" w:rsidR="008116B4" w:rsidRDefault="00571706">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313A6474" w14:textId="77777777" w:rsidR="008116B4" w:rsidRDefault="00571706">
            <w:pPr>
              <w:pStyle w:val="TAL"/>
            </w:pPr>
            <w:r>
              <w:t xml:space="preserve">Unique identifier of the requestor (i.e. </w:t>
            </w:r>
            <w:r>
              <w:rPr>
                <w:rFonts w:hint="eastAsia"/>
              </w:rPr>
              <w:t xml:space="preserve">VAL server </w:t>
            </w:r>
            <w:r>
              <w:t>ID).</w:t>
            </w:r>
          </w:p>
        </w:tc>
      </w:tr>
      <w:tr w:rsidR="008116B4" w14:paraId="72F59251" w14:textId="77777777">
        <w:trPr>
          <w:jc w:val="center"/>
        </w:trPr>
        <w:tc>
          <w:tcPr>
            <w:tcW w:w="2880" w:type="dxa"/>
            <w:tcBorders>
              <w:top w:val="single" w:sz="4" w:space="0" w:color="000000"/>
              <w:left w:val="single" w:sz="4" w:space="0" w:color="000000"/>
              <w:bottom w:val="single" w:sz="4" w:space="0" w:color="000000"/>
              <w:right w:val="nil"/>
            </w:tcBorders>
          </w:tcPr>
          <w:p w14:paraId="4FFE48F8" w14:textId="77777777" w:rsidR="008116B4" w:rsidRDefault="00571706">
            <w:pPr>
              <w:pStyle w:val="TAL"/>
            </w:pPr>
            <w:r>
              <w:t>Security credentials</w:t>
            </w:r>
          </w:p>
        </w:tc>
        <w:tc>
          <w:tcPr>
            <w:tcW w:w="1440" w:type="dxa"/>
            <w:tcBorders>
              <w:top w:val="single" w:sz="4" w:space="0" w:color="000000"/>
              <w:left w:val="single" w:sz="4" w:space="0" w:color="000000"/>
              <w:bottom w:val="single" w:sz="4" w:space="0" w:color="000000"/>
              <w:right w:val="nil"/>
            </w:tcBorders>
          </w:tcPr>
          <w:p w14:paraId="694227F6" w14:textId="77777777" w:rsidR="008116B4" w:rsidRDefault="00571706">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2A03E85A" w14:textId="77777777" w:rsidR="008116B4" w:rsidRDefault="00571706">
            <w:pPr>
              <w:pStyle w:val="TAL"/>
            </w:pPr>
            <w:r>
              <w:t xml:space="preserve">Security credentials resulting from a successful authorization for the </w:t>
            </w:r>
            <w:r>
              <w:rPr>
                <w:rFonts w:hint="eastAsia"/>
              </w:rPr>
              <w:t>NSCE</w:t>
            </w:r>
            <w:r>
              <w:t xml:space="preserve"> service.</w:t>
            </w:r>
          </w:p>
        </w:tc>
      </w:tr>
      <w:tr w:rsidR="00650F9B" w14:paraId="7121244A" w14:textId="77777777">
        <w:trPr>
          <w:jc w:val="center"/>
        </w:trPr>
        <w:tc>
          <w:tcPr>
            <w:tcW w:w="2880" w:type="dxa"/>
            <w:tcBorders>
              <w:top w:val="single" w:sz="4" w:space="0" w:color="000000"/>
              <w:left w:val="single" w:sz="4" w:space="0" w:color="000000"/>
              <w:bottom w:val="single" w:sz="4" w:space="0" w:color="000000"/>
              <w:right w:val="nil"/>
            </w:tcBorders>
          </w:tcPr>
          <w:p w14:paraId="51FB3485" w14:textId="77777777" w:rsidR="00650F9B" w:rsidRDefault="00650F9B">
            <w:pPr>
              <w:pStyle w:val="TAL"/>
            </w:pPr>
            <w:r>
              <w:rPr>
                <w:kern w:val="2"/>
              </w:rPr>
              <w:t xml:space="preserve">Service requirement </w:t>
            </w:r>
          </w:p>
        </w:tc>
        <w:tc>
          <w:tcPr>
            <w:tcW w:w="1440" w:type="dxa"/>
            <w:tcBorders>
              <w:top w:val="single" w:sz="4" w:space="0" w:color="000000"/>
              <w:left w:val="single" w:sz="4" w:space="0" w:color="000000"/>
              <w:bottom w:val="single" w:sz="4" w:space="0" w:color="000000"/>
              <w:right w:val="nil"/>
            </w:tcBorders>
          </w:tcPr>
          <w:p w14:paraId="2D1ABF57" w14:textId="77777777" w:rsidR="00650F9B" w:rsidRDefault="00650F9B">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762B2B18" w14:textId="77777777" w:rsidR="00650F9B" w:rsidRDefault="00650F9B" w:rsidP="009F45E2">
            <w:pPr>
              <w:pStyle w:val="TAL"/>
              <w:rPr>
                <w:rFonts w:eastAsiaTheme="minorEastAsia"/>
                <w:lang w:eastAsia="zh-CN"/>
              </w:rPr>
            </w:pPr>
            <w:r>
              <w:rPr>
                <w:kern w:val="2"/>
              </w:rPr>
              <w:t xml:space="preserve">The VAL application requirements pertaining to the slice as defined in </w:t>
            </w:r>
            <w:r>
              <w:t>table 9.1.1.1-1</w:t>
            </w:r>
          </w:p>
        </w:tc>
      </w:tr>
      <w:tr w:rsidR="008116B4" w14:paraId="166939CA" w14:textId="77777777">
        <w:trPr>
          <w:trHeight w:val="413"/>
          <w:jc w:val="center"/>
        </w:trPr>
        <w:tc>
          <w:tcPr>
            <w:tcW w:w="2880" w:type="dxa"/>
            <w:tcBorders>
              <w:top w:val="single" w:sz="4" w:space="0" w:color="000000"/>
              <w:left w:val="single" w:sz="4" w:space="0" w:color="000000"/>
              <w:bottom w:val="single" w:sz="4" w:space="0" w:color="000000"/>
              <w:right w:val="nil"/>
            </w:tcBorders>
          </w:tcPr>
          <w:p w14:paraId="1F7A0C5E" w14:textId="77777777" w:rsidR="008116B4" w:rsidRDefault="00571706">
            <w:pPr>
              <w:pStyle w:val="TAL"/>
            </w:pPr>
            <w:r>
              <w:rPr>
                <w:rFonts w:cs="Arial"/>
              </w:rPr>
              <w:t>AppLayer</w:t>
            </w:r>
            <w:r>
              <w:t>-NS-LCM notification indication</w:t>
            </w:r>
          </w:p>
        </w:tc>
        <w:tc>
          <w:tcPr>
            <w:tcW w:w="1440" w:type="dxa"/>
            <w:tcBorders>
              <w:top w:val="single" w:sz="4" w:space="0" w:color="000000"/>
              <w:left w:val="single" w:sz="4" w:space="0" w:color="000000"/>
              <w:bottom w:val="single" w:sz="4" w:space="0" w:color="000000"/>
              <w:right w:val="nil"/>
            </w:tcBorders>
          </w:tcPr>
          <w:p w14:paraId="283931C4" w14:textId="77777777" w:rsidR="008116B4" w:rsidRDefault="00571706">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3536E7D9" w14:textId="77777777" w:rsidR="008116B4" w:rsidRDefault="00571706">
            <w:pPr>
              <w:pStyle w:val="TAL"/>
            </w:pPr>
            <w:r>
              <w:t xml:space="preserve">Indicates whether to notify the VAL server/consumer </w:t>
            </w:r>
            <w:r>
              <w:rPr>
                <w:rFonts w:hint="eastAsia"/>
              </w:rPr>
              <w:t xml:space="preserve">about </w:t>
            </w:r>
            <w:r>
              <w:t xml:space="preserve">the </w:t>
            </w:r>
            <w:r>
              <w:rPr>
                <w:rFonts w:cs="Arial"/>
              </w:rPr>
              <w:t>AppLayer</w:t>
            </w:r>
            <w:r>
              <w:t>-NS-LCM</w:t>
            </w:r>
          </w:p>
        </w:tc>
      </w:tr>
      <w:tr w:rsidR="008116B4" w14:paraId="773B4DE4" w14:textId="77777777">
        <w:trPr>
          <w:jc w:val="center"/>
        </w:trPr>
        <w:tc>
          <w:tcPr>
            <w:tcW w:w="2880" w:type="dxa"/>
            <w:tcBorders>
              <w:top w:val="single" w:sz="4" w:space="0" w:color="000000"/>
              <w:left w:val="single" w:sz="4" w:space="0" w:color="000000"/>
              <w:bottom w:val="single" w:sz="4" w:space="0" w:color="000000"/>
              <w:right w:val="nil"/>
            </w:tcBorders>
          </w:tcPr>
          <w:p w14:paraId="5DDAB892" w14:textId="4A5EDCD5" w:rsidR="008116B4" w:rsidRDefault="00571706">
            <w:pPr>
              <w:keepNext/>
              <w:keepLines/>
              <w:widowControl w:val="0"/>
              <w:spacing w:before="100" w:beforeAutospacing="1" w:after="0"/>
              <w:rPr>
                <w:rFonts w:ascii="Arial" w:eastAsia="SimSun" w:hAnsi="Arial" w:cs="Arial"/>
                <w:sz w:val="18"/>
                <w:szCs w:val="18"/>
              </w:rPr>
            </w:pPr>
            <w:r>
              <w:rPr>
                <w:rFonts w:ascii="Arial" w:hAnsi="Arial"/>
                <w:sz w:val="18"/>
              </w:rPr>
              <w:t>&gt;AppLayer-N</w:t>
            </w:r>
            <w:r>
              <w:rPr>
                <w:rFonts w:ascii="Arial" w:hAnsi="Arial"/>
                <w:sz w:val="18"/>
                <w:szCs w:val="18"/>
              </w:rPr>
              <w:t>S-LCM notification address</w:t>
            </w:r>
            <w:r>
              <w:rPr>
                <w:rFonts w:ascii="Arial" w:hAnsi="Arial" w:cs="Arial"/>
                <w:sz w:val="18"/>
                <w:szCs w:val="18"/>
              </w:rPr>
              <w:t xml:space="preserve"> </w:t>
            </w:r>
            <w:r>
              <w:rPr>
                <w:rFonts w:ascii="Arial" w:hAnsi="Arial" w:cs="Arial" w:hint="eastAsia"/>
                <w:sz w:val="18"/>
                <w:szCs w:val="18"/>
              </w:rPr>
              <w:t>(</w:t>
            </w:r>
            <w:r w:rsidR="00E10070">
              <w:rPr>
                <w:rFonts w:ascii="Arial" w:hAnsi="Arial" w:cs="Arial"/>
                <w:sz w:val="18"/>
                <w:szCs w:val="18"/>
              </w:rPr>
              <w:t xml:space="preserve">see </w:t>
            </w:r>
            <w:r>
              <w:rPr>
                <w:rFonts w:ascii="Arial" w:hAnsi="Arial" w:cs="Arial" w:hint="eastAsia"/>
                <w:sz w:val="18"/>
                <w:szCs w:val="18"/>
              </w:rPr>
              <w:t>NOTE)</w:t>
            </w:r>
          </w:p>
        </w:tc>
        <w:tc>
          <w:tcPr>
            <w:tcW w:w="1440" w:type="dxa"/>
            <w:tcBorders>
              <w:top w:val="single" w:sz="4" w:space="0" w:color="000000"/>
              <w:left w:val="single" w:sz="4" w:space="0" w:color="000000"/>
              <w:bottom w:val="single" w:sz="4" w:space="0" w:color="000000"/>
              <w:right w:val="nil"/>
            </w:tcBorders>
          </w:tcPr>
          <w:p w14:paraId="2AE7B01A" w14:textId="77777777" w:rsidR="008116B4" w:rsidRDefault="00571706">
            <w:pPr>
              <w:keepNext/>
              <w:keepLines/>
              <w:widowControl w:val="0"/>
              <w:spacing w:before="100" w:beforeAutospacing="1" w:after="0"/>
              <w:jc w:val="center"/>
              <w:rPr>
                <w:rFonts w:ascii="Arial" w:eastAsiaTheme="minorEastAsia" w:hAnsi="Arial" w:cs="Arial"/>
                <w:sz w:val="18"/>
                <w:szCs w:val="18"/>
                <w:lang w:eastAsia="zh-CN"/>
              </w:rPr>
            </w:pPr>
            <w:r>
              <w:rPr>
                <w:rFonts w:ascii="Arial" w:eastAsiaTheme="minorEastAsia" w:hAnsi="Arial" w:cs="Arial" w:hint="eastAsia"/>
                <w:sz w:val="18"/>
                <w:szCs w:val="18"/>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55BA0FA" w14:textId="77777777" w:rsidR="008116B4" w:rsidRDefault="00571706">
            <w:pPr>
              <w:keepNext/>
              <w:keepLines/>
              <w:widowControl w:val="0"/>
              <w:spacing w:before="100" w:beforeAutospacing="1" w:after="0"/>
              <w:rPr>
                <w:rFonts w:ascii="Arial" w:eastAsia="SimSun" w:hAnsi="Arial" w:cs="Arial"/>
                <w:sz w:val="18"/>
                <w:szCs w:val="18"/>
              </w:rPr>
            </w:pPr>
            <w:r>
              <w:rPr>
                <w:rFonts w:ascii="Arial" w:hAnsi="Arial" w:cs="Arial" w:hint="eastAsia"/>
                <w:sz w:val="18"/>
                <w:szCs w:val="18"/>
              </w:rPr>
              <w:t xml:space="preserve">The address (e.g. URL) of the consumer that can receive the </w:t>
            </w:r>
            <w:r>
              <w:rPr>
                <w:rFonts w:ascii="Arial" w:hAnsi="Arial"/>
                <w:sz w:val="18"/>
                <w:szCs w:val="18"/>
              </w:rPr>
              <w:t xml:space="preserve">AppLayer-NS-LCM notification </w:t>
            </w:r>
          </w:p>
        </w:tc>
      </w:tr>
      <w:tr w:rsidR="008116B4" w14:paraId="010534D4" w14:textId="77777777">
        <w:trPr>
          <w:jc w:val="center"/>
        </w:trPr>
        <w:tc>
          <w:tcPr>
            <w:tcW w:w="2880" w:type="dxa"/>
            <w:tcBorders>
              <w:top w:val="single" w:sz="4" w:space="0" w:color="000000"/>
              <w:left w:val="single" w:sz="4" w:space="0" w:color="000000"/>
              <w:bottom w:val="single" w:sz="4" w:space="0" w:color="000000"/>
              <w:right w:val="nil"/>
            </w:tcBorders>
          </w:tcPr>
          <w:p w14:paraId="39281113" w14:textId="77777777" w:rsidR="008116B4" w:rsidRDefault="00571706">
            <w:pPr>
              <w:keepNext/>
              <w:keepLines/>
              <w:widowControl w:val="0"/>
              <w:spacing w:before="100" w:beforeAutospacing="1" w:after="0"/>
              <w:rPr>
                <w:rFonts w:ascii="Arial" w:eastAsia="SimSun" w:hAnsi="Arial" w:cs="Arial"/>
                <w:sz w:val="18"/>
                <w:szCs w:val="18"/>
              </w:rPr>
            </w:pPr>
            <w:r>
              <w:rPr>
                <w:rFonts w:ascii="Arial" w:hAnsi="Arial" w:cs="Arial" w:hint="eastAsia"/>
                <w:sz w:val="18"/>
                <w:szCs w:val="18"/>
              </w:rPr>
              <w:t>Trigger condition</w:t>
            </w:r>
          </w:p>
        </w:tc>
        <w:tc>
          <w:tcPr>
            <w:tcW w:w="1440" w:type="dxa"/>
            <w:tcBorders>
              <w:top w:val="single" w:sz="4" w:space="0" w:color="000000"/>
              <w:left w:val="single" w:sz="4" w:space="0" w:color="000000"/>
              <w:bottom w:val="single" w:sz="4" w:space="0" w:color="000000"/>
              <w:right w:val="nil"/>
            </w:tcBorders>
          </w:tcPr>
          <w:p w14:paraId="5123D972" w14:textId="77777777" w:rsidR="008116B4" w:rsidRDefault="00571706">
            <w:pPr>
              <w:keepNext/>
              <w:keepLines/>
              <w:widowControl w:val="0"/>
              <w:spacing w:before="100" w:beforeAutospacing="1" w:after="0"/>
              <w:jc w:val="center"/>
              <w:rPr>
                <w:rFonts w:ascii="Arial" w:eastAsia="SimSun" w:hAnsi="Arial" w:cs="Arial"/>
                <w:sz w:val="18"/>
                <w:szCs w:val="18"/>
              </w:rPr>
            </w:pPr>
            <w:r>
              <w:rPr>
                <w:rFonts w:ascii="Arial"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tcPr>
          <w:p w14:paraId="6759D88E" w14:textId="77777777" w:rsidR="008116B4" w:rsidRDefault="00571706">
            <w:pPr>
              <w:keepNext/>
              <w:keepLines/>
              <w:widowControl w:val="0"/>
              <w:spacing w:before="100" w:beforeAutospacing="1" w:after="0"/>
              <w:rPr>
                <w:rFonts w:ascii="Arial" w:eastAsiaTheme="minorEastAsia" w:hAnsi="Arial" w:cs="Arial"/>
                <w:sz w:val="18"/>
                <w:szCs w:val="18"/>
                <w:lang w:eastAsia="zh-CN"/>
              </w:rPr>
            </w:pPr>
            <w:r>
              <w:rPr>
                <w:rFonts w:ascii="Arial" w:hAnsi="Arial" w:cs="Arial"/>
                <w:sz w:val="18"/>
                <w:szCs w:val="18"/>
              </w:rPr>
              <w:t xml:space="preserve">Indicates the monitored parameters and the corresponding thresholds </w:t>
            </w:r>
            <w:r>
              <w:rPr>
                <w:rFonts w:ascii="Arial" w:hAnsi="Arial" w:cs="Arial" w:hint="eastAsia"/>
                <w:sz w:val="18"/>
                <w:szCs w:val="18"/>
              </w:rPr>
              <w:t xml:space="preserve">which could trigger the </w:t>
            </w:r>
            <w:r>
              <w:rPr>
                <w:rFonts w:ascii="Arial" w:hAnsi="Arial" w:cs="Arial"/>
                <w:sz w:val="18"/>
                <w:szCs w:val="18"/>
              </w:rPr>
              <w:t>AppLayer</w:t>
            </w:r>
            <w:r>
              <w:rPr>
                <w:rFonts w:ascii="Arial" w:hAnsi="Arial" w:cs="Arial" w:hint="eastAsia"/>
                <w:sz w:val="18"/>
                <w:szCs w:val="18"/>
              </w:rPr>
              <w:t>-NS-LCM</w:t>
            </w:r>
            <w:r w:rsidR="001B414D">
              <w:rPr>
                <w:rFonts w:ascii="Arial" w:eastAsiaTheme="minorEastAsia" w:hAnsi="Arial" w:cs="Arial" w:hint="eastAsia"/>
                <w:sz w:val="18"/>
                <w:szCs w:val="18"/>
                <w:lang w:eastAsia="zh-CN"/>
              </w:rPr>
              <w:t>.</w:t>
            </w:r>
          </w:p>
          <w:p w14:paraId="7CD5C03C" w14:textId="77777777" w:rsidR="001B414D" w:rsidRDefault="001B414D" w:rsidP="001B414D">
            <w:pPr>
              <w:keepNext/>
              <w:keepLines/>
              <w:widowControl w:val="0"/>
              <w:spacing w:before="100" w:beforeAutospacing="1" w:after="0"/>
              <w:rPr>
                <w:rFonts w:ascii="Arial" w:hAnsi="Arial" w:cs="Arial"/>
                <w:sz w:val="18"/>
                <w:szCs w:val="18"/>
                <w:lang w:val="en-US" w:eastAsia="zh-CN"/>
              </w:rPr>
            </w:pPr>
            <w:r>
              <w:rPr>
                <w:rFonts w:ascii="Arial" w:hAnsi="Arial" w:cs="Arial" w:hint="eastAsia"/>
                <w:sz w:val="18"/>
                <w:szCs w:val="18"/>
                <w:lang w:val="en-US" w:eastAsia="zh-CN"/>
              </w:rPr>
              <w:t>The supported trigger conditions are:</w:t>
            </w:r>
          </w:p>
          <w:p w14:paraId="2F3CB948" w14:textId="77777777" w:rsidR="001B414D" w:rsidRDefault="001B414D" w:rsidP="001B414D">
            <w:pPr>
              <w:keepNext/>
              <w:keepLines/>
              <w:widowControl w:val="0"/>
              <w:spacing w:before="100" w:beforeAutospacing="1" w:after="0"/>
              <w:rPr>
                <w:rFonts w:ascii="Arial" w:hAnsi="Arial" w:cs="Arial"/>
                <w:sz w:val="18"/>
                <w:szCs w:val="18"/>
                <w:lang w:val="en-US" w:eastAsia="zh-CN"/>
              </w:rPr>
            </w:pPr>
            <w:r>
              <w:rPr>
                <w:rFonts w:ascii="Arial" w:hAnsi="Arial" w:cs="Arial" w:hint="eastAsia"/>
                <w:sz w:val="18"/>
                <w:szCs w:val="18"/>
                <w:lang w:val="en-US" w:eastAsia="zh-CN"/>
              </w:rPr>
              <w:t>- The Network Slice load exceeds the threshold.</w:t>
            </w:r>
          </w:p>
          <w:p w14:paraId="479CBFD2" w14:textId="77777777" w:rsidR="001B414D" w:rsidRDefault="001B414D" w:rsidP="001B414D">
            <w:pPr>
              <w:keepNext/>
              <w:keepLines/>
              <w:widowControl w:val="0"/>
              <w:spacing w:before="100" w:beforeAutospacing="1" w:after="0"/>
              <w:rPr>
                <w:rFonts w:ascii="Arial" w:hAnsi="Arial" w:cs="Arial"/>
                <w:sz w:val="18"/>
                <w:szCs w:val="18"/>
                <w:lang w:val="en-US" w:eastAsia="zh-CN"/>
              </w:rPr>
            </w:pPr>
            <w:r>
              <w:rPr>
                <w:rFonts w:ascii="Arial" w:hAnsi="Arial" w:cs="Arial" w:hint="eastAsia"/>
                <w:sz w:val="18"/>
                <w:szCs w:val="18"/>
                <w:lang w:val="en-US" w:eastAsia="zh-CN"/>
              </w:rPr>
              <w:t>- The collected Network Slice performance exceeds the threshold;</w:t>
            </w:r>
          </w:p>
          <w:p w14:paraId="6377ABC3" w14:textId="77777777" w:rsidR="001B414D" w:rsidRPr="001B414D" w:rsidRDefault="001B414D" w:rsidP="001B414D">
            <w:pPr>
              <w:keepNext/>
              <w:keepLines/>
              <w:widowControl w:val="0"/>
              <w:spacing w:before="100" w:beforeAutospacing="1" w:after="0"/>
              <w:rPr>
                <w:rFonts w:ascii="Arial" w:eastAsiaTheme="minorEastAsia" w:hAnsi="Arial" w:cs="Arial"/>
                <w:sz w:val="18"/>
                <w:szCs w:val="18"/>
                <w:lang w:eastAsia="zh-CN"/>
              </w:rPr>
            </w:pPr>
            <w:r>
              <w:rPr>
                <w:rFonts w:ascii="Arial" w:hAnsi="Arial" w:cs="Arial" w:hint="eastAsia"/>
                <w:sz w:val="18"/>
                <w:szCs w:val="18"/>
                <w:lang w:val="en-US" w:eastAsia="zh-CN"/>
              </w:rPr>
              <w:t>- The collected QoE exceeds the threshold.</w:t>
            </w:r>
          </w:p>
        </w:tc>
      </w:tr>
      <w:tr w:rsidR="008116B4" w14:paraId="016A0178" w14:textId="77777777">
        <w:trPr>
          <w:trHeight w:val="146"/>
          <w:jc w:val="center"/>
        </w:trPr>
        <w:tc>
          <w:tcPr>
            <w:tcW w:w="2880" w:type="dxa"/>
            <w:tcBorders>
              <w:top w:val="single" w:sz="4" w:space="0" w:color="000000"/>
              <w:left w:val="single" w:sz="4" w:space="0" w:color="000000"/>
              <w:bottom w:val="single" w:sz="4" w:space="0" w:color="000000"/>
              <w:right w:val="nil"/>
            </w:tcBorders>
          </w:tcPr>
          <w:p w14:paraId="3FC86C74" w14:textId="77777777" w:rsidR="008116B4" w:rsidRDefault="00571706">
            <w:pPr>
              <w:pStyle w:val="TAL"/>
            </w:pPr>
            <w:r>
              <w:t>Proposed expiration time</w:t>
            </w:r>
          </w:p>
        </w:tc>
        <w:tc>
          <w:tcPr>
            <w:tcW w:w="1440" w:type="dxa"/>
            <w:tcBorders>
              <w:top w:val="single" w:sz="4" w:space="0" w:color="000000"/>
              <w:left w:val="single" w:sz="4" w:space="0" w:color="000000"/>
              <w:bottom w:val="single" w:sz="4" w:space="0" w:color="000000"/>
              <w:right w:val="nil"/>
            </w:tcBorders>
          </w:tcPr>
          <w:p w14:paraId="06F563E7" w14:textId="77777777" w:rsidR="008116B4" w:rsidRDefault="00571706">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0F0657FB" w14:textId="77777777" w:rsidR="008116B4" w:rsidRDefault="00571706">
            <w:pPr>
              <w:pStyle w:val="TAL"/>
            </w:pPr>
            <w:r>
              <w:t>Proposed expiration time for the subscription</w:t>
            </w:r>
          </w:p>
        </w:tc>
      </w:tr>
      <w:tr w:rsidR="008116B4" w14:paraId="1F1BB7C0"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AC6FE6E" w14:textId="77777777" w:rsidR="008116B4" w:rsidRDefault="00571706">
            <w:pPr>
              <w:pStyle w:val="TAN"/>
            </w:pPr>
            <w:r>
              <w:rPr>
                <w:rFonts w:hint="eastAsia"/>
              </w:rPr>
              <w:t>NOTE:</w:t>
            </w:r>
            <w:r>
              <w:tab/>
            </w:r>
            <w:r>
              <w:rPr>
                <w:rFonts w:hint="eastAsia"/>
              </w:rPr>
              <w:t xml:space="preserve">When the </w:t>
            </w:r>
            <w:r>
              <w:rPr>
                <w:rFonts w:cs="Arial"/>
              </w:rPr>
              <w:t>AppLayer</w:t>
            </w:r>
            <w:r>
              <w:t xml:space="preserve">-NS-LCM recommendation notification </w:t>
            </w:r>
            <w:r>
              <w:rPr>
                <w:rFonts w:hint="eastAsia"/>
              </w:rPr>
              <w:t xml:space="preserve">is needed, </w:t>
            </w:r>
            <w:r>
              <w:rPr>
                <w:rFonts w:cs="Arial"/>
              </w:rPr>
              <w:t>AppLayer</w:t>
            </w:r>
            <w:r>
              <w:t>-NS-LCM notification indication</w:t>
            </w:r>
            <w:r>
              <w:rPr>
                <w:rFonts w:hint="eastAsia"/>
              </w:rPr>
              <w:t xml:space="preserve"> should be provided.</w:t>
            </w:r>
          </w:p>
        </w:tc>
      </w:tr>
    </w:tbl>
    <w:p w14:paraId="05651460" w14:textId="77777777" w:rsidR="000849BE" w:rsidRDefault="000849BE" w:rsidP="000849BE"/>
    <w:p w14:paraId="11CB4F44" w14:textId="77777777" w:rsidR="008116B4" w:rsidRDefault="00571706" w:rsidP="00A90B95">
      <w:pPr>
        <w:pStyle w:val="Heading4"/>
      </w:pPr>
      <w:bookmarkStart w:id="231" w:name="_Toc125659709"/>
      <w:r>
        <w:rPr>
          <w:rFonts w:hint="eastAsia"/>
        </w:rPr>
        <w:t>9.</w:t>
      </w:r>
      <w:r>
        <w:rPr>
          <w:rFonts w:eastAsiaTheme="minorEastAsia" w:hint="eastAsia"/>
        </w:rPr>
        <w:t>4</w:t>
      </w:r>
      <w:r>
        <w:t>.</w:t>
      </w:r>
      <w:r>
        <w:rPr>
          <w:rFonts w:hint="eastAsia"/>
        </w:rPr>
        <w:t>3</w:t>
      </w:r>
      <w:r>
        <w:t>.3</w:t>
      </w:r>
      <w:r>
        <w:tab/>
      </w:r>
      <w:r>
        <w:rPr>
          <w:rFonts w:hint="eastAsia"/>
        </w:rPr>
        <w:t>A</w:t>
      </w:r>
      <w:r>
        <w:t>pplication layer network slice lifecycle management response</w:t>
      </w:r>
      <w:bookmarkEnd w:id="231"/>
    </w:p>
    <w:p w14:paraId="3FAC9382" w14:textId="77777777" w:rsidR="008116B4" w:rsidRDefault="00571706">
      <w:r>
        <w:t xml:space="preserve">The information elements specified in the Table </w:t>
      </w:r>
      <w:r>
        <w:rPr>
          <w:rFonts w:hint="eastAsia"/>
        </w:rPr>
        <w:t>9.</w:t>
      </w:r>
      <w:r>
        <w:rPr>
          <w:rFonts w:eastAsiaTheme="minorEastAsia" w:hint="eastAsia"/>
          <w:lang w:eastAsia="zh-CN"/>
        </w:rPr>
        <w:t>4</w:t>
      </w:r>
      <w:r>
        <w:t>.</w:t>
      </w:r>
      <w:r>
        <w:rPr>
          <w:rFonts w:hint="eastAsia"/>
        </w:rPr>
        <w:t>3</w:t>
      </w:r>
      <w:r>
        <w:t>.</w:t>
      </w:r>
      <w:r>
        <w:rPr>
          <w:rFonts w:hint="eastAsia"/>
        </w:rPr>
        <w:t>3</w:t>
      </w:r>
      <w:r>
        <w:t>-1 is used for the application layer network slice lifecycle management response</w:t>
      </w:r>
      <w:r>
        <w:rPr>
          <w:rFonts w:hint="eastAsia"/>
        </w:rPr>
        <w:t xml:space="preserve"> </w:t>
      </w:r>
      <w:r>
        <w:t xml:space="preserve">sent from the </w:t>
      </w:r>
      <w:r>
        <w:rPr>
          <w:rFonts w:hint="eastAsia"/>
        </w:rPr>
        <w:t xml:space="preserve">NSCE server </w:t>
      </w:r>
      <w:r>
        <w:t>to the</w:t>
      </w:r>
      <w:r>
        <w:rPr>
          <w:rFonts w:hint="eastAsia"/>
        </w:rPr>
        <w:t xml:space="preserve"> VAL server.</w:t>
      </w:r>
    </w:p>
    <w:p w14:paraId="5AA3B7B8" w14:textId="77777777" w:rsidR="008116B4" w:rsidRDefault="00571706" w:rsidP="00A90B95">
      <w:pPr>
        <w:pStyle w:val="TH"/>
        <w:outlineLvl w:val="0"/>
      </w:pPr>
      <w:r>
        <w:t xml:space="preserve">Table </w:t>
      </w:r>
      <w:r>
        <w:rPr>
          <w:rFonts w:hint="eastAsia"/>
        </w:rPr>
        <w:t>9.</w:t>
      </w:r>
      <w:r>
        <w:rPr>
          <w:rFonts w:eastAsiaTheme="minorEastAsia" w:hint="eastAsia"/>
          <w:lang w:eastAsia="zh-CN"/>
        </w:rPr>
        <w:t>4</w:t>
      </w:r>
      <w:r>
        <w:t>.</w:t>
      </w:r>
      <w:r>
        <w:rPr>
          <w:rFonts w:hint="eastAsia"/>
        </w:rPr>
        <w:t>3</w:t>
      </w:r>
      <w:r>
        <w:t>.</w:t>
      </w:r>
      <w:r>
        <w:rPr>
          <w:rFonts w:hint="eastAsia"/>
        </w:rPr>
        <w:t>3</w:t>
      </w:r>
      <w:r>
        <w:t xml:space="preserve">-1: </w:t>
      </w:r>
      <w:r>
        <w:rPr>
          <w:rFonts w:cs="Arial"/>
        </w:rPr>
        <w:t>AppLayer</w:t>
      </w:r>
      <w:r>
        <w:t>-NS-LCM</w:t>
      </w:r>
      <w:r>
        <w:rPr>
          <w:rFonts w:hint="eastAsia"/>
        </w:rPr>
        <w:t xml:space="preserve"> R</w:t>
      </w:r>
      <w:r>
        <w:t>esponse</w:t>
      </w:r>
    </w:p>
    <w:tbl>
      <w:tblPr>
        <w:tblW w:w="8640" w:type="dxa"/>
        <w:jc w:val="center"/>
        <w:tblLayout w:type="fixed"/>
        <w:tblLook w:val="04A0" w:firstRow="1" w:lastRow="0" w:firstColumn="1" w:lastColumn="0" w:noHBand="0" w:noVBand="1"/>
      </w:tblPr>
      <w:tblGrid>
        <w:gridCol w:w="2880"/>
        <w:gridCol w:w="1440"/>
        <w:gridCol w:w="4320"/>
      </w:tblGrid>
      <w:tr w:rsidR="008116B4" w14:paraId="22DAE42D" w14:textId="77777777">
        <w:trPr>
          <w:jc w:val="center"/>
        </w:trPr>
        <w:tc>
          <w:tcPr>
            <w:tcW w:w="2880" w:type="dxa"/>
            <w:tcBorders>
              <w:top w:val="single" w:sz="4" w:space="0" w:color="000000"/>
              <w:left w:val="single" w:sz="4" w:space="0" w:color="000000"/>
              <w:bottom w:val="single" w:sz="4" w:space="0" w:color="000000"/>
              <w:right w:val="nil"/>
            </w:tcBorders>
          </w:tcPr>
          <w:p w14:paraId="55CBF159" w14:textId="77777777" w:rsidR="008116B4" w:rsidRDefault="00571706">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0BF6C591" w14:textId="77777777" w:rsidR="008116B4" w:rsidRDefault="00571706">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1506042D" w14:textId="77777777" w:rsidR="008116B4" w:rsidRDefault="00571706">
            <w:pPr>
              <w:pStyle w:val="TAH"/>
            </w:pPr>
            <w:r>
              <w:t>Description</w:t>
            </w:r>
          </w:p>
        </w:tc>
      </w:tr>
      <w:tr w:rsidR="008116B4" w14:paraId="018F52FF" w14:textId="77777777">
        <w:trPr>
          <w:jc w:val="center"/>
        </w:trPr>
        <w:tc>
          <w:tcPr>
            <w:tcW w:w="2880" w:type="dxa"/>
            <w:tcBorders>
              <w:top w:val="single" w:sz="4" w:space="0" w:color="000000"/>
              <w:left w:val="single" w:sz="4" w:space="0" w:color="000000"/>
              <w:bottom w:val="single" w:sz="4" w:space="0" w:color="000000"/>
              <w:right w:val="nil"/>
            </w:tcBorders>
          </w:tcPr>
          <w:p w14:paraId="4270642B" w14:textId="77777777" w:rsidR="008116B4" w:rsidRPr="0036204D" w:rsidRDefault="0036204D">
            <w:pPr>
              <w:pStyle w:val="TAL"/>
              <w:rPr>
                <w:rFonts w:eastAsiaTheme="minorEastAsia"/>
                <w:lang w:eastAsia="zh-CN"/>
              </w:rPr>
            </w:pPr>
            <w:r>
              <w:rPr>
                <w:rFonts w:eastAsiaTheme="minorEastAsia" w:hint="eastAsia"/>
                <w:lang w:eastAsia="zh-CN"/>
              </w:rPr>
              <w:t>Result</w:t>
            </w:r>
          </w:p>
        </w:tc>
        <w:tc>
          <w:tcPr>
            <w:tcW w:w="1440" w:type="dxa"/>
            <w:tcBorders>
              <w:top w:val="single" w:sz="4" w:space="0" w:color="000000"/>
              <w:left w:val="single" w:sz="4" w:space="0" w:color="000000"/>
              <w:bottom w:val="single" w:sz="4" w:space="0" w:color="000000"/>
              <w:right w:val="nil"/>
            </w:tcBorders>
          </w:tcPr>
          <w:p w14:paraId="6CBFACF2" w14:textId="77777777" w:rsidR="008116B4" w:rsidRPr="0036204D" w:rsidRDefault="0036204D">
            <w:pPr>
              <w:pStyle w:val="TAC"/>
              <w:rPr>
                <w:rFonts w:eastAsiaTheme="minorEastAsia"/>
                <w:lang w:eastAsia="zh-CN"/>
              </w:rPr>
            </w:pPr>
            <w:r>
              <w:rPr>
                <w:rFonts w:eastAsiaTheme="minorEastAsia"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105AAC43" w14:textId="77777777" w:rsidR="008116B4" w:rsidRDefault="00571706" w:rsidP="0036204D">
            <w:pPr>
              <w:pStyle w:val="TAL"/>
            </w:pPr>
            <w:r>
              <w:t xml:space="preserve">Indicates that the </w:t>
            </w:r>
            <w:r w:rsidR="0036204D">
              <w:rPr>
                <w:rFonts w:eastAsiaTheme="minorEastAsia" w:cs="Arial" w:hint="eastAsia"/>
                <w:lang w:eastAsia="zh-CN"/>
              </w:rPr>
              <w:t>success or failure</w:t>
            </w:r>
            <w:r>
              <w:t xml:space="preserve"> </w:t>
            </w:r>
            <w:r w:rsidR="0036204D">
              <w:rPr>
                <w:rFonts w:eastAsiaTheme="minorEastAsia" w:hint="eastAsia"/>
                <w:lang w:eastAsia="zh-CN"/>
              </w:rPr>
              <w:t>of</w:t>
            </w:r>
            <w:r>
              <w:t>.</w:t>
            </w:r>
          </w:p>
        </w:tc>
      </w:tr>
      <w:tr w:rsidR="008116B4" w14:paraId="75FDD143" w14:textId="77777777">
        <w:trPr>
          <w:jc w:val="center"/>
        </w:trPr>
        <w:tc>
          <w:tcPr>
            <w:tcW w:w="2880" w:type="dxa"/>
            <w:tcBorders>
              <w:top w:val="single" w:sz="4" w:space="0" w:color="000000"/>
              <w:left w:val="single" w:sz="4" w:space="0" w:color="000000"/>
              <w:bottom w:val="single" w:sz="4" w:space="0" w:color="000000"/>
              <w:right w:val="nil"/>
            </w:tcBorders>
          </w:tcPr>
          <w:p w14:paraId="726FAD24" w14:textId="77777777" w:rsidR="008116B4" w:rsidRDefault="00571706">
            <w:pPr>
              <w:pStyle w:val="TAL"/>
            </w:pPr>
            <w:r>
              <w:t>&gt; Cause</w:t>
            </w:r>
          </w:p>
        </w:tc>
        <w:tc>
          <w:tcPr>
            <w:tcW w:w="1440" w:type="dxa"/>
            <w:tcBorders>
              <w:top w:val="single" w:sz="4" w:space="0" w:color="000000"/>
              <w:left w:val="single" w:sz="4" w:space="0" w:color="000000"/>
              <w:bottom w:val="single" w:sz="4" w:space="0" w:color="000000"/>
              <w:right w:val="nil"/>
            </w:tcBorders>
          </w:tcPr>
          <w:p w14:paraId="2AA3F6EA" w14:textId="77777777" w:rsidR="00E10070" w:rsidRDefault="00571706">
            <w:pPr>
              <w:pStyle w:val="TAC"/>
            </w:pPr>
            <w:r>
              <w:t>O</w:t>
            </w:r>
          </w:p>
          <w:p w14:paraId="41523A3C" w14:textId="4967B552" w:rsidR="008116B4" w:rsidRPr="0036204D" w:rsidRDefault="0036204D">
            <w:pPr>
              <w:pStyle w:val="TAC"/>
              <w:rPr>
                <w:rFonts w:eastAsiaTheme="minorEastAsia"/>
                <w:lang w:eastAsia="zh-CN"/>
              </w:rPr>
            </w:pPr>
            <w:r>
              <w:rPr>
                <w:rFonts w:eastAsiaTheme="minorEastAsia" w:hint="eastAsia"/>
                <w:lang w:eastAsia="zh-CN"/>
              </w:rPr>
              <w:t>(</w:t>
            </w:r>
            <w:r w:rsidR="00E10070">
              <w:rPr>
                <w:rFonts w:eastAsiaTheme="minorEastAsia"/>
                <w:lang w:eastAsia="zh-CN"/>
              </w:rPr>
              <w:t xml:space="preserve">see </w:t>
            </w:r>
            <w:r>
              <w:rPr>
                <w:rFonts w:eastAsiaTheme="minorEastAsia" w:hint="eastAsia"/>
                <w:lang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0A90F46E" w14:textId="77777777" w:rsidR="008116B4" w:rsidRDefault="00571706">
            <w:pPr>
              <w:pStyle w:val="TAL"/>
            </w:pPr>
            <w:r>
              <w:t xml:space="preserve">Indicates the cause of </w:t>
            </w:r>
            <w:r>
              <w:rPr>
                <w:rFonts w:cs="Arial"/>
              </w:rPr>
              <w:t>AppLayer</w:t>
            </w:r>
            <w:r>
              <w:t>-NS-LCM request failure</w:t>
            </w:r>
          </w:p>
        </w:tc>
      </w:tr>
      <w:tr w:rsidR="008116B4" w14:paraId="51CF410E"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551E51D" w14:textId="77777777" w:rsidR="008116B4" w:rsidRDefault="00571706" w:rsidP="008B5392">
            <w:pPr>
              <w:pStyle w:val="TAN"/>
            </w:pPr>
            <w:r>
              <w:t>NOTE:</w:t>
            </w:r>
            <w:r>
              <w:tab/>
            </w:r>
            <w:r w:rsidR="0036204D" w:rsidRPr="0036204D">
              <w:rPr>
                <w:lang w:val="en-US" w:eastAsia="zh-CN"/>
              </w:rPr>
              <w:t>May only be present if the result is failure.</w:t>
            </w:r>
          </w:p>
        </w:tc>
      </w:tr>
    </w:tbl>
    <w:p w14:paraId="16FFA6C8" w14:textId="77777777" w:rsidR="008116B4" w:rsidRDefault="008116B4"/>
    <w:p w14:paraId="68AE0153" w14:textId="77777777" w:rsidR="008116B4" w:rsidRDefault="00571706" w:rsidP="00A90B95">
      <w:pPr>
        <w:pStyle w:val="Heading4"/>
      </w:pPr>
      <w:bookmarkStart w:id="232" w:name="_Toc125659710"/>
      <w:r>
        <w:rPr>
          <w:rFonts w:hint="eastAsia"/>
        </w:rPr>
        <w:t>9.</w:t>
      </w:r>
      <w:r>
        <w:rPr>
          <w:rFonts w:eastAsiaTheme="minorEastAsia" w:hint="eastAsia"/>
        </w:rPr>
        <w:t>4</w:t>
      </w:r>
      <w:r>
        <w:t>.</w:t>
      </w:r>
      <w:r>
        <w:rPr>
          <w:rFonts w:hint="eastAsia"/>
        </w:rPr>
        <w:t>3</w:t>
      </w:r>
      <w:r>
        <w:t>.</w:t>
      </w:r>
      <w:r>
        <w:rPr>
          <w:rFonts w:hint="eastAsia"/>
        </w:rPr>
        <w:t>4</w:t>
      </w:r>
      <w:r>
        <w:tab/>
      </w:r>
      <w:r>
        <w:rPr>
          <w:rFonts w:hint="eastAsia"/>
        </w:rPr>
        <w:t>A</w:t>
      </w:r>
      <w:r>
        <w:t xml:space="preserve">pplication layer network slice lifecycle management </w:t>
      </w:r>
      <w:r>
        <w:rPr>
          <w:rFonts w:hint="eastAsia"/>
        </w:rPr>
        <w:t>notif</w:t>
      </w:r>
      <w:r w:rsidR="00AE0FC3">
        <w:rPr>
          <w:rFonts w:asciiTheme="minorEastAsia" w:eastAsiaTheme="minorEastAsia" w:hAnsiTheme="minorEastAsia" w:hint="eastAsia"/>
          <w:lang w:eastAsia="zh-CN"/>
        </w:rPr>
        <w:t>ication</w:t>
      </w:r>
      <w:bookmarkEnd w:id="232"/>
    </w:p>
    <w:p w14:paraId="7675AF9B" w14:textId="77777777" w:rsidR="008116B4" w:rsidRDefault="00571706">
      <w:r>
        <w:t xml:space="preserve">The information elements specified in the Table </w:t>
      </w:r>
      <w:r>
        <w:rPr>
          <w:rFonts w:hint="eastAsia"/>
        </w:rPr>
        <w:t>9.</w:t>
      </w:r>
      <w:r>
        <w:rPr>
          <w:rFonts w:eastAsiaTheme="minorEastAsia" w:hint="eastAsia"/>
          <w:lang w:eastAsia="zh-CN"/>
        </w:rPr>
        <w:t>4</w:t>
      </w:r>
      <w:r>
        <w:t>.</w:t>
      </w:r>
      <w:r>
        <w:rPr>
          <w:rFonts w:hint="eastAsia"/>
        </w:rPr>
        <w:t>3</w:t>
      </w:r>
      <w:r>
        <w:t>.</w:t>
      </w:r>
      <w:r>
        <w:rPr>
          <w:rFonts w:eastAsiaTheme="minorEastAsia" w:hint="eastAsia"/>
          <w:lang w:eastAsia="zh-CN"/>
        </w:rPr>
        <w:t>4</w:t>
      </w:r>
      <w:r>
        <w:t>-1 is used for the</w:t>
      </w:r>
      <w:r>
        <w:rPr>
          <w:rFonts w:eastAsiaTheme="minorEastAsia" w:hint="eastAsia"/>
          <w:lang w:eastAsia="zh-CN"/>
        </w:rPr>
        <w:t xml:space="preserve"> </w:t>
      </w:r>
      <w:r>
        <w:t>application layer network slice lifecycle management</w:t>
      </w:r>
      <w:r w:rsidR="00AE0FC3">
        <w:rPr>
          <w:rFonts w:eastAsiaTheme="minorEastAsia" w:hint="eastAsia"/>
          <w:lang w:eastAsia="zh-CN"/>
        </w:rPr>
        <w:t xml:space="preserve"> </w:t>
      </w:r>
      <w:r w:rsidR="00AE0FC3">
        <w:rPr>
          <w:rFonts w:hint="eastAsia"/>
        </w:rPr>
        <w:t>notification</w:t>
      </w:r>
      <w:r w:rsidR="00AE0FC3">
        <w:t xml:space="preserve"> </w:t>
      </w:r>
      <w:r>
        <w:t xml:space="preserve">sent from the </w:t>
      </w:r>
      <w:r>
        <w:rPr>
          <w:rFonts w:hint="eastAsia"/>
        </w:rPr>
        <w:t xml:space="preserve">NSCE server </w:t>
      </w:r>
      <w:r>
        <w:t>to the</w:t>
      </w:r>
      <w:r>
        <w:rPr>
          <w:rFonts w:hint="eastAsia"/>
        </w:rPr>
        <w:t xml:space="preserve"> VAL server.</w:t>
      </w:r>
    </w:p>
    <w:p w14:paraId="1BDEC113" w14:textId="77777777" w:rsidR="008116B4" w:rsidRPr="00AE0FC3" w:rsidRDefault="00571706" w:rsidP="00A90B95">
      <w:pPr>
        <w:pStyle w:val="TH"/>
        <w:outlineLvl w:val="0"/>
        <w:rPr>
          <w:rFonts w:eastAsiaTheme="minorEastAsia"/>
          <w:lang w:eastAsia="zh-CN"/>
        </w:rPr>
      </w:pPr>
      <w:r>
        <w:t xml:space="preserve">Table </w:t>
      </w:r>
      <w:r>
        <w:rPr>
          <w:rFonts w:hint="eastAsia"/>
        </w:rPr>
        <w:t>9.</w:t>
      </w:r>
      <w:r>
        <w:rPr>
          <w:rFonts w:eastAsiaTheme="minorEastAsia" w:hint="eastAsia"/>
          <w:lang w:eastAsia="zh-CN"/>
        </w:rPr>
        <w:t>4</w:t>
      </w:r>
      <w:r>
        <w:t>.</w:t>
      </w:r>
      <w:r>
        <w:rPr>
          <w:rFonts w:hint="eastAsia"/>
        </w:rPr>
        <w:t>3</w:t>
      </w:r>
      <w:r>
        <w:t>.</w:t>
      </w:r>
      <w:r>
        <w:rPr>
          <w:rFonts w:eastAsiaTheme="minorEastAsia" w:hint="eastAsia"/>
          <w:lang w:eastAsia="zh-CN"/>
        </w:rPr>
        <w:t>4</w:t>
      </w:r>
      <w:r>
        <w:t xml:space="preserve">-1: </w:t>
      </w:r>
      <w:r>
        <w:rPr>
          <w:rFonts w:cs="Arial"/>
        </w:rPr>
        <w:t>AppLayer</w:t>
      </w:r>
      <w:r>
        <w:t>-NS-LCM</w:t>
      </w:r>
      <w:r>
        <w:rPr>
          <w:rFonts w:hint="eastAsia"/>
        </w:rPr>
        <w:t xml:space="preserve"> </w:t>
      </w:r>
      <w:r w:rsidR="00AE0FC3">
        <w:rPr>
          <w:rFonts w:hint="eastAsia"/>
        </w:rPr>
        <w:t>Notif</w:t>
      </w:r>
      <w:r w:rsidR="00AE0FC3">
        <w:rPr>
          <w:rFonts w:eastAsiaTheme="minorEastAsia" w:hint="eastAsia"/>
          <w:lang w:eastAsia="zh-CN"/>
        </w:rPr>
        <w:t>ication</w:t>
      </w:r>
    </w:p>
    <w:tbl>
      <w:tblPr>
        <w:tblW w:w="8640" w:type="dxa"/>
        <w:jc w:val="center"/>
        <w:tblLayout w:type="fixed"/>
        <w:tblLook w:val="04A0" w:firstRow="1" w:lastRow="0" w:firstColumn="1" w:lastColumn="0" w:noHBand="0" w:noVBand="1"/>
      </w:tblPr>
      <w:tblGrid>
        <w:gridCol w:w="2880"/>
        <w:gridCol w:w="1440"/>
        <w:gridCol w:w="4320"/>
      </w:tblGrid>
      <w:tr w:rsidR="008116B4" w14:paraId="76CA7498" w14:textId="77777777">
        <w:trPr>
          <w:jc w:val="center"/>
        </w:trPr>
        <w:tc>
          <w:tcPr>
            <w:tcW w:w="2880" w:type="dxa"/>
            <w:tcBorders>
              <w:top w:val="single" w:sz="4" w:space="0" w:color="000000"/>
              <w:left w:val="single" w:sz="4" w:space="0" w:color="000000"/>
              <w:bottom w:val="single" w:sz="4" w:space="0" w:color="000000"/>
              <w:right w:val="nil"/>
            </w:tcBorders>
          </w:tcPr>
          <w:p w14:paraId="4BA1C1CE" w14:textId="77777777" w:rsidR="008116B4" w:rsidRDefault="00571706">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1794D5C1" w14:textId="77777777" w:rsidR="008116B4" w:rsidRDefault="00571706">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43D8FF64" w14:textId="77777777" w:rsidR="008116B4" w:rsidRDefault="00571706">
            <w:pPr>
              <w:pStyle w:val="TAH"/>
            </w:pPr>
            <w:r>
              <w:t>Description</w:t>
            </w:r>
          </w:p>
        </w:tc>
      </w:tr>
      <w:tr w:rsidR="008116B4" w14:paraId="2F34A030" w14:textId="77777777">
        <w:trPr>
          <w:jc w:val="center"/>
        </w:trPr>
        <w:tc>
          <w:tcPr>
            <w:tcW w:w="2880" w:type="dxa"/>
            <w:tcBorders>
              <w:top w:val="single" w:sz="4" w:space="0" w:color="000000"/>
              <w:left w:val="single" w:sz="4" w:space="0" w:color="000000"/>
              <w:bottom w:val="single" w:sz="4" w:space="0" w:color="000000"/>
              <w:right w:val="nil"/>
            </w:tcBorders>
          </w:tcPr>
          <w:p w14:paraId="4FE7E02E" w14:textId="0585CF99" w:rsidR="008116B4" w:rsidRDefault="00571706">
            <w:pPr>
              <w:pStyle w:val="TAL"/>
            </w:pPr>
            <w:r>
              <w:t>Successful response (</w:t>
            </w:r>
            <w:r w:rsidR="00E10070">
              <w:t>see </w:t>
            </w:r>
            <w:r>
              <w:t>NOTE)</w:t>
            </w:r>
          </w:p>
        </w:tc>
        <w:tc>
          <w:tcPr>
            <w:tcW w:w="1440" w:type="dxa"/>
            <w:tcBorders>
              <w:top w:val="single" w:sz="4" w:space="0" w:color="000000"/>
              <w:left w:val="single" w:sz="4" w:space="0" w:color="000000"/>
              <w:bottom w:val="single" w:sz="4" w:space="0" w:color="000000"/>
              <w:right w:val="nil"/>
            </w:tcBorders>
          </w:tcPr>
          <w:p w14:paraId="0D903362" w14:textId="77777777" w:rsidR="008116B4" w:rsidRDefault="00571706">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700FF4F0" w14:textId="77777777" w:rsidR="008116B4" w:rsidRDefault="00571706">
            <w:pPr>
              <w:pStyle w:val="TAL"/>
            </w:pPr>
            <w:r>
              <w:t xml:space="preserve">Indicates that the </w:t>
            </w:r>
            <w:r>
              <w:rPr>
                <w:rFonts w:cs="Arial"/>
              </w:rPr>
              <w:t>AppLayer</w:t>
            </w:r>
            <w:r>
              <w:t>-NS-LCM request was successful.</w:t>
            </w:r>
          </w:p>
        </w:tc>
      </w:tr>
      <w:tr w:rsidR="008116B4" w14:paraId="7ECE8F27" w14:textId="77777777">
        <w:trPr>
          <w:jc w:val="center"/>
        </w:trPr>
        <w:tc>
          <w:tcPr>
            <w:tcW w:w="2880" w:type="dxa"/>
            <w:tcBorders>
              <w:top w:val="single" w:sz="4" w:space="0" w:color="000000"/>
              <w:left w:val="single" w:sz="4" w:space="0" w:color="000000"/>
              <w:bottom w:val="single" w:sz="4" w:space="0" w:color="000000"/>
              <w:right w:val="nil"/>
            </w:tcBorders>
          </w:tcPr>
          <w:p w14:paraId="10F214CD" w14:textId="77777777" w:rsidR="008116B4" w:rsidRDefault="00571706">
            <w:pPr>
              <w:pStyle w:val="TAL"/>
            </w:pPr>
            <w:r>
              <w:rPr>
                <w:rFonts w:hint="eastAsia"/>
              </w:rPr>
              <w:t xml:space="preserve">&gt;network slice information </w:t>
            </w:r>
          </w:p>
        </w:tc>
        <w:tc>
          <w:tcPr>
            <w:tcW w:w="1440" w:type="dxa"/>
            <w:tcBorders>
              <w:top w:val="single" w:sz="4" w:space="0" w:color="000000"/>
              <w:left w:val="single" w:sz="4" w:space="0" w:color="000000"/>
              <w:bottom w:val="single" w:sz="4" w:space="0" w:color="000000"/>
              <w:right w:val="nil"/>
            </w:tcBorders>
          </w:tcPr>
          <w:p w14:paraId="3214BB44" w14:textId="77777777" w:rsidR="008116B4" w:rsidRDefault="00571706">
            <w:pPr>
              <w:pStyle w:val="TAC"/>
            </w:pPr>
            <w:r>
              <w:rPr>
                <w:rFonts w:hint="eastAsia"/>
              </w:rPr>
              <w:t>M</w:t>
            </w:r>
          </w:p>
        </w:tc>
        <w:tc>
          <w:tcPr>
            <w:tcW w:w="4320" w:type="dxa"/>
            <w:tcBorders>
              <w:top w:val="single" w:sz="4" w:space="0" w:color="000000"/>
              <w:left w:val="single" w:sz="4" w:space="0" w:color="000000"/>
              <w:bottom w:val="single" w:sz="4" w:space="0" w:color="000000"/>
              <w:right w:val="single" w:sz="4" w:space="0" w:color="000000"/>
            </w:tcBorders>
          </w:tcPr>
          <w:p w14:paraId="6060DB6B" w14:textId="77777777" w:rsidR="008116B4" w:rsidRDefault="00571706">
            <w:pPr>
              <w:pStyle w:val="TAL"/>
            </w:pPr>
            <w:r>
              <w:rPr>
                <w:rFonts w:hint="eastAsia"/>
              </w:rPr>
              <w:t>Network slice information (i.e. NEST) with network slice identifier(i.e. S-NSSAI)</w:t>
            </w:r>
          </w:p>
        </w:tc>
      </w:tr>
      <w:tr w:rsidR="008116B4" w14:paraId="73906856" w14:textId="77777777">
        <w:trPr>
          <w:jc w:val="center"/>
        </w:trPr>
        <w:tc>
          <w:tcPr>
            <w:tcW w:w="2880" w:type="dxa"/>
            <w:tcBorders>
              <w:top w:val="single" w:sz="4" w:space="0" w:color="000000"/>
              <w:left w:val="single" w:sz="4" w:space="0" w:color="000000"/>
              <w:bottom w:val="single" w:sz="4" w:space="0" w:color="000000"/>
              <w:right w:val="nil"/>
            </w:tcBorders>
          </w:tcPr>
          <w:p w14:paraId="5556D1F7" w14:textId="2AE1C334" w:rsidR="008116B4" w:rsidRDefault="00571706">
            <w:pPr>
              <w:pStyle w:val="TAL"/>
            </w:pPr>
            <w:r>
              <w:t>Failure response (</w:t>
            </w:r>
            <w:r w:rsidR="00E10070">
              <w:t xml:space="preserve">see </w:t>
            </w:r>
            <w:r>
              <w:t>NOTE)</w:t>
            </w:r>
          </w:p>
        </w:tc>
        <w:tc>
          <w:tcPr>
            <w:tcW w:w="1440" w:type="dxa"/>
            <w:tcBorders>
              <w:top w:val="single" w:sz="4" w:space="0" w:color="000000"/>
              <w:left w:val="single" w:sz="4" w:space="0" w:color="000000"/>
              <w:bottom w:val="single" w:sz="4" w:space="0" w:color="000000"/>
              <w:right w:val="nil"/>
            </w:tcBorders>
          </w:tcPr>
          <w:p w14:paraId="7EC1C1E0" w14:textId="77777777" w:rsidR="008116B4" w:rsidRDefault="00571706">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6A37A3B6" w14:textId="77777777" w:rsidR="008116B4" w:rsidRDefault="00571706">
            <w:pPr>
              <w:pStyle w:val="TAL"/>
            </w:pPr>
            <w:r>
              <w:t xml:space="preserve">Indicates that the </w:t>
            </w:r>
            <w:r>
              <w:rPr>
                <w:rFonts w:cs="Arial"/>
              </w:rPr>
              <w:t>AppLayer</w:t>
            </w:r>
            <w:r>
              <w:t>-NS-LCM request failed.</w:t>
            </w:r>
          </w:p>
        </w:tc>
      </w:tr>
      <w:tr w:rsidR="008116B4" w14:paraId="3B97E11B" w14:textId="77777777">
        <w:trPr>
          <w:jc w:val="center"/>
        </w:trPr>
        <w:tc>
          <w:tcPr>
            <w:tcW w:w="2880" w:type="dxa"/>
            <w:tcBorders>
              <w:top w:val="single" w:sz="4" w:space="0" w:color="000000"/>
              <w:left w:val="single" w:sz="4" w:space="0" w:color="000000"/>
              <w:bottom w:val="single" w:sz="4" w:space="0" w:color="000000"/>
              <w:right w:val="nil"/>
            </w:tcBorders>
          </w:tcPr>
          <w:p w14:paraId="05FFA8AD" w14:textId="77777777" w:rsidR="008116B4" w:rsidRDefault="00571706">
            <w:pPr>
              <w:pStyle w:val="TAL"/>
            </w:pPr>
            <w:r>
              <w:t>&gt; Cause</w:t>
            </w:r>
          </w:p>
        </w:tc>
        <w:tc>
          <w:tcPr>
            <w:tcW w:w="1440" w:type="dxa"/>
            <w:tcBorders>
              <w:top w:val="single" w:sz="4" w:space="0" w:color="000000"/>
              <w:left w:val="single" w:sz="4" w:space="0" w:color="000000"/>
              <w:bottom w:val="single" w:sz="4" w:space="0" w:color="000000"/>
              <w:right w:val="nil"/>
            </w:tcBorders>
          </w:tcPr>
          <w:p w14:paraId="3BF6AB05" w14:textId="77777777" w:rsidR="008116B4" w:rsidRDefault="00571706">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010BC52C" w14:textId="77777777" w:rsidR="008116B4" w:rsidRDefault="00571706">
            <w:pPr>
              <w:pStyle w:val="TAL"/>
            </w:pPr>
            <w:r>
              <w:t xml:space="preserve">Indicates the cause of </w:t>
            </w:r>
            <w:r>
              <w:rPr>
                <w:rFonts w:cs="Arial"/>
              </w:rPr>
              <w:t>AppLayer</w:t>
            </w:r>
            <w:r>
              <w:t>-NS-LCM request failure</w:t>
            </w:r>
          </w:p>
        </w:tc>
      </w:tr>
      <w:tr w:rsidR="008116B4" w14:paraId="3CEB7435"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CA3A486" w14:textId="77777777" w:rsidR="008116B4" w:rsidRDefault="00571706">
            <w:pPr>
              <w:pStyle w:val="TAN"/>
            </w:pPr>
            <w:r>
              <w:t>NOTE:</w:t>
            </w:r>
            <w:r>
              <w:tab/>
              <w:t>One of these IEs shall be present in the message.</w:t>
            </w:r>
          </w:p>
        </w:tc>
      </w:tr>
    </w:tbl>
    <w:p w14:paraId="2FD5F2B1" w14:textId="77777777" w:rsidR="000849BE" w:rsidRDefault="000849BE" w:rsidP="000849BE"/>
    <w:p w14:paraId="3DCC372F" w14:textId="77777777" w:rsidR="008116B4" w:rsidRDefault="00571706" w:rsidP="00A90B95">
      <w:pPr>
        <w:pStyle w:val="Heading4"/>
      </w:pPr>
      <w:bookmarkStart w:id="233" w:name="_Toc125659711"/>
      <w:r>
        <w:rPr>
          <w:rFonts w:hint="eastAsia"/>
        </w:rPr>
        <w:lastRenderedPageBreak/>
        <w:t>9.</w:t>
      </w:r>
      <w:r>
        <w:rPr>
          <w:rFonts w:eastAsiaTheme="minorEastAsia" w:hint="eastAsia"/>
        </w:rPr>
        <w:t>4</w:t>
      </w:r>
      <w:r>
        <w:t>.</w:t>
      </w:r>
      <w:r>
        <w:rPr>
          <w:rFonts w:hint="eastAsia"/>
        </w:rPr>
        <w:t>3</w:t>
      </w:r>
      <w:r>
        <w:t>.</w:t>
      </w:r>
      <w:r>
        <w:rPr>
          <w:rFonts w:hint="eastAsia"/>
        </w:rPr>
        <w:t>5</w:t>
      </w:r>
      <w:r>
        <w:tab/>
        <w:t xml:space="preserve">QoE metrics </w:t>
      </w:r>
      <w:r>
        <w:rPr>
          <w:rFonts w:hint="eastAsia"/>
        </w:rPr>
        <w:t>subscribe</w:t>
      </w:r>
      <w:bookmarkEnd w:id="233"/>
    </w:p>
    <w:p w14:paraId="5E6DD978" w14:textId="77777777" w:rsidR="008116B4" w:rsidRDefault="00571706">
      <w:r>
        <w:t xml:space="preserve">Table </w:t>
      </w:r>
      <w:r>
        <w:rPr>
          <w:rFonts w:hint="eastAsia"/>
        </w:rPr>
        <w:t>9.</w:t>
      </w:r>
      <w:r>
        <w:rPr>
          <w:rFonts w:eastAsiaTheme="minorEastAsia" w:hint="eastAsia"/>
          <w:lang w:eastAsia="zh-CN"/>
        </w:rPr>
        <w:t>4</w:t>
      </w:r>
      <w:r>
        <w:t>.</w:t>
      </w:r>
      <w:r>
        <w:rPr>
          <w:rFonts w:hint="eastAsia"/>
        </w:rPr>
        <w:t>3</w:t>
      </w:r>
      <w:r>
        <w:t>.</w:t>
      </w:r>
      <w:r>
        <w:rPr>
          <w:rFonts w:eastAsiaTheme="minorEastAsia" w:hint="eastAsia"/>
          <w:lang w:eastAsia="zh-CN"/>
        </w:rPr>
        <w:t>5</w:t>
      </w:r>
      <w:r>
        <w:t>-1 describes information elements for the</w:t>
      </w:r>
      <w:r>
        <w:rPr>
          <w:rFonts w:hint="eastAsia"/>
        </w:rPr>
        <w:t xml:space="preserve"> </w:t>
      </w:r>
      <w:r>
        <w:t xml:space="preserve">QoE metrics </w:t>
      </w:r>
      <w:r>
        <w:rPr>
          <w:rFonts w:hint="eastAsia"/>
        </w:rPr>
        <w:t xml:space="preserve">subscribe </w:t>
      </w:r>
      <w:r>
        <w:t xml:space="preserve">from the </w:t>
      </w:r>
      <w:r>
        <w:rPr>
          <w:rFonts w:hint="eastAsia"/>
        </w:rPr>
        <w:t xml:space="preserve">NSCE server </w:t>
      </w:r>
      <w:r>
        <w:t xml:space="preserve">to the </w:t>
      </w:r>
      <w:r>
        <w:rPr>
          <w:rFonts w:hint="eastAsia"/>
        </w:rPr>
        <w:t>VAL server</w:t>
      </w:r>
      <w:r>
        <w:t xml:space="preserve">. </w:t>
      </w:r>
    </w:p>
    <w:p w14:paraId="373CB0CD" w14:textId="77777777" w:rsidR="008116B4" w:rsidRDefault="00571706" w:rsidP="00A90B95">
      <w:pPr>
        <w:pStyle w:val="TH"/>
        <w:outlineLvl w:val="0"/>
      </w:pPr>
      <w:r>
        <w:t xml:space="preserve">Table </w:t>
      </w:r>
      <w:r>
        <w:rPr>
          <w:rFonts w:hint="eastAsia"/>
        </w:rPr>
        <w:t>9.</w:t>
      </w:r>
      <w:r>
        <w:rPr>
          <w:rFonts w:eastAsiaTheme="minorEastAsia" w:hint="eastAsia"/>
          <w:lang w:eastAsia="zh-CN"/>
        </w:rPr>
        <w:t>4</w:t>
      </w:r>
      <w:r>
        <w:t>.</w:t>
      </w:r>
      <w:r>
        <w:rPr>
          <w:rFonts w:hint="eastAsia"/>
        </w:rPr>
        <w:t>3</w:t>
      </w:r>
      <w:r>
        <w:t>.</w:t>
      </w:r>
      <w:r>
        <w:rPr>
          <w:rFonts w:eastAsiaTheme="minorEastAsia" w:hint="eastAsia"/>
          <w:lang w:eastAsia="zh-CN"/>
        </w:rPr>
        <w:t>5</w:t>
      </w:r>
      <w:r>
        <w:t xml:space="preserve">-1: QoE metrics </w:t>
      </w:r>
      <w:r>
        <w:rPr>
          <w:rFonts w:hint="eastAsia"/>
        </w:rPr>
        <w:t>Subscribe</w:t>
      </w:r>
    </w:p>
    <w:tbl>
      <w:tblPr>
        <w:tblW w:w="8640" w:type="dxa"/>
        <w:jc w:val="center"/>
        <w:tblLayout w:type="fixed"/>
        <w:tblLook w:val="04A0" w:firstRow="1" w:lastRow="0" w:firstColumn="1" w:lastColumn="0" w:noHBand="0" w:noVBand="1"/>
      </w:tblPr>
      <w:tblGrid>
        <w:gridCol w:w="2880"/>
        <w:gridCol w:w="1440"/>
        <w:gridCol w:w="4320"/>
      </w:tblGrid>
      <w:tr w:rsidR="008116B4" w14:paraId="42359EC2" w14:textId="77777777">
        <w:trPr>
          <w:jc w:val="center"/>
        </w:trPr>
        <w:tc>
          <w:tcPr>
            <w:tcW w:w="2880" w:type="dxa"/>
            <w:tcBorders>
              <w:top w:val="single" w:sz="4" w:space="0" w:color="000000"/>
              <w:left w:val="single" w:sz="4" w:space="0" w:color="000000"/>
              <w:bottom w:val="single" w:sz="4" w:space="0" w:color="000000"/>
              <w:right w:val="nil"/>
            </w:tcBorders>
          </w:tcPr>
          <w:p w14:paraId="2E578B01" w14:textId="77777777" w:rsidR="008116B4" w:rsidRDefault="00571706">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6F7C79BB" w14:textId="77777777" w:rsidR="008116B4" w:rsidRDefault="00571706">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1556E902" w14:textId="77777777" w:rsidR="008116B4" w:rsidRDefault="00571706">
            <w:pPr>
              <w:pStyle w:val="TAH"/>
            </w:pPr>
            <w:r>
              <w:t>Description</w:t>
            </w:r>
          </w:p>
        </w:tc>
      </w:tr>
      <w:tr w:rsidR="008116B4" w14:paraId="2A0FC06B" w14:textId="77777777">
        <w:trPr>
          <w:jc w:val="center"/>
        </w:trPr>
        <w:tc>
          <w:tcPr>
            <w:tcW w:w="2880" w:type="dxa"/>
            <w:tcBorders>
              <w:top w:val="single" w:sz="4" w:space="0" w:color="000000"/>
              <w:left w:val="single" w:sz="4" w:space="0" w:color="000000"/>
              <w:bottom w:val="single" w:sz="4" w:space="0" w:color="000000"/>
              <w:right w:val="nil"/>
            </w:tcBorders>
          </w:tcPr>
          <w:p w14:paraId="1E1858B0" w14:textId="77777777" w:rsidR="008116B4" w:rsidRDefault="00571706">
            <w:pPr>
              <w:pStyle w:val="TAL"/>
            </w:pPr>
            <w:r>
              <w:t>Requestor Identifier</w:t>
            </w:r>
          </w:p>
        </w:tc>
        <w:tc>
          <w:tcPr>
            <w:tcW w:w="1440" w:type="dxa"/>
            <w:tcBorders>
              <w:top w:val="single" w:sz="4" w:space="0" w:color="000000"/>
              <w:left w:val="single" w:sz="4" w:space="0" w:color="000000"/>
              <w:bottom w:val="single" w:sz="4" w:space="0" w:color="000000"/>
              <w:right w:val="nil"/>
            </w:tcBorders>
          </w:tcPr>
          <w:p w14:paraId="270F141B" w14:textId="77777777" w:rsidR="008116B4" w:rsidRDefault="00571706">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0883242E" w14:textId="77777777" w:rsidR="008116B4" w:rsidRDefault="00571706">
            <w:pPr>
              <w:pStyle w:val="TAL"/>
            </w:pPr>
            <w:r>
              <w:t xml:space="preserve">Unique identifier of the requestor (i.e. </w:t>
            </w:r>
            <w:r>
              <w:rPr>
                <w:rFonts w:hint="eastAsia"/>
              </w:rPr>
              <w:t>NSCE server ID</w:t>
            </w:r>
            <w:r>
              <w:t>).</w:t>
            </w:r>
          </w:p>
        </w:tc>
      </w:tr>
      <w:tr w:rsidR="008116B4" w14:paraId="610A5783" w14:textId="77777777">
        <w:trPr>
          <w:jc w:val="center"/>
        </w:trPr>
        <w:tc>
          <w:tcPr>
            <w:tcW w:w="2880" w:type="dxa"/>
            <w:tcBorders>
              <w:top w:val="single" w:sz="4" w:space="0" w:color="000000"/>
              <w:left w:val="single" w:sz="4" w:space="0" w:color="000000"/>
              <w:bottom w:val="single" w:sz="4" w:space="0" w:color="000000"/>
              <w:right w:val="nil"/>
            </w:tcBorders>
          </w:tcPr>
          <w:p w14:paraId="39559C31" w14:textId="77777777" w:rsidR="008116B4" w:rsidRDefault="00571706">
            <w:pPr>
              <w:pStyle w:val="TAL"/>
            </w:pPr>
            <w:r>
              <w:t>Security credentials</w:t>
            </w:r>
          </w:p>
        </w:tc>
        <w:tc>
          <w:tcPr>
            <w:tcW w:w="1440" w:type="dxa"/>
            <w:tcBorders>
              <w:top w:val="single" w:sz="4" w:space="0" w:color="000000"/>
              <w:left w:val="single" w:sz="4" w:space="0" w:color="000000"/>
              <w:bottom w:val="single" w:sz="4" w:space="0" w:color="000000"/>
              <w:right w:val="nil"/>
            </w:tcBorders>
          </w:tcPr>
          <w:p w14:paraId="2455DD0B" w14:textId="77777777" w:rsidR="008116B4" w:rsidRDefault="00571706">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0D0DAF4A" w14:textId="77777777" w:rsidR="008116B4" w:rsidRDefault="00571706">
            <w:pPr>
              <w:pStyle w:val="TAL"/>
            </w:pPr>
            <w:r>
              <w:t>Security credentials resulting from a successful authorization.</w:t>
            </w:r>
          </w:p>
        </w:tc>
      </w:tr>
      <w:tr w:rsidR="008116B4" w14:paraId="79D8EC06" w14:textId="77777777">
        <w:trPr>
          <w:jc w:val="center"/>
        </w:trPr>
        <w:tc>
          <w:tcPr>
            <w:tcW w:w="2880" w:type="dxa"/>
            <w:tcBorders>
              <w:top w:val="single" w:sz="4" w:space="0" w:color="000000"/>
              <w:left w:val="single" w:sz="4" w:space="0" w:color="000000"/>
              <w:bottom w:val="single" w:sz="4" w:space="0" w:color="000000"/>
              <w:right w:val="nil"/>
            </w:tcBorders>
          </w:tcPr>
          <w:p w14:paraId="64CC2E2E" w14:textId="77777777" w:rsidR="008116B4" w:rsidRDefault="00571706">
            <w:pPr>
              <w:pStyle w:val="TAL"/>
            </w:pPr>
            <w:r>
              <w:t>Notification Target Address</w:t>
            </w:r>
          </w:p>
        </w:tc>
        <w:tc>
          <w:tcPr>
            <w:tcW w:w="1440" w:type="dxa"/>
            <w:tcBorders>
              <w:top w:val="single" w:sz="4" w:space="0" w:color="000000"/>
              <w:left w:val="single" w:sz="4" w:space="0" w:color="000000"/>
              <w:bottom w:val="single" w:sz="4" w:space="0" w:color="000000"/>
              <w:right w:val="nil"/>
            </w:tcBorders>
          </w:tcPr>
          <w:p w14:paraId="081482A4" w14:textId="77777777" w:rsidR="008116B4" w:rsidRDefault="00571706">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15E47E96" w14:textId="77777777" w:rsidR="008116B4" w:rsidRDefault="00571706">
            <w:pPr>
              <w:pStyle w:val="TAL"/>
            </w:pPr>
            <w:r>
              <w:t xml:space="preserve">The Notification Target Address (e.g. URL) where the notifications destined for the </w:t>
            </w:r>
            <w:r>
              <w:rPr>
                <w:rFonts w:hint="eastAsia"/>
              </w:rPr>
              <w:t>requestor</w:t>
            </w:r>
            <w:r>
              <w:t xml:space="preserve"> should be sent to.</w:t>
            </w:r>
          </w:p>
        </w:tc>
      </w:tr>
      <w:tr w:rsidR="001B414D" w14:paraId="6103170D" w14:textId="77777777">
        <w:trPr>
          <w:jc w:val="center"/>
        </w:trPr>
        <w:tc>
          <w:tcPr>
            <w:tcW w:w="2880" w:type="dxa"/>
            <w:tcBorders>
              <w:top w:val="single" w:sz="4" w:space="0" w:color="000000"/>
              <w:left w:val="single" w:sz="4" w:space="0" w:color="000000"/>
              <w:bottom w:val="single" w:sz="4" w:space="0" w:color="000000"/>
              <w:right w:val="nil"/>
            </w:tcBorders>
          </w:tcPr>
          <w:p w14:paraId="11E3907A" w14:textId="77777777" w:rsidR="001B414D" w:rsidRDefault="001B414D">
            <w:pPr>
              <w:pStyle w:val="TAL"/>
            </w:pPr>
            <w:r>
              <w:t>Subscription ID</w:t>
            </w:r>
          </w:p>
        </w:tc>
        <w:tc>
          <w:tcPr>
            <w:tcW w:w="1440" w:type="dxa"/>
            <w:tcBorders>
              <w:top w:val="single" w:sz="4" w:space="0" w:color="000000"/>
              <w:left w:val="single" w:sz="4" w:space="0" w:color="000000"/>
              <w:bottom w:val="single" w:sz="4" w:space="0" w:color="000000"/>
              <w:right w:val="nil"/>
            </w:tcBorders>
          </w:tcPr>
          <w:p w14:paraId="622A5A2E" w14:textId="77777777" w:rsidR="001B414D" w:rsidRDefault="001B414D">
            <w:pPr>
              <w:pStyle w:val="TAC"/>
            </w:pPr>
            <w:r>
              <w:t xml:space="preserve">M </w:t>
            </w:r>
          </w:p>
        </w:tc>
        <w:tc>
          <w:tcPr>
            <w:tcW w:w="4320" w:type="dxa"/>
            <w:tcBorders>
              <w:top w:val="single" w:sz="4" w:space="0" w:color="000000"/>
              <w:left w:val="single" w:sz="4" w:space="0" w:color="000000"/>
              <w:bottom w:val="single" w:sz="4" w:space="0" w:color="000000"/>
              <w:right w:val="single" w:sz="4" w:space="0" w:color="000000"/>
            </w:tcBorders>
          </w:tcPr>
          <w:p w14:paraId="0DD289F4" w14:textId="77777777" w:rsidR="001B414D" w:rsidRDefault="001B414D">
            <w:pPr>
              <w:pStyle w:val="TAL"/>
            </w:pPr>
            <w:r>
              <w:rPr>
                <w:rFonts w:hint="eastAsia"/>
                <w:lang w:eastAsia="zh-CN"/>
              </w:rPr>
              <w:t>I</w:t>
            </w:r>
            <w:r>
              <w:t xml:space="preserve">dentifier </w:t>
            </w:r>
            <w:r>
              <w:rPr>
                <w:rFonts w:hint="eastAsia"/>
                <w:lang w:eastAsia="zh-CN"/>
              </w:rPr>
              <w:t>of</w:t>
            </w:r>
            <w:r>
              <w:t xml:space="preserve"> the subscription.</w:t>
            </w:r>
          </w:p>
        </w:tc>
      </w:tr>
      <w:tr w:rsidR="001B414D" w14:paraId="60164CD2" w14:textId="77777777">
        <w:trPr>
          <w:jc w:val="center"/>
        </w:trPr>
        <w:tc>
          <w:tcPr>
            <w:tcW w:w="2880" w:type="dxa"/>
            <w:tcBorders>
              <w:top w:val="single" w:sz="4" w:space="0" w:color="000000"/>
              <w:left w:val="single" w:sz="4" w:space="0" w:color="000000"/>
              <w:bottom w:val="single" w:sz="4" w:space="0" w:color="000000"/>
              <w:right w:val="nil"/>
            </w:tcBorders>
          </w:tcPr>
          <w:p w14:paraId="4E983D84" w14:textId="77777777" w:rsidR="001B414D" w:rsidRDefault="001B414D">
            <w:pPr>
              <w:pStyle w:val="TAL"/>
            </w:pPr>
            <w:r>
              <w:t>Event Filter</w:t>
            </w:r>
          </w:p>
        </w:tc>
        <w:tc>
          <w:tcPr>
            <w:tcW w:w="1440" w:type="dxa"/>
            <w:tcBorders>
              <w:top w:val="single" w:sz="4" w:space="0" w:color="000000"/>
              <w:left w:val="single" w:sz="4" w:space="0" w:color="000000"/>
              <w:bottom w:val="single" w:sz="4" w:space="0" w:color="000000"/>
              <w:right w:val="nil"/>
            </w:tcBorders>
          </w:tcPr>
          <w:p w14:paraId="417CCB18" w14:textId="77777777" w:rsidR="001B414D" w:rsidRDefault="001B414D">
            <w:pPr>
              <w:pStyle w:val="TAC"/>
            </w:pPr>
            <w:r>
              <w:rPr>
                <w:rFonts w:hint="eastAsia"/>
              </w:rPr>
              <w:t>M</w:t>
            </w:r>
          </w:p>
        </w:tc>
        <w:tc>
          <w:tcPr>
            <w:tcW w:w="4320" w:type="dxa"/>
            <w:tcBorders>
              <w:top w:val="single" w:sz="4" w:space="0" w:color="000000"/>
              <w:left w:val="single" w:sz="4" w:space="0" w:color="000000"/>
              <w:bottom w:val="single" w:sz="4" w:space="0" w:color="000000"/>
              <w:right w:val="single" w:sz="4" w:space="0" w:color="000000"/>
            </w:tcBorders>
          </w:tcPr>
          <w:p w14:paraId="6B881EE6" w14:textId="77777777" w:rsidR="001B414D" w:rsidRDefault="001B414D">
            <w:pPr>
              <w:pStyle w:val="TAL"/>
            </w:pPr>
            <w:r>
              <w:rPr>
                <w:rFonts w:hint="eastAsia"/>
              </w:rPr>
              <w:t>T</w:t>
            </w:r>
            <w:r>
              <w:t xml:space="preserve">he </w:t>
            </w:r>
            <w:r>
              <w:rPr>
                <w:rFonts w:hint="eastAsia"/>
              </w:rPr>
              <w:t>associated filter on</w:t>
            </w:r>
            <w:r>
              <w:t xml:space="preserve"> a network slice to be notified</w:t>
            </w:r>
          </w:p>
        </w:tc>
      </w:tr>
      <w:tr w:rsidR="001B414D" w14:paraId="04DE16E5" w14:textId="77777777">
        <w:trPr>
          <w:jc w:val="center"/>
        </w:trPr>
        <w:tc>
          <w:tcPr>
            <w:tcW w:w="2880" w:type="dxa"/>
            <w:tcBorders>
              <w:top w:val="single" w:sz="4" w:space="0" w:color="000000"/>
              <w:left w:val="single" w:sz="4" w:space="0" w:color="000000"/>
              <w:bottom w:val="single" w:sz="4" w:space="0" w:color="000000"/>
              <w:right w:val="nil"/>
            </w:tcBorders>
          </w:tcPr>
          <w:p w14:paraId="528E0A73" w14:textId="77777777" w:rsidR="001B414D" w:rsidRDefault="00650F9B">
            <w:pPr>
              <w:pStyle w:val="TAL"/>
            </w:pPr>
            <w:r w:rsidRPr="00650F9B">
              <w:rPr>
                <w:lang w:eastAsia="zh-CN"/>
              </w:rPr>
              <w:t>&gt; Network slice related Identifier(s)</w:t>
            </w:r>
          </w:p>
        </w:tc>
        <w:tc>
          <w:tcPr>
            <w:tcW w:w="1440" w:type="dxa"/>
            <w:tcBorders>
              <w:top w:val="single" w:sz="4" w:space="0" w:color="000000"/>
              <w:left w:val="single" w:sz="4" w:space="0" w:color="000000"/>
              <w:bottom w:val="single" w:sz="4" w:space="0" w:color="000000"/>
              <w:right w:val="nil"/>
            </w:tcBorders>
          </w:tcPr>
          <w:p w14:paraId="2E33C8C7" w14:textId="77777777" w:rsidR="001B414D" w:rsidRDefault="001B414D">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13AA3C75" w14:textId="77777777" w:rsidR="001B414D" w:rsidRDefault="001B414D">
            <w:pPr>
              <w:pStyle w:val="TAL"/>
            </w:pPr>
            <w:r>
              <w:t xml:space="preserve">Identifier of the </w:t>
            </w:r>
            <w:r>
              <w:rPr>
                <w:rFonts w:hint="eastAsia"/>
              </w:rPr>
              <w:t>interested network slice</w:t>
            </w:r>
          </w:p>
        </w:tc>
      </w:tr>
      <w:tr w:rsidR="001B414D" w14:paraId="5BDDAEC2" w14:textId="77777777">
        <w:trPr>
          <w:jc w:val="center"/>
        </w:trPr>
        <w:tc>
          <w:tcPr>
            <w:tcW w:w="2880" w:type="dxa"/>
            <w:tcBorders>
              <w:top w:val="single" w:sz="4" w:space="0" w:color="000000"/>
              <w:left w:val="single" w:sz="4" w:space="0" w:color="000000"/>
              <w:bottom w:val="single" w:sz="4" w:space="0" w:color="000000"/>
              <w:right w:val="nil"/>
            </w:tcBorders>
          </w:tcPr>
          <w:p w14:paraId="5721001E" w14:textId="77777777" w:rsidR="00650F9B" w:rsidRDefault="001B414D" w:rsidP="00650F9B">
            <w:pPr>
              <w:pStyle w:val="12"/>
            </w:pPr>
            <w:r>
              <w:rPr>
                <w:rFonts w:hint="eastAsia"/>
              </w:rPr>
              <w:t>&gt;</w:t>
            </w:r>
            <w:r w:rsidR="00650F9B">
              <w:rPr>
                <w:rFonts w:hint="eastAsia"/>
              </w:rPr>
              <w:t xml:space="preserve"> VAL service ID</w:t>
            </w:r>
          </w:p>
          <w:p w14:paraId="280E7031" w14:textId="77777777" w:rsidR="001B414D" w:rsidRDefault="001B414D">
            <w:pPr>
              <w:pStyle w:val="TAL"/>
            </w:pPr>
          </w:p>
        </w:tc>
        <w:tc>
          <w:tcPr>
            <w:tcW w:w="1440" w:type="dxa"/>
            <w:tcBorders>
              <w:top w:val="single" w:sz="4" w:space="0" w:color="000000"/>
              <w:left w:val="single" w:sz="4" w:space="0" w:color="000000"/>
              <w:bottom w:val="single" w:sz="4" w:space="0" w:color="000000"/>
              <w:right w:val="nil"/>
            </w:tcBorders>
          </w:tcPr>
          <w:p w14:paraId="4CF2D3DA" w14:textId="77777777" w:rsidR="001B414D" w:rsidRDefault="001B414D">
            <w:pPr>
              <w:pStyle w:val="TAC"/>
            </w:pPr>
            <w:r>
              <w:rPr>
                <w:rFonts w:hint="eastAsia"/>
              </w:rPr>
              <w:t>O</w:t>
            </w:r>
          </w:p>
        </w:tc>
        <w:tc>
          <w:tcPr>
            <w:tcW w:w="4320" w:type="dxa"/>
            <w:tcBorders>
              <w:top w:val="single" w:sz="4" w:space="0" w:color="000000"/>
              <w:left w:val="single" w:sz="4" w:space="0" w:color="000000"/>
              <w:bottom w:val="single" w:sz="4" w:space="0" w:color="000000"/>
              <w:right w:val="single" w:sz="4" w:space="0" w:color="000000"/>
            </w:tcBorders>
          </w:tcPr>
          <w:p w14:paraId="1AB63A0C" w14:textId="77777777" w:rsidR="001B414D" w:rsidRDefault="001B414D">
            <w:pPr>
              <w:pStyle w:val="TAL"/>
            </w:pPr>
            <w:r>
              <w:rPr>
                <w:rFonts w:hint="eastAsia"/>
              </w:rPr>
              <w:t>Indicator of the interested application (i.e. App ID)</w:t>
            </w:r>
          </w:p>
        </w:tc>
      </w:tr>
      <w:tr w:rsidR="001B414D" w14:paraId="7A2A34D6" w14:textId="77777777">
        <w:trPr>
          <w:trHeight w:val="90"/>
          <w:jc w:val="center"/>
        </w:trPr>
        <w:tc>
          <w:tcPr>
            <w:tcW w:w="2880" w:type="dxa"/>
            <w:tcBorders>
              <w:top w:val="single" w:sz="4" w:space="0" w:color="000000"/>
              <w:left w:val="single" w:sz="4" w:space="0" w:color="000000"/>
              <w:bottom w:val="single" w:sz="4" w:space="0" w:color="000000"/>
              <w:right w:val="nil"/>
            </w:tcBorders>
          </w:tcPr>
          <w:p w14:paraId="62861E7E" w14:textId="77777777" w:rsidR="001B414D" w:rsidRDefault="001B414D">
            <w:pPr>
              <w:pStyle w:val="TAL"/>
            </w:pPr>
            <w:r>
              <w:rPr>
                <w:rFonts w:hint="eastAsia"/>
              </w:rPr>
              <w:t>&gt;</w:t>
            </w:r>
            <w:r>
              <w:t xml:space="preserve">QoE </w:t>
            </w:r>
            <w:r>
              <w:rPr>
                <w:rFonts w:hint="eastAsia"/>
              </w:rPr>
              <w:t>type indicator</w:t>
            </w:r>
          </w:p>
        </w:tc>
        <w:tc>
          <w:tcPr>
            <w:tcW w:w="1440" w:type="dxa"/>
            <w:tcBorders>
              <w:top w:val="single" w:sz="4" w:space="0" w:color="000000"/>
              <w:left w:val="single" w:sz="4" w:space="0" w:color="000000"/>
              <w:bottom w:val="single" w:sz="4" w:space="0" w:color="000000"/>
              <w:right w:val="nil"/>
            </w:tcBorders>
          </w:tcPr>
          <w:p w14:paraId="4E4CB5B1" w14:textId="77777777" w:rsidR="001B414D" w:rsidRPr="001B414D" w:rsidRDefault="001B414D">
            <w:pPr>
              <w:pStyle w:val="TAC"/>
              <w:rPr>
                <w:rFonts w:eastAsiaTheme="minorEastAsia"/>
                <w:lang w:eastAsia="zh-CN"/>
              </w:rPr>
            </w:pPr>
            <w:r>
              <w:rPr>
                <w:rFonts w:eastAsiaTheme="minorEastAsia"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FE3330C" w14:textId="77777777" w:rsidR="001B414D" w:rsidRDefault="001B414D">
            <w:pPr>
              <w:pStyle w:val="TAL"/>
            </w:pPr>
            <w:r>
              <w:rPr>
                <w:rFonts w:hint="eastAsia"/>
              </w:rPr>
              <w:t xml:space="preserve">QoE </w:t>
            </w:r>
            <w:r>
              <w:t>metric</w:t>
            </w:r>
            <w:r>
              <w:rPr>
                <w:bCs/>
              </w:rPr>
              <w:t xml:space="preserve"> </w:t>
            </w:r>
            <w:r>
              <w:rPr>
                <w:rFonts w:hint="eastAsia"/>
              </w:rPr>
              <w:t xml:space="preserve">type including </w:t>
            </w:r>
            <w:r>
              <w:rPr>
                <w:bCs/>
              </w:rPr>
              <w:t>latency, throughput, jitter</w:t>
            </w:r>
            <w:r>
              <w:rPr>
                <w:rFonts w:hint="eastAsia"/>
                <w:bCs/>
              </w:rPr>
              <w:t xml:space="preserve">, </w:t>
            </w:r>
            <w:r>
              <w:rPr>
                <w:bCs/>
              </w:rPr>
              <w:t xml:space="preserve">etc.  </w:t>
            </w:r>
          </w:p>
        </w:tc>
      </w:tr>
      <w:tr w:rsidR="001B414D" w14:paraId="727B4410" w14:textId="77777777">
        <w:trPr>
          <w:jc w:val="center"/>
        </w:trPr>
        <w:tc>
          <w:tcPr>
            <w:tcW w:w="2880" w:type="dxa"/>
            <w:tcBorders>
              <w:top w:val="single" w:sz="4" w:space="0" w:color="000000"/>
              <w:left w:val="single" w:sz="4" w:space="0" w:color="000000"/>
              <w:bottom w:val="single" w:sz="4" w:space="0" w:color="000000"/>
              <w:right w:val="nil"/>
            </w:tcBorders>
          </w:tcPr>
          <w:p w14:paraId="403A0215" w14:textId="77777777" w:rsidR="001B414D" w:rsidRDefault="001B414D">
            <w:pPr>
              <w:pStyle w:val="TAL"/>
            </w:pPr>
            <w:r>
              <w:t>Event Reporting information</w:t>
            </w:r>
          </w:p>
        </w:tc>
        <w:tc>
          <w:tcPr>
            <w:tcW w:w="1440" w:type="dxa"/>
            <w:tcBorders>
              <w:top w:val="single" w:sz="4" w:space="0" w:color="000000"/>
              <w:left w:val="single" w:sz="4" w:space="0" w:color="000000"/>
              <w:bottom w:val="single" w:sz="4" w:space="0" w:color="000000"/>
              <w:right w:val="nil"/>
            </w:tcBorders>
          </w:tcPr>
          <w:p w14:paraId="0C6EC1B7" w14:textId="77777777" w:rsidR="001B414D" w:rsidRDefault="001B414D">
            <w:pPr>
              <w:pStyle w:val="TAC"/>
            </w:pPr>
            <w:r>
              <w:rPr>
                <w:rFonts w:hint="eastAsia"/>
              </w:rPr>
              <w:t>M</w:t>
            </w:r>
          </w:p>
        </w:tc>
        <w:tc>
          <w:tcPr>
            <w:tcW w:w="4320" w:type="dxa"/>
            <w:tcBorders>
              <w:top w:val="single" w:sz="4" w:space="0" w:color="000000"/>
              <w:left w:val="single" w:sz="4" w:space="0" w:color="000000"/>
              <w:bottom w:val="single" w:sz="4" w:space="0" w:color="000000"/>
              <w:right w:val="single" w:sz="4" w:space="0" w:color="000000"/>
            </w:tcBorders>
          </w:tcPr>
          <w:p w14:paraId="100A340B" w14:textId="77777777" w:rsidR="001B414D" w:rsidRPr="00AE09D5" w:rsidRDefault="001B414D" w:rsidP="00AE09D5">
            <w:pPr>
              <w:pStyle w:val="TAL"/>
              <w:rPr>
                <w:rFonts w:eastAsiaTheme="minorEastAsia"/>
                <w:lang w:eastAsia="zh-CN"/>
              </w:rPr>
            </w:pPr>
            <w:r>
              <w:rPr>
                <w:rFonts w:hint="eastAsia"/>
              </w:rPr>
              <w:t xml:space="preserve">Information indicates </w:t>
            </w:r>
            <w:r w:rsidR="00CC73E9">
              <w:rPr>
                <w:rFonts w:hint="eastAsia"/>
              </w:rPr>
              <w:t>how</w:t>
            </w:r>
            <w:r w:rsidR="00CC73E9">
              <w:rPr>
                <w:rFonts w:hint="eastAsia"/>
                <w:lang w:eastAsia="zh-CN"/>
              </w:rPr>
              <w:t xml:space="preserve"> the notification is supposed to be sent</w:t>
            </w:r>
            <w:r w:rsidR="00CC73E9">
              <w:rPr>
                <w:rFonts w:eastAsiaTheme="minorEastAsia" w:hint="eastAsia"/>
                <w:lang w:eastAsia="zh-CN"/>
              </w:rPr>
              <w:t>,</w:t>
            </w:r>
            <w:r w:rsidR="00CC73E9">
              <w:t xml:space="preserve"> </w:t>
            </w:r>
            <w:r>
              <w:t xml:space="preserve">threshold based or the notification is periodical </w:t>
            </w:r>
            <w:r w:rsidR="00CC73E9">
              <w:rPr>
                <w:rFonts w:eastAsiaTheme="minorEastAsia" w:hint="eastAsia"/>
                <w:lang w:eastAsia="zh-CN"/>
              </w:rPr>
              <w:t>or</w:t>
            </w:r>
            <w:r w:rsidR="00AE09D5">
              <w:rPr>
                <w:rFonts w:eastAsiaTheme="minorEastAsia" w:hint="eastAsia"/>
                <w:lang w:eastAsia="zh-CN"/>
              </w:rPr>
              <w:t xml:space="preserve"> </w:t>
            </w:r>
            <w:r>
              <w:t xml:space="preserve">the Immediate reporting </w:t>
            </w:r>
            <w:r w:rsidR="00AE09D5">
              <w:rPr>
                <w:rFonts w:eastAsiaTheme="minorEastAsia" w:hint="eastAsia"/>
                <w:lang w:eastAsia="zh-CN"/>
              </w:rPr>
              <w:t>is requested</w:t>
            </w:r>
          </w:p>
        </w:tc>
      </w:tr>
      <w:tr w:rsidR="001B414D" w14:paraId="1426E99C" w14:textId="77777777">
        <w:trPr>
          <w:jc w:val="center"/>
        </w:trPr>
        <w:tc>
          <w:tcPr>
            <w:tcW w:w="2880" w:type="dxa"/>
            <w:tcBorders>
              <w:top w:val="single" w:sz="4" w:space="0" w:color="000000"/>
              <w:left w:val="single" w:sz="4" w:space="0" w:color="000000"/>
              <w:bottom w:val="single" w:sz="4" w:space="0" w:color="000000"/>
              <w:right w:val="nil"/>
            </w:tcBorders>
          </w:tcPr>
          <w:p w14:paraId="7DEF113F" w14:textId="77777777" w:rsidR="001B414D" w:rsidRDefault="001B414D">
            <w:pPr>
              <w:pStyle w:val="TAL"/>
            </w:pPr>
            <w:r>
              <w:rPr>
                <w:rFonts w:hint="eastAsia"/>
              </w:rPr>
              <w:t>&gt;Threshold</w:t>
            </w:r>
          </w:p>
        </w:tc>
        <w:tc>
          <w:tcPr>
            <w:tcW w:w="1440" w:type="dxa"/>
            <w:tcBorders>
              <w:top w:val="single" w:sz="4" w:space="0" w:color="000000"/>
              <w:left w:val="single" w:sz="4" w:space="0" w:color="000000"/>
              <w:bottom w:val="single" w:sz="4" w:space="0" w:color="000000"/>
              <w:right w:val="nil"/>
            </w:tcBorders>
          </w:tcPr>
          <w:p w14:paraId="57758C68" w14:textId="77777777" w:rsidR="001B414D" w:rsidRDefault="001B414D">
            <w:pPr>
              <w:pStyle w:val="TAC"/>
            </w:pPr>
            <w:r>
              <w:rPr>
                <w:rFonts w:hint="eastAsia"/>
              </w:rPr>
              <w:t>O</w:t>
            </w:r>
          </w:p>
        </w:tc>
        <w:tc>
          <w:tcPr>
            <w:tcW w:w="4320" w:type="dxa"/>
            <w:tcBorders>
              <w:top w:val="single" w:sz="4" w:space="0" w:color="000000"/>
              <w:left w:val="single" w:sz="4" w:space="0" w:color="000000"/>
              <w:bottom w:val="single" w:sz="4" w:space="0" w:color="000000"/>
              <w:right w:val="single" w:sz="4" w:space="0" w:color="000000"/>
            </w:tcBorders>
          </w:tcPr>
          <w:p w14:paraId="5398489F" w14:textId="77777777" w:rsidR="001B414D" w:rsidRDefault="001B414D">
            <w:pPr>
              <w:pStyle w:val="TAL"/>
            </w:pPr>
            <w:r>
              <w:rPr>
                <w:rFonts w:hint="eastAsia"/>
              </w:rPr>
              <w:t>Threshold of QoE</w:t>
            </w:r>
            <w:r>
              <w:t xml:space="preserve"> metrics</w:t>
            </w:r>
          </w:p>
        </w:tc>
      </w:tr>
      <w:tr w:rsidR="001B414D" w14:paraId="0DFA46F3" w14:textId="77777777">
        <w:trPr>
          <w:jc w:val="center"/>
        </w:trPr>
        <w:tc>
          <w:tcPr>
            <w:tcW w:w="2880" w:type="dxa"/>
            <w:tcBorders>
              <w:top w:val="single" w:sz="4" w:space="0" w:color="000000"/>
              <w:left w:val="single" w:sz="4" w:space="0" w:color="000000"/>
              <w:bottom w:val="single" w:sz="4" w:space="0" w:color="000000"/>
              <w:right w:val="nil"/>
            </w:tcBorders>
          </w:tcPr>
          <w:p w14:paraId="33DCC417" w14:textId="77777777" w:rsidR="001B414D" w:rsidRDefault="001B414D">
            <w:pPr>
              <w:pStyle w:val="TAL"/>
            </w:pPr>
            <w:r>
              <w:rPr>
                <w:rFonts w:hint="eastAsia"/>
              </w:rPr>
              <w:t>&gt;R</w:t>
            </w:r>
            <w:r>
              <w:t xml:space="preserve">eporting period </w:t>
            </w:r>
          </w:p>
        </w:tc>
        <w:tc>
          <w:tcPr>
            <w:tcW w:w="1440" w:type="dxa"/>
            <w:tcBorders>
              <w:top w:val="single" w:sz="4" w:space="0" w:color="000000"/>
              <w:left w:val="single" w:sz="4" w:space="0" w:color="000000"/>
              <w:bottom w:val="single" w:sz="4" w:space="0" w:color="000000"/>
              <w:right w:val="nil"/>
            </w:tcBorders>
          </w:tcPr>
          <w:p w14:paraId="375B6599" w14:textId="77777777" w:rsidR="001B414D" w:rsidRDefault="001B414D">
            <w:pPr>
              <w:pStyle w:val="TAC"/>
            </w:pPr>
            <w:r>
              <w:rPr>
                <w:rFonts w:hint="eastAsia"/>
              </w:rPr>
              <w:t>O</w:t>
            </w:r>
          </w:p>
        </w:tc>
        <w:tc>
          <w:tcPr>
            <w:tcW w:w="4320" w:type="dxa"/>
            <w:tcBorders>
              <w:top w:val="single" w:sz="4" w:space="0" w:color="000000"/>
              <w:left w:val="single" w:sz="4" w:space="0" w:color="000000"/>
              <w:bottom w:val="single" w:sz="4" w:space="0" w:color="000000"/>
              <w:right w:val="single" w:sz="4" w:space="0" w:color="000000"/>
            </w:tcBorders>
          </w:tcPr>
          <w:p w14:paraId="48555DBF" w14:textId="77777777" w:rsidR="001B414D" w:rsidRDefault="001B414D">
            <w:pPr>
              <w:pStyle w:val="TAL"/>
            </w:pPr>
            <w:r>
              <w:rPr>
                <w:rFonts w:hint="eastAsia"/>
              </w:rPr>
              <w:t>Indicating the metrics reporting period</w:t>
            </w:r>
          </w:p>
        </w:tc>
      </w:tr>
      <w:tr w:rsidR="001B414D" w14:paraId="301EB64C" w14:textId="77777777">
        <w:trPr>
          <w:jc w:val="center"/>
        </w:trPr>
        <w:tc>
          <w:tcPr>
            <w:tcW w:w="2880" w:type="dxa"/>
            <w:tcBorders>
              <w:top w:val="single" w:sz="4" w:space="0" w:color="000000"/>
              <w:left w:val="single" w:sz="4" w:space="0" w:color="000000"/>
              <w:bottom w:val="single" w:sz="4" w:space="0" w:color="000000"/>
              <w:right w:val="nil"/>
            </w:tcBorders>
          </w:tcPr>
          <w:p w14:paraId="55809498" w14:textId="77777777" w:rsidR="001B414D" w:rsidRDefault="001B414D">
            <w:pPr>
              <w:pStyle w:val="TAL"/>
            </w:pPr>
            <w:r>
              <w:rPr>
                <w:rFonts w:hint="eastAsia"/>
              </w:rPr>
              <w:t>&gt;</w:t>
            </w:r>
            <w:r>
              <w:t>Immediate reporting flag</w:t>
            </w:r>
          </w:p>
        </w:tc>
        <w:tc>
          <w:tcPr>
            <w:tcW w:w="1440" w:type="dxa"/>
            <w:tcBorders>
              <w:top w:val="single" w:sz="4" w:space="0" w:color="000000"/>
              <w:left w:val="single" w:sz="4" w:space="0" w:color="000000"/>
              <w:bottom w:val="single" w:sz="4" w:space="0" w:color="000000"/>
              <w:right w:val="nil"/>
            </w:tcBorders>
          </w:tcPr>
          <w:p w14:paraId="40D16D86" w14:textId="77777777" w:rsidR="001B414D" w:rsidRDefault="001B414D">
            <w:pPr>
              <w:pStyle w:val="TAC"/>
            </w:pPr>
            <w:r>
              <w:rPr>
                <w:rFonts w:hint="eastAsia"/>
              </w:rPr>
              <w:t>O</w:t>
            </w:r>
          </w:p>
        </w:tc>
        <w:tc>
          <w:tcPr>
            <w:tcW w:w="4320" w:type="dxa"/>
            <w:tcBorders>
              <w:top w:val="single" w:sz="4" w:space="0" w:color="000000"/>
              <w:left w:val="single" w:sz="4" w:space="0" w:color="000000"/>
              <w:bottom w:val="single" w:sz="4" w:space="0" w:color="000000"/>
              <w:right w:val="single" w:sz="4" w:space="0" w:color="000000"/>
            </w:tcBorders>
          </w:tcPr>
          <w:p w14:paraId="3D639382" w14:textId="77777777" w:rsidR="001B414D" w:rsidRDefault="001B414D">
            <w:pPr>
              <w:pStyle w:val="TAL"/>
            </w:pPr>
            <w:r>
              <w:rPr>
                <w:rFonts w:hint="eastAsia"/>
              </w:rPr>
              <w:t>Indicating the request needs i</w:t>
            </w:r>
            <w:r>
              <w:t xml:space="preserve">mmediate reporting </w:t>
            </w:r>
            <w:r>
              <w:rPr>
                <w:rFonts w:hint="eastAsia"/>
              </w:rPr>
              <w:t>or not</w:t>
            </w:r>
          </w:p>
        </w:tc>
      </w:tr>
      <w:tr w:rsidR="001B414D" w14:paraId="6B55E829" w14:textId="77777777">
        <w:trPr>
          <w:jc w:val="center"/>
        </w:trPr>
        <w:tc>
          <w:tcPr>
            <w:tcW w:w="2880" w:type="dxa"/>
            <w:tcBorders>
              <w:top w:val="single" w:sz="4" w:space="0" w:color="000000"/>
              <w:left w:val="single" w:sz="4" w:space="0" w:color="000000"/>
              <w:bottom w:val="single" w:sz="4" w:space="0" w:color="000000"/>
              <w:right w:val="nil"/>
            </w:tcBorders>
          </w:tcPr>
          <w:p w14:paraId="254453CF" w14:textId="77777777" w:rsidR="001B414D" w:rsidRDefault="001B414D">
            <w:pPr>
              <w:pStyle w:val="TAL"/>
            </w:pPr>
            <w:r>
              <w:t>Proposed expiration time</w:t>
            </w:r>
          </w:p>
        </w:tc>
        <w:tc>
          <w:tcPr>
            <w:tcW w:w="1440" w:type="dxa"/>
            <w:tcBorders>
              <w:top w:val="single" w:sz="4" w:space="0" w:color="000000"/>
              <w:left w:val="single" w:sz="4" w:space="0" w:color="000000"/>
              <w:bottom w:val="single" w:sz="4" w:space="0" w:color="000000"/>
              <w:right w:val="nil"/>
            </w:tcBorders>
          </w:tcPr>
          <w:p w14:paraId="494FE9A4" w14:textId="77777777" w:rsidR="001B414D" w:rsidRDefault="001B414D">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19C31052" w14:textId="77777777" w:rsidR="001B414D" w:rsidRDefault="001B414D">
            <w:pPr>
              <w:pStyle w:val="TAL"/>
            </w:pPr>
            <w:r>
              <w:t>Proposed expiration time for the subscr</w:t>
            </w:r>
            <w:r>
              <w:rPr>
                <w:rFonts w:hint="eastAsia"/>
              </w:rPr>
              <w:t>ibe</w:t>
            </w:r>
          </w:p>
        </w:tc>
      </w:tr>
    </w:tbl>
    <w:p w14:paraId="59B86CF2" w14:textId="77777777" w:rsidR="008116B4" w:rsidRDefault="008116B4">
      <w:pPr>
        <w:rPr>
          <w:rFonts w:eastAsiaTheme="minorEastAsia"/>
          <w:lang w:eastAsia="zh-CN"/>
        </w:rPr>
      </w:pPr>
    </w:p>
    <w:p w14:paraId="13386A17" w14:textId="77777777" w:rsidR="008116B4" w:rsidRDefault="00571706" w:rsidP="00A90B95">
      <w:pPr>
        <w:pStyle w:val="Heading4"/>
      </w:pPr>
      <w:bookmarkStart w:id="234" w:name="_Toc125659712"/>
      <w:r>
        <w:rPr>
          <w:rFonts w:hint="eastAsia"/>
        </w:rPr>
        <w:t>9.</w:t>
      </w:r>
      <w:r>
        <w:rPr>
          <w:rFonts w:eastAsiaTheme="minorEastAsia" w:hint="eastAsia"/>
        </w:rPr>
        <w:t>4</w:t>
      </w:r>
      <w:r>
        <w:t>.</w:t>
      </w:r>
      <w:r>
        <w:rPr>
          <w:rFonts w:hint="eastAsia"/>
        </w:rPr>
        <w:t>3</w:t>
      </w:r>
      <w:r>
        <w:t>.</w:t>
      </w:r>
      <w:r>
        <w:rPr>
          <w:rFonts w:hint="eastAsia"/>
        </w:rPr>
        <w:t>6</w:t>
      </w:r>
      <w:r>
        <w:tab/>
        <w:t>QoE metrics</w:t>
      </w:r>
      <w:r>
        <w:rPr>
          <w:rFonts w:hint="eastAsia"/>
        </w:rPr>
        <w:t xml:space="preserve"> response</w:t>
      </w:r>
      <w:bookmarkEnd w:id="234"/>
    </w:p>
    <w:p w14:paraId="764AB697" w14:textId="77777777" w:rsidR="008116B4" w:rsidRDefault="00571706">
      <w:r>
        <w:t xml:space="preserve">Table </w:t>
      </w:r>
      <w:r>
        <w:rPr>
          <w:rFonts w:hint="eastAsia"/>
        </w:rPr>
        <w:t>9.</w:t>
      </w:r>
      <w:r>
        <w:rPr>
          <w:rFonts w:eastAsiaTheme="minorEastAsia" w:hint="eastAsia"/>
          <w:lang w:eastAsia="zh-CN"/>
        </w:rPr>
        <w:t>4</w:t>
      </w:r>
      <w:r>
        <w:t>.</w:t>
      </w:r>
      <w:r>
        <w:rPr>
          <w:rFonts w:eastAsiaTheme="minorEastAsia" w:hint="eastAsia"/>
          <w:lang w:eastAsia="zh-CN"/>
        </w:rPr>
        <w:t>3</w:t>
      </w:r>
      <w:r>
        <w:t>.</w:t>
      </w:r>
      <w:r>
        <w:rPr>
          <w:rFonts w:eastAsiaTheme="minorEastAsia" w:hint="eastAsia"/>
          <w:lang w:eastAsia="zh-CN"/>
        </w:rPr>
        <w:t>6</w:t>
      </w:r>
      <w:r>
        <w:t>-1 describes the information elements for the</w:t>
      </w:r>
      <w:r>
        <w:rPr>
          <w:rFonts w:hint="eastAsia"/>
        </w:rPr>
        <w:t xml:space="preserve"> </w:t>
      </w:r>
      <w:r>
        <w:t xml:space="preserve">QoE metrics </w:t>
      </w:r>
      <w:r>
        <w:rPr>
          <w:rFonts w:hint="eastAsia"/>
        </w:rPr>
        <w:t xml:space="preserve">response </w:t>
      </w:r>
      <w:r>
        <w:t xml:space="preserve">from the </w:t>
      </w:r>
      <w:r>
        <w:rPr>
          <w:rFonts w:hint="eastAsia"/>
        </w:rPr>
        <w:t>VAL server</w:t>
      </w:r>
      <w:r>
        <w:t xml:space="preserve"> to the</w:t>
      </w:r>
      <w:r>
        <w:rPr>
          <w:rFonts w:hint="eastAsia"/>
        </w:rPr>
        <w:t xml:space="preserve"> NSCE server</w:t>
      </w:r>
      <w:r>
        <w:t>.</w:t>
      </w:r>
    </w:p>
    <w:p w14:paraId="2B4BAE93" w14:textId="77777777" w:rsidR="008116B4" w:rsidRDefault="00571706" w:rsidP="00A90B95">
      <w:pPr>
        <w:pStyle w:val="TH"/>
        <w:outlineLvl w:val="0"/>
      </w:pPr>
      <w:r>
        <w:t xml:space="preserve">Table </w:t>
      </w:r>
      <w:r>
        <w:rPr>
          <w:rFonts w:hint="eastAsia"/>
        </w:rPr>
        <w:t>9.</w:t>
      </w:r>
      <w:r>
        <w:rPr>
          <w:rFonts w:eastAsiaTheme="minorEastAsia" w:hint="eastAsia"/>
          <w:lang w:eastAsia="zh-CN"/>
        </w:rPr>
        <w:t>4</w:t>
      </w:r>
      <w:r>
        <w:t>.</w:t>
      </w:r>
      <w:r>
        <w:rPr>
          <w:rFonts w:eastAsiaTheme="minorEastAsia" w:hint="eastAsia"/>
          <w:lang w:eastAsia="zh-CN"/>
        </w:rPr>
        <w:t>3</w:t>
      </w:r>
      <w:r>
        <w:t>.</w:t>
      </w:r>
      <w:r>
        <w:rPr>
          <w:rFonts w:eastAsiaTheme="minorEastAsia" w:hint="eastAsia"/>
          <w:lang w:eastAsia="zh-CN"/>
        </w:rPr>
        <w:t>6</w:t>
      </w:r>
      <w:r>
        <w:t xml:space="preserve">-1: QoE metrics </w:t>
      </w:r>
      <w:r>
        <w:rPr>
          <w:rFonts w:hint="eastAsia"/>
        </w:rPr>
        <w:t>Response</w:t>
      </w:r>
    </w:p>
    <w:tbl>
      <w:tblPr>
        <w:tblW w:w="8640" w:type="dxa"/>
        <w:jc w:val="center"/>
        <w:tblLayout w:type="fixed"/>
        <w:tblLook w:val="04A0" w:firstRow="1" w:lastRow="0" w:firstColumn="1" w:lastColumn="0" w:noHBand="0" w:noVBand="1"/>
      </w:tblPr>
      <w:tblGrid>
        <w:gridCol w:w="2880"/>
        <w:gridCol w:w="1440"/>
        <w:gridCol w:w="4320"/>
      </w:tblGrid>
      <w:tr w:rsidR="008116B4" w14:paraId="157D8DF8" w14:textId="77777777">
        <w:trPr>
          <w:jc w:val="center"/>
        </w:trPr>
        <w:tc>
          <w:tcPr>
            <w:tcW w:w="2880" w:type="dxa"/>
            <w:tcBorders>
              <w:top w:val="single" w:sz="4" w:space="0" w:color="000000"/>
              <w:left w:val="single" w:sz="4" w:space="0" w:color="000000"/>
              <w:bottom w:val="single" w:sz="4" w:space="0" w:color="000000"/>
              <w:right w:val="nil"/>
            </w:tcBorders>
          </w:tcPr>
          <w:p w14:paraId="117510A7" w14:textId="77777777" w:rsidR="008116B4" w:rsidRDefault="00571706">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530C8293" w14:textId="77777777" w:rsidR="008116B4" w:rsidRDefault="00571706">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21FA2C2D" w14:textId="77777777" w:rsidR="008116B4" w:rsidRDefault="00571706">
            <w:pPr>
              <w:pStyle w:val="TAH"/>
            </w:pPr>
            <w:r>
              <w:t>Description</w:t>
            </w:r>
          </w:p>
        </w:tc>
      </w:tr>
      <w:tr w:rsidR="0036204D" w14:paraId="2A53C643" w14:textId="77777777">
        <w:trPr>
          <w:jc w:val="center"/>
        </w:trPr>
        <w:tc>
          <w:tcPr>
            <w:tcW w:w="2880" w:type="dxa"/>
            <w:tcBorders>
              <w:top w:val="single" w:sz="4" w:space="0" w:color="000000"/>
              <w:left w:val="single" w:sz="4" w:space="0" w:color="000000"/>
              <w:bottom w:val="single" w:sz="4" w:space="0" w:color="000000"/>
              <w:right w:val="nil"/>
            </w:tcBorders>
          </w:tcPr>
          <w:p w14:paraId="0CBC31D9" w14:textId="77777777" w:rsidR="0036204D" w:rsidRDefault="0036204D">
            <w:pPr>
              <w:pStyle w:val="TAL"/>
            </w:pPr>
            <w:r>
              <w:rPr>
                <w:kern w:val="2"/>
              </w:rPr>
              <w:t>Result</w:t>
            </w:r>
          </w:p>
        </w:tc>
        <w:tc>
          <w:tcPr>
            <w:tcW w:w="1440" w:type="dxa"/>
            <w:tcBorders>
              <w:top w:val="single" w:sz="4" w:space="0" w:color="000000"/>
              <w:left w:val="single" w:sz="4" w:space="0" w:color="000000"/>
              <w:bottom w:val="single" w:sz="4" w:space="0" w:color="000000"/>
              <w:right w:val="nil"/>
            </w:tcBorders>
          </w:tcPr>
          <w:p w14:paraId="2AD101A3" w14:textId="77777777" w:rsidR="0036204D" w:rsidRDefault="0036204D">
            <w:pPr>
              <w:pStyle w:val="TAC"/>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2F389FB6" w14:textId="77777777" w:rsidR="0036204D" w:rsidRDefault="0036204D">
            <w:pPr>
              <w:pStyle w:val="TAL"/>
            </w:pPr>
            <w:r>
              <w:t>Indicates the success or failure of the QoE metrics request.</w:t>
            </w:r>
          </w:p>
        </w:tc>
      </w:tr>
      <w:tr w:rsidR="008116B4" w14:paraId="55A4B522" w14:textId="77777777">
        <w:trPr>
          <w:jc w:val="center"/>
        </w:trPr>
        <w:tc>
          <w:tcPr>
            <w:tcW w:w="2880" w:type="dxa"/>
            <w:tcBorders>
              <w:top w:val="single" w:sz="4" w:space="0" w:color="000000"/>
              <w:left w:val="single" w:sz="4" w:space="0" w:color="000000"/>
              <w:bottom w:val="single" w:sz="4" w:space="0" w:color="000000"/>
              <w:right w:val="nil"/>
            </w:tcBorders>
          </w:tcPr>
          <w:p w14:paraId="6AE9B435" w14:textId="77777777" w:rsidR="008116B4" w:rsidRDefault="00571706">
            <w:pPr>
              <w:pStyle w:val="TAL"/>
            </w:pPr>
            <w:r>
              <w:t>&gt; Subscription ID</w:t>
            </w:r>
          </w:p>
        </w:tc>
        <w:tc>
          <w:tcPr>
            <w:tcW w:w="1440" w:type="dxa"/>
            <w:tcBorders>
              <w:top w:val="single" w:sz="4" w:space="0" w:color="000000"/>
              <w:left w:val="single" w:sz="4" w:space="0" w:color="000000"/>
              <w:bottom w:val="single" w:sz="4" w:space="0" w:color="000000"/>
              <w:right w:val="nil"/>
            </w:tcBorders>
          </w:tcPr>
          <w:p w14:paraId="405899FE" w14:textId="77777777" w:rsidR="00E10070" w:rsidRDefault="0036204D">
            <w:pPr>
              <w:pStyle w:val="TAC"/>
              <w:rPr>
                <w:rFonts w:eastAsiaTheme="minorEastAsia"/>
                <w:lang w:eastAsia="zh-CN"/>
              </w:rPr>
            </w:pPr>
            <w:r>
              <w:rPr>
                <w:rFonts w:eastAsiaTheme="minorEastAsia" w:hint="eastAsia"/>
                <w:lang w:eastAsia="zh-CN"/>
              </w:rPr>
              <w:t>O</w:t>
            </w:r>
          </w:p>
          <w:p w14:paraId="22B3341E" w14:textId="02B85435" w:rsidR="008116B4" w:rsidRPr="0036204D" w:rsidRDefault="0036204D">
            <w:pPr>
              <w:pStyle w:val="TAC"/>
              <w:rPr>
                <w:rFonts w:eastAsiaTheme="minorEastAsia"/>
                <w:lang w:eastAsia="zh-CN"/>
              </w:rPr>
            </w:pPr>
            <w:r>
              <w:rPr>
                <w:rFonts w:eastAsiaTheme="minorEastAsia" w:hint="eastAsia"/>
                <w:lang w:eastAsia="zh-CN"/>
              </w:rPr>
              <w:t>(</w:t>
            </w:r>
            <w:r w:rsidR="00E10070">
              <w:rPr>
                <w:rFonts w:eastAsiaTheme="minorEastAsia"/>
                <w:lang w:eastAsia="zh-CN"/>
              </w:rPr>
              <w:t xml:space="preserve">see </w:t>
            </w:r>
            <w:r>
              <w:rPr>
                <w:rFonts w:eastAsiaTheme="minorEastAsia" w:hint="eastAsia"/>
                <w:lang w:eastAsia="zh-CN"/>
              </w:rPr>
              <w:t>NOTE1)</w:t>
            </w:r>
          </w:p>
        </w:tc>
        <w:tc>
          <w:tcPr>
            <w:tcW w:w="4320" w:type="dxa"/>
            <w:tcBorders>
              <w:top w:val="single" w:sz="4" w:space="0" w:color="000000"/>
              <w:left w:val="single" w:sz="4" w:space="0" w:color="000000"/>
              <w:bottom w:val="single" w:sz="4" w:space="0" w:color="000000"/>
              <w:right w:val="single" w:sz="4" w:space="0" w:color="000000"/>
            </w:tcBorders>
          </w:tcPr>
          <w:p w14:paraId="4FE314E0" w14:textId="77777777" w:rsidR="008116B4" w:rsidRDefault="00571706">
            <w:pPr>
              <w:pStyle w:val="TAL"/>
            </w:pPr>
            <w:r>
              <w:t>Subscription identifier corresponding to the subscription.</w:t>
            </w:r>
          </w:p>
        </w:tc>
      </w:tr>
      <w:tr w:rsidR="008116B4" w14:paraId="0448F1D4" w14:textId="77777777">
        <w:trPr>
          <w:jc w:val="center"/>
        </w:trPr>
        <w:tc>
          <w:tcPr>
            <w:tcW w:w="2880" w:type="dxa"/>
            <w:tcBorders>
              <w:top w:val="single" w:sz="4" w:space="0" w:color="000000"/>
              <w:left w:val="single" w:sz="4" w:space="0" w:color="000000"/>
              <w:bottom w:val="single" w:sz="4" w:space="0" w:color="000000"/>
              <w:right w:val="nil"/>
            </w:tcBorders>
          </w:tcPr>
          <w:p w14:paraId="2AC5B870" w14:textId="77777777" w:rsidR="008116B4" w:rsidRDefault="00571706">
            <w:pPr>
              <w:pStyle w:val="TAL"/>
            </w:pPr>
            <w:r>
              <w:rPr>
                <w:rFonts w:hint="eastAsia"/>
              </w:rPr>
              <w:t>&gt;</w:t>
            </w:r>
            <w:r>
              <w:t xml:space="preserve">QoE metrics </w:t>
            </w:r>
            <w:r>
              <w:rPr>
                <w:rFonts w:hint="eastAsia"/>
              </w:rPr>
              <w:t>report</w:t>
            </w:r>
          </w:p>
        </w:tc>
        <w:tc>
          <w:tcPr>
            <w:tcW w:w="1440" w:type="dxa"/>
            <w:tcBorders>
              <w:top w:val="single" w:sz="4" w:space="0" w:color="000000"/>
              <w:left w:val="single" w:sz="4" w:space="0" w:color="000000"/>
              <w:bottom w:val="single" w:sz="4" w:space="0" w:color="000000"/>
              <w:right w:val="nil"/>
            </w:tcBorders>
          </w:tcPr>
          <w:p w14:paraId="3B89D228" w14:textId="77777777" w:rsidR="00E10070" w:rsidRDefault="00571706">
            <w:pPr>
              <w:pStyle w:val="TAC"/>
            </w:pPr>
            <w:r>
              <w:rPr>
                <w:rFonts w:hint="eastAsia"/>
              </w:rPr>
              <w:t>O</w:t>
            </w:r>
          </w:p>
          <w:p w14:paraId="7E41676B" w14:textId="654FAE27" w:rsidR="008116B4" w:rsidRPr="0036204D" w:rsidRDefault="0036204D">
            <w:pPr>
              <w:pStyle w:val="TAC"/>
              <w:rPr>
                <w:rFonts w:eastAsiaTheme="minorEastAsia"/>
                <w:lang w:eastAsia="zh-CN"/>
              </w:rPr>
            </w:pPr>
            <w:r>
              <w:rPr>
                <w:rFonts w:eastAsiaTheme="minorEastAsia" w:hint="eastAsia"/>
                <w:lang w:eastAsia="zh-CN"/>
              </w:rPr>
              <w:t>(</w:t>
            </w:r>
            <w:r w:rsidR="00E10070">
              <w:rPr>
                <w:rFonts w:eastAsiaTheme="minorEastAsia"/>
                <w:lang w:eastAsia="zh-CN"/>
              </w:rPr>
              <w:t xml:space="preserve">see </w:t>
            </w:r>
            <w:r>
              <w:rPr>
                <w:rFonts w:eastAsiaTheme="minorEastAsia" w:hint="eastAsia"/>
                <w:lang w:eastAsia="zh-CN"/>
              </w:rPr>
              <w:t>NOTE2)</w:t>
            </w:r>
          </w:p>
        </w:tc>
        <w:tc>
          <w:tcPr>
            <w:tcW w:w="4320" w:type="dxa"/>
            <w:tcBorders>
              <w:top w:val="single" w:sz="4" w:space="0" w:color="000000"/>
              <w:left w:val="single" w:sz="4" w:space="0" w:color="000000"/>
              <w:bottom w:val="single" w:sz="4" w:space="0" w:color="000000"/>
              <w:right w:val="single" w:sz="4" w:space="0" w:color="000000"/>
            </w:tcBorders>
          </w:tcPr>
          <w:p w14:paraId="2E295FB2" w14:textId="77777777" w:rsidR="008116B4" w:rsidRDefault="00571706">
            <w:pPr>
              <w:pStyle w:val="TAL"/>
            </w:pPr>
            <w:r>
              <w:t xml:space="preserve">List of result values for the observed or computed </w:t>
            </w:r>
            <w:r>
              <w:rPr>
                <w:rFonts w:hint="eastAsia"/>
              </w:rPr>
              <w:t>QoE</w:t>
            </w:r>
            <w:r>
              <w:t xml:space="preserve"> metrics value </w:t>
            </w:r>
            <w:r>
              <w:rPr>
                <w:rFonts w:hint="eastAsia"/>
              </w:rPr>
              <w:t>if the i</w:t>
            </w:r>
            <w:r>
              <w:t xml:space="preserve">mmediate reporting </w:t>
            </w:r>
            <w:r>
              <w:rPr>
                <w:rFonts w:hint="eastAsia"/>
              </w:rPr>
              <w:t>is needed.</w:t>
            </w:r>
          </w:p>
        </w:tc>
      </w:tr>
      <w:tr w:rsidR="008116B4" w14:paraId="5CE0FF48" w14:textId="77777777">
        <w:trPr>
          <w:jc w:val="center"/>
        </w:trPr>
        <w:tc>
          <w:tcPr>
            <w:tcW w:w="2880" w:type="dxa"/>
            <w:tcBorders>
              <w:top w:val="single" w:sz="4" w:space="0" w:color="000000"/>
              <w:left w:val="single" w:sz="4" w:space="0" w:color="000000"/>
              <w:bottom w:val="single" w:sz="4" w:space="0" w:color="000000"/>
              <w:right w:val="nil"/>
            </w:tcBorders>
          </w:tcPr>
          <w:p w14:paraId="7D721466" w14:textId="77777777" w:rsidR="008116B4" w:rsidRDefault="00571706">
            <w:pPr>
              <w:pStyle w:val="TAL"/>
            </w:pPr>
            <w:r>
              <w:t>&gt; Cause</w:t>
            </w:r>
          </w:p>
        </w:tc>
        <w:tc>
          <w:tcPr>
            <w:tcW w:w="1440" w:type="dxa"/>
            <w:tcBorders>
              <w:top w:val="single" w:sz="4" w:space="0" w:color="000000"/>
              <w:left w:val="single" w:sz="4" w:space="0" w:color="000000"/>
              <w:bottom w:val="single" w:sz="4" w:space="0" w:color="000000"/>
              <w:right w:val="nil"/>
            </w:tcBorders>
          </w:tcPr>
          <w:p w14:paraId="50431A0B" w14:textId="77777777" w:rsidR="00E10070" w:rsidRDefault="00571706">
            <w:pPr>
              <w:pStyle w:val="TAC"/>
            </w:pPr>
            <w:r>
              <w:t>O</w:t>
            </w:r>
          </w:p>
          <w:p w14:paraId="1C858AB6" w14:textId="3A6F53DC" w:rsidR="008116B4" w:rsidRPr="0036204D" w:rsidRDefault="0036204D">
            <w:pPr>
              <w:pStyle w:val="TAC"/>
              <w:rPr>
                <w:rFonts w:eastAsiaTheme="minorEastAsia"/>
                <w:lang w:eastAsia="zh-CN"/>
              </w:rPr>
            </w:pPr>
            <w:r>
              <w:rPr>
                <w:rFonts w:eastAsiaTheme="minorEastAsia" w:hint="eastAsia"/>
                <w:lang w:eastAsia="zh-CN"/>
              </w:rPr>
              <w:t>(</w:t>
            </w:r>
            <w:r w:rsidR="00E10070">
              <w:rPr>
                <w:rFonts w:eastAsiaTheme="minorEastAsia"/>
                <w:lang w:eastAsia="zh-CN"/>
              </w:rPr>
              <w:t xml:space="preserve">see </w:t>
            </w:r>
            <w:r>
              <w:rPr>
                <w:rFonts w:eastAsiaTheme="minorEastAsia" w:hint="eastAsia"/>
                <w:lang w:eastAsia="zh-CN"/>
              </w:rPr>
              <w:t>NOTE3)</w:t>
            </w:r>
          </w:p>
        </w:tc>
        <w:tc>
          <w:tcPr>
            <w:tcW w:w="4320" w:type="dxa"/>
            <w:tcBorders>
              <w:top w:val="single" w:sz="4" w:space="0" w:color="000000"/>
              <w:left w:val="single" w:sz="4" w:space="0" w:color="000000"/>
              <w:bottom w:val="single" w:sz="4" w:space="0" w:color="000000"/>
              <w:right w:val="single" w:sz="4" w:space="0" w:color="000000"/>
            </w:tcBorders>
          </w:tcPr>
          <w:p w14:paraId="4A27331F" w14:textId="77777777" w:rsidR="008116B4" w:rsidRDefault="00571706">
            <w:pPr>
              <w:pStyle w:val="TAL"/>
            </w:pPr>
            <w:r>
              <w:t>Indicates the cause of QoE metrics request failure</w:t>
            </w:r>
          </w:p>
        </w:tc>
      </w:tr>
      <w:tr w:rsidR="008116B4" w14:paraId="1D7BEA97"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EAE50E3" w14:textId="77777777" w:rsidR="00C4760F" w:rsidRPr="00C4760F" w:rsidRDefault="00571706" w:rsidP="008B5392">
            <w:pPr>
              <w:pStyle w:val="TAN"/>
              <w:rPr>
                <w:lang w:val="en-US"/>
              </w:rPr>
            </w:pPr>
            <w:r>
              <w:t>NOTE</w:t>
            </w:r>
            <w:r w:rsidR="00C4760F" w:rsidRPr="00C4760F">
              <w:rPr>
                <w:rFonts w:eastAsia="SimSun" w:cs="Arial"/>
                <w:szCs w:val="18"/>
                <w:lang w:val="en-US" w:eastAsia="zh-CN"/>
              </w:rPr>
              <w:t xml:space="preserve"> </w:t>
            </w:r>
            <w:r w:rsidR="00C4760F" w:rsidRPr="00C4760F">
              <w:rPr>
                <w:lang w:val="en-US"/>
              </w:rPr>
              <w:t>1:</w:t>
            </w:r>
            <w:r w:rsidR="00C4760F" w:rsidRPr="00C4760F">
              <w:rPr>
                <w:lang w:val="en-US"/>
              </w:rPr>
              <w:tab/>
              <w:t>Shall be present if the result is success and shall not be present otherwise.</w:t>
            </w:r>
          </w:p>
          <w:p w14:paraId="4061E53D" w14:textId="77777777" w:rsidR="00C4760F" w:rsidRPr="00C4760F" w:rsidRDefault="00C4760F" w:rsidP="008B5392">
            <w:pPr>
              <w:pStyle w:val="TAN"/>
              <w:rPr>
                <w:lang w:val="en-US"/>
              </w:rPr>
            </w:pPr>
            <w:r w:rsidRPr="00C4760F">
              <w:rPr>
                <w:lang w:val="en-US"/>
              </w:rPr>
              <w:t>NOTE 2:</w:t>
            </w:r>
            <w:r w:rsidRPr="00C4760F">
              <w:rPr>
                <w:lang w:val="en-US"/>
              </w:rPr>
              <w:tab/>
              <w:t>May only be present if the result is success.</w:t>
            </w:r>
          </w:p>
          <w:p w14:paraId="62923158" w14:textId="68E98509" w:rsidR="008116B4" w:rsidRPr="008B5392" w:rsidRDefault="00C4760F" w:rsidP="008B5392">
            <w:pPr>
              <w:pStyle w:val="TAN"/>
              <w:rPr>
                <w:lang w:val="en-US"/>
              </w:rPr>
            </w:pPr>
            <w:r w:rsidRPr="00C4760F">
              <w:rPr>
                <w:lang w:val="en-US"/>
              </w:rPr>
              <w:t>NOTE 3:</w:t>
            </w:r>
            <w:r w:rsidRPr="00C4760F">
              <w:rPr>
                <w:lang w:val="en-US"/>
              </w:rPr>
              <w:tab/>
              <w:t>May only be present if the result is failure.</w:t>
            </w:r>
          </w:p>
        </w:tc>
      </w:tr>
    </w:tbl>
    <w:p w14:paraId="35E372BB" w14:textId="77777777" w:rsidR="008116B4" w:rsidRDefault="008116B4"/>
    <w:p w14:paraId="71B53B89" w14:textId="77777777" w:rsidR="008116B4" w:rsidRDefault="00571706" w:rsidP="00A90B95">
      <w:pPr>
        <w:pStyle w:val="Heading4"/>
      </w:pPr>
      <w:bookmarkStart w:id="235" w:name="_Toc125659713"/>
      <w:r>
        <w:rPr>
          <w:rFonts w:hint="eastAsia"/>
        </w:rPr>
        <w:t>9.</w:t>
      </w:r>
      <w:r>
        <w:rPr>
          <w:rFonts w:eastAsiaTheme="minorEastAsia" w:hint="eastAsia"/>
          <w:lang w:eastAsia="zh-CN"/>
        </w:rPr>
        <w:t>4</w:t>
      </w:r>
      <w:r>
        <w:t>.</w:t>
      </w:r>
      <w:r>
        <w:rPr>
          <w:rFonts w:hint="eastAsia"/>
        </w:rPr>
        <w:t>3</w:t>
      </w:r>
      <w:r>
        <w:t>.</w:t>
      </w:r>
      <w:r>
        <w:rPr>
          <w:rFonts w:hint="eastAsia"/>
        </w:rPr>
        <w:t>7</w:t>
      </w:r>
      <w:r>
        <w:tab/>
        <w:t>QoE metrics</w:t>
      </w:r>
      <w:r>
        <w:rPr>
          <w:rFonts w:hint="eastAsia"/>
        </w:rPr>
        <w:t xml:space="preserve"> notification</w:t>
      </w:r>
      <w:bookmarkEnd w:id="235"/>
      <w:r>
        <w:t xml:space="preserve"> </w:t>
      </w:r>
    </w:p>
    <w:p w14:paraId="50B9DB2C" w14:textId="77777777" w:rsidR="008116B4" w:rsidRDefault="00571706">
      <w:r>
        <w:t xml:space="preserve">Table </w:t>
      </w:r>
      <w:r>
        <w:rPr>
          <w:rFonts w:hint="eastAsia"/>
        </w:rPr>
        <w:t>9.</w:t>
      </w:r>
      <w:r>
        <w:rPr>
          <w:rFonts w:eastAsiaTheme="minorEastAsia" w:hint="eastAsia"/>
          <w:lang w:eastAsia="zh-CN"/>
        </w:rPr>
        <w:t>4</w:t>
      </w:r>
      <w:r>
        <w:t>.</w:t>
      </w:r>
      <w:r>
        <w:rPr>
          <w:rFonts w:eastAsiaTheme="minorEastAsia" w:hint="eastAsia"/>
          <w:lang w:eastAsia="zh-CN"/>
        </w:rPr>
        <w:t>3</w:t>
      </w:r>
      <w:r>
        <w:t>.</w:t>
      </w:r>
      <w:r>
        <w:rPr>
          <w:rFonts w:eastAsiaTheme="minorEastAsia" w:hint="eastAsia"/>
          <w:lang w:eastAsia="zh-CN"/>
        </w:rPr>
        <w:t>7</w:t>
      </w:r>
      <w:r>
        <w:t>-1 describes the information elements for the</w:t>
      </w:r>
      <w:r>
        <w:rPr>
          <w:rFonts w:hint="eastAsia"/>
        </w:rPr>
        <w:t xml:space="preserve"> </w:t>
      </w:r>
      <w:r>
        <w:t xml:space="preserve">QoE metrics </w:t>
      </w:r>
      <w:r>
        <w:rPr>
          <w:rFonts w:hint="eastAsia"/>
        </w:rPr>
        <w:t xml:space="preserve">notification </w:t>
      </w:r>
      <w:r>
        <w:t xml:space="preserve">from the </w:t>
      </w:r>
      <w:r>
        <w:rPr>
          <w:rFonts w:hint="eastAsia"/>
        </w:rPr>
        <w:t>VAL server</w:t>
      </w:r>
      <w:r>
        <w:t xml:space="preserve"> to the</w:t>
      </w:r>
      <w:r>
        <w:rPr>
          <w:rFonts w:hint="eastAsia"/>
        </w:rPr>
        <w:t xml:space="preserve"> NSCE server</w:t>
      </w:r>
      <w:r>
        <w:t>.</w:t>
      </w:r>
    </w:p>
    <w:p w14:paraId="051A101D" w14:textId="77777777" w:rsidR="008116B4" w:rsidRDefault="00571706" w:rsidP="00A90B95">
      <w:pPr>
        <w:pStyle w:val="TH"/>
        <w:outlineLvl w:val="0"/>
      </w:pPr>
      <w:r>
        <w:lastRenderedPageBreak/>
        <w:t xml:space="preserve">Table </w:t>
      </w:r>
      <w:r>
        <w:rPr>
          <w:rFonts w:hint="eastAsia"/>
        </w:rPr>
        <w:t>9.</w:t>
      </w:r>
      <w:r>
        <w:rPr>
          <w:rFonts w:eastAsiaTheme="minorEastAsia" w:hint="eastAsia"/>
          <w:lang w:eastAsia="zh-CN"/>
        </w:rPr>
        <w:t>4</w:t>
      </w:r>
      <w:r>
        <w:t>.</w:t>
      </w:r>
      <w:r>
        <w:rPr>
          <w:rFonts w:eastAsiaTheme="minorEastAsia" w:hint="eastAsia"/>
          <w:lang w:eastAsia="zh-CN"/>
        </w:rPr>
        <w:t>3</w:t>
      </w:r>
      <w:r>
        <w:t>.</w:t>
      </w:r>
      <w:r>
        <w:rPr>
          <w:rFonts w:eastAsiaTheme="minorEastAsia" w:hint="eastAsia"/>
          <w:lang w:eastAsia="zh-CN"/>
        </w:rPr>
        <w:t>7</w:t>
      </w:r>
      <w:r>
        <w:t xml:space="preserve">-1: QoE metrics </w:t>
      </w:r>
      <w:r>
        <w:rPr>
          <w:rFonts w:hint="eastAsia"/>
        </w:rPr>
        <w:t>Notify</w:t>
      </w:r>
    </w:p>
    <w:tbl>
      <w:tblPr>
        <w:tblW w:w="8640" w:type="dxa"/>
        <w:jc w:val="center"/>
        <w:tblLayout w:type="fixed"/>
        <w:tblLook w:val="04A0" w:firstRow="1" w:lastRow="0" w:firstColumn="1" w:lastColumn="0" w:noHBand="0" w:noVBand="1"/>
      </w:tblPr>
      <w:tblGrid>
        <w:gridCol w:w="2880"/>
        <w:gridCol w:w="1440"/>
        <w:gridCol w:w="4320"/>
      </w:tblGrid>
      <w:tr w:rsidR="008116B4" w14:paraId="54EF7F3C" w14:textId="77777777">
        <w:trPr>
          <w:jc w:val="center"/>
        </w:trPr>
        <w:tc>
          <w:tcPr>
            <w:tcW w:w="2880" w:type="dxa"/>
            <w:tcBorders>
              <w:top w:val="single" w:sz="4" w:space="0" w:color="000000"/>
              <w:left w:val="single" w:sz="4" w:space="0" w:color="000000"/>
              <w:bottom w:val="single" w:sz="4" w:space="0" w:color="000000"/>
              <w:right w:val="nil"/>
            </w:tcBorders>
          </w:tcPr>
          <w:p w14:paraId="53E8D5F1" w14:textId="77777777" w:rsidR="008116B4" w:rsidRDefault="00571706">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26645B3D" w14:textId="77777777" w:rsidR="008116B4" w:rsidRDefault="00571706">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730D0115" w14:textId="77777777" w:rsidR="008116B4" w:rsidRDefault="00571706">
            <w:pPr>
              <w:pStyle w:val="TAH"/>
            </w:pPr>
            <w:r>
              <w:t>Description</w:t>
            </w:r>
          </w:p>
        </w:tc>
      </w:tr>
      <w:tr w:rsidR="008116B4" w14:paraId="57C5D716" w14:textId="77777777">
        <w:trPr>
          <w:jc w:val="center"/>
        </w:trPr>
        <w:tc>
          <w:tcPr>
            <w:tcW w:w="2880" w:type="dxa"/>
            <w:tcBorders>
              <w:top w:val="single" w:sz="4" w:space="0" w:color="000000"/>
              <w:left w:val="single" w:sz="4" w:space="0" w:color="000000"/>
              <w:bottom w:val="single" w:sz="4" w:space="0" w:color="000000"/>
              <w:right w:val="nil"/>
            </w:tcBorders>
          </w:tcPr>
          <w:p w14:paraId="02F0FD56" w14:textId="77777777" w:rsidR="008116B4" w:rsidRDefault="00571706">
            <w:pPr>
              <w:pStyle w:val="TAL"/>
            </w:pPr>
            <w:r>
              <w:t>Subscription ID</w:t>
            </w:r>
          </w:p>
        </w:tc>
        <w:tc>
          <w:tcPr>
            <w:tcW w:w="1440" w:type="dxa"/>
            <w:tcBorders>
              <w:top w:val="single" w:sz="4" w:space="0" w:color="000000"/>
              <w:left w:val="single" w:sz="4" w:space="0" w:color="000000"/>
              <w:bottom w:val="single" w:sz="4" w:space="0" w:color="000000"/>
              <w:right w:val="nil"/>
            </w:tcBorders>
          </w:tcPr>
          <w:p w14:paraId="72338C3A" w14:textId="77777777" w:rsidR="008116B4" w:rsidRDefault="00571706">
            <w:pPr>
              <w:pStyle w:val="TAC"/>
            </w:pPr>
            <w:r>
              <w:rPr>
                <w:rFonts w:hint="eastAsia"/>
              </w:rPr>
              <w:t>M</w:t>
            </w:r>
          </w:p>
        </w:tc>
        <w:tc>
          <w:tcPr>
            <w:tcW w:w="4320" w:type="dxa"/>
            <w:tcBorders>
              <w:top w:val="single" w:sz="4" w:space="0" w:color="000000"/>
              <w:left w:val="single" w:sz="4" w:space="0" w:color="000000"/>
              <w:bottom w:val="single" w:sz="4" w:space="0" w:color="000000"/>
              <w:right w:val="single" w:sz="4" w:space="0" w:color="000000"/>
            </w:tcBorders>
          </w:tcPr>
          <w:p w14:paraId="3E9791EC" w14:textId="77777777" w:rsidR="008116B4" w:rsidRDefault="00571706">
            <w:pPr>
              <w:pStyle w:val="TAL"/>
            </w:pPr>
            <w:r>
              <w:t>Indicates that the QoE metrics request was successful.</w:t>
            </w:r>
          </w:p>
        </w:tc>
      </w:tr>
      <w:tr w:rsidR="008116B4" w14:paraId="62A3A14A" w14:textId="77777777">
        <w:trPr>
          <w:jc w:val="center"/>
        </w:trPr>
        <w:tc>
          <w:tcPr>
            <w:tcW w:w="2880" w:type="dxa"/>
            <w:tcBorders>
              <w:top w:val="single" w:sz="4" w:space="0" w:color="000000"/>
              <w:left w:val="single" w:sz="4" w:space="0" w:color="000000"/>
              <w:bottom w:val="single" w:sz="4" w:space="0" w:color="000000"/>
              <w:right w:val="nil"/>
            </w:tcBorders>
          </w:tcPr>
          <w:p w14:paraId="5BD9445A" w14:textId="77777777" w:rsidR="008116B4" w:rsidRDefault="00571706">
            <w:pPr>
              <w:pStyle w:val="TAL"/>
            </w:pPr>
            <w:r>
              <w:t xml:space="preserve">QoE metrics </w:t>
            </w:r>
            <w:r>
              <w:rPr>
                <w:rFonts w:hint="eastAsia"/>
              </w:rPr>
              <w:t>report</w:t>
            </w:r>
          </w:p>
        </w:tc>
        <w:tc>
          <w:tcPr>
            <w:tcW w:w="1440" w:type="dxa"/>
            <w:tcBorders>
              <w:top w:val="single" w:sz="4" w:space="0" w:color="000000"/>
              <w:left w:val="single" w:sz="4" w:space="0" w:color="000000"/>
              <w:bottom w:val="single" w:sz="4" w:space="0" w:color="000000"/>
              <w:right w:val="nil"/>
            </w:tcBorders>
          </w:tcPr>
          <w:p w14:paraId="392016F9" w14:textId="77777777" w:rsidR="008116B4" w:rsidRDefault="00571706">
            <w:pPr>
              <w:pStyle w:val="TAC"/>
            </w:pPr>
            <w:r>
              <w:rPr>
                <w:rFonts w:hint="eastAsia"/>
              </w:rPr>
              <w:t>M</w:t>
            </w:r>
          </w:p>
        </w:tc>
        <w:tc>
          <w:tcPr>
            <w:tcW w:w="4320" w:type="dxa"/>
            <w:tcBorders>
              <w:top w:val="single" w:sz="4" w:space="0" w:color="000000"/>
              <w:left w:val="single" w:sz="4" w:space="0" w:color="000000"/>
              <w:bottom w:val="single" w:sz="4" w:space="0" w:color="000000"/>
              <w:right w:val="single" w:sz="4" w:space="0" w:color="000000"/>
            </w:tcBorders>
          </w:tcPr>
          <w:p w14:paraId="1F1E25FA" w14:textId="77777777" w:rsidR="008116B4" w:rsidRDefault="00571706">
            <w:pPr>
              <w:pStyle w:val="TAL"/>
            </w:pPr>
            <w:r>
              <w:t xml:space="preserve">List of result values for the observed or computed </w:t>
            </w:r>
            <w:r>
              <w:rPr>
                <w:rFonts w:hint="eastAsia"/>
              </w:rPr>
              <w:t>QoE</w:t>
            </w:r>
            <w:r>
              <w:t xml:space="preserve"> metrics value</w:t>
            </w:r>
            <w:r>
              <w:rPr>
                <w:rFonts w:hint="eastAsia"/>
              </w:rPr>
              <w:t>.</w:t>
            </w:r>
          </w:p>
        </w:tc>
      </w:tr>
    </w:tbl>
    <w:p w14:paraId="3A6F79F0" w14:textId="77777777" w:rsidR="008116B4" w:rsidRDefault="008116B4">
      <w:pPr>
        <w:rPr>
          <w:rFonts w:eastAsiaTheme="minorEastAsia"/>
          <w:lang w:eastAsia="zh-CN"/>
        </w:rPr>
      </w:pPr>
    </w:p>
    <w:p w14:paraId="61A5AECC" w14:textId="77777777" w:rsidR="008116B4" w:rsidRDefault="00571706" w:rsidP="00A90B95">
      <w:pPr>
        <w:pStyle w:val="Heading4"/>
      </w:pPr>
      <w:bookmarkStart w:id="236" w:name="_Toc125659714"/>
      <w:r>
        <w:rPr>
          <w:rFonts w:hint="eastAsia"/>
        </w:rPr>
        <w:t>9.</w:t>
      </w:r>
      <w:r>
        <w:rPr>
          <w:rFonts w:eastAsiaTheme="minorEastAsia" w:hint="eastAsia"/>
        </w:rPr>
        <w:t>4</w:t>
      </w:r>
      <w:r>
        <w:t>.3.8</w:t>
      </w:r>
      <w:r>
        <w:tab/>
        <w:t>Network slice LCM recommendation request</w:t>
      </w:r>
      <w:bookmarkEnd w:id="236"/>
    </w:p>
    <w:p w14:paraId="2C2FB44F" w14:textId="77777777" w:rsidR="008116B4" w:rsidRDefault="00571706">
      <w:pPr>
        <w:rPr>
          <w:rFonts w:eastAsia="SimSun"/>
        </w:rPr>
      </w:pPr>
      <w:r>
        <w:t xml:space="preserve">Table </w:t>
      </w:r>
      <w:r>
        <w:rPr>
          <w:rFonts w:hint="eastAsia"/>
        </w:rPr>
        <w:t>9.4</w:t>
      </w:r>
      <w:r>
        <w:t>.3.</w:t>
      </w:r>
      <w:r>
        <w:rPr>
          <w:rFonts w:hint="eastAsia"/>
        </w:rPr>
        <w:t>8</w:t>
      </w:r>
      <w:r>
        <w:t>-1 describes information elements for the Network slice LCM recommendation request</w:t>
      </w:r>
      <w:r>
        <w:rPr>
          <w:rFonts w:hint="eastAsia"/>
        </w:rPr>
        <w:t xml:space="preserve"> </w:t>
      </w:r>
      <w:r>
        <w:t xml:space="preserve">from the NSCE server to the VAL server. </w:t>
      </w:r>
    </w:p>
    <w:p w14:paraId="3D24F944" w14:textId="77777777" w:rsidR="008116B4" w:rsidRDefault="00571706" w:rsidP="00A90B95">
      <w:pPr>
        <w:pStyle w:val="TH"/>
        <w:outlineLvl w:val="0"/>
      </w:pPr>
      <w:r>
        <w:t xml:space="preserve">Table </w:t>
      </w:r>
      <w:r>
        <w:rPr>
          <w:rFonts w:hint="eastAsia"/>
        </w:rPr>
        <w:t>9.</w:t>
      </w:r>
      <w:r>
        <w:rPr>
          <w:rFonts w:eastAsiaTheme="minorEastAsia" w:hint="eastAsia"/>
          <w:lang w:eastAsia="zh-CN"/>
        </w:rPr>
        <w:t>4</w:t>
      </w:r>
      <w:r>
        <w:t>.3.</w:t>
      </w:r>
      <w:r>
        <w:rPr>
          <w:rFonts w:eastAsiaTheme="minorEastAsia" w:hint="eastAsia"/>
          <w:lang w:eastAsia="zh-CN"/>
        </w:rPr>
        <w:t>8</w:t>
      </w:r>
      <w:r>
        <w:t xml:space="preserve">-1: Network slice LCM recommendation </w:t>
      </w:r>
      <w:r>
        <w:rPr>
          <w:rFonts w:hint="eastAsia"/>
        </w:rPr>
        <w:t>R</w:t>
      </w:r>
      <w:r>
        <w:t>equest</w:t>
      </w:r>
    </w:p>
    <w:tbl>
      <w:tblPr>
        <w:tblW w:w="8640" w:type="dxa"/>
        <w:jc w:val="center"/>
        <w:tblLayout w:type="fixed"/>
        <w:tblLook w:val="04A0" w:firstRow="1" w:lastRow="0" w:firstColumn="1" w:lastColumn="0" w:noHBand="0" w:noVBand="1"/>
      </w:tblPr>
      <w:tblGrid>
        <w:gridCol w:w="2880"/>
        <w:gridCol w:w="1440"/>
        <w:gridCol w:w="4320"/>
      </w:tblGrid>
      <w:tr w:rsidR="008116B4" w14:paraId="506B5F0C" w14:textId="77777777">
        <w:trPr>
          <w:jc w:val="center"/>
        </w:trPr>
        <w:tc>
          <w:tcPr>
            <w:tcW w:w="2880" w:type="dxa"/>
            <w:tcBorders>
              <w:top w:val="single" w:sz="4" w:space="0" w:color="000000"/>
              <w:left w:val="single" w:sz="4" w:space="0" w:color="000000"/>
              <w:bottom w:val="single" w:sz="4" w:space="0" w:color="000000"/>
              <w:right w:val="nil"/>
            </w:tcBorders>
          </w:tcPr>
          <w:p w14:paraId="4E7B72E1" w14:textId="77777777" w:rsidR="008116B4" w:rsidRDefault="00571706">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70F2FF05" w14:textId="77777777" w:rsidR="008116B4" w:rsidRDefault="00571706">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352E687D" w14:textId="77777777" w:rsidR="008116B4" w:rsidRDefault="00571706">
            <w:pPr>
              <w:pStyle w:val="TAH"/>
            </w:pPr>
            <w:r>
              <w:t>Description</w:t>
            </w:r>
          </w:p>
        </w:tc>
      </w:tr>
      <w:tr w:rsidR="008116B4" w14:paraId="619460CD" w14:textId="77777777">
        <w:trPr>
          <w:jc w:val="center"/>
        </w:trPr>
        <w:tc>
          <w:tcPr>
            <w:tcW w:w="2880" w:type="dxa"/>
            <w:tcBorders>
              <w:top w:val="single" w:sz="4" w:space="0" w:color="000000"/>
              <w:left w:val="single" w:sz="4" w:space="0" w:color="000000"/>
              <w:bottom w:val="single" w:sz="4" w:space="0" w:color="000000"/>
              <w:right w:val="nil"/>
            </w:tcBorders>
          </w:tcPr>
          <w:p w14:paraId="422A2ED1" w14:textId="77777777" w:rsidR="008116B4" w:rsidRDefault="00571706">
            <w:pPr>
              <w:pStyle w:val="TAL"/>
            </w:pPr>
            <w:r>
              <w:t>Requestor Identifier</w:t>
            </w:r>
          </w:p>
        </w:tc>
        <w:tc>
          <w:tcPr>
            <w:tcW w:w="1440" w:type="dxa"/>
            <w:tcBorders>
              <w:top w:val="single" w:sz="4" w:space="0" w:color="000000"/>
              <w:left w:val="single" w:sz="4" w:space="0" w:color="000000"/>
              <w:bottom w:val="single" w:sz="4" w:space="0" w:color="000000"/>
              <w:right w:val="nil"/>
            </w:tcBorders>
          </w:tcPr>
          <w:p w14:paraId="6752F17F" w14:textId="77777777" w:rsidR="008116B4" w:rsidRDefault="00571706">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740792B7" w14:textId="77777777" w:rsidR="008116B4" w:rsidRDefault="00571706">
            <w:pPr>
              <w:pStyle w:val="TAL"/>
            </w:pPr>
            <w:r>
              <w:t xml:space="preserve">Unique identifier of the requestor (i.e. </w:t>
            </w:r>
            <w:r>
              <w:rPr>
                <w:rFonts w:hint="eastAsia"/>
              </w:rPr>
              <w:t>NSCE server ID</w:t>
            </w:r>
            <w:r>
              <w:t>).</w:t>
            </w:r>
          </w:p>
        </w:tc>
      </w:tr>
      <w:tr w:rsidR="008116B4" w14:paraId="0F804507" w14:textId="77777777">
        <w:trPr>
          <w:jc w:val="center"/>
        </w:trPr>
        <w:tc>
          <w:tcPr>
            <w:tcW w:w="2880" w:type="dxa"/>
            <w:tcBorders>
              <w:top w:val="single" w:sz="4" w:space="0" w:color="000000"/>
              <w:left w:val="single" w:sz="4" w:space="0" w:color="000000"/>
              <w:bottom w:val="single" w:sz="4" w:space="0" w:color="000000"/>
              <w:right w:val="nil"/>
            </w:tcBorders>
          </w:tcPr>
          <w:p w14:paraId="14528F16" w14:textId="77777777" w:rsidR="008116B4" w:rsidRDefault="00571706">
            <w:pPr>
              <w:pStyle w:val="TAL"/>
            </w:pPr>
            <w:r>
              <w:t>Security credentials</w:t>
            </w:r>
          </w:p>
        </w:tc>
        <w:tc>
          <w:tcPr>
            <w:tcW w:w="1440" w:type="dxa"/>
            <w:tcBorders>
              <w:top w:val="single" w:sz="4" w:space="0" w:color="000000"/>
              <w:left w:val="single" w:sz="4" w:space="0" w:color="000000"/>
              <w:bottom w:val="single" w:sz="4" w:space="0" w:color="000000"/>
              <w:right w:val="nil"/>
            </w:tcBorders>
          </w:tcPr>
          <w:p w14:paraId="3E480713" w14:textId="77777777" w:rsidR="008116B4" w:rsidRDefault="00571706">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6C4433B3" w14:textId="77777777" w:rsidR="008116B4" w:rsidRDefault="00571706">
            <w:pPr>
              <w:pStyle w:val="TAL"/>
            </w:pPr>
            <w:r>
              <w:t>Security credentials resulting from a successful authorization.</w:t>
            </w:r>
          </w:p>
        </w:tc>
      </w:tr>
      <w:tr w:rsidR="008116B4" w14:paraId="057DA072" w14:textId="77777777">
        <w:trPr>
          <w:trHeight w:val="90"/>
          <w:jc w:val="center"/>
        </w:trPr>
        <w:tc>
          <w:tcPr>
            <w:tcW w:w="2880" w:type="dxa"/>
            <w:tcBorders>
              <w:top w:val="single" w:sz="4" w:space="0" w:color="000000"/>
              <w:left w:val="single" w:sz="4" w:space="0" w:color="000000"/>
              <w:bottom w:val="single" w:sz="4" w:space="0" w:color="000000"/>
              <w:right w:val="nil"/>
            </w:tcBorders>
          </w:tcPr>
          <w:p w14:paraId="46E4DFB4" w14:textId="77777777" w:rsidR="008116B4" w:rsidRDefault="00571706">
            <w:pPr>
              <w:pStyle w:val="TAL"/>
            </w:pPr>
            <w:r>
              <w:rPr>
                <w:rFonts w:hint="eastAsia"/>
              </w:rPr>
              <w:t>Network slice LCM recommendation</w:t>
            </w:r>
          </w:p>
        </w:tc>
        <w:tc>
          <w:tcPr>
            <w:tcW w:w="1440" w:type="dxa"/>
            <w:tcBorders>
              <w:top w:val="single" w:sz="4" w:space="0" w:color="000000"/>
              <w:left w:val="single" w:sz="4" w:space="0" w:color="000000"/>
              <w:bottom w:val="single" w:sz="4" w:space="0" w:color="000000"/>
              <w:right w:val="nil"/>
            </w:tcBorders>
          </w:tcPr>
          <w:p w14:paraId="5566E524" w14:textId="77777777" w:rsidR="008116B4" w:rsidRDefault="00571706">
            <w:pPr>
              <w:pStyle w:val="TAC"/>
            </w:pPr>
            <w:r>
              <w:rPr>
                <w:rFonts w:hint="eastAsia"/>
              </w:rPr>
              <w:t>M</w:t>
            </w:r>
          </w:p>
        </w:tc>
        <w:tc>
          <w:tcPr>
            <w:tcW w:w="4320" w:type="dxa"/>
            <w:tcBorders>
              <w:top w:val="single" w:sz="4" w:space="0" w:color="000000"/>
              <w:left w:val="single" w:sz="4" w:space="0" w:color="000000"/>
              <w:bottom w:val="single" w:sz="4" w:space="0" w:color="000000"/>
              <w:right w:val="single" w:sz="4" w:space="0" w:color="000000"/>
            </w:tcBorders>
          </w:tcPr>
          <w:p w14:paraId="67716D5E" w14:textId="77777777" w:rsidR="008116B4" w:rsidRDefault="00571706">
            <w:pPr>
              <w:pStyle w:val="TAL"/>
            </w:pPr>
            <w:r>
              <w:rPr>
                <w:rFonts w:hint="eastAsia"/>
              </w:rPr>
              <w:t>Recommended network slice lifecycle management operation</w:t>
            </w:r>
          </w:p>
        </w:tc>
      </w:tr>
      <w:tr w:rsidR="00650F9B" w14:paraId="0EB642BF" w14:textId="77777777">
        <w:trPr>
          <w:trHeight w:val="90"/>
          <w:jc w:val="center"/>
        </w:trPr>
        <w:tc>
          <w:tcPr>
            <w:tcW w:w="2880" w:type="dxa"/>
            <w:tcBorders>
              <w:top w:val="single" w:sz="4" w:space="0" w:color="000000"/>
              <w:left w:val="single" w:sz="4" w:space="0" w:color="000000"/>
              <w:bottom w:val="single" w:sz="4" w:space="0" w:color="000000"/>
              <w:right w:val="nil"/>
            </w:tcBorders>
          </w:tcPr>
          <w:p w14:paraId="3F80DB1A" w14:textId="77777777" w:rsidR="00650F9B" w:rsidRDefault="00650F9B">
            <w:pPr>
              <w:pStyle w:val="TAL"/>
            </w:pPr>
            <w:r>
              <w:t>&gt;</w:t>
            </w:r>
            <w:r>
              <w:rPr>
                <w:rFonts w:eastAsia="SimSun"/>
              </w:rPr>
              <w:t xml:space="preserve"> </w:t>
            </w:r>
            <w:r>
              <w:rPr>
                <w:rFonts w:eastAsia="SimSun" w:hint="eastAsia"/>
              </w:rPr>
              <w:t>Network slice related Identifier(s)</w:t>
            </w:r>
            <w:r>
              <w:t xml:space="preserve"> </w:t>
            </w:r>
          </w:p>
        </w:tc>
        <w:tc>
          <w:tcPr>
            <w:tcW w:w="1440" w:type="dxa"/>
            <w:tcBorders>
              <w:top w:val="single" w:sz="4" w:space="0" w:color="000000"/>
              <w:left w:val="single" w:sz="4" w:space="0" w:color="000000"/>
              <w:bottom w:val="single" w:sz="4" w:space="0" w:color="000000"/>
              <w:right w:val="nil"/>
            </w:tcBorders>
          </w:tcPr>
          <w:p w14:paraId="4D625C4C" w14:textId="77777777" w:rsidR="00650F9B" w:rsidRDefault="00650F9B">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517BA002" w14:textId="77777777" w:rsidR="00650F9B" w:rsidRDefault="00650F9B">
            <w:pPr>
              <w:pStyle w:val="TAL"/>
            </w:pPr>
            <w:r>
              <w:rPr>
                <w:kern w:val="2"/>
              </w:rPr>
              <w:t>Identifier of the network slice</w:t>
            </w:r>
          </w:p>
        </w:tc>
      </w:tr>
      <w:tr w:rsidR="008116B4" w14:paraId="5A1D65DF" w14:textId="77777777">
        <w:trPr>
          <w:trHeight w:val="90"/>
          <w:jc w:val="center"/>
        </w:trPr>
        <w:tc>
          <w:tcPr>
            <w:tcW w:w="2880" w:type="dxa"/>
            <w:tcBorders>
              <w:top w:val="single" w:sz="4" w:space="0" w:color="000000"/>
              <w:left w:val="single" w:sz="4" w:space="0" w:color="000000"/>
              <w:bottom w:val="single" w:sz="4" w:space="0" w:color="000000"/>
              <w:right w:val="nil"/>
            </w:tcBorders>
          </w:tcPr>
          <w:p w14:paraId="012B60F3" w14:textId="77777777" w:rsidR="008116B4" w:rsidRDefault="00571706">
            <w:pPr>
              <w:pStyle w:val="TAL"/>
            </w:pPr>
            <w:r>
              <w:rPr>
                <w:rFonts w:hint="eastAsia"/>
              </w:rPr>
              <w:t xml:space="preserve">&gt;Recommend network slice LCM action </w:t>
            </w:r>
          </w:p>
        </w:tc>
        <w:tc>
          <w:tcPr>
            <w:tcW w:w="1440" w:type="dxa"/>
            <w:tcBorders>
              <w:top w:val="single" w:sz="4" w:space="0" w:color="000000"/>
              <w:left w:val="single" w:sz="4" w:space="0" w:color="000000"/>
              <w:bottom w:val="single" w:sz="4" w:space="0" w:color="000000"/>
              <w:right w:val="nil"/>
            </w:tcBorders>
          </w:tcPr>
          <w:p w14:paraId="7832E94B" w14:textId="77777777" w:rsidR="008116B4" w:rsidRDefault="00571706">
            <w:pPr>
              <w:pStyle w:val="TAC"/>
            </w:pPr>
            <w:r>
              <w:rPr>
                <w:rFonts w:hint="eastAsia"/>
              </w:rPr>
              <w:t>M</w:t>
            </w:r>
          </w:p>
        </w:tc>
        <w:tc>
          <w:tcPr>
            <w:tcW w:w="4320" w:type="dxa"/>
            <w:tcBorders>
              <w:top w:val="single" w:sz="4" w:space="0" w:color="000000"/>
              <w:left w:val="single" w:sz="4" w:space="0" w:color="000000"/>
              <w:bottom w:val="single" w:sz="4" w:space="0" w:color="000000"/>
              <w:right w:val="single" w:sz="4" w:space="0" w:color="000000"/>
            </w:tcBorders>
          </w:tcPr>
          <w:p w14:paraId="542CEA17" w14:textId="77777777" w:rsidR="008116B4" w:rsidRDefault="00571706">
            <w:pPr>
              <w:pStyle w:val="TAL"/>
            </w:pPr>
            <w:r>
              <w:rPr>
                <w:rFonts w:hint="eastAsia"/>
              </w:rPr>
              <w:t>Recommend network slice LCM action(i.e. modifying the configuration, allocating a network slice)</w:t>
            </w:r>
          </w:p>
        </w:tc>
      </w:tr>
      <w:tr w:rsidR="008116B4" w14:paraId="3A811C1F" w14:textId="77777777">
        <w:trPr>
          <w:trHeight w:val="90"/>
          <w:jc w:val="center"/>
        </w:trPr>
        <w:tc>
          <w:tcPr>
            <w:tcW w:w="2880" w:type="dxa"/>
            <w:tcBorders>
              <w:top w:val="single" w:sz="4" w:space="0" w:color="000000"/>
              <w:left w:val="single" w:sz="4" w:space="0" w:color="000000"/>
              <w:bottom w:val="single" w:sz="4" w:space="0" w:color="000000"/>
              <w:right w:val="nil"/>
            </w:tcBorders>
          </w:tcPr>
          <w:p w14:paraId="34D9FCF8" w14:textId="77777777" w:rsidR="008116B4" w:rsidRDefault="00571706">
            <w:pPr>
              <w:pStyle w:val="TAL"/>
            </w:pPr>
            <w:r>
              <w:rPr>
                <w:rFonts w:hint="eastAsia"/>
              </w:rPr>
              <w:t>&gt;Network slice information</w:t>
            </w:r>
          </w:p>
        </w:tc>
        <w:tc>
          <w:tcPr>
            <w:tcW w:w="1440" w:type="dxa"/>
            <w:tcBorders>
              <w:top w:val="single" w:sz="4" w:space="0" w:color="000000"/>
              <w:left w:val="single" w:sz="4" w:space="0" w:color="000000"/>
              <w:bottom w:val="single" w:sz="4" w:space="0" w:color="000000"/>
              <w:right w:val="nil"/>
            </w:tcBorders>
          </w:tcPr>
          <w:p w14:paraId="29CA9195" w14:textId="77777777" w:rsidR="008116B4" w:rsidRDefault="00571706">
            <w:pPr>
              <w:pStyle w:val="TAC"/>
            </w:pPr>
            <w:r>
              <w:rPr>
                <w:rFonts w:hint="eastAsia"/>
              </w:rPr>
              <w:t>O</w:t>
            </w:r>
          </w:p>
        </w:tc>
        <w:tc>
          <w:tcPr>
            <w:tcW w:w="4320" w:type="dxa"/>
            <w:tcBorders>
              <w:top w:val="single" w:sz="4" w:space="0" w:color="000000"/>
              <w:left w:val="single" w:sz="4" w:space="0" w:color="000000"/>
              <w:bottom w:val="single" w:sz="4" w:space="0" w:color="000000"/>
              <w:right w:val="single" w:sz="4" w:space="0" w:color="000000"/>
            </w:tcBorders>
          </w:tcPr>
          <w:p w14:paraId="5B3FD2A6" w14:textId="77777777" w:rsidR="008116B4" w:rsidRDefault="00571706">
            <w:pPr>
              <w:pStyle w:val="TAL"/>
            </w:pPr>
            <w:r>
              <w:rPr>
                <w:rFonts w:hint="eastAsia"/>
              </w:rPr>
              <w:t xml:space="preserve">Network slice information if the action is taken(i.e. NEST) </w:t>
            </w:r>
          </w:p>
        </w:tc>
      </w:tr>
    </w:tbl>
    <w:p w14:paraId="0620A7BC" w14:textId="77777777" w:rsidR="008116B4" w:rsidRDefault="008116B4">
      <w:pPr>
        <w:rPr>
          <w:rFonts w:eastAsiaTheme="minorEastAsia"/>
          <w:lang w:eastAsia="zh-CN"/>
        </w:rPr>
      </w:pPr>
    </w:p>
    <w:p w14:paraId="2DCF7BF0" w14:textId="77777777" w:rsidR="008116B4" w:rsidRDefault="00571706" w:rsidP="00A90B95">
      <w:pPr>
        <w:pStyle w:val="Heading4"/>
      </w:pPr>
      <w:bookmarkStart w:id="237" w:name="_Toc125659715"/>
      <w:r>
        <w:rPr>
          <w:rFonts w:hint="eastAsia"/>
        </w:rPr>
        <w:t>9.</w:t>
      </w:r>
      <w:r>
        <w:rPr>
          <w:rFonts w:eastAsiaTheme="minorEastAsia" w:hint="eastAsia"/>
        </w:rPr>
        <w:t>4</w:t>
      </w:r>
      <w:r>
        <w:t>.</w:t>
      </w:r>
      <w:r>
        <w:rPr>
          <w:rFonts w:hint="eastAsia"/>
        </w:rPr>
        <w:t>3</w:t>
      </w:r>
      <w:r>
        <w:t>.</w:t>
      </w:r>
      <w:r>
        <w:rPr>
          <w:rFonts w:hint="eastAsia"/>
        </w:rPr>
        <w:t>9</w:t>
      </w:r>
      <w:r>
        <w:tab/>
        <w:t>Network slice LCM recommendation response</w:t>
      </w:r>
      <w:bookmarkEnd w:id="237"/>
      <w:r>
        <w:t xml:space="preserve"> </w:t>
      </w:r>
    </w:p>
    <w:p w14:paraId="0BD27936" w14:textId="77777777" w:rsidR="008116B4" w:rsidRDefault="00571706">
      <w:r>
        <w:t xml:space="preserve">Table </w:t>
      </w:r>
      <w:r>
        <w:rPr>
          <w:rFonts w:hint="eastAsia"/>
        </w:rPr>
        <w:t>9.</w:t>
      </w:r>
      <w:r>
        <w:rPr>
          <w:rFonts w:eastAsiaTheme="minorEastAsia" w:hint="eastAsia"/>
          <w:lang w:eastAsia="zh-CN"/>
        </w:rPr>
        <w:t>4</w:t>
      </w:r>
      <w:r>
        <w:t>.</w:t>
      </w:r>
      <w:r>
        <w:rPr>
          <w:rFonts w:hint="eastAsia"/>
        </w:rPr>
        <w:t>3</w:t>
      </w:r>
      <w:r>
        <w:t>.</w:t>
      </w:r>
      <w:r>
        <w:rPr>
          <w:rFonts w:eastAsiaTheme="minorEastAsia" w:hint="eastAsia"/>
          <w:lang w:eastAsia="zh-CN"/>
        </w:rPr>
        <w:t>9</w:t>
      </w:r>
      <w:r>
        <w:t>-1 describes the information elements for the Network slice LCM recommendation response from the VAL server to the NSCE ser</w:t>
      </w:r>
      <w:r>
        <w:rPr>
          <w:rFonts w:hint="eastAsia"/>
        </w:rPr>
        <w:t>ver</w:t>
      </w:r>
      <w:r>
        <w:t>.</w:t>
      </w:r>
    </w:p>
    <w:p w14:paraId="2480C9FC" w14:textId="77777777" w:rsidR="008116B4" w:rsidRDefault="00571706" w:rsidP="00A90B95">
      <w:pPr>
        <w:pStyle w:val="TH"/>
        <w:outlineLvl w:val="0"/>
      </w:pPr>
      <w:r>
        <w:t xml:space="preserve">Table </w:t>
      </w:r>
      <w:r>
        <w:rPr>
          <w:rFonts w:hint="eastAsia"/>
        </w:rPr>
        <w:t>9.</w:t>
      </w:r>
      <w:r>
        <w:rPr>
          <w:rFonts w:eastAsiaTheme="minorEastAsia" w:hint="eastAsia"/>
        </w:rPr>
        <w:t>4</w:t>
      </w:r>
      <w:r>
        <w:t>.</w:t>
      </w:r>
      <w:r>
        <w:rPr>
          <w:rFonts w:hint="eastAsia"/>
        </w:rPr>
        <w:t>3</w:t>
      </w:r>
      <w:r>
        <w:t>.</w:t>
      </w:r>
      <w:r>
        <w:rPr>
          <w:rFonts w:eastAsiaTheme="minorEastAsia" w:hint="eastAsia"/>
          <w:szCs w:val="18"/>
        </w:rPr>
        <w:t>9</w:t>
      </w:r>
      <w:r>
        <w:t xml:space="preserve">-1: Network slice LCM recommendation </w:t>
      </w:r>
      <w:r>
        <w:rPr>
          <w:rFonts w:hint="eastAsia"/>
        </w:rPr>
        <w:t>R</w:t>
      </w:r>
      <w:r>
        <w:t>esponse</w:t>
      </w:r>
    </w:p>
    <w:tbl>
      <w:tblPr>
        <w:tblW w:w="8640" w:type="dxa"/>
        <w:jc w:val="center"/>
        <w:tblLayout w:type="fixed"/>
        <w:tblLook w:val="04A0" w:firstRow="1" w:lastRow="0" w:firstColumn="1" w:lastColumn="0" w:noHBand="0" w:noVBand="1"/>
      </w:tblPr>
      <w:tblGrid>
        <w:gridCol w:w="2880"/>
        <w:gridCol w:w="1440"/>
        <w:gridCol w:w="4320"/>
      </w:tblGrid>
      <w:tr w:rsidR="008116B4" w14:paraId="74ACB6DE" w14:textId="77777777">
        <w:trPr>
          <w:jc w:val="center"/>
        </w:trPr>
        <w:tc>
          <w:tcPr>
            <w:tcW w:w="2880" w:type="dxa"/>
            <w:tcBorders>
              <w:top w:val="single" w:sz="4" w:space="0" w:color="000000"/>
              <w:left w:val="single" w:sz="4" w:space="0" w:color="000000"/>
              <w:bottom w:val="single" w:sz="4" w:space="0" w:color="000000"/>
              <w:right w:val="nil"/>
            </w:tcBorders>
          </w:tcPr>
          <w:p w14:paraId="7BD19951" w14:textId="77777777" w:rsidR="008116B4" w:rsidRDefault="00571706">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32F3B149" w14:textId="77777777" w:rsidR="008116B4" w:rsidRDefault="00571706">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49E516E9" w14:textId="77777777" w:rsidR="008116B4" w:rsidRDefault="00571706">
            <w:pPr>
              <w:pStyle w:val="TAH"/>
            </w:pPr>
            <w:r>
              <w:t>Description</w:t>
            </w:r>
          </w:p>
        </w:tc>
      </w:tr>
      <w:tr w:rsidR="008116B4" w14:paraId="7C02FDA0" w14:textId="77777777">
        <w:trPr>
          <w:jc w:val="center"/>
        </w:trPr>
        <w:tc>
          <w:tcPr>
            <w:tcW w:w="2880" w:type="dxa"/>
            <w:tcBorders>
              <w:top w:val="single" w:sz="4" w:space="0" w:color="000000"/>
              <w:left w:val="single" w:sz="4" w:space="0" w:color="000000"/>
              <w:bottom w:val="single" w:sz="4" w:space="0" w:color="000000"/>
              <w:right w:val="nil"/>
            </w:tcBorders>
          </w:tcPr>
          <w:p w14:paraId="20F054C4" w14:textId="77777777" w:rsidR="008116B4" w:rsidRDefault="00C4760F" w:rsidP="00C4760F">
            <w:pPr>
              <w:pStyle w:val="TAL"/>
            </w:pPr>
            <w:r>
              <w:rPr>
                <w:rFonts w:eastAsiaTheme="minorEastAsia" w:hint="eastAsia"/>
                <w:lang w:eastAsia="zh-CN"/>
              </w:rPr>
              <w:t>Result</w:t>
            </w:r>
          </w:p>
        </w:tc>
        <w:tc>
          <w:tcPr>
            <w:tcW w:w="1440" w:type="dxa"/>
            <w:tcBorders>
              <w:top w:val="single" w:sz="4" w:space="0" w:color="000000"/>
              <w:left w:val="single" w:sz="4" w:space="0" w:color="000000"/>
              <w:bottom w:val="single" w:sz="4" w:space="0" w:color="000000"/>
              <w:right w:val="nil"/>
            </w:tcBorders>
          </w:tcPr>
          <w:p w14:paraId="3EF0AF41" w14:textId="77777777" w:rsidR="008116B4" w:rsidRDefault="00571706">
            <w:pPr>
              <w:pStyle w:val="TAC"/>
            </w:pPr>
            <w:r>
              <w:rPr>
                <w:rFonts w:hint="eastAsia"/>
              </w:rPr>
              <w:t>M</w:t>
            </w:r>
          </w:p>
        </w:tc>
        <w:tc>
          <w:tcPr>
            <w:tcW w:w="4320" w:type="dxa"/>
            <w:tcBorders>
              <w:top w:val="single" w:sz="4" w:space="0" w:color="000000"/>
              <w:left w:val="single" w:sz="4" w:space="0" w:color="000000"/>
              <w:bottom w:val="single" w:sz="4" w:space="0" w:color="000000"/>
              <w:right w:val="single" w:sz="4" w:space="0" w:color="000000"/>
            </w:tcBorders>
          </w:tcPr>
          <w:p w14:paraId="32803877" w14:textId="77777777" w:rsidR="008116B4" w:rsidRDefault="00571706">
            <w:pPr>
              <w:pStyle w:val="TAL"/>
            </w:pPr>
            <w:r>
              <w:t xml:space="preserve">Indicates that the Network slice LCM recommendation request was </w:t>
            </w:r>
            <w:r>
              <w:rPr>
                <w:rFonts w:hint="eastAsia"/>
              </w:rPr>
              <w:t>accepted or not.</w:t>
            </w:r>
          </w:p>
        </w:tc>
      </w:tr>
      <w:tr w:rsidR="00C4760F" w14:paraId="2341CA76" w14:textId="77777777">
        <w:trPr>
          <w:jc w:val="center"/>
        </w:trPr>
        <w:tc>
          <w:tcPr>
            <w:tcW w:w="2880" w:type="dxa"/>
            <w:tcBorders>
              <w:top w:val="single" w:sz="4" w:space="0" w:color="000000"/>
              <w:left w:val="single" w:sz="4" w:space="0" w:color="000000"/>
              <w:bottom w:val="single" w:sz="4" w:space="0" w:color="000000"/>
              <w:right w:val="nil"/>
            </w:tcBorders>
          </w:tcPr>
          <w:p w14:paraId="19C8DF82" w14:textId="77777777" w:rsidR="00C4760F" w:rsidRPr="00C4760F" w:rsidRDefault="00C4760F" w:rsidP="00C4760F">
            <w:pPr>
              <w:pStyle w:val="TAL"/>
              <w:rPr>
                <w:rFonts w:eastAsiaTheme="minorEastAsia"/>
                <w:lang w:eastAsia="zh-CN"/>
              </w:rPr>
            </w:pPr>
            <w:r>
              <w:t>&gt; Cause</w:t>
            </w:r>
          </w:p>
        </w:tc>
        <w:tc>
          <w:tcPr>
            <w:tcW w:w="1440" w:type="dxa"/>
            <w:tcBorders>
              <w:top w:val="single" w:sz="4" w:space="0" w:color="000000"/>
              <w:left w:val="single" w:sz="4" w:space="0" w:color="000000"/>
              <w:bottom w:val="single" w:sz="4" w:space="0" w:color="000000"/>
              <w:right w:val="nil"/>
            </w:tcBorders>
          </w:tcPr>
          <w:p w14:paraId="4A3345C8" w14:textId="77777777" w:rsidR="00C4760F" w:rsidRDefault="00C4760F">
            <w:pPr>
              <w:pStyle w:val="TAC"/>
              <w:rPr>
                <w:szCs w:val="18"/>
              </w:rPr>
            </w:pPr>
            <w:r>
              <w:t>O</w:t>
            </w:r>
          </w:p>
          <w:p w14:paraId="2C08F568" w14:textId="7E17FF7D" w:rsidR="00C4760F" w:rsidRDefault="00C4760F" w:rsidP="00C4760F">
            <w:pPr>
              <w:pStyle w:val="TAC"/>
            </w:pPr>
            <w:r>
              <w:t>(</w:t>
            </w:r>
            <w:r w:rsidR="00E10070">
              <w:t xml:space="preserve">see </w:t>
            </w:r>
            <w:r>
              <w:t>NOTE)</w:t>
            </w:r>
          </w:p>
        </w:tc>
        <w:tc>
          <w:tcPr>
            <w:tcW w:w="4320" w:type="dxa"/>
            <w:tcBorders>
              <w:top w:val="single" w:sz="4" w:space="0" w:color="000000"/>
              <w:left w:val="single" w:sz="4" w:space="0" w:color="000000"/>
              <w:bottom w:val="single" w:sz="4" w:space="0" w:color="000000"/>
              <w:right w:val="single" w:sz="4" w:space="0" w:color="000000"/>
            </w:tcBorders>
          </w:tcPr>
          <w:p w14:paraId="6EBB51E6" w14:textId="77777777" w:rsidR="00C4760F" w:rsidRDefault="00C4760F">
            <w:pPr>
              <w:pStyle w:val="TAL"/>
            </w:pPr>
            <w:r>
              <w:t>Indicates the cause of failure.</w:t>
            </w:r>
          </w:p>
        </w:tc>
      </w:tr>
      <w:tr w:rsidR="00C4760F" w14:paraId="6EA73392" w14:textId="77777777" w:rsidTr="00AC6891">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E00C58B" w14:textId="38834970" w:rsidR="00C4760F" w:rsidRPr="00C4760F" w:rsidRDefault="00C4760F" w:rsidP="008B5392">
            <w:pPr>
              <w:pStyle w:val="TAN"/>
            </w:pPr>
            <w:r w:rsidRPr="00C4760F">
              <w:t>NOTE</w:t>
            </w:r>
            <w:r w:rsidR="008B5392">
              <w:t>:</w:t>
            </w:r>
            <w:r w:rsidR="008B5392">
              <w:tab/>
            </w:r>
            <w:r w:rsidRPr="00C4760F">
              <w:t>May only be present if the result is failure.</w:t>
            </w:r>
          </w:p>
        </w:tc>
      </w:tr>
    </w:tbl>
    <w:p w14:paraId="1F724C38" w14:textId="77777777" w:rsidR="008116B4" w:rsidRDefault="008116B4">
      <w:pPr>
        <w:rPr>
          <w:rFonts w:eastAsiaTheme="minorEastAsia"/>
          <w:lang w:eastAsia="zh-CN"/>
        </w:rPr>
      </w:pPr>
    </w:p>
    <w:p w14:paraId="7EE2D4A2" w14:textId="77777777" w:rsidR="008116B4" w:rsidRDefault="00571706" w:rsidP="00A90B95">
      <w:pPr>
        <w:pStyle w:val="Heading3"/>
      </w:pPr>
      <w:bookmarkStart w:id="238" w:name="_Toc125659716"/>
      <w:r>
        <w:rPr>
          <w:rFonts w:hint="eastAsia"/>
        </w:rPr>
        <w:t>9.</w:t>
      </w:r>
      <w:r>
        <w:rPr>
          <w:rFonts w:eastAsiaTheme="minorEastAsia" w:hint="eastAsia"/>
          <w:lang w:eastAsia="zh-CN"/>
        </w:rPr>
        <w:t>4</w:t>
      </w:r>
      <w:r>
        <w:t>.4</w:t>
      </w:r>
      <w:r>
        <w:tab/>
        <w:t>APIs</w:t>
      </w:r>
      <w:bookmarkEnd w:id="238"/>
      <w:r>
        <w:t xml:space="preserve"> </w:t>
      </w:r>
    </w:p>
    <w:p w14:paraId="5F045851" w14:textId="77777777" w:rsidR="008116B4" w:rsidRDefault="00571706" w:rsidP="00A90B95">
      <w:pPr>
        <w:pStyle w:val="Heading4"/>
      </w:pPr>
      <w:bookmarkStart w:id="239" w:name="_Toc125659717"/>
      <w:r>
        <w:rPr>
          <w:rFonts w:hint="eastAsia"/>
        </w:rPr>
        <w:t>9.</w:t>
      </w:r>
      <w:r>
        <w:rPr>
          <w:rFonts w:eastAsiaTheme="minorEastAsia" w:hint="eastAsia"/>
        </w:rPr>
        <w:t>4</w:t>
      </w:r>
      <w:r>
        <w:t>.4.1</w:t>
      </w:r>
      <w:r>
        <w:tab/>
        <w:t>General</w:t>
      </w:r>
      <w:bookmarkEnd w:id="239"/>
    </w:p>
    <w:p w14:paraId="44BCF2DE" w14:textId="77777777" w:rsidR="008116B4" w:rsidRDefault="00571706">
      <w:r>
        <w:t xml:space="preserve">Table </w:t>
      </w:r>
      <w:r>
        <w:rPr>
          <w:rFonts w:hint="eastAsia"/>
        </w:rPr>
        <w:t>9.</w:t>
      </w:r>
      <w:r>
        <w:rPr>
          <w:rFonts w:eastAsiaTheme="minorEastAsia" w:hint="eastAsia"/>
          <w:lang w:eastAsia="zh-CN"/>
        </w:rPr>
        <w:t>4</w:t>
      </w:r>
      <w:r>
        <w:t xml:space="preserve">.4.1-1 illustrates the API for application layer network slice </w:t>
      </w:r>
      <w:r>
        <w:rPr>
          <w:rFonts w:eastAsiaTheme="minorEastAsia" w:hint="eastAsia"/>
          <w:lang w:eastAsia="zh-CN"/>
        </w:rPr>
        <w:t xml:space="preserve">lifecycle </w:t>
      </w:r>
      <w:r>
        <w:t>management.</w:t>
      </w:r>
    </w:p>
    <w:p w14:paraId="1FBE0784" w14:textId="77777777" w:rsidR="008116B4" w:rsidRDefault="00571706" w:rsidP="00A90B95">
      <w:pPr>
        <w:pStyle w:val="TH"/>
        <w:outlineLvl w:val="0"/>
      </w:pPr>
      <w:r>
        <w:t xml:space="preserve">Table </w:t>
      </w:r>
      <w:r>
        <w:rPr>
          <w:rFonts w:hint="eastAsia"/>
        </w:rPr>
        <w:t>9.</w:t>
      </w:r>
      <w:r>
        <w:rPr>
          <w:rFonts w:eastAsiaTheme="minorEastAsia" w:hint="eastAsia"/>
          <w:lang w:eastAsia="zh-CN"/>
        </w:rPr>
        <w:t>4</w:t>
      </w:r>
      <w:r>
        <w:t xml:space="preserve">.4.1-1: API for application layer network slice </w:t>
      </w:r>
      <w:r>
        <w:rPr>
          <w:rFonts w:eastAsiaTheme="minorEastAsia" w:hint="eastAsia"/>
          <w:lang w:eastAsia="zh-CN"/>
        </w:rPr>
        <w:t xml:space="preserve">lifecycle </w:t>
      </w:r>
      <w:r>
        <w:t>management</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58"/>
        <w:gridCol w:w="1863"/>
        <w:gridCol w:w="1877"/>
        <w:gridCol w:w="1628"/>
      </w:tblGrid>
      <w:tr w:rsidR="008116B4" w14:paraId="712AAA71" w14:textId="77777777" w:rsidTr="008B5392">
        <w:trPr>
          <w:jc w:val="center"/>
        </w:trPr>
        <w:tc>
          <w:tcPr>
            <w:tcW w:w="3558" w:type="dxa"/>
            <w:tcBorders>
              <w:top w:val="single" w:sz="4" w:space="0" w:color="auto"/>
              <w:left w:val="single" w:sz="4" w:space="0" w:color="auto"/>
              <w:bottom w:val="single" w:sz="4" w:space="0" w:color="auto"/>
              <w:right w:val="single" w:sz="4" w:space="0" w:color="auto"/>
            </w:tcBorders>
          </w:tcPr>
          <w:p w14:paraId="583316C3" w14:textId="77777777" w:rsidR="008116B4" w:rsidRDefault="00571706">
            <w:pPr>
              <w:pStyle w:val="TAH"/>
            </w:pPr>
            <w:bookmarkStart w:id="240" w:name="MCCQCTEMPBM_00000029"/>
            <w:r>
              <w:t>API Name</w:t>
            </w:r>
          </w:p>
        </w:tc>
        <w:tc>
          <w:tcPr>
            <w:tcW w:w="1863" w:type="dxa"/>
            <w:tcBorders>
              <w:top w:val="single" w:sz="4" w:space="0" w:color="auto"/>
              <w:left w:val="single" w:sz="4" w:space="0" w:color="auto"/>
              <w:bottom w:val="single" w:sz="4" w:space="0" w:color="auto"/>
              <w:right w:val="single" w:sz="4" w:space="0" w:color="auto"/>
            </w:tcBorders>
          </w:tcPr>
          <w:p w14:paraId="3AFD1F71" w14:textId="77777777" w:rsidR="008116B4" w:rsidRDefault="00571706">
            <w:pPr>
              <w:pStyle w:val="TAH"/>
            </w:pPr>
            <w:r>
              <w:t>API Operations</w:t>
            </w:r>
          </w:p>
        </w:tc>
        <w:tc>
          <w:tcPr>
            <w:tcW w:w="1877" w:type="dxa"/>
            <w:tcBorders>
              <w:top w:val="single" w:sz="4" w:space="0" w:color="auto"/>
              <w:left w:val="single" w:sz="4" w:space="0" w:color="auto"/>
              <w:bottom w:val="single" w:sz="4" w:space="0" w:color="auto"/>
              <w:right w:val="single" w:sz="4" w:space="0" w:color="auto"/>
            </w:tcBorders>
          </w:tcPr>
          <w:p w14:paraId="1BABFB68" w14:textId="77777777" w:rsidR="008116B4" w:rsidRDefault="00571706">
            <w:pPr>
              <w:pStyle w:val="TAH"/>
              <w:rPr>
                <w:szCs w:val="18"/>
              </w:rPr>
            </w:pPr>
            <w:r>
              <w:t>Operation</w:t>
            </w:r>
          </w:p>
          <w:p w14:paraId="2FD897F4" w14:textId="77777777" w:rsidR="008116B4" w:rsidRDefault="00571706">
            <w:pPr>
              <w:pStyle w:val="TAH"/>
            </w:pPr>
            <w:r>
              <w:t>Semantics</w:t>
            </w:r>
          </w:p>
        </w:tc>
        <w:tc>
          <w:tcPr>
            <w:tcW w:w="1628" w:type="dxa"/>
            <w:tcBorders>
              <w:top w:val="single" w:sz="4" w:space="0" w:color="auto"/>
              <w:left w:val="single" w:sz="4" w:space="0" w:color="auto"/>
              <w:bottom w:val="single" w:sz="4" w:space="0" w:color="auto"/>
              <w:right w:val="single" w:sz="4" w:space="0" w:color="auto"/>
            </w:tcBorders>
          </w:tcPr>
          <w:p w14:paraId="234A36F2" w14:textId="77777777" w:rsidR="008116B4" w:rsidRDefault="00571706">
            <w:pPr>
              <w:pStyle w:val="TAH"/>
            </w:pPr>
            <w:r>
              <w:t>Consumer(s)</w:t>
            </w:r>
          </w:p>
        </w:tc>
      </w:tr>
      <w:tr w:rsidR="008116B4" w14:paraId="3FB8A1C8" w14:textId="77777777" w:rsidTr="008B5392">
        <w:trPr>
          <w:jc w:val="center"/>
        </w:trPr>
        <w:tc>
          <w:tcPr>
            <w:tcW w:w="3558" w:type="dxa"/>
            <w:vMerge w:val="restart"/>
            <w:tcBorders>
              <w:top w:val="nil"/>
              <w:left w:val="single" w:sz="4" w:space="0" w:color="auto"/>
              <w:bottom w:val="single" w:sz="4" w:space="0" w:color="auto"/>
              <w:right w:val="single" w:sz="4" w:space="0" w:color="auto"/>
            </w:tcBorders>
          </w:tcPr>
          <w:p w14:paraId="1574E7BE" w14:textId="17551974" w:rsidR="008116B4" w:rsidRPr="008B5392" w:rsidRDefault="00C82171">
            <w:pPr>
              <w:pStyle w:val="TAL"/>
              <w:rPr>
                <w:szCs w:val="18"/>
              </w:rPr>
            </w:pPr>
            <w:r w:rsidRPr="00C82171">
              <w:t>SS_NSCE_</w:t>
            </w:r>
            <w:r w:rsidR="00571706">
              <w:rPr>
                <w:rFonts w:cs="Arial"/>
              </w:rPr>
              <w:t>AppLayer</w:t>
            </w:r>
            <w:r w:rsidR="00571706">
              <w:t>NSLCM</w:t>
            </w:r>
          </w:p>
        </w:tc>
        <w:tc>
          <w:tcPr>
            <w:tcW w:w="1863" w:type="dxa"/>
            <w:tcBorders>
              <w:top w:val="single" w:sz="4" w:space="0" w:color="auto"/>
              <w:left w:val="single" w:sz="4" w:space="0" w:color="auto"/>
              <w:bottom w:val="single" w:sz="4" w:space="0" w:color="auto"/>
              <w:right w:val="single" w:sz="4" w:space="0" w:color="auto"/>
            </w:tcBorders>
          </w:tcPr>
          <w:p w14:paraId="40EB2F67" w14:textId="77777777" w:rsidR="008116B4" w:rsidRDefault="00571706">
            <w:pPr>
              <w:pStyle w:val="TAL"/>
            </w:pPr>
            <w:r>
              <w:t>Subscribe</w:t>
            </w:r>
          </w:p>
        </w:tc>
        <w:tc>
          <w:tcPr>
            <w:tcW w:w="1877" w:type="dxa"/>
            <w:tcBorders>
              <w:top w:val="single" w:sz="4" w:space="0" w:color="auto"/>
              <w:left w:val="single" w:sz="4" w:space="0" w:color="auto"/>
              <w:bottom w:val="single" w:sz="4" w:space="0" w:color="auto"/>
              <w:right w:val="single" w:sz="4" w:space="0" w:color="auto"/>
            </w:tcBorders>
          </w:tcPr>
          <w:p w14:paraId="198651EB" w14:textId="77777777" w:rsidR="008116B4" w:rsidRDefault="00571706">
            <w:pPr>
              <w:pStyle w:val="TAL"/>
            </w:pPr>
            <w:r>
              <w:t>Subscribe/Response</w:t>
            </w:r>
          </w:p>
        </w:tc>
        <w:tc>
          <w:tcPr>
            <w:tcW w:w="1628" w:type="dxa"/>
            <w:tcBorders>
              <w:top w:val="single" w:sz="4" w:space="0" w:color="auto"/>
              <w:left w:val="single" w:sz="4" w:space="0" w:color="auto"/>
              <w:bottom w:val="single" w:sz="4" w:space="0" w:color="auto"/>
              <w:right w:val="single" w:sz="4" w:space="0" w:color="auto"/>
            </w:tcBorders>
          </w:tcPr>
          <w:p w14:paraId="5101737F" w14:textId="77777777" w:rsidR="008116B4" w:rsidRDefault="00571706">
            <w:pPr>
              <w:pStyle w:val="TAL"/>
            </w:pPr>
            <w:r>
              <w:t>VAL server</w:t>
            </w:r>
          </w:p>
        </w:tc>
      </w:tr>
      <w:tr w:rsidR="008116B4" w14:paraId="24FAE56F" w14:textId="77777777" w:rsidTr="008B5392">
        <w:trPr>
          <w:jc w:val="center"/>
        </w:trPr>
        <w:tc>
          <w:tcPr>
            <w:tcW w:w="0" w:type="auto"/>
            <w:vMerge/>
            <w:tcBorders>
              <w:top w:val="nil"/>
              <w:left w:val="single" w:sz="4" w:space="0" w:color="auto"/>
              <w:bottom w:val="single" w:sz="4" w:space="0" w:color="auto"/>
              <w:right w:val="single" w:sz="4" w:space="0" w:color="auto"/>
            </w:tcBorders>
            <w:vAlign w:val="center"/>
          </w:tcPr>
          <w:p w14:paraId="29235CE9" w14:textId="77777777" w:rsidR="008116B4" w:rsidRDefault="008116B4">
            <w:pPr>
              <w:spacing w:after="0"/>
              <w:rPr>
                <w:rFonts w:ascii="Arial" w:eastAsia="SimSun" w:hAnsi="Arial" w:cs="Arial"/>
                <w:sz w:val="18"/>
                <w:szCs w:val="18"/>
              </w:rPr>
            </w:pPr>
          </w:p>
        </w:tc>
        <w:tc>
          <w:tcPr>
            <w:tcW w:w="1863" w:type="dxa"/>
            <w:tcBorders>
              <w:top w:val="single" w:sz="4" w:space="0" w:color="auto"/>
              <w:left w:val="single" w:sz="4" w:space="0" w:color="auto"/>
              <w:bottom w:val="single" w:sz="4" w:space="0" w:color="auto"/>
              <w:right w:val="single" w:sz="4" w:space="0" w:color="auto"/>
            </w:tcBorders>
          </w:tcPr>
          <w:p w14:paraId="4CB015A9" w14:textId="77777777" w:rsidR="008116B4" w:rsidRDefault="00571706">
            <w:pPr>
              <w:pStyle w:val="TAL"/>
            </w:pPr>
            <w:r>
              <w:t>Notify</w:t>
            </w:r>
          </w:p>
        </w:tc>
        <w:tc>
          <w:tcPr>
            <w:tcW w:w="1877" w:type="dxa"/>
            <w:tcBorders>
              <w:top w:val="nil"/>
              <w:left w:val="single" w:sz="4" w:space="0" w:color="auto"/>
              <w:bottom w:val="single" w:sz="4" w:space="0" w:color="auto"/>
              <w:right w:val="single" w:sz="4" w:space="0" w:color="auto"/>
            </w:tcBorders>
          </w:tcPr>
          <w:p w14:paraId="1A3BC505" w14:textId="77777777" w:rsidR="008116B4" w:rsidRDefault="00571706">
            <w:pPr>
              <w:pStyle w:val="TAL"/>
            </w:pPr>
            <w:r>
              <w:t>Notify</w:t>
            </w:r>
          </w:p>
        </w:tc>
        <w:tc>
          <w:tcPr>
            <w:tcW w:w="1628" w:type="dxa"/>
            <w:tcBorders>
              <w:top w:val="nil"/>
              <w:left w:val="single" w:sz="4" w:space="0" w:color="auto"/>
              <w:bottom w:val="single" w:sz="4" w:space="0" w:color="auto"/>
              <w:right w:val="single" w:sz="4" w:space="0" w:color="auto"/>
            </w:tcBorders>
          </w:tcPr>
          <w:p w14:paraId="02021561" w14:textId="77777777" w:rsidR="008116B4" w:rsidRDefault="00571706">
            <w:pPr>
              <w:pStyle w:val="TAL"/>
            </w:pPr>
            <w:r>
              <w:t>VAL server</w:t>
            </w:r>
          </w:p>
        </w:tc>
      </w:tr>
      <w:tr w:rsidR="008116B4" w14:paraId="137E74C8" w14:textId="77777777" w:rsidTr="008B5392">
        <w:trPr>
          <w:jc w:val="center"/>
        </w:trPr>
        <w:tc>
          <w:tcPr>
            <w:tcW w:w="3558" w:type="dxa"/>
            <w:tcBorders>
              <w:top w:val="single" w:sz="4" w:space="0" w:color="auto"/>
              <w:left w:val="single" w:sz="4" w:space="0" w:color="auto"/>
              <w:bottom w:val="single" w:sz="4" w:space="0" w:color="auto"/>
              <w:right w:val="single" w:sz="4" w:space="0" w:color="auto"/>
            </w:tcBorders>
          </w:tcPr>
          <w:p w14:paraId="484099D5" w14:textId="77777777" w:rsidR="008116B4" w:rsidRDefault="00C82171">
            <w:pPr>
              <w:pStyle w:val="TAL"/>
            </w:pPr>
            <w:r w:rsidRPr="00C82171">
              <w:t>SS_NSCE_</w:t>
            </w:r>
            <w:r w:rsidR="00FB0178" w:rsidRPr="00FB0178">
              <w:rPr>
                <w:rFonts w:eastAsiaTheme="minorEastAsia"/>
                <w:lang w:eastAsia="zh-CN"/>
              </w:rPr>
              <w:t>Val_</w:t>
            </w:r>
            <w:r w:rsidR="00571706">
              <w:t>QoE</w:t>
            </w:r>
            <w:r w:rsidR="00571706">
              <w:rPr>
                <w:rFonts w:hint="eastAsia"/>
              </w:rPr>
              <w:t>M</w:t>
            </w:r>
            <w:r w:rsidR="00571706">
              <w:t>etrics</w:t>
            </w:r>
          </w:p>
        </w:tc>
        <w:tc>
          <w:tcPr>
            <w:tcW w:w="1863" w:type="dxa"/>
            <w:tcBorders>
              <w:top w:val="single" w:sz="4" w:space="0" w:color="auto"/>
              <w:left w:val="single" w:sz="4" w:space="0" w:color="auto"/>
              <w:bottom w:val="single" w:sz="4" w:space="0" w:color="auto"/>
              <w:right w:val="single" w:sz="4" w:space="0" w:color="auto"/>
            </w:tcBorders>
          </w:tcPr>
          <w:p w14:paraId="715A6E4C" w14:textId="77777777" w:rsidR="008116B4" w:rsidRDefault="00571706">
            <w:pPr>
              <w:pStyle w:val="TAL"/>
            </w:pPr>
            <w:r>
              <w:t>Subscribe</w:t>
            </w:r>
          </w:p>
        </w:tc>
        <w:tc>
          <w:tcPr>
            <w:tcW w:w="1877" w:type="dxa"/>
            <w:tcBorders>
              <w:top w:val="single" w:sz="4" w:space="0" w:color="auto"/>
              <w:left w:val="single" w:sz="4" w:space="0" w:color="auto"/>
              <w:bottom w:val="single" w:sz="4" w:space="0" w:color="auto"/>
              <w:right w:val="single" w:sz="4" w:space="0" w:color="auto"/>
            </w:tcBorders>
          </w:tcPr>
          <w:p w14:paraId="3546455B" w14:textId="77777777" w:rsidR="008116B4" w:rsidRDefault="00571706">
            <w:pPr>
              <w:pStyle w:val="TAL"/>
            </w:pPr>
            <w:r>
              <w:t>Subscribe/Response</w:t>
            </w:r>
          </w:p>
        </w:tc>
        <w:tc>
          <w:tcPr>
            <w:tcW w:w="1628" w:type="dxa"/>
            <w:tcBorders>
              <w:top w:val="single" w:sz="4" w:space="0" w:color="auto"/>
              <w:left w:val="single" w:sz="4" w:space="0" w:color="auto"/>
              <w:bottom w:val="single" w:sz="4" w:space="0" w:color="auto"/>
              <w:right w:val="single" w:sz="4" w:space="0" w:color="auto"/>
            </w:tcBorders>
          </w:tcPr>
          <w:p w14:paraId="63DF95B0" w14:textId="77777777" w:rsidR="008116B4" w:rsidRDefault="00571706">
            <w:pPr>
              <w:pStyle w:val="TAL"/>
            </w:pPr>
            <w:r>
              <w:t>NSCE</w:t>
            </w:r>
          </w:p>
        </w:tc>
      </w:tr>
      <w:tr w:rsidR="008116B4" w14:paraId="10DED3C6" w14:textId="77777777" w:rsidTr="008B5392">
        <w:trPr>
          <w:jc w:val="center"/>
        </w:trPr>
        <w:tc>
          <w:tcPr>
            <w:tcW w:w="3558" w:type="dxa"/>
            <w:tcBorders>
              <w:top w:val="single" w:sz="4" w:space="0" w:color="auto"/>
              <w:left w:val="single" w:sz="4" w:space="0" w:color="auto"/>
              <w:bottom w:val="single" w:sz="4" w:space="0" w:color="auto"/>
              <w:right w:val="single" w:sz="4" w:space="0" w:color="auto"/>
            </w:tcBorders>
          </w:tcPr>
          <w:p w14:paraId="7552C916" w14:textId="77777777" w:rsidR="008116B4" w:rsidRDefault="008116B4">
            <w:pPr>
              <w:pStyle w:val="TAL"/>
            </w:pPr>
          </w:p>
        </w:tc>
        <w:tc>
          <w:tcPr>
            <w:tcW w:w="1863" w:type="dxa"/>
            <w:tcBorders>
              <w:top w:val="single" w:sz="4" w:space="0" w:color="auto"/>
              <w:left w:val="single" w:sz="4" w:space="0" w:color="auto"/>
              <w:bottom w:val="single" w:sz="4" w:space="0" w:color="auto"/>
              <w:right w:val="single" w:sz="4" w:space="0" w:color="auto"/>
            </w:tcBorders>
          </w:tcPr>
          <w:p w14:paraId="03F9462F" w14:textId="77777777" w:rsidR="008116B4" w:rsidRDefault="00571706">
            <w:pPr>
              <w:pStyle w:val="TAL"/>
            </w:pPr>
            <w:r>
              <w:t>Notify</w:t>
            </w:r>
          </w:p>
        </w:tc>
        <w:tc>
          <w:tcPr>
            <w:tcW w:w="1877" w:type="dxa"/>
            <w:tcBorders>
              <w:top w:val="single" w:sz="4" w:space="0" w:color="auto"/>
              <w:left w:val="single" w:sz="4" w:space="0" w:color="auto"/>
              <w:bottom w:val="single" w:sz="4" w:space="0" w:color="auto"/>
              <w:right w:val="single" w:sz="4" w:space="0" w:color="auto"/>
            </w:tcBorders>
          </w:tcPr>
          <w:p w14:paraId="0D062FDA" w14:textId="77777777" w:rsidR="008116B4" w:rsidRDefault="00571706">
            <w:pPr>
              <w:pStyle w:val="TAL"/>
            </w:pPr>
            <w:r>
              <w:t>Notify</w:t>
            </w:r>
          </w:p>
        </w:tc>
        <w:tc>
          <w:tcPr>
            <w:tcW w:w="1628" w:type="dxa"/>
            <w:tcBorders>
              <w:top w:val="single" w:sz="4" w:space="0" w:color="auto"/>
              <w:left w:val="single" w:sz="4" w:space="0" w:color="auto"/>
              <w:bottom w:val="single" w:sz="4" w:space="0" w:color="auto"/>
              <w:right w:val="single" w:sz="4" w:space="0" w:color="auto"/>
            </w:tcBorders>
          </w:tcPr>
          <w:p w14:paraId="41666934" w14:textId="77777777" w:rsidR="008116B4" w:rsidRDefault="00571706">
            <w:pPr>
              <w:pStyle w:val="TAL"/>
            </w:pPr>
            <w:r>
              <w:t>NSCE</w:t>
            </w:r>
          </w:p>
        </w:tc>
      </w:tr>
      <w:tr w:rsidR="008116B4" w14:paraId="1568D068" w14:textId="77777777" w:rsidTr="008B5392">
        <w:trPr>
          <w:jc w:val="center"/>
        </w:trPr>
        <w:tc>
          <w:tcPr>
            <w:tcW w:w="3558" w:type="dxa"/>
            <w:tcBorders>
              <w:top w:val="single" w:sz="4" w:space="0" w:color="auto"/>
              <w:left w:val="single" w:sz="4" w:space="0" w:color="auto"/>
              <w:bottom w:val="single" w:sz="4" w:space="0" w:color="auto"/>
              <w:right w:val="single" w:sz="4" w:space="0" w:color="auto"/>
            </w:tcBorders>
          </w:tcPr>
          <w:p w14:paraId="4F6F0B46" w14:textId="77777777" w:rsidR="008116B4" w:rsidRDefault="00C82171">
            <w:pPr>
              <w:pStyle w:val="TAL"/>
            </w:pPr>
            <w:r w:rsidRPr="00C82171">
              <w:t>SS_NSCE_</w:t>
            </w:r>
            <w:r>
              <w:rPr>
                <w:rFonts w:eastAsiaTheme="minorEastAsia" w:hint="eastAsia"/>
                <w:lang w:eastAsia="zh-CN"/>
              </w:rPr>
              <w:t>V</w:t>
            </w:r>
            <w:r w:rsidR="00571706">
              <w:rPr>
                <w:rFonts w:hint="eastAsia"/>
              </w:rPr>
              <w:t>al_NS</w:t>
            </w:r>
            <w:r w:rsidR="00571706">
              <w:t>LCM</w:t>
            </w:r>
            <w:r w:rsidR="00571706">
              <w:rPr>
                <w:rFonts w:hint="eastAsia"/>
              </w:rPr>
              <w:t>R</w:t>
            </w:r>
            <w:r w:rsidR="00571706">
              <w:t xml:space="preserve">ecommendation </w:t>
            </w:r>
          </w:p>
        </w:tc>
        <w:tc>
          <w:tcPr>
            <w:tcW w:w="1863" w:type="dxa"/>
            <w:tcBorders>
              <w:top w:val="single" w:sz="4" w:space="0" w:color="auto"/>
              <w:left w:val="single" w:sz="4" w:space="0" w:color="auto"/>
              <w:bottom w:val="single" w:sz="4" w:space="0" w:color="auto"/>
              <w:right w:val="single" w:sz="4" w:space="0" w:color="auto"/>
            </w:tcBorders>
          </w:tcPr>
          <w:p w14:paraId="72106D0B" w14:textId="77777777" w:rsidR="008116B4" w:rsidRDefault="00571706">
            <w:pPr>
              <w:pStyle w:val="TAL"/>
            </w:pPr>
            <w:r>
              <w:t>Subscribe</w:t>
            </w:r>
          </w:p>
        </w:tc>
        <w:tc>
          <w:tcPr>
            <w:tcW w:w="1877" w:type="dxa"/>
            <w:tcBorders>
              <w:top w:val="single" w:sz="4" w:space="0" w:color="auto"/>
              <w:left w:val="single" w:sz="4" w:space="0" w:color="auto"/>
              <w:bottom w:val="single" w:sz="4" w:space="0" w:color="auto"/>
              <w:right w:val="single" w:sz="4" w:space="0" w:color="auto"/>
            </w:tcBorders>
          </w:tcPr>
          <w:p w14:paraId="7B343F6B" w14:textId="77777777" w:rsidR="008116B4" w:rsidRDefault="00571706">
            <w:pPr>
              <w:pStyle w:val="TAL"/>
            </w:pPr>
            <w:r>
              <w:t>Subscribe/Response</w:t>
            </w:r>
          </w:p>
        </w:tc>
        <w:tc>
          <w:tcPr>
            <w:tcW w:w="1628" w:type="dxa"/>
            <w:tcBorders>
              <w:top w:val="single" w:sz="4" w:space="0" w:color="auto"/>
              <w:left w:val="single" w:sz="4" w:space="0" w:color="auto"/>
              <w:bottom w:val="single" w:sz="4" w:space="0" w:color="auto"/>
              <w:right w:val="single" w:sz="4" w:space="0" w:color="auto"/>
            </w:tcBorders>
          </w:tcPr>
          <w:p w14:paraId="1E71F8F7" w14:textId="77777777" w:rsidR="008116B4" w:rsidRDefault="00571706">
            <w:pPr>
              <w:pStyle w:val="TAL"/>
            </w:pPr>
            <w:r>
              <w:t>NSCE</w:t>
            </w:r>
          </w:p>
        </w:tc>
      </w:tr>
      <w:bookmarkEnd w:id="240"/>
    </w:tbl>
    <w:p w14:paraId="710FF3DB" w14:textId="77777777" w:rsidR="008116B4" w:rsidRDefault="008116B4"/>
    <w:p w14:paraId="0C0AFCBE" w14:textId="77777777" w:rsidR="008116B4" w:rsidRDefault="00571706" w:rsidP="00A90B95">
      <w:pPr>
        <w:pStyle w:val="Heading4"/>
      </w:pPr>
      <w:bookmarkStart w:id="241" w:name="_Toc125659718"/>
      <w:r>
        <w:rPr>
          <w:rFonts w:hint="eastAsia"/>
        </w:rPr>
        <w:lastRenderedPageBreak/>
        <w:t>9.</w:t>
      </w:r>
      <w:r>
        <w:rPr>
          <w:rFonts w:eastAsiaTheme="minorEastAsia" w:hint="eastAsia"/>
        </w:rPr>
        <w:t>4</w:t>
      </w:r>
      <w:r>
        <w:t>.4.2</w:t>
      </w:r>
      <w:r>
        <w:tab/>
      </w:r>
      <w:r w:rsidR="00C82171" w:rsidRPr="00C82171">
        <w:t>SS_NSCE_</w:t>
      </w:r>
      <w:r>
        <w:rPr>
          <w:rFonts w:cs="Arial"/>
        </w:rPr>
        <w:t>AppLayer</w:t>
      </w:r>
      <w:r>
        <w:t>NSLCM_</w:t>
      </w:r>
      <w:r>
        <w:rPr>
          <w:rFonts w:hint="eastAsia"/>
        </w:rPr>
        <w:t>Subscribe</w:t>
      </w:r>
      <w:r>
        <w:t xml:space="preserve"> operation</w:t>
      </w:r>
      <w:bookmarkEnd w:id="241"/>
    </w:p>
    <w:p w14:paraId="1C8EB2F5" w14:textId="77777777" w:rsidR="008116B4" w:rsidRDefault="00571706">
      <w:r>
        <w:rPr>
          <w:b/>
        </w:rPr>
        <w:t>API operation name:</w:t>
      </w:r>
      <w:r>
        <w:t xml:space="preserve"> </w:t>
      </w:r>
      <w:r>
        <w:rPr>
          <w:rFonts w:cs="Arial"/>
        </w:rPr>
        <w:t>AppLayer</w:t>
      </w:r>
      <w:r>
        <w:t>NSLCM_Request</w:t>
      </w:r>
    </w:p>
    <w:p w14:paraId="297421BE" w14:textId="77777777" w:rsidR="008116B4" w:rsidRDefault="00571706">
      <w:r>
        <w:rPr>
          <w:b/>
        </w:rPr>
        <w:t>Description:</w:t>
      </w:r>
      <w:r>
        <w:t xml:space="preserve"> The consumer subscribes for</w:t>
      </w:r>
      <w:r>
        <w:rPr>
          <w:rFonts w:hint="eastAsia"/>
        </w:rPr>
        <w:t xml:space="preserve"> </w:t>
      </w:r>
      <w:r>
        <w:rPr>
          <w:rFonts w:cs="Arial"/>
        </w:rPr>
        <w:t>AppLayer</w:t>
      </w:r>
      <w:r>
        <w:t>_NS_LCM.</w:t>
      </w:r>
    </w:p>
    <w:p w14:paraId="673F4D76" w14:textId="77777777" w:rsidR="008116B4" w:rsidRDefault="00571706">
      <w:r>
        <w:rPr>
          <w:b/>
        </w:rPr>
        <w:t>Inputs:</w:t>
      </w:r>
      <w:r>
        <w:t xml:space="preserve"> See clause </w:t>
      </w:r>
      <w:r>
        <w:rPr>
          <w:rFonts w:hint="eastAsia"/>
        </w:rPr>
        <w:t>9.</w:t>
      </w:r>
      <w:r>
        <w:rPr>
          <w:rFonts w:eastAsiaTheme="minorEastAsia" w:hint="eastAsia"/>
          <w:lang w:eastAsia="zh-CN"/>
        </w:rPr>
        <w:t>4</w:t>
      </w:r>
      <w:r>
        <w:t>.3.2.</w:t>
      </w:r>
    </w:p>
    <w:p w14:paraId="028BA719" w14:textId="77777777" w:rsidR="008116B4" w:rsidRDefault="00571706">
      <w:r>
        <w:rPr>
          <w:b/>
        </w:rPr>
        <w:t>Outputs:</w:t>
      </w:r>
      <w:r>
        <w:t xml:space="preserve"> See clause 9.</w:t>
      </w:r>
      <w:r>
        <w:rPr>
          <w:rFonts w:eastAsiaTheme="minorEastAsia" w:hint="eastAsia"/>
          <w:lang w:eastAsia="zh-CN"/>
        </w:rPr>
        <w:t>4</w:t>
      </w:r>
      <w:r>
        <w:t>.3.3</w:t>
      </w:r>
      <w:r>
        <w:rPr>
          <w:i/>
        </w:rPr>
        <w:t>.</w:t>
      </w:r>
    </w:p>
    <w:p w14:paraId="42962DE4" w14:textId="77777777" w:rsidR="008116B4" w:rsidRDefault="00571706">
      <w:r>
        <w:t xml:space="preserve">See clause </w:t>
      </w:r>
      <w:r>
        <w:rPr>
          <w:rFonts w:hint="eastAsia"/>
        </w:rPr>
        <w:t>9.</w:t>
      </w:r>
      <w:r>
        <w:rPr>
          <w:rFonts w:eastAsiaTheme="minorEastAsia" w:hint="eastAsia"/>
          <w:lang w:eastAsia="zh-CN"/>
        </w:rPr>
        <w:t>4</w:t>
      </w:r>
      <w:r>
        <w:t>.2 for details of usage of this operation.</w:t>
      </w:r>
    </w:p>
    <w:p w14:paraId="166B6C6F" w14:textId="77777777" w:rsidR="008116B4" w:rsidRDefault="00571706" w:rsidP="00A90B95">
      <w:pPr>
        <w:pStyle w:val="Heading4"/>
      </w:pPr>
      <w:bookmarkStart w:id="242" w:name="_Toc125659719"/>
      <w:r>
        <w:rPr>
          <w:rFonts w:hint="eastAsia"/>
        </w:rPr>
        <w:t>9.</w:t>
      </w:r>
      <w:r>
        <w:rPr>
          <w:rFonts w:eastAsiaTheme="minorEastAsia" w:hint="eastAsia"/>
        </w:rPr>
        <w:t>4</w:t>
      </w:r>
      <w:r>
        <w:t>.4.</w:t>
      </w:r>
      <w:r>
        <w:rPr>
          <w:rFonts w:hint="eastAsia"/>
        </w:rPr>
        <w:t>3</w:t>
      </w:r>
      <w:r>
        <w:tab/>
      </w:r>
      <w:r w:rsidR="00C82171" w:rsidRPr="00C82171">
        <w:t>SS_NSCE_</w:t>
      </w:r>
      <w:r>
        <w:rPr>
          <w:rFonts w:cs="Arial"/>
        </w:rPr>
        <w:t>AppLayer</w:t>
      </w:r>
      <w:r>
        <w:t>NSLCM_</w:t>
      </w:r>
      <w:r>
        <w:rPr>
          <w:rFonts w:hint="eastAsia"/>
        </w:rPr>
        <w:t>Notify</w:t>
      </w:r>
      <w:r>
        <w:t xml:space="preserve"> operation</w:t>
      </w:r>
      <w:bookmarkEnd w:id="242"/>
    </w:p>
    <w:p w14:paraId="322B9852" w14:textId="77777777" w:rsidR="008116B4" w:rsidRDefault="00571706">
      <w:r>
        <w:rPr>
          <w:b/>
        </w:rPr>
        <w:t>API operation name:</w:t>
      </w:r>
      <w:r>
        <w:t xml:space="preserve"> </w:t>
      </w:r>
      <w:r>
        <w:rPr>
          <w:rFonts w:cs="Arial"/>
        </w:rPr>
        <w:t>AppLayer</w:t>
      </w:r>
      <w:r>
        <w:t>NSLCM_</w:t>
      </w:r>
      <w:r>
        <w:rPr>
          <w:rFonts w:hint="eastAsia"/>
        </w:rPr>
        <w:t>Notify</w:t>
      </w:r>
    </w:p>
    <w:p w14:paraId="4D7F4BE5" w14:textId="77777777" w:rsidR="008116B4" w:rsidRDefault="00571706">
      <w:r>
        <w:rPr>
          <w:b/>
        </w:rPr>
        <w:t>Description:</w:t>
      </w:r>
      <w:r>
        <w:t xml:space="preserve"> The consumer is notified with </w:t>
      </w:r>
      <w:r>
        <w:rPr>
          <w:rFonts w:hint="eastAsia"/>
        </w:rPr>
        <w:t xml:space="preserve">result of </w:t>
      </w:r>
      <w:r>
        <w:rPr>
          <w:rFonts w:cs="Arial"/>
        </w:rPr>
        <w:t>AppLayer</w:t>
      </w:r>
      <w:r>
        <w:t>_NS_LCM.</w:t>
      </w:r>
    </w:p>
    <w:p w14:paraId="278F5C52" w14:textId="77777777" w:rsidR="008116B4" w:rsidRDefault="00571706">
      <w:r>
        <w:rPr>
          <w:b/>
        </w:rPr>
        <w:t>Inputs:</w:t>
      </w:r>
      <w:r>
        <w:t xml:space="preserve"> See clause </w:t>
      </w:r>
      <w:r>
        <w:rPr>
          <w:rFonts w:hint="eastAsia"/>
        </w:rPr>
        <w:t>9.</w:t>
      </w:r>
      <w:r>
        <w:rPr>
          <w:rFonts w:eastAsiaTheme="minorEastAsia" w:hint="eastAsia"/>
          <w:lang w:eastAsia="zh-CN"/>
        </w:rPr>
        <w:t>4</w:t>
      </w:r>
      <w:r>
        <w:t>.3.</w:t>
      </w:r>
      <w:r>
        <w:rPr>
          <w:rFonts w:hint="eastAsia"/>
        </w:rPr>
        <w:t>4</w:t>
      </w:r>
      <w:r>
        <w:t>.</w:t>
      </w:r>
    </w:p>
    <w:p w14:paraId="41D57E3F" w14:textId="77777777" w:rsidR="008116B4" w:rsidRDefault="00571706" w:rsidP="00A90B95">
      <w:pPr>
        <w:outlineLvl w:val="0"/>
      </w:pPr>
      <w:r>
        <w:rPr>
          <w:b/>
        </w:rPr>
        <w:t>Outputs:</w:t>
      </w:r>
      <w:r>
        <w:t xml:space="preserve"> None</w:t>
      </w:r>
    </w:p>
    <w:p w14:paraId="3659032A" w14:textId="77777777" w:rsidR="008116B4" w:rsidRDefault="00571706">
      <w:r>
        <w:t xml:space="preserve">See clause </w:t>
      </w:r>
      <w:r>
        <w:rPr>
          <w:rFonts w:hint="eastAsia"/>
        </w:rPr>
        <w:t>9.</w:t>
      </w:r>
      <w:r>
        <w:rPr>
          <w:rFonts w:eastAsiaTheme="minorEastAsia" w:hint="eastAsia"/>
          <w:lang w:eastAsia="zh-CN"/>
        </w:rPr>
        <w:t>4</w:t>
      </w:r>
      <w:r>
        <w:t>.2 for details of usage of this operation.</w:t>
      </w:r>
    </w:p>
    <w:p w14:paraId="0FDB38A7" w14:textId="77777777" w:rsidR="008116B4" w:rsidRDefault="00571706" w:rsidP="00A90B95">
      <w:pPr>
        <w:pStyle w:val="Heading4"/>
      </w:pPr>
      <w:bookmarkStart w:id="243" w:name="_Toc125659720"/>
      <w:r>
        <w:rPr>
          <w:rFonts w:hint="eastAsia"/>
        </w:rPr>
        <w:t>9.</w:t>
      </w:r>
      <w:r>
        <w:rPr>
          <w:rFonts w:eastAsiaTheme="minorEastAsia" w:hint="eastAsia"/>
        </w:rPr>
        <w:t>4</w:t>
      </w:r>
      <w:r>
        <w:t>.4.</w:t>
      </w:r>
      <w:r>
        <w:rPr>
          <w:rFonts w:hint="eastAsia"/>
        </w:rPr>
        <w:t>4</w:t>
      </w:r>
      <w:r>
        <w:tab/>
      </w:r>
      <w:r w:rsidR="00C82171" w:rsidRPr="00C82171">
        <w:t>SS_NSCE_</w:t>
      </w:r>
      <w:r w:rsidR="00C82171">
        <w:rPr>
          <w:rFonts w:eastAsiaTheme="minorEastAsia" w:hint="eastAsia"/>
          <w:lang w:eastAsia="zh-CN"/>
        </w:rPr>
        <w:t>V</w:t>
      </w:r>
      <w:r>
        <w:rPr>
          <w:rFonts w:hint="eastAsia"/>
        </w:rPr>
        <w:t>al_</w:t>
      </w:r>
      <w:r>
        <w:t>QoE</w:t>
      </w:r>
      <w:r>
        <w:rPr>
          <w:rFonts w:hint="eastAsia"/>
        </w:rPr>
        <w:t>M</w:t>
      </w:r>
      <w:r>
        <w:t>etrics_</w:t>
      </w:r>
      <w:r>
        <w:rPr>
          <w:rFonts w:hint="eastAsia"/>
        </w:rPr>
        <w:t>Subscribe</w:t>
      </w:r>
      <w:r>
        <w:t xml:space="preserve"> operation</w:t>
      </w:r>
      <w:bookmarkEnd w:id="243"/>
    </w:p>
    <w:p w14:paraId="681922B3" w14:textId="77777777" w:rsidR="008116B4" w:rsidRDefault="00571706">
      <w:r>
        <w:rPr>
          <w:b/>
        </w:rPr>
        <w:t>API operation name:</w:t>
      </w:r>
      <w:r>
        <w:t xml:space="preserve"> QoE</w:t>
      </w:r>
      <w:r>
        <w:rPr>
          <w:rFonts w:hint="eastAsia"/>
        </w:rPr>
        <w:t>M</w:t>
      </w:r>
      <w:r>
        <w:t>etrics_</w:t>
      </w:r>
      <w:r>
        <w:rPr>
          <w:rFonts w:hint="eastAsia"/>
        </w:rPr>
        <w:t>Subscribe</w:t>
      </w:r>
    </w:p>
    <w:p w14:paraId="27552A89" w14:textId="77777777" w:rsidR="008116B4" w:rsidRDefault="00571706">
      <w:r>
        <w:rPr>
          <w:b/>
        </w:rPr>
        <w:t>Description:</w:t>
      </w:r>
      <w:r>
        <w:t xml:space="preserve"> The consumer subscribes for</w:t>
      </w:r>
      <w:r>
        <w:rPr>
          <w:rFonts w:hint="eastAsia"/>
        </w:rPr>
        <w:t xml:space="preserve"> </w:t>
      </w:r>
      <w:r>
        <w:t>the QoE metrics.</w:t>
      </w:r>
    </w:p>
    <w:p w14:paraId="094D86C4" w14:textId="77777777" w:rsidR="008116B4" w:rsidRDefault="00571706">
      <w:r>
        <w:rPr>
          <w:b/>
        </w:rPr>
        <w:t>Inputs:</w:t>
      </w:r>
      <w:r>
        <w:t xml:space="preserve"> See clause </w:t>
      </w:r>
      <w:r>
        <w:rPr>
          <w:rFonts w:hint="eastAsia"/>
        </w:rPr>
        <w:t>9.</w:t>
      </w:r>
      <w:r>
        <w:rPr>
          <w:rFonts w:eastAsiaTheme="minorEastAsia" w:hint="eastAsia"/>
          <w:lang w:eastAsia="zh-CN"/>
        </w:rPr>
        <w:t>4</w:t>
      </w:r>
      <w:r>
        <w:t>.3.</w:t>
      </w:r>
      <w:r>
        <w:rPr>
          <w:rFonts w:hint="eastAsia"/>
        </w:rPr>
        <w:t>5</w:t>
      </w:r>
      <w:r>
        <w:t>.</w:t>
      </w:r>
    </w:p>
    <w:p w14:paraId="7E37BB21" w14:textId="77777777" w:rsidR="008116B4" w:rsidRDefault="00571706">
      <w:r>
        <w:rPr>
          <w:b/>
        </w:rPr>
        <w:t>Outputs:</w:t>
      </w:r>
      <w:r>
        <w:t xml:space="preserve"> See clause 9.</w:t>
      </w:r>
      <w:r>
        <w:rPr>
          <w:rFonts w:eastAsiaTheme="minorEastAsia" w:hint="eastAsia"/>
          <w:lang w:eastAsia="zh-CN"/>
        </w:rPr>
        <w:t>4</w:t>
      </w:r>
      <w:r>
        <w:t>.3.6</w:t>
      </w:r>
      <w:r>
        <w:rPr>
          <w:i/>
        </w:rPr>
        <w:t>.</w:t>
      </w:r>
    </w:p>
    <w:p w14:paraId="3B12EE74" w14:textId="77777777" w:rsidR="008116B4" w:rsidRDefault="00571706">
      <w:r>
        <w:t xml:space="preserve">See clause </w:t>
      </w:r>
      <w:r>
        <w:rPr>
          <w:rFonts w:hint="eastAsia"/>
        </w:rPr>
        <w:t>9.</w:t>
      </w:r>
      <w:r>
        <w:rPr>
          <w:rFonts w:eastAsiaTheme="minorEastAsia" w:hint="eastAsia"/>
          <w:lang w:eastAsia="zh-CN"/>
        </w:rPr>
        <w:t>4</w:t>
      </w:r>
      <w:r>
        <w:t>.2 for details of usage of this operation.</w:t>
      </w:r>
    </w:p>
    <w:p w14:paraId="6052AF95" w14:textId="77777777" w:rsidR="008116B4" w:rsidRDefault="00571706" w:rsidP="00A90B95">
      <w:pPr>
        <w:pStyle w:val="Heading4"/>
      </w:pPr>
      <w:bookmarkStart w:id="244" w:name="_Toc125659721"/>
      <w:r>
        <w:rPr>
          <w:rFonts w:hint="eastAsia"/>
        </w:rPr>
        <w:t>9.</w:t>
      </w:r>
      <w:r>
        <w:rPr>
          <w:rFonts w:eastAsiaTheme="minorEastAsia" w:hint="eastAsia"/>
        </w:rPr>
        <w:t>4</w:t>
      </w:r>
      <w:r>
        <w:t>.4.</w:t>
      </w:r>
      <w:r>
        <w:rPr>
          <w:rFonts w:hint="eastAsia"/>
        </w:rPr>
        <w:t>5</w:t>
      </w:r>
      <w:r>
        <w:tab/>
      </w:r>
      <w:r w:rsidR="00C82171" w:rsidRPr="00C82171">
        <w:t>SS_NSCE_</w:t>
      </w:r>
      <w:r w:rsidR="00C82171">
        <w:rPr>
          <w:rFonts w:eastAsiaTheme="minorEastAsia" w:hint="eastAsia"/>
          <w:lang w:eastAsia="zh-CN"/>
        </w:rPr>
        <w:t>V</w:t>
      </w:r>
      <w:r>
        <w:rPr>
          <w:rFonts w:hint="eastAsia"/>
        </w:rPr>
        <w:t>al_</w:t>
      </w:r>
      <w:r>
        <w:t>QoE</w:t>
      </w:r>
      <w:r>
        <w:rPr>
          <w:rFonts w:hint="eastAsia"/>
        </w:rPr>
        <w:t>M</w:t>
      </w:r>
      <w:r>
        <w:t>etrics_</w:t>
      </w:r>
      <w:r>
        <w:rPr>
          <w:rFonts w:hint="eastAsia"/>
        </w:rPr>
        <w:t>Notify</w:t>
      </w:r>
      <w:r>
        <w:t xml:space="preserve"> operation</w:t>
      </w:r>
      <w:bookmarkEnd w:id="244"/>
    </w:p>
    <w:p w14:paraId="5F26BFFE" w14:textId="77777777" w:rsidR="008116B4" w:rsidRDefault="00571706">
      <w:r>
        <w:rPr>
          <w:b/>
        </w:rPr>
        <w:t>API operation name:</w:t>
      </w:r>
      <w:r>
        <w:t xml:space="preserve"> QoE</w:t>
      </w:r>
      <w:r>
        <w:rPr>
          <w:rFonts w:hint="eastAsia"/>
        </w:rPr>
        <w:t>M</w:t>
      </w:r>
      <w:r>
        <w:t>etrics_</w:t>
      </w:r>
      <w:r>
        <w:rPr>
          <w:rFonts w:hint="eastAsia"/>
        </w:rPr>
        <w:t>Notify</w:t>
      </w:r>
    </w:p>
    <w:p w14:paraId="6CA05D72" w14:textId="77777777" w:rsidR="008116B4" w:rsidRDefault="00571706">
      <w:r>
        <w:rPr>
          <w:b/>
        </w:rPr>
        <w:t>Description:</w:t>
      </w:r>
      <w:r>
        <w:t xml:space="preserve"> The consumer is notified with</w:t>
      </w:r>
      <w:r>
        <w:rPr>
          <w:rFonts w:hint="eastAsia"/>
        </w:rPr>
        <w:t xml:space="preserve"> </w:t>
      </w:r>
      <w:r>
        <w:t>the QoE metrics.</w:t>
      </w:r>
    </w:p>
    <w:p w14:paraId="5F2DC703" w14:textId="77777777" w:rsidR="008116B4" w:rsidRDefault="00571706">
      <w:r>
        <w:rPr>
          <w:b/>
        </w:rPr>
        <w:t>Inputs:</w:t>
      </w:r>
      <w:r>
        <w:t xml:space="preserve"> See clause </w:t>
      </w:r>
      <w:r>
        <w:rPr>
          <w:rFonts w:hint="eastAsia"/>
        </w:rPr>
        <w:t>9.</w:t>
      </w:r>
      <w:r>
        <w:rPr>
          <w:rFonts w:eastAsiaTheme="minorEastAsia" w:hint="eastAsia"/>
          <w:lang w:eastAsia="zh-CN"/>
        </w:rPr>
        <w:t>4</w:t>
      </w:r>
      <w:r>
        <w:t>.3.</w:t>
      </w:r>
      <w:r>
        <w:rPr>
          <w:rFonts w:hint="eastAsia"/>
        </w:rPr>
        <w:t>7</w:t>
      </w:r>
      <w:r>
        <w:t>.</w:t>
      </w:r>
    </w:p>
    <w:p w14:paraId="7A38ADCE" w14:textId="77777777" w:rsidR="008116B4" w:rsidRDefault="00571706" w:rsidP="00A90B95">
      <w:pPr>
        <w:outlineLvl w:val="0"/>
      </w:pPr>
      <w:r>
        <w:rPr>
          <w:b/>
        </w:rPr>
        <w:t>Outputs:</w:t>
      </w:r>
      <w:r>
        <w:t xml:space="preserve"> None</w:t>
      </w:r>
    </w:p>
    <w:p w14:paraId="6B70B15E" w14:textId="77777777" w:rsidR="008116B4" w:rsidRDefault="00571706">
      <w:r>
        <w:t xml:space="preserve">See clause </w:t>
      </w:r>
      <w:r>
        <w:rPr>
          <w:rFonts w:hint="eastAsia"/>
        </w:rPr>
        <w:t>9.</w:t>
      </w:r>
      <w:r>
        <w:rPr>
          <w:rFonts w:eastAsiaTheme="minorEastAsia" w:hint="eastAsia"/>
          <w:lang w:eastAsia="zh-CN"/>
        </w:rPr>
        <w:t>4</w:t>
      </w:r>
      <w:r>
        <w:t>.2 for details of usage of this operation.</w:t>
      </w:r>
    </w:p>
    <w:p w14:paraId="5D5154F7" w14:textId="77777777" w:rsidR="008116B4" w:rsidRDefault="00571706" w:rsidP="00A90B95">
      <w:pPr>
        <w:pStyle w:val="Heading4"/>
      </w:pPr>
      <w:bookmarkStart w:id="245" w:name="_Toc125659722"/>
      <w:r>
        <w:rPr>
          <w:rFonts w:hint="eastAsia"/>
        </w:rPr>
        <w:t>9.</w:t>
      </w:r>
      <w:r>
        <w:rPr>
          <w:rFonts w:eastAsiaTheme="minorEastAsia" w:hint="eastAsia"/>
        </w:rPr>
        <w:t>4</w:t>
      </w:r>
      <w:r>
        <w:t>.4.</w:t>
      </w:r>
      <w:r>
        <w:rPr>
          <w:rFonts w:hint="eastAsia"/>
        </w:rPr>
        <w:t>6</w:t>
      </w:r>
      <w:r>
        <w:tab/>
      </w:r>
      <w:r w:rsidR="00C82171" w:rsidRPr="00C82171">
        <w:t>SS_NSCE_</w:t>
      </w:r>
      <w:r w:rsidR="00C82171">
        <w:rPr>
          <w:rFonts w:eastAsiaTheme="minorEastAsia" w:hint="eastAsia"/>
          <w:lang w:eastAsia="zh-CN"/>
        </w:rPr>
        <w:t>V</w:t>
      </w:r>
      <w:r>
        <w:rPr>
          <w:rFonts w:hint="eastAsia"/>
        </w:rPr>
        <w:t>al_NS</w:t>
      </w:r>
      <w:r>
        <w:t>LCM</w:t>
      </w:r>
      <w:r>
        <w:rPr>
          <w:rFonts w:hint="eastAsia"/>
        </w:rPr>
        <w:t>R</w:t>
      </w:r>
      <w:r>
        <w:t>ecommendation</w:t>
      </w:r>
      <w:r>
        <w:rPr>
          <w:rFonts w:hint="eastAsia"/>
        </w:rPr>
        <w:t xml:space="preserve"> </w:t>
      </w:r>
      <w:r>
        <w:t>_Request operation</w:t>
      </w:r>
      <w:bookmarkEnd w:id="245"/>
    </w:p>
    <w:p w14:paraId="14355E47" w14:textId="77777777" w:rsidR="008116B4" w:rsidRDefault="00571706">
      <w:r>
        <w:rPr>
          <w:b/>
        </w:rPr>
        <w:t>API operation name:</w:t>
      </w:r>
      <w:r>
        <w:t xml:space="preserve"> </w:t>
      </w:r>
      <w:r>
        <w:rPr>
          <w:rFonts w:hint="eastAsia"/>
        </w:rPr>
        <w:t>NS</w:t>
      </w:r>
      <w:r>
        <w:t>LCM</w:t>
      </w:r>
      <w:r>
        <w:rPr>
          <w:rFonts w:hint="eastAsia"/>
        </w:rPr>
        <w:t>R</w:t>
      </w:r>
      <w:r>
        <w:t>ecommendation</w:t>
      </w:r>
      <w:r>
        <w:rPr>
          <w:rFonts w:hint="eastAsia"/>
        </w:rPr>
        <w:t xml:space="preserve"> </w:t>
      </w:r>
      <w:r>
        <w:t>_Request</w:t>
      </w:r>
    </w:p>
    <w:p w14:paraId="5E6E7566" w14:textId="77777777" w:rsidR="008116B4" w:rsidRDefault="00571706">
      <w:r>
        <w:rPr>
          <w:b/>
        </w:rPr>
        <w:t>Description:</w:t>
      </w:r>
      <w:r>
        <w:t xml:space="preserve"> The consumer </w:t>
      </w:r>
      <w:r>
        <w:rPr>
          <w:rFonts w:hint="eastAsia"/>
        </w:rPr>
        <w:t>request</w:t>
      </w:r>
      <w:r>
        <w:t xml:space="preserve"> for</w:t>
      </w:r>
      <w:r>
        <w:rPr>
          <w:rFonts w:hint="eastAsia"/>
        </w:rPr>
        <w:t xml:space="preserve"> whether to take the recommendation of the </w:t>
      </w:r>
      <w:r>
        <w:t>AppLayer</w:t>
      </w:r>
      <w:r>
        <w:rPr>
          <w:rFonts w:hint="eastAsia"/>
        </w:rPr>
        <w:t>_NS_LCM</w:t>
      </w:r>
      <w:r>
        <w:t>.</w:t>
      </w:r>
    </w:p>
    <w:p w14:paraId="4E9ABF51" w14:textId="77777777" w:rsidR="008116B4" w:rsidRDefault="00571706">
      <w:r>
        <w:rPr>
          <w:b/>
        </w:rPr>
        <w:t>Inputs:</w:t>
      </w:r>
      <w:r>
        <w:t xml:space="preserve"> See clause </w:t>
      </w:r>
      <w:r>
        <w:rPr>
          <w:rFonts w:hint="eastAsia"/>
        </w:rPr>
        <w:t>9.</w:t>
      </w:r>
      <w:r>
        <w:rPr>
          <w:rFonts w:eastAsiaTheme="minorEastAsia" w:hint="eastAsia"/>
          <w:lang w:eastAsia="zh-CN"/>
        </w:rPr>
        <w:t>4</w:t>
      </w:r>
      <w:r>
        <w:t>.3.</w:t>
      </w:r>
      <w:r>
        <w:rPr>
          <w:rFonts w:hint="eastAsia"/>
        </w:rPr>
        <w:t>8</w:t>
      </w:r>
      <w:r>
        <w:t>.</w:t>
      </w:r>
    </w:p>
    <w:p w14:paraId="21AA6A88" w14:textId="77777777" w:rsidR="008116B4" w:rsidRDefault="00571706">
      <w:r>
        <w:rPr>
          <w:b/>
        </w:rPr>
        <w:t>Outputs:</w:t>
      </w:r>
      <w:r>
        <w:t xml:space="preserve"> See clause 9.</w:t>
      </w:r>
      <w:r>
        <w:rPr>
          <w:rFonts w:eastAsiaTheme="minorEastAsia" w:hint="eastAsia"/>
          <w:lang w:eastAsia="zh-CN"/>
        </w:rPr>
        <w:t>4</w:t>
      </w:r>
      <w:r>
        <w:t>.3.9</w:t>
      </w:r>
      <w:r>
        <w:rPr>
          <w:i/>
        </w:rPr>
        <w:t>.</w:t>
      </w:r>
    </w:p>
    <w:p w14:paraId="21C5B0A9" w14:textId="77777777" w:rsidR="008116B4" w:rsidRDefault="00571706">
      <w:r>
        <w:t xml:space="preserve">See clause </w:t>
      </w:r>
      <w:r>
        <w:rPr>
          <w:rFonts w:hint="eastAsia"/>
        </w:rPr>
        <w:t>9.</w:t>
      </w:r>
      <w:r>
        <w:rPr>
          <w:rFonts w:eastAsiaTheme="minorEastAsia" w:hint="eastAsia"/>
          <w:lang w:eastAsia="zh-CN"/>
        </w:rPr>
        <w:t>4</w:t>
      </w:r>
      <w:r>
        <w:t>.2 for details of usage of this operation.</w:t>
      </w:r>
    </w:p>
    <w:p w14:paraId="38170149" w14:textId="77777777" w:rsidR="008116B4" w:rsidRDefault="00571706">
      <w:pPr>
        <w:pStyle w:val="Heading2"/>
      </w:pPr>
      <w:bookmarkStart w:id="246" w:name="_Toc125659723"/>
      <w:r>
        <w:rPr>
          <w:rFonts w:cs="Arial" w:hint="eastAsia"/>
          <w:lang w:val="en-US" w:eastAsia="zh-CN"/>
        </w:rPr>
        <w:lastRenderedPageBreak/>
        <w:t>9</w:t>
      </w:r>
      <w:r>
        <w:t>.</w:t>
      </w:r>
      <w:r>
        <w:rPr>
          <w:rFonts w:eastAsiaTheme="minorEastAsia" w:hint="eastAsia"/>
          <w:lang w:val="en-US" w:eastAsia="zh-CN"/>
        </w:rPr>
        <w:t>5</w:t>
      </w:r>
      <w:r>
        <w:tab/>
      </w:r>
      <w:r>
        <w:rPr>
          <w:rFonts w:hint="eastAsia"/>
          <w:lang w:val="en-US" w:eastAsia="zh-CN"/>
        </w:rPr>
        <w:t>Network slice optimization based on AF policy</w:t>
      </w:r>
      <w:bookmarkEnd w:id="246"/>
      <w:r>
        <w:rPr>
          <w:rFonts w:hint="eastAsia"/>
          <w:lang w:val="en-US" w:eastAsia="zh-CN"/>
        </w:rPr>
        <w:t xml:space="preserve"> </w:t>
      </w:r>
    </w:p>
    <w:p w14:paraId="659928B5" w14:textId="77777777" w:rsidR="008116B4" w:rsidRDefault="00571706" w:rsidP="00A90B95">
      <w:pPr>
        <w:pStyle w:val="Heading3"/>
        <w:ind w:left="0" w:firstLine="0"/>
        <w:rPr>
          <w:lang w:val="en-IN"/>
        </w:rPr>
      </w:pPr>
      <w:bookmarkStart w:id="247" w:name="_Toc125659724"/>
      <w:bookmarkStart w:id="248" w:name="_Toc107917155"/>
      <w:bookmarkStart w:id="249" w:name="_Toc107917717"/>
      <w:bookmarkStart w:id="250" w:name="_Toc113273790"/>
      <w:r>
        <w:rPr>
          <w:rFonts w:hint="eastAsia"/>
          <w:lang w:val="en-US" w:eastAsia="zh-CN"/>
        </w:rPr>
        <w:t>9.</w:t>
      </w:r>
      <w:r>
        <w:rPr>
          <w:rFonts w:eastAsiaTheme="minorEastAsia" w:hint="eastAsia"/>
          <w:lang w:val="en-IN" w:eastAsia="zh-CN"/>
        </w:rPr>
        <w:t>5</w:t>
      </w:r>
      <w:r>
        <w:rPr>
          <w:lang w:val="en-IN"/>
        </w:rPr>
        <w:t>.1</w:t>
      </w:r>
      <w:r>
        <w:rPr>
          <w:lang w:val="en-IN"/>
        </w:rPr>
        <w:tab/>
        <w:t>General</w:t>
      </w:r>
      <w:bookmarkEnd w:id="247"/>
    </w:p>
    <w:p w14:paraId="3FBB83C4" w14:textId="77777777" w:rsidR="008116B4" w:rsidRDefault="00571706">
      <w:r>
        <w:rPr>
          <w:rFonts w:hint="eastAsia"/>
          <w:lang w:val="en-US" w:eastAsia="zh-CN"/>
        </w:rPr>
        <w:t>B</w:t>
      </w:r>
      <w:r>
        <w:rPr>
          <w:lang w:val="en-US" w:eastAsia="zh-CN"/>
        </w:rPr>
        <w:t>ased on policy f</w:t>
      </w:r>
      <w:r>
        <w:rPr>
          <w:rFonts w:hint="eastAsia"/>
          <w:lang w:val="en-US" w:eastAsia="zh-CN"/>
        </w:rPr>
        <w:t xml:space="preserve">rom </w:t>
      </w:r>
      <w:r>
        <w:rPr>
          <w:lang w:val="en-US" w:eastAsia="zh-CN"/>
        </w:rPr>
        <w:t xml:space="preserve">the vertical applications </w:t>
      </w:r>
      <w:r>
        <w:rPr>
          <w:rFonts w:hint="eastAsia"/>
          <w:lang w:val="en-US" w:eastAsia="zh-CN"/>
        </w:rPr>
        <w:t>(</w:t>
      </w:r>
      <w:r>
        <w:rPr>
          <w:lang w:val="en-US" w:eastAsia="zh-CN"/>
        </w:rPr>
        <w:t>e</w:t>
      </w:r>
      <w:r>
        <w:rPr>
          <w:rFonts w:hint="eastAsia"/>
          <w:lang w:val="en-US" w:eastAsia="zh-CN"/>
        </w:rPr>
        <w:t>.</w:t>
      </w:r>
      <w:r>
        <w:rPr>
          <w:lang w:val="en-US" w:eastAsia="zh-CN"/>
        </w:rPr>
        <w:t>g</w:t>
      </w:r>
      <w:r>
        <w:rPr>
          <w:rFonts w:hint="eastAsia"/>
          <w:lang w:val="en-US" w:eastAsia="zh-CN"/>
        </w:rPr>
        <w:t>.</w:t>
      </w:r>
      <w:r>
        <w:rPr>
          <w:lang w:val="en-US" w:eastAsia="zh-CN"/>
        </w:rPr>
        <w:t xml:space="preserve">, to trigger some </w:t>
      </w:r>
      <w:r>
        <w:rPr>
          <w:rFonts w:hint="eastAsia"/>
          <w:lang w:val="en-US" w:eastAsia="zh-CN"/>
        </w:rPr>
        <w:t xml:space="preserve">network </w:t>
      </w:r>
      <w:r>
        <w:rPr>
          <w:lang w:val="en-US" w:eastAsia="zh-CN"/>
        </w:rPr>
        <w:t>slice operation</w:t>
      </w:r>
      <w:r>
        <w:rPr>
          <w:rFonts w:hint="eastAsia"/>
          <w:lang w:val="en-US" w:eastAsia="zh-CN"/>
        </w:rPr>
        <w:t>s</w:t>
      </w:r>
      <w:r>
        <w:rPr>
          <w:lang w:val="en-US" w:eastAsia="zh-CN"/>
        </w:rPr>
        <w:t xml:space="preserve"> when the pre</w:t>
      </w:r>
      <w:r>
        <w:rPr>
          <w:rFonts w:hint="eastAsia"/>
          <w:lang w:val="en-US" w:eastAsia="zh-CN"/>
        </w:rPr>
        <w:t>-</w:t>
      </w:r>
      <w:r>
        <w:rPr>
          <w:lang w:val="en-US" w:eastAsia="zh-CN"/>
        </w:rPr>
        <w:t>configured thresholds are met</w:t>
      </w:r>
      <w:r>
        <w:rPr>
          <w:rFonts w:hint="eastAsia"/>
          <w:lang w:val="en-US" w:eastAsia="zh-CN"/>
        </w:rPr>
        <w:t xml:space="preserve">), </w:t>
      </w:r>
      <w:r>
        <w:rPr>
          <w:lang w:val="en-US" w:eastAsia="zh-CN"/>
        </w:rPr>
        <w:t xml:space="preserve">the network slice parameters for the vertical applications </w:t>
      </w:r>
      <w:r>
        <w:rPr>
          <w:rFonts w:hint="eastAsia"/>
          <w:lang w:val="en-US" w:eastAsia="zh-CN"/>
        </w:rPr>
        <w:t>could be</w:t>
      </w:r>
      <w:r>
        <w:rPr>
          <w:lang w:val="en-US" w:eastAsia="zh-CN"/>
        </w:rPr>
        <w:t xml:space="preserve"> optimize</w:t>
      </w:r>
      <w:r>
        <w:rPr>
          <w:rFonts w:hint="eastAsia"/>
          <w:lang w:val="en-US" w:eastAsia="zh-CN"/>
        </w:rPr>
        <w:t>d</w:t>
      </w:r>
      <w:r>
        <w:rPr>
          <w:lang w:val="en-US" w:eastAsia="zh-CN"/>
        </w:rPr>
        <w:t xml:space="preserve"> by triggering the slice</w:t>
      </w:r>
      <w:r>
        <w:rPr>
          <w:rFonts w:hint="eastAsia"/>
          <w:lang w:val="en-US" w:eastAsia="zh-CN"/>
        </w:rPr>
        <w:t xml:space="preserve"> </w:t>
      </w:r>
      <w:r>
        <w:rPr>
          <w:lang w:val="en-US" w:eastAsia="zh-CN"/>
        </w:rPr>
        <w:t>modification</w:t>
      </w:r>
      <w:r>
        <w:rPr>
          <w:rFonts w:hint="eastAsia"/>
          <w:lang w:val="en-US" w:eastAsia="zh-CN"/>
        </w:rPr>
        <w:t>. The</w:t>
      </w:r>
      <w:r>
        <w:rPr>
          <w:lang w:val="en-US" w:eastAsia="zh-CN"/>
        </w:rPr>
        <w:t xml:space="preserve"> slice optimization can be triggered by OAM</w:t>
      </w:r>
      <w:r>
        <w:rPr>
          <w:rFonts w:hint="eastAsia"/>
          <w:lang w:val="en-US" w:eastAsia="zh-CN"/>
        </w:rPr>
        <w:t>,</w:t>
      </w:r>
      <w:r>
        <w:rPr>
          <w:lang w:val="en-US" w:eastAsia="zh-CN"/>
        </w:rPr>
        <w:t xml:space="preserve"> </w:t>
      </w:r>
      <w:r w:rsidR="0036204D">
        <w:t>data/prediction retrieved from</w:t>
      </w:r>
      <w:r w:rsidR="0036204D">
        <w:rPr>
          <w:rFonts w:eastAsiaTheme="minorEastAsia" w:hint="eastAsia"/>
          <w:lang w:eastAsia="zh-CN"/>
        </w:rPr>
        <w:t xml:space="preserve"> </w:t>
      </w:r>
      <w:r>
        <w:rPr>
          <w:rFonts w:hint="eastAsia"/>
          <w:lang w:val="en-US" w:eastAsia="zh-CN"/>
        </w:rPr>
        <w:t>NWDAF</w:t>
      </w:r>
      <w:r w:rsidR="0036204D">
        <w:rPr>
          <w:rFonts w:eastAsiaTheme="minorEastAsia" w:hint="eastAsia"/>
          <w:lang w:val="en-US" w:eastAsia="zh-CN"/>
        </w:rPr>
        <w:t xml:space="preserve"> via NEF</w:t>
      </w:r>
      <w:r>
        <w:rPr>
          <w:rFonts w:hint="eastAsia"/>
          <w:lang w:val="en-US" w:eastAsia="zh-CN"/>
        </w:rPr>
        <w:t>, and</w:t>
      </w:r>
      <w:r>
        <w:rPr>
          <w:lang w:val="en-US" w:eastAsia="zh-CN"/>
        </w:rPr>
        <w:t xml:space="preserve"> NSCE </w:t>
      </w:r>
      <w:r>
        <w:rPr>
          <w:rFonts w:hint="eastAsia"/>
          <w:lang w:val="en-US" w:eastAsia="zh-CN"/>
        </w:rPr>
        <w:t xml:space="preserve">server </w:t>
      </w:r>
      <w:r>
        <w:rPr>
          <w:lang w:val="en-US" w:eastAsia="zh-CN"/>
        </w:rPr>
        <w:t xml:space="preserve">itself </w:t>
      </w:r>
      <w:r>
        <w:rPr>
          <w:rFonts w:hint="eastAsia"/>
          <w:lang w:val="en-US" w:eastAsia="zh-CN"/>
        </w:rPr>
        <w:t>as describe in 9.</w:t>
      </w:r>
      <w:r>
        <w:rPr>
          <w:rFonts w:eastAsiaTheme="minorEastAsia" w:hint="eastAsia"/>
          <w:lang w:val="en-US" w:eastAsia="zh-CN"/>
        </w:rPr>
        <w:t>5</w:t>
      </w:r>
      <w:r>
        <w:rPr>
          <w:rFonts w:hint="eastAsia"/>
          <w:lang w:val="en-US" w:eastAsia="zh-CN"/>
        </w:rPr>
        <w:t>.2.2.</w:t>
      </w:r>
    </w:p>
    <w:p w14:paraId="17BAD225" w14:textId="77777777" w:rsidR="008116B4" w:rsidRDefault="00571706" w:rsidP="00A90B95">
      <w:pPr>
        <w:pStyle w:val="Heading3"/>
        <w:rPr>
          <w:lang w:val="en-IN"/>
        </w:rPr>
      </w:pPr>
      <w:bookmarkStart w:id="251" w:name="_Toc125659725"/>
      <w:r>
        <w:rPr>
          <w:rFonts w:hint="eastAsia"/>
          <w:lang w:val="en-US" w:eastAsia="zh-CN"/>
        </w:rPr>
        <w:t>9</w:t>
      </w:r>
      <w:r>
        <w:rPr>
          <w:lang w:val="en-IN"/>
        </w:rPr>
        <w:t>.</w:t>
      </w:r>
      <w:r>
        <w:rPr>
          <w:rFonts w:eastAsiaTheme="minorEastAsia" w:hint="eastAsia"/>
          <w:lang w:val="en-IN" w:eastAsia="zh-CN"/>
        </w:rPr>
        <w:t>5</w:t>
      </w:r>
      <w:r>
        <w:rPr>
          <w:lang w:val="en-IN"/>
        </w:rPr>
        <w:t>.</w:t>
      </w:r>
      <w:r>
        <w:rPr>
          <w:rFonts w:hint="eastAsia"/>
          <w:lang w:val="en-US" w:eastAsia="zh-CN"/>
        </w:rPr>
        <w:t>2</w:t>
      </w:r>
      <w:r>
        <w:rPr>
          <w:lang w:val="en-IN"/>
        </w:rPr>
        <w:tab/>
      </w:r>
      <w:r>
        <w:rPr>
          <w:rFonts w:hint="eastAsia"/>
          <w:lang w:val="en-IN" w:eastAsia="zh-CN"/>
        </w:rPr>
        <w:t>Procedure</w:t>
      </w:r>
      <w:bookmarkEnd w:id="251"/>
    </w:p>
    <w:p w14:paraId="751C840B" w14:textId="77777777" w:rsidR="008116B4" w:rsidRPr="00617662" w:rsidRDefault="00571706" w:rsidP="00A90B95">
      <w:pPr>
        <w:pStyle w:val="Heading4"/>
        <w:rPr>
          <w:rFonts w:eastAsiaTheme="minorEastAsia"/>
          <w:lang w:val="en-US" w:eastAsia="zh-CN"/>
        </w:rPr>
      </w:pPr>
      <w:bookmarkStart w:id="252" w:name="_Toc125659726"/>
      <w:r>
        <w:rPr>
          <w:rFonts w:hint="eastAsia"/>
          <w:lang w:val="en-US" w:eastAsia="zh-CN"/>
        </w:rPr>
        <w:t>9</w:t>
      </w:r>
      <w:r>
        <w:t>.</w:t>
      </w:r>
      <w:r>
        <w:rPr>
          <w:rFonts w:eastAsiaTheme="minorEastAsia" w:hint="eastAsia"/>
          <w:lang w:val="en-US" w:eastAsia="zh-CN"/>
        </w:rPr>
        <w:t>5</w:t>
      </w:r>
      <w:r>
        <w:t>.</w:t>
      </w:r>
      <w:r>
        <w:rPr>
          <w:rFonts w:hint="eastAsia"/>
          <w:lang w:val="en-US" w:eastAsia="zh-CN"/>
        </w:rPr>
        <w:t>2</w:t>
      </w:r>
      <w:r>
        <w:t>.</w:t>
      </w:r>
      <w:r>
        <w:rPr>
          <w:rFonts w:hint="eastAsia"/>
          <w:lang w:val="en-US" w:eastAsia="zh-CN"/>
        </w:rPr>
        <w:t>1</w:t>
      </w:r>
      <w:r>
        <w:tab/>
      </w:r>
      <w:r>
        <w:rPr>
          <w:rFonts w:hint="eastAsia"/>
          <w:lang w:val="en-US" w:eastAsia="zh-CN"/>
        </w:rPr>
        <w:tab/>
        <w:t xml:space="preserve">AF policy </w:t>
      </w:r>
      <w:r w:rsidR="00617662">
        <w:rPr>
          <w:rFonts w:eastAsiaTheme="minorEastAsia" w:hint="eastAsia"/>
          <w:lang w:val="en-US" w:eastAsia="zh-CN"/>
        </w:rPr>
        <w:t>management</w:t>
      </w:r>
      <w:bookmarkEnd w:id="252"/>
    </w:p>
    <w:p w14:paraId="62029973" w14:textId="77777777" w:rsidR="00144F91" w:rsidRDefault="00AC6891">
      <w:pPr>
        <w:pStyle w:val="Heading5"/>
        <w:rPr>
          <w:lang w:val="en-US" w:eastAsia="zh-CN"/>
        </w:rPr>
      </w:pPr>
      <w:bookmarkStart w:id="253" w:name="_Toc125659727"/>
      <w:r>
        <w:rPr>
          <w:rFonts w:hint="eastAsia"/>
          <w:lang w:val="en-US" w:eastAsia="zh-CN"/>
        </w:rPr>
        <w:t>9</w:t>
      </w:r>
      <w:r>
        <w:t>.</w:t>
      </w:r>
      <w:r>
        <w:rPr>
          <w:rFonts w:eastAsiaTheme="minorEastAsia" w:hint="eastAsia"/>
          <w:lang w:val="en-US" w:eastAsia="zh-CN"/>
        </w:rPr>
        <w:t>5</w:t>
      </w:r>
      <w:r>
        <w:t>.</w:t>
      </w:r>
      <w:r>
        <w:rPr>
          <w:rFonts w:hint="eastAsia"/>
          <w:lang w:val="en-US" w:eastAsia="zh-CN"/>
        </w:rPr>
        <w:t>2</w:t>
      </w:r>
      <w:r>
        <w:t>.</w:t>
      </w:r>
      <w:r>
        <w:rPr>
          <w:rFonts w:hint="eastAsia"/>
          <w:lang w:val="en-US" w:eastAsia="zh-CN"/>
        </w:rPr>
        <w:t>1</w:t>
      </w:r>
      <w:r>
        <w:rPr>
          <w:rFonts w:eastAsiaTheme="minorEastAsia" w:hint="eastAsia"/>
          <w:lang w:val="en-US" w:eastAsia="zh-CN"/>
        </w:rPr>
        <w:t>.1</w:t>
      </w:r>
      <w:r w:rsidR="00E3159A">
        <w:rPr>
          <w:rFonts w:eastAsiaTheme="minorEastAsia" w:hint="eastAsia"/>
          <w:lang w:eastAsia="zh-CN"/>
        </w:rPr>
        <w:tab/>
      </w:r>
      <w:r>
        <w:rPr>
          <w:rFonts w:hint="eastAsia"/>
          <w:lang w:val="en-US" w:eastAsia="zh-CN"/>
        </w:rPr>
        <w:tab/>
        <w:t>AF policy provisioning</w:t>
      </w:r>
      <w:bookmarkEnd w:id="253"/>
      <w:r>
        <w:rPr>
          <w:rFonts w:hint="eastAsia"/>
          <w:lang w:val="en-US" w:eastAsia="zh-CN"/>
        </w:rPr>
        <w:t xml:space="preserve"> </w:t>
      </w:r>
    </w:p>
    <w:p w14:paraId="18C5A992" w14:textId="77777777" w:rsidR="008116B4" w:rsidRDefault="00571706">
      <w:pPr>
        <w:pStyle w:val="B1"/>
        <w:ind w:left="0" w:firstLine="0"/>
        <w:rPr>
          <w:lang w:val="en-US" w:eastAsia="zh-CN"/>
        </w:rPr>
      </w:pPr>
      <w:r>
        <w:rPr>
          <w:lang w:val="en-US"/>
        </w:rPr>
        <w:t xml:space="preserve">Figure </w:t>
      </w:r>
      <w:r>
        <w:rPr>
          <w:rFonts w:hint="eastAsia"/>
          <w:lang w:val="en-US" w:eastAsia="zh-CN"/>
        </w:rPr>
        <w:t>9.</w:t>
      </w:r>
      <w:r>
        <w:rPr>
          <w:rFonts w:eastAsiaTheme="minorEastAsia" w:hint="eastAsia"/>
          <w:lang w:val="en-US" w:eastAsia="zh-CN"/>
        </w:rPr>
        <w:t>5</w:t>
      </w:r>
      <w:r>
        <w:rPr>
          <w:rFonts w:hint="eastAsia"/>
          <w:lang w:val="en-US" w:eastAsia="zh-CN"/>
        </w:rPr>
        <w:t>.2.1</w:t>
      </w:r>
      <w:r w:rsidR="00AC6891">
        <w:rPr>
          <w:rFonts w:eastAsiaTheme="minorEastAsia" w:hint="eastAsia"/>
          <w:lang w:val="en-US" w:eastAsia="zh-CN"/>
        </w:rPr>
        <w:t>.1</w:t>
      </w:r>
      <w:r>
        <w:rPr>
          <w:rFonts w:hint="eastAsia"/>
          <w:lang w:val="en-US" w:eastAsia="zh-CN"/>
        </w:rPr>
        <w:t xml:space="preserve"> </w:t>
      </w:r>
      <w:r>
        <w:rPr>
          <w:lang w:val="en-US"/>
        </w:rPr>
        <w:t>illustrates</w:t>
      </w:r>
      <w:r>
        <w:rPr>
          <w:rFonts w:hint="eastAsia"/>
          <w:lang w:val="en-US" w:eastAsia="zh-CN"/>
        </w:rPr>
        <w:t xml:space="preserve"> </w:t>
      </w:r>
      <w:r>
        <w:rPr>
          <w:rFonts w:hint="eastAsia"/>
          <w:bCs/>
          <w:lang w:val="en-US" w:eastAsia="zh-CN"/>
        </w:rPr>
        <w:t>the procedure of</w:t>
      </w:r>
      <w:r>
        <w:rPr>
          <w:rFonts w:ascii="Arial" w:hAnsi="Arial" w:hint="eastAsia"/>
          <w:sz w:val="24"/>
          <w:lang w:val="en-US" w:eastAsia="zh-CN"/>
        </w:rPr>
        <w:t xml:space="preserve"> </w:t>
      </w:r>
      <w:r>
        <w:rPr>
          <w:rFonts w:hint="eastAsia"/>
          <w:lang w:val="en-US" w:eastAsia="zh-CN"/>
        </w:rPr>
        <w:t xml:space="preserve">AF policy provisioning from </w:t>
      </w:r>
      <w:r w:rsidR="00AC6891">
        <w:rPr>
          <w:rFonts w:eastAsiaTheme="minorEastAsia" w:hint="eastAsia"/>
          <w:lang w:val="en-US" w:eastAsia="zh-CN"/>
        </w:rPr>
        <w:t xml:space="preserve">the </w:t>
      </w:r>
      <w:r>
        <w:rPr>
          <w:rFonts w:hint="eastAsia"/>
          <w:lang w:val="en-US" w:eastAsia="zh-CN"/>
        </w:rPr>
        <w:t xml:space="preserve">VAL server to </w:t>
      </w:r>
      <w:r w:rsidR="00AC6891">
        <w:rPr>
          <w:rFonts w:eastAsiaTheme="minorEastAsia" w:hint="eastAsia"/>
          <w:lang w:val="en-US" w:eastAsia="zh-CN"/>
        </w:rPr>
        <w:t xml:space="preserve">the </w:t>
      </w:r>
      <w:r>
        <w:rPr>
          <w:rFonts w:hint="eastAsia"/>
          <w:lang w:val="en-US" w:eastAsia="zh-CN"/>
        </w:rPr>
        <w:t>NSCE server.</w:t>
      </w:r>
    </w:p>
    <w:p w14:paraId="720702E1" w14:textId="77777777" w:rsidR="008116B4" w:rsidRDefault="00571706">
      <w:pPr>
        <w:rPr>
          <w:lang w:val="en-US"/>
        </w:rPr>
      </w:pPr>
      <w:r>
        <w:rPr>
          <w:lang w:val="en-US"/>
        </w:rPr>
        <w:t>Pre-conditions:</w:t>
      </w:r>
    </w:p>
    <w:p w14:paraId="12065E76" w14:textId="77777777" w:rsidR="008116B4" w:rsidRDefault="00571706">
      <w:pPr>
        <w:pStyle w:val="B1"/>
        <w:ind w:left="0" w:firstLine="0"/>
        <w:rPr>
          <w:lang w:val="en-US" w:eastAsia="zh-CN"/>
        </w:rPr>
      </w:pPr>
      <w:r>
        <w:rPr>
          <w:lang w:val="en-US" w:eastAsia="zh-CN"/>
        </w:rPr>
        <w:t>1.</w:t>
      </w:r>
      <w:r>
        <w:rPr>
          <w:lang w:val="en-US" w:eastAsia="zh-CN"/>
        </w:rPr>
        <w:tab/>
      </w:r>
      <w:r>
        <w:rPr>
          <w:rFonts w:hint="eastAsia"/>
          <w:lang w:val="en-US" w:eastAsia="zh-CN"/>
        </w:rPr>
        <w:t xml:space="preserve">The </w:t>
      </w:r>
      <w:r>
        <w:rPr>
          <w:lang w:val="en-US" w:eastAsia="zh-CN"/>
        </w:rPr>
        <w:t>NSCE</w:t>
      </w:r>
      <w:r>
        <w:rPr>
          <w:rFonts w:hint="eastAsia"/>
          <w:lang w:val="en-US" w:eastAsia="zh-CN"/>
        </w:rPr>
        <w:t xml:space="preserve"> server</w:t>
      </w:r>
      <w:r>
        <w:rPr>
          <w:rFonts w:ascii="Calibri" w:hAnsi="Calibri" w:cs="Calibri" w:hint="eastAsia"/>
          <w:sz w:val="22"/>
          <w:szCs w:val="22"/>
          <w:lang w:val="en-US" w:eastAsia="zh-CN"/>
        </w:rPr>
        <w:t xml:space="preserve"> </w:t>
      </w:r>
      <w:r>
        <w:rPr>
          <w:lang w:eastAsia="zh-CN"/>
        </w:rPr>
        <w:t>has information about the existing slice/slice profile/slice services which VAL server is using</w:t>
      </w:r>
      <w:r>
        <w:rPr>
          <w:rFonts w:hint="eastAsia"/>
          <w:lang w:eastAsia="zh-CN"/>
        </w:rPr>
        <w:t>。</w:t>
      </w:r>
    </w:p>
    <w:p w14:paraId="19629DED" w14:textId="77777777" w:rsidR="008116B4" w:rsidRDefault="006E11BE">
      <w:pPr>
        <w:pStyle w:val="TH"/>
        <w:rPr>
          <w:lang w:eastAsia="zh-CN"/>
        </w:rPr>
      </w:pPr>
      <w:r>
        <w:object w:dxaOrig="6538" w:dyaOrig="6069" w14:anchorId="6AF99A00">
          <v:shape id="_x0000_i1029" type="#_x0000_t75" style="width:419.5pt;height:181.5pt" o:ole="">
            <v:imagedata r:id="rId22" o:title="" croptop="9734f" cropbottom="24489f"/>
          </v:shape>
          <o:OLEObject Type="Embed" ProgID="Visio.Drawing.11" ShapeID="_x0000_i1029" DrawAspect="Content" ObjectID="_1736332358" r:id="rId23"/>
        </w:object>
      </w:r>
    </w:p>
    <w:p w14:paraId="77514464" w14:textId="77777777" w:rsidR="008116B4" w:rsidRDefault="00571706" w:rsidP="00A90B95">
      <w:pPr>
        <w:pStyle w:val="TF"/>
        <w:outlineLvl w:val="0"/>
        <w:rPr>
          <w:bCs/>
          <w:lang w:val="en-US" w:eastAsia="zh-CN"/>
        </w:rPr>
      </w:pPr>
      <w:r>
        <w:t>Figure</w:t>
      </w:r>
      <w:r>
        <w:rPr>
          <w:rFonts w:hint="eastAsia"/>
          <w:lang w:val="en-US" w:eastAsia="zh-CN"/>
        </w:rPr>
        <w:t xml:space="preserve"> 9.</w:t>
      </w:r>
      <w:r>
        <w:rPr>
          <w:rFonts w:eastAsiaTheme="minorEastAsia" w:hint="eastAsia"/>
          <w:lang w:val="en-US" w:eastAsia="zh-CN"/>
        </w:rPr>
        <w:t>5</w:t>
      </w:r>
      <w:r>
        <w:rPr>
          <w:rFonts w:hint="eastAsia"/>
          <w:lang w:val="en-US" w:eastAsia="zh-CN"/>
        </w:rPr>
        <w:t>.2.1</w:t>
      </w:r>
      <w:r w:rsidR="00AC6891">
        <w:rPr>
          <w:rFonts w:eastAsiaTheme="minorEastAsia" w:hint="eastAsia"/>
          <w:lang w:val="en-US" w:eastAsia="zh-CN"/>
        </w:rPr>
        <w:t>.1</w:t>
      </w:r>
      <w:r>
        <w:rPr>
          <w:lang w:val="en-US" w:eastAsia="zh-CN"/>
        </w:rPr>
        <w:t xml:space="preserve">: </w:t>
      </w:r>
      <w:r>
        <w:rPr>
          <w:rFonts w:hint="eastAsia"/>
          <w:lang w:eastAsia="zh-CN"/>
        </w:rPr>
        <w:t>AF policy provisioning</w:t>
      </w:r>
    </w:p>
    <w:p w14:paraId="03B9B27C" w14:textId="77777777" w:rsidR="008116B4" w:rsidRDefault="00F8457B" w:rsidP="00F8457B">
      <w:pPr>
        <w:pStyle w:val="B1"/>
        <w:rPr>
          <w:rFonts w:eastAsiaTheme="minorEastAsia"/>
          <w:lang w:val="en-US" w:eastAsia="zh-CN"/>
        </w:rPr>
      </w:pPr>
      <w:r>
        <w:t>1.</w:t>
      </w:r>
      <w:r>
        <w:tab/>
      </w:r>
      <w:r w:rsidR="00571706">
        <w:t>V</w:t>
      </w:r>
      <w:r w:rsidR="00571706">
        <w:rPr>
          <w:rFonts w:hint="eastAsia"/>
        </w:rPr>
        <w:t>AL</w:t>
      </w:r>
      <w:r w:rsidR="00571706">
        <w:t xml:space="preserve"> server send</w:t>
      </w:r>
      <w:r w:rsidR="00571706">
        <w:rPr>
          <w:rFonts w:hint="eastAsia"/>
        </w:rPr>
        <w:t>s</w:t>
      </w:r>
      <w:r w:rsidR="00571706">
        <w:t xml:space="preserve"> </w:t>
      </w:r>
      <w:r w:rsidR="00571706">
        <w:rPr>
          <w:rFonts w:hint="eastAsia"/>
          <w:lang w:eastAsia="zh-CN"/>
        </w:rPr>
        <w:t>AF policy provisioning request</w:t>
      </w:r>
      <w:r w:rsidR="00571706">
        <w:t xml:space="preserve"> to </w:t>
      </w:r>
      <w:r w:rsidR="00571706">
        <w:rPr>
          <w:rFonts w:hint="eastAsia"/>
        </w:rPr>
        <w:t xml:space="preserve">NSCE </w:t>
      </w:r>
      <w:r w:rsidR="00571706">
        <w:t>server</w:t>
      </w:r>
      <w:r w:rsidR="00571706">
        <w:rPr>
          <w:rFonts w:hint="eastAsia"/>
        </w:rPr>
        <w:t xml:space="preserve">. The request </w:t>
      </w:r>
      <w:r w:rsidR="00571706">
        <w:rPr>
          <w:rFonts w:hint="eastAsia"/>
          <w:lang w:eastAsia="zh-CN"/>
        </w:rPr>
        <w:t>contains the policy, VAL server ID</w:t>
      </w:r>
      <w:r w:rsidR="00AC6891" w:rsidRPr="00AC6891">
        <w:rPr>
          <w:lang w:eastAsia="zh-CN"/>
        </w:rPr>
        <w:t>, Default policy indication,</w:t>
      </w:r>
      <w:r w:rsidR="00571706">
        <w:rPr>
          <w:rFonts w:hint="eastAsia"/>
          <w:lang w:eastAsia="zh-CN"/>
        </w:rPr>
        <w:t xml:space="preserve"> and </w:t>
      </w:r>
      <w:r w:rsidR="00571706">
        <w:rPr>
          <w:lang w:val="en-US" w:eastAsia="zh-CN"/>
        </w:rPr>
        <w:t>S-NSSAI</w:t>
      </w:r>
      <w:r w:rsidR="00571706">
        <w:rPr>
          <w:rFonts w:hint="eastAsia"/>
        </w:rPr>
        <w:t>.</w:t>
      </w:r>
      <w:r w:rsidR="00571706">
        <w:rPr>
          <w:rFonts w:hint="eastAsia"/>
          <w:lang w:eastAsia="zh-CN"/>
        </w:rPr>
        <w:t xml:space="preserve"> Optionally, the request contains the </w:t>
      </w:r>
      <w:r w:rsidR="00571706">
        <w:rPr>
          <w:rFonts w:hint="eastAsia"/>
          <w:lang w:val="en-US" w:eastAsia="zh-CN"/>
        </w:rPr>
        <w:t>indicator of policy harmonization.</w:t>
      </w:r>
    </w:p>
    <w:p w14:paraId="0600DFCB" w14:textId="77777777" w:rsidR="00AC6891" w:rsidRPr="00AC6891" w:rsidRDefault="00AC6891" w:rsidP="008B5392">
      <w:pPr>
        <w:pStyle w:val="B1"/>
        <w:rPr>
          <w:rFonts w:eastAsiaTheme="minorEastAsia"/>
          <w:lang w:eastAsia="zh-CN"/>
        </w:rPr>
      </w:pPr>
      <w:r>
        <w:rPr>
          <w:rFonts w:eastAsiaTheme="minorEastAsia" w:hint="eastAsia"/>
          <w:lang w:eastAsia="zh-CN"/>
        </w:rPr>
        <w:tab/>
      </w:r>
      <w:r w:rsidRPr="00AC6891">
        <w:rPr>
          <w:rFonts w:eastAsiaTheme="minorEastAsia"/>
          <w:lang w:eastAsia="zh-CN"/>
        </w:rPr>
        <w:t>The VAL server can request the NSCE server to mark the provisioned policy as the default policy using the Default policy indication. The default policy should serve as an AF policy for the slices provisioned without any policy. Either the policy or default policy indication can be provided by the VAL server.</w:t>
      </w:r>
    </w:p>
    <w:p w14:paraId="2D161B24" w14:textId="77777777" w:rsidR="008B5392" w:rsidRDefault="00571706" w:rsidP="008B5392">
      <w:pPr>
        <w:pStyle w:val="B1"/>
        <w:ind w:firstLine="0"/>
        <w:rPr>
          <w:lang w:val="en-US" w:eastAsia="zh-CN"/>
        </w:rPr>
      </w:pPr>
      <w:r>
        <w:rPr>
          <w:lang w:val="en-US" w:eastAsia="zh-CN"/>
        </w:rPr>
        <w:t xml:space="preserve">The </w:t>
      </w:r>
      <w:r>
        <w:rPr>
          <w:rFonts w:hint="eastAsia"/>
          <w:lang w:val="en-US" w:eastAsia="zh-CN"/>
        </w:rPr>
        <w:t xml:space="preserve">AF </w:t>
      </w:r>
      <w:r>
        <w:rPr>
          <w:lang w:val="en-US" w:eastAsia="zh-CN"/>
        </w:rPr>
        <w:t xml:space="preserve">policy </w:t>
      </w:r>
      <w:r>
        <w:rPr>
          <w:rFonts w:hint="eastAsia"/>
          <w:lang w:val="en-US" w:eastAsia="zh-CN"/>
        </w:rPr>
        <w:t>is</w:t>
      </w:r>
      <w:r>
        <w:rPr>
          <w:lang w:val="en-US" w:eastAsia="zh-CN"/>
        </w:rPr>
        <w:t xml:space="preserve"> </w:t>
      </w:r>
      <w:r>
        <w:rPr>
          <w:rFonts w:hint="eastAsia"/>
          <w:lang w:val="en-US" w:eastAsia="zh-CN"/>
        </w:rPr>
        <w:t xml:space="preserve">in form of </w:t>
      </w:r>
      <w:r>
        <w:rPr>
          <w:lang w:val="en-US" w:eastAsia="zh-CN"/>
        </w:rPr>
        <w:t xml:space="preserve">a policy profile </w:t>
      </w:r>
      <w:r>
        <w:rPr>
          <w:rFonts w:hint="eastAsia"/>
          <w:lang w:val="en-US" w:eastAsia="zh-CN"/>
        </w:rPr>
        <w:t>which contains</w:t>
      </w:r>
      <w:r>
        <w:rPr>
          <w:lang w:val="en-US" w:eastAsia="zh-CN"/>
        </w:rPr>
        <w:t xml:space="preserve"> list </w:t>
      </w:r>
      <w:r>
        <w:rPr>
          <w:rFonts w:hint="eastAsia"/>
          <w:lang w:val="en-US" w:eastAsia="zh-CN"/>
        </w:rPr>
        <w:t xml:space="preserve">of </w:t>
      </w:r>
      <w:r>
        <w:rPr>
          <w:lang w:val="en-US" w:eastAsia="zh-CN"/>
        </w:rPr>
        <w:t>trigger event</w:t>
      </w:r>
      <w:r>
        <w:rPr>
          <w:rFonts w:hint="eastAsia"/>
          <w:lang w:val="en-US" w:eastAsia="zh-CN"/>
        </w:rPr>
        <w:t>s associated with the parameters</w:t>
      </w:r>
      <w:r>
        <w:rPr>
          <w:lang w:val="en-US" w:eastAsia="zh-CN"/>
        </w:rPr>
        <w:t xml:space="preserve"> and expected action</w:t>
      </w:r>
      <w:r>
        <w:rPr>
          <w:rFonts w:hint="eastAsia"/>
          <w:lang w:val="en-US" w:eastAsia="zh-CN"/>
        </w:rPr>
        <w:t>s</w:t>
      </w:r>
      <w:r>
        <w:rPr>
          <w:lang w:val="en-US" w:eastAsia="zh-CN"/>
        </w:rPr>
        <w:t>.</w:t>
      </w:r>
      <w:r w:rsidR="00AC6891" w:rsidRPr="00AC6891">
        <w:rPr>
          <w:lang w:val="en-US" w:eastAsia="zh-CN"/>
        </w:rPr>
        <w:t xml:space="preserve"> It contains priority and scheduling information with pre-emption capability for the policies. The scheduling information schedules the policy by defining the schedule (start and end time) for the policy. The pre-emption capability provides another, already successfully provisioned policy to pre-empt the scheduled policy in the scheduled period.</w:t>
      </w:r>
    </w:p>
    <w:p w14:paraId="1ED67D6C" w14:textId="4225540C" w:rsidR="008116B4" w:rsidRPr="008B5392" w:rsidRDefault="00571706" w:rsidP="008B5392">
      <w:pPr>
        <w:pStyle w:val="B1"/>
        <w:ind w:firstLine="0"/>
        <w:rPr>
          <w:lang w:val="en-US" w:eastAsia="zh-CN"/>
        </w:rPr>
      </w:pPr>
      <w:r>
        <w:rPr>
          <w:rFonts w:hint="eastAsia"/>
          <w:lang w:val="en-US" w:eastAsia="zh-CN"/>
        </w:rPr>
        <w:t xml:space="preserve">The supported policies are: </w:t>
      </w:r>
    </w:p>
    <w:p w14:paraId="25965587" w14:textId="77777777" w:rsidR="008116B4" w:rsidRDefault="0097221F" w:rsidP="0097221F">
      <w:pPr>
        <w:pStyle w:val="B2"/>
        <w:rPr>
          <w:rFonts w:eastAsiaTheme="minorEastAsia"/>
          <w:lang w:eastAsia="zh-CN"/>
        </w:rPr>
      </w:pPr>
      <w:r>
        <w:rPr>
          <w:lang w:eastAsia="zh-CN"/>
        </w:rPr>
        <w:t>-</w:t>
      </w:r>
      <w:r>
        <w:rPr>
          <w:lang w:eastAsia="zh-CN"/>
        </w:rPr>
        <w:tab/>
      </w:r>
      <w:r w:rsidR="00571706">
        <w:rPr>
          <w:rFonts w:hint="eastAsia"/>
          <w:lang w:eastAsia="zh-CN"/>
        </w:rPr>
        <w:t xml:space="preserve">Based on </w:t>
      </w:r>
      <w:r w:rsidR="00571706">
        <w:rPr>
          <w:rFonts w:hint="eastAsia"/>
          <w:lang w:val="en-US" w:eastAsia="zh-CN"/>
        </w:rPr>
        <w:t>monitored performance metric from OAM</w:t>
      </w:r>
      <w:r w:rsidR="00571706">
        <w:rPr>
          <w:rFonts w:hint="eastAsia"/>
          <w:lang w:eastAsia="zh-CN"/>
        </w:rPr>
        <w:t>, w</w:t>
      </w:r>
      <w:r w:rsidR="00571706">
        <w:rPr>
          <w:lang w:eastAsia="zh-CN"/>
        </w:rPr>
        <w:t>hen the max number of PDU sessions</w:t>
      </w:r>
      <w:r w:rsidR="00571706">
        <w:rPr>
          <w:rFonts w:hint="eastAsia"/>
          <w:lang w:eastAsia="zh-CN"/>
        </w:rPr>
        <w:t xml:space="preserve"> or </w:t>
      </w:r>
      <w:r w:rsidR="00571706">
        <w:rPr>
          <w:lang w:eastAsia="zh-CN"/>
        </w:rPr>
        <w:t>max number of</w:t>
      </w:r>
      <w:r w:rsidR="00571706">
        <w:rPr>
          <w:rFonts w:hint="eastAsia"/>
          <w:lang w:eastAsia="zh-CN"/>
        </w:rPr>
        <w:t xml:space="preserve"> UE</w:t>
      </w:r>
      <w:r w:rsidR="00571706">
        <w:rPr>
          <w:lang w:eastAsia="zh-CN"/>
        </w:rPr>
        <w:t xml:space="preserve"> is reached</w:t>
      </w:r>
      <w:r w:rsidR="00571706">
        <w:rPr>
          <w:rFonts w:hint="eastAsia"/>
          <w:lang w:eastAsia="zh-CN"/>
        </w:rPr>
        <w:t>, trigger the</w:t>
      </w:r>
      <w:r w:rsidR="00571706">
        <w:rPr>
          <w:lang w:eastAsia="zh-CN"/>
        </w:rPr>
        <w:t xml:space="preserve"> </w:t>
      </w:r>
      <w:r w:rsidR="00571706">
        <w:rPr>
          <w:rFonts w:hint="eastAsia"/>
          <w:lang w:eastAsia="zh-CN"/>
        </w:rPr>
        <w:t>slice modification with expected parameters</w:t>
      </w:r>
      <w:r w:rsidR="00571706">
        <w:rPr>
          <w:lang w:eastAsia="zh-CN"/>
        </w:rPr>
        <w:t>.</w:t>
      </w:r>
    </w:p>
    <w:p w14:paraId="135BE5DA" w14:textId="77777777" w:rsidR="00575BBB" w:rsidRDefault="00575BBB" w:rsidP="00575BBB">
      <w:pPr>
        <w:pStyle w:val="B2"/>
      </w:pPr>
      <w:r>
        <w:tab/>
        <w:t>Based on monitored Network Slice load from NSACF, when the number of PDU sessions or number of UE exceeds the threshold, trigger the slice modification with expected parameters.</w:t>
      </w:r>
    </w:p>
    <w:p w14:paraId="478D8C73" w14:textId="77777777" w:rsidR="008116B4" w:rsidRDefault="0097221F" w:rsidP="0097221F">
      <w:pPr>
        <w:pStyle w:val="B2"/>
        <w:rPr>
          <w:lang w:val="en-US" w:eastAsia="zh-CN"/>
        </w:rPr>
      </w:pPr>
      <w:r>
        <w:rPr>
          <w:lang w:eastAsia="zh-CN"/>
        </w:rPr>
        <w:lastRenderedPageBreak/>
        <w:t>-</w:t>
      </w:r>
      <w:r>
        <w:rPr>
          <w:lang w:eastAsia="zh-CN"/>
        </w:rPr>
        <w:tab/>
      </w:r>
      <w:r w:rsidR="00571706">
        <w:rPr>
          <w:rFonts w:hint="eastAsia"/>
          <w:lang w:eastAsia="zh-CN"/>
        </w:rPr>
        <w:t xml:space="preserve">Based on </w:t>
      </w:r>
      <w:r w:rsidR="00571706">
        <w:rPr>
          <w:rFonts w:hint="eastAsia"/>
          <w:lang w:val="en-US" w:eastAsia="zh-CN"/>
        </w:rPr>
        <w:t>monitored</w:t>
      </w:r>
      <w:r w:rsidR="00571706">
        <w:rPr>
          <w:lang w:val="en-US" w:eastAsia="zh-CN"/>
        </w:rPr>
        <w:t xml:space="preserve"> </w:t>
      </w:r>
      <w:r w:rsidR="00571706">
        <w:rPr>
          <w:rFonts w:hint="eastAsia"/>
          <w:lang w:val="en-US" w:eastAsia="zh-CN"/>
        </w:rPr>
        <w:t xml:space="preserve">Network Slice load predictions from NWDAF, when Network Slice load predictions (Predicted Number of PDU Session establishments at the Network Slice) exceeds the threshold with high confidence, </w:t>
      </w:r>
      <w:r w:rsidR="00571706">
        <w:rPr>
          <w:rFonts w:hint="eastAsia"/>
          <w:lang w:eastAsia="zh-CN"/>
        </w:rPr>
        <w:t>trigger the</w:t>
      </w:r>
      <w:r w:rsidR="00571706">
        <w:rPr>
          <w:lang w:eastAsia="zh-CN"/>
        </w:rPr>
        <w:t xml:space="preserve"> </w:t>
      </w:r>
      <w:r w:rsidR="00571706">
        <w:rPr>
          <w:rFonts w:hint="eastAsia"/>
          <w:lang w:eastAsia="zh-CN"/>
        </w:rPr>
        <w:t>slice modification with expected parameters</w:t>
      </w:r>
      <w:r w:rsidR="00571706">
        <w:rPr>
          <w:rFonts w:hint="eastAsia"/>
          <w:lang w:val="en-US" w:eastAsia="zh-CN"/>
        </w:rPr>
        <w:t>.</w:t>
      </w:r>
    </w:p>
    <w:p w14:paraId="1C51F0B8" w14:textId="77777777" w:rsidR="008116B4" w:rsidRDefault="0097221F" w:rsidP="0097221F">
      <w:pPr>
        <w:pStyle w:val="B2"/>
        <w:rPr>
          <w:rFonts w:eastAsiaTheme="minorEastAsia"/>
          <w:lang w:eastAsia="zh-CN"/>
        </w:rPr>
      </w:pPr>
      <w:r>
        <w:rPr>
          <w:lang w:val="en-US" w:eastAsia="zh-CN"/>
        </w:rPr>
        <w:t>-</w:t>
      </w:r>
      <w:r>
        <w:rPr>
          <w:lang w:val="en-US" w:eastAsia="zh-CN"/>
        </w:rPr>
        <w:tab/>
      </w:r>
      <w:r w:rsidR="00571706">
        <w:rPr>
          <w:rFonts w:hint="eastAsia"/>
          <w:lang w:val="en-US" w:eastAsia="zh-CN"/>
        </w:rPr>
        <w:t>Based on the monitored the time period, w</w:t>
      </w:r>
      <w:r w:rsidR="00571706">
        <w:rPr>
          <w:lang w:val="en-US" w:eastAsia="zh-CN"/>
        </w:rPr>
        <w:t>hen getting to a certain time period</w:t>
      </w:r>
      <w:r w:rsidR="00571706">
        <w:rPr>
          <w:rFonts w:hint="eastAsia"/>
          <w:lang w:val="en-US" w:eastAsia="zh-CN"/>
        </w:rPr>
        <w:t xml:space="preserve"> (e.g. summer vacation, spring festival etc.</w:t>
      </w:r>
      <w:r w:rsidR="00571706">
        <w:rPr>
          <w:rFonts w:hint="eastAsia"/>
          <w:lang w:eastAsia="zh-CN"/>
        </w:rPr>
        <w:t>),</w:t>
      </w:r>
      <w:r w:rsidR="00571706">
        <w:rPr>
          <w:rFonts w:hint="eastAsia"/>
          <w:lang w:val="en-US" w:eastAsia="zh-CN"/>
        </w:rPr>
        <w:t xml:space="preserve"> </w:t>
      </w:r>
      <w:r w:rsidR="00571706">
        <w:rPr>
          <w:lang w:eastAsia="zh-CN"/>
        </w:rPr>
        <w:t xml:space="preserve">trigger the </w:t>
      </w:r>
      <w:r w:rsidR="00571706">
        <w:rPr>
          <w:rFonts w:hint="eastAsia"/>
          <w:lang w:eastAsia="zh-CN"/>
        </w:rPr>
        <w:t>slice modification</w:t>
      </w:r>
      <w:r w:rsidR="00571706">
        <w:rPr>
          <w:lang w:eastAsia="zh-CN"/>
        </w:rPr>
        <w:t xml:space="preserve"> </w:t>
      </w:r>
      <w:r w:rsidR="00571706">
        <w:rPr>
          <w:rFonts w:hint="eastAsia"/>
          <w:lang w:eastAsia="zh-CN"/>
        </w:rPr>
        <w:t>with expected parameters.</w:t>
      </w:r>
    </w:p>
    <w:p w14:paraId="0E8C8DA0" w14:textId="77777777" w:rsidR="00914362" w:rsidRPr="005805A8" w:rsidRDefault="00914362" w:rsidP="0097221F">
      <w:pPr>
        <w:pStyle w:val="B2"/>
        <w:rPr>
          <w:lang w:eastAsia="zh-CN"/>
        </w:rPr>
      </w:pPr>
      <w:r>
        <w:t>-</w:t>
      </w:r>
      <w:r>
        <w:rPr>
          <w:rFonts w:eastAsiaTheme="minorEastAsia" w:hint="eastAsia"/>
          <w:lang w:eastAsia="zh-CN"/>
        </w:rPr>
        <w:tab/>
      </w:r>
      <w:r>
        <w:t xml:space="preserve">Based on the monitored time period, when getting to a certain time period, trigger the slice modification based on the expected QoS per UE. </w:t>
      </w:r>
      <w:r w:rsidRPr="005805A8">
        <w:rPr>
          <w:lang w:eastAsia="zh-CN"/>
        </w:rPr>
        <w:t>QoS is mapped/calculated by NSCE to specific parameters of the slice such as the dLThptPerUE, uLThptPerUE, dLThptPerSliceSubnet, uLThptPerSliceSubnet, delayTolerance, dLLatency, uLLatency.</w:t>
      </w:r>
    </w:p>
    <w:p w14:paraId="4121F13E" w14:textId="77777777" w:rsidR="008116B4" w:rsidRDefault="00571706">
      <w:pPr>
        <w:pStyle w:val="B1"/>
        <w:rPr>
          <w:lang w:eastAsia="zh-CN"/>
        </w:rPr>
      </w:pPr>
      <w:r>
        <w:t>2.</w:t>
      </w:r>
      <w:r>
        <w:tab/>
        <w:t xml:space="preserve">The NSCE server checks </w:t>
      </w:r>
      <w:r>
        <w:rPr>
          <w:rFonts w:hint="eastAsia"/>
        </w:rPr>
        <w:t xml:space="preserve">whether </w:t>
      </w:r>
      <w:r>
        <w:t>the policy</w:t>
      </w:r>
      <w:r>
        <w:rPr>
          <w:rFonts w:hint="eastAsia"/>
          <w:lang w:eastAsia="zh-CN"/>
        </w:rPr>
        <w:t xml:space="preserve"> </w:t>
      </w:r>
      <w:r>
        <w:rPr>
          <w:rFonts w:hint="eastAsia"/>
        </w:rPr>
        <w:t>is</w:t>
      </w:r>
      <w:r>
        <w:rPr>
          <w:rFonts w:hint="eastAsia"/>
          <w:lang w:eastAsia="zh-CN"/>
        </w:rPr>
        <w:t xml:space="preserve"> conflict with the service profile and other pre-configured policy</w:t>
      </w:r>
      <w:r>
        <w:rPr>
          <w:rFonts w:hint="eastAsia"/>
        </w:rPr>
        <w:t>.</w:t>
      </w:r>
      <w:r>
        <w:rPr>
          <w:rFonts w:hint="eastAsia"/>
          <w:lang w:eastAsia="zh-CN"/>
        </w:rPr>
        <w:t xml:space="preserve"> One </w:t>
      </w:r>
      <w:r>
        <w:rPr>
          <w:lang w:eastAsia="zh-CN"/>
        </w:rPr>
        <w:t>criterion</w:t>
      </w:r>
      <w:r>
        <w:rPr>
          <w:rFonts w:hint="eastAsia"/>
          <w:lang w:eastAsia="zh-CN"/>
        </w:rPr>
        <w:t xml:space="preserve"> is to </w:t>
      </w:r>
      <w:r>
        <w:rPr>
          <w:lang w:eastAsia="zh-CN"/>
        </w:rPr>
        <w:t>translate</w:t>
      </w:r>
      <w:r>
        <w:rPr>
          <w:rFonts w:hint="eastAsia"/>
          <w:lang w:eastAsia="zh-CN"/>
        </w:rPr>
        <w:t xml:space="preserve"> the </w:t>
      </w:r>
      <w:r>
        <w:rPr>
          <w:lang w:eastAsia="zh-CN"/>
        </w:rPr>
        <w:t>network slice parameters</w:t>
      </w:r>
      <w:r>
        <w:rPr>
          <w:rFonts w:hint="eastAsia"/>
          <w:lang w:eastAsia="zh-CN"/>
        </w:rPr>
        <w:t xml:space="preserve"> in the service profile to see whether it is conflict with that in the AF provided policy. If yes, the request could be rejected. </w:t>
      </w:r>
      <w:r>
        <w:rPr>
          <w:lang w:eastAsia="zh-CN"/>
        </w:rPr>
        <w:t>The NSCE server</w:t>
      </w:r>
      <w:r>
        <w:rPr>
          <w:rFonts w:hint="eastAsia"/>
          <w:lang w:eastAsia="zh-CN"/>
        </w:rPr>
        <w:t xml:space="preserve"> also checks the </w:t>
      </w:r>
      <w:r>
        <w:rPr>
          <w:lang w:eastAsia="zh-CN"/>
        </w:rPr>
        <w:t>validity</w:t>
      </w:r>
      <w:r>
        <w:rPr>
          <w:rFonts w:hint="eastAsia"/>
          <w:lang w:eastAsia="zh-CN"/>
        </w:rPr>
        <w:t xml:space="preserve"> of the policy </w:t>
      </w:r>
      <w:r>
        <w:rPr>
          <w:lang w:eastAsia="zh-CN"/>
        </w:rPr>
        <w:t>(</w:t>
      </w:r>
      <w:r w:rsidR="00AC6891" w:rsidRPr="00AC6891">
        <w:rPr>
          <w:lang w:eastAsia="zh-CN"/>
        </w:rPr>
        <w:t>policy is valid for the specified time period or until the specified threshold count of trigger events is achieved</w:t>
      </w:r>
      <w:r>
        <w:rPr>
          <w:lang w:eastAsia="zh-CN"/>
        </w:rPr>
        <w:t>) to avoid a ping-pong effect of slice modification</w:t>
      </w:r>
      <w:r>
        <w:rPr>
          <w:rFonts w:hint="eastAsia"/>
          <w:lang w:eastAsia="zh-CN"/>
        </w:rPr>
        <w:t xml:space="preserve">. If the policy is invalid, the request could be </w:t>
      </w:r>
      <w:r>
        <w:rPr>
          <w:lang w:eastAsia="zh-CN"/>
        </w:rPr>
        <w:t>rejected</w:t>
      </w:r>
      <w:r>
        <w:rPr>
          <w:rFonts w:hint="eastAsia"/>
          <w:lang w:eastAsia="zh-CN"/>
        </w:rPr>
        <w:t>.</w:t>
      </w:r>
    </w:p>
    <w:p w14:paraId="4E30A141" w14:textId="77777777" w:rsidR="008116B4" w:rsidRPr="00914362" w:rsidRDefault="00571706">
      <w:pPr>
        <w:pStyle w:val="B1"/>
        <w:rPr>
          <w:rFonts w:eastAsiaTheme="minorEastAsia"/>
          <w:lang w:eastAsia="zh-CN"/>
        </w:rPr>
      </w:pPr>
      <w:r>
        <w:t>3.</w:t>
      </w:r>
      <w:r>
        <w:tab/>
      </w:r>
      <w:r>
        <w:rPr>
          <w:rFonts w:hint="eastAsia"/>
          <w:lang w:eastAsia="zh-CN"/>
        </w:rPr>
        <w:t xml:space="preserve">If the policy harmonization is requested, the NSCE server may </w:t>
      </w:r>
      <w:r>
        <w:rPr>
          <w:lang w:val="en-US" w:eastAsia="zh-CN"/>
        </w:rPr>
        <w:t xml:space="preserve">determine parameters harmonizing the </w:t>
      </w:r>
      <w:r>
        <w:rPr>
          <w:rFonts w:hint="eastAsia"/>
          <w:lang w:val="en-US" w:eastAsia="zh-CN"/>
        </w:rPr>
        <w:t>policy</w:t>
      </w:r>
      <w:r>
        <w:rPr>
          <w:lang w:val="en-US" w:eastAsia="zh-CN"/>
        </w:rPr>
        <w:t xml:space="preserve"> if previously authorized</w:t>
      </w:r>
      <w:r>
        <w:rPr>
          <w:rFonts w:hint="eastAsia"/>
          <w:lang w:val="en-US" w:eastAsia="zh-CN"/>
        </w:rPr>
        <w:t>.</w:t>
      </w:r>
    </w:p>
    <w:p w14:paraId="3AA70A43" w14:textId="77777777" w:rsidR="008116B4" w:rsidRDefault="00571706">
      <w:pPr>
        <w:pStyle w:val="EditorsNote"/>
        <w:rPr>
          <w:lang w:eastAsia="zh-CN"/>
        </w:rPr>
      </w:pPr>
      <w:r>
        <w:t>Editor's note:</w:t>
      </w:r>
      <w:r>
        <w:rPr>
          <w:rFonts w:hint="eastAsia"/>
        </w:rPr>
        <w:t xml:space="preserve"> The </w:t>
      </w:r>
      <w:r>
        <w:t xml:space="preserve">detail </w:t>
      </w:r>
      <w:r>
        <w:rPr>
          <w:rFonts w:hint="eastAsia"/>
        </w:rPr>
        <w:t xml:space="preserve">procedure </w:t>
      </w:r>
      <w:r>
        <w:t>of the policy harmonization is</w:t>
      </w:r>
      <w:r>
        <w:rPr>
          <w:rFonts w:hint="eastAsia"/>
        </w:rPr>
        <w:t xml:space="preserve"> FFS.</w:t>
      </w:r>
    </w:p>
    <w:p w14:paraId="35418967" w14:textId="77777777" w:rsidR="008116B4" w:rsidRDefault="00571706">
      <w:pPr>
        <w:pStyle w:val="B1"/>
        <w:rPr>
          <w:rFonts w:eastAsiaTheme="minorEastAsia"/>
          <w:lang w:eastAsia="zh-CN"/>
        </w:rPr>
      </w:pPr>
      <w:r>
        <w:rPr>
          <w:rFonts w:hint="eastAsia"/>
          <w:lang w:eastAsia="zh-CN"/>
        </w:rPr>
        <w:t>4.</w:t>
      </w:r>
      <w:r>
        <w:rPr>
          <w:rFonts w:hint="eastAsia"/>
          <w:lang w:eastAsia="zh-CN"/>
        </w:rPr>
        <w:tab/>
      </w:r>
      <w:r>
        <w:rPr>
          <w:rFonts w:hint="eastAsia"/>
        </w:rPr>
        <w:t xml:space="preserve">NSCE server sends the </w:t>
      </w:r>
      <w:r>
        <w:rPr>
          <w:rFonts w:hint="eastAsia"/>
          <w:lang w:eastAsia="zh-CN"/>
        </w:rPr>
        <w:t>AF policy provisioning</w:t>
      </w:r>
      <w:r>
        <w:rPr>
          <w:rFonts w:hint="eastAsia"/>
        </w:rPr>
        <w:t xml:space="preserve"> response to the VAL server to indicating whether the request </w:t>
      </w:r>
      <w:r>
        <w:rPr>
          <w:rFonts w:hint="eastAsia"/>
          <w:lang w:eastAsia="zh-CN"/>
        </w:rPr>
        <w:t>is</w:t>
      </w:r>
      <w:r>
        <w:rPr>
          <w:rFonts w:hint="eastAsia"/>
        </w:rPr>
        <w:t xml:space="preserve"> successful or not</w:t>
      </w:r>
      <w:r>
        <w:rPr>
          <w:rFonts w:hint="eastAsia"/>
          <w:lang w:eastAsia="zh-CN"/>
        </w:rPr>
        <w:t>. If it is successful, policy ID is provided to VAL server</w:t>
      </w:r>
      <w:r>
        <w:rPr>
          <w:rFonts w:hint="eastAsia"/>
        </w:rPr>
        <w:t>.</w:t>
      </w:r>
    </w:p>
    <w:p w14:paraId="2E40FED3" w14:textId="77777777" w:rsidR="00144F91" w:rsidRDefault="00AC6891">
      <w:pPr>
        <w:pStyle w:val="Heading5"/>
      </w:pPr>
      <w:bookmarkStart w:id="254" w:name="_Toc125659728"/>
      <w:r>
        <w:rPr>
          <w:rFonts w:cs="Arial"/>
        </w:rPr>
        <w:t>9</w:t>
      </w:r>
      <w:r>
        <w:t>.</w:t>
      </w:r>
      <w:r>
        <w:rPr>
          <w:rFonts w:eastAsia="DengXian" w:cs="Arial" w:hint="eastAsia"/>
        </w:rPr>
        <w:t>5</w:t>
      </w:r>
      <w:r>
        <w:t>.2.1</w:t>
      </w:r>
      <w:r>
        <w:rPr>
          <w:rFonts w:eastAsiaTheme="minorEastAsia" w:hint="eastAsia"/>
          <w:lang w:eastAsia="zh-CN"/>
        </w:rPr>
        <w:t>.2</w:t>
      </w:r>
      <w:r w:rsidR="00E3159A">
        <w:rPr>
          <w:rFonts w:eastAsiaTheme="minorEastAsia" w:hint="eastAsia"/>
          <w:lang w:eastAsia="zh-CN"/>
        </w:rPr>
        <w:tab/>
      </w:r>
      <w:r>
        <w:t>AF Policy Update</w:t>
      </w:r>
      <w:bookmarkEnd w:id="254"/>
    </w:p>
    <w:p w14:paraId="0E7CA64B" w14:textId="77777777" w:rsidR="00AC6891" w:rsidRDefault="00AC6891" w:rsidP="00A90B95">
      <w:pPr>
        <w:outlineLvl w:val="0"/>
      </w:pPr>
      <w:r>
        <w:t>Figure 9.5.2.1</w:t>
      </w:r>
      <w:r>
        <w:rPr>
          <w:rFonts w:eastAsiaTheme="minorEastAsia" w:hint="eastAsia"/>
          <w:lang w:eastAsia="zh-CN"/>
        </w:rPr>
        <w:t>.2</w:t>
      </w:r>
      <w:r>
        <w:t xml:space="preserve"> illustrates the AF policy update procedure</w:t>
      </w:r>
    </w:p>
    <w:p w14:paraId="5F044337" w14:textId="77777777" w:rsidR="00144F91" w:rsidRDefault="00AC6891">
      <w:r>
        <w:t>Pre-conditions:</w:t>
      </w:r>
    </w:p>
    <w:p w14:paraId="4193891F" w14:textId="77777777" w:rsidR="00144F91" w:rsidRDefault="00AC6891">
      <w:pPr>
        <w:pStyle w:val="B1"/>
      </w:pPr>
      <w:r>
        <w:rPr>
          <w:rFonts w:eastAsiaTheme="minorEastAsia" w:hint="eastAsia"/>
          <w:lang w:eastAsia="zh-CN"/>
        </w:rPr>
        <w:t>1.</w:t>
      </w:r>
      <w:r>
        <w:rPr>
          <w:rFonts w:eastAsiaTheme="minorEastAsia" w:hint="eastAsia"/>
          <w:lang w:eastAsia="zh-CN"/>
        </w:rPr>
        <w:tab/>
      </w:r>
      <w:r>
        <w:t>The NSCE server</w:t>
      </w:r>
      <w:r>
        <w:rPr>
          <w:rFonts w:ascii="Calibri" w:hAnsi="Calibri" w:cs="Calibri"/>
          <w:sz w:val="22"/>
          <w:szCs w:val="22"/>
        </w:rPr>
        <w:t xml:space="preserve"> </w:t>
      </w:r>
      <w:r>
        <w:t>has information about the existing slice/slice profile/slice services that the VAL server is using</w:t>
      </w:r>
    </w:p>
    <w:p w14:paraId="54003291" w14:textId="77777777" w:rsidR="00144F91" w:rsidRDefault="00AC6891">
      <w:pPr>
        <w:pStyle w:val="B1"/>
        <w:rPr>
          <w:rFonts w:eastAsiaTheme="minorEastAsia"/>
        </w:rPr>
      </w:pPr>
      <w:r>
        <w:rPr>
          <w:rFonts w:eastAsiaTheme="minorEastAsia" w:hint="eastAsia"/>
          <w:lang w:eastAsia="zh-CN"/>
        </w:rPr>
        <w:t>2.</w:t>
      </w:r>
      <w:r>
        <w:rPr>
          <w:rFonts w:eastAsiaTheme="minorEastAsia" w:hint="eastAsia"/>
          <w:lang w:eastAsia="zh-CN"/>
        </w:rPr>
        <w:tab/>
      </w:r>
      <w:r>
        <w:t>The VAL server has created policies using the procedure defined in clause 9.5.2.1</w:t>
      </w:r>
      <w:r>
        <w:rPr>
          <w:rFonts w:eastAsiaTheme="minorEastAsia" w:hint="eastAsia"/>
          <w:lang w:eastAsia="zh-CN"/>
        </w:rPr>
        <w:t>.1</w:t>
      </w:r>
    </w:p>
    <w:p w14:paraId="26A0C962" w14:textId="77777777" w:rsidR="00AC6891" w:rsidRDefault="00AC6891" w:rsidP="00AC6891">
      <w:pPr>
        <w:pStyle w:val="11"/>
      </w:pPr>
      <w:r>
        <w:t xml:space="preserve"> </w:t>
      </w:r>
    </w:p>
    <w:p w14:paraId="015A6CE0" w14:textId="77777777" w:rsidR="00AC6891" w:rsidRDefault="005805A8" w:rsidP="00AC6891">
      <w:pPr>
        <w:pStyle w:val="TH"/>
        <w:ind w:firstLine="284"/>
      </w:pPr>
      <w:r>
        <w:object w:dxaOrig="5973" w:dyaOrig="3031" w14:anchorId="0495EC10">
          <v:shape id="_x0000_i1030" type="#_x0000_t75" style="width:224.5pt;height:110.5pt" o:ole="">
            <v:imagedata r:id="rId24" o:title=""/>
          </v:shape>
          <o:OLEObject Type="Embed" ProgID="Visio.Drawing.15" ShapeID="_x0000_i1030" DrawAspect="Content" ObjectID="_1736332359" r:id="rId25"/>
        </w:object>
      </w:r>
    </w:p>
    <w:p w14:paraId="050F90AA" w14:textId="77777777" w:rsidR="00AC6891" w:rsidRDefault="00AC6891" w:rsidP="00A90B95">
      <w:pPr>
        <w:pStyle w:val="TF"/>
        <w:outlineLvl w:val="0"/>
      </w:pPr>
      <w:r>
        <w:t xml:space="preserve">Figure </w:t>
      </w:r>
      <w:r>
        <w:rPr>
          <w:rFonts w:cs="Arial"/>
        </w:rPr>
        <w:t>9.</w:t>
      </w:r>
      <w:r>
        <w:rPr>
          <w:rFonts w:eastAsia="DengXian" w:cs="Arial" w:hint="eastAsia"/>
        </w:rPr>
        <w:t>5</w:t>
      </w:r>
      <w:r>
        <w:rPr>
          <w:rFonts w:cs="Arial"/>
        </w:rPr>
        <w:t>.2.</w:t>
      </w:r>
      <w:r>
        <w:t>1</w:t>
      </w:r>
      <w:r>
        <w:rPr>
          <w:rFonts w:eastAsiaTheme="minorEastAsia" w:hint="eastAsia"/>
          <w:lang w:eastAsia="zh-CN"/>
        </w:rPr>
        <w:t>.2</w:t>
      </w:r>
      <w:r>
        <w:t xml:space="preserve">-1: </w:t>
      </w:r>
      <w:r>
        <w:rPr>
          <w:rFonts w:cs="Arial"/>
        </w:rPr>
        <w:t xml:space="preserve">AF policy </w:t>
      </w:r>
      <w:r>
        <w:t>update</w:t>
      </w:r>
    </w:p>
    <w:p w14:paraId="412D8195" w14:textId="684D69DE" w:rsidR="00AC6891" w:rsidRDefault="008B5392" w:rsidP="008B5392">
      <w:pPr>
        <w:pStyle w:val="B1"/>
      </w:pPr>
      <w:r>
        <w:t>1.</w:t>
      </w:r>
      <w:r>
        <w:tab/>
      </w:r>
      <w:r w:rsidR="00AC6891">
        <w:t>VAL server sends AF policy update request to NSCE server. The request shall contain the policy ID and policy modification details for updating the policy in the NSCE server. The request can update the existing default policy or specify a new default policy for the mentioned slice in the request. The policy update procedure can update the scheduling and pre-emption information for the policy.</w:t>
      </w:r>
    </w:p>
    <w:p w14:paraId="09D0FC78" w14:textId="77777777" w:rsidR="00AC6891" w:rsidRDefault="00AC6891" w:rsidP="008B5392">
      <w:pPr>
        <w:pStyle w:val="B1"/>
      </w:pPr>
      <w:r>
        <w:t>2.</w:t>
      </w:r>
      <w:r>
        <w:tab/>
        <w:t>If the VAL server is authorized to update the AF policy, the NSCE server checks the modification with existing policies to avoid conflict and provides the response to the VAL server.</w:t>
      </w:r>
    </w:p>
    <w:p w14:paraId="317238D3" w14:textId="77777777" w:rsidR="00144F91" w:rsidRDefault="00AC6891">
      <w:pPr>
        <w:pStyle w:val="Heading5"/>
      </w:pPr>
      <w:bookmarkStart w:id="255" w:name="_Toc125659729"/>
      <w:r>
        <w:rPr>
          <w:rFonts w:cs="Arial"/>
        </w:rPr>
        <w:t>9</w:t>
      </w:r>
      <w:r>
        <w:t>.</w:t>
      </w:r>
      <w:r>
        <w:rPr>
          <w:rFonts w:eastAsia="DengXian" w:cs="Arial" w:hint="eastAsia"/>
        </w:rPr>
        <w:t>5</w:t>
      </w:r>
      <w:r>
        <w:t>.2.</w:t>
      </w:r>
      <w:r>
        <w:rPr>
          <w:rFonts w:eastAsiaTheme="minorEastAsia" w:hint="eastAsia"/>
          <w:lang w:eastAsia="zh-CN"/>
        </w:rPr>
        <w:t>1.3</w:t>
      </w:r>
      <w:r w:rsidR="00E3159A">
        <w:rPr>
          <w:rFonts w:eastAsiaTheme="minorEastAsia" w:hint="eastAsia"/>
          <w:lang w:eastAsia="zh-CN"/>
        </w:rPr>
        <w:tab/>
      </w:r>
      <w:r>
        <w:t>AF Policy Delete</w:t>
      </w:r>
      <w:bookmarkEnd w:id="255"/>
    </w:p>
    <w:p w14:paraId="05FAB718" w14:textId="77777777" w:rsidR="00AC6891" w:rsidRDefault="00AC6891" w:rsidP="00A90B95">
      <w:pPr>
        <w:outlineLvl w:val="0"/>
      </w:pPr>
      <w:r>
        <w:t>Figure 9.5.2.</w:t>
      </w:r>
      <w:r>
        <w:rPr>
          <w:rFonts w:eastAsiaTheme="minorEastAsia" w:hint="eastAsia"/>
          <w:lang w:eastAsia="zh-CN"/>
        </w:rPr>
        <w:t>1.3</w:t>
      </w:r>
      <w:r>
        <w:t xml:space="preserve"> illustrates the AF policy delete procedure</w:t>
      </w:r>
    </w:p>
    <w:p w14:paraId="7E4ECF49" w14:textId="77777777" w:rsidR="00144F91" w:rsidRDefault="00AC6891">
      <w:r>
        <w:t>Pre-conditions:</w:t>
      </w:r>
    </w:p>
    <w:p w14:paraId="30730CDF" w14:textId="77777777" w:rsidR="00144F91" w:rsidRDefault="00AC6891">
      <w:pPr>
        <w:pStyle w:val="B1"/>
        <w:rPr>
          <w:rFonts w:eastAsiaTheme="minorEastAsia"/>
        </w:rPr>
      </w:pPr>
      <w:r>
        <w:rPr>
          <w:rFonts w:eastAsiaTheme="minorEastAsia" w:hint="eastAsia"/>
          <w:lang w:eastAsia="zh-CN"/>
        </w:rPr>
        <w:lastRenderedPageBreak/>
        <w:t>1.</w:t>
      </w:r>
      <w:r>
        <w:rPr>
          <w:rFonts w:eastAsiaTheme="minorEastAsia" w:hint="eastAsia"/>
          <w:lang w:eastAsia="zh-CN"/>
        </w:rPr>
        <w:tab/>
      </w:r>
      <w:r w:rsidR="00FB0178" w:rsidRPr="00FB0178">
        <w:rPr>
          <w:lang w:val="en-US" w:eastAsia="zh-CN"/>
        </w:rPr>
        <w:t>The NSCE server has information about the existing slice/slice profile/slice services that the VAL server is using</w:t>
      </w:r>
      <w:r>
        <w:rPr>
          <w:rFonts w:asciiTheme="minorEastAsia" w:eastAsiaTheme="minorEastAsia" w:hAnsiTheme="minorEastAsia" w:hint="eastAsia"/>
          <w:lang w:val="en-US" w:eastAsia="zh-CN"/>
        </w:rPr>
        <w:t>.</w:t>
      </w:r>
    </w:p>
    <w:p w14:paraId="48C18979" w14:textId="77777777" w:rsidR="00144F91" w:rsidRDefault="00AC6891">
      <w:pPr>
        <w:pStyle w:val="B1"/>
      </w:pPr>
      <w:r>
        <w:rPr>
          <w:rFonts w:eastAsiaTheme="minorEastAsia" w:hint="eastAsia"/>
          <w:lang w:val="en-US" w:eastAsia="zh-CN"/>
        </w:rPr>
        <w:t>2.</w:t>
      </w:r>
      <w:r>
        <w:rPr>
          <w:rFonts w:eastAsiaTheme="minorEastAsia" w:hint="eastAsia"/>
          <w:lang w:val="en-US" w:eastAsia="zh-CN"/>
        </w:rPr>
        <w:tab/>
      </w:r>
      <w:r w:rsidR="00FB0178" w:rsidRPr="00FB0178">
        <w:rPr>
          <w:lang w:val="en-US" w:eastAsia="zh-CN"/>
        </w:rPr>
        <w:t>The VAL server has created one or more policies using the procedure defined in clause 9.5.2.1</w:t>
      </w:r>
    </w:p>
    <w:p w14:paraId="43C3C538" w14:textId="77777777" w:rsidR="00AC6891" w:rsidRDefault="00AC6891" w:rsidP="00AC6891">
      <w:pPr>
        <w:pStyle w:val="11"/>
      </w:pPr>
      <w:r>
        <w:t xml:space="preserve"> </w:t>
      </w:r>
    </w:p>
    <w:p w14:paraId="4871BC27" w14:textId="77777777" w:rsidR="00AC6891" w:rsidRDefault="005805A8" w:rsidP="00AC6891">
      <w:pPr>
        <w:pStyle w:val="TH"/>
        <w:ind w:firstLine="284"/>
      </w:pPr>
      <w:r>
        <w:object w:dxaOrig="5813" w:dyaOrig="3031" w14:anchorId="068DD13F">
          <v:shape id="_x0000_i1031" type="#_x0000_t75" style="width:217.5pt;height:110.5pt" o:ole="">
            <v:imagedata r:id="rId26" o:title=""/>
          </v:shape>
          <o:OLEObject Type="Embed" ProgID="Visio.Drawing.15" ShapeID="_x0000_i1031" DrawAspect="Content" ObjectID="_1736332360" r:id="rId27"/>
        </w:object>
      </w:r>
    </w:p>
    <w:p w14:paraId="4E4BF098" w14:textId="77777777" w:rsidR="00AC6891" w:rsidRPr="00AC6891" w:rsidRDefault="00AC6891" w:rsidP="00A90B95">
      <w:pPr>
        <w:pStyle w:val="TF"/>
        <w:outlineLvl w:val="0"/>
      </w:pPr>
      <w:r w:rsidRPr="00AC6891">
        <w:t>Figure 9.</w:t>
      </w:r>
      <w:r w:rsidRPr="00AC6891">
        <w:rPr>
          <w:rFonts w:eastAsia="DengXian" w:hint="eastAsia"/>
        </w:rPr>
        <w:t>5</w:t>
      </w:r>
      <w:r w:rsidRPr="00AC6891">
        <w:t>.2.</w:t>
      </w:r>
      <w:r w:rsidR="00FB0178" w:rsidRPr="00FB0178">
        <w:rPr>
          <w:rFonts w:eastAsiaTheme="minorEastAsia"/>
        </w:rPr>
        <w:t>1.3</w:t>
      </w:r>
      <w:r w:rsidR="00E60DC3">
        <w:t xml:space="preserve">-1: AF </w:t>
      </w:r>
      <w:r w:rsidR="00E60DC3" w:rsidRPr="00E60DC3">
        <w:t>policy delete</w:t>
      </w:r>
    </w:p>
    <w:p w14:paraId="5259DB8C" w14:textId="77777777" w:rsidR="00AC6891" w:rsidRDefault="00AC6891" w:rsidP="008B5392">
      <w:pPr>
        <w:pStyle w:val="B1"/>
      </w:pPr>
      <w:r>
        <w:t>1.</w:t>
      </w:r>
      <w:r>
        <w:tab/>
        <w:t>VAL server sends AF policy delete request to NSCE server. The request contains the policy ID, and optionally default policy indication. The default policy indicates the update of the default policy in the case of a delete request for the default policy. The policy delete procedure can be used to delete one or more policies.</w:t>
      </w:r>
    </w:p>
    <w:p w14:paraId="5C486C04" w14:textId="77777777" w:rsidR="00AC6891" w:rsidRDefault="00AC6891" w:rsidP="008B5392">
      <w:pPr>
        <w:pStyle w:val="B1"/>
      </w:pPr>
      <w:r>
        <w:t>2.</w:t>
      </w:r>
      <w:r>
        <w:tab/>
        <w:t>If the VAL server is authorized to update the AF policy, the NSCE server deletes the policy. In the case of a default policy delete request, the NSCE server first updates the default policy with the policy mentioned in the delete request and then deletes the old default policy. The NSCE server reports the outcome of the deletion of the requested policy with policy ID and priority for the new default policy.</w:t>
      </w:r>
    </w:p>
    <w:p w14:paraId="6164AD58" w14:textId="77777777" w:rsidR="00144F91" w:rsidRDefault="00FB0178">
      <w:pPr>
        <w:pStyle w:val="Heading5"/>
      </w:pPr>
      <w:bookmarkStart w:id="256" w:name="_Toc125659730"/>
      <w:r w:rsidRPr="00FB0178">
        <w:t>9.</w:t>
      </w:r>
      <w:r w:rsidRPr="00FB0178">
        <w:rPr>
          <w:rFonts w:eastAsia="DengXian"/>
        </w:rPr>
        <w:t>5</w:t>
      </w:r>
      <w:r w:rsidRPr="00FB0178">
        <w:t>.2.</w:t>
      </w:r>
      <w:r w:rsidRPr="00FB0178">
        <w:rPr>
          <w:rFonts w:eastAsiaTheme="minorEastAsia"/>
        </w:rPr>
        <w:t>1.4</w:t>
      </w:r>
      <w:r w:rsidR="00E3159A">
        <w:rPr>
          <w:rFonts w:eastAsiaTheme="minorEastAsia" w:hint="eastAsia"/>
          <w:lang w:eastAsia="zh-CN"/>
        </w:rPr>
        <w:tab/>
      </w:r>
      <w:r w:rsidRPr="00FB0178">
        <w:t>AF Policy Usage Reporting data</w:t>
      </w:r>
      <w:bookmarkEnd w:id="256"/>
    </w:p>
    <w:p w14:paraId="6E5AE547" w14:textId="77777777" w:rsidR="00AC6891" w:rsidRPr="00A57F5C" w:rsidRDefault="00AC6891" w:rsidP="00A90B95">
      <w:pPr>
        <w:outlineLvl w:val="0"/>
        <w:rPr>
          <w:rFonts w:eastAsiaTheme="minorEastAsia"/>
          <w:lang w:eastAsia="zh-CN"/>
        </w:rPr>
      </w:pPr>
      <w:r>
        <w:t>Figure 9.5.2.</w:t>
      </w:r>
      <w:r>
        <w:rPr>
          <w:rFonts w:eastAsiaTheme="minorEastAsia" w:hint="eastAsia"/>
          <w:lang w:eastAsia="zh-CN"/>
        </w:rPr>
        <w:t>1.4</w:t>
      </w:r>
      <w:r>
        <w:t xml:space="preserve"> illustrates the AF policy usage reporting data procedure</w:t>
      </w:r>
      <w:r w:rsidR="00A57F5C">
        <w:rPr>
          <w:rFonts w:eastAsiaTheme="minorEastAsia" w:hint="eastAsia"/>
          <w:lang w:eastAsia="zh-CN"/>
        </w:rPr>
        <w:t>.</w:t>
      </w:r>
    </w:p>
    <w:p w14:paraId="301ACC9B" w14:textId="77777777" w:rsidR="00144F91" w:rsidRDefault="00AC6891">
      <w:r>
        <w:t>Pre-conditions:</w:t>
      </w:r>
    </w:p>
    <w:p w14:paraId="0F281ADF" w14:textId="77777777" w:rsidR="00144F91" w:rsidRDefault="00AC6891">
      <w:pPr>
        <w:pStyle w:val="B1"/>
      </w:pPr>
      <w:r>
        <w:rPr>
          <w:rFonts w:eastAsiaTheme="minorEastAsia" w:hint="eastAsia"/>
          <w:lang w:val="en-US" w:eastAsia="zh-CN"/>
        </w:rPr>
        <w:t>1.</w:t>
      </w:r>
      <w:r>
        <w:rPr>
          <w:rFonts w:eastAsiaTheme="minorEastAsia" w:hint="eastAsia"/>
          <w:lang w:val="en-US" w:eastAsia="zh-CN"/>
        </w:rPr>
        <w:tab/>
      </w:r>
      <w:r w:rsidR="00FB0178" w:rsidRPr="00FB0178">
        <w:rPr>
          <w:lang w:val="en-US" w:eastAsia="zh-CN"/>
        </w:rPr>
        <w:t>The NSCE server has information about the existing slice/slice profile/slice services which VAL server is using</w:t>
      </w:r>
    </w:p>
    <w:p w14:paraId="109B9835" w14:textId="77777777" w:rsidR="00144F91" w:rsidRDefault="00AC6891">
      <w:pPr>
        <w:pStyle w:val="B1"/>
      </w:pPr>
      <w:r>
        <w:rPr>
          <w:rFonts w:eastAsiaTheme="minorEastAsia" w:hint="eastAsia"/>
          <w:lang w:val="en-US" w:eastAsia="zh-CN"/>
        </w:rPr>
        <w:t>2.</w:t>
      </w:r>
      <w:r>
        <w:rPr>
          <w:rFonts w:eastAsiaTheme="minorEastAsia" w:hint="eastAsia"/>
          <w:lang w:val="en-US" w:eastAsia="zh-CN"/>
        </w:rPr>
        <w:tab/>
      </w:r>
      <w:r w:rsidR="00FB0178" w:rsidRPr="00FB0178">
        <w:rPr>
          <w:lang w:val="en-US" w:eastAsia="zh-CN"/>
        </w:rPr>
        <w:t>The VAL server has created one or more policies using the procedure defined in clause 9.5.2.1</w:t>
      </w:r>
    </w:p>
    <w:p w14:paraId="3C2AEFC3" w14:textId="77777777" w:rsidR="00AC6891" w:rsidRDefault="005805A8" w:rsidP="00AC6891">
      <w:pPr>
        <w:pStyle w:val="TH"/>
      </w:pPr>
      <w:r>
        <w:object w:dxaOrig="5813" w:dyaOrig="3154" w14:anchorId="09A1108B">
          <v:shape id="_x0000_i1032" type="#_x0000_t75" style="width:217.5pt;height:114pt" o:ole="">
            <v:imagedata r:id="rId28" o:title=""/>
          </v:shape>
          <o:OLEObject Type="Embed" ProgID="Visio.Drawing.15" ShapeID="_x0000_i1032" DrawAspect="Content" ObjectID="_1736332361" r:id="rId29"/>
        </w:object>
      </w:r>
    </w:p>
    <w:p w14:paraId="563CE2C1" w14:textId="77777777" w:rsidR="00AC6891" w:rsidRDefault="00AC6891" w:rsidP="00A90B95">
      <w:pPr>
        <w:pStyle w:val="TF"/>
        <w:outlineLvl w:val="0"/>
      </w:pPr>
      <w:r>
        <w:t xml:space="preserve">Figure </w:t>
      </w:r>
      <w:r>
        <w:rPr>
          <w:rFonts w:cs="Arial"/>
        </w:rPr>
        <w:t>9.</w:t>
      </w:r>
      <w:r>
        <w:rPr>
          <w:rFonts w:eastAsia="DengXian" w:cs="Arial" w:hint="eastAsia"/>
        </w:rPr>
        <w:t>5</w:t>
      </w:r>
      <w:r>
        <w:rPr>
          <w:rFonts w:cs="Arial"/>
        </w:rPr>
        <w:t>.2.</w:t>
      </w:r>
      <w:r w:rsidR="00A57F5C">
        <w:rPr>
          <w:rFonts w:eastAsiaTheme="minorEastAsia" w:cs="Arial" w:hint="eastAsia"/>
          <w:lang w:eastAsia="zh-CN"/>
        </w:rPr>
        <w:t>1.4</w:t>
      </w:r>
      <w:r>
        <w:t xml:space="preserve">-1: </w:t>
      </w:r>
      <w:r>
        <w:rPr>
          <w:rFonts w:cs="Arial"/>
        </w:rPr>
        <w:t>AF policy</w:t>
      </w:r>
      <w:r>
        <w:t xml:space="preserve"> usage reporting data</w:t>
      </w:r>
    </w:p>
    <w:p w14:paraId="78D3FAEC" w14:textId="77777777" w:rsidR="00AC6891" w:rsidRDefault="00AC6891" w:rsidP="00AC6891">
      <w:pPr>
        <w:pStyle w:val="B1"/>
        <w:ind w:left="284" w:firstLine="0"/>
      </w:pPr>
      <w:r>
        <w:t>1.</w:t>
      </w:r>
      <w:r>
        <w:tab/>
        <w:t xml:space="preserve">VAL server sends AF policy usage reporting data subscribe request to NSCE server. The request contains the policy ID, reporting interval, and the required duration of the data. </w:t>
      </w:r>
    </w:p>
    <w:p w14:paraId="774E36C1" w14:textId="77777777" w:rsidR="00AC6891" w:rsidRDefault="00AC6891" w:rsidP="00AC6891">
      <w:pPr>
        <w:pStyle w:val="B1"/>
        <w:ind w:left="284" w:firstLine="0"/>
      </w:pPr>
      <w:r>
        <w:t>2.</w:t>
      </w:r>
      <w:r>
        <w:tab/>
        <w:t>The NSCE server responds with an AF policy usage reporting data subscribe response message indicating the success or failure of the subscription.</w:t>
      </w:r>
    </w:p>
    <w:p w14:paraId="0E97703E" w14:textId="77777777" w:rsidR="00AC6891" w:rsidRDefault="00AC6891" w:rsidP="00AC6891">
      <w:pPr>
        <w:pStyle w:val="B1"/>
        <w:ind w:left="284" w:firstLine="0"/>
      </w:pPr>
      <w:r>
        <w:t>3.</w:t>
      </w:r>
      <w:r>
        <w:tab/>
        <w:t>The NSCE server reports the policy reporting data containing the number of times the policy has been used and the duration for which the policy was active in the requested duration and details of the preemption of policies. The reporting interval enables the periodic reporting of the requested report.</w:t>
      </w:r>
    </w:p>
    <w:p w14:paraId="62B9C42D" w14:textId="77777777" w:rsidR="008116B4" w:rsidRDefault="00571706" w:rsidP="00A90B95">
      <w:pPr>
        <w:pStyle w:val="Heading4"/>
        <w:rPr>
          <w:lang w:val="en-US" w:eastAsia="zh-CN"/>
        </w:rPr>
      </w:pPr>
      <w:bookmarkStart w:id="257" w:name="_Toc125659731"/>
      <w:r>
        <w:rPr>
          <w:rFonts w:hint="eastAsia"/>
          <w:lang w:val="en-US" w:eastAsia="zh-CN"/>
        </w:rPr>
        <w:lastRenderedPageBreak/>
        <w:t>9</w:t>
      </w:r>
      <w:r>
        <w:t>.</w:t>
      </w:r>
      <w:r>
        <w:rPr>
          <w:rFonts w:eastAsiaTheme="minorEastAsia" w:hint="eastAsia"/>
          <w:lang w:val="en-US" w:eastAsia="zh-CN"/>
        </w:rPr>
        <w:t>5</w:t>
      </w:r>
      <w:r>
        <w:t>.</w:t>
      </w:r>
      <w:r>
        <w:rPr>
          <w:rFonts w:hint="eastAsia"/>
          <w:lang w:val="en-US" w:eastAsia="zh-CN"/>
        </w:rPr>
        <w:t>2</w:t>
      </w:r>
      <w:r>
        <w:t>.</w:t>
      </w:r>
      <w:r>
        <w:rPr>
          <w:rFonts w:hint="eastAsia"/>
          <w:lang w:val="en-US" w:eastAsia="zh-CN"/>
        </w:rPr>
        <w:t>2</w:t>
      </w:r>
      <w:r>
        <w:tab/>
      </w:r>
      <w:r w:rsidR="00E3159A">
        <w:rPr>
          <w:rFonts w:eastAsiaTheme="minorEastAsia" w:hint="eastAsia"/>
          <w:lang w:val="en-US" w:eastAsia="zh-CN"/>
        </w:rPr>
        <w:tab/>
      </w:r>
      <w:r>
        <w:rPr>
          <w:rFonts w:hint="eastAsia"/>
          <w:lang w:val="en-US" w:eastAsia="zh-CN"/>
        </w:rPr>
        <w:t>N</w:t>
      </w:r>
      <w:r>
        <w:t>etwork slice optimization</w:t>
      </w:r>
      <w:bookmarkEnd w:id="248"/>
      <w:bookmarkEnd w:id="249"/>
      <w:bookmarkEnd w:id="250"/>
      <w:r>
        <w:rPr>
          <w:rFonts w:hint="eastAsia"/>
          <w:lang w:val="en-US" w:eastAsia="zh-CN"/>
        </w:rPr>
        <w:t xml:space="preserve"> based on AF policy</w:t>
      </w:r>
      <w:bookmarkEnd w:id="257"/>
    </w:p>
    <w:p w14:paraId="0BA7E165" w14:textId="77777777" w:rsidR="008116B4" w:rsidRDefault="00571706">
      <w:pPr>
        <w:pStyle w:val="B1"/>
        <w:ind w:left="0" w:firstLine="0"/>
        <w:rPr>
          <w:rFonts w:ascii="SimSun" w:hAnsi="SimSun"/>
          <w:lang w:val="en-US" w:eastAsia="zh-CN"/>
        </w:rPr>
      </w:pPr>
      <w:r>
        <w:rPr>
          <w:lang w:val="en-US"/>
        </w:rPr>
        <w:t xml:space="preserve">Figure </w:t>
      </w:r>
      <w:r>
        <w:rPr>
          <w:rFonts w:hint="eastAsia"/>
          <w:lang w:val="en-US" w:eastAsia="zh-CN"/>
        </w:rPr>
        <w:t>9</w:t>
      </w:r>
      <w:r>
        <w:rPr>
          <w:lang w:val="en-US"/>
        </w:rPr>
        <w:t>.</w:t>
      </w:r>
      <w:r>
        <w:rPr>
          <w:rFonts w:eastAsiaTheme="minorEastAsia" w:hint="eastAsia"/>
          <w:lang w:val="en-US" w:eastAsia="zh-CN"/>
        </w:rPr>
        <w:t>5</w:t>
      </w:r>
      <w:r>
        <w:rPr>
          <w:rFonts w:hint="eastAsia"/>
          <w:lang w:val="en-US" w:eastAsia="zh-CN"/>
        </w:rPr>
        <w:t>.2</w:t>
      </w:r>
      <w:r>
        <w:rPr>
          <w:lang w:val="en-US"/>
        </w:rPr>
        <w:t>.</w:t>
      </w:r>
      <w:r>
        <w:rPr>
          <w:rFonts w:hint="eastAsia"/>
          <w:lang w:val="en-US" w:eastAsia="zh-CN"/>
        </w:rPr>
        <w:t xml:space="preserve">2 </w:t>
      </w:r>
      <w:r>
        <w:rPr>
          <w:lang w:val="en-US"/>
        </w:rPr>
        <w:t>illustrates</w:t>
      </w:r>
      <w:r>
        <w:rPr>
          <w:rFonts w:hint="eastAsia"/>
          <w:lang w:val="en-US" w:eastAsia="zh-CN"/>
        </w:rPr>
        <w:t xml:space="preserve"> </w:t>
      </w:r>
      <w:r>
        <w:rPr>
          <w:rFonts w:hint="eastAsia"/>
          <w:bCs/>
          <w:lang w:val="en-US" w:eastAsia="zh-CN"/>
        </w:rPr>
        <w:t>the procedure of</w:t>
      </w:r>
      <w:r>
        <w:rPr>
          <w:rFonts w:hint="eastAsia"/>
          <w:lang w:val="en-US" w:eastAsia="zh-CN"/>
        </w:rPr>
        <w:t xml:space="preserve"> network slice optimization based on AF policy.</w:t>
      </w:r>
      <w:r>
        <w:rPr>
          <w:rFonts w:ascii="SimSun" w:hAnsi="SimSun" w:hint="eastAsia"/>
          <w:lang w:val="en-US" w:eastAsia="zh-CN"/>
        </w:rPr>
        <w:t xml:space="preserve"> </w:t>
      </w:r>
    </w:p>
    <w:p w14:paraId="427E9A83" w14:textId="77777777" w:rsidR="008116B4" w:rsidRDefault="00571706">
      <w:pPr>
        <w:rPr>
          <w:lang w:val="en-US"/>
        </w:rPr>
      </w:pPr>
      <w:r>
        <w:rPr>
          <w:lang w:val="en-US"/>
        </w:rPr>
        <w:t>Pre-conditions:</w:t>
      </w:r>
    </w:p>
    <w:p w14:paraId="0DFA5D9F" w14:textId="77777777" w:rsidR="008116B4" w:rsidRDefault="00571706">
      <w:pPr>
        <w:pStyle w:val="B1"/>
        <w:rPr>
          <w:lang w:val="en-US" w:eastAsia="zh-CN"/>
        </w:rPr>
      </w:pPr>
      <w:r>
        <w:rPr>
          <w:lang w:val="en-US" w:eastAsia="zh-CN"/>
        </w:rPr>
        <w:t>1.</w:t>
      </w:r>
      <w:r>
        <w:rPr>
          <w:lang w:val="en-US" w:eastAsia="zh-CN"/>
        </w:rPr>
        <w:tab/>
      </w:r>
      <w:r>
        <w:rPr>
          <w:rFonts w:hint="eastAsia"/>
          <w:lang w:val="en-US" w:eastAsia="zh-CN"/>
        </w:rPr>
        <w:t xml:space="preserve">The </w:t>
      </w:r>
      <w:r>
        <w:rPr>
          <w:lang w:val="en-US" w:eastAsia="zh-CN"/>
        </w:rPr>
        <w:t>NSCE</w:t>
      </w:r>
      <w:r>
        <w:rPr>
          <w:rFonts w:hint="eastAsia"/>
          <w:lang w:val="en-US" w:eastAsia="zh-CN"/>
        </w:rPr>
        <w:t xml:space="preserve"> server is </w:t>
      </w:r>
      <w:r>
        <w:rPr>
          <w:lang w:val="en-US" w:eastAsia="zh-CN"/>
        </w:rPr>
        <w:t>authorized to get network slice management data notification from OAM</w:t>
      </w:r>
      <w:r>
        <w:rPr>
          <w:rFonts w:hint="eastAsia"/>
          <w:lang w:val="en-US" w:eastAsia="zh-CN"/>
        </w:rPr>
        <w:t>, and/or NWDAF</w:t>
      </w:r>
      <w:r w:rsidR="0036204D">
        <w:rPr>
          <w:rFonts w:eastAsiaTheme="minorEastAsia" w:hint="eastAsia"/>
          <w:lang w:val="en-US" w:eastAsia="zh-CN"/>
        </w:rPr>
        <w:t xml:space="preserve"> via NEF</w:t>
      </w:r>
      <w:r>
        <w:rPr>
          <w:rFonts w:hint="eastAsia"/>
          <w:lang w:val="en-US" w:eastAsia="zh-CN"/>
        </w:rPr>
        <w:t>;</w:t>
      </w:r>
    </w:p>
    <w:p w14:paraId="58E661EB" w14:textId="77777777" w:rsidR="008116B4" w:rsidRDefault="00571706">
      <w:pPr>
        <w:pStyle w:val="B1"/>
        <w:rPr>
          <w:lang w:val="en-US" w:eastAsia="zh-CN"/>
        </w:rPr>
      </w:pPr>
      <w:r>
        <w:rPr>
          <w:lang w:val="en-US" w:eastAsia="zh-CN"/>
        </w:rPr>
        <w:t>2.</w:t>
      </w:r>
      <w:r>
        <w:rPr>
          <w:lang w:val="en-US" w:eastAsia="zh-CN"/>
        </w:rPr>
        <w:tab/>
      </w:r>
      <w:r>
        <w:rPr>
          <w:rFonts w:hint="eastAsia"/>
          <w:lang w:val="en-US" w:eastAsia="zh-CN"/>
        </w:rPr>
        <w:t xml:space="preserve">The VAL server is </w:t>
      </w:r>
      <w:r>
        <w:rPr>
          <w:lang w:val="en-US" w:eastAsia="zh-CN"/>
        </w:rPr>
        <w:t xml:space="preserve">authorized </w:t>
      </w:r>
      <w:r>
        <w:rPr>
          <w:rFonts w:hint="eastAsia"/>
          <w:lang w:val="en-US" w:eastAsia="zh-CN"/>
        </w:rPr>
        <w:t>to the NSCE server for network slice optimization</w:t>
      </w:r>
      <w:r>
        <w:rPr>
          <w:lang w:val="en-US" w:eastAsia="zh-CN"/>
        </w:rPr>
        <w:t>.</w:t>
      </w:r>
    </w:p>
    <w:p w14:paraId="19476750" w14:textId="77777777" w:rsidR="008116B4" w:rsidRDefault="00571706">
      <w:pPr>
        <w:pStyle w:val="B1"/>
        <w:rPr>
          <w:lang w:val="en-US" w:eastAsia="zh-CN"/>
        </w:rPr>
      </w:pPr>
      <w:r>
        <w:rPr>
          <w:lang w:val="en-US" w:eastAsia="zh-CN"/>
        </w:rPr>
        <w:t>3.</w:t>
      </w:r>
      <w:r>
        <w:rPr>
          <w:lang w:val="en-US" w:eastAsia="zh-CN"/>
        </w:rPr>
        <w:tab/>
      </w:r>
      <w:r>
        <w:rPr>
          <w:rFonts w:hint="eastAsia"/>
          <w:lang w:val="en-US" w:eastAsia="zh-CN"/>
        </w:rPr>
        <w:t>T</w:t>
      </w:r>
      <w:r>
        <w:rPr>
          <w:lang w:val="en-US" w:eastAsia="zh-CN"/>
        </w:rPr>
        <w:t xml:space="preserve">here </w:t>
      </w:r>
      <w:r>
        <w:rPr>
          <w:rFonts w:hint="eastAsia"/>
          <w:lang w:val="en-US" w:eastAsia="zh-CN"/>
        </w:rPr>
        <w:t xml:space="preserve">is </w:t>
      </w:r>
      <w:r>
        <w:rPr>
          <w:lang w:val="en-US" w:eastAsia="zh-CN"/>
        </w:rPr>
        <w:t>enough network capacity when the expected action is to expand the network slice</w:t>
      </w:r>
      <w:r>
        <w:rPr>
          <w:rFonts w:hint="eastAsia"/>
          <w:lang w:val="en-US" w:eastAsia="zh-CN"/>
        </w:rPr>
        <w:t>.</w:t>
      </w:r>
    </w:p>
    <w:p w14:paraId="635333F7" w14:textId="77777777" w:rsidR="008116B4" w:rsidRDefault="00571706">
      <w:pPr>
        <w:pStyle w:val="B1"/>
        <w:rPr>
          <w:lang w:val="en-US" w:eastAsia="zh-CN"/>
        </w:rPr>
      </w:pPr>
      <w:r>
        <w:rPr>
          <w:lang w:val="en-US" w:eastAsia="zh-CN"/>
        </w:rPr>
        <w:t>4.</w:t>
      </w:r>
      <w:r>
        <w:rPr>
          <w:lang w:val="en-US" w:eastAsia="zh-CN"/>
        </w:rPr>
        <w:tab/>
      </w:r>
      <w:r>
        <w:rPr>
          <w:rFonts w:hint="eastAsia"/>
          <w:lang w:val="en-US" w:eastAsia="zh-CN"/>
        </w:rPr>
        <w:t>The AF policy has been pre-configured on the VAL server</w:t>
      </w:r>
      <w:r>
        <w:rPr>
          <w:rFonts w:hint="eastAsia"/>
          <w:lang w:eastAsia="zh-CN"/>
        </w:rPr>
        <w:t>.</w:t>
      </w:r>
    </w:p>
    <w:p w14:paraId="09FD64A6" w14:textId="77777777" w:rsidR="008116B4" w:rsidRDefault="00571706">
      <w:pPr>
        <w:pStyle w:val="B1"/>
        <w:rPr>
          <w:lang w:val="en-US" w:eastAsia="zh-CN"/>
        </w:rPr>
      </w:pPr>
      <w:r>
        <w:rPr>
          <w:lang w:val="en-US" w:eastAsia="zh-CN"/>
        </w:rPr>
        <w:t>5.</w:t>
      </w:r>
      <w:r>
        <w:rPr>
          <w:lang w:val="en-US" w:eastAsia="zh-CN"/>
        </w:rPr>
        <w:tab/>
      </w:r>
      <w:r>
        <w:rPr>
          <w:rFonts w:hint="eastAsia"/>
          <w:lang w:val="en-US" w:eastAsia="zh-CN"/>
        </w:rPr>
        <w:t>The AF policy has been provided to the NSCE server as specified in clause 9.</w:t>
      </w:r>
      <w:r>
        <w:rPr>
          <w:rFonts w:eastAsiaTheme="minorEastAsia" w:hint="eastAsia"/>
          <w:lang w:val="en-US" w:eastAsia="zh-CN"/>
        </w:rPr>
        <w:t>5</w:t>
      </w:r>
      <w:r>
        <w:rPr>
          <w:rFonts w:hint="eastAsia"/>
          <w:lang w:val="en-US" w:eastAsia="zh-CN"/>
        </w:rPr>
        <w:t>.2.1.</w:t>
      </w:r>
    </w:p>
    <w:p w14:paraId="590AE695" w14:textId="77777777" w:rsidR="008116B4" w:rsidRDefault="005805A8">
      <w:pPr>
        <w:pStyle w:val="TH"/>
        <w:rPr>
          <w:lang w:eastAsia="zh-CN"/>
        </w:rPr>
      </w:pPr>
      <w:r>
        <w:object w:dxaOrig="10174" w:dyaOrig="9430" w14:anchorId="03044FE2">
          <v:shape id="_x0000_i1033" type="#_x0000_t75" style="width:324.5pt;height:179pt" o:ole="">
            <v:imagedata r:id="rId30" o:title="" croptop="9734f" cropbottom="18367f"/>
          </v:shape>
          <o:OLEObject Type="Embed" ProgID="Visio.Drawing.11" ShapeID="_x0000_i1033" DrawAspect="Content" ObjectID="_1736332362" r:id="rId31"/>
        </w:object>
      </w:r>
    </w:p>
    <w:p w14:paraId="123CB767" w14:textId="77777777" w:rsidR="008116B4" w:rsidRDefault="00571706" w:rsidP="00A90B95">
      <w:pPr>
        <w:pStyle w:val="TF"/>
        <w:outlineLvl w:val="0"/>
        <w:rPr>
          <w:bCs/>
          <w:lang w:val="en-US" w:eastAsia="zh-CN"/>
        </w:rPr>
      </w:pPr>
      <w:r>
        <w:t>Figure</w:t>
      </w:r>
      <w:r>
        <w:rPr>
          <w:rFonts w:hint="eastAsia"/>
          <w:lang w:val="en-US" w:eastAsia="zh-CN"/>
        </w:rPr>
        <w:t xml:space="preserve"> 9.</w:t>
      </w:r>
      <w:r>
        <w:rPr>
          <w:rFonts w:eastAsiaTheme="minorEastAsia" w:hint="eastAsia"/>
          <w:lang w:val="en-US" w:eastAsia="zh-CN"/>
        </w:rPr>
        <w:t>5</w:t>
      </w:r>
      <w:r>
        <w:rPr>
          <w:rFonts w:hint="eastAsia"/>
          <w:lang w:val="en-US" w:eastAsia="zh-CN"/>
        </w:rPr>
        <w:t>.2.2</w:t>
      </w:r>
      <w:r>
        <w:t xml:space="preserve">: </w:t>
      </w:r>
      <w:r>
        <w:rPr>
          <w:rFonts w:hint="eastAsia"/>
          <w:lang w:val="en-US" w:eastAsia="zh-CN"/>
        </w:rPr>
        <w:t>Network slice optimization based on AF policy</w:t>
      </w:r>
    </w:p>
    <w:p w14:paraId="3E5492A8" w14:textId="77777777" w:rsidR="008116B4" w:rsidRPr="00A57F5C" w:rsidRDefault="0097221F" w:rsidP="0097221F">
      <w:pPr>
        <w:pStyle w:val="B1"/>
      </w:pPr>
      <w:r>
        <w:rPr>
          <w:lang w:val="en-US" w:eastAsia="zh-CN"/>
        </w:rPr>
        <w:t>1.</w:t>
      </w:r>
      <w:r>
        <w:rPr>
          <w:lang w:val="en-US" w:eastAsia="zh-CN"/>
        </w:rPr>
        <w:tab/>
      </w:r>
      <w:r w:rsidR="00571706">
        <w:rPr>
          <w:lang w:val="en-US" w:eastAsia="zh-CN"/>
        </w:rPr>
        <w:t>V</w:t>
      </w:r>
      <w:r w:rsidR="00571706">
        <w:rPr>
          <w:rFonts w:hint="eastAsia"/>
          <w:lang w:val="en-US" w:eastAsia="zh-CN"/>
        </w:rPr>
        <w:t>AL</w:t>
      </w:r>
      <w:r w:rsidR="00571706">
        <w:rPr>
          <w:lang w:val="en-US" w:eastAsia="zh-CN"/>
        </w:rPr>
        <w:t xml:space="preserve"> server send</w:t>
      </w:r>
      <w:r w:rsidR="00571706">
        <w:rPr>
          <w:rFonts w:hint="eastAsia"/>
          <w:lang w:val="en-US" w:eastAsia="zh-CN"/>
        </w:rPr>
        <w:t>s</w:t>
      </w:r>
      <w:r w:rsidR="00571706">
        <w:rPr>
          <w:lang w:val="en-US" w:eastAsia="zh-CN"/>
        </w:rPr>
        <w:t xml:space="preserve"> network slice </w:t>
      </w:r>
      <w:r w:rsidR="00571706">
        <w:rPr>
          <w:rFonts w:hint="eastAsia"/>
          <w:lang w:val="en-US" w:eastAsia="zh-CN"/>
        </w:rPr>
        <w:t xml:space="preserve">optimization </w:t>
      </w:r>
      <w:r w:rsidR="00571706">
        <w:rPr>
          <w:lang w:val="en-US" w:eastAsia="zh-CN"/>
        </w:rPr>
        <w:t xml:space="preserve">subscription request to </w:t>
      </w:r>
      <w:r w:rsidR="00571706">
        <w:rPr>
          <w:rFonts w:hint="eastAsia"/>
          <w:lang w:val="en-US" w:eastAsia="zh-CN"/>
        </w:rPr>
        <w:t xml:space="preserve">NSCE </w:t>
      </w:r>
      <w:r w:rsidR="00571706">
        <w:rPr>
          <w:lang w:val="en-US" w:eastAsia="zh-CN"/>
        </w:rPr>
        <w:t>server</w:t>
      </w:r>
      <w:r w:rsidR="00571706">
        <w:rPr>
          <w:rFonts w:hint="eastAsia"/>
          <w:lang w:val="en-US" w:eastAsia="zh-CN"/>
        </w:rPr>
        <w:t>. The request contains the policy ID indicating the different policies.</w:t>
      </w:r>
      <w:r w:rsidR="00FB0178" w:rsidRPr="00FB0178">
        <w:t xml:space="preserve"> Optionally the request contains the Secondary policy ID indicating the</w:t>
      </w:r>
      <w:r w:rsidR="00FB0178" w:rsidRPr="00FB0178">
        <w:rPr>
          <w:rFonts w:eastAsiaTheme="minorEastAsia"/>
        </w:rPr>
        <w:t xml:space="preserve"> </w:t>
      </w:r>
      <w:r w:rsidR="00FB0178" w:rsidRPr="00FB0178">
        <w:t>fallback policy to be used for the failed network slice optimization. The NSCE server retries the network slice optimization using a Secondary policy in the case of a failed optimization.</w:t>
      </w:r>
    </w:p>
    <w:p w14:paraId="4D8AFF43" w14:textId="77777777" w:rsidR="008116B4" w:rsidRDefault="0097221F" w:rsidP="0097221F">
      <w:pPr>
        <w:pStyle w:val="B1"/>
        <w:rPr>
          <w:lang w:val="en-US" w:eastAsia="zh-CN"/>
        </w:rPr>
      </w:pPr>
      <w:r>
        <w:rPr>
          <w:lang w:val="en-US" w:eastAsia="zh-CN"/>
        </w:rPr>
        <w:t>2.</w:t>
      </w:r>
      <w:r>
        <w:rPr>
          <w:lang w:val="en-US" w:eastAsia="zh-CN"/>
        </w:rPr>
        <w:tab/>
      </w:r>
      <w:r w:rsidR="00571706">
        <w:rPr>
          <w:lang w:val="en-US" w:eastAsia="zh-CN"/>
        </w:rPr>
        <w:t>T</w:t>
      </w:r>
      <w:r w:rsidR="00571706">
        <w:rPr>
          <w:rFonts w:hint="eastAsia"/>
          <w:lang w:val="en-US" w:eastAsia="zh-CN"/>
        </w:rPr>
        <w:t xml:space="preserve">he NSCE server </w:t>
      </w:r>
      <w:r w:rsidR="00571706">
        <w:rPr>
          <w:lang w:val="en-US" w:eastAsia="zh-CN"/>
        </w:rPr>
        <w:t>translates the trigger event to service API(s) with necessary parameter</w:t>
      </w:r>
      <w:r w:rsidR="00571706">
        <w:rPr>
          <w:rFonts w:hint="eastAsia"/>
          <w:lang w:val="en-US" w:eastAsia="zh-CN"/>
        </w:rPr>
        <w:t>s</w:t>
      </w:r>
      <w:r w:rsidR="00571706">
        <w:rPr>
          <w:lang w:val="en-US" w:eastAsia="zh-CN"/>
        </w:rPr>
        <w:t xml:space="preserve">, and subscribe to </w:t>
      </w:r>
      <w:r w:rsidR="00571706">
        <w:rPr>
          <w:rFonts w:hint="eastAsia"/>
          <w:lang w:val="en-US" w:eastAsia="zh-CN"/>
        </w:rPr>
        <w:t>the related service if needed.</w:t>
      </w:r>
    </w:p>
    <w:p w14:paraId="686F8B13" w14:textId="77777777" w:rsidR="008116B4" w:rsidRDefault="00571706">
      <w:pPr>
        <w:pStyle w:val="B1"/>
        <w:ind w:left="644" w:firstLine="0"/>
        <w:rPr>
          <w:lang w:val="en-US" w:eastAsia="zh-CN"/>
        </w:rPr>
      </w:pPr>
      <w:r>
        <w:rPr>
          <w:rFonts w:hint="eastAsia"/>
          <w:lang w:val="en-US" w:eastAsia="zh-CN"/>
        </w:rPr>
        <w:t>-</w:t>
      </w:r>
      <w:r>
        <w:rPr>
          <w:rFonts w:hint="eastAsia"/>
          <w:lang w:val="en-US" w:eastAsia="zh-CN"/>
        </w:rPr>
        <w:tab/>
        <w:t>To get the monitored performance metric from OAM, the notifyThresholdCrossing as defined in TS 28.532[</w:t>
      </w:r>
      <w:r w:rsidR="009F45E2">
        <w:rPr>
          <w:rFonts w:eastAsiaTheme="minorEastAsia" w:hint="eastAsia"/>
          <w:lang w:val="en-US" w:eastAsia="zh-CN"/>
        </w:rPr>
        <w:t>7</w:t>
      </w:r>
      <w:r>
        <w:rPr>
          <w:rFonts w:hint="eastAsia"/>
          <w:lang w:val="en-US" w:eastAsia="zh-CN"/>
        </w:rPr>
        <w:t xml:space="preserve">] clause 11.3.1.3 which is filled in with corresponding S-NSSAI in objectInstance could be used. </w:t>
      </w:r>
    </w:p>
    <w:p w14:paraId="1A373AA9" w14:textId="6B5BE649" w:rsidR="008116B4" w:rsidRDefault="00571706">
      <w:pPr>
        <w:pStyle w:val="B1"/>
        <w:ind w:left="644" w:firstLine="0"/>
        <w:rPr>
          <w:rFonts w:eastAsiaTheme="minorEastAsia"/>
          <w:lang w:val="en-US" w:eastAsia="zh-CN"/>
        </w:rPr>
      </w:pPr>
      <w:r>
        <w:rPr>
          <w:rFonts w:hint="eastAsia"/>
          <w:lang w:val="en-US" w:eastAsia="zh-CN"/>
        </w:rPr>
        <w:t>-</w:t>
      </w:r>
      <w:r>
        <w:rPr>
          <w:rFonts w:hint="eastAsia"/>
          <w:lang w:val="en-US" w:eastAsia="zh-CN"/>
        </w:rPr>
        <w:tab/>
        <w:t xml:space="preserve">To </w:t>
      </w:r>
      <w:r w:rsidR="0036204D">
        <w:rPr>
          <w:rFonts w:eastAsiaTheme="minorEastAsia" w:hint="eastAsia"/>
          <w:lang w:val="en-US" w:eastAsia="zh-CN"/>
        </w:rPr>
        <w:t>obtain</w:t>
      </w:r>
      <w:r w:rsidR="0036204D">
        <w:rPr>
          <w:lang w:val="en-US" w:eastAsia="zh-CN"/>
        </w:rPr>
        <w:t xml:space="preserve"> </w:t>
      </w:r>
      <w:r>
        <w:rPr>
          <w:lang w:val="en-US" w:eastAsia="zh-CN"/>
        </w:rPr>
        <w:t>the</w:t>
      </w:r>
      <w:r>
        <w:rPr>
          <w:rFonts w:hint="eastAsia"/>
          <w:lang w:val="en-US" w:eastAsia="zh-CN"/>
        </w:rPr>
        <w:t xml:space="preserve"> Network Slice load predictions from NWDAF</w:t>
      </w:r>
      <w:r>
        <w:rPr>
          <w:lang w:val="en-US" w:eastAsia="zh-CN"/>
        </w:rPr>
        <w:t>, the NSCE server</w:t>
      </w:r>
      <w:r>
        <w:rPr>
          <w:rFonts w:hint="eastAsia"/>
          <w:bCs/>
          <w:lang w:val="en-US" w:eastAsia="zh-CN"/>
        </w:rPr>
        <w:t xml:space="preserve"> subscribe</w:t>
      </w:r>
      <w:r w:rsidR="0036204D">
        <w:rPr>
          <w:rFonts w:eastAsiaTheme="minorEastAsia" w:hint="eastAsia"/>
          <w:bCs/>
          <w:lang w:val="en-US" w:eastAsia="zh-CN"/>
        </w:rPr>
        <w:t>s</w:t>
      </w:r>
      <w:r>
        <w:rPr>
          <w:rFonts w:hint="eastAsia"/>
          <w:bCs/>
          <w:lang w:val="en-US" w:eastAsia="zh-CN"/>
        </w:rPr>
        <w:t xml:space="preserve"> to </w:t>
      </w:r>
      <w:r>
        <w:rPr>
          <w:rFonts w:hint="eastAsia"/>
          <w:lang w:val="en-US" w:eastAsia="zh-CN"/>
        </w:rPr>
        <w:t xml:space="preserve">the NWDAF prediction by </w:t>
      </w:r>
      <w:r w:rsidR="0036204D">
        <w:rPr>
          <w:rFonts w:eastAsiaTheme="minorEastAsia" w:hint="eastAsia"/>
          <w:lang w:val="en-US" w:eastAsia="zh-CN"/>
        </w:rPr>
        <w:t xml:space="preserve">invoking </w:t>
      </w:r>
      <w:r w:rsidR="0036204D" w:rsidRPr="0036204D">
        <w:rPr>
          <w:rFonts w:eastAsiaTheme="minorEastAsia"/>
          <w:lang w:val="en-US" w:eastAsia="zh-CN"/>
        </w:rPr>
        <w:t>invoking Nnef_AnalyticsExposure_Subscribe or Nnef_AnalyticsExposure_Fetch</w:t>
      </w:r>
      <w:r w:rsidR="0036204D" w:rsidRPr="0036204D" w:rsidDel="0036204D">
        <w:rPr>
          <w:rFonts w:eastAsiaTheme="minorEastAsia" w:hint="eastAsia"/>
          <w:lang w:val="en-US" w:eastAsia="zh-CN"/>
        </w:rPr>
        <w:t xml:space="preserve"> </w:t>
      </w:r>
      <w:r>
        <w:rPr>
          <w:rFonts w:hint="eastAsia"/>
          <w:lang w:val="en-US" w:eastAsia="zh-CN"/>
        </w:rPr>
        <w:t xml:space="preserve"> as defined in TS 23.288</w:t>
      </w:r>
      <w:r w:rsidR="00EE7851">
        <w:rPr>
          <w:lang w:val="en-US" w:eastAsia="zh-CN"/>
        </w:rPr>
        <w:t xml:space="preserve"> </w:t>
      </w:r>
      <w:r>
        <w:t>[</w:t>
      </w:r>
      <w:r w:rsidR="009F45E2">
        <w:rPr>
          <w:rFonts w:eastAsiaTheme="minorEastAsia" w:hint="eastAsia"/>
          <w:lang w:eastAsia="zh-CN"/>
        </w:rPr>
        <w:t>4</w:t>
      </w:r>
      <w:r>
        <w:t>]</w:t>
      </w:r>
      <w:r>
        <w:rPr>
          <w:rFonts w:hint="eastAsia"/>
          <w:lang w:val="en-US" w:eastAsia="zh-CN"/>
        </w:rPr>
        <w:t xml:space="preserve"> clause</w:t>
      </w:r>
      <w:r w:rsidR="0036204D">
        <w:rPr>
          <w:rFonts w:eastAsiaTheme="minorEastAsia" w:hint="eastAsia"/>
          <w:lang w:val="en-US" w:eastAsia="zh-CN"/>
        </w:rPr>
        <w:t>s</w:t>
      </w:r>
      <w:r>
        <w:rPr>
          <w:rFonts w:hint="eastAsia"/>
          <w:lang w:val="en-US" w:eastAsia="zh-CN"/>
        </w:rPr>
        <w:t xml:space="preserve"> 6.1.1</w:t>
      </w:r>
      <w:r w:rsidR="0036204D">
        <w:rPr>
          <w:rFonts w:eastAsiaTheme="minorEastAsia" w:hint="eastAsia"/>
          <w:lang w:val="en-US" w:eastAsia="zh-CN"/>
        </w:rPr>
        <w:t>.2</w:t>
      </w:r>
      <w:r>
        <w:rPr>
          <w:rFonts w:hint="eastAsia"/>
          <w:lang w:val="en-US" w:eastAsia="zh-CN"/>
        </w:rPr>
        <w:t xml:space="preserve">, and </w:t>
      </w:r>
      <w:r w:rsidR="0036204D">
        <w:rPr>
          <w:rFonts w:hint="eastAsia"/>
          <w:lang w:val="en-US" w:eastAsia="zh-CN"/>
        </w:rPr>
        <w:t>6.1.1</w:t>
      </w:r>
      <w:r w:rsidR="0036204D">
        <w:rPr>
          <w:rFonts w:eastAsiaTheme="minorEastAsia" w:hint="eastAsia"/>
          <w:lang w:val="en-US" w:eastAsia="zh-CN"/>
        </w:rPr>
        <w:t>.2</w:t>
      </w:r>
      <w:r>
        <w:rPr>
          <w:rFonts w:hint="eastAsia"/>
          <w:lang w:val="en-US" w:eastAsia="zh-CN"/>
        </w:rPr>
        <w:t>.</w:t>
      </w:r>
    </w:p>
    <w:p w14:paraId="53D2284E" w14:textId="77777777" w:rsidR="00575BBB" w:rsidRPr="00575BBB" w:rsidRDefault="00575BBB" w:rsidP="00575BBB">
      <w:pPr>
        <w:pStyle w:val="B1"/>
        <w:ind w:left="644" w:firstLine="0"/>
        <w:rPr>
          <w:rFonts w:eastAsiaTheme="minorEastAsia"/>
          <w:lang w:eastAsia="zh-CN"/>
        </w:rPr>
      </w:pPr>
      <w:r>
        <w:t>-</w:t>
      </w:r>
      <w:r>
        <w:tab/>
        <w:t xml:space="preserve">To monitor the Network Slice load (e.g. the number of UEs or the number of PDU Sessions) from NSACF, the NSCE server </w:t>
      </w:r>
      <w:r>
        <w:rPr>
          <w:bCs/>
        </w:rPr>
        <w:t xml:space="preserve">subscribes to </w:t>
      </w:r>
      <w:r>
        <w:t>the NSACF by using the Nnef_EventExposure_Subscribe Request or Nnsacf_SliceEventExposure_Subscribe_Request as defined in clause 4.15.3.2.10 of TS 23.502 [1</w:t>
      </w:r>
      <w:r>
        <w:rPr>
          <w:rFonts w:eastAsiaTheme="minorEastAsia" w:hint="eastAsia"/>
          <w:lang w:eastAsia="zh-CN"/>
        </w:rPr>
        <w:t>2</w:t>
      </w:r>
      <w:r>
        <w:t>], and the APIs defined in clause 6.2 of TS 29.536 [1</w:t>
      </w:r>
      <w:r>
        <w:rPr>
          <w:rFonts w:eastAsiaTheme="minorEastAsia" w:hint="eastAsia"/>
          <w:lang w:eastAsia="zh-CN"/>
        </w:rPr>
        <w:t>3</w:t>
      </w:r>
      <w:r>
        <w:t>] can be utilized.</w:t>
      </w:r>
    </w:p>
    <w:p w14:paraId="40611A0B" w14:textId="77777777" w:rsidR="008116B4" w:rsidRDefault="00571706">
      <w:pPr>
        <w:pStyle w:val="B1"/>
        <w:ind w:left="644" w:firstLine="0"/>
        <w:rPr>
          <w:lang w:val="en-US" w:eastAsia="zh-CN"/>
        </w:rPr>
      </w:pPr>
      <w:r>
        <w:rPr>
          <w:rFonts w:hint="eastAsia"/>
          <w:lang w:val="en-US" w:eastAsia="zh-CN"/>
        </w:rPr>
        <w:t>-</w:t>
      </w:r>
      <w:r>
        <w:rPr>
          <w:rFonts w:hint="eastAsia"/>
          <w:lang w:val="en-US" w:eastAsia="zh-CN"/>
        </w:rPr>
        <w:tab/>
        <w:t>To monitor the time period, the NSCE server setup the timer</w:t>
      </w:r>
      <w:r>
        <w:rPr>
          <w:lang w:val="en-US" w:eastAsia="zh-CN"/>
        </w:rPr>
        <w:t>.</w:t>
      </w:r>
    </w:p>
    <w:p w14:paraId="6830EC70" w14:textId="77777777" w:rsidR="008116B4" w:rsidRDefault="00571706">
      <w:pPr>
        <w:pStyle w:val="B1"/>
        <w:rPr>
          <w:lang w:val="en-US" w:eastAsia="zh-CN"/>
        </w:rPr>
      </w:pPr>
      <w:r>
        <w:rPr>
          <w:lang w:val="en-US" w:eastAsia="zh-CN"/>
        </w:rPr>
        <w:t>3.</w:t>
      </w:r>
      <w:r>
        <w:rPr>
          <w:lang w:val="en-US" w:eastAsia="zh-CN"/>
        </w:rPr>
        <w:tab/>
      </w:r>
      <w:r>
        <w:rPr>
          <w:rFonts w:hint="eastAsia"/>
          <w:lang w:val="en-US" w:eastAsia="zh-CN"/>
        </w:rPr>
        <w:t xml:space="preserve">NSCE server sends the network slice optimization </w:t>
      </w:r>
      <w:r>
        <w:rPr>
          <w:lang w:val="en-US" w:eastAsia="zh-CN"/>
        </w:rPr>
        <w:t>subscription</w:t>
      </w:r>
      <w:r>
        <w:rPr>
          <w:rFonts w:hint="eastAsia"/>
          <w:lang w:val="en-US" w:eastAsia="zh-CN"/>
        </w:rPr>
        <w:t xml:space="preserve"> response to the VAL server to </w:t>
      </w:r>
      <w:r>
        <w:rPr>
          <w:lang w:val="en-US" w:eastAsia="zh-CN"/>
        </w:rPr>
        <w:t xml:space="preserve">confirm </w:t>
      </w:r>
      <w:r>
        <w:rPr>
          <w:rFonts w:hint="eastAsia"/>
          <w:lang w:val="en-US" w:eastAsia="zh-CN"/>
        </w:rPr>
        <w:t xml:space="preserve">the </w:t>
      </w:r>
      <w:r>
        <w:rPr>
          <w:lang w:val="en-US" w:eastAsia="zh-CN"/>
        </w:rPr>
        <w:t xml:space="preserve">subscription </w:t>
      </w:r>
      <w:r>
        <w:rPr>
          <w:rFonts w:hint="eastAsia"/>
          <w:lang w:val="en-US" w:eastAsia="zh-CN"/>
        </w:rPr>
        <w:t xml:space="preserve">of </w:t>
      </w:r>
      <w:r>
        <w:rPr>
          <w:lang w:val="en-US" w:eastAsia="zh-CN"/>
        </w:rPr>
        <w:t xml:space="preserve">network slice </w:t>
      </w:r>
      <w:r>
        <w:rPr>
          <w:rFonts w:hint="eastAsia"/>
          <w:lang w:val="en-US" w:eastAsia="zh-CN"/>
        </w:rPr>
        <w:t>optimization.</w:t>
      </w:r>
    </w:p>
    <w:p w14:paraId="37EB79BA" w14:textId="347CBF32" w:rsidR="008116B4" w:rsidRDefault="00571706">
      <w:pPr>
        <w:pStyle w:val="B1"/>
        <w:rPr>
          <w:lang w:val="en-US" w:eastAsia="zh-CN"/>
        </w:rPr>
      </w:pPr>
      <w:r>
        <w:rPr>
          <w:lang w:val="en-US" w:eastAsia="zh-CN"/>
        </w:rPr>
        <w:t>4.</w:t>
      </w:r>
      <w:r>
        <w:rPr>
          <w:lang w:val="en-US" w:eastAsia="zh-CN"/>
        </w:rPr>
        <w:tab/>
        <w:t xml:space="preserve">Upon </w:t>
      </w:r>
      <w:r>
        <w:rPr>
          <w:rFonts w:hint="eastAsia"/>
          <w:lang w:val="en-US" w:eastAsia="zh-CN"/>
        </w:rPr>
        <w:t>receiving</w:t>
      </w:r>
      <w:r>
        <w:rPr>
          <w:lang w:val="en-US" w:eastAsia="zh-CN"/>
        </w:rPr>
        <w:t xml:space="preserve"> the notification which indicating the </w:t>
      </w:r>
      <w:r>
        <w:rPr>
          <w:rFonts w:hint="eastAsia"/>
          <w:lang w:val="en-US" w:eastAsia="zh-CN"/>
        </w:rPr>
        <w:t xml:space="preserve">threshold in the </w:t>
      </w:r>
      <w:r>
        <w:rPr>
          <w:lang w:val="en-US" w:eastAsia="zh-CN"/>
        </w:rPr>
        <w:t xml:space="preserve">trigger event is </w:t>
      </w:r>
      <w:r>
        <w:rPr>
          <w:rFonts w:hint="eastAsia"/>
          <w:lang w:val="en-US" w:eastAsia="zh-CN"/>
        </w:rPr>
        <w:t xml:space="preserve">met or </w:t>
      </w:r>
      <w:r>
        <w:rPr>
          <w:lang w:val="en-US" w:eastAsia="zh-CN"/>
        </w:rPr>
        <w:t>specific</w:t>
      </w:r>
      <w:r>
        <w:rPr>
          <w:rFonts w:hint="eastAsia"/>
          <w:lang w:val="en-US" w:eastAsia="zh-CN"/>
        </w:rPr>
        <w:t xml:space="preserve"> time period is arrived</w:t>
      </w:r>
      <w:r>
        <w:rPr>
          <w:lang w:val="en-US" w:eastAsia="zh-CN"/>
        </w:rPr>
        <w:t>, the NSCE server performs the expected action</w:t>
      </w:r>
      <w:r>
        <w:rPr>
          <w:rFonts w:hint="eastAsia"/>
          <w:lang w:val="en-US" w:eastAsia="zh-CN"/>
        </w:rPr>
        <w:t xml:space="preserve"> by t</w:t>
      </w:r>
      <w:r>
        <w:rPr>
          <w:lang w:val="en-US" w:eastAsia="zh-CN"/>
        </w:rPr>
        <w:t>rigger</w:t>
      </w:r>
      <w:r>
        <w:rPr>
          <w:rFonts w:hint="eastAsia"/>
          <w:lang w:val="en-US" w:eastAsia="zh-CN"/>
        </w:rPr>
        <w:t>ing</w:t>
      </w:r>
      <w:r>
        <w:rPr>
          <w:lang w:val="en-US" w:eastAsia="zh-CN"/>
        </w:rPr>
        <w:t xml:space="preserve"> </w:t>
      </w:r>
      <w:r>
        <w:rPr>
          <w:lang w:eastAsia="zh-CN"/>
        </w:rPr>
        <w:t xml:space="preserve">the </w:t>
      </w:r>
      <w:r>
        <w:rPr>
          <w:rFonts w:hint="eastAsia"/>
          <w:lang w:eastAsia="zh-CN"/>
        </w:rPr>
        <w:t xml:space="preserve">slice </w:t>
      </w:r>
      <w:r>
        <w:rPr>
          <w:lang w:eastAsia="zh-CN"/>
        </w:rPr>
        <w:t>modification</w:t>
      </w:r>
      <w:r>
        <w:rPr>
          <w:rFonts w:hint="eastAsia"/>
          <w:lang w:val="en-US" w:eastAsia="zh-CN"/>
        </w:rPr>
        <w:t xml:space="preserve"> as specified in the AF policy. The network slice modification could be triggered by </w:t>
      </w:r>
      <w:r>
        <w:rPr>
          <w:lang w:val="en-US" w:eastAsia="zh-CN"/>
        </w:rPr>
        <w:t>consuming</w:t>
      </w:r>
      <w:r>
        <w:rPr>
          <w:rFonts w:hint="eastAsia"/>
          <w:lang w:val="en-US" w:eastAsia="zh-CN"/>
        </w:rPr>
        <w:t xml:space="preserve"> the </w:t>
      </w:r>
      <w:r>
        <w:rPr>
          <w:lang w:val="en-US" w:eastAsia="zh-CN"/>
        </w:rPr>
        <w:t>Network Slice Provisioning</w:t>
      </w:r>
      <w:r>
        <w:rPr>
          <w:rFonts w:hint="eastAsia"/>
          <w:lang w:val="en-US" w:eastAsia="zh-CN"/>
        </w:rPr>
        <w:t xml:space="preserve"> service with the </w:t>
      </w:r>
      <w:r>
        <w:rPr>
          <w:lang w:val="en-US" w:eastAsia="zh-CN"/>
        </w:rPr>
        <w:t>modifyMOIAttributes</w:t>
      </w:r>
      <w:r>
        <w:rPr>
          <w:rFonts w:hint="eastAsia"/>
          <w:lang w:val="en-US" w:eastAsia="zh-CN"/>
        </w:rPr>
        <w:t xml:space="preserve"> operation </w:t>
      </w:r>
      <w:r>
        <w:rPr>
          <w:lang w:val="en-US" w:eastAsia="zh-CN"/>
        </w:rPr>
        <w:t>as specified in TS 28.531</w:t>
      </w:r>
      <w:r>
        <w:rPr>
          <w:rFonts w:hint="eastAsia"/>
          <w:lang w:val="en-US" w:eastAsia="zh-CN"/>
        </w:rPr>
        <w:t xml:space="preserve"> </w:t>
      </w:r>
      <w:r>
        <w:rPr>
          <w:lang w:val="en-US" w:eastAsia="zh-CN"/>
        </w:rPr>
        <w:t>[</w:t>
      </w:r>
      <w:r w:rsidR="009F45E2">
        <w:rPr>
          <w:rFonts w:eastAsiaTheme="minorEastAsia" w:hint="eastAsia"/>
          <w:lang w:val="en-US" w:eastAsia="zh-CN"/>
        </w:rPr>
        <w:t>8</w:t>
      </w:r>
      <w:r>
        <w:rPr>
          <w:lang w:val="en-US" w:eastAsia="zh-CN"/>
        </w:rPr>
        <w:t>]</w:t>
      </w:r>
      <w:r>
        <w:rPr>
          <w:rFonts w:hint="eastAsia"/>
          <w:lang w:val="en-US" w:eastAsia="zh-CN"/>
        </w:rPr>
        <w:t xml:space="preserve">. The OAM responds back to </w:t>
      </w:r>
      <w:r>
        <w:rPr>
          <w:rFonts w:hint="eastAsia"/>
          <w:lang w:val="en-US" w:eastAsia="zh-CN"/>
        </w:rPr>
        <w:lastRenderedPageBreak/>
        <w:t xml:space="preserve">NSCE server that the requested slice modification was successful or not. The </w:t>
      </w:r>
      <w:r>
        <w:rPr>
          <w:rFonts w:hint="eastAsia"/>
          <w:lang w:eastAsia="zh-CN"/>
        </w:rPr>
        <w:t xml:space="preserve">slice </w:t>
      </w:r>
      <w:r>
        <w:rPr>
          <w:lang w:eastAsia="zh-CN"/>
        </w:rPr>
        <w:t>modification</w:t>
      </w:r>
      <w:r>
        <w:rPr>
          <w:rFonts w:hint="eastAsia"/>
          <w:lang w:eastAsia="zh-CN"/>
        </w:rPr>
        <w:t xml:space="preserve"> requests contain the parameters</w:t>
      </w:r>
      <w:r>
        <w:rPr>
          <w:lang w:eastAsia="zh-CN"/>
        </w:rPr>
        <w:t xml:space="preserve"> </w:t>
      </w:r>
      <w:r>
        <w:rPr>
          <w:rFonts w:hint="eastAsia"/>
          <w:lang w:eastAsia="zh-CN"/>
        </w:rPr>
        <w:t xml:space="preserve">need to be updated, including </w:t>
      </w:r>
      <w:r>
        <w:rPr>
          <w:lang w:eastAsia="zh-CN"/>
        </w:rPr>
        <w:t>at least one of the following</w:t>
      </w:r>
      <w:r>
        <w:rPr>
          <w:rFonts w:hint="eastAsia"/>
          <w:lang w:eastAsia="zh-CN"/>
        </w:rPr>
        <w:t>,</w:t>
      </w:r>
      <w:r>
        <w:rPr>
          <w:lang w:eastAsia="zh-CN"/>
        </w:rPr>
        <w:t xml:space="preserve"> uLThptPerSlice</w:t>
      </w:r>
      <w:r>
        <w:rPr>
          <w:rFonts w:hint="eastAsia"/>
          <w:lang w:eastAsia="zh-CN"/>
        </w:rPr>
        <w:t xml:space="preserve">, </w:t>
      </w:r>
      <w:r>
        <w:rPr>
          <w:lang w:eastAsia="zh-CN"/>
        </w:rPr>
        <w:t>dLThptPerSlice</w:t>
      </w:r>
      <w:r>
        <w:rPr>
          <w:rFonts w:hint="eastAsia"/>
          <w:lang w:eastAsia="zh-CN"/>
        </w:rPr>
        <w:t xml:space="preserve">, </w:t>
      </w:r>
      <w:r w:rsidR="00914362" w:rsidRPr="00914362">
        <w:rPr>
          <w:lang w:eastAsia="zh-CN"/>
        </w:rPr>
        <w:t>dLThptPerUE, uLThptPerUE, dLThptPerSliceSubnet, uLThptPerSliceSubnet, delayTolerance, dLLatency, uLLatency,</w:t>
      </w:r>
      <w:r w:rsidR="00914362">
        <w:rPr>
          <w:rFonts w:eastAsiaTheme="minorEastAsia" w:hint="eastAsia"/>
          <w:lang w:eastAsia="zh-CN"/>
        </w:rPr>
        <w:t xml:space="preserve"> </w:t>
      </w:r>
      <w:r>
        <w:rPr>
          <w:rFonts w:hint="eastAsia"/>
          <w:lang w:val="en-US" w:eastAsia="zh-CN"/>
        </w:rPr>
        <w:t xml:space="preserve">maximum number of UEs, maximum number of PDU session </w:t>
      </w:r>
      <w:r>
        <w:rPr>
          <w:lang w:val="en-US" w:eastAsia="zh-CN"/>
        </w:rPr>
        <w:t>as specified in TS 28.5</w:t>
      </w:r>
      <w:r>
        <w:rPr>
          <w:rFonts w:hint="eastAsia"/>
          <w:lang w:val="en-US" w:eastAsia="zh-CN"/>
        </w:rPr>
        <w:t>4</w:t>
      </w:r>
      <w:r>
        <w:rPr>
          <w:lang w:val="en-US" w:eastAsia="zh-CN"/>
        </w:rPr>
        <w:t>1</w:t>
      </w:r>
      <w:r>
        <w:rPr>
          <w:rFonts w:hint="eastAsia"/>
          <w:lang w:val="en-US" w:eastAsia="zh-CN"/>
        </w:rPr>
        <w:t xml:space="preserve"> </w:t>
      </w:r>
      <w:r>
        <w:rPr>
          <w:lang w:val="en-US" w:eastAsia="zh-CN"/>
        </w:rPr>
        <w:t>[</w:t>
      </w:r>
      <w:r w:rsidR="006F5D90">
        <w:rPr>
          <w:lang w:val="en-US" w:eastAsia="zh-CN"/>
        </w:rPr>
        <w:t>10</w:t>
      </w:r>
      <w:r>
        <w:rPr>
          <w:lang w:val="en-US" w:eastAsia="zh-CN"/>
        </w:rPr>
        <w:t>]</w:t>
      </w:r>
      <w:r>
        <w:rPr>
          <w:rFonts w:hint="eastAsia"/>
          <w:lang w:val="en-US" w:eastAsia="zh-CN"/>
        </w:rPr>
        <w:t>.</w:t>
      </w:r>
    </w:p>
    <w:p w14:paraId="5FA9A3C5" w14:textId="77777777" w:rsidR="008116B4" w:rsidRDefault="00571706">
      <w:pPr>
        <w:pStyle w:val="NO"/>
        <w:rPr>
          <w:lang w:val="en-US" w:eastAsia="zh-CN"/>
        </w:rPr>
      </w:pPr>
      <w:r>
        <w:rPr>
          <w:rFonts w:hint="eastAsia"/>
          <w:lang w:val="en-US" w:eastAsia="zh-CN"/>
        </w:rPr>
        <w:t>NOTE 1:</w:t>
      </w:r>
      <w:r>
        <w:rPr>
          <w:rFonts w:hint="eastAsia"/>
          <w:lang w:val="en-US" w:eastAsia="zh-CN"/>
        </w:rPr>
        <w:tab/>
        <w:t>T</w:t>
      </w:r>
      <w:r>
        <w:rPr>
          <w:lang w:val="en-US" w:eastAsia="zh-CN"/>
        </w:rPr>
        <w:t xml:space="preserve">he </w:t>
      </w:r>
      <w:r>
        <w:rPr>
          <w:rFonts w:hint="eastAsia"/>
          <w:lang w:val="en-US" w:eastAsia="zh-CN"/>
        </w:rPr>
        <w:t>slice modification could be done by application layer network slice lifecycle management as defined in clause 9.4.</w:t>
      </w:r>
    </w:p>
    <w:p w14:paraId="09FC962F" w14:textId="77777777" w:rsidR="008116B4" w:rsidRPr="00A57F5C" w:rsidRDefault="00571706" w:rsidP="006F5D90">
      <w:pPr>
        <w:pStyle w:val="B1"/>
        <w:rPr>
          <w:rFonts w:eastAsiaTheme="minorEastAsia"/>
          <w:lang w:val="en-US" w:eastAsia="zh-CN"/>
        </w:rPr>
      </w:pPr>
      <w:r>
        <w:rPr>
          <w:rFonts w:hint="eastAsia"/>
          <w:lang w:val="en-US" w:eastAsia="zh-CN"/>
        </w:rPr>
        <w:t>5.</w:t>
      </w:r>
      <w:r>
        <w:rPr>
          <w:rFonts w:hint="eastAsia"/>
          <w:lang w:val="en-US" w:eastAsia="zh-CN"/>
        </w:rPr>
        <w:tab/>
        <w:t>T</w:t>
      </w:r>
      <w:r>
        <w:rPr>
          <w:lang w:val="en-US" w:eastAsia="zh-CN"/>
        </w:rPr>
        <w:t>he NSCE server provides a network slice</w:t>
      </w:r>
      <w:r>
        <w:rPr>
          <w:rFonts w:hint="eastAsia"/>
          <w:lang w:val="en-US" w:eastAsia="zh-CN"/>
        </w:rPr>
        <w:t xml:space="preserve"> optimization notification </w:t>
      </w:r>
      <w:r>
        <w:rPr>
          <w:lang w:val="en-US" w:eastAsia="zh-CN"/>
        </w:rPr>
        <w:t>to the VAL server.</w:t>
      </w:r>
      <w:r w:rsidR="00A57F5C">
        <w:rPr>
          <w:rFonts w:eastAsiaTheme="minorEastAsia" w:hint="eastAsia"/>
          <w:lang w:val="en-US" w:eastAsia="zh-CN"/>
        </w:rPr>
        <w:t xml:space="preserve"> </w:t>
      </w:r>
      <w:r w:rsidR="00A57F5C" w:rsidRPr="00A57F5C">
        <w:rPr>
          <w:rFonts w:eastAsiaTheme="minorEastAsia"/>
          <w:lang w:val="en-US" w:eastAsia="zh-CN"/>
        </w:rPr>
        <w:t>The successful response optionally includes the Optimization time and the Enforced policy ID. The optimization time indicates the time the NSCE server has taken to optimize the slice. The Enforced policy ID indicates which secondary policy is used by the NSCE server for slice optimization in the case of a failed attempt for network slice optimization.</w:t>
      </w:r>
    </w:p>
    <w:p w14:paraId="3A1A45D7" w14:textId="77777777" w:rsidR="008116B4" w:rsidRDefault="00571706">
      <w:pPr>
        <w:pStyle w:val="NO"/>
        <w:rPr>
          <w:lang w:val="en-US" w:eastAsia="zh-CN"/>
        </w:rPr>
      </w:pPr>
      <w:r>
        <w:t>NOTE 2:</w:t>
      </w:r>
      <w:r>
        <w:tab/>
        <w:t>There is no expectation to have constant and exact mapping between slice configuration parameters and actual traffic load of the same slice.</w:t>
      </w:r>
    </w:p>
    <w:p w14:paraId="1CF62EDC" w14:textId="77777777" w:rsidR="00A90B95" w:rsidRPr="00A90B95" w:rsidRDefault="00FB0178" w:rsidP="00A90B95">
      <w:pPr>
        <w:pStyle w:val="Heading4"/>
      </w:pPr>
      <w:bookmarkStart w:id="258" w:name="_Toc125659732"/>
      <w:bookmarkStart w:id="259" w:name="_Toc27190"/>
      <w:r w:rsidRPr="00FB0178">
        <w:t>9.</w:t>
      </w:r>
      <w:r w:rsidRPr="00FB0178">
        <w:rPr>
          <w:rFonts w:eastAsia="DengXian"/>
        </w:rPr>
        <w:t>5</w:t>
      </w:r>
      <w:r w:rsidRPr="00FB0178">
        <w:t>.2.</w:t>
      </w:r>
      <w:r w:rsidRPr="00FB0178">
        <w:rPr>
          <w:rFonts w:eastAsiaTheme="minorEastAsia"/>
        </w:rPr>
        <w:t>3</w:t>
      </w:r>
      <w:r w:rsidRPr="00FB0178">
        <w:tab/>
        <w:t>Network slice optimization report retrieval</w:t>
      </w:r>
      <w:bookmarkEnd w:id="258"/>
    </w:p>
    <w:p w14:paraId="2B707B06" w14:textId="77777777" w:rsidR="00A90B95" w:rsidRDefault="00A90B95" w:rsidP="00A90B95">
      <w:pPr>
        <w:outlineLvl w:val="0"/>
      </w:pPr>
      <w:r>
        <w:t>Figure 9.5.2.</w:t>
      </w:r>
      <w:r>
        <w:rPr>
          <w:rFonts w:eastAsiaTheme="minorEastAsia" w:hint="eastAsia"/>
          <w:lang w:eastAsia="zh-CN"/>
        </w:rPr>
        <w:t>3</w:t>
      </w:r>
      <w:r>
        <w:t xml:space="preserve"> illustrates the Network slice optimization report retrieval procedure</w:t>
      </w:r>
    </w:p>
    <w:p w14:paraId="152C6B80" w14:textId="77777777" w:rsidR="00A90B95" w:rsidRDefault="00A90B95" w:rsidP="00A90B95">
      <w:r>
        <w:t>Pre-conditions:</w:t>
      </w:r>
    </w:p>
    <w:p w14:paraId="6424CA91" w14:textId="77777777" w:rsidR="00A90B95" w:rsidRDefault="00A90B95" w:rsidP="00A90B95">
      <w:pPr>
        <w:pStyle w:val="B1"/>
        <w:rPr>
          <w:rFonts w:eastAsiaTheme="minorEastAsia"/>
        </w:rPr>
      </w:pPr>
      <w:r>
        <w:rPr>
          <w:rFonts w:eastAsiaTheme="minorEastAsia" w:hint="eastAsia"/>
          <w:lang w:eastAsia="zh-CN"/>
        </w:rPr>
        <w:t>1.</w:t>
      </w:r>
      <w:r>
        <w:rPr>
          <w:rFonts w:eastAsiaTheme="minorEastAsia" w:hint="eastAsia"/>
          <w:lang w:eastAsia="zh-CN"/>
        </w:rPr>
        <w:tab/>
      </w:r>
      <w:r>
        <w:t>The NSCE server</w:t>
      </w:r>
      <w:r>
        <w:rPr>
          <w:rFonts w:ascii="Calibri" w:hAnsi="Calibri" w:cs="Calibri"/>
          <w:sz w:val="22"/>
          <w:szCs w:val="22"/>
        </w:rPr>
        <w:t xml:space="preserve"> </w:t>
      </w:r>
      <w:r>
        <w:t>has information about the existing slice/slice profile/slice services that the VAL server is using</w:t>
      </w:r>
      <w:r>
        <w:rPr>
          <w:rFonts w:eastAsiaTheme="minorEastAsia" w:hint="eastAsia"/>
          <w:lang w:eastAsia="zh-CN"/>
        </w:rPr>
        <w:t>.</w:t>
      </w:r>
    </w:p>
    <w:p w14:paraId="727BF7F0" w14:textId="77777777" w:rsidR="00A90B95" w:rsidRDefault="00A90B95" w:rsidP="00A90B95">
      <w:pPr>
        <w:pStyle w:val="B1"/>
        <w:rPr>
          <w:rFonts w:eastAsiaTheme="minorEastAsia"/>
        </w:rPr>
      </w:pPr>
      <w:r>
        <w:rPr>
          <w:rFonts w:eastAsiaTheme="minorEastAsia" w:hint="eastAsia"/>
          <w:lang w:eastAsia="zh-CN"/>
        </w:rPr>
        <w:t>2.</w:t>
      </w:r>
      <w:r>
        <w:rPr>
          <w:rFonts w:eastAsiaTheme="minorEastAsia" w:hint="eastAsia"/>
          <w:lang w:eastAsia="zh-CN"/>
        </w:rPr>
        <w:tab/>
      </w:r>
      <w:r>
        <w:t>The VAL server has the created policies using the procedure defined in clause 9.5.2.1</w:t>
      </w:r>
      <w:r>
        <w:rPr>
          <w:rFonts w:eastAsiaTheme="minorEastAsia" w:hint="eastAsia"/>
          <w:lang w:eastAsia="zh-CN"/>
        </w:rPr>
        <w:t>.</w:t>
      </w:r>
    </w:p>
    <w:p w14:paraId="18E3952C" w14:textId="77777777" w:rsidR="00A90B95" w:rsidRDefault="00A90B95" w:rsidP="00A90B95">
      <w:pPr>
        <w:pStyle w:val="B1"/>
        <w:rPr>
          <w:rFonts w:eastAsiaTheme="minorEastAsia"/>
        </w:rPr>
      </w:pPr>
      <w:r>
        <w:rPr>
          <w:rFonts w:eastAsiaTheme="minorEastAsia" w:hint="eastAsia"/>
          <w:lang w:eastAsia="zh-CN"/>
        </w:rPr>
        <w:t>3.</w:t>
      </w:r>
      <w:r>
        <w:rPr>
          <w:rFonts w:eastAsiaTheme="minorEastAsia" w:hint="eastAsia"/>
          <w:lang w:eastAsia="zh-CN"/>
        </w:rPr>
        <w:tab/>
      </w:r>
      <w:r>
        <w:t>The VAL server has subscribed for the network slice optimization using the procedure defined in clause 9.5.2.2</w:t>
      </w:r>
      <w:r>
        <w:rPr>
          <w:rFonts w:eastAsiaTheme="minorEastAsia" w:hint="eastAsia"/>
          <w:lang w:eastAsia="zh-CN"/>
        </w:rPr>
        <w:t>.</w:t>
      </w:r>
    </w:p>
    <w:p w14:paraId="08A8FFE8" w14:textId="77777777" w:rsidR="00A90B95" w:rsidRDefault="005805A8" w:rsidP="00A90B95">
      <w:pPr>
        <w:pStyle w:val="TH"/>
        <w:ind w:firstLine="284"/>
      </w:pPr>
      <w:r>
        <w:object w:dxaOrig="5813" w:dyaOrig="3031" w14:anchorId="57794B18">
          <v:shape id="_x0000_i1034" type="#_x0000_t75" style="width:217.5pt;height:110.5pt" o:ole="">
            <v:imagedata r:id="rId32" o:title=""/>
          </v:shape>
          <o:OLEObject Type="Embed" ProgID="Visio.Drawing.15" ShapeID="_x0000_i1034" DrawAspect="Content" ObjectID="_1736332363" r:id="rId33"/>
        </w:object>
      </w:r>
    </w:p>
    <w:p w14:paraId="566E125D" w14:textId="77777777" w:rsidR="00A90B95" w:rsidRDefault="00A90B95" w:rsidP="00A90B95">
      <w:pPr>
        <w:pStyle w:val="TF"/>
        <w:outlineLvl w:val="0"/>
      </w:pPr>
      <w:r>
        <w:t xml:space="preserve">Figure </w:t>
      </w:r>
      <w:r>
        <w:rPr>
          <w:rFonts w:cs="Arial"/>
        </w:rPr>
        <w:t>9.</w:t>
      </w:r>
      <w:r>
        <w:rPr>
          <w:rFonts w:eastAsia="DengXian" w:cs="Arial" w:hint="eastAsia"/>
        </w:rPr>
        <w:t>5</w:t>
      </w:r>
      <w:r>
        <w:rPr>
          <w:rFonts w:cs="Arial"/>
        </w:rPr>
        <w:t>.2.</w:t>
      </w:r>
      <w:r>
        <w:rPr>
          <w:rFonts w:eastAsiaTheme="minorEastAsia" w:hint="eastAsia"/>
          <w:lang w:eastAsia="zh-CN"/>
        </w:rPr>
        <w:t>3</w:t>
      </w:r>
      <w:r>
        <w:t>-1: Network slice optimization report retrieval</w:t>
      </w:r>
    </w:p>
    <w:p w14:paraId="57C364A2" w14:textId="77AE2FB7" w:rsidR="00A90B95" w:rsidRDefault="00680FFF" w:rsidP="00680FFF">
      <w:pPr>
        <w:pStyle w:val="B1"/>
      </w:pPr>
      <w:r>
        <w:t>1.</w:t>
      </w:r>
      <w:r>
        <w:tab/>
      </w:r>
      <w:r w:rsidR="00A90B95">
        <w:t>The VAL server sends a Network slice optimization report request to the NSCE server. The request shall contain the subscription ID, optimization result window, and optional elements like optimization result filters, sorting rules, and result size. The VAL server creates a filter using the optimization result filter for the NSCE server requesting filtered successful or failed responses. The VAL server can create additional sorting rules for the NSCE server to request sorted results based on optimization time or policy ID or slice optimization event time in ascending or descending order. The result size indicates the number of results or responses for the report.</w:t>
      </w:r>
    </w:p>
    <w:p w14:paraId="7DF87570" w14:textId="195CF8F2" w:rsidR="00A90B95" w:rsidRPr="00A57F5C" w:rsidRDefault="00680FFF" w:rsidP="00680FFF">
      <w:pPr>
        <w:pStyle w:val="B1"/>
        <w:rPr>
          <w:rFonts w:eastAsiaTheme="minorEastAsia"/>
          <w:lang w:eastAsia="zh-CN"/>
        </w:rPr>
      </w:pPr>
      <w:r>
        <w:t>2.</w:t>
      </w:r>
      <w:r>
        <w:tab/>
      </w:r>
      <w:r w:rsidR="00A90B95">
        <w:t>The NSCE server provides the report to the VAL server as per the request of the VAL server containing optimization response, optimization time, policy ID, and Enforced Policy information.</w:t>
      </w:r>
    </w:p>
    <w:p w14:paraId="3FBE3AAE" w14:textId="77777777" w:rsidR="008116B4" w:rsidRDefault="00571706" w:rsidP="00A90B95">
      <w:pPr>
        <w:pStyle w:val="Heading3"/>
        <w:rPr>
          <w:lang w:val="en-IN"/>
        </w:rPr>
      </w:pPr>
      <w:bookmarkStart w:id="260" w:name="_Toc125659733"/>
      <w:r>
        <w:rPr>
          <w:rFonts w:hint="eastAsia"/>
          <w:lang w:val="en-US" w:eastAsia="zh-CN"/>
        </w:rPr>
        <w:t>9.</w:t>
      </w:r>
      <w:r>
        <w:rPr>
          <w:rFonts w:eastAsiaTheme="minorEastAsia" w:hint="eastAsia"/>
          <w:lang w:val="en-IN" w:eastAsia="zh-CN"/>
        </w:rPr>
        <w:t>5</w:t>
      </w:r>
      <w:r>
        <w:rPr>
          <w:lang w:val="en-IN"/>
        </w:rPr>
        <w:t>.</w:t>
      </w:r>
      <w:r>
        <w:rPr>
          <w:rFonts w:hint="eastAsia"/>
          <w:lang w:val="en-US" w:eastAsia="zh-CN"/>
        </w:rPr>
        <w:t>3</w:t>
      </w:r>
      <w:r>
        <w:rPr>
          <w:lang w:val="en-IN"/>
        </w:rPr>
        <w:tab/>
        <w:t>Information flows</w:t>
      </w:r>
      <w:bookmarkEnd w:id="259"/>
      <w:bookmarkEnd w:id="260"/>
    </w:p>
    <w:p w14:paraId="7FDDFBC0" w14:textId="77777777" w:rsidR="008116B4" w:rsidRDefault="00571706" w:rsidP="00A90B95">
      <w:pPr>
        <w:pStyle w:val="Heading4"/>
      </w:pPr>
      <w:bookmarkStart w:id="261" w:name="_Toc98854405"/>
      <w:bookmarkStart w:id="262" w:name="_Toc125659734"/>
      <w:bookmarkStart w:id="263" w:name="_Toc50584446"/>
      <w:bookmarkStart w:id="264" w:name="_Toc37791074"/>
      <w:bookmarkStart w:id="265" w:name="_Toc42004062"/>
      <w:bookmarkStart w:id="266" w:name="_Toc57673701"/>
      <w:bookmarkStart w:id="267" w:name="_Toc50584790"/>
      <w:r>
        <w:rPr>
          <w:rFonts w:hint="eastAsia"/>
          <w:lang w:eastAsia="zh-CN"/>
        </w:rPr>
        <w:t>9.</w:t>
      </w:r>
      <w:r>
        <w:rPr>
          <w:rFonts w:eastAsiaTheme="minorEastAsia" w:hint="eastAsia"/>
          <w:lang w:val="en-US" w:eastAsia="zh-CN"/>
        </w:rPr>
        <w:t>5</w:t>
      </w:r>
      <w:r>
        <w:t>.</w:t>
      </w:r>
      <w:r>
        <w:rPr>
          <w:rFonts w:hint="eastAsia"/>
          <w:lang w:val="en-US" w:eastAsia="zh-CN"/>
        </w:rPr>
        <w:t>3</w:t>
      </w:r>
      <w:r>
        <w:t>.1</w:t>
      </w:r>
      <w:r>
        <w:tab/>
        <w:t>General</w:t>
      </w:r>
      <w:bookmarkEnd w:id="261"/>
      <w:bookmarkEnd w:id="262"/>
    </w:p>
    <w:p w14:paraId="020FED17" w14:textId="77777777" w:rsidR="008116B4" w:rsidRDefault="00571706">
      <w:r>
        <w:t>The following information flows are specified:</w:t>
      </w:r>
    </w:p>
    <w:p w14:paraId="3807340B" w14:textId="77777777" w:rsidR="008116B4" w:rsidRDefault="00571706">
      <w:pPr>
        <w:pStyle w:val="B1"/>
        <w:rPr>
          <w:lang w:val="en-US" w:eastAsia="zh-CN"/>
        </w:rPr>
      </w:pPr>
      <w:r>
        <w:rPr>
          <w:rFonts w:hint="eastAsia"/>
          <w:lang w:val="en-US" w:eastAsia="zh-CN"/>
        </w:rPr>
        <w:t>-</w:t>
      </w:r>
      <w:r>
        <w:rPr>
          <w:rFonts w:hint="eastAsia"/>
          <w:lang w:val="en-US" w:eastAsia="zh-CN"/>
        </w:rPr>
        <w:tab/>
        <w:t xml:space="preserve">AF policy provisioning request and </w:t>
      </w:r>
      <w:r w:rsidR="00A57F5C">
        <w:rPr>
          <w:rFonts w:eastAsiaTheme="minorEastAsia" w:hint="eastAsia"/>
          <w:lang w:val="en-US" w:eastAsia="zh-CN"/>
        </w:rPr>
        <w:t>response</w:t>
      </w:r>
      <w:r>
        <w:rPr>
          <w:rFonts w:hint="eastAsia"/>
          <w:lang w:val="en-US" w:eastAsia="zh-CN"/>
        </w:rPr>
        <w:t>;</w:t>
      </w:r>
    </w:p>
    <w:p w14:paraId="076455AE" w14:textId="77777777" w:rsidR="00A57F5C" w:rsidRDefault="00571706">
      <w:pPr>
        <w:pStyle w:val="B1"/>
        <w:rPr>
          <w:rFonts w:eastAsiaTheme="minorEastAsia"/>
          <w:lang w:val="en-US" w:eastAsia="zh-CN"/>
        </w:rPr>
      </w:pPr>
      <w:r>
        <w:rPr>
          <w:rFonts w:hint="eastAsia"/>
          <w:lang w:val="en-US" w:eastAsia="zh-CN"/>
        </w:rPr>
        <w:t>-</w:t>
      </w:r>
      <w:r>
        <w:rPr>
          <w:rFonts w:hint="eastAsia"/>
          <w:lang w:val="en-US" w:eastAsia="zh-CN"/>
        </w:rPr>
        <w:tab/>
        <w:t>Network slice optimization</w:t>
      </w:r>
      <w:r>
        <w:t xml:space="preserve"> </w:t>
      </w:r>
      <w:r>
        <w:rPr>
          <w:lang w:eastAsia="zh-CN"/>
        </w:rPr>
        <w:t>subscriptio</w:t>
      </w:r>
      <w:r w:rsidRPr="00E3159A">
        <w:rPr>
          <w:rFonts w:eastAsiaTheme="minorEastAsia"/>
          <w:lang w:eastAsia="zh-CN"/>
        </w:rPr>
        <w:t>n</w:t>
      </w:r>
      <w:r>
        <w:rPr>
          <w:rFonts w:hint="eastAsia"/>
          <w:lang w:val="en-US" w:eastAsia="zh-CN"/>
        </w:rPr>
        <w:t xml:space="preserve">, </w:t>
      </w:r>
      <w:r>
        <w:t>response</w:t>
      </w:r>
      <w:r>
        <w:rPr>
          <w:rFonts w:hint="eastAsia"/>
          <w:lang w:val="en-US" w:eastAsia="zh-CN"/>
        </w:rPr>
        <w:t xml:space="preserve"> and notification</w:t>
      </w:r>
      <w:r w:rsidR="00A57F5C">
        <w:rPr>
          <w:rFonts w:eastAsiaTheme="minorEastAsia" w:hint="eastAsia"/>
          <w:lang w:val="en-US" w:eastAsia="zh-CN"/>
        </w:rPr>
        <w:t>;</w:t>
      </w:r>
    </w:p>
    <w:p w14:paraId="2F37A9DC" w14:textId="77777777" w:rsidR="00A57F5C" w:rsidRDefault="00A57F5C" w:rsidP="00A57F5C">
      <w:pPr>
        <w:pStyle w:val="B1"/>
      </w:pPr>
      <w:r>
        <w:rPr>
          <w:rFonts w:eastAsiaTheme="minorEastAsia" w:hint="eastAsia"/>
          <w:lang w:eastAsia="zh-CN"/>
        </w:rPr>
        <w:t>-</w:t>
      </w:r>
      <w:r>
        <w:rPr>
          <w:rFonts w:eastAsiaTheme="minorEastAsia" w:hint="eastAsia"/>
          <w:lang w:eastAsia="zh-CN"/>
        </w:rPr>
        <w:tab/>
      </w:r>
      <w:r>
        <w:t>AF policy update request and response;</w:t>
      </w:r>
    </w:p>
    <w:p w14:paraId="057C38DD" w14:textId="77777777" w:rsidR="00A57F5C" w:rsidRDefault="00A57F5C" w:rsidP="00A57F5C">
      <w:pPr>
        <w:pStyle w:val="B1"/>
      </w:pPr>
      <w:r>
        <w:lastRenderedPageBreak/>
        <w:t>-</w:t>
      </w:r>
      <w:r>
        <w:tab/>
        <w:t>AF policy delete request and response;</w:t>
      </w:r>
    </w:p>
    <w:p w14:paraId="099E24E5" w14:textId="77777777" w:rsidR="00A57F5C" w:rsidRDefault="00A57F5C" w:rsidP="00A57F5C">
      <w:pPr>
        <w:pStyle w:val="B1"/>
        <w:rPr>
          <w:rFonts w:eastAsiaTheme="minorEastAsia"/>
          <w:lang w:eastAsia="zh-CN"/>
        </w:rPr>
      </w:pPr>
      <w:r>
        <w:t>-</w:t>
      </w:r>
      <w:r>
        <w:tab/>
        <w:t>AF policy usage reporting data subscribe request, response, and notification; and</w:t>
      </w:r>
    </w:p>
    <w:p w14:paraId="12FA17EC" w14:textId="77777777" w:rsidR="008116B4" w:rsidRPr="00A57F5C" w:rsidRDefault="00A57F5C" w:rsidP="00A57F5C">
      <w:pPr>
        <w:pStyle w:val="B1"/>
      </w:pPr>
      <w:r>
        <w:t>-</w:t>
      </w:r>
      <w:r>
        <w:tab/>
        <w:t>Network slice optimization report retrieval request and response.</w:t>
      </w:r>
    </w:p>
    <w:p w14:paraId="1F746B17" w14:textId="77777777" w:rsidR="008116B4" w:rsidRDefault="00571706" w:rsidP="00A90B95">
      <w:pPr>
        <w:pStyle w:val="Heading4"/>
        <w:rPr>
          <w:lang w:val="en-US" w:eastAsia="zh-CN"/>
        </w:rPr>
      </w:pPr>
      <w:bookmarkStart w:id="268" w:name="_Toc125659735"/>
      <w:bookmarkStart w:id="269" w:name="_Toc50644981"/>
      <w:bookmarkStart w:id="270" w:name="_Toc42004063"/>
      <w:bookmarkStart w:id="271" w:name="_Toc50584447"/>
      <w:bookmarkStart w:id="272" w:name="_Toc98854408"/>
      <w:bookmarkStart w:id="273" w:name="_Toc37791075"/>
      <w:bookmarkStart w:id="274" w:name="_Toc50584791"/>
      <w:bookmarkStart w:id="275" w:name="_Toc57673702"/>
      <w:bookmarkEnd w:id="263"/>
      <w:bookmarkEnd w:id="264"/>
      <w:bookmarkEnd w:id="265"/>
      <w:bookmarkEnd w:id="266"/>
      <w:bookmarkEnd w:id="267"/>
      <w:r>
        <w:rPr>
          <w:rFonts w:hint="eastAsia"/>
          <w:lang w:eastAsia="zh-CN"/>
        </w:rPr>
        <w:t>9.</w:t>
      </w:r>
      <w:r>
        <w:rPr>
          <w:rFonts w:eastAsiaTheme="minorEastAsia" w:hint="eastAsia"/>
          <w:lang w:val="en-US" w:eastAsia="zh-CN"/>
        </w:rPr>
        <w:t>5</w:t>
      </w:r>
      <w:r>
        <w:t>.</w:t>
      </w:r>
      <w:r>
        <w:rPr>
          <w:lang w:val="en-US" w:eastAsia="zh-CN"/>
        </w:rPr>
        <w:t>3</w:t>
      </w:r>
      <w:r>
        <w:t>.</w:t>
      </w:r>
      <w:r>
        <w:rPr>
          <w:rFonts w:hint="eastAsia"/>
          <w:lang w:val="en-US" w:eastAsia="zh-CN"/>
        </w:rPr>
        <w:t>2</w:t>
      </w:r>
      <w:r>
        <w:rPr>
          <w:rFonts w:hint="eastAsia"/>
          <w:lang w:val="en-US" w:eastAsia="zh-CN"/>
        </w:rPr>
        <w:tab/>
        <w:t>AF policy provisioning</w:t>
      </w:r>
      <w:r>
        <w:rPr>
          <w:lang w:val="en-US" w:eastAsia="zh-CN"/>
        </w:rPr>
        <w:t xml:space="preserve"> </w:t>
      </w:r>
      <w:r>
        <w:t>request</w:t>
      </w:r>
      <w:bookmarkEnd w:id="268"/>
    </w:p>
    <w:p w14:paraId="503D073A" w14:textId="77777777" w:rsidR="008116B4" w:rsidRDefault="00571706">
      <w:r>
        <w:t>Table </w:t>
      </w:r>
      <w:r>
        <w:rPr>
          <w:lang w:eastAsia="zh-CN"/>
        </w:rPr>
        <w:t>9.</w:t>
      </w:r>
      <w:r>
        <w:rPr>
          <w:rFonts w:eastAsiaTheme="minorEastAsia" w:hint="eastAsia"/>
          <w:lang w:val="en-US" w:eastAsia="zh-CN"/>
        </w:rPr>
        <w:t>5</w:t>
      </w:r>
      <w:r>
        <w:t>.</w:t>
      </w:r>
      <w:r>
        <w:rPr>
          <w:lang w:val="en-US" w:eastAsia="zh-CN"/>
        </w:rPr>
        <w:t>3</w:t>
      </w:r>
      <w:r>
        <w:t>.</w:t>
      </w:r>
      <w:r>
        <w:rPr>
          <w:lang w:val="en-US" w:eastAsia="zh-CN"/>
        </w:rPr>
        <w:t>2</w:t>
      </w:r>
      <w:r>
        <w:t>-1 describes information elements for the</w:t>
      </w:r>
      <w:r>
        <w:rPr>
          <w:lang w:eastAsia="zh-CN"/>
        </w:rPr>
        <w:t xml:space="preserve"> </w:t>
      </w:r>
      <w:r>
        <w:rPr>
          <w:lang w:val="en-US" w:eastAsia="zh-CN"/>
        </w:rPr>
        <w:t>AF policy provisioning</w:t>
      </w:r>
      <w:r>
        <w:rPr>
          <w:lang w:eastAsia="zh-CN"/>
        </w:rPr>
        <w:t xml:space="preserve"> </w:t>
      </w:r>
      <w:r>
        <w:t>request</w:t>
      </w:r>
      <w:r>
        <w:rPr>
          <w:lang w:val="en-US" w:eastAsia="zh-CN"/>
        </w:rPr>
        <w:t xml:space="preserve"> </w:t>
      </w:r>
      <w:r>
        <w:t xml:space="preserve">from the </w:t>
      </w:r>
      <w:r>
        <w:rPr>
          <w:lang w:eastAsia="zh-CN"/>
        </w:rPr>
        <w:t xml:space="preserve">VAL server </w:t>
      </w:r>
      <w:r>
        <w:t>to the</w:t>
      </w:r>
      <w:r>
        <w:rPr>
          <w:lang w:eastAsia="zh-CN"/>
        </w:rPr>
        <w:t xml:space="preserve"> NSCE server</w:t>
      </w:r>
      <w:r>
        <w:t xml:space="preserve">. </w:t>
      </w:r>
    </w:p>
    <w:p w14:paraId="504B2CE9" w14:textId="77777777" w:rsidR="008116B4" w:rsidRDefault="00571706" w:rsidP="00A90B95">
      <w:pPr>
        <w:pStyle w:val="TH"/>
        <w:outlineLvl w:val="0"/>
      </w:pPr>
      <w:r>
        <w:t>Table </w:t>
      </w:r>
      <w:r>
        <w:rPr>
          <w:rFonts w:hint="eastAsia"/>
          <w:lang w:eastAsia="zh-CN"/>
        </w:rPr>
        <w:t>9.</w:t>
      </w:r>
      <w:r>
        <w:rPr>
          <w:rFonts w:eastAsiaTheme="minorEastAsia" w:hint="eastAsia"/>
          <w:lang w:val="en-US" w:eastAsia="zh-CN"/>
        </w:rPr>
        <w:t>5</w:t>
      </w:r>
      <w:r>
        <w:t>.</w:t>
      </w:r>
      <w:r>
        <w:rPr>
          <w:lang w:val="en-US" w:eastAsia="zh-CN"/>
        </w:rPr>
        <w:t>3</w:t>
      </w:r>
      <w:r>
        <w:t>.</w:t>
      </w:r>
      <w:r>
        <w:rPr>
          <w:rFonts w:hint="eastAsia"/>
          <w:lang w:val="en-US" w:eastAsia="zh-CN"/>
        </w:rPr>
        <w:t>2</w:t>
      </w:r>
      <w:r>
        <w:t xml:space="preserve">-1: </w:t>
      </w:r>
      <w:r>
        <w:rPr>
          <w:rFonts w:hint="eastAsia"/>
          <w:lang w:val="en-US" w:eastAsia="zh-CN"/>
        </w:rPr>
        <w:t>AF policy provisioning</w:t>
      </w:r>
      <w:r>
        <w:rPr>
          <w:lang w:eastAsia="zh-CN"/>
        </w:rPr>
        <w:t xml:space="preserve"> </w:t>
      </w:r>
      <w:r>
        <w:rPr>
          <w:rFonts w:hint="eastAsia"/>
          <w:lang w:val="en-US" w:eastAsia="zh-CN"/>
        </w:rPr>
        <w:t>R</w:t>
      </w:r>
      <w:r>
        <w:t>equest</w:t>
      </w:r>
    </w:p>
    <w:tbl>
      <w:tblPr>
        <w:tblW w:w="8640" w:type="dxa"/>
        <w:jc w:val="center"/>
        <w:tblLayout w:type="fixed"/>
        <w:tblLook w:val="04A0" w:firstRow="1" w:lastRow="0" w:firstColumn="1" w:lastColumn="0" w:noHBand="0" w:noVBand="1"/>
      </w:tblPr>
      <w:tblGrid>
        <w:gridCol w:w="2880"/>
        <w:gridCol w:w="1440"/>
        <w:gridCol w:w="4320"/>
      </w:tblGrid>
      <w:tr w:rsidR="008116B4" w14:paraId="5FF43747" w14:textId="77777777">
        <w:trPr>
          <w:jc w:val="center"/>
        </w:trPr>
        <w:tc>
          <w:tcPr>
            <w:tcW w:w="2880" w:type="dxa"/>
            <w:tcBorders>
              <w:top w:val="single" w:sz="4" w:space="0" w:color="000000"/>
              <w:left w:val="single" w:sz="4" w:space="0" w:color="000000"/>
              <w:bottom w:val="single" w:sz="4" w:space="0" w:color="000000"/>
            </w:tcBorders>
          </w:tcPr>
          <w:p w14:paraId="6F06D59C" w14:textId="77777777" w:rsidR="008116B4" w:rsidRDefault="00571706">
            <w:pPr>
              <w:pStyle w:val="TAH"/>
            </w:pPr>
            <w:r>
              <w:t>Information element</w:t>
            </w:r>
          </w:p>
        </w:tc>
        <w:tc>
          <w:tcPr>
            <w:tcW w:w="1440" w:type="dxa"/>
            <w:tcBorders>
              <w:top w:val="single" w:sz="4" w:space="0" w:color="000000"/>
              <w:left w:val="single" w:sz="4" w:space="0" w:color="000000"/>
              <w:bottom w:val="single" w:sz="4" w:space="0" w:color="000000"/>
            </w:tcBorders>
          </w:tcPr>
          <w:p w14:paraId="743DC23F" w14:textId="77777777" w:rsidR="008116B4" w:rsidRDefault="00571706">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0051DF68" w14:textId="77777777" w:rsidR="008116B4" w:rsidRDefault="00571706">
            <w:pPr>
              <w:pStyle w:val="TAH"/>
            </w:pPr>
            <w:r>
              <w:t>Description</w:t>
            </w:r>
          </w:p>
        </w:tc>
      </w:tr>
      <w:tr w:rsidR="008116B4" w14:paraId="0F98FA46" w14:textId="77777777">
        <w:trPr>
          <w:jc w:val="center"/>
        </w:trPr>
        <w:tc>
          <w:tcPr>
            <w:tcW w:w="2880" w:type="dxa"/>
            <w:tcBorders>
              <w:top w:val="single" w:sz="4" w:space="0" w:color="000000"/>
              <w:left w:val="single" w:sz="4" w:space="0" w:color="000000"/>
              <w:bottom w:val="single" w:sz="4" w:space="0" w:color="000000"/>
            </w:tcBorders>
          </w:tcPr>
          <w:p w14:paraId="36F975DD" w14:textId="77777777" w:rsidR="008116B4" w:rsidRDefault="00571706">
            <w:pPr>
              <w:pStyle w:val="TAL"/>
            </w:pPr>
            <w:r>
              <w:t>Requestor Identifier</w:t>
            </w:r>
          </w:p>
        </w:tc>
        <w:tc>
          <w:tcPr>
            <w:tcW w:w="1440" w:type="dxa"/>
            <w:tcBorders>
              <w:top w:val="single" w:sz="4" w:space="0" w:color="000000"/>
              <w:left w:val="single" w:sz="4" w:space="0" w:color="000000"/>
              <w:bottom w:val="single" w:sz="4" w:space="0" w:color="000000"/>
            </w:tcBorders>
          </w:tcPr>
          <w:p w14:paraId="1B2B63B2" w14:textId="77777777" w:rsidR="008116B4" w:rsidRDefault="00571706">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6A9C7748" w14:textId="77777777" w:rsidR="008116B4" w:rsidRDefault="00571706">
            <w:pPr>
              <w:pStyle w:val="TAL"/>
            </w:pPr>
            <w:r>
              <w:t xml:space="preserve">Unique identifier of the requestor (i.e. </w:t>
            </w:r>
            <w:r>
              <w:rPr>
                <w:rFonts w:hint="eastAsia"/>
                <w:lang w:val="en-US" w:eastAsia="zh-CN"/>
              </w:rPr>
              <w:t>VAL server ID</w:t>
            </w:r>
            <w:r>
              <w:t>).</w:t>
            </w:r>
          </w:p>
        </w:tc>
      </w:tr>
      <w:tr w:rsidR="008116B4" w14:paraId="11F01012" w14:textId="77777777">
        <w:trPr>
          <w:jc w:val="center"/>
        </w:trPr>
        <w:tc>
          <w:tcPr>
            <w:tcW w:w="2880" w:type="dxa"/>
            <w:tcBorders>
              <w:top w:val="single" w:sz="4" w:space="0" w:color="000000"/>
              <w:left w:val="single" w:sz="4" w:space="0" w:color="000000"/>
              <w:bottom w:val="single" w:sz="4" w:space="0" w:color="000000"/>
            </w:tcBorders>
          </w:tcPr>
          <w:p w14:paraId="7AC5FF3B" w14:textId="77777777" w:rsidR="008116B4" w:rsidRDefault="00571706">
            <w:pPr>
              <w:pStyle w:val="TAL"/>
            </w:pPr>
            <w:r>
              <w:t>Security credentials</w:t>
            </w:r>
          </w:p>
        </w:tc>
        <w:tc>
          <w:tcPr>
            <w:tcW w:w="1440" w:type="dxa"/>
            <w:tcBorders>
              <w:top w:val="single" w:sz="4" w:space="0" w:color="000000"/>
              <w:left w:val="single" w:sz="4" w:space="0" w:color="000000"/>
              <w:bottom w:val="single" w:sz="4" w:space="0" w:color="000000"/>
            </w:tcBorders>
          </w:tcPr>
          <w:p w14:paraId="18DD764B" w14:textId="77777777" w:rsidR="008116B4" w:rsidRDefault="00571706">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030FD877" w14:textId="77777777" w:rsidR="008116B4" w:rsidRDefault="00571706">
            <w:pPr>
              <w:pStyle w:val="TAL"/>
            </w:pPr>
            <w:r>
              <w:rPr>
                <w:rFonts w:cs="Arial"/>
              </w:rPr>
              <w:t>Security credentials resulting from a successful authorization.</w:t>
            </w:r>
          </w:p>
        </w:tc>
      </w:tr>
      <w:tr w:rsidR="00650F9B" w14:paraId="4BEB288B" w14:textId="77777777">
        <w:trPr>
          <w:trHeight w:val="90"/>
          <w:jc w:val="center"/>
        </w:trPr>
        <w:tc>
          <w:tcPr>
            <w:tcW w:w="2880" w:type="dxa"/>
            <w:tcBorders>
              <w:top w:val="single" w:sz="4" w:space="0" w:color="000000"/>
              <w:left w:val="single" w:sz="4" w:space="0" w:color="000000"/>
              <w:bottom w:val="single" w:sz="4" w:space="0" w:color="000000"/>
            </w:tcBorders>
          </w:tcPr>
          <w:p w14:paraId="41A536EB" w14:textId="77777777" w:rsidR="00650F9B" w:rsidRDefault="00650F9B">
            <w:pPr>
              <w:pStyle w:val="TAL"/>
              <w:rPr>
                <w:lang w:val="en-US" w:eastAsia="zh-CN"/>
              </w:rPr>
            </w:pPr>
            <w:r>
              <w:rPr>
                <w:rFonts w:eastAsia="SimSun" w:hint="eastAsia"/>
              </w:rPr>
              <w:t>Network slice related Identifier(s)</w:t>
            </w:r>
          </w:p>
        </w:tc>
        <w:tc>
          <w:tcPr>
            <w:tcW w:w="1440" w:type="dxa"/>
            <w:tcBorders>
              <w:top w:val="single" w:sz="4" w:space="0" w:color="000000"/>
              <w:left w:val="single" w:sz="4" w:space="0" w:color="000000"/>
              <w:bottom w:val="single" w:sz="4" w:space="0" w:color="000000"/>
            </w:tcBorders>
          </w:tcPr>
          <w:p w14:paraId="7A389E93" w14:textId="77777777" w:rsidR="00650F9B" w:rsidRDefault="00650F9B">
            <w:pPr>
              <w:pStyle w:val="TAC"/>
              <w:rPr>
                <w:lang w:val="en-US" w:eastAsia="zh-CN"/>
              </w:rPr>
            </w:pPr>
            <w:r>
              <w:t>O</w:t>
            </w:r>
          </w:p>
        </w:tc>
        <w:tc>
          <w:tcPr>
            <w:tcW w:w="4320" w:type="dxa"/>
            <w:tcBorders>
              <w:top w:val="single" w:sz="4" w:space="0" w:color="000000"/>
              <w:left w:val="single" w:sz="4" w:space="0" w:color="000000"/>
              <w:bottom w:val="single" w:sz="4" w:space="0" w:color="000000"/>
              <w:right w:val="single" w:sz="4" w:space="0" w:color="000000"/>
            </w:tcBorders>
          </w:tcPr>
          <w:p w14:paraId="692858FF" w14:textId="77777777" w:rsidR="00650F9B" w:rsidRDefault="00650F9B">
            <w:pPr>
              <w:pStyle w:val="TAL"/>
              <w:rPr>
                <w:lang w:val="en-US"/>
              </w:rPr>
            </w:pPr>
            <w:r>
              <w:rPr>
                <w:kern w:val="2"/>
              </w:rPr>
              <w:t>Identifier of the network slice</w:t>
            </w:r>
            <w:r>
              <w:t>.</w:t>
            </w:r>
          </w:p>
        </w:tc>
      </w:tr>
      <w:tr w:rsidR="008116B4" w14:paraId="7CC7623A" w14:textId="77777777">
        <w:trPr>
          <w:trHeight w:val="90"/>
          <w:jc w:val="center"/>
        </w:trPr>
        <w:tc>
          <w:tcPr>
            <w:tcW w:w="2880" w:type="dxa"/>
            <w:tcBorders>
              <w:top w:val="single" w:sz="4" w:space="0" w:color="000000"/>
              <w:left w:val="single" w:sz="4" w:space="0" w:color="000000"/>
              <w:bottom w:val="single" w:sz="4" w:space="0" w:color="000000"/>
            </w:tcBorders>
          </w:tcPr>
          <w:p w14:paraId="177F4AA5" w14:textId="77777777" w:rsidR="008116B4" w:rsidRDefault="00571706">
            <w:pPr>
              <w:pStyle w:val="TAL"/>
              <w:rPr>
                <w:lang w:val="en-US" w:eastAsia="zh-CN"/>
              </w:rPr>
            </w:pPr>
            <w:r>
              <w:t xml:space="preserve">Requested DNN </w:t>
            </w:r>
          </w:p>
        </w:tc>
        <w:tc>
          <w:tcPr>
            <w:tcW w:w="1440" w:type="dxa"/>
            <w:tcBorders>
              <w:top w:val="single" w:sz="4" w:space="0" w:color="000000"/>
              <w:left w:val="single" w:sz="4" w:space="0" w:color="000000"/>
              <w:bottom w:val="single" w:sz="4" w:space="0" w:color="000000"/>
            </w:tcBorders>
          </w:tcPr>
          <w:p w14:paraId="095F4FDF" w14:textId="77777777" w:rsidR="008116B4" w:rsidRDefault="00571706">
            <w:pPr>
              <w:pStyle w:val="TAC"/>
              <w:rPr>
                <w:lang w:val="en-US" w:eastAsia="zh-CN"/>
              </w:rPr>
            </w:pPr>
            <w:r>
              <w:t>O</w:t>
            </w:r>
          </w:p>
        </w:tc>
        <w:tc>
          <w:tcPr>
            <w:tcW w:w="4320" w:type="dxa"/>
            <w:tcBorders>
              <w:top w:val="single" w:sz="4" w:space="0" w:color="000000"/>
              <w:left w:val="single" w:sz="4" w:space="0" w:color="000000"/>
              <w:bottom w:val="single" w:sz="4" w:space="0" w:color="000000"/>
              <w:right w:val="single" w:sz="4" w:space="0" w:color="000000"/>
            </w:tcBorders>
          </w:tcPr>
          <w:p w14:paraId="2887CCC5" w14:textId="77777777" w:rsidR="008116B4" w:rsidRDefault="00571706">
            <w:pPr>
              <w:pStyle w:val="TAL"/>
              <w:rPr>
                <w:lang w:val="en-US" w:eastAsia="zh-CN"/>
              </w:rPr>
            </w:pPr>
            <w:r>
              <w:t>Indication of the DNN which is requested.</w:t>
            </w:r>
          </w:p>
        </w:tc>
      </w:tr>
      <w:tr w:rsidR="008116B4" w14:paraId="4C490E8D" w14:textId="77777777">
        <w:trPr>
          <w:trHeight w:val="90"/>
          <w:jc w:val="center"/>
        </w:trPr>
        <w:tc>
          <w:tcPr>
            <w:tcW w:w="2880" w:type="dxa"/>
            <w:tcBorders>
              <w:top w:val="single" w:sz="4" w:space="0" w:color="000000"/>
              <w:left w:val="single" w:sz="4" w:space="0" w:color="000000"/>
              <w:bottom w:val="single" w:sz="4" w:space="0" w:color="000000"/>
            </w:tcBorders>
          </w:tcPr>
          <w:p w14:paraId="081041E9" w14:textId="77777777" w:rsidR="008116B4" w:rsidRDefault="00571706">
            <w:pPr>
              <w:pStyle w:val="TAL"/>
              <w:rPr>
                <w:lang w:val="en-US" w:eastAsia="zh-CN"/>
              </w:rPr>
            </w:pPr>
            <w:r>
              <w:rPr>
                <w:lang w:val="en-US" w:eastAsia="zh-CN"/>
              </w:rPr>
              <w:t>I</w:t>
            </w:r>
            <w:r>
              <w:rPr>
                <w:rFonts w:hint="eastAsia"/>
                <w:lang w:val="en-US" w:eastAsia="zh-CN"/>
              </w:rPr>
              <w:t>ndicator of policy harmonization</w:t>
            </w:r>
          </w:p>
        </w:tc>
        <w:tc>
          <w:tcPr>
            <w:tcW w:w="1440" w:type="dxa"/>
            <w:tcBorders>
              <w:top w:val="single" w:sz="4" w:space="0" w:color="000000"/>
              <w:left w:val="single" w:sz="4" w:space="0" w:color="000000"/>
              <w:bottom w:val="single" w:sz="4" w:space="0" w:color="000000"/>
            </w:tcBorders>
          </w:tcPr>
          <w:p w14:paraId="72BD3E6A" w14:textId="77777777" w:rsidR="008116B4" w:rsidRDefault="00571706">
            <w:pPr>
              <w:pStyle w:val="TAC"/>
              <w:rPr>
                <w:lang w:val="en-US" w:eastAsia="zh-CN"/>
              </w:rPr>
            </w:pPr>
            <w:r>
              <w:rPr>
                <w:rFonts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110603E" w14:textId="77777777" w:rsidR="008116B4" w:rsidRDefault="00571706">
            <w:pPr>
              <w:pStyle w:val="TAL"/>
              <w:rPr>
                <w:lang w:eastAsia="zh-CN"/>
              </w:rPr>
            </w:pPr>
            <w:r>
              <w:t>Indicat</w:t>
            </w:r>
            <w:r>
              <w:rPr>
                <w:rFonts w:hint="eastAsia"/>
                <w:lang w:eastAsia="zh-CN"/>
              </w:rPr>
              <w:t>ing whether the policy harmonization</w:t>
            </w:r>
            <w:r>
              <w:t xml:space="preserve"> is requested</w:t>
            </w:r>
            <w:r>
              <w:rPr>
                <w:rFonts w:hint="eastAsia"/>
                <w:lang w:eastAsia="zh-CN"/>
              </w:rPr>
              <w:t>.</w:t>
            </w:r>
          </w:p>
        </w:tc>
      </w:tr>
      <w:tr w:rsidR="008116B4" w14:paraId="4044B3CF" w14:textId="77777777">
        <w:trPr>
          <w:trHeight w:val="90"/>
          <w:jc w:val="center"/>
        </w:trPr>
        <w:tc>
          <w:tcPr>
            <w:tcW w:w="2880" w:type="dxa"/>
            <w:tcBorders>
              <w:top w:val="single" w:sz="4" w:space="0" w:color="000000"/>
              <w:left w:val="single" w:sz="4" w:space="0" w:color="000000"/>
              <w:bottom w:val="single" w:sz="4" w:space="0" w:color="000000"/>
            </w:tcBorders>
          </w:tcPr>
          <w:p w14:paraId="29C023DF" w14:textId="77777777" w:rsidR="008116B4" w:rsidRDefault="00571706">
            <w:pPr>
              <w:pStyle w:val="TAL"/>
              <w:rPr>
                <w:lang w:val="en-US" w:eastAsia="zh-CN"/>
              </w:rPr>
            </w:pPr>
            <w:r>
              <w:rPr>
                <w:rFonts w:hint="eastAsia"/>
                <w:lang w:val="en-US" w:eastAsia="zh-CN"/>
              </w:rPr>
              <w:t>Policy</w:t>
            </w:r>
          </w:p>
        </w:tc>
        <w:tc>
          <w:tcPr>
            <w:tcW w:w="1440" w:type="dxa"/>
            <w:tcBorders>
              <w:top w:val="single" w:sz="4" w:space="0" w:color="000000"/>
              <w:left w:val="single" w:sz="4" w:space="0" w:color="000000"/>
              <w:bottom w:val="single" w:sz="4" w:space="0" w:color="000000"/>
            </w:tcBorders>
          </w:tcPr>
          <w:p w14:paraId="4B2CE406" w14:textId="77777777" w:rsidR="008116B4" w:rsidRDefault="00571706">
            <w:pPr>
              <w:pStyle w:val="TAC"/>
              <w:rPr>
                <w:lang w:val="en-US" w:eastAsia="zh-CN"/>
              </w:rPr>
            </w:pPr>
            <w:r>
              <w:rPr>
                <w:rFonts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43494FF" w14:textId="77777777" w:rsidR="008116B4" w:rsidRDefault="00571706">
            <w:pPr>
              <w:pStyle w:val="TAL"/>
              <w:rPr>
                <w:lang w:val="en-US" w:eastAsia="zh-CN"/>
              </w:rPr>
            </w:pPr>
            <w:r>
              <w:rPr>
                <w:rFonts w:hint="eastAsia"/>
                <w:lang w:eastAsia="zh-CN"/>
              </w:rPr>
              <w:t xml:space="preserve">The policy profile is defined in </w:t>
            </w:r>
            <w:r>
              <w:t>Table </w:t>
            </w:r>
            <w:r>
              <w:rPr>
                <w:rFonts w:hint="eastAsia"/>
                <w:lang w:eastAsia="zh-CN"/>
              </w:rPr>
              <w:t>9.</w:t>
            </w:r>
            <w:r>
              <w:rPr>
                <w:rFonts w:eastAsiaTheme="minorEastAsia" w:hint="eastAsia"/>
                <w:lang w:val="en-US" w:eastAsia="zh-CN"/>
              </w:rPr>
              <w:t>5</w:t>
            </w:r>
            <w:r>
              <w:t>.</w:t>
            </w:r>
            <w:r>
              <w:rPr>
                <w:lang w:val="en-US" w:eastAsia="zh-CN"/>
              </w:rPr>
              <w:t>3</w:t>
            </w:r>
            <w:r>
              <w:t>.</w:t>
            </w:r>
            <w:r>
              <w:rPr>
                <w:rFonts w:hint="eastAsia"/>
                <w:lang w:val="en-US" w:eastAsia="zh-CN"/>
              </w:rPr>
              <w:t>2</w:t>
            </w:r>
            <w:r>
              <w:t>-</w:t>
            </w:r>
            <w:r>
              <w:rPr>
                <w:rFonts w:hint="eastAsia"/>
                <w:lang w:eastAsia="zh-CN"/>
              </w:rPr>
              <w:t xml:space="preserve">2. The supported </w:t>
            </w:r>
            <w:r>
              <w:rPr>
                <w:rFonts w:hint="eastAsia"/>
                <w:lang w:val="en-US" w:eastAsia="zh-CN"/>
              </w:rPr>
              <w:t xml:space="preserve">AF policies are listed in </w:t>
            </w:r>
            <w:r>
              <w:t>Table </w:t>
            </w:r>
            <w:r>
              <w:rPr>
                <w:rFonts w:hint="eastAsia"/>
                <w:lang w:eastAsia="zh-CN"/>
              </w:rPr>
              <w:t>9.</w:t>
            </w:r>
            <w:r>
              <w:rPr>
                <w:rFonts w:eastAsiaTheme="minorEastAsia" w:hint="eastAsia"/>
                <w:lang w:val="en-US" w:eastAsia="zh-CN"/>
              </w:rPr>
              <w:t>5</w:t>
            </w:r>
            <w:r>
              <w:t>.</w:t>
            </w:r>
            <w:r>
              <w:rPr>
                <w:lang w:val="en-US" w:eastAsia="zh-CN"/>
              </w:rPr>
              <w:t>3</w:t>
            </w:r>
            <w:r>
              <w:t>.</w:t>
            </w:r>
            <w:r>
              <w:rPr>
                <w:rFonts w:hint="eastAsia"/>
                <w:lang w:val="en-US" w:eastAsia="zh-CN"/>
              </w:rPr>
              <w:t>2</w:t>
            </w:r>
            <w:r>
              <w:t>-</w:t>
            </w:r>
            <w:r>
              <w:rPr>
                <w:rFonts w:hint="eastAsia"/>
                <w:lang w:eastAsia="zh-CN"/>
              </w:rPr>
              <w:t xml:space="preserve">3 to </w:t>
            </w:r>
            <w:r>
              <w:t>Table </w:t>
            </w:r>
            <w:r>
              <w:rPr>
                <w:rFonts w:hint="eastAsia"/>
                <w:lang w:eastAsia="zh-CN"/>
              </w:rPr>
              <w:t>9.</w:t>
            </w:r>
            <w:r>
              <w:rPr>
                <w:rFonts w:eastAsiaTheme="minorEastAsia" w:hint="eastAsia"/>
                <w:lang w:val="en-US" w:eastAsia="zh-CN"/>
              </w:rPr>
              <w:t>5</w:t>
            </w:r>
            <w:r>
              <w:t>.</w:t>
            </w:r>
            <w:r>
              <w:rPr>
                <w:lang w:val="en-US" w:eastAsia="zh-CN"/>
              </w:rPr>
              <w:t>3</w:t>
            </w:r>
            <w:r>
              <w:t>.</w:t>
            </w:r>
            <w:r>
              <w:rPr>
                <w:rFonts w:hint="eastAsia"/>
                <w:lang w:val="en-US" w:eastAsia="zh-CN"/>
              </w:rPr>
              <w:t>2</w:t>
            </w:r>
            <w:r>
              <w:t>-</w:t>
            </w:r>
            <w:r>
              <w:rPr>
                <w:rFonts w:hint="eastAsia"/>
                <w:lang w:eastAsia="zh-CN"/>
              </w:rPr>
              <w:t>5.</w:t>
            </w:r>
          </w:p>
        </w:tc>
      </w:tr>
      <w:tr w:rsidR="00A57F5C" w14:paraId="3C540F6B" w14:textId="77777777" w:rsidTr="00A57F5C">
        <w:trPr>
          <w:trHeight w:val="90"/>
          <w:jc w:val="center"/>
        </w:trPr>
        <w:tc>
          <w:tcPr>
            <w:tcW w:w="2880" w:type="dxa"/>
            <w:tcBorders>
              <w:top w:val="single" w:sz="4" w:space="0" w:color="000000"/>
              <w:left w:val="single" w:sz="4" w:space="0" w:color="000000"/>
              <w:bottom w:val="single" w:sz="4" w:space="0" w:color="000000"/>
              <w:right w:val="nil"/>
            </w:tcBorders>
            <w:hideMark/>
          </w:tcPr>
          <w:p w14:paraId="26B2D661" w14:textId="77777777" w:rsidR="00A57F5C" w:rsidRDefault="00A57F5C">
            <w:pPr>
              <w:pStyle w:val="TAL"/>
            </w:pPr>
            <w:r>
              <w:t>Default policy indication</w:t>
            </w:r>
          </w:p>
        </w:tc>
        <w:tc>
          <w:tcPr>
            <w:tcW w:w="1440" w:type="dxa"/>
            <w:tcBorders>
              <w:top w:val="single" w:sz="4" w:space="0" w:color="000000"/>
              <w:left w:val="single" w:sz="4" w:space="0" w:color="000000"/>
              <w:bottom w:val="single" w:sz="4" w:space="0" w:color="000000"/>
              <w:right w:val="nil"/>
            </w:tcBorders>
            <w:hideMark/>
          </w:tcPr>
          <w:p w14:paraId="35D71A56" w14:textId="77777777" w:rsidR="00A57F5C" w:rsidRDefault="00A57F5C">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181A1994" w14:textId="77777777" w:rsidR="00A57F5C" w:rsidRDefault="00A57F5C">
            <w:pPr>
              <w:pStyle w:val="TAL"/>
            </w:pPr>
            <w:r>
              <w:t>Indicates the policy in the request to mark as a default policy for slices provisioned without any policy.</w:t>
            </w:r>
          </w:p>
        </w:tc>
      </w:tr>
    </w:tbl>
    <w:p w14:paraId="5A84C242" w14:textId="77777777" w:rsidR="006F5D90" w:rsidRDefault="006F5D90" w:rsidP="006F5D90"/>
    <w:p w14:paraId="7FE04EBD" w14:textId="4AB345AC" w:rsidR="008116B4" w:rsidRDefault="00571706">
      <w:r>
        <w:t>Table</w:t>
      </w:r>
      <w:r>
        <w:rPr>
          <w:rFonts w:hint="eastAsia"/>
          <w:lang w:eastAsia="zh-CN"/>
        </w:rPr>
        <w:t xml:space="preserve"> </w:t>
      </w:r>
      <w:r>
        <w:rPr>
          <w:lang w:eastAsia="zh-CN"/>
        </w:rPr>
        <w:t>9.</w:t>
      </w:r>
      <w:r>
        <w:rPr>
          <w:rFonts w:eastAsiaTheme="minorEastAsia" w:hint="eastAsia"/>
          <w:lang w:val="en-US" w:eastAsia="zh-CN"/>
        </w:rPr>
        <w:t>5</w:t>
      </w:r>
      <w:r>
        <w:t>.</w:t>
      </w:r>
      <w:r>
        <w:rPr>
          <w:lang w:val="en-US" w:eastAsia="zh-CN"/>
        </w:rPr>
        <w:t>3</w:t>
      </w:r>
      <w:r>
        <w:t>.</w:t>
      </w:r>
      <w:r>
        <w:rPr>
          <w:lang w:val="en-US" w:eastAsia="zh-CN"/>
        </w:rPr>
        <w:t>2</w:t>
      </w:r>
      <w:r>
        <w:t>-</w:t>
      </w:r>
      <w:r>
        <w:rPr>
          <w:rFonts w:hint="eastAsia"/>
          <w:lang w:eastAsia="zh-CN"/>
        </w:rPr>
        <w:t>2</w:t>
      </w:r>
      <w:r>
        <w:t xml:space="preserve"> describes</w:t>
      </w:r>
      <w:r>
        <w:rPr>
          <w:lang w:eastAsia="zh-CN"/>
        </w:rPr>
        <w:t xml:space="preserve"> </w:t>
      </w:r>
      <w:r>
        <w:rPr>
          <w:rFonts w:hint="eastAsia"/>
          <w:lang w:val="en-US" w:eastAsia="zh-CN"/>
        </w:rPr>
        <w:t>P</w:t>
      </w:r>
      <w:r>
        <w:rPr>
          <w:lang w:val="en-US" w:eastAsia="zh-CN"/>
        </w:rPr>
        <w:t xml:space="preserve">olicy </w:t>
      </w:r>
      <w:r>
        <w:rPr>
          <w:rFonts w:hint="eastAsia"/>
          <w:lang w:val="en-US" w:eastAsia="zh-CN"/>
        </w:rPr>
        <w:t xml:space="preserve">profile of the </w:t>
      </w:r>
      <w:r>
        <w:rPr>
          <w:lang w:val="en-US" w:eastAsia="zh-CN"/>
        </w:rPr>
        <w:t>AF policy provisioning</w:t>
      </w:r>
      <w:r>
        <w:rPr>
          <w:lang w:eastAsia="zh-CN"/>
        </w:rPr>
        <w:t xml:space="preserve"> </w:t>
      </w:r>
      <w:r>
        <w:t xml:space="preserve">request. </w:t>
      </w:r>
    </w:p>
    <w:p w14:paraId="5B39A4D1" w14:textId="77777777" w:rsidR="008116B4" w:rsidRDefault="00571706" w:rsidP="00A90B95">
      <w:pPr>
        <w:pStyle w:val="TH"/>
        <w:outlineLvl w:val="0"/>
      </w:pPr>
      <w:r>
        <w:t>Table </w:t>
      </w:r>
      <w:r>
        <w:rPr>
          <w:rFonts w:hint="eastAsia"/>
          <w:lang w:eastAsia="zh-CN"/>
        </w:rPr>
        <w:t>9.</w:t>
      </w:r>
      <w:r>
        <w:rPr>
          <w:rFonts w:eastAsiaTheme="minorEastAsia" w:hint="eastAsia"/>
          <w:lang w:val="en-US" w:eastAsia="zh-CN"/>
        </w:rPr>
        <w:t>5</w:t>
      </w:r>
      <w:r>
        <w:t>.</w:t>
      </w:r>
      <w:r>
        <w:rPr>
          <w:lang w:val="en-US" w:eastAsia="zh-CN"/>
        </w:rPr>
        <w:t>3</w:t>
      </w:r>
      <w:r>
        <w:t>.</w:t>
      </w:r>
      <w:r>
        <w:rPr>
          <w:rFonts w:hint="eastAsia"/>
          <w:lang w:val="en-US" w:eastAsia="zh-CN"/>
        </w:rPr>
        <w:t>2</w:t>
      </w:r>
      <w:r>
        <w:t>-</w:t>
      </w:r>
      <w:r>
        <w:rPr>
          <w:rFonts w:hint="eastAsia"/>
          <w:lang w:eastAsia="zh-CN"/>
        </w:rPr>
        <w:t>2</w:t>
      </w:r>
      <w:r>
        <w:t xml:space="preserve">: </w:t>
      </w:r>
      <w:r>
        <w:rPr>
          <w:rFonts w:hint="eastAsia"/>
          <w:lang w:val="en-US" w:eastAsia="zh-CN"/>
        </w:rPr>
        <w:t>Policy profile</w:t>
      </w:r>
    </w:p>
    <w:tbl>
      <w:tblPr>
        <w:tblW w:w="8640" w:type="dxa"/>
        <w:jc w:val="center"/>
        <w:tblLayout w:type="fixed"/>
        <w:tblLook w:val="04A0" w:firstRow="1" w:lastRow="0" w:firstColumn="1" w:lastColumn="0" w:noHBand="0" w:noVBand="1"/>
      </w:tblPr>
      <w:tblGrid>
        <w:gridCol w:w="2880"/>
        <w:gridCol w:w="1440"/>
        <w:gridCol w:w="4320"/>
      </w:tblGrid>
      <w:tr w:rsidR="008116B4" w14:paraId="2CD6F867" w14:textId="77777777">
        <w:trPr>
          <w:jc w:val="center"/>
        </w:trPr>
        <w:tc>
          <w:tcPr>
            <w:tcW w:w="2880" w:type="dxa"/>
            <w:tcBorders>
              <w:top w:val="single" w:sz="4" w:space="0" w:color="000000"/>
              <w:left w:val="single" w:sz="4" w:space="0" w:color="000000"/>
              <w:bottom w:val="single" w:sz="4" w:space="0" w:color="000000"/>
            </w:tcBorders>
          </w:tcPr>
          <w:p w14:paraId="4D74BF04" w14:textId="77777777" w:rsidR="008116B4" w:rsidRDefault="00571706">
            <w:pPr>
              <w:pStyle w:val="TAH"/>
            </w:pPr>
            <w:r>
              <w:t>Information element</w:t>
            </w:r>
          </w:p>
        </w:tc>
        <w:tc>
          <w:tcPr>
            <w:tcW w:w="1440" w:type="dxa"/>
            <w:tcBorders>
              <w:top w:val="single" w:sz="4" w:space="0" w:color="000000"/>
              <w:left w:val="single" w:sz="4" w:space="0" w:color="000000"/>
              <w:bottom w:val="single" w:sz="4" w:space="0" w:color="000000"/>
            </w:tcBorders>
          </w:tcPr>
          <w:p w14:paraId="12D0D52C" w14:textId="77777777" w:rsidR="008116B4" w:rsidRDefault="00571706">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708EAEDB" w14:textId="77777777" w:rsidR="008116B4" w:rsidRDefault="00571706">
            <w:pPr>
              <w:pStyle w:val="TAH"/>
            </w:pPr>
            <w:r>
              <w:t>Description</w:t>
            </w:r>
          </w:p>
        </w:tc>
      </w:tr>
      <w:tr w:rsidR="008116B4" w14:paraId="19AD43A9" w14:textId="77777777">
        <w:trPr>
          <w:jc w:val="center"/>
        </w:trPr>
        <w:tc>
          <w:tcPr>
            <w:tcW w:w="2880" w:type="dxa"/>
            <w:tcBorders>
              <w:top w:val="single" w:sz="4" w:space="0" w:color="000000"/>
              <w:left w:val="single" w:sz="4" w:space="0" w:color="000000"/>
              <w:bottom w:val="single" w:sz="4" w:space="0" w:color="000000"/>
            </w:tcBorders>
          </w:tcPr>
          <w:p w14:paraId="4E04502C" w14:textId="77777777" w:rsidR="008116B4" w:rsidRDefault="00571706">
            <w:pPr>
              <w:pStyle w:val="TAL"/>
            </w:pPr>
            <w:r>
              <w:rPr>
                <w:rFonts w:hint="eastAsia"/>
                <w:lang w:val="en-US" w:eastAsia="zh-CN"/>
              </w:rPr>
              <w:t>Policy</w:t>
            </w:r>
          </w:p>
        </w:tc>
        <w:tc>
          <w:tcPr>
            <w:tcW w:w="1440" w:type="dxa"/>
            <w:tcBorders>
              <w:top w:val="single" w:sz="4" w:space="0" w:color="000000"/>
              <w:left w:val="single" w:sz="4" w:space="0" w:color="000000"/>
              <w:bottom w:val="single" w:sz="4" w:space="0" w:color="000000"/>
            </w:tcBorders>
          </w:tcPr>
          <w:p w14:paraId="16849023" w14:textId="77777777" w:rsidR="008116B4" w:rsidRDefault="00571706">
            <w:pPr>
              <w:pStyle w:val="TAC"/>
            </w:pPr>
            <w:r>
              <w:rPr>
                <w:rFonts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69A549F" w14:textId="77777777" w:rsidR="008116B4" w:rsidRDefault="00571706">
            <w:pPr>
              <w:pStyle w:val="TAL"/>
            </w:pPr>
            <w:r>
              <w:rPr>
                <w:rFonts w:hint="eastAsia"/>
                <w:lang w:eastAsia="zh-CN"/>
              </w:rPr>
              <w:t xml:space="preserve">The name of </w:t>
            </w:r>
            <w:r>
              <w:rPr>
                <w:rFonts w:hint="eastAsia"/>
                <w:lang w:val="en-US" w:eastAsia="zh-CN"/>
              </w:rPr>
              <w:t>AF policy.</w:t>
            </w:r>
          </w:p>
        </w:tc>
      </w:tr>
      <w:tr w:rsidR="00914362" w14:paraId="73598359" w14:textId="77777777" w:rsidTr="00914362">
        <w:trPr>
          <w:jc w:val="center"/>
        </w:trPr>
        <w:tc>
          <w:tcPr>
            <w:tcW w:w="2880" w:type="dxa"/>
            <w:tcBorders>
              <w:top w:val="single" w:sz="4" w:space="0" w:color="000000"/>
              <w:left w:val="single" w:sz="4" w:space="0" w:color="000000"/>
              <w:bottom w:val="single" w:sz="4" w:space="0" w:color="000000"/>
              <w:right w:val="nil"/>
            </w:tcBorders>
            <w:hideMark/>
          </w:tcPr>
          <w:p w14:paraId="27097374" w14:textId="77777777" w:rsidR="00914362" w:rsidRDefault="00914362">
            <w:pPr>
              <w:pStyle w:val="TAL"/>
            </w:pPr>
            <w:r>
              <w:rPr>
                <w:rFonts w:eastAsiaTheme="minorEastAsia" w:hint="eastAsia"/>
                <w:lang w:eastAsia="zh-CN"/>
              </w:rPr>
              <w:t>&gt;</w:t>
            </w:r>
            <w:r>
              <w:t>Area of interest</w:t>
            </w:r>
          </w:p>
        </w:tc>
        <w:tc>
          <w:tcPr>
            <w:tcW w:w="1440" w:type="dxa"/>
            <w:tcBorders>
              <w:top w:val="single" w:sz="4" w:space="0" w:color="000000"/>
              <w:left w:val="single" w:sz="4" w:space="0" w:color="000000"/>
              <w:bottom w:val="single" w:sz="4" w:space="0" w:color="000000"/>
              <w:right w:val="nil"/>
            </w:tcBorders>
            <w:hideMark/>
          </w:tcPr>
          <w:p w14:paraId="309EE070" w14:textId="77777777" w:rsidR="00914362" w:rsidRDefault="00914362">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5A150479" w14:textId="77777777" w:rsidR="00914362" w:rsidRDefault="00914362">
            <w:pPr>
              <w:pStyle w:val="TAL"/>
            </w:pPr>
            <w:r>
              <w:rPr>
                <w:kern w:val="2"/>
              </w:rPr>
              <w:t>The geographical or service area for which the policy profile applies.</w:t>
            </w:r>
          </w:p>
        </w:tc>
      </w:tr>
      <w:tr w:rsidR="008116B4" w14:paraId="7815A571" w14:textId="77777777">
        <w:trPr>
          <w:jc w:val="center"/>
        </w:trPr>
        <w:tc>
          <w:tcPr>
            <w:tcW w:w="2880" w:type="dxa"/>
            <w:tcBorders>
              <w:top w:val="single" w:sz="4" w:space="0" w:color="000000"/>
              <w:left w:val="single" w:sz="4" w:space="0" w:color="000000"/>
              <w:bottom w:val="single" w:sz="4" w:space="0" w:color="000000"/>
            </w:tcBorders>
          </w:tcPr>
          <w:p w14:paraId="4C10F507" w14:textId="77777777" w:rsidR="008116B4" w:rsidRDefault="00914362">
            <w:pPr>
              <w:pStyle w:val="TAL"/>
            </w:pPr>
            <w:r>
              <w:rPr>
                <w:rFonts w:eastAsiaTheme="minorEastAsia" w:hint="eastAsia"/>
                <w:lang w:val="en-US" w:eastAsia="zh-CN"/>
              </w:rPr>
              <w:t>&gt;</w:t>
            </w:r>
            <w:r w:rsidR="00571706">
              <w:rPr>
                <w:rFonts w:hint="eastAsia"/>
                <w:lang w:val="en-US" w:eastAsia="zh-CN"/>
              </w:rPr>
              <w:t>Trigger event</w:t>
            </w:r>
          </w:p>
        </w:tc>
        <w:tc>
          <w:tcPr>
            <w:tcW w:w="1440" w:type="dxa"/>
            <w:tcBorders>
              <w:top w:val="single" w:sz="4" w:space="0" w:color="000000"/>
              <w:left w:val="single" w:sz="4" w:space="0" w:color="000000"/>
              <w:bottom w:val="single" w:sz="4" w:space="0" w:color="000000"/>
            </w:tcBorders>
          </w:tcPr>
          <w:p w14:paraId="4194E595" w14:textId="77777777" w:rsidR="008116B4" w:rsidRDefault="00571706">
            <w:pPr>
              <w:pStyle w:val="TAC"/>
            </w:pPr>
            <w:r>
              <w:rPr>
                <w:rFonts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8386F62" w14:textId="77777777" w:rsidR="008116B4" w:rsidRDefault="00571706">
            <w:pPr>
              <w:pStyle w:val="TAL"/>
            </w:pPr>
            <w:r>
              <w:rPr>
                <w:lang w:eastAsia="zh-CN"/>
              </w:rPr>
              <w:t>I</w:t>
            </w:r>
            <w:r>
              <w:rPr>
                <w:rFonts w:hint="eastAsia"/>
                <w:lang w:eastAsia="zh-CN"/>
              </w:rPr>
              <w:t>ndicating the event that should be monitored, associated with the threshold of the monitored parameter.</w:t>
            </w:r>
          </w:p>
        </w:tc>
      </w:tr>
      <w:tr w:rsidR="008116B4" w14:paraId="53581CFB" w14:textId="77777777">
        <w:trPr>
          <w:trHeight w:val="90"/>
          <w:jc w:val="center"/>
        </w:trPr>
        <w:tc>
          <w:tcPr>
            <w:tcW w:w="2880" w:type="dxa"/>
            <w:tcBorders>
              <w:top w:val="single" w:sz="4" w:space="0" w:color="000000"/>
              <w:left w:val="single" w:sz="4" w:space="0" w:color="000000"/>
              <w:bottom w:val="single" w:sz="4" w:space="0" w:color="000000"/>
            </w:tcBorders>
          </w:tcPr>
          <w:p w14:paraId="7178CBA5" w14:textId="77777777" w:rsidR="008116B4" w:rsidRDefault="00914362">
            <w:pPr>
              <w:pStyle w:val="TAL"/>
              <w:rPr>
                <w:lang w:val="en-US" w:eastAsia="zh-CN"/>
              </w:rPr>
            </w:pPr>
            <w:r>
              <w:rPr>
                <w:rFonts w:eastAsiaTheme="minorEastAsia" w:hint="eastAsia"/>
                <w:lang w:val="en-US" w:eastAsia="zh-CN"/>
              </w:rPr>
              <w:t>&gt;</w:t>
            </w:r>
            <w:r w:rsidR="00571706">
              <w:rPr>
                <w:rFonts w:hint="eastAsia"/>
                <w:lang w:val="en-US" w:eastAsia="zh-CN"/>
              </w:rPr>
              <w:t>Expected action</w:t>
            </w:r>
          </w:p>
        </w:tc>
        <w:tc>
          <w:tcPr>
            <w:tcW w:w="1440" w:type="dxa"/>
            <w:tcBorders>
              <w:top w:val="single" w:sz="4" w:space="0" w:color="000000"/>
              <w:left w:val="single" w:sz="4" w:space="0" w:color="000000"/>
              <w:bottom w:val="single" w:sz="4" w:space="0" w:color="000000"/>
            </w:tcBorders>
          </w:tcPr>
          <w:p w14:paraId="422972DA" w14:textId="77777777" w:rsidR="008116B4" w:rsidRDefault="00571706">
            <w:pPr>
              <w:pStyle w:val="TAC"/>
              <w:rPr>
                <w:lang w:val="en-US" w:eastAsia="zh-CN"/>
              </w:rPr>
            </w:pPr>
            <w:r>
              <w:rPr>
                <w:rFonts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B27DD0D" w14:textId="77777777" w:rsidR="008116B4" w:rsidRDefault="00571706">
            <w:pPr>
              <w:pStyle w:val="TAL"/>
              <w:rPr>
                <w:lang w:val="en-US"/>
              </w:rPr>
            </w:pPr>
            <w:r>
              <w:rPr>
                <w:lang w:eastAsia="zh-CN"/>
              </w:rPr>
              <w:t>I</w:t>
            </w:r>
            <w:r>
              <w:rPr>
                <w:rFonts w:hint="eastAsia"/>
                <w:lang w:eastAsia="zh-CN"/>
              </w:rPr>
              <w:t>ndicating the excepted actions associated with the updated parameter.</w:t>
            </w:r>
          </w:p>
        </w:tc>
      </w:tr>
      <w:tr w:rsidR="008116B4" w14:paraId="261E22CB" w14:textId="77777777">
        <w:trPr>
          <w:trHeight w:val="90"/>
          <w:jc w:val="center"/>
        </w:trPr>
        <w:tc>
          <w:tcPr>
            <w:tcW w:w="2880" w:type="dxa"/>
            <w:tcBorders>
              <w:top w:val="single" w:sz="4" w:space="0" w:color="000000"/>
              <w:left w:val="single" w:sz="4" w:space="0" w:color="000000"/>
              <w:bottom w:val="single" w:sz="4" w:space="0" w:color="000000"/>
            </w:tcBorders>
          </w:tcPr>
          <w:p w14:paraId="765C9A2E" w14:textId="77777777" w:rsidR="008116B4" w:rsidRDefault="00571706">
            <w:pPr>
              <w:pStyle w:val="TAL"/>
              <w:rPr>
                <w:lang w:val="en-US" w:eastAsia="zh-CN"/>
              </w:rPr>
            </w:pPr>
            <w:r>
              <w:rPr>
                <w:rFonts w:hint="eastAsia"/>
                <w:lang w:val="en-US" w:eastAsia="zh-CN"/>
              </w:rPr>
              <w:t xml:space="preserve">Lifetime </w:t>
            </w:r>
            <w:r>
              <w:rPr>
                <w:lang w:eastAsia="zh-CN"/>
              </w:rPr>
              <w:t>or number of events</w:t>
            </w:r>
          </w:p>
        </w:tc>
        <w:tc>
          <w:tcPr>
            <w:tcW w:w="1440" w:type="dxa"/>
            <w:tcBorders>
              <w:top w:val="single" w:sz="4" w:space="0" w:color="000000"/>
              <w:left w:val="single" w:sz="4" w:space="0" w:color="000000"/>
              <w:bottom w:val="single" w:sz="4" w:space="0" w:color="000000"/>
            </w:tcBorders>
          </w:tcPr>
          <w:p w14:paraId="5993BE1C" w14:textId="77777777" w:rsidR="008116B4" w:rsidRDefault="00571706">
            <w:pPr>
              <w:pStyle w:val="TAC"/>
              <w:rPr>
                <w:lang w:val="en-US" w:eastAsia="zh-CN"/>
              </w:rPr>
            </w:pPr>
            <w:r>
              <w:rPr>
                <w:rFonts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13F12B7D" w14:textId="77777777" w:rsidR="008116B4" w:rsidRDefault="00571706">
            <w:pPr>
              <w:pStyle w:val="TAL"/>
              <w:rPr>
                <w:lang w:eastAsia="zh-CN"/>
              </w:rPr>
            </w:pPr>
            <w:r>
              <w:rPr>
                <w:lang w:val="en-US" w:eastAsia="zh-CN"/>
              </w:rPr>
              <w:t xml:space="preserve">Time duration </w:t>
            </w:r>
            <w:r>
              <w:rPr>
                <w:rFonts w:hint="eastAsia"/>
                <w:lang w:val="en-US" w:eastAsia="zh-CN"/>
              </w:rPr>
              <w:t xml:space="preserve">or </w:t>
            </w:r>
            <w:r w:rsidR="00A57F5C" w:rsidRPr="00A57F5C">
              <w:rPr>
                <w:lang w:eastAsia="zh-CN"/>
              </w:rPr>
              <w:t>number of times the policy can take action</w:t>
            </w:r>
            <w:r>
              <w:rPr>
                <w:rFonts w:hint="eastAsia"/>
                <w:lang w:val="en-US" w:eastAsia="zh-CN"/>
              </w:rPr>
              <w:t>.</w:t>
            </w:r>
          </w:p>
        </w:tc>
      </w:tr>
      <w:tr w:rsidR="00A57F5C" w14:paraId="059EB20D" w14:textId="77777777">
        <w:trPr>
          <w:trHeight w:val="90"/>
          <w:jc w:val="center"/>
        </w:trPr>
        <w:tc>
          <w:tcPr>
            <w:tcW w:w="2880" w:type="dxa"/>
            <w:tcBorders>
              <w:top w:val="single" w:sz="4" w:space="0" w:color="000000"/>
              <w:left w:val="single" w:sz="4" w:space="0" w:color="000000"/>
              <w:bottom w:val="single" w:sz="4" w:space="0" w:color="000000"/>
            </w:tcBorders>
          </w:tcPr>
          <w:p w14:paraId="6D298B0D" w14:textId="77777777" w:rsidR="00A57F5C" w:rsidRDefault="00A57F5C">
            <w:pPr>
              <w:pStyle w:val="TAL"/>
              <w:rPr>
                <w:lang w:val="en-US" w:eastAsia="zh-CN"/>
              </w:rPr>
            </w:pPr>
            <w:r>
              <w:t>Priority</w:t>
            </w:r>
          </w:p>
        </w:tc>
        <w:tc>
          <w:tcPr>
            <w:tcW w:w="1440" w:type="dxa"/>
            <w:tcBorders>
              <w:top w:val="single" w:sz="4" w:space="0" w:color="000000"/>
              <w:left w:val="single" w:sz="4" w:space="0" w:color="000000"/>
              <w:bottom w:val="single" w:sz="4" w:space="0" w:color="000000"/>
            </w:tcBorders>
          </w:tcPr>
          <w:p w14:paraId="6DC87299" w14:textId="77777777" w:rsidR="00A57F5C" w:rsidRDefault="00A57F5C">
            <w:pPr>
              <w:pStyle w:val="TAC"/>
              <w:rPr>
                <w:lang w:val="en-US" w:eastAsia="zh-CN"/>
              </w:rPr>
            </w:pPr>
            <w:r>
              <w:t>O</w:t>
            </w:r>
          </w:p>
        </w:tc>
        <w:tc>
          <w:tcPr>
            <w:tcW w:w="4320" w:type="dxa"/>
            <w:tcBorders>
              <w:top w:val="single" w:sz="4" w:space="0" w:color="000000"/>
              <w:left w:val="single" w:sz="4" w:space="0" w:color="000000"/>
              <w:bottom w:val="single" w:sz="4" w:space="0" w:color="000000"/>
              <w:right w:val="single" w:sz="4" w:space="0" w:color="000000"/>
            </w:tcBorders>
          </w:tcPr>
          <w:p w14:paraId="3DE1419B" w14:textId="77777777" w:rsidR="00A57F5C" w:rsidRDefault="00A57F5C">
            <w:pPr>
              <w:pStyle w:val="TAL"/>
              <w:rPr>
                <w:lang w:val="en-US" w:eastAsia="zh-CN"/>
              </w:rPr>
            </w:pPr>
            <w:r>
              <w:t>Indicates the priority of the policy.</w:t>
            </w:r>
          </w:p>
        </w:tc>
      </w:tr>
      <w:tr w:rsidR="00A57F5C" w14:paraId="27735127" w14:textId="77777777">
        <w:trPr>
          <w:trHeight w:val="90"/>
          <w:jc w:val="center"/>
        </w:trPr>
        <w:tc>
          <w:tcPr>
            <w:tcW w:w="2880" w:type="dxa"/>
            <w:tcBorders>
              <w:top w:val="single" w:sz="4" w:space="0" w:color="000000"/>
              <w:left w:val="single" w:sz="4" w:space="0" w:color="000000"/>
              <w:bottom w:val="single" w:sz="4" w:space="0" w:color="000000"/>
            </w:tcBorders>
          </w:tcPr>
          <w:p w14:paraId="34214EED" w14:textId="77777777" w:rsidR="00A57F5C" w:rsidRDefault="00A57F5C">
            <w:pPr>
              <w:pStyle w:val="TAL"/>
              <w:rPr>
                <w:lang w:val="en-US" w:eastAsia="zh-CN"/>
              </w:rPr>
            </w:pPr>
            <w:r>
              <w:t>Scheduling period</w:t>
            </w:r>
          </w:p>
        </w:tc>
        <w:tc>
          <w:tcPr>
            <w:tcW w:w="1440" w:type="dxa"/>
            <w:tcBorders>
              <w:top w:val="single" w:sz="4" w:space="0" w:color="000000"/>
              <w:left w:val="single" w:sz="4" w:space="0" w:color="000000"/>
              <w:bottom w:val="single" w:sz="4" w:space="0" w:color="000000"/>
            </w:tcBorders>
          </w:tcPr>
          <w:p w14:paraId="7CDDA865" w14:textId="77777777" w:rsidR="00A57F5C" w:rsidRDefault="00A57F5C">
            <w:pPr>
              <w:pStyle w:val="TAC"/>
              <w:rPr>
                <w:lang w:val="en-US" w:eastAsia="zh-CN"/>
              </w:rPr>
            </w:pPr>
            <w:r>
              <w:t>O</w:t>
            </w:r>
          </w:p>
        </w:tc>
        <w:tc>
          <w:tcPr>
            <w:tcW w:w="4320" w:type="dxa"/>
            <w:tcBorders>
              <w:top w:val="single" w:sz="4" w:space="0" w:color="000000"/>
              <w:left w:val="single" w:sz="4" w:space="0" w:color="000000"/>
              <w:bottom w:val="single" w:sz="4" w:space="0" w:color="000000"/>
              <w:right w:val="single" w:sz="4" w:space="0" w:color="000000"/>
            </w:tcBorders>
          </w:tcPr>
          <w:p w14:paraId="5E9223C6" w14:textId="77777777" w:rsidR="00A57F5C" w:rsidRDefault="00A57F5C">
            <w:pPr>
              <w:pStyle w:val="TAL"/>
              <w:rPr>
                <w:lang w:val="en-US" w:eastAsia="zh-CN"/>
              </w:rPr>
            </w:pPr>
            <w:r>
              <w:t>Indicates the scheduling of policy in terms of time.</w:t>
            </w:r>
          </w:p>
        </w:tc>
      </w:tr>
      <w:tr w:rsidR="00A57F5C" w14:paraId="30E102E6" w14:textId="77777777">
        <w:trPr>
          <w:trHeight w:val="90"/>
          <w:jc w:val="center"/>
        </w:trPr>
        <w:tc>
          <w:tcPr>
            <w:tcW w:w="2880" w:type="dxa"/>
            <w:tcBorders>
              <w:top w:val="single" w:sz="4" w:space="0" w:color="000000"/>
              <w:left w:val="single" w:sz="4" w:space="0" w:color="000000"/>
              <w:bottom w:val="single" w:sz="4" w:space="0" w:color="000000"/>
            </w:tcBorders>
          </w:tcPr>
          <w:p w14:paraId="0DFD0011" w14:textId="77777777" w:rsidR="00A57F5C" w:rsidRDefault="00A57F5C">
            <w:pPr>
              <w:pStyle w:val="TAL"/>
              <w:rPr>
                <w:lang w:val="en-US" w:eastAsia="zh-CN"/>
              </w:rPr>
            </w:pPr>
            <w:r>
              <w:t>&gt;Start time</w:t>
            </w:r>
          </w:p>
        </w:tc>
        <w:tc>
          <w:tcPr>
            <w:tcW w:w="1440" w:type="dxa"/>
            <w:tcBorders>
              <w:top w:val="single" w:sz="4" w:space="0" w:color="000000"/>
              <w:left w:val="single" w:sz="4" w:space="0" w:color="000000"/>
              <w:bottom w:val="single" w:sz="4" w:space="0" w:color="000000"/>
            </w:tcBorders>
          </w:tcPr>
          <w:p w14:paraId="3DF836CF" w14:textId="77777777" w:rsidR="00A57F5C" w:rsidRDefault="00A57F5C">
            <w:pPr>
              <w:pStyle w:val="TAC"/>
              <w:rPr>
                <w:lang w:val="en-US" w:eastAsia="zh-CN"/>
              </w:rPr>
            </w:pPr>
            <w:r>
              <w:t>M</w:t>
            </w:r>
          </w:p>
        </w:tc>
        <w:tc>
          <w:tcPr>
            <w:tcW w:w="4320" w:type="dxa"/>
            <w:tcBorders>
              <w:top w:val="single" w:sz="4" w:space="0" w:color="000000"/>
              <w:left w:val="single" w:sz="4" w:space="0" w:color="000000"/>
              <w:bottom w:val="single" w:sz="4" w:space="0" w:color="000000"/>
              <w:right w:val="single" w:sz="4" w:space="0" w:color="000000"/>
            </w:tcBorders>
          </w:tcPr>
          <w:p w14:paraId="765B8A99" w14:textId="77777777" w:rsidR="00A57F5C" w:rsidRDefault="00A57F5C">
            <w:pPr>
              <w:pStyle w:val="TAL"/>
              <w:rPr>
                <w:lang w:val="en-US" w:eastAsia="zh-CN"/>
              </w:rPr>
            </w:pPr>
            <w:r>
              <w:t>Indicates the scheduled start time.</w:t>
            </w:r>
          </w:p>
        </w:tc>
      </w:tr>
      <w:tr w:rsidR="00A57F5C" w14:paraId="5A47AD9B" w14:textId="77777777">
        <w:trPr>
          <w:trHeight w:val="90"/>
          <w:jc w:val="center"/>
        </w:trPr>
        <w:tc>
          <w:tcPr>
            <w:tcW w:w="2880" w:type="dxa"/>
            <w:tcBorders>
              <w:top w:val="single" w:sz="4" w:space="0" w:color="000000"/>
              <w:left w:val="single" w:sz="4" w:space="0" w:color="000000"/>
              <w:bottom w:val="single" w:sz="4" w:space="0" w:color="000000"/>
            </w:tcBorders>
          </w:tcPr>
          <w:p w14:paraId="4338FA03" w14:textId="77777777" w:rsidR="00A57F5C" w:rsidRDefault="00A57F5C">
            <w:pPr>
              <w:pStyle w:val="TAL"/>
              <w:rPr>
                <w:lang w:val="en-US" w:eastAsia="zh-CN"/>
              </w:rPr>
            </w:pPr>
            <w:r>
              <w:t>&gt;End time</w:t>
            </w:r>
          </w:p>
        </w:tc>
        <w:tc>
          <w:tcPr>
            <w:tcW w:w="1440" w:type="dxa"/>
            <w:tcBorders>
              <w:top w:val="single" w:sz="4" w:space="0" w:color="000000"/>
              <w:left w:val="single" w:sz="4" w:space="0" w:color="000000"/>
              <w:bottom w:val="single" w:sz="4" w:space="0" w:color="000000"/>
            </w:tcBorders>
          </w:tcPr>
          <w:p w14:paraId="7BDC115D" w14:textId="77777777" w:rsidR="00A57F5C" w:rsidRDefault="00A57F5C">
            <w:pPr>
              <w:pStyle w:val="TAC"/>
              <w:rPr>
                <w:lang w:val="en-US" w:eastAsia="zh-CN"/>
              </w:rPr>
            </w:pPr>
            <w:r>
              <w:t>M</w:t>
            </w:r>
          </w:p>
        </w:tc>
        <w:tc>
          <w:tcPr>
            <w:tcW w:w="4320" w:type="dxa"/>
            <w:tcBorders>
              <w:top w:val="single" w:sz="4" w:space="0" w:color="000000"/>
              <w:left w:val="single" w:sz="4" w:space="0" w:color="000000"/>
              <w:bottom w:val="single" w:sz="4" w:space="0" w:color="000000"/>
              <w:right w:val="single" w:sz="4" w:space="0" w:color="000000"/>
            </w:tcBorders>
          </w:tcPr>
          <w:p w14:paraId="4493198A" w14:textId="77777777" w:rsidR="00A57F5C" w:rsidRDefault="00A57F5C">
            <w:pPr>
              <w:pStyle w:val="TAL"/>
              <w:rPr>
                <w:lang w:val="en-US" w:eastAsia="zh-CN"/>
              </w:rPr>
            </w:pPr>
            <w:r>
              <w:t>Indicates the scheduled end time.</w:t>
            </w:r>
          </w:p>
        </w:tc>
      </w:tr>
      <w:tr w:rsidR="00A57F5C" w14:paraId="580E68E6" w14:textId="77777777">
        <w:trPr>
          <w:trHeight w:val="90"/>
          <w:jc w:val="center"/>
        </w:trPr>
        <w:tc>
          <w:tcPr>
            <w:tcW w:w="2880" w:type="dxa"/>
            <w:tcBorders>
              <w:top w:val="single" w:sz="4" w:space="0" w:color="000000"/>
              <w:left w:val="single" w:sz="4" w:space="0" w:color="000000"/>
              <w:bottom w:val="single" w:sz="4" w:space="0" w:color="000000"/>
            </w:tcBorders>
          </w:tcPr>
          <w:p w14:paraId="0ADBF16C" w14:textId="77777777" w:rsidR="00A57F5C" w:rsidRDefault="00A57F5C">
            <w:pPr>
              <w:pStyle w:val="TAL"/>
              <w:rPr>
                <w:lang w:val="en-US" w:eastAsia="zh-CN"/>
              </w:rPr>
            </w:pPr>
            <w:r>
              <w:t>Preemption</w:t>
            </w:r>
          </w:p>
        </w:tc>
        <w:tc>
          <w:tcPr>
            <w:tcW w:w="1440" w:type="dxa"/>
            <w:tcBorders>
              <w:top w:val="single" w:sz="4" w:space="0" w:color="000000"/>
              <w:left w:val="single" w:sz="4" w:space="0" w:color="000000"/>
              <w:bottom w:val="single" w:sz="4" w:space="0" w:color="000000"/>
            </w:tcBorders>
          </w:tcPr>
          <w:p w14:paraId="32C9751B" w14:textId="77777777" w:rsidR="00A57F5C" w:rsidRDefault="00A57F5C">
            <w:pPr>
              <w:pStyle w:val="TAC"/>
              <w:rPr>
                <w:lang w:val="en-US" w:eastAsia="zh-CN"/>
              </w:rPr>
            </w:pPr>
            <w:r>
              <w:t>O</w:t>
            </w:r>
          </w:p>
        </w:tc>
        <w:tc>
          <w:tcPr>
            <w:tcW w:w="4320" w:type="dxa"/>
            <w:tcBorders>
              <w:top w:val="single" w:sz="4" w:space="0" w:color="000000"/>
              <w:left w:val="single" w:sz="4" w:space="0" w:color="000000"/>
              <w:bottom w:val="single" w:sz="4" w:space="0" w:color="000000"/>
              <w:right w:val="single" w:sz="4" w:space="0" w:color="000000"/>
            </w:tcBorders>
          </w:tcPr>
          <w:p w14:paraId="759E617A" w14:textId="77777777" w:rsidR="00A57F5C" w:rsidRDefault="00A57F5C">
            <w:pPr>
              <w:pStyle w:val="TAL"/>
              <w:rPr>
                <w:lang w:val="en-US" w:eastAsia="zh-CN"/>
              </w:rPr>
            </w:pPr>
            <w:r>
              <w:t>Indicates the pre-empt capability of the policy.</w:t>
            </w:r>
          </w:p>
        </w:tc>
      </w:tr>
    </w:tbl>
    <w:p w14:paraId="34DB0561" w14:textId="77777777" w:rsidR="006F5D90" w:rsidRDefault="006F5D90" w:rsidP="006F5D90"/>
    <w:p w14:paraId="3BDB28D4" w14:textId="376B925F" w:rsidR="008116B4" w:rsidRDefault="00571706">
      <w:pPr>
        <w:pStyle w:val="EditorsNote"/>
        <w:rPr>
          <w:lang w:eastAsia="zh-CN"/>
        </w:rPr>
      </w:pPr>
      <w:r>
        <w:t>Editor's note: Whether more polic</w:t>
      </w:r>
      <w:r>
        <w:rPr>
          <w:rFonts w:hint="eastAsia"/>
        </w:rPr>
        <w:t>ie</w:t>
      </w:r>
      <w:r>
        <w:t>s consisting of trigger events and actions could be supported is FFS.</w:t>
      </w:r>
    </w:p>
    <w:p w14:paraId="61BA2EB8" w14:textId="77777777" w:rsidR="008116B4" w:rsidRDefault="00571706">
      <w:pPr>
        <w:rPr>
          <w:lang w:eastAsia="zh-CN"/>
        </w:rPr>
      </w:pPr>
      <w:r>
        <w:t>Table</w:t>
      </w:r>
      <w:r>
        <w:rPr>
          <w:rFonts w:hint="eastAsia"/>
          <w:lang w:eastAsia="zh-CN"/>
        </w:rPr>
        <w:t xml:space="preserve"> </w:t>
      </w:r>
      <w:r>
        <w:rPr>
          <w:lang w:eastAsia="zh-CN"/>
        </w:rPr>
        <w:t>9.</w:t>
      </w:r>
      <w:r>
        <w:rPr>
          <w:rFonts w:eastAsiaTheme="minorEastAsia" w:hint="eastAsia"/>
          <w:lang w:val="en-US" w:eastAsia="zh-CN"/>
        </w:rPr>
        <w:t>5</w:t>
      </w:r>
      <w:r>
        <w:t>.</w:t>
      </w:r>
      <w:r>
        <w:rPr>
          <w:lang w:val="en-US" w:eastAsia="zh-CN"/>
        </w:rPr>
        <w:t>3</w:t>
      </w:r>
      <w:r>
        <w:t>.</w:t>
      </w:r>
      <w:r>
        <w:rPr>
          <w:lang w:val="en-US" w:eastAsia="zh-CN"/>
        </w:rPr>
        <w:t>2</w:t>
      </w:r>
      <w:r>
        <w:t>-</w:t>
      </w:r>
      <w:r>
        <w:rPr>
          <w:rFonts w:hint="eastAsia"/>
          <w:lang w:eastAsia="zh-CN"/>
        </w:rPr>
        <w:t>3</w:t>
      </w:r>
      <w:r>
        <w:t xml:space="preserve"> </w:t>
      </w:r>
      <w:r>
        <w:rPr>
          <w:rFonts w:hint="eastAsia"/>
          <w:lang w:eastAsia="zh-CN"/>
        </w:rPr>
        <w:t xml:space="preserve">to </w:t>
      </w:r>
      <w:r>
        <w:t>Table</w:t>
      </w:r>
      <w:r>
        <w:rPr>
          <w:rFonts w:hint="eastAsia"/>
          <w:lang w:eastAsia="zh-CN"/>
        </w:rPr>
        <w:t xml:space="preserve"> 9.</w:t>
      </w:r>
      <w:r>
        <w:rPr>
          <w:rFonts w:eastAsiaTheme="minorEastAsia" w:hint="eastAsia"/>
          <w:lang w:val="en-US" w:eastAsia="zh-CN"/>
        </w:rPr>
        <w:t>5</w:t>
      </w:r>
      <w:r>
        <w:t>.</w:t>
      </w:r>
      <w:r>
        <w:rPr>
          <w:lang w:val="en-US" w:eastAsia="zh-CN"/>
        </w:rPr>
        <w:t>3</w:t>
      </w:r>
      <w:r>
        <w:t>.</w:t>
      </w:r>
      <w:r>
        <w:rPr>
          <w:rFonts w:hint="eastAsia"/>
          <w:lang w:val="en-US" w:eastAsia="zh-CN"/>
        </w:rPr>
        <w:t>2</w:t>
      </w:r>
      <w:r>
        <w:t>-</w:t>
      </w:r>
      <w:r>
        <w:rPr>
          <w:rFonts w:hint="eastAsia"/>
          <w:lang w:eastAsia="zh-CN"/>
        </w:rPr>
        <w:t xml:space="preserve">5 list the supported </w:t>
      </w:r>
      <w:r w:rsidR="006E11BE">
        <w:rPr>
          <w:rFonts w:hint="eastAsia"/>
          <w:lang w:eastAsia="zh-CN"/>
        </w:rPr>
        <w:t>polic</w:t>
      </w:r>
      <w:r w:rsidR="006E11BE">
        <w:rPr>
          <w:rFonts w:eastAsiaTheme="minorEastAsia" w:hint="eastAsia"/>
          <w:lang w:eastAsia="zh-CN"/>
        </w:rPr>
        <w:t>ies</w:t>
      </w:r>
      <w:r>
        <w:t>.</w:t>
      </w:r>
    </w:p>
    <w:p w14:paraId="3E9F43A7" w14:textId="77777777" w:rsidR="008116B4" w:rsidRDefault="00571706" w:rsidP="00A90B95">
      <w:pPr>
        <w:pStyle w:val="TH"/>
        <w:outlineLvl w:val="0"/>
      </w:pPr>
      <w:r>
        <w:lastRenderedPageBreak/>
        <w:t>Table </w:t>
      </w:r>
      <w:r>
        <w:rPr>
          <w:rFonts w:hint="eastAsia"/>
          <w:lang w:eastAsia="zh-CN"/>
        </w:rPr>
        <w:t>9.</w:t>
      </w:r>
      <w:r>
        <w:rPr>
          <w:rFonts w:eastAsiaTheme="minorEastAsia" w:hint="eastAsia"/>
          <w:lang w:val="en-US" w:eastAsia="zh-CN"/>
        </w:rPr>
        <w:t>5</w:t>
      </w:r>
      <w:r>
        <w:t>.</w:t>
      </w:r>
      <w:r>
        <w:rPr>
          <w:lang w:val="en-US" w:eastAsia="zh-CN"/>
        </w:rPr>
        <w:t>3</w:t>
      </w:r>
      <w:r>
        <w:t>.</w:t>
      </w:r>
      <w:r>
        <w:rPr>
          <w:rFonts w:hint="eastAsia"/>
          <w:lang w:val="en-US" w:eastAsia="zh-CN"/>
        </w:rPr>
        <w:t>2</w:t>
      </w:r>
      <w:r>
        <w:t>-</w:t>
      </w:r>
      <w:r>
        <w:rPr>
          <w:rFonts w:hint="eastAsia"/>
          <w:lang w:eastAsia="zh-CN"/>
        </w:rPr>
        <w:t>3</w:t>
      </w:r>
      <w:r>
        <w:t xml:space="preserve">: </w:t>
      </w:r>
      <w:r>
        <w:rPr>
          <w:rFonts w:hint="eastAsia"/>
          <w:lang w:val="en-US" w:eastAsia="zh-CN"/>
        </w:rPr>
        <w:t xml:space="preserve">Policy of </w:t>
      </w:r>
      <w:r>
        <w:rPr>
          <w:lang w:eastAsia="zh-CN"/>
        </w:rPr>
        <w:t>Max number of PDU sessions/ max number of UEs</w:t>
      </w:r>
    </w:p>
    <w:tbl>
      <w:tblPr>
        <w:tblW w:w="83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752"/>
        <w:gridCol w:w="1253"/>
        <w:gridCol w:w="4333"/>
      </w:tblGrid>
      <w:tr w:rsidR="008116B4" w14:paraId="410912CC" w14:textId="77777777">
        <w:trPr>
          <w:trHeight w:val="90"/>
          <w:jc w:val="center"/>
        </w:trPr>
        <w:tc>
          <w:tcPr>
            <w:tcW w:w="2752" w:type="dxa"/>
            <w:tcMar>
              <w:top w:w="0" w:type="dxa"/>
              <w:left w:w="108" w:type="dxa"/>
              <w:bottom w:w="0" w:type="dxa"/>
              <w:right w:w="108" w:type="dxa"/>
            </w:tcMar>
          </w:tcPr>
          <w:p w14:paraId="7EF32C57" w14:textId="77777777" w:rsidR="008116B4" w:rsidRDefault="00571706">
            <w:pPr>
              <w:pStyle w:val="TAL"/>
              <w:spacing w:line="90" w:lineRule="atLeast"/>
              <w:jc w:val="center"/>
              <w:rPr>
                <w:b/>
                <w:lang w:eastAsia="zh-CN"/>
              </w:rPr>
            </w:pPr>
            <w:r>
              <w:rPr>
                <w:b/>
              </w:rPr>
              <w:t>Information element</w:t>
            </w:r>
          </w:p>
        </w:tc>
        <w:tc>
          <w:tcPr>
            <w:tcW w:w="1253" w:type="dxa"/>
            <w:tcMar>
              <w:top w:w="0" w:type="dxa"/>
              <w:left w:w="108" w:type="dxa"/>
              <w:bottom w:w="0" w:type="dxa"/>
              <w:right w:w="108" w:type="dxa"/>
            </w:tcMar>
          </w:tcPr>
          <w:p w14:paraId="51F8FB2B" w14:textId="77777777" w:rsidR="008116B4" w:rsidRDefault="00571706">
            <w:pPr>
              <w:pStyle w:val="TAC"/>
              <w:spacing w:line="90" w:lineRule="atLeast"/>
              <w:rPr>
                <w:b/>
                <w:lang w:eastAsia="zh-CN"/>
              </w:rPr>
            </w:pPr>
            <w:r>
              <w:rPr>
                <w:b/>
              </w:rPr>
              <w:t>Status</w:t>
            </w:r>
          </w:p>
        </w:tc>
        <w:tc>
          <w:tcPr>
            <w:tcW w:w="4333" w:type="dxa"/>
            <w:tcMar>
              <w:top w:w="0" w:type="dxa"/>
              <w:left w:w="108" w:type="dxa"/>
              <w:bottom w:w="0" w:type="dxa"/>
              <w:right w:w="108" w:type="dxa"/>
            </w:tcMar>
          </w:tcPr>
          <w:p w14:paraId="57C87A4F" w14:textId="77777777" w:rsidR="008116B4" w:rsidRDefault="00571706">
            <w:pPr>
              <w:pStyle w:val="TAL"/>
              <w:spacing w:line="90" w:lineRule="atLeast"/>
              <w:jc w:val="center"/>
              <w:rPr>
                <w:b/>
                <w:lang w:eastAsia="zh-CN"/>
              </w:rPr>
            </w:pPr>
            <w:r>
              <w:rPr>
                <w:b/>
              </w:rPr>
              <w:t>Description</w:t>
            </w:r>
          </w:p>
        </w:tc>
      </w:tr>
      <w:tr w:rsidR="008116B4" w14:paraId="7D4B766E" w14:textId="77777777">
        <w:trPr>
          <w:trHeight w:val="90"/>
          <w:jc w:val="center"/>
        </w:trPr>
        <w:tc>
          <w:tcPr>
            <w:tcW w:w="2752" w:type="dxa"/>
            <w:tcMar>
              <w:top w:w="0" w:type="dxa"/>
              <w:left w:w="108" w:type="dxa"/>
              <w:bottom w:w="0" w:type="dxa"/>
              <w:right w:w="108" w:type="dxa"/>
            </w:tcMar>
          </w:tcPr>
          <w:p w14:paraId="1422FDBE" w14:textId="77777777" w:rsidR="008116B4" w:rsidRDefault="00571706">
            <w:pPr>
              <w:pStyle w:val="TAL"/>
              <w:spacing w:line="90" w:lineRule="atLeast"/>
              <w:rPr>
                <w:lang w:eastAsia="zh-CN"/>
              </w:rPr>
            </w:pPr>
            <w:r>
              <w:rPr>
                <w:lang w:eastAsia="zh-CN"/>
              </w:rPr>
              <w:t>Policy</w:t>
            </w:r>
          </w:p>
        </w:tc>
        <w:tc>
          <w:tcPr>
            <w:tcW w:w="1253" w:type="dxa"/>
            <w:tcMar>
              <w:top w:w="0" w:type="dxa"/>
              <w:left w:w="108" w:type="dxa"/>
              <w:bottom w:w="0" w:type="dxa"/>
              <w:right w:w="108" w:type="dxa"/>
            </w:tcMar>
          </w:tcPr>
          <w:p w14:paraId="1D6D2F80" w14:textId="77777777" w:rsidR="008116B4" w:rsidRDefault="00571706">
            <w:pPr>
              <w:pStyle w:val="TAC"/>
              <w:spacing w:line="90" w:lineRule="atLeast"/>
              <w:rPr>
                <w:lang w:eastAsia="zh-CN"/>
              </w:rPr>
            </w:pPr>
            <w:r>
              <w:rPr>
                <w:lang w:eastAsia="zh-CN"/>
              </w:rPr>
              <w:t>O</w:t>
            </w:r>
          </w:p>
        </w:tc>
        <w:tc>
          <w:tcPr>
            <w:tcW w:w="4333" w:type="dxa"/>
            <w:tcMar>
              <w:top w:w="0" w:type="dxa"/>
              <w:left w:w="108" w:type="dxa"/>
              <w:bottom w:w="0" w:type="dxa"/>
              <w:right w:w="108" w:type="dxa"/>
            </w:tcMar>
          </w:tcPr>
          <w:p w14:paraId="00C4144D" w14:textId="77777777" w:rsidR="008116B4" w:rsidRDefault="00571706">
            <w:pPr>
              <w:pStyle w:val="TAL"/>
              <w:spacing w:line="90" w:lineRule="atLeast"/>
              <w:rPr>
                <w:lang w:eastAsia="zh-CN"/>
              </w:rPr>
            </w:pPr>
            <w:r>
              <w:rPr>
                <w:lang w:eastAsia="zh-CN"/>
              </w:rPr>
              <w:t>Max number of PDU sessions/ max number of UEs</w:t>
            </w:r>
          </w:p>
        </w:tc>
      </w:tr>
      <w:tr w:rsidR="00914362" w14:paraId="7234B464" w14:textId="77777777">
        <w:trPr>
          <w:trHeight w:val="90"/>
          <w:jc w:val="center"/>
        </w:trPr>
        <w:tc>
          <w:tcPr>
            <w:tcW w:w="2752" w:type="dxa"/>
            <w:tcMar>
              <w:top w:w="0" w:type="dxa"/>
              <w:left w:w="108" w:type="dxa"/>
              <w:bottom w:w="0" w:type="dxa"/>
              <w:right w:w="108" w:type="dxa"/>
            </w:tcMar>
          </w:tcPr>
          <w:p w14:paraId="530B5D76" w14:textId="77777777" w:rsidR="00914362" w:rsidRDefault="00914362">
            <w:pPr>
              <w:pStyle w:val="TAL"/>
              <w:spacing w:line="90" w:lineRule="atLeast"/>
              <w:rPr>
                <w:lang w:eastAsia="zh-CN"/>
              </w:rPr>
            </w:pPr>
            <w:r>
              <w:rPr>
                <w:rFonts w:eastAsiaTheme="minorEastAsia" w:hint="eastAsia"/>
                <w:lang w:eastAsia="zh-CN"/>
              </w:rPr>
              <w:t>&gt;</w:t>
            </w:r>
            <w:r>
              <w:t>Area of interest</w:t>
            </w:r>
          </w:p>
        </w:tc>
        <w:tc>
          <w:tcPr>
            <w:tcW w:w="1253" w:type="dxa"/>
            <w:tcMar>
              <w:top w:w="0" w:type="dxa"/>
              <w:left w:w="108" w:type="dxa"/>
              <w:bottom w:w="0" w:type="dxa"/>
              <w:right w:w="108" w:type="dxa"/>
            </w:tcMar>
          </w:tcPr>
          <w:p w14:paraId="760D54DA" w14:textId="77777777" w:rsidR="00914362" w:rsidRDefault="00914362">
            <w:pPr>
              <w:pStyle w:val="TAC"/>
              <w:spacing w:line="90" w:lineRule="atLeast"/>
              <w:rPr>
                <w:lang w:eastAsia="zh-CN"/>
              </w:rPr>
            </w:pPr>
            <w:r>
              <w:t>M</w:t>
            </w:r>
          </w:p>
        </w:tc>
        <w:tc>
          <w:tcPr>
            <w:tcW w:w="4333" w:type="dxa"/>
            <w:tcMar>
              <w:top w:w="0" w:type="dxa"/>
              <w:left w:w="108" w:type="dxa"/>
              <w:bottom w:w="0" w:type="dxa"/>
              <w:right w:w="108" w:type="dxa"/>
            </w:tcMar>
          </w:tcPr>
          <w:p w14:paraId="787D18FE" w14:textId="77777777" w:rsidR="00914362" w:rsidRDefault="00914362">
            <w:pPr>
              <w:pStyle w:val="TAL"/>
              <w:spacing w:line="90" w:lineRule="atLeast"/>
              <w:rPr>
                <w:lang w:eastAsia="zh-CN"/>
              </w:rPr>
            </w:pPr>
            <w:r>
              <w:rPr>
                <w:kern w:val="2"/>
              </w:rPr>
              <w:t>The geographical or service area for which the policy profile applies.</w:t>
            </w:r>
          </w:p>
        </w:tc>
      </w:tr>
      <w:tr w:rsidR="008116B4" w14:paraId="57893372" w14:textId="77777777">
        <w:trPr>
          <w:trHeight w:val="90"/>
          <w:jc w:val="center"/>
        </w:trPr>
        <w:tc>
          <w:tcPr>
            <w:tcW w:w="2752" w:type="dxa"/>
            <w:tcMar>
              <w:top w:w="0" w:type="dxa"/>
              <w:left w:w="108" w:type="dxa"/>
              <w:bottom w:w="0" w:type="dxa"/>
              <w:right w:w="108" w:type="dxa"/>
            </w:tcMar>
          </w:tcPr>
          <w:p w14:paraId="6AF964B9" w14:textId="77777777" w:rsidR="008116B4" w:rsidRDefault="00571706">
            <w:pPr>
              <w:pStyle w:val="TAL"/>
              <w:spacing w:line="90" w:lineRule="atLeast"/>
              <w:rPr>
                <w:lang w:eastAsia="zh-CN"/>
              </w:rPr>
            </w:pPr>
            <w:r>
              <w:rPr>
                <w:lang w:eastAsia="zh-CN"/>
              </w:rPr>
              <w:t>&gt;Trigger event</w:t>
            </w:r>
          </w:p>
        </w:tc>
        <w:tc>
          <w:tcPr>
            <w:tcW w:w="1253" w:type="dxa"/>
            <w:tcMar>
              <w:top w:w="0" w:type="dxa"/>
              <w:left w:w="108" w:type="dxa"/>
              <w:bottom w:w="0" w:type="dxa"/>
              <w:right w:w="108" w:type="dxa"/>
            </w:tcMar>
          </w:tcPr>
          <w:p w14:paraId="7C9A0BE8" w14:textId="77777777" w:rsidR="008116B4" w:rsidRDefault="00571706">
            <w:pPr>
              <w:pStyle w:val="TAC"/>
              <w:spacing w:line="90" w:lineRule="atLeast"/>
              <w:rPr>
                <w:lang w:eastAsia="zh-CN"/>
              </w:rPr>
            </w:pPr>
            <w:r>
              <w:rPr>
                <w:lang w:eastAsia="zh-CN"/>
              </w:rPr>
              <w:t>M</w:t>
            </w:r>
          </w:p>
        </w:tc>
        <w:tc>
          <w:tcPr>
            <w:tcW w:w="4333" w:type="dxa"/>
            <w:tcMar>
              <w:top w:w="0" w:type="dxa"/>
              <w:left w:w="108" w:type="dxa"/>
              <w:bottom w:w="0" w:type="dxa"/>
              <w:right w:w="108" w:type="dxa"/>
            </w:tcMar>
          </w:tcPr>
          <w:p w14:paraId="3CC7C97A" w14:textId="77777777" w:rsidR="008116B4" w:rsidRDefault="00571706">
            <w:pPr>
              <w:pStyle w:val="TAL"/>
              <w:spacing w:line="90" w:lineRule="atLeast"/>
              <w:rPr>
                <w:lang w:eastAsia="zh-CN"/>
              </w:rPr>
            </w:pPr>
            <w:r>
              <w:rPr>
                <w:lang w:eastAsia="zh-CN"/>
              </w:rPr>
              <w:t>Threshold PDU sessions/ Threshold UEs (reached utilization of available capacity in %)</w:t>
            </w:r>
          </w:p>
        </w:tc>
      </w:tr>
      <w:tr w:rsidR="008116B4" w14:paraId="56B8BEAF" w14:textId="77777777">
        <w:trPr>
          <w:trHeight w:val="90"/>
          <w:jc w:val="center"/>
        </w:trPr>
        <w:tc>
          <w:tcPr>
            <w:tcW w:w="2752" w:type="dxa"/>
            <w:tcMar>
              <w:top w:w="0" w:type="dxa"/>
              <w:left w:w="108" w:type="dxa"/>
              <w:bottom w:w="0" w:type="dxa"/>
              <w:right w:w="108" w:type="dxa"/>
            </w:tcMar>
          </w:tcPr>
          <w:p w14:paraId="45878C5B" w14:textId="77777777" w:rsidR="008116B4" w:rsidRDefault="00571706">
            <w:pPr>
              <w:pStyle w:val="TAL"/>
              <w:spacing w:line="90" w:lineRule="atLeast"/>
              <w:rPr>
                <w:lang w:eastAsia="zh-CN"/>
              </w:rPr>
            </w:pPr>
            <w:r>
              <w:rPr>
                <w:lang w:eastAsia="zh-CN"/>
              </w:rPr>
              <w:t>&gt;Expected action</w:t>
            </w:r>
          </w:p>
        </w:tc>
        <w:tc>
          <w:tcPr>
            <w:tcW w:w="1253" w:type="dxa"/>
            <w:tcMar>
              <w:top w:w="0" w:type="dxa"/>
              <w:left w:w="108" w:type="dxa"/>
              <w:bottom w:w="0" w:type="dxa"/>
              <w:right w:w="108" w:type="dxa"/>
            </w:tcMar>
          </w:tcPr>
          <w:p w14:paraId="7C206721" w14:textId="77777777" w:rsidR="008116B4" w:rsidRDefault="00571706">
            <w:pPr>
              <w:pStyle w:val="TAC"/>
              <w:spacing w:line="90" w:lineRule="atLeast"/>
              <w:rPr>
                <w:lang w:eastAsia="zh-CN"/>
              </w:rPr>
            </w:pPr>
            <w:r>
              <w:rPr>
                <w:lang w:eastAsia="zh-CN"/>
              </w:rPr>
              <w:t>M</w:t>
            </w:r>
          </w:p>
        </w:tc>
        <w:tc>
          <w:tcPr>
            <w:tcW w:w="4333" w:type="dxa"/>
            <w:tcMar>
              <w:top w:w="0" w:type="dxa"/>
              <w:left w:w="108" w:type="dxa"/>
              <w:bottom w:w="0" w:type="dxa"/>
              <w:right w:w="108" w:type="dxa"/>
            </w:tcMar>
          </w:tcPr>
          <w:p w14:paraId="022168A9" w14:textId="77777777" w:rsidR="008116B4" w:rsidRDefault="00571706">
            <w:pPr>
              <w:pStyle w:val="TAL"/>
              <w:spacing w:line="90" w:lineRule="atLeast"/>
              <w:rPr>
                <w:lang w:eastAsia="zh-CN"/>
              </w:rPr>
            </w:pPr>
            <w:r>
              <w:rPr>
                <w:lang w:eastAsia="zh-CN"/>
              </w:rPr>
              <w:t>Modification of PDU sessions / max number of UEs (step for increase in %)</w:t>
            </w:r>
          </w:p>
        </w:tc>
      </w:tr>
      <w:tr w:rsidR="00A57F5C" w14:paraId="228C307D" w14:textId="77777777">
        <w:trPr>
          <w:trHeight w:val="90"/>
          <w:jc w:val="center"/>
        </w:trPr>
        <w:tc>
          <w:tcPr>
            <w:tcW w:w="2752" w:type="dxa"/>
            <w:tcMar>
              <w:top w:w="0" w:type="dxa"/>
              <w:left w:w="108" w:type="dxa"/>
              <w:bottom w:w="0" w:type="dxa"/>
              <w:right w:w="108" w:type="dxa"/>
            </w:tcMar>
          </w:tcPr>
          <w:p w14:paraId="08782EA0" w14:textId="77777777" w:rsidR="00A57F5C" w:rsidRDefault="00A57F5C">
            <w:pPr>
              <w:pStyle w:val="TAL"/>
              <w:spacing w:line="90" w:lineRule="atLeast"/>
              <w:rPr>
                <w:lang w:eastAsia="zh-CN"/>
              </w:rPr>
            </w:pPr>
            <w:r>
              <w:rPr>
                <w:rFonts w:hint="eastAsia"/>
                <w:lang w:val="en-US" w:eastAsia="zh-CN"/>
              </w:rPr>
              <w:t xml:space="preserve">Lifetime </w:t>
            </w:r>
            <w:r>
              <w:rPr>
                <w:lang w:eastAsia="zh-CN"/>
              </w:rPr>
              <w:t>or number of events</w:t>
            </w:r>
          </w:p>
        </w:tc>
        <w:tc>
          <w:tcPr>
            <w:tcW w:w="1253" w:type="dxa"/>
            <w:tcMar>
              <w:top w:w="0" w:type="dxa"/>
              <w:left w:w="108" w:type="dxa"/>
              <w:bottom w:w="0" w:type="dxa"/>
              <w:right w:w="108" w:type="dxa"/>
            </w:tcMar>
          </w:tcPr>
          <w:p w14:paraId="05A15B96" w14:textId="77777777" w:rsidR="00A57F5C" w:rsidRDefault="00A57F5C">
            <w:pPr>
              <w:pStyle w:val="TAC"/>
              <w:spacing w:line="90" w:lineRule="atLeast"/>
              <w:rPr>
                <w:lang w:eastAsia="zh-CN"/>
              </w:rPr>
            </w:pPr>
            <w:r>
              <w:rPr>
                <w:rFonts w:hint="eastAsia"/>
                <w:lang w:val="en-US" w:eastAsia="zh-CN"/>
              </w:rPr>
              <w:t>M</w:t>
            </w:r>
          </w:p>
        </w:tc>
        <w:tc>
          <w:tcPr>
            <w:tcW w:w="4333" w:type="dxa"/>
            <w:tcMar>
              <w:top w:w="0" w:type="dxa"/>
              <w:left w:w="108" w:type="dxa"/>
              <w:bottom w:w="0" w:type="dxa"/>
              <w:right w:w="108" w:type="dxa"/>
            </w:tcMar>
          </w:tcPr>
          <w:p w14:paraId="1A434A75" w14:textId="77777777" w:rsidR="00A57F5C" w:rsidRDefault="00A57F5C">
            <w:pPr>
              <w:pStyle w:val="TAL"/>
              <w:spacing w:line="90" w:lineRule="atLeast"/>
              <w:rPr>
                <w:lang w:eastAsia="zh-CN"/>
              </w:rPr>
            </w:pPr>
            <w:r>
              <w:rPr>
                <w:lang w:val="en-US" w:eastAsia="zh-CN"/>
              </w:rPr>
              <w:t xml:space="preserve">Time duration </w:t>
            </w:r>
            <w:r>
              <w:rPr>
                <w:rFonts w:hint="eastAsia"/>
                <w:lang w:val="en-US" w:eastAsia="zh-CN"/>
              </w:rPr>
              <w:t xml:space="preserve">or </w:t>
            </w:r>
            <w:r w:rsidRPr="00A57F5C">
              <w:rPr>
                <w:lang w:eastAsia="zh-CN"/>
              </w:rPr>
              <w:t>number of times the policy can take action</w:t>
            </w:r>
            <w:r>
              <w:rPr>
                <w:rFonts w:hint="eastAsia"/>
                <w:lang w:val="en-US" w:eastAsia="zh-CN"/>
              </w:rPr>
              <w:t>.</w:t>
            </w:r>
          </w:p>
        </w:tc>
      </w:tr>
      <w:tr w:rsidR="00A57F5C" w14:paraId="5ED891C2" w14:textId="77777777">
        <w:trPr>
          <w:trHeight w:val="90"/>
          <w:jc w:val="center"/>
        </w:trPr>
        <w:tc>
          <w:tcPr>
            <w:tcW w:w="2752" w:type="dxa"/>
            <w:tcMar>
              <w:top w:w="0" w:type="dxa"/>
              <w:left w:w="108" w:type="dxa"/>
              <w:bottom w:w="0" w:type="dxa"/>
              <w:right w:w="108" w:type="dxa"/>
            </w:tcMar>
          </w:tcPr>
          <w:p w14:paraId="772CF7E9" w14:textId="77777777" w:rsidR="00A57F5C" w:rsidRDefault="00A57F5C">
            <w:pPr>
              <w:pStyle w:val="TAL"/>
              <w:spacing w:line="90" w:lineRule="atLeast"/>
              <w:rPr>
                <w:lang w:val="en-US" w:eastAsia="zh-CN"/>
              </w:rPr>
            </w:pPr>
            <w:r>
              <w:t>Priority</w:t>
            </w:r>
          </w:p>
        </w:tc>
        <w:tc>
          <w:tcPr>
            <w:tcW w:w="1253" w:type="dxa"/>
            <w:tcMar>
              <w:top w:w="0" w:type="dxa"/>
              <w:left w:w="108" w:type="dxa"/>
              <w:bottom w:w="0" w:type="dxa"/>
              <w:right w:w="108" w:type="dxa"/>
            </w:tcMar>
          </w:tcPr>
          <w:p w14:paraId="132F90F2" w14:textId="77777777" w:rsidR="00A57F5C" w:rsidRDefault="00A57F5C">
            <w:pPr>
              <w:pStyle w:val="TAC"/>
              <w:spacing w:line="90" w:lineRule="atLeast"/>
              <w:rPr>
                <w:lang w:val="en-US" w:eastAsia="zh-CN"/>
              </w:rPr>
            </w:pPr>
            <w:r>
              <w:t>O</w:t>
            </w:r>
          </w:p>
        </w:tc>
        <w:tc>
          <w:tcPr>
            <w:tcW w:w="4333" w:type="dxa"/>
            <w:tcMar>
              <w:top w:w="0" w:type="dxa"/>
              <w:left w:w="108" w:type="dxa"/>
              <w:bottom w:w="0" w:type="dxa"/>
              <w:right w:w="108" w:type="dxa"/>
            </w:tcMar>
          </w:tcPr>
          <w:p w14:paraId="22D84B97" w14:textId="77777777" w:rsidR="00A57F5C" w:rsidRDefault="00A57F5C">
            <w:pPr>
              <w:pStyle w:val="TAL"/>
              <w:spacing w:line="90" w:lineRule="atLeast"/>
              <w:rPr>
                <w:lang w:val="en-US" w:eastAsia="zh-CN"/>
              </w:rPr>
            </w:pPr>
            <w:r>
              <w:t>Indicates the priority of the policy.</w:t>
            </w:r>
          </w:p>
        </w:tc>
      </w:tr>
      <w:tr w:rsidR="00A57F5C" w14:paraId="345A1F58" w14:textId="77777777">
        <w:trPr>
          <w:trHeight w:val="90"/>
          <w:jc w:val="center"/>
        </w:trPr>
        <w:tc>
          <w:tcPr>
            <w:tcW w:w="2752" w:type="dxa"/>
            <w:tcMar>
              <w:top w:w="0" w:type="dxa"/>
              <w:left w:w="108" w:type="dxa"/>
              <w:bottom w:w="0" w:type="dxa"/>
              <w:right w:w="108" w:type="dxa"/>
            </w:tcMar>
          </w:tcPr>
          <w:p w14:paraId="355C9844" w14:textId="77777777" w:rsidR="00A57F5C" w:rsidRDefault="00A57F5C">
            <w:pPr>
              <w:pStyle w:val="TAL"/>
              <w:spacing w:line="90" w:lineRule="atLeast"/>
              <w:rPr>
                <w:lang w:val="en-US" w:eastAsia="zh-CN"/>
              </w:rPr>
            </w:pPr>
            <w:r>
              <w:t>Scheduling period</w:t>
            </w:r>
          </w:p>
        </w:tc>
        <w:tc>
          <w:tcPr>
            <w:tcW w:w="1253" w:type="dxa"/>
            <w:tcMar>
              <w:top w:w="0" w:type="dxa"/>
              <w:left w:w="108" w:type="dxa"/>
              <w:bottom w:w="0" w:type="dxa"/>
              <w:right w:w="108" w:type="dxa"/>
            </w:tcMar>
          </w:tcPr>
          <w:p w14:paraId="3C4A4BE9" w14:textId="77777777" w:rsidR="00A57F5C" w:rsidRDefault="00A57F5C">
            <w:pPr>
              <w:pStyle w:val="TAC"/>
              <w:spacing w:line="90" w:lineRule="atLeast"/>
              <w:rPr>
                <w:lang w:val="en-US" w:eastAsia="zh-CN"/>
              </w:rPr>
            </w:pPr>
            <w:r>
              <w:t>O</w:t>
            </w:r>
          </w:p>
        </w:tc>
        <w:tc>
          <w:tcPr>
            <w:tcW w:w="4333" w:type="dxa"/>
            <w:tcMar>
              <w:top w:w="0" w:type="dxa"/>
              <w:left w:w="108" w:type="dxa"/>
              <w:bottom w:w="0" w:type="dxa"/>
              <w:right w:w="108" w:type="dxa"/>
            </w:tcMar>
          </w:tcPr>
          <w:p w14:paraId="094EF002" w14:textId="77777777" w:rsidR="00A57F5C" w:rsidRDefault="00A57F5C">
            <w:pPr>
              <w:pStyle w:val="TAL"/>
              <w:spacing w:line="90" w:lineRule="atLeast"/>
              <w:rPr>
                <w:lang w:val="en-US" w:eastAsia="zh-CN"/>
              </w:rPr>
            </w:pPr>
            <w:r>
              <w:t>Indicates the scheduling of policy in terms of time.</w:t>
            </w:r>
          </w:p>
        </w:tc>
      </w:tr>
      <w:tr w:rsidR="00A57F5C" w14:paraId="547D56A1" w14:textId="77777777">
        <w:trPr>
          <w:trHeight w:val="90"/>
          <w:jc w:val="center"/>
        </w:trPr>
        <w:tc>
          <w:tcPr>
            <w:tcW w:w="2752" w:type="dxa"/>
            <w:tcMar>
              <w:top w:w="0" w:type="dxa"/>
              <w:left w:w="108" w:type="dxa"/>
              <w:bottom w:w="0" w:type="dxa"/>
              <w:right w:w="108" w:type="dxa"/>
            </w:tcMar>
          </w:tcPr>
          <w:p w14:paraId="007149AA" w14:textId="77777777" w:rsidR="00A57F5C" w:rsidRDefault="00A57F5C">
            <w:pPr>
              <w:pStyle w:val="TAL"/>
              <w:spacing w:line="90" w:lineRule="atLeast"/>
              <w:rPr>
                <w:lang w:val="en-US" w:eastAsia="zh-CN"/>
              </w:rPr>
            </w:pPr>
            <w:r>
              <w:t>&gt;Start time</w:t>
            </w:r>
          </w:p>
        </w:tc>
        <w:tc>
          <w:tcPr>
            <w:tcW w:w="1253" w:type="dxa"/>
            <w:tcMar>
              <w:top w:w="0" w:type="dxa"/>
              <w:left w:w="108" w:type="dxa"/>
              <w:bottom w:w="0" w:type="dxa"/>
              <w:right w:w="108" w:type="dxa"/>
            </w:tcMar>
          </w:tcPr>
          <w:p w14:paraId="1523B84E" w14:textId="77777777" w:rsidR="00A57F5C" w:rsidRDefault="00A57F5C">
            <w:pPr>
              <w:pStyle w:val="TAC"/>
              <w:spacing w:line="90" w:lineRule="atLeast"/>
              <w:rPr>
                <w:lang w:val="en-US" w:eastAsia="zh-CN"/>
              </w:rPr>
            </w:pPr>
            <w:r>
              <w:t>M</w:t>
            </w:r>
          </w:p>
        </w:tc>
        <w:tc>
          <w:tcPr>
            <w:tcW w:w="4333" w:type="dxa"/>
            <w:tcMar>
              <w:top w:w="0" w:type="dxa"/>
              <w:left w:w="108" w:type="dxa"/>
              <w:bottom w:w="0" w:type="dxa"/>
              <w:right w:w="108" w:type="dxa"/>
            </w:tcMar>
          </w:tcPr>
          <w:p w14:paraId="16624EFF" w14:textId="77777777" w:rsidR="00A57F5C" w:rsidRDefault="00A57F5C">
            <w:pPr>
              <w:pStyle w:val="TAL"/>
              <w:spacing w:line="90" w:lineRule="atLeast"/>
              <w:rPr>
                <w:lang w:val="en-US" w:eastAsia="zh-CN"/>
              </w:rPr>
            </w:pPr>
            <w:r>
              <w:t>Indicates the scheduled start time.</w:t>
            </w:r>
          </w:p>
        </w:tc>
      </w:tr>
      <w:tr w:rsidR="00A57F5C" w14:paraId="487154C7" w14:textId="77777777">
        <w:trPr>
          <w:trHeight w:val="90"/>
          <w:jc w:val="center"/>
        </w:trPr>
        <w:tc>
          <w:tcPr>
            <w:tcW w:w="2752" w:type="dxa"/>
            <w:tcMar>
              <w:top w:w="0" w:type="dxa"/>
              <w:left w:w="108" w:type="dxa"/>
              <w:bottom w:w="0" w:type="dxa"/>
              <w:right w:w="108" w:type="dxa"/>
            </w:tcMar>
          </w:tcPr>
          <w:p w14:paraId="67713358" w14:textId="77777777" w:rsidR="00A57F5C" w:rsidRDefault="00A57F5C">
            <w:pPr>
              <w:pStyle w:val="TAL"/>
              <w:spacing w:line="90" w:lineRule="atLeast"/>
              <w:rPr>
                <w:lang w:val="en-US" w:eastAsia="zh-CN"/>
              </w:rPr>
            </w:pPr>
            <w:r>
              <w:t>&gt;End time</w:t>
            </w:r>
          </w:p>
        </w:tc>
        <w:tc>
          <w:tcPr>
            <w:tcW w:w="1253" w:type="dxa"/>
            <w:tcMar>
              <w:top w:w="0" w:type="dxa"/>
              <w:left w:w="108" w:type="dxa"/>
              <w:bottom w:w="0" w:type="dxa"/>
              <w:right w:w="108" w:type="dxa"/>
            </w:tcMar>
          </w:tcPr>
          <w:p w14:paraId="7CCB98D2" w14:textId="77777777" w:rsidR="00A57F5C" w:rsidRDefault="00A57F5C">
            <w:pPr>
              <w:pStyle w:val="TAC"/>
              <w:spacing w:line="90" w:lineRule="atLeast"/>
              <w:rPr>
                <w:lang w:val="en-US" w:eastAsia="zh-CN"/>
              </w:rPr>
            </w:pPr>
            <w:r>
              <w:t>M</w:t>
            </w:r>
          </w:p>
        </w:tc>
        <w:tc>
          <w:tcPr>
            <w:tcW w:w="4333" w:type="dxa"/>
            <w:tcMar>
              <w:top w:w="0" w:type="dxa"/>
              <w:left w:w="108" w:type="dxa"/>
              <w:bottom w:w="0" w:type="dxa"/>
              <w:right w:w="108" w:type="dxa"/>
            </w:tcMar>
          </w:tcPr>
          <w:p w14:paraId="29B2B909" w14:textId="77777777" w:rsidR="00A57F5C" w:rsidRDefault="00A57F5C">
            <w:pPr>
              <w:pStyle w:val="TAL"/>
              <w:spacing w:line="90" w:lineRule="atLeast"/>
              <w:rPr>
                <w:lang w:val="en-US" w:eastAsia="zh-CN"/>
              </w:rPr>
            </w:pPr>
            <w:r>
              <w:t>Indicates the scheduled end time.</w:t>
            </w:r>
          </w:p>
        </w:tc>
      </w:tr>
      <w:tr w:rsidR="00A57F5C" w14:paraId="6934845B" w14:textId="77777777">
        <w:trPr>
          <w:trHeight w:val="90"/>
          <w:jc w:val="center"/>
        </w:trPr>
        <w:tc>
          <w:tcPr>
            <w:tcW w:w="2752" w:type="dxa"/>
            <w:tcMar>
              <w:top w:w="0" w:type="dxa"/>
              <w:left w:w="108" w:type="dxa"/>
              <w:bottom w:w="0" w:type="dxa"/>
              <w:right w:w="108" w:type="dxa"/>
            </w:tcMar>
          </w:tcPr>
          <w:p w14:paraId="3ECE2D36" w14:textId="77777777" w:rsidR="00A57F5C" w:rsidRDefault="00A57F5C">
            <w:pPr>
              <w:pStyle w:val="TAL"/>
              <w:spacing w:line="90" w:lineRule="atLeast"/>
              <w:rPr>
                <w:lang w:val="en-US" w:eastAsia="zh-CN"/>
              </w:rPr>
            </w:pPr>
            <w:r>
              <w:t>Preemption</w:t>
            </w:r>
          </w:p>
        </w:tc>
        <w:tc>
          <w:tcPr>
            <w:tcW w:w="1253" w:type="dxa"/>
            <w:tcMar>
              <w:top w:w="0" w:type="dxa"/>
              <w:left w:w="108" w:type="dxa"/>
              <w:bottom w:w="0" w:type="dxa"/>
              <w:right w:w="108" w:type="dxa"/>
            </w:tcMar>
          </w:tcPr>
          <w:p w14:paraId="06A93F12" w14:textId="77777777" w:rsidR="00A57F5C" w:rsidRDefault="00A57F5C">
            <w:pPr>
              <w:pStyle w:val="TAC"/>
              <w:spacing w:line="90" w:lineRule="atLeast"/>
              <w:rPr>
                <w:lang w:val="en-US" w:eastAsia="zh-CN"/>
              </w:rPr>
            </w:pPr>
            <w:r>
              <w:t>O</w:t>
            </w:r>
          </w:p>
        </w:tc>
        <w:tc>
          <w:tcPr>
            <w:tcW w:w="4333" w:type="dxa"/>
            <w:tcMar>
              <w:top w:w="0" w:type="dxa"/>
              <w:left w:w="108" w:type="dxa"/>
              <w:bottom w:w="0" w:type="dxa"/>
              <w:right w:w="108" w:type="dxa"/>
            </w:tcMar>
          </w:tcPr>
          <w:p w14:paraId="25E54FD6" w14:textId="77777777" w:rsidR="00A57F5C" w:rsidRDefault="00A57F5C">
            <w:pPr>
              <w:pStyle w:val="TAL"/>
              <w:spacing w:line="90" w:lineRule="atLeast"/>
              <w:rPr>
                <w:lang w:val="en-US" w:eastAsia="zh-CN"/>
              </w:rPr>
            </w:pPr>
            <w:r>
              <w:t>Indicates the pre-empt capability of the policy.</w:t>
            </w:r>
          </w:p>
        </w:tc>
      </w:tr>
    </w:tbl>
    <w:p w14:paraId="7D5AC47A" w14:textId="77777777" w:rsidR="006F5D90" w:rsidRDefault="006F5D90" w:rsidP="006F5D90"/>
    <w:p w14:paraId="1EC67911" w14:textId="2C3160C9" w:rsidR="008116B4" w:rsidRDefault="00571706">
      <w:pPr>
        <w:pStyle w:val="TH"/>
        <w:rPr>
          <w:rFonts w:ascii="Calibri" w:hAnsi="Calibri" w:cs="Calibri"/>
          <w:sz w:val="22"/>
          <w:szCs w:val="22"/>
        </w:rPr>
      </w:pPr>
      <w:r>
        <w:t>Table </w:t>
      </w:r>
      <w:r>
        <w:rPr>
          <w:rFonts w:hint="eastAsia"/>
          <w:lang w:eastAsia="zh-CN"/>
        </w:rPr>
        <w:t>9.</w:t>
      </w:r>
      <w:r>
        <w:rPr>
          <w:rFonts w:eastAsiaTheme="minorEastAsia" w:hint="eastAsia"/>
          <w:lang w:val="en-US" w:eastAsia="zh-CN"/>
        </w:rPr>
        <w:t>5</w:t>
      </w:r>
      <w:r>
        <w:t>.</w:t>
      </w:r>
      <w:r>
        <w:rPr>
          <w:lang w:val="en-US" w:eastAsia="zh-CN"/>
        </w:rPr>
        <w:t>3</w:t>
      </w:r>
      <w:r>
        <w:t>.</w:t>
      </w:r>
      <w:r>
        <w:rPr>
          <w:rFonts w:hint="eastAsia"/>
          <w:lang w:val="en-US" w:eastAsia="zh-CN"/>
        </w:rPr>
        <w:t>2</w:t>
      </w:r>
      <w:r>
        <w:t>-</w:t>
      </w:r>
      <w:r>
        <w:rPr>
          <w:rFonts w:hint="eastAsia"/>
          <w:lang w:eastAsia="zh-CN"/>
        </w:rPr>
        <w:t>4</w:t>
      </w:r>
      <w:r>
        <w:t xml:space="preserve">: </w:t>
      </w:r>
      <w:r>
        <w:rPr>
          <w:rFonts w:hint="eastAsia"/>
          <w:lang w:val="en-US" w:eastAsia="zh-CN"/>
        </w:rPr>
        <w:t xml:space="preserve">Policy of </w:t>
      </w:r>
      <w:r>
        <w:rPr>
          <w:lang w:eastAsia="zh-CN"/>
        </w:rPr>
        <w:t>Network slice load prediction</w:t>
      </w:r>
    </w:p>
    <w:tbl>
      <w:tblPr>
        <w:tblW w:w="83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734"/>
        <w:gridCol w:w="1276"/>
        <w:gridCol w:w="4295"/>
      </w:tblGrid>
      <w:tr w:rsidR="008116B4" w14:paraId="09FEB7B2" w14:textId="77777777">
        <w:trPr>
          <w:trHeight w:val="90"/>
          <w:jc w:val="center"/>
        </w:trPr>
        <w:tc>
          <w:tcPr>
            <w:tcW w:w="2734" w:type="dxa"/>
            <w:tcMar>
              <w:top w:w="0" w:type="dxa"/>
              <w:left w:w="108" w:type="dxa"/>
              <w:bottom w:w="0" w:type="dxa"/>
              <w:right w:w="108" w:type="dxa"/>
            </w:tcMar>
          </w:tcPr>
          <w:p w14:paraId="3F1F4B21" w14:textId="77777777" w:rsidR="008116B4" w:rsidRDefault="00571706">
            <w:pPr>
              <w:pStyle w:val="TAL"/>
              <w:spacing w:line="90" w:lineRule="atLeast"/>
              <w:jc w:val="center"/>
              <w:rPr>
                <w:b/>
                <w:lang w:eastAsia="zh-CN"/>
              </w:rPr>
            </w:pPr>
            <w:r>
              <w:rPr>
                <w:b/>
              </w:rPr>
              <w:t>Information element</w:t>
            </w:r>
          </w:p>
        </w:tc>
        <w:tc>
          <w:tcPr>
            <w:tcW w:w="1276" w:type="dxa"/>
            <w:tcMar>
              <w:top w:w="0" w:type="dxa"/>
              <w:left w:w="108" w:type="dxa"/>
              <w:bottom w:w="0" w:type="dxa"/>
              <w:right w:w="108" w:type="dxa"/>
            </w:tcMar>
          </w:tcPr>
          <w:p w14:paraId="2E92158B" w14:textId="77777777" w:rsidR="008116B4" w:rsidRDefault="00571706">
            <w:pPr>
              <w:pStyle w:val="TAC"/>
              <w:spacing w:line="90" w:lineRule="atLeast"/>
              <w:rPr>
                <w:b/>
                <w:lang w:eastAsia="zh-CN"/>
              </w:rPr>
            </w:pPr>
            <w:r>
              <w:rPr>
                <w:b/>
              </w:rPr>
              <w:t>Status</w:t>
            </w:r>
          </w:p>
        </w:tc>
        <w:tc>
          <w:tcPr>
            <w:tcW w:w="4295" w:type="dxa"/>
            <w:tcMar>
              <w:top w:w="0" w:type="dxa"/>
              <w:left w:w="108" w:type="dxa"/>
              <w:bottom w:w="0" w:type="dxa"/>
              <w:right w:w="108" w:type="dxa"/>
            </w:tcMar>
          </w:tcPr>
          <w:p w14:paraId="35514632" w14:textId="77777777" w:rsidR="008116B4" w:rsidRDefault="00571706">
            <w:pPr>
              <w:pStyle w:val="TAL"/>
              <w:spacing w:line="90" w:lineRule="atLeast"/>
              <w:jc w:val="center"/>
              <w:rPr>
                <w:b/>
                <w:lang w:eastAsia="zh-CN"/>
              </w:rPr>
            </w:pPr>
            <w:r>
              <w:rPr>
                <w:b/>
              </w:rPr>
              <w:t>Description</w:t>
            </w:r>
          </w:p>
        </w:tc>
      </w:tr>
      <w:tr w:rsidR="008116B4" w14:paraId="319DAD0A" w14:textId="77777777">
        <w:trPr>
          <w:trHeight w:val="90"/>
          <w:jc w:val="center"/>
        </w:trPr>
        <w:tc>
          <w:tcPr>
            <w:tcW w:w="2734" w:type="dxa"/>
            <w:tcMar>
              <w:top w:w="0" w:type="dxa"/>
              <w:left w:w="108" w:type="dxa"/>
              <w:bottom w:w="0" w:type="dxa"/>
              <w:right w:w="108" w:type="dxa"/>
            </w:tcMar>
          </w:tcPr>
          <w:p w14:paraId="0BD9DEBD" w14:textId="77777777" w:rsidR="008116B4" w:rsidRDefault="00571706">
            <w:pPr>
              <w:pStyle w:val="TAL"/>
              <w:spacing w:line="90" w:lineRule="atLeast"/>
              <w:rPr>
                <w:lang w:eastAsia="zh-CN"/>
              </w:rPr>
            </w:pPr>
            <w:r>
              <w:rPr>
                <w:lang w:eastAsia="zh-CN"/>
              </w:rPr>
              <w:t>Policy</w:t>
            </w:r>
          </w:p>
        </w:tc>
        <w:tc>
          <w:tcPr>
            <w:tcW w:w="1276" w:type="dxa"/>
            <w:tcMar>
              <w:top w:w="0" w:type="dxa"/>
              <w:left w:w="108" w:type="dxa"/>
              <w:bottom w:w="0" w:type="dxa"/>
              <w:right w:w="108" w:type="dxa"/>
            </w:tcMar>
          </w:tcPr>
          <w:p w14:paraId="4042BF8B" w14:textId="77777777" w:rsidR="008116B4" w:rsidRDefault="00571706">
            <w:pPr>
              <w:pStyle w:val="TAC"/>
              <w:spacing w:line="90" w:lineRule="atLeast"/>
              <w:rPr>
                <w:lang w:eastAsia="zh-CN"/>
              </w:rPr>
            </w:pPr>
            <w:r>
              <w:rPr>
                <w:lang w:eastAsia="zh-CN"/>
              </w:rPr>
              <w:t>O</w:t>
            </w:r>
          </w:p>
        </w:tc>
        <w:tc>
          <w:tcPr>
            <w:tcW w:w="4295" w:type="dxa"/>
            <w:tcMar>
              <w:top w:w="0" w:type="dxa"/>
              <w:left w:w="108" w:type="dxa"/>
              <w:bottom w:w="0" w:type="dxa"/>
              <w:right w:w="108" w:type="dxa"/>
            </w:tcMar>
          </w:tcPr>
          <w:p w14:paraId="5BBB0AE4" w14:textId="77777777" w:rsidR="008116B4" w:rsidRDefault="00571706">
            <w:pPr>
              <w:pStyle w:val="TAL"/>
              <w:spacing w:line="90" w:lineRule="atLeast"/>
              <w:rPr>
                <w:lang w:eastAsia="zh-CN"/>
              </w:rPr>
            </w:pPr>
            <w:r>
              <w:rPr>
                <w:lang w:eastAsia="zh-CN"/>
              </w:rPr>
              <w:t xml:space="preserve">Network slice load prediction </w:t>
            </w:r>
          </w:p>
        </w:tc>
      </w:tr>
      <w:tr w:rsidR="00914362" w14:paraId="765FAFBD" w14:textId="77777777">
        <w:trPr>
          <w:trHeight w:val="90"/>
          <w:jc w:val="center"/>
        </w:trPr>
        <w:tc>
          <w:tcPr>
            <w:tcW w:w="2734" w:type="dxa"/>
            <w:tcMar>
              <w:top w:w="0" w:type="dxa"/>
              <w:left w:w="108" w:type="dxa"/>
              <w:bottom w:w="0" w:type="dxa"/>
              <w:right w:w="108" w:type="dxa"/>
            </w:tcMar>
          </w:tcPr>
          <w:p w14:paraId="090414CE" w14:textId="77777777" w:rsidR="00914362" w:rsidRDefault="00914362">
            <w:pPr>
              <w:pStyle w:val="TAL"/>
              <w:spacing w:line="90" w:lineRule="atLeast"/>
              <w:rPr>
                <w:lang w:eastAsia="zh-CN"/>
              </w:rPr>
            </w:pPr>
            <w:r>
              <w:rPr>
                <w:rFonts w:eastAsiaTheme="minorEastAsia" w:hint="eastAsia"/>
                <w:lang w:eastAsia="zh-CN"/>
              </w:rPr>
              <w:t>&gt;</w:t>
            </w:r>
            <w:r>
              <w:t>Area of interest</w:t>
            </w:r>
          </w:p>
        </w:tc>
        <w:tc>
          <w:tcPr>
            <w:tcW w:w="1276" w:type="dxa"/>
            <w:tcMar>
              <w:top w:w="0" w:type="dxa"/>
              <w:left w:w="108" w:type="dxa"/>
              <w:bottom w:w="0" w:type="dxa"/>
              <w:right w:w="108" w:type="dxa"/>
            </w:tcMar>
          </w:tcPr>
          <w:p w14:paraId="7C9ED0D7" w14:textId="77777777" w:rsidR="00914362" w:rsidRDefault="00914362">
            <w:pPr>
              <w:pStyle w:val="TAC"/>
              <w:spacing w:line="90" w:lineRule="atLeast"/>
              <w:rPr>
                <w:lang w:eastAsia="zh-CN"/>
              </w:rPr>
            </w:pPr>
            <w:r>
              <w:t>M</w:t>
            </w:r>
          </w:p>
        </w:tc>
        <w:tc>
          <w:tcPr>
            <w:tcW w:w="4295" w:type="dxa"/>
            <w:tcMar>
              <w:top w:w="0" w:type="dxa"/>
              <w:left w:w="108" w:type="dxa"/>
              <w:bottom w:w="0" w:type="dxa"/>
              <w:right w:w="108" w:type="dxa"/>
            </w:tcMar>
          </w:tcPr>
          <w:p w14:paraId="73BEB62C" w14:textId="77777777" w:rsidR="00914362" w:rsidRDefault="00914362" w:rsidP="009F45E2">
            <w:pPr>
              <w:pStyle w:val="TAL"/>
              <w:spacing w:line="90" w:lineRule="atLeast"/>
              <w:rPr>
                <w:lang w:eastAsia="zh-CN"/>
              </w:rPr>
            </w:pPr>
            <w:r>
              <w:rPr>
                <w:kern w:val="2"/>
              </w:rPr>
              <w:t>The geographical or service area for which the policy profile applies.</w:t>
            </w:r>
          </w:p>
        </w:tc>
      </w:tr>
      <w:tr w:rsidR="008116B4" w14:paraId="5C4FBC3E" w14:textId="77777777">
        <w:trPr>
          <w:trHeight w:val="90"/>
          <w:jc w:val="center"/>
        </w:trPr>
        <w:tc>
          <w:tcPr>
            <w:tcW w:w="2734" w:type="dxa"/>
            <w:tcMar>
              <w:top w:w="0" w:type="dxa"/>
              <w:left w:w="108" w:type="dxa"/>
              <w:bottom w:w="0" w:type="dxa"/>
              <w:right w:w="108" w:type="dxa"/>
            </w:tcMar>
          </w:tcPr>
          <w:p w14:paraId="4FE5EC4E" w14:textId="77777777" w:rsidR="008116B4" w:rsidRDefault="00571706">
            <w:pPr>
              <w:pStyle w:val="TAL"/>
              <w:spacing w:line="90" w:lineRule="atLeast"/>
              <w:rPr>
                <w:lang w:eastAsia="zh-CN"/>
              </w:rPr>
            </w:pPr>
            <w:r>
              <w:rPr>
                <w:lang w:eastAsia="zh-CN"/>
              </w:rPr>
              <w:t>&gt;Trigger event</w:t>
            </w:r>
          </w:p>
        </w:tc>
        <w:tc>
          <w:tcPr>
            <w:tcW w:w="1276" w:type="dxa"/>
            <w:tcMar>
              <w:top w:w="0" w:type="dxa"/>
              <w:left w:w="108" w:type="dxa"/>
              <w:bottom w:w="0" w:type="dxa"/>
              <w:right w:w="108" w:type="dxa"/>
            </w:tcMar>
          </w:tcPr>
          <w:p w14:paraId="42A755E9" w14:textId="77777777" w:rsidR="008116B4" w:rsidRDefault="00571706">
            <w:pPr>
              <w:pStyle w:val="TAC"/>
              <w:spacing w:line="90" w:lineRule="atLeast"/>
              <w:rPr>
                <w:lang w:eastAsia="zh-CN"/>
              </w:rPr>
            </w:pPr>
            <w:r>
              <w:rPr>
                <w:lang w:eastAsia="zh-CN"/>
              </w:rPr>
              <w:t>M</w:t>
            </w:r>
          </w:p>
        </w:tc>
        <w:tc>
          <w:tcPr>
            <w:tcW w:w="4295" w:type="dxa"/>
            <w:tcMar>
              <w:top w:w="0" w:type="dxa"/>
              <w:left w:w="108" w:type="dxa"/>
              <w:bottom w:w="0" w:type="dxa"/>
              <w:right w:w="108" w:type="dxa"/>
            </w:tcMar>
          </w:tcPr>
          <w:p w14:paraId="2897A2DD" w14:textId="52143FE1" w:rsidR="008116B4" w:rsidRDefault="00571706" w:rsidP="009F45E2">
            <w:pPr>
              <w:pStyle w:val="TAL"/>
              <w:spacing w:line="90" w:lineRule="atLeast"/>
              <w:rPr>
                <w:lang w:eastAsia="zh-CN"/>
              </w:rPr>
            </w:pPr>
            <w:r>
              <w:rPr>
                <w:lang w:eastAsia="zh-CN"/>
              </w:rPr>
              <w:t xml:space="preserve">Network Slice load predictions </w:t>
            </w:r>
            <w:r>
              <w:rPr>
                <w:rFonts w:hint="eastAsia"/>
                <w:lang w:val="en-US" w:eastAsia="zh-CN"/>
              </w:rPr>
              <w:t>from NWDAF as defined in TS 23.288</w:t>
            </w:r>
            <w:r w:rsidR="00EE7851">
              <w:rPr>
                <w:lang w:val="en-US" w:eastAsia="zh-CN"/>
              </w:rPr>
              <w:t xml:space="preserve"> </w:t>
            </w:r>
            <w:r>
              <w:t>[</w:t>
            </w:r>
            <w:r w:rsidR="009F45E2">
              <w:rPr>
                <w:rFonts w:eastAsiaTheme="minorEastAsia" w:hint="eastAsia"/>
                <w:lang w:eastAsia="zh-CN"/>
              </w:rPr>
              <w:t>4</w:t>
            </w:r>
            <w:r>
              <w:t>]</w:t>
            </w:r>
            <w:r>
              <w:rPr>
                <w:rFonts w:hint="eastAsia"/>
                <w:lang w:val="en-US" w:eastAsia="zh-CN"/>
              </w:rPr>
              <w:t xml:space="preserve"> clause 6.1.1</w:t>
            </w:r>
            <w:r>
              <w:rPr>
                <w:lang w:eastAsia="zh-CN"/>
              </w:rPr>
              <w:t xml:space="preserve"> (exceeding utilization of available capacity in %)</w:t>
            </w:r>
          </w:p>
        </w:tc>
      </w:tr>
      <w:tr w:rsidR="008116B4" w14:paraId="5F96F2F2" w14:textId="77777777">
        <w:trPr>
          <w:trHeight w:val="90"/>
          <w:jc w:val="center"/>
        </w:trPr>
        <w:tc>
          <w:tcPr>
            <w:tcW w:w="2734" w:type="dxa"/>
            <w:tcMar>
              <w:top w:w="0" w:type="dxa"/>
              <w:left w:w="108" w:type="dxa"/>
              <w:bottom w:w="0" w:type="dxa"/>
              <w:right w:w="108" w:type="dxa"/>
            </w:tcMar>
          </w:tcPr>
          <w:p w14:paraId="79F58D0F" w14:textId="77777777" w:rsidR="008116B4" w:rsidRDefault="00571706">
            <w:pPr>
              <w:pStyle w:val="TAL"/>
              <w:spacing w:line="90" w:lineRule="atLeast"/>
              <w:rPr>
                <w:lang w:eastAsia="zh-CN"/>
              </w:rPr>
            </w:pPr>
            <w:r>
              <w:rPr>
                <w:lang w:eastAsia="zh-CN"/>
              </w:rPr>
              <w:t>&gt;Expected action</w:t>
            </w:r>
          </w:p>
        </w:tc>
        <w:tc>
          <w:tcPr>
            <w:tcW w:w="1276" w:type="dxa"/>
            <w:tcMar>
              <w:top w:w="0" w:type="dxa"/>
              <w:left w:w="108" w:type="dxa"/>
              <w:bottom w:w="0" w:type="dxa"/>
              <w:right w:w="108" w:type="dxa"/>
            </w:tcMar>
          </w:tcPr>
          <w:p w14:paraId="5C315FEC" w14:textId="77777777" w:rsidR="008116B4" w:rsidRDefault="00571706">
            <w:pPr>
              <w:pStyle w:val="TAC"/>
              <w:spacing w:line="90" w:lineRule="atLeast"/>
              <w:rPr>
                <w:lang w:eastAsia="zh-CN"/>
              </w:rPr>
            </w:pPr>
            <w:r>
              <w:rPr>
                <w:lang w:eastAsia="zh-CN"/>
              </w:rPr>
              <w:t>M</w:t>
            </w:r>
          </w:p>
        </w:tc>
        <w:tc>
          <w:tcPr>
            <w:tcW w:w="4295" w:type="dxa"/>
            <w:tcMar>
              <w:top w:w="0" w:type="dxa"/>
              <w:left w:w="108" w:type="dxa"/>
              <w:bottom w:w="0" w:type="dxa"/>
              <w:right w:w="108" w:type="dxa"/>
            </w:tcMar>
          </w:tcPr>
          <w:p w14:paraId="6D39DB17" w14:textId="77777777" w:rsidR="008116B4" w:rsidRDefault="00571706">
            <w:pPr>
              <w:pStyle w:val="TAL"/>
              <w:spacing w:line="90" w:lineRule="atLeast"/>
              <w:rPr>
                <w:lang w:eastAsia="zh-CN"/>
              </w:rPr>
            </w:pPr>
            <w:r>
              <w:rPr>
                <w:lang w:eastAsia="zh-CN"/>
              </w:rPr>
              <w:t>Modification of related network slice parameters (step for increase in %)</w:t>
            </w:r>
          </w:p>
        </w:tc>
      </w:tr>
      <w:tr w:rsidR="00A57F5C" w14:paraId="4119107D" w14:textId="77777777">
        <w:trPr>
          <w:trHeight w:val="90"/>
          <w:jc w:val="center"/>
        </w:trPr>
        <w:tc>
          <w:tcPr>
            <w:tcW w:w="2734" w:type="dxa"/>
            <w:tcMar>
              <w:top w:w="0" w:type="dxa"/>
              <w:left w:w="108" w:type="dxa"/>
              <w:bottom w:w="0" w:type="dxa"/>
              <w:right w:w="108" w:type="dxa"/>
            </w:tcMar>
          </w:tcPr>
          <w:p w14:paraId="3CF315D7" w14:textId="77777777" w:rsidR="00A57F5C" w:rsidRDefault="00A57F5C">
            <w:pPr>
              <w:pStyle w:val="TAL"/>
              <w:spacing w:line="90" w:lineRule="atLeast"/>
              <w:rPr>
                <w:lang w:eastAsia="zh-CN"/>
              </w:rPr>
            </w:pPr>
            <w:r>
              <w:rPr>
                <w:rFonts w:hint="eastAsia"/>
                <w:lang w:val="en-US" w:eastAsia="zh-CN"/>
              </w:rPr>
              <w:t xml:space="preserve">Lifetime </w:t>
            </w:r>
            <w:r>
              <w:rPr>
                <w:lang w:eastAsia="zh-CN"/>
              </w:rPr>
              <w:t>or number of events</w:t>
            </w:r>
          </w:p>
        </w:tc>
        <w:tc>
          <w:tcPr>
            <w:tcW w:w="1276" w:type="dxa"/>
            <w:tcMar>
              <w:top w:w="0" w:type="dxa"/>
              <w:left w:w="108" w:type="dxa"/>
              <w:bottom w:w="0" w:type="dxa"/>
              <w:right w:w="108" w:type="dxa"/>
            </w:tcMar>
          </w:tcPr>
          <w:p w14:paraId="5499B079" w14:textId="77777777" w:rsidR="00A57F5C" w:rsidRDefault="00A57F5C">
            <w:pPr>
              <w:pStyle w:val="TAC"/>
              <w:spacing w:line="90" w:lineRule="atLeast"/>
              <w:rPr>
                <w:lang w:eastAsia="zh-CN"/>
              </w:rPr>
            </w:pPr>
            <w:r>
              <w:rPr>
                <w:rFonts w:hint="eastAsia"/>
                <w:lang w:val="en-US" w:eastAsia="zh-CN"/>
              </w:rPr>
              <w:t>M</w:t>
            </w:r>
          </w:p>
        </w:tc>
        <w:tc>
          <w:tcPr>
            <w:tcW w:w="4295" w:type="dxa"/>
            <w:tcMar>
              <w:top w:w="0" w:type="dxa"/>
              <w:left w:w="108" w:type="dxa"/>
              <w:bottom w:w="0" w:type="dxa"/>
              <w:right w:w="108" w:type="dxa"/>
            </w:tcMar>
          </w:tcPr>
          <w:p w14:paraId="2713E3DB" w14:textId="77777777" w:rsidR="00A57F5C" w:rsidRDefault="00A57F5C">
            <w:pPr>
              <w:pStyle w:val="TAL"/>
              <w:spacing w:line="90" w:lineRule="atLeast"/>
              <w:rPr>
                <w:lang w:eastAsia="zh-CN"/>
              </w:rPr>
            </w:pPr>
            <w:r>
              <w:rPr>
                <w:lang w:val="en-US" w:eastAsia="zh-CN"/>
              </w:rPr>
              <w:t xml:space="preserve">Time duration </w:t>
            </w:r>
            <w:r>
              <w:rPr>
                <w:rFonts w:hint="eastAsia"/>
                <w:lang w:val="en-US" w:eastAsia="zh-CN"/>
              </w:rPr>
              <w:t xml:space="preserve">or </w:t>
            </w:r>
            <w:r w:rsidRPr="00A57F5C">
              <w:rPr>
                <w:lang w:eastAsia="zh-CN"/>
              </w:rPr>
              <w:t>number of times the policy can take action</w:t>
            </w:r>
            <w:r>
              <w:rPr>
                <w:rFonts w:hint="eastAsia"/>
                <w:lang w:val="en-US" w:eastAsia="zh-CN"/>
              </w:rPr>
              <w:t>.</w:t>
            </w:r>
          </w:p>
        </w:tc>
      </w:tr>
      <w:tr w:rsidR="00A57F5C" w14:paraId="424D1C86" w14:textId="77777777">
        <w:trPr>
          <w:trHeight w:val="90"/>
          <w:jc w:val="center"/>
        </w:trPr>
        <w:tc>
          <w:tcPr>
            <w:tcW w:w="2734" w:type="dxa"/>
            <w:tcMar>
              <w:top w:w="0" w:type="dxa"/>
              <w:left w:w="108" w:type="dxa"/>
              <w:bottom w:w="0" w:type="dxa"/>
              <w:right w:w="108" w:type="dxa"/>
            </w:tcMar>
          </w:tcPr>
          <w:p w14:paraId="799A73A2" w14:textId="77777777" w:rsidR="00A57F5C" w:rsidRDefault="00A57F5C">
            <w:pPr>
              <w:pStyle w:val="TAL"/>
              <w:spacing w:line="90" w:lineRule="atLeast"/>
              <w:rPr>
                <w:lang w:val="en-US" w:eastAsia="zh-CN"/>
              </w:rPr>
            </w:pPr>
            <w:r>
              <w:t>Priority</w:t>
            </w:r>
          </w:p>
        </w:tc>
        <w:tc>
          <w:tcPr>
            <w:tcW w:w="1276" w:type="dxa"/>
            <w:tcMar>
              <w:top w:w="0" w:type="dxa"/>
              <w:left w:w="108" w:type="dxa"/>
              <w:bottom w:w="0" w:type="dxa"/>
              <w:right w:w="108" w:type="dxa"/>
            </w:tcMar>
          </w:tcPr>
          <w:p w14:paraId="35530118" w14:textId="77777777" w:rsidR="00A57F5C" w:rsidRDefault="00A57F5C">
            <w:pPr>
              <w:pStyle w:val="TAC"/>
              <w:spacing w:line="90" w:lineRule="atLeast"/>
              <w:rPr>
                <w:lang w:val="en-US" w:eastAsia="zh-CN"/>
              </w:rPr>
            </w:pPr>
            <w:r>
              <w:t>O</w:t>
            </w:r>
          </w:p>
        </w:tc>
        <w:tc>
          <w:tcPr>
            <w:tcW w:w="4295" w:type="dxa"/>
            <w:tcMar>
              <w:top w:w="0" w:type="dxa"/>
              <w:left w:w="108" w:type="dxa"/>
              <w:bottom w:w="0" w:type="dxa"/>
              <w:right w:w="108" w:type="dxa"/>
            </w:tcMar>
          </w:tcPr>
          <w:p w14:paraId="4C5DB748" w14:textId="77777777" w:rsidR="00A57F5C" w:rsidRDefault="00A57F5C">
            <w:pPr>
              <w:pStyle w:val="TAL"/>
              <w:spacing w:line="90" w:lineRule="atLeast"/>
              <w:rPr>
                <w:lang w:val="en-US" w:eastAsia="zh-CN"/>
              </w:rPr>
            </w:pPr>
            <w:r>
              <w:t>Indicates the priority of the policy.</w:t>
            </w:r>
          </w:p>
        </w:tc>
      </w:tr>
      <w:tr w:rsidR="00A57F5C" w14:paraId="356772B5" w14:textId="77777777">
        <w:trPr>
          <w:trHeight w:val="90"/>
          <w:jc w:val="center"/>
        </w:trPr>
        <w:tc>
          <w:tcPr>
            <w:tcW w:w="2734" w:type="dxa"/>
            <w:tcMar>
              <w:top w:w="0" w:type="dxa"/>
              <w:left w:w="108" w:type="dxa"/>
              <w:bottom w:w="0" w:type="dxa"/>
              <w:right w:w="108" w:type="dxa"/>
            </w:tcMar>
          </w:tcPr>
          <w:p w14:paraId="234C1294" w14:textId="77777777" w:rsidR="00A57F5C" w:rsidRDefault="00A57F5C">
            <w:pPr>
              <w:pStyle w:val="TAL"/>
              <w:spacing w:line="90" w:lineRule="atLeast"/>
              <w:rPr>
                <w:lang w:val="en-US" w:eastAsia="zh-CN"/>
              </w:rPr>
            </w:pPr>
            <w:r>
              <w:t>Scheduling period</w:t>
            </w:r>
          </w:p>
        </w:tc>
        <w:tc>
          <w:tcPr>
            <w:tcW w:w="1276" w:type="dxa"/>
            <w:tcMar>
              <w:top w:w="0" w:type="dxa"/>
              <w:left w:w="108" w:type="dxa"/>
              <w:bottom w:w="0" w:type="dxa"/>
              <w:right w:w="108" w:type="dxa"/>
            </w:tcMar>
          </w:tcPr>
          <w:p w14:paraId="38717FB3" w14:textId="77777777" w:rsidR="00A57F5C" w:rsidRDefault="00A57F5C">
            <w:pPr>
              <w:pStyle w:val="TAC"/>
              <w:spacing w:line="90" w:lineRule="atLeast"/>
              <w:rPr>
                <w:lang w:val="en-US" w:eastAsia="zh-CN"/>
              </w:rPr>
            </w:pPr>
            <w:r>
              <w:t>O</w:t>
            </w:r>
          </w:p>
        </w:tc>
        <w:tc>
          <w:tcPr>
            <w:tcW w:w="4295" w:type="dxa"/>
            <w:tcMar>
              <w:top w:w="0" w:type="dxa"/>
              <w:left w:w="108" w:type="dxa"/>
              <w:bottom w:w="0" w:type="dxa"/>
              <w:right w:w="108" w:type="dxa"/>
            </w:tcMar>
          </w:tcPr>
          <w:p w14:paraId="753CB7E3" w14:textId="77777777" w:rsidR="00A57F5C" w:rsidRDefault="00A57F5C">
            <w:pPr>
              <w:pStyle w:val="TAL"/>
              <w:spacing w:line="90" w:lineRule="atLeast"/>
              <w:rPr>
                <w:lang w:val="en-US" w:eastAsia="zh-CN"/>
              </w:rPr>
            </w:pPr>
            <w:r>
              <w:t>Indicates the scheduling of policy in terms of time.</w:t>
            </w:r>
          </w:p>
        </w:tc>
      </w:tr>
      <w:tr w:rsidR="00A57F5C" w14:paraId="3CF86BE0" w14:textId="77777777">
        <w:trPr>
          <w:trHeight w:val="90"/>
          <w:jc w:val="center"/>
        </w:trPr>
        <w:tc>
          <w:tcPr>
            <w:tcW w:w="2734" w:type="dxa"/>
            <w:tcMar>
              <w:top w:w="0" w:type="dxa"/>
              <w:left w:w="108" w:type="dxa"/>
              <w:bottom w:w="0" w:type="dxa"/>
              <w:right w:w="108" w:type="dxa"/>
            </w:tcMar>
          </w:tcPr>
          <w:p w14:paraId="5CA84B51" w14:textId="77777777" w:rsidR="00A57F5C" w:rsidRDefault="00A57F5C">
            <w:pPr>
              <w:pStyle w:val="TAL"/>
              <w:spacing w:line="90" w:lineRule="atLeast"/>
              <w:rPr>
                <w:lang w:val="en-US" w:eastAsia="zh-CN"/>
              </w:rPr>
            </w:pPr>
            <w:r>
              <w:t>&gt;Start time</w:t>
            </w:r>
          </w:p>
        </w:tc>
        <w:tc>
          <w:tcPr>
            <w:tcW w:w="1276" w:type="dxa"/>
            <w:tcMar>
              <w:top w:w="0" w:type="dxa"/>
              <w:left w:w="108" w:type="dxa"/>
              <w:bottom w:w="0" w:type="dxa"/>
              <w:right w:w="108" w:type="dxa"/>
            </w:tcMar>
          </w:tcPr>
          <w:p w14:paraId="3F5E39CB" w14:textId="77777777" w:rsidR="00A57F5C" w:rsidRDefault="00A57F5C">
            <w:pPr>
              <w:pStyle w:val="TAC"/>
              <w:spacing w:line="90" w:lineRule="atLeast"/>
              <w:rPr>
                <w:lang w:val="en-US" w:eastAsia="zh-CN"/>
              </w:rPr>
            </w:pPr>
            <w:r>
              <w:t>M</w:t>
            </w:r>
          </w:p>
        </w:tc>
        <w:tc>
          <w:tcPr>
            <w:tcW w:w="4295" w:type="dxa"/>
            <w:tcMar>
              <w:top w:w="0" w:type="dxa"/>
              <w:left w:w="108" w:type="dxa"/>
              <w:bottom w:w="0" w:type="dxa"/>
              <w:right w:w="108" w:type="dxa"/>
            </w:tcMar>
          </w:tcPr>
          <w:p w14:paraId="1CDBF2A5" w14:textId="77777777" w:rsidR="00A57F5C" w:rsidRDefault="00A57F5C">
            <w:pPr>
              <w:pStyle w:val="TAL"/>
              <w:spacing w:line="90" w:lineRule="atLeast"/>
              <w:rPr>
                <w:lang w:val="en-US" w:eastAsia="zh-CN"/>
              </w:rPr>
            </w:pPr>
            <w:r>
              <w:t>Indicates the scheduled start time.</w:t>
            </w:r>
          </w:p>
        </w:tc>
      </w:tr>
      <w:tr w:rsidR="00A57F5C" w14:paraId="0EA565DE" w14:textId="77777777">
        <w:trPr>
          <w:trHeight w:val="90"/>
          <w:jc w:val="center"/>
        </w:trPr>
        <w:tc>
          <w:tcPr>
            <w:tcW w:w="2734" w:type="dxa"/>
            <w:tcMar>
              <w:top w:w="0" w:type="dxa"/>
              <w:left w:w="108" w:type="dxa"/>
              <w:bottom w:w="0" w:type="dxa"/>
              <w:right w:w="108" w:type="dxa"/>
            </w:tcMar>
          </w:tcPr>
          <w:p w14:paraId="214F323D" w14:textId="77777777" w:rsidR="00A57F5C" w:rsidRDefault="00A57F5C">
            <w:pPr>
              <w:pStyle w:val="TAL"/>
              <w:spacing w:line="90" w:lineRule="atLeast"/>
              <w:rPr>
                <w:lang w:val="en-US" w:eastAsia="zh-CN"/>
              </w:rPr>
            </w:pPr>
            <w:r>
              <w:t>&gt;End time</w:t>
            </w:r>
          </w:p>
        </w:tc>
        <w:tc>
          <w:tcPr>
            <w:tcW w:w="1276" w:type="dxa"/>
            <w:tcMar>
              <w:top w:w="0" w:type="dxa"/>
              <w:left w:w="108" w:type="dxa"/>
              <w:bottom w:w="0" w:type="dxa"/>
              <w:right w:w="108" w:type="dxa"/>
            </w:tcMar>
          </w:tcPr>
          <w:p w14:paraId="76471B09" w14:textId="77777777" w:rsidR="00A57F5C" w:rsidRDefault="00A57F5C">
            <w:pPr>
              <w:pStyle w:val="TAC"/>
              <w:spacing w:line="90" w:lineRule="atLeast"/>
              <w:rPr>
                <w:lang w:val="en-US" w:eastAsia="zh-CN"/>
              </w:rPr>
            </w:pPr>
            <w:r>
              <w:t>M</w:t>
            </w:r>
          </w:p>
        </w:tc>
        <w:tc>
          <w:tcPr>
            <w:tcW w:w="4295" w:type="dxa"/>
            <w:tcMar>
              <w:top w:w="0" w:type="dxa"/>
              <w:left w:w="108" w:type="dxa"/>
              <w:bottom w:w="0" w:type="dxa"/>
              <w:right w:w="108" w:type="dxa"/>
            </w:tcMar>
          </w:tcPr>
          <w:p w14:paraId="20E5100C" w14:textId="77777777" w:rsidR="00A57F5C" w:rsidRDefault="00A57F5C">
            <w:pPr>
              <w:pStyle w:val="TAL"/>
              <w:spacing w:line="90" w:lineRule="atLeast"/>
              <w:rPr>
                <w:lang w:val="en-US" w:eastAsia="zh-CN"/>
              </w:rPr>
            </w:pPr>
            <w:r>
              <w:t>Indicates the scheduled end time.</w:t>
            </w:r>
          </w:p>
        </w:tc>
      </w:tr>
      <w:tr w:rsidR="00A57F5C" w14:paraId="2AE3CCC4" w14:textId="77777777">
        <w:trPr>
          <w:trHeight w:val="90"/>
          <w:jc w:val="center"/>
        </w:trPr>
        <w:tc>
          <w:tcPr>
            <w:tcW w:w="2734" w:type="dxa"/>
            <w:tcMar>
              <w:top w:w="0" w:type="dxa"/>
              <w:left w:w="108" w:type="dxa"/>
              <w:bottom w:w="0" w:type="dxa"/>
              <w:right w:w="108" w:type="dxa"/>
            </w:tcMar>
          </w:tcPr>
          <w:p w14:paraId="7A41B064" w14:textId="77777777" w:rsidR="00A57F5C" w:rsidRDefault="00A57F5C">
            <w:pPr>
              <w:pStyle w:val="TAL"/>
              <w:spacing w:line="90" w:lineRule="atLeast"/>
              <w:rPr>
                <w:lang w:val="en-US" w:eastAsia="zh-CN"/>
              </w:rPr>
            </w:pPr>
            <w:r>
              <w:t>Preemption</w:t>
            </w:r>
          </w:p>
        </w:tc>
        <w:tc>
          <w:tcPr>
            <w:tcW w:w="1276" w:type="dxa"/>
            <w:tcMar>
              <w:top w:w="0" w:type="dxa"/>
              <w:left w:w="108" w:type="dxa"/>
              <w:bottom w:w="0" w:type="dxa"/>
              <w:right w:w="108" w:type="dxa"/>
            </w:tcMar>
          </w:tcPr>
          <w:p w14:paraId="4518D5C1" w14:textId="77777777" w:rsidR="00A57F5C" w:rsidRDefault="00A57F5C">
            <w:pPr>
              <w:pStyle w:val="TAC"/>
              <w:spacing w:line="90" w:lineRule="atLeast"/>
              <w:rPr>
                <w:lang w:val="en-US" w:eastAsia="zh-CN"/>
              </w:rPr>
            </w:pPr>
            <w:r>
              <w:t>O</w:t>
            </w:r>
          </w:p>
        </w:tc>
        <w:tc>
          <w:tcPr>
            <w:tcW w:w="4295" w:type="dxa"/>
            <w:tcMar>
              <w:top w:w="0" w:type="dxa"/>
              <w:left w:w="108" w:type="dxa"/>
              <w:bottom w:w="0" w:type="dxa"/>
              <w:right w:w="108" w:type="dxa"/>
            </w:tcMar>
          </w:tcPr>
          <w:p w14:paraId="64CD1677" w14:textId="77777777" w:rsidR="00A57F5C" w:rsidRDefault="00A57F5C">
            <w:pPr>
              <w:pStyle w:val="TAL"/>
              <w:spacing w:line="90" w:lineRule="atLeast"/>
              <w:rPr>
                <w:lang w:val="en-US" w:eastAsia="zh-CN"/>
              </w:rPr>
            </w:pPr>
            <w:r>
              <w:t>Indicates the pre-empt capability of the policy.</w:t>
            </w:r>
          </w:p>
        </w:tc>
      </w:tr>
    </w:tbl>
    <w:p w14:paraId="58EBB68B" w14:textId="77777777" w:rsidR="006F5D90" w:rsidRDefault="006F5D90" w:rsidP="006F5D90"/>
    <w:p w14:paraId="00334683" w14:textId="636D3B9F" w:rsidR="008116B4" w:rsidRPr="00914362" w:rsidRDefault="00571706">
      <w:pPr>
        <w:pStyle w:val="TH"/>
        <w:rPr>
          <w:rFonts w:eastAsiaTheme="minorEastAsia"/>
        </w:rPr>
      </w:pPr>
      <w:r>
        <w:t>Table </w:t>
      </w:r>
      <w:r>
        <w:rPr>
          <w:rFonts w:hint="eastAsia"/>
          <w:lang w:eastAsia="zh-CN"/>
        </w:rPr>
        <w:t>9.</w:t>
      </w:r>
      <w:r>
        <w:rPr>
          <w:rFonts w:eastAsiaTheme="minorEastAsia" w:hint="eastAsia"/>
          <w:lang w:val="en-US" w:eastAsia="zh-CN"/>
        </w:rPr>
        <w:t>5</w:t>
      </w:r>
      <w:r>
        <w:t>.</w:t>
      </w:r>
      <w:r>
        <w:rPr>
          <w:lang w:val="en-US" w:eastAsia="zh-CN"/>
        </w:rPr>
        <w:t>3</w:t>
      </w:r>
      <w:r>
        <w:t>.</w:t>
      </w:r>
      <w:r>
        <w:rPr>
          <w:rFonts w:hint="eastAsia"/>
          <w:lang w:val="en-US" w:eastAsia="zh-CN"/>
        </w:rPr>
        <w:t>2</w:t>
      </w:r>
      <w:r>
        <w:t>-</w:t>
      </w:r>
      <w:r>
        <w:rPr>
          <w:rFonts w:hint="eastAsia"/>
          <w:lang w:eastAsia="zh-CN"/>
        </w:rPr>
        <w:t>5</w:t>
      </w:r>
      <w:r>
        <w:t xml:space="preserve">: </w:t>
      </w:r>
      <w:r>
        <w:rPr>
          <w:rFonts w:hint="eastAsia"/>
          <w:lang w:val="en-US" w:eastAsia="zh-CN"/>
        </w:rPr>
        <w:t xml:space="preserve">Policy of </w:t>
      </w:r>
      <w:r>
        <w:rPr>
          <w:lang w:eastAsia="zh-CN"/>
        </w:rPr>
        <w:t>Time period</w:t>
      </w:r>
      <w:r w:rsidR="00914362">
        <w:rPr>
          <w:rFonts w:eastAsiaTheme="minorEastAsia" w:hint="eastAsia"/>
          <w:lang w:eastAsia="zh-CN"/>
        </w:rPr>
        <w:t xml:space="preserve"> </w:t>
      </w:r>
      <w:r w:rsidR="00914362" w:rsidRPr="00914362">
        <w:rPr>
          <w:rFonts w:eastAsiaTheme="minorEastAsia"/>
          <w:lang w:eastAsia="zh-CN"/>
        </w:rPr>
        <w:t>and average QoS per UE</w:t>
      </w:r>
    </w:p>
    <w:tbl>
      <w:tblPr>
        <w:tblW w:w="82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730"/>
        <w:gridCol w:w="1276"/>
        <w:gridCol w:w="4290"/>
      </w:tblGrid>
      <w:tr w:rsidR="008116B4" w14:paraId="1C98DB6A" w14:textId="77777777">
        <w:trPr>
          <w:trHeight w:val="90"/>
          <w:jc w:val="center"/>
        </w:trPr>
        <w:tc>
          <w:tcPr>
            <w:tcW w:w="2730" w:type="dxa"/>
            <w:tcMar>
              <w:top w:w="0" w:type="dxa"/>
              <w:left w:w="108" w:type="dxa"/>
              <w:bottom w:w="0" w:type="dxa"/>
              <w:right w:w="108" w:type="dxa"/>
            </w:tcMar>
          </w:tcPr>
          <w:p w14:paraId="4A24B1C2" w14:textId="77777777" w:rsidR="008116B4" w:rsidRDefault="00571706">
            <w:pPr>
              <w:pStyle w:val="TAL"/>
              <w:spacing w:line="90" w:lineRule="atLeast"/>
              <w:jc w:val="center"/>
              <w:rPr>
                <w:b/>
                <w:lang w:eastAsia="zh-CN"/>
              </w:rPr>
            </w:pPr>
            <w:r>
              <w:rPr>
                <w:b/>
              </w:rPr>
              <w:t>Information element</w:t>
            </w:r>
          </w:p>
        </w:tc>
        <w:tc>
          <w:tcPr>
            <w:tcW w:w="1276" w:type="dxa"/>
            <w:tcMar>
              <w:top w:w="0" w:type="dxa"/>
              <w:left w:w="108" w:type="dxa"/>
              <w:bottom w:w="0" w:type="dxa"/>
              <w:right w:w="108" w:type="dxa"/>
            </w:tcMar>
          </w:tcPr>
          <w:p w14:paraId="7CC432B8" w14:textId="77777777" w:rsidR="008116B4" w:rsidRDefault="00571706">
            <w:pPr>
              <w:pStyle w:val="TAC"/>
              <w:spacing w:line="90" w:lineRule="atLeast"/>
              <w:rPr>
                <w:b/>
                <w:lang w:eastAsia="zh-CN"/>
              </w:rPr>
            </w:pPr>
            <w:r>
              <w:rPr>
                <w:b/>
              </w:rPr>
              <w:t>Status</w:t>
            </w:r>
          </w:p>
        </w:tc>
        <w:tc>
          <w:tcPr>
            <w:tcW w:w="4290" w:type="dxa"/>
            <w:tcMar>
              <w:top w:w="0" w:type="dxa"/>
              <w:left w:w="108" w:type="dxa"/>
              <w:bottom w:w="0" w:type="dxa"/>
              <w:right w:w="108" w:type="dxa"/>
            </w:tcMar>
          </w:tcPr>
          <w:p w14:paraId="0DDAC3DE" w14:textId="77777777" w:rsidR="008116B4" w:rsidRDefault="00571706">
            <w:pPr>
              <w:pStyle w:val="TAL"/>
              <w:spacing w:line="90" w:lineRule="atLeast"/>
              <w:jc w:val="center"/>
              <w:rPr>
                <w:b/>
                <w:lang w:eastAsia="zh-CN"/>
              </w:rPr>
            </w:pPr>
            <w:r>
              <w:rPr>
                <w:b/>
              </w:rPr>
              <w:t>Description</w:t>
            </w:r>
          </w:p>
        </w:tc>
      </w:tr>
      <w:tr w:rsidR="008116B4" w14:paraId="27754057" w14:textId="77777777">
        <w:trPr>
          <w:trHeight w:val="90"/>
          <w:jc w:val="center"/>
        </w:trPr>
        <w:tc>
          <w:tcPr>
            <w:tcW w:w="2730" w:type="dxa"/>
            <w:tcMar>
              <w:top w:w="0" w:type="dxa"/>
              <w:left w:w="108" w:type="dxa"/>
              <w:bottom w:w="0" w:type="dxa"/>
              <w:right w:w="108" w:type="dxa"/>
            </w:tcMar>
          </w:tcPr>
          <w:p w14:paraId="2F263B17" w14:textId="77777777" w:rsidR="008116B4" w:rsidRDefault="00571706">
            <w:pPr>
              <w:pStyle w:val="TAL"/>
              <w:spacing w:line="90" w:lineRule="atLeast"/>
              <w:rPr>
                <w:lang w:eastAsia="zh-CN"/>
              </w:rPr>
            </w:pPr>
            <w:r>
              <w:rPr>
                <w:lang w:eastAsia="zh-CN"/>
              </w:rPr>
              <w:t>Policy</w:t>
            </w:r>
          </w:p>
        </w:tc>
        <w:tc>
          <w:tcPr>
            <w:tcW w:w="1276" w:type="dxa"/>
            <w:tcMar>
              <w:top w:w="0" w:type="dxa"/>
              <w:left w:w="108" w:type="dxa"/>
              <w:bottom w:w="0" w:type="dxa"/>
              <w:right w:w="108" w:type="dxa"/>
            </w:tcMar>
          </w:tcPr>
          <w:p w14:paraId="68B5A311" w14:textId="77777777" w:rsidR="008116B4" w:rsidRDefault="00571706">
            <w:pPr>
              <w:pStyle w:val="TAC"/>
              <w:spacing w:line="90" w:lineRule="atLeast"/>
              <w:rPr>
                <w:lang w:eastAsia="zh-CN"/>
              </w:rPr>
            </w:pPr>
            <w:r>
              <w:rPr>
                <w:lang w:eastAsia="zh-CN"/>
              </w:rPr>
              <w:t>O</w:t>
            </w:r>
          </w:p>
        </w:tc>
        <w:tc>
          <w:tcPr>
            <w:tcW w:w="4290" w:type="dxa"/>
            <w:tcMar>
              <w:top w:w="0" w:type="dxa"/>
              <w:left w:w="108" w:type="dxa"/>
              <w:bottom w:w="0" w:type="dxa"/>
              <w:right w:w="108" w:type="dxa"/>
            </w:tcMar>
          </w:tcPr>
          <w:p w14:paraId="1B3DA87B" w14:textId="77777777" w:rsidR="008116B4" w:rsidRDefault="00571706">
            <w:pPr>
              <w:pStyle w:val="TAL"/>
              <w:spacing w:line="90" w:lineRule="atLeast"/>
              <w:rPr>
                <w:lang w:eastAsia="zh-CN"/>
              </w:rPr>
            </w:pPr>
            <w:r>
              <w:rPr>
                <w:lang w:eastAsia="zh-CN"/>
              </w:rPr>
              <w:t xml:space="preserve">Time period </w:t>
            </w:r>
            <w:r w:rsidR="00914362" w:rsidRPr="00914362">
              <w:rPr>
                <w:lang w:eastAsia="zh-CN"/>
              </w:rPr>
              <w:t>and average QoS per UE</w:t>
            </w:r>
          </w:p>
        </w:tc>
      </w:tr>
      <w:tr w:rsidR="00914362" w14:paraId="568B3E64" w14:textId="77777777">
        <w:trPr>
          <w:trHeight w:val="90"/>
          <w:jc w:val="center"/>
        </w:trPr>
        <w:tc>
          <w:tcPr>
            <w:tcW w:w="2730" w:type="dxa"/>
            <w:tcMar>
              <w:top w:w="0" w:type="dxa"/>
              <w:left w:w="108" w:type="dxa"/>
              <w:bottom w:w="0" w:type="dxa"/>
              <w:right w:w="108" w:type="dxa"/>
            </w:tcMar>
          </w:tcPr>
          <w:p w14:paraId="58321249" w14:textId="77777777" w:rsidR="00914362" w:rsidRDefault="00914362">
            <w:pPr>
              <w:pStyle w:val="TAL"/>
              <w:spacing w:line="90" w:lineRule="atLeast"/>
              <w:rPr>
                <w:lang w:eastAsia="zh-CN"/>
              </w:rPr>
            </w:pPr>
            <w:r>
              <w:rPr>
                <w:rFonts w:eastAsiaTheme="minorEastAsia" w:hint="eastAsia"/>
                <w:lang w:eastAsia="zh-CN"/>
              </w:rPr>
              <w:t>&gt;</w:t>
            </w:r>
            <w:r>
              <w:t>Area of interest</w:t>
            </w:r>
          </w:p>
        </w:tc>
        <w:tc>
          <w:tcPr>
            <w:tcW w:w="1276" w:type="dxa"/>
            <w:tcMar>
              <w:top w:w="0" w:type="dxa"/>
              <w:left w:w="108" w:type="dxa"/>
              <w:bottom w:w="0" w:type="dxa"/>
              <w:right w:w="108" w:type="dxa"/>
            </w:tcMar>
          </w:tcPr>
          <w:p w14:paraId="13F45BB4" w14:textId="77777777" w:rsidR="00914362" w:rsidRDefault="00914362">
            <w:pPr>
              <w:pStyle w:val="TAC"/>
              <w:spacing w:line="90" w:lineRule="atLeast"/>
              <w:rPr>
                <w:lang w:eastAsia="zh-CN"/>
              </w:rPr>
            </w:pPr>
            <w:r>
              <w:t>M</w:t>
            </w:r>
          </w:p>
        </w:tc>
        <w:tc>
          <w:tcPr>
            <w:tcW w:w="4290" w:type="dxa"/>
            <w:tcMar>
              <w:top w:w="0" w:type="dxa"/>
              <w:left w:w="108" w:type="dxa"/>
              <w:bottom w:w="0" w:type="dxa"/>
              <w:right w:w="108" w:type="dxa"/>
            </w:tcMar>
          </w:tcPr>
          <w:p w14:paraId="206ED26C" w14:textId="77777777" w:rsidR="00914362" w:rsidRDefault="00914362">
            <w:pPr>
              <w:pStyle w:val="TAL"/>
              <w:spacing w:line="90" w:lineRule="atLeast"/>
              <w:rPr>
                <w:lang w:eastAsia="zh-CN"/>
              </w:rPr>
            </w:pPr>
            <w:r>
              <w:rPr>
                <w:kern w:val="2"/>
              </w:rPr>
              <w:t>The geographical or service area for which the policy profile applies.</w:t>
            </w:r>
          </w:p>
        </w:tc>
      </w:tr>
      <w:tr w:rsidR="008116B4" w14:paraId="64F7945D" w14:textId="77777777">
        <w:trPr>
          <w:trHeight w:val="90"/>
          <w:jc w:val="center"/>
        </w:trPr>
        <w:tc>
          <w:tcPr>
            <w:tcW w:w="2730" w:type="dxa"/>
            <w:tcMar>
              <w:top w:w="0" w:type="dxa"/>
              <w:left w:w="108" w:type="dxa"/>
              <w:bottom w:w="0" w:type="dxa"/>
              <w:right w:w="108" w:type="dxa"/>
            </w:tcMar>
          </w:tcPr>
          <w:p w14:paraId="36E57545" w14:textId="77777777" w:rsidR="008116B4" w:rsidRDefault="00571706">
            <w:pPr>
              <w:pStyle w:val="TAL"/>
              <w:spacing w:line="90" w:lineRule="atLeast"/>
              <w:rPr>
                <w:lang w:eastAsia="zh-CN"/>
              </w:rPr>
            </w:pPr>
            <w:r>
              <w:rPr>
                <w:lang w:eastAsia="zh-CN"/>
              </w:rPr>
              <w:t>&gt;Trigger event</w:t>
            </w:r>
          </w:p>
        </w:tc>
        <w:tc>
          <w:tcPr>
            <w:tcW w:w="1276" w:type="dxa"/>
            <w:tcMar>
              <w:top w:w="0" w:type="dxa"/>
              <w:left w:w="108" w:type="dxa"/>
              <w:bottom w:w="0" w:type="dxa"/>
              <w:right w:w="108" w:type="dxa"/>
            </w:tcMar>
          </w:tcPr>
          <w:p w14:paraId="1BD0A3F9" w14:textId="77777777" w:rsidR="008116B4" w:rsidRDefault="00571706">
            <w:pPr>
              <w:pStyle w:val="TAC"/>
              <w:spacing w:line="90" w:lineRule="atLeast"/>
              <w:rPr>
                <w:lang w:eastAsia="zh-CN"/>
              </w:rPr>
            </w:pPr>
            <w:r>
              <w:rPr>
                <w:lang w:eastAsia="zh-CN"/>
              </w:rPr>
              <w:t>M</w:t>
            </w:r>
          </w:p>
        </w:tc>
        <w:tc>
          <w:tcPr>
            <w:tcW w:w="4290" w:type="dxa"/>
            <w:tcMar>
              <w:top w:w="0" w:type="dxa"/>
              <w:left w:w="108" w:type="dxa"/>
              <w:bottom w:w="0" w:type="dxa"/>
              <w:right w:w="108" w:type="dxa"/>
            </w:tcMar>
          </w:tcPr>
          <w:p w14:paraId="2E2F3B02" w14:textId="77777777" w:rsidR="008116B4" w:rsidRPr="00914362" w:rsidRDefault="00571706" w:rsidP="00914362">
            <w:pPr>
              <w:pStyle w:val="TAL"/>
              <w:spacing w:line="90" w:lineRule="atLeast"/>
              <w:rPr>
                <w:rFonts w:eastAsiaTheme="minorEastAsia"/>
                <w:lang w:eastAsia="zh-CN"/>
              </w:rPr>
            </w:pPr>
            <w:r>
              <w:rPr>
                <w:lang w:eastAsia="zh-CN"/>
              </w:rPr>
              <w:t xml:space="preserve">Time/day configuration where specific network slice capacity </w:t>
            </w:r>
            <w:r w:rsidR="00914362" w:rsidRPr="00914362">
              <w:rPr>
                <w:lang w:val="en-US" w:eastAsia="zh-CN"/>
              </w:rPr>
              <w:t xml:space="preserve">/QoS per UE </w:t>
            </w:r>
            <w:r>
              <w:rPr>
                <w:lang w:eastAsia="zh-CN"/>
              </w:rPr>
              <w:t>is expected</w:t>
            </w:r>
            <w:r w:rsidR="00914362" w:rsidRPr="00914362">
              <w:rPr>
                <w:lang w:val="en-US" w:eastAsia="zh-CN"/>
              </w:rPr>
              <w:t>, average QoS per UE requested</w:t>
            </w:r>
          </w:p>
        </w:tc>
      </w:tr>
      <w:tr w:rsidR="008116B4" w14:paraId="54354B2C" w14:textId="77777777">
        <w:trPr>
          <w:trHeight w:val="90"/>
          <w:jc w:val="center"/>
        </w:trPr>
        <w:tc>
          <w:tcPr>
            <w:tcW w:w="2730" w:type="dxa"/>
            <w:tcMar>
              <w:top w:w="0" w:type="dxa"/>
              <w:left w:w="108" w:type="dxa"/>
              <w:bottom w:w="0" w:type="dxa"/>
              <w:right w:w="108" w:type="dxa"/>
            </w:tcMar>
          </w:tcPr>
          <w:p w14:paraId="0903AF6C" w14:textId="77777777" w:rsidR="008116B4" w:rsidRDefault="00571706">
            <w:pPr>
              <w:pStyle w:val="TAL"/>
              <w:spacing w:line="90" w:lineRule="atLeast"/>
              <w:rPr>
                <w:lang w:eastAsia="zh-CN"/>
              </w:rPr>
            </w:pPr>
            <w:r>
              <w:rPr>
                <w:lang w:eastAsia="zh-CN"/>
              </w:rPr>
              <w:t>&gt;Expected action</w:t>
            </w:r>
          </w:p>
        </w:tc>
        <w:tc>
          <w:tcPr>
            <w:tcW w:w="1276" w:type="dxa"/>
            <w:tcMar>
              <w:top w:w="0" w:type="dxa"/>
              <w:left w:w="108" w:type="dxa"/>
              <w:bottom w:w="0" w:type="dxa"/>
              <w:right w:w="108" w:type="dxa"/>
            </w:tcMar>
          </w:tcPr>
          <w:p w14:paraId="6D6D6A78" w14:textId="77777777" w:rsidR="008116B4" w:rsidRDefault="00571706">
            <w:pPr>
              <w:pStyle w:val="TAC"/>
              <w:spacing w:line="90" w:lineRule="atLeast"/>
              <w:rPr>
                <w:lang w:eastAsia="zh-CN"/>
              </w:rPr>
            </w:pPr>
            <w:r>
              <w:rPr>
                <w:lang w:eastAsia="zh-CN"/>
              </w:rPr>
              <w:t>M</w:t>
            </w:r>
          </w:p>
        </w:tc>
        <w:tc>
          <w:tcPr>
            <w:tcW w:w="4290" w:type="dxa"/>
            <w:tcMar>
              <w:top w:w="0" w:type="dxa"/>
              <w:left w:w="108" w:type="dxa"/>
              <w:bottom w:w="0" w:type="dxa"/>
              <w:right w:w="108" w:type="dxa"/>
            </w:tcMar>
          </w:tcPr>
          <w:p w14:paraId="199A6C31" w14:textId="77777777" w:rsidR="008116B4" w:rsidRDefault="00571706" w:rsidP="00914362">
            <w:pPr>
              <w:pStyle w:val="TAL"/>
              <w:spacing w:line="90" w:lineRule="atLeast"/>
              <w:rPr>
                <w:lang w:eastAsia="zh-CN"/>
              </w:rPr>
            </w:pPr>
            <w:r>
              <w:rPr>
                <w:lang w:eastAsia="zh-CN"/>
              </w:rPr>
              <w:t xml:space="preserve">Modification of slice capacity </w:t>
            </w:r>
            <w:r w:rsidR="00914362" w:rsidRPr="00914362">
              <w:rPr>
                <w:lang w:val="en-US" w:eastAsia="zh-CN"/>
              </w:rPr>
              <w:t>to the requested needs</w:t>
            </w:r>
          </w:p>
        </w:tc>
      </w:tr>
      <w:tr w:rsidR="00A57F5C" w14:paraId="5C8CCFD9" w14:textId="77777777">
        <w:trPr>
          <w:trHeight w:val="90"/>
          <w:jc w:val="center"/>
        </w:trPr>
        <w:tc>
          <w:tcPr>
            <w:tcW w:w="2730" w:type="dxa"/>
            <w:tcMar>
              <w:top w:w="0" w:type="dxa"/>
              <w:left w:w="108" w:type="dxa"/>
              <w:bottom w:w="0" w:type="dxa"/>
              <w:right w:w="108" w:type="dxa"/>
            </w:tcMar>
          </w:tcPr>
          <w:p w14:paraId="1B91B9BE" w14:textId="77777777" w:rsidR="00A57F5C" w:rsidRDefault="00A57F5C">
            <w:pPr>
              <w:pStyle w:val="TAL"/>
              <w:spacing w:line="90" w:lineRule="atLeast"/>
              <w:rPr>
                <w:lang w:eastAsia="zh-CN"/>
              </w:rPr>
            </w:pPr>
            <w:r>
              <w:rPr>
                <w:rFonts w:hint="eastAsia"/>
                <w:lang w:val="en-US" w:eastAsia="zh-CN"/>
              </w:rPr>
              <w:t xml:space="preserve">Lifetime </w:t>
            </w:r>
            <w:r>
              <w:rPr>
                <w:lang w:eastAsia="zh-CN"/>
              </w:rPr>
              <w:t>or number of events</w:t>
            </w:r>
          </w:p>
        </w:tc>
        <w:tc>
          <w:tcPr>
            <w:tcW w:w="1276" w:type="dxa"/>
            <w:tcMar>
              <w:top w:w="0" w:type="dxa"/>
              <w:left w:w="108" w:type="dxa"/>
              <w:bottom w:w="0" w:type="dxa"/>
              <w:right w:w="108" w:type="dxa"/>
            </w:tcMar>
          </w:tcPr>
          <w:p w14:paraId="408F70EF" w14:textId="77777777" w:rsidR="00A57F5C" w:rsidRDefault="00A57F5C">
            <w:pPr>
              <w:pStyle w:val="TAC"/>
              <w:spacing w:line="90" w:lineRule="atLeast"/>
              <w:rPr>
                <w:lang w:eastAsia="zh-CN"/>
              </w:rPr>
            </w:pPr>
            <w:r>
              <w:rPr>
                <w:rFonts w:hint="eastAsia"/>
                <w:lang w:val="en-US" w:eastAsia="zh-CN"/>
              </w:rPr>
              <w:t>M</w:t>
            </w:r>
          </w:p>
        </w:tc>
        <w:tc>
          <w:tcPr>
            <w:tcW w:w="4290" w:type="dxa"/>
            <w:tcMar>
              <w:top w:w="0" w:type="dxa"/>
              <w:left w:w="108" w:type="dxa"/>
              <w:bottom w:w="0" w:type="dxa"/>
              <w:right w:w="108" w:type="dxa"/>
            </w:tcMar>
          </w:tcPr>
          <w:p w14:paraId="59EC6288" w14:textId="77777777" w:rsidR="00A57F5C" w:rsidRDefault="00A57F5C">
            <w:pPr>
              <w:pStyle w:val="TAL"/>
              <w:spacing w:line="90" w:lineRule="atLeast"/>
              <w:rPr>
                <w:lang w:eastAsia="zh-CN"/>
              </w:rPr>
            </w:pPr>
            <w:r>
              <w:rPr>
                <w:lang w:val="en-US" w:eastAsia="zh-CN"/>
              </w:rPr>
              <w:t xml:space="preserve">Time duration </w:t>
            </w:r>
            <w:r>
              <w:rPr>
                <w:rFonts w:hint="eastAsia"/>
                <w:lang w:val="en-US" w:eastAsia="zh-CN"/>
              </w:rPr>
              <w:t xml:space="preserve">or </w:t>
            </w:r>
            <w:r w:rsidRPr="00A57F5C">
              <w:rPr>
                <w:lang w:eastAsia="zh-CN"/>
              </w:rPr>
              <w:t>number of times the policy can take action</w:t>
            </w:r>
            <w:r>
              <w:rPr>
                <w:rFonts w:hint="eastAsia"/>
                <w:lang w:val="en-US" w:eastAsia="zh-CN"/>
              </w:rPr>
              <w:t>.</w:t>
            </w:r>
          </w:p>
        </w:tc>
      </w:tr>
      <w:tr w:rsidR="00A57F5C" w14:paraId="2B3E2D91" w14:textId="77777777">
        <w:trPr>
          <w:trHeight w:val="90"/>
          <w:jc w:val="center"/>
        </w:trPr>
        <w:tc>
          <w:tcPr>
            <w:tcW w:w="2730" w:type="dxa"/>
            <w:tcMar>
              <w:top w:w="0" w:type="dxa"/>
              <w:left w:w="108" w:type="dxa"/>
              <w:bottom w:w="0" w:type="dxa"/>
              <w:right w:w="108" w:type="dxa"/>
            </w:tcMar>
          </w:tcPr>
          <w:p w14:paraId="210EACDF" w14:textId="77777777" w:rsidR="00A57F5C" w:rsidRDefault="00A57F5C">
            <w:pPr>
              <w:pStyle w:val="TAL"/>
              <w:spacing w:line="90" w:lineRule="atLeast"/>
              <w:rPr>
                <w:lang w:val="en-US" w:eastAsia="zh-CN"/>
              </w:rPr>
            </w:pPr>
            <w:r>
              <w:t>Priority</w:t>
            </w:r>
          </w:p>
        </w:tc>
        <w:tc>
          <w:tcPr>
            <w:tcW w:w="1276" w:type="dxa"/>
            <w:tcMar>
              <w:top w:w="0" w:type="dxa"/>
              <w:left w:w="108" w:type="dxa"/>
              <w:bottom w:w="0" w:type="dxa"/>
              <w:right w:w="108" w:type="dxa"/>
            </w:tcMar>
          </w:tcPr>
          <w:p w14:paraId="4B0AB636" w14:textId="77777777" w:rsidR="00A57F5C" w:rsidRDefault="00A57F5C">
            <w:pPr>
              <w:pStyle w:val="TAC"/>
              <w:spacing w:line="90" w:lineRule="atLeast"/>
              <w:rPr>
                <w:lang w:val="en-US" w:eastAsia="zh-CN"/>
              </w:rPr>
            </w:pPr>
            <w:r>
              <w:t>O</w:t>
            </w:r>
          </w:p>
        </w:tc>
        <w:tc>
          <w:tcPr>
            <w:tcW w:w="4290" w:type="dxa"/>
            <w:tcMar>
              <w:top w:w="0" w:type="dxa"/>
              <w:left w:w="108" w:type="dxa"/>
              <w:bottom w:w="0" w:type="dxa"/>
              <w:right w:w="108" w:type="dxa"/>
            </w:tcMar>
          </w:tcPr>
          <w:p w14:paraId="74FD0F3B" w14:textId="77777777" w:rsidR="00A57F5C" w:rsidRDefault="00A57F5C">
            <w:pPr>
              <w:pStyle w:val="TAL"/>
              <w:spacing w:line="90" w:lineRule="atLeast"/>
              <w:rPr>
                <w:lang w:val="en-US" w:eastAsia="zh-CN"/>
              </w:rPr>
            </w:pPr>
            <w:r>
              <w:t>Indicates the priority of the policy.</w:t>
            </w:r>
          </w:p>
        </w:tc>
      </w:tr>
      <w:tr w:rsidR="00A57F5C" w14:paraId="639CB7CE" w14:textId="77777777">
        <w:trPr>
          <w:trHeight w:val="90"/>
          <w:jc w:val="center"/>
        </w:trPr>
        <w:tc>
          <w:tcPr>
            <w:tcW w:w="2730" w:type="dxa"/>
            <w:tcMar>
              <w:top w:w="0" w:type="dxa"/>
              <w:left w:w="108" w:type="dxa"/>
              <w:bottom w:w="0" w:type="dxa"/>
              <w:right w:w="108" w:type="dxa"/>
            </w:tcMar>
          </w:tcPr>
          <w:p w14:paraId="0B66D325" w14:textId="77777777" w:rsidR="00A57F5C" w:rsidRDefault="00A57F5C">
            <w:pPr>
              <w:pStyle w:val="TAL"/>
              <w:spacing w:line="90" w:lineRule="atLeast"/>
              <w:rPr>
                <w:lang w:val="en-US" w:eastAsia="zh-CN"/>
              </w:rPr>
            </w:pPr>
            <w:r>
              <w:t>Scheduling period</w:t>
            </w:r>
          </w:p>
        </w:tc>
        <w:tc>
          <w:tcPr>
            <w:tcW w:w="1276" w:type="dxa"/>
            <w:tcMar>
              <w:top w:w="0" w:type="dxa"/>
              <w:left w:w="108" w:type="dxa"/>
              <w:bottom w:w="0" w:type="dxa"/>
              <w:right w:w="108" w:type="dxa"/>
            </w:tcMar>
          </w:tcPr>
          <w:p w14:paraId="02BEE027" w14:textId="77777777" w:rsidR="00A57F5C" w:rsidRDefault="00A57F5C">
            <w:pPr>
              <w:pStyle w:val="TAC"/>
              <w:spacing w:line="90" w:lineRule="atLeast"/>
              <w:rPr>
                <w:lang w:val="en-US" w:eastAsia="zh-CN"/>
              </w:rPr>
            </w:pPr>
            <w:r>
              <w:t>O</w:t>
            </w:r>
          </w:p>
        </w:tc>
        <w:tc>
          <w:tcPr>
            <w:tcW w:w="4290" w:type="dxa"/>
            <w:tcMar>
              <w:top w:w="0" w:type="dxa"/>
              <w:left w:w="108" w:type="dxa"/>
              <w:bottom w:w="0" w:type="dxa"/>
              <w:right w:w="108" w:type="dxa"/>
            </w:tcMar>
          </w:tcPr>
          <w:p w14:paraId="6FA9E400" w14:textId="77777777" w:rsidR="00A57F5C" w:rsidRDefault="00A57F5C">
            <w:pPr>
              <w:pStyle w:val="TAL"/>
              <w:spacing w:line="90" w:lineRule="atLeast"/>
              <w:rPr>
                <w:lang w:val="en-US" w:eastAsia="zh-CN"/>
              </w:rPr>
            </w:pPr>
            <w:r>
              <w:t>Indicates the scheduling of policy in terms of time.</w:t>
            </w:r>
          </w:p>
        </w:tc>
      </w:tr>
      <w:tr w:rsidR="00A57F5C" w14:paraId="34F01ED4" w14:textId="77777777">
        <w:trPr>
          <w:trHeight w:val="90"/>
          <w:jc w:val="center"/>
        </w:trPr>
        <w:tc>
          <w:tcPr>
            <w:tcW w:w="2730" w:type="dxa"/>
            <w:tcMar>
              <w:top w:w="0" w:type="dxa"/>
              <w:left w:w="108" w:type="dxa"/>
              <w:bottom w:w="0" w:type="dxa"/>
              <w:right w:w="108" w:type="dxa"/>
            </w:tcMar>
          </w:tcPr>
          <w:p w14:paraId="0E4448A9" w14:textId="77777777" w:rsidR="00A57F5C" w:rsidRDefault="00A57F5C">
            <w:pPr>
              <w:pStyle w:val="TAL"/>
              <w:spacing w:line="90" w:lineRule="atLeast"/>
              <w:rPr>
                <w:lang w:val="en-US" w:eastAsia="zh-CN"/>
              </w:rPr>
            </w:pPr>
            <w:r>
              <w:t>&gt;Start time</w:t>
            </w:r>
          </w:p>
        </w:tc>
        <w:tc>
          <w:tcPr>
            <w:tcW w:w="1276" w:type="dxa"/>
            <w:tcMar>
              <w:top w:w="0" w:type="dxa"/>
              <w:left w:w="108" w:type="dxa"/>
              <w:bottom w:w="0" w:type="dxa"/>
              <w:right w:w="108" w:type="dxa"/>
            </w:tcMar>
          </w:tcPr>
          <w:p w14:paraId="6CA4214E" w14:textId="77777777" w:rsidR="00A57F5C" w:rsidRDefault="00A57F5C">
            <w:pPr>
              <w:pStyle w:val="TAC"/>
              <w:spacing w:line="90" w:lineRule="atLeast"/>
              <w:rPr>
                <w:lang w:val="en-US" w:eastAsia="zh-CN"/>
              </w:rPr>
            </w:pPr>
            <w:r>
              <w:t>M</w:t>
            </w:r>
          </w:p>
        </w:tc>
        <w:tc>
          <w:tcPr>
            <w:tcW w:w="4290" w:type="dxa"/>
            <w:tcMar>
              <w:top w:w="0" w:type="dxa"/>
              <w:left w:w="108" w:type="dxa"/>
              <w:bottom w:w="0" w:type="dxa"/>
              <w:right w:w="108" w:type="dxa"/>
            </w:tcMar>
          </w:tcPr>
          <w:p w14:paraId="6F9EAA17" w14:textId="77777777" w:rsidR="00A57F5C" w:rsidRDefault="00A57F5C">
            <w:pPr>
              <w:pStyle w:val="TAL"/>
              <w:spacing w:line="90" w:lineRule="atLeast"/>
              <w:rPr>
                <w:lang w:val="en-US" w:eastAsia="zh-CN"/>
              </w:rPr>
            </w:pPr>
            <w:r>
              <w:t>Indicates the scheduled start time.</w:t>
            </w:r>
          </w:p>
        </w:tc>
      </w:tr>
      <w:tr w:rsidR="00A57F5C" w14:paraId="400D17A3" w14:textId="77777777">
        <w:trPr>
          <w:trHeight w:val="90"/>
          <w:jc w:val="center"/>
        </w:trPr>
        <w:tc>
          <w:tcPr>
            <w:tcW w:w="2730" w:type="dxa"/>
            <w:tcMar>
              <w:top w:w="0" w:type="dxa"/>
              <w:left w:w="108" w:type="dxa"/>
              <w:bottom w:w="0" w:type="dxa"/>
              <w:right w:w="108" w:type="dxa"/>
            </w:tcMar>
          </w:tcPr>
          <w:p w14:paraId="7ADB8932" w14:textId="77777777" w:rsidR="00A57F5C" w:rsidRDefault="00A57F5C">
            <w:pPr>
              <w:pStyle w:val="TAL"/>
              <w:spacing w:line="90" w:lineRule="atLeast"/>
              <w:rPr>
                <w:lang w:val="en-US" w:eastAsia="zh-CN"/>
              </w:rPr>
            </w:pPr>
            <w:r>
              <w:t>&gt;End time</w:t>
            </w:r>
          </w:p>
        </w:tc>
        <w:tc>
          <w:tcPr>
            <w:tcW w:w="1276" w:type="dxa"/>
            <w:tcMar>
              <w:top w:w="0" w:type="dxa"/>
              <w:left w:w="108" w:type="dxa"/>
              <w:bottom w:w="0" w:type="dxa"/>
              <w:right w:w="108" w:type="dxa"/>
            </w:tcMar>
          </w:tcPr>
          <w:p w14:paraId="532B4FBB" w14:textId="77777777" w:rsidR="00A57F5C" w:rsidRDefault="00A57F5C">
            <w:pPr>
              <w:pStyle w:val="TAC"/>
              <w:spacing w:line="90" w:lineRule="atLeast"/>
              <w:rPr>
                <w:lang w:val="en-US" w:eastAsia="zh-CN"/>
              </w:rPr>
            </w:pPr>
            <w:r>
              <w:t>M</w:t>
            </w:r>
          </w:p>
        </w:tc>
        <w:tc>
          <w:tcPr>
            <w:tcW w:w="4290" w:type="dxa"/>
            <w:tcMar>
              <w:top w:w="0" w:type="dxa"/>
              <w:left w:w="108" w:type="dxa"/>
              <w:bottom w:w="0" w:type="dxa"/>
              <w:right w:w="108" w:type="dxa"/>
            </w:tcMar>
          </w:tcPr>
          <w:p w14:paraId="3F9E897B" w14:textId="77777777" w:rsidR="00A57F5C" w:rsidRDefault="00A57F5C">
            <w:pPr>
              <w:pStyle w:val="TAL"/>
              <w:spacing w:line="90" w:lineRule="atLeast"/>
              <w:rPr>
                <w:lang w:val="en-US" w:eastAsia="zh-CN"/>
              </w:rPr>
            </w:pPr>
            <w:r>
              <w:t>Indicates the scheduled end time.</w:t>
            </w:r>
          </w:p>
        </w:tc>
      </w:tr>
      <w:tr w:rsidR="00A57F5C" w14:paraId="2DFED5EA" w14:textId="77777777">
        <w:trPr>
          <w:trHeight w:val="90"/>
          <w:jc w:val="center"/>
        </w:trPr>
        <w:tc>
          <w:tcPr>
            <w:tcW w:w="2730" w:type="dxa"/>
            <w:tcMar>
              <w:top w:w="0" w:type="dxa"/>
              <w:left w:w="108" w:type="dxa"/>
              <w:bottom w:w="0" w:type="dxa"/>
              <w:right w:w="108" w:type="dxa"/>
            </w:tcMar>
          </w:tcPr>
          <w:p w14:paraId="5150ADE4" w14:textId="77777777" w:rsidR="00A57F5C" w:rsidRDefault="00A57F5C">
            <w:pPr>
              <w:pStyle w:val="TAL"/>
              <w:spacing w:line="90" w:lineRule="atLeast"/>
              <w:rPr>
                <w:lang w:val="en-US" w:eastAsia="zh-CN"/>
              </w:rPr>
            </w:pPr>
            <w:r>
              <w:t>Preemption</w:t>
            </w:r>
          </w:p>
        </w:tc>
        <w:tc>
          <w:tcPr>
            <w:tcW w:w="1276" w:type="dxa"/>
            <w:tcMar>
              <w:top w:w="0" w:type="dxa"/>
              <w:left w:w="108" w:type="dxa"/>
              <w:bottom w:w="0" w:type="dxa"/>
              <w:right w:w="108" w:type="dxa"/>
            </w:tcMar>
          </w:tcPr>
          <w:p w14:paraId="1F2BF054" w14:textId="77777777" w:rsidR="00A57F5C" w:rsidRDefault="00A57F5C">
            <w:pPr>
              <w:pStyle w:val="TAC"/>
              <w:spacing w:line="90" w:lineRule="atLeast"/>
              <w:rPr>
                <w:lang w:val="en-US" w:eastAsia="zh-CN"/>
              </w:rPr>
            </w:pPr>
            <w:r>
              <w:t>O</w:t>
            </w:r>
          </w:p>
        </w:tc>
        <w:tc>
          <w:tcPr>
            <w:tcW w:w="4290" w:type="dxa"/>
            <w:tcMar>
              <w:top w:w="0" w:type="dxa"/>
              <w:left w:w="108" w:type="dxa"/>
              <w:bottom w:w="0" w:type="dxa"/>
              <w:right w:w="108" w:type="dxa"/>
            </w:tcMar>
          </w:tcPr>
          <w:p w14:paraId="73AF7A97" w14:textId="77777777" w:rsidR="00A57F5C" w:rsidRDefault="00A57F5C">
            <w:pPr>
              <w:pStyle w:val="TAL"/>
              <w:spacing w:line="90" w:lineRule="atLeast"/>
              <w:rPr>
                <w:lang w:val="en-US" w:eastAsia="zh-CN"/>
              </w:rPr>
            </w:pPr>
            <w:r>
              <w:t>Indicates the pre-empt capability of the policy.</w:t>
            </w:r>
          </w:p>
        </w:tc>
      </w:tr>
    </w:tbl>
    <w:p w14:paraId="708CC8B2" w14:textId="77777777" w:rsidR="006F5D90" w:rsidRDefault="006F5D90" w:rsidP="006F5D90"/>
    <w:p w14:paraId="24612A95" w14:textId="475DB244" w:rsidR="00914362" w:rsidRDefault="00914362" w:rsidP="00914362">
      <w:pPr>
        <w:pStyle w:val="TH"/>
      </w:pPr>
      <w:r>
        <w:lastRenderedPageBreak/>
        <w:t>Table 9.5.3.2-6: Policy of needed minimum QoS per UE</w:t>
      </w:r>
    </w:p>
    <w:tbl>
      <w:tblPr>
        <w:tblW w:w="82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730"/>
        <w:gridCol w:w="1276"/>
        <w:gridCol w:w="4290"/>
      </w:tblGrid>
      <w:tr w:rsidR="00914362" w14:paraId="39F20206" w14:textId="77777777" w:rsidTr="00914362">
        <w:trPr>
          <w:trHeight w:val="90"/>
          <w:jc w:val="center"/>
        </w:trPr>
        <w:tc>
          <w:tcPr>
            <w:tcW w:w="27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AB4EED" w14:textId="77777777" w:rsidR="00914362" w:rsidRDefault="00914362">
            <w:pPr>
              <w:pStyle w:val="TAL"/>
              <w:spacing w:line="240" w:lineRule="atLeast"/>
              <w:jc w:val="center"/>
              <w:rPr>
                <w:b/>
              </w:rPr>
            </w:pPr>
            <w:r>
              <w:rPr>
                <w:b/>
              </w:rPr>
              <w:t>Information element</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FFA7CC" w14:textId="77777777" w:rsidR="00914362" w:rsidRDefault="00914362">
            <w:pPr>
              <w:pStyle w:val="TAC"/>
              <w:spacing w:line="240" w:lineRule="atLeast"/>
              <w:rPr>
                <w:b/>
              </w:rPr>
            </w:pPr>
            <w:r>
              <w:rPr>
                <w:b/>
              </w:rPr>
              <w:t>Status</w:t>
            </w:r>
          </w:p>
        </w:tc>
        <w:tc>
          <w:tcPr>
            <w:tcW w:w="4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D524D0" w14:textId="77777777" w:rsidR="00914362" w:rsidRDefault="00914362">
            <w:pPr>
              <w:pStyle w:val="TAL"/>
              <w:spacing w:line="240" w:lineRule="atLeast"/>
              <w:jc w:val="center"/>
              <w:rPr>
                <w:b/>
              </w:rPr>
            </w:pPr>
            <w:r>
              <w:rPr>
                <w:b/>
              </w:rPr>
              <w:t>Description</w:t>
            </w:r>
          </w:p>
        </w:tc>
      </w:tr>
      <w:tr w:rsidR="00914362" w14:paraId="4B8D01A9" w14:textId="77777777" w:rsidTr="00914362">
        <w:trPr>
          <w:trHeight w:val="90"/>
          <w:jc w:val="center"/>
        </w:trPr>
        <w:tc>
          <w:tcPr>
            <w:tcW w:w="27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447E71" w14:textId="77777777" w:rsidR="00914362" w:rsidRDefault="00914362">
            <w:pPr>
              <w:pStyle w:val="TAL"/>
              <w:spacing w:line="240" w:lineRule="atLeast"/>
            </w:pPr>
            <w:r>
              <w:t>Policy</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B37BDC" w14:textId="77777777" w:rsidR="00914362" w:rsidRDefault="00914362">
            <w:pPr>
              <w:pStyle w:val="TAC"/>
              <w:spacing w:line="240" w:lineRule="atLeast"/>
            </w:pPr>
            <w:r>
              <w:t>O</w:t>
            </w:r>
          </w:p>
        </w:tc>
        <w:tc>
          <w:tcPr>
            <w:tcW w:w="4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A37359" w14:textId="77777777" w:rsidR="00914362" w:rsidRDefault="00914362">
            <w:pPr>
              <w:pStyle w:val="TAL"/>
              <w:spacing w:line="240" w:lineRule="atLeast"/>
            </w:pPr>
            <w:r>
              <w:t>Minimum QoS per UE</w:t>
            </w:r>
          </w:p>
        </w:tc>
      </w:tr>
      <w:tr w:rsidR="00914362" w14:paraId="41557526" w14:textId="77777777" w:rsidTr="00914362">
        <w:trPr>
          <w:trHeight w:val="90"/>
          <w:jc w:val="center"/>
        </w:trPr>
        <w:tc>
          <w:tcPr>
            <w:tcW w:w="27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85928C" w14:textId="77777777" w:rsidR="00914362" w:rsidRDefault="00914362">
            <w:pPr>
              <w:pStyle w:val="TAL"/>
              <w:spacing w:line="240" w:lineRule="atLeast"/>
            </w:pPr>
            <w:r>
              <w:t>Area of interest</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54031D" w14:textId="77777777" w:rsidR="00914362" w:rsidRDefault="00914362">
            <w:pPr>
              <w:pStyle w:val="TAC"/>
              <w:spacing w:line="240" w:lineRule="atLeast"/>
            </w:pPr>
            <w:r>
              <w:t>M</w:t>
            </w:r>
          </w:p>
        </w:tc>
        <w:tc>
          <w:tcPr>
            <w:tcW w:w="4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084BED" w14:textId="77777777" w:rsidR="00914362" w:rsidRDefault="00914362">
            <w:pPr>
              <w:pStyle w:val="TAL"/>
              <w:spacing w:line="240" w:lineRule="atLeast"/>
            </w:pPr>
            <w:r>
              <w:rPr>
                <w:kern w:val="2"/>
              </w:rPr>
              <w:t>The geographical or service area for which the policy profile applies.</w:t>
            </w:r>
          </w:p>
        </w:tc>
      </w:tr>
      <w:tr w:rsidR="00914362" w14:paraId="3FBF45B3" w14:textId="77777777" w:rsidTr="00914362">
        <w:trPr>
          <w:trHeight w:val="90"/>
          <w:jc w:val="center"/>
        </w:trPr>
        <w:tc>
          <w:tcPr>
            <w:tcW w:w="27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7C1989" w14:textId="77777777" w:rsidR="00914362" w:rsidRDefault="00914362">
            <w:pPr>
              <w:pStyle w:val="TAL"/>
              <w:spacing w:line="240" w:lineRule="atLeast"/>
            </w:pPr>
            <w:r>
              <w:t>&gt;Trigger event</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EC515E" w14:textId="77777777" w:rsidR="00914362" w:rsidRDefault="00914362">
            <w:pPr>
              <w:pStyle w:val="TAC"/>
              <w:spacing w:line="240" w:lineRule="atLeast"/>
            </w:pPr>
            <w:r>
              <w:t>M</w:t>
            </w:r>
          </w:p>
        </w:tc>
        <w:tc>
          <w:tcPr>
            <w:tcW w:w="4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FA709E" w14:textId="77777777" w:rsidR="00914362" w:rsidRDefault="00914362">
            <w:pPr>
              <w:pStyle w:val="TAL"/>
              <w:spacing w:line="240" w:lineRule="atLeast"/>
            </w:pPr>
            <w:r>
              <w:t>Time/day where minimum QoS per UE is expected, minimum QoS per UE requested</w:t>
            </w:r>
          </w:p>
        </w:tc>
      </w:tr>
      <w:tr w:rsidR="00914362" w14:paraId="580C50B7" w14:textId="77777777" w:rsidTr="00914362">
        <w:trPr>
          <w:trHeight w:val="90"/>
          <w:jc w:val="center"/>
        </w:trPr>
        <w:tc>
          <w:tcPr>
            <w:tcW w:w="27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E1B7E0" w14:textId="77777777" w:rsidR="00914362" w:rsidRDefault="00914362">
            <w:pPr>
              <w:pStyle w:val="TAL"/>
              <w:spacing w:line="240" w:lineRule="atLeast"/>
            </w:pPr>
            <w:r>
              <w:t>&gt;Expected action</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57C9AB" w14:textId="77777777" w:rsidR="00914362" w:rsidRDefault="00914362">
            <w:pPr>
              <w:pStyle w:val="TAC"/>
              <w:spacing w:line="240" w:lineRule="atLeast"/>
            </w:pPr>
            <w:r>
              <w:t>M</w:t>
            </w:r>
          </w:p>
        </w:tc>
        <w:tc>
          <w:tcPr>
            <w:tcW w:w="4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E06EED" w14:textId="77777777" w:rsidR="00914362" w:rsidRDefault="00914362">
            <w:pPr>
              <w:pStyle w:val="TAL"/>
              <w:spacing w:line="240" w:lineRule="atLeast"/>
            </w:pPr>
            <w:r>
              <w:t>Modification of slice capacity to have the needed QoS per UE</w:t>
            </w:r>
          </w:p>
        </w:tc>
      </w:tr>
      <w:tr w:rsidR="00914362" w14:paraId="512BF882" w14:textId="77777777" w:rsidTr="00914362">
        <w:trPr>
          <w:trHeight w:val="90"/>
          <w:jc w:val="center"/>
        </w:trPr>
        <w:tc>
          <w:tcPr>
            <w:tcW w:w="27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81556B" w14:textId="77777777" w:rsidR="00914362" w:rsidRDefault="00914362">
            <w:pPr>
              <w:pStyle w:val="TAL"/>
              <w:spacing w:line="240" w:lineRule="atLeast"/>
            </w:pPr>
            <w:r>
              <w:rPr>
                <w:rFonts w:hint="eastAsia"/>
                <w:lang w:val="en-US" w:eastAsia="zh-CN"/>
              </w:rPr>
              <w:t xml:space="preserve">Lifetime </w:t>
            </w:r>
            <w:r>
              <w:rPr>
                <w:lang w:eastAsia="zh-CN"/>
              </w:rPr>
              <w:t>or number of events</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B6DB03" w14:textId="77777777" w:rsidR="00914362" w:rsidRDefault="00914362">
            <w:pPr>
              <w:pStyle w:val="TAC"/>
              <w:spacing w:line="240" w:lineRule="atLeast"/>
            </w:pPr>
            <w:r>
              <w:rPr>
                <w:rFonts w:hint="eastAsia"/>
                <w:lang w:val="en-US" w:eastAsia="zh-CN"/>
              </w:rPr>
              <w:t>M</w:t>
            </w:r>
          </w:p>
        </w:tc>
        <w:tc>
          <w:tcPr>
            <w:tcW w:w="4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FCE6B9" w14:textId="77777777" w:rsidR="00914362" w:rsidRDefault="00914362">
            <w:pPr>
              <w:pStyle w:val="TAL"/>
              <w:spacing w:line="240" w:lineRule="atLeast"/>
            </w:pPr>
            <w:r>
              <w:rPr>
                <w:lang w:val="en-US" w:eastAsia="zh-CN"/>
              </w:rPr>
              <w:t xml:space="preserve">Time duration </w:t>
            </w:r>
            <w:r>
              <w:rPr>
                <w:rFonts w:hint="eastAsia"/>
                <w:lang w:val="en-US" w:eastAsia="zh-CN"/>
              </w:rPr>
              <w:t xml:space="preserve">or </w:t>
            </w:r>
            <w:r w:rsidRPr="00A57F5C">
              <w:rPr>
                <w:lang w:eastAsia="zh-CN"/>
              </w:rPr>
              <w:t>number of times the policy can take action</w:t>
            </w:r>
            <w:r>
              <w:rPr>
                <w:rFonts w:hint="eastAsia"/>
                <w:lang w:val="en-US" w:eastAsia="zh-CN"/>
              </w:rPr>
              <w:t>.</w:t>
            </w:r>
          </w:p>
        </w:tc>
      </w:tr>
      <w:tr w:rsidR="00914362" w14:paraId="6C3FFAF1" w14:textId="77777777" w:rsidTr="00914362">
        <w:trPr>
          <w:trHeight w:val="90"/>
          <w:jc w:val="center"/>
        </w:trPr>
        <w:tc>
          <w:tcPr>
            <w:tcW w:w="27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E98100" w14:textId="77777777" w:rsidR="00914362" w:rsidRDefault="00914362">
            <w:pPr>
              <w:pStyle w:val="TAL"/>
              <w:spacing w:line="240" w:lineRule="atLeast"/>
            </w:pPr>
            <w:r>
              <w:t>Priority</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069472" w14:textId="77777777" w:rsidR="00914362" w:rsidRDefault="00914362">
            <w:pPr>
              <w:pStyle w:val="TAC"/>
              <w:spacing w:line="240" w:lineRule="atLeast"/>
            </w:pPr>
            <w:r>
              <w:t>O</w:t>
            </w:r>
          </w:p>
        </w:tc>
        <w:tc>
          <w:tcPr>
            <w:tcW w:w="4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79C323" w14:textId="77777777" w:rsidR="00914362" w:rsidRDefault="00914362">
            <w:pPr>
              <w:pStyle w:val="TAL"/>
              <w:spacing w:line="240" w:lineRule="atLeast"/>
            </w:pPr>
            <w:r>
              <w:t>Indicates the priority of the policy.</w:t>
            </w:r>
          </w:p>
        </w:tc>
      </w:tr>
      <w:tr w:rsidR="00914362" w14:paraId="0EB8975F" w14:textId="77777777" w:rsidTr="00914362">
        <w:trPr>
          <w:trHeight w:val="90"/>
          <w:jc w:val="center"/>
        </w:trPr>
        <w:tc>
          <w:tcPr>
            <w:tcW w:w="27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8AD899" w14:textId="77777777" w:rsidR="00914362" w:rsidRDefault="00914362">
            <w:pPr>
              <w:pStyle w:val="TAL"/>
              <w:spacing w:line="240" w:lineRule="atLeast"/>
            </w:pPr>
            <w:r>
              <w:t>Scheduling period</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A458E7" w14:textId="77777777" w:rsidR="00914362" w:rsidRDefault="00914362">
            <w:pPr>
              <w:pStyle w:val="TAC"/>
              <w:spacing w:line="240" w:lineRule="atLeast"/>
            </w:pPr>
            <w:r>
              <w:t>O</w:t>
            </w:r>
          </w:p>
        </w:tc>
        <w:tc>
          <w:tcPr>
            <w:tcW w:w="4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F33802" w14:textId="77777777" w:rsidR="00914362" w:rsidRDefault="00914362">
            <w:pPr>
              <w:pStyle w:val="TAL"/>
              <w:spacing w:line="240" w:lineRule="atLeast"/>
            </w:pPr>
            <w:r>
              <w:t>Indicates the scheduling of policy in terms of time.</w:t>
            </w:r>
          </w:p>
        </w:tc>
      </w:tr>
      <w:tr w:rsidR="00914362" w14:paraId="1C46EFBE" w14:textId="77777777" w:rsidTr="00914362">
        <w:trPr>
          <w:trHeight w:val="90"/>
          <w:jc w:val="center"/>
        </w:trPr>
        <w:tc>
          <w:tcPr>
            <w:tcW w:w="27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93DE9E" w14:textId="77777777" w:rsidR="00914362" w:rsidRDefault="00914362">
            <w:pPr>
              <w:pStyle w:val="TAL"/>
              <w:spacing w:line="240" w:lineRule="atLeast"/>
            </w:pPr>
            <w:r>
              <w:t>&gt;Start time</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D03BB2" w14:textId="77777777" w:rsidR="00914362" w:rsidRDefault="00914362">
            <w:pPr>
              <w:pStyle w:val="TAC"/>
              <w:spacing w:line="240" w:lineRule="atLeast"/>
            </w:pPr>
            <w:r>
              <w:t>M</w:t>
            </w:r>
          </w:p>
        </w:tc>
        <w:tc>
          <w:tcPr>
            <w:tcW w:w="4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8F15DF" w14:textId="77777777" w:rsidR="00914362" w:rsidRDefault="00914362">
            <w:pPr>
              <w:pStyle w:val="TAL"/>
              <w:spacing w:line="240" w:lineRule="atLeast"/>
            </w:pPr>
            <w:r>
              <w:t>Indicates the scheduled start time.</w:t>
            </w:r>
          </w:p>
        </w:tc>
      </w:tr>
      <w:tr w:rsidR="00914362" w14:paraId="3FDFB862" w14:textId="77777777" w:rsidTr="00914362">
        <w:trPr>
          <w:trHeight w:val="90"/>
          <w:jc w:val="center"/>
        </w:trPr>
        <w:tc>
          <w:tcPr>
            <w:tcW w:w="27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681CCB" w14:textId="77777777" w:rsidR="00914362" w:rsidRDefault="00914362">
            <w:pPr>
              <w:pStyle w:val="TAL"/>
              <w:spacing w:line="240" w:lineRule="atLeast"/>
            </w:pPr>
            <w:r>
              <w:t>&gt;End time</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25909A" w14:textId="77777777" w:rsidR="00914362" w:rsidRDefault="00914362">
            <w:pPr>
              <w:pStyle w:val="TAC"/>
              <w:spacing w:line="240" w:lineRule="atLeast"/>
            </w:pPr>
            <w:r>
              <w:t>M</w:t>
            </w:r>
          </w:p>
        </w:tc>
        <w:tc>
          <w:tcPr>
            <w:tcW w:w="4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2963A0" w14:textId="77777777" w:rsidR="00914362" w:rsidRDefault="00914362">
            <w:pPr>
              <w:pStyle w:val="TAL"/>
              <w:spacing w:line="240" w:lineRule="atLeast"/>
            </w:pPr>
            <w:r>
              <w:t>Indicates the scheduled end time.</w:t>
            </w:r>
          </w:p>
        </w:tc>
      </w:tr>
      <w:tr w:rsidR="00914362" w14:paraId="6741BFD6" w14:textId="77777777" w:rsidTr="00914362">
        <w:trPr>
          <w:trHeight w:val="90"/>
          <w:jc w:val="center"/>
        </w:trPr>
        <w:tc>
          <w:tcPr>
            <w:tcW w:w="27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B1577B" w14:textId="77777777" w:rsidR="00914362" w:rsidRDefault="00914362">
            <w:pPr>
              <w:pStyle w:val="TAL"/>
              <w:spacing w:line="240" w:lineRule="atLeast"/>
            </w:pPr>
            <w:r>
              <w:t>Preemption</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75AEED" w14:textId="77777777" w:rsidR="00914362" w:rsidRDefault="00914362">
            <w:pPr>
              <w:pStyle w:val="TAC"/>
              <w:spacing w:line="240" w:lineRule="atLeast"/>
            </w:pPr>
            <w:r>
              <w:t>O</w:t>
            </w:r>
          </w:p>
        </w:tc>
        <w:tc>
          <w:tcPr>
            <w:tcW w:w="4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C47824" w14:textId="77777777" w:rsidR="00914362" w:rsidRDefault="00914362">
            <w:pPr>
              <w:pStyle w:val="TAL"/>
              <w:spacing w:line="240" w:lineRule="atLeast"/>
            </w:pPr>
            <w:r>
              <w:t>Indicates the pre-empt capability of the policy.</w:t>
            </w:r>
          </w:p>
        </w:tc>
      </w:tr>
    </w:tbl>
    <w:p w14:paraId="126A8A5C" w14:textId="77777777" w:rsidR="00680FFF" w:rsidRDefault="00680FFF" w:rsidP="00680FFF">
      <w:pPr>
        <w:rPr>
          <w:lang w:eastAsia="zh-CN"/>
        </w:rPr>
      </w:pPr>
      <w:bookmarkStart w:id="276" w:name="_Toc125659736"/>
    </w:p>
    <w:p w14:paraId="60696EE0" w14:textId="5B70D364" w:rsidR="008116B4" w:rsidRDefault="00571706" w:rsidP="00A90B95">
      <w:pPr>
        <w:pStyle w:val="Heading4"/>
      </w:pPr>
      <w:r>
        <w:rPr>
          <w:rFonts w:hint="eastAsia"/>
          <w:lang w:eastAsia="zh-CN"/>
        </w:rPr>
        <w:t>9.</w:t>
      </w:r>
      <w:r>
        <w:rPr>
          <w:rFonts w:eastAsiaTheme="minorEastAsia" w:hint="eastAsia"/>
          <w:lang w:val="en-US" w:eastAsia="zh-CN"/>
        </w:rPr>
        <w:t>5</w:t>
      </w:r>
      <w:r>
        <w:t>.</w:t>
      </w:r>
      <w:r>
        <w:rPr>
          <w:rFonts w:hint="eastAsia"/>
          <w:lang w:val="en-US" w:eastAsia="zh-CN"/>
        </w:rPr>
        <w:t>3</w:t>
      </w:r>
      <w:r>
        <w:t>.</w:t>
      </w:r>
      <w:r>
        <w:rPr>
          <w:rFonts w:hint="eastAsia"/>
          <w:lang w:val="en-US" w:eastAsia="zh-CN"/>
        </w:rPr>
        <w:t>3</w:t>
      </w:r>
      <w:r>
        <w:tab/>
      </w:r>
      <w:r>
        <w:rPr>
          <w:rFonts w:hint="eastAsia"/>
          <w:lang w:val="en-US" w:eastAsia="zh-CN"/>
        </w:rPr>
        <w:t>AF policy provisioning</w:t>
      </w:r>
      <w:r>
        <w:rPr>
          <w:rFonts w:ascii="Times New Roman" w:hAnsi="Times New Roman"/>
          <w:lang w:eastAsia="zh-CN"/>
        </w:rPr>
        <w:t xml:space="preserve"> </w:t>
      </w:r>
      <w:r>
        <w:t>response</w:t>
      </w:r>
      <w:bookmarkEnd w:id="276"/>
      <w:r>
        <w:t xml:space="preserve"> </w:t>
      </w:r>
    </w:p>
    <w:p w14:paraId="47CF6410" w14:textId="77777777" w:rsidR="008116B4" w:rsidRDefault="00571706">
      <w:pPr>
        <w:rPr>
          <w:lang w:eastAsia="ko-KR"/>
        </w:rPr>
      </w:pPr>
      <w:r>
        <w:t>Table </w:t>
      </w:r>
      <w:r>
        <w:rPr>
          <w:rFonts w:hint="eastAsia"/>
          <w:lang w:eastAsia="zh-CN"/>
        </w:rPr>
        <w:t>9.</w:t>
      </w:r>
      <w:r>
        <w:rPr>
          <w:rFonts w:eastAsiaTheme="minorEastAsia" w:hint="eastAsia"/>
          <w:lang w:val="en-US" w:eastAsia="zh-CN"/>
        </w:rPr>
        <w:t>5</w:t>
      </w:r>
      <w:r>
        <w:t>.</w:t>
      </w:r>
      <w:r>
        <w:rPr>
          <w:rFonts w:hint="eastAsia"/>
          <w:lang w:val="en-US" w:eastAsia="zh-CN"/>
        </w:rPr>
        <w:t>3</w:t>
      </w:r>
      <w:r>
        <w:t>.</w:t>
      </w:r>
      <w:r>
        <w:rPr>
          <w:rFonts w:hint="eastAsia"/>
          <w:lang w:val="en-US" w:eastAsia="zh-CN"/>
        </w:rPr>
        <w:t>3</w:t>
      </w:r>
      <w:r>
        <w:t>-1 describes the information elements for the</w:t>
      </w:r>
      <w:r>
        <w:rPr>
          <w:rFonts w:hint="eastAsia"/>
          <w:lang w:val="en-US" w:eastAsia="zh-CN"/>
        </w:rPr>
        <w:t xml:space="preserve"> AF policy provisioning</w:t>
      </w:r>
      <w:r>
        <w:rPr>
          <w:lang w:eastAsia="zh-CN"/>
        </w:rPr>
        <w:t xml:space="preserve"> </w:t>
      </w:r>
      <w:r>
        <w:t>response</w:t>
      </w:r>
      <w:r>
        <w:rPr>
          <w:lang w:eastAsia="zh-CN"/>
        </w:rPr>
        <w:t xml:space="preserve"> </w:t>
      </w:r>
      <w:r>
        <w:t>from the</w:t>
      </w:r>
      <w:r>
        <w:rPr>
          <w:lang w:eastAsia="zh-CN"/>
        </w:rPr>
        <w:t xml:space="preserve"> NSCE ser</w:t>
      </w:r>
      <w:r>
        <w:rPr>
          <w:rFonts w:hint="eastAsia"/>
          <w:lang w:val="en-US" w:eastAsia="zh-CN"/>
        </w:rPr>
        <w:t>ver</w:t>
      </w:r>
      <w:r>
        <w:t xml:space="preserve"> to the </w:t>
      </w:r>
      <w:r>
        <w:rPr>
          <w:lang w:eastAsia="zh-CN"/>
        </w:rPr>
        <w:t>VAL server</w:t>
      </w:r>
      <w:r>
        <w:rPr>
          <w:lang w:eastAsia="ko-KR"/>
        </w:rPr>
        <w:t>.</w:t>
      </w:r>
    </w:p>
    <w:p w14:paraId="7A3E87BC" w14:textId="77777777" w:rsidR="008116B4" w:rsidRDefault="00571706" w:rsidP="00A90B95">
      <w:pPr>
        <w:pStyle w:val="TH"/>
        <w:outlineLvl w:val="0"/>
      </w:pPr>
      <w:r>
        <w:t>Tabl</w:t>
      </w:r>
      <w:r w:rsidRPr="00E10070">
        <w:rPr>
          <w:rFonts w:eastAsiaTheme="minorEastAsia"/>
          <w:lang w:val="en-US" w:eastAsia="zh-CN"/>
        </w:rPr>
        <w:t>e </w:t>
      </w:r>
      <w:r w:rsidRPr="00E10070">
        <w:rPr>
          <w:rFonts w:eastAsiaTheme="minorEastAsia" w:hint="eastAsia"/>
          <w:lang w:val="en-US" w:eastAsia="zh-CN"/>
        </w:rPr>
        <w:t>9.</w:t>
      </w:r>
      <w:r>
        <w:rPr>
          <w:rFonts w:eastAsiaTheme="minorEastAsia" w:hint="eastAsia"/>
          <w:lang w:val="en-US" w:eastAsia="zh-CN"/>
        </w:rPr>
        <w:t>5</w:t>
      </w:r>
      <w:r w:rsidRPr="00E10070">
        <w:rPr>
          <w:rFonts w:eastAsiaTheme="minorEastAsia"/>
          <w:lang w:val="en-US" w:eastAsia="zh-CN"/>
        </w:rPr>
        <w:t>.</w:t>
      </w:r>
      <w:r w:rsidRPr="00E10070">
        <w:rPr>
          <w:rFonts w:eastAsiaTheme="minorEastAsia" w:hint="eastAsia"/>
          <w:lang w:val="en-US" w:eastAsia="zh-CN"/>
        </w:rPr>
        <w:t>3</w:t>
      </w:r>
      <w:r w:rsidRPr="00E10070">
        <w:rPr>
          <w:rFonts w:eastAsiaTheme="minorEastAsia"/>
          <w:lang w:val="en-US" w:eastAsia="zh-CN"/>
        </w:rPr>
        <w:t>.</w:t>
      </w:r>
      <w:r w:rsidRPr="00E10070">
        <w:rPr>
          <w:rFonts w:eastAsiaTheme="minorEastAsia" w:hint="eastAsia"/>
          <w:lang w:val="en-US" w:eastAsia="zh-CN"/>
        </w:rPr>
        <w:t>3</w:t>
      </w:r>
      <w:r w:rsidRPr="00E10070">
        <w:rPr>
          <w:rFonts w:eastAsiaTheme="minorEastAsia"/>
          <w:lang w:val="en-US" w:eastAsia="zh-CN"/>
        </w:rPr>
        <w:t xml:space="preserve">-1: </w:t>
      </w:r>
      <w:r>
        <w:rPr>
          <w:rFonts w:hint="eastAsia"/>
          <w:lang w:val="en-US" w:eastAsia="zh-CN"/>
        </w:rPr>
        <w:t>AF policy provisioning</w:t>
      </w:r>
      <w:r>
        <w:rPr>
          <w:lang w:eastAsia="zh-CN"/>
        </w:rPr>
        <w:t xml:space="preserve"> </w:t>
      </w:r>
      <w:r>
        <w:rPr>
          <w:rFonts w:hint="eastAsia"/>
          <w:lang w:val="en-US" w:eastAsia="zh-CN"/>
        </w:rPr>
        <w:t>R</w:t>
      </w:r>
      <w:r>
        <w:t>esponse</w:t>
      </w:r>
    </w:p>
    <w:tbl>
      <w:tblPr>
        <w:tblW w:w="8640" w:type="dxa"/>
        <w:jc w:val="center"/>
        <w:tblLayout w:type="fixed"/>
        <w:tblLook w:val="04A0" w:firstRow="1" w:lastRow="0" w:firstColumn="1" w:lastColumn="0" w:noHBand="0" w:noVBand="1"/>
      </w:tblPr>
      <w:tblGrid>
        <w:gridCol w:w="2880"/>
        <w:gridCol w:w="1440"/>
        <w:gridCol w:w="4320"/>
      </w:tblGrid>
      <w:tr w:rsidR="008116B4" w14:paraId="5B93B168" w14:textId="77777777">
        <w:trPr>
          <w:jc w:val="center"/>
        </w:trPr>
        <w:tc>
          <w:tcPr>
            <w:tcW w:w="2880" w:type="dxa"/>
            <w:tcBorders>
              <w:top w:val="single" w:sz="4" w:space="0" w:color="000000"/>
              <w:left w:val="single" w:sz="4" w:space="0" w:color="000000"/>
              <w:bottom w:val="single" w:sz="4" w:space="0" w:color="000000"/>
            </w:tcBorders>
          </w:tcPr>
          <w:p w14:paraId="4BEA33E7" w14:textId="77777777" w:rsidR="008116B4" w:rsidRDefault="00571706">
            <w:pPr>
              <w:pStyle w:val="TAH"/>
            </w:pPr>
            <w:r>
              <w:t>Information element</w:t>
            </w:r>
          </w:p>
        </w:tc>
        <w:tc>
          <w:tcPr>
            <w:tcW w:w="1440" w:type="dxa"/>
            <w:tcBorders>
              <w:top w:val="single" w:sz="4" w:space="0" w:color="000000"/>
              <w:left w:val="single" w:sz="4" w:space="0" w:color="000000"/>
              <w:bottom w:val="single" w:sz="4" w:space="0" w:color="000000"/>
            </w:tcBorders>
          </w:tcPr>
          <w:p w14:paraId="72D60174" w14:textId="77777777" w:rsidR="008116B4" w:rsidRDefault="00571706">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1702A57F" w14:textId="77777777" w:rsidR="008116B4" w:rsidRDefault="00571706">
            <w:pPr>
              <w:pStyle w:val="TAH"/>
            </w:pPr>
            <w:r>
              <w:t>Description</w:t>
            </w:r>
          </w:p>
        </w:tc>
      </w:tr>
      <w:tr w:rsidR="008116B4" w14:paraId="611CC870" w14:textId="77777777">
        <w:trPr>
          <w:jc w:val="center"/>
        </w:trPr>
        <w:tc>
          <w:tcPr>
            <w:tcW w:w="2880" w:type="dxa"/>
            <w:tcBorders>
              <w:top w:val="single" w:sz="4" w:space="0" w:color="000000"/>
              <w:left w:val="single" w:sz="4" w:space="0" w:color="000000"/>
              <w:bottom w:val="single" w:sz="4" w:space="0" w:color="000000"/>
            </w:tcBorders>
          </w:tcPr>
          <w:p w14:paraId="4C09CC6E" w14:textId="77777777" w:rsidR="008116B4" w:rsidRPr="00C4760F" w:rsidRDefault="00C4760F">
            <w:pPr>
              <w:pStyle w:val="TAL"/>
              <w:rPr>
                <w:rFonts w:eastAsiaTheme="minorEastAsia"/>
                <w:lang w:eastAsia="zh-CN"/>
              </w:rPr>
            </w:pPr>
            <w:r>
              <w:rPr>
                <w:rFonts w:eastAsiaTheme="minorEastAsia" w:hint="eastAsia"/>
                <w:lang w:eastAsia="zh-CN"/>
              </w:rPr>
              <w:t>Result</w:t>
            </w:r>
          </w:p>
        </w:tc>
        <w:tc>
          <w:tcPr>
            <w:tcW w:w="1440" w:type="dxa"/>
            <w:tcBorders>
              <w:top w:val="single" w:sz="4" w:space="0" w:color="000000"/>
              <w:left w:val="single" w:sz="4" w:space="0" w:color="000000"/>
              <w:bottom w:val="single" w:sz="4" w:space="0" w:color="000000"/>
            </w:tcBorders>
          </w:tcPr>
          <w:p w14:paraId="2EF47626" w14:textId="77777777" w:rsidR="008116B4" w:rsidRPr="00C4760F" w:rsidRDefault="00C4760F">
            <w:pPr>
              <w:pStyle w:val="TAC"/>
              <w:rPr>
                <w:rFonts w:eastAsiaTheme="minorEastAsia"/>
                <w:lang w:eastAsia="zh-CN"/>
              </w:rPr>
            </w:pPr>
            <w:r>
              <w:rPr>
                <w:rFonts w:eastAsiaTheme="minorEastAsia"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3654FA4" w14:textId="77777777" w:rsidR="00C4760F" w:rsidRPr="00C4760F" w:rsidRDefault="00C4760F" w:rsidP="00C4760F">
            <w:pPr>
              <w:pStyle w:val="TAL"/>
              <w:rPr>
                <w:lang w:val="en-US" w:eastAsia="ko-KR"/>
              </w:rPr>
            </w:pPr>
            <w:r w:rsidRPr="00C4760F">
              <w:rPr>
                <w:lang w:val="en-US" w:eastAsia="ko-KR"/>
              </w:rPr>
              <w:t>Indicates the success or failure of the AF policy provisioning request.</w:t>
            </w:r>
          </w:p>
          <w:p w14:paraId="10AD3D7E" w14:textId="77777777" w:rsidR="008116B4" w:rsidRDefault="008116B4">
            <w:pPr>
              <w:pStyle w:val="TAL"/>
              <w:rPr>
                <w:lang w:val="en-US"/>
              </w:rPr>
            </w:pPr>
          </w:p>
        </w:tc>
      </w:tr>
      <w:tr w:rsidR="008116B4" w14:paraId="66C9CB21" w14:textId="77777777">
        <w:trPr>
          <w:jc w:val="center"/>
        </w:trPr>
        <w:tc>
          <w:tcPr>
            <w:tcW w:w="2880" w:type="dxa"/>
            <w:tcBorders>
              <w:top w:val="single" w:sz="4" w:space="0" w:color="000000"/>
              <w:left w:val="single" w:sz="4" w:space="0" w:color="000000"/>
              <w:bottom w:val="single" w:sz="4" w:space="0" w:color="000000"/>
            </w:tcBorders>
          </w:tcPr>
          <w:p w14:paraId="28425D56" w14:textId="77777777" w:rsidR="008116B4" w:rsidRDefault="00571706">
            <w:pPr>
              <w:pStyle w:val="TAL"/>
              <w:rPr>
                <w:lang w:val="en-US" w:eastAsia="zh-CN"/>
              </w:rPr>
            </w:pPr>
            <w:r>
              <w:rPr>
                <w:lang w:eastAsia="ko-KR"/>
              </w:rPr>
              <w:t xml:space="preserve">&gt; </w:t>
            </w:r>
            <w:r>
              <w:rPr>
                <w:rFonts w:hint="eastAsia"/>
                <w:lang w:eastAsia="zh-CN"/>
              </w:rPr>
              <w:t>Policy ID</w:t>
            </w:r>
          </w:p>
        </w:tc>
        <w:tc>
          <w:tcPr>
            <w:tcW w:w="1440" w:type="dxa"/>
            <w:tcBorders>
              <w:top w:val="single" w:sz="4" w:space="0" w:color="000000"/>
              <w:left w:val="single" w:sz="4" w:space="0" w:color="000000"/>
              <w:bottom w:val="single" w:sz="4" w:space="0" w:color="000000"/>
            </w:tcBorders>
          </w:tcPr>
          <w:p w14:paraId="7B62D73C" w14:textId="77777777" w:rsidR="00E10070" w:rsidRDefault="00C4760F">
            <w:pPr>
              <w:pStyle w:val="TAC"/>
              <w:rPr>
                <w:rFonts w:eastAsiaTheme="minorEastAsia"/>
                <w:lang w:eastAsia="zh-CN"/>
              </w:rPr>
            </w:pPr>
            <w:r>
              <w:rPr>
                <w:rFonts w:eastAsiaTheme="minorEastAsia" w:hint="eastAsia"/>
                <w:lang w:eastAsia="zh-CN"/>
              </w:rPr>
              <w:t>O</w:t>
            </w:r>
          </w:p>
          <w:p w14:paraId="15036E42" w14:textId="68BE3B41" w:rsidR="008116B4" w:rsidRPr="00C4760F" w:rsidRDefault="00C4760F">
            <w:pPr>
              <w:pStyle w:val="TAC"/>
              <w:rPr>
                <w:rFonts w:eastAsiaTheme="minorEastAsia"/>
                <w:lang w:val="en-US" w:eastAsia="zh-CN"/>
              </w:rPr>
            </w:pPr>
            <w:r>
              <w:rPr>
                <w:rFonts w:eastAsiaTheme="minorEastAsia" w:hint="eastAsia"/>
                <w:lang w:eastAsia="zh-CN"/>
              </w:rPr>
              <w:t>(</w:t>
            </w:r>
            <w:r w:rsidR="00E10070">
              <w:rPr>
                <w:rFonts w:eastAsiaTheme="minorEastAsia"/>
                <w:lang w:eastAsia="zh-CN"/>
              </w:rPr>
              <w:t>se</w:t>
            </w:r>
            <w:r w:rsidR="00AD2A10">
              <w:rPr>
                <w:rFonts w:eastAsiaTheme="minorEastAsia"/>
                <w:lang w:eastAsia="zh-CN"/>
              </w:rPr>
              <w:t>e </w:t>
            </w:r>
            <w:r>
              <w:rPr>
                <w:rFonts w:eastAsiaTheme="minorEastAsia" w:hint="eastAsia"/>
                <w:lang w:eastAsia="zh-CN"/>
              </w:rPr>
              <w:t>NOTE</w:t>
            </w:r>
            <w:r w:rsidR="00AD2A10">
              <w:rPr>
                <w:rFonts w:eastAsiaTheme="minorEastAsia"/>
                <w:lang w:eastAsia="zh-CN"/>
              </w:rPr>
              <w:t> </w:t>
            </w:r>
            <w:r>
              <w:rPr>
                <w:rFonts w:eastAsiaTheme="minorEastAsia" w:hint="eastAsia"/>
                <w:lang w:eastAsia="zh-CN"/>
              </w:rPr>
              <w:t>1)</w:t>
            </w:r>
          </w:p>
        </w:tc>
        <w:tc>
          <w:tcPr>
            <w:tcW w:w="4320" w:type="dxa"/>
            <w:tcBorders>
              <w:top w:val="single" w:sz="4" w:space="0" w:color="000000"/>
              <w:left w:val="single" w:sz="4" w:space="0" w:color="000000"/>
              <w:bottom w:val="single" w:sz="4" w:space="0" w:color="000000"/>
              <w:right w:val="single" w:sz="4" w:space="0" w:color="000000"/>
            </w:tcBorders>
          </w:tcPr>
          <w:p w14:paraId="3FA98E6D" w14:textId="77777777" w:rsidR="008116B4" w:rsidRDefault="00571706">
            <w:pPr>
              <w:pStyle w:val="TAL"/>
              <w:rPr>
                <w:lang w:eastAsia="ko-KR"/>
              </w:rPr>
            </w:pPr>
            <w:r>
              <w:rPr>
                <w:lang w:eastAsia="ko-KR"/>
              </w:rPr>
              <w:t>I</w:t>
            </w:r>
            <w:r>
              <w:rPr>
                <w:rFonts w:hint="eastAsia"/>
                <w:lang w:eastAsia="zh-CN"/>
              </w:rPr>
              <w:t xml:space="preserve">dentifies </w:t>
            </w:r>
            <w:r>
              <w:rPr>
                <w:lang w:eastAsia="ko-KR"/>
              </w:rPr>
              <w:t xml:space="preserve">the </w:t>
            </w:r>
            <w:r>
              <w:rPr>
                <w:rFonts w:hint="eastAsia"/>
                <w:lang w:val="en-US" w:eastAsia="zh-CN"/>
              </w:rPr>
              <w:t>provided policy</w:t>
            </w:r>
            <w:r>
              <w:rPr>
                <w:lang w:eastAsia="ko-KR"/>
              </w:rPr>
              <w:t>.</w:t>
            </w:r>
          </w:p>
        </w:tc>
      </w:tr>
      <w:tr w:rsidR="008116B4" w14:paraId="173E7F2F" w14:textId="77777777">
        <w:trPr>
          <w:jc w:val="center"/>
        </w:trPr>
        <w:tc>
          <w:tcPr>
            <w:tcW w:w="2880" w:type="dxa"/>
            <w:tcBorders>
              <w:top w:val="single" w:sz="4" w:space="0" w:color="000000"/>
              <w:left w:val="single" w:sz="4" w:space="0" w:color="000000"/>
              <w:bottom w:val="single" w:sz="4" w:space="0" w:color="000000"/>
            </w:tcBorders>
          </w:tcPr>
          <w:p w14:paraId="6682A187" w14:textId="77777777" w:rsidR="008116B4" w:rsidRDefault="00571706">
            <w:pPr>
              <w:pStyle w:val="TAL"/>
              <w:rPr>
                <w:lang w:val="en-US" w:eastAsia="zh-CN"/>
              </w:rPr>
            </w:pPr>
            <w:r>
              <w:rPr>
                <w:lang w:eastAsia="ko-KR"/>
              </w:rPr>
              <w:t>&gt; Cause</w:t>
            </w:r>
          </w:p>
        </w:tc>
        <w:tc>
          <w:tcPr>
            <w:tcW w:w="1440" w:type="dxa"/>
            <w:tcBorders>
              <w:top w:val="single" w:sz="4" w:space="0" w:color="000000"/>
              <w:left w:val="single" w:sz="4" w:space="0" w:color="000000"/>
              <w:bottom w:val="single" w:sz="4" w:space="0" w:color="000000"/>
            </w:tcBorders>
          </w:tcPr>
          <w:p w14:paraId="4646D533" w14:textId="77777777" w:rsidR="00E10070" w:rsidRDefault="00C4760F">
            <w:pPr>
              <w:pStyle w:val="TAC"/>
              <w:rPr>
                <w:rFonts w:eastAsiaTheme="minorEastAsia"/>
                <w:lang w:eastAsia="zh-CN"/>
              </w:rPr>
            </w:pPr>
            <w:r>
              <w:rPr>
                <w:rFonts w:eastAsiaTheme="minorEastAsia" w:hint="eastAsia"/>
                <w:lang w:eastAsia="zh-CN"/>
              </w:rPr>
              <w:t>O</w:t>
            </w:r>
          </w:p>
          <w:p w14:paraId="3C7BB181" w14:textId="54DAEE94" w:rsidR="008116B4" w:rsidRPr="00C4760F" w:rsidRDefault="00C4760F">
            <w:pPr>
              <w:pStyle w:val="TAC"/>
              <w:rPr>
                <w:rFonts w:eastAsiaTheme="minorEastAsia"/>
                <w:lang w:val="en-US" w:eastAsia="zh-CN"/>
              </w:rPr>
            </w:pPr>
            <w:r>
              <w:rPr>
                <w:rFonts w:eastAsiaTheme="minorEastAsia" w:hint="eastAsia"/>
                <w:lang w:eastAsia="zh-CN"/>
              </w:rPr>
              <w:t>(</w:t>
            </w:r>
            <w:r w:rsidR="00E10070">
              <w:rPr>
                <w:rFonts w:eastAsiaTheme="minorEastAsia"/>
                <w:lang w:eastAsia="zh-CN"/>
              </w:rPr>
              <w:t>see</w:t>
            </w:r>
            <w:r w:rsidR="00AD2A10">
              <w:rPr>
                <w:rFonts w:eastAsiaTheme="minorEastAsia"/>
                <w:lang w:eastAsia="zh-CN"/>
              </w:rPr>
              <w:t> </w:t>
            </w:r>
            <w:r>
              <w:rPr>
                <w:rFonts w:eastAsiaTheme="minorEastAsia" w:hint="eastAsia"/>
                <w:lang w:eastAsia="zh-CN"/>
              </w:rPr>
              <w:t>NOTE</w:t>
            </w:r>
            <w:r w:rsidR="00AD2A10">
              <w:rPr>
                <w:rFonts w:eastAsiaTheme="minorEastAsia"/>
                <w:lang w:eastAsia="zh-CN"/>
              </w:rPr>
              <w:t> </w:t>
            </w:r>
            <w:r>
              <w:rPr>
                <w:rFonts w:eastAsiaTheme="minorEastAsia" w:hint="eastAsia"/>
                <w:lang w:eastAsia="zh-CN"/>
              </w:rPr>
              <w:t>2)</w:t>
            </w:r>
          </w:p>
        </w:tc>
        <w:tc>
          <w:tcPr>
            <w:tcW w:w="4320" w:type="dxa"/>
            <w:tcBorders>
              <w:top w:val="single" w:sz="4" w:space="0" w:color="000000"/>
              <w:left w:val="single" w:sz="4" w:space="0" w:color="000000"/>
              <w:bottom w:val="single" w:sz="4" w:space="0" w:color="000000"/>
              <w:right w:val="single" w:sz="4" w:space="0" w:color="000000"/>
            </w:tcBorders>
          </w:tcPr>
          <w:p w14:paraId="70556632" w14:textId="77777777" w:rsidR="008116B4" w:rsidRDefault="00571706">
            <w:pPr>
              <w:pStyle w:val="TAL"/>
              <w:rPr>
                <w:lang w:eastAsia="zh-CN"/>
              </w:rPr>
            </w:pPr>
            <w:r>
              <w:rPr>
                <w:lang w:eastAsia="ko-KR"/>
              </w:rPr>
              <w:t xml:space="preserve">Indicates the cause of </w:t>
            </w:r>
            <w:r>
              <w:rPr>
                <w:rFonts w:hint="eastAsia"/>
                <w:lang w:val="en-US" w:eastAsia="zh-CN"/>
              </w:rPr>
              <w:t>AF policy provisioning</w:t>
            </w:r>
            <w:r>
              <w:rPr>
                <w:lang w:eastAsia="ko-KR"/>
              </w:rPr>
              <w:t xml:space="preserve"> request failure</w:t>
            </w:r>
            <w:r>
              <w:rPr>
                <w:rFonts w:hint="eastAsia"/>
                <w:lang w:eastAsia="zh-CN"/>
              </w:rPr>
              <w:t>.</w:t>
            </w:r>
          </w:p>
        </w:tc>
      </w:tr>
      <w:tr w:rsidR="008116B4" w14:paraId="4456F8B4"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3A1DAA8" w14:textId="77777777" w:rsidR="00C4760F" w:rsidRPr="00C4760F" w:rsidRDefault="00571706" w:rsidP="006F5D90">
            <w:pPr>
              <w:pStyle w:val="TAN"/>
              <w:rPr>
                <w:lang w:val="en-US"/>
              </w:rPr>
            </w:pPr>
            <w:r>
              <w:t>NOTE</w:t>
            </w:r>
            <w:r w:rsidR="00C4760F" w:rsidRPr="00C4760F">
              <w:rPr>
                <w:lang w:val="en-US"/>
              </w:rPr>
              <w:t xml:space="preserve"> 1:</w:t>
            </w:r>
            <w:r w:rsidR="00C4760F" w:rsidRPr="00C4760F">
              <w:rPr>
                <w:lang w:val="en-US"/>
              </w:rPr>
              <w:tab/>
              <w:t>Shall be present if the result is success and shall not be present otherwise.</w:t>
            </w:r>
          </w:p>
          <w:p w14:paraId="6B58AFA3" w14:textId="474107EA" w:rsidR="008116B4" w:rsidRPr="00680FFF" w:rsidRDefault="00C4760F" w:rsidP="006F5D90">
            <w:pPr>
              <w:pStyle w:val="TAN"/>
              <w:rPr>
                <w:lang w:val="en-US"/>
              </w:rPr>
            </w:pPr>
            <w:r w:rsidRPr="00C4760F">
              <w:rPr>
                <w:lang w:val="en-US"/>
              </w:rPr>
              <w:t>NOTE 2:</w:t>
            </w:r>
            <w:r w:rsidRPr="00C4760F">
              <w:rPr>
                <w:lang w:val="en-US"/>
              </w:rPr>
              <w:tab/>
              <w:t>Shall be present if the result is failure and shall not be present otherwise.</w:t>
            </w:r>
          </w:p>
        </w:tc>
      </w:tr>
    </w:tbl>
    <w:p w14:paraId="76EDF522" w14:textId="77777777" w:rsidR="00680FFF" w:rsidRDefault="00680FFF" w:rsidP="00680FFF">
      <w:bookmarkStart w:id="277" w:name="_Toc125659737"/>
    </w:p>
    <w:p w14:paraId="578FDEF1" w14:textId="0289AE3C" w:rsidR="009151B2" w:rsidRPr="009151B2" w:rsidRDefault="00FB0178" w:rsidP="009151B2">
      <w:pPr>
        <w:pStyle w:val="Heading4"/>
        <w:rPr>
          <w:bCs/>
        </w:rPr>
      </w:pPr>
      <w:r w:rsidRPr="00FB0178">
        <w:rPr>
          <w:rFonts w:cs="Arial"/>
          <w:bCs/>
        </w:rPr>
        <w:t>9.</w:t>
      </w:r>
      <w:r w:rsidRPr="00FB0178">
        <w:rPr>
          <w:rFonts w:eastAsia="DengXian" w:cs="Arial"/>
          <w:bCs/>
        </w:rPr>
        <w:t>5</w:t>
      </w:r>
      <w:r w:rsidRPr="00FB0178">
        <w:rPr>
          <w:bCs/>
        </w:rPr>
        <w:t>.3.</w:t>
      </w:r>
      <w:r w:rsidRPr="00FB0178">
        <w:rPr>
          <w:rFonts w:eastAsiaTheme="minorEastAsia"/>
          <w:bCs/>
          <w:lang w:eastAsia="zh-CN"/>
        </w:rPr>
        <w:t>4</w:t>
      </w:r>
      <w:r w:rsidRPr="00FB0178">
        <w:rPr>
          <w:bCs/>
        </w:rPr>
        <w:tab/>
      </w:r>
      <w:r w:rsidRPr="00FB0178">
        <w:rPr>
          <w:rFonts w:cs="Arial"/>
          <w:bCs/>
        </w:rPr>
        <w:t xml:space="preserve">AF policy </w:t>
      </w:r>
      <w:r w:rsidRPr="00FB0178">
        <w:rPr>
          <w:bCs/>
        </w:rPr>
        <w:t>update request</w:t>
      </w:r>
      <w:bookmarkEnd w:id="277"/>
    </w:p>
    <w:p w14:paraId="45689D51" w14:textId="77777777" w:rsidR="009151B2" w:rsidRDefault="009151B2" w:rsidP="009151B2">
      <w:r>
        <w:t>Table 9.</w:t>
      </w:r>
      <w:r>
        <w:rPr>
          <w:rFonts w:eastAsia="DengXian" w:hint="eastAsia"/>
        </w:rPr>
        <w:t>5</w:t>
      </w:r>
      <w:r>
        <w:t>.3.</w:t>
      </w:r>
      <w:r>
        <w:rPr>
          <w:rFonts w:eastAsiaTheme="minorEastAsia" w:hint="eastAsia"/>
          <w:lang w:eastAsia="zh-CN"/>
        </w:rPr>
        <w:t>4</w:t>
      </w:r>
      <w:r>
        <w:t>-1 describes the information elements for the AF policy update request from the VAL server to the NSCE server.</w:t>
      </w:r>
    </w:p>
    <w:p w14:paraId="5967F721" w14:textId="77777777" w:rsidR="009151B2" w:rsidRDefault="009151B2" w:rsidP="009151B2">
      <w:pPr>
        <w:pStyle w:val="TH"/>
      </w:pPr>
      <w:r>
        <w:t xml:space="preserve">Table </w:t>
      </w:r>
      <w:r>
        <w:rPr>
          <w:rFonts w:cs="Arial"/>
        </w:rPr>
        <w:t>9.</w:t>
      </w:r>
      <w:r>
        <w:rPr>
          <w:rFonts w:eastAsia="DengXian" w:cs="Arial" w:hint="eastAsia"/>
        </w:rPr>
        <w:t>5</w:t>
      </w:r>
      <w:r>
        <w:t>.</w:t>
      </w:r>
      <w:r>
        <w:rPr>
          <w:rFonts w:cs="Arial"/>
        </w:rPr>
        <w:t>3</w:t>
      </w:r>
      <w:r>
        <w:t>.</w:t>
      </w:r>
      <w:r>
        <w:rPr>
          <w:rFonts w:eastAsiaTheme="minorEastAsia" w:hint="eastAsia"/>
          <w:lang w:eastAsia="zh-CN"/>
        </w:rPr>
        <w:t>4</w:t>
      </w:r>
      <w:r>
        <w:t xml:space="preserve">-1: </w:t>
      </w:r>
      <w:r>
        <w:rPr>
          <w:rFonts w:cs="Arial"/>
        </w:rPr>
        <w:t xml:space="preserve">AF policy </w:t>
      </w:r>
      <w:r>
        <w:t>update request</w:t>
      </w:r>
    </w:p>
    <w:tbl>
      <w:tblPr>
        <w:tblW w:w="8640" w:type="dxa"/>
        <w:jc w:val="center"/>
        <w:tblLayout w:type="fixed"/>
        <w:tblLook w:val="04A0" w:firstRow="1" w:lastRow="0" w:firstColumn="1" w:lastColumn="0" w:noHBand="0" w:noVBand="1"/>
      </w:tblPr>
      <w:tblGrid>
        <w:gridCol w:w="2880"/>
        <w:gridCol w:w="1440"/>
        <w:gridCol w:w="4320"/>
      </w:tblGrid>
      <w:tr w:rsidR="009151B2" w14:paraId="085CD7AE" w14:textId="77777777" w:rsidTr="009151B2">
        <w:trPr>
          <w:jc w:val="center"/>
        </w:trPr>
        <w:tc>
          <w:tcPr>
            <w:tcW w:w="2880" w:type="dxa"/>
            <w:tcBorders>
              <w:top w:val="single" w:sz="4" w:space="0" w:color="000000"/>
              <w:left w:val="single" w:sz="4" w:space="0" w:color="000000"/>
              <w:bottom w:val="single" w:sz="4" w:space="0" w:color="000000"/>
              <w:right w:val="nil"/>
            </w:tcBorders>
            <w:hideMark/>
          </w:tcPr>
          <w:p w14:paraId="04808A81" w14:textId="77777777" w:rsidR="009151B2" w:rsidRDefault="009151B2">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24E1E5A" w14:textId="77777777" w:rsidR="009151B2" w:rsidRDefault="009151B2">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9EF31F9" w14:textId="77777777" w:rsidR="009151B2" w:rsidRDefault="009151B2">
            <w:pPr>
              <w:pStyle w:val="TAH"/>
            </w:pPr>
            <w:r>
              <w:t>Description</w:t>
            </w:r>
          </w:p>
        </w:tc>
      </w:tr>
      <w:tr w:rsidR="009151B2" w14:paraId="1E19A1E7" w14:textId="77777777" w:rsidTr="009151B2">
        <w:trPr>
          <w:jc w:val="center"/>
        </w:trPr>
        <w:tc>
          <w:tcPr>
            <w:tcW w:w="2880" w:type="dxa"/>
            <w:tcBorders>
              <w:top w:val="single" w:sz="4" w:space="0" w:color="000000"/>
              <w:left w:val="single" w:sz="4" w:space="0" w:color="000000"/>
              <w:bottom w:val="single" w:sz="4" w:space="0" w:color="000000"/>
              <w:right w:val="nil"/>
            </w:tcBorders>
            <w:hideMark/>
          </w:tcPr>
          <w:p w14:paraId="6CCAE6DB" w14:textId="77777777" w:rsidR="009151B2" w:rsidRDefault="009151B2">
            <w:pPr>
              <w:pStyle w:val="TAL"/>
            </w:pPr>
            <w:r>
              <w:t>Requestor Identifier</w:t>
            </w:r>
          </w:p>
        </w:tc>
        <w:tc>
          <w:tcPr>
            <w:tcW w:w="1440" w:type="dxa"/>
            <w:tcBorders>
              <w:top w:val="single" w:sz="4" w:space="0" w:color="000000"/>
              <w:left w:val="single" w:sz="4" w:space="0" w:color="000000"/>
              <w:bottom w:val="single" w:sz="4" w:space="0" w:color="000000"/>
              <w:right w:val="nil"/>
            </w:tcBorders>
            <w:hideMark/>
          </w:tcPr>
          <w:p w14:paraId="3F0745B0" w14:textId="77777777" w:rsidR="009151B2" w:rsidRDefault="009151B2">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15093A98" w14:textId="77777777" w:rsidR="009151B2" w:rsidRDefault="009151B2">
            <w:pPr>
              <w:pStyle w:val="TAL"/>
            </w:pPr>
            <w:r>
              <w:t xml:space="preserve">Unique identifier of the requestor (i.e. </w:t>
            </w:r>
            <w:r>
              <w:rPr>
                <w:rFonts w:cs="Arial"/>
              </w:rPr>
              <w:t>VAL server ID</w:t>
            </w:r>
            <w:r>
              <w:t>).</w:t>
            </w:r>
          </w:p>
        </w:tc>
      </w:tr>
      <w:tr w:rsidR="009151B2" w14:paraId="6DD9DF71" w14:textId="77777777" w:rsidTr="009151B2">
        <w:trPr>
          <w:jc w:val="center"/>
        </w:trPr>
        <w:tc>
          <w:tcPr>
            <w:tcW w:w="2880" w:type="dxa"/>
            <w:tcBorders>
              <w:top w:val="single" w:sz="4" w:space="0" w:color="000000"/>
              <w:left w:val="single" w:sz="4" w:space="0" w:color="000000"/>
              <w:bottom w:val="single" w:sz="4" w:space="0" w:color="000000"/>
              <w:right w:val="nil"/>
            </w:tcBorders>
            <w:hideMark/>
          </w:tcPr>
          <w:p w14:paraId="5864D5BC" w14:textId="77777777" w:rsidR="009151B2" w:rsidRDefault="009151B2">
            <w:pPr>
              <w:pStyle w:val="TAL"/>
            </w:pPr>
            <w:r>
              <w:t>Requested slice information</w:t>
            </w:r>
          </w:p>
        </w:tc>
        <w:tc>
          <w:tcPr>
            <w:tcW w:w="1440" w:type="dxa"/>
            <w:tcBorders>
              <w:top w:val="single" w:sz="4" w:space="0" w:color="000000"/>
              <w:left w:val="single" w:sz="4" w:space="0" w:color="000000"/>
              <w:bottom w:val="single" w:sz="4" w:space="0" w:color="000000"/>
              <w:right w:val="nil"/>
            </w:tcBorders>
            <w:hideMark/>
          </w:tcPr>
          <w:p w14:paraId="2F687DB1" w14:textId="77777777" w:rsidR="009151B2" w:rsidRDefault="009151B2">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56AAB475" w14:textId="77777777" w:rsidR="009151B2" w:rsidRDefault="009151B2">
            <w:pPr>
              <w:pStyle w:val="TAL"/>
            </w:pPr>
            <w:r>
              <w:t>Indication of the slice which is requested.</w:t>
            </w:r>
          </w:p>
        </w:tc>
      </w:tr>
      <w:tr w:rsidR="009151B2" w14:paraId="3FACE30C" w14:textId="77777777" w:rsidTr="009151B2">
        <w:trPr>
          <w:jc w:val="center"/>
        </w:trPr>
        <w:tc>
          <w:tcPr>
            <w:tcW w:w="2880" w:type="dxa"/>
            <w:tcBorders>
              <w:top w:val="single" w:sz="4" w:space="0" w:color="000000"/>
              <w:left w:val="single" w:sz="4" w:space="0" w:color="000000"/>
              <w:bottom w:val="single" w:sz="4" w:space="0" w:color="000000"/>
              <w:right w:val="nil"/>
            </w:tcBorders>
            <w:hideMark/>
          </w:tcPr>
          <w:p w14:paraId="5A5DE451" w14:textId="77777777" w:rsidR="009151B2" w:rsidRDefault="009151B2">
            <w:pPr>
              <w:pStyle w:val="TAL"/>
            </w:pPr>
            <w:r>
              <w:t>Policy ID</w:t>
            </w:r>
          </w:p>
        </w:tc>
        <w:tc>
          <w:tcPr>
            <w:tcW w:w="1440" w:type="dxa"/>
            <w:tcBorders>
              <w:top w:val="single" w:sz="4" w:space="0" w:color="000000"/>
              <w:left w:val="single" w:sz="4" w:space="0" w:color="000000"/>
              <w:bottom w:val="single" w:sz="4" w:space="0" w:color="000000"/>
              <w:right w:val="nil"/>
            </w:tcBorders>
            <w:hideMark/>
          </w:tcPr>
          <w:p w14:paraId="5F0CD16A" w14:textId="77777777" w:rsidR="009151B2" w:rsidRDefault="009151B2">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09CAAF1F" w14:textId="77777777" w:rsidR="009151B2" w:rsidRDefault="009151B2">
            <w:pPr>
              <w:pStyle w:val="TAL"/>
            </w:pPr>
            <w:r>
              <w:t>Identifies the provided policy.</w:t>
            </w:r>
          </w:p>
        </w:tc>
      </w:tr>
      <w:tr w:rsidR="009151B2" w14:paraId="3C983832" w14:textId="77777777" w:rsidTr="009151B2">
        <w:trPr>
          <w:jc w:val="center"/>
        </w:trPr>
        <w:tc>
          <w:tcPr>
            <w:tcW w:w="2880" w:type="dxa"/>
            <w:tcBorders>
              <w:top w:val="single" w:sz="4" w:space="0" w:color="000000"/>
              <w:left w:val="single" w:sz="4" w:space="0" w:color="000000"/>
              <w:bottom w:val="single" w:sz="4" w:space="0" w:color="000000"/>
              <w:right w:val="nil"/>
            </w:tcBorders>
            <w:hideMark/>
          </w:tcPr>
          <w:p w14:paraId="668F1255" w14:textId="332F2160" w:rsidR="009151B2" w:rsidRDefault="009151B2">
            <w:pPr>
              <w:pStyle w:val="TAL"/>
            </w:pPr>
            <w:r>
              <w:rPr>
                <w:rFonts w:cs="Arial"/>
              </w:rPr>
              <w:t>Policy</w:t>
            </w:r>
            <w:r>
              <w:t xml:space="preserve"> modification details (</w:t>
            </w:r>
            <w:r w:rsidR="00E10070">
              <w:t>see </w:t>
            </w:r>
            <w:r>
              <w:t>NOTE)</w:t>
            </w:r>
          </w:p>
        </w:tc>
        <w:tc>
          <w:tcPr>
            <w:tcW w:w="1440" w:type="dxa"/>
            <w:tcBorders>
              <w:top w:val="single" w:sz="4" w:space="0" w:color="000000"/>
              <w:left w:val="single" w:sz="4" w:space="0" w:color="000000"/>
              <w:bottom w:val="single" w:sz="4" w:space="0" w:color="000000"/>
              <w:right w:val="nil"/>
            </w:tcBorders>
            <w:hideMark/>
          </w:tcPr>
          <w:p w14:paraId="19BF31F4" w14:textId="77777777" w:rsidR="009151B2" w:rsidRDefault="009151B2">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56EC26C5" w14:textId="77777777" w:rsidR="009151B2" w:rsidRDefault="009151B2">
            <w:pPr>
              <w:pStyle w:val="TAL"/>
            </w:pPr>
            <w:r>
              <w:t xml:space="preserve">Describe the details for the policy update. </w:t>
            </w:r>
            <w:r>
              <w:rPr>
                <w:rFonts w:cs="Arial"/>
              </w:rPr>
              <w:t xml:space="preserve">The policy profile is defined in </w:t>
            </w:r>
            <w:r>
              <w:t>Table </w:t>
            </w:r>
            <w:r>
              <w:rPr>
                <w:rFonts w:cs="Arial"/>
              </w:rPr>
              <w:t>9.</w:t>
            </w:r>
            <w:r>
              <w:rPr>
                <w:rFonts w:eastAsia="DengXian" w:cs="Arial" w:hint="eastAsia"/>
              </w:rPr>
              <w:t>5</w:t>
            </w:r>
            <w:r>
              <w:t>.3.</w:t>
            </w:r>
            <w:r>
              <w:rPr>
                <w:rFonts w:cs="Arial"/>
              </w:rPr>
              <w:t>2</w:t>
            </w:r>
            <w:r>
              <w:t>-</w:t>
            </w:r>
            <w:r>
              <w:rPr>
                <w:rFonts w:cs="Arial"/>
              </w:rPr>
              <w:t xml:space="preserve">2. The supported AF policies are listed in </w:t>
            </w:r>
            <w:r>
              <w:t>Table </w:t>
            </w:r>
            <w:r>
              <w:rPr>
                <w:rFonts w:cs="Arial"/>
              </w:rPr>
              <w:t>9.</w:t>
            </w:r>
            <w:r>
              <w:rPr>
                <w:rFonts w:eastAsia="DengXian" w:cs="Arial" w:hint="eastAsia"/>
              </w:rPr>
              <w:t>5</w:t>
            </w:r>
            <w:r>
              <w:t>.3.</w:t>
            </w:r>
            <w:r>
              <w:rPr>
                <w:rFonts w:cs="Arial"/>
              </w:rPr>
              <w:t>2</w:t>
            </w:r>
            <w:r>
              <w:t>-</w:t>
            </w:r>
            <w:r>
              <w:rPr>
                <w:rFonts w:cs="Arial"/>
              </w:rPr>
              <w:t xml:space="preserve">3 to </w:t>
            </w:r>
            <w:r>
              <w:t>Table </w:t>
            </w:r>
            <w:r>
              <w:rPr>
                <w:rFonts w:cs="Arial"/>
              </w:rPr>
              <w:t>9.</w:t>
            </w:r>
            <w:r>
              <w:rPr>
                <w:rFonts w:eastAsia="DengXian" w:cs="Arial" w:hint="eastAsia"/>
              </w:rPr>
              <w:t>5</w:t>
            </w:r>
            <w:r>
              <w:t>.3.</w:t>
            </w:r>
            <w:r>
              <w:rPr>
                <w:rFonts w:cs="Arial"/>
              </w:rPr>
              <w:t>2</w:t>
            </w:r>
            <w:r>
              <w:t>-5.</w:t>
            </w:r>
          </w:p>
        </w:tc>
      </w:tr>
      <w:tr w:rsidR="009151B2" w14:paraId="2E4F5DBE" w14:textId="77777777" w:rsidTr="009151B2">
        <w:trPr>
          <w:jc w:val="center"/>
        </w:trPr>
        <w:tc>
          <w:tcPr>
            <w:tcW w:w="2880" w:type="dxa"/>
            <w:tcBorders>
              <w:top w:val="single" w:sz="4" w:space="0" w:color="000000"/>
              <w:left w:val="single" w:sz="4" w:space="0" w:color="000000"/>
              <w:bottom w:val="single" w:sz="4" w:space="0" w:color="000000"/>
              <w:right w:val="nil"/>
            </w:tcBorders>
            <w:hideMark/>
          </w:tcPr>
          <w:p w14:paraId="36B0ADD5" w14:textId="2BCF5742" w:rsidR="009151B2" w:rsidRDefault="009151B2">
            <w:pPr>
              <w:pStyle w:val="TAL"/>
            </w:pPr>
            <w:r>
              <w:t>Priority (</w:t>
            </w:r>
            <w:r w:rsidR="00E10070">
              <w:t xml:space="preserve">see </w:t>
            </w:r>
            <w:r>
              <w:t>NOTE)</w:t>
            </w:r>
          </w:p>
        </w:tc>
        <w:tc>
          <w:tcPr>
            <w:tcW w:w="1440" w:type="dxa"/>
            <w:tcBorders>
              <w:top w:val="single" w:sz="4" w:space="0" w:color="000000"/>
              <w:left w:val="single" w:sz="4" w:space="0" w:color="000000"/>
              <w:bottom w:val="single" w:sz="4" w:space="0" w:color="000000"/>
              <w:right w:val="nil"/>
            </w:tcBorders>
            <w:hideMark/>
          </w:tcPr>
          <w:p w14:paraId="33098BC9" w14:textId="77777777" w:rsidR="009151B2" w:rsidRDefault="009151B2">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10447BD5" w14:textId="77777777" w:rsidR="009151B2" w:rsidRDefault="009151B2">
            <w:pPr>
              <w:pStyle w:val="TAL"/>
            </w:pPr>
            <w:r>
              <w:t>Indicates the priority of the policy.</w:t>
            </w:r>
          </w:p>
        </w:tc>
      </w:tr>
      <w:tr w:rsidR="009151B2" w14:paraId="057855B9" w14:textId="77777777" w:rsidTr="009151B2">
        <w:trPr>
          <w:jc w:val="center"/>
        </w:trPr>
        <w:tc>
          <w:tcPr>
            <w:tcW w:w="2880" w:type="dxa"/>
            <w:tcBorders>
              <w:top w:val="single" w:sz="4" w:space="0" w:color="000000"/>
              <w:left w:val="single" w:sz="4" w:space="0" w:color="000000"/>
              <w:bottom w:val="single" w:sz="4" w:space="0" w:color="000000"/>
              <w:right w:val="nil"/>
            </w:tcBorders>
            <w:hideMark/>
          </w:tcPr>
          <w:p w14:paraId="35CC00D0" w14:textId="42390C7A" w:rsidR="009151B2" w:rsidRDefault="009151B2">
            <w:pPr>
              <w:pStyle w:val="TAL"/>
            </w:pPr>
            <w:r>
              <w:t>Default policy indication (</w:t>
            </w:r>
            <w:r w:rsidR="00E10070">
              <w:t>see </w:t>
            </w:r>
            <w:r>
              <w:t>NOTE)</w:t>
            </w:r>
          </w:p>
        </w:tc>
        <w:tc>
          <w:tcPr>
            <w:tcW w:w="1440" w:type="dxa"/>
            <w:tcBorders>
              <w:top w:val="single" w:sz="4" w:space="0" w:color="000000"/>
              <w:left w:val="single" w:sz="4" w:space="0" w:color="000000"/>
              <w:bottom w:val="single" w:sz="4" w:space="0" w:color="000000"/>
              <w:right w:val="nil"/>
            </w:tcBorders>
            <w:hideMark/>
          </w:tcPr>
          <w:p w14:paraId="6E480DA4" w14:textId="77777777" w:rsidR="009151B2" w:rsidRDefault="009151B2">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5D4043DD" w14:textId="77777777" w:rsidR="009151B2" w:rsidRDefault="009151B2">
            <w:pPr>
              <w:pStyle w:val="TAL"/>
            </w:pPr>
            <w:r>
              <w:t>Indicates the default policy for slices provisioned without any policy.</w:t>
            </w:r>
          </w:p>
        </w:tc>
      </w:tr>
      <w:tr w:rsidR="009151B2" w14:paraId="04C9B362" w14:textId="77777777" w:rsidTr="009151B2">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747D44EA" w14:textId="2BFED48F" w:rsidR="009151B2" w:rsidRDefault="009151B2" w:rsidP="006F5D90">
            <w:pPr>
              <w:pStyle w:val="TAN"/>
            </w:pPr>
            <w:r>
              <w:t>NOTE:</w:t>
            </w:r>
            <w:r w:rsidR="006F5D90">
              <w:tab/>
            </w:r>
            <w:r>
              <w:t>At least one of these information elements shall be present.</w:t>
            </w:r>
          </w:p>
        </w:tc>
      </w:tr>
    </w:tbl>
    <w:p w14:paraId="314F078F" w14:textId="77777777" w:rsidR="00680FFF" w:rsidRDefault="00680FFF" w:rsidP="00680FFF">
      <w:bookmarkStart w:id="278" w:name="_Toc125659738"/>
    </w:p>
    <w:p w14:paraId="48F35925" w14:textId="37BB114F" w:rsidR="00EB1014" w:rsidRPr="00EB1014" w:rsidRDefault="00FB0178" w:rsidP="00EB1014">
      <w:pPr>
        <w:pStyle w:val="Heading4"/>
        <w:rPr>
          <w:bCs/>
        </w:rPr>
      </w:pPr>
      <w:r w:rsidRPr="00FB0178">
        <w:rPr>
          <w:rFonts w:cs="Arial"/>
          <w:bCs/>
        </w:rPr>
        <w:lastRenderedPageBreak/>
        <w:t>9.</w:t>
      </w:r>
      <w:r w:rsidRPr="00FB0178">
        <w:rPr>
          <w:rFonts w:eastAsia="SimSun" w:cs="Arial"/>
          <w:bCs/>
        </w:rPr>
        <w:t>5</w:t>
      </w:r>
      <w:r w:rsidRPr="00FB0178">
        <w:rPr>
          <w:bCs/>
        </w:rPr>
        <w:t>.</w:t>
      </w:r>
      <w:r w:rsidRPr="00FB0178">
        <w:rPr>
          <w:rFonts w:cs="Arial"/>
          <w:bCs/>
        </w:rPr>
        <w:t>3</w:t>
      </w:r>
      <w:r w:rsidRPr="00FB0178">
        <w:rPr>
          <w:bCs/>
        </w:rPr>
        <w:t>.</w:t>
      </w:r>
      <w:r w:rsidRPr="00FB0178">
        <w:rPr>
          <w:rFonts w:eastAsiaTheme="minorEastAsia"/>
          <w:bCs/>
          <w:lang w:eastAsia="zh-CN"/>
        </w:rPr>
        <w:t>5</w:t>
      </w:r>
      <w:r w:rsidRPr="00FB0178">
        <w:rPr>
          <w:bCs/>
        </w:rPr>
        <w:tab/>
        <w:t>AF policy update response</w:t>
      </w:r>
      <w:bookmarkEnd w:id="278"/>
    </w:p>
    <w:p w14:paraId="3AAFB02A" w14:textId="77777777" w:rsidR="00EB1014" w:rsidRDefault="00EB1014" w:rsidP="00EB1014">
      <w:r>
        <w:t>Table 9.</w:t>
      </w:r>
      <w:r>
        <w:rPr>
          <w:rFonts w:hint="eastAsia"/>
        </w:rPr>
        <w:t>5</w:t>
      </w:r>
      <w:r>
        <w:t>.3.</w:t>
      </w:r>
      <w:r>
        <w:rPr>
          <w:rFonts w:eastAsiaTheme="minorEastAsia" w:hint="eastAsia"/>
          <w:lang w:eastAsia="zh-CN"/>
        </w:rPr>
        <w:t>5</w:t>
      </w:r>
      <w:r>
        <w:t>-1 describes the information elements for the AF policy update response from the NSCE server to the VAL server.</w:t>
      </w:r>
    </w:p>
    <w:p w14:paraId="01061F4B" w14:textId="77777777" w:rsidR="00EB1014" w:rsidRDefault="00EB1014" w:rsidP="00EB1014">
      <w:pPr>
        <w:pStyle w:val="TH"/>
      </w:pPr>
      <w:r>
        <w:t>Table</w:t>
      </w:r>
      <w:r>
        <w:rPr>
          <w:rFonts w:eastAsia="SimSun"/>
        </w:rPr>
        <w:t xml:space="preserve"> </w:t>
      </w:r>
      <w:r>
        <w:rPr>
          <w:rFonts w:cs="Arial"/>
        </w:rPr>
        <w:t>9.</w:t>
      </w:r>
      <w:r>
        <w:rPr>
          <w:rFonts w:eastAsia="SimSun" w:cs="Arial" w:hint="eastAsia"/>
        </w:rPr>
        <w:t>5</w:t>
      </w:r>
      <w:r>
        <w:t>.</w:t>
      </w:r>
      <w:r>
        <w:rPr>
          <w:rFonts w:cs="Arial"/>
        </w:rPr>
        <w:t>3</w:t>
      </w:r>
      <w:r>
        <w:t>.</w:t>
      </w:r>
      <w:r>
        <w:rPr>
          <w:rFonts w:eastAsiaTheme="minorEastAsia" w:hint="eastAsia"/>
          <w:lang w:eastAsia="zh-CN"/>
        </w:rPr>
        <w:t>5</w:t>
      </w:r>
      <w:r>
        <w:t>-1: AF policy update response</w:t>
      </w:r>
    </w:p>
    <w:tbl>
      <w:tblPr>
        <w:tblW w:w="8640" w:type="dxa"/>
        <w:jc w:val="center"/>
        <w:tblLayout w:type="fixed"/>
        <w:tblLook w:val="04A0" w:firstRow="1" w:lastRow="0" w:firstColumn="1" w:lastColumn="0" w:noHBand="0" w:noVBand="1"/>
      </w:tblPr>
      <w:tblGrid>
        <w:gridCol w:w="2880"/>
        <w:gridCol w:w="1440"/>
        <w:gridCol w:w="4320"/>
      </w:tblGrid>
      <w:tr w:rsidR="00EB1014" w14:paraId="7792CD94" w14:textId="77777777" w:rsidTr="00EB1014">
        <w:trPr>
          <w:jc w:val="center"/>
        </w:trPr>
        <w:tc>
          <w:tcPr>
            <w:tcW w:w="2880" w:type="dxa"/>
            <w:tcBorders>
              <w:top w:val="single" w:sz="4" w:space="0" w:color="000000"/>
              <w:left w:val="single" w:sz="4" w:space="0" w:color="000000"/>
              <w:bottom w:val="single" w:sz="4" w:space="0" w:color="000000"/>
              <w:right w:val="nil"/>
            </w:tcBorders>
            <w:hideMark/>
          </w:tcPr>
          <w:p w14:paraId="62EB202A" w14:textId="77777777" w:rsidR="00EB1014" w:rsidRDefault="00EB1014">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13DD3A2" w14:textId="77777777" w:rsidR="00EB1014" w:rsidRDefault="00EB1014">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6BECD420" w14:textId="77777777" w:rsidR="00EB1014" w:rsidRDefault="00EB1014">
            <w:pPr>
              <w:pStyle w:val="TAH"/>
            </w:pPr>
            <w:r>
              <w:t>Description</w:t>
            </w:r>
          </w:p>
        </w:tc>
      </w:tr>
      <w:tr w:rsidR="00EB1014" w14:paraId="4007C3CD" w14:textId="77777777" w:rsidTr="00EB1014">
        <w:trPr>
          <w:jc w:val="center"/>
        </w:trPr>
        <w:tc>
          <w:tcPr>
            <w:tcW w:w="2880" w:type="dxa"/>
            <w:tcBorders>
              <w:top w:val="single" w:sz="4" w:space="0" w:color="000000"/>
              <w:left w:val="single" w:sz="4" w:space="0" w:color="000000"/>
              <w:bottom w:val="single" w:sz="4" w:space="0" w:color="000000"/>
              <w:right w:val="nil"/>
            </w:tcBorders>
            <w:hideMark/>
          </w:tcPr>
          <w:p w14:paraId="55E58DA4" w14:textId="77777777" w:rsidR="00EB1014" w:rsidRDefault="00EB1014">
            <w:pPr>
              <w:pStyle w:val="TAL"/>
            </w:pPr>
            <w:r>
              <w:t>Result</w:t>
            </w:r>
          </w:p>
        </w:tc>
        <w:tc>
          <w:tcPr>
            <w:tcW w:w="1440" w:type="dxa"/>
            <w:tcBorders>
              <w:top w:val="single" w:sz="4" w:space="0" w:color="000000"/>
              <w:left w:val="single" w:sz="4" w:space="0" w:color="000000"/>
              <w:bottom w:val="single" w:sz="4" w:space="0" w:color="000000"/>
              <w:right w:val="nil"/>
            </w:tcBorders>
            <w:hideMark/>
          </w:tcPr>
          <w:p w14:paraId="6277B58D" w14:textId="77777777" w:rsidR="00EB1014" w:rsidRDefault="00EB1014">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257CCE6C" w14:textId="77777777" w:rsidR="00EB1014" w:rsidRDefault="00EB1014">
            <w:pPr>
              <w:pStyle w:val="TAL"/>
            </w:pPr>
            <w:r>
              <w:rPr>
                <w:kern w:val="2"/>
              </w:rPr>
              <w:t xml:space="preserve">Indicates the success or failure of the </w:t>
            </w:r>
            <w:r>
              <w:t>AF policy update</w:t>
            </w:r>
            <w:r>
              <w:rPr>
                <w:kern w:val="2"/>
              </w:rPr>
              <w:t xml:space="preserve"> request.</w:t>
            </w:r>
          </w:p>
        </w:tc>
      </w:tr>
      <w:tr w:rsidR="00EB1014" w14:paraId="6CFA4BA6" w14:textId="77777777" w:rsidTr="00EB1014">
        <w:trPr>
          <w:jc w:val="center"/>
        </w:trPr>
        <w:tc>
          <w:tcPr>
            <w:tcW w:w="2880" w:type="dxa"/>
            <w:tcBorders>
              <w:top w:val="single" w:sz="4" w:space="0" w:color="000000"/>
              <w:left w:val="single" w:sz="4" w:space="0" w:color="000000"/>
              <w:bottom w:val="single" w:sz="4" w:space="0" w:color="000000"/>
              <w:right w:val="nil"/>
            </w:tcBorders>
            <w:hideMark/>
          </w:tcPr>
          <w:p w14:paraId="04EF5CA7" w14:textId="77777777" w:rsidR="00EB1014" w:rsidRDefault="00EB1014">
            <w:pPr>
              <w:pStyle w:val="TAL"/>
            </w:pPr>
            <w:r>
              <w:t>&gt;Policy</w:t>
            </w:r>
            <w:r>
              <w:rPr>
                <w:rFonts w:cs="Arial"/>
              </w:rPr>
              <w:t xml:space="preserve"> ID</w:t>
            </w:r>
          </w:p>
        </w:tc>
        <w:tc>
          <w:tcPr>
            <w:tcW w:w="1440" w:type="dxa"/>
            <w:tcBorders>
              <w:top w:val="single" w:sz="4" w:space="0" w:color="000000"/>
              <w:left w:val="single" w:sz="4" w:space="0" w:color="000000"/>
              <w:bottom w:val="single" w:sz="4" w:space="0" w:color="000000"/>
              <w:right w:val="nil"/>
            </w:tcBorders>
            <w:hideMark/>
          </w:tcPr>
          <w:p w14:paraId="6DC22997" w14:textId="77777777" w:rsidR="00EB1014" w:rsidRDefault="00EB1014">
            <w:pPr>
              <w:pStyle w:val="TAC"/>
              <w:rPr>
                <w:szCs w:val="18"/>
              </w:rPr>
            </w:pPr>
            <w:r>
              <w:t>O</w:t>
            </w:r>
          </w:p>
          <w:p w14:paraId="4CC2652A" w14:textId="4C61D8FA" w:rsidR="00EB1014" w:rsidRDefault="00EB1014">
            <w:pPr>
              <w:pStyle w:val="TAC"/>
            </w:pPr>
            <w:r>
              <w:t>(see</w:t>
            </w:r>
            <w:r w:rsidR="006F5D90">
              <w:t xml:space="preserve"> </w:t>
            </w:r>
            <w:r>
              <w:t>NOTE</w:t>
            </w:r>
            <w:r w:rsidR="006F5D90">
              <w:t> </w:t>
            </w:r>
            <w:r>
              <w:t>1)</w:t>
            </w:r>
          </w:p>
        </w:tc>
        <w:tc>
          <w:tcPr>
            <w:tcW w:w="4320" w:type="dxa"/>
            <w:tcBorders>
              <w:top w:val="single" w:sz="4" w:space="0" w:color="000000"/>
              <w:left w:val="single" w:sz="4" w:space="0" w:color="000000"/>
              <w:bottom w:val="single" w:sz="4" w:space="0" w:color="000000"/>
              <w:right w:val="single" w:sz="4" w:space="0" w:color="000000"/>
            </w:tcBorders>
            <w:hideMark/>
          </w:tcPr>
          <w:p w14:paraId="58AFD7E5" w14:textId="77777777" w:rsidR="00EB1014" w:rsidRDefault="00EB1014">
            <w:pPr>
              <w:pStyle w:val="TAL"/>
            </w:pPr>
            <w:r>
              <w:t>Identifies the provided policy.</w:t>
            </w:r>
          </w:p>
        </w:tc>
      </w:tr>
      <w:tr w:rsidR="00EB1014" w14:paraId="672E9498" w14:textId="77777777" w:rsidTr="00EB1014">
        <w:trPr>
          <w:jc w:val="center"/>
        </w:trPr>
        <w:tc>
          <w:tcPr>
            <w:tcW w:w="2880" w:type="dxa"/>
            <w:tcBorders>
              <w:top w:val="single" w:sz="4" w:space="0" w:color="000000"/>
              <w:left w:val="single" w:sz="4" w:space="0" w:color="000000"/>
              <w:bottom w:val="single" w:sz="4" w:space="0" w:color="000000"/>
              <w:right w:val="nil"/>
            </w:tcBorders>
            <w:hideMark/>
          </w:tcPr>
          <w:p w14:paraId="593508E1" w14:textId="77777777" w:rsidR="00EB1014" w:rsidRDefault="00EB1014">
            <w:pPr>
              <w:pStyle w:val="TAL"/>
            </w:pPr>
            <w:r>
              <w:t>&gt;Updated Default policy indication</w:t>
            </w:r>
          </w:p>
        </w:tc>
        <w:tc>
          <w:tcPr>
            <w:tcW w:w="1440" w:type="dxa"/>
            <w:tcBorders>
              <w:top w:val="single" w:sz="4" w:space="0" w:color="000000"/>
              <w:left w:val="single" w:sz="4" w:space="0" w:color="000000"/>
              <w:bottom w:val="single" w:sz="4" w:space="0" w:color="000000"/>
              <w:right w:val="nil"/>
            </w:tcBorders>
            <w:hideMark/>
          </w:tcPr>
          <w:p w14:paraId="62A27707" w14:textId="77777777" w:rsidR="00EB1014" w:rsidRDefault="00EB1014">
            <w:pPr>
              <w:pStyle w:val="TAC"/>
              <w:rPr>
                <w:szCs w:val="18"/>
              </w:rPr>
            </w:pPr>
            <w:r>
              <w:t>O</w:t>
            </w:r>
          </w:p>
          <w:p w14:paraId="0DBD38D7" w14:textId="650AEAFC" w:rsidR="00EB1014" w:rsidRDefault="00EB1014">
            <w:pPr>
              <w:pStyle w:val="TAC"/>
            </w:pPr>
            <w:r>
              <w:t>(see NOTE</w:t>
            </w:r>
            <w:r w:rsidR="006F5D90">
              <w:t> </w:t>
            </w:r>
            <w:r>
              <w:t>2)</w:t>
            </w:r>
          </w:p>
        </w:tc>
        <w:tc>
          <w:tcPr>
            <w:tcW w:w="4320" w:type="dxa"/>
            <w:tcBorders>
              <w:top w:val="single" w:sz="4" w:space="0" w:color="000000"/>
              <w:left w:val="single" w:sz="4" w:space="0" w:color="000000"/>
              <w:bottom w:val="single" w:sz="4" w:space="0" w:color="000000"/>
              <w:right w:val="single" w:sz="4" w:space="0" w:color="000000"/>
            </w:tcBorders>
            <w:hideMark/>
          </w:tcPr>
          <w:p w14:paraId="2F3A35CC" w14:textId="77777777" w:rsidR="00EB1014" w:rsidRDefault="00EB1014">
            <w:pPr>
              <w:pStyle w:val="TAL"/>
            </w:pPr>
            <w:r>
              <w:t>Indicates the update of default policy.</w:t>
            </w:r>
          </w:p>
        </w:tc>
      </w:tr>
      <w:tr w:rsidR="00EB1014" w14:paraId="02A4D187" w14:textId="77777777" w:rsidTr="00EB1014">
        <w:trPr>
          <w:jc w:val="center"/>
        </w:trPr>
        <w:tc>
          <w:tcPr>
            <w:tcW w:w="2880" w:type="dxa"/>
            <w:tcBorders>
              <w:top w:val="single" w:sz="4" w:space="0" w:color="000000"/>
              <w:left w:val="single" w:sz="4" w:space="0" w:color="000000"/>
              <w:bottom w:val="single" w:sz="4" w:space="0" w:color="000000"/>
              <w:right w:val="nil"/>
            </w:tcBorders>
            <w:hideMark/>
          </w:tcPr>
          <w:p w14:paraId="010781FC" w14:textId="77777777" w:rsidR="00EB1014" w:rsidRDefault="00EB1014">
            <w:pPr>
              <w:pStyle w:val="TAL"/>
            </w:pPr>
            <w:r>
              <w:t>&gt;Cause</w:t>
            </w:r>
          </w:p>
        </w:tc>
        <w:tc>
          <w:tcPr>
            <w:tcW w:w="1440" w:type="dxa"/>
            <w:tcBorders>
              <w:top w:val="single" w:sz="4" w:space="0" w:color="000000"/>
              <w:left w:val="single" w:sz="4" w:space="0" w:color="000000"/>
              <w:bottom w:val="single" w:sz="4" w:space="0" w:color="000000"/>
              <w:right w:val="nil"/>
            </w:tcBorders>
            <w:hideMark/>
          </w:tcPr>
          <w:p w14:paraId="18125034" w14:textId="77777777" w:rsidR="00EB1014" w:rsidRDefault="00EB1014">
            <w:pPr>
              <w:pStyle w:val="TAC"/>
              <w:rPr>
                <w:szCs w:val="18"/>
              </w:rPr>
            </w:pPr>
            <w:r>
              <w:t>O</w:t>
            </w:r>
          </w:p>
          <w:p w14:paraId="119BA274" w14:textId="52D2AADF" w:rsidR="00EB1014" w:rsidRDefault="00EB1014">
            <w:pPr>
              <w:pStyle w:val="TAC"/>
            </w:pPr>
            <w:r>
              <w:t>(see NOTE</w:t>
            </w:r>
            <w:r w:rsidR="006F5D90">
              <w:t> </w:t>
            </w:r>
            <w:r>
              <w:t>3)</w:t>
            </w:r>
          </w:p>
        </w:tc>
        <w:tc>
          <w:tcPr>
            <w:tcW w:w="4320" w:type="dxa"/>
            <w:tcBorders>
              <w:top w:val="single" w:sz="4" w:space="0" w:color="000000"/>
              <w:left w:val="single" w:sz="4" w:space="0" w:color="000000"/>
              <w:bottom w:val="single" w:sz="4" w:space="0" w:color="000000"/>
              <w:right w:val="single" w:sz="4" w:space="0" w:color="000000"/>
            </w:tcBorders>
            <w:hideMark/>
          </w:tcPr>
          <w:p w14:paraId="1AB3E6AA" w14:textId="77777777" w:rsidR="00EB1014" w:rsidRDefault="00EB1014">
            <w:pPr>
              <w:pStyle w:val="TAL"/>
            </w:pPr>
            <w:r>
              <w:t>Indicates the cause of the failure.</w:t>
            </w:r>
          </w:p>
        </w:tc>
      </w:tr>
      <w:tr w:rsidR="00EB1014" w14:paraId="6D02B345" w14:textId="77777777" w:rsidTr="00EB1014">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0806E7FF" w14:textId="77777777" w:rsidR="00EB1014" w:rsidRDefault="00EB1014">
            <w:pPr>
              <w:pStyle w:val="TAN"/>
              <w:rPr>
                <w:szCs w:val="18"/>
              </w:rPr>
            </w:pPr>
            <w:r>
              <w:t>NOTE 1:</w:t>
            </w:r>
            <w:r>
              <w:tab/>
              <w:t>Shall be present if the result is success and shall not be present otherwise.</w:t>
            </w:r>
          </w:p>
          <w:p w14:paraId="0BFEE976" w14:textId="77777777" w:rsidR="00EB1014" w:rsidRDefault="00EB1014">
            <w:pPr>
              <w:pStyle w:val="TAN"/>
            </w:pPr>
            <w:r>
              <w:t>NOTE 2:</w:t>
            </w:r>
            <w:r>
              <w:tab/>
              <w:t>May only be present if the result is success.</w:t>
            </w:r>
          </w:p>
          <w:p w14:paraId="4D4F0F17" w14:textId="77777777" w:rsidR="00EB1014" w:rsidRDefault="00EB1014">
            <w:pPr>
              <w:pStyle w:val="TAL"/>
            </w:pPr>
            <w:r>
              <w:t>NOTE 3:</w:t>
            </w:r>
            <w:r>
              <w:tab/>
              <w:t>May only be present if the result is failure.</w:t>
            </w:r>
          </w:p>
        </w:tc>
      </w:tr>
    </w:tbl>
    <w:p w14:paraId="1BA44B64" w14:textId="11318D08" w:rsidR="00EB1014" w:rsidRDefault="00EB1014" w:rsidP="00EB1014"/>
    <w:p w14:paraId="08ECEF68" w14:textId="77777777" w:rsidR="00EB1014" w:rsidRPr="00EB1014" w:rsidRDefault="00FB0178" w:rsidP="00EB1014">
      <w:pPr>
        <w:pStyle w:val="Heading4"/>
        <w:rPr>
          <w:bCs/>
        </w:rPr>
      </w:pPr>
      <w:bookmarkStart w:id="279" w:name="_Toc125659739"/>
      <w:r w:rsidRPr="00FB0178">
        <w:rPr>
          <w:rFonts w:cs="Arial"/>
          <w:bCs/>
        </w:rPr>
        <w:t>9.</w:t>
      </w:r>
      <w:r w:rsidRPr="00FB0178">
        <w:rPr>
          <w:rFonts w:eastAsia="SimSun" w:cs="Arial"/>
          <w:bCs/>
        </w:rPr>
        <w:t>5</w:t>
      </w:r>
      <w:r w:rsidRPr="00FB0178">
        <w:rPr>
          <w:bCs/>
        </w:rPr>
        <w:t>.3.</w:t>
      </w:r>
      <w:r w:rsidRPr="00FB0178">
        <w:rPr>
          <w:rFonts w:eastAsiaTheme="minorEastAsia"/>
          <w:bCs/>
          <w:lang w:eastAsia="zh-CN"/>
        </w:rPr>
        <w:t>6</w:t>
      </w:r>
      <w:r w:rsidRPr="00FB0178">
        <w:rPr>
          <w:bCs/>
        </w:rPr>
        <w:tab/>
      </w:r>
      <w:r w:rsidRPr="00FB0178">
        <w:rPr>
          <w:rFonts w:cs="Arial"/>
          <w:bCs/>
        </w:rPr>
        <w:t xml:space="preserve">AF policy </w:t>
      </w:r>
      <w:r w:rsidRPr="00FB0178">
        <w:rPr>
          <w:bCs/>
        </w:rPr>
        <w:t>delete request</w:t>
      </w:r>
      <w:bookmarkEnd w:id="279"/>
    </w:p>
    <w:p w14:paraId="04A9257A" w14:textId="77777777" w:rsidR="00EB1014" w:rsidRDefault="00EB1014" w:rsidP="00EB1014">
      <w:r>
        <w:t>Table 9.</w:t>
      </w:r>
      <w:r>
        <w:rPr>
          <w:rFonts w:hint="eastAsia"/>
        </w:rPr>
        <w:t>5</w:t>
      </w:r>
      <w:r>
        <w:t>.3.</w:t>
      </w:r>
      <w:r>
        <w:rPr>
          <w:rFonts w:eastAsiaTheme="minorEastAsia" w:hint="eastAsia"/>
          <w:lang w:eastAsia="zh-CN"/>
        </w:rPr>
        <w:t>6</w:t>
      </w:r>
      <w:r>
        <w:t>-1 describes the information elements for the AF policy delete request from the VAL server to the NSCE server.</w:t>
      </w:r>
    </w:p>
    <w:p w14:paraId="680F71BD" w14:textId="77777777" w:rsidR="00EB1014" w:rsidRDefault="00EB1014" w:rsidP="00EB1014">
      <w:pPr>
        <w:pStyle w:val="TH"/>
      </w:pPr>
      <w:r>
        <w:t xml:space="preserve">Table </w:t>
      </w:r>
      <w:r>
        <w:rPr>
          <w:rFonts w:cs="Arial"/>
        </w:rPr>
        <w:t>9.</w:t>
      </w:r>
      <w:r>
        <w:rPr>
          <w:rFonts w:eastAsia="SimSun" w:cs="Arial" w:hint="eastAsia"/>
        </w:rPr>
        <w:t>5</w:t>
      </w:r>
      <w:r>
        <w:t>.</w:t>
      </w:r>
      <w:r>
        <w:rPr>
          <w:rFonts w:cs="Arial"/>
        </w:rPr>
        <w:t>3</w:t>
      </w:r>
      <w:r>
        <w:t>.</w:t>
      </w:r>
      <w:r>
        <w:rPr>
          <w:rFonts w:eastAsiaTheme="minorEastAsia" w:hint="eastAsia"/>
          <w:lang w:eastAsia="zh-CN"/>
        </w:rPr>
        <w:t>6</w:t>
      </w:r>
      <w:r>
        <w:t xml:space="preserve">-1: </w:t>
      </w:r>
      <w:r>
        <w:rPr>
          <w:rFonts w:cs="Arial"/>
        </w:rPr>
        <w:t xml:space="preserve">AF policy </w:t>
      </w:r>
      <w:r>
        <w:t>delete request</w:t>
      </w:r>
    </w:p>
    <w:tbl>
      <w:tblPr>
        <w:tblW w:w="8640" w:type="dxa"/>
        <w:jc w:val="center"/>
        <w:tblLayout w:type="fixed"/>
        <w:tblLook w:val="04A0" w:firstRow="1" w:lastRow="0" w:firstColumn="1" w:lastColumn="0" w:noHBand="0" w:noVBand="1"/>
      </w:tblPr>
      <w:tblGrid>
        <w:gridCol w:w="2880"/>
        <w:gridCol w:w="1440"/>
        <w:gridCol w:w="4320"/>
      </w:tblGrid>
      <w:tr w:rsidR="00EB1014" w14:paraId="1EA9BB9A" w14:textId="77777777" w:rsidTr="00EB1014">
        <w:trPr>
          <w:jc w:val="center"/>
        </w:trPr>
        <w:tc>
          <w:tcPr>
            <w:tcW w:w="2880" w:type="dxa"/>
            <w:tcBorders>
              <w:top w:val="single" w:sz="4" w:space="0" w:color="000000"/>
              <w:left w:val="single" w:sz="4" w:space="0" w:color="000000"/>
              <w:bottom w:val="single" w:sz="4" w:space="0" w:color="000000"/>
              <w:right w:val="nil"/>
            </w:tcBorders>
            <w:hideMark/>
          </w:tcPr>
          <w:p w14:paraId="338B573F" w14:textId="77777777" w:rsidR="00EB1014" w:rsidRDefault="00EB1014">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039EE1D5" w14:textId="77777777" w:rsidR="00EB1014" w:rsidRDefault="00EB1014">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014A68F9" w14:textId="77777777" w:rsidR="00EB1014" w:rsidRDefault="00EB1014">
            <w:pPr>
              <w:pStyle w:val="TAH"/>
            </w:pPr>
            <w:r>
              <w:t>Description</w:t>
            </w:r>
          </w:p>
        </w:tc>
      </w:tr>
      <w:tr w:rsidR="00EB1014" w14:paraId="51A65D66" w14:textId="77777777" w:rsidTr="00EB1014">
        <w:trPr>
          <w:jc w:val="center"/>
        </w:trPr>
        <w:tc>
          <w:tcPr>
            <w:tcW w:w="2880" w:type="dxa"/>
            <w:tcBorders>
              <w:top w:val="single" w:sz="4" w:space="0" w:color="000000"/>
              <w:left w:val="single" w:sz="4" w:space="0" w:color="000000"/>
              <w:bottom w:val="single" w:sz="4" w:space="0" w:color="000000"/>
              <w:right w:val="nil"/>
            </w:tcBorders>
            <w:hideMark/>
          </w:tcPr>
          <w:p w14:paraId="708EBDB0" w14:textId="77777777" w:rsidR="00EB1014" w:rsidRDefault="00EB1014">
            <w:pPr>
              <w:pStyle w:val="TAL"/>
            </w:pPr>
            <w:r>
              <w:t>Policy ID</w:t>
            </w:r>
          </w:p>
        </w:tc>
        <w:tc>
          <w:tcPr>
            <w:tcW w:w="1440" w:type="dxa"/>
            <w:tcBorders>
              <w:top w:val="single" w:sz="4" w:space="0" w:color="000000"/>
              <w:left w:val="single" w:sz="4" w:space="0" w:color="000000"/>
              <w:bottom w:val="single" w:sz="4" w:space="0" w:color="000000"/>
              <w:right w:val="nil"/>
            </w:tcBorders>
            <w:hideMark/>
          </w:tcPr>
          <w:p w14:paraId="2F0FFDDD" w14:textId="77777777" w:rsidR="00EB1014" w:rsidRDefault="00EB1014">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138ADF54" w14:textId="77777777" w:rsidR="00EB1014" w:rsidRDefault="00EB1014">
            <w:pPr>
              <w:pStyle w:val="TAL"/>
            </w:pPr>
            <w:r>
              <w:t>Identifies the provided policy for delete.</w:t>
            </w:r>
          </w:p>
        </w:tc>
      </w:tr>
      <w:tr w:rsidR="00EB1014" w14:paraId="4C6B99F3" w14:textId="77777777" w:rsidTr="00EB1014">
        <w:trPr>
          <w:jc w:val="center"/>
        </w:trPr>
        <w:tc>
          <w:tcPr>
            <w:tcW w:w="2880" w:type="dxa"/>
            <w:tcBorders>
              <w:top w:val="single" w:sz="4" w:space="0" w:color="000000"/>
              <w:left w:val="single" w:sz="4" w:space="0" w:color="000000"/>
              <w:bottom w:val="single" w:sz="4" w:space="0" w:color="000000"/>
              <w:right w:val="nil"/>
            </w:tcBorders>
            <w:hideMark/>
          </w:tcPr>
          <w:p w14:paraId="765A019F" w14:textId="77777777" w:rsidR="00EB1014" w:rsidRDefault="00EB1014">
            <w:pPr>
              <w:pStyle w:val="TAL"/>
            </w:pPr>
            <w:r>
              <w:t>Update Default policy indication</w:t>
            </w:r>
          </w:p>
        </w:tc>
        <w:tc>
          <w:tcPr>
            <w:tcW w:w="1440" w:type="dxa"/>
            <w:tcBorders>
              <w:top w:val="single" w:sz="4" w:space="0" w:color="000000"/>
              <w:left w:val="single" w:sz="4" w:space="0" w:color="000000"/>
              <w:bottom w:val="single" w:sz="4" w:space="0" w:color="000000"/>
              <w:right w:val="nil"/>
            </w:tcBorders>
            <w:hideMark/>
          </w:tcPr>
          <w:p w14:paraId="75FD1C5B" w14:textId="77777777" w:rsidR="00EB1014" w:rsidRDefault="00EB1014">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0A35C8F8" w14:textId="77777777" w:rsidR="00EB1014" w:rsidRDefault="00EB1014">
            <w:pPr>
              <w:pStyle w:val="TAL"/>
            </w:pPr>
            <w:r>
              <w:t>Indicates the update of default policy.</w:t>
            </w:r>
          </w:p>
        </w:tc>
      </w:tr>
      <w:tr w:rsidR="00EB1014" w14:paraId="7CFEED42" w14:textId="77777777" w:rsidTr="00EB1014">
        <w:trPr>
          <w:jc w:val="center"/>
        </w:trPr>
        <w:tc>
          <w:tcPr>
            <w:tcW w:w="2880" w:type="dxa"/>
            <w:tcBorders>
              <w:top w:val="single" w:sz="4" w:space="0" w:color="000000"/>
              <w:left w:val="single" w:sz="4" w:space="0" w:color="000000"/>
              <w:bottom w:val="single" w:sz="4" w:space="0" w:color="000000"/>
              <w:right w:val="nil"/>
            </w:tcBorders>
            <w:hideMark/>
          </w:tcPr>
          <w:p w14:paraId="56FDE088" w14:textId="77777777" w:rsidR="00EB1014" w:rsidRDefault="00EB1014">
            <w:pPr>
              <w:pStyle w:val="TAL"/>
            </w:pPr>
            <w:r>
              <w:t>&gt;Policy ID</w:t>
            </w:r>
          </w:p>
        </w:tc>
        <w:tc>
          <w:tcPr>
            <w:tcW w:w="1440" w:type="dxa"/>
            <w:tcBorders>
              <w:top w:val="single" w:sz="4" w:space="0" w:color="000000"/>
              <w:left w:val="single" w:sz="4" w:space="0" w:color="000000"/>
              <w:bottom w:val="single" w:sz="4" w:space="0" w:color="000000"/>
              <w:right w:val="nil"/>
            </w:tcBorders>
            <w:hideMark/>
          </w:tcPr>
          <w:p w14:paraId="649BB8C4" w14:textId="77777777" w:rsidR="00EB1014" w:rsidRDefault="00EB1014">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50C1E9B" w14:textId="77777777" w:rsidR="00EB1014" w:rsidRDefault="00EB1014">
            <w:pPr>
              <w:pStyle w:val="TAL"/>
            </w:pPr>
            <w:r>
              <w:t>Identifies the provided policy.</w:t>
            </w:r>
          </w:p>
        </w:tc>
      </w:tr>
    </w:tbl>
    <w:p w14:paraId="5AE0EBB8" w14:textId="77777777" w:rsidR="00EB1014" w:rsidRDefault="00EB1014" w:rsidP="00EB1014"/>
    <w:p w14:paraId="01BFDDAB" w14:textId="77777777" w:rsidR="00EB1014" w:rsidRPr="00EB1014" w:rsidRDefault="00FB0178" w:rsidP="00EB1014">
      <w:pPr>
        <w:pStyle w:val="Heading4"/>
        <w:rPr>
          <w:bCs/>
        </w:rPr>
      </w:pPr>
      <w:bookmarkStart w:id="280" w:name="_Toc125659740"/>
      <w:r w:rsidRPr="00FB0178">
        <w:rPr>
          <w:rFonts w:cs="Arial"/>
          <w:bCs/>
        </w:rPr>
        <w:t>9.</w:t>
      </w:r>
      <w:r w:rsidRPr="00FB0178">
        <w:rPr>
          <w:rFonts w:eastAsia="SimSun" w:cs="Arial"/>
          <w:bCs/>
        </w:rPr>
        <w:t>5</w:t>
      </w:r>
      <w:r w:rsidRPr="00FB0178">
        <w:rPr>
          <w:bCs/>
        </w:rPr>
        <w:t>.</w:t>
      </w:r>
      <w:r w:rsidRPr="00FB0178">
        <w:rPr>
          <w:rFonts w:cs="Arial"/>
          <w:bCs/>
        </w:rPr>
        <w:t>3</w:t>
      </w:r>
      <w:r w:rsidRPr="00FB0178">
        <w:rPr>
          <w:bCs/>
        </w:rPr>
        <w:t>.</w:t>
      </w:r>
      <w:r w:rsidRPr="00FB0178">
        <w:rPr>
          <w:rFonts w:eastAsiaTheme="minorEastAsia"/>
          <w:bCs/>
          <w:lang w:eastAsia="zh-CN"/>
        </w:rPr>
        <w:t>7</w:t>
      </w:r>
      <w:r w:rsidRPr="00FB0178">
        <w:rPr>
          <w:bCs/>
        </w:rPr>
        <w:tab/>
        <w:t>AF policy delete response</w:t>
      </w:r>
      <w:bookmarkEnd w:id="280"/>
    </w:p>
    <w:p w14:paraId="38A7AB35" w14:textId="77777777" w:rsidR="00EB1014" w:rsidRDefault="00EB1014" w:rsidP="00EB1014">
      <w:r>
        <w:t>Table 9.</w:t>
      </w:r>
      <w:r>
        <w:rPr>
          <w:rFonts w:hint="eastAsia"/>
        </w:rPr>
        <w:t>5</w:t>
      </w:r>
      <w:r>
        <w:t>.3.</w:t>
      </w:r>
      <w:r>
        <w:rPr>
          <w:rFonts w:eastAsiaTheme="minorEastAsia" w:hint="eastAsia"/>
          <w:lang w:eastAsia="zh-CN"/>
        </w:rPr>
        <w:t>7</w:t>
      </w:r>
      <w:r>
        <w:t>-1 describes the information elements for the AF policy delete response from the NSCE server to the VAL server.</w:t>
      </w:r>
    </w:p>
    <w:p w14:paraId="135FF20A" w14:textId="77777777" w:rsidR="00EB1014" w:rsidRDefault="00EB1014" w:rsidP="00EB1014">
      <w:pPr>
        <w:pStyle w:val="TH"/>
      </w:pPr>
      <w:r>
        <w:t>Table</w:t>
      </w:r>
      <w:r>
        <w:rPr>
          <w:rFonts w:eastAsia="SimSun"/>
        </w:rPr>
        <w:t xml:space="preserve"> </w:t>
      </w:r>
      <w:r>
        <w:rPr>
          <w:rFonts w:cs="Arial"/>
        </w:rPr>
        <w:t>9.</w:t>
      </w:r>
      <w:r>
        <w:rPr>
          <w:rFonts w:eastAsia="SimSun" w:cs="Arial" w:hint="eastAsia"/>
        </w:rPr>
        <w:t>5</w:t>
      </w:r>
      <w:r>
        <w:t>.</w:t>
      </w:r>
      <w:r>
        <w:rPr>
          <w:rFonts w:cs="Arial"/>
        </w:rPr>
        <w:t>3</w:t>
      </w:r>
      <w:r>
        <w:t>.</w:t>
      </w:r>
      <w:r>
        <w:rPr>
          <w:rFonts w:eastAsiaTheme="minorEastAsia" w:hint="eastAsia"/>
          <w:lang w:eastAsia="zh-CN"/>
        </w:rPr>
        <w:t>7</w:t>
      </w:r>
      <w:r>
        <w:t>-1: AF policy delete response</w:t>
      </w:r>
    </w:p>
    <w:tbl>
      <w:tblPr>
        <w:tblW w:w="8640" w:type="dxa"/>
        <w:jc w:val="center"/>
        <w:tblLayout w:type="fixed"/>
        <w:tblLook w:val="04A0" w:firstRow="1" w:lastRow="0" w:firstColumn="1" w:lastColumn="0" w:noHBand="0" w:noVBand="1"/>
      </w:tblPr>
      <w:tblGrid>
        <w:gridCol w:w="2880"/>
        <w:gridCol w:w="1440"/>
        <w:gridCol w:w="4320"/>
      </w:tblGrid>
      <w:tr w:rsidR="00EB1014" w14:paraId="4AEF6FA7" w14:textId="77777777" w:rsidTr="00EB1014">
        <w:trPr>
          <w:jc w:val="center"/>
        </w:trPr>
        <w:tc>
          <w:tcPr>
            <w:tcW w:w="2880" w:type="dxa"/>
            <w:tcBorders>
              <w:top w:val="single" w:sz="4" w:space="0" w:color="000000"/>
              <w:left w:val="single" w:sz="4" w:space="0" w:color="000000"/>
              <w:bottom w:val="single" w:sz="4" w:space="0" w:color="000000"/>
              <w:right w:val="nil"/>
            </w:tcBorders>
            <w:hideMark/>
          </w:tcPr>
          <w:p w14:paraId="62D535AF" w14:textId="77777777" w:rsidR="00EB1014" w:rsidRDefault="00EB1014">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2879626D" w14:textId="77777777" w:rsidR="00EB1014" w:rsidRDefault="00EB1014">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53C1BFFF" w14:textId="77777777" w:rsidR="00EB1014" w:rsidRDefault="00EB1014">
            <w:pPr>
              <w:pStyle w:val="TAH"/>
            </w:pPr>
            <w:r>
              <w:t>Description</w:t>
            </w:r>
          </w:p>
        </w:tc>
      </w:tr>
      <w:tr w:rsidR="00EB1014" w14:paraId="6F7CC37A" w14:textId="77777777" w:rsidTr="00EB1014">
        <w:trPr>
          <w:jc w:val="center"/>
        </w:trPr>
        <w:tc>
          <w:tcPr>
            <w:tcW w:w="2880" w:type="dxa"/>
            <w:tcBorders>
              <w:top w:val="single" w:sz="4" w:space="0" w:color="000000"/>
              <w:left w:val="single" w:sz="4" w:space="0" w:color="000000"/>
              <w:bottom w:val="single" w:sz="4" w:space="0" w:color="000000"/>
              <w:right w:val="nil"/>
            </w:tcBorders>
            <w:hideMark/>
          </w:tcPr>
          <w:p w14:paraId="5E9B4796" w14:textId="77777777" w:rsidR="00EB1014" w:rsidRDefault="00EB1014">
            <w:pPr>
              <w:pStyle w:val="TAL"/>
            </w:pPr>
            <w:r>
              <w:t>Result</w:t>
            </w:r>
          </w:p>
        </w:tc>
        <w:tc>
          <w:tcPr>
            <w:tcW w:w="1440" w:type="dxa"/>
            <w:tcBorders>
              <w:top w:val="single" w:sz="4" w:space="0" w:color="000000"/>
              <w:left w:val="single" w:sz="4" w:space="0" w:color="000000"/>
              <w:bottom w:val="single" w:sz="4" w:space="0" w:color="000000"/>
              <w:right w:val="nil"/>
            </w:tcBorders>
            <w:hideMark/>
          </w:tcPr>
          <w:p w14:paraId="0616313E" w14:textId="77777777" w:rsidR="00EB1014" w:rsidRDefault="00EB1014">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1C6BD2A5" w14:textId="77777777" w:rsidR="00EB1014" w:rsidRDefault="00EB1014">
            <w:pPr>
              <w:pStyle w:val="TAL"/>
            </w:pPr>
            <w:r>
              <w:rPr>
                <w:kern w:val="2"/>
              </w:rPr>
              <w:t xml:space="preserve">Indicates the success or failure of the </w:t>
            </w:r>
            <w:r>
              <w:t>AF policy delete</w:t>
            </w:r>
            <w:r>
              <w:rPr>
                <w:kern w:val="2"/>
              </w:rPr>
              <w:t xml:space="preserve"> request.</w:t>
            </w:r>
          </w:p>
        </w:tc>
      </w:tr>
      <w:tr w:rsidR="00EB1014" w14:paraId="0BDABB35" w14:textId="77777777" w:rsidTr="00EB1014">
        <w:trPr>
          <w:jc w:val="center"/>
        </w:trPr>
        <w:tc>
          <w:tcPr>
            <w:tcW w:w="2880" w:type="dxa"/>
            <w:tcBorders>
              <w:top w:val="single" w:sz="4" w:space="0" w:color="000000"/>
              <w:left w:val="single" w:sz="4" w:space="0" w:color="000000"/>
              <w:bottom w:val="single" w:sz="4" w:space="0" w:color="000000"/>
              <w:right w:val="nil"/>
            </w:tcBorders>
            <w:hideMark/>
          </w:tcPr>
          <w:p w14:paraId="206420B9" w14:textId="77777777" w:rsidR="00EB1014" w:rsidRDefault="00EB1014">
            <w:pPr>
              <w:pStyle w:val="TAL"/>
            </w:pPr>
            <w:r>
              <w:t>&gt;Updated default policy</w:t>
            </w:r>
          </w:p>
        </w:tc>
        <w:tc>
          <w:tcPr>
            <w:tcW w:w="1440" w:type="dxa"/>
            <w:tcBorders>
              <w:top w:val="single" w:sz="4" w:space="0" w:color="000000"/>
              <w:left w:val="single" w:sz="4" w:space="0" w:color="000000"/>
              <w:bottom w:val="single" w:sz="4" w:space="0" w:color="000000"/>
              <w:right w:val="nil"/>
            </w:tcBorders>
            <w:hideMark/>
          </w:tcPr>
          <w:p w14:paraId="3C48275C" w14:textId="77777777" w:rsidR="00EB1014" w:rsidRDefault="00EB1014">
            <w:pPr>
              <w:pStyle w:val="TAC"/>
              <w:rPr>
                <w:szCs w:val="18"/>
              </w:rPr>
            </w:pPr>
            <w:r>
              <w:t>O</w:t>
            </w:r>
          </w:p>
          <w:p w14:paraId="371AB935" w14:textId="2ED274B4" w:rsidR="00EB1014" w:rsidRDefault="00EB1014">
            <w:pPr>
              <w:pStyle w:val="TAC"/>
            </w:pPr>
            <w:r>
              <w:t>(see NOTE</w:t>
            </w:r>
            <w:r w:rsidR="006F5D90">
              <w:t> </w:t>
            </w:r>
            <w:r>
              <w:t>1)</w:t>
            </w:r>
          </w:p>
        </w:tc>
        <w:tc>
          <w:tcPr>
            <w:tcW w:w="4320" w:type="dxa"/>
            <w:tcBorders>
              <w:top w:val="single" w:sz="4" w:space="0" w:color="000000"/>
              <w:left w:val="single" w:sz="4" w:space="0" w:color="000000"/>
              <w:bottom w:val="single" w:sz="4" w:space="0" w:color="000000"/>
              <w:right w:val="single" w:sz="4" w:space="0" w:color="000000"/>
            </w:tcBorders>
            <w:hideMark/>
          </w:tcPr>
          <w:p w14:paraId="173FF65B" w14:textId="77777777" w:rsidR="00EB1014" w:rsidRDefault="00EB1014">
            <w:pPr>
              <w:pStyle w:val="TAL"/>
            </w:pPr>
            <w:r>
              <w:t>Policies with updated priority values.</w:t>
            </w:r>
          </w:p>
        </w:tc>
      </w:tr>
      <w:tr w:rsidR="00EB1014" w14:paraId="480FB163" w14:textId="77777777" w:rsidTr="00EB1014">
        <w:trPr>
          <w:jc w:val="center"/>
        </w:trPr>
        <w:tc>
          <w:tcPr>
            <w:tcW w:w="2880" w:type="dxa"/>
            <w:tcBorders>
              <w:top w:val="single" w:sz="4" w:space="0" w:color="000000"/>
              <w:left w:val="single" w:sz="4" w:space="0" w:color="000000"/>
              <w:bottom w:val="single" w:sz="4" w:space="0" w:color="000000"/>
              <w:right w:val="nil"/>
            </w:tcBorders>
            <w:hideMark/>
          </w:tcPr>
          <w:p w14:paraId="614C91EE" w14:textId="77777777" w:rsidR="00EB1014" w:rsidRDefault="00EB1014">
            <w:pPr>
              <w:pStyle w:val="TAL"/>
            </w:pPr>
            <w:r>
              <w:t>&gt;&gt;Policy</w:t>
            </w:r>
            <w:r>
              <w:rPr>
                <w:rFonts w:cs="Arial"/>
              </w:rPr>
              <w:t xml:space="preserve"> ID</w:t>
            </w:r>
          </w:p>
        </w:tc>
        <w:tc>
          <w:tcPr>
            <w:tcW w:w="1440" w:type="dxa"/>
            <w:tcBorders>
              <w:top w:val="single" w:sz="4" w:space="0" w:color="000000"/>
              <w:left w:val="single" w:sz="4" w:space="0" w:color="000000"/>
              <w:bottom w:val="single" w:sz="4" w:space="0" w:color="000000"/>
              <w:right w:val="nil"/>
            </w:tcBorders>
            <w:hideMark/>
          </w:tcPr>
          <w:p w14:paraId="518741B5" w14:textId="77777777" w:rsidR="00EB1014" w:rsidRDefault="00EB1014">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CF0AC52" w14:textId="77777777" w:rsidR="00EB1014" w:rsidRDefault="00EB1014">
            <w:pPr>
              <w:pStyle w:val="TAL"/>
            </w:pPr>
            <w:r>
              <w:t>Identifies the provided policy.</w:t>
            </w:r>
          </w:p>
        </w:tc>
      </w:tr>
      <w:tr w:rsidR="00EB1014" w14:paraId="3DD6CA97" w14:textId="77777777" w:rsidTr="00EB1014">
        <w:trPr>
          <w:jc w:val="center"/>
        </w:trPr>
        <w:tc>
          <w:tcPr>
            <w:tcW w:w="2880" w:type="dxa"/>
            <w:tcBorders>
              <w:top w:val="single" w:sz="4" w:space="0" w:color="000000"/>
              <w:left w:val="single" w:sz="4" w:space="0" w:color="000000"/>
              <w:bottom w:val="single" w:sz="4" w:space="0" w:color="000000"/>
              <w:right w:val="nil"/>
            </w:tcBorders>
            <w:hideMark/>
          </w:tcPr>
          <w:p w14:paraId="1D14F683" w14:textId="77777777" w:rsidR="00EB1014" w:rsidRDefault="00EB1014">
            <w:pPr>
              <w:pStyle w:val="TAL"/>
            </w:pPr>
            <w:r>
              <w:t>&gt;&gt;Priority</w:t>
            </w:r>
          </w:p>
        </w:tc>
        <w:tc>
          <w:tcPr>
            <w:tcW w:w="1440" w:type="dxa"/>
            <w:tcBorders>
              <w:top w:val="single" w:sz="4" w:space="0" w:color="000000"/>
              <w:left w:val="single" w:sz="4" w:space="0" w:color="000000"/>
              <w:bottom w:val="single" w:sz="4" w:space="0" w:color="000000"/>
              <w:right w:val="nil"/>
            </w:tcBorders>
            <w:hideMark/>
          </w:tcPr>
          <w:p w14:paraId="4841C75F" w14:textId="77777777" w:rsidR="00EB1014" w:rsidRDefault="00EB1014">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1E8A61CD" w14:textId="77777777" w:rsidR="00EB1014" w:rsidRDefault="00EB1014">
            <w:pPr>
              <w:pStyle w:val="TAL"/>
            </w:pPr>
            <w:r>
              <w:t>Indicates the updated priority values.</w:t>
            </w:r>
          </w:p>
        </w:tc>
      </w:tr>
      <w:tr w:rsidR="00EB1014" w14:paraId="213AFEBF" w14:textId="77777777" w:rsidTr="00EB1014">
        <w:trPr>
          <w:jc w:val="center"/>
        </w:trPr>
        <w:tc>
          <w:tcPr>
            <w:tcW w:w="2880" w:type="dxa"/>
            <w:tcBorders>
              <w:top w:val="single" w:sz="4" w:space="0" w:color="000000"/>
              <w:left w:val="single" w:sz="4" w:space="0" w:color="000000"/>
              <w:bottom w:val="single" w:sz="4" w:space="0" w:color="000000"/>
              <w:right w:val="nil"/>
            </w:tcBorders>
            <w:hideMark/>
          </w:tcPr>
          <w:p w14:paraId="7426E9E1" w14:textId="77777777" w:rsidR="00EB1014" w:rsidRDefault="00EB1014">
            <w:pPr>
              <w:pStyle w:val="TAL"/>
            </w:pPr>
            <w:r>
              <w:t>&gt;Cause</w:t>
            </w:r>
          </w:p>
        </w:tc>
        <w:tc>
          <w:tcPr>
            <w:tcW w:w="1440" w:type="dxa"/>
            <w:tcBorders>
              <w:top w:val="single" w:sz="4" w:space="0" w:color="000000"/>
              <w:left w:val="single" w:sz="4" w:space="0" w:color="000000"/>
              <w:bottom w:val="single" w:sz="4" w:space="0" w:color="000000"/>
              <w:right w:val="nil"/>
            </w:tcBorders>
            <w:hideMark/>
          </w:tcPr>
          <w:p w14:paraId="13E75394" w14:textId="77777777" w:rsidR="00EB1014" w:rsidRDefault="00EB1014">
            <w:pPr>
              <w:pStyle w:val="TAC"/>
              <w:rPr>
                <w:szCs w:val="18"/>
              </w:rPr>
            </w:pPr>
            <w:r>
              <w:t>O</w:t>
            </w:r>
          </w:p>
          <w:p w14:paraId="2C7E0B8A" w14:textId="77AFE6D6" w:rsidR="00EB1014" w:rsidRDefault="00EB1014">
            <w:pPr>
              <w:pStyle w:val="TAC"/>
            </w:pPr>
            <w:r>
              <w:t>(see NOTE</w:t>
            </w:r>
            <w:r w:rsidR="006F5D90">
              <w:t> </w:t>
            </w:r>
            <w:r>
              <w:t>2)</w:t>
            </w:r>
          </w:p>
        </w:tc>
        <w:tc>
          <w:tcPr>
            <w:tcW w:w="4320" w:type="dxa"/>
            <w:tcBorders>
              <w:top w:val="single" w:sz="4" w:space="0" w:color="000000"/>
              <w:left w:val="single" w:sz="4" w:space="0" w:color="000000"/>
              <w:bottom w:val="single" w:sz="4" w:space="0" w:color="000000"/>
              <w:right w:val="single" w:sz="4" w:space="0" w:color="000000"/>
            </w:tcBorders>
            <w:hideMark/>
          </w:tcPr>
          <w:p w14:paraId="7A8D7E80" w14:textId="77777777" w:rsidR="00EB1014" w:rsidRDefault="00EB1014">
            <w:pPr>
              <w:pStyle w:val="TAL"/>
            </w:pPr>
            <w:r>
              <w:t>Indicates the cause of the failure.</w:t>
            </w:r>
          </w:p>
        </w:tc>
      </w:tr>
      <w:tr w:rsidR="00EB1014" w14:paraId="5415082D" w14:textId="77777777" w:rsidTr="00EB1014">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6F4B9DCE" w14:textId="77777777" w:rsidR="00EB1014" w:rsidRDefault="00EB1014">
            <w:pPr>
              <w:pStyle w:val="TAN"/>
              <w:rPr>
                <w:szCs w:val="18"/>
              </w:rPr>
            </w:pPr>
            <w:r>
              <w:t>NOTE 1:</w:t>
            </w:r>
            <w:r>
              <w:tab/>
              <w:t>May only be present if the result is success.</w:t>
            </w:r>
          </w:p>
          <w:p w14:paraId="42F1DF6C" w14:textId="77777777" w:rsidR="00EB1014" w:rsidRDefault="00EB1014">
            <w:pPr>
              <w:pStyle w:val="TAL"/>
            </w:pPr>
            <w:r>
              <w:t>NOTE 2:</w:t>
            </w:r>
            <w:r>
              <w:tab/>
              <w:t>May only be present if the result is failure.</w:t>
            </w:r>
          </w:p>
        </w:tc>
      </w:tr>
    </w:tbl>
    <w:p w14:paraId="45E78D4D" w14:textId="77777777" w:rsidR="00EB1014" w:rsidRDefault="00EB1014" w:rsidP="00EB1014"/>
    <w:p w14:paraId="5F248C7A" w14:textId="77777777" w:rsidR="00EB1014" w:rsidRPr="00EB1014" w:rsidRDefault="00FB0178" w:rsidP="00EB1014">
      <w:pPr>
        <w:pStyle w:val="Heading4"/>
        <w:rPr>
          <w:bCs/>
        </w:rPr>
      </w:pPr>
      <w:bookmarkStart w:id="281" w:name="_Toc125659741"/>
      <w:r w:rsidRPr="00FB0178">
        <w:rPr>
          <w:rFonts w:cs="Arial"/>
          <w:bCs/>
        </w:rPr>
        <w:t>9.</w:t>
      </w:r>
      <w:r w:rsidRPr="00FB0178">
        <w:rPr>
          <w:rFonts w:eastAsia="SimSun" w:cs="Arial"/>
          <w:bCs/>
        </w:rPr>
        <w:t>5</w:t>
      </w:r>
      <w:r w:rsidRPr="00FB0178">
        <w:rPr>
          <w:bCs/>
        </w:rPr>
        <w:t>.</w:t>
      </w:r>
      <w:r w:rsidRPr="00FB0178">
        <w:rPr>
          <w:rFonts w:cs="Arial"/>
          <w:bCs/>
        </w:rPr>
        <w:t>3</w:t>
      </w:r>
      <w:r w:rsidRPr="00FB0178">
        <w:rPr>
          <w:bCs/>
        </w:rPr>
        <w:t>.</w:t>
      </w:r>
      <w:r w:rsidRPr="00FB0178">
        <w:rPr>
          <w:rFonts w:eastAsiaTheme="minorEastAsia"/>
          <w:bCs/>
          <w:lang w:eastAsia="zh-CN"/>
        </w:rPr>
        <w:t>8</w:t>
      </w:r>
      <w:r w:rsidRPr="00FB0178">
        <w:rPr>
          <w:bCs/>
        </w:rPr>
        <w:tab/>
        <w:t xml:space="preserve">AF policy usage reporting data subscribe </w:t>
      </w:r>
      <w:r w:rsidRPr="00FB0178">
        <w:rPr>
          <w:rFonts w:cs="Arial"/>
          <w:bCs/>
        </w:rPr>
        <w:t>request</w:t>
      </w:r>
      <w:bookmarkEnd w:id="281"/>
    </w:p>
    <w:p w14:paraId="182E056E" w14:textId="77777777" w:rsidR="00EB1014" w:rsidRDefault="00EB1014" w:rsidP="00EB1014">
      <w:r>
        <w:t>Table 9.</w:t>
      </w:r>
      <w:r>
        <w:rPr>
          <w:rFonts w:hint="eastAsia"/>
        </w:rPr>
        <w:t>5</w:t>
      </w:r>
      <w:r>
        <w:t>.3.</w:t>
      </w:r>
      <w:r>
        <w:rPr>
          <w:rFonts w:eastAsiaTheme="minorEastAsia" w:hint="eastAsia"/>
          <w:lang w:eastAsia="zh-CN"/>
        </w:rPr>
        <w:t>8</w:t>
      </w:r>
      <w:r>
        <w:t>-1 describes information elements for the AF policy usage reporting data subscribe request from the VAL server to the NSCE server.</w:t>
      </w:r>
    </w:p>
    <w:p w14:paraId="38931006" w14:textId="77777777" w:rsidR="00EB1014" w:rsidRDefault="00EB1014" w:rsidP="00EB1014">
      <w:pPr>
        <w:pStyle w:val="TH"/>
      </w:pPr>
      <w:r>
        <w:lastRenderedPageBreak/>
        <w:t xml:space="preserve">Table </w:t>
      </w:r>
      <w:r>
        <w:rPr>
          <w:rFonts w:cs="Arial"/>
        </w:rPr>
        <w:t>9.</w:t>
      </w:r>
      <w:r>
        <w:rPr>
          <w:rFonts w:eastAsia="SimSun" w:cs="Arial" w:hint="eastAsia"/>
        </w:rPr>
        <w:t>5</w:t>
      </w:r>
      <w:r>
        <w:t>.</w:t>
      </w:r>
      <w:r>
        <w:rPr>
          <w:rFonts w:cs="Arial"/>
        </w:rPr>
        <w:t>3</w:t>
      </w:r>
      <w:r>
        <w:t>.</w:t>
      </w:r>
      <w:r>
        <w:rPr>
          <w:rFonts w:eastAsiaTheme="minorEastAsia" w:hint="eastAsia"/>
          <w:lang w:eastAsia="zh-CN"/>
        </w:rPr>
        <w:t>8</w:t>
      </w:r>
      <w:r>
        <w:t xml:space="preserve">-1: AF policy usage reporting data subscribe </w:t>
      </w:r>
      <w:r>
        <w:rPr>
          <w:rFonts w:cs="Arial"/>
        </w:rPr>
        <w:t>request</w:t>
      </w:r>
    </w:p>
    <w:tbl>
      <w:tblPr>
        <w:tblW w:w="8640" w:type="dxa"/>
        <w:jc w:val="center"/>
        <w:tblLayout w:type="fixed"/>
        <w:tblLook w:val="04A0" w:firstRow="1" w:lastRow="0" w:firstColumn="1" w:lastColumn="0" w:noHBand="0" w:noVBand="1"/>
      </w:tblPr>
      <w:tblGrid>
        <w:gridCol w:w="2880"/>
        <w:gridCol w:w="1440"/>
        <w:gridCol w:w="4320"/>
      </w:tblGrid>
      <w:tr w:rsidR="00EB1014" w14:paraId="1E3696C2" w14:textId="77777777" w:rsidTr="00EB1014">
        <w:trPr>
          <w:jc w:val="center"/>
        </w:trPr>
        <w:tc>
          <w:tcPr>
            <w:tcW w:w="2880" w:type="dxa"/>
            <w:tcBorders>
              <w:top w:val="single" w:sz="4" w:space="0" w:color="000000"/>
              <w:left w:val="single" w:sz="4" w:space="0" w:color="000000"/>
              <w:bottom w:val="single" w:sz="4" w:space="0" w:color="000000"/>
              <w:right w:val="nil"/>
            </w:tcBorders>
            <w:hideMark/>
          </w:tcPr>
          <w:p w14:paraId="7CDA7F75" w14:textId="77777777" w:rsidR="00EB1014" w:rsidRDefault="00EB1014">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65589E11" w14:textId="77777777" w:rsidR="00EB1014" w:rsidRDefault="00EB1014">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3B4E80A" w14:textId="77777777" w:rsidR="00EB1014" w:rsidRDefault="00EB1014">
            <w:pPr>
              <w:pStyle w:val="TAH"/>
            </w:pPr>
            <w:r>
              <w:t>Description</w:t>
            </w:r>
          </w:p>
        </w:tc>
      </w:tr>
      <w:tr w:rsidR="00EB1014" w14:paraId="55AD83B7" w14:textId="77777777" w:rsidTr="00EB1014">
        <w:trPr>
          <w:jc w:val="center"/>
        </w:trPr>
        <w:tc>
          <w:tcPr>
            <w:tcW w:w="2880" w:type="dxa"/>
            <w:tcBorders>
              <w:top w:val="single" w:sz="4" w:space="0" w:color="000000"/>
              <w:left w:val="single" w:sz="4" w:space="0" w:color="000000"/>
              <w:bottom w:val="single" w:sz="4" w:space="0" w:color="000000"/>
              <w:right w:val="nil"/>
            </w:tcBorders>
            <w:hideMark/>
          </w:tcPr>
          <w:p w14:paraId="2F426320" w14:textId="77777777" w:rsidR="00EB1014" w:rsidRDefault="00EB1014">
            <w:pPr>
              <w:pStyle w:val="TAL"/>
            </w:pPr>
            <w:r>
              <w:t>Requestor Identifier</w:t>
            </w:r>
          </w:p>
        </w:tc>
        <w:tc>
          <w:tcPr>
            <w:tcW w:w="1440" w:type="dxa"/>
            <w:tcBorders>
              <w:top w:val="single" w:sz="4" w:space="0" w:color="000000"/>
              <w:left w:val="single" w:sz="4" w:space="0" w:color="000000"/>
              <w:bottom w:val="single" w:sz="4" w:space="0" w:color="000000"/>
              <w:right w:val="nil"/>
            </w:tcBorders>
            <w:hideMark/>
          </w:tcPr>
          <w:p w14:paraId="20E18384" w14:textId="77777777" w:rsidR="00EB1014" w:rsidRDefault="00EB1014">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067F1DF9" w14:textId="77777777" w:rsidR="00EB1014" w:rsidRDefault="00EB1014">
            <w:pPr>
              <w:pStyle w:val="TAL"/>
            </w:pPr>
            <w:r>
              <w:t xml:space="preserve">Unique identifier of the requestor (i.e. </w:t>
            </w:r>
            <w:r>
              <w:rPr>
                <w:rFonts w:cs="Arial"/>
              </w:rPr>
              <w:t xml:space="preserve">VAL server </w:t>
            </w:r>
            <w:r>
              <w:t>ID).</w:t>
            </w:r>
          </w:p>
        </w:tc>
      </w:tr>
      <w:tr w:rsidR="00EB1014" w14:paraId="34D6CC2D" w14:textId="77777777" w:rsidTr="00EB1014">
        <w:trPr>
          <w:jc w:val="center"/>
        </w:trPr>
        <w:tc>
          <w:tcPr>
            <w:tcW w:w="2880" w:type="dxa"/>
            <w:tcBorders>
              <w:top w:val="single" w:sz="4" w:space="0" w:color="000000"/>
              <w:left w:val="single" w:sz="4" w:space="0" w:color="000000"/>
              <w:bottom w:val="single" w:sz="4" w:space="0" w:color="000000"/>
              <w:right w:val="nil"/>
            </w:tcBorders>
            <w:hideMark/>
          </w:tcPr>
          <w:p w14:paraId="7CA2EE66" w14:textId="77777777" w:rsidR="00EB1014" w:rsidRDefault="00EB1014">
            <w:pPr>
              <w:pStyle w:val="TAL"/>
            </w:pPr>
            <w:r>
              <w:t>Requested slice information</w:t>
            </w:r>
          </w:p>
        </w:tc>
        <w:tc>
          <w:tcPr>
            <w:tcW w:w="1440" w:type="dxa"/>
            <w:tcBorders>
              <w:top w:val="single" w:sz="4" w:space="0" w:color="000000"/>
              <w:left w:val="single" w:sz="4" w:space="0" w:color="000000"/>
              <w:bottom w:val="single" w:sz="4" w:space="0" w:color="000000"/>
              <w:right w:val="nil"/>
            </w:tcBorders>
            <w:hideMark/>
          </w:tcPr>
          <w:p w14:paraId="11A0C6FA" w14:textId="77777777" w:rsidR="00EB1014" w:rsidRDefault="00EB1014">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5FFE2B7A" w14:textId="77777777" w:rsidR="00EB1014" w:rsidRDefault="00EB1014">
            <w:pPr>
              <w:pStyle w:val="TAL"/>
            </w:pPr>
            <w:r>
              <w:t>Indication of the slice which is requested.</w:t>
            </w:r>
          </w:p>
        </w:tc>
      </w:tr>
      <w:tr w:rsidR="00EB1014" w14:paraId="0B5B2B6B" w14:textId="77777777" w:rsidTr="00EB1014">
        <w:trPr>
          <w:trHeight w:val="146"/>
          <w:jc w:val="center"/>
        </w:trPr>
        <w:tc>
          <w:tcPr>
            <w:tcW w:w="2880" w:type="dxa"/>
            <w:tcBorders>
              <w:top w:val="single" w:sz="4" w:space="0" w:color="000000"/>
              <w:left w:val="single" w:sz="4" w:space="0" w:color="000000"/>
              <w:bottom w:val="single" w:sz="4" w:space="0" w:color="000000"/>
              <w:right w:val="nil"/>
            </w:tcBorders>
            <w:hideMark/>
          </w:tcPr>
          <w:p w14:paraId="2F63A08F" w14:textId="77777777" w:rsidR="00EB1014" w:rsidRDefault="00EB1014">
            <w:pPr>
              <w:pStyle w:val="TAL"/>
            </w:pPr>
            <w:r>
              <w:t>Requested policy reporting data</w:t>
            </w:r>
          </w:p>
        </w:tc>
        <w:tc>
          <w:tcPr>
            <w:tcW w:w="1440" w:type="dxa"/>
            <w:tcBorders>
              <w:top w:val="single" w:sz="4" w:space="0" w:color="000000"/>
              <w:left w:val="single" w:sz="4" w:space="0" w:color="000000"/>
              <w:bottom w:val="single" w:sz="4" w:space="0" w:color="000000"/>
              <w:right w:val="nil"/>
            </w:tcBorders>
            <w:hideMark/>
          </w:tcPr>
          <w:p w14:paraId="1C1348FF" w14:textId="77777777" w:rsidR="00EB1014" w:rsidRDefault="00EB1014">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2AE41736" w14:textId="77777777" w:rsidR="00EB1014" w:rsidRDefault="00EB1014">
            <w:pPr>
              <w:pStyle w:val="TAL"/>
            </w:pPr>
            <w:r>
              <w:t>Indicates the request for policy reporting data.</w:t>
            </w:r>
          </w:p>
        </w:tc>
      </w:tr>
      <w:tr w:rsidR="00EB1014" w14:paraId="77ADCB7D" w14:textId="77777777" w:rsidTr="00EB1014">
        <w:trPr>
          <w:trHeight w:val="146"/>
          <w:jc w:val="center"/>
        </w:trPr>
        <w:tc>
          <w:tcPr>
            <w:tcW w:w="2880" w:type="dxa"/>
            <w:tcBorders>
              <w:top w:val="single" w:sz="4" w:space="0" w:color="000000"/>
              <w:left w:val="single" w:sz="4" w:space="0" w:color="000000"/>
              <w:bottom w:val="single" w:sz="4" w:space="0" w:color="000000"/>
              <w:right w:val="nil"/>
            </w:tcBorders>
            <w:hideMark/>
          </w:tcPr>
          <w:p w14:paraId="439D4F35" w14:textId="77777777" w:rsidR="00EB1014" w:rsidRDefault="00EB1014">
            <w:pPr>
              <w:pStyle w:val="TAL"/>
            </w:pPr>
            <w:r>
              <w:t>&gt;Policy ID</w:t>
            </w:r>
          </w:p>
        </w:tc>
        <w:tc>
          <w:tcPr>
            <w:tcW w:w="1440" w:type="dxa"/>
            <w:tcBorders>
              <w:top w:val="single" w:sz="4" w:space="0" w:color="000000"/>
              <w:left w:val="single" w:sz="4" w:space="0" w:color="000000"/>
              <w:bottom w:val="single" w:sz="4" w:space="0" w:color="000000"/>
              <w:right w:val="nil"/>
            </w:tcBorders>
            <w:hideMark/>
          </w:tcPr>
          <w:p w14:paraId="04F48BF5" w14:textId="77777777" w:rsidR="00EB1014" w:rsidRDefault="00EB1014">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34A9F877" w14:textId="77777777" w:rsidR="00EB1014" w:rsidRDefault="00EB1014">
            <w:pPr>
              <w:pStyle w:val="TAL"/>
            </w:pPr>
            <w:r>
              <w:t>Identifies the provided policy.</w:t>
            </w:r>
          </w:p>
        </w:tc>
      </w:tr>
      <w:tr w:rsidR="00EB1014" w14:paraId="50E41F0E" w14:textId="77777777" w:rsidTr="00EB1014">
        <w:trPr>
          <w:trHeight w:val="146"/>
          <w:jc w:val="center"/>
        </w:trPr>
        <w:tc>
          <w:tcPr>
            <w:tcW w:w="2880" w:type="dxa"/>
            <w:tcBorders>
              <w:top w:val="single" w:sz="4" w:space="0" w:color="000000"/>
              <w:left w:val="single" w:sz="4" w:space="0" w:color="000000"/>
              <w:bottom w:val="single" w:sz="4" w:space="0" w:color="000000"/>
              <w:right w:val="nil"/>
            </w:tcBorders>
            <w:hideMark/>
          </w:tcPr>
          <w:p w14:paraId="61646794" w14:textId="77777777" w:rsidR="00EB1014" w:rsidRDefault="00EB1014">
            <w:pPr>
              <w:pStyle w:val="TAL"/>
            </w:pPr>
            <w:r>
              <w:t>&gt;Start time</w:t>
            </w:r>
          </w:p>
        </w:tc>
        <w:tc>
          <w:tcPr>
            <w:tcW w:w="1440" w:type="dxa"/>
            <w:tcBorders>
              <w:top w:val="single" w:sz="4" w:space="0" w:color="000000"/>
              <w:left w:val="single" w:sz="4" w:space="0" w:color="000000"/>
              <w:bottom w:val="single" w:sz="4" w:space="0" w:color="000000"/>
              <w:right w:val="nil"/>
            </w:tcBorders>
            <w:hideMark/>
          </w:tcPr>
          <w:p w14:paraId="63E68BA1" w14:textId="77777777" w:rsidR="00EB1014" w:rsidRDefault="00EB1014">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1E878ACA" w14:textId="77777777" w:rsidR="00EB1014" w:rsidRDefault="00EB1014">
            <w:pPr>
              <w:pStyle w:val="TAL"/>
            </w:pPr>
            <w:r>
              <w:t>Indicates start time for the policy reporting data.</w:t>
            </w:r>
          </w:p>
        </w:tc>
      </w:tr>
      <w:tr w:rsidR="00EB1014" w14:paraId="4E0BDCF8" w14:textId="77777777" w:rsidTr="00EB1014">
        <w:trPr>
          <w:trHeight w:val="146"/>
          <w:jc w:val="center"/>
        </w:trPr>
        <w:tc>
          <w:tcPr>
            <w:tcW w:w="2880" w:type="dxa"/>
            <w:tcBorders>
              <w:top w:val="single" w:sz="4" w:space="0" w:color="000000"/>
              <w:left w:val="single" w:sz="4" w:space="0" w:color="000000"/>
              <w:bottom w:val="single" w:sz="4" w:space="0" w:color="000000"/>
              <w:right w:val="nil"/>
            </w:tcBorders>
            <w:hideMark/>
          </w:tcPr>
          <w:p w14:paraId="5A88345A" w14:textId="77777777" w:rsidR="00EB1014" w:rsidRDefault="00EB1014">
            <w:pPr>
              <w:pStyle w:val="TAL"/>
            </w:pPr>
            <w:r>
              <w:t>&gt;End time</w:t>
            </w:r>
          </w:p>
        </w:tc>
        <w:tc>
          <w:tcPr>
            <w:tcW w:w="1440" w:type="dxa"/>
            <w:tcBorders>
              <w:top w:val="single" w:sz="4" w:space="0" w:color="000000"/>
              <w:left w:val="single" w:sz="4" w:space="0" w:color="000000"/>
              <w:bottom w:val="single" w:sz="4" w:space="0" w:color="000000"/>
              <w:right w:val="nil"/>
            </w:tcBorders>
            <w:hideMark/>
          </w:tcPr>
          <w:p w14:paraId="364D397C" w14:textId="77777777" w:rsidR="00EB1014" w:rsidRDefault="00EB1014">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BA32D40" w14:textId="77777777" w:rsidR="00EB1014" w:rsidRDefault="00EB1014">
            <w:pPr>
              <w:pStyle w:val="TAL"/>
            </w:pPr>
            <w:r>
              <w:t>Indicates end time for the policy reporting data.</w:t>
            </w:r>
          </w:p>
        </w:tc>
      </w:tr>
      <w:tr w:rsidR="00EB1014" w14:paraId="12F78D77" w14:textId="77777777" w:rsidTr="00EB1014">
        <w:trPr>
          <w:trHeight w:val="146"/>
          <w:jc w:val="center"/>
        </w:trPr>
        <w:tc>
          <w:tcPr>
            <w:tcW w:w="2880" w:type="dxa"/>
            <w:tcBorders>
              <w:top w:val="single" w:sz="4" w:space="0" w:color="000000"/>
              <w:left w:val="single" w:sz="4" w:space="0" w:color="000000"/>
              <w:bottom w:val="single" w:sz="4" w:space="0" w:color="000000"/>
              <w:right w:val="nil"/>
            </w:tcBorders>
            <w:hideMark/>
          </w:tcPr>
          <w:p w14:paraId="38290570" w14:textId="77777777" w:rsidR="00EB1014" w:rsidRDefault="00EB1014">
            <w:pPr>
              <w:pStyle w:val="TAL"/>
            </w:pPr>
            <w:r>
              <w:t>Reporting interval</w:t>
            </w:r>
          </w:p>
        </w:tc>
        <w:tc>
          <w:tcPr>
            <w:tcW w:w="1440" w:type="dxa"/>
            <w:tcBorders>
              <w:top w:val="single" w:sz="4" w:space="0" w:color="000000"/>
              <w:left w:val="single" w:sz="4" w:space="0" w:color="000000"/>
              <w:bottom w:val="single" w:sz="4" w:space="0" w:color="000000"/>
              <w:right w:val="nil"/>
            </w:tcBorders>
            <w:hideMark/>
          </w:tcPr>
          <w:p w14:paraId="18C27062" w14:textId="77777777" w:rsidR="00EB1014" w:rsidRDefault="00EB1014">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765E1925" w14:textId="77777777" w:rsidR="00EB1014" w:rsidRDefault="00EB1014">
            <w:pPr>
              <w:pStyle w:val="TAL"/>
            </w:pPr>
            <w:r>
              <w:t>Indicates the policy report data reporting interval.</w:t>
            </w:r>
          </w:p>
        </w:tc>
      </w:tr>
    </w:tbl>
    <w:p w14:paraId="3DFACCCC" w14:textId="77777777" w:rsidR="00EB1014" w:rsidRDefault="00EB1014" w:rsidP="00EB1014"/>
    <w:p w14:paraId="598F7B49" w14:textId="77777777" w:rsidR="00EB1014" w:rsidRPr="005C0962" w:rsidRDefault="00EB1014" w:rsidP="00EB1014">
      <w:pPr>
        <w:pStyle w:val="Heading4"/>
        <w:rPr>
          <w:bCs/>
        </w:rPr>
      </w:pPr>
      <w:bookmarkStart w:id="282" w:name="_Toc125659742"/>
      <w:r w:rsidRPr="005C0962">
        <w:rPr>
          <w:rFonts w:cs="Arial"/>
          <w:bCs/>
        </w:rPr>
        <w:t>9.</w:t>
      </w:r>
      <w:r w:rsidRPr="005C0962">
        <w:rPr>
          <w:rFonts w:eastAsia="SimSun" w:cs="Arial" w:hint="eastAsia"/>
          <w:bCs/>
        </w:rPr>
        <w:t>5</w:t>
      </w:r>
      <w:r w:rsidRPr="005C0962">
        <w:rPr>
          <w:bCs/>
        </w:rPr>
        <w:t>.</w:t>
      </w:r>
      <w:r w:rsidRPr="005C0962">
        <w:rPr>
          <w:rFonts w:cs="Arial"/>
          <w:bCs/>
        </w:rPr>
        <w:t>3</w:t>
      </w:r>
      <w:r w:rsidRPr="005C0962">
        <w:rPr>
          <w:bCs/>
        </w:rPr>
        <w:t>.</w:t>
      </w:r>
      <w:r w:rsidRPr="005C0962">
        <w:rPr>
          <w:rFonts w:eastAsiaTheme="minorEastAsia" w:hint="eastAsia"/>
          <w:bCs/>
          <w:lang w:eastAsia="zh-CN"/>
        </w:rPr>
        <w:t>9</w:t>
      </w:r>
      <w:r w:rsidRPr="005C0962">
        <w:rPr>
          <w:bCs/>
        </w:rPr>
        <w:tab/>
        <w:t>AF policy usage reporting data subscribe response</w:t>
      </w:r>
      <w:bookmarkEnd w:id="282"/>
    </w:p>
    <w:p w14:paraId="70797CCD" w14:textId="77777777" w:rsidR="00EB1014" w:rsidRDefault="00EB1014" w:rsidP="00EB1014">
      <w:r>
        <w:t>Table 9.</w:t>
      </w:r>
      <w:r>
        <w:rPr>
          <w:rFonts w:hint="eastAsia"/>
        </w:rPr>
        <w:t>5</w:t>
      </w:r>
      <w:r>
        <w:t>.3.</w:t>
      </w:r>
      <w:r>
        <w:rPr>
          <w:rFonts w:eastAsiaTheme="minorEastAsia" w:hint="eastAsia"/>
          <w:lang w:eastAsia="zh-CN"/>
        </w:rPr>
        <w:t>9</w:t>
      </w:r>
      <w:r>
        <w:t>-1 describes information elements for the AF policy usage reporting data subscribe response from the NSCE server to the VAL server.</w:t>
      </w:r>
    </w:p>
    <w:p w14:paraId="7FB5CA24" w14:textId="77777777" w:rsidR="00144F91" w:rsidRDefault="00EB1014" w:rsidP="00680FFF">
      <w:pPr>
        <w:pStyle w:val="TH"/>
      </w:pPr>
      <w:r>
        <w:t>Table 9.</w:t>
      </w:r>
      <w:r>
        <w:rPr>
          <w:rFonts w:hint="eastAsia"/>
        </w:rPr>
        <w:t>5</w:t>
      </w:r>
      <w:r>
        <w:t>.3.</w:t>
      </w:r>
      <w:r>
        <w:rPr>
          <w:rFonts w:eastAsiaTheme="minorEastAsia" w:hint="eastAsia"/>
          <w:lang w:eastAsia="zh-CN"/>
        </w:rPr>
        <w:t>9</w:t>
      </w:r>
      <w:r>
        <w:t>-1: AF policy usage reporting data subscribe response</w:t>
      </w:r>
    </w:p>
    <w:tbl>
      <w:tblPr>
        <w:tblW w:w="8640" w:type="dxa"/>
        <w:jc w:val="center"/>
        <w:tblLayout w:type="fixed"/>
        <w:tblLook w:val="04A0" w:firstRow="1" w:lastRow="0" w:firstColumn="1" w:lastColumn="0" w:noHBand="0" w:noVBand="1"/>
      </w:tblPr>
      <w:tblGrid>
        <w:gridCol w:w="2880"/>
        <w:gridCol w:w="1440"/>
        <w:gridCol w:w="4320"/>
      </w:tblGrid>
      <w:tr w:rsidR="00EB1014" w14:paraId="7C222EA1" w14:textId="77777777" w:rsidTr="00EB1014">
        <w:trPr>
          <w:jc w:val="center"/>
        </w:trPr>
        <w:tc>
          <w:tcPr>
            <w:tcW w:w="2880" w:type="dxa"/>
            <w:tcBorders>
              <w:top w:val="single" w:sz="4" w:space="0" w:color="000000"/>
              <w:left w:val="single" w:sz="4" w:space="0" w:color="000000"/>
              <w:bottom w:val="single" w:sz="4" w:space="0" w:color="000000"/>
              <w:right w:val="nil"/>
            </w:tcBorders>
            <w:hideMark/>
          </w:tcPr>
          <w:p w14:paraId="7C18C913" w14:textId="77777777" w:rsidR="00EB1014" w:rsidRDefault="00EB1014">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DE6E3CC" w14:textId="77777777" w:rsidR="00EB1014" w:rsidRDefault="00EB1014">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7DBDF9B9" w14:textId="77777777" w:rsidR="00EB1014" w:rsidRDefault="00EB1014">
            <w:pPr>
              <w:pStyle w:val="TAH"/>
            </w:pPr>
            <w:r>
              <w:t>Description</w:t>
            </w:r>
          </w:p>
        </w:tc>
      </w:tr>
      <w:tr w:rsidR="00EB1014" w14:paraId="1B4A01D4" w14:textId="77777777" w:rsidTr="00EB1014">
        <w:trPr>
          <w:jc w:val="center"/>
        </w:trPr>
        <w:tc>
          <w:tcPr>
            <w:tcW w:w="2880" w:type="dxa"/>
            <w:tcBorders>
              <w:top w:val="single" w:sz="4" w:space="0" w:color="000000"/>
              <w:left w:val="single" w:sz="4" w:space="0" w:color="000000"/>
              <w:bottom w:val="single" w:sz="4" w:space="0" w:color="000000"/>
              <w:right w:val="nil"/>
            </w:tcBorders>
            <w:hideMark/>
          </w:tcPr>
          <w:p w14:paraId="4663E394" w14:textId="77777777" w:rsidR="00EB1014" w:rsidRDefault="00EB1014">
            <w:pPr>
              <w:pStyle w:val="TAL"/>
            </w:pPr>
            <w:r>
              <w:t>Result</w:t>
            </w:r>
          </w:p>
        </w:tc>
        <w:tc>
          <w:tcPr>
            <w:tcW w:w="1440" w:type="dxa"/>
            <w:tcBorders>
              <w:top w:val="single" w:sz="4" w:space="0" w:color="000000"/>
              <w:left w:val="single" w:sz="4" w:space="0" w:color="000000"/>
              <w:bottom w:val="single" w:sz="4" w:space="0" w:color="000000"/>
              <w:right w:val="nil"/>
            </w:tcBorders>
            <w:hideMark/>
          </w:tcPr>
          <w:p w14:paraId="011E7FCF" w14:textId="77777777" w:rsidR="00EB1014" w:rsidRDefault="00EB1014">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0A19CFEA" w14:textId="77777777" w:rsidR="00EB1014" w:rsidRDefault="00EB1014">
            <w:pPr>
              <w:pStyle w:val="TAL"/>
            </w:pPr>
            <w:r>
              <w:rPr>
                <w:kern w:val="2"/>
              </w:rPr>
              <w:t xml:space="preserve">Indicates the success or failure of the </w:t>
            </w:r>
            <w:r>
              <w:t>AF policy usage reporting data subscribe</w:t>
            </w:r>
            <w:r>
              <w:rPr>
                <w:kern w:val="2"/>
              </w:rPr>
              <w:t xml:space="preserve"> request.</w:t>
            </w:r>
          </w:p>
        </w:tc>
      </w:tr>
      <w:tr w:rsidR="00EB1014" w14:paraId="2727932E" w14:textId="77777777" w:rsidTr="00EB1014">
        <w:trPr>
          <w:jc w:val="center"/>
        </w:trPr>
        <w:tc>
          <w:tcPr>
            <w:tcW w:w="2880" w:type="dxa"/>
            <w:tcBorders>
              <w:top w:val="single" w:sz="4" w:space="0" w:color="000000"/>
              <w:left w:val="single" w:sz="4" w:space="0" w:color="000000"/>
              <w:bottom w:val="single" w:sz="4" w:space="0" w:color="000000"/>
              <w:right w:val="nil"/>
            </w:tcBorders>
            <w:hideMark/>
          </w:tcPr>
          <w:p w14:paraId="0134DB61" w14:textId="77777777" w:rsidR="00EB1014" w:rsidRDefault="00EB1014">
            <w:pPr>
              <w:pStyle w:val="TAL"/>
            </w:pPr>
            <w:r>
              <w:t>&gt;</w:t>
            </w:r>
            <w:r>
              <w:rPr>
                <w:rFonts w:cs="Arial"/>
              </w:rPr>
              <w:t>Subscribe ID</w:t>
            </w:r>
          </w:p>
        </w:tc>
        <w:tc>
          <w:tcPr>
            <w:tcW w:w="1440" w:type="dxa"/>
            <w:tcBorders>
              <w:top w:val="single" w:sz="4" w:space="0" w:color="000000"/>
              <w:left w:val="single" w:sz="4" w:space="0" w:color="000000"/>
              <w:bottom w:val="single" w:sz="4" w:space="0" w:color="000000"/>
              <w:right w:val="nil"/>
            </w:tcBorders>
            <w:hideMark/>
          </w:tcPr>
          <w:p w14:paraId="63D0BA4B" w14:textId="77777777" w:rsidR="00EB1014" w:rsidRDefault="00EB1014">
            <w:pPr>
              <w:pStyle w:val="TAC"/>
              <w:rPr>
                <w:szCs w:val="18"/>
              </w:rPr>
            </w:pPr>
            <w:r>
              <w:t>O</w:t>
            </w:r>
          </w:p>
          <w:p w14:paraId="5987AB38" w14:textId="41E2EB64" w:rsidR="00EB1014" w:rsidRDefault="00EB1014">
            <w:pPr>
              <w:pStyle w:val="TAC"/>
            </w:pPr>
            <w:r>
              <w:t>(see NOTE</w:t>
            </w:r>
            <w:r w:rsidR="006F5D90">
              <w:t> </w:t>
            </w:r>
            <w:r>
              <w:t>1)</w:t>
            </w:r>
          </w:p>
        </w:tc>
        <w:tc>
          <w:tcPr>
            <w:tcW w:w="4320" w:type="dxa"/>
            <w:tcBorders>
              <w:top w:val="single" w:sz="4" w:space="0" w:color="000000"/>
              <w:left w:val="single" w:sz="4" w:space="0" w:color="000000"/>
              <w:bottom w:val="single" w:sz="4" w:space="0" w:color="000000"/>
              <w:right w:val="single" w:sz="4" w:space="0" w:color="000000"/>
            </w:tcBorders>
            <w:hideMark/>
          </w:tcPr>
          <w:p w14:paraId="44C07A7B" w14:textId="77777777" w:rsidR="00EB1014" w:rsidRDefault="00EB1014">
            <w:pPr>
              <w:pStyle w:val="TAL"/>
            </w:pPr>
            <w:r>
              <w:t>I</w:t>
            </w:r>
            <w:r>
              <w:rPr>
                <w:rFonts w:cs="Arial"/>
              </w:rPr>
              <w:t xml:space="preserve">dentifies </w:t>
            </w:r>
            <w:r>
              <w:t xml:space="preserve">the AF policy reporting </w:t>
            </w:r>
            <w:r>
              <w:rPr>
                <w:rFonts w:cs="Arial"/>
              </w:rPr>
              <w:t>subscribe event</w:t>
            </w:r>
            <w:r>
              <w:t>.</w:t>
            </w:r>
          </w:p>
        </w:tc>
      </w:tr>
      <w:tr w:rsidR="00EB1014" w14:paraId="086EE53C" w14:textId="77777777" w:rsidTr="00EB1014">
        <w:trPr>
          <w:jc w:val="center"/>
        </w:trPr>
        <w:tc>
          <w:tcPr>
            <w:tcW w:w="2880" w:type="dxa"/>
            <w:tcBorders>
              <w:top w:val="single" w:sz="4" w:space="0" w:color="000000"/>
              <w:left w:val="single" w:sz="4" w:space="0" w:color="000000"/>
              <w:bottom w:val="single" w:sz="4" w:space="0" w:color="000000"/>
              <w:right w:val="nil"/>
            </w:tcBorders>
            <w:hideMark/>
          </w:tcPr>
          <w:p w14:paraId="34462507" w14:textId="77777777" w:rsidR="00EB1014" w:rsidRDefault="00EB1014">
            <w:pPr>
              <w:pStyle w:val="TAL"/>
            </w:pPr>
            <w:r>
              <w:t>&gt;Cause</w:t>
            </w:r>
          </w:p>
        </w:tc>
        <w:tc>
          <w:tcPr>
            <w:tcW w:w="1440" w:type="dxa"/>
            <w:tcBorders>
              <w:top w:val="single" w:sz="4" w:space="0" w:color="000000"/>
              <w:left w:val="single" w:sz="4" w:space="0" w:color="000000"/>
              <w:bottom w:val="single" w:sz="4" w:space="0" w:color="000000"/>
              <w:right w:val="nil"/>
            </w:tcBorders>
            <w:hideMark/>
          </w:tcPr>
          <w:p w14:paraId="020744CE" w14:textId="77777777" w:rsidR="00EB1014" w:rsidRDefault="00EB1014">
            <w:pPr>
              <w:pStyle w:val="TAC"/>
              <w:rPr>
                <w:szCs w:val="18"/>
              </w:rPr>
            </w:pPr>
            <w:r>
              <w:t>O</w:t>
            </w:r>
          </w:p>
          <w:p w14:paraId="6BE73C58" w14:textId="7DAECCB2" w:rsidR="00EB1014" w:rsidRDefault="00EB1014">
            <w:pPr>
              <w:pStyle w:val="TAC"/>
            </w:pPr>
            <w:r>
              <w:t>(see NOTE</w:t>
            </w:r>
            <w:r w:rsidR="006F5D90">
              <w:t> </w:t>
            </w:r>
            <w:r>
              <w:t>2)</w:t>
            </w:r>
          </w:p>
        </w:tc>
        <w:tc>
          <w:tcPr>
            <w:tcW w:w="4320" w:type="dxa"/>
            <w:tcBorders>
              <w:top w:val="single" w:sz="4" w:space="0" w:color="000000"/>
              <w:left w:val="single" w:sz="4" w:space="0" w:color="000000"/>
              <w:bottom w:val="single" w:sz="4" w:space="0" w:color="000000"/>
              <w:right w:val="single" w:sz="4" w:space="0" w:color="000000"/>
            </w:tcBorders>
            <w:hideMark/>
          </w:tcPr>
          <w:p w14:paraId="2102EDF0" w14:textId="77777777" w:rsidR="00EB1014" w:rsidRDefault="00EB1014">
            <w:pPr>
              <w:pStyle w:val="TAL"/>
            </w:pPr>
            <w:r>
              <w:t>Indicates the cause of the failure.</w:t>
            </w:r>
          </w:p>
        </w:tc>
      </w:tr>
      <w:tr w:rsidR="00EB1014" w14:paraId="0BDE38C3" w14:textId="77777777" w:rsidTr="00EB1014">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215CE87E" w14:textId="77777777" w:rsidR="00EB1014" w:rsidRDefault="00EB1014">
            <w:pPr>
              <w:pStyle w:val="TAN"/>
              <w:rPr>
                <w:szCs w:val="18"/>
              </w:rPr>
            </w:pPr>
            <w:r>
              <w:t>NOTE 1:</w:t>
            </w:r>
            <w:r>
              <w:tab/>
              <w:t>Shall be present if the result is success and shall not be present otherwise</w:t>
            </w:r>
          </w:p>
          <w:p w14:paraId="044FFE5F" w14:textId="77777777" w:rsidR="00EB1014" w:rsidRDefault="00EB1014">
            <w:pPr>
              <w:pStyle w:val="TAL"/>
            </w:pPr>
            <w:r>
              <w:t>NOTE 2:</w:t>
            </w:r>
            <w:r>
              <w:tab/>
              <w:t>May only be present if the result is failure.</w:t>
            </w:r>
          </w:p>
        </w:tc>
      </w:tr>
    </w:tbl>
    <w:p w14:paraId="673457CB" w14:textId="5CBDC04B" w:rsidR="00EB1014" w:rsidRDefault="00EB1014" w:rsidP="00EB1014"/>
    <w:p w14:paraId="5E190779" w14:textId="77777777" w:rsidR="00EB1014" w:rsidRPr="00EB1014" w:rsidRDefault="00FB0178" w:rsidP="00EB1014">
      <w:pPr>
        <w:pStyle w:val="Heading4"/>
        <w:rPr>
          <w:bCs/>
        </w:rPr>
      </w:pPr>
      <w:bookmarkStart w:id="283" w:name="_Toc125659743"/>
      <w:r w:rsidRPr="00FB0178">
        <w:rPr>
          <w:rFonts w:cs="Arial"/>
          <w:bCs/>
        </w:rPr>
        <w:t>9.</w:t>
      </w:r>
      <w:r w:rsidRPr="00FB0178">
        <w:rPr>
          <w:rFonts w:eastAsia="SimSun" w:cs="Arial"/>
          <w:bCs/>
        </w:rPr>
        <w:t>5</w:t>
      </w:r>
      <w:r w:rsidRPr="00FB0178">
        <w:rPr>
          <w:bCs/>
        </w:rPr>
        <w:t>.</w:t>
      </w:r>
      <w:r w:rsidRPr="00FB0178">
        <w:rPr>
          <w:rFonts w:cs="Arial"/>
          <w:bCs/>
        </w:rPr>
        <w:t>3</w:t>
      </w:r>
      <w:r w:rsidRPr="00FB0178">
        <w:rPr>
          <w:bCs/>
        </w:rPr>
        <w:t>.</w:t>
      </w:r>
      <w:r w:rsidR="00EB1014">
        <w:rPr>
          <w:rFonts w:eastAsiaTheme="minorEastAsia" w:hint="eastAsia"/>
          <w:bCs/>
          <w:lang w:eastAsia="zh-CN"/>
        </w:rPr>
        <w:t>10</w:t>
      </w:r>
      <w:r w:rsidRPr="00FB0178">
        <w:rPr>
          <w:bCs/>
        </w:rPr>
        <w:tab/>
        <w:t xml:space="preserve">AF policy usage reporting data </w:t>
      </w:r>
      <w:r w:rsidRPr="00FB0178">
        <w:rPr>
          <w:rFonts w:cs="Arial"/>
          <w:bCs/>
        </w:rPr>
        <w:t>notif</w:t>
      </w:r>
      <w:r w:rsidRPr="00FB0178">
        <w:rPr>
          <w:bCs/>
        </w:rPr>
        <w:t>ication</w:t>
      </w:r>
      <w:bookmarkEnd w:id="283"/>
    </w:p>
    <w:p w14:paraId="0140890C" w14:textId="77777777" w:rsidR="00EB1014" w:rsidRDefault="00EB1014" w:rsidP="00EB1014">
      <w:r>
        <w:t>Table 9.</w:t>
      </w:r>
      <w:r>
        <w:rPr>
          <w:rFonts w:hint="eastAsia"/>
        </w:rPr>
        <w:t>5</w:t>
      </w:r>
      <w:r>
        <w:t>.3.</w:t>
      </w:r>
      <w:r>
        <w:rPr>
          <w:rFonts w:eastAsiaTheme="minorEastAsia" w:hint="eastAsia"/>
          <w:lang w:eastAsia="zh-CN"/>
        </w:rPr>
        <w:t>10</w:t>
      </w:r>
      <w:r>
        <w:t>-1 describes information elements for the AF policy usage reporting data notification from the NSCE server to the VAL server.</w:t>
      </w:r>
    </w:p>
    <w:p w14:paraId="23D64DE7" w14:textId="77777777" w:rsidR="00EB1014" w:rsidRDefault="00EB1014" w:rsidP="00EB1014">
      <w:pPr>
        <w:pStyle w:val="TH"/>
      </w:pPr>
      <w:r>
        <w:t>Table</w:t>
      </w:r>
      <w:r>
        <w:rPr>
          <w:rFonts w:eastAsia="SimSun"/>
        </w:rPr>
        <w:t xml:space="preserve"> </w:t>
      </w:r>
      <w:r>
        <w:rPr>
          <w:rFonts w:cs="Arial"/>
        </w:rPr>
        <w:t>9.</w:t>
      </w:r>
      <w:r>
        <w:rPr>
          <w:rFonts w:eastAsia="SimSun" w:cs="Arial" w:hint="eastAsia"/>
        </w:rPr>
        <w:t>5</w:t>
      </w:r>
      <w:r>
        <w:t>.</w:t>
      </w:r>
      <w:r>
        <w:rPr>
          <w:rFonts w:cs="Arial"/>
        </w:rPr>
        <w:t>3</w:t>
      </w:r>
      <w:r>
        <w:t>.</w:t>
      </w:r>
      <w:r>
        <w:rPr>
          <w:rFonts w:eastAsiaTheme="minorEastAsia" w:hint="eastAsia"/>
          <w:lang w:eastAsia="zh-CN"/>
        </w:rPr>
        <w:t>10</w:t>
      </w:r>
      <w:r>
        <w:t>-1: AF policy usage reporting data notification</w:t>
      </w:r>
    </w:p>
    <w:tbl>
      <w:tblPr>
        <w:tblW w:w="8640" w:type="dxa"/>
        <w:jc w:val="center"/>
        <w:tblLayout w:type="fixed"/>
        <w:tblLook w:val="04A0" w:firstRow="1" w:lastRow="0" w:firstColumn="1" w:lastColumn="0" w:noHBand="0" w:noVBand="1"/>
      </w:tblPr>
      <w:tblGrid>
        <w:gridCol w:w="2880"/>
        <w:gridCol w:w="1440"/>
        <w:gridCol w:w="4320"/>
      </w:tblGrid>
      <w:tr w:rsidR="00EB1014" w14:paraId="6EF45535" w14:textId="77777777" w:rsidTr="00EB1014">
        <w:trPr>
          <w:jc w:val="center"/>
        </w:trPr>
        <w:tc>
          <w:tcPr>
            <w:tcW w:w="2880" w:type="dxa"/>
            <w:tcBorders>
              <w:top w:val="single" w:sz="4" w:space="0" w:color="000000"/>
              <w:left w:val="single" w:sz="4" w:space="0" w:color="000000"/>
              <w:bottom w:val="single" w:sz="4" w:space="0" w:color="000000"/>
              <w:right w:val="nil"/>
            </w:tcBorders>
            <w:hideMark/>
          </w:tcPr>
          <w:p w14:paraId="6F7767C4" w14:textId="77777777" w:rsidR="00EB1014" w:rsidRDefault="00EB1014">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2D4AF2B" w14:textId="77777777" w:rsidR="00EB1014" w:rsidRDefault="00EB1014">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4450E880" w14:textId="77777777" w:rsidR="00EB1014" w:rsidRDefault="00EB1014">
            <w:pPr>
              <w:pStyle w:val="TAH"/>
            </w:pPr>
            <w:r>
              <w:t>Description</w:t>
            </w:r>
          </w:p>
        </w:tc>
      </w:tr>
      <w:tr w:rsidR="00EB1014" w14:paraId="7D99FFBF" w14:textId="77777777" w:rsidTr="00EB1014">
        <w:trPr>
          <w:jc w:val="center"/>
        </w:trPr>
        <w:tc>
          <w:tcPr>
            <w:tcW w:w="2880" w:type="dxa"/>
            <w:tcBorders>
              <w:top w:val="single" w:sz="4" w:space="0" w:color="000000"/>
              <w:left w:val="single" w:sz="4" w:space="0" w:color="000000"/>
              <w:bottom w:val="single" w:sz="4" w:space="0" w:color="000000"/>
              <w:right w:val="nil"/>
            </w:tcBorders>
            <w:hideMark/>
          </w:tcPr>
          <w:p w14:paraId="2E75C2DF" w14:textId="77777777" w:rsidR="00EB1014" w:rsidRDefault="00EB1014">
            <w:pPr>
              <w:pStyle w:val="TAL"/>
            </w:pPr>
            <w:r>
              <w:rPr>
                <w:rFonts w:cs="Arial"/>
              </w:rPr>
              <w:t>Subscribe ID</w:t>
            </w:r>
          </w:p>
        </w:tc>
        <w:tc>
          <w:tcPr>
            <w:tcW w:w="1440" w:type="dxa"/>
            <w:tcBorders>
              <w:top w:val="single" w:sz="4" w:space="0" w:color="000000"/>
              <w:left w:val="single" w:sz="4" w:space="0" w:color="000000"/>
              <w:bottom w:val="single" w:sz="4" w:space="0" w:color="000000"/>
              <w:right w:val="nil"/>
            </w:tcBorders>
            <w:hideMark/>
          </w:tcPr>
          <w:p w14:paraId="76C1BF26" w14:textId="77777777" w:rsidR="00EB1014" w:rsidRDefault="00EB1014">
            <w:pPr>
              <w:pStyle w:val="TAC"/>
            </w:pPr>
            <w:r>
              <w:rPr>
                <w:rFonts w:cs="Arial"/>
              </w:rPr>
              <w:t>M</w:t>
            </w:r>
          </w:p>
        </w:tc>
        <w:tc>
          <w:tcPr>
            <w:tcW w:w="4320" w:type="dxa"/>
            <w:tcBorders>
              <w:top w:val="single" w:sz="4" w:space="0" w:color="000000"/>
              <w:left w:val="single" w:sz="4" w:space="0" w:color="000000"/>
              <w:bottom w:val="single" w:sz="4" w:space="0" w:color="000000"/>
              <w:right w:val="single" w:sz="4" w:space="0" w:color="000000"/>
            </w:tcBorders>
            <w:hideMark/>
          </w:tcPr>
          <w:p w14:paraId="01CF025B" w14:textId="77777777" w:rsidR="00EB1014" w:rsidRDefault="00EB1014">
            <w:pPr>
              <w:pStyle w:val="TAL"/>
            </w:pPr>
            <w:r>
              <w:t>I</w:t>
            </w:r>
            <w:r>
              <w:rPr>
                <w:rFonts w:cs="Arial"/>
              </w:rPr>
              <w:t xml:space="preserve">dentifies </w:t>
            </w:r>
            <w:r>
              <w:t>the AF policy usage reporting subscribe request.</w:t>
            </w:r>
          </w:p>
        </w:tc>
      </w:tr>
      <w:tr w:rsidR="00EB1014" w14:paraId="355DE137" w14:textId="77777777" w:rsidTr="00EB1014">
        <w:trPr>
          <w:jc w:val="center"/>
        </w:trPr>
        <w:tc>
          <w:tcPr>
            <w:tcW w:w="2880" w:type="dxa"/>
            <w:tcBorders>
              <w:top w:val="single" w:sz="4" w:space="0" w:color="000000"/>
              <w:left w:val="single" w:sz="4" w:space="0" w:color="000000"/>
              <w:bottom w:val="single" w:sz="4" w:space="0" w:color="000000"/>
              <w:right w:val="nil"/>
            </w:tcBorders>
            <w:hideMark/>
          </w:tcPr>
          <w:p w14:paraId="17F5466A" w14:textId="77777777" w:rsidR="00EB1014" w:rsidRDefault="00EB1014">
            <w:pPr>
              <w:pStyle w:val="TAL"/>
            </w:pPr>
            <w:r>
              <w:t>Policy reporting data</w:t>
            </w:r>
          </w:p>
        </w:tc>
        <w:tc>
          <w:tcPr>
            <w:tcW w:w="1440" w:type="dxa"/>
            <w:tcBorders>
              <w:top w:val="single" w:sz="4" w:space="0" w:color="000000"/>
              <w:left w:val="single" w:sz="4" w:space="0" w:color="000000"/>
              <w:bottom w:val="single" w:sz="4" w:space="0" w:color="000000"/>
              <w:right w:val="nil"/>
            </w:tcBorders>
            <w:hideMark/>
          </w:tcPr>
          <w:p w14:paraId="379B1D03" w14:textId="77777777" w:rsidR="00EB1014" w:rsidRDefault="00EB1014">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54B4C106" w14:textId="77777777" w:rsidR="00EB1014" w:rsidRDefault="00EB1014">
            <w:pPr>
              <w:pStyle w:val="TAL"/>
            </w:pPr>
            <w:r>
              <w:t>Indicates the requested AF policy reporting data.</w:t>
            </w:r>
          </w:p>
        </w:tc>
      </w:tr>
      <w:tr w:rsidR="00EB1014" w14:paraId="0434BF51" w14:textId="77777777" w:rsidTr="00EB1014">
        <w:trPr>
          <w:jc w:val="center"/>
        </w:trPr>
        <w:tc>
          <w:tcPr>
            <w:tcW w:w="2880" w:type="dxa"/>
            <w:tcBorders>
              <w:top w:val="single" w:sz="4" w:space="0" w:color="000000"/>
              <w:left w:val="single" w:sz="4" w:space="0" w:color="000000"/>
              <w:bottom w:val="single" w:sz="4" w:space="0" w:color="000000"/>
              <w:right w:val="nil"/>
            </w:tcBorders>
            <w:hideMark/>
          </w:tcPr>
          <w:p w14:paraId="6D95D33E" w14:textId="77777777" w:rsidR="00EB1014" w:rsidRDefault="00EB1014">
            <w:pPr>
              <w:pStyle w:val="TAL"/>
            </w:pPr>
            <w:r>
              <w:t>&gt;Policy ID</w:t>
            </w:r>
          </w:p>
        </w:tc>
        <w:tc>
          <w:tcPr>
            <w:tcW w:w="1440" w:type="dxa"/>
            <w:tcBorders>
              <w:top w:val="single" w:sz="4" w:space="0" w:color="000000"/>
              <w:left w:val="single" w:sz="4" w:space="0" w:color="000000"/>
              <w:bottom w:val="single" w:sz="4" w:space="0" w:color="000000"/>
              <w:right w:val="nil"/>
            </w:tcBorders>
            <w:hideMark/>
          </w:tcPr>
          <w:p w14:paraId="27D5F0AE" w14:textId="77777777" w:rsidR="00EB1014" w:rsidRDefault="00EB1014">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557F0020" w14:textId="77777777" w:rsidR="00EB1014" w:rsidRDefault="00EB1014">
            <w:pPr>
              <w:pStyle w:val="TAL"/>
            </w:pPr>
            <w:r>
              <w:t>Identifies the provided policy.</w:t>
            </w:r>
          </w:p>
        </w:tc>
      </w:tr>
      <w:tr w:rsidR="00EB1014" w14:paraId="3F0A43E5" w14:textId="77777777" w:rsidTr="00EB1014">
        <w:trPr>
          <w:jc w:val="center"/>
        </w:trPr>
        <w:tc>
          <w:tcPr>
            <w:tcW w:w="2880" w:type="dxa"/>
            <w:tcBorders>
              <w:top w:val="single" w:sz="4" w:space="0" w:color="000000"/>
              <w:left w:val="single" w:sz="4" w:space="0" w:color="000000"/>
              <w:bottom w:val="single" w:sz="4" w:space="0" w:color="000000"/>
              <w:right w:val="nil"/>
            </w:tcBorders>
            <w:hideMark/>
          </w:tcPr>
          <w:p w14:paraId="769C4B48" w14:textId="77777777" w:rsidR="00EB1014" w:rsidRDefault="00EB1014">
            <w:pPr>
              <w:pStyle w:val="TAL"/>
            </w:pPr>
            <w:r>
              <w:t>&gt;Policy count</w:t>
            </w:r>
          </w:p>
        </w:tc>
        <w:tc>
          <w:tcPr>
            <w:tcW w:w="1440" w:type="dxa"/>
            <w:tcBorders>
              <w:top w:val="single" w:sz="4" w:space="0" w:color="000000"/>
              <w:left w:val="single" w:sz="4" w:space="0" w:color="000000"/>
              <w:bottom w:val="single" w:sz="4" w:space="0" w:color="000000"/>
              <w:right w:val="nil"/>
            </w:tcBorders>
            <w:hideMark/>
          </w:tcPr>
          <w:p w14:paraId="65010696" w14:textId="77777777" w:rsidR="00EB1014" w:rsidRDefault="00EB1014">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73668507" w14:textId="77777777" w:rsidR="00EB1014" w:rsidRDefault="00EB1014">
            <w:pPr>
              <w:pStyle w:val="TAL"/>
            </w:pPr>
            <w:r>
              <w:t>Indicates the number of times the policy is active.</w:t>
            </w:r>
          </w:p>
        </w:tc>
      </w:tr>
      <w:tr w:rsidR="00EB1014" w14:paraId="5AB912BB" w14:textId="77777777" w:rsidTr="00EB1014">
        <w:trPr>
          <w:jc w:val="center"/>
        </w:trPr>
        <w:tc>
          <w:tcPr>
            <w:tcW w:w="2880" w:type="dxa"/>
            <w:tcBorders>
              <w:top w:val="single" w:sz="4" w:space="0" w:color="000000"/>
              <w:left w:val="single" w:sz="4" w:space="0" w:color="000000"/>
              <w:bottom w:val="single" w:sz="4" w:space="0" w:color="000000"/>
              <w:right w:val="nil"/>
            </w:tcBorders>
            <w:hideMark/>
          </w:tcPr>
          <w:p w14:paraId="07DB86D4" w14:textId="77777777" w:rsidR="00EB1014" w:rsidRDefault="00EB1014">
            <w:pPr>
              <w:pStyle w:val="TAL"/>
            </w:pPr>
            <w:r>
              <w:t>&gt;Policy time spent</w:t>
            </w:r>
          </w:p>
        </w:tc>
        <w:tc>
          <w:tcPr>
            <w:tcW w:w="1440" w:type="dxa"/>
            <w:tcBorders>
              <w:top w:val="single" w:sz="4" w:space="0" w:color="000000"/>
              <w:left w:val="single" w:sz="4" w:space="0" w:color="000000"/>
              <w:bottom w:val="single" w:sz="4" w:space="0" w:color="000000"/>
              <w:right w:val="nil"/>
            </w:tcBorders>
            <w:hideMark/>
          </w:tcPr>
          <w:p w14:paraId="0BD0364E" w14:textId="77777777" w:rsidR="00EB1014" w:rsidRDefault="00EB1014">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DC00628" w14:textId="77777777" w:rsidR="00EB1014" w:rsidRDefault="00EB1014">
            <w:pPr>
              <w:pStyle w:val="TAL"/>
            </w:pPr>
            <w:r>
              <w:t>Indicates the duration for usage of policy.</w:t>
            </w:r>
          </w:p>
        </w:tc>
      </w:tr>
      <w:tr w:rsidR="00EB1014" w14:paraId="4BFD8B24" w14:textId="77777777" w:rsidTr="00EB1014">
        <w:trPr>
          <w:jc w:val="center"/>
        </w:trPr>
        <w:tc>
          <w:tcPr>
            <w:tcW w:w="2880" w:type="dxa"/>
            <w:tcBorders>
              <w:top w:val="single" w:sz="4" w:space="0" w:color="000000"/>
              <w:left w:val="single" w:sz="4" w:space="0" w:color="000000"/>
              <w:bottom w:val="single" w:sz="4" w:space="0" w:color="000000"/>
              <w:right w:val="nil"/>
            </w:tcBorders>
            <w:hideMark/>
          </w:tcPr>
          <w:p w14:paraId="091086D9" w14:textId="77777777" w:rsidR="00EB1014" w:rsidRDefault="00EB1014">
            <w:pPr>
              <w:pStyle w:val="TAL"/>
            </w:pPr>
            <w:r>
              <w:t>&gt;Pre-empt count</w:t>
            </w:r>
          </w:p>
        </w:tc>
        <w:tc>
          <w:tcPr>
            <w:tcW w:w="1440" w:type="dxa"/>
            <w:tcBorders>
              <w:top w:val="single" w:sz="4" w:space="0" w:color="000000"/>
              <w:left w:val="single" w:sz="4" w:space="0" w:color="000000"/>
              <w:bottom w:val="single" w:sz="4" w:space="0" w:color="000000"/>
              <w:right w:val="nil"/>
            </w:tcBorders>
            <w:hideMark/>
          </w:tcPr>
          <w:p w14:paraId="5A11F06C" w14:textId="77777777" w:rsidR="00EB1014" w:rsidRDefault="00EB1014">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7D4144E9" w14:textId="77777777" w:rsidR="00EB1014" w:rsidRDefault="00EB1014">
            <w:pPr>
              <w:pStyle w:val="TAL"/>
            </w:pPr>
            <w:r>
              <w:t>Indicates the number of times the policy is premept with another policy.</w:t>
            </w:r>
          </w:p>
        </w:tc>
      </w:tr>
      <w:tr w:rsidR="00EB1014" w14:paraId="05AF0AD1" w14:textId="77777777" w:rsidTr="00EB1014">
        <w:trPr>
          <w:jc w:val="center"/>
        </w:trPr>
        <w:tc>
          <w:tcPr>
            <w:tcW w:w="2880" w:type="dxa"/>
            <w:tcBorders>
              <w:top w:val="single" w:sz="4" w:space="0" w:color="000000"/>
              <w:left w:val="single" w:sz="4" w:space="0" w:color="000000"/>
              <w:bottom w:val="single" w:sz="4" w:space="0" w:color="000000"/>
              <w:right w:val="nil"/>
            </w:tcBorders>
            <w:hideMark/>
          </w:tcPr>
          <w:p w14:paraId="58CFBE84" w14:textId="77777777" w:rsidR="00EB1014" w:rsidRDefault="00EB1014">
            <w:pPr>
              <w:pStyle w:val="TAL"/>
            </w:pPr>
            <w:r>
              <w:t>&gt;Pre-empt policy ID</w:t>
            </w:r>
          </w:p>
        </w:tc>
        <w:tc>
          <w:tcPr>
            <w:tcW w:w="1440" w:type="dxa"/>
            <w:tcBorders>
              <w:top w:val="single" w:sz="4" w:space="0" w:color="000000"/>
              <w:left w:val="single" w:sz="4" w:space="0" w:color="000000"/>
              <w:bottom w:val="single" w:sz="4" w:space="0" w:color="000000"/>
              <w:right w:val="nil"/>
            </w:tcBorders>
            <w:hideMark/>
          </w:tcPr>
          <w:p w14:paraId="34CCB102" w14:textId="77777777" w:rsidR="00EB1014" w:rsidRDefault="00EB1014">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2BAF7883" w14:textId="77777777" w:rsidR="00EB1014" w:rsidRDefault="00EB1014">
            <w:pPr>
              <w:pStyle w:val="TAL"/>
            </w:pPr>
            <w:r>
              <w:t>Indicates the policy used for pre-emption.</w:t>
            </w:r>
          </w:p>
        </w:tc>
      </w:tr>
    </w:tbl>
    <w:p w14:paraId="00F3C51F" w14:textId="77777777" w:rsidR="00680FFF" w:rsidRDefault="00680FFF" w:rsidP="00680FFF">
      <w:pPr>
        <w:rPr>
          <w:lang w:eastAsia="zh-CN"/>
        </w:rPr>
      </w:pPr>
      <w:bookmarkStart w:id="284" w:name="_Toc125659744"/>
    </w:p>
    <w:p w14:paraId="273EA382" w14:textId="3305CF70" w:rsidR="008116B4" w:rsidRDefault="00571706" w:rsidP="00A90B95">
      <w:pPr>
        <w:pStyle w:val="Heading4"/>
        <w:rPr>
          <w:lang w:val="en-US" w:eastAsia="zh-CN"/>
        </w:rPr>
      </w:pPr>
      <w:r>
        <w:rPr>
          <w:rFonts w:hint="eastAsia"/>
          <w:lang w:eastAsia="zh-CN"/>
        </w:rPr>
        <w:t>9.</w:t>
      </w:r>
      <w:r>
        <w:rPr>
          <w:rFonts w:eastAsiaTheme="minorEastAsia" w:hint="eastAsia"/>
          <w:lang w:val="en-US" w:eastAsia="zh-CN"/>
        </w:rPr>
        <w:t>5</w:t>
      </w:r>
      <w:r>
        <w:t>.</w:t>
      </w:r>
      <w:r>
        <w:rPr>
          <w:rFonts w:hint="eastAsia"/>
          <w:lang w:val="en-US" w:eastAsia="zh-CN"/>
        </w:rPr>
        <w:t>3</w:t>
      </w:r>
      <w:r>
        <w:t>.</w:t>
      </w:r>
      <w:r w:rsidR="00EB1014">
        <w:rPr>
          <w:rFonts w:eastAsiaTheme="minorEastAsia" w:hint="eastAsia"/>
          <w:lang w:eastAsia="zh-CN"/>
        </w:rPr>
        <w:t>11</w:t>
      </w:r>
      <w:r>
        <w:tab/>
      </w:r>
      <w:r>
        <w:rPr>
          <w:rFonts w:hint="eastAsia"/>
          <w:lang w:val="en-US" w:eastAsia="zh-CN"/>
        </w:rPr>
        <w:t>Network slice optimization</w:t>
      </w:r>
      <w:r>
        <w:t xml:space="preserve"> </w:t>
      </w:r>
      <w:r>
        <w:rPr>
          <w:lang w:eastAsia="zh-CN"/>
        </w:rPr>
        <w:t>subscription</w:t>
      </w:r>
      <w:r>
        <w:rPr>
          <w:rFonts w:hint="eastAsia"/>
          <w:lang w:val="en-US" w:eastAsia="zh-CN"/>
        </w:rPr>
        <w:t xml:space="preserve"> request</w:t>
      </w:r>
      <w:bookmarkEnd w:id="284"/>
    </w:p>
    <w:p w14:paraId="291372D1" w14:textId="77777777" w:rsidR="008116B4" w:rsidRDefault="00571706">
      <w:pPr>
        <w:rPr>
          <w:lang w:eastAsia="ko-KR"/>
        </w:rPr>
      </w:pPr>
      <w:r>
        <w:t>Table </w:t>
      </w:r>
      <w:r>
        <w:rPr>
          <w:rFonts w:hint="eastAsia"/>
          <w:lang w:eastAsia="zh-CN"/>
        </w:rPr>
        <w:t>9.</w:t>
      </w:r>
      <w:r>
        <w:rPr>
          <w:rFonts w:eastAsiaTheme="minorEastAsia" w:hint="eastAsia"/>
          <w:lang w:val="en-US" w:eastAsia="zh-CN"/>
        </w:rPr>
        <w:t>5</w:t>
      </w:r>
      <w:r>
        <w:t>.</w:t>
      </w:r>
      <w:r>
        <w:rPr>
          <w:rFonts w:hint="eastAsia"/>
          <w:lang w:val="en-US" w:eastAsia="zh-CN"/>
        </w:rPr>
        <w:t>3</w:t>
      </w:r>
      <w:r>
        <w:t>.</w:t>
      </w:r>
      <w:r w:rsidR="00EB1014">
        <w:rPr>
          <w:rFonts w:eastAsiaTheme="minorEastAsia" w:hint="eastAsia"/>
          <w:lang w:eastAsia="zh-CN"/>
        </w:rPr>
        <w:t>11</w:t>
      </w:r>
      <w:r>
        <w:t>-1 describes information elements for the</w:t>
      </w:r>
      <w:r>
        <w:rPr>
          <w:rFonts w:hint="eastAsia"/>
          <w:lang w:eastAsia="zh-CN"/>
        </w:rPr>
        <w:t xml:space="preserve"> </w:t>
      </w:r>
      <w:r>
        <w:rPr>
          <w:rFonts w:hint="eastAsia"/>
          <w:lang w:val="en-US" w:eastAsia="zh-CN"/>
        </w:rPr>
        <w:t>Network slice optimization</w:t>
      </w:r>
      <w:r>
        <w:t xml:space="preserve"> </w:t>
      </w:r>
      <w:r>
        <w:rPr>
          <w:lang w:eastAsia="zh-CN"/>
        </w:rPr>
        <w:t>subscription</w:t>
      </w:r>
      <w:r>
        <w:t xml:space="preserve"> </w:t>
      </w:r>
      <w:r>
        <w:rPr>
          <w:rFonts w:hint="eastAsia"/>
          <w:lang w:val="en-US" w:eastAsia="zh-CN"/>
        </w:rPr>
        <w:t xml:space="preserve">request </w:t>
      </w:r>
      <w:r>
        <w:t xml:space="preserve">from the </w:t>
      </w:r>
      <w:r>
        <w:rPr>
          <w:rFonts w:hint="eastAsia"/>
          <w:lang w:val="en-US" w:eastAsia="zh-CN"/>
        </w:rPr>
        <w:t>VAL server</w:t>
      </w:r>
      <w:r>
        <w:t xml:space="preserve"> to</w:t>
      </w:r>
      <w:r>
        <w:rPr>
          <w:lang w:eastAsia="ko-KR"/>
        </w:rPr>
        <w:t xml:space="preserve"> the </w:t>
      </w:r>
      <w:r>
        <w:rPr>
          <w:rFonts w:hint="eastAsia"/>
          <w:lang w:val="en-US" w:eastAsia="zh-CN"/>
        </w:rPr>
        <w:t>NSCE server</w:t>
      </w:r>
      <w:r>
        <w:rPr>
          <w:lang w:eastAsia="ko-KR"/>
        </w:rPr>
        <w:t>.</w:t>
      </w:r>
    </w:p>
    <w:p w14:paraId="6A28856E" w14:textId="77777777" w:rsidR="008116B4" w:rsidRDefault="00571706" w:rsidP="00A90B95">
      <w:pPr>
        <w:pStyle w:val="TH"/>
        <w:outlineLvl w:val="0"/>
      </w:pPr>
      <w:r>
        <w:lastRenderedPageBreak/>
        <w:t>Table </w:t>
      </w:r>
      <w:r>
        <w:rPr>
          <w:rFonts w:hint="eastAsia"/>
          <w:lang w:eastAsia="zh-CN"/>
        </w:rPr>
        <w:t>9.</w:t>
      </w:r>
      <w:r>
        <w:rPr>
          <w:rFonts w:eastAsiaTheme="minorEastAsia" w:hint="eastAsia"/>
          <w:lang w:val="en-US" w:eastAsia="zh-CN"/>
        </w:rPr>
        <w:t>5</w:t>
      </w:r>
      <w:r>
        <w:t>.</w:t>
      </w:r>
      <w:r>
        <w:rPr>
          <w:rFonts w:hint="eastAsia"/>
          <w:lang w:val="en-US" w:eastAsia="zh-CN"/>
        </w:rPr>
        <w:t>3</w:t>
      </w:r>
      <w:r>
        <w:t>.</w:t>
      </w:r>
      <w:r w:rsidR="00EB1014">
        <w:rPr>
          <w:rFonts w:eastAsiaTheme="minorEastAsia" w:hint="eastAsia"/>
          <w:lang w:eastAsia="zh-CN"/>
        </w:rPr>
        <w:t>11</w:t>
      </w:r>
      <w:r>
        <w:t xml:space="preserve">-1: </w:t>
      </w:r>
      <w:r>
        <w:rPr>
          <w:rFonts w:hint="eastAsia"/>
          <w:lang w:val="en-US" w:eastAsia="zh-CN"/>
        </w:rPr>
        <w:t>Network slice optimization</w:t>
      </w:r>
      <w:r>
        <w:t xml:space="preserve"> </w:t>
      </w:r>
      <w:r>
        <w:rPr>
          <w:lang w:eastAsia="zh-CN"/>
        </w:rPr>
        <w:t>subscription</w:t>
      </w:r>
      <w:r>
        <w:rPr>
          <w:rFonts w:hint="eastAsia"/>
          <w:lang w:eastAsia="zh-CN"/>
        </w:rPr>
        <w:t xml:space="preserve"> request</w:t>
      </w:r>
    </w:p>
    <w:tbl>
      <w:tblPr>
        <w:tblW w:w="8640" w:type="dxa"/>
        <w:jc w:val="center"/>
        <w:tblLayout w:type="fixed"/>
        <w:tblLook w:val="04A0" w:firstRow="1" w:lastRow="0" w:firstColumn="1" w:lastColumn="0" w:noHBand="0" w:noVBand="1"/>
      </w:tblPr>
      <w:tblGrid>
        <w:gridCol w:w="2880"/>
        <w:gridCol w:w="1440"/>
        <w:gridCol w:w="4320"/>
      </w:tblGrid>
      <w:tr w:rsidR="008116B4" w14:paraId="75410945" w14:textId="77777777">
        <w:trPr>
          <w:jc w:val="center"/>
        </w:trPr>
        <w:tc>
          <w:tcPr>
            <w:tcW w:w="2880" w:type="dxa"/>
            <w:tcBorders>
              <w:top w:val="single" w:sz="4" w:space="0" w:color="000000"/>
              <w:left w:val="single" w:sz="4" w:space="0" w:color="000000"/>
              <w:bottom w:val="single" w:sz="4" w:space="0" w:color="000000"/>
            </w:tcBorders>
          </w:tcPr>
          <w:p w14:paraId="2F93AE12" w14:textId="77777777" w:rsidR="008116B4" w:rsidRDefault="00571706">
            <w:pPr>
              <w:pStyle w:val="TAH"/>
            </w:pPr>
            <w:r>
              <w:t>Information element</w:t>
            </w:r>
          </w:p>
        </w:tc>
        <w:tc>
          <w:tcPr>
            <w:tcW w:w="1440" w:type="dxa"/>
            <w:tcBorders>
              <w:top w:val="single" w:sz="4" w:space="0" w:color="000000"/>
              <w:left w:val="single" w:sz="4" w:space="0" w:color="000000"/>
              <w:bottom w:val="single" w:sz="4" w:space="0" w:color="000000"/>
            </w:tcBorders>
          </w:tcPr>
          <w:p w14:paraId="4F89AB99" w14:textId="77777777" w:rsidR="008116B4" w:rsidRDefault="00571706">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6F88FC39" w14:textId="77777777" w:rsidR="008116B4" w:rsidRDefault="00571706">
            <w:pPr>
              <w:pStyle w:val="TAH"/>
            </w:pPr>
            <w:r>
              <w:t>Description</w:t>
            </w:r>
          </w:p>
        </w:tc>
      </w:tr>
      <w:tr w:rsidR="008116B4" w14:paraId="6F895EDB" w14:textId="77777777">
        <w:trPr>
          <w:jc w:val="center"/>
        </w:trPr>
        <w:tc>
          <w:tcPr>
            <w:tcW w:w="2880" w:type="dxa"/>
            <w:tcBorders>
              <w:top w:val="single" w:sz="4" w:space="0" w:color="000000"/>
              <w:left w:val="single" w:sz="4" w:space="0" w:color="000000"/>
              <w:bottom w:val="single" w:sz="4" w:space="0" w:color="000000"/>
            </w:tcBorders>
          </w:tcPr>
          <w:p w14:paraId="5B0D91ED" w14:textId="77777777" w:rsidR="008116B4" w:rsidRDefault="00571706">
            <w:pPr>
              <w:pStyle w:val="TAL"/>
            </w:pPr>
            <w:r>
              <w:t>Requestor Identifier</w:t>
            </w:r>
          </w:p>
        </w:tc>
        <w:tc>
          <w:tcPr>
            <w:tcW w:w="1440" w:type="dxa"/>
            <w:tcBorders>
              <w:top w:val="single" w:sz="4" w:space="0" w:color="000000"/>
              <w:left w:val="single" w:sz="4" w:space="0" w:color="000000"/>
              <w:bottom w:val="single" w:sz="4" w:space="0" w:color="000000"/>
            </w:tcBorders>
          </w:tcPr>
          <w:p w14:paraId="32A426A9" w14:textId="77777777" w:rsidR="008116B4" w:rsidRDefault="00571706">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5E6BFB02" w14:textId="77777777" w:rsidR="008116B4" w:rsidRDefault="00571706">
            <w:pPr>
              <w:pStyle w:val="TAL"/>
            </w:pPr>
            <w:r>
              <w:t xml:space="preserve">Unique identifier of the requestor (i.e. </w:t>
            </w:r>
            <w:r>
              <w:rPr>
                <w:rFonts w:hint="eastAsia"/>
                <w:lang w:val="en-US" w:eastAsia="zh-CN"/>
              </w:rPr>
              <w:t xml:space="preserve">VAL server </w:t>
            </w:r>
            <w:r>
              <w:t>ID).</w:t>
            </w:r>
          </w:p>
        </w:tc>
      </w:tr>
      <w:tr w:rsidR="008116B4" w14:paraId="15F5A69E" w14:textId="77777777">
        <w:trPr>
          <w:jc w:val="center"/>
        </w:trPr>
        <w:tc>
          <w:tcPr>
            <w:tcW w:w="2880" w:type="dxa"/>
            <w:tcBorders>
              <w:top w:val="single" w:sz="4" w:space="0" w:color="000000"/>
              <w:left w:val="single" w:sz="4" w:space="0" w:color="000000"/>
              <w:bottom w:val="single" w:sz="4" w:space="0" w:color="000000"/>
            </w:tcBorders>
          </w:tcPr>
          <w:p w14:paraId="0408DD51" w14:textId="77777777" w:rsidR="008116B4" w:rsidRDefault="00571706">
            <w:pPr>
              <w:pStyle w:val="TAL"/>
            </w:pPr>
            <w:r>
              <w:t>Security credentials</w:t>
            </w:r>
          </w:p>
        </w:tc>
        <w:tc>
          <w:tcPr>
            <w:tcW w:w="1440" w:type="dxa"/>
            <w:tcBorders>
              <w:top w:val="single" w:sz="4" w:space="0" w:color="000000"/>
              <w:left w:val="single" w:sz="4" w:space="0" w:color="000000"/>
              <w:bottom w:val="single" w:sz="4" w:space="0" w:color="000000"/>
            </w:tcBorders>
          </w:tcPr>
          <w:p w14:paraId="631F1350" w14:textId="77777777" w:rsidR="008116B4" w:rsidRDefault="00571706">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3A34C851" w14:textId="77777777" w:rsidR="008116B4" w:rsidRDefault="00571706">
            <w:pPr>
              <w:pStyle w:val="TAL"/>
            </w:pPr>
            <w:r>
              <w:rPr>
                <w:rFonts w:cs="Arial"/>
              </w:rPr>
              <w:t xml:space="preserve">Security credentials resulting from a successful authorization for the </w:t>
            </w:r>
            <w:r>
              <w:rPr>
                <w:rFonts w:cs="Arial" w:hint="eastAsia"/>
                <w:lang w:val="en-US" w:eastAsia="zh-CN"/>
              </w:rPr>
              <w:t>NSCE</w:t>
            </w:r>
            <w:r>
              <w:rPr>
                <w:rFonts w:cs="Arial"/>
              </w:rPr>
              <w:t xml:space="preserve"> service.</w:t>
            </w:r>
          </w:p>
        </w:tc>
      </w:tr>
      <w:tr w:rsidR="008116B4" w14:paraId="052DBBDC" w14:textId="77777777">
        <w:trPr>
          <w:jc w:val="center"/>
        </w:trPr>
        <w:tc>
          <w:tcPr>
            <w:tcW w:w="2880" w:type="dxa"/>
            <w:tcBorders>
              <w:top w:val="single" w:sz="4" w:space="0" w:color="000000"/>
              <w:left w:val="single" w:sz="4" w:space="0" w:color="000000"/>
              <w:bottom w:val="single" w:sz="4" w:space="0" w:color="000000"/>
            </w:tcBorders>
          </w:tcPr>
          <w:p w14:paraId="0C05B10D" w14:textId="77777777" w:rsidR="008116B4" w:rsidRDefault="00571706">
            <w:pPr>
              <w:pStyle w:val="TAL"/>
              <w:tabs>
                <w:tab w:val="right" w:pos="2664"/>
              </w:tabs>
              <w:rPr>
                <w:lang w:val="en-US" w:eastAsia="zh-CN"/>
              </w:rPr>
            </w:pPr>
            <w:r>
              <w:rPr>
                <w:lang w:eastAsia="ko-KR"/>
              </w:rPr>
              <w:t>Notification Target Address</w:t>
            </w:r>
          </w:p>
        </w:tc>
        <w:tc>
          <w:tcPr>
            <w:tcW w:w="1440" w:type="dxa"/>
            <w:tcBorders>
              <w:top w:val="single" w:sz="4" w:space="0" w:color="000000"/>
              <w:left w:val="single" w:sz="4" w:space="0" w:color="000000"/>
              <w:bottom w:val="single" w:sz="4" w:space="0" w:color="000000"/>
            </w:tcBorders>
          </w:tcPr>
          <w:p w14:paraId="5165F54C" w14:textId="77777777" w:rsidR="008116B4" w:rsidRDefault="00571706">
            <w:pPr>
              <w:pStyle w:val="TAC"/>
              <w:rPr>
                <w:lang w:val="en-US" w:eastAsia="zh-CN"/>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4F803994" w14:textId="77777777" w:rsidR="008116B4" w:rsidRDefault="00571706">
            <w:pPr>
              <w:pStyle w:val="TAL"/>
              <w:rPr>
                <w:lang w:val="en-US" w:eastAsia="zh-CN"/>
              </w:rPr>
            </w:pPr>
            <w:r>
              <w:rPr>
                <w:lang w:eastAsia="ko-KR"/>
              </w:rPr>
              <w:t xml:space="preserve">The Notification Target Address (e.g. URL) where the notifications destined for the </w:t>
            </w:r>
            <w:r>
              <w:rPr>
                <w:rFonts w:hint="eastAsia"/>
                <w:lang w:val="en-US" w:eastAsia="zh-CN"/>
              </w:rPr>
              <w:t>requestor</w:t>
            </w:r>
            <w:r>
              <w:rPr>
                <w:lang w:eastAsia="ko-KR"/>
              </w:rPr>
              <w:t xml:space="preserve"> should be sent to.</w:t>
            </w:r>
          </w:p>
        </w:tc>
      </w:tr>
      <w:tr w:rsidR="00650F9B" w14:paraId="68253C8C" w14:textId="77777777">
        <w:trPr>
          <w:jc w:val="center"/>
        </w:trPr>
        <w:tc>
          <w:tcPr>
            <w:tcW w:w="2880" w:type="dxa"/>
            <w:tcBorders>
              <w:top w:val="single" w:sz="4" w:space="0" w:color="000000"/>
              <w:left w:val="single" w:sz="4" w:space="0" w:color="000000"/>
              <w:bottom w:val="single" w:sz="4" w:space="0" w:color="000000"/>
            </w:tcBorders>
          </w:tcPr>
          <w:p w14:paraId="468C9946" w14:textId="77777777" w:rsidR="00650F9B" w:rsidRDefault="00650F9B">
            <w:pPr>
              <w:pStyle w:val="TAL"/>
              <w:rPr>
                <w:lang w:val="en-US" w:eastAsia="zh-CN"/>
              </w:rPr>
            </w:pPr>
            <w:r>
              <w:rPr>
                <w:rFonts w:eastAsia="SimSun" w:hint="eastAsia"/>
              </w:rPr>
              <w:t>Network slice related Identifier(s)</w:t>
            </w:r>
          </w:p>
        </w:tc>
        <w:tc>
          <w:tcPr>
            <w:tcW w:w="1440" w:type="dxa"/>
            <w:tcBorders>
              <w:top w:val="single" w:sz="4" w:space="0" w:color="000000"/>
              <w:left w:val="single" w:sz="4" w:space="0" w:color="000000"/>
              <w:bottom w:val="single" w:sz="4" w:space="0" w:color="000000"/>
            </w:tcBorders>
          </w:tcPr>
          <w:p w14:paraId="1AE0EEAB" w14:textId="77777777" w:rsidR="00650F9B" w:rsidRDefault="00650F9B">
            <w:pPr>
              <w:pStyle w:val="TAC"/>
              <w:rPr>
                <w:lang w:val="en-US" w:eastAsia="zh-CN"/>
              </w:rPr>
            </w:pPr>
            <w:r>
              <w:t>O</w:t>
            </w:r>
          </w:p>
        </w:tc>
        <w:tc>
          <w:tcPr>
            <w:tcW w:w="4320" w:type="dxa"/>
            <w:tcBorders>
              <w:top w:val="single" w:sz="4" w:space="0" w:color="000000"/>
              <w:left w:val="single" w:sz="4" w:space="0" w:color="000000"/>
              <w:bottom w:val="single" w:sz="4" w:space="0" w:color="000000"/>
              <w:right w:val="single" w:sz="4" w:space="0" w:color="000000"/>
            </w:tcBorders>
          </w:tcPr>
          <w:p w14:paraId="4230E09A" w14:textId="77777777" w:rsidR="00650F9B" w:rsidRDefault="00650F9B">
            <w:pPr>
              <w:pStyle w:val="TAL"/>
              <w:rPr>
                <w:lang w:eastAsia="zh-CN"/>
              </w:rPr>
            </w:pPr>
            <w:r>
              <w:rPr>
                <w:kern w:val="2"/>
              </w:rPr>
              <w:t>Identifier of the network slice</w:t>
            </w:r>
            <w:r>
              <w:t>.</w:t>
            </w:r>
          </w:p>
        </w:tc>
      </w:tr>
      <w:tr w:rsidR="008116B4" w14:paraId="2A360FCC" w14:textId="77777777">
        <w:trPr>
          <w:jc w:val="center"/>
        </w:trPr>
        <w:tc>
          <w:tcPr>
            <w:tcW w:w="2880" w:type="dxa"/>
            <w:tcBorders>
              <w:top w:val="single" w:sz="4" w:space="0" w:color="000000"/>
              <w:left w:val="single" w:sz="4" w:space="0" w:color="000000"/>
              <w:bottom w:val="single" w:sz="4" w:space="0" w:color="000000"/>
            </w:tcBorders>
          </w:tcPr>
          <w:p w14:paraId="7790C76F" w14:textId="77777777" w:rsidR="008116B4" w:rsidRDefault="00571706">
            <w:pPr>
              <w:pStyle w:val="TAL"/>
              <w:rPr>
                <w:lang w:val="en-US" w:eastAsia="zh-CN"/>
              </w:rPr>
            </w:pPr>
            <w:r>
              <w:t xml:space="preserve">Requested DNN </w:t>
            </w:r>
          </w:p>
        </w:tc>
        <w:tc>
          <w:tcPr>
            <w:tcW w:w="1440" w:type="dxa"/>
            <w:tcBorders>
              <w:top w:val="single" w:sz="4" w:space="0" w:color="000000"/>
              <w:left w:val="single" w:sz="4" w:space="0" w:color="000000"/>
              <w:bottom w:val="single" w:sz="4" w:space="0" w:color="000000"/>
            </w:tcBorders>
          </w:tcPr>
          <w:p w14:paraId="083FE1D7" w14:textId="77777777" w:rsidR="008116B4" w:rsidRDefault="00571706">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15C7B9F8" w14:textId="77777777" w:rsidR="008116B4" w:rsidRDefault="00571706">
            <w:pPr>
              <w:pStyle w:val="TAL"/>
              <w:rPr>
                <w:rFonts w:cs="Arial"/>
                <w:lang w:val="en-US" w:eastAsia="zh-CN"/>
              </w:rPr>
            </w:pPr>
            <w:r>
              <w:t>Indication of the DNN which is requested.</w:t>
            </w:r>
          </w:p>
        </w:tc>
      </w:tr>
      <w:tr w:rsidR="008116B4" w14:paraId="2DF3153E" w14:textId="77777777">
        <w:trPr>
          <w:jc w:val="center"/>
        </w:trPr>
        <w:tc>
          <w:tcPr>
            <w:tcW w:w="2880" w:type="dxa"/>
            <w:tcBorders>
              <w:top w:val="single" w:sz="4" w:space="0" w:color="000000"/>
              <w:left w:val="single" w:sz="4" w:space="0" w:color="000000"/>
              <w:bottom w:val="single" w:sz="4" w:space="0" w:color="000000"/>
            </w:tcBorders>
          </w:tcPr>
          <w:p w14:paraId="7708E17E" w14:textId="77777777" w:rsidR="008116B4" w:rsidRDefault="00571706">
            <w:pPr>
              <w:keepNext/>
              <w:keepLines/>
              <w:spacing w:after="0"/>
              <w:rPr>
                <w:rFonts w:ascii="Arial" w:hAnsi="Arial"/>
                <w:sz w:val="18"/>
                <w:lang w:val="en-US" w:eastAsia="zh-CN"/>
              </w:rPr>
            </w:pPr>
            <w:r>
              <w:rPr>
                <w:rFonts w:ascii="Arial" w:hAnsi="Arial" w:hint="eastAsia"/>
                <w:sz w:val="18"/>
                <w:lang w:val="en-US" w:eastAsia="zh-CN"/>
              </w:rPr>
              <w:t>Policy ID</w:t>
            </w:r>
          </w:p>
        </w:tc>
        <w:tc>
          <w:tcPr>
            <w:tcW w:w="1440" w:type="dxa"/>
            <w:tcBorders>
              <w:top w:val="single" w:sz="4" w:space="0" w:color="000000"/>
              <w:left w:val="single" w:sz="4" w:space="0" w:color="000000"/>
              <w:bottom w:val="single" w:sz="4" w:space="0" w:color="000000"/>
            </w:tcBorders>
          </w:tcPr>
          <w:p w14:paraId="2ABF9D8E" w14:textId="77777777" w:rsidR="008116B4" w:rsidRDefault="00571706">
            <w:pPr>
              <w:keepNext/>
              <w:keepLines/>
              <w:spacing w:after="0"/>
              <w:jc w:val="center"/>
              <w:rPr>
                <w:rFonts w:ascii="Arial" w:hAnsi="Arial"/>
                <w:sz w:val="18"/>
                <w:lang w:eastAsia="zh-CN"/>
              </w:rPr>
            </w:pPr>
            <w:r>
              <w:rPr>
                <w:rFonts w:ascii="Arial" w:hAnsi="Arial" w:hint="eastAsia"/>
                <w:sz w:val="18"/>
                <w:lang w:val="en-US"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40C10F4" w14:textId="77777777" w:rsidR="008116B4" w:rsidRDefault="00571706">
            <w:pPr>
              <w:keepNext/>
              <w:keepLines/>
              <w:spacing w:after="0"/>
              <w:rPr>
                <w:rFonts w:ascii="Arial" w:hAnsi="Arial"/>
                <w:sz w:val="18"/>
                <w:lang w:val="en-US" w:eastAsia="zh-CN"/>
              </w:rPr>
            </w:pPr>
            <w:r>
              <w:rPr>
                <w:rFonts w:ascii="Arial" w:hAnsi="Arial"/>
                <w:sz w:val="18"/>
              </w:rPr>
              <w:t>I</w:t>
            </w:r>
            <w:r>
              <w:rPr>
                <w:rFonts w:ascii="Arial" w:hAnsi="Arial" w:hint="eastAsia"/>
                <w:sz w:val="18"/>
                <w:lang w:val="en-US" w:eastAsia="zh-CN"/>
              </w:rPr>
              <w:t>dentifies</w:t>
            </w:r>
            <w:r>
              <w:rPr>
                <w:rFonts w:ascii="Arial" w:hAnsi="Arial"/>
                <w:sz w:val="18"/>
              </w:rPr>
              <w:t xml:space="preserve"> the </w:t>
            </w:r>
            <w:r>
              <w:rPr>
                <w:rFonts w:ascii="Arial" w:hAnsi="Arial" w:hint="eastAsia"/>
                <w:sz w:val="18"/>
                <w:lang w:val="en-US" w:eastAsia="zh-CN"/>
              </w:rPr>
              <w:t>AF Policy.</w:t>
            </w:r>
          </w:p>
        </w:tc>
      </w:tr>
      <w:tr w:rsidR="008116B4" w14:paraId="370C6BCD" w14:textId="77777777">
        <w:trPr>
          <w:trHeight w:val="146"/>
          <w:jc w:val="center"/>
        </w:trPr>
        <w:tc>
          <w:tcPr>
            <w:tcW w:w="2880" w:type="dxa"/>
            <w:tcBorders>
              <w:top w:val="single" w:sz="4" w:space="0" w:color="000000"/>
              <w:left w:val="single" w:sz="4" w:space="0" w:color="000000"/>
              <w:bottom w:val="single" w:sz="4" w:space="0" w:color="000000"/>
            </w:tcBorders>
          </w:tcPr>
          <w:p w14:paraId="6182B2A1" w14:textId="77777777" w:rsidR="008116B4" w:rsidRDefault="00571706">
            <w:pPr>
              <w:pStyle w:val="TAL"/>
              <w:rPr>
                <w:lang w:val="en-US" w:eastAsia="zh-CN"/>
              </w:rPr>
            </w:pPr>
            <w:r>
              <w:t>Proposed expiration time</w:t>
            </w:r>
          </w:p>
        </w:tc>
        <w:tc>
          <w:tcPr>
            <w:tcW w:w="1440" w:type="dxa"/>
            <w:tcBorders>
              <w:top w:val="single" w:sz="4" w:space="0" w:color="000000"/>
              <w:left w:val="single" w:sz="4" w:space="0" w:color="000000"/>
              <w:bottom w:val="single" w:sz="4" w:space="0" w:color="000000"/>
            </w:tcBorders>
          </w:tcPr>
          <w:p w14:paraId="6E0BB2C9" w14:textId="77777777" w:rsidR="008116B4" w:rsidRDefault="00571706">
            <w:pPr>
              <w:pStyle w:val="TAC"/>
              <w:rPr>
                <w:lang w:val="en-US" w:eastAsia="zh-CN"/>
              </w:rPr>
            </w:pPr>
            <w:r>
              <w:t>O</w:t>
            </w:r>
          </w:p>
        </w:tc>
        <w:tc>
          <w:tcPr>
            <w:tcW w:w="4320" w:type="dxa"/>
            <w:tcBorders>
              <w:top w:val="single" w:sz="4" w:space="0" w:color="000000"/>
              <w:left w:val="single" w:sz="4" w:space="0" w:color="000000"/>
              <w:bottom w:val="single" w:sz="4" w:space="0" w:color="000000"/>
              <w:right w:val="single" w:sz="4" w:space="0" w:color="000000"/>
            </w:tcBorders>
          </w:tcPr>
          <w:p w14:paraId="51D6C33A" w14:textId="77777777" w:rsidR="008116B4" w:rsidRDefault="00571706">
            <w:pPr>
              <w:pStyle w:val="TAL"/>
              <w:rPr>
                <w:lang w:val="en-US" w:eastAsia="zh-CN"/>
              </w:rPr>
            </w:pPr>
            <w:r>
              <w:t>Proposed expiration time for the subscription</w:t>
            </w:r>
            <w:r>
              <w:rPr>
                <w:rFonts w:hint="eastAsia"/>
                <w:lang w:val="en-US" w:eastAsia="zh-CN"/>
              </w:rPr>
              <w:t>.</w:t>
            </w:r>
          </w:p>
        </w:tc>
      </w:tr>
      <w:tr w:rsidR="00EB1014" w14:paraId="0166E981" w14:textId="77777777" w:rsidTr="00EB1014">
        <w:trPr>
          <w:trHeight w:val="146"/>
          <w:jc w:val="center"/>
        </w:trPr>
        <w:tc>
          <w:tcPr>
            <w:tcW w:w="2880" w:type="dxa"/>
            <w:tcBorders>
              <w:top w:val="single" w:sz="4" w:space="0" w:color="000000"/>
              <w:left w:val="single" w:sz="4" w:space="0" w:color="000000"/>
              <w:bottom w:val="single" w:sz="4" w:space="0" w:color="000000"/>
              <w:right w:val="nil"/>
            </w:tcBorders>
            <w:hideMark/>
          </w:tcPr>
          <w:p w14:paraId="7290683E" w14:textId="77777777" w:rsidR="00EB1014" w:rsidRDefault="00EB1014">
            <w:pPr>
              <w:pStyle w:val="TAL"/>
            </w:pPr>
            <w:r>
              <w:t>Secondary policy ID</w:t>
            </w:r>
          </w:p>
        </w:tc>
        <w:tc>
          <w:tcPr>
            <w:tcW w:w="1440" w:type="dxa"/>
            <w:tcBorders>
              <w:top w:val="single" w:sz="4" w:space="0" w:color="000000"/>
              <w:left w:val="single" w:sz="4" w:space="0" w:color="000000"/>
              <w:bottom w:val="single" w:sz="4" w:space="0" w:color="000000"/>
              <w:right w:val="nil"/>
            </w:tcBorders>
            <w:hideMark/>
          </w:tcPr>
          <w:p w14:paraId="28FC0B62" w14:textId="77777777" w:rsidR="00EB1014" w:rsidRDefault="00EB1014">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684D87FD" w14:textId="77777777" w:rsidR="00EB1014" w:rsidRDefault="00EB1014">
            <w:pPr>
              <w:pStyle w:val="TAL"/>
            </w:pPr>
            <w:r>
              <w:t>Secondary policy act as a fallback policy for the network slice optimization in the case of a failed network slice optimization.</w:t>
            </w:r>
          </w:p>
        </w:tc>
      </w:tr>
    </w:tbl>
    <w:p w14:paraId="52CA334A" w14:textId="77777777" w:rsidR="00680FFF" w:rsidRDefault="00680FFF" w:rsidP="00680FFF">
      <w:pPr>
        <w:rPr>
          <w:lang w:eastAsia="zh-CN"/>
        </w:rPr>
      </w:pPr>
      <w:bookmarkStart w:id="285" w:name="_Toc125659745"/>
    </w:p>
    <w:p w14:paraId="64189F40" w14:textId="1ABFFFEF" w:rsidR="008116B4" w:rsidRDefault="00571706" w:rsidP="00A90B95">
      <w:pPr>
        <w:pStyle w:val="Heading4"/>
      </w:pPr>
      <w:r>
        <w:rPr>
          <w:rFonts w:hint="eastAsia"/>
          <w:lang w:eastAsia="zh-CN"/>
        </w:rPr>
        <w:t>9.</w:t>
      </w:r>
      <w:r>
        <w:rPr>
          <w:rFonts w:eastAsiaTheme="minorEastAsia" w:hint="eastAsia"/>
          <w:lang w:val="en-US" w:eastAsia="zh-CN"/>
        </w:rPr>
        <w:t>5</w:t>
      </w:r>
      <w:r>
        <w:t>.</w:t>
      </w:r>
      <w:r>
        <w:rPr>
          <w:rFonts w:hint="eastAsia"/>
          <w:lang w:val="en-US" w:eastAsia="zh-CN"/>
        </w:rPr>
        <w:t>3</w:t>
      </w:r>
      <w:r>
        <w:t>.</w:t>
      </w:r>
      <w:r w:rsidR="00EB1014">
        <w:rPr>
          <w:rFonts w:eastAsiaTheme="minorEastAsia" w:hint="eastAsia"/>
          <w:lang w:eastAsia="zh-CN"/>
        </w:rPr>
        <w:t>12</w:t>
      </w:r>
      <w:r>
        <w:tab/>
      </w:r>
      <w:r>
        <w:rPr>
          <w:rFonts w:hint="eastAsia"/>
          <w:lang w:val="en-US" w:eastAsia="zh-CN"/>
        </w:rPr>
        <w:t>Network slice optimization</w:t>
      </w:r>
      <w:r>
        <w:t xml:space="preserve"> </w:t>
      </w:r>
      <w:r>
        <w:rPr>
          <w:lang w:eastAsia="zh-CN"/>
        </w:rPr>
        <w:t>subscription</w:t>
      </w:r>
      <w:r>
        <w:rPr>
          <w:rFonts w:hint="eastAsia"/>
          <w:lang w:eastAsia="zh-CN"/>
        </w:rPr>
        <w:t xml:space="preserve"> </w:t>
      </w:r>
      <w:r>
        <w:t>response</w:t>
      </w:r>
      <w:bookmarkEnd w:id="285"/>
    </w:p>
    <w:p w14:paraId="1FA24C98" w14:textId="77777777" w:rsidR="008116B4" w:rsidRDefault="00571706">
      <w:r>
        <w:t xml:space="preserve">The information elements specified in the </w:t>
      </w:r>
      <w:r>
        <w:rPr>
          <w:rFonts w:eastAsiaTheme="minorEastAsia" w:hint="eastAsia"/>
          <w:lang w:eastAsia="zh-CN"/>
        </w:rPr>
        <w:t>t</w:t>
      </w:r>
      <w:r>
        <w:t>able</w:t>
      </w:r>
      <w:r>
        <w:rPr>
          <w:rFonts w:eastAsiaTheme="minorEastAsia" w:hint="eastAsia"/>
          <w:lang w:eastAsia="zh-CN"/>
        </w:rPr>
        <w:t xml:space="preserve"> </w:t>
      </w:r>
      <w:r>
        <w:rPr>
          <w:rFonts w:hint="eastAsia"/>
        </w:rPr>
        <w:t>9.</w:t>
      </w:r>
      <w:r>
        <w:rPr>
          <w:rFonts w:eastAsiaTheme="minorEastAsia" w:hint="eastAsia"/>
          <w:lang w:eastAsia="zh-CN"/>
        </w:rPr>
        <w:t>5</w:t>
      </w:r>
      <w:r>
        <w:t>.</w:t>
      </w:r>
      <w:r>
        <w:rPr>
          <w:rFonts w:hint="eastAsia"/>
        </w:rPr>
        <w:t>3</w:t>
      </w:r>
      <w:r>
        <w:t>.</w:t>
      </w:r>
      <w:r w:rsidR="00EB1014">
        <w:rPr>
          <w:rFonts w:eastAsiaTheme="minorEastAsia" w:hint="eastAsia"/>
          <w:lang w:eastAsia="zh-CN"/>
        </w:rPr>
        <w:t>12</w:t>
      </w:r>
      <w:r>
        <w:t xml:space="preserve">-1 is used for the </w:t>
      </w:r>
      <w:r>
        <w:rPr>
          <w:rFonts w:hint="eastAsia"/>
        </w:rPr>
        <w:t>Network slice optimization</w:t>
      </w:r>
      <w:r>
        <w:t xml:space="preserve"> </w:t>
      </w:r>
      <w:r>
        <w:rPr>
          <w:lang w:eastAsia="zh-CN"/>
        </w:rPr>
        <w:t>subscription</w:t>
      </w:r>
      <w:r>
        <w:rPr>
          <w:rFonts w:hint="eastAsia"/>
          <w:lang w:eastAsia="zh-CN"/>
        </w:rPr>
        <w:t xml:space="preserve"> </w:t>
      </w:r>
      <w:r>
        <w:t>response</w:t>
      </w:r>
      <w:r>
        <w:rPr>
          <w:rFonts w:hint="eastAsia"/>
        </w:rPr>
        <w:t xml:space="preserve"> </w:t>
      </w:r>
      <w:r>
        <w:t xml:space="preserve">sent from the </w:t>
      </w:r>
      <w:r>
        <w:rPr>
          <w:rFonts w:hint="eastAsia"/>
        </w:rPr>
        <w:t xml:space="preserve">NSCE server </w:t>
      </w:r>
      <w:r>
        <w:t>to the</w:t>
      </w:r>
      <w:r>
        <w:rPr>
          <w:rFonts w:hint="eastAsia"/>
        </w:rPr>
        <w:t xml:space="preserve"> VAL server.</w:t>
      </w:r>
    </w:p>
    <w:p w14:paraId="30612934" w14:textId="77777777" w:rsidR="008116B4" w:rsidRDefault="00571706" w:rsidP="00A90B95">
      <w:pPr>
        <w:pStyle w:val="TH"/>
        <w:outlineLvl w:val="0"/>
      </w:pPr>
      <w:r>
        <w:t>Table </w:t>
      </w:r>
      <w:r>
        <w:rPr>
          <w:rFonts w:hint="eastAsia"/>
          <w:lang w:eastAsia="zh-CN"/>
        </w:rPr>
        <w:t>9.</w:t>
      </w:r>
      <w:r>
        <w:rPr>
          <w:rFonts w:eastAsiaTheme="minorEastAsia" w:hint="eastAsia"/>
          <w:lang w:val="en-US" w:eastAsia="zh-CN"/>
        </w:rPr>
        <w:t>5</w:t>
      </w:r>
      <w:r>
        <w:t>.</w:t>
      </w:r>
      <w:r>
        <w:rPr>
          <w:rFonts w:hint="eastAsia"/>
          <w:lang w:val="en-US" w:eastAsia="zh-CN"/>
        </w:rPr>
        <w:t>3</w:t>
      </w:r>
      <w:r>
        <w:t>.</w:t>
      </w:r>
      <w:r w:rsidR="00EB1014">
        <w:rPr>
          <w:rFonts w:eastAsiaTheme="minorEastAsia" w:hint="eastAsia"/>
          <w:lang w:val="en-US" w:eastAsia="zh-CN"/>
        </w:rPr>
        <w:t>12</w:t>
      </w:r>
      <w:r>
        <w:t xml:space="preserve">-1: </w:t>
      </w:r>
      <w:r>
        <w:rPr>
          <w:rFonts w:hint="eastAsia"/>
          <w:lang w:val="en-US" w:eastAsia="zh-CN"/>
        </w:rPr>
        <w:t xml:space="preserve">Network slice optimization </w:t>
      </w:r>
      <w:r>
        <w:rPr>
          <w:lang w:eastAsia="zh-CN"/>
        </w:rPr>
        <w:t>subscription</w:t>
      </w:r>
      <w:r>
        <w:rPr>
          <w:rFonts w:hint="eastAsia"/>
          <w:lang w:eastAsia="zh-CN"/>
        </w:rPr>
        <w:t xml:space="preserve"> </w:t>
      </w:r>
      <w:r>
        <w:rPr>
          <w:rFonts w:hint="eastAsia"/>
          <w:lang w:val="en-US" w:eastAsia="zh-CN"/>
        </w:rPr>
        <w:t>R</w:t>
      </w:r>
      <w:r>
        <w:t>esponse</w:t>
      </w:r>
    </w:p>
    <w:tbl>
      <w:tblPr>
        <w:tblW w:w="8640" w:type="dxa"/>
        <w:jc w:val="center"/>
        <w:tblLayout w:type="fixed"/>
        <w:tblLook w:val="04A0" w:firstRow="1" w:lastRow="0" w:firstColumn="1" w:lastColumn="0" w:noHBand="0" w:noVBand="1"/>
      </w:tblPr>
      <w:tblGrid>
        <w:gridCol w:w="2880"/>
        <w:gridCol w:w="1440"/>
        <w:gridCol w:w="4320"/>
      </w:tblGrid>
      <w:tr w:rsidR="008116B4" w14:paraId="74294028" w14:textId="77777777">
        <w:trPr>
          <w:jc w:val="center"/>
        </w:trPr>
        <w:tc>
          <w:tcPr>
            <w:tcW w:w="2880" w:type="dxa"/>
            <w:tcBorders>
              <w:top w:val="single" w:sz="4" w:space="0" w:color="000000"/>
              <w:left w:val="single" w:sz="4" w:space="0" w:color="000000"/>
              <w:bottom w:val="single" w:sz="4" w:space="0" w:color="000000"/>
            </w:tcBorders>
          </w:tcPr>
          <w:p w14:paraId="1A767C65" w14:textId="77777777" w:rsidR="008116B4" w:rsidRDefault="00571706">
            <w:pPr>
              <w:pStyle w:val="TAH"/>
            </w:pPr>
            <w:r>
              <w:t>Information element</w:t>
            </w:r>
          </w:p>
        </w:tc>
        <w:tc>
          <w:tcPr>
            <w:tcW w:w="1440" w:type="dxa"/>
            <w:tcBorders>
              <w:top w:val="single" w:sz="4" w:space="0" w:color="000000"/>
              <w:left w:val="single" w:sz="4" w:space="0" w:color="000000"/>
              <w:bottom w:val="single" w:sz="4" w:space="0" w:color="000000"/>
            </w:tcBorders>
          </w:tcPr>
          <w:p w14:paraId="4E8EF3A0" w14:textId="77777777" w:rsidR="008116B4" w:rsidRDefault="00571706">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5D251F29" w14:textId="77777777" w:rsidR="008116B4" w:rsidRDefault="00571706">
            <w:pPr>
              <w:pStyle w:val="TAH"/>
            </w:pPr>
            <w:r>
              <w:t>Description</w:t>
            </w:r>
          </w:p>
        </w:tc>
      </w:tr>
      <w:tr w:rsidR="00C4760F" w14:paraId="280D3C32" w14:textId="77777777">
        <w:trPr>
          <w:jc w:val="center"/>
        </w:trPr>
        <w:tc>
          <w:tcPr>
            <w:tcW w:w="2880" w:type="dxa"/>
            <w:tcBorders>
              <w:top w:val="single" w:sz="4" w:space="0" w:color="000000"/>
              <w:left w:val="single" w:sz="4" w:space="0" w:color="000000"/>
              <w:bottom w:val="single" w:sz="4" w:space="0" w:color="000000"/>
            </w:tcBorders>
          </w:tcPr>
          <w:p w14:paraId="6D8F3DAF" w14:textId="77777777" w:rsidR="00C4760F" w:rsidRPr="00C4760F" w:rsidRDefault="00C4760F">
            <w:pPr>
              <w:pStyle w:val="TAL"/>
              <w:rPr>
                <w:rFonts w:eastAsiaTheme="minorEastAsia"/>
                <w:lang w:eastAsia="zh-CN"/>
              </w:rPr>
            </w:pPr>
            <w:r>
              <w:rPr>
                <w:rFonts w:eastAsiaTheme="minorEastAsia" w:hint="eastAsia"/>
                <w:lang w:eastAsia="zh-CN"/>
              </w:rPr>
              <w:t>Result</w:t>
            </w:r>
          </w:p>
        </w:tc>
        <w:tc>
          <w:tcPr>
            <w:tcW w:w="1440" w:type="dxa"/>
            <w:tcBorders>
              <w:top w:val="single" w:sz="4" w:space="0" w:color="000000"/>
              <w:left w:val="single" w:sz="4" w:space="0" w:color="000000"/>
              <w:bottom w:val="single" w:sz="4" w:space="0" w:color="000000"/>
            </w:tcBorders>
          </w:tcPr>
          <w:p w14:paraId="2B3E45DB" w14:textId="77777777" w:rsidR="00C4760F" w:rsidRDefault="00C4760F">
            <w:pPr>
              <w:pStyle w:val="TAC"/>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0F0AAFF6" w14:textId="77777777" w:rsidR="00C4760F" w:rsidRDefault="00C4760F">
            <w:pPr>
              <w:pStyle w:val="TAL"/>
            </w:pPr>
            <w:r>
              <w:t>Indicates the success or failure of the Network slice optimization subscription request.</w:t>
            </w:r>
          </w:p>
        </w:tc>
      </w:tr>
      <w:tr w:rsidR="00C4760F" w14:paraId="2DABE50B" w14:textId="77777777">
        <w:trPr>
          <w:jc w:val="center"/>
        </w:trPr>
        <w:tc>
          <w:tcPr>
            <w:tcW w:w="2880" w:type="dxa"/>
            <w:tcBorders>
              <w:top w:val="single" w:sz="4" w:space="0" w:color="000000"/>
              <w:left w:val="single" w:sz="4" w:space="0" w:color="000000"/>
              <w:bottom w:val="single" w:sz="4" w:space="0" w:color="000000"/>
            </w:tcBorders>
          </w:tcPr>
          <w:p w14:paraId="1ECB1D1D" w14:textId="77777777" w:rsidR="00C4760F" w:rsidRDefault="00C4760F">
            <w:pPr>
              <w:pStyle w:val="TAL"/>
              <w:rPr>
                <w:lang w:eastAsia="zh-CN"/>
              </w:rPr>
            </w:pPr>
            <w:r>
              <w:rPr>
                <w:lang w:eastAsia="ko-KR"/>
              </w:rPr>
              <w:t xml:space="preserve">&gt; </w:t>
            </w:r>
            <w:r>
              <w:rPr>
                <w:rFonts w:hint="eastAsia"/>
                <w:lang w:eastAsia="zh-CN"/>
              </w:rPr>
              <w:t>Subscribe ID</w:t>
            </w:r>
          </w:p>
        </w:tc>
        <w:tc>
          <w:tcPr>
            <w:tcW w:w="1440" w:type="dxa"/>
            <w:tcBorders>
              <w:top w:val="single" w:sz="4" w:space="0" w:color="000000"/>
              <w:left w:val="single" w:sz="4" w:space="0" w:color="000000"/>
              <w:bottom w:val="single" w:sz="4" w:space="0" w:color="000000"/>
            </w:tcBorders>
          </w:tcPr>
          <w:p w14:paraId="053D087C" w14:textId="77777777" w:rsidR="006F5D90" w:rsidRDefault="00C4760F">
            <w:pPr>
              <w:pStyle w:val="TAC"/>
              <w:rPr>
                <w:rFonts w:eastAsiaTheme="minorEastAsia"/>
                <w:lang w:eastAsia="zh-CN"/>
              </w:rPr>
            </w:pPr>
            <w:r>
              <w:rPr>
                <w:rFonts w:eastAsiaTheme="minorEastAsia" w:hint="eastAsia"/>
                <w:lang w:eastAsia="zh-CN"/>
              </w:rPr>
              <w:t>O</w:t>
            </w:r>
          </w:p>
          <w:p w14:paraId="712897EE" w14:textId="74690B3B" w:rsidR="00C4760F" w:rsidRDefault="00C4760F">
            <w:pPr>
              <w:pStyle w:val="TAC"/>
              <w:rPr>
                <w:lang w:eastAsia="zh-CN"/>
              </w:rPr>
            </w:pPr>
            <w:r>
              <w:rPr>
                <w:rFonts w:eastAsiaTheme="minorEastAsia" w:hint="eastAsia"/>
                <w:lang w:eastAsia="zh-CN"/>
              </w:rPr>
              <w:t>(</w:t>
            </w:r>
            <w:r w:rsidR="006F5D90">
              <w:rPr>
                <w:rFonts w:eastAsiaTheme="minorEastAsia"/>
                <w:lang w:eastAsia="zh-CN"/>
              </w:rPr>
              <w:t xml:space="preserve">see </w:t>
            </w:r>
            <w:r>
              <w:rPr>
                <w:rFonts w:eastAsiaTheme="minorEastAsia" w:hint="eastAsia"/>
                <w:lang w:eastAsia="zh-CN"/>
              </w:rPr>
              <w:t>NOTE</w:t>
            </w:r>
            <w:r w:rsidR="006F5D90">
              <w:rPr>
                <w:rFonts w:eastAsiaTheme="minorEastAsia"/>
                <w:lang w:eastAsia="zh-CN"/>
              </w:rPr>
              <w:t> </w:t>
            </w:r>
            <w:r>
              <w:rPr>
                <w:rFonts w:eastAsiaTheme="minorEastAsia" w:hint="eastAsia"/>
                <w:lang w:eastAsia="zh-CN"/>
              </w:rPr>
              <w:t>1)</w:t>
            </w:r>
          </w:p>
        </w:tc>
        <w:tc>
          <w:tcPr>
            <w:tcW w:w="4320" w:type="dxa"/>
            <w:tcBorders>
              <w:top w:val="single" w:sz="4" w:space="0" w:color="000000"/>
              <w:left w:val="single" w:sz="4" w:space="0" w:color="000000"/>
              <w:bottom w:val="single" w:sz="4" w:space="0" w:color="000000"/>
              <w:right w:val="single" w:sz="4" w:space="0" w:color="000000"/>
            </w:tcBorders>
          </w:tcPr>
          <w:p w14:paraId="3D5980B8" w14:textId="77777777" w:rsidR="00C4760F" w:rsidRDefault="00C4760F">
            <w:pPr>
              <w:pStyle w:val="TAL"/>
              <w:rPr>
                <w:lang w:eastAsia="ko-KR"/>
              </w:rPr>
            </w:pPr>
            <w:r>
              <w:rPr>
                <w:lang w:eastAsia="ko-KR"/>
              </w:rPr>
              <w:t>I</w:t>
            </w:r>
            <w:r>
              <w:rPr>
                <w:rFonts w:hint="eastAsia"/>
                <w:lang w:eastAsia="zh-CN"/>
              </w:rPr>
              <w:t xml:space="preserve">dentifies </w:t>
            </w:r>
            <w:r>
              <w:rPr>
                <w:lang w:eastAsia="ko-KR"/>
              </w:rPr>
              <w:t xml:space="preserve">the </w:t>
            </w:r>
            <w:r>
              <w:rPr>
                <w:rFonts w:hint="eastAsia"/>
                <w:lang w:val="en-US" w:eastAsia="zh-CN"/>
              </w:rPr>
              <w:t>Network slice optimization subscribe event</w:t>
            </w:r>
            <w:r>
              <w:rPr>
                <w:lang w:eastAsia="ko-KR"/>
              </w:rPr>
              <w:t>.</w:t>
            </w:r>
          </w:p>
        </w:tc>
      </w:tr>
      <w:tr w:rsidR="00C4760F" w14:paraId="473522EE" w14:textId="77777777">
        <w:trPr>
          <w:jc w:val="center"/>
        </w:trPr>
        <w:tc>
          <w:tcPr>
            <w:tcW w:w="2880" w:type="dxa"/>
            <w:tcBorders>
              <w:top w:val="single" w:sz="4" w:space="0" w:color="000000"/>
              <w:left w:val="single" w:sz="4" w:space="0" w:color="000000"/>
              <w:bottom w:val="single" w:sz="4" w:space="0" w:color="000000"/>
            </w:tcBorders>
          </w:tcPr>
          <w:p w14:paraId="367E9470" w14:textId="77777777" w:rsidR="00C4760F" w:rsidRDefault="00C4760F">
            <w:pPr>
              <w:pStyle w:val="TAL"/>
              <w:rPr>
                <w:lang w:eastAsia="zh-CN"/>
              </w:rPr>
            </w:pPr>
            <w:r>
              <w:rPr>
                <w:lang w:eastAsia="ko-KR"/>
              </w:rPr>
              <w:t>&gt; Cause</w:t>
            </w:r>
          </w:p>
        </w:tc>
        <w:tc>
          <w:tcPr>
            <w:tcW w:w="1440" w:type="dxa"/>
            <w:tcBorders>
              <w:top w:val="single" w:sz="4" w:space="0" w:color="000000"/>
              <w:left w:val="single" w:sz="4" w:space="0" w:color="000000"/>
              <w:bottom w:val="single" w:sz="4" w:space="0" w:color="000000"/>
            </w:tcBorders>
          </w:tcPr>
          <w:p w14:paraId="7A933FEC" w14:textId="77777777" w:rsidR="006F5D90" w:rsidRDefault="00C4760F" w:rsidP="00C4760F">
            <w:pPr>
              <w:pStyle w:val="TAC"/>
              <w:rPr>
                <w:rFonts w:eastAsiaTheme="minorEastAsia"/>
                <w:lang w:eastAsia="zh-CN"/>
              </w:rPr>
            </w:pPr>
            <w:r>
              <w:rPr>
                <w:rFonts w:eastAsiaTheme="minorEastAsia" w:hint="eastAsia"/>
                <w:lang w:eastAsia="zh-CN"/>
              </w:rPr>
              <w:t>O</w:t>
            </w:r>
          </w:p>
          <w:p w14:paraId="3111646E" w14:textId="67928207" w:rsidR="00C4760F" w:rsidRDefault="00C4760F" w:rsidP="00C4760F">
            <w:pPr>
              <w:pStyle w:val="TAC"/>
            </w:pPr>
            <w:r>
              <w:rPr>
                <w:rFonts w:eastAsiaTheme="minorEastAsia" w:hint="eastAsia"/>
                <w:lang w:eastAsia="zh-CN"/>
              </w:rPr>
              <w:t>(</w:t>
            </w:r>
            <w:r w:rsidR="006F5D90">
              <w:rPr>
                <w:rFonts w:eastAsiaTheme="minorEastAsia"/>
                <w:lang w:eastAsia="zh-CN"/>
              </w:rPr>
              <w:t xml:space="preserve">see </w:t>
            </w:r>
            <w:r>
              <w:rPr>
                <w:rFonts w:eastAsiaTheme="minorEastAsia" w:hint="eastAsia"/>
                <w:lang w:eastAsia="zh-CN"/>
              </w:rPr>
              <w:t>NOTE</w:t>
            </w:r>
            <w:r w:rsidR="006F5D90">
              <w:rPr>
                <w:rFonts w:eastAsiaTheme="minorEastAsia"/>
                <w:lang w:eastAsia="zh-CN"/>
              </w:rPr>
              <w:t> </w:t>
            </w:r>
            <w:r>
              <w:rPr>
                <w:rFonts w:eastAsiaTheme="minorEastAsia" w:hint="eastAsia"/>
                <w:lang w:eastAsia="zh-CN"/>
              </w:rPr>
              <w:t>2)</w:t>
            </w:r>
          </w:p>
        </w:tc>
        <w:tc>
          <w:tcPr>
            <w:tcW w:w="4320" w:type="dxa"/>
            <w:tcBorders>
              <w:top w:val="single" w:sz="4" w:space="0" w:color="000000"/>
              <w:left w:val="single" w:sz="4" w:space="0" w:color="000000"/>
              <w:bottom w:val="single" w:sz="4" w:space="0" w:color="000000"/>
              <w:right w:val="single" w:sz="4" w:space="0" w:color="000000"/>
            </w:tcBorders>
          </w:tcPr>
          <w:p w14:paraId="03469E57" w14:textId="77777777" w:rsidR="00C4760F" w:rsidRDefault="00C4760F">
            <w:pPr>
              <w:pStyle w:val="TAL"/>
            </w:pPr>
            <w:r>
              <w:rPr>
                <w:lang w:eastAsia="ko-KR"/>
              </w:rPr>
              <w:t xml:space="preserve">Indicates the cause of </w:t>
            </w:r>
            <w:r>
              <w:rPr>
                <w:rFonts w:hint="eastAsia"/>
                <w:lang w:val="en-US" w:eastAsia="zh-CN"/>
              </w:rPr>
              <w:t>Network slice optimization subscription</w:t>
            </w:r>
            <w:r>
              <w:rPr>
                <w:lang w:eastAsia="ko-KR"/>
              </w:rPr>
              <w:t xml:space="preserve"> request failure</w:t>
            </w:r>
          </w:p>
        </w:tc>
      </w:tr>
      <w:tr w:rsidR="00C4760F" w14:paraId="3A22B38A"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C89EE8F" w14:textId="10AECA53" w:rsidR="00C4760F" w:rsidRPr="00C4760F" w:rsidRDefault="00C4760F" w:rsidP="00AC6891">
            <w:pPr>
              <w:pStyle w:val="TAL"/>
              <w:rPr>
                <w:lang w:val="en-US"/>
              </w:rPr>
            </w:pPr>
            <w:r>
              <w:t>NOTE</w:t>
            </w:r>
            <w:r w:rsidR="006F5D90">
              <w:rPr>
                <w:lang w:val="en-US"/>
              </w:rPr>
              <w:t> </w:t>
            </w:r>
            <w:r w:rsidRPr="00C4760F">
              <w:rPr>
                <w:lang w:val="en-US"/>
              </w:rPr>
              <w:t>1:</w:t>
            </w:r>
            <w:r w:rsidRPr="00C4760F">
              <w:rPr>
                <w:lang w:val="en-US"/>
              </w:rPr>
              <w:tab/>
              <w:t>Shall be present if the result is success and shall not be present otherwise.</w:t>
            </w:r>
          </w:p>
          <w:p w14:paraId="20C82AE7" w14:textId="09E8B4FB" w:rsidR="00C4760F" w:rsidRPr="00680FFF" w:rsidRDefault="00C4760F" w:rsidP="00680FFF">
            <w:pPr>
              <w:pStyle w:val="TAL"/>
              <w:rPr>
                <w:lang w:val="en-US"/>
              </w:rPr>
            </w:pPr>
            <w:r w:rsidRPr="00C4760F">
              <w:rPr>
                <w:lang w:val="en-US"/>
              </w:rPr>
              <w:t>NOTE</w:t>
            </w:r>
            <w:r w:rsidR="006F5D90">
              <w:rPr>
                <w:lang w:val="en-US"/>
              </w:rPr>
              <w:t> </w:t>
            </w:r>
            <w:r w:rsidRPr="00C4760F">
              <w:rPr>
                <w:lang w:val="en-US"/>
              </w:rPr>
              <w:t>2:</w:t>
            </w:r>
            <w:r w:rsidRPr="00C4760F">
              <w:rPr>
                <w:lang w:val="en-US"/>
              </w:rPr>
              <w:tab/>
              <w:t>Shall be present if the result is failure and shall not be present otherwise.</w:t>
            </w:r>
          </w:p>
        </w:tc>
      </w:tr>
    </w:tbl>
    <w:p w14:paraId="06BB5B63" w14:textId="77777777" w:rsidR="00680FFF" w:rsidRDefault="00680FFF" w:rsidP="00680FFF">
      <w:pPr>
        <w:rPr>
          <w:lang w:eastAsia="zh-CN"/>
        </w:rPr>
      </w:pPr>
      <w:bookmarkStart w:id="286" w:name="_Toc125659746"/>
    </w:p>
    <w:p w14:paraId="604E83E1" w14:textId="2852ACC9" w:rsidR="008116B4" w:rsidRPr="00EB1014" w:rsidRDefault="00571706" w:rsidP="00A90B95">
      <w:pPr>
        <w:pStyle w:val="Heading4"/>
        <w:rPr>
          <w:rFonts w:eastAsiaTheme="minorEastAsia"/>
          <w:lang w:val="en-US" w:eastAsia="zh-CN"/>
        </w:rPr>
      </w:pPr>
      <w:r>
        <w:rPr>
          <w:rFonts w:hint="eastAsia"/>
          <w:lang w:eastAsia="zh-CN"/>
        </w:rPr>
        <w:t>9.</w:t>
      </w:r>
      <w:r>
        <w:rPr>
          <w:rFonts w:eastAsiaTheme="minorEastAsia" w:hint="eastAsia"/>
          <w:lang w:val="en-US" w:eastAsia="zh-CN"/>
        </w:rPr>
        <w:t>5</w:t>
      </w:r>
      <w:r>
        <w:t>.</w:t>
      </w:r>
      <w:r>
        <w:rPr>
          <w:rFonts w:hint="eastAsia"/>
          <w:lang w:val="en-US" w:eastAsia="zh-CN"/>
        </w:rPr>
        <w:t>3</w:t>
      </w:r>
      <w:r>
        <w:t>.</w:t>
      </w:r>
      <w:r w:rsidR="00EB1014">
        <w:rPr>
          <w:rFonts w:eastAsiaTheme="minorEastAsia" w:hint="eastAsia"/>
          <w:lang w:val="en-US" w:eastAsia="zh-CN"/>
        </w:rPr>
        <w:t>13</w:t>
      </w:r>
      <w:r>
        <w:tab/>
      </w:r>
      <w:r>
        <w:rPr>
          <w:rFonts w:hint="eastAsia"/>
          <w:lang w:val="en-US" w:eastAsia="zh-CN"/>
        </w:rPr>
        <w:t>Network slice optimization</w:t>
      </w:r>
      <w:r>
        <w:t xml:space="preserve"> </w:t>
      </w:r>
      <w:r>
        <w:rPr>
          <w:rFonts w:hint="eastAsia"/>
          <w:lang w:val="en-US" w:eastAsia="zh-CN"/>
        </w:rPr>
        <w:t>notif</w:t>
      </w:r>
      <w:r w:rsidR="00EB1014">
        <w:rPr>
          <w:rFonts w:eastAsiaTheme="minorEastAsia" w:hint="eastAsia"/>
          <w:lang w:val="en-US" w:eastAsia="zh-CN"/>
        </w:rPr>
        <w:t>ication</w:t>
      </w:r>
      <w:bookmarkEnd w:id="286"/>
    </w:p>
    <w:p w14:paraId="3F264B45" w14:textId="77777777" w:rsidR="008116B4" w:rsidRDefault="00571706">
      <w:pPr>
        <w:rPr>
          <w:lang w:val="en-US" w:eastAsia="zh-CN"/>
        </w:rPr>
      </w:pPr>
      <w:r>
        <w:t xml:space="preserve">The information elements specified in the </w:t>
      </w:r>
      <w:r>
        <w:rPr>
          <w:rFonts w:eastAsiaTheme="minorEastAsia" w:hint="eastAsia"/>
          <w:lang w:eastAsia="zh-CN"/>
        </w:rPr>
        <w:t>t</w:t>
      </w:r>
      <w:r>
        <w:t>able</w:t>
      </w:r>
      <w:r>
        <w:rPr>
          <w:rFonts w:eastAsiaTheme="minorEastAsia" w:hint="eastAsia"/>
          <w:lang w:eastAsia="zh-CN"/>
        </w:rPr>
        <w:t xml:space="preserve"> </w:t>
      </w:r>
      <w:r>
        <w:rPr>
          <w:rFonts w:hint="eastAsia"/>
          <w:lang w:eastAsia="zh-CN"/>
        </w:rPr>
        <w:t>9.</w:t>
      </w:r>
      <w:r>
        <w:rPr>
          <w:rFonts w:eastAsiaTheme="minorEastAsia" w:hint="eastAsia"/>
          <w:lang w:val="en-US" w:eastAsia="zh-CN"/>
        </w:rPr>
        <w:t>5</w:t>
      </w:r>
      <w:r>
        <w:t>.</w:t>
      </w:r>
      <w:r>
        <w:rPr>
          <w:rFonts w:hint="eastAsia"/>
          <w:lang w:val="en-US" w:eastAsia="zh-CN"/>
        </w:rPr>
        <w:t>3</w:t>
      </w:r>
      <w:r>
        <w:t>.</w:t>
      </w:r>
      <w:r w:rsidR="00EB1014">
        <w:rPr>
          <w:rFonts w:eastAsiaTheme="minorEastAsia" w:hint="eastAsia"/>
          <w:lang w:val="en-US" w:eastAsia="zh-CN"/>
        </w:rPr>
        <w:t>13</w:t>
      </w:r>
      <w:r>
        <w:t xml:space="preserve">-1 is used for the </w:t>
      </w:r>
      <w:r>
        <w:rPr>
          <w:rFonts w:hint="eastAsia"/>
          <w:lang w:val="en-US" w:eastAsia="zh-CN"/>
        </w:rPr>
        <w:t>Network slice optimization notif</w:t>
      </w:r>
      <w:r w:rsidR="00EB1014">
        <w:rPr>
          <w:rFonts w:eastAsiaTheme="minorEastAsia" w:hint="eastAsia"/>
          <w:lang w:val="en-US" w:eastAsia="zh-CN"/>
        </w:rPr>
        <w:t>ication</w:t>
      </w:r>
      <w:r>
        <w:rPr>
          <w:rFonts w:hint="eastAsia"/>
          <w:lang w:val="en-US" w:eastAsia="zh-CN"/>
        </w:rPr>
        <w:t xml:space="preserve"> </w:t>
      </w:r>
      <w:r>
        <w:t xml:space="preserve">sent from the </w:t>
      </w:r>
      <w:r>
        <w:rPr>
          <w:rFonts w:hint="eastAsia"/>
          <w:lang w:val="en-US" w:eastAsia="zh-CN"/>
        </w:rPr>
        <w:t xml:space="preserve">NSCE server </w:t>
      </w:r>
      <w:r>
        <w:t>to the</w:t>
      </w:r>
      <w:r>
        <w:rPr>
          <w:rFonts w:hint="eastAsia"/>
          <w:lang w:val="en-US" w:eastAsia="zh-CN"/>
        </w:rPr>
        <w:t xml:space="preserve"> VAL server.</w:t>
      </w:r>
    </w:p>
    <w:p w14:paraId="3B226B8F" w14:textId="77777777" w:rsidR="008116B4" w:rsidRPr="00EB1014" w:rsidRDefault="00571706" w:rsidP="00A90B95">
      <w:pPr>
        <w:pStyle w:val="TH"/>
        <w:outlineLvl w:val="0"/>
        <w:rPr>
          <w:rFonts w:eastAsiaTheme="minorEastAsia"/>
        </w:rPr>
      </w:pPr>
      <w:r>
        <w:t>Table</w:t>
      </w:r>
      <w:r>
        <w:rPr>
          <w:rFonts w:eastAsiaTheme="minorEastAsia" w:hint="eastAsia"/>
          <w:lang w:eastAsia="zh-CN"/>
        </w:rPr>
        <w:t xml:space="preserve"> </w:t>
      </w:r>
      <w:r>
        <w:rPr>
          <w:rFonts w:hint="eastAsia"/>
          <w:lang w:eastAsia="zh-CN"/>
        </w:rPr>
        <w:t>9.</w:t>
      </w:r>
      <w:r>
        <w:rPr>
          <w:rFonts w:eastAsiaTheme="minorEastAsia" w:hint="eastAsia"/>
          <w:lang w:val="en-US" w:eastAsia="zh-CN"/>
        </w:rPr>
        <w:t>5</w:t>
      </w:r>
      <w:r>
        <w:t>.</w:t>
      </w:r>
      <w:r>
        <w:rPr>
          <w:rFonts w:hint="eastAsia"/>
          <w:lang w:val="en-US" w:eastAsia="zh-CN"/>
        </w:rPr>
        <w:t>3</w:t>
      </w:r>
      <w:r>
        <w:t>.</w:t>
      </w:r>
      <w:r w:rsidR="00EB1014">
        <w:rPr>
          <w:rFonts w:eastAsiaTheme="minorEastAsia" w:hint="eastAsia"/>
          <w:lang w:val="en-US" w:eastAsia="zh-CN"/>
        </w:rPr>
        <w:t>13</w:t>
      </w:r>
      <w:r>
        <w:t xml:space="preserve">-1: </w:t>
      </w:r>
      <w:r>
        <w:rPr>
          <w:rFonts w:hint="eastAsia"/>
          <w:lang w:val="en-US" w:eastAsia="zh-CN"/>
        </w:rPr>
        <w:t>Network slice optimization Notif</w:t>
      </w:r>
      <w:r w:rsidR="00EB1014">
        <w:rPr>
          <w:rFonts w:eastAsiaTheme="minorEastAsia" w:hint="eastAsia"/>
          <w:lang w:val="en-US" w:eastAsia="zh-CN"/>
        </w:rPr>
        <w:t>ication</w:t>
      </w:r>
    </w:p>
    <w:tbl>
      <w:tblPr>
        <w:tblW w:w="8640" w:type="dxa"/>
        <w:jc w:val="center"/>
        <w:tblLayout w:type="fixed"/>
        <w:tblLook w:val="04A0" w:firstRow="1" w:lastRow="0" w:firstColumn="1" w:lastColumn="0" w:noHBand="0" w:noVBand="1"/>
      </w:tblPr>
      <w:tblGrid>
        <w:gridCol w:w="2880"/>
        <w:gridCol w:w="1440"/>
        <w:gridCol w:w="4320"/>
      </w:tblGrid>
      <w:tr w:rsidR="008116B4" w14:paraId="730737B3" w14:textId="77777777">
        <w:trPr>
          <w:jc w:val="center"/>
        </w:trPr>
        <w:tc>
          <w:tcPr>
            <w:tcW w:w="2880" w:type="dxa"/>
            <w:tcBorders>
              <w:top w:val="single" w:sz="4" w:space="0" w:color="000000"/>
              <w:left w:val="single" w:sz="4" w:space="0" w:color="000000"/>
              <w:bottom w:val="single" w:sz="4" w:space="0" w:color="000000"/>
            </w:tcBorders>
          </w:tcPr>
          <w:p w14:paraId="32853075" w14:textId="77777777" w:rsidR="008116B4" w:rsidRDefault="00571706">
            <w:pPr>
              <w:pStyle w:val="TAH"/>
            </w:pPr>
            <w:r>
              <w:t>Information element</w:t>
            </w:r>
          </w:p>
        </w:tc>
        <w:tc>
          <w:tcPr>
            <w:tcW w:w="1440" w:type="dxa"/>
            <w:tcBorders>
              <w:top w:val="single" w:sz="4" w:space="0" w:color="000000"/>
              <w:left w:val="single" w:sz="4" w:space="0" w:color="000000"/>
              <w:bottom w:val="single" w:sz="4" w:space="0" w:color="000000"/>
            </w:tcBorders>
          </w:tcPr>
          <w:p w14:paraId="3AA0B45F" w14:textId="77777777" w:rsidR="008116B4" w:rsidRDefault="00571706">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42347F5F" w14:textId="77777777" w:rsidR="008116B4" w:rsidRDefault="00571706">
            <w:pPr>
              <w:pStyle w:val="TAH"/>
            </w:pPr>
            <w:r>
              <w:t>Description</w:t>
            </w:r>
          </w:p>
        </w:tc>
      </w:tr>
      <w:tr w:rsidR="008116B4" w14:paraId="27BDB4EE" w14:textId="77777777">
        <w:trPr>
          <w:jc w:val="center"/>
        </w:trPr>
        <w:tc>
          <w:tcPr>
            <w:tcW w:w="2880" w:type="dxa"/>
            <w:tcBorders>
              <w:top w:val="single" w:sz="4" w:space="0" w:color="000000"/>
              <w:left w:val="single" w:sz="4" w:space="0" w:color="000000"/>
              <w:bottom w:val="single" w:sz="4" w:space="0" w:color="000000"/>
            </w:tcBorders>
          </w:tcPr>
          <w:p w14:paraId="76F0C636" w14:textId="77777777" w:rsidR="008116B4" w:rsidRDefault="00571706">
            <w:pPr>
              <w:pStyle w:val="TAL"/>
              <w:rPr>
                <w:lang w:val="en-US" w:eastAsia="zh-CN"/>
              </w:rPr>
            </w:pPr>
            <w:r>
              <w:rPr>
                <w:lang w:eastAsia="ko-KR"/>
              </w:rPr>
              <w:t xml:space="preserve">&gt; </w:t>
            </w:r>
            <w:r>
              <w:rPr>
                <w:rFonts w:hint="eastAsia"/>
                <w:lang w:eastAsia="zh-CN"/>
              </w:rPr>
              <w:t>Subscribe ID</w:t>
            </w:r>
          </w:p>
        </w:tc>
        <w:tc>
          <w:tcPr>
            <w:tcW w:w="1440" w:type="dxa"/>
            <w:tcBorders>
              <w:top w:val="single" w:sz="4" w:space="0" w:color="000000"/>
              <w:left w:val="single" w:sz="4" w:space="0" w:color="000000"/>
              <w:bottom w:val="single" w:sz="4" w:space="0" w:color="000000"/>
            </w:tcBorders>
          </w:tcPr>
          <w:p w14:paraId="0DF0ECF2" w14:textId="77777777" w:rsidR="008116B4" w:rsidRDefault="00571706">
            <w:pPr>
              <w:pStyle w:val="TAC"/>
              <w:rPr>
                <w:lang w:val="en-US"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EBEC5F8" w14:textId="77777777" w:rsidR="008116B4" w:rsidRDefault="00571706">
            <w:pPr>
              <w:pStyle w:val="TAL"/>
              <w:rPr>
                <w:lang w:val="en-US" w:eastAsia="zh-CN"/>
              </w:rPr>
            </w:pPr>
            <w:r>
              <w:rPr>
                <w:lang w:eastAsia="ko-KR"/>
              </w:rPr>
              <w:t>I</w:t>
            </w:r>
            <w:r>
              <w:rPr>
                <w:rFonts w:hint="eastAsia"/>
                <w:lang w:eastAsia="zh-CN"/>
              </w:rPr>
              <w:t xml:space="preserve">dentifies </w:t>
            </w:r>
            <w:r>
              <w:rPr>
                <w:lang w:eastAsia="ko-KR"/>
              </w:rPr>
              <w:t xml:space="preserve">the </w:t>
            </w:r>
            <w:r>
              <w:rPr>
                <w:rFonts w:hint="eastAsia"/>
                <w:lang w:val="en-US" w:eastAsia="zh-CN"/>
              </w:rPr>
              <w:t>Network slice optimization subscribe event</w:t>
            </w:r>
            <w:r>
              <w:rPr>
                <w:lang w:eastAsia="ko-KR"/>
              </w:rPr>
              <w:t>.</w:t>
            </w:r>
          </w:p>
        </w:tc>
      </w:tr>
      <w:tr w:rsidR="008116B4" w14:paraId="6B46E9C9" w14:textId="77777777">
        <w:trPr>
          <w:jc w:val="center"/>
        </w:trPr>
        <w:tc>
          <w:tcPr>
            <w:tcW w:w="2880" w:type="dxa"/>
            <w:tcBorders>
              <w:top w:val="single" w:sz="4" w:space="0" w:color="000000"/>
              <w:left w:val="single" w:sz="4" w:space="0" w:color="000000"/>
              <w:bottom w:val="single" w:sz="4" w:space="0" w:color="000000"/>
            </w:tcBorders>
          </w:tcPr>
          <w:p w14:paraId="33D2CF6D" w14:textId="77777777" w:rsidR="008116B4" w:rsidRDefault="00571706">
            <w:pPr>
              <w:pStyle w:val="TAL"/>
              <w:rPr>
                <w:lang w:val="en-US" w:eastAsia="zh-CN"/>
              </w:rPr>
            </w:pPr>
            <w:r>
              <w:rPr>
                <w:rFonts w:hint="eastAsia"/>
                <w:lang w:val="en-US" w:eastAsia="zh-CN"/>
              </w:rPr>
              <w:t xml:space="preserve">&gt;Network slice information </w:t>
            </w:r>
          </w:p>
        </w:tc>
        <w:tc>
          <w:tcPr>
            <w:tcW w:w="1440" w:type="dxa"/>
            <w:tcBorders>
              <w:top w:val="single" w:sz="4" w:space="0" w:color="000000"/>
              <w:left w:val="single" w:sz="4" w:space="0" w:color="000000"/>
              <w:bottom w:val="single" w:sz="4" w:space="0" w:color="000000"/>
            </w:tcBorders>
          </w:tcPr>
          <w:p w14:paraId="396C4E95" w14:textId="77777777" w:rsidR="008116B4" w:rsidRDefault="00571706">
            <w:pPr>
              <w:pStyle w:val="TAC"/>
              <w:rPr>
                <w:lang w:val="en-US" w:eastAsia="zh-CN"/>
              </w:rPr>
            </w:pPr>
            <w:r>
              <w:rPr>
                <w:rFonts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B0F76A2" w14:textId="77777777" w:rsidR="008116B4" w:rsidRDefault="00571706">
            <w:pPr>
              <w:pStyle w:val="TAL"/>
              <w:rPr>
                <w:lang w:val="en-US" w:eastAsia="ko-KR"/>
              </w:rPr>
            </w:pPr>
            <w:r>
              <w:rPr>
                <w:rFonts w:hint="eastAsia"/>
                <w:lang w:val="en-US" w:eastAsia="zh-CN"/>
              </w:rPr>
              <w:t>Network slice information (i.e. NEST) with network slice identifier(i.e. S-NSSAI)</w:t>
            </w:r>
          </w:p>
        </w:tc>
      </w:tr>
      <w:tr w:rsidR="00EB1014" w14:paraId="415F2625" w14:textId="77777777" w:rsidTr="00EB1014">
        <w:trPr>
          <w:jc w:val="center"/>
        </w:trPr>
        <w:tc>
          <w:tcPr>
            <w:tcW w:w="2880" w:type="dxa"/>
            <w:tcBorders>
              <w:top w:val="single" w:sz="4" w:space="0" w:color="000000"/>
              <w:left w:val="single" w:sz="4" w:space="0" w:color="000000"/>
              <w:bottom w:val="single" w:sz="4" w:space="0" w:color="000000"/>
              <w:right w:val="nil"/>
            </w:tcBorders>
            <w:hideMark/>
          </w:tcPr>
          <w:p w14:paraId="1A83A20F" w14:textId="77777777" w:rsidR="00EB1014" w:rsidRDefault="00EB1014">
            <w:pPr>
              <w:pStyle w:val="TAL"/>
            </w:pPr>
            <w:r>
              <w:t>&gt;Optimization time</w:t>
            </w:r>
          </w:p>
        </w:tc>
        <w:tc>
          <w:tcPr>
            <w:tcW w:w="1440" w:type="dxa"/>
            <w:tcBorders>
              <w:top w:val="single" w:sz="4" w:space="0" w:color="000000"/>
              <w:left w:val="single" w:sz="4" w:space="0" w:color="000000"/>
              <w:bottom w:val="single" w:sz="4" w:space="0" w:color="000000"/>
              <w:right w:val="nil"/>
            </w:tcBorders>
            <w:hideMark/>
          </w:tcPr>
          <w:p w14:paraId="46ECCB6D" w14:textId="77777777" w:rsidR="00EB1014" w:rsidRDefault="00EB1014">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0544F45C" w14:textId="77777777" w:rsidR="00EB1014" w:rsidRDefault="00EB1014">
            <w:pPr>
              <w:pStyle w:val="TAL"/>
            </w:pPr>
            <w:r>
              <w:t>Indicates time spent for slice optimization by the NSCE Server.</w:t>
            </w:r>
          </w:p>
        </w:tc>
      </w:tr>
      <w:tr w:rsidR="00EB1014" w14:paraId="34F8782C" w14:textId="77777777" w:rsidTr="00EB1014">
        <w:trPr>
          <w:jc w:val="center"/>
        </w:trPr>
        <w:tc>
          <w:tcPr>
            <w:tcW w:w="2880" w:type="dxa"/>
            <w:tcBorders>
              <w:top w:val="single" w:sz="4" w:space="0" w:color="000000"/>
              <w:left w:val="single" w:sz="4" w:space="0" w:color="000000"/>
              <w:bottom w:val="single" w:sz="4" w:space="0" w:color="000000"/>
              <w:right w:val="nil"/>
            </w:tcBorders>
            <w:hideMark/>
          </w:tcPr>
          <w:p w14:paraId="7A47202C" w14:textId="77777777" w:rsidR="00EB1014" w:rsidRDefault="00EB1014">
            <w:pPr>
              <w:pStyle w:val="TAL"/>
            </w:pPr>
            <w:r>
              <w:t>&gt;Enforced policy ID</w:t>
            </w:r>
          </w:p>
        </w:tc>
        <w:tc>
          <w:tcPr>
            <w:tcW w:w="1440" w:type="dxa"/>
            <w:tcBorders>
              <w:top w:val="single" w:sz="4" w:space="0" w:color="000000"/>
              <w:left w:val="single" w:sz="4" w:space="0" w:color="000000"/>
              <w:bottom w:val="single" w:sz="4" w:space="0" w:color="000000"/>
              <w:right w:val="nil"/>
            </w:tcBorders>
            <w:hideMark/>
          </w:tcPr>
          <w:p w14:paraId="15AA23CF" w14:textId="77777777" w:rsidR="00EB1014" w:rsidRDefault="00EB1014">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3B2C7E5D" w14:textId="77777777" w:rsidR="00EB1014" w:rsidRDefault="00EB1014">
            <w:pPr>
              <w:pStyle w:val="TAL"/>
            </w:pPr>
            <w:r>
              <w:t>Indicates the policy used for slice optimization in the case of the failed network slice optimization.</w:t>
            </w:r>
          </w:p>
        </w:tc>
      </w:tr>
      <w:tr w:rsidR="008116B4" w14:paraId="634EF9B8"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B270747" w14:textId="77777777" w:rsidR="008116B4" w:rsidRDefault="00571706">
            <w:pPr>
              <w:pStyle w:val="TAN"/>
              <w:rPr>
                <w:lang w:eastAsia="ko-KR"/>
              </w:rPr>
            </w:pPr>
            <w:r>
              <w:rPr>
                <w:lang w:eastAsia="ko-KR"/>
              </w:rPr>
              <w:t>NOTE:</w:t>
            </w:r>
            <w:r>
              <w:rPr>
                <w:lang w:eastAsia="ko-KR"/>
              </w:rPr>
              <w:tab/>
              <w:t>One of these IEs shall be present in the message.</w:t>
            </w:r>
          </w:p>
        </w:tc>
      </w:tr>
    </w:tbl>
    <w:p w14:paraId="2DE8C4EF" w14:textId="77777777" w:rsidR="00680FFF" w:rsidRDefault="00680FFF" w:rsidP="00680FFF">
      <w:bookmarkStart w:id="287" w:name="_Toc125659747"/>
      <w:bookmarkStart w:id="288" w:name="_Toc2752"/>
      <w:bookmarkEnd w:id="269"/>
      <w:bookmarkEnd w:id="270"/>
      <w:bookmarkEnd w:id="271"/>
      <w:bookmarkEnd w:id="272"/>
      <w:bookmarkEnd w:id="273"/>
      <w:bookmarkEnd w:id="274"/>
      <w:bookmarkEnd w:id="275"/>
    </w:p>
    <w:p w14:paraId="67CEFA42" w14:textId="1678A899" w:rsidR="00144F91" w:rsidRDefault="00FB0178">
      <w:pPr>
        <w:pStyle w:val="Heading4"/>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635"/>
        </w:tabs>
        <w:rPr>
          <w:bCs/>
        </w:rPr>
      </w:pPr>
      <w:r w:rsidRPr="00FB0178">
        <w:rPr>
          <w:rFonts w:cs="Arial"/>
          <w:bCs/>
        </w:rPr>
        <w:t>9.</w:t>
      </w:r>
      <w:r w:rsidRPr="00FB0178">
        <w:rPr>
          <w:rFonts w:eastAsia="DengXian" w:cs="Arial"/>
          <w:bCs/>
        </w:rPr>
        <w:t>5</w:t>
      </w:r>
      <w:r w:rsidRPr="00FB0178">
        <w:rPr>
          <w:bCs/>
        </w:rPr>
        <w:t>.</w:t>
      </w:r>
      <w:r w:rsidRPr="00FB0178">
        <w:rPr>
          <w:rFonts w:cs="Arial"/>
          <w:bCs/>
        </w:rPr>
        <w:t>3</w:t>
      </w:r>
      <w:r w:rsidRPr="00FB0178">
        <w:rPr>
          <w:bCs/>
        </w:rPr>
        <w:t>.</w:t>
      </w:r>
      <w:r w:rsidRPr="00FB0178">
        <w:rPr>
          <w:rFonts w:eastAsiaTheme="minorEastAsia"/>
          <w:bCs/>
          <w:lang w:eastAsia="zh-CN"/>
        </w:rPr>
        <w:t>14</w:t>
      </w:r>
      <w:r w:rsidRPr="00FB0178">
        <w:rPr>
          <w:bCs/>
        </w:rPr>
        <w:tab/>
      </w:r>
      <w:r w:rsidRPr="00FB0178">
        <w:rPr>
          <w:rFonts w:cs="Arial"/>
          <w:bCs/>
        </w:rPr>
        <w:t>Network slice optimization</w:t>
      </w:r>
      <w:r w:rsidRPr="00FB0178">
        <w:rPr>
          <w:bCs/>
        </w:rPr>
        <w:t xml:space="preserve"> report retrieval </w:t>
      </w:r>
      <w:r w:rsidRPr="00FB0178">
        <w:rPr>
          <w:rFonts w:cs="Arial"/>
          <w:bCs/>
        </w:rPr>
        <w:t>request</w:t>
      </w:r>
      <w:bookmarkEnd w:id="287"/>
      <w:r w:rsidRPr="00FB0178">
        <w:rPr>
          <w:rFonts w:cs="Arial"/>
          <w:bCs/>
        </w:rPr>
        <w:tab/>
      </w:r>
      <w:r w:rsidRPr="00FB0178">
        <w:rPr>
          <w:rFonts w:cs="Arial"/>
          <w:bCs/>
        </w:rPr>
        <w:tab/>
      </w:r>
    </w:p>
    <w:p w14:paraId="0A639DD5" w14:textId="77777777" w:rsidR="00EB1014" w:rsidRDefault="00EB1014" w:rsidP="00EB1014">
      <w:r>
        <w:t>Table 9.</w:t>
      </w:r>
      <w:r>
        <w:rPr>
          <w:rFonts w:eastAsia="DengXian" w:hint="eastAsia"/>
        </w:rPr>
        <w:t>5</w:t>
      </w:r>
      <w:r>
        <w:t>.3.</w:t>
      </w:r>
      <w:r w:rsidR="007823E8">
        <w:rPr>
          <w:rFonts w:eastAsiaTheme="minorEastAsia" w:hint="eastAsia"/>
          <w:lang w:eastAsia="zh-CN"/>
        </w:rPr>
        <w:t>14</w:t>
      </w:r>
      <w:r>
        <w:t>-1 describes information elements for the Network slice optimization report retrieval request from the VAL server to the NSCE server.</w:t>
      </w:r>
    </w:p>
    <w:p w14:paraId="2AAA9E6A" w14:textId="77777777" w:rsidR="00EB1014" w:rsidRDefault="00EB1014" w:rsidP="00EB1014">
      <w:pPr>
        <w:pStyle w:val="TH"/>
      </w:pPr>
      <w:r>
        <w:lastRenderedPageBreak/>
        <w:t xml:space="preserve">Table </w:t>
      </w:r>
      <w:r>
        <w:rPr>
          <w:rFonts w:cs="Arial"/>
        </w:rPr>
        <w:t>9.</w:t>
      </w:r>
      <w:r>
        <w:rPr>
          <w:rFonts w:eastAsia="DengXian" w:cs="Arial" w:hint="eastAsia"/>
        </w:rPr>
        <w:t>5</w:t>
      </w:r>
      <w:r>
        <w:t>.</w:t>
      </w:r>
      <w:r>
        <w:rPr>
          <w:rFonts w:cs="Arial"/>
        </w:rPr>
        <w:t>3</w:t>
      </w:r>
      <w:r>
        <w:t>.</w:t>
      </w:r>
      <w:r w:rsidR="007823E8">
        <w:rPr>
          <w:rFonts w:eastAsiaTheme="minorEastAsia" w:hint="eastAsia"/>
          <w:lang w:eastAsia="zh-CN"/>
        </w:rPr>
        <w:t>14</w:t>
      </w:r>
      <w:r>
        <w:t xml:space="preserve">-1: </w:t>
      </w:r>
      <w:r>
        <w:rPr>
          <w:rFonts w:cs="Arial"/>
        </w:rPr>
        <w:t>Network slice optimization</w:t>
      </w:r>
      <w:r>
        <w:t xml:space="preserve"> report retrieval </w:t>
      </w:r>
      <w:r>
        <w:rPr>
          <w:rFonts w:cs="Arial"/>
        </w:rPr>
        <w:t>request</w:t>
      </w:r>
    </w:p>
    <w:tbl>
      <w:tblPr>
        <w:tblW w:w="8640" w:type="dxa"/>
        <w:jc w:val="center"/>
        <w:tblLayout w:type="fixed"/>
        <w:tblLook w:val="04A0" w:firstRow="1" w:lastRow="0" w:firstColumn="1" w:lastColumn="0" w:noHBand="0" w:noVBand="1"/>
      </w:tblPr>
      <w:tblGrid>
        <w:gridCol w:w="2880"/>
        <w:gridCol w:w="1440"/>
        <w:gridCol w:w="4320"/>
      </w:tblGrid>
      <w:tr w:rsidR="00EB1014" w14:paraId="4CE954DE" w14:textId="77777777" w:rsidTr="00EB1014">
        <w:trPr>
          <w:jc w:val="center"/>
        </w:trPr>
        <w:tc>
          <w:tcPr>
            <w:tcW w:w="2880" w:type="dxa"/>
            <w:tcBorders>
              <w:top w:val="single" w:sz="4" w:space="0" w:color="000000"/>
              <w:left w:val="single" w:sz="4" w:space="0" w:color="000000"/>
              <w:bottom w:val="single" w:sz="4" w:space="0" w:color="000000"/>
              <w:right w:val="nil"/>
            </w:tcBorders>
            <w:hideMark/>
          </w:tcPr>
          <w:p w14:paraId="6E8C1E86" w14:textId="77777777" w:rsidR="00EB1014" w:rsidRDefault="00EB1014">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107BE89A" w14:textId="77777777" w:rsidR="00EB1014" w:rsidRDefault="00EB1014">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7C972167" w14:textId="77777777" w:rsidR="00EB1014" w:rsidRDefault="00EB1014">
            <w:pPr>
              <w:pStyle w:val="TAH"/>
            </w:pPr>
            <w:r>
              <w:t>Description</w:t>
            </w:r>
          </w:p>
        </w:tc>
      </w:tr>
      <w:tr w:rsidR="00EB1014" w14:paraId="7267E5F0" w14:textId="77777777" w:rsidTr="00EB1014">
        <w:trPr>
          <w:jc w:val="center"/>
        </w:trPr>
        <w:tc>
          <w:tcPr>
            <w:tcW w:w="2880" w:type="dxa"/>
            <w:tcBorders>
              <w:top w:val="single" w:sz="4" w:space="0" w:color="000000"/>
              <w:left w:val="single" w:sz="4" w:space="0" w:color="000000"/>
              <w:bottom w:val="single" w:sz="4" w:space="0" w:color="000000"/>
              <w:right w:val="nil"/>
            </w:tcBorders>
            <w:hideMark/>
          </w:tcPr>
          <w:p w14:paraId="2E69AA95" w14:textId="77777777" w:rsidR="00EB1014" w:rsidRDefault="00EB1014">
            <w:pPr>
              <w:pStyle w:val="TAL"/>
            </w:pPr>
            <w:r>
              <w:rPr>
                <w:rFonts w:cs="Arial"/>
              </w:rPr>
              <w:t>Subscribe ID</w:t>
            </w:r>
          </w:p>
        </w:tc>
        <w:tc>
          <w:tcPr>
            <w:tcW w:w="1440" w:type="dxa"/>
            <w:tcBorders>
              <w:top w:val="single" w:sz="4" w:space="0" w:color="000000"/>
              <w:left w:val="single" w:sz="4" w:space="0" w:color="000000"/>
              <w:bottom w:val="single" w:sz="4" w:space="0" w:color="000000"/>
              <w:right w:val="nil"/>
            </w:tcBorders>
            <w:hideMark/>
          </w:tcPr>
          <w:p w14:paraId="26C1D91E" w14:textId="77777777" w:rsidR="00EB1014" w:rsidRDefault="00EB1014">
            <w:pPr>
              <w:pStyle w:val="TAC"/>
            </w:pPr>
            <w:r>
              <w:rPr>
                <w:rFonts w:cs="Arial"/>
              </w:rPr>
              <w:t>M</w:t>
            </w:r>
          </w:p>
        </w:tc>
        <w:tc>
          <w:tcPr>
            <w:tcW w:w="4320" w:type="dxa"/>
            <w:tcBorders>
              <w:top w:val="single" w:sz="4" w:space="0" w:color="000000"/>
              <w:left w:val="single" w:sz="4" w:space="0" w:color="000000"/>
              <w:bottom w:val="single" w:sz="4" w:space="0" w:color="000000"/>
              <w:right w:val="single" w:sz="4" w:space="0" w:color="000000"/>
            </w:tcBorders>
            <w:hideMark/>
          </w:tcPr>
          <w:p w14:paraId="75B31635" w14:textId="77777777" w:rsidR="00EB1014" w:rsidRDefault="00EB1014">
            <w:pPr>
              <w:pStyle w:val="TAL"/>
            </w:pPr>
            <w:r>
              <w:t>I</w:t>
            </w:r>
            <w:r>
              <w:rPr>
                <w:rFonts w:cs="Arial"/>
              </w:rPr>
              <w:t xml:space="preserve">dentifies </w:t>
            </w:r>
            <w:r>
              <w:t xml:space="preserve">the </w:t>
            </w:r>
            <w:r>
              <w:rPr>
                <w:rFonts w:cs="Arial"/>
              </w:rPr>
              <w:t>Network slice optimization subscribe event</w:t>
            </w:r>
            <w:r>
              <w:t>.</w:t>
            </w:r>
          </w:p>
        </w:tc>
      </w:tr>
      <w:tr w:rsidR="00EB1014" w14:paraId="1E22723F" w14:textId="77777777" w:rsidTr="00EB1014">
        <w:trPr>
          <w:jc w:val="center"/>
        </w:trPr>
        <w:tc>
          <w:tcPr>
            <w:tcW w:w="2880" w:type="dxa"/>
            <w:tcBorders>
              <w:top w:val="single" w:sz="4" w:space="0" w:color="000000"/>
              <w:left w:val="single" w:sz="4" w:space="0" w:color="000000"/>
              <w:bottom w:val="single" w:sz="4" w:space="0" w:color="000000"/>
              <w:right w:val="nil"/>
            </w:tcBorders>
            <w:hideMark/>
          </w:tcPr>
          <w:p w14:paraId="16ED1D9A" w14:textId="77777777" w:rsidR="00EB1014" w:rsidRDefault="00EB1014">
            <w:pPr>
              <w:pStyle w:val="TAL"/>
            </w:pPr>
            <w:r>
              <w:t>Optimization result filter</w:t>
            </w:r>
          </w:p>
        </w:tc>
        <w:tc>
          <w:tcPr>
            <w:tcW w:w="1440" w:type="dxa"/>
            <w:tcBorders>
              <w:top w:val="single" w:sz="4" w:space="0" w:color="000000"/>
              <w:left w:val="single" w:sz="4" w:space="0" w:color="000000"/>
              <w:bottom w:val="single" w:sz="4" w:space="0" w:color="000000"/>
              <w:right w:val="nil"/>
            </w:tcBorders>
            <w:hideMark/>
          </w:tcPr>
          <w:p w14:paraId="219568B3" w14:textId="77777777" w:rsidR="00EB1014" w:rsidRDefault="00EB1014">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7BDE6700" w14:textId="77777777" w:rsidR="00EB1014" w:rsidRDefault="00EB1014">
            <w:pPr>
              <w:pStyle w:val="TAL"/>
            </w:pPr>
            <w:r>
              <w:t>Filter for network slice optimization responses (successful or failure). The default value is successful responses.</w:t>
            </w:r>
          </w:p>
        </w:tc>
      </w:tr>
      <w:tr w:rsidR="00EB1014" w14:paraId="666B250A" w14:textId="77777777" w:rsidTr="00EB1014">
        <w:trPr>
          <w:jc w:val="center"/>
        </w:trPr>
        <w:tc>
          <w:tcPr>
            <w:tcW w:w="2880" w:type="dxa"/>
            <w:tcBorders>
              <w:top w:val="single" w:sz="4" w:space="0" w:color="000000"/>
              <w:left w:val="single" w:sz="4" w:space="0" w:color="000000"/>
              <w:bottom w:val="single" w:sz="4" w:space="0" w:color="000000"/>
              <w:right w:val="nil"/>
            </w:tcBorders>
            <w:hideMark/>
          </w:tcPr>
          <w:p w14:paraId="2A85AF7B" w14:textId="77777777" w:rsidR="00EB1014" w:rsidRDefault="00EB1014">
            <w:pPr>
              <w:pStyle w:val="TAL"/>
            </w:pPr>
            <w:r>
              <w:t>Optimization result sort</w:t>
            </w:r>
          </w:p>
        </w:tc>
        <w:tc>
          <w:tcPr>
            <w:tcW w:w="1440" w:type="dxa"/>
            <w:tcBorders>
              <w:top w:val="single" w:sz="4" w:space="0" w:color="000000"/>
              <w:left w:val="single" w:sz="4" w:space="0" w:color="000000"/>
              <w:bottom w:val="single" w:sz="4" w:space="0" w:color="000000"/>
              <w:right w:val="nil"/>
            </w:tcBorders>
            <w:hideMark/>
          </w:tcPr>
          <w:p w14:paraId="65A9DE4B" w14:textId="77777777" w:rsidR="00EB1014" w:rsidRDefault="00EB1014">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40C1D091" w14:textId="77777777" w:rsidR="00EB1014" w:rsidRDefault="00EB1014">
            <w:pPr>
              <w:pStyle w:val="TAL"/>
            </w:pPr>
            <w:r>
              <w:t>Sort optimization results based on slice optimization event time or optimization time, or policy ID. The default value is Optimization time.</w:t>
            </w:r>
          </w:p>
        </w:tc>
      </w:tr>
      <w:tr w:rsidR="00EB1014" w14:paraId="3A641E0C" w14:textId="77777777" w:rsidTr="00EB1014">
        <w:trPr>
          <w:jc w:val="center"/>
        </w:trPr>
        <w:tc>
          <w:tcPr>
            <w:tcW w:w="2880" w:type="dxa"/>
            <w:tcBorders>
              <w:top w:val="single" w:sz="4" w:space="0" w:color="000000"/>
              <w:left w:val="single" w:sz="4" w:space="0" w:color="000000"/>
              <w:bottom w:val="single" w:sz="4" w:space="0" w:color="000000"/>
              <w:right w:val="nil"/>
            </w:tcBorders>
            <w:hideMark/>
          </w:tcPr>
          <w:p w14:paraId="3778CCB8" w14:textId="77777777" w:rsidR="00EB1014" w:rsidRDefault="00EB1014">
            <w:pPr>
              <w:pStyle w:val="TAL"/>
            </w:pPr>
            <w:r>
              <w:t xml:space="preserve">&gt;Sort type </w:t>
            </w:r>
          </w:p>
        </w:tc>
        <w:tc>
          <w:tcPr>
            <w:tcW w:w="1440" w:type="dxa"/>
            <w:tcBorders>
              <w:top w:val="single" w:sz="4" w:space="0" w:color="000000"/>
              <w:left w:val="single" w:sz="4" w:space="0" w:color="000000"/>
              <w:bottom w:val="single" w:sz="4" w:space="0" w:color="000000"/>
              <w:right w:val="nil"/>
            </w:tcBorders>
            <w:hideMark/>
          </w:tcPr>
          <w:p w14:paraId="305291C0" w14:textId="77777777" w:rsidR="00EB1014" w:rsidRDefault="00EB1014">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6AAE4398" w14:textId="77777777" w:rsidR="00EB1014" w:rsidRDefault="00EB1014">
            <w:pPr>
              <w:pStyle w:val="TAL"/>
              <w:rPr>
                <w:rFonts w:cs="Arial"/>
              </w:rPr>
            </w:pPr>
            <w:r>
              <w:t>Indicate sort type (ascending or descending). The default value is ascending.</w:t>
            </w:r>
          </w:p>
        </w:tc>
      </w:tr>
      <w:tr w:rsidR="00EB1014" w14:paraId="16AA6407" w14:textId="77777777" w:rsidTr="00EB1014">
        <w:trPr>
          <w:jc w:val="center"/>
        </w:trPr>
        <w:tc>
          <w:tcPr>
            <w:tcW w:w="2880" w:type="dxa"/>
            <w:tcBorders>
              <w:top w:val="single" w:sz="4" w:space="0" w:color="000000"/>
              <w:left w:val="single" w:sz="4" w:space="0" w:color="000000"/>
              <w:bottom w:val="single" w:sz="4" w:space="0" w:color="000000"/>
              <w:right w:val="nil"/>
            </w:tcBorders>
            <w:hideMark/>
          </w:tcPr>
          <w:p w14:paraId="2DE1878E" w14:textId="77777777" w:rsidR="00EB1014" w:rsidRDefault="00EB1014">
            <w:pPr>
              <w:keepNext/>
              <w:keepLines/>
              <w:widowControl w:val="0"/>
              <w:spacing w:before="100" w:beforeAutospacing="1" w:after="0"/>
              <w:rPr>
                <w:rFonts w:ascii="Arial" w:hAnsi="Arial"/>
                <w:sz w:val="18"/>
                <w:szCs w:val="18"/>
              </w:rPr>
            </w:pPr>
            <w:r>
              <w:rPr>
                <w:rFonts w:ascii="Arial" w:hAnsi="Arial"/>
                <w:sz w:val="18"/>
                <w:szCs w:val="18"/>
              </w:rPr>
              <w:t>&gt;Optimization result size</w:t>
            </w:r>
          </w:p>
        </w:tc>
        <w:tc>
          <w:tcPr>
            <w:tcW w:w="1440" w:type="dxa"/>
            <w:tcBorders>
              <w:top w:val="single" w:sz="4" w:space="0" w:color="000000"/>
              <w:left w:val="single" w:sz="4" w:space="0" w:color="000000"/>
              <w:bottom w:val="single" w:sz="4" w:space="0" w:color="000000"/>
              <w:right w:val="nil"/>
            </w:tcBorders>
            <w:hideMark/>
          </w:tcPr>
          <w:p w14:paraId="401A1A38" w14:textId="77777777" w:rsidR="00EB1014" w:rsidRDefault="00EB1014">
            <w:pPr>
              <w:keepNext/>
              <w:keepLines/>
              <w:widowControl w:val="0"/>
              <w:spacing w:before="100" w:beforeAutospacing="1" w:after="0"/>
              <w:jc w:val="center"/>
              <w:rPr>
                <w:rFonts w:ascii="Arial" w:hAnsi="Arial"/>
                <w:sz w:val="18"/>
                <w:szCs w:val="18"/>
              </w:rPr>
            </w:pPr>
            <w:r>
              <w:rPr>
                <w:rFonts w:ascii="Arial"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hideMark/>
          </w:tcPr>
          <w:p w14:paraId="446CA2B2" w14:textId="77777777" w:rsidR="00EB1014" w:rsidRDefault="00EB1014">
            <w:pPr>
              <w:keepNext/>
              <w:keepLines/>
              <w:widowControl w:val="0"/>
              <w:spacing w:before="100" w:beforeAutospacing="1" w:after="0"/>
              <w:rPr>
                <w:rFonts w:ascii="Arial" w:hAnsi="Arial"/>
                <w:sz w:val="18"/>
                <w:szCs w:val="18"/>
              </w:rPr>
            </w:pPr>
            <w:r>
              <w:rPr>
                <w:rFonts w:ascii="Arial" w:hAnsi="Arial"/>
                <w:sz w:val="18"/>
                <w:szCs w:val="18"/>
              </w:rPr>
              <w:t>Indicate the number of results of network slice optimization responses. The default value is 1.</w:t>
            </w:r>
          </w:p>
        </w:tc>
      </w:tr>
      <w:tr w:rsidR="00EB1014" w14:paraId="4E68895B" w14:textId="77777777" w:rsidTr="00EB1014">
        <w:trPr>
          <w:jc w:val="center"/>
        </w:trPr>
        <w:tc>
          <w:tcPr>
            <w:tcW w:w="2880" w:type="dxa"/>
            <w:tcBorders>
              <w:top w:val="single" w:sz="4" w:space="0" w:color="000000"/>
              <w:left w:val="single" w:sz="4" w:space="0" w:color="000000"/>
              <w:bottom w:val="single" w:sz="4" w:space="0" w:color="000000"/>
              <w:right w:val="nil"/>
            </w:tcBorders>
            <w:hideMark/>
          </w:tcPr>
          <w:p w14:paraId="21CC2075" w14:textId="77777777" w:rsidR="00EB1014" w:rsidRDefault="00EB1014">
            <w:pPr>
              <w:keepNext/>
              <w:keepLines/>
              <w:widowControl w:val="0"/>
              <w:spacing w:before="100" w:beforeAutospacing="1" w:after="0"/>
              <w:rPr>
                <w:rFonts w:ascii="Arial" w:hAnsi="Arial"/>
                <w:sz w:val="18"/>
                <w:szCs w:val="18"/>
              </w:rPr>
            </w:pPr>
            <w:r>
              <w:rPr>
                <w:rFonts w:ascii="Arial" w:hAnsi="Arial"/>
                <w:sz w:val="18"/>
                <w:szCs w:val="18"/>
              </w:rPr>
              <w:t>Optimization result window</w:t>
            </w:r>
          </w:p>
        </w:tc>
        <w:tc>
          <w:tcPr>
            <w:tcW w:w="1440" w:type="dxa"/>
            <w:tcBorders>
              <w:top w:val="single" w:sz="4" w:space="0" w:color="000000"/>
              <w:left w:val="single" w:sz="4" w:space="0" w:color="000000"/>
              <w:bottom w:val="single" w:sz="4" w:space="0" w:color="000000"/>
              <w:right w:val="nil"/>
            </w:tcBorders>
            <w:hideMark/>
          </w:tcPr>
          <w:p w14:paraId="2F060006" w14:textId="77777777" w:rsidR="00EB1014" w:rsidRDefault="00EB1014">
            <w:pPr>
              <w:keepNext/>
              <w:keepLines/>
              <w:widowControl w:val="0"/>
              <w:spacing w:before="100" w:beforeAutospacing="1" w:after="0"/>
              <w:jc w:val="center"/>
              <w:rPr>
                <w:rFonts w:ascii="Arial" w:hAnsi="Arial"/>
                <w:sz w:val="18"/>
                <w:szCs w:val="18"/>
              </w:rPr>
            </w:pPr>
            <w:r>
              <w:rPr>
                <w:rFonts w:ascii="Arial" w:hAnsi="Arial"/>
                <w:sz w:val="18"/>
                <w:szCs w:val="18"/>
              </w:rPr>
              <w:t>M</w:t>
            </w:r>
          </w:p>
        </w:tc>
        <w:tc>
          <w:tcPr>
            <w:tcW w:w="4320" w:type="dxa"/>
            <w:tcBorders>
              <w:top w:val="single" w:sz="4" w:space="0" w:color="000000"/>
              <w:left w:val="single" w:sz="4" w:space="0" w:color="000000"/>
              <w:bottom w:val="single" w:sz="4" w:space="0" w:color="000000"/>
              <w:right w:val="single" w:sz="4" w:space="0" w:color="000000"/>
            </w:tcBorders>
            <w:hideMark/>
          </w:tcPr>
          <w:p w14:paraId="143B9FA7" w14:textId="77777777" w:rsidR="00EB1014" w:rsidRDefault="00EB1014">
            <w:pPr>
              <w:keepNext/>
              <w:keepLines/>
              <w:widowControl w:val="0"/>
              <w:spacing w:before="100" w:beforeAutospacing="1" w:after="0"/>
              <w:rPr>
                <w:rFonts w:ascii="Arial" w:hAnsi="Arial"/>
                <w:sz w:val="18"/>
                <w:szCs w:val="18"/>
              </w:rPr>
            </w:pPr>
            <w:r>
              <w:rPr>
                <w:rFonts w:ascii="Arial" w:hAnsi="Arial"/>
                <w:sz w:val="18"/>
                <w:szCs w:val="18"/>
              </w:rPr>
              <w:t>Indicates the time duration window for the report.</w:t>
            </w:r>
          </w:p>
        </w:tc>
      </w:tr>
      <w:tr w:rsidR="00EB1014" w14:paraId="15857E0E" w14:textId="77777777" w:rsidTr="00EB1014">
        <w:trPr>
          <w:jc w:val="center"/>
        </w:trPr>
        <w:tc>
          <w:tcPr>
            <w:tcW w:w="2880" w:type="dxa"/>
            <w:tcBorders>
              <w:top w:val="single" w:sz="4" w:space="0" w:color="000000"/>
              <w:left w:val="single" w:sz="4" w:space="0" w:color="000000"/>
              <w:bottom w:val="single" w:sz="4" w:space="0" w:color="000000"/>
              <w:right w:val="nil"/>
            </w:tcBorders>
            <w:hideMark/>
          </w:tcPr>
          <w:p w14:paraId="1B6A5109" w14:textId="77777777" w:rsidR="00EB1014" w:rsidRDefault="00EB1014">
            <w:pPr>
              <w:keepNext/>
              <w:keepLines/>
              <w:widowControl w:val="0"/>
              <w:spacing w:before="100" w:beforeAutospacing="1" w:after="0"/>
              <w:rPr>
                <w:rFonts w:ascii="Arial" w:hAnsi="Arial"/>
                <w:sz w:val="18"/>
                <w:szCs w:val="18"/>
              </w:rPr>
            </w:pPr>
            <w:r>
              <w:rPr>
                <w:rFonts w:ascii="Arial" w:hAnsi="Arial"/>
                <w:sz w:val="18"/>
                <w:szCs w:val="18"/>
              </w:rPr>
              <w:t>&gt;Start time</w:t>
            </w:r>
          </w:p>
        </w:tc>
        <w:tc>
          <w:tcPr>
            <w:tcW w:w="1440" w:type="dxa"/>
            <w:tcBorders>
              <w:top w:val="single" w:sz="4" w:space="0" w:color="000000"/>
              <w:left w:val="single" w:sz="4" w:space="0" w:color="000000"/>
              <w:bottom w:val="single" w:sz="4" w:space="0" w:color="000000"/>
              <w:right w:val="nil"/>
            </w:tcBorders>
            <w:hideMark/>
          </w:tcPr>
          <w:p w14:paraId="58B38C1A" w14:textId="77777777" w:rsidR="00EB1014" w:rsidRDefault="00EB1014">
            <w:pPr>
              <w:keepNext/>
              <w:keepLines/>
              <w:widowControl w:val="0"/>
              <w:spacing w:before="100" w:beforeAutospacing="1" w:after="0"/>
              <w:jc w:val="center"/>
              <w:rPr>
                <w:rFonts w:ascii="Arial" w:hAnsi="Arial"/>
                <w:sz w:val="18"/>
                <w:szCs w:val="18"/>
              </w:rPr>
            </w:pPr>
            <w:r>
              <w:rPr>
                <w:rFonts w:ascii="Arial" w:hAnsi="Arial"/>
                <w:sz w:val="18"/>
                <w:szCs w:val="18"/>
              </w:rPr>
              <w:t>M</w:t>
            </w:r>
          </w:p>
        </w:tc>
        <w:tc>
          <w:tcPr>
            <w:tcW w:w="4320" w:type="dxa"/>
            <w:tcBorders>
              <w:top w:val="single" w:sz="4" w:space="0" w:color="000000"/>
              <w:left w:val="single" w:sz="4" w:space="0" w:color="000000"/>
              <w:bottom w:val="single" w:sz="4" w:space="0" w:color="000000"/>
              <w:right w:val="single" w:sz="4" w:space="0" w:color="000000"/>
            </w:tcBorders>
            <w:hideMark/>
          </w:tcPr>
          <w:p w14:paraId="7B12A65F" w14:textId="77777777" w:rsidR="00EB1014" w:rsidRDefault="00EB1014">
            <w:pPr>
              <w:keepNext/>
              <w:keepLines/>
              <w:widowControl w:val="0"/>
              <w:spacing w:before="100" w:beforeAutospacing="1" w:after="0"/>
              <w:rPr>
                <w:rFonts w:ascii="Arial" w:hAnsi="Arial"/>
                <w:sz w:val="18"/>
                <w:szCs w:val="18"/>
              </w:rPr>
            </w:pPr>
            <w:r>
              <w:rPr>
                <w:rFonts w:ascii="Arial" w:hAnsi="Arial"/>
                <w:sz w:val="18"/>
                <w:szCs w:val="18"/>
              </w:rPr>
              <w:t>Indicates the start time for generating the report.</w:t>
            </w:r>
          </w:p>
        </w:tc>
      </w:tr>
      <w:tr w:rsidR="00EB1014" w14:paraId="6DF4A225" w14:textId="77777777" w:rsidTr="00EB1014">
        <w:trPr>
          <w:jc w:val="center"/>
        </w:trPr>
        <w:tc>
          <w:tcPr>
            <w:tcW w:w="2880" w:type="dxa"/>
            <w:tcBorders>
              <w:top w:val="single" w:sz="4" w:space="0" w:color="000000"/>
              <w:left w:val="single" w:sz="4" w:space="0" w:color="000000"/>
              <w:bottom w:val="single" w:sz="4" w:space="0" w:color="000000"/>
              <w:right w:val="nil"/>
            </w:tcBorders>
            <w:hideMark/>
          </w:tcPr>
          <w:p w14:paraId="3D419629" w14:textId="77777777" w:rsidR="00EB1014" w:rsidRDefault="00EB1014">
            <w:pPr>
              <w:keepNext/>
              <w:keepLines/>
              <w:widowControl w:val="0"/>
              <w:spacing w:before="100" w:beforeAutospacing="1" w:after="0"/>
              <w:rPr>
                <w:rFonts w:ascii="Arial" w:hAnsi="Arial"/>
                <w:sz w:val="18"/>
                <w:szCs w:val="18"/>
              </w:rPr>
            </w:pPr>
            <w:r>
              <w:rPr>
                <w:rFonts w:ascii="Arial" w:hAnsi="Arial"/>
                <w:sz w:val="18"/>
                <w:szCs w:val="18"/>
              </w:rPr>
              <w:t>&gt;End time</w:t>
            </w:r>
          </w:p>
        </w:tc>
        <w:tc>
          <w:tcPr>
            <w:tcW w:w="1440" w:type="dxa"/>
            <w:tcBorders>
              <w:top w:val="single" w:sz="4" w:space="0" w:color="000000"/>
              <w:left w:val="single" w:sz="4" w:space="0" w:color="000000"/>
              <w:bottom w:val="single" w:sz="4" w:space="0" w:color="000000"/>
              <w:right w:val="nil"/>
            </w:tcBorders>
            <w:hideMark/>
          </w:tcPr>
          <w:p w14:paraId="182A69C8" w14:textId="77777777" w:rsidR="00EB1014" w:rsidRDefault="00EB1014">
            <w:pPr>
              <w:keepNext/>
              <w:keepLines/>
              <w:widowControl w:val="0"/>
              <w:spacing w:before="100" w:beforeAutospacing="1" w:after="0"/>
              <w:jc w:val="center"/>
              <w:rPr>
                <w:rFonts w:ascii="Arial" w:hAnsi="Arial"/>
                <w:sz w:val="18"/>
                <w:szCs w:val="18"/>
              </w:rPr>
            </w:pPr>
            <w:r>
              <w:rPr>
                <w:rFonts w:ascii="Arial" w:hAnsi="Arial"/>
                <w:sz w:val="18"/>
                <w:szCs w:val="18"/>
              </w:rPr>
              <w:t>M</w:t>
            </w:r>
          </w:p>
        </w:tc>
        <w:tc>
          <w:tcPr>
            <w:tcW w:w="4320" w:type="dxa"/>
            <w:tcBorders>
              <w:top w:val="single" w:sz="4" w:space="0" w:color="000000"/>
              <w:left w:val="single" w:sz="4" w:space="0" w:color="000000"/>
              <w:bottom w:val="single" w:sz="4" w:space="0" w:color="000000"/>
              <w:right w:val="single" w:sz="4" w:space="0" w:color="000000"/>
            </w:tcBorders>
            <w:hideMark/>
          </w:tcPr>
          <w:p w14:paraId="2E28CAB1" w14:textId="77777777" w:rsidR="00EB1014" w:rsidRDefault="00EB1014">
            <w:pPr>
              <w:keepNext/>
              <w:keepLines/>
              <w:widowControl w:val="0"/>
              <w:spacing w:before="100" w:beforeAutospacing="1" w:after="0"/>
              <w:rPr>
                <w:rFonts w:ascii="Arial" w:hAnsi="Arial"/>
                <w:sz w:val="18"/>
                <w:szCs w:val="18"/>
              </w:rPr>
            </w:pPr>
            <w:r>
              <w:rPr>
                <w:rFonts w:ascii="Arial" w:hAnsi="Arial"/>
                <w:sz w:val="18"/>
                <w:szCs w:val="18"/>
              </w:rPr>
              <w:t xml:space="preserve">Indicates the end time to finish the capture of the report. </w:t>
            </w:r>
          </w:p>
        </w:tc>
      </w:tr>
    </w:tbl>
    <w:p w14:paraId="5CFD47F8" w14:textId="77777777" w:rsidR="00EB1014" w:rsidRDefault="00EB1014" w:rsidP="00EB1014"/>
    <w:p w14:paraId="7BBEEFE6" w14:textId="77777777" w:rsidR="00EB1014" w:rsidRPr="007823E8" w:rsidRDefault="00FB0178" w:rsidP="00EB1014">
      <w:pPr>
        <w:pStyle w:val="Heading4"/>
        <w:rPr>
          <w:bCs/>
          <w:szCs w:val="24"/>
        </w:rPr>
      </w:pPr>
      <w:bookmarkStart w:id="289" w:name="_Toc125659748"/>
      <w:r w:rsidRPr="00FB0178">
        <w:rPr>
          <w:rFonts w:cs="Arial"/>
          <w:bCs/>
        </w:rPr>
        <w:t>9.</w:t>
      </w:r>
      <w:r w:rsidRPr="00FB0178">
        <w:rPr>
          <w:rFonts w:eastAsia="DengXian" w:cs="Arial"/>
          <w:bCs/>
        </w:rPr>
        <w:t>5</w:t>
      </w:r>
      <w:r w:rsidRPr="00FB0178">
        <w:rPr>
          <w:bCs/>
        </w:rPr>
        <w:t>.</w:t>
      </w:r>
      <w:r w:rsidRPr="00FB0178">
        <w:rPr>
          <w:rFonts w:cs="Arial"/>
          <w:bCs/>
        </w:rPr>
        <w:t>3</w:t>
      </w:r>
      <w:r w:rsidRPr="00FB0178">
        <w:rPr>
          <w:bCs/>
        </w:rPr>
        <w:t>.</w:t>
      </w:r>
      <w:r w:rsidR="007823E8">
        <w:rPr>
          <w:rFonts w:eastAsiaTheme="minorEastAsia" w:hint="eastAsia"/>
          <w:bCs/>
          <w:lang w:eastAsia="zh-CN"/>
        </w:rPr>
        <w:t>15</w:t>
      </w:r>
      <w:r w:rsidRPr="00FB0178">
        <w:rPr>
          <w:bCs/>
        </w:rPr>
        <w:tab/>
      </w:r>
      <w:r w:rsidRPr="00FB0178">
        <w:rPr>
          <w:rFonts w:cs="Arial"/>
          <w:bCs/>
        </w:rPr>
        <w:t>Network slice optimization</w:t>
      </w:r>
      <w:r w:rsidRPr="00FB0178">
        <w:rPr>
          <w:bCs/>
        </w:rPr>
        <w:t xml:space="preserve"> report retrieval response</w:t>
      </w:r>
      <w:bookmarkEnd w:id="289"/>
    </w:p>
    <w:p w14:paraId="67063F97" w14:textId="77777777" w:rsidR="00EB1014" w:rsidRDefault="00EB1014" w:rsidP="00EB1014">
      <w:r>
        <w:t>Table 9.</w:t>
      </w:r>
      <w:r>
        <w:rPr>
          <w:rFonts w:eastAsia="DengXian" w:hint="eastAsia"/>
        </w:rPr>
        <w:t>5</w:t>
      </w:r>
      <w:r>
        <w:t>.3.</w:t>
      </w:r>
      <w:r w:rsidR="007823E8">
        <w:rPr>
          <w:rFonts w:eastAsiaTheme="minorEastAsia" w:hint="eastAsia"/>
          <w:lang w:eastAsia="zh-CN"/>
        </w:rPr>
        <w:t>15</w:t>
      </w:r>
      <w:r>
        <w:t>-1 describes information elements for the Network slice optimization report retrieval response from the NSCE server to the VAL server.</w:t>
      </w:r>
    </w:p>
    <w:p w14:paraId="75C27991" w14:textId="77777777" w:rsidR="00EB1014" w:rsidRDefault="00EB1014" w:rsidP="00EB1014">
      <w:pPr>
        <w:pStyle w:val="TH"/>
      </w:pPr>
      <w:r>
        <w:t xml:space="preserve">Table </w:t>
      </w:r>
      <w:r>
        <w:rPr>
          <w:rFonts w:cs="Arial"/>
        </w:rPr>
        <w:t>9.</w:t>
      </w:r>
      <w:r>
        <w:rPr>
          <w:rFonts w:eastAsia="DengXian" w:cs="Arial" w:hint="eastAsia"/>
        </w:rPr>
        <w:t>5</w:t>
      </w:r>
      <w:r>
        <w:t>.</w:t>
      </w:r>
      <w:r>
        <w:rPr>
          <w:rFonts w:cs="Arial"/>
        </w:rPr>
        <w:t>3</w:t>
      </w:r>
      <w:r>
        <w:t>.</w:t>
      </w:r>
      <w:r w:rsidR="007823E8">
        <w:rPr>
          <w:rFonts w:eastAsiaTheme="minorEastAsia" w:hint="eastAsia"/>
          <w:lang w:eastAsia="zh-CN"/>
        </w:rPr>
        <w:t>15</w:t>
      </w:r>
      <w:r>
        <w:t xml:space="preserve">-1: </w:t>
      </w:r>
      <w:r>
        <w:rPr>
          <w:rFonts w:cs="Arial"/>
        </w:rPr>
        <w:t>Network slice optimization</w:t>
      </w:r>
      <w:r>
        <w:t xml:space="preserve"> report retrieval response</w:t>
      </w:r>
    </w:p>
    <w:tbl>
      <w:tblPr>
        <w:tblW w:w="8640" w:type="dxa"/>
        <w:jc w:val="center"/>
        <w:tblLayout w:type="fixed"/>
        <w:tblLook w:val="04A0" w:firstRow="1" w:lastRow="0" w:firstColumn="1" w:lastColumn="0" w:noHBand="0" w:noVBand="1"/>
      </w:tblPr>
      <w:tblGrid>
        <w:gridCol w:w="2880"/>
        <w:gridCol w:w="1440"/>
        <w:gridCol w:w="4320"/>
      </w:tblGrid>
      <w:tr w:rsidR="00EB1014" w14:paraId="353B3411" w14:textId="77777777" w:rsidTr="00EB1014">
        <w:trPr>
          <w:jc w:val="center"/>
        </w:trPr>
        <w:tc>
          <w:tcPr>
            <w:tcW w:w="2880" w:type="dxa"/>
            <w:tcBorders>
              <w:top w:val="single" w:sz="4" w:space="0" w:color="000000"/>
              <w:left w:val="single" w:sz="4" w:space="0" w:color="000000"/>
              <w:bottom w:val="single" w:sz="4" w:space="0" w:color="000000"/>
              <w:right w:val="nil"/>
            </w:tcBorders>
            <w:hideMark/>
          </w:tcPr>
          <w:p w14:paraId="40BE973A" w14:textId="77777777" w:rsidR="00EB1014" w:rsidRDefault="00EB1014">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6ABC671B" w14:textId="77777777" w:rsidR="00EB1014" w:rsidRDefault="00EB1014">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58CC6B3F" w14:textId="77777777" w:rsidR="00EB1014" w:rsidRDefault="00EB1014">
            <w:pPr>
              <w:pStyle w:val="TAH"/>
            </w:pPr>
            <w:r>
              <w:t>Description</w:t>
            </w:r>
          </w:p>
        </w:tc>
      </w:tr>
      <w:tr w:rsidR="00EB1014" w14:paraId="7A5F4E78" w14:textId="77777777" w:rsidTr="00EB1014">
        <w:trPr>
          <w:jc w:val="center"/>
        </w:trPr>
        <w:tc>
          <w:tcPr>
            <w:tcW w:w="2880" w:type="dxa"/>
            <w:tcBorders>
              <w:top w:val="single" w:sz="4" w:space="0" w:color="000000"/>
              <w:left w:val="single" w:sz="4" w:space="0" w:color="000000"/>
              <w:bottom w:val="single" w:sz="4" w:space="0" w:color="000000"/>
              <w:right w:val="nil"/>
            </w:tcBorders>
            <w:hideMark/>
          </w:tcPr>
          <w:p w14:paraId="3B494465" w14:textId="77777777" w:rsidR="00EB1014" w:rsidRDefault="00EB1014">
            <w:pPr>
              <w:pStyle w:val="TAL"/>
            </w:pPr>
            <w:r>
              <w:t>Optimization report results</w:t>
            </w:r>
          </w:p>
        </w:tc>
        <w:tc>
          <w:tcPr>
            <w:tcW w:w="1440" w:type="dxa"/>
            <w:tcBorders>
              <w:top w:val="single" w:sz="4" w:space="0" w:color="000000"/>
              <w:left w:val="single" w:sz="4" w:space="0" w:color="000000"/>
              <w:bottom w:val="single" w:sz="4" w:space="0" w:color="000000"/>
              <w:right w:val="nil"/>
            </w:tcBorders>
            <w:hideMark/>
          </w:tcPr>
          <w:p w14:paraId="04D1B6D4" w14:textId="77777777" w:rsidR="00EB1014" w:rsidRDefault="00EB1014">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7C5F9836" w14:textId="77777777" w:rsidR="00EB1014" w:rsidRDefault="00EB1014">
            <w:pPr>
              <w:pStyle w:val="TAL"/>
            </w:pPr>
            <w:r>
              <w:t xml:space="preserve">Report results based on the network slice optimization request. </w:t>
            </w:r>
          </w:p>
        </w:tc>
      </w:tr>
      <w:tr w:rsidR="00EB1014" w14:paraId="6EC58C98" w14:textId="77777777" w:rsidTr="00EB1014">
        <w:trPr>
          <w:jc w:val="center"/>
        </w:trPr>
        <w:tc>
          <w:tcPr>
            <w:tcW w:w="2880" w:type="dxa"/>
            <w:tcBorders>
              <w:top w:val="single" w:sz="4" w:space="0" w:color="000000"/>
              <w:left w:val="single" w:sz="4" w:space="0" w:color="000000"/>
              <w:bottom w:val="single" w:sz="4" w:space="0" w:color="000000"/>
              <w:right w:val="nil"/>
            </w:tcBorders>
            <w:hideMark/>
          </w:tcPr>
          <w:p w14:paraId="35523F5D" w14:textId="77777777" w:rsidR="00EB1014" w:rsidRDefault="00EB1014">
            <w:pPr>
              <w:pStyle w:val="TAL"/>
            </w:pPr>
            <w:r>
              <w:t>&gt;Subscribe ID</w:t>
            </w:r>
          </w:p>
        </w:tc>
        <w:tc>
          <w:tcPr>
            <w:tcW w:w="1440" w:type="dxa"/>
            <w:tcBorders>
              <w:top w:val="single" w:sz="4" w:space="0" w:color="000000"/>
              <w:left w:val="single" w:sz="4" w:space="0" w:color="000000"/>
              <w:bottom w:val="single" w:sz="4" w:space="0" w:color="000000"/>
              <w:right w:val="nil"/>
            </w:tcBorders>
            <w:hideMark/>
          </w:tcPr>
          <w:p w14:paraId="2F55B0AC" w14:textId="77777777" w:rsidR="00EB1014" w:rsidRDefault="00EB1014">
            <w:pPr>
              <w:pStyle w:val="TAC"/>
            </w:pPr>
            <w:r>
              <w:rPr>
                <w:rFonts w:cs="Arial"/>
              </w:rPr>
              <w:t>M</w:t>
            </w:r>
          </w:p>
        </w:tc>
        <w:tc>
          <w:tcPr>
            <w:tcW w:w="4320" w:type="dxa"/>
            <w:tcBorders>
              <w:top w:val="single" w:sz="4" w:space="0" w:color="000000"/>
              <w:left w:val="single" w:sz="4" w:space="0" w:color="000000"/>
              <w:bottom w:val="single" w:sz="4" w:space="0" w:color="000000"/>
              <w:right w:val="single" w:sz="4" w:space="0" w:color="000000"/>
            </w:tcBorders>
            <w:hideMark/>
          </w:tcPr>
          <w:p w14:paraId="056780D1" w14:textId="77777777" w:rsidR="00EB1014" w:rsidRDefault="00EB1014">
            <w:pPr>
              <w:pStyle w:val="TAL"/>
            </w:pPr>
            <w:r>
              <w:t>I</w:t>
            </w:r>
            <w:r>
              <w:rPr>
                <w:rFonts w:cs="Arial"/>
              </w:rPr>
              <w:t xml:space="preserve">dentifies </w:t>
            </w:r>
            <w:r>
              <w:t xml:space="preserve">the </w:t>
            </w:r>
            <w:r>
              <w:rPr>
                <w:rFonts w:cs="Arial"/>
              </w:rPr>
              <w:t>Network slice optimization subscribe event</w:t>
            </w:r>
            <w:r>
              <w:t>.</w:t>
            </w:r>
          </w:p>
        </w:tc>
      </w:tr>
      <w:tr w:rsidR="00EB1014" w14:paraId="69803FFE" w14:textId="77777777" w:rsidTr="00EB1014">
        <w:trPr>
          <w:jc w:val="center"/>
        </w:trPr>
        <w:tc>
          <w:tcPr>
            <w:tcW w:w="2880" w:type="dxa"/>
            <w:tcBorders>
              <w:top w:val="single" w:sz="4" w:space="0" w:color="000000"/>
              <w:left w:val="single" w:sz="4" w:space="0" w:color="000000"/>
              <w:bottom w:val="single" w:sz="4" w:space="0" w:color="000000"/>
              <w:right w:val="nil"/>
            </w:tcBorders>
            <w:hideMark/>
          </w:tcPr>
          <w:p w14:paraId="2BAF85AD" w14:textId="77777777" w:rsidR="00EB1014" w:rsidRDefault="00EB1014">
            <w:pPr>
              <w:pStyle w:val="TAL"/>
            </w:pPr>
            <w:r>
              <w:t>&gt;Optimization response</w:t>
            </w:r>
          </w:p>
        </w:tc>
        <w:tc>
          <w:tcPr>
            <w:tcW w:w="1440" w:type="dxa"/>
            <w:tcBorders>
              <w:top w:val="single" w:sz="4" w:space="0" w:color="000000"/>
              <w:left w:val="single" w:sz="4" w:space="0" w:color="000000"/>
              <w:bottom w:val="single" w:sz="4" w:space="0" w:color="000000"/>
              <w:right w:val="nil"/>
            </w:tcBorders>
            <w:hideMark/>
          </w:tcPr>
          <w:p w14:paraId="07A80B67" w14:textId="77777777" w:rsidR="00EB1014" w:rsidRDefault="00EB1014">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54CA21D1" w14:textId="77777777" w:rsidR="00EB1014" w:rsidRDefault="00EB1014">
            <w:pPr>
              <w:pStyle w:val="TAL"/>
            </w:pPr>
            <w:r>
              <w:t>Indicates network slice optimization response as per the filter in the request.</w:t>
            </w:r>
          </w:p>
        </w:tc>
      </w:tr>
      <w:tr w:rsidR="00EB1014" w14:paraId="33A41EF9" w14:textId="77777777" w:rsidTr="00EB1014">
        <w:trPr>
          <w:jc w:val="center"/>
        </w:trPr>
        <w:tc>
          <w:tcPr>
            <w:tcW w:w="2880" w:type="dxa"/>
            <w:tcBorders>
              <w:top w:val="single" w:sz="4" w:space="0" w:color="000000"/>
              <w:left w:val="single" w:sz="4" w:space="0" w:color="000000"/>
              <w:bottom w:val="single" w:sz="4" w:space="0" w:color="000000"/>
              <w:right w:val="nil"/>
            </w:tcBorders>
            <w:hideMark/>
          </w:tcPr>
          <w:p w14:paraId="7823D0C8" w14:textId="77777777" w:rsidR="00EB1014" w:rsidRDefault="00EB1014">
            <w:pPr>
              <w:pStyle w:val="TAL"/>
            </w:pPr>
            <w:r>
              <w:t>&gt;Optimization time</w:t>
            </w:r>
          </w:p>
        </w:tc>
        <w:tc>
          <w:tcPr>
            <w:tcW w:w="1440" w:type="dxa"/>
            <w:tcBorders>
              <w:top w:val="single" w:sz="4" w:space="0" w:color="000000"/>
              <w:left w:val="single" w:sz="4" w:space="0" w:color="000000"/>
              <w:bottom w:val="single" w:sz="4" w:space="0" w:color="000000"/>
              <w:right w:val="nil"/>
            </w:tcBorders>
            <w:hideMark/>
          </w:tcPr>
          <w:p w14:paraId="110D7CE0" w14:textId="77777777" w:rsidR="00EB1014" w:rsidRDefault="00EB1014">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D7C465C" w14:textId="77777777" w:rsidR="00EB1014" w:rsidRDefault="00EB1014">
            <w:pPr>
              <w:pStyle w:val="TAL"/>
            </w:pPr>
            <w:r>
              <w:t>Indicates time spent for slice optimization by the NSCE Server.</w:t>
            </w:r>
          </w:p>
        </w:tc>
      </w:tr>
      <w:tr w:rsidR="00EB1014" w14:paraId="1B124FED" w14:textId="77777777" w:rsidTr="00EB1014">
        <w:trPr>
          <w:jc w:val="center"/>
        </w:trPr>
        <w:tc>
          <w:tcPr>
            <w:tcW w:w="2880" w:type="dxa"/>
            <w:tcBorders>
              <w:top w:val="single" w:sz="4" w:space="0" w:color="000000"/>
              <w:left w:val="single" w:sz="4" w:space="0" w:color="000000"/>
              <w:bottom w:val="single" w:sz="4" w:space="0" w:color="000000"/>
              <w:right w:val="nil"/>
            </w:tcBorders>
            <w:hideMark/>
          </w:tcPr>
          <w:p w14:paraId="3A451159" w14:textId="77777777" w:rsidR="00EB1014" w:rsidRDefault="00EB1014">
            <w:pPr>
              <w:pStyle w:val="TAL"/>
            </w:pPr>
            <w:r>
              <w:t>&gt;Policy ID</w:t>
            </w:r>
          </w:p>
        </w:tc>
        <w:tc>
          <w:tcPr>
            <w:tcW w:w="1440" w:type="dxa"/>
            <w:tcBorders>
              <w:top w:val="single" w:sz="4" w:space="0" w:color="000000"/>
              <w:left w:val="single" w:sz="4" w:space="0" w:color="000000"/>
              <w:bottom w:val="single" w:sz="4" w:space="0" w:color="000000"/>
              <w:right w:val="nil"/>
            </w:tcBorders>
            <w:hideMark/>
          </w:tcPr>
          <w:p w14:paraId="06B74379" w14:textId="77777777" w:rsidR="00EB1014" w:rsidRDefault="00EB1014">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3FA43F04" w14:textId="77777777" w:rsidR="00EB1014" w:rsidRDefault="00EB1014">
            <w:pPr>
              <w:pStyle w:val="TAL"/>
            </w:pPr>
            <w:r>
              <w:t>I</w:t>
            </w:r>
            <w:r>
              <w:rPr>
                <w:rFonts w:cs="Arial"/>
              </w:rPr>
              <w:t>dentifies</w:t>
            </w:r>
            <w:r>
              <w:t xml:space="preserve"> the </w:t>
            </w:r>
            <w:r>
              <w:rPr>
                <w:rFonts w:cs="Arial"/>
              </w:rPr>
              <w:t>AF Policy.</w:t>
            </w:r>
          </w:p>
        </w:tc>
      </w:tr>
      <w:tr w:rsidR="00EB1014" w14:paraId="5E7D6C90" w14:textId="77777777" w:rsidTr="00EB1014">
        <w:trPr>
          <w:jc w:val="center"/>
        </w:trPr>
        <w:tc>
          <w:tcPr>
            <w:tcW w:w="2880" w:type="dxa"/>
            <w:tcBorders>
              <w:top w:val="single" w:sz="4" w:space="0" w:color="000000"/>
              <w:left w:val="single" w:sz="4" w:space="0" w:color="000000"/>
              <w:bottom w:val="single" w:sz="4" w:space="0" w:color="000000"/>
              <w:right w:val="nil"/>
            </w:tcBorders>
            <w:hideMark/>
          </w:tcPr>
          <w:p w14:paraId="2890F7EA" w14:textId="77777777" w:rsidR="00EB1014" w:rsidRDefault="00EB1014">
            <w:pPr>
              <w:pStyle w:val="TAL"/>
            </w:pPr>
            <w:r>
              <w:t>&gt;Enforced policy ID</w:t>
            </w:r>
          </w:p>
        </w:tc>
        <w:tc>
          <w:tcPr>
            <w:tcW w:w="1440" w:type="dxa"/>
            <w:tcBorders>
              <w:top w:val="single" w:sz="4" w:space="0" w:color="000000"/>
              <w:left w:val="single" w:sz="4" w:space="0" w:color="000000"/>
              <w:bottom w:val="single" w:sz="4" w:space="0" w:color="000000"/>
              <w:right w:val="nil"/>
            </w:tcBorders>
            <w:hideMark/>
          </w:tcPr>
          <w:p w14:paraId="5C83840E" w14:textId="77777777" w:rsidR="00EB1014" w:rsidRDefault="00EB1014">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3C6DE1D5" w14:textId="77777777" w:rsidR="00EB1014" w:rsidRDefault="00EB1014">
            <w:pPr>
              <w:pStyle w:val="TAL"/>
            </w:pPr>
            <w:r>
              <w:t>Indicates the policy used for slice optimization in the case of the failed network slice optimization.</w:t>
            </w:r>
          </w:p>
        </w:tc>
      </w:tr>
    </w:tbl>
    <w:p w14:paraId="3B773E4F" w14:textId="77777777" w:rsidR="00680FFF" w:rsidRDefault="00680FFF" w:rsidP="00680FFF">
      <w:pPr>
        <w:rPr>
          <w:lang w:val="en-US" w:eastAsia="zh-CN"/>
        </w:rPr>
      </w:pPr>
      <w:bookmarkStart w:id="290" w:name="_Toc125659749"/>
    </w:p>
    <w:p w14:paraId="0CBAB565" w14:textId="34339F69" w:rsidR="008116B4" w:rsidRDefault="00571706" w:rsidP="00A90B95">
      <w:pPr>
        <w:pStyle w:val="Heading3"/>
        <w:rPr>
          <w:lang w:val="en-IN"/>
        </w:rPr>
      </w:pPr>
      <w:r>
        <w:rPr>
          <w:rFonts w:hint="eastAsia"/>
          <w:lang w:val="en-US" w:eastAsia="zh-CN"/>
        </w:rPr>
        <w:t>9.</w:t>
      </w:r>
      <w:r>
        <w:rPr>
          <w:rFonts w:eastAsiaTheme="minorEastAsia" w:hint="eastAsia"/>
          <w:lang w:val="en-IN" w:eastAsia="zh-CN"/>
        </w:rPr>
        <w:t>5</w:t>
      </w:r>
      <w:r>
        <w:rPr>
          <w:lang w:val="en-IN"/>
        </w:rPr>
        <w:t>.</w:t>
      </w:r>
      <w:r>
        <w:rPr>
          <w:rFonts w:hint="eastAsia"/>
          <w:lang w:val="en-IN" w:eastAsia="zh-CN"/>
        </w:rPr>
        <w:t>4</w:t>
      </w:r>
      <w:r>
        <w:rPr>
          <w:lang w:val="en-IN"/>
        </w:rPr>
        <w:tab/>
        <w:t>APIs</w:t>
      </w:r>
      <w:bookmarkEnd w:id="290"/>
      <w:r>
        <w:rPr>
          <w:lang w:val="en-IN"/>
        </w:rPr>
        <w:t xml:space="preserve"> </w:t>
      </w:r>
      <w:bookmarkEnd w:id="288"/>
    </w:p>
    <w:p w14:paraId="71CD9870" w14:textId="77777777" w:rsidR="008116B4" w:rsidRDefault="00571706" w:rsidP="00A90B95">
      <w:pPr>
        <w:pStyle w:val="Heading4"/>
      </w:pPr>
      <w:bookmarkStart w:id="291" w:name="_Toc57673584"/>
      <w:bookmarkStart w:id="292" w:name="_Toc91843272"/>
      <w:bookmarkStart w:id="293" w:name="_Toc125659750"/>
      <w:r>
        <w:rPr>
          <w:rFonts w:hint="eastAsia"/>
          <w:lang w:eastAsia="zh-CN"/>
        </w:rPr>
        <w:t>9.</w:t>
      </w:r>
      <w:r>
        <w:rPr>
          <w:rFonts w:eastAsiaTheme="minorEastAsia" w:hint="eastAsia"/>
          <w:lang w:val="en-US" w:eastAsia="zh-CN"/>
        </w:rPr>
        <w:t>5</w:t>
      </w:r>
      <w:r>
        <w:t>.</w:t>
      </w:r>
      <w:r>
        <w:rPr>
          <w:rFonts w:hint="eastAsia"/>
          <w:lang w:val="en-US" w:eastAsia="zh-CN"/>
        </w:rPr>
        <w:t>4</w:t>
      </w:r>
      <w:r>
        <w:t>.1</w:t>
      </w:r>
      <w:r>
        <w:tab/>
        <w:t>General</w:t>
      </w:r>
      <w:bookmarkEnd w:id="291"/>
      <w:bookmarkEnd w:id="292"/>
      <w:bookmarkEnd w:id="293"/>
    </w:p>
    <w:p w14:paraId="775DFC17" w14:textId="77777777" w:rsidR="008116B4" w:rsidRDefault="00571706">
      <w:r>
        <w:t>Table </w:t>
      </w:r>
      <w:r>
        <w:rPr>
          <w:rFonts w:hint="eastAsia"/>
          <w:lang w:eastAsia="zh-CN"/>
        </w:rPr>
        <w:t>9.</w:t>
      </w:r>
      <w:r>
        <w:rPr>
          <w:rFonts w:eastAsiaTheme="minorEastAsia" w:hint="eastAsia"/>
          <w:lang w:val="en-US" w:eastAsia="zh-CN"/>
        </w:rPr>
        <w:t>5</w:t>
      </w:r>
      <w:r>
        <w:t xml:space="preserve">.4.1-1 illustrates the API for </w:t>
      </w:r>
      <w:r>
        <w:rPr>
          <w:rFonts w:hint="eastAsia"/>
          <w:lang w:val="en-US" w:eastAsia="zh-CN"/>
        </w:rPr>
        <w:t>Network slice optimization based on AF policy</w:t>
      </w:r>
      <w:r>
        <w:t>.</w:t>
      </w:r>
    </w:p>
    <w:p w14:paraId="6B9D04D9" w14:textId="77777777" w:rsidR="008116B4" w:rsidRDefault="00571706" w:rsidP="00A90B95">
      <w:pPr>
        <w:pStyle w:val="TH"/>
        <w:outlineLvl w:val="0"/>
        <w:rPr>
          <w:lang w:val="en-US" w:eastAsia="zh-CN"/>
        </w:rPr>
      </w:pPr>
      <w:r>
        <w:lastRenderedPageBreak/>
        <w:t>Table </w:t>
      </w:r>
      <w:r>
        <w:rPr>
          <w:rFonts w:hint="eastAsia"/>
          <w:lang w:eastAsia="zh-CN"/>
        </w:rPr>
        <w:t>9.</w:t>
      </w:r>
      <w:r>
        <w:rPr>
          <w:rFonts w:eastAsiaTheme="minorEastAsia" w:hint="eastAsia"/>
          <w:lang w:val="en-US" w:eastAsia="zh-CN"/>
        </w:rPr>
        <w:t>5</w:t>
      </w:r>
      <w:r>
        <w:t>.4.1</w:t>
      </w:r>
      <w:r>
        <w:rPr>
          <w:lang w:eastAsia="zh-CN"/>
        </w:rPr>
        <w:t>-1</w:t>
      </w:r>
      <w:r>
        <w:t>:</w:t>
      </w:r>
      <w:r>
        <w:rPr>
          <w:rFonts w:hint="eastAsia"/>
          <w:lang w:val="en-US" w:eastAsia="zh-CN"/>
        </w:rPr>
        <w:t xml:space="preserve"> Network slice optimization based on AF policy</w:t>
      </w:r>
    </w:p>
    <w:tbl>
      <w:tblPr>
        <w:tblW w:w="94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11"/>
        <w:gridCol w:w="3850"/>
        <w:gridCol w:w="1687"/>
        <w:gridCol w:w="1283"/>
      </w:tblGrid>
      <w:tr w:rsidR="008116B4" w14:paraId="618E37E4" w14:textId="77777777" w:rsidTr="00617662">
        <w:trPr>
          <w:jc w:val="center"/>
        </w:trPr>
        <w:tc>
          <w:tcPr>
            <w:tcW w:w="2357" w:type="dxa"/>
            <w:tcBorders>
              <w:bottom w:val="single" w:sz="4" w:space="0" w:color="auto"/>
            </w:tcBorders>
          </w:tcPr>
          <w:p w14:paraId="01CFFAD6" w14:textId="77777777" w:rsidR="008116B4" w:rsidRDefault="00571706">
            <w:pPr>
              <w:pStyle w:val="TAH"/>
            </w:pPr>
            <w:bookmarkStart w:id="294" w:name="MCCQCTEMPBM_00000030"/>
            <w:r>
              <w:t>API Name</w:t>
            </w:r>
          </w:p>
        </w:tc>
        <w:tc>
          <w:tcPr>
            <w:tcW w:w="3999" w:type="dxa"/>
          </w:tcPr>
          <w:p w14:paraId="22D69CEA" w14:textId="77777777" w:rsidR="008116B4" w:rsidRDefault="00571706">
            <w:pPr>
              <w:pStyle w:val="TAH"/>
            </w:pPr>
            <w:r>
              <w:t>API Operations</w:t>
            </w:r>
          </w:p>
        </w:tc>
        <w:tc>
          <w:tcPr>
            <w:tcW w:w="1747" w:type="dxa"/>
            <w:tcBorders>
              <w:bottom w:val="single" w:sz="4" w:space="0" w:color="auto"/>
            </w:tcBorders>
          </w:tcPr>
          <w:p w14:paraId="1E4E8731" w14:textId="77777777" w:rsidR="008116B4" w:rsidRDefault="00571706">
            <w:pPr>
              <w:pStyle w:val="TAH"/>
            </w:pPr>
            <w:r>
              <w:t>Operation</w:t>
            </w:r>
          </w:p>
          <w:p w14:paraId="45A52689" w14:textId="77777777" w:rsidR="008116B4" w:rsidRDefault="00571706">
            <w:pPr>
              <w:pStyle w:val="TAH"/>
            </w:pPr>
            <w:r>
              <w:t>Semantics</w:t>
            </w:r>
          </w:p>
        </w:tc>
        <w:tc>
          <w:tcPr>
            <w:tcW w:w="1327" w:type="dxa"/>
          </w:tcPr>
          <w:p w14:paraId="6BC43766" w14:textId="77777777" w:rsidR="008116B4" w:rsidRDefault="00571706">
            <w:pPr>
              <w:pStyle w:val="TAH"/>
            </w:pPr>
            <w:r>
              <w:t>Consumer(s)</w:t>
            </w:r>
          </w:p>
        </w:tc>
      </w:tr>
      <w:tr w:rsidR="00617662" w14:paraId="32662D48" w14:textId="77777777" w:rsidTr="00914362">
        <w:trPr>
          <w:jc w:val="center"/>
        </w:trPr>
        <w:tc>
          <w:tcPr>
            <w:tcW w:w="2357" w:type="dxa"/>
            <w:vMerge w:val="restart"/>
            <w:tcBorders>
              <w:top w:val="single" w:sz="4" w:space="0" w:color="auto"/>
              <w:left w:val="single" w:sz="4" w:space="0" w:color="auto"/>
              <w:right w:val="single" w:sz="4" w:space="0" w:color="auto"/>
            </w:tcBorders>
          </w:tcPr>
          <w:p w14:paraId="28031F24" w14:textId="77777777" w:rsidR="00617662" w:rsidRDefault="00D6761A">
            <w:pPr>
              <w:pStyle w:val="TAL"/>
            </w:pPr>
            <w:bookmarkStart w:id="295" w:name="_Toc57673585"/>
            <w:bookmarkStart w:id="296" w:name="_Toc91843273"/>
            <w:r w:rsidRPr="00D6761A">
              <w:t>SS_NSCE_</w:t>
            </w:r>
            <w:r w:rsidR="00617662" w:rsidRPr="00617662">
              <w:t>AFPolicy</w:t>
            </w:r>
            <w:r w:rsidR="00617662">
              <w:t>Management</w:t>
            </w:r>
          </w:p>
        </w:tc>
        <w:tc>
          <w:tcPr>
            <w:tcW w:w="3999" w:type="dxa"/>
            <w:tcBorders>
              <w:top w:val="single" w:sz="4" w:space="0" w:color="auto"/>
              <w:left w:val="single" w:sz="4" w:space="0" w:color="auto"/>
              <w:bottom w:val="single" w:sz="4" w:space="0" w:color="auto"/>
              <w:right w:val="single" w:sz="4" w:space="0" w:color="auto"/>
            </w:tcBorders>
          </w:tcPr>
          <w:p w14:paraId="1ACE5E7B" w14:textId="77777777" w:rsidR="00617662" w:rsidRDefault="00617662">
            <w:pPr>
              <w:pStyle w:val="TAL"/>
            </w:pPr>
            <w:r>
              <w:t>AF_Policy_Provisioning</w:t>
            </w:r>
          </w:p>
        </w:tc>
        <w:tc>
          <w:tcPr>
            <w:tcW w:w="1747" w:type="dxa"/>
            <w:tcBorders>
              <w:top w:val="single" w:sz="4" w:space="0" w:color="auto"/>
              <w:left w:val="single" w:sz="4" w:space="0" w:color="auto"/>
              <w:bottom w:val="single" w:sz="4" w:space="0" w:color="auto"/>
              <w:right w:val="single" w:sz="4" w:space="0" w:color="auto"/>
            </w:tcBorders>
          </w:tcPr>
          <w:p w14:paraId="7A0B4336" w14:textId="77777777" w:rsidR="00617662" w:rsidRDefault="00617662">
            <w:pPr>
              <w:pStyle w:val="TAL"/>
            </w:pPr>
            <w:r w:rsidRPr="00617662">
              <w:t>Request</w:t>
            </w:r>
            <w:r>
              <w:t>/Response</w:t>
            </w:r>
          </w:p>
        </w:tc>
        <w:tc>
          <w:tcPr>
            <w:tcW w:w="1327" w:type="dxa"/>
            <w:vMerge w:val="restart"/>
            <w:tcBorders>
              <w:top w:val="single" w:sz="4" w:space="0" w:color="auto"/>
              <w:left w:val="single" w:sz="4" w:space="0" w:color="auto"/>
              <w:right w:val="single" w:sz="4" w:space="0" w:color="auto"/>
            </w:tcBorders>
          </w:tcPr>
          <w:p w14:paraId="1D1E671B" w14:textId="77777777" w:rsidR="00617662" w:rsidRPr="00617662" w:rsidRDefault="00617662">
            <w:pPr>
              <w:pStyle w:val="TAL"/>
              <w:rPr>
                <w:lang w:val="en-US" w:eastAsia="zh-CN"/>
              </w:rPr>
            </w:pPr>
            <w:r w:rsidRPr="00617662">
              <w:rPr>
                <w:lang w:val="en-US" w:eastAsia="zh-CN"/>
              </w:rPr>
              <w:t>VAL server</w:t>
            </w:r>
          </w:p>
        </w:tc>
      </w:tr>
      <w:tr w:rsidR="00617662" w14:paraId="23972AEC" w14:textId="77777777" w:rsidTr="00914362">
        <w:trPr>
          <w:jc w:val="center"/>
        </w:trPr>
        <w:tc>
          <w:tcPr>
            <w:tcW w:w="2357" w:type="dxa"/>
            <w:vMerge/>
            <w:tcBorders>
              <w:left w:val="single" w:sz="4" w:space="0" w:color="auto"/>
              <w:right w:val="single" w:sz="4" w:space="0" w:color="auto"/>
            </w:tcBorders>
          </w:tcPr>
          <w:p w14:paraId="14E3FF05" w14:textId="77777777" w:rsidR="00617662" w:rsidRPr="00617662" w:rsidRDefault="00617662" w:rsidP="00617662">
            <w:pPr>
              <w:pStyle w:val="TAL"/>
            </w:pPr>
          </w:p>
        </w:tc>
        <w:tc>
          <w:tcPr>
            <w:tcW w:w="3999" w:type="dxa"/>
            <w:tcBorders>
              <w:top w:val="single" w:sz="4" w:space="0" w:color="auto"/>
              <w:left w:val="single" w:sz="4" w:space="0" w:color="auto"/>
              <w:bottom w:val="single" w:sz="4" w:space="0" w:color="auto"/>
              <w:right w:val="single" w:sz="4" w:space="0" w:color="auto"/>
            </w:tcBorders>
          </w:tcPr>
          <w:p w14:paraId="09BB30D2" w14:textId="77777777" w:rsidR="00617662" w:rsidRDefault="00617662">
            <w:pPr>
              <w:pStyle w:val="TAL"/>
            </w:pPr>
            <w:r>
              <w:t>AF_Policy_Update</w:t>
            </w:r>
          </w:p>
        </w:tc>
        <w:tc>
          <w:tcPr>
            <w:tcW w:w="1747" w:type="dxa"/>
            <w:tcBorders>
              <w:top w:val="single" w:sz="4" w:space="0" w:color="auto"/>
              <w:left w:val="single" w:sz="4" w:space="0" w:color="auto"/>
              <w:bottom w:val="single" w:sz="4" w:space="0" w:color="auto"/>
              <w:right w:val="single" w:sz="4" w:space="0" w:color="auto"/>
            </w:tcBorders>
          </w:tcPr>
          <w:p w14:paraId="6D4C9F22" w14:textId="77777777" w:rsidR="00617662" w:rsidRDefault="00617662">
            <w:pPr>
              <w:pStyle w:val="TAL"/>
            </w:pPr>
            <w:r w:rsidRPr="00617662">
              <w:t>Request</w:t>
            </w:r>
            <w:r>
              <w:t>/Response</w:t>
            </w:r>
          </w:p>
        </w:tc>
        <w:tc>
          <w:tcPr>
            <w:tcW w:w="1327" w:type="dxa"/>
            <w:vMerge/>
            <w:tcBorders>
              <w:left w:val="single" w:sz="4" w:space="0" w:color="auto"/>
              <w:right w:val="single" w:sz="4" w:space="0" w:color="auto"/>
            </w:tcBorders>
          </w:tcPr>
          <w:p w14:paraId="2F81DA0E" w14:textId="77777777" w:rsidR="00617662" w:rsidRPr="00617662" w:rsidRDefault="00617662" w:rsidP="00617662">
            <w:pPr>
              <w:pStyle w:val="TAL"/>
              <w:rPr>
                <w:lang w:val="en-US" w:eastAsia="zh-CN"/>
              </w:rPr>
            </w:pPr>
          </w:p>
        </w:tc>
      </w:tr>
      <w:tr w:rsidR="00617662" w14:paraId="23B88E53" w14:textId="77777777" w:rsidTr="00914362">
        <w:trPr>
          <w:jc w:val="center"/>
        </w:trPr>
        <w:tc>
          <w:tcPr>
            <w:tcW w:w="2357" w:type="dxa"/>
            <w:vMerge/>
            <w:tcBorders>
              <w:left w:val="single" w:sz="4" w:space="0" w:color="auto"/>
              <w:right w:val="single" w:sz="4" w:space="0" w:color="auto"/>
            </w:tcBorders>
          </w:tcPr>
          <w:p w14:paraId="79565F6C" w14:textId="77777777" w:rsidR="00617662" w:rsidRPr="00617662" w:rsidRDefault="00617662" w:rsidP="00617662">
            <w:pPr>
              <w:pStyle w:val="TAL"/>
            </w:pPr>
          </w:p>
        </w:tc>
        <w:tc>
          <w:tcPr>
            <w:tcW w:w="3999" w:type="dxa"/>
            <w:tcBorders>
              <w:top w:val="single" w:sz="4" w:space="0" w:color="auto"/>
              <w:left w:val="single" w:sz="4" w:space="0" w:color="auto"/>
              <w:bottom w:val="single" w:sz="4" w:space="0" w:color="auto"/>
              <w:right w:val="single" w:sz="4" w:space="0" w:color="auto"/>
            </w:tcBorders>
          </w:tcPr>
          <w:p w14:paraId="01979B37" w14:textId="77777777" w:rsidR="00617662" w:rsidRDefault="00617662">
            <w:pPr>
              <w:pStyle w:val="TAL"/>
            </w:pPr>
            <w:r>
              <w:t>AF_Policy_Delete</w:t>
            </w:r>
          </w:p>
        </w:tc>
        <w:tc>
          <w:tcPr>
            <w:tcW w:w="1747" w:type="dxa"/>
            <w:tcBorders>
              <w:top w:val="single" w:sz="4" w:space="0" w:color="auto"/>
              <w:left w:val="single" w:sz="4" w:space="0" w:color="auto"/>
              <w:bottom w:val="single" w:sz="4" w:space="0" w:color="auto"/>
              <w:right w:val="single" w:sz="4" w:space="0" w:color="auto"/>
            </w:tcBorders>
          </w:tcPr>
          <w:p w14:paraId="302A2C87" w14:textId="77777777" w:rsidR="00617662" w:rsidRDefault="00617662">
            <w:pPr>
              <w:pStyle w:val="TAL"/>
            </w:pPr>
            <w:r w:rsidRPr="00617662">
              <w:t>Request</w:t>
            </w:r>
            <w:r>
              <w:t>/Response</w:t>
            </w:r>
          </w:p>
        </w:tc>
        <w:tc>
          <w:tcPr>
            <w:tcW w:w="1327" w:type="dxa"/>
            <w:vMerge/>
            <w:tcBorders>
              <w:left w:val="single" w:sz="4" w:space="0" w:color="auto"/>
              <w:right w:val="single" w:sz="4" w:space="0" w:color="auto"/>
            </w:tcBorders>
          </w:tcPr>
          <w:p w14:paraId="5CFAFC93" w14:textId="77777777" w:rsidR="00617662" w:rsidRPr="00617662" w:rsidRDefault="00617662" w:rsidP="00617662">
            <w:pPr>
              <w:pStyle w:val="TAL"/>
              <w:rPr>
                <w:lang w:val="en-US" w:eastAsia="zh-CN"/>
              </w:rPr>
            </w:pPr>
          </w:p>
        </w:tc>
      </w:tr>
      <w:tr w:rsidR="00617662" w14:paraId="2B6CB80B" w14:textId="77777777" w:rsidTr="00914362">
        <w:trPr>
          <w:jc w:val="center"/>
        </w:trPr>
        <w:tc>
          <w:tcPr>
            <w:tcW w:w="2357" w:type="dxa"/>
            <w:vMerge/>
            <w:tcBorders>
              <w:left w:val="single" w:sz="4" w:space="0" w:color="auto"/>
              <w:right w:val="single" w:sz="4" w:space="0" w:color="auto"/>
            </w:tcBorders>
          </w:tcPr>
          <w:p w14:paraId="7A38CC22" w14:textId="77777777" w:rsidR="00617662" w:rsidRPr="00617662" w:rsidRDefault="00617662" w:rsidP="00617662">
            <w:pPr>
              <w:pStyle w:val="TAL"/>
            </w:pPr>
          </w:p>
        </w:tc>
        <w:tc>
          <w:tcPr>
            <w:tcW w:w="3999" w:type="dxa"/>
            <w:tcBorders>
              <w:top w:val="single" w:sz="4" w:space="0" w:color="auto"/>
              <w:left w:val="single" w:sz="4" w:space="0" w:color="auto"/>
              <w:bottom w:val="single" w:sz="4" w:space="0" w:color="auto"/>
              <w:right w:val="single" w:sz="4" w:space="0" w:color="auto"/>
            </w:tcBorders>
          </w:tcPr>
          <w:p w14:paraId="6FFC2737" w14:textId="77777777" w:rsidR="00617662" w:rsidRDefault="00617662">
            <w:pPr>
              <w:pStyle w:val="TAL"/>
            </w:pPr>
            <w:r>
              <w:t>AF_Policy_Usage_Reporting_Data_Subscribe</w:t>
            </w:r>
          </w:p>
        </w:tc>
        <w:tc>
          <w:tcPr>
            <w:tcW w:w="1747" w:type="dxa"/>
            <w:vMerge w:val="restart"/>
            <w:tcBorders>
              <w:top w:val="single" w:sz="4" w:space="0" w:color="auto"/>
              <w:left w:val="single" w:sz="4" w:space="0" w:color="auto"/>
              <w:right w:val="single" w:sz="4" w:space="0" w:color="auto"/>
            </w:tcBorders>
          </w:tcPr>
          <w:p w14:paraId="3779545B" w14:textId="77777777" w:rsidR="00617662" w:rsidRDefault="00617662">
            <w:pPr>
              <w:pStyle w:val="TAL"/>
            </w:pPr>
            <w:r>
              <w:t>Subscribe/Notify</w:t>
            </w:r>
          </w:p>
        </w:tc>
        <w:tc>
          <w:tcPr>
            <w:tcW w:w="1327" w:type="dxa"/>
            <w:vMerge/>
            <w:tcBorders>
              <w:left w:val="single" w:sz="4" w:space="0" w:color="auto"/>
              <w:right w:val="single" w:sz="4" w:space="0" w:color="auto"/>
            </w:tcBorders>
          </w:tcPr>
          <w:p w14:paraId="44A5E5C6" w14:textId="77777777" w:rsidR="00617662" w:rsidRPr="00617662" w:rsidRDefault="00617662" w:rsidP="00617662">
            <w:pPr>
              <w:pStyle w:val="TAL"/>
              <w:rPr>
                <w:lang w:val="en-US" w:eastAsia="zh-CN"/>
              </w:rPr>
            </w:pPr>
          </w:p>
        </w:tc>
      </w:tr>
      <w:tr w:rsidR="00617662" w14:paraId="74EA46CA" w14:textId="77777777" w:rsidTr="00914362">
        <w:trPr>
          <w:jc w:val="center"/>
        </w:trPr>
        <w:tc>
          <w:tcPr>
            <w:tcW w:w="2357" w:type="dxa"/>
            <w:vMerge/>
            <w:tcBorders>
              <w:left w:val="single" w:sz="4" w:space="0" w:color="auto"/>
              <w:bottom w:val="single" w:sz="4" w:space="0" w:color="auto"/>
              <w:right w:val="single" w:sz="4" w:space="0" w:color="auto"/>
            </w:tcBorders>
          </w:tcPr>
          <w:p w14:paraId="04DD530B" w14:textId="77777777" w:rsidR="00617662" w:rsidRPr="00617662" w:rsidRDefault="00617662" w:rsidP="00617662">
            <w:pPr>
              <w:pStyle w:val="TAL"/>
            </w:pPr>
          </w:p>
        </w:tc>
        <w:tc>
          <w:tcPr>
            <w:tcW w:w="3999" w:type="dxa"/>
            <w:tcBorders>
              <w:top w:val="single" w:sz="4" w:space="0" w:color="auto"/>
              <w:left w:val="single" w:sz="4" w:space="0" w:color="auto"/>
              <w:bottom w:val="single" w:sz="4" w:space="0" w:color="auto"/>
              <w:right w:val="single" w:sz="4" w:space="0" w:color="auto"/>
            </w:tcBorders>
          </w:tcPr>
          <w:p w14:paraId="39C786B1" w14:textId="77777777" w:rsidR="00617662" w:rsidRDefault="00617662">
            <w:pPr>
              <w:pStyle w:val="TAL"/>
            </w:pPr>
            <w:r>
              <w:t>AF_Policy_Usage_Reporting_Data_Notification</w:t>
            </w:r>
          </w:p>
        </w:tc>
        <w:tc>
          <w:tcPr>
            <w:tcW w:w="1747" w:type="dxa"/>
            <w:vMerge/>
            <w:tcBorders>
              <w:left w:val="single" w:sz="4" w:space="0" w:color="auto"/>
              <w:bottom w:val="single" w:sz="4" w:space="0" w:color="auto"/>
              <w:right w:val="single" w:sz="4" w:space="0" w:color="auto"/>
            </w:tcBorders>
          </w:tcPr>
          <w:p w14:paraId="368708E5" w14:textId="77777777" w:rsidR="00617662" w:rsidRPr="00617662" w:rsidRDefault="00617662" w:rsidP="00617662">
            <w:pPr>
              <w:pStyle w:val="TAL"/>
            </w:pPr>
          </w:p>
        </w:tc>
        <w:tc>
          <w:tcPr>
            <w:tcW w:w="1327" w:type="dxa"/>
            <w:vMerge/>
            <w:tcBorders>
              <w:left w:val="single" w:sz="4" w:space="0" w:color="auto"/>
              <w:bottom w:val="single" w:sz="4" w:space="0" w:color="auto"/>
              <w:right w:val="single" w:sz="4" w:space="0" w:color="auto"/>
            </w:tcBorders>
          </w:tcPr>
          <w:p w14:paraId="756D15CD" w14:textId="77777777" w:rsidR="00617662" w:rsidRPr="00617662" w:rsidRDefault="00617662" w:rsidP="00617662">
            <w:pPr>
              <w:pStyle w:val="TAL"/>
              <w:rPr>
                <w:lang w:val="en-US" w:eastAsia="zh-CN"/>
              </w:rPr>
            </w:pPr>
          </w:p>
        </w:tc>
      </w:tr>
      <w:tr w:rsidR="00617662" w14:paraId="190D4D7F" w14:textId="77777777" w:rsidTr="00914362">
        <w:trPr>
          <w:jc w:val="center"/>
        </w:trPr>
        <w:tc>
          <w:tcPr>
            <w:tcW w:w="2357" w:type="dxa"/>
            <w:vMerge w:val="restart"/>
            <w:tcBorders>
              <w:top w:val="single" w:sz="4" w:space="0" w:color="auto"/>
              <w:left w:val="single" w:sz="4" w:space="0" w:color="auto"/>
              <w:right w:val="single" w:sz="4" w:space="0" w:color="auto"/>
            </w:tcBorders>
          </w:tcPr>
          <w:p w14:paraId="5AAAB42F" w14:textId="77777777" w:rsidR="00617662" w:rsidRDefault="00D6761A">
            <w:pPr>
              <w:pStyle w:val="TAL"/>
            </w:pPr>
            <w:r w:rsidRPr="00D6761A">
              <w:t>SS_NSCE_</w:t>
            </w:r>
            <w:r w:rsidR="00617662" w:rsidRPr="00617662">
              <w:t>NSOptimization</w:t>
            </w:r>
          </w:p>
        </w:tc>
        <w:tc>
          <w:tcPr>
            <w:tcW w:w="3999" w:type="dxa"/>
            <w:tcBorders>
              <w:top w:val="single" w:sz="4" w:space="0" w:color="auto"/>
              <w:left w:val="single" w:sz="4" w:space="0" w:color="auto"/>
              <w:bottom w:val="single" w:sz="4" w:space="0" w:color="auto"/>
              <w:right w:val="single" w:sz="4" w:space="0" w:color="auto"/>
            </w:tcBorders>
          </w:tcPr>
          <w:p w14:paraId="61CF5234" w14:textId="77777777" w:rsidR="00617662" w:rsidRDefault="00617662">
            <w:pPr>
              <w:pStyle w:val="TAL"/>
            </w:pPr>
            <w:r>
              <w:t>NS_Optimization_Subscription</w:t>
            </w:r>
          </w:p>
        </w:tc>
        <w:tc>
          <w:tcPr>
            <w:tcW w:w="1747" w:type="dxa"/>
            <w:vMerge w:val="restart"/>
            <w:tcBorders>
              <w:top w:val="single" w:sz="4" w:space="0" w:color="auto"/>
              <w:left w:val="single" w:sz="4" w:space="0" w:color="auto"/>
              <w:right w:val="single" w:sz="4" w:space="0" w:color="auto"/>
            </w:tcBorders>
          </w:tcPr>
          <w:p w14:paraId="69917AA4" w14:textId="77777777" w:rsidR="00617662" w:rsidRPr="00617662" w:rsidRDefault="00617662" w:rsidP="00914362">
            <w:pPr>
              <w:pStyle w:val="TAL"/>
            </w:pPr>
            <w:r>
              <w:t>Subscribe/Notify</w:t>
            </w:r>
          </w:p>
          <w:p w14:paraId="0D1AD90C" w14:textId="77777777" w:rsidR="00617662" w:rsidRDefault="00617662">
            <w:pPr>
              <w:pStyle w:val="TAL"/>
            </w:pPr>
          </w:p>
        </w:tc>
        <w:tc>
          <w:tcPr>
            <w:tcW w:w="1327" w:type="dxa"/>
            <w:vMerge w:val="restart"/>
            <w:tcBorders>
              <w:top w:val="single" w:sz="4" w:space="0" w:color="auto"/>
              <w:left w:val="single" w:sz="4" w:space="0" w:color="auto"/>
              <w:right w:val="single" w:sz="4" w:space="0" w:color="auto"/>
            </w:tcBorders>
          </w:tcPr>
          <w:p w14:paraId="5A055150" w14:textId="77777777" w:rsidR="00617662" w:rsidRPr="00617662" w:rsidRDefault="00617662">
            <w:pPr>
              <w:pStyle w:val="TAL"/>
              <w:rPr>
                <w:lang w:val="en-US" w:eastAsia="zh-CN"/>
              </w:rPr>
            </w:pPr>
            <w:r w:rsidRPr="00617662">
              <w:rPr>
                <w:lang w:val="en-US" w:eastAsia="zh-CN"/>
              </w:rPr>
              <w:t>VAL server</w:t>
            </w:r>
          </w:p>
        </w:tc>
      </w:tr>
      <w:tr w:rsidR="00617662" w14:paraId="4DA4E9E2" w14:textId="77777777" w:rsidTr="00914362">
        <w:trPr>
          <w:jc w:val="center"/>
        </w:trPr>
        <w:tc>
          <w:tcPr>
            <w:tcW w:w="2357" w:type="dxa"/>
            <w:vMerge/>
            <w:tcBorders>
              <w:left w:val="single" w:sz="4" w:space="0" w:color="auto"/>
              <w:right w:val="single" w:sz="4" w:space="0" w:color="auto"/>
            </w:tcBorders>
          </w:tcPr>
          <w:p w14:paraId="2E62B60A" w14:textId="77777777" w:rsidR="00617662" w:rsidRPr="00617662" w:rsidRDefault="00617662" w:rsidP="00617662">
            <w:pPr>
              <w:pStyle w:val="TAL"/>
            </w:pPr>
          </w:p>
        </w:tc>
        <w:tc>
          <w:tcPr>
            <w:tcW w:w="3999" w:type="dxa"/>
            <w:tcBorders>
              <w:top w:val="single" w:sz="4" w:space="0" w:color="auto"/>
              <w:left w:val="single" w:sz="4" w:space="0" w:color="auto"/>
              <w:bottom w:val="single" w:sz="4" w:space="0" w:color="auto"/>
              <w:right w:val="single" w:sz="4" w:space="0" w:color="auto"/>
            </w:tcBorders>
          </w:tcPr>
          <w:p w14:paraId="1BEE5A41" w14:textId="77777777" w:rsidR="00617662" w:rsidRDefault="00617662">
            <w:pPr>
              <w:pStyle w:val="TAL"/>
            </w:pPr>
            <w:r>
              <w:t>NS_Optimization_Notification</w:t>
            </w:r>
          </w:p>
        </w:tc>
        <w:tc>
          <w:tcPr>
            <w:tcW w:w="1747" w:type="dxa"/>
            <w:vMerge/>
            <w:tcBorders>
              <w:left w:val="single" w:sz="4" w:space="0" w:color="auto"/>
              <w:bottom w:val="single" w:sz="4" w:space="0" w:color="auto"/>
              <w:right w:val="single" w:sz="4" w:space="0" w:color="auto"/>
            </w:tcBorders>
          </w:tcPr>
          <w:p w14:paraId="22092111" w14:textId="77777777" w:rsidR="00617662" w:rsidRPr="00617662" w:rsidRDefault="00617662" w:rsidP="00617662">
            <w:pPr>
              <w:pStyle w:val="TAL"/>
            </w:pPr>
          </w:p>
        </w:tc>
        <w:tc>
          <w:tcPr>
            <w:tcW w:w="1327" w:type="dxa"/>
            <w:vMerge/>
            <w:tcBorders>
              <w:left w:val="single" w:sz="4" w:space="0" w:color="auto"/>
              <w:right w:val="single" w:sz="4" w:space="0" w:color="auto"/>
            </w:tcBorders>
          </w:tcPr>
          <w:p w14:paraId="53465E85" w14:textId="77777777" w:rsidR="00617662" w:rsidRPr="00617662" w:rsidRDefault="00617662" w:rsidP="00617662">
            <w:pPr>
              <w:pStyle w:val="TAL"/>
              <w:rPr>
                <w:lang w:val="en-US" w:eastAsia="zh-CN"/>
              </w:rPr>
            </w:pPr>
          </w:p>
        </w:tc>
      </w:tr>
      <w:tr w:rsidR="00617662" w14:paraId="465FCA3D" w14:textId="77777777" w:rsidTr="00914362">
        <w:trPr>
          <w:jc w:val="center"/>
        </w:trPr>
        <w:tc>
          <w:tcPr>
            <w:tcW w:w="2357" w:type="dxa"/>
            <w:vMerge/>
            <w:tcBorders>
              <w:left w:val="single" w:sz="4" w:space="0" w:color="auto"/>
              <w:bottom w:val="single" w:sz="4" w:space="0" w:color="auto"/>
              <w:right w:val="single" w:sz="4" w:space="0" w:color="auto"/>
            </w:tcBorders>
          </w:tcPr>
          <w:p w14:paraId="4AAD6D93" w14:textId="77777777" w:rsidR="00617662" w:rsidRPr="00617662" w:rsidRDefault="00617662" w:rsidP="00617662">
            <w:pPr>
              <w:pStyle w:val="TAL"/>
            </w:pPr>
          </w:p>
        </w:tc>
        <w:tc>
          <w:tcPr>
            <w:tcW w:w="3999" w:type="dxa"/>
            <w:tcBorders>
              <w:top w:val="single" w:sz="4" w:space="0" w:color="auto"/>
              <w:left w:val="single" w:sz="4" w:space="0" w:color="auto"/>
              <w:bottom w:val="single" w:sz="4" w:space="0" w:color="auto"/>
              <w:right w:val="single" w:sz="4" w:space="0" w:color="auto"/>
            </w:tcBorders>
          </w:tcPr>
          <w:p w14:paraId="7A517E82" w14:textId="77777777" w:rsidR="00617662" w:rsidRDefault="00617662">
            <w:pPr>
              <w:pStyle w:val="TAL"/>
            </w:pPr>
            <w:r>
              <w:t>NS_Optimization_Report_Retrieval</w:t>
            </w:r>
          </w:p>
        </w:tc>
        <w:tc>
          <w:tcPr>
            <w:tcW w:w="1747" w:type="dxa"/>
            <w:tcBorders>
              <w:top w:val="single" w:sz="4" w:space="0" w:color="auto"/>
              <w:left w:val="single" w:sz="4" w:space="0" w:color="auto"/>
              <w:bottom w:val="single" w:sz="4" w:space="0" w:color="auto"/>
              <w:right w:val="single" w:sz="4" w:space="0" w:color="auto"/>
            </w:tcBorders>
          </w:tcPr>
          <w:p w14:paraId="236F46D3" w14:textId="77777777" w:rsidR="00617662" w:rsidRDefault="00617662">
            <w:pPr>
              <w:pStyle w:val="TAL"/>
            </w:pPr>
            <w:r>
              <w:t>Request/Response</w:t>
            </w:r>
          </w:p>
        </w:tc>
        <w:tc>
          <w:tcPr>
            <w:tcW w:w="1327" w:type="dxa"/>
            <w:vMerge/>
            <w:tcBorders>
              <w:left w:val="single" w:sz="4" w:space="0" w:color="auto"/>
              <w:bottom w:val="single" w:sz="4" w:space="0" w:color="auto"/>
              <w:right w:val="single" w:sz="4" w:space="0" w:color="auto"/>
            </w:tcBorders>
          </w:tcPr>
          <w:p w14:paraId="7EFCE165" w14:textId="77777777" w:rsidR="00617662" w:rsidRPr="00617662" w:rsidRDefault="00617662" w:rsidP="00617662">
            <w:pPr>
              <w:pStyle w:val="TAL"/>
              <w:rPr>
                <w:lang w:val="en-US" w:eastAsia="zh-CN"/>
              </w:rPr>
            </w:pPr>
          </w:p>
        </w:tc>
      </w:tr>
    </w:tbl>
    <w:p w14:paraId="7487DCDC" w14:textId="77777777" w:rsidR="00680FFF" w:rsidRDefault="00680FFF" w:rsidP="00680FFF">
      <w:pPr>
        <w:rPr>
          <w:lang w:eastAsia="zh-CN"/>
        </w:rPr>
      </w:pPr>
      <w:bookmarkStart w:id="297" w:name="_Toc125659751"/>
      <w:bookmarkEnd w:id="294"/>
    </w:p>
    <w:p w14:paraId="63DE6B63" w14:textId="1309A83D" w:rsidR="008116B4" w:rsidRDefault="00571706" w:rsidP="00A90B95">
      <w:pPr>
        <w:pStyle w:val="Heading4"/>
      </w:pPr>
      <w:r>
        <w:rPr>
          <w:rFonts w:hint="eastAsia"/>
          <w:lang w:eastAsia="zh-CN"/>
        </w:rPr>
        <w:t>9.</w:t>
      </w:r>
      <w:r>
        <w:rPr>
          <w:rFonts w:eastAsiaTheme="minorEastAsia" w:hint="eastAsia"/>
          <w:lang w:val="en-US" w:eastAsia="zh-CN"/>
        </w:rPr>
        <w:t>5</w:t>
      </w:r>
      <w:r>
        <w:t>.4.2</w:t>
      </w:r>
      <w:r>
        <w:tab/>
      </w:r>
      <w:r w:rsidR="00D6761A" w:rsidRPr="00D6761A">
        <w:t>SS_NSCE_</w:t>
      </w:r>
      <w:r>
        <w:rPr>
          <w:rFonts w:hint="eastAsia"/>
          <w:lang w:eastAsia="zh-CN"/>
        </w:rPr>
        <w:t>AFPolicyProvisioning</w:t>
      </w:r>
      <w:r>
        <w:t xml:space="preserve"> operation</w:t>
      </w:r>
      <w:bookmarkEnd w:id="295"/>
      <w:bookmarkEnd w:id="296"/>
      <w:bookmarkEnd w:id="297"/>
    </w:p>
    <w:p w14:paraId="66CA9E03" w14:textId="77777777" w:rsidR="008116B4" w:rsidRDefault="00571706">
      <w:r>
        <w:rPr>
          <w:b/>
        </w:rPr>
        <w:t>API operation name:</w:t>
      </w:r>
      <w:r>
        <w:t xml:space="preserve"> </w:t>
      </w:r>
      <w:r>
        <w:rPr>
          <w:rFonts w:hint="eastAsia"/>
          <w:lang w:eastAsia="zh-CN"/>
        </w:rPr>
        <w:t>AFPolicyProvisioning</w:t>
      </w:r>
      <w:r>
        <w:t>_Request</w:t>
      </w:r>
    </w:p>
    <w:p w14:paraId="061CCC42" w14:textId="77777777" w:rsidR="008116B4" w:rsidRDefault="00571706">
      <w:r>
        <w:rPr>
          <w:b/>
        </w:rPr>
        <w:t>Description:</w:t>
      </w:r>
      <w:r>
        <w:t xml:space="preserve"> The consumer subscribes for</w:t>
      </w:r>
      <w:r>
        <w:rPr>
          <w:rFonts w:hint="eastAsia"/>
          <w:lang w:val="en-US" w:eastAsia="zh-CN"/>
        </w:rPr>
        <w:t xml:space="preserve"> </w:t>
      </w:r>
      <w:r>
        <w:rPr>
          <w:rFonts w:hint="eastAsia"/>
          <w:lang w:eastAsia="zh-CN"/>
        </w:rPr>
        <w:t>AF Policy Provisioning</w:t>
      </w:r>
      <w:r>
        <w:t>.</w:t>
      </w:r>
    </w:p>
    <w:p w14:paraId="19D4BA6C" w14:textId="77777777" w:rsidR="008116B4" w:rsidRDefault="00571706">
      <w:r>
        <w:rPr>
          <w:b/>
        </w:rPr>
        <w:t>Inputs:</w:t>
      </w:r>
      <w:r>
        <w:t xml:space="preserve"> See clause</w:t>
      </w:r>
      <w:r>
        <w:rPr>
          <w:rFonts w:eastAsiaTheme="minorEastAsia" w:hint="eastAsia"/>
          <w:lang w:eastAsia="zh-CN"/>
        </w:rPr>
        <w:t xml:space="preserve"> </w:t>
      </w:r>
      <w:r>
        <w:rPr>
          <w:rFonts w:hint="eastAsia"/>
          <w:lang w:eastAsia="zh-CN"/>
        </w:rPr>
        <w:t>9.</w:t>
      </w:r>
      <w:r>
        <w:rPr>
          <w:rFonts w:eastAsiaTheme="minorEastAsia" w:hint="eastAsia"/>
          <w:lang w:val="en-US" w:eastAsia="zh-CN"/>
        </w:rPr>
        <w:t>5</w:t>
      </w:r>
      <w:r>
        <w:t>.3.2.</w:t>
      </w:r>
    </w:p>
    <w:p w14:paraId="11008ECA" w14:textId="77777777" w:rsidR="008116B4" w:rsidRDefault="00571706">
      <w:r>
        <w:rPr>
          <w:b/>
        </w:rPr>
        <w:t>Outputs:</w:t>
      </w:r>
      <w:r>
        <w:t xml:space="preserve"> </w:t>
      </w:r>
      <w:r>
        <w:rPr>
          <w:lang w:eastAsia="zh-CN"/>
        </w:rPr>
        <w:t>See clause</w:t>
      </w:r>
      <w:r>
        <w:rPr>
          <w:rFonts w:eastAsiaTheme="minorEastAsia" w:hint="eastAsia"/>
          <w:lang w:eastAsia="zh-CN"/>
        </w:rPr>
        <w:t xml:space="preserve"> </w:t>
      </w:r>
      <w:r>
        <w:rPr>
          <w:rFonts w:hint="eastAsia"/>
          <w:lang w:eastAsia="zh-CN"/>
        </w:rPr>
        <w:t>9.</w:t>
      </w:r>
      <w:r>
        <w:rPr>
          <w:rFonts w:eastAsiaTheme="minorEastAsia" w:hint="eastAsia"/>
          <w:lang w:val="en-US" w:eastAsia="zh-CN"/>
        </w:rPr>
        <w:t>5</w:t>
      </w:r>
      <w:r>
        <w:rPr>
          <w:lang w:eastAsia="zh-CN"/>
        </w:rPr>
        <w:t>.3.3</w:t>
      </w:r>
      <w:r>
        <w:rPr>
          <w:i/>
        </w:rPr>
        <w:t>.</w:t>
      </w:r>
    </w:p>
    <w:p w14:paraId="5D728EC8" w14:textId="77777777" w:rsidR="008116B4" w:rsidRDefault="00571706">
      <w:pPr>
        <w:rPr>
          <w:rFonts w:eastAsiaTheme="minorEastAsia"/>
          <w:lang w:eastAsia="zh-CN"/>
        </w:rPr>
      </w:pPr>
      <w:r>
        <w:t>See clause</w:t>
      </w:r>
      <w:r>
        <w:rPr>
          <w:rFonts w:eastAsiaTheme="minorEastAsia" w:hint="eastAsia"/>
          <w:lang w:eastAsia="zh-CN"/>
        </w:rPr>
        <w:t xml:space="preserve"> </w:t>
      </w:r>
      <w:r>
        <w:rPr>
          <w:rFonts w:hint="eastAsia"/>
          <w:lang w:eastAsia="zh-CN"/>
        </w:rPr>
        <w:t>9.</w:t>
      </w:r>
      <w:r>
        <w:rPr>
          <w:rFonts w:eastAsiaTheme="minorEastAsia" w:hint="eastAsia"/>
          <w:lang w:val="en-US" w:eastAsia="zh-CN"/>
        </w:rPr>
        <w:t>5</w:t>
      </w:r>
      <w:r>
        <w:t>.2</w:t>
      </w:r>
      <w:r>
        <w:rPr>
          <w:rFonts w:hint="eastAsia"/>
          <w:lang w:eastAsia="zh-CN"/>
        </w:rPr>
        <w:t>.1</w:t>
      </w:r>
      <w:r w:rsidR="008C5DD4">
        <w:rPr>
          <w:rFonts w:eastAsiaTheme="minorEastAsia" w:hint="eastAsia"/>
          <w:lang w:eastAsia="zh-CN"/>
        </w:rPr>
        <w:t>.1</w:t>
      </w:r>
      <w:r>
        <w:t xml:space="preserve"> for details of usage of this operation.</w:t>
      </w:r>
    </w:p>
    <w:p w14:paraId="0EDC7FBA" w14:textId="77777777" w:rsidR="00617662" w:rsidRPr="008C5DD4" w:rsidRDefault="00FB0178" w:rsidP="00617662">
      <w:pPr>
        <w:pStyle w:val="Heading4"/>
        <w:rPr>
          <w:bCs/>
        </w:rPr>
      </w:pPr>
      <w:bookmarkStart w:id="298" w:name="_Toc125659752"/>
      <w:r w:rsidRPr="00FB0178">
        <w:rPr>
          <w:rFonts w:cs="Arial"/>
          <w:bCs/>
        </w:rPr>
        <w:t>9.</w:t>
      </w:r>
      <w:r w:rsidRPr="00FB0178">
        <w:rPr>
          <w:rFonts w:eastAsia="DengXian" w:cs="Arial"/>
          <w:bCs/>
        </w:rPr>
        <w:t>5</w:t>
      </w:r>
      <w:r w:rsidRPr="00FB0178">
        <w:rPr>
          <w:bCs/>
        </w:rPr>
        <w:t>.4.</w:t>
      </w:r>
      <w:r w:rsidR="008C5DD4">
        <w:rPr>
          <w:rFonts w:eastAsiaTheme="minorEastAsia" w:hint="eastAsia"/>
          <w:bCs/>
          <w:lang w:eastAsia="zh-CN"/>
        </w:rPr>
        <w:t>3</w:t>
      </w:r>
      <w:r w:rsidRPr="00FB0178">
        <w:rPr>
          <w:bCs/>
        </w:rPr>
        <w:tab/>
      </w:r>
      <w:r w:rsidR="00D6761A" w:rsidRPr="00D6761A">
        <w:rPr>
          <w:bCs/>
        </w:rPr>
        <w:t>SS_NSCE_</w:t>
      </w:r>
      <w:r w:rsidRPr="00FB0178">
        <w:rPr>
          <w:rFonts w:cs="Arial"/>
          <w:bCs/>
        </w:rPr>
        <w:t>AF</w:t>
      </w:r>
      <w:r w:rsidRPr="00FB0178">
        <w:rPr>
          <w:bCs/>
        </w:rPr>
        <w:t>_</w:t>
      </w:r>
      <w:r w:rsidRPr="00FB0178">
        <w:rPr>
          <w:rFonts w:cs="Arial"/>
          <w:bCs/>
        </w:rPr>
        <w:t>Policy</w:t>
      </w:r>
      <w:r w:rsidRPr="00FB0178">
        <w:rPr>
          <w:bCs/>
        </w:rPr>
        <w:t>_Update operation</w:t>
      </w:r>
      <w:bookmarkEnd w:id="298"/>
    </w:p>
    <w:p w14:paraId="3C1CB9B8" w14:textId="77777777" w:rsidR="00617662" w:rsidRDefault="00617662" w:rsidP="00617662">
      <w:r>
        <w:rPr>
          <w:b/>
        </w:rPr>
        <w:t>API operation name:</w:t>
      </w:r>
      <w:r>
        <w:t xml:space="preserve"> AF_Policy_Update</w:t>
      </w:r>
    </w:p>
    <w:p w14:paraId="350D95B2" w14:textId="77777777" w:rsidR="00617662" w:rsidRDefault="00617662" w:rsidP="00617662">
      <w:r>
        <w:rPr>
          <w:b/>
        </w:rPr>
        <w:t>Description:</w:t>
      </w:r>
      <w:r>
        <w:t xml:space="preserve"> Providing the policy update to the NSCE server.</w:t>
      </w:r>
    </w:p>
    <w:p w14:paraId="65349CF0" w14:textId="77777777" w:rsidR="00617662" w:rsidRDefault="00617662" w:rsidP="00617662">
      <w:r>
        <w:rPr>
          <w:b/>
        </w:rPr>
        <w:t>Inputs:</w:t>
      </w:r>
      <w:r>
        <w:t xml:space="preserve"> Refer subclause</w:t>
      </w:r>
      <w:r>
        <w:rPr>
          <w:rFonts w:eastAsia="DengXian"/>
        </w:rPr>
        <w:t xml:space="preserve"> </w:t>
      </w:r>
      <w:r>
        <w:t>9.</w:t>
      </w:r>
      <w:r>
        <w:rPr>
          <w:rFonts w:eastAsia="DengXian" w:hint="eastAsia"/>
        </w:rPr>
        <w:t>5</w:t>
      </w:r>
      <w:r>
        <w:t>.3.</w:t>
      </w:r>
      <w:r w:rsidR="008C5DD4">
        <w:rPr>
          <w:rFonts w:eastAsiaTheme="minorEastAsia" w:hint="eastAsia"/>
          <w:lang w:eastAsia="zh-CN"/>
        </w:rPr>
        <w:t>4</w:t>
      </w:r>
      <w:r>
        <w:t>.</w:t>
      </w:r>
    </w:p>
    <w:p w14:paraId="2E7583C5" w14:textId="77777777" w:rsidR="00617662" w:rsidRDefault="00617662" w:rsidP="00617662">
      <w:r>
        <w:rPr>
          <w:b/>
        </w:rPr>
        <w:t>Outputs:</w:t>
      </w:r>
      <w:r>
        <w:t xml:space="preserve"> Refer subclause</w:t>
      </w:r>
      <w:r>
        <w:rPr>
          <w:rFonts w:eastAsia="DengXian"/>
        </w:rPr>
        <w:t xml:space="preserve"> </w:t>
      </w:r>
      <w:r>
        <w:t>9.</w:t>
      </w:r>
      <w:r>
        <w:rPr>
          <w:rFonts w:eastAsia="DengXian" w:hint="eastAsia"/>
        </w:rPr>
        <w:t>5</w:t>
      </w:r>
      <w:r>
        <w:t>.3.</w:t>
      </w:r>
      <w:r w:rsidR="008C5DD4">
        <w:rPr>
          <w:rFonts w:eastAsiaTheme="minorEastAsia" w:hint="eastAsia"/>
          <w:lang w:eastAsia="zh-CN"/>
        </w:rPr>
        <w:t>5</w:t>
      </w:r>
      <w:r>
        <w:rPr>
          <w:i/>
        </w:rPr>
        <w:t>.</w:t>
      </w:r>
    </w:p>
    <w:p w14:paraId="6D4CFB93" w14:textId="77777777" w:rsidR="00617662" w:rsidRDefault="00617662" w:rsidP="00617662">
      <w:r>
        <w:t>See subclause</w:t>
      </w:r>
      <w:r>
        <w:rPr>
          <w:rFonts w:eastAsia="DengXian"/>
        </w:rPr>
        <w:t xml:space="preserve"> </w:t>
      </w:r>
      <w:r>
        <w:t>9.</w:t>
      </w:r>
      <w:r>
        <w:rPr>
          <w:rFonts w:eastAsia="DengXian" w:hint="eastAsia"/>
        </w:rPr>
        <w:t>5</w:t>
      </w:r>
      <w:r>
        <w:t>.2.1</w:t>
      </w:r>
      <w:r w:rsidR="008C5DD4">
        <w:rPr>
          <w:rFonts w:eastAsiaTheme="minorEastAsia" w:hint="eastAsia"/>
          <w:lang w:eastAsia="zh-CN"/>
        </w:rPr>
        <w:t>.2</w:t>
      </w:r>
      <w:r>
        <w:t xml:space="preserve"> for details of the usage of this operation.</w:t>
      </w:r>
    </w:p>
    <w:p w14:paraId="3D5C1C88" w14:textId="77777777" w:rsidR="00617662" w:rsidRPr="008C5DD4" w:rsidRDefault="00FB0178" w:rsidP="00617662">
      <w:pPr>
        <w:pStyle w:val="Heading4"/>
        <w:rPr>
          <w:bCs/>
        </w:rPr>
      </w:pPr>
      <w:bookmarkStart w:id="299" w:name="_Toc125659753"/>
      <w:r w:rsidRPr="00FB0178">
        <w:rPr>
          <w:rFonts w:cs="Arial"/>
          <w:bCs/>
        </w:rPr>
        <w:t>9.</w:t>
      </w:r>
      <w:r w:rsidRPr="00FB0178">
        <w:rPr>
          <w:rFonts w:eastAsia="DengXian" w:cs="Arial"/>
          <w:bCs/>
        </w:rPr>
        <w:t>5</w:t>
      </w:r>
      <w:r w:rsidR="008C5DD4">
        <w:rPr>
          <w:bCs/>
        </w:rPr>
        <w:t>.4.</w:t>
      </w:r>
      <w:r w:rsidR="008C5DD4">
        <w:rPr>
          <w:rFonts w:eastAsiaTheme="minorEastAsia" w:hint="eastAsia"/>
          <w:bCs/>
          <w:lang w:eastAsia="zh-CN"/>
        </w:rPr>
        <w:t>4</w:t>
      </w:r>
      <w:r w:rsidRPr="00FB0178">
        <w:rPr>
          <w:bCs/>
        </w:rPr>
        <w:tab/>
      </w:r>
      <w:r w:rsidR="00D6761A" w:rsidRPr="00D6761A">
        <w:rPr>
          <w:bCs/>
        </w:rPr>
        <w:t>SS_NSCE_</w:t>
      </w:r>
      <w:r w:rsidRPr="00FB0178">
        <w:rPr>
          <w:rFonts w:cs="Arial"/>
          <w:bCs/>
        </w:rPr>
        <w:t>AF</w:t>
      </w:r>
      <w:r w:rsidRPr="00FB0178">
        <w:rPr>
          <w:bCs/>
        </w:rPr>
        <w:t>_</w:t>
      </w:r>
      <w:r w:rsidRPr="00FB0178">
        <w:rPr>
          <w:rFonts w:cs="Arial"/>
          <w:bCs/>
        </w:rPr>
        <w:t>Policy</w:t>
      </w:r>
      <w:r w:rsidRPr="00FB0178">
        <w:rPr>
          <w:bCs/>
        </w:rPr>
        <w:t>_Delete operation</w:t>
      </w:r>
      <w:bookmarkEnd w:id="299"/>
    </w:p>
    <w:p w14:paraId="11BF5710" w14:textId="77777777" w:rsidR="00617662" w:rsidRDefault="00617662" w:rsidP="00617662">
      <w:r>
        <w:rPr>
          <w:b/>
        </w:rPr>
        <w:t>API operation name:</w:t>
      </w:r>
      <w:r>
        <w:t xml:space="preserve"> AF_Policy_Delete</w:t>
      </w:r>
    </w:p>
    <w:p w14:paraId="747BC97D" w14:textId="77777777" w:rsidR="00617662" w:rsidRDefault="00617662" w:rsidP="00617662">
      <w:r>
        <w:rPr>
          <w:b/>
        </w:rPr>
        <w:t>Description:</w:t>
      </w:r>
      <w:r>
        <w:t xml:space="preserve"> Requesting policy delete to the NSCE server.</w:t>
      </w:r>
    </w:p>
    <w:p w14:paraId="4BEDC7F4" w14:textId="77777777" w:rsidR="00617662" w:rsidRDefault="00617662" w:rsidP="00617662">
      <w:r>
        <w:rPr>
          <w:b/>
        </w:rPr>
        <w:t>Inputs:</w:t>
      </w:r>
      <w:r>
        <w:t xml:space="preserve"> Refer subclause</w:t>
      </w:r>
      <w:r>
        <w:rPr>
          <w:rFonts w:eastAsia="DengXian"/>
        </w:rPr>
        <w:t xml:space="preserve"> </w:t>
      </w:r>
      <w:r>
        <w:t>9.</w:t>
      </w:r>
      <w:r>
        <w:rPr>
          <w:rFonts w:eastAsia="DengXian" w:hint="eastAsia"/>
        </w:rPr>
        <w:t>5</w:t>
      </w:r>
      <w:r>
        <w:t>.3.</w:t>
      </w:r>
      <w:r w:rsidR="008C5DD4">
        <w:rPr>
          <w:rFonts w:eastAsiaTheme="minorEastAsia" w:hint="eastAsia"/>
          <w:lang w:eastAsia="zh-CN"/>
        </w:rPr>
        <w:t>6</w:t>
      </w:r>
      <w:r>
        <w:t>.</w:t>
      </w:r>
    </w:p>
    <w:p w14:paraId="7C1CCC1B" w14:textId="77777777" w:rsidR="00617662" w:rsidRDefault="00617662" w:rsidP="00617662">
      <w:r>
        <w:rPr>
          <w:b/>
        </w:rPr>
        <w:t>Outputs:</w:t>
      </w:r>
      <w:r>
        <w:t xml:space="preserve"> Refer subclause</w:t>
      </w:r>
      <w:r>
        <w:rPr>
          <w:rFonts w:eastAsia="DengXian"/>
        </w:rPr>
        <w:t xml:space="preserve"> </w:t>
      </w:r>
      <w:r>
        <w:t>9.</w:t>
      </w:r>
      <w:r>
        <w:rPr>
          <w:rFonts w:eastAsia="DengXian" w:hint="eastAsia"/>
        </w:rPr>
        <w:t>5</w:t>
      </w:r>
      <w:r>
        <w:t>.3.</w:t>
      </w:r>
      <w:r w:rsidR="008C5DD4">
        <w:rPr>
          <w:rFonts w:eastAsiaTheme="minorEastAsia" w:hint="eastAsia"/>
          <w:lang w:eastAsia="zh-CN"/>
        </w:rPr>
        <w:t>7</w:t>
      </w:r>
      <w:r>
        <w:rPr>
          <w:i/>
        </w:rPr>
        <w:t>.</w:t>
      </w:r>
    </w:p>
    <w:p w14:paraId="77CF1A4C" w14:textId="77777777" w:rsidR="00617662" w:rsidRDefault="00617662" w:rsidP="00617662">
      <w:r>
        <w:t>See subclause</w:t>
      </w:r>
      <w:r>
        <w:rPr>
          <w:rFonts w:eastAsia="DengXian"/>
        </w:rPr>
        <w:t xml:space="preserve"> </w:t>
      </w:r>
      <w:r>
        <w:t>9.</w:t>
      </w:r>
      <w:r>
        <w:rPr>
          <w:rFonts w:eastAsia="DengXian" w:hint="eastAsia"/>
        </w:rPr>
        <w:t>5</w:t>
      </w:r>
      <w:r>
        <w:t>.2.</w:t>
      </w:r>
      <w:r w:rsidR="008C5DD4">
        <w:rPr>
          <w:rFonts w:eastAsiaTheme="minorEastAsia" w:hint="eastAsia"/>
          <w:lang w:eastAsia="zh-CN"/>
        </w:rPr>
        <w:t>1.3</w:t>
      </w:r>
      <w:r>
        <w:t xml:space="preserve"> for details of the usage of this operation.</w:t>
      </w:r>
    </w:p>
    <w:p w14:paraId="5F30C46D" w14:textId="77777777" w:rsidR="00617662" w:rsidRPr="008C5DD4" w:rsidRDefault="00FB0178" w:rsidP="00617662">
      <w:pPr>
        <w:pStyle w:val="Heading4"/>
        <w:rPr>
          <w:bCs/>
        </w:rPr>
      </w:pPr>
      <w:bookmarkStart w:id="300" w:name="_Toc125659754"/>
      <w:r w:rsidRPr="00FB0178">
        <w:rPr>
          <w:rFonts w:cs="Arial"/>
          <w:bCs/>
        </w:rPr>
        <w:t>9.</w:t>
      </w:r>
      <w:r w:rsidRPr="00FB0178">
        <w:rPr>
          <w:rFonts w:eastAsia="DengXian" w:cs="Arial"/>
          <w:bCs/>
        </w:rPr>
        <w:t>5</w:t>
      </w:r>
      <w:r w:rsidRPr="00FB0178">
        <w:rPr>
          <w:bCs/>
        </w:rPr>
        <w:t>.4.</w:t>
      </w:r>
      <w:r w:rsidRPr="00FB0178">
        <w:rPr>
          <w:rFonts w:eastAsiaTheme="minorEastAsia"/>
          <w:bCs/>
          <w:lang w:eastAsia="zh-CN"/>
        </w:rPr>
        <w:t>5</w:t>
      </w:r>
      <w:r w:rsidRPr="00FB0178">
        <w:rPr>
          <w:bCs/>
        </w:rPr>
        <w:tab/>
      </w:r>
      <w:r w:rsidR="00D6761A" w:rsidRPr="00D6761A">
        <w:rPr>
          <w:bCs/>
        </w:rPr>
        <w:t>SS_NSCE_</w:t>
      </w:r>
      <w:r w:rsidRPr="00FB0178">
        <w:rPr>
          <w:rFonts w:cs="Arial"/>
          <w:bCs/>
        </w:rPr>
        <w:t>AF</w:t>
      </w:r>
      <w:r w:rsidRPr="00FB0178">
        <w:rPr>
          <w:bCs/>
        </w:rPr>
        <w:t>_</w:t>
      </w:r>
      <w:r w:rsidRPr="00FB0178">
        <w:rPr>
          <w:rFonts w:cs="Arial"/>
          <w:bCs/>
        </w:rPr>
        <w:t>Policy</w:t>
      </w:r>
      <w:r w:rsidRPr="00FB0178">
        <w:rPr>
          <w:bCs/>
        </w:rPr>
        <w:t>_Usage_Reporting_Data_Subscribe operation</w:t>
      </w:r>
      <w:bookmarkEnd w:id="300"/>
    </w:p>
    <w:p w14:paraId="6CEC7C4F" w14:textId="77777777" w:rsidR="00617662" w:rsidRDefault="00617662" w:rsidP="00617662">
      <w:r>
        <w:rPr>
          <w:b/>
        </w:rPr>
        <w:t>API operation name:</w:t>
      </w:r>
      <w:r>
        <w:t xml:space="preserve"> AF_Policy_Usage_Reporting_Data_Subscribe</w:t>
      </w:r>
    </w:p>
    <w:p w14:paraId="4769E66C" w14:textId="77777777" w:rsidR="00617662" w:rsidRDefault="00617662" w:rsidP="00617662">
      <w:r>
        <w:rPr>
          <w:b/>
        </w:rPr>
        <w:t>Description:</w:t>
      </w:r>
      <w:r>
        <w:t xml:space="preserve"> Subscription to the AF policy usage reporting data.</w:t>
      </w:r>
    </w:p>
    <w:p w14:paraId="44B9A3A9" w14:textId="77777777" w:rsidR="00617662" w:rsidRDefault="00617662" w:rsidP="00617662">
      <w:r>
        <w:rPr>
          <w:b/>
        </w:rPr>
        <w:t>Inputs:</w:t>
      </w:r>
      <w:r>
        <w:t xml:space="preserve"> Refer subclause</w:t>
      </w:r>
      <w:r>
        <w:rPr>
          <w:rFonts w:eastAsia="DengXian"/>
        </w:rPr>
        <w:t xml:space="preserve"> </w:t>
      </w:r>
      <w:r>
        <w:t>9.</w:t>
      </w:r>
      <w:r>
        <w:rPr>
          <w:rFonts w:eastAsia="DengXian" w:hint="eastAsia"/>
        </w:rPr>
        <w:t>5</w:t>
      </w:r>
      <w:r>
        <w:t>.3.</w:t>
      </w:r>
      <w:r w:rsidR="008C5DD4">
        <w:rPr>
          <w:rFonts w:eastAsiaTheme="minorEastAsia" w:hint="eastAsia"/>
          <w:lang w:eastAsia="zh-CN"/>
        </w:rPr>
        <w:t>8</w:t>
      </w:r>
      <w:r>
        <w:t>.</w:t>
      </w:r>
    </w:p>
    <w:p w14:paraId="20C86FDA" w14:textId="77777777" w:rsidR="00617662" w:rsidRDefault="00617662" w:rsidP="00617662">
      <w:r>
        <w:rPr>
          <w:b/>
        </w:rPr>
        <w:t>Outputs:</w:t>
      </w:r>
      <w:r>
        <w:t xml:space="preserve"> Refer subclause</w:t>
      </w:r>
      <w:r>
        <w:rPr>
          <w:rFonts w:eastAsia="DengXian"/>
        </w:rPr>
        <w:t xml:space="preserve"> </w:t>
      </w:r>
      <w:r>
        <w:t>9.</w:t>
      </w:r>
      <w:r>
        <w:rPr>
          <w:rFonts w:eastAsia="DengXian" w:hint="eastAsia"/>
        </w:rPr>
        <w:t>5</w:t>
      </w:r>
      <w:r>
        <w:t>.3.</w:t>
      </w:r>
      <w:r w:rsidR="008C5DD4">
        <w:rPr>
          <w:rFonts w:eastAsiaTheme="minorEastAsia" w:hint="eastAsia"/>
          <w:lang w:eastAsia="zh-CN"/>
        </w:rPr>
        <w:t>9</w:t>
      </w:r>
      <w:r>
        <w:rPr>
          <w:i/>
        </w:rPr>
        <w:t>.</w:t>
      </w:r>
    </w:p>
    <w:p w14:paraId="4477AF6C" w14:textId="77777777" w:rsidR="00617662" w:rsidRDefault="00617662" w:rsidP="00617662">
      <w:r>
        <w:lastRenderedPageBreak/>
        <w:t>See subclause</w:t>
      </w:r>
      <w:r>
        <w:rPr>
          <w:rFonts w:eastAsia="DengXian"/>
        </w:rPr>
        <w:t xml:space="preserve"> </w:t>
      </w:r>
      <w:r>
        <w:t>9.</w:t>
      </w:r>
      <w:r>
        <w:rPr>
          <w:rFonts w:eastAsia="DengXian" w:hint="eastAsia"/>
        </w:rPr>
        <w:t>5</w:t>
      </w:r>
      <w:r>
        <w:t>.2.</w:t>
      </w:r>
      <w:r w:rsidR="008C5DD4">
        <w:rPr>
          <w:rFonts w:eastAsiaTheme="minorEastAsia" w:hint="eastAsia"/>
          <w:lang w:eastAsia="zh-CN"/>
        </w:rPr>
        <w:t>1.4</w:t>
      </w:r>
      <w:r>
        <w:t xml:space="preserve"> for details of the usage of this operation.</w:t>
      </w:r>
    </w:p>
    <w:p w14:paraId="3E91A909" w14:textId="77777777" w:rsidR="00617662" w:rsidRPr="008C5DD4" w:rsidRDefault="00FB0178" w:rsidP="00617662">
      <w:pPr>
        <w:pStyle w:val="Heading4"/>
        <w:rPr>
          <w:bCs/>
        </w:rPr>
      </w:pPr>
      <w:bookmarkStart w:id="301" w:name="_Toc125659755"/>
      <w:r w:rsidRPr="00FB0178">
        <w:rPr>
          <w:rFonts w:cs="Arial"/>
          <w:bCs/>
        </w:rPr>
        <w:t>9.</w:t>
      </w:r>
      <w:r w:rsidRPr="00FB0178">
        <w:rPr>
          <w:rFonts w:eastAsia="DengXian" w:cs="Arial"/>
          <w:bCs/>
        </w:rPr>
        <w:t>5</w:t>
      </w:r>
      <w:r w:rsidRPr="00FB0178">
        <w:rPr>
          <w:bCs/>
        </w:rPr>
        <w:t>.4.</w:t>
      </w:r>
      <w:r w:rsidRPr="00FB0178">
        <w:rPr>
          <w:rFonts w:eastAsiaTheme="minorEastAsia"/>
          <w:bCs/>
          <w:lang w:eastAsia="zh-CN"/>
        </w:rPr>
        <w:t>6</w:t>
      </w:r>
      <w:r w:rsidRPr="00FB0178">
        <w:rPr>
          <w:bCs/>
        </w:rPr>
        <w:tab/>
      </w:r>
      <w:r w:rsidR="00D6761A" w:rsidRPr="00D6761A">
        <w:rPr>
          <w:bCs/>
        </w:rPr>
        <w:t>SS_NSCE_</w:t>
      </w:r>
      <w:r w:rsidRPr="00FB0178">
        <w:rPr>
          <w:rFonts w:cs="Arial"/>
          <w:bCs/>
        </w:rPr>
        <w:t>AF</w:t>
      </w:r>
      <w:r w:rsidRPr="00FB0178">
        <w:rPr>
          <w:bCs/>
        </w:rPr>
        <w:t>_</w:t>
      </w:r>
      <w:r w:rsidRPr="00FB0178">
        <w:rPr>
          <w:rFonts w:cs="Arial"/>
          <w:bCs/>
        </w:rPr>
        <w:t>Policy</w:t>
      </w:r>
      <w:r w:rsidRPr="00FB0178">
        <w:rPr>
          <w:bCs/>
        </w:rPr>
        <w:t>_Usage_Reporting_Data_Notification operation</w:t>
      </w:r>
      <w:bookmarkEnd w:id="301"/>
    </w:p>
    <w:p w14:paraId="750EA033" w14:textId="77777777" w:rsidR="00617662" w:rsidRDefault="00617662" w:rsidP="00617662">
      <w:r>
        <w:rPr>
          <w:b/>
        </w:rPr>
        <w:t>API operation name:</w:t>
      </w:r>
      <w:r>
        <w:t xml:space="preserve"> AF_Policy_Usage_Reporting_Data_Notification</w:t>
      </w:r>
    </w:p>
    <w:p w14:paraId="4D24ADE0" w14:textId="77777777" w:rsidR="00617662" w:rsidRDefault="00617662" w:rsidP="00617662">
      <w:r>
        <w:rPr>
          <w:b/>
        </w:rPr>
        <w:t>Description:</w:t>
      </w:r>
      <w:r>
        <w:t xml:space="preserve"> AF policy usage reporting data notification to the existing subscription.</w:t>
      </w:r>
    </w:p>
    <w:p w14:paraId="132F5334" w14:textId="77777777" w:rsidR="00617662" w:rsidRDefault="00617662" w:rsidP="00617662">
      <w:r>
        <w:rPr>
          <w:b/>
        </w:rPr>
        <w:t>Inputs:</w:t>
      </w:r>
      <w:r>
        <w:t xml:space="preserve"> Refer subclause</w:t>
      </w:r>
      <w:r>
        <w:rPr>
          <w:rFonts w:eastAsia="DengXian"/>
        </w:rPr>
        <w:t xml:space="preserve"> </w:t>
      </w:r>
      <w:r>
        <w:t>9.</w:t>
      </w:r>
      <w:r>
        <w:rPr>
          <w:rFonts w:eastAsia="DengXian" w:hint="eastAsia"/>
        </w:rPr>
        <w:t>5</w:t>
      </w:r>
      <w:r>
        <w:t>.3.</w:t>
      </w:r>
      <w:r w:rsidR="008C5DD4">
        <w:rPr>
          <w:rFonts w:eastAsiaTheme="minorEastAsia" w:hint="eastAsia"/>
          <w:lang w:eastAsia="zh-CN"/>
        </w:rPr>
        <w:t>10</w:t>
      </w:r>
      <w:r>
        <w:t>.</w:t>
      </w:r>
    </w:p>
    <w:p w14:paraId="1997A9CA" w14:textId="77777777" w:rsidR="00617662" w:rsidRDefault="00617662" w:rsidP="00617662">
      <w:r>
        <w:rPr>
          <w:b/>
        </w:rPr>
        <w:t>Outputs:</w:t>
      </w:r>
      <w:r>
        <w:t xml:space="preserve"> None</w:t>
      </w:r>
    </w:p>
    <w:p w14:paraId="6A597130" w14:textId="77777777" w:rsidR="00617662" w:rsidRDefault="00617662" w:rsidP="00617662">
      <w:r>
        <w:t>See subclause</w:t>
      </w:r>
      <w:r>
        <w:rPr>
          <w:rFonts w:eastAsia="DengXian"/>
        </w:rPr>
        <w:t xml:space="preserve"> </w:t>
      </w:r>
      <w:r>
        <w:t>9.</w:t>
      </w:r>
      <w:r>
        <w:rPr>
          <w:rFonts w:eastAsia="DengXian" w:hint="eastAsia"/>
        </w:rPr>
        <w:t>5</w:t>
      </w:r>
      <w:r>
        <w:t>.2.</w:t>
      </w:r>
      <w:r w:rsidR="008C5DD4">
        <w:rPr>
          <w:rFonts w:eastAsiaTheme="minorEastAsia" w:hint="eastAsia"/>
          <w:lang w:eastAsia="zh-CN"/>
        </w:rPr>
        <w:t>1.4</w:t>
      </w:r>
      <w:r>
        <w:t xml:space="preserve"> for details of the usage of this operation.</w:t>
      </w:r>
    </w:p>
    <w:p w14:paraId="0458313B" w14:textId="77777777" w:rsidR="00617662" w:rsidRPr="008C5DD4" w:rsidRDefault="00FB0178" w:rsidP="00617662">
      <w:pPr>
        <w:pStyle w:val="Heading4"/>
        <w:spacing w:before="240"/>
        <w:rPr>
          <w:bCs/>
        </w:rPr>
      </w:pPr>
      <w:bookmarkStart w:id="302" w:name="_Toc125659756"/>
      <w:r w:rsidRPr="00FB0178">
        <w:rPr>
          <w:rFonts w:cs="Arial"/>
          <w:bCs/>
        </w:rPr>
        <w:t>9.</w:t>
      </w:r>
      <w:r w:rsidRPr="00FB0178">
        <w:rPr>
          <w:rFonts w:eastAsia="DengXian" w:cs="Arial"/>
          <w:bCs/>
        </w:rPr>
        <w:t>5</w:t>
      </w:r>
      <w:r w:rsidRPr="00FB0178">
        <w:rPr>
          <w:bCs/>
        </w:rPr>
        <w:t>.4.</w:t>
      </w:r>
      <w:r w:rsidR="008C5DD4">
        <w:rPr>
          <w:rFonts w:eastAsiaTheme="minorEastAsia" w:hint="eastAsia"/>
          <w:bCs/>
          <w:lang w:eastAsia="zh-CN"/>
        </w:rPr>
        <w:t>7</w:t>
      </w:r>
      <w:r w:rsidRPr="00FB0178">
        <w:rPr>
          <w:bCs/>
        </w:rPr>
        <w:tab/>
      </w:r>
      <w:r w:rsidR="00D6761A" w:rsidRPr="00D6761A">
        <w:rPr>
          <w:bCs/>
        </w:rPr>
        <w:t>SS_NSCE_</w:t>
      </w:r>
      <w:r w:rsidRPr="00FB0178">
        <w:rPr>
          <w:bCs/>
        </w:rPr>
        <w:t>NS_Optimization_Report_Retrieval operation</w:t>
      </w:r>
      <w:bookmarkEnd w:id="302"/>
    </w:p>
    <w:p w14:paraId="46656266" w14:textId="77777777" w:rsidR="00617662" w:rsidRDefault="00617662" w:rsidP="00617662">
      <w:r>
        <w:rPr>
          <w:b/>
        </w:rPr>
        <w:t>API operation name:</w:t>
      </w:r>
      <w:r>
        <w:t xml:space="preserve"> NSOptimizationReportRetrieval</w:t>
      </w:r>
    </w:p>
    <w:p w14:paraId="3A7CC536" w14:textId="77777777" w:rsidR="00617662" w:rsidRDefault="00617662" w:rsidP="00617662">
      <w:r>
        <w:rPr>
          <w:b/>
        </w:rPr>
        <w:t>Description:</w:t>
      </w:r>
      <w:r>
        <w:t xml:space="preserve"> Providing the network slice optimization report to the VAL server.</w:t>
      </w:r>
    </w:p>
    <w:p w14:paraId="5FA68082" w14:textId="77777777" w:rsidR="00617662" w:rsidRDefault="00617662" w:rsidP="00617662">
      <w:r>
        <w:rPr>
          <w:b/>
        </w:rPr>
        <w:t>Inputs:</w:t>
      </w:r>
      <w:r>
        <w:t xml:space="preserve"> Refer subclause</w:t>
      </w:r>
      <w:r>
        <w:rPr>
          <w:rFonts w:eastAsia="DengXian"/>
        </w:rPr>
        <w:t xml:space="preserve"> </w:t>
      </w:r>
      <w:r>
        <w:t>9.</w:t>
      </w:r>
      <w:r>
        <w:rPr>
          <w:rFonts w:eastAsia="DengXian" w:hint="eastAsia"/>
        </w:rPr>
        <w:t>5</w:t>
      </w:r>
      <w:r>
        <w:t>.3.</w:t>
      </w:r>
      <w:r w:rsidR="008C5DD4">
        <w:rPr>
          <w:rFonts w:eastAsiaTheme="minorEastAsia" w:hint="eastAsia"/>
          <w:lang w:eastAsia="zh-CN"/>
        </w:rPr>
        <w:t>14</w:t>
      </w:r>
      <w:r>
        <w:t>.</w:t>
      </w:r>
    </w:p>
    <w:p w14:paraId="119CD78B" w14:textId="77777777" w:rsidR="00617662" w:rsidRDefault="00617662" w:rsidP="00617662">
      <w:r>
        <w:rPr>
          <w:b/>
        </w:rPr>
        <w:t>Outputs:</w:t>
      </w:r>
      <w:r>
        <w:t xml:space="preserve"> Refer subclause</w:t>
      </w:r>
      <w:r>
        <w:rPr>
          <w:rFonts w:eastAsia="DengXian"/>
        </w:rPr>
        <w:t xml:space="preserve"> </w:t>
      </w:r>
      <w:r>
        <w:t>9.</w:t>
      </w:r>
      <w:r>
        <w:rPr>
          <w:rFonts w:eastAsia="DengXian" w:hint="eastAsia"/>
        </w:rPr>
        <w:t>5</w:t>
      </w:r>
      <w:r>
        <w:t>.3.</w:t>
      </w:r>
      <w:r w:rsidR="008C5DD4">
        <w:rPr>
          <w:rFonts w:eastAsiaTheme="minorEastAsia" w:hint="eastAsia"/>
          <w:lang w:eastAsia="zh-CN"/>
        </w:rPr>
        <w:t>15</w:t>
      </w:r>
      <w:r>
        <w:rPr>
          <w:i/>
        </w:rPr>
        <w:t>.</w:t>
      </w:r>
    </w:p>
    <w:p w14:paraId="49059A94" w14:textId="77777777" w:rsidR="00617662" w:rsidRDefault="00617662" w:rsidP="00617662">
      <w:r>
        <w:t>See subclause</w:t>
      </w:r>
      <w:r>
        <w:rPr>
          <w:rFonts w:eastAsia="DengXian"/>
        </w:rPr>
        <w:t xml:space="preserve"> </w:t>
      </w:r>
      <w:r>
        <w:t>9.</w:t>
      </w:r>
      <w:r>
        <w:rPr>
          <w:rFonts w:eastAsia="DengXian" w:hint="eastAsia"/>
        </w:rPr>
        <w:t>5</w:t>
      </w:r>
      <w:r>
        <w:t>.2.</w:t>
      </w:r>
      <w:r w:rsidR="008C5DD4">
        <w:rPr>
          <w:rFonts w:eastAsiaTheme="minorEastAsia" w:hint="eastAsia"/>
          <w:lang w:eastAsia="zh-CN"/>
        </w:rPr>
        <w:t>3</w:t>
      </w:r>
      <w:r>
        <w:t xml:space="preserve"> for details of the usage of this operation.</w:t>
      </w:r>
    </w:p>
    <w:p w14:paraId="77080A9C" w14:textId="77777777" w:rsidR="008116B4" w:rsidRDefault="00571706" w:rsidP="00A90B95">
      <w:pPr>
        <w:pStyle w:val="Heading4"/>
      </w:pPr>
      <w:bookmarkStart w:id="303" w:name="_Toc125659757"/>
      <w:r>
        <w:rPr>
          <w:rFonts w:hint="eastAsia"/>
          <w:lang w:eastAsia="zh-CN"/>
        </w:rPr>
        <w:t>9.</w:t>
      </w:r>
      <w:r>
        <w:rPr>
          <w:rFonts w:eastAsiaTheme="minorEastAsia" w:hint="eastAsia"/>
          <w:lang w:val="en-US" w:eastAsia="zh-CN"/>
        </w:rPr>
        <w:t>5</w:t>
      </w:r>
      <w:r>
        <w:t>.4.</w:t>
      </w:r>
      <w:r w:rsidR="008C5DD4">
        <w:rPr>
          <w:rFonts w:eastAsiaTheme="minorEastAsia" w:hint="eastAsia"/>
          <w:lang w:val="en-US" w:eastAsia="zh-CN"/>
        </w:rPr>
        <w:t>8</w:t>
      </w:r>
      <w:r>
        <w:tab/>
      </w:r>
      <w:r w:rsidR="00D6761A" w:rsidRPr="00D6761A">
        <w:t>SS_NSCE_</w:t>
      </w:r>
      <w:r>
        <w:rPr>
          <w:rFonts w:hint="eastAsia"/>
          <w:lang w:val="en-US" w:eastAsia="zh-CN"/>
        </w:rPr>
        <w:t xml:space="preserve">NSOptimization_Subscribe </w:t>
      </w:r>
      <w:r>
        <w:t>Request operation</w:t>
      </w:r>
      <w:bookmarkEnd w:id="303"/>
    </w:p>
    <w:p w14:paraId="0A8C03A1" w14:textId="77777777" w:rsidR="008116B4" w:rsidRDefault="00571706">
      <w:r>
        <w:rPr>
          <w:b/>
        </w:rPr>
        <w:t>API operation name:</w:t>
      </w:r>
      <w:r>
        <w:t xml:space="preserve"> E</w:t>
      </w:r>
      <w:r>
        <w:rPr>
          <w:rFonts w:hint="eastAsia"/>
          <w:lang w:val="en-US" w:eastAsia="zh-CN"/>
        </w:rPr>
        <w:t>nsce_NSOptimization</w:t>
      </w:r>
      <w:r>
        <w:t xml:space="preserve"> _</w:t>
      </w:r>
      <w:r>
        <w:rPr>
          <w:rFonts w:hint="eastAsia"/>
          <w:lang w:val="en-US" w:eastAsia="zh-CN"/>
        </w:rPr>
        <w:t xml:space="preserve"> Subscribe</w:t>
      </w:r>
    </w:p>
    <w:p w14:paraId="3873DBD4" w14:textId="77777777" w:rsidR="008116B4" w:rsidRDefault="00571706">
      <w:r>
        <w:rPr>
          <w:b/>
        </w:rPr>
        <w:t>Description:</w:t>
      </w:r>
      <w:r>
        <w:t xml:space="preserve"> The consumer </w:t>
      </w:r>
      <w:r>
        <w:rPr>
          <w:rFonts w:hint="eastAsia"/>
          <w:lang w:val="en-US" w:eastAsia="zh-CN"/>
        </w:rPr>
        <w:t>request</w:t>
      </w:r>
      <w:r>
        <w:t xml:space="preserve"> for</w:t>
      </w:r>
      <w:r>
        <w:rPr>
          <w:rFonts w:hint="eastAsia"/>
          <w:lang w:val="en-US" w:eastAsia="zh-CN"/>
        </w:rPr>
        <w:t xml:space="preserve"> Network Slice Optimization</w:t>
      </w:r>
      <w:r>
        <w:t>.</w:t>
      </w:r>
    </w:p>
    <w:p w14:paraId="4FC53187" w14:textId="77777777" w:rsidR="008116B4" w:rsidRDefault="00571706">
      <w:r>
        <w:rPr>
          <w:b/>
        </w:rPr>
        <w:t>Inputs:</w:t>
      </w:r>
      <w:r>
        <w:t xml:space="preserve"> See clause</w:t>
      </w:r>
      <w:r>
        <w:rPr>
          <w:rFonts w:eastAsiaTheme="minorEastAsia" w:hint="eastAsia"/>
          <w:lang w:eastAsia="zh-CN"/>
        </w:rPr>
        <w:t xml:space="preserve"> </w:t>
      </w:r>
      <w:r>
        <w:rPr>
          <w:rFonts w:hint="eastAsia"/>
          <w:lang w:eastAsia="zh-CN"/>
        </w:rPr>
        <w:t>9.</w:t>
      </w:r>
      <w:r>
        <w:rPr>
          <w:rFonts w:eastAsiaTheme="minorEastAsia" w:hint="eastAsia"/>
          <w:lang w:val="en-US" w:eastAsia="zh-CN"/>
        </w:rPr>
        <w:t>5</w:t>
      </w:r>
      <w:r>
        <w:t>.3.</w:t>
      </w:r>
      <w:r w:rsidR="008C5DD4">
        <w:rPr>
          <w:rFonts w:eastAsiaTheme="minorEastAsia" w:hint="eastAsia"/>
          <w:lang w:val="en-US" w:eastAsia="zh-CN"/>
        </w:rPr>
        <w:t>11</w:t>
      </w:r>
      <w:r>
        <w:t>.</w:t>
      </w:r>
    </w:p>
    <w:p w14:paraId="5B09D5E4" w14:textId="77777777" w:rsidR="008116B4" w:rsidRDefault="00571706">
      <w:r>
        <w:rPr>
          <w:b/>
        </w:rPr>
        <w:t>Outputs:</w:t>
      </w:r>
      <w:r>
        <w:t xml:space="preserve"> </w:t>
      </w:r>
      <w:r>
        <w:rPr>
          <w:lang w:eastAsia="zh-CN"/>
        </w:rPr>
        <w:t>See clause</w:t>
      </w:r>
      <w:r>
        <w:rPr>
          <w:rFonts w:eastAsiaTheme="minorEastAsia" w:hint="eastAsia"/>
          <w:lang w:eastAsia="zh-CN"/>
        </w:rPr>
        <w:t xml:space="preserve"> </w:t>
      </w:r>
      <w:r>
        <w:rPr>
          <w:rFonts w:hint="eastAsia"/>
          <w:lang w:eastAsia="zh-CN"/>
        </w:rPr>
        <w:t>9.</w:t>
      </w:r>
      <w:r>
        <w:rPr>
          <w:rFonts w:eastAsiaTheme="minorEastAsia" w:hint="eastAsia"/>
          <w:lang w:val="en-US" w:eastAsia="zh-CN"/>
        </w:rPr>
        <w:t>5</w:t>
      </w:r>
      <w:r>
        <w:rPr>
          <w:lang w:eastAsia="zh-CN"/>
        </w:rPr>
        <w:t>.3.</w:t>
      </w:r>
      <w:r w:rsidR="008C5DD4">
        <w:rPr>
          <w:rFonts w:eastAsiaTheme="minorEastAsia" w:hint="eastAsia"/>
          <w:lang w:val="en-US" w:eastAsia="zh-CN"/>
        </w:rPr>
        <w:t>12</w:t>
      </w:r>
      <w:r>
        <w:rPr>
          <w:i/>
        </w:rPr>
        <w:t>.</w:t>
      </w:r>
    </w:p>
    <w:p w14:paraId="235F8178" w14:textId="77777777" w:rsidR="008116B4" w:rsidRDefault="00571706">
      <w:r>
        <w:t>See clause</w:t>
      </w:r>
      <w:r>
        <w:rPr>
          <w:rFonts w:eastAsiaTheme="minorEastAsia" w:hint="eastAsia"/>
          <w:lang w:eastAsia="zh-CN"/>
        </w:rPr>
        <w:t xml:space="preserve"> </w:t>
      </w:r>
      <w:r>
        <w:rPr>
          <w:rFonts w:hint="eastAsia"/>
          <w:lang w:eastAsia="zh-CN"/>
        </w:rPr>
        <w:t>9.</w:t>
      </w:r>
      <w:r>
        <w:rPr>
          <w:rFonts w:eastAsiaTheme="minorEastAsia" w:hint="eastAsia"/>
          <w:lang w:val="en-US" w:eastAsia="zh-CN"/>
        </w:rPr>
        <w:t>5</w:t>
      </w:r>
      <w:r>
        <w:t>.2</w:t>
      </w:r>
      <w:r>
        <w:rPr>
          <w:rFonts w:hint="eastAsia"/>
          <w:lang w:eastAsia="zh-CN"/>
        </w:rPr>
        <w:t>.2</w:t>
      </w:r>
      <w:r>
        <w:t xml:space="preserve"> for details of usage of this operation.</w:t>
      </w:r>
    </w:p>
    <w:p w14:paraId="21F692D1" w14:textId="77777777" w:rsidR="008116B4" w:rsidRDefault="00571706" w:rsidP="00A90B95">
      <w:pPr>
        <w:pStyle w:val="Heading4"/>
      </w:pPr>
      <w:bookmarkStart w:id="304" w:name="_Toc125659758"/>
      <w:r>
        <w:rPr>
          <w:rFonts w:hint="eastAsia"/>
          <w:lang w:eastAsia="zh-CN"/>
        </w:rPr>
        <w:t>9.</w:t>
      </w:r>
      <w:r>
        <w:rPr>
          <w:rFonts w:eastAsiaTheme="minorEastAsia" w:hint="eastAsia"/>
          <w:lang w:val="en-US" w:eastAsia="zh-CN"/>
        </w:rPr>
        <w:t>5</w:t>
      </w:r>
      <w:r>
        <w:t>.4.</w:t>
      </w:r>
      <w:r w:rsidR="008C5DD4">
        <w:rPr>
          <w:rFonts w:eastAsiaTheme="minorEastAsia" w:hint="eastAsia"/>
          <w:lang w:val="en-US" w:eastAsia="zh-CN"/>
        </w:rPr>
        <w:t>9</w:t>
      </w:r>
      <w:r>
        <w:tab/>
      </w:r>
      <w:r w:rsidR="00D6761A" w:rsidRPr="00D6761A">
        <w:t>SS_NSCE_</w:t>
      </w:r>
      <w:r>
        <w:rPr>
          <w:rFonts w:hint="eastAsia"/>
          <w:lang w:val="en-US" w:eastAsia="zh-CN"/>
        </w:rPr>
        <w:t>NSOptimization</w:t>
      </w:r>
      <w:r>
        <w:t>_</w:t>
      </w:r>
      <w:r>
        <w:rPr>
          <w:rFonts w:hint="eastAsia"/>
          <w:lang w:val="en-US" w:eastAsia="zh-CN"/>
        </w:rPr>
        <w:t>Notif</w:t>
      </w:r>
      <w:r w:rsidR="00617662">
        <w:rPr>
          <w:rFonts w:eastAsiaTheme="minorEastAsia" w:hint="eastAsia"/>
          <w:lang w:val="en-US" w:eastAsia="zh-CN"/>
        </w:rPr>
        <w:t>ication</w:t>
      </w:r>
      <w:r>
        <w:t xml:space="preserve"> operation</w:t>
      </w:r>
      <w:bookmarkEnd w:id="304"/>
    </w:p>
    <w:p w14:paraId="0B6B1493" w14:textId="77777777" w:rsidR="008116B4" w:rsidRPr="00617662" w:rsidRDefault="00571706">
      <w:pPr>
        <w:rPr>
          <w:rFonts w:eastAsiaTheme="minorEastAsia"/>
        </w:rPr>
      </w:pPr>
      <w:r>
        <w:rPr>
          <w:b/>
        </w:rPr>
        <w:t>API operation name:</w:t>
      </w:r>
      <w:r>
        <w:t xml:space="preserve"> E</w:t>
      </w:r>
      <w:r>
        <w:rPr>
          <w:rFonts w:hint="eastAsia"/>
          <w:lang w:val="en-US" w:eastAsia="zh-CN"/>
        </w:rPr>
        <w:t>nsce_NSOptimization</w:t>
      </w:r>
      <w:r>
        <w:t>_</w:t>
      </w:r>
      <w:r>
        <w:rPr>
          <w:rFonts w:hint="eastAsia"/>
          <w:lang w:val="en-US" w:eastAsia="zh-CN"/>
        </w:rPr>
        <w:t>Notif</w:t>
      </w:r>
      <w:r w:rsidR="00617662">
        <w:rPr>
          <w:rFonts w:eastAsiaTheme="minorEastAsia" w:hint="eastAsia"/>
          <w:lang w:val="en-US" w:eastAsia="zh-CN"/>
        </w:rPr>
        <w:t>ication</w:t>
      </w:r>
    </w:p>
    <w:p w14:paraId="26010B2B" w14:textId="77777777" w:rsidR="008116B4" w:rsidRDefault="00571706">
      <w:r>
        <w:rPr>
          <w:b/>
        </w:rPr>
        <w:t>Description:</w:t>
      </w:r>
      <w:r>
        <w:t xml:space="preserve"> The consumer is notified with </w:t>
      </w:r>
      <w:r>
        <w:rPr>
          <w:rFonts w:hint="eastAsia"/>
          <w:lang w:val="en-US" w:eastAsia="zh-CN"/>
        </w:rPr>
        <w:t>result of Network Slice Optimization</w:t>
      </w:r>
      <w:r>
        <w:t>.</w:t>
      </w:r>
    </w:p>
    <w:p w14:paraId="11163A34" w14:textId="77777777" w:rsidR="00144F91" w:rsidRDefault="00571706">
      <w:pPr>
        <w:rPr>
          <w:lang w:val="en-US"/>
        </w:rPr>
      </w:pPr>
      <w:r>
        <w:rPr>
          <w:b/>
        </w:rPr>
        <w:t>Inputs:</w:t>
      </w:r>
      <w:r>
        <w:t xml:space="preserve"> See clause</w:t>
      </w:r>
      <w:r>
        <w:rPr>
          <w:rFonts w:eastAsiaTheme="minorEastAsia" w:hint="eastAsia"/>
          <w:lang w:eastAsia="zh-CN"/>
        </w:rPr>
        <w:t xml:space="preserve"> </w:t>
      </w:r>
      <w:r>
        <w:rPr>
          <w:rFonts w:hint="eastAsia"/>
          <w:lang w:eastAsia="zh-CN"/>
        </w:rPr>
        <w:t>9.</w:t>
      </w:r>
      <w:r>
        <w:rPr>
          <w:rFonts w:eastAsiaTheme="minorEastAsia" w:hint="eastAsia"/>
          <w:lang w:val="en-US" w:eastAsia="zh-CN"/>
        </w:rPr>
        <w:t>5</w:t>
      </w:r>
      <w:r>
        <w:t>.3.</w:t>
      </w:r>
      <w:r w:rsidR="008C5DD4">
        <w:rPr>
          <w:rFonts w:eastAsiaTheme="minorEastAsia" w:hint="eastAsia"/>
          <w:lang w:val="en-US" w:eastAsia="zh-CN"/>
        </w:rPr>
        <w:t>13</w:t>
      </w:r>
      <w:r>
        <w:t>.</w:t>
      </w:r>
      <w:r>
        <w:rPr>
          <w:b/>
        </w:rPr>
        <w:t>Outputs:</w:t>
      </w:r>
      <w:r>
        <w:t xml:space="preserve"> </w:t>
      </w:r>
      <w:r>
        <w:rPr>
          <w:rFonts w:hint="eastAsia"/>
          <w:lang w:val="en-US" w:eastAsia="zh-CN"/>
        </w:rPr>
        <w:t>None</w:t>
      </w:r>
    </w:p>
    <w:p w14:paraId="1CC39E9B" w14:textId="77777777" w:rsidR="008116B4" w:rsidRDefault="00571706">
      <w:pPr>
        <w:rPr>
          <w:lang w:eastAsia="zh-CN"/>
        </w:rPr>
      </w:pPr>
      <w:r>
        <w:t>See clause</w:t>
      </w:r>
      <w:r>
        <w:rPr>
          <w:rFonts w:eastAsiaTheme="minorEastAsia" w:hint="eastAsia"/>
          <w:lang w:eastAsia="zh-CN"/>
        </w:rPr>
        <w:t xml:space="preserve"> </w:t>
      </w:r>
      <w:r>
        <w:rPr>
          <w:rFonts w:hint="eastAsia"/>
          <w:lang w:eastAsia="zh-CN"/>
        </w:rPr>
        <w:t>9.</w:t>
      </w:r>
      <w:r>
        <w:rPr>
          <w:rFonts w:eastAsiaTheme="minorEastAsia" w:hint="eastAsia"/>
          <w:lang w:val="en-US" w:eastAsia="zh-CN"/>
        </w:rPr>
        <w:t>5</w:t>
      </w:r>
      <w:r>
        <w:t>.2</w:t>
      </w:r>
      <w:r>
        <w:rPr>
          <w:rFonts w:hint="eastAsia"/>
          <w:lang w:eastAsia="zh-CN"/>
        </w:rPr>
        <w:t>.2</w:t>
      </w:r>
      <w:r>
        <w:t xml:space="preserve"> for details of usage of this operation.</w:t>
      </w:r>
    </w:p>
    <w:p w14:paraId="17A85F40" w14:textId="77777777" w:rsidR="00FA797F" w:rsidRPr="00CF381A" w:rsidRDefault="00C97A79" w:rsidP="00A90B95">
      <w:pPr>
        <w:pStyle w:val="Heading2"/>
        <w:rPr>
          <w:bCs/>
        </w:rPr>
      </w:pPr>
      <w:bookmarkStart w:id="305" w:name="_Toc125659759"/>
      <w:r w:rsidRPr="00C97A79">
        <w:rPr>
          <w:bCs/>
        </w:rPr>
        <w:t>9.</w:t>
      </w:r>
      <w:r w:rsidRPr="00C97A79">
        <w:rPr>
          <w:rFonts w:eastAsiaTheme="minorEastAsia"/>
          <w:bCs/>
          <w:lang w:eastAsia="zh-CN"/>
        </w:rPr>
        <w:t>6</w:t>
      </w:r>
      <w:r w:rsidRPr="00C97A79">
        <w:rPr>
          <w:bCs/>
        </w:rPr>
        <w:tab/>
        <w:t>Discovery of management service exposure</w:t>
      </w:r>
      <w:bookmarkEnd w:id="305"/>
    </w:p>
    <w:p w14:paraId="315AE3E8" w14:textId="77777777" w:rsidR="00FA797F" w:rsidRPr="00CF381A" w:rsidRDefault="00C97A79" w:rsidP="00A90B95">
      <w:pPr>
        <w:pStyle w:val="Heading3"/>
        <w:rPr>
          <w:bCs/>
        </w:rPr>
      </w:pPr>
      <w:bookmarkStart w:id="306" w:name="_Toc125659760"/>
      <w:r w:rsidRPr="00C97A79">
        <w:rPr>
          <w:bCs/>
        </w:rPr>
        <w:t>9.</w:t>
      </w:r>
      <w:r w:rsidRPr="00C97A79">
        <w:rPr>
          <w:rFonts w:eastAsiaTheme="minorEastAsia"/>
          <w:bCs/>
          <w:lang w:eastAsia="zh-CN"/>
        </w:rPr>
        <w:t>6</w:t>
      </w:r>
      <w:r w:rsidRPr="00C97A79">
        <w:rPr>
          <w:bCs/>
        </w:rPr>
        <w:t>.1</w:t>
      </w:r>
      <w:r w:rsidRPr="00C97A79">
        <w:rPr>
          <w:bCs/>
        </w:rPr>
        <w:tab/>
        <w:t>General</w:t>
      </w:r>
      <w:bookmarkEnd w:id="306"/>
    </w:p>
    <w:p w14:paraId="06E603F7" w14:textId="77777777" w:rsidR="00FA797F" w:rsidRDefault="00FA797F" w:rsidP="006F5D90">
      <w:r>
        <w:t>A Management Domain (MD) feature/capability is anything of use offered by the management system to the 3</w:t>
      </w:r>
      <w:r>
        <w:rPr>
          <w:vertAlign w:val="superscript"/>
        </w:rPr>
        <w:t>rd</w:t>
      </w:r>
      <w:r>
        <w:t xml:space="preserve"> party application. Therefore, a new feature could be a managed entity, a MnS or management API, any software, hardware, or other functionality – for example, new technology support, new coverage area, new network slice type or instance, new NFs or new network slice subnet type or instance. To be able to utilise capabilities/features of the management system the applications must be made aware of existence of such features and capabilities. All MD features/capabilities come with a pre-configured exposure, where this can be configured by the operator for a given slice. This exposure is used to decide which application can see which information regarding the capability/feature. Exposure refers to the permissions that the 3</w:t>
      </w:r>
      <w:r>
        <w:rPr>
          <w:vertAlign w:val="superscript"/>
        </w:rPr>
        <w:t>rd</w:t>
      </w:r>
      <w:r>
        <w:t xml:space="preserve"> party entity has gained over its use of the management service, e.g., the ability to read, or execute or modify or delete can be considered as different sorts of exposure. </w:t>
      </w:r>
    </w:p>
    <w:p w14:paraId="4132D58D" w14:textId="77777777" w:rsidR="00FA797F" w:rsidRDefault="00FA797F" w:rsidP="006F5D90">
      <w:r>
        <w:lastRenderedPageBreak/>
        <w:t>The first procedure (9.</w:t>
      </w:r>
      <w:r w:rsidR="00FA22E8">
        <w:rPr>
          <w:rFonts w:eastAsiaTheme="minorEastAsia" w:hint="eastAsia"/>
          <w:lang w:eastAsia="zh-CN"/>
        </w:rPr>
        <w:t>6</w:t>
      </w:r>
      <w:r>
        <w:t>.2) provides the NSCE server support for translating the VAL server request to an MnS req</w:t>
      </w:r>
      <w:r w:rsidR="00CF381A">
        <w:rPr>
          <w:rFonts w:eastAsiaTheme="minorEastAsia" w:hint="eastAsia"/>
          <w:lang w:eastAsia="zh-CN"/>
        </w:rPr>
        <w:t>u</w:t>
      </w:r>
      <w:r>
        <w:t>irement and the exposure of service/management data related to his request. The second procedure (9.</w:t>
      </w:r>
      <w:r w:rsidR="00FA22E8">
        <w:rPr>
          <w:rFonts w:eastAsiaTheme="minorEastAsia" w:hint="eastAsia"/>
          <w:lang w:eastAsia="zh-CN"/>
        </w:rPr>
        <w:t>6</w:t>
      </w:r>
      <w:r>
        <w:t>.3) supports the notification to the VAL server, based on a new/modified MnS / capability for a target slice.</w:t>
      </w:r>
    </w:p>
    <w:p w14:paraId="56374C40" w14:textId="77777777" w:rsidR="00FA797F" w:rsidRPr="00CF381A" w:rsidRDefault="00C97A79" w:rsidP="00A90B95">
      <w:pPr>
        <w:pStyle w:val="Heading3"/>
        <w:rPr>
          <w:bCs/>
        </w:rPr>
      </w:pPr>
      <w:bookmarkStart w:id="307" w:name="_Toc125659761"/>
      <w:r w:rsidRPr="00C97A79">
        <w:rPr>
          <w:bCs/>
        </w:rPr>
        <w:t>9.</w:t>
      </w:r>
      <w:r w:rsidR="00CF381A">
        <w:rPr>
          <w:rFonts w:eastAsiaTheme="minorEastAsia" w:hint="eastAsia"/>
          <w:bCs/>
          <w:lang w:eastAsia="zh-CN"/>
        </w:rPr>
        <w:t>6</w:t>
      </w:r>
      <w:r w:rsidRPr="00C97A79">
        <w:rPr>
          <w:bCs/>
        </w:rPr>
        <w:t>.2</w:t>
      </w:r>
      <w:r w:rsidRPr="00C97A79">
        <w:rPr>
          <w:bCs/>
        </w:rPr>
        <w:tab/>
        <w:t>VAL-triggered MnS discovery procedure</w:t>
      </w:r>
      <w:bookmarkEnd w:id="307"/>
    </w:p>
    <w:p w14:paraId="22751EC6" w14:textId="77777777" w:rsidR="00FA797F" w:rsidRDefault="00FA797F" w:rsidP="00FA797F">
      <w:r>
        <w:t xml:space="preserve">In this procedure, the VAL server initially requests the new MnS which are supported by a target slice and based on this request the NSCE server requests from the OAM/MnS registry the MnS discovery. Then, the OAM/MnS registry derives the details to be exposed based on the NSCE server/VAL server permissions and provides the list of MnS for the given slice and the access details via the NSCE server to the VAL server. </w:t>
      </w:r>
    </w:p>
    <w:p w14:paraId="022A5E83" w14:textId="77777777" w:rsidR="00FA797F" w:rsidRDefault="00FA797F" w:rsidP="00FA797F">
      <w:r>
        <w:t>Pre-conditions:</w:t>
      </w:r>
    </w:p>
    <w:p w14:paraId="2E786D21" w14:textId="77777777" w:rsidR="00FA797F" w:rsidRDefault="00FA797F" w:rsidP="00FA797F">
      <w:pPr>
        <w:pStyle w:val="B1"/>
        <w:ind w:left="480" w:hanging="480"/>
      </w:pPr>
      <w:r>
        <w:rPr>
          <w:rFonts w:eastAsia="DengXian"/>
        </w:rPr>
        <w:t>1.</w:t>
      </w:r>
      <w:r>
        <w:tab/>
        <w:t xml:space="preserve">The VAL server has registered to receive NSCE services </w:t>
      </w:r>
    </w:p>
    <w:p w14:paraId="5CFF64E7" w14:textId="77777777" w:rsidR="00FA797F" w:rsidRDefault="00FA797F" w:rsidP="00FA797F">
      <w:pPr>
        <w:pStyle w:val="B1"/>
        <w:ind w:left="480" w:hanging="480"/>
      </w:pPr>
      <w:r>
        <w:t>2.</w:t>
      </w:r>
      <w:r>
        <w:tab/>
        <w:t xml:space="preserve">The NSCE server is trusted by the OAM, and a contract has been signed between the MNO and NSCE server provider to allow </w:t>
      </w:r>
      <w:r>
        <w:rPr>
          <w:color w:val="000000"/>
        </w:rPr>
        <w:t>OAM interfaces and/or network slice information exposure</w:t>
      </w:r>
      <w:r>
        <w:t>.</w:t>
      </w:r>
    </w:p>
    <w:p w14:paraId="4CCEE190" w14:textId="77777777" w:rsidR="00FA797F" w:rsidRDefault="00FA797F" w:rsidP="00FA797F">
      <w:pPr>
        <w:pStyle w:val="B1"/>
        <w:ind w:left="480" w:hanging="480"/>
      </w:pPr>
      <w:r>
        <w:t>3.</w:t>
      </w:r>
      <w:r>
        <w:tab/>
        <w:t xml:space="preserve">MnS registry at OAM is aware of the allowed MnS and the </w:t>
      </w:r>
      <w:r w:rsidR="00CC67B4">
        <w:rPr>
          <w:rFonts w:eastAsiaTheme="minorEastAsia" w:hint="eastAsia"/>
          <w:lang w:eastAsia="zh-CN"/>
        </w:rPr>
        <w:t>permissions</w:t>
      </w:r>
      <w:r>
        <w:t xml:space="preserve"> for a given slice</w:t>
      </w:r>
    </w:p>
    <w:p w14:paraId="37B01D84" w14:textId="77777777" w:rsidR="00FA797F" w:rsidRDefault="00FA797F" w:rsidP="00FA797F">
      <w:r>
        <w:t>Figure 9.</w:t>
      </w:r>
      <w:r w:rsidR="00CF381A">
        <w:rPr>
          <w:rFonts w:eastAsiaTheme="minorEastAsia" w:hint="eastAsia"/>
          <w:lang w:eastAsia="zh-CN"/>
        </w:rPr>
        <w:t>6</w:t>
      </w:r>
      <w:r>
        <w:t>.2-1 illustrates</w:t>
      </w:r>
      <w:r>
        <w:rPr>
          <w:rFonts w:ascii="SimSun" w:hAnsi="SimSun"/>
        </w:rPr>
        <w:t xml:space="preserve"> </w:t>
      </w:r>
      <w:r>
        <w:rPr>
          <w:bCs/>
        </w:rPr>
        <w:t>a solution for the MnS discovery support.</w:t>
      </w:r>
    </w:p>
    <w:p w14:paraId="7A692060" w14:textId="77777777" w:rsidR="00FA797F" w:rsidRDefault="000849BE" w:rsidP="000849BE">
      <w:pPr>
        <w:pStyle w:val="TH"/>
      </w:pPr>
      <w:r>
        <w:object w:dxaOrig="9030" w:dyaOrig="3751" w14:anchorId="6342C830">
          <v:shape id="_x0000_i1035" type="#_x0000_t75" style="width:451.5pt;height:188pt" o:ole="">
            <v:imagedata r:id="rId34" o:title=""/>
          </v:shape>
          <o:OLEObject Type="Embed" ProgID="Word.Document.12" ShapeID="_x0000_i1035" DrawAspect="Content" ObjectID="_1736332364" r:id="rId35">
            <o:FieldCodes>\s</o:FieldCodes>
          </o:OLEObject>
        </w:object>
      </w:r>
    </w:p>
    <w:p w14:paraId="2E0BF165" w14:textId="77777777" w:rsidR="00FA797F" w:rsidRDefault="00FA797F" w:rsidP="00A90B95">
      <w:pPr>
        <w:pStyle w:val="TF"/>
        <w:outlineLvl w:val="0"/>
      </w:pPr>
      <w:r>
        <w:t>Figure 9.</w:t>
      </w:r>
      <w:r w:rsidR="00CF381A">
        <w:rPr>
          <w:rFonts w:eastAsia="DengXian" w:hint="eastAsia"/>
          <w:lang w:eastAsia="zh-CN"/>
        </w:rPr>
        <w:t>6</w:t>
      </w:r>
      <w:r>
        <w:t>.2-1: MnS discovery support</w:t>
      </w:r>
    </w:p>
    <w:p w14:paraId="1B388689" w14:textId="77777777" w:rsidR="00FA797F" w:rsidRDefault="00FA797F" w:rsidP="00FA797F">
      <w:pPr>
        <w:rPr>
          <w:bCs/>
        </w:rPr>
      </w:pPr>
      <w:r>
        <w:rPr>
          <w:bCs/>
        </w:rPr>
        <w:t>The steps of this procedure are as follows:</w:t>
      </w:r>
    </w:p>
    <w:p w14:paraId="628DFD40" w14:textId="77777777" w:rsidR="00FA797F" w:rsidRDefault="00F8457B" w:rsidP="00F8457B">
      <w:pPr>
        <w:pStyle w:val="B1"/>
      </w:pPr>
      <w:r>
        <w:t>1.</w:t>
      </w:r>
      <w:r>
        <w:tab/>
      </w:r>
      <w:r w:rsidR="00FA797F">
        <w:t xml:space="preserve">The VAL server sends a Management Service Discovery subscribe request message to NSCE server to indicate a requirement for receiving the expected exposure capability type and the related </w:t>
      </w:r>
      <w:r w:rsidR="00CC67B4">
        <w:rPr>
          <w:rFonts w:eastAsiaTheme="minorEastAsia" w:hint="eastAsia"/>
          <w:lang w:eastAsia="zh-CN"/>
        </w:rPr>
        <w:t>permissions</w:t>
      </w:r>
      <w:r w:rsidR="00FA797F">
        <w:t xml:space="preserve"> for a target slice or for a given VAL application.</w:t>
      </w:r>
    </w:p>
    <w:p w14:paraId="7C396506" w14:textId="77777777" w:rsidR="00FA797F" w:rsidRDefault="00F8457B" w:rsidP="00F8457B">
      <w:pPr>
        <w:pStyle w:val="B1"/>
      </w:pPr>
      <w:r>
        <w:t>2.</w:t>
      </w:r>
      <w:r>
        <w:tab/>
      </w:r>
      <w:r w:rsidR="00FA797F">
        <w:t>The NSCE server sends a response to the subscription request, indicating a success or failure of the subscription request.</w:t>
      </w:r>
    </w:p>
    <w:p w14:paraId="40E5A325" w14:textId="77777777" w:rsidR="00FA797F" w:rsidRDefault="00FA797F" w:rsidP="00FA797F">
      <w:pPr>
        <w:pStyle w:val="NO"/>
      </w:pPr>
      <w:r>
        <w:t>NOTE:</w:t>
      </w:r>
      <w:r w:rsidR="000849BE">
        <w:tab/>
      </w:r>
      <w:r>
        <w:t>If CAPIF is used, the API interactions for the MnS discovery subscription shall be compliant with CAPIF as specified in 3GPP TS 23.222.</w:t>
      </w:r>
    </w:p>
    <w:p w14:paraId="44B0A7F8" w14:textId="77777777" w:rsidR="00FA797F" w:rsidRDefault="00FA797F" w:rsidP="00FA797F">
      <w:pPr>
        <w:pStyle w:val="B1"/>
      </w:pPr>
      <w:r>
        <w:t>3.</w:t>
      </w:r>
      <w:r>
        <w:tab/>
        <w:t>The NSCE server translates the requirement based on the subscription, and in particular identifies the needed exposure capability type and translates it to an MnS exposure requirement. Such translation of the requirement includes the mapping to a list of MnSs (specified in TS 28.532) which are needed for the given slice and VAL server permissions.</w:t>
      </w:r>
    </w:p>
    <w:p w14:paraId="4828B3A7" w14:textId="77777777" w:rsidR="00FA797F" w:rsidRDefault="00FA797F" w:rsidP="00FA797F">
      <w:pPr>
        <w:pStyle w:val="B1"/>
        <w:jc w:val="both"/>
      </w:pPr>
      <w:r>
        <w:t>4.</w:t>
      </w:r>
      <w:r>
        <w:tab/>
        <w:t>The NSCE server coordinates with the 5GS and discovers the related network service(s), by triggering the MnS service discovery as specified in TS 28.537[</w:t>
      </w:r>
      <w:r w:rsidR="00CF381A">
        <w:rPr>
          <w:rFonts w:eastAsiaTheme="minorEastAsia" w:hint="eastAsia"/>
          <w:lang w:eastAsia="zh-CN"/>
        </w:rPr>
        <w:t>9</w:t>
      </w:r>
      <w:r>
        <w:t xml:space="preserve">], clause 5.2.1.3. In particular, NSCE server acts as MnS discovery service consumer (for all MnS needed for a target slice based on VAL requirement) requests from MnS discovery service producer(s) at OAM the discovery of MnS information for the MnS related to the target slice or VAL application. The 5GS, MnS discovery service producer(s) sends the discovery result including related exposure </w:t>
      </w:r>
      <w:r>
        <w:lastRenderedPageBreak/>
        <w:t>information such as management service identifier, management service information and management service producer information to the NSCE server.</w:t>
      </w:r>
    </w:p>
    <w:p w14:paraId="5C80F059" w14:textId="77777777" w:rsidR="003737EA" w:rsidRDefault="00C97A79">
      <w:pPr>
        <w:pStyle w:val="EditorsNote"/>
      </w:pPr>
      <w:r>
        <w:t>Editor's Note:</w:t>
      </w:r>
      <w:r w:rsidRPr="00C97A79">
        <w:tab/>
        <w:t>The actual connectivity in step 4 (e.g., exposure of MnS via CAPIF or EGMF) is up to SA5 and FFS.</w:t>
      </w:r>
    </w:p>
    <w:p w14:paraId="599168A3" w14:textId="77777777" w:rsidR="00FA797F" w:rsidRDefault="00FA797F" w:rsidP="00FA797F">
      <w:pPr>
        <w:pStyle w:val="B1"/>
      </w:pPr>
      <w:r>
        <w:t>5.</w:t>
      </w:r>
      <w:r>
        <w:tab/>
        <w:t xml:space="preserve">The NSCE server sends a management service discovery subscription notify message to provide the service/management data based on step 4, including the list of MnS and the corresponding exposure details to the VAL server. </w:t>
      </w:r>
    </w:p>
    <w:p w14:paraId="3A681B0B" w14:textId="77777777" w:rsidR="00FA797F" w:rsidRPr="00CF381A" w:rsidRDefault="00C97A79" w:rsidP="00A90B95">
      <w:pPr>
        <w:pStyle w:val="Heading3"/>
        <w:rPr>
          <w:bCs/>
        </w:rPr>
      </w:pPr>
      <w:bookmarkStart w:id="308" w:name="_Toc125659762"/>
      <w:r w:rsidRPr="00C97A79">
        <w:rPr>
          <w:bCs/>
        </w:rPr>
        <w:t>9.</w:t>
      </w:r>
      <w:r w:rsidR="00CF381A">
        <w:rPr>
          <w:rFonts w:eastAsiaTheme="minorEastAsia" w:hint="eastAsia"/>
          <w:bCs/>
          <w:lang w:eastAsia="zh-CN"/>
        </w:rPr>
        <w:t>6</w:t>
      </w:r>
      <w:r w:rsidRPr="00C97A79">
        <w:rPr>
          <w:bCs/>
        </w:rPr>
        <w:t>.3</w:t>
      </w:r>
      <w:r w:rsidRPr="00C97A79">
        <w:rPr>
          <w:bCs/>
        </w:rPr>
        <w:tab/>
        <w:t>OAM-triggered new/modified MnS discovery</w:t>
      </w:r>
      <w:bookmarkEnd w:id="308"/>
      <w:r w:rsidRPr="00C97A79">
        <w:rPr>
          <w:bCs/>
        </w:rPr>
        <w:t xml:space="preserve"> </w:t>
      </w:r>
    </w:p>
    <w:p w14:paraId="46E24911" w14:textId="77777777" w:rsidR="00FA797F" w:rsidRDefault="00FA797F" w:rsidP="00FA797F">
      <w:pPr>
        <w:jc w:val="both"/>
      </w:pPr>
      <w:r>
        <w:t>This procedure includes the case when a new/modified MnS is deployed at the MD for the given slice, and the OAM/MnS registry provides this information directly to VAL server (assuming that VAL server has registered to the MD).</w:t>
      </w:r>
    </w:p>
    <w:p w14:paraId="7219E35F" w14:textId="77777777" w:rsidR="00FA797F" w:rsidRDefault="00FA797F" w:rsidP="00FA797F">
      <w:r>
        <w:t>Pre-conditions:</w:t>
      </w:r>
    </w:p>
    <w:p w14:paraId="66349750" w14:textId="77777777" w:rsidR="00FA797F" w:rsidRDefault="00FA797F" w:rsidP="00FA797F">
      <w:pPr>
        <w:pStyle w:val="B1"/>
      </w:pPr>
      <w:r>
        <w:rPr>
          <w:rFonts w:eastAsia="DengXian"/>
        </w:rPr>
        <w:t>1.</w:t>
      </w:r>
      <w:r>
        <w:tab/>
        <w:t xml:space="preserve">VAL server is registered to NSCE server based on clause 9.2. </w:t>
      </w:r>
    </w:p>
    <w:p w14:paraId="0A9DD62C" w14:textId="77777777" w:rsidR="00FA797F" w:rsidRDefault="00FA797F" w:rsidP="00FA797F">
      <w:pPr>
        <w:pStyle w:val="B1"/>
      </w:pPr>
      <w:r>
        <w:t>2.</w:t>
      </w:r>
      <w:r>
        <w:tab/>
        <w:t xml:space="preserve">NSCE server has subscribed to OAM / MnS discovery service registry </w:t>
      </w:r>
    </w:p>
    <w:bookmarkStart w:id="309" w:name="_MON_1736270234"/>
    <w:bookmarkEnd w:id="309"/>
    <w:p w14:paraId="642DFDFF" w14:textId="77777777" w:rsidR="00FA797F" w:rsidRDefault="000849BE" w:rsidP="000849BE">
      <w:pPr>
        <w:pStyle w:val="TH"/>
      </w:pPr>
      <w:r>
        <w:object w:dxaOrig="9026" w:dyaOrig="4109" w14:anchorId="1406BC92">
          <v:shape id="_x0000_i1036" type="#_x0000_t75" style="width:451.5pt;height:205.5pt" o:ole="">
            <v:imagedata r:id="rId36" o:title=""/>
          </v:shape>
          <o:OLEObject Type="Embed" ProgID="Word.Document.12" ShapeID="_x0000_i1036" DrawAspect="Content" ObjectID="_1736332365" r:id="rId37">
            <o:FieldCodes>\s</o:FieldCodes>
          </o:OLEObject>
        </w:object>
      </w:r>
    </w:p>
    <w:p w14:paraId="5375F953" w14:textId="77777777" w:rsidR="00FA797F" w:rsidRDefault="00FA797F" w:rsidP="00A90B95">
      <w:pPr>
        <w:pStyle w:val="TF"/>
        <w:outlineLvl w:val="0"/>
      </w:pPr>
      <w:r>
        <w:t>Figure 9.</w:t>
      </w:r>
      <w:r w:rsidR="00CF381A">
        <w:rPr>
          <w:rFonts w:eastAsia="DengXian" w:hint="eastAsia"/>
          <w:lang w:eastAsia="zh-CN"/>
        </w:rPr>
        <w:t>6</w:t>
      </w:r>
      <w:r>
        <w:t>.3-1: OAM-triggered new/modified MnS discovery</w:t>
      </w:r>
    </w:p>
    <w:p w14:paraId="6FEACF40" w14:textId="77777777" w:rsidR="00FA797F" w:rsidRDefault="00FA797F" w:rsidP="00FA797F">
      <w:pPr>
        <w:pStyle w:val="B1"/>
        <w:jc w:val="both"/>
      </w:pPr>
      <w:r>
        <w:t>1.</w:t>
      </w:r>
      <w:r>
        <w:tab/>
        <w:t xml:space="preserve">The MnS registry may discover new or modified MnS in the 3GPP MD. Such changes may be due to new/modified management service producers, new managed entities (such as new radio, new technology or new NFs), new/modified technical support (such as support in a new geography or coverage area), availability of new management data, e.g., related to slice performance. An example procedure related to the addition of a new MnS producer is provided in TS 28.537 clause 5.2.1.1. </w:t>
      </w:r>
    </w:p>
    <w:p w14:paraId="1E1DABE2" w14:textId="77777777" w:rsidR="00FA797F" w:rsidRDefault="00FA797F" w:rsidP="00FA797F">
      <w:pPr>
        <w:pStyle w:val="B1"/>
        <w:ind w:firstLine="0"/>
        <w:jc w:val="both"/>
      </w:pPr>
      <w:bookmarkStart w:id="310" w:name="_Hlk117010305"/>
      <w:bookmarkEnd w:id="310"/>
      <w:r>
        <w:t>The MnS discovery service producer when capturing new or modified capability (e.g. new MnS producer) related to the target slice or VAL application identifies the NSCE server which needs to be informed (based on the subscription) on the new/modified capability and derives the details to be exposed to the VAL server (via the NSCE server). Then, the MnS registry sends to the NSCE server the new / modified MnS.</w:t>
      </w:r>
    </w:p>
    <w:p w14:paraId="7357CAA6" w14:textId="77777777" w:rsidR="003737EA" w:rsidRDefault="00C97A79">
      <w:pPr>
        <w:pStyle w:val="EditorsNote"/>
      </w:pPr>
      <w:r>
        <w:t>Editor's Note:</w:t>
      </w:r>
      <w:r w:rsidRPr="00C97A79">
        <w:tab/>
        <w:t>The actual connectivity in step 1 (e.g. exposure of MnS via CAPIF or EGMF) is up to SA5 and FFS.</w:t>
      </w:r>
    </w:p>
    <w:p w14:paraId="0A064270" w14:textId="77777777" w:rsidR="00FA797F" w:rsidRDefault="00FA797F" w:rsidP="00FA797F">
      <w:pPr>
        <w:pStyle w:val="B1"/>
      </w:pPr>
      <w:r>
        <w:t>2.</w:t>
      </w:r>
      <w:r w:rsidR="000849BE">
        <w:tab/>
      </w:r>
      <w:r>
        <w:t xml:space="preserve">The NSCE server determines the VAL server(s) that needs to be notified on the new or modified MnS / MD capability based on their registrations. Then, NSCE server generates and sends a notification with the required information to be provided to the VAL server. </w:t>
      </w:r>
    </w:p>
    <w:p w14:paraId="2D2F672E" w14:textId="77777777" w:rsidR="00FA797F" w:rsidRDefault="00FA797F" w:rsidP="00FA797F">
      <w:pPr>
        <w:pStyle w:val="B1"/>
      </w:pPr>
      <w:r>
        <w:t>3.</w:t>
      </w:r>
      <w:r>
        <w:tab/>
        <w:t>The information on the discovered new/modified MnS is sent as a management service discovery notification message from the NSCE server to VAL server.</w:t>
      </w:r>
    </w:p>
    <w:p w14:paraId="0E9614CC" w14:textId="77777777" w:rsidR="00FA797F" w:rsidRPr="00CF381A" w:rsidRDefault="00C97A79" w:rsidP="00A90B95">
      <w:pPr>
        <w:pStyle w:val="Heading3"/>
        <w:rPr>
          <w:bCs/>
        </w:rPr>
      </w:pPr>
      <w:bookmarkStart w:id="311" w:name="_Toc125659763"/>
      <w:r w:rsidRPr="00C97A79">
        <w:rPr>
          <w:bCs/>
        </w:rPr>
        <w:lastRenderedPageBreak/>
        <w:t>9.</w:t>
      </w:r>
      <w:r w:rsidR="00CF381A">
        <w:rPr>
          <w:rFonts w:eastAsiaTheme="minorEastAsia" w:hint="eastAsia"/>
          <w:bCs/>
          <w:lang w:eastAsia="zh-CN"/>
        </w:rPr>
        <w:t>6</w:t>
      </w:r>
      <w:r w:rsidRPr="00C97A79">
        <w:rPr>
          <w:bCs/>
        </w:rPr>
        <w:t>.4</w:t>
      </w:r>
      <w:r w:rsidRPr="00C97A79">
        <w:rPr>
          <w:bCs/>
        </w:rPr>
        <w:tab/>
        <w:t>Information flows</w:t>
      </w:r>
      <w:bookmarkEnd w:id="311"/>
    </w:p>
    <w:p w14:paraId="2EA89BB8" w14:textId="77777777" w:rsidR="00FA797F" w:rsidRPr="00CF381A" w:rsidRDefault="00C97A79" w:rsidP="00A90B95">
      <w:pPr>
        <w:pStyle w:val="Heading4"/>
        <w:rPr>
          <w:bCs/>
        </w:rPr>
      </w:pPr>
      <w:bookmarkStart w:id="312" w:name="_Toc125659764"/>
      <w:r w:rsidRPr="00C97A79">
        <w:rPr>
          <w:bCs/>
        </w:rPr>
        <w:t>9.</w:t>
      </w:r>
      <w:r w:rsidR="00CF381A">
        <w:rPr>
          <w:rFonts w:eastAsiaTheme="minorEastAsia" w:hint="eastAsia"/>
          <w:bCs/>
          <w:lang w:eastAsia="zh-CN"/>
        </w:rPr>
        <w:t>6</w:t>
      </w:r>
      <w:r w:rsidRPr="00C97A79">
        <w:rPr>
          <w:bCs/>
        </w:rPr>
        <w:t>.4.1</w:t>
      </w:r>
      <w:r w:rsidRPr="00C97A79">
        <w:rPr>
          <w:bCs/>
        </w:rPr>
        <w:tab/>
        <w:t>General</w:t>
      </w:r>
      <w:bookmarkEnd w:id="312"/>
    </w:p>
    <w:p w14:paraId="156AB1DF" w14:textId="77777777" w:rsidR="00FA797F" w:rsidRDefault="00FA797F" w:rsidP="00FA797F">
      <w:r>
        <w:t>The following information flows are specified for the MnS discovery support based on 9.</w:t>
      </w:r>
      <w:r w:rsidR="00CF381A">
        <w:rPr>
          <w:rFonts w:eastAsiaTheme="minorEastAsia" w:hint="eastAsia"/>
          <w:lang w:eastAsia="zh-CN"/>
        </w:rPr>
        <w:t>6</w:t>
      </w:r>
      <w:r>
        <w:t>.2 and 9.</w:t>
      </w:r>
      <w:r w:rsidR="00CF381A">
        <w:rPr>
          <w:rFonts w:eastAsiaTheme="minorEastAsia" w:hint="eastAsia"/>
          <w:lang w:eastAsia="zh-CN"/>
        </w:rPr>
        <w:t>6</w:t>
      </w:r>
      <w:r>
        <w:t>.3.</w:t>
      </w:r>
    </w:p>
    <w:p w14:paraId="39366B30" w14:textId="77777777" w:rsidR="00FA797F" w:rsidRPr="00CF381A" w:rsidRDefault="00C97A79" w:rsidP="00A90B95">
      <w:pPr>
        <w:pStyle w:val="Heading4"/>
        <w:rPr>
          <w:bCs/>
        </w:rPr>
      </w:pPr>
      <w:bookmarkStart w:id="313" w:name="_Toc125659765"/>
      <w:r w:rsidRPr="00C97A79">
        <w:rPr>
          <w:bCs/>
        </w:rPr>
        <w:t>9.</w:t>
      </w:r>
      <w:r w:rsidRPr="00C97A79">
        <w:rPr>
          <w:rFonts w:eastAsiaTheme="minorEastAsia"/>
          <w:bCs/>
          <w:lang w:eastAsia="zh-CN"/>
        </w:rPr>
        <w:t>6</w:t>
      </w:r>
      <w:r w:rsidRPr="00C97A79">
        <w:rPr>
          <w:bCs/>
        </w:rPr>
        <w:t>.4.2</w:t>
      </w:r>
      <w:r w:rsidRPr="00C97A79">
        <w:rPr>
          <w:bCs/>
        </w:rPr>
        <w:tab/>
        <w:t>Management service discovery subscribe request</w:t>
      </w:r>
      <w:bookmarkEnd w:id="313"/>
      <w:r w:rsidRPr="00C97A79">
        <w:rPr>
          <w:bCs/>
        </w:rPr>
        <w:t xml:space="preserve"> </w:t>
      </w:r>
    </w:p>
    <w:p w14:paraId="77BAEC99" w14:textId="77777777" w:rsidR="00FA797F" w:rsidRDefault="00FA797F" w:rsidP="00FA797F">
      <w:r>
        <w:t>Table 9.</w:t>
      </w:r>
      <w:r w:rsidR="00CF381A">
        <w:rPr>
          <w:rFonts w:eastAsiaTheme="minorEastAsia" w:hint="eastAsia"/>
          <w:lang w:eastAsia="zh-CN"/>
        </w:rPr>
        <w:t>6</w:t>
      </w:r>
      <w:r>
        <w:t>.4.2-1 describes information elements for the Management service discovery subscribe request from the VAL server to the NSCE server.</w:t>
      </w:r>
    </w:p>
    <w:p w14:paraId="59139374" w14:textId="77777777" w:rsidR="00FA797F" w:rsidRDefault="00FA797F" w:rsidP="00A90B95">
      <w:pPr>
        <w:pStyle w:val="TH"/>
        <w:outlineLvl w:val="0"/>
      </w:pPr>
      <w:r>
        <w:t>Table 9.</w:t>
      </w:r>
      <w:r w:rsidR="00CF381A">
        <w:rPr>
          <w:rFonts w:eastAsiaTheme="minorEastAsia" w:hint="eastAsia"/>
          <w:lang w:eastAsia="zh-CN"/>
        </w:rPr>
        <w:t>6</w:t>
      </w:r>
      <w:r>
        <w:t>.4.2-1: Management service discovery subscribe request</w:t>
      </w:r>
    </w:p>
    <w:tbl>
      <w:tblPr>
        <w:tblW w:w="8640" w:type="dxa"/>
        <w:jc w:val="center"/>
        <w:tblLayout w:type="fixed"/>
        <w:tblLook w:val="04A0" w:firstRow="1" w:lastRow="0" w:firstColumn="1" w:lastColumn="0" w:noHBand="0" w:noVBand="1"/>
      </w:tblPr>
      <w:tblGrid>
        <w:gridCol w:w="2880"/>
        <w:gridCol w:w="1440"/>
        <w:gridCol w:w="4320"/>
      </w:tblGrid>
      <w:tr w:rsidR="00FA797F" w14:paraId="0463670B" w14:textId="77777777" w:rsidTr="00FA797F">
        <w:trPr>
          <w:jc w:val="center"/>
        </w:trPr>
        <w:tc>
          <w:tcPr>
            <w:tcW w:w="2880" w:type="dxa"/>
            <w:tcBorders>
              <w:top w:val="single" w:sz="4" w:space="0" w:color="000000"/>
              <w:left w:val="single" w:sz="4" w:space="0" w:color="000000"/>
              <w:bottom w:val="single" w:sz="4" w:space="0" w:color="000000"/>
              <w:right w:val="nil"/>
            </w:tcBorders>
            <w:hideMark/>
          </w:tcPr>
          <w:p w14:paraId="5F0CBC4E" w14:textId="77777777" w:rsidR="00FA797F" w:rsidRDefault="00FA797F">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hideMark/>
          </w:tcPr>
          <w:p w14:paraId="06A0DD26" w14:textId="77777777" w:rsidR="00FA797F" w:rsidRDefault="00FA797F">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450A1FE" w14:textId="77777777" w:rsidR="00FA797F" w:rsidRDefault="00FA797F">
            <w:pPr>
              <w:pStyle w:val="TAH"/>
              <w:rPr>
                <w:kern w:val="2"/>
              </w:rPr>
            </w:pPr>
            <w:r>
              <w:rPr>
                <w:kern w:val="2"/>
              </w:rPr>
              <w:t>Description</w:t>
            </w:r>
          </w:p>
        </w:tc>
      </w:tr>
      <w:tr w:rsidR="00FA797F" w14:paraId="57775101" w14:textId="77777777" w:rsidTr="00FA797F">
        <w:trPr>
          <w:jc w:val="center"/>
        </w:trPr>
        <w:tc>
          <w:tcPr>
            <w:tcW w:w="2880" w:type="dxa"/>
            <w:tcBorders>
              <w:top w:val="single" w:sz="4" w:space="0" w:color="000000"/>
              <w:left w:val="single" w:sz="4" w:space="0" w:color="000000"/>
              <w:bottom w:val="single" w:sz="4" w:space="0" w:color="000000"/>
              <w:right w:val="nil"/>
            </w:tcBorders>
            <w:hideMark/>
          </w:tcPr>
          <w:p w14:paraId="7474B555" w14:textId="77777777" w:rsidR="00FA797F" w:rsidRDefault="00FA797F">
            <w:pPr>
              <w:pStyle w:val="TAL"/>
              <w:rPr>
                <w:kern w:val="2"/>
              </w:rPr>
            </w:pPr>
            <w:r>
              <w:rPr>
                <w:kern w:val="2"/>
              </w:rPr>
              <w:t>VAL server ID</w:t>
            </w:r>
          </w:p>
        </w:tc>
        <w:tc>
          <w:tcPr>
            <w:tcW w:w="1440" w:type="dxa"/>
            <w:tcBorders>
              <w:top w:val="single" w:sz="4" w:space="0" w:color="000000"/>
              <w:left w:val="single" w:sz="4" w:space="0" w:color="000000"/>
              <w:bottom w:val="single" w:sz="4" w:space="0" w:color="000000"/>
              <w:right w:val="nil"/>
            </w:tcBorders>
            <w:hideMark/>
          </w:tcPr>
          <w:p w14:paraId="3C5D81C1" w14:textId="77777777" w:rsidR="00FA797F" w:rsidRDefault="00FA797F">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6A4796F6" w14:textId="77777777" w:rsidR="00FA797F" w:rsidRDefault="00FA797F">
            <w:pPr>
              <w:pStyle w:val="TAL"/>
              <w:rPr>
                <w:kern w:val="2"/>
              </w:rPr>
            </w:pPr>
            <w:r>
              <w:rPr>
                <w:kern w:val="2"/>
              </w:rPr>
              <w:t>The identifier of the VAL server</w:t>
            </w:r>
          </w:p>
        </w:tc>
      </w:tr>
      <w:tr w:rsidR="00FA797F" w14:paraId="53472FDD" w14:textId="77777777" w:rsidTr="00FA797F">
        <w:trPr>
          <w:jc w:val="center"/>
        </w:trPr>
        <w:tc>
          <w:tcPr>
            <w:tcW w:w="2880" w:type="dxa"/>
            <w:tcBorders>
              <w:top w:val="single" w:sz="4" w:space="0" w:color="000000"/>
              <w:left w:val="single" w:sz="4" w:space="0" w:color="000000"/>
              <w:bottom w:val="single" w:sz="4" w:space="0" w:color="000000"/>
              <w:right w:val="nil"/>
            </w:tcBorders>
            <w:hideMark/>
          </w:tcPr>
          <w:p w14:paraId="176B73F3" w14:textId="77777777" w:rsidR="00FA797F" w:rsidRDefault="00FA797F">
            <w:pPr>
              <w:pStyle w:val="TAL"/>
              <w:rPr>
                <w:kern w:val="2"/>
              </w:rPr>
            </w:pPr>
            <w:r>
              <w:rPr>
                <w:kern w:val="2"/>
              </w:rPr>
              <w:t>VAL service ID</w:t>
            </w:r>
          </w:p>
        </w:tc>
        <w:tc>
          <w:tcPr>
            <w:tcW w:w="1440" w:type="dxa"/>
            <w:tcBorders>
              <w:top w:val="single" w:sz="4" w:space="0" w:color="000000"/>
              <w:left w:val="single" w:sz="4" w:space="0" w:color="000000"/>
              <w:bottom w:val="single" w:sz="4" w:space="0" w:color="000000"/>
              <w:right w:val="nil"/>
            </w:tcBorders>
            <w:hideMark/>
          </w:tcPr>
          <w:p w14:paraId="104BE9ED" w14:textId="77777777" w:rsidR="00FA797F" w:rsidRDefault="00FA797F">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4B59E8DC" w14:textId="77777777" w:rsidR="00FA797F" w:rsidRDefault="00FA797F">
            <w:pPr>
              <w:pStyle w:val="TAL"/>
              <w:rPr>
                <w:kern w:val="2"/>
              </w:rPr>
            </w:pPr>
            <w:r>
              <w:rPr>
                <w:kern w:val="2"/>
              </w:rPr>
              <w:t xml:space="preserve">The identifier of the VAL service for which the MnS discovery request applies </w:t>
            </w:r>
          </w:p>
        </w:tc>
      </w:tr>
      <w:tr w:rsidR="00FA797F" w14:paraId="3DF5F9C0" w14:textId="77777777" w:rsidTr="00FA797F">
        <w:trPr>
          <w:jc w:val="center"/>
        </w:trPr>
        <w:tc>
          <w:tcPr>
            <w:tcW w:w="2880" w:type="dxa"/>
            <w:tcBorders>
              <w:top w:val="single" w:sz="4" w:space="0" w:color="000000"/>
              <w:left w:val="single" w:sz="4" w:space="0" w:color="000000"/>
              <w:bottom w:val="single" w:sz="4" w:space="0" w:color="000000"/>
              <w:right w:val="nil"/>
            </w:tcBorders>
            <w:hideMark/>
          </w:tcPr>
          <w:p w14:paraId="6D04195C" w14:textId="77777777" w:rsidR="00FA797F" w:rsidRDefault="0095204C">
            <w:pPr>
              <w:pStyle w:val="TAL"/>
              <w:rPr>
                <w:kern w:val="2"/>
              </w:rPr>
            </w:pPr>
            <w:r w:rsidRPr="0095204C">
              <w:rPr>
                <w:kern w:val="2"/>
              </w:rPr>
              <w:t>Network slice related Identifier(s)</w:t>
            </w:r>
          </w:p>
        </w:tc>
        <w:tc>
          <w:tcPr>
            <w:tcW w:w="1440" w:type="dxa"/>
            <w:tcBorders>
              <w:top w:val="single" w:sz="4" w:space="0" w:color="000000"/>
              <w:left w:val="single" w:sz="4" w:space="0" w:color="000000"/>
              <w:bottom w:val="single" w:sz="4" w:space="0" w:color="000000"/>
              <w:right w:val="nil"/>
            </w:tcBorders>
            <w:hideMark/>
          </w:tcPr>
          <w:p w14:paraId="514DC3B9" w14:textId="77777777" w:rsidR="00FA797F" w:rsidRDefault="00FA797F">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2F5A803A" w14:textId="77777777" w:rsidR="00FA797F" w:rsidRDefault="00FA797F" w:rsidP="0095204C">
            <w:pPr>
              <w:pStyle w:val="TAL"/>
              <w:rPr>
                <w:kern w:val="2"/>
              </w:rPr>
            </w:pPr>
            <w:r>
              <w:rPr>
                <w:kern w:val="2"/>
              </w:rPr>
              <w:t>The slice identifier, if known by the VAL server</w:t>
            </w:r>
          </w:p>
        </w:tc>
      </w:tr>
      <w:tr w:rsidR="00FA797F" w14:paraId="70564E6B" w14:textId="77777777" w:rsidTr="00FA797F">
        <w:trPr>
          <w:jc w:val="center"/>
        </w:trPr>
        <w:tc>
          <w:tcPr>
            <w:tcW w:w="2880" w:type="dxa"/>
            <w:tcBorders>
              <w:top w:val="single" w:sz="4" w:space="0" w:color="000000"/>
              <w:left w:val="single" w:sz="4" w:space="0" w:color="000000"/>
              <w:bottom w:val="single" w:sz="4" w:space="0" w:color="000000"/>
              <w:right w:val="nil"/>
            </w:tcBorders>
            <w:hideMark/>
          </w:tcPr>
          <w:p w14:paraId="207B1BEF" w14:textId="77777777" w:rsidR="00FA797F" w:rsidRDefault="00FA797F">
            <w:pPr>
              <w:pStyle w:val="TAL"/>
              <w:rPr>
                <w:kern w:val="2"/>
              </w:rPr>
            </w:pPr>
            <w:r>
              <w:rPr>
                <w:kern w:val="2"/>
              </w:rPr>
              <w:t>Exposure capability requirement</w:t>
            </w:r>
          </w:p>
        </w:tc>
        <w:tc>
          <w:tcPr>
            <w:tcW w:w="1440" w:type="dxa"/>
            <w:tcBorders>
              <w:top w:val="single" w:sz="4" w:space="0" w:color="000000"/>
              <w:left w:val="single" w:sz="4" w:space="0" w:color="000000"/>
              <w:bottom w:val="single" w:sz="4" w:space="0" w:color="000000"/>
              <w:right w:val="nil"/>
            </w:tcBorders>
            <w:hideMark/>
          </w:tcPr>
          <w:p w14:paraId="2DEB69DB" w14:textId="77777777" w:rsidR="00FA797F" w:rsidRDefault="00FA797F">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3B48BBB8" w14:textId="77777777" w:rsidR="00FA797F" w:rsidRDefault="00FA797F" w:rsidP="00CC67B4">
            <w:pPr>
              <w:pStyle w:val="TAL"/>
              <w:rPr>
                <w:kern w:val="2"/>
              </w:rPr>
            </w:pPr>
            <w:r>
              <w:rPr>
                <w:kern w:val="2"/>
              </w:rPr>
              <w:t xml:space="preserve">The requirement includes indication </w:t>
            </w:r>
            <w:r w:rsidR="00CC67B4">
              <w:rPr>
                <w:kern w:val="2"/>
              </w:rPr>
              <w:t>o</w:t>
            </w:r>
            <w:r w:rsidR="00CC67B4" w:rsidRPr="00CC67B4">
              <w:rPr>
                <w:rFonts w:hint="eastAsia"/>
                <w:kern w:val="2"/>
              </w:rPr>
              <w:t>f</w:t>
            </w:r>
            <w:r w:rsidR="00CC67B4">
              <w:rPr>
                <w:kern w:val="2"/>
              </w:rPr>
              <w:t xml:space="preserve"> </w:t>
            </w:r>
            <w:r>
              <w:rPr>
                <w:kern w:val="2"/>
              </w:rPr>
              <w:t xml:space="preserve">the </w:t>
            </w:r>
            <w:r w:rsidR="00CC67B4" w:rsidRPr="00CC67B4">
              <w:rPr>
                <w:rFonts w:hint="eastAsia"/>
                <w:kern w:val="2"/>
              </w:rPr>
              <w:t>requested</w:t>
            </w:r>
            <w:r w:rsidR="00CC67B4">
              <w:rPr>
                <w:rFonts w:eastAsiaTheme="minorEastAsia" w:hint="eastAsia"/>
                <w:kern w:val="2"/>
                <w:lang w:eastAsia="zh-CN"/>
              </w:rPr>
              <w:t xml:space="preserve"> </w:t>
            </w:r>
            <w:r>
              <w:rPr>
                <w:kern w:val="2"/>
              </w:rPr>
              <w:t>permissions for exposing information related to the target slice. Also, the requirement may include the exposure capability type which is supported (e.g. via EGMF or directly to MnS producer)</w:t>
            </w:r>
          </w:p>
        </w:tc>
      </w:tr>
    </w:tbl>
    <w:p w14:paraId="3A0B5123" w14:textId="77777777" w:rsidR="00FA797F" w:rsidRDefault="00FA797F" w:rsidP="00FA797F"/>
    <w:p w14:paraId="5F3485B4" w14:textId="77777777" w:rsidR="00FA797F" w:rsidRPr="00CF381A" w:rsidRDefault="00C97A79" w:rsidP="00A90B95">
      <w:pPr>
        <w:pStyle w:val="Heading4"/>
        <w:rPr>
          <w:bCs/>
        </w:rPr>
      </w:pPr>
      <w:bookmarkStart w:id="314" w:name="_Toc125659766"/>
      <w:r w:rsidRPr="00C97A79">
        <w:rPr>
          <w:bCs/>
        </w:rPr>
        <w:t>9.</w:t>
      </w:r>
      <w:r w:rsidRPr="00C97A79">
        <w:rPr>
          <w:rFonts w:eastAsiaTheme="minorEastAsia"/>
          <w:bCs/>
          <w:lang w:eastAsia="zh-CN"/>
        </w:rPr>
        <w:t>6</w:t>
      </w:r>
      <w:r w:rsidRPr="00C97A79">
        <w:rPr>
          <w:bCs/>
        </w:rPr>
        <w:t>.4.3</w:t>
      </w:r>
      <w:r w:rsidRPr="00C97A79">
        <w:rPr>
          <w:bCs/>
        </w:rPr>
        <w:tab/>
        <w:t>Management service discovery subscribe response</w:t>
      </w:r>
      <w:bookmarkEnd w:id="314"/>
      <w:r w:rsidRPr="00C97A79">
        <w:rPr>
          <w:bCs/>
        </w:rPr>
        <w:t xml:space="preserve"> </w:t>
      </w:r>
    </w:p>
    <w:p w14:paraId="7CFA29FF" w14:textId="77777777" w:rsidR="00FA797F" w:rsidRDefault="00FA797F" w:rsidP="00FA797F">
      <w:r>
        <w:t>Table 9.</w:t>
      </w:r>
      <w:r w:rsidR="00CF381A">
        <w:rPr>
          <w:rFonts w:eastAsiaTheme="minorEastAsia" w:hint="eastAsia"/>
          <w:lang w:eastAsia="zh-CN"/>
        </w:rPr>
        <w:t>6</w:t>
      </w:r>
      <w:r>
        <w:t>.4.3-1 describes information elements for the Management service discovery subscribe response from the NSCE server to the VAL server.</w:t>
      </w:r>
    </w:p>
    <w:p w14:paraId="242A1326" w14:textId="77777777" w:rsidR="00FA797F" w:rsidRDefault="00FA797F" w:rsidP="00A90B95">
      <w:pPr>
        <w:pStyle w:val="TH"/>
        <w:outlineLvl w:val="0"/>
      </w:pPr>
      <w:r>
        <w:t>Table 9.</w:t>
      </w:r>
      <w:r w:rsidR="00CF381A">
        <w:rPr>
          <w:rFonts w:eastAsiaTheme="minorEastAsia" w:hint="eastAsia"/>
          <w:lang w:eastAsia="zh-CN"/>
        </w:rPr>
        <w:t>6</w:t>
      </w:r>
      <w:r>
        <w:t>.4.3-1: Management service discovery subscribe response</w:t>
      </w:r>
    </w:p>
    <w:tbl>
      <w:tblPr>
        <w:tblW w:w="8640" w:type="dxa"/>
        <w:jc w:val="center"/>
        <w:tblLayout w:type="fixed"/>
        <w:tblLook w:val="04A0" w:firstRow="1" w:lastRow="0" w:firstColumn="1" w:lastColumn="0" w:noHBand="0" w:noVBand="1"/>
      </w:tblPr>
      <w:tblGrid>
        <w:gridCol w:w="2880"/>
        <w:gridCol w:w="1440"/>
        <w:gridCol w:w="4320"/>
      </w:tblGrid>
      <w:tr w:rsidR="00FA797F" w14:paraId="28B9035E" w14:textId="77777777" w:rsidTr="00FA797F">
        <w:trPr>
          <w:jc w:val="center"/>
        </w:trPr>
        <w:tc>
          <w:tcPr>
            <w:tcW w:w="2880" w:type="dxa"/>
            <w:tcBorders>
              <w:top w:val="single" w:sz="4" w:space="0" w:color="000000"/>
              <w:left w:val="single" w:sz="4" w:space="0" w:color="000000"/>
              <w:bottom w:val="single" w:sz="4" w:space="0" w:color="000000"/>
              <w:right w:val="nil"/>
            </w:tcBorders>
            <w:hideMark/>
          </w:tcPr>
          <w:p w14:paraId="7D2D67DA" w14:textId="77777777" w:rsidR="00FA797F" w:rsidRDefault="00FA797F">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hideMark/>
          </w:tcPr>
          <w:p w14:paraId="51F6083C" w14:textId="77777777" w:rsidR="00FA797F" w:rsidRDefault="00FA797F">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6A6D151" w14:textId="77777777" w:rsidR="00FA797F" w:rsidRDefault="00FA797F">
            <w:pPr>
              <w:pStyle w:val="TAH"/>
              <w:rPr>
                <w:kern w:val="2"/>
              </w:rPr>
            </w:pPr>
            <w:r>
              <w:rPr>
                <w:kern w:val="2"/>
              </w:rPr>
              <w:t>Description</w:t>
            </w:r>
          </w:p>
        </w:tc>
      </w:tr>
      <w:tr w:rsidR="00FA797F" w14:paraId="3C86C0D4" w14:textId="77777777" w:rsidTr="00FA797F">
        <w:trPr>
          <w:jc w:val="center"/>
        </w:trPr>
        <w:tc>
          <w:tcPr>
            <w:tcW w:w="2880" w:type="dxa"/>
            <w:tcBorders>
              <w:top w:val="single" w:sz="4" w:space="0" w:color="000000"/>
              <w:left w:val="single" w:sz="4" w:space="0" w:color="000000"/>
              <w:bottom w:val="single" w:sz="4" w:space="0" w:color="000000"/>
              <w:right w:val="nil"/>
            </w:tcBorders>
            <w:hideMark/>
          </w:tcPr>
          <w:p w14:paraId="5CC2F90D" w14:textId="77777777" w:rsidR="00FA797F" w:rsidRDefault="00FA797F">
            <w:pPr>
              <w:pStyle w:val="TAL"/>
              <w:rPr>
                <w:kern w:val="2"/>
              </w:rPr>
            </w:pPr>
            <w:r>
              <w:rPr>
                <w:kern w:val="2"/>
              </w:rPr>
              <w:t>Result</w:t>
            </w:r>
          </w:p>
        </w:tc>
        <w:tc>
          <w:tcPr>
            <w:tcW w:w="1440" w:type="dxa"/>
            <w:tcBorders>
              <w:top w:val="single" w:sz="4" w:space="0" w:color="000000"/>
              <w:left w:val="single" w:sz="4" w:space="0" w:color="000000"/>
              <w:bottom w:val="single" w:sz="4" w:space="0" w:color="000000"/>
              <w:right w:val="nil"/>
            </w:tcBorders>
            <w:hideMark/>
          </w:tcPr>
          <w:p w14:paraId="3ED941A3" w14:textId="77777777" w:rsidR="00FA797F" w:rsidRDefault="00FA797F">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2FB7E2DB" w14:textId="77777777" w:rsidR="00FA797F" w:rsidRDefault="00FA797F">
            <w:pPr>
              <w:pStyle w:val="TAL"/>
              <w:rPr>
                <w:kern w:val="2"/>
              </w:rPr>
            </w:pPr>
            <w:r>
              <w:rPr>
                <w:kern w:val="2"/>
              </w:rPr>
              <w:t>The result of the subscription request (positive or negative acknowledgement)</w:t>
            </w:r>
          </w:p>
        </w:tc>
      </w:tr>
      <w:tr w:rsidR="00C4760F" w14:paraId="300DAB25" w14:textId="77777777" w:rsidTr="00FA797F">
        <w:trPr>
          <w:jc w:val="center"/>
        </w:trPr>
        <w:tc>
          <w:tcPr>
            <w:tcW w:w="2880" w:type="dxa"/>
            <w:tcBorders>
              <w:top w:val="single" w:sz="4" w:space="0" w:color="000000"/>
              <w:left w:val="single" w:sz="4" w:space="0" w:color="000000"/>
              <w:bottom w:val="single" w:sz="4" w:space="0" w:color="000000"/>
              <w:right w:val="nil"/>
            </w:tcBorders>
            <w:hideMark/>
          </w:tcPr>
          <w:p w14:paraId="18A0539E" w14:textId="77777777" w:rsidR="00C4760F" w:rsidRDefault="00C4760F">
            <w:pPr>
              <w:pStyle w:val="TAL"/>
              <w:rPr>
                <w:kern w:val="2"/>
              </w:rPr>
            </w:pPr>
            <w:r>
              <w:rPr>
                <w:kern w:val="2"/>
              </w:rPr>
              <w:t>&gt; Cause</w:t>
            </w:r>
          </w:p>
        </w:tc>
        <w:tc>
          <w:tcPr>
            <w:tcW w:w="1440" w:type="dxa"/>
            <w:tcBorders>
              <w:top w:val="single" w:sz="4" w:space="0" w:color="000000"/>
              <w:left w:val="single" w:sz="4" w:space="0" w:color="000000"/>
              <w:bottom w:val="single" w:sz="4" w:space="0" w:color="000000"/>
              <w:right w:val="nil"/>
            </w:tcBorders>
            <w:hideMark/>
          </w:tcPr>
          <w:p w14:paraId="59B49CA1" w14:textId="77777777" w:rsidR="00C4760F" w:rsidRDefault="00C4760F">
            <w:pPr>
              <w:pStyle w:val="TAC"/>
              <w:rPr>
                <w:kern w:val="2"/>
                <w:szCs w:val="18"/>
              </w:rPr>
            </w:pPr>
            <w:r>
              <w:rPr>
                <w:kern w:val="2"/>
              </w:rPr>
              <w:t>O</w:t>
            </w:r>
          </w:p>
          <w:p w14:paraId="00E9AA3A" w14:textId="77777777" w:rsidR="00C4760F" w:rsidRDefault="00C4760F">
            <w:pPr>
              <w:pStyle w:val="TAC"/>
              <w:rPr>
                <w:kern w:val="2"/>
              </w:rPr>
            </w:pPr>
            <w:r>
              <w:rPr>
                <w:kern w:val="2"/>
              </w:rPr>
              <w:t>(see NOTE)</w:t>
            </w:r>
          </w:p>
        </w:tc>
        <w:tc>
          <w:tcPr>
            <w:tcW w:w="4320" w:type="dxa"/>
            <w:tcBorders>
              <w:top w:val="single" w:sz="4" w:space="0" w:color="000000"/>
              <w:left w:val="single" w:sz="4" w:space="0" w:color="000000"/>
              <w:bottom w:val="single" w:sz="4" w:space="0" w:color="000000"/>
              <w:right w:val="single" w:sz="4" w:space="0" w:color="000000"/>
            </w:tcBorders>
            <w:hideMark/>
          </w:tcPr>
          <w:p w14:paraId="1F342F77" w14:textId="77777777" w:rsidR="00C4760F" w:rsidRDefault="00C4760F">
            <w:pPr>
              <w:pStyle w:val="TAL"/>
              <w:rPr>
                <w:kern w:val="2"/>
              </w:rPr>
            </w:pPr>
            <w:r>
              <w:rPr>
                <w:kern w:val="2"/>
              </w:rPr>
              <w:t>Indicates the cause of failure.</w:t>
            </w:r>
          </w:p>
        </w:tc>
      </w:tr>
      <w:tr w:rsidR="00C4760F" w14:paraId="0FE5E09E" w14:textId="77777777" w:rsidTr="00AC6891">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176B714A" w14:textId="77777777" w:rsidR="00C4760F" w:rsidRPr="00C4760F" w:rsidRDefault="00C4760F" w:rsidP="00C4760F">
            <w:pPr>
              <w:pStyle w:val="TAL"/>
              <w:rPr>
                <w:kern w:val="2"/>
              </w:rPr>
            </w:pPr>
            <w:r w:rsidRPr="00C4760F">
              <w:rPr>
                <w:kern w:val="2"/>
              </w:rPr>
              <w:t>NOTE:</w:t>
            </w:r>
            <w:r w:rsidRPr="00C4760F">
              <w:rPr>
                <w:kern w:val="2"/>
              </w:rPr>
              <w:tab/>
              <w:t>May only be present if the result is failure.</w:t>
            </w:r>
          </w:p>
        </w:tc>
      </w:tr>
    </w:tbl>
    <w:p w14:paraId="00E6B620" w14:textId="77777777" w:rsidR="00FA797F" w:rsidRDefault="00FA797F" w:rsidP="00FA797F">
      <w:r>
        <w:t xml:space="preserve"> </w:t>
      </w:r>
    </w:p>
    <w:p w14:paraId="2DE5A59B" w14:textId="77777777" w:rsidR="00FA797F" w:rsidRPr="00CF381A" w:rsidRDefault="00C97A79" w:rsidP="00A90B95">
      <w:pPr>
        <w:pStyle w:val="Heading4"/>
        <w:rPr>
          <w:bCs/>
        </w:rPr>
      </w:pPr>
      <w:bookmarkStart w:id="315" w:name="_Toc125659767"/>
      <w:r w:rsidRPr="00C97A79">
        <w:rPr>
          <w:bCs/>
        </w:rPr>
        <w:t>9.</w:t>
      </w:r>
      <w:r w:rsidRPr="00C97A79">
        <w:rPr>
          <w:rFonts w:eastAsiaTheme="minorEastAsia"/>
          <w:bCs/>
          <w:lang w:eastAsia="zh-CN"/>
        </w:rPr>
        <w:t>6</w:t>
      </w:r>
      <w:r w:rsidRPr="00C97A79">
        <w:rPr>
          <w:bCs/>
        </w:rPr>
        <w:t>.4.4</w:t>
      </w:r>
      <w:r w:rsidRPr="00C97A79">
        <w:rPr>
          <w:bCs/>
        </w:rPr>
        <w:tab/>
        <w:t>Management service discovery notify</w:t>
      </w:r>
      <w:bookmarkEnd w:id="315"/>
    </w:p>
    <w:p w14:paraId="5E0F0170" w14:textId="77777777" w:rsidR="00FA797F" w:rsidRDefault="00FA797F" w:rsidP="00FA797F">
      <w:r>
        <w:t>Table 9.</w:t>
      </w:r>
      <w:r w:rsidR="00CF381A">
        <w:rPr>
          <w:rFonts w:eastAsiaTheme="minorEastAsia" w:hint="eastAsia"/>
          <w:lang w:eastAsia="zh-CN"/>
        </w:rPr>
        <w:t>6</w:t>
      </w:r>
      <w:r>
        <w:t>.4.4-1 describes information elements for the Management service discovery notify message from the NSCE server to the VAL server.</w:t>
      </w:r>
    </w:p>
    <w:p w14:paraId="00B71662" w14:textId="77777777" w:rsidR="00FA797F" w:rsidRDefault="00FA797F" w:rsidP="00A90B95">
      <w:pPr>
        <w:pStyle w:val="TH"/>
        <w:outlineLvl w:val="0"/>
      </w:pPr>
      <w:r>
        <w:lastRenderedPageBreak/>
        <w:t>Table 9.</w:t>
      </w:r>
      <w:r w:rsidR="00CF381A">
        <w:rPr>
          <w:rFonts w:eastAsiaTheme="minorEastAsia" w:hint="eastAsia"/>
          <w:lang w:eastAsia="zh-CN"/>
        </w:rPr>
        <w:t>6</w:t>
      </w:r>
      <w:r>
        <w:t>.4.4-1: Management service discovery notify</w:t>
      </w:r>
    </w:p>
    <w:tbl>
      <w:tblPr>
        <w:tblW w:w="8640" w:type="dxa"/>
        <w:jc w:val="center"/>
        <w:tblLayout w:type="fixed"/>
        <w:tblLook w:val="04A0" w:firstRow="1" w:lastRow="0" w:firstColumn="1" w:lastColumn="0" w:noHBand="0" w:noVBand="1"/>
      </w:tblPr>
      <w:tblGrid>
        <w:gridCol w:w="2880"/>
        <w:gridCol w:w="1440"/>
        <w:gridCol w:w="4320"/>
      </w:tblGrid>
      <w:tr w:rsidR="00FA797F" w14:paraId="1A44109C" w14:textId="77777777" w:rsidTr="00FA797F">
        <w:trPr>
          <w:jc w:val="center"/>
        </w:trPr>
        <w:tc>
          <w:tcPr>
            <w:tcW w:w="2880" w:type="dxa"/>
            <w:tcBorders>
              <w:top w:val="single" w:sz="4" w:space="0" w:color="000000"/>
              <w:left w:val="single" w:sz="4" w:space="0" w:color="000000"/>
              <w:bottom w:val="single" w:sz="4" w:space="0" w:color="000000"/>
              <w:right w:val="nil"/>
            </w:tcBorders>
            <w:hideMark/>
          </w:tcPr>
          <w:p w14:paraId="0AE26846" w14:textId="77777777" w:rsidR="00FA797F" w:rsidRDefault="00FA797F">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hideMark/>
          </w:tcPr>
          <w:p w14:paraId="2AC70186" w14:textId="77777777" w:rsidR="00FA797F" w:rsidRDefault="00FA797F">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F924A95" w14:textId="77777777" w:rsidR="00FA797F" w:rsidRDefault="00FA797F">
            <w:pPr>
              <w:pStyle w:val="TAH"/>
              <w:rPr>
                <w:kern w:val="2"/>
              </w:rPr>
            </w:pPr>
            <w:r>
              <w:rPr>
                <w:kern w:val="2"/>
              </w:rPr>
              <w:t>Description</w:t>
            </w:r>
          </w:p>
        </w:tc>
      </w:tr>
      <w:tr w:rsidR="00FA797F" w14:paraId="67A7D6DE" w14:textId="77777777" w:rsidTr="00FA797F">
        <w:trPr>
          <w:jc w:val="center"/>
        </w:trPr>
        <w:tc>
          <w:tcPr>
            <w:tcW w:w="2880" w:type="dxa"/>
            <w:tcBorders>
              <w:top w:val="single" w:sz="4" w:space="0" w:color="000000"/>
              <w:left w:val="single" w:sz="4" w:space="0" w:color="000000"/>
              <w:bottom w:val="single" w:sz="4" w:space="0" w:color="000000"/>
              <w:right w:val="nil"/>
            </w:tcBorders>
            <w:hideMark/>
          </w:tcPr>
          <w:p w14:paraId="403DDDAB" w14:textId="77777777" w:rsidR="00FA797F" w:rsidRDefault="00FA797F">
            <w:pPr>
              <w:pStyle w:val="TAL"/>
              <w:rPr>
                <w:kern w:val="2"/>
              </w:rPr>
            </w:pPr>
            <w:r>
              <w:rPr>
                <w:kern w:val="2"/>
              </w:rPr>
              <w:t>VAL service ID</w:t>
            </w:r>
          </w:p>
        </w:tc>
        <w:tc>
          <w:tcPr>
            <w:tcW w:w="1440" w:type="dxa"/>
            <w:tcBorders>
              <w:top w:val="single" w:sz="4" w:space="0" w:color="000000"/>
              <w:left w:val="single" w:sz="4" w:space="0" w:color="000000"/>
              <w:bottom w:val="single" w:sz="4" w:space="0" w:color="000000"/>
              <w:right w:val="nil"/>
            </w:tcBorders>
            <w:hideMark/>
          </w:tcPr>
          <w:p w14:paraId="206DB2AA" w14:textId="77777777" w:rsidR="00FA797F" w:rsidRDefault="00FA797F">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2B6BF522" w14:textId="77777777" w:rsidR="00FA797F" w:rsidRDefault="00FA797F">
            <w:pPr>
              <w:pStyle w:val="TAL"/>
              <w:rPr>
                <w:kern w:val="2"/>
              </w:rPr>
            </w:pPr>
            <w:r>
              <w:rPr>
                <w:kern w:val="2"/>
              </w:rPr>
              <w:t>The identifier of the VAL application</w:t>
            </w:r>
          </w:p>
        </w:tc>
      </w:tr>
      <w:tr w:rsidR="00FA797F" w14:paraId="206C8F39" w14:textId="77777777" w:rsidTr="00FA797F">
        <w:trPr>
          <w:jc w:val="center"/>
        </w:trPr>
        <w:tc>
          <w:tcPr>
            <w:tcW w:w="2880" w:type="dxa"/>
            <w:tcBorders>
              <w:top w:val="single" w:sz="4" w:space="0" w:color="000000"/>
              <w:left w:val="single" w:sz="4" w:space="0" w:color="000000"/>
              <w:bottom w:val="single" w:sz="4" w:space="0" w:color="000000"/>
              <w:right w:val="nil"/>
            </w:tcBorders>
            <w:hideMark/>
          </w:tcPr>
          <w:p w14:paraId="2CEAE15C" w14:textId="77777777" w:rsidR="00FA797F" w:rsidRDefault="00FA797F">
            <w:pPr>
              <w:pStyle w:val="TAL"/>
              <w:rPr>
                <w:kern w:val="2"/>
              </w:rPr>
            </w:pPr>
            <w:r>
              <w:rPr>
                <w:kern w:val="2"/>
              </w:rPr>
              <w:t>Management Domain/System ID</w:t>
            </w:r>
          </w:p>
        </w:tc>
        <w:tc>
          <w:tcPr>
            <w:tcW w:w="1440" w:type="dxa"/>
            <w:tcBorders>
              <w:top w:val="single" w:sz="4" w:space="0" w:color="000000"/>
              <w:left w:val="single" w:sz="4" w:space="0" w:color="000000"/>
              <w:bottom w:val="single" w:sz="4" w:space="0" w:color="000000"/>
              <w:right w:val="nil"/>
            </w:tcBorders>
            <w:hideMark/>
          </w:tcPr>
          <w:p w14:paraId="49D450AD" w14:textId="77777777" w:rsidR="00FA797F" w:rsidRDefault="00FA797F">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7127D6E9" w14:textId="77777777" w:rsidR="00FA797F" w:rsidRDefault="00FA797F">
            <w:pPr>
              <w:pStyle w:val="TAL"/>
              <w:rPr>
                <w:kern w:val="2"/>
              </w:rPr>
            </w:pPr>
            <w:r>
              <w:rPr>
                <w:kern w:val="2"/>
              </w:rPr>
              <w:t xml:space="preserve">The identifier of the management system/domain of interest </w:t>
            </w:r>
          </w:p>
        </w:tc>
      </w:tr>
      <w:tr w:rsidR="00FA797F" w14:paraId="59060EDD" w14:textId="77777777" w:rsidTr="00FA797F">
        <w:trPr>
          <w:jc w:val="center"/>
        </w:trPr>
        <w:tc>
          <w:tcPr>
            <w:tcW w:w="2880" w:type="dxa"/>
            <w:tcBorders>
              <w:top w:val="single" w:sz="4" w:space="0" w:color="000000"/>
              <w:left w:val="single" w:sz="4" w:space="0" w:color="000000"/>
              <w:bottom w:val="single" w:sz="4" w:space="0" w:color="000000"/>
              <w:right w:val="nil"/>
            </w:tcBorders>
            <w:hideMark/>
          </w:tcPr>
          <w:p w14:paraId="7FBF4ACE" w14:textId="77777777" w:rsidR="00FA797F" w:rsidRDefault="00FA797F">
            <w:pPr>
              <w:pStyle w:val="TAL"/>
              <w:rPr>
                <w:kern w:val="2"/>
              </w:rPr>
            </w:pPr>
            <w:r>
              <w:rPr>
                <w:kern w:val="2"/>
              </w:rPr>
              <w:t>List of MnS IDs / MnS producer IDs</w:t>
            </w:r>
          </w:p>
        </w:tc>
        <w:tc>
          <w:tcPr>
            <w:tcW w:w="1440" w:type="dxa"/>
            <w:tcBorders>
              <w:top w:val="single" w:sz="4" w:space="0" w:color="000000"/>
              <w:left w:val="single" w:sz="4" w:space="0" w:color="000000"/>
              <w:bottom w:val="single" w:sz="4" w:space="0" w:color="000000"/>
              <w:right w:val="nil"/>
            </w:tcBorders>
            <w:hideMark/>
          </w:tcPr>
          <w:p w14:paraId="68A5BD84" w14:textId="77777777" w:rsidR="00FA797F" w:rsidRDefault="00FA797F">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39645462" w14:textId="77777777" w:rsidR="00FA797F" w:rsidRDefault="00FA797F">
            <w:pPr>
              <w:pStyle w:val="TAL"/>
              <w:rPr>
                <w:kern w:val="2"/>
              </w:rPr>
            </w:pPr>
            <w:r>
              <w:rPr>
                <w:kern w:val="2"/>
              </w:rPr>
              <w:t>The list of identifiers of the needed MnSs / MnS producers</w:t>
            </w:r>
          </w:p>
        </w:tc>
      </w:tr>
      <w:tr w:rsidR="00FA797F" w14:paraId="3A3DBAF7" w14:textId="77777777" w:rsidTr="00FA797F">
        <w:trPr>
          <w:jc w:val="center"/>
        </w:trPr>
        <w:tc>
          <w:tcPr>
            <w:tcW w:w="2880" w:type="dxa"/>
            <w:tcBorders>
              <w:top w:val="single" w:sz="4" w:space="0" w:color="000000"/>
              <w:left w:val="single" w:sz="4" w:space="0" w:color="000000"/>
              <w:bottom w:val="single" w:sz="4" w:space="0" w:color="000000"/>
              <w:right w:val="nil"/>
            </w:tcBorders>
            <w:hideMark/>
          </w:tcPr>
          <w:p w14:paraId="58751744" w14:textId="77777777" w:rsidR="00FA797F" w:rsidRDefault="00FA797F">
            <w:pPr>
              <w:pStyle w:val="TAL"/>
              <w:rPr>
                <w:kern w:val="2"/>
              </w:rPr>
            </w:pPr>
            <w:r>
              <w:rPr>
                <w:kern w:val="2"/>
              </w:rPr>
              <w:t>&gt;MnS capability</w:t>
            </w:r>
          </w:p>
        </w:tc>
        <w:tc>
          <w:tcPr>
            <w:tcW w:w="1440" w:type="dxa"/>
            <w:tcBorders>
              <w:top w:val="single" w:sz="4" w:space="0" w:color="000000"/>
              <w:left w:val="single" w:sz="4" w:space="0" w:color="000000"/>
              <w:bottom w:val="single" w:sz="4" w:space="0" w:color="000000"/>
              <w:right w:val="nil"/>
            </w:tcBorders>
            <w:hideMark/>
          </w:tcPr>
          <w:p w14:paraId="1F0A6385" w14:textId="77777777" w:rsidR="00FA797F" w:rsidRDefault="00FA797F">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6C98BAA8" w14:textId="77777777" w:rsidR="00FA797F" w:rsidRDefault="00FA797F">
            <w:pPr>
              <w:pStyle w:val="TAL"/>
              <w:rPr>
                <w:kern w:val="2"/>
              </w:rPr>
            </w:pPr>
            <w:r>
              <w:rPr>
                <w:kern w:val="2"/>
              </w:rPr>
              <w:t xml:space="preserve">The capability per needed MnS. Such capability may related to the managed elements such as considerations for </w:t>
            </w:r>
            <w:r>
              <w:t>radio, technology, coverage or NFs</w:t>
            </w:r>
          </w:p>
        </w:tc>
      </w:tr>
      <w:tr w:rsidR="00FA797F" w14:paraId="36FCFEDF" w14:textId="77777777" w:rsidTr="00FA797F">
        <w:trPr>
          <w:jc w:val="center"/>
        </w:trPr>
        <w:tc>
          <w:tcPr>
            <w:tcW w:w="2880" w:type="dxa"/>
            <w:tcBorders>
              <w:top w:val="single" w:sz="4" w:space="0" w:color="000000"/>
              <w:left w:val="single" w:sz="4" w:space="0" w:color="000000"/>
              <w:bottom w:val="single" w:sz="4" w:space="0" w:color="000000"/>
              <w:right w:val="nil"/>
            </w:tcBorders>
            <w:hideMark/>
          </w:tcPr>
          <w:p w14:paraId="6D3A59FD" w14:textId="77777777" w:rsidR="00FA797F" w:rsidRDefault="00FA797F">
            <w:pPr>
              <w:pStyle w:val="TAL"/>
              <w:rPr>
                <w:kern w:val="2"/>
              </w:rPr>
            </w:pPr>
            <w:r>
              <w:rPr>
                <w:kern w:val="2"/>
              </w:rPr>
              <w:t xml:space="preserve">&gt;MnS </w:t>
            </w:r>
            <w:r w:rsidR="00CC67B4">
              <w:rPr>
                <w:kern w:val="2"/>
              </w:rPr>
              <w:t>permissions</w:t>
            </w:r>
          </w:p>
        </w:tc>
        <w:tc>
          <w:tcPr>
            <w:tcW w:w="1440" w:type="dxa"/>
            <w:tcBorders>
              <w:top w:val="single" w:sz="4" w:space="0" w:color="000000"/>
              <w:left w:val="single" w:sz="4" w:space="0" w:color="000000"/>
              <w:bottom w:val="single" w:sz="4" w:space="0" w:color="000000"/>
              <w:right w:val="nil"/>
            </w:tcBorders>
            <w:hideMark/>
          </w:tcPr>
          <w:p w14:paraId="729B2AF4" w14:textId="77777777" w:rsidR="00FA797F" w:rsidRDefault="00FA797F">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45CBD025" w14:textId="77777777" w:rsidR="00FA797F" w:rsidRDefault="00CC67B4">
            <w:pPr>
              <w:pStyle w:val="TAL"/>
              <w:rPr>
                <w:kern w:val="2"/>
              </w:rPr>
            </w:pPr>
            <w:r>
              <w:rPr>
                <w:rFonts w:eastAsiaTheme="minorEastAsia" w:hint="eastAsia"/>
                <w:kern w:val="2"/>
                <w:lang w:eastAsia="zh-CN"/>
              </w:rPr>
              <w:t>Allowed</w:t>
            </w:r>
            <w:r w:rsidR="00FA797F">
              <w:rPr>
                <w:kern w:val="2"/>
              </w:rPr>
              <w:t xml:space="preserve"> permissions of the VAL server over the MnS, e.g. whether </w:t>
            </w:r>
            <w:r>
              <w:rPr>
                <w:rFonts w:eastAsiaTheme="minorEastAsia" w:hint="eastAsia"/>
                <w:kern w:val="2"/>
                <w:lang w:eastAsia="zh-CN"/>
              </w:rPr>
              <w:t xml:space="preserve">it is allowed </w:t>
            </w:r>
            <w:r w:rsidR="00FA797F">
              <w:rPr>
                <w:kern w:val="2"/>
              </w:rPr>
              <w:t xml:space="preserve">to read, write, delete, </w:t>
            </w:r>
            <w:r w:rsidR="00206B45">
              <w:rPr>
                <w:rFonts w:eastAsiaTheme="minorEastAsia" w:hint="eastAsia"/>
                <w:kern w:val="2"/>
                <w:lang w:eastAsia="zh-CN"/>
              </w:rPr>
              <w:t xml:space="preserve">and/or </w:t>
            </w:r>
            <w:r w:rsidR="00FA797F">
              <w:rPr>
                <w:kern w:val="2"/>
              </w:rPr>
              <w:t>update.</w:t>
            </w:r>
          </w:p>
        </w:tc>
      </w:tr>
      <w:tr w:rsidR="00FA797F" w14:paraId="28F435B6" w14:textId="77777777" w:rsidTr="00FA797F">
        <w:trPr>
          <w:jc w:val="center"/>
        </w:trPr>
        <w:tc>
          <w:tcPr>
            <w:tcW w:w="2880" w:type="dxa"/>
            <w:tcBorders>
              <w:top w:val="single" w:sz="4" w:space="0" w:color="000000"/>
              <w:left w:val="single" w:sz="4" w:space="0" w:color="000000"/>
              <w:bottom w:val="single" w:sz="4" w:space="0" w:color="000000"/>
              <w:right w:val="nil"/>
            </w:tcBorders>
            <w:hideMark/>
          </w:tcPr>
          <w:p w14:paraId="22CA8C47" w14:textId="77777777" w:rsidR="00FA797F" w:rsidRDefault="0095204C">
            <w:pPr>
              <w:pStyle w:val="TAL"/>
              <w:rPr>
                <w:kern w:val="2"/>
              </w:rPr>
            </w:pPr>
            <w:r w:rsidRPr="0095204C">
              <w:rPr>
                <w:kern w:val="2"/>
              </w:rPr>
              <w:t>Network slice related Identifier(s)</w:t>
            </w:r>
          </w:p>
        </w:tc>
        <w:tc>
          <w:tcPr>
            <w:tcW w:w="1440" w:type="dxa"/>
            <w:tcBorders>
              <w:top w:val="single" w:sz="4" w:space="0" w:color="000000"/>
              <w:left w:val="single" w:sz="4" w:space="0" w:color="000000"/>
              <w:bottom w:val="single" w:sz="4" w:space="0" w:color="000000"/>
              <w:right w:val="nil"/>
            </w:tcBorders>
            <w:hideMark/>
          </w:tcPr>
          <w:p w14:paraId="4F743C69" w14:textId="77777777" w:rsidR="00FA797F" w:rsidRDefault="00FA797F">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393E5FF6" w14:textId="77777777" w:rsidR="00FA797F" w:rsidRDefault="00FA797F" w:rsidP="0095204C">
            <w:pPr>
              <w:pStyle w:val="TAL"/>
              <w:rPr>
                <w:kern w:val="2"/>
              </w:rPr>
            </w:pPr>
            <w:r>
              <w:rPr>
                <w:kern w:val="2"/>
              </w:rPr>
              <w:t>The slice identifier which is mapped to the VAL application and the list of MnSs.</w:t>
            </w:r>
          </w:p>
        </w:tc>
      </w:tr>
    </w:tbl>
    <w:p w14:paraId="39F507C4" w14:textId="77777777" w:rsidR="00680FFF" w:rsidRDefault="00680FFF" w:rsidP="00680FFF">
      <w:bookmarkStart w:id="316" w:name="_Toc125659768"/>
    </w:p>
    <w:p w14:paraId="3BBD5CB0" w14:textId="25FB6F99" w:rsidR="00FA797F" w:rsidRPr="00CF381A" w:rsidRDefault="00C97A79" w:rsidP="00A90B95">
      <w:pPr>
        <w:pStyle w:val="Heading3"/>
        <w:rPr>
          <w:bCs/>
        </w:rPr>
      </w:pPr>
      <w:r w:rsidRPr="00C97A79">
        <w:rPr>
          <w:bCs/>
        </w:rPr>
        <w:t>9.</w:t>
      </w:r>
      <w:r w:rsidRPr="00C97A79">
        <w:rPr>
          <w:rFonts w:eastAsiaTheme="minorEastAsia"/>
          <w:bCs/>
          <w:lang w:eastAsia="zh-CN"/>
        </w:rPr>
        <w:t>6</w:t>
      </w:r>
      <w:r w:rsidRPr="00C97A79">
        <w:rPr>
          <w:bCs/>
        </w:rPr>
        <w:t>.5</w:t>
      </w:r>
      <w:r w:rsidRPr="00C97A79">
        <w:rPr>
          <w:bCs/>
        </w:rPr>
        <w:tab/>
        <w:t>APIs</w:t>
      </w:r>
      <w:bookmarkEnd w:id="316"/>
      <w:r w:rsidRPr="00C97A79">
        <w:rPr>
          <w:bCs/>
        </w:rPr>
        <w:t xml:space="preserve"> </w:t>
      </w:r>
    </w:p>
    <w:p w14:paraId="6A99900C" w14:textId="77777777" w:rsidR="00FA797F" w:rsidRDefault="00FA797F" w:rsidP="00FA797F">
      <w:r>
        <w:t>Table 9.</w:t>
      </w:r>
      <w:r w:rsidR="00CF381A">
        <w:rPr>
          <w:rFonts w:eastAsiaTheme="minorEastAsia" w:hint="eastAsia"/>
          <w:lang w:eastAsia="zh-CN"/>
        </w:rPr>
        <w:t>6</w:t>
      </w:r>
      <w:r>
        <w:t>.5-1 illustrates the NSCALE APIs for the MnS discovery feature.</w:t>
      </w:r>
    </w:p>
    <w:p w14:paraId="2037FA79" w14:textId="77777777" w:rsidR="00FA797F" w:rsidRDefault="00FA797F" w:rsidP="00A90B95">
      <w:pPr>
        <w:pStyle w:val="TH"/>
        <w:outlineLvl w:val="0"/>
      </w:pPr>
      <w:r>
        <w:t>Table 9.</w:t>
      </w:r>
      <w:r w:rsidR="00CF381A">
        <w:rPr>
          <w:rFonts w:eastAsiaTheme="minorEastAsia" w:hint="eastAsia"/>
          <w:lang w:eastAsia="zh-CN"/>
        </w:rPr>
        <w:t>6</w:t>
      </w:r>
      <w:r>
        <w:t>.5-1: List of APIs for the MnS discovery feature</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2835"/>
        <w:gridCol w:w="1984"/>
        <w:gridCol w:w="1667"/>
      </w:tblGrid>
      <w:tr w:rsidR="00FA797F" w14:paraId="32673BE3" w14:textId="77777777" w:rsidTr="00FA797F">
        <w:tc>
          <w:tcPr>
            <w:tcW w:w="3369" w:type="dxa"/>
            <w:tcBorders>
              <w:top w:val="single" w:sz="4" w:space="0" w:color="auto"/>
              <w:left w:val="single" w:sz="4" w:space="0" w:color="auto"/>
              <w:bottom w:val="single" w:sz="4" w:space="0" w:color="auto"/>
              <w:right w:val="single" w:sz="4" w:space="0" w:color="auto"/>
            </w:tcBorders>
            <w:hideMark/>
          </w:tcPr>
          <w:p w14:paraId="1E90ACD4" w14:textId="77777777" w:rsidR="00FA797F" w:rsidRDefault="00FA797F">
            <w:pPr>
              <w:pStyle w:val="TAH"/>
            </w:pPr>
            <w:r>
              <w:t>API Name</w:t>
            </w:r>
          </w:p>
        </w:tc>
        <w:tc>
          <w:tcPr>
            <w:tcW w:w="2835" w:type="dxa"/>
            <w:tcBorders>
              <w:top w:val="single" w:sz="4" w:space="0" w:color="auto"/>
              <w:left w:val="nil"/>
              <w:bottom w:val="single" w:sz="4" w:space="0" w:color="auto"/>
              <w:right w:val="single" w:sz="4" w:space="0" w:color="auto"/>
            </w:tcBorders>
            <w:hideMark/>
          </w:tcPr>
          <w:p w14:paraId="2F4315B0" w14:textId="77777777" w:rsidR="00FA797F" w:rsidRDefault="00FA797F">
            <w:pPr>
              <w:pStyle w:val="TAH"/>
            </w:pPr>
            <w:r>
              <w:t>API Operations</w:t>
            </w:r>
          </w:p>
        </w:tc>
        <w:tc>
          <w:tcPr>
            <w:tcW w:w="1984" w:type="dxa"/>
            <w:tcBorders>
              <w:top w:val="single" w:sz="4" w:space="0" w:color="auto"/>
              <w:left w:val="nil"/>
              <w:bottom w:val="single" w:sz="4" w:space="0" w:color="auto"/>
              <w:right w:val="single" w:sz="4" w:space="0" w:color="auto"/>
            </w:tcBorders>
            <w:hideMark/>
          </w:tcPr>
          <w:p w14:paraId="3BA3BE28" w14:textId="77777777" w:rsidR="00FA797F" w:rsidRDefault="00FA797F">
            <w:pPr>
              <w:pStyle w:val="TAH"/>
            </w:pPr>
            <w:r>
              <w:t>Known Consumer(s)</w:t>
            </w:r>
          </w:p>
        </w:tc>
        <w:tc>
          <w:tcPr>
            <w:tcW w:w="1667" w:type="dxa"/>
            <w:tcBorders>
              <w:top w:val="single" w:sz="4" w:space="0" w:color="auto"/>
              <w:left w:val="nil"/>
              <w:bottom w:val="single" w:sz="4" w:space="0" w:color="auto"/>
              <w:right w:val="single" w:sz="4" w:space="0" w:color="auto"/>
            </w:tcBorders>
            <w:hideMark/>
          </w:tcPr>
          <w:p w14:paraId="13C2C75F" w14:textId="77777777" w:rsidR="00FA797F" w:rsidRDefault="00FA797F">
            <w:pPr>
              <w:pStyle w:val="TAH"/>
            </w:pPr>
            <w:r>
              <w:t>Communication Type</w:t>
            </w:r>
          </w:p>
        </w:tc>
      </w:tr>
      <w:tr w:rsidR="00FA797F" w14:paraId="1000801C" w14:textId="77777777" w:rsidTr="00FA797F">
        <w:trPr>
          <w:trHeight w:val="136"/>
        </w:trPr>
        <w:tc>
          <w:tcPr>
            <w:tcW w:w="3369" w:type="dxa"/>
            <w:tcBorders>
              <w:top w:val="single" w:sz="4" w:space="0" w:color="auto"/>
              <w:left w:val="single" w:sz="4" w:space="0" w:color="auto"/>
              <w:bottom w:val="single" w:sz="4" w:space="0" w:color="auto"/>
              <w:right w:val="single" w:sz="4" w:space="0" w:color="auto"/>
            </w:tcBorders>
            <w:hideMark/>
          </w:tcPr>
          <w:p w14:paraId="3D714C08" w14:textId="77777777" w:rsidR="00FA797F" w:rsidRDefault="00D6761A">
            <w:pPr>
              <w:pStyle w:val="TAL"/>
            </w:pPr>
            <w:r w:rsidRPr="00D6761A">
              <w:t>SS_NSCE_</w:t>
            </w:r>
            <w:r w:rsidR="00FA797F">
              <w:t>Management_Service_Discovery</w:t>
            </w:r>
          </w:p>
        </w:tc>
        <w:tc>
          <w:tcPr>
            <w:tcW w:w="2835" w:type="dxa"/>
            <w:tcBorders>
              <w:top w:val="single" w:sz="4" w:space="0" w:color="auto"/>
              <w:left w:val="nil"/>
              <w:bottom w:val="single" w:sz="4" w:space="0" w:color="auto"/>
              <w:right w:val="single" w:sz="4" w:space="0" w:color="auto"/>
            </w:tcBorders>
            <w:hideMark/>
          </w:tcPr>
          <w:p w14:paraId="3E7E9D35" w14:textId="77777777" w:rsidR="00FA797F" w:rsidRDefault="00FA797F">
            <w:pPr>
              <w:pStyle w:val="TAL"/>
            </w:pPr>
            <w:r>
              <w:t>Management_Service Discovery</w:t>
            </w:r>
          </w:p>
        </w:tc>
        <w:tc>
          <w:tcPr>
            <w:tcW w:w="1984" w:type="dxa"/>
            <w:tcBorders>
              <w:top w:val="single" w:sz="4" w:space="0" w:color="auto"/>
              <w:left w:val="nil"/>
              <w:bottom w:val="single" w:sz="4" w:space="0" w:color="auto"/>
              <w:right w:val="single" w:sz="4" w:space="0" w:color="auto"/>
            </w:tcBorders>
            <w:hideMark/>
          </w:tcPr>
          <w:p w14:paraId="1A61CCFA" w14:textId="77777777" w:rsidR="00FA797F" w:rsidRDefault="00FA797F">
            <w:pPr>
              <w:pStyle w:val="TAL"/>
            </w:pPr>
            <w:r>
              <w:t>VAL server</w:t>
            </w:r>
          </w:p>
        </w:tc>
        <w:tc>
          <w:tcPr>
            <w:tcW w:w="1667" w:type="dxa"/>
            <w:tcBorders>
              <w:top w:val="single" w:sz="4" w:space="0" w:color="auto"/>
              <w:left w:val="nil"/>
              <w:bottom w:val="single" w:sz="4" w:space="0" w:color="auto"/>
              <w:right w:val="single" w:sz="4" w:space="0" w:color="auto"/>
            </w:tcBorders>
            <w:hideMark/>
          </w:tcPr>
          <w:p w14:paraId="35015AAD" w14:textId="77777777" w:rsidR="00FA797F" w:rsidRDefault="00FA797F">
            <w:pPr>
              <w:pStyle w:val="TAL"/>
            </w:pPr>
            <w:r>
              <w:t>Subscribe/Notify</w:t>
            </w:r>
          </w:p>
        </w:tc>
      </w:tr>
    </w:tbl>
    <w:p w14:paraId="7E3F5CCD" w14:textId="77777777" w:rsidR="00FA797F" w:rsidRDefault="00FA797F" w:rsidP="00FA797F"/>
    <w:p w14:paraId="5FD8323C" w14:textId="77777777" w:rsidR="00FA797F" w:rsidRPr="00CF381A" w:rsidRDefault="00C97A79" w:rsidP="00A90B95">
      <w:pPr>
        <w:pStyle w:val="Heading4"/>
        <w:rPr>
          <w:bCs/>
        </w:rPr>
      </w:pPr>
      <w:bookmarkStart w:id="317" w:name="_Toc125659769"/>
      <w:r w:rsidRPr="00C97A79">
        <w:rPr>
          <w:bCs/>
        </w:rPr>
        <w:t>9.</w:t>
      </w:r>
      <w:r w:rsidRPr="00C97A79">
        <w:rPr>
          <w:rFonts w:eastAsiaTheme="minorEastAsia"/>
          <w:bCs/>
          <w:lang w:eastAsia="zh-CN"/>
        </w:rPr>
        <w:t>6</w:t>
      </w:r>
      <w:r w:rsidRPr="00C97A79">
        <w:rPr>
          <w:bCs/>
        </w:rPr>
        <w:t>.5.1</w:t>
      </w:r>
      <w:r w:rsidRPr="00C97A79">
        <w:rPr>
          <w:bCs/>
        </w:rPr>
        <w:tab/>
      </w:r>
      <w:r w:rsidR="00D6761A" w:rsidRPr="00D6761A">
        <w:rPr>
          <w:bCs/>
        </w:rPr>
        <w:t>SS_NSCE_</w:t>
      </w:r>
      <w:r w:rsidRPr="00C97A79">
        <w:rPr>
          <w:bCs/>
        </w:rPr>
        <w:t>Management_Service Discovery</w:t>
      </w:r>
      <w:bookmarkEnd w:id="317"/>
    </w:p>
    <w:p w14:paraId="040C1B1E" w14:textId="77777777" w:rsidR="00FA797F" w:rsidRPr="00CF381A" w:rsidRDefault="00C97A79" w:rsidP="00A90B95">
      <w:pPr>
        <w:pStyle w:val="Heading5"/>
        <w:rPr>
          <w:bCs/>
        </w:rPr>
      </w:pPr>
      <w:bookmarkStart w:id="318" w:name="_Toc125659770"/>
      <w:r w:rsidRPr="00C97A79">
        <w:rPr>
          <w:bCs/>
        </w:rPr>
        <w:t>9.</w:t>
      </w:r>
      <w:r w:rsidR="00CF381A">
        <w:rPr>
          <w:rFonts w:eastAsiaTheme="minorEastAsia" w:hint="eastAsia"/>
          <w:bCs/>
          <w:lang w:eastAsia="zh-CN"/>
        </w:rPr>
        <w:t>6</w:t>
      </w:r>
      <w:r w:rsidRPr="00C97A79">
        <w:rPr>
          <w:bCs/>
        </w:rPr>
        <w:t>.5.1.1</w:t>
      </w:r>
      <w:r w:rsidRPr="00C97A79">
        <w:rPr>
          <w:bCs/>
        </w:rPr>
        <w:tab/>
        <w:t>General</w:t>
      </w:r>
      <w:bookmarkEnd w:id="318"/>
    </w:p>
    <w:p w14:paraId="5F78EFEA" w14:textId="77777777" w:rsidR="00FA797F" w:rsidRDefault="00FA797F" w:rsidP="00FA797F">
      <w:r>
        <w:rPr>
          <w:b/>
        </w:rPr>
        <w:t>API description:</w:t>
      </w:r>
      <w:r>
        <w:t xml:space="preserve"> This API enables the VAL server to communicate with the network slice capability enablement server for requesting management service discovery over NSCE-S.</w:t>
      </w:r>
    </w:p>
    <w:p w14:paraId="3D98CFAE" w14:textId="77777777" w:rsidR="00FA797F" w:rsidRPr="00CF381A" w:rsidRDefault="00C97A79" w:rsidP="00A90B95">
      <w:pPr>
        <w:pStyle w:val="Heading5"/>
        <w:rPr>
          <w:bCs/>
        </w:rPr>
      </w:pPr>
      <w:bookmarkStart w:id="319" w:name="_Toc125659771"/>
      <w:r w:rsidRPr="00C97A79">
        <w:rPr>
          <w:bCs/>
        </w:rPr>
        <w:t>9.</w:t>
      </w:r>
      <w:r w:rsidRPr="00C97A79">
        <w:rPr>
          <w:rFonts w:eastAsiaTheme="minorEastAsia"/>
          <w:bCs/>
          <w:lang w:eastAsia="zh-CN"/>
        </w:rPr>
        <w:t>6</w:t>
      </w:r>
      <w:r w:rsidRPr="00C97A79">
        <w:rPr>
          <w:bCs/>
        </w:rPr>
        <w:t>.5.1.2</w:t>
      </w:r>
      <w:r w:rsidRPr="00C97A79">
        <w:rPr>
          <w:bCs/>
        </w:rPr>
        <w:tab/>
      </w:r>
      <w:r w:rsidR="00D6761A" w:rsidRPr="00D6761A">
        <w:rPr>
          <w:bCs/>
        </w:rPr>
        <w:t>SS_NSCE_</w:t>
      </w:r>
      <w:r w:rsidRPr="00C97A79">
        <w:rPr>
          <w:bCs/>
        </w:rPr>
        <w:t>Management_Service Discovery</w:t>
      </w:r>
      <w:bookmarkEnd w:id="319"/>
    </w:p>
    <w:p w14:paraId="2A6420BA" w14:textId="77777777" w:rsidR="00FA797F" w:rsidRDefault="00FA797F" w:rsidP="00FA797F">
      <w:r>
        <w:rPr>
          <w:b/>
        </w:rPr>
        <w:t xml:space="preserve">API operation name: </w:t>
      </w:r>
      <w:r>
        <w:t>Management_Service Discovery</w:t>
      </w:r>
    </w:p>
    <w:p w14:paraId="5E48433B" w14:textId="77777777" w:rsidR="00FA797F" w:rsidRDefault="00FA797F" w:rsidP="00FA797F">
      <w:r>
        <w:rPr>
          <w:b/>
        </w:rPr>
        <w:t>Description:</w:t>
      </w:r>
      <w:r>
        <w:t xml:space="preserve"> Providing for Management_Service Discovery subscribe to the NSCE server and receiving a confirmation.</w:t>
      </w:r>
    </w:p>
    <w:p w14:paraId="1548091A" w14:textId="77777777" w:rsidR="00FA797F" w:rsidRDefault="00FA797F" w:rsidP="00FA797F">
      <w:r>
        <w:rPr>
          <w:b/>
        </w:rPr>
        <w:t>Known Consumers:</w:t>
      </w:r>
      <w:r>
        <w:t xml:space="preserve"> VAL server.</w:t>
      </w:r>
    </w:p>
    <w:p w14:paraId="0791D5AF" w14:textId="77777777" w:rsidR="00FA797F" w:rsidRDefault="00FA797F" w:rsidP="00FA797F">
      <w:r>
        <w:rPr>
          <w:b/>
        </w:rPr>
        <w:t xml:space="preserve">Inputs: </w:t>
      </w:r>
      <w:r>
        <w:t>See subclause 9.</w:t>
      </w:r>
      <w:r w:rsidR="00CF381A">
        <w:rPr>
          <w:rFonts w:eastAsiaTheme="minorEastAsia" w:hint="eastAsia"/>
          <w:lang w:eastAsia="zh-CN"/>
        </w:rPr>
        <w:t>6</w:t>
      </w:r>
      <w:r>
        <w:t>.2 (step 1)</w:t>
      </w:r>
    </w:p>
    <w:p w14:paraId="00BF46A3" w14:textId="77777777" w:rsidR="00FA797F" w:rsidRDefault="00FA797F" w:rsidP="00FA797F">
      <w:r>
        <w:rPr>
          <w:b/>
        </w:rPr>
        <w:t>Outputs:</w:t>
      </w:r>
      <w:r>
        <w:rPr>
          <w:rFonts w:cs="Courier New"/>
        </w:rPr>
        <w:t xml:space="preserve"> </w:t>
      </w:r>
      <w:r>
        <w:t>See subclause 9.</w:t>
      </w:r>
      <w:r w:rsidR="00CF381A">
        <w:rPr>
          <w:rFonts w:eastAsiaTheme="minorEastAsia" w:hint="eastAsia"/>
          <w:lang w:eastAsia="zh-CN"/>
        </w:rPr>
        <w:t>6</w:t>
      </w:r>
      <w:r>
        <w:t>.2 (step 4), 9.</w:t>
      </w:r>
      <w:r w:rsidR="00CF381A">
        <w:rPr>
          <w:rFonts w:eastAsiaTheme="minorEastAsia" w:hint="eastAsia"/>
          <w:lang w:eastAsia="zh-CN"/>
        </w:rPr>
        <w:t>6</w:t>
      </w:r>
      <w:r>
        <w:t>.3 (step 3)</w:t>
      </w:r>
    </w:p>
    <w:p w14:paraId="45058733" w14:textId="77777777" w:rsidR="00C26005" w:rsidRPr="00CF381A" w:rsidRDefault="00C97A79" w:rsidP="00A90B95">
      <w:pPr>
        <w:pStyle w:val="Heading2"/>
        <w:rPr>
          <w:bCs/>
        </w:rPr>
      </w:pPr>
      <w:bookmarkStart w:id="320" w:name="_Toc107934742"/>
      <w:bookmarkStart w:id="321" w:name="_Toc125659772"/>
      <w:bookmarkEnd w:id="320"/>
      <w:r w:rsidRPr="00C97A79">
        <w:rPr>
          <w:bCs/>
        </w:rPr>
        <w:t>9.</w:t>
      </w:r>
      <w:r w:rsidR="00CF381A">
        <w:rPr>
          <w:rFonts w:eastAsiaTheme="minorEastAsia" w:hint="eastAsia"/>
          <w:bCs/>
          <w:lang w:eastAsia="zh-CN"/>
        </w:rPr>
        <w:t>7</w:t>
      </w:r>
      <w:r w:rsidRPr="00C97A79">
        <w:rPr>
          <w:bCs/>
        </w:rPr>
        <w:tab/>
        <w:t>Network slice related performance and analytics monitoring</w:t>
      </w:r>
      <w:bookmarkEnd w:id="321"/>
    </w:p>
    <w:p w14:paraId="00207AE9" w14:textId="77777777" w:rsidR="00C26005" w:rsidRPr="00CF381A" w:rsidRDefault="00C97A79" w:rsidP="00A90B95">
      <w:pPr>
        <w:pStyle w:val="Heading3"/>
        <w:rPr>
          <w:bCs/>
        </w:rPr>
      </w:pPr>
      <w:bookmarkStart w:id="322" w:name="_Toc107934743"/>
      <w:bookmarkStart w:id="323" w:name="_Toc125659773"/>
      <w:bookmarkEnd w:id="322"/>
      <w:r w:rsidRPr="00C97A79">
        <w:rPr>
          <w:bCs/>
        </w:rPr>
        <w:t>9.</w:t>
      </w:r>
      <w:r w:rsidR="00CF381A">
        <w:rPr>
          <w:rFonts w:eastAsiaTheme="minorEastAsia" w:hint="eastAsia"/>
          <w:bCs/>
          <w:lang w:eastAsia="zh-CN"/>
        </w:rPr>
        <w:t>7</w:t>
      </w:r>
      <w:r w:rsidRPr="00C97A79">
        <w:rPr>
          <w:bCs/>
        </w:rPr>
        <w:t>.1</w:t>
      </w:r>
      <w:r w:rsidRPr="00C97A79">
        <w:rPr>
          <w:bCs/>
        </w:rPr>
        <w:tab/>
        <w:t>General</w:t>
      </w:r>
      <w:bookmarkEnd w:id="323"/>
    </w:p>
    <w:p w14:paraId="7917F13E" w14:textId="77777777" w:rsidR="00C26005" w:rsidRDefault="00C26005" w:rsidP="00C26005">
      <w:r>
        <w:t>The NSCE server supports the end to end network slice related performance and analytic monitoring capability exposure.</w:t>
      </w:r>
      <w:r w:rsidR="006E11BE">
        <w:rPr>
          <w:rFonts w:eastAsiaTheme="minorEastAsia" w:hint="eastAsia"/>
          <w:lang w:eastAsia="zh-CN"/>
        </w:rPr>
        <w:t xml:space="preserve"> </w:t>
      </w:r>
      <w:r>
        <w:t>The NSCE server identifies which data are needed, collects the data from different data sources (e.g., the OAM system, the Core Network or the VAL end users), performs the data organizations and aggregations and expose the processed data to VAL servers for monitoring. Following clauses are for the procedures, information flows and APIs for Network slice related performance and analytics monitoring request and Network slice related performance and analytics reporting respectively. The procedure in clause 9.</w:t>
      </w:r>
      <w:r w:rsidR="00CF381A">
        <w:rPr>
          <w:rFonts w:eastAsiaTheme="minorEastAsia" w:hint="eastAsia"/>
          <w:lang w:eastAsia="zh-CN"/>
        </w:rPr>
        <w:t>7</w:t>
      </w:r>
      <w:r>
        <w:t xml:space="preserve">.2.1 is for task creation of the network slice </w:t>
      </w:r>
      <w:r>
        <w:lastRenderedPageBreak/>
        <w:t>performance and analytics monitoring. The procedure in clause 9.</w:t>
      </w:r>
      <w:r w:rsidR="00CF381A">
        <w:rPr>
          <w:rFonts w:eastAsiaTheme="minorEastAsia" w:hint="eastAsia"/>
          <w:lang w:eastAsia="zh-CN"/>
        </w:rPr>
        <w:t>7</w:t>
      </w:r>
      <w:r>
        <w:t>.2.2 is for the performance and analytics data retrieving when the data is available.</w:t>
      </w:r>
    </w:p>
    <w:p w14:paraId="268EC4FF" w14:textId="77777777" w:rsidR="00C26005" w:rsidRPr="00CF381A" w:rsidRDefault="00C97A79" w:rsidP="00C26005">
      <w:pPr>
        <w:pStyle w:val="Heading3"/>
        <w:rPr>
          <w:bCs/>
        </w:rPr>
      </w:pPr>
      <w:bookmarkStart w:id="324" w:name="_Toc107934744"/>
      <w:bookmarkStart w:id="325" w:name="_Toc125659774"/>
      <w:bookmarkEnd w:id="324"/>
      <w:r w:rsidRPr="00C97A79">
        <w:rPr>
          <w:bCs/>
        </w:rPr>
        <w:t>9.</w:t>
      </w:r>
      <w:r w:rsidR="00CF381A">
        <w:rPr>
          <w:rFonts w:eastAsiaTheme="minorEastAsia" w:hint="eastAsia"/>
          <w:bCs/>
          <w:lang w:eastAsia="zh-CN"/>
        </w:rPr>
        <w:t>7</w:t>
      </w:r>
      <w:r w:rsidRPr="00C97A79">
        <w:rPr>
          <w:bCs/>
        </w:rPr>
        <w:t>.2</w:t>
      </w:r>
      <w:r w:rsidRPr="00C97A79">
        <w:rPr>
          <w:bCs/>
        </w:rPr>
        <w:tab/>
        <w:t>Procedure</w:t>
      </w:r>
      <w:bookmarkEnd w:id="325"/>
    </w:p>
    <w:p w14:paraId="4E283B09" w14:textId="77777777" w:rsidR="00C26005" w:rsidRPr="00CF381A" w:rsidRDefault="00C97A79" w:rsidP="00A90B95">
      <w:pPr>
        <w:pStyle w:val="Heading4"/>
        <w:rPr>
          <w:rFonts w:eastAsiaTheme="minorEastAsia"/>
          <w:bCs/>
          <w:lang w:eastAsia="zh-CN"/>
        </w:rPr>
      </w:pPr>
      <w:bookmarkStart w:id="326" w:name="_Toc107934730"/>
      <w:bookmarkStart w:id="327" w:name="_Toc125659775"/>
      <w:bookmarkEnd w:id="326"/>
      <w:r w:rsidRPr="00C97A79">
        <w:rPr>
          <w:bCs/>
        </w:rPr>
        <w:t>9.</w:t>
      </w:r>
      <w:r w:rsidR="00CF381A">
        <w:rPr>
          <w:rFonts w:eastAsiaTheme="minorEastAsia" w:hint="eastAsia"/>
          <w:bCs/>
          <w:lang w:eastAsia="zh-CN"/>
        </w:rPr>
        <w:t>7</w:t>
      </w:r>
      <w:r w:rsidRPr="00C97A79">
        <w:rPr>
          <w:bCs/>
        </w:rPr>
        <w:t>.2.1</w:t>
      </w:r>
      <w:r w:rsidRPr="00C97A79">
        <w:rPr>
          <w:bCs/>
        </w:rPr>
        <w:tab/>
        <w:t>Network slice related performance and analytics monitoring request</w:t>
      </w:r>
      <w:bookmarkEnd w:id="327"/>
    </w:p>
    <w:p w14:paraId="786D9E49" w14:textId="77777777" w:rsidR="00C26005" w:rsidRDefault="00C26005" w:rsidP="00C26005">
      <w:pPr>
        <w:pStyle w:val="B1"/>
        <w:ind w:left="0" w:firstLine="0"/>
      </w:pPr>
      <w:r>
        <w:t>For network slice related performance and analytics monitoring capab</w:t>
      </w:r>
      <w:r w:rsidR="006E11BE">
        <w:rPr>
          <w:rFonts w:eastAsiaTheme="minorEastAsia" w:hint="eastAsia"/>
          <w:lang w:eastAsia="zh-CN"/>
        </w:rPr>
        <w:t>i</w:t>
      </w:r>
      <w:r>
        <w:t>lit</w:t>
      </w:r>
      <w:r w:rsidR="006E11BE">
        <w:rPr>
          <w:rFonts w:eastAsiaTheme="minorEastAsia" w:hint="eastAsia"/>
          <w:lang w:eastAsia="zh-CN"/>
        </w:rPr>
        <w:t>i</w:t>
      </w:r>
      <w:r>
        <w:t>es exposed to the VAL server, the VAL server triggers the procedure by sending the network slice related performance and analytics monitoring reques</w:t>
      </w:r>
      <w:r>
        <w:rPr>
          <w:bCs/>
        </w:rPr>
        <w:t>t</w:t>
      </w:r>
      <w:r>
        <w:t xml:space="preserve"> to NSCE server as Figure </w:t>
      </w:r>
      <w:r>
        <w:rPr>
          <w:bCs/>
          <w:sz w:val="18"/>
          <w:szCs w:val="18"/>
        </w:rPr>
        <w:t>9.</w:t>
      </w:r>
      <w:r w:rsidR="00CF381A">
        <w:rPr>
          <w:rFonts w:eastAsiaTheme="minorEastAsia" w:hint="eastAsia"/>
          <w:bCs/>
          <w:sz w:val="18"/>
          <w:szCs w:val="18"/>
          <w:lang w:eastAsia="zh-CN"/>
        </w:rPr>
        <w:t>7</w:t>
      </w:r>
      <w:r>
        <w:rPr>
          <w:bCs/>
          <w:sz w:val="18"/>
          <w:szCs w:val="18"/>
        </w:rPr>
        <w:t xml:space="preserve">.2.2-1 </w:t>
      </w:r>
      <w:r>
        <w:t>shows:</w:t>
      </w:r>
    </w:p>
    <w:bookmarkStart w:id="328" w:name="_MON_1736270200"/>
    <w:bookmarkEnd w:id="328"/>
    <w:p w14:paraId="205E4471" w14:textId="77777777" w:rsidR="00C26005" w:rsidRDefault="000849BE" w:rsidP="00F8457B">
      <w:pPr>
        <w:pStyle w:val="TH"/>
      </w:pPr>
      <w:r>
        <w:object w:dxaOrig="9026" w:dyaOrig="8481" w14:anchorId="617CEC6D">
          <v:shape id="_x0000_i1037" type="#_x0000_t75" style="width:451.5pt;height:424pt" o:ole="">
            <v:imagedata r:id="rId38" o:title=""/>
          </v:shape>
          <o:OLEObject Type="Embed" ProgID="Word.Document.12" ShapeID="_x0000_i1037" DrawAspect="Content" ObjectID="_1736332366" r:id="rId39">
            <o:FieldCodes>\s</o:FieldCodes>
          </o:OLEObject>
        </w:object>
      </w:r>
    </w:p>
    <w:p w14:paraId="5B746882" w14:textId="77777777" w:rsidR="003737EA" w:rsidRDefault="00C26005" w:rsidP="00A90B95">
      <w:pPr>
        <w:pStyle w:val="TF"/>
        <w:outlineLvl w:val="0"/>
      </w:pPr>
      <w:r>
        <w:t>Figure 9.</w:t>
      </w:r>
      <w:r w:rsidR="00CF381A">
        <w:rPr>
          <w:rFonts w:eastAsiaTheme="minorEastAsia" w:hint="eastAsia"/>
          <w:lang w:eastAsia="zh-CN"/>
        </w:rPr>
        <w:t>7</w:t>
      </w:r>
      <w:r>
        <w:t>.2.1-1: Request Network slice related performance and analytics monitoring</w:t>
      </w:r>
    </w:p>
    <w:p w14:paraId="1BDA2BAE" w14:textId="77777777" w:rsidR="00C26005" w:rsidRDefault="00C26005" w:rsidP="00C26005">
      <w:pPr>
        <w:pStyle w:val="B1"/>
        <w:rPr>
          <w:sz w:val="24"/>
          <w:szCs w:val="24"/>
        </w:rPr>
      </w:pPr>
      <w:r>
        <w:t>1.</w:t>
      </w:r>
      <w:r>
        <w:tab/>
        <w:t xml:space="preserve">The VAL server sends a request to NSCE server to collect the desired service/VAL service specific performance data and analytics data, the detailed content of the reported data depends on the type of the VAL services. The required end-to-end network slice related data performance data are indicated by </w:t>
      </w:r>
      <w:r>
        <w:rPr>
          <w:i/>
        </w:rPr>
        <w:t>Perflist</w:t>
      </w:r>
      <w:r>
        <w:t xml:space="preserve"> IE as described in table 9.</w:t>
      </w:r>
      <w:r w:rsidR="00CF381A">
        <w:rPr>
          <w:rFonts w:eastAsiaTheme="minorEastAsia" w:hint="eastAsia"/>
          <w:lang w:eastAsia="zh-CN"/>
        </w:rPr>
        <w:t>7</w:t>
      </w:r>
      <w:r>
        <w:t>.3.2-1.</w:t>
      </w:r>
    </w:p>
    <w:p w14:paraId="1BCA6DA2" w14:textId="77777777" w:rsidR="00C26005" w:rsidRDefault="00C26005" w:rsidP="00C26005">
      <w:pPr>
        <w:pStyle w:val="B1"/>
      </w:pPr>
      <w:r>
        <w:t>2.</w:t>
      </w:r>
      <w:r>
        <w:tab/>
      </w:r>
      <w:bookmarkStart w:id="329" w:name="OLE_LINK45"/>
      <w:bookmarkStart w:id="330" w:name="OLE_LINK44"/>
      <w:bookmarkEnd w:id="329"/>
      <w:bookmarkEnd w:id="330"/>
      <w:r>
        <w:t>The NSCE server shall check if the VAL server is authorized to request the the network slice performance and analytics data monitoring.</w:t>
      </w:r>
    </w:p>
    <w:p w14:paraId="3FDC94E7" w14:textId="04318611" w:rsidR="00C26005" w:rsidRDefault="00C26005" w:rsidP="00C26005">
      <w:pPr>
        <w:pStyle w:val="B1"/>
      </w:pPr>
      <w:r>
        <w:t>3.</w:t>
      </w:r>
      <w:r>
        <w:tab/>
        <w:t xml:space="preserve">NSCE server determines the requested data needed to collect from network side and collects the performance measurements and analytics data of network slice from 5GS. </w:t>
      </w:r>
      <w:bookmarkStart w:id="331" w:name="OLE_LINK36"/>
      <w:r>
        <w:t>For OAM system, the APIs defined in clause 11.3</w:t>
      </w:r>
      <w:bookmarkEnd w:id="331"/>
      <w:r>
        <w:t xml:space="preserve">, </w:t>
      </w:r>
      <w:r>
        <w:lastRenderedPageBreak/>
        <w:t>TS 28.532[</w:t>
      </w:r>
      <w:r w:rsidR="009F45E2">
        <w:rPr>
          <w:rFonts w:eastAsiaTheme="minorEastAsia" w:hint="eastAsia"/>
          <w:lang w:eastAsia="zh-CN"/>
        </w:rPr>
        <w:t>7</w:t>
      </w:r>
      <w:r>
        <w:t>] is utilized, e.g., packet delay, radio resource utilization. For CN functions, the APIs of Nnwdaf_AnalyticsInfo service defined in clause 7.3, TS 23.288</w:t>
      </w:r>
      <w:r w:rsidR="00EE7851">
        <w:t xml:space="preserve"> </w:t>
      </w:r>
      <w:r>
        <w:t>[</w:t>
      </w:r>
      <w:r w:rsidR="009F45E2">
        <w:rPr>
          <w:rFonts w:eastAsiaTheme="minorEastAsia" w:hint="eastAsia"/>
          <w:lang w:eastAsia="zh-CN"/>
        </w:rPr>
        <w:t>4</w:t>
      </w:r>
      <w:r>
        <w:t>] is utilized, e.g., slice load level related network data analytics, slice load level related network data analytics.</w:t>
      </w:r>
    </w:p>
    <w:p w14:paraId="0C492C7A" w14:textId="77777777" w:rsidR="00C26005" w:rsidRDefault="00C26005" w:rsidP="00C26005">
      <w:pPr>
        <w:pStyle w:val="B1"/>
      </w:pPr>
      <w:r>
        <w:t>4.</w:t>
      </w:r>
      <w:r>
        <w:tab/>
        <w:t>NSCE server retrieves the KQI data of services, the network performance related data and the end user’s information from NSCE client.</w:t>
      </w:r>
    </w:p>
    <w:p w14:paraId="6E3BED87" w14:textId="77777777" w:rsidR="003737EA" w:rsidRDefault="00C26005">
      <w:pPr>
        <w:pStyle w:val="EditorsNote"/>
      </w:pPr>
      <w:r>
        <w:t>Editor</w:t>
      </w:r>
      <w:r w:rsidR="00D641CD" w:rsidRPr="00D641CD">
        <w:t>'</w:t>
      </w:r>
      <w:r>
        <w:t>s Note: The mechanism defined in EVEX study will be reused in Data collection from VAL users. The services and APIs to be utilized is FFS.</w:t>
      </w:r>
    </w:p>
    <w:p w14:paraId="0C145081" w14:textId="77777777" w:rsidR="00C26005" w:rsidRDefault="00C26005" w:rsidP="00C26005">
      <w:pPr>
        <w:pStyle w:val="B1"/>
      </w:pPr>
      <w:r>
        <w:t>5.</w:t>
      </w:r>
      <w:r w:rsidR="00F8457B">
        <w:tab/>
      </w:r>
      <w:r>
        <w:t>NSCE server correlates and analyses the performance data of network slice instance, the analytics data of group of UEs and the KQI/QoE data to generate the performance data and analytics data report as required by VAL server.</w:t>
      </w:r>
    </w:p>
    <w:p w14:paraId="02610D1B" w14:textId="77777777" w:rsidR="003737EA" w:rsidRDefault="00C26005">
      <w:pPr>
        <w:pStyle w:val="B1"/>
        <w:rPr>
          <w:bCs/>
          <w:sz w:val="18"/>
          <w:szCs w:val="18"/>
        </w:rPr>
      </w:pPr>
      <w:r>
        <w:t>6.</w:t>
      </w:r>
      <w:r>
        <w:tab/>
        <w:t>NSCE server re</w:t>
      </w:r>
      <w:r w:rsidR="006E11BE">
        <w:rPr>
          <w:rFonts w:eastAsiaTheme="minorEastAsia" w:hint="eastAsia"/>
          <w:lang w:eastAsia="zh-CN"/>
        </w:rPr>
        <w:t>s</w:t>
      </w:r>
      <w:r>
        <w:t>pond</w:t>
      </w:r>
      <w:r w:rsidR="006E11BE">
        <w:rPr>
          <w:rFonts w:eastAsiaTheme="minorEastAsia" w:hint="eastAsia"/>
          <w:lang w:eastAsia="zh-CN"/>
        </w:rPr>
        <w:t>s</w:t>
      </w:r>
      <w:r>
        <w:t xml:space="preserve"> to VAL server to inform the VAL server if the monitoring request is succeed. </w:t>
      </w:r>
      <w:r>
        <w:rPr>
          <w:bCs/>
          <w:sz w:val="18"/>
          <w:szCs w:val="18"/>
        </w:rPr>
        <w:t xml:space="preserve"> </w:t>
      </w:r>
    </w:p>
    <w:p w14:paraId="604066AD" w14:textId="77777777" w:rsidR="00C26005" w:rsidRPr="00CF381A" w:rsidRDefault="00C97A79" w:rsidP="00A90B95">
      <w:pPr>
        <w:pStyle w:val="Heading4"/>
        <w:rPr>
          <w:bCs/>
          <w:szCs w:val="24"/>
        </w:rPr>
      </w:pPr>
      <w:bookmarkStart w:id="332" w:name="_Toc125659776"/>
      <w:r w:rsidRPr="00C97A79">
        <w:rPr>
          <w:bCs/>
        </w:rPr>
        <w:t>9.</w:t>
      </w:r>
      <w:r w:rsidR="00CF381A">
        <w:rPr>
          <w:rFonts w:eastAsiaTheme="minorEastAsia" w:hint="eastAsia"/>
          <w:bCs/>
          <w:lang w:eastAsia="zh-CN"/>
        </w:rPr>
        <w:t>7</w:t>
      </w:r>
      <w:r w:rsidRPr="00C97A79">
        <w:rPr>
          <w:bCs/>
        </w:rPr>
        <w:t>.2.2</w:t>
      </w:r>
      <w:r w:rsidRPr="00C97A79">
        <w:rPr>
          <w:bCs/>
        </w:rPr>
        <w:tab/>
        <w:t>Network slice related performance and analytics report subscription and report</w:t>
      </w:r>
      <w:bookmarkEnd w:id="332"/>
    </w:p>
    <w:p w14:paraId="21AFD896" w14:textId="77777777" w:rsidR="00C26005" w:rsidRDefault="00C26005" w:rsidP="00C26005">
      <w:pPr>
        <w:pStyle w:val="B1"/>
        <w:ind w:left="0" w:firstLine="0"/>
      </w:pPr>
      <w:r>
        <w:t xml:space="preserve">For network slice related performance and analytics result subscription and report, the VAL server triggers the procedure by sending the network slice related performance and analytics report subscription to NSCE server, the NSCE server reports the performance and analytics report after the subscription is succeed, as Figure </w:t>
      </w:r>
      <w:r>
        <w:rPr>
          <w:bCs/>
          <w:sz w:val="18"/>
          <w:szCs w:val="18"/>
        </w:rPr>
        <w:t>9.</w:t>
      </w:r>
      <w:r w:rsidR="00CF381A">
        <w:rPr>
          <w:rFonts w:eastAsiaTheme="minorEastAsia" w:hint="eastAsia"/>
          <w:bCs/>
          <w:sz w:val="18"/>
          <w:szCs w:val="18"/>
          <w:lang w:eastAsia="zh-CN"/>
        </w:rPr>
        <w:t>7</w:t>
      </w:r>
      <w:r>
        <w:rPr>
          <w:bCs/>
          <w:sz w:val="18"/>
          <w:szCs w:val="18"/>
        </w:rPr>
        <w:t xml:space="preserve">.2.2-1 </w:t>
      </w:r>
      <w:r>
        <w:t>shows:</w:t>
      </w:r>
    </w:p>
    <w:p w14:paraId="7214C5E2" w14:textId="77777777" w:rsidR="00C26005" w:rsidRDefault="00C26005" w:rsidP="00C26005">
      <w:r>
        <w:t xml:space="preserve"> </w:t>
      </w:r>
    </w:p>
    <w:p w14:paraId="21F875AD" w14:textId="77777777" w:rsidR="00C26005" w:rsidRDefault="000849BE" w:rsidP="000849BE">
      <w:pPr>
        <w:pStyle w:val="TH"/>
      </w:pPr>
      <w:r>
        <w:object w:dxaOrig="9026" w:dyaOrig="3346" w14:anchorId="10870511">
          <v:shape id="_x0000_i1038" type="#_x0000_t75" style="width:451.5pt;height:167pt" o:ole="">
            <v:imagedata r:id="rId40" o:title=""/>
          </v:shape>
          <o:OLEObject Type="Embed" ProgID="Word.Document.12" ShapeID="_x0000_i1038" DrawAspect="Content" ObjectID="_1736332367" r:id="rId41">
            <o:FieldCodes>\s</o:FieldCodes>
          </o:OLEObject>
        </w:object>
      </w:r>
    </w:p>
    <w:p w14:paraId="53C72A04" w14:textId="77777777" w:rsidR="003737EA" w:rsidRDefault="00C26005" w:rsidP="00A90B95">
      <w:pPr>
        <w:pStyle w:val="TF"/>
        <w:outlineLvl w:val="0"/>
      </w:pPr>
      <w:r>
        <w:t>Figure 9.</w:t>
      </w:r>
      <w:r w:rsidR="00CF381A">
        <w:rPr>
          <w:rFonts w:eastAsiaTheme="minorEastAsia" w:hint="eastAsia"/>
          <w:lang w:eastAsia="zh-CN"/>
        </w:rPr>
        <w:t>7</w:t>
      </w:r>
      <w:r>
        <w:t>.2.2-1: Network slice related performance and analytics report subscription and report</w:t>
      </w:r>
    </w:p>
    <w:p w14:paraId="1AA3AFD3" w14:textId="77777777" w:rsidR="00C26005" w:rsidRPr="00CF381A" w:rsidRDefault="00C26005" w:rsidP="00CF381A">
      <w:pPr>
        <w:pStyle w:val="B1"/>
        <w:rPr>
          <w:szCs w:val="24"/>
        </w:rPr>
      </w:pPr>
      <w:r w:rsidRPr="00CF381A">
        <w:t>1.</w:t>
      </w:r>
      <w:r w:rsidRPr="00CF381A">
        <w:tab/>
        <w:t>The VAL server subscribes to the required performance and analytics report.</w:t>
      </w:r>
    </w:p>
    <w:p w14:paraId="149CF95D" w14:textId="77777777" w:rsidR="00C26005" w:rsidRPr="00CF381A" w:rsidRDefault="00C26005" w:rsidP="00CF381A">
      <w:pPr>
        <w:pStyle w:val="B1"/>
      </w:pPr>
      <w:r w:rsidRPr="00CF381A">
        <w:t>2.</w:t>
      </w:r>
      <w:r w:rsidRPr="00CF381A">
        <w:tab/>
        <w:t>The NSCE server response to the VAL server to indicate whether the report is successfully generated and ready.</w:t>
      </w:r>
    </w:p>
    <w:p w14:paraId="651711BD" w14:textId="77777777" w:rsidR="003737EA" w:rsidRDefault="00C97A79">
      <w:pPr>
        <w:pStyle w:val="B1"/>
        <w:rPr>
          <w:bCs/>
          <w:sz w:val="18"/>
          <w:szCs w:val="18"/>
        </w:rPr>
      </w:pPr>
      <w:r>
        <w:t>3.</w:t>
      </w:r>
      <w:r>
        <w:tab/>
        <w:t xml:space="preserve">NSCE server sends the performance reports to VAL server if the report is ready. </w:t>
      </w:r>
      <w:r w:rsidR="00C26005">
        <w:rPr>
          <w:bCs/>
          <w:sz w:val="18"/>
          <w:szCs w:val="18"/>
        </w:rPr>
        <w:t xml:space="preserve"> </w:t>
      </w:r>
    </w:p>
    <w:p w14:paraId="41107F43" w14:textId="77777777" w:rsidR="00C26005" w:rsidRPr="00CF381A" w:rsidRDefault="00C97A79" w:rsidP="00A90B95">
      <w:pPr>
        <w:pStyle w:val="Heading3"/>
        <w:rPr>
          <w:bCs/>
          <w:szCs w:val="28"/>
        </w:rPr>
      </w:pPr>
      <w:bookmarkStart w:id="333" w:name="_Toc107934745"/>
      <w:bookmarkStart w:id="334" w:name="_Toc125659777"/>
      <w:r w:rsidRPr="00C97A79">
        <w:rPr>
          <w:bCs/>
        </w:rPr>
        <w:t>9</w:t>
      </w:r>
      <w:bookmarkEnd w:id="333"/>
      <w:r w:rsidRPr="00C97A79">
        <w:rPr>
          <w:bCs/>
        </w:rPr>
        <w:t>.</w:t>
      </w:r>
      <w:r w:rsidR="00CF381A">
        <w:rPr>
          <w:rFonts w:eastAsiaTheme="minorEastAsia" w:hint="eastAsia"/>
          <w:bCs/>
          <w:lang w:eastAsia="zh-CN"/>
        </w:rPr>
        <w:t>7</w:t>
      </w:r>
      <w:r w:rsidRPr="00C97A79">
        <w:rPr>
          <w:bCs/>
        </w:rPr>
        <w:t>.3</w:t>
      </w:r>
      <w:r w:rsidRPr="00C97A79">
        <w:rPr>
          <w:bCs/>
        </w:rPr>
        <w:tab/>
        <w:t>Information flows</w:t>
      </w:r>
      <w:bookmarkEnd w:id="334"/>
    </w:p>
    <w:p w14:paraId="30EF13FE" w14:textId="77777777" w:rsidR="00C26005" w:rsidRPr="00CF381A" w:rsidRDefault="00C97A79" w:rsidP="00A90B95">
      <w:pPr>
        <w:pStyle w:val="Heading4"/>
        <w:rPr>
          <w:bCs/>
        </w:rPr>
      </w:pPr>
      <w:bookmarkStart w:id="335" w:name="_Toc107934733"/>
      <w:bookmarkStart w:id="336" w:name="_Toc125659778"/>
      <w:bookmarkEnd w:id="335"/>
      <w:r w:rsidRPr="00C97A79">
        <w:rPr>
          <w:bCs/>
        </w:rPr>
        <w:t>9.</w:t>
      </w:r>
      <w:r w:rsidR="00CF381A">
        <w:rPr>
          <w:rFonts w:eastAsiaTheme="minorEastAsia" w:hint="eastAsia"/>
          <w:bCs/>
          <w:lang w:eastAsia="zh-CN"/>
        </w:rPr>
        <w:t>7</w:t>
      </w:r>
      <w:r w:rsidRPr="00C97A79">
        <w:rPr>
          <w:bCs/>
        </w:rPr>
        <w:t>.3.1</w:t>
      </w:r>
      <w:r w:rsidRPr="00C97A79">
        <w:rPr>
          <w:bCs/>
        </w:rPr>
        <w:tab/>
        <w:t>General</w:t>
      </w:r>
      <w:bookmarkEnd w:id="336"/>
    </w:p>
    <w:p w14:paraId="5EDECB44" w14:textId="77777777" w:rsidR="00C26005" w:rsidRDefault="00C26005" w:rsidP="00C26005">
      <w:r>
        <w:t>The following information flows are specified for Network slice related performance and analytics monitoring:</w:t>
      </w:r>
    </w:p>
    <w:p w14:paraId="2428E14C" w14:textId="77777777" w:rsidR="00C26005" w:rsidRDefault="00C26005" w:rsidP="00C26005">
      <w:pPr>
        <w:pStyle w:val="B1"/>
      </w:pPr>
      <w:r>
        <w:t>-</w:t>
      </w:r>
      <w:r>
        <w:tab/>
        <w:t>Network slice related performance and analytics monitoring request and response</w:t>
      </w:r>
    </w:p>
    <w:p w14:paraId="4F57E22C" w14:textId="77777777" w:rsidR="00C26005" w:rsidRDefault="00C26005" w:rsidP="00C26005">
      <w:pPr>
        <w:pStyle w:val="B1"/>
      </w:pPr>
      <w:r>
        <w:t>-</w:t>
      </w:r>
      <w:r>
        <w:tab/>
        <w:t>Network slice related performance and analytics monitoring report subscription</w:t>
      </w:r>
    </w:p>
    <w:p w14:paraId="798C8959" w14:textId="77777777" w:rsidR="00C26005" w:rsidRDefault="00C26005" w:rsidP="00C26005">
      <w:pPr>
        <w:pStyle w:val="B1"/>
      </w:pPr>
      <w:r>
        <w:t>-</w:t>
      </w:r>
      <w:r>
        <w:tab/>
        <w:t>Network slice related performance and analytics monitoring report</w:t>
      </w:r>
    </w:p>
    <w:p w14:paraId="1F7E1398" w14:textId="77777777" w:rsidR="00C26005" w:rsidRPr="00CF381A" w:rsidRDefault="00C97A79" w:rsidP="00A90B95">
      <w:pPr>
        <w:pStyle w:val="Heading4"/>
        <w:rPr>
          <w:bCs/>
        </w:rPr>
      </w:pPr>
      <w:bookmarkStart w:id="337" w:name="_Toc107934734"/>
      <w:bookmarkStart w:id="338" w:name="_Toc125659779"/>
      <w:bookmarkEnd w:id="337"/>
      <w:r w:rsidRPr="00C97A79">
        <w:rPr>
          <w:bCs/>
        </w:rPr>
        <w:lastRenderedPageBreak/>
        <w:t>9.</w:t>
      </w:r>
      <w:r w:rsidRPr="00C97A79">
        <w:rPr>
          <w:rFonts w:eastAsiaTheme="minorEastAsia"/>
          <w:bCs/>
          <w:lang w:eastAsia="zh-CN"/>
        </w:rPr>
        <w:t>7</w:t>
      </w:r>
      <w:r w:rsidRPr="00C97A79">
        <w:rPr>
          <w:bCs/>
        </w:rPr>
        <w:t>.3.2</w:t>
      </w:r>
      <w:r w:rsidRPr="00C97A79">
        <w:rPr>
          <w:bCs/>
        </w:rPr>
        <w:tab/>
        <w:t>Network slice related performance and analytics monitoring request and response</w:t>
      </w:r>
      <w:bookmarkEnd w:id="338"/>
    </w:p>
    <w:p w14:paraId="42C2763A" w14:textId="77777777" w:rsidR="00C26005" w:rsidRDefault="00C26005" w:rsidP="00C26005">
      <w:r>
        <w:t>Table 9.</w:t>
      </w:r>
      <w:r w:rsidR="00CF381A">
        <w:rPr>
          <w:rFonts w:eastAsiaTheme="minorEastAsia" w:hint="eastAsia"/>
          <w:lang w:eastAsia="zh-CN"/>
        </w:rPr>
        <w:t>7</w:t>
      </w:r>
      <w:r>
        <w:t>.3.2-1 and Table 9.</w:t>
      </w:r>
      <w:r w:rsidR="00CF381A">
        <w:rPr>
          <w:rFonts w:eastAsiaTheme="minorEastAsia" w:hint="eastAsia"/>
          <w:lang w:eastAsia="zh-CN"/>
        </w:rPr>
        <w:t>7</w:t>
      </w:r>
      <w:r>
        <w:t>.3.2-2 describe information elements for the network slice related performance and analytics monitoring reques</w:t>
      </w:r>
      <w:r>
        <w:rPr>
          <w:bCs/>
        </w:rPr>
        <w:t>t</w:t>
      </w:r>
      <w:r>
        <w:t xml:space="preserve"> and response between the VAL server and the NSCE server.</w:t>
      </w:r>
    </w:p>
    <w:p w14:paraId="393E57E7" w14:textId="77777777" w:rsidR="00C26005" w:rsidRDefault="00C26005" w:rsidP="00A90B95">
      <w:pPr>
        <w:pStyle w:val="TH"/>
        <w:outlineLvl w:val="0"/>
      </w:pPr>
      <w:r>
        <w:t>Table 9.</w:t>
      </w:r>
      <w:r w:rsidR="00CF381A">
        <w:rPr>
          <w:rFonts w:eastAsiaTheme="minorEastAsia" w:hint="eastAsia"/>
          <w:lang w:eastAsia="zh-CN"/>
        </w:rPr>
        <w:t>7</w:t>
      </w:r>
      <w:r>
        <w:t>.3.2-1: Network slice related performance and analytics monitoring reques</w:t>
      </w:r>
      <w:r>
        <w:rPr>
          <w:bCs/>
        </w:rPr>
        <w:t>t</w:t>
      </w:r>
    </w:p>
    <w:tbl>
      <w:tblPr>
        <w:tblW w:w="8640" w:type="dxa"/>
        <w:jc w:val="center"/>
        <w:tblLayout w:type="fixed"/>
        <w:tblLook w:val="04A0" w:firstRow="1" w:lastRow="0" w:firstColumn="1" w:lastColumn="0" w:noHBand="0" w:noVBand="1"/>
      </w:tblPr>
      <w:tblGrid>
        <w:gridCol w:w="2880"/>
        <w:gridCol w:w="1440"/>
        <w:gridCol w:w="4320"/>
      </w:tblGrid>
      <w:tr w:rsidR="00C26005" w14:paraId="017EBB2A" w14:textId="77777777" w:rsidTr="00C26005">
        <w:trPr>
          <w:jc w:val="center"/>
        </w:trPr>
        <w:tc>
          <w:tcPr>
            <w:tcW w:w="2880" w:type="dxa"/>
            <w:tcBorders>
              <w:top w:val="single" w:sz="4" w:space="0" w:color="000000"/>
              <w:left w:val="single" w:sz="4" w:space="0" w:color="000000"/>
              <w:bottom w:val="single" w:sz="4" w:space="0" w:color="000000"/>
              <w:right w:val="nil"/>
            </w:tcBorders>
            <w:hideMark/>
          </w:tcPr>
          <w:p w14:paraId="27BF01AD" w14:textId="77777777" w:rsidR="00C26005" w:rsidRDefault="00C26005">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hideMark/>
          </w:tcPr>
          <w:p w14:paraId="65B00BA2" w14:textId="77777777" w:rsidR="00C26005" w:rsidRDefault="00C26005">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DBB3220" w14:textId="77777777" w:rsidR="00C26005" w:rsidRDefault="00C26005">
            <w:pPr>
              <w:pStyle w:val="TAH"/>
              <w:rPr>
                <w:kern w:val="2"/>
              </w:rPr>
            </w:pPr>
            <w:r>
              <w:rPr>
                <w:kern w:val="2"/>
              </w:rPr>
              <w:t>Description</w:t>
            </w:r>
          </w:p>
        </w:tc>
      </w:tr>
      <w:tr w:rsidR="00C26005" w14:paraId="2E2B3EF1" w14:textId="77777777" w:rsidTr="00C26005">
        <w:trPr>
          <w:jc w:val="center"/>
        </w:trPr>
        <w:tc>
          <w:tcPr>
            <w:tcW w:w="2880" w:type="dxa"/>
            <w:tcBorders>
              <w:top w:val="single" w:sz="4" w:space="0" w:color="000000"/>
              <w:left w:val="single" w:sz="4" w:space="0" w:color="000000"/>
              <w:bottom w:val="single" w:sz="4" w:space="0" w:color="000000"/>
              <w:right w:val="nil"/>
            </w:tcBorders>
            <w:hideMark/>
          </w:tcPr>
          <w:p w14:paraId="75DEDCF2" w14:textId="77777777" w:rsidR="00C26005" w:rsidRDefault="00C26005">
            <w:pPr>
              <w:pStyle w:val="TAL"/>
              <w:rPr>
                <w:kern w:val="2"/>
              </w:rPr>
            </w:pPr>
            <w:r>
              <w:rPr>
                <w:kern w:val="2"/>
              </w:rPr>
              <w:t>VAL information</w:t>
            </w:r>
          </w:p>
        </w:tc>
        <w:tc>
          <w:tcPr>
            <w:tcW w:w="1440" w:type="dxa"/>
            <w:tcBorders>
              <w:top w:val="single" w:sz="4" w:space="0" w:color="000000"/>
              <w:left w:val="single" w:sz="4" w:space="0" w:color="000000"/>
              <w:bottom w:val="single" w:sz="4" w:space="0" w:color="000000"/>
              <w:right w:val="nil"/>
            </w:tcBorders>
            <w:hideMark/>
          </w:tcPr>
          <w:p w14:paraId="01CF33F1" w14:textId="77777777" w:rsidR="00C26005" w:rsidRDefault="00C26005">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05086584" w14:textId="77777777" w:rsidR="00C26005" w:rsidRDefault="00C26005">
            <w:pPr>
              <w:pStyle w:val="TAL"/>
              <w:rPr>
                <w:kern w:val="2"/>
              </w:rPr>
            </w:pPr>
            <w:r>
              <w:rPr>
                <w:kern w:val="2"/>
              </w:rPr>
              <w:t>The information of the VAL server</w:t>
            </w:r>
          </w:p>
        </w:tc>
      </w:tr>
      <w:tr w:rsidR="00C26005" w14:paraId="5C45A42B" w14:textId="77777777" w:rsidTr="00C26005">
        <w:trPr>
          <w:jc w:val="center"/>
        </w:trPr>
        <w:tc>
          <w:tcPr>
            <w:tcW w:w="2880" w:type="dxa"/>
            <w:tcBorders>
              <w:top w:val="single" w:sz="4" w:space="0" w:color="000000"/>
              <w:left w:val="single" w:sz="4" w:space="0" w:color="000000"/>
              <w:bottom w:val="single" w:sz="4" w:space="0" w:color="000000"/>
              <w:right w:val="nil"/>
            </w:tcBorders>
            <w:hideMark/>
          </w:tcPr>
          <w:p w14:paraId="4C1A60AF" w14:textId="77777777" w:rsidR="00C26005" w:rsidRDefault="00C26005">
            <w:pPr>
              <w:pStyle w:val="TAL"/>
              <w:rPr>
                <w:kern w:val="2"/>
              </w:rPr>
            </w:pPr>
            <w:r>
              <w:rPr>
                <w:kern w:val="2"/>
              </w:rPr>
              <w:t>Performance Monitoring Request ID</w:t>
            </w:r>
          </w:p>
        </w:tc>
        <w:tc>
          <w:tcPr>
            <w:tcW w:w="1440" w:type="dxa"/>
            <w:tcBorders>
              <w:top w:val="single" w:sz="4" w:space="0" w:color="000000"/>
              <w:left w:val="single" w:sz="4" w:space="0" w:color="000000"/>
              <w:bottom w:val="single" w:sz="4" w:space="0" w:color="000000"/>
              <w:right w:val="nil"/>
            </w:tcBorders>
            <w:hideMark/>
          </w:tcPr>
          <w:p w14:paraId="2AFBEC8F" w14:textId="77777777" w:rsidR="00C26005" w:rsidRDefault="00C26005">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1DAEF6FA" w14:textId="77777777" w:rsidR="00C26005" w:rsidRDefault="00C26005">
            <w:pPr>
              <w:pStyle w:val="TAL"/>
              <w:rPr>
                <w:kern w:val="2"/>
              </w:rPr>
            </w:pPr>
            <w:r>
              <w:rPr>
                <w:kern w:val="2"/>
              </w:rPr>
              <w:t>Identifier of the performance and analytics monitoring</w:t>
            </w:r>
          </w:p>
        </w:tc>
      </w:tr>
      <w:tr w:rsidR="00C26005" w14:paraId="602AFDE1" w14:textId="77777777" w:rsidTr="00C26005">
        <w:trPr>
          <w:jc w:val="center"/>
        </w:trPr>
        <w:tc>
          <w:tcPr>
            <w:tcW w:w="2880" w:type="dxa"/>
            <w:tcBorders>
              <w:top w:val="single" w:sz="4" w:space="0" w:color="000000"/>
              <w:left w:val="single" w:sz="4" w:space="0" w:color="000000"/>
              <w:bottom w:val="single" w:sz="4" w:space="0" w:color="000000"/>
              <w:right w:val="nil"/>
            </w:tcBorders>
            <w:hideMark/>
          </w:tcPr>
          <w:p w14:paraId="76B7ED2B" w14:textId="77777777" w:rsidR="00C26005" w:rsidRDefault="00C26005">
            <w:pPr>
              <w:pStyle w:val="TAL"/>
              <w:rPr>
                <w:kern w:val="2"/>
              </w:rPr>
            </w:pPr>
            <w:r>
              <w:rPr>
                <w:kern w:val="2"/>
              </w:rPr>
              <w:t>Performance and analytics monitoring metrics</w:t>
            </w:r>
          </w:p>
        </w:tc>
        <w:tc>
          <w:tcPr>
            <w:tcW w:w="1440" w:type="dxa"/>
            <w:tcBorders>
              <w:top w:val="single" w:sz="4" w:space="0" w:color="000000"/>
              <w:left w:val="single" w:sz="4" w:space="0" w:color="000000"/>
              <w:bottom w:val="single" w:sz="4" w:space="0" w:color="000000"/>
              <w:right w:val="nil"/>
            </w:tcBorders>
            <w:hideMark/>
          </w:tcPr>
          <w:p w14:paraId="09128BE0" w14:textId="77777777" w:rsidR="00C26005" w:rsidRDefault="00C26005">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278CD097" w14:textId="77777777" w:rsidR="00C26005" w:rsidRDefault="00C26005">
            <w:pPr>
              <w:pStyle w:val="TAL"/>
              <w:rPr>
                <w:kern w:val="2"/>
              </w:rPr>
            </w:pPr>
            <w:r>
              <w:rPr>
                <w:kern w:val="2"/>
              </w:rPr>
              <w:t>The information of performance and analytics monitoring</w:t>
            </w:r>
          </w:p>
        </w:tc>
      </w:tr>
      <w:tr w:rsidR="00C26005" w14:paraId="669B8BA9" w14:textId="77777777" w:rsidTr="00C26005">
        <w:trPr>
          <w:jc w:val="center"/>
        </w:trPr>
        <w:tc>
          <w:tcPr>
            <w:tcW w:w="2880" w:type="dxa"/>
            <w:tcBorders>
              <w:top w:val="single" w:sz="4" w:space="0" w:color="000000"/>
              <w:left w:val="single" w:sz="4" w:space="0" w:color="000000"/>
              <w:bottom w:val="single" w:sz="4" w:space="0" w:color="000000"/>
              <w:right w:val="nil"/>
            </w:tcBorders>
            <w:hideMark/>
          </w:tcPr>
          <w:p w14:paraId="6C5A9673" w14:textId="77777777" w:rsidR="00C26005" w:rsidRDefault="00C26005">
            <w:pPr>
              <w:pStyle w:val="TAL"/>
              <w:rPr>
                <w:kern w:val="2"/>
              </w:rPr>
            </w:pPr>
            <w:r>
              <w:rPr>
                <w:kern w:val="2"/>
              </w:rPr>
              <w:t>&gt;</w:t>
            </w:r>
            <w:r>
              <w:rPr>
                <w:rFonts w:ascii="Calibri" w:hAnsi="Calibri" w:cs="Calibri"/>
                <w:color w:val="1F497D"/>
              </w:rPr>
              <w:t xml:space="preserve"> </w:t>
            </w:r>
            <w:r>
              <w:rPr>
                <w:kern w:val="2"/>
              </w:rPr>
              <w:t>VAL service identity</w:t>
            </w:r>
          </w:p>
        </w:tc>
        <w:tc>
          <w:tcPr>
            <w:tcW w:w="1440" w:type="dxa"/>
            <w:tcBorders>
              <w:top w:val="single" w:sz="4" w:space="0" w:color="000000"/>
              <w:left w:val="single" w:sz="4" w:space="0" w:color="000000"/>
              <w:bottom w:val="single" w:sz="4" w:space="0" w:color="000000"/>
              <w:right w:val="nil"/>
            </w:tcBorders>
            <w:hideMark/>
          </w:tcPr>
          <w:p w14:paraId="6A4AA153" w14:textId="77777777" w:rsidR="00C26005" w:rsidRDefault="00C26005">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4C1BEE8E" w14:textId="77777777" w:rsidR="00C26005" w:rsidRDefault="00C26005">
            <w:pPr>
              <w:pStyle w:val="TAL"/>
              <w:rPr>
                <w:kern w:val="2"/>
              </w:rPr>
            </w:pPr>
            <w:r>
              <w:rPr>
                <w:kern w:val="2"/>
              </w:rPr>
              <w:t>Identifier of the VAL service to be monitored</w:t>
            </w:r>
          </w:p>
        </w:tc>
      </w:tr>
      <w:tr w:rsidR="00C26005" w14:paraId="4AC3B4C1" w14:textId="77777777" w:rsidTr="00C26005">
        <w:trPr>
          <w:jc w:val="center"/>
        </w:trPr>
        <w:tc>
          <w:tcPr>
            <w:tcW w:w="2880" w:type="dxa"/>
            <w:tcBorders>
              <w:top w:val="single" w:sz="4" w:space="0" w:color="000000"/>
              <w:left w:val="single" w:sz="4" w:space="0" w:color="000000"/>
              <w:bottom w:val="single" w:sz="4" w:space="0" w:color="000000"/>
              <w:right w:val="nil"/>
            </w:tcBorders>
            <w:hideMark/>
          </w:tcPr>
          <w:p w14:paraId="7849B692" w14:textId="77777777" w:rsidR="00C26005" w:rsidRDefault="00C26005">
            <w:pPr>
              <w:pStyle w:val="TAL"/>
              <w:rPr>
                <w:kern w:val="2"/>
              </w:rPr>
            </w:pPr>
            <w:r>
              <w:rPr>
                <w:kern w:val="2"/>
              </w:rPr>
              <w:t>&gt;PerfList</w:t>
            </w:r>
          </w:p>
        </w:tc>
        <w:tc>
          <w:tcPr>
            <w:tcW w:w="1440" w:type="dxa"/>
            <w:tcBorders>
              <w:top w:val="single" w:sz="4" w:space="0" w:color="000000"/>
              <w:left w:val="single" w:sz="4" w:space="0" w:color="000000"/>
              <w:bottom w:val="single" w:sz="4" w:space="0" w:color="000000"/>
              <w:right w:val="nil"/>
            </w:tcBorders>
            <w:hideMark/>
          </w:tcPr>
          <w:p w14:paraId="3EEDF99F" w14:textId="77777777" w:rsidR="00C26005" w:rsidRDefault="00C26005">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4A8E28E5" w14:textId="77777777" w:rsidR="00C26005" w:rsidRDefault="00C26005">
            <w:pPr>
              <w:pStyle w:val="TAL"/>
              <w:rPr>
                <w:kern w:val="2"/>
              </w:rPr>
            </w:pPr>
            <w:r>
              <w:rPr>
                <w:kern w:val="2"/>
              </w:rPr>
              <w:t>The list of performance to be monitored</w:t>
            </w:r>
          </w:p>
        </w:tc>
      </w:tr>
      <w:tr w:rsidR="00C26005" w14:paraId="249509B8" w14:textId="77777777" w:rsidTr="00C26005">
        <w:trPr>
          <w:jc w:val="center"/>
        </w:trPr>
        <w:tc>
          <w:tcPr>
            <w:tcW w:w="2880" w:type="dxa"/>
            <w:tcBorders>
              <w:top w:val="single" w:sz="4" w:space="0" w:color="000000"/>
              <w:left w:val="single" w:sz="4" w:space="0" w:color="000000"/>
              <w:bottom w:val="single" w:sz="4" w:space="0" w:color="000000"/>
              <w:right w:val="nil"/>
            </w:tcBorders>
            <w:hideMark/>
          </w:tcPr>
          <w:p w14:paraId="50FA289A" w14:textId="77777777" w:rsidR="00C26005" w:rsidRDefault="00C26005">
            <w:pPr>
              <w:pStyle w:val="TAL"/>
              <w:rPr>
                <w:kern w:val="2"/>
              </w:rPr>
            </w:pPr>
            <w:r>
              <w:rPr>
                <w:kern w:val="2"/>
              </w:rPr>
              <w:t>&gt;&gt; PerfName</w:t>
            </w:r>
          </w:p>
        </w:tc>
        <w:tc>
          <w:tcPr>
            <w:tcW w:w="1440" w:type="dxa"/>
            <w:tcBorders>
              <w:top w:val="single" w:sz="4" w:space="0" w:color="000000"/>
              <w:left w:val="single" w:sz="4" w:space="0" w:color="000000"/>
              <w:bottom w:val="single" w:sz="4" w:space="0" w:color="000000"/>
              <w:right w:val="nil"/>
            </w:tcBorders>
            <w:hideMark/>
          </w:tcPr>
          <w:p w14:paraId="27F489A4" w14:textId="77777777" w:rsidR="00C26005" w:rsidRDefault="00C26005">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6B512F6B" w14:textId="77777777" w:rsidR="00C26005" w:rsidRDefault="00C26005">
            <w:pPr>
              <w:pStyle w:val="TAL"/>
              <w:rPr>
                <w:kern w:val="2"/>
              </w:rPr>
            </w:pPr>
            <w:r>
              <w:rPr>
                <w:kern w:val="2"/>
              </w:rPr>
              <w:t>The name of the performance to be reported, e.g., the end to end round-trip time or the end to end network slice load.</w:t>
            </w:r>
          </w:p>
        </w:tc>
      </w:tr>
      <w:tr w:rsidR="00C26005" w14:paraId="7EE66248" w14:textId="77777777" w:rsidTr="00C26005">
        <w:trPr>
          <w:jc w:val="center"/>
        </w:trPr>
        <w:tc>
          <w:tcPr>
            <w:tcW w:w="2880" w:type="dxa"/>
            <w:tcBorders>
              <w:top w:val="single" w:sz="4" w:space="0" w:color="000000"/>
              <w:left w:val="single" w:sz="4" w:space="0" w:color="000000"/>
              <w:bottom w:val="single" w:sz="4" w:space="0" w:color="000000"/>
              <w:right w:val="nil"/>
            </w:tcBorders>
            <w:hideMark/>
          </w:tcPr>
          <w:p w14:paraId="04A2966A" w14:textId="77777777" w:rsidR="00C26005" w:rsidRDefault="00C26005">
            <w:pPr>
              <w:pStyle w:val="TAL"/>
              <w:rPr>
                <w:kern w:val="2"/>
              </w:rPr>
            </w:pPr>
            <w:r>
              <w:rPr>
                <w:kern w:val="2"/>
              </w:rPr>
              <w:t>&gt;</w:t>
            </w:r>
            <w:r w:rsidR="0095204C">
              <w:t xml:space="preserve"> </w:t>
            </w:r>
            <w:r w:rsidR="0095204C" w:rsidRPr="0095204C">
              <w:rPr>
                <w:kern w:val="2"/>
              </w:rPr>
              <w:t>Network slice related Identifier(s)</w:t>
            </w:r>
          </w:p>
        </w:tc>
        <w:tc>
          <w:tcPr>
            <w:tcW w:w="1440" w:type="dxa"/>
            <w:tcBorders>
              <w:top w:val="single" w:sz="4" w:space="0" w:color="000000"/>
              <w:left w:val="single" w:sz="4" w:space="0" w:color="000000"/>
              <w:bottom w:val="single" w:sz="4" w:space="0" w:color="000000"/>
              <w:right w:val="nil"/>
            </w:tcBorders>
            <w:hideMark/>
          </w:tcPr>
          <w:p w14:paraId="6C710751" w14:textId="77777777" w:rsidR="00C26005" w:rsidRDefault="00C26005">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4732B213" w14:textId="77777777" w:rsidR="00C26005" w:rsidRDefault="00C26005">
            <w:pPr>
              <w:pStyle w:val="TAL"/>
              <w:rPr>
                <w:kern w:val="2"/>
              </w:rPr>
            </w:pPr>
            <w:r>
              <w:rPr>
                <w:kern w:val="2"/>
              </w:rPr>
              <w:t>Identifier</w:t>
            </w:r>
            <w:r w:rsidR="0095204C">
              <w:rPr>
                <w:rFonts w:eastAsiaTheme="minorEastAsia" w:hint="eastAsia"/>
                <w:kern w:val="2"/>
                <w:lang w:eastAsia="zh-CN"/>
              </w:rPr>
              <w:t>(s)</w:t>
            </w:r>
            <w:r>
              <w:rPr>
                <w:kern w:val="2"/>
              </w:rPr>
              <w:t xml:space="preserve"> of the network slice to be monitored</w:t>
            </w:r>
          </w:p>
        </w:tc>
      </w:tr>
      <w:tr w:rsidR="00C26005" w14:paraId="1AF4B920" w14:textId="77777777" w:rsidTr="00C26005">
        <w:trPr>
          <w:jc w:val="center"/>
        </w:trPr>
        <w:tc>
          <w:tcPr>
            <w:tcW w:w="2880" w:type="dxa"/>
            <w:tcBorders>
              <w:top w:val="single" w:sz="4" w:space="0" w:color="000000"/>
              <w:left w:val="single" w:sz="4" w:space="0" w:color="000000"/>
              <w:bottom w:val="single" w:sz="4" w:space="0" w:color="000000"/>
              <w:right w:val="nil"/>
            </w:tcBorders>
            <w:hideMark/>
          </w:tcPr>
          <w:p w14:paraId="67556D20" w14:textId="77777777" w:rsidR="00C26005" w:rsidRDefault="00C26005">
            <w:pPr>
              <w:pStyle w:val="TAL"/>
              <w:rPr>
                <w:kern w:val="2"/>
              </w:rPr>
            </w:pPr>
            <w:r>
              <w:rPr>
                <w:kern w:val="2"/>
              </w:rPr>
              <w:t>&gt;StartTime</w:t>
            </w:r>
          </w:p>
        </w:tc>
        <w:tc>
          <w:tcPr>
            <w:tcW w:w="1440" w:type="dxa"/>
            <w:tcBorders>
              <w:top w:val="single" w:sz="4" w:space="0" w:color="000000"/>
              <w:left w:val="single" w:sz="4" w:space="0" w:color="000000"/>
              <w:bottom w:val="single" w:sz="4" w:space="0" w:color="000000"/>
              <w:right w:val="nil"/>
            </w:tcBorders>
            <w:hideMark/>
          </w:tcPr>
          <w:p w14:paraId="53483FF6" w14:textId="77777777" w:rsidR="00C26005" w:rsidRDefault="00C26005">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15CAAA52" w14:textId="77777777" w:rsidR="00C26005" w:rsidRDefault="00C26005">
            <w:pPr>
              <w:pStyle w:val="TAL"/>
              <w:rPr>
                <w:kern w:val="2"/>
              </w:rPr>
            </w:pPr>
            <w:r>
              <w:rPr>
                <w:kern w:val="2"/>
              </w:rPr>
              <w:t>The start time point of the performance and analytics monitoring</w:t>
            </w:r>
          </w:p>
        </w:tc>
      </w:tr>
      <w:tr w:rsidR="00C26005" w14:paraId="6613D4F4" w14:textId="77777777" w:rsidTr="00C26005">
        <w:trPr>
          <w:jc w:val="center"/>
        </w:trPr>
        <w:tc>
          <w:tcPr>
            <w:tcW w:w="2880" w:type="dxa"/>
            <w:tcBorders>
              <w:top w:val="single" w:sz="4" w:space="0" w:color="000000"/>
              <w:left w:val="single" w:sz="4" w:space="0" w:color="000000"/>
              <w:bottom w:val="single" w:sz="4" w:space="0" w:color="000000"/>
              <w:right w:val="nil"/>
            </w:tcBorders>
            <w:hideMark/>
          </w:tcPr>
          <w:p w14:paraId="396EAFFB" w14:textId="77777777" w:rsidR="00C26005" w:rsidRDefault="00C26005">
            <w:pPr>
              <w:pStyle w:val="TAL"/>
              <w:rPr>
                <w:kern w:val="2"/>
              </w:rPr>
            </w:pPr>
            <w:r>
              <w:rPr>
                <w:kern w:val="2"/>
              </w:rPr>
              <w:t>&gt;EndTime</w:t>
            </w:r>
          </w:p>
        </w:tc>
        <w:tc>
          <w:tcPr>
            <w:tcW w:w="1440" w:type="dxa"/>
            <w:tcBorders>
              <w:top w:val="single" w:sz="4" w:space="0" w:color="000000"/>
              <w:left w:val="single" w:sz="4" w:space="0" w:color="000000"/>
              <w:bottom w:val="single" w:sz="4" w:space="0" w:color="000000"/>
              <w:right w:val="nil"/>
            </w:tcBorders>
            <w:hideMark/>
          </w:tcPr>
          <w:p w14:paraId="6662023A" w14:textId="77777777" w:rsidR="00C26005" w:rsidRDefault="00C26005">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58FC674D" w14:textId="77777777" w:rsidR="00C26005" w:rsidRDefault="00C26005">
            <w:pPr>
              <w:pStyle w:val="TAL"/>
              <w:rPr>
                <w:kern w:val="2"/>
              </w:rPr>
            </w:pPr>
            <w:r>
              <w:rPr>
                <w:kern w:val="2"/>
              </w:rPr>
              <w:t xml:space="preserve">The end time point of the performance and analytics monitoring, If the EndTime IE is not included, it indicates that the </w:t>
            </w:r>
            <w:r>
              <w:t>performance and analytics monitoring</w:t>
            </w:r>
            <w:r>
              <w:rPr>
                <w:kern w:val="2"/>
              </w:rPr>
              <w:t xml:space="preserve"> will not stop until the monitoring request is released or updated.</w:t>
            </w:r>
          </w:p>
        </w:tc>
      </w:tr>
    </w:tbl>
    <w:p w14:paraId="21DD88A2" w14:textId="77777777" w:rsidR="00C26005" w:rsidRDefault="00C26005" w:rsidP="00C26005"/>
    <w:p w14:paraId="4ACF6938" w14:textId="77777777" w:rsidR="00C26005" w:rsidRDefault="00C26005" w:rsidP="00A90B95">
      <w:pPr>
        <w:pStyle w:val="TH"/>
        <w:outlineLvl w:val="0"/>
      </w:pPr>
      <w:r>
        <w:t>Table 9.</w:t>
      </w:r>
      <w:r w:rsidR="00CF381A">
        <w:rPr>
          <w:rFonts w:eastAsiaTheme="minorEastAsia" w:hint="eastAsia"/>
          <w:lang w:eastAsia="zh-CN"/>
        </w:rPr>
        <w:t>7</w:t>
      </w:r>
      <w:r>
        <w:t>.3.2-2: Network slice related performance and analytics monitoring response</w:t>
      </w:r>
    </w:p>
    <w:tbl>
      <w:tblPr>
        <w:tblW w:w="8640" w:type="dxa"/>
        <w:jc w:val="center"/>
        <w:tblLayout w:type="fixed"/>
        <w:tblLook w:val="04A0" w:firstRow="1" w:lastRow="0" w:firstColumn="1" w:lastColumn="0" w:noHBand="0" w:noVBand="1"/>
      </w:tblPr>
      <w:tblGrid>
        <w:gridCol w:w="2880"/>
        <w:gridCol w:w="1440"/>
        <w:gridCol w:w="4320"/>
      </w:tblGrid>
      <w:tr w:rsidR="00C26005" w14:paraId="5A80C739" w14:textId="77777777" w:rsidTr="00C26005">
        <w:trPr>
          <w:jc w:val="center"/>
        </w:trPr>
        <w:tc>
          <w:tcPr>
            <w:tcW w:w="2880" w:type="dxa"/>
            <w:tcBorders>
              <w:top w:val="single" w:sz="4" w:space="0" w:color="000000"/>
              <w:left w:val="single" w:sz="4" w:space="0" w:color="000000"/>
              <w:bottom w:val="single" w:sz="4" w:space="0" w:color="000000"/>
              <w:right w:val="nil"/>
            </w:tcBorders>
            <w:hideMark/>
          </w:tcPr>
          <w:p w14:paraId="1204764B" w14:textId="77777777" w:rsidR="00C26005" w:rsidRDefault="00C26005">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hideMark/>
          </w:tcPr>
          <w:p w14:paraId="503AD2C4" w14:textId="77777777" w:rsidR="00C26005" w:rsidRDefault="00C26005">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7BB499E4" w14:textId="77777777" w:rsidR="00C26005" w:rsidRDefault="00C26005">
            <w:pPr>
              <w:pStyle w:val="TAH"/>
              <w:rPr>
                <w:kern w:val="2"/>
              </w:rPr>
            </w:pPr>
            <w:r>
              <w:rPr>
                <w:kern w:val="2"/>
              </w:rPr>
              <w:t>Description</w:t>
            </w:r>
          </w:p>
        </w:tc>
      </w:tr>
      <w:tr w:rsidR="00C26005" w14:paraId="155160DC" w14:textId="77777777" w:rsidTr="00C26005">
        <w:trPr>
          <w:jc w:val="center"/>
        </w:trPr>
        <w:tc>
          <w:tcPr>
            <w:tcW w:w="2880" w:type="dxa"/>
            <w:tcBorders>
              <w:top w:val="single" w:sz="4" w:space="0" w:color="000000"/>
              <w:left w:val="single" w:sz="4" w:space="0" w:color="000000"/>
              <w:bottom w:val="single" w:sz="4" w:space="0" w:color="000000"/>
              <w:right w:val="nil"/>
            </w:tcBorders>
            <w:hideMark/>
          </w:tcPr>
          <w:p w14:paraId="1967B83E" w14:textId="77777777" w:rsidR="00C26005" w:rsidRDefault="00C4760F" w:rsidP="00C4760F">
            <w:pPr>
              <w:pStyle w:val="TAL"/>
              <w:rPr>
                <w:kern w:val="2"/>
              </w:rPr>
            </w:pPr>
            <w:r w:rsidRPr="00C4760F">
              <w:rPr>
                <w:kern w:val="2"/>
                <w:lang w:val="en-US"/>
              </w:rPr>
              <w:t>Resul</w:t>
            </w:r>
            <w:r>
              <w:rPr>
                <w:rFonts w:eastAsiaTheme="minorEastAsia" w:hint="eastAsia"/>
                <w:kern w:val="2"/>
                <w:lang w:val="en-US" w:eastAsia="zh-CN"/>
              </w:rPr>
              <w:t>t</w:t>
            </w:r>
          </w:p>
        </w:tc>
        <w:tc>
          <w:tcPr>
            <w:tcW w:w="1440" w:type="dxa"/>
            <w:tcBorders>
              <w:top w:val="single" w:sz="4" w:space="0" w:color="000000"/>
              <w:left w:val="single" w:sz="4" w:space="0" w:color="000000"/>
              <w:bottom w:val="single" w:sz="4" w:space="0" w:color="000000"/>
              <w:right w:val="nil"/>
            </w:tcBorders>
            <w:hideMark/>
          </w:tcPr>
          <w:p w14:paraId="3B13D088" w14:textId="77777777" w:rsidR="00C26005" w:rsidRDefault="00C26005" w:rsidP="006F5D90">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0233B91E" w14:textId="77777777" w:rsidR="00C26005" w:rsidRDefault="00C4760F" w:rsidP="00C4760F">
            <w:pPr>
              <w:pStyle w:val="TAL"/>
              <w:rPr>
                <w:kern w:val="2"/>
              </w:rPr>
            </w:pPr>
            <w:r w:rsidRPr="00C4760F">
              <w:rPr>
                <w:kern w:val="2"/>
                <w:lang w:val="en-US"/>
              </w:rPr>
              <w:t>Indicates the success or failure</w:t>
            </w:r>
            <w:r w:rsidR="00C26005">
              <w:rPr>
                <w:kern w:val="2"/>
              </w:rPr>
              <w:t xml:space="preserve"> of </w:t>
            </w:r>
            <w:r>
              <w:rPr>
                <w:rFonts w:eastAsiaTheme="minorEastAsia" w:hint="eastAsia"/>
                <w:kern w:val="2"/>
                <w:lang w:eastAsia="zh-CN"/>
              </w:rPr>
              <w:t xml:space="preserve">the </w:t>
            </w:r>
            <w:r w:rsidR="00C26005">
              <w:t>performance and analytics monitoring</w:t>
            </w:r>
            <w:r w:rsidR="00C26005">
              <w:rPr>
                <w:kern w:val="2"/>
              </w:rPr>
              <w:t xml:space="preserve"> request</w:t>
            </w:r>
          </w:p>
        </w:tc>
      </w:tr>
      <w:tr w:rsidR="00C26005" w14:paraId="4CED0429" w14:textId="77777777" w:rsidTr="00C26005">
        <w:trPr>
          <w:jc w:val="center"/>
        </w:trPr>
        <w:tc>
          <w:tcPr>
            <w:tcW w:w="2880" w:type="dxa"/>
            <w:tcBorders>
              <w:top w:val="single" w:sz="4" w:space="0" w:color="000000"/>
              <w:left w:val="single" w:sz="4" w:space="0" w:color="000000"/>
              <w:bottom w:val="single" w:sz="4" w:space="0" w:color="000000"/>
              <w:right w:val="nil"/>
            </w:tcBorders>
            <w:hideMark/>
          </w:tcPr>
          <w:p w14:paraId="6DFD8ACC" w14:textId="77777777" w:rsidR="00C26005" w:rsidRDefault="00C26005">
            <w:pPr>
              <w:pStyle w:val="TAL"/>
              <w:rPr>
                <w:kern w:val="2"/>
              </w:rPr>
            </w:pPr>
            <w:r>
              <w:rPr>
                <w:kern w:val="2"/>
              </w:rPr>
              <w:t>&gt; Performance Monitoring Request ID</w:t>
            </w:r>
          </w:p>
        </w:tc>
        <w:tc>
          <w:tcPr>
            <w:tcW w:w="1440" w:type="dxa"/>
            <w:tcBorders>
              <w:top w:val="single" w:sz="4" w:space="0" w:color="000000"/>
              <w:left w:val="single" w:sz="4" w:space="0" w:color="000000"/>
              <w:bottom w:val="single" w:sz="4" w:space="0" w:color="000000"/>
              <w:right w:val="nil"/>
            </w:tcBorders>
          </w:tcPr>
          <w:p w14:paraId="31F4CE0C" w14:textId="77777777" w:rsidR="006F5D90" w:rsidRDefault="00C4760F" w:rsidP="006F5D90">
            <w:pPr>
              <w:pStyle w:val="TAC"/>
              <w:rPr>
                <w:lang w:val="en-US"/>
              </w:rPr>
            </w:pPr>
            <w:r w:rsidRPr="00C4760F">
              <w:rPr>
                <w:lang w:val="en-US"/>
              </w:rPr>
              <w:t>O</w:t>
            </w:r>
          </w:p>
          <w:p w14:paraId="722A7734" w14:textId="0358ED5A" w:rsidR="00144F91" w:rsidRPr="006F5D90" w:rsidRDefault="00C4760F" w:rsidP="006F5D90">
            <w:pPr>
              <w:pStyle w:val="TAC"/>
              <w:rPr>
                <w:lang w:val="en-US"/>
              </w:rPr>
            </w:pPr>
            <w:r w:rsidRPr="00C4760F">
              <w:rPr>
                <w:lang w:val="en-US"/>
              </w:rPr>
              <w:t>(</w:t>
            </w:r>
            <w:r w:rsidR="006F5D90">
              <w:rPr>
                <w:lang w:val="en-US"/>
              </w:rPr>
              <w:t xml:space="preserve">see </w:t>
            </w:r>
            <w:r w:rsidRPr="00C4760F">
              <w:rPr>
                <w:lang w:val="en-US"/>
              </w:rPr>
              <w:t>NOTE</w:t>
            </w:r>
            <w:r w:rsidR="006F5D90">
              <w:rPr>
                <w:lang w:val="en-US"/>
              </w:rPr>
              <w:t> </w:t>
            </w:r>
            <w:r w:rsidRPr="00C4760F">
              <w:rPr>
                <w:lang w:val="en-US"/>
              </w:rPr>
              <w:t>1)</w:t>
            </w:r>
          </w:p>
        </w:tc>
        <w:tc>
          <w:tcPr>
            <w:tcW w:w="4320" w:type="dxa"/>
            <w:tcBorders>
              <w:top w:val="single" w:sz="4" w:space="0" w:color="000000"/>
              <w:left w:val="single" w:sz="4" w:space="0" w:color="000000"/>
              <w:bottom w:val="single" w:sz="4" w:space="0" w:color="000000"/>
              <w:right w:val="single" w:sz="4" w:space="0" w:color="000000"/>
            </w:tcBorders>
            <w:hideMark/>
          </w:tcPr>
          <w:p w14:paraId="622BFF46" w14:textId="77777777" w:rsidR="00C26005" w:rsidRDefault="00C26005">
            <w:pPr>
              <w:pStyle w:val="TAL"/>
              <w:rPr>
                <w:kern w:val="2"/>
              </w:rPr>
            </w:pPr>
            <w:r>
              <w:rPr>
                <w:kern w:val="2"/>
              </w:rPr>
              <w:t xml:space="preserve">Identifier of the </w:t>
            </w:r>
            <w:r>
              <w:t>performance and analytics monitoring</w:t>
            </w:r>
          </w:p>
        </w:tc>
      </w:tr>
      <w:tr w:rsidR="00C26005" w14:paraId="112AD289" w14:textId="77777777" w:rsidTr="00C26005">
        <w:trPr>
          <w:jc w:val="center"/>
        </w:trPr>
        <w:tc>
          <w:tcPr>
            <w:tcW w:w="2880" w:type="dxa"/>
            <w:tcBorders>
              <w:top w:val="single" w:sz="4" w:space="0" w:color="000000"/>
              <w:left w:val="single" w:sz="4" w:space="0" w:color="000000"/>
              <w:bottom w:val="single" w:sz="4" w:space="0" w:color="000000"/>
              <w:right w:val="nil"/>
            </w:tcBorders>
            <w:hideMark/>
          </w:tcPr>
          <w:p w14:paraId="3BC569AB" w14:textId="77777777" w:rsidR="00C26005" w:rsidRDefault="00C26005">
            <w:pPr>
              <w:pStyle w:val="TAL"/>
              <w:rPr>
                <w:kern w:val="2"/>
              </w:rPr>
            </w:pPr>
            <w:r>
              <w:rPr>
                <w:kern w:val="2"/>
              </w:rPr>
              <w:t>&gt;StartTime</w:t>
            </w:r>
          </w:p>
        </w:tc>
        <w:tc>
          <w:tcPr>
            <w:tcW w:w="1440" w:type="dxa"/>
            <w:tcBorders>
              <w:top w:val="single" w:sz="4" w:space="0" w:color="000000"/>
              <w:left w:val="single" w:sz="4" w:space="0" w:color="000000"/>
              <w:bottom w:val="single" w:sz="4" w:space="0" w:color="000000"/>
              <w:right w:val="nil"/>
            </w:tcBorders>
            <w:hideMark/>
          </w:tcPr>
          <w:p w14:paraId="0A33810F" w14:textId="77777777" w:rsidR="006F5D90" w:rsidRDefault="00C4760F" w:rsidP="006F5D90">
            <w:pPr>
              <w:pStyle w:val="TAC"/>
              <w:rPr>
                <w:lang w:val="en-US"/>
              </w:rPr>
            </w:pPr>
            <w:r w:rsidRPr="00C4760F">
              <w:rPr>
                <w:lang w:val="en-US"/>
              </w:rPr>
              <w:t>O</w:t>
            </w:r>
          </w:p>
          <w:p w14:paraId="308C61B7" w14:textId="0524AD14" w:rsidR="00C26005" w:rsidRPr="006F5D90" w:rsidRDefault="00C4760F" w:rsidP="006F5D90">
            <w:pPr>
              <w:pStyle w:val="TAC"/>
              <w:rPr>
                <w:lang w:val="en-US"/>
              </w:rPr>
            </w:pPr>
            <w:r w:rsidRPr="00C4760F">
              <w:rPr>
                <w:lang w:val="en-US"/>
              </w:rPr>
              <w:t>(</w:t>
            </w:r>
            <w:r w:rsidR="006F5D90">
              <w:rPr>
                <w:lang w:val="en-US"/>
              </w:rPr>
              <w:t xml:space="preserve">see </w:t>
            </w:r>
            <w:r w:rsidRPr="00C4760F">
              <w:rPr>
                <w:lang w:val="en-US"/>
              </w:rPr>
              <w:t>NOTE</w:t>
            </w:r>
            <w:r w:rsidR="006F5D90">
              <w:rPr>
                <w:lang w:val="en-US"/>
              </w:rPr>
              <w:t> </w:t>
            </w:r>
            <w:r w:rsidRPr="00C4760F">
              <w:rPr>
                <w:lang w:val="en-US"/>
              </w:rPr>
              <w:t>1)</w:t>
            </w:r>
          </w:p>
        </w:tc>
        <w:tc>
          <w:tcPr>
            <w:tcW w:w="4320" w:type="dxa"/>
            <w:tcBorders>
              <w:top w:val="single" w:sz="4" w:space="0" w:color="000000"/>
              <w:left w:val="single" w:sz="4" w:space="0" w:color="000000"/>
              <w:bottom w:val="single" w:sz="4" w:space="0" w:color="000000"/>
              <w:right w:val="single" w:sz="4" w:space="0" w:color="000000"/>
            </w:tcBorders>
            <w:hideMark/>
          </w:tcPr>
          <w:p w14:paraId="148D70BE" w14:textId="77777777" w:rsidR="00C26005" w:rsidRDefault="00C26005">
            <w:pPr>
              <w:pStyle w:val="TAL"/>
              <w:rPr>
                <w:kern w:val="2"/>
              </w:rPr>
            </w:pPr>
            <w:r>
              <w:rPr>
                <w:kern w:val="2"/>
              </w:rPr>
              <w:t>The start time point of the performance and analytics monitoring</w:t>
            </w:r>
          </w:p>
        </w:tc>
      </w:tr>
      <w:tr w:rsidR="00C26005" w14:paraId="7DD754F2" w14:textId="77777777" w:rsidTr="00C26005">
        <w:trPr>
          <w:jc w:val="center"/>
        </w:trPr>
        <w:tc>
          <w:tcPr>
            <w:tcW w:w="2880" w:type="dxa"/>
            <w:tcBorders>
              <w:top w:val="single" w:sz="4" w:space="0" w:color="000000"/>
              <w:left w:val="single" w:sz="4" w:space="0" w:color="000000"/>
              <w:bottom w:val="single" w:sz="4" w:space="0" w:color="000000"/>
              <w:right w:val="nil"/>
            </w:tcBorders>
            <w:hideMark/>
          </w:tcPr>
          <w:p w14:paraId="32DB9D60" w14:textId="77777777" w:rsidR="00C26005" w:rsidRDefault="00C26005">
            <w:pPr>
              <w:pStyle w:val="TAL"/>
              <w:rPr>
                <w:kern w:val="2"/>
              </w:rPr>
            </w:pPr>
            <w:r>
              <w:rPr>
                <w:kern w:val="2"/>
              </w:rPr>
              <w:t>&gt;EndTime</w:t>
            </w:r>
          </w:p>
        </w:tc>
        <w:tc>
          <w:tcPr>
            <w:tcW w:w="1440" w:type="dxa"/>
            <w:tcBorders>
              <w:top w:val="single" w:sz="4" w:space="0" w:color="000000"/>
              <w:left w:val="single" w:sz="4" w:space="0" w:color="000000"/>
              <w:bottom w:val="single" w:sz="4" w:space="0" w:color="000000"/>
              <w:right w:val="nil"/>
            </w:tcBorders>
            <w:hideMark/>
          </w:tcPr>
          <w:p w14:paraId="2272E6E0" w14:textId="77777777" w:rsidR="006F5D90" w:rsidRDefault="00C4760F" w:rsidP="006F5D90">
            <w:pPr>
              <w:pStyle w:val="TAC"/>
              <w:rPr>
                <w:lang w:val="en-US"/>
              </w:rPr>
            </w:pPr>
            <w:r w:rsidRPr="00C4760F">
              <w:rPr>
                <w:lang w:val="en-US"/>
              </w:rPr>
              <w:t>O</w:t>
            </w:r>
          </w:p>
          <w:p w14:paraId="2F21DF22" w14:textId="7AE0E9EA" w:rsidR="00C26005" w:rsidRPr="006F5D90" w:rsidRDefault="00C4760F" w:rsidP="006F5D90">
            <w:pPr>
              <w:pStyle w:val="TAC"/>
              <w:rPr>
                <w:lang w:val="en-US"/>
              </w:rPr>
            </w:pPr>
            <w:r w:rsidRPr="00C4760F">
              <w:rPr>
                <w:lang w:val="en-US"/>
              </w:rPr>
              <w:t>(</w:t>
            </w:r>
            <w:r w:rsidR="006F5D90">
              <w:rPr>
                <w:lang w:val="en-US"/>
              </w:rPr>
              <w:t xml:space="preserve">see </w:t>
            </w:r>
            <w:r w:rsidRPr="00C4760F">
              <w:rPr>
                <w:lang w:val="en-US"/>
              </w:rPr>
              <w:t>NOTE</w:t>
            </w:r>
            <w:r w:rsidR="006F5D90">
              <w:rPr>
                <w:lang w:val="en-US"/>
              </w:rPr>
              <w:t> </w:t>
            </w:r>
            <w:r>
              <w:rPr>
                <w:rFonts w:eastAsiaTheme="minorEastAsia" w:hint="eastAsia"/>
                <w:lang w:val="en-US" w:eastAsia="zh-CN"/>
              </w:rPr>
              <w:t>2</w:t>
            </w:r>
            <w:r w:rsidRPr="00C4760F">
              <w:rPr>
                <w:lang w:val="en-US"/>
              </w:rPr>
              <w:t>)</w:t>
            </w:r>
          </w:p>
        </w:tc>
        <w:tc>
          <w:tcPr>
            <w:tcW w:w="4320" w:type="dxa"/>
            <w:tcBorders>
              <w:top w:val="single" w:sz="4" w:space="0" w:color="000000"/>
              <w:left w:val="single" w:sz="4" w:space="0" w:color="000000"/>
              <w:bottom w:val="single" w:sz="4" w:space="0" w:color="000000"/>
              <w:right w:val="single" w:sz="4" w:space="0" w:color="000000"/>
            </w:tcBorders>
            <w:hideMark/>
          </w:tcPr>
          <w:p w14:paraId="4179EF1F" w14:textId="77777777" w:rsidR="00C26005" w:rsidRDefault="00C26005">
            <w:pPr>
              <w:pStyle w:val="TAL"/>
              <w:rPr>
                <w:kern w:val="2"/>
              </w:rPr>
            </w:pPr>
            <w:r>
              <w:rPr>
                <w:kern w:val="2"/>
              </w:rPr>
              <w:t xml:space="preserve">The end time point of the performance and analytics monitoring, If the EndTime IE is not included, it indicates that the </w:t>
            </w:r>
            <w:r>
              <w:t>performance and analytics monitoring</w:t>
            </w:r>
            <w:r>
              <w:rPr>
                <w:kern w:val="2"/>
              </w:rPr>
              <w:t xml:space="preserve"> will not stop until the monitoring request is released or updated.</w:t>
            </w:r>
          </w:p>
        </w:tc>
      </w:tr>
      <w:tr w:rsidR="00C26005" w14:paraId="24D7FD86" w14:textId="77777777" w:rsidTr="00C26005">
        <w:trPr>
          <w:jc w:val="center"/>
        </w:trPr>
        <w:tc>
          <w:tcPr>
            <w:tcW w:w="2880" w:type="dxa"/>
            <w:tcBorders>
              <w:top w:val="single" w:sz="4" w:space="0" w:color="000000"/>
              <w:left w:val="single" w:sz="4" w:space="0" w:color="000000"/>
              <w:bottom w:val="single" w:sz="4" w:space="0" w:color="000000"/>
              <w:right w:val="nil"/>
            </w:tcBorders>
            <w:hideMark/>
          </w:tcPr>
          <w:p w14:paraId="48E2BC34" w14:textId="77777777" w:rsidR="00C26005" w:rsidRDefault="00C26005">
            <w:pPr>
              <w:pStyle w:val="TAL"/>
              <w:rPr>
                <w:kern w:val="2"/>
              </w:rPr>
            </w:pPr>
            <w:r>
              <w:rPr>
                <w:kern w:val="2"/>
              </w:rPr>
              <w:t>&gt;Cause</w:t>
            </w:r>
          </w:p>
        </w:tc>
        <w:tc>
          <w:tcPr>
            <w:tcW w:w="1440" w:type="dxa"/>
            <w:tcBorders>
              <w:top w:val="single" w:sz="4" w:space="0" w:color="000000"/>
              <w:left w:val="single" w:sz="4" w:space="0" w:color="000000"/>
              <w:bottom w:val="single" w:sz="4" w:space="0" w:color="000000"/>
              <w:right w:val="nil"/>
            </w:tcBorders>
            <w:hideMark/>
          </w:tcPr>
          <w:p w14:paraId="64480DD0" w14:textId="3A560A57" w:rsidR="00C26005" w:rsidRPr="006F5D90" w:rsidRDefault="00C4760F" w:rsidP="006F5D90">
            <w:pPr>
              <w:pStyle w:val="TAC"/>
              <w:rPr>
                <w:lang w:val="en-US"/>
              </w:rPr>
            </w:pPr>
            <w:r w:rsidRPr="00C4760F">
              <w:rPr>
                <w:lang w:val="en-US"/>
              </w:rPr>
              <w:t>(</w:t>
            </w:r>
            <w:r w:rsidR="006F5D90">
              <w:rPr>
                <w:lang w:val="en-US"/>
              </w:rPr>
              <w:t xml:space="preserve">see </w:t>
            </w:r>
            <w:r w:rsidRPr="00C4760F">
              <w:rPr>
                <w:lang w:val="en-US"/>
              </w:rPr>
              <w:t>NOTE</w:t>
            </w:r>
            <w:r w:rsidR="006F5D90">
              <w:rPr>
                <w:lang w:val="en-US"/>
              </w:rPr>
              <w:t> </w:t>
            </w:r>
            <w:r w:rsidR="00B94DC9">
              <w:rPr>
                <w:rFonts w:eastAsiaTheme="minorEastAsia" w:hint="eastAsia"/>
                <w:lang w:val="en-US" w:eastAsia="zh-CN"/>
              </w:rPr>
              <w:t>3</w:t>
            </w:r>
            <w:r w:rsidRPr="00C4760F">
              <w:rPr>
                <w:lang w:val="en-US"/>
              </w:rPr>
              <w:t>)</w:t>
            </w:r>
          </w:p>
        </w:tc>
        <w:tc>
          <w:tcPr>
            <w:tcW w:w="4320" w:type="dxa"/>
            <w:tcBorders>
              <w:top w:val="single" w:sz="4" w:space="0" w:color="000000"/>
              <w:left w:val="single" w:sz="4" w:space="0" w:color="000000"/>
              <w:bottom w:val="single" w:sz="4" w:space="0" w:color="000000"/>
              <w:right w:val="single" w:sz="4" w:space="0" w:color="000000"/>
            </w:tcBorders>
            <w:hideMark/>
          </w:tcPr>
          <w:p w14:paraId="3B46C3F2" w14:textId="77777777" w:rsidR="00C26005" w:rsidRDefault="00C26005">
            <w:pPr>
              <w:pStyle w:val="TAL"/>
              <w:rPr>
                <w:kern w:val="2"/>
              </w:rPr>
            </w:pPr>
            <w:r>
              <w:rPr>
                <w:kern w:val="2"/>
              </w:rPr>
              <w:t xml:space="preserve">Indicates the cause of VAL </w:t>
            </w:r>
            <w:r>
              <w:t>performance and analytics monitoring</w:t>
            </w:r>
            <w:r>
              <w:rPr>
                <w:kern w:val="2"/>
              </w:rPr>
              <w:t xml:space="preserve"> request failure</w:t>
            </w:r>
          </w:p>
        </w:tc>
      </w:tr>
      <w:tr w:rsidR="00C26005" w14:paraId="303F3583" w14:textId="77777777" w:rsidTr="00C26005">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24F1E024" w14:textId="77777777" w:rsidR="006F5D90" w:rsidRDefault="00C4760F" w:rsidP="006F5D90">
            <w:pPr>
              <w:pStyle w:val="TAN"/>
            </w:pPr>
            <w:r w:rsidRPr="006F5D90">
              <w:t>NOTE 1:</w:t>
            </w:r>
            <w:r w:rsidRPr="006F5D90">
              <w:tab/>
              <w:t>Shall be present if the result is success and shall not be present otherwise.</w:t>
            </w:r>
          </w:p>
          <w:p w14:paraId="0C9FFFC3" w14:textId="77777777" w:rsidR="006F5D90" w:rsidRDefault="00C4760F" w:rsidP="006F5D90">
            <w:pPr>
              <w:pStyle w:val="TAN"/>
            </w:pPr>
            <w:r w:rsidRPr="006F5D90">
              <w:t>NOTE 2</w:t>
            </w:r>
            <w:r w:rsidRPr="006F5D90">
              <w:tab/>
              <w:t>May only be present if the result is success.</w:t>
            </w:r>
          </w:p>
          <w:p w14:paraId="0E8F7319" w14:textId="3520A82B" w:rsidR="006F5D90" w:rsidRPr="006F5D90" w:rsidRDefault="006F5D90" w:rsidP="006F5D90">
            <w:pPr>
              <w:pStyle w:val="TAN"/>
            </w:pPr>
            <w:r w:rsidRPr="006F5D90">
              <w:t>NOTE</w:t>
            </w:r>
            <w:r>
              <w:t> </w:t>
            </w:r>
            <w:r w:rsidRPr="006F5D90">
              <w:t>3:</w:t>
            </w:r>
            <w:r w:rsidRPr="006F5D90">
              <w:tab/>
              <w:t>Shall be present if the result is failure and shall not be present otherwise.</w:t>
            </w:r>
          </w:p>
        </w:tc>
      </w:tr>
    </w:tbl>
    <w:p w14:paraId="03F4BB9C" w14:textId="77777777" w:rsidR="00C26005" w:rsidRDefault="00C26005" w:rsidP="00C26005">
      <w:bookmarkStart w:id="339" w:name="_Toc107934736"/>
      <w:bookmarkEnd w:id="339"/>
    </w:p>
    <w:p w14:paraId="5ECDFB0E" w14:textId="77777777" w:rsidR="00C26005" w:rsidRPr="0039319F" w:rsidRDefault="00C26005" w:rsidP="0039319F">
      <w:pPr>
        <w:pStyle w:val="Heading4"/>
        <w:rPr>
          <w:rFonts w:eastAsiaTheme="minorEastAsia"/>
          <w:lang w:eastAsia="zh-CN"/>
        </w:rPr>
      </w:pPr>
      <w:bookmarkStart w:id="340" w:name="_Toc125659780"/>
      <w:r w:rsidRPr="0039319F">
        <w:t>9.</w:t>
      </w:r>
      <w:r w:rsidR="00CF381A" w:rsidRPr="0039319F">
        <w:rPr>
          <w:rFonts w:eastAsiaTheme="minorEastAsia" w:hint="eastAsia"/>
        </w:rPr>
        <w:t>7</w:t>
      </w:r>
      <w:r w:rsidRPr="0039319F">
        <w:t>.3.3</w:t>
      </w:r>
      <w:r w:rsidRPr="0039319F">
        <w:tab/>
        <w:t>Network slice related performance and analytics report subscription</w:t>
      </w:r>
      <w:bookmarkEnd w:id="340"/>
    </w:p>
    <w:p w14:paraId="1F252872" w14:textId="77777777" w:rsidR="00C26005" w:rsidRDefault="00C26005" w:rsidP="00C26005">
      <w:r>
        <w:t>Table 9.</w:t>
      </w:r>
      <w:r w:rsidR="00CF381A">
        <w:rPr>
          <w:rFonts w:eastAsiaTheme="minorEastAsia" w:hint="eastAsia"/>
          <w:lang w:eastAsia="zh-CN"/>
        </w:rPr>
        <w:t>7</w:t>
      </w:r>
      <w:r>
        <w:t>.3.3-1 and 9.</w:t>
      </w:r>
      <w:r w:rsidR="00CF381A">
        <w:rPr>
          <w:rFonts w:eastAsiaTheme="minorEastAsia" w:hint="eastAsia"/>
          <w:lang w:eastAsia="zh-CN"/>
        </w:rPr>
        <w:t>7</w:t>
      </w:r>
      <w:r>
        <w:t>.3.3-2 describe information elements for Network slice related performance and analytics report subscription from the NSCE server to the VAL server.</w:t>
      </w:r>
    </w:p>
    <w:p w14:paraId="6F8D6784" w14:textId="77777777" w:rsidR="00C26005" w:rsidRDefault="00C26005" w:rsidP="00A90B95">
      <w:pPr>
        <w:pStyle w:val="TH"/>
        <w:outlineLvl w:val="0"/>
      </w:pPr>
      <w:r>
        <w:lastRenderedPageBreak/>
        <w:t>Table 9.</w:t>
      </w:r>
      <w:r w:rsidR="00CF381A">
        <w:rPr>
          <w:rFonts w:eastAsiaTheme="minorEastAsia" w:hint="eastAsia"/>
          <w:lang w:eastAsia="zh-CN"/>
        </w:rPr>
        <w:t>7</w:t>
      </w:r>
      <w:r>
        <w:t>.3.3-1: Network slice related performance and analytics report subscription</w:t>
      </w:r>
    </w:p>
    <w:tbl>
      <w:tblPr>
        <w:tblW w:w="8640" w:type="dxa"/>
        <w:jc w:val="center"/>
        <w:tblLayout w:type="fixed"/>
        <w:tblLook w:val="04A0" w:firstRow="1" w:lastRow="0" w:firstColumn="1" w:lastColumn="0" w:noHBand="0" w:noVBand="1"/>
      </w:tblPr>
      <w:tblGrid>
        <w:gridCol w:w="2880"/>
        <w:gridCol w:w="1440"/>
        <w:gridCol w:w="4320"/>
      </w:tblGrid>
      <w:tr w:rsidR="00C26005" w14:paraId="4E7D2646" w14:textId="77777777" w:rsidTr="00C26005">
        <w:trPr>
          <w:jc w:val="center"/>
        </w:trPr>
        <w:tc>
          <w:tcPr>
            <w:tcW w:w="2880" w:type="dxa"/>
            <w:tcBorders>
              <w:top w:val="single" w:sz="4" w:space="0" w:color="000000"/>
              <w:left w:val="single" w:sz="4" w:space="0" w:color="000000"/>
              <w:bottom w:val="single" w:sz="4" w:space="0" w:color="000000"/>
              <w:right w:val="nil"/>
            </w:tcBorders>
            <w:hideMark/>
          </w:tcPr>
          <w:p w14:paraId="1EC92572" w14:textId="77777777" w:rsidR="00C26005" w:rsidRDefault="00C26005">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hideMark/>
          </w:tcPr>
          <w:p w14:paraId="25AE4EDF" w14:textId="77777777" w:rsidR="00C26005" w:rsidRDefault="00C26005">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B148D4A" w14:textId="77777777" w:rsidR="00C26005" w:rsidRDefault="00C26005">
            <w:pPr>
              <w:pStyle w:val="TAH"/>
              <w:rPr>
                <w:kern w:val="2"/>
              </w:rPr>
            </w:pPr>
            <w:r>
              <w:rPr>
                <w:kern w:val="2"/>
              </w:rPr>
              <w:t>Description</w:t>
            </w:r>
          </w:p>
        </w:tc>
      </w:tr>
      <w:tr w:rsidR="00C26005" w14:paraId="4B061AC2" w14:textId="77777777" w:rsidTr="00C26005">
        <w:trPr>
          <w:jc w:val="center"/>
        </w:trPr>
        <w:tc>
          <w:tcPr>
            <w:tcW w:w="2880" w:type="dxa"/>
            <w:tcBorders>
              <w:top w:val="single" w:sz="4" w:space="0" w:color="000000"/>
              <w:left w:val="single" w:sz="4" w:space="0" w:color="000000"/>
              <w:bottom w:val="single" w:sz="4" w:space="0" w:color="000000"/>
              <w:right w:val="nil"/>
            </w:tcBorders>
            <w:hideMark/>
          </w:tcPr>
          <w:p w14:paraId="323235D4" w14:textId="77777777" w:rsidR="00C26005" w:rsidRDefault="00C26005">
            <w:pPr>
              <w:pStyle w:val="TAL"/>
              <w:rPr>
                <w:kern w:val="2"/>
              </w:rPr>
            </w:pPr>
            <w:r>
              <w:rPr>
                <w:kern w:val="2"/>
              </w:rPr>
              <w:t>VAL information</w:t>
            </w:r>
          </w:p>
        </w:tc>
        <w:tc>
          <w:tcPr>
            <w:tcW w:w="1440" w:type="dxa"/>
            <w:tcBorders>
              <w:top w:val="single" w:sz="4" w:space="0" w:color="000000"/>
              <w:left w:val="single" w:sz="4" w:space="0" w:color="000000"/>
              <w:bottom w:val="single" w:sz="4" w:space="0" w:color="000000"/>
              <w:right w:val="nil"/>
            </w:tcBorders>
            <w:hideMark/>
          </w:tcPr>
          <w:p w14:paraId="4B47DD28" w14:textId="77777777" w:rsidR="00C26005" w:rsidRDefault="00C26005">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1EFC2AE3" w14:textId="77777777" w:rsidR="00C26005" w:rsidRDefault="00C26005">
            <w:pPr>
              <w:pStyle w:val="TAL"/>
              <w:rPr>
                <w:kern w:val="2"/>
              </w:rPr>
            </w:pPr>
            <w:r>
              <w:rPr>
                <w:kern w:val="2"/>
              </w:rPr>
              <w:t>The information of the VAL server</w:t>
            </w:r>
          </w:p>
        </w:tc>
      </w:tr>
      <w:tr w:rsidR="00C26005" w14:paraId="6D95CF12" w14:textId="77777777" w:rsidTr="00C26005">
        <w:trPr>
          <w:jc w:val="center"/>
        </w:trPr>
        <w:tc>
          <w:tcPr>
            <w:tcW w:w="2880" w:type="dxa"/>
            <w:tcBorders>
              <w:top w:val="single" w:sz="4" w:space="0" w:color="000000"/>
              <w:left w:val="single" w:sz="4" w:space="0" w:color="000000"/>
              <w:bottom w:val="single" w:sz="4" w:space="0" w:color="000000"/>
              <w:right w:val="nil"/>
            </w:tcBorders>
            <w:hideMark/>
          </w:tcPr>
          <w:p w14:paraId="443D6B94" w14:textId="77777777" w:rsidR="00C26005" w:rsidRDefault="00C26005">
            <w:pPr>
              <w:pStyle w:val="TAL"/>
              <w:rPr>
                <w:kern w:val="2"/>
              </w:rPr>
            </w:pPr>
            <w:r>
              <w:rPr>
                <w:kern w:val="2"/>
              </w:rPr>
              <w:t>&gt;VAL server ID</w:t>
            </w:r>
          </w:p>
        </w:tc>
        <w:tc>
          <w:tcPr>
            <w:tcW w:w="1440" w:type="dxa"/>
            <w:tcBorders>
              <w:top w:val="single" w:sz="4" w:space="0" w:color="000000"/>
              <w:left w:val="single" w:sz="4" w:space="0" w:color="000000"/>
              <w:bottom w:val="single" w:sz="4" w:space="0" w:color="000000"/>
              <w:right w:val="nil"/>
            </w:tcBorders>
            <w:hideMark/>
          </w:tcPr>
          <w:p w14:paraId="0354E436" w14:textId="77777777" w:rsidR="00C26005" w:rsidRDefault="00C26005">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6AC39E1E" w14:textId="77777777" w:rsidR="00C26005" w:rsidRDefault="00C26005">
            <w:pPr>
              <w:pStyle w:val="TAL"/>
              <w:rPr>
                <w:kern w:val="2"/>
              </w:rPr>
            </w:pPr>
            <w:r>
              <w:rPr>
                <w:kern w:val="2"/>
              </w:rPr>
              <w:t>The identifier of the VAL server</w:t>
            </w:r>
          </w:p>
        </w:tc>
      </w:tr>
      <w:tr w:rsidR="00C26005" w14:paraId="4D351094" w14:textId="77777777" w:rsidTr="00C26005">
        <w:trPr>
          <w:jc w:val="center"/>
        </w:trPr>
        <w:tc>
          <w:tcPr>
            <w:tcW w:w="2880" w:type="dxa"/>
            <w:tcBorders>
              <w:top w:val="single" w:sz="4" w:space="0" w:color="000000"/>
              <w:left w:val="single" w:sz="4" w:space="0" w:color="000000"/>
              <w:bottom w:val="single" w:sz="4" w:space="0" w:color="000000"/>
              <w:right w:val="nil"/>
            </w:tcBorders>
            <w:hideMark/>
          </w:tcPr>
          <w:p w14:paraId="2735E525" w14:textId="77777777" w:rsidR="00C26005" w:rsidRDefault="00C26005">
            <w:pPr>
              <w:pStyle w:val="TAL"/>
              <w:rPr>
                <w:kern w:val="2"/>
              </w:rPr>
            </w:pPr>
            <w:r>
              <w:rPr>
                <w:kern w:val="2"/>
              </w:rPr>
              <w:t>Report ID</w:t>
            </w:r>
          </w:p>
        </w:tc>
        <w:tc>
          <w:tcPr>
            <w:tcW w:w="1440" w:type="dxa"/>
            <w:tcBorders>
              <w:top w:val="single" w:sz="4" w:space="0" w:color="000000"/>
              <w:left w:val="single" w:sz="4" w:space="0" w:color="000000"/>
              <w:bottom w:val="single" w:sz="4" w:space="0" w:color="000000"/>
              <w:right w:val="nil"/>
            </w:tcBorders>
            <w:hideMark/>
          </w:tcPr>
          <w:p w14:paraId="59A47CCE" w14:textId="77777777" w:rsidR="00C26005" w:rsidRDefault="00C26005">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1654C5CD" w14:textId="77777777" w:rsidR="00C26005" w:rsidRDefault="00C26005">
            <w:pPr>
              <w:pStyle w:val="TAL"/>
              <w:rPr>
                <w:kern w:val="2"/>
              </w:rPr>
            </w:pPr>
            <w:r>
              <w:rPr>
                <w:kern w:val="2"/>
              </w:rPr>
              <w:t xml:space="preserve">Identifier of </w:t>
            </w:r>
            <w:r>
              <w:t>performance and analytics results</w:t>
            </w:r>
            <w:r>
              <w:rPr>
                <w:kern w:val="2"/>
              </w:rPr>
              <w:t xml:space="preserve"> the report</w:t>
            </w:r>
          </w:p>
        </w:tc>
      </w:tr>
      <w:tr w:rsidR="00C26005" w14:paraId="22D900C3" w14:textId="77777777" w:rsidTr="00C26005">
        <w:trPr>
          <w:jc w:val="center"/>
        </w:trPr>
        <w:tc>
          <w:tcPr>
            <w:tcW w:w="2880" w:type="dxa"/>
            <w:tcBorders>
              <w:top w:val="single" w:sz="4" w:space="0" w:color="000000"/>
              <w:left w:val="single" w:sz="4" w:space="0" w:color="000000"/>
              <w:bottom w:val="single" w:sz="4" w:space="0" w:color="000000"/>
              <w:right w:val="nil"/>
            </w:tcBorders>
            <w:hideMark/>
          </w:tcPr>
          <w:p w14:paraId="07C9E612" w14:textId="77777777" w:rsidR="00C26005" w:rsidRDefault="00C26005">
            <w:pPr>
              <w:pStyle w:val="TAL"/>
              <w:rPr>
                <w:kern w:val="2"/>
              </w:rPr>
            </w:pPr>
            <w:r>
              <w:rPr>
                <w:kern w:val="2"/>
              </w:rPr>
              <w:t>Report Information</w:t>
            </w:r>
          </w:p>
        </w:tc>
        <w:tc>
          <w:tcPr>
            <w:tcW w:w="1440" w:type="dxa"/>
            <w:tcBorders>
              <w:top w:val="single" w:sz="4" w:space="0" w:color="000000"/>
              <w:left w:val="single" w:sz="4" w:space="0" w:color="000000"/>
              <w:bottom w:val="single" w:sz="4" w:space="0" w:color="000000"/>
              <w:right w:val="nil"/>
            </w:tcBorders>
            <w:hideMark/>
          </w:tcPr>
          <w:p w14:paraId="678BEE05" w14:textId="77777777" w:rsidR="00C26005" w:rsidRDefault="00C26005">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7E371978" w14:textId="77777777" w:rsidR="00C26005" w:rsidRDefault="00C26005">
            <w:pPr>
              <w:pStyle w:val="TAL"/>
              <w:rPr>
                <w:kern w:val="2"/>
              </w:rPr>
            </w:pPr>
            <w:r>
              <w:rPr>
                <w:kern w:val="2"/>
              </w:rPr>
              <w:t>The information of performance and analytics report retrieving</w:t>
            </w:r>
          </w:p>
        </w:tc>
      </w:tr>
      <w:tr w:rsidR="00C26005" w14:paraId="01A5607D" w14:textId="77777777" w:rsidTr="00C26005">
        <w:trPr>
          <w:jc w:val="center"/>
        </w:trPr>
        <w:tc>
          <w:tcPr>
            <w:tcW w:w="2880" w:type="dxa"/>
            <w:tcBorders>
              <w:top w:val="single" w:sz="4" w:space="0" w:color="000000"/>
              <w:left w:val="single" w:sz="4" w:space="0" w:color="000000"/>
              <w:bottom w:val="single" w:sz="4" w:space="0" w:color="000000"/>
              <w:right w:val="nil"/>
            </w:tcBorders>
            <w:hideMark/>
          </w:tcPr>
          <w:p w14:paraId="79FF0F87" w14:textId="77777777" w:rsidR="00C26005" w:rsidRDefault="00C26005">
            <w:pPr>
              <w:pStyle w:val="TAL"/>
              <w:rPr>
                <w:kern w:val="2"/>
              </w:rPr>
            </w:pPr>
            <w:r>
              <w:rPr>
                <w:kern w:val="2"/>
              </w:rPr>
              <w:t>&gt;</w:t>
            </w:r>
            <w:r>
              <w:rPr>
                <w:rFonts w:ascii="Calibri" w:hAnsi="Calibri" w:cs="Calibri"/>
                <w:color w:val="1F497D"/>
              </w:rPr>
              <w:t xml:space="preserve"> </w:t>
            </w:r>
            <w:r>
              <w:rPr>
                <w:kern w:val="2"/>
              </w:rPr>
              <w:t>VAL service identity</w:t>
            </w:r>
          </w:p>
        </w:tc>
        <w:tc>
          <w:tcPr>
            <w:tcW w:w="1440" w:type="dxa"/>
            <w:tcBorders>
              <w:top w:val="single" w:sz="4" w:space="0" w:color="000000"/>
              <w:left w:val="single" w:sz="4" w:space="0" w:color="000000"/>
              <w:bottom w:val="single" w:sz="4" w:space="0" w:color="000000"/>
              <w:right w:val="nil"/>
            </w:tcBorders>
            <w:hideMark/>
          </w:tcPr>
          <w:p w14:paraId="4903B450" w14:textId="77777777" w:rsidR="00C26005" w:rsidRDefault="00C26005">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2E294E16" w14:textId="77777777" w:rsidR="00C26005" w:rsidRDefault="00C26005">
            <w:pPr>
              <w:pStyle w:val="TAL"/>
              <w:rPr>
                <w:kern w:val="2"/>
              </w:rPr>
            </w:pPr>
            <w:r>
              <w:rPr>
                <w:kern w:val="2"/>
              </w:rPr>
              <w:t xml:space="preserve">Identifier of the VAL service of which the performance and </w:t>
            </w:r>
            <w:r>
              <w:t>analytics results are required</w:t>
            </w:r>
          </w:p>
        </w:tc>
      </w:tr>
      <w:tr w:rsidR="0095204C" w14:paraId="78C5D51E" w14:textId="77777777" w:rsidTr="00C26005">
        <w:trPr>
          <w:jc w:val="center"/>
        </w:trPr>
        <w:tc>
          <w:tcPr>
            <w:tcW w:w="2880" w:type="dxa"/>
            <w:tcBorders>
              <w:top w:val="single" w:sz="4" w:space="0" w:color="000000"/>
              <w:left w:val="single" w:sz="4" w:space="0" w:color="000000"/>
              <w:bottom w:val="single" w:sz="4" w:space="0" w:color="000000"/>
              <w:right w:val="nil"/>
            </w:tcBorders>
            <w:hideMark/>
          </w:tcPr>
          <w:p w14:paraId="40733B41" w14:textId="77777777" w:rsidR="0095204C" w:rsidRDefault="0095204C">
            <w:pPr>
              <w:pStyle w:val="TAL"/>
              <w:rPr>
                <w:kern w:val="2"/>
              </w:rPr>
            </w:pPr>
            <w:r>
              <w:rPr>
                <w:kern w:val="2"/>
              </w:rPr>
              <w:t>&gt;</w:t>
            </w:r>
            <w:r>
              <w:rPr>
                <w:rFonts w:eastAsia="SimSun"/>
              </w:rPr>
              <w:t xml:space="preserve"> </w:t>
            </w:r>
            <w:r>
              <w:rPr>
                <w:rFonts w:eastAsia="SimSun" w:hint="eastAsia"/>
              </w:rPr>
              <w:t>Network slice related Identifier</w:t>
            </w:r>
            <w:r>
              <w:t>(s)</w:t>
            </w:r>
            <w:r>
              <w:rPr>
                <w:kern w:val="2"/>
              </w:rPr>
              <w:t xml:space="preserve"> </w:t>
            </w:r>
          </w:p>
        </w:tc>
        <w:tc>
          <w:tcPr>
            <w:tcW w:w="1440" w:type="dxa"/>
            <w:tcBorders>
              <w:top w:val="single" w:sz="4" w:space="0" w:color="000000"/>
              <w:left w:val="single" w:sz="4" w:space="0" w:color="000000"/>
              <w:bottom w:val="single" w:sz="4" w:space="0" w:color="000000"/>
              <w:right w:val="nil"/>
            </w:tcBorders>
            <w:hideMark/>
          </w:tcPr>
          <w:p w14:paraId="1FB50E06" w14:textId="77777777" w:rsidR="0095204C" w:rsidRDefault="0095204C">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7FE7C036" w14:textId="77777777" w:rsidR="0095204C" w:rsidRDefault="0095204C">
            <w:pPr>
              <w:pStyle w:val="TAL"/>
              <w:rPr>
                <w:kern w:val="2"/>
              </w:rPr>
            </w:pPr>
            <w:r>
              <w:rPr>
                <w:kern w:val="2"/>
              </w:rPr>
              <w:t>Identifier</w:t>
            </w:r>
            <w:r>
              <w:t>(s)</w:t>
            </w:r>
            <w:r>
              <w:rPr>
                <w:kern w:val="2"/>
              </w:rPr>
              <w:t xml:space="preserve"> of the network slice</w:t>
            </w:r>
          </w:p>
        </w:tc>
      </w:tr>
      <w:tr w:rsidR="00C26005" w14:paraId="69E36FF3" w14:textId="77777777" w:rsidTr="00C26005">
        <w:trPr>
          <w:jc w:val="center"/>
        </w:trPr>
        <w:tc>
          <w:tcPr>
            <w:tcW w:w="2880" w:type="dxa"/>
            <w:tcBorders>
              <w:top w:val="single" w:sz="4" w:space="0" w:color="000000"/>
              <w:left w:val="single" w:sz="4" w:space="0" w:color="000000"/>
              <w:bottom w:val="single" w:sz="4" w:space="0" w:color="000000"/>
              <w:right w:val="nil"/>
            </w:tcBorders>
            <w:hideMark/>
          </w:tcPr>
          <w:p w14:paraId="588DE9B1" w14:textId="77777777" w:rsidR="00C26005" w:rsidRDefault="00C26005">
            <w:pPr>
              <w:pStyle w:val="TAL"/>
              <w:rPr>
                <w:kern w:val="2"/>
              </w:rPr>
            </w:pPr>
            <w:r>
              <w:rPr>
                <w:kern w:val="2"/>
              </w:rPr>
              <w:t>&gt;TimeDuration</w:t>
            </w:r>
          </w:p>
        </w:tc>
        <w:tc>
          <w:tcPr>
            <w:tcW w:w="1440" w:type="dxa"/>
            <w:tcBorders>
              <w:top w:val="single" w:sz="4" w:space="0" w:color="000000"/>
              <w:left w:val="single" w:sz="4" w:space="0" w:color="000000"/>
              <w:bottom w:val="single" w:sz="4" w:space="0" w:color="000000"/>
              <w:right w:val="nil"/>
            </w:tcBorders>
          </w:tcPr>
          <w:p w14:paraId="574B06A3" w14:textId="77777777" w:rsidR="00C26005" w:rsidRPr="0095204C" w:rsidRDefault="0095204C">
            <w:pPr>
              <w:pStyle w:val="TAC"/>
              <w:rPr>
                <w:rFonts w:eastAsiaTheme="minorEastAsia"/>
                <w:kern w:val="2"/>
                <w:lang w:eastAsia="zh-CN"/>
              </w:rPr>
            </w:pPr>
            <w:r>
              <w:rPr>
                <w:rFonts w:eastAsiaTheme="minorEastAsia" w:hint="eastAsia"/>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44A8529" w14:textId="77777777" w:rsidR="00C26005" w:rsidRDefault="00C26005">
            <w:pPr>
              <w:pStyle w:val="TAL"/>
              <w:rPr>
                <w:kern w:val="2"/>
              </w:rPr>
            </w:pPr>
            <w:r>
              <w:rPr>
                <w:kern w:val="2"/>
              </w:rPr>
              <w:t>The time duration the report involved</w:t>
            </w:r>
          </w:p>
        </w:tc>
      </w:tr>
      <w:tr w:rsidR="00C26005" w14:paraId="22F31C0E" w14:textId="77777777" w:rsidTr="00C26005">
        <w:trPr>
          <w:jc w:val="center"/>
        </w:trPr>
        <w:tc>
          <w:tcPr>
            <w:tcW w:w="2880" w:type="dxa"/>
            <w:tcBorders>
              <w:top w:val="single" w:sz="4" w:space="0" w:color="000000"/>
              <w:left w:val="single" w:sz="4" w:space="0" w:color="000000"/>
              <w:bottom w:val="single" w:sz="4" w:space="0" w:color="000000"/>
              <w:right w:val="nil"/>
            </w:tcBorders>
            <w:hideMark/>
          </w:tcPr>
          <w:p w14:paraId="554AB96F" w14:textId="77777777" w:rsidR="00C26005" w:rsidRDefault="00C26005">
            <w:pPr>
              <w:pStyle w:val="TAL"/>
              <w:rPr>
                <w:kern w:val="2"/>
              </w:rPr>
            </w:pPr>
            <w:r>
              <w:rPr>
                <w:kern w:val="2"/>
              </w:rPr>
              <w:t>&gt;PerfList</w:t>
            </w:r>
          </w:p>
        </w:tc>
        <w:tc>
          <w:tcPr>
            <w:tcW w:w="1440" w:type="dxa"/>
            <w:tcBorders>
              <w:top w:val="single" w:sz="4" w:space="0" w:color="000000"/>
              <w:left w:val="single" w:sz="4" w:space="0" w:color="000000"/>
              <w:bottom w:val="single" w:sz="4" w:space="0" w:color="000000"/>
              <w:right w:val="nil"/>
            </w:tcBorders>
            <w:hideMark/>
          </w:tcPr>
          <w:p w14:paraId="2EB8B057" w14:textId="77777777" w:rsidR="00C26005" w:rsidRDefault="00C26005">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7E51CB59" w14:textId="77777777" w:rsidR="00C26005" w:rsidRDefault="00C26005">
            <w:pPr>
              <w:pStyle w:val="TAL"/>
              <w:rPr>
                <w:kern w:val="2"/>
              </w:rPr>
            </w:pPr>
            <w:r>
              <w:rPr>
                <w:kern w:val="2"/>
              </w:rPr>
              <w:t>The list of performance to be reported</w:t>
            </w:r>
          </w:p>
        </w:tc>
      </w:tr>
      <w:tr w:rsidR="00C26005" w14:paraId="0B54D422" w14:textId="77777777" w:rsidTr="00C26005">
        <w:trPr>
          <w:jc w:val="center"/>
        </w:trPr>
        <w:tc>
          <w:tcPr>
            <w:tcW w:w="2880" w:type="dxa"/>
            <w:tcBorders>
              <w:top w:val="single" w:sz="4" w:space="0" w:color="000000"/>
              <w:left w:val="single" w:sz="4" w:space="0" w:color="000000"/>
              <w:bottom w:val="single" w:sz="4" w:space="0" w:color="000000"/>
              <w:right w:val="nil"/>
            </w:tcBorders>
            <w:hideMark/>
          </w:tcPr>
          <w:p w14:paraId="63880F57" w14:textId="77777777" w:rsidR="003737EA" w:rsidRDefault="00C26005">
            <w:pPr>
              <w:pStyle w:val="TAL"/>
              <w:rPr>
                <w:kern w:val="2"/>
              </w:rPr>
            </w:pPr>
            <w:r>
              <w:rPr>
                <w:kern w:val="2"/>
              </w:rPr>
              <w:t>&gt;&gt;PerfName</w:t>
            </w:r>
          </w:p>
        </w:tc>
        <w:tc>
          <w:tcPr>
            <w:tcW w:w="1440" w:type="dxa"/>
            <w:tcBorders>
              <w:top w:val="single" w:sz="4" w:space="0" w:color="000000"/>
              <w:left w:val="single" w:sz="4" w:space="0" w:color="000000"/>
              <w:bottom w:val="single" w:sz="4" w:space="0" w:color="000000"/>
              <w:right w:val="nil"/>
            </w:tcBorders>
            <w:hideMark/>
          </w:tcPr>
          <w:p w14:paraId="75C156AB" w14:textId="77777777" w:rsidR="00C26005" w:rsidRDefault="00C26005">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1526C4B3" w14:textId="77777777" w:rsidR="00C26005" w:rsidRDefault="00C26005">
            <w:pPr>
              <w:pStyle w:val="TAL"/>
              <w:rPr>
                <w:kern w:val="2"/>
              </w:rPr>
            </w:pPr>
            <w:r>
              <w:rPr>
                <w:kern w:val="2"/>
              </w:rPr>
              <w:t>The name of the performance to be reported</w:t>
            </w:r>
          </w:p>
        </w:tc>
      </w:tr>
    </w:tbl>
    <w:p w14:paraId="505ACC4E" w14:textId="77777777" w:rsidR="00C26005" w:rsidRDefault="00C26005" w:rsidP="00C26005"/>
    <w:p w14:paraId="465CAFC4" w14:textId="77777777" w:rsidR="00C26005" w:rsidRDefault="00C26005" w:rsidP="00A90B95">
      <w:pPr>
        <w:pStyle w:val="TH"/>
        <w:outlineLvl w:val="0"/>
      </w:pPr>
      <w:r>
        <w:t>Table 9.</w:t>
      </w:r>
      <w:r w:rsidR="00CF381A">
        <w:rPr>
          <w:rFonts w:eastAsiaTheme="minorEastAsia" w:hint="eastAsia"/>
          <w:lang w:eastAsia="zh-CN"/>
        </w:rPr>
        <w:t>7</w:t>
      </w:r>
      <w:r>
        <w:t>.3.3-2: Response of Network slice related performance and analytics report subscription</w:t>
      </w:r>
    </w:p>
    <w:tbl>
      <w:tblPr>
        <w:tblW w:w="8640" w:type="dxa"/>
        <w:jc w:val="center"/>
        <w:tblLayout w:type="fixed"/>
        <w:tblLook w:val="04A0" w:firstRow="1" w:lastRow="0" w:firstColumn="1" w:lastColumn="0" w:noHBand="0" w:noVBand="1"/>
      </w:tblPr>
      <w:tblGrid>
        <w:gridCol w:w="2880"/>
        <w:gridCol w:w="1440"/>
        <w:gridCol w:w="4320"/>
      </w:tblGrid>
      <w:tr w:rsidR="00C26005" w14:paraId="3D62A39D" w14:textId="77777777" w:rsidTr="00C26005">
        <w:trPr>
          <w:jc w:val="center"/>
        </w:trPr>
        <w:tc>
          <w:tcPr>
            <w:tcW w:w="2880" w:type="dxa"/>
            <w:tcBorders>
              <w:top w:val="single" w:sz="4" w:space="0" w:color="000000"/>
              <w:left w:val="single" w:sz="4" w:space="0" w:color="000000"/>
              <w:bottom w:val="single" w:sz="4" w:space="0" w:color="000000"/>
              <w:right w:val="nil"/>
            </w:tcBorders>
            <w:hideMark/>
          </w:tcPr>
          <w:p w14:paraId="6CCFCD77" w14:textId="77777777" w:rsidR="00C26005" w:rsidRDefault="00C26005">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hideMark/>
          </w:tcPr>
          <w:p w14:paraId="7B0A3135" w14:textId="77777777" w:rsidR="00C26005" w:rsidRDefault="00C26005">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510EBC82" w14:textId="77777777" w:rsidR="00C26005" w:rsidRDefault="00C26005">
            <w:pPr>
              <w:pStyle w:val="TAH"/>
              <w:rPr>
                <w:kern w:val="2"/>
              </w:rPr>
            </w:pPr>
            <w:r>
              <w:rPr>
                <w:kern w:val="2"/>
              </w:rPr>
              <w:t>Description</w:t>
            </w:r>
          </w:p>
        </w:tc>
      </w:tr>
      <w:tr w:rsidR="00C26005" w14:paraId="10A43F47" w14:textId="77777777" w:rsidTr="00C26005">
        <w:trPr>
          <w:jc w:val="center"/>
        </w:trPr>
        <w:tc>
          <w:tcPr>
            <w:tcW w:w="2880" w:type="dxa"/>
            <w:tcBorders>
              <w:top w:val="single" w:sz="4" w:space="0" w:color="000000"/>
              <w:left w:val="single" w:sz="4" w:space="0" w:color="000000"/>
              <w:bottom w:val="single" w:sz="4" w:space="0" w:color="000000"/>
              <w:right w:val="nil"/>
            </w:tcBorders>
            <w:hideMark/>
          </w:tcPr>
          <w:p w14:paraId="0C2B9674" w14:textId="77777777" w:rsidR="00C26005" w:rsidRPr="00B94DC9" w:rsidRDefault="00B94DC9">
            <w:pPr>
              <w:pStyle w:val="TAL"/>
              <w:rPr>
                <w:rFonts w:eastAsiaTheme="minorEastAsia"/>
                <w:kern w:val="2"/>
                <w:lang w:eastAsia="zh-CN"/>
              </w:rPr>
            </w:pPr>
            <w:r>
              <w:rPr>
                <w:rFonts w:eastAsiaTheme="minorEastAsia" w:hint="eastAsia"/>
                <w:kern w:val="2"/>
                <w:lang w:eastAsia="zh-CN"/>
              </w:rPr>
              <w:t>Result</w:t>
            </w:r>
          </w:p>
        </w:tc>
        <w:tc>
          <w:tcPr>
            <w:tcW w:w="1440" w:type="dxa"/>
            <w:tcBorders>
              <w:top w:val="single" w:sz="4" w:space="0" w:color="000000"/>
              <w:left w:val="single" w:sz="4" w:space="0" w:color="000000"/>
              <w:bottom w:val="single" w:sz="4" w:space="0" w:color="000000"/>
              <w:right w:val="nil"/>
            </w:tcBorders>
            <w:hideMark/>
          </w:tcPr>
          <w:p w14:paraId="7F37A080" w14:textId="77777777" w:rsidR="00C26005" w:rsidRDefault="00C26005" w:rsidP="006F5D90">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14154FD4" w14:textId="77777777" w:rsidR="00C26005" w:rsidRDefault="00B94DC9" w:rsidP="00B94DC9">
            <w:pPr>
              <w:pStyle w:val="TAL"/>
              <w:rPr>
                <w:kern w:val="2"/>
              </w:rPr>
            </w:pPr>
            <w:r w:rsidRPr="00B94DC9">
              <w:rPr>
                <w:kern w:val="2"/>
                <w:lang w:val="en-US"/>
              </w:rPr>
              <w:t>Indicates the success or failure</w:t>
            </w:r>
            <w:r w:rsidR="00C26005">
              <w:rPr>
                <w:kern w:val="2"/>
              </w:rPr>
              <w:t xml:space="preserve"> of </w:t>
            </w:r>
            <w:r>
              <w:rPr>
                <w:rFonts w:eastAsiaTheme="minorEastAsia" w:hint="eastAsia"/>
                <w:kern w:val="2"/>
                <w:lang w:eastAsia="zh-CN"/>
              </w:rPr>
              <w:t xml:space="preserve">the </w:t>
            </w:r>
            <w:r w:rsidR="00C26005">
              <w:t>performance and analytics subscription</w:t>
            </w:r>
          </w:p>
        </w:tc>
      </w:tr>
      <w:tr w:rsidR="00C26005" w14:paraId="1D0DD054" w14:textId="77777777" w:rsidTr="00C26005">
        <w:trPr>
          <w:jc w:val="center"/>
        </w:trPr>
        <w:tc>
          <w:tcPr>
            <w:tcW w:w="2880" w:type="dxa"/>
            <w:tcBorders>
              <w:top w:val="single" w:sz="4" w:space="0" w:color="000000"/>
              <w:left w:val="single" w:sz="4" w:space="0" w:color="000000"/>
              <w:bottom w:val="single" w:sz="4" w:space="0" w:color="000000"/>
              <w:right w:val="nil"/>
            </w:tcBorders>
            <w:hideMark/>
          </w:tcPr>
          <w:p w14:paraId="081C304F" w14:textId="77777777" w:rsidR="003737EA" w:rsidRDefault="00C26005">
            <w:pPr>
              <w:pStyle w:val="TAL"/>
              <w:rPr>
                <w:kern w:val="2"/>
              </w:rPr>
            </w:pPr>
            <w:r>
              <w:rPr>
                <w:kern w:val="2"/>
              </w:rPr>
              <w:t>&gt;Report ID</w:t>
            </w:r>
          </w:p>
        </w:tc>
        <w:tc>
          <w:tcPr>
            <w:tcW w:w="1440" w:type="dxa"/>
            <w:tcBorders>
              <w:top w:val="single" w:sz="4" w:space="0" w:color="000000"/>
              <w:left w:val="single" w:sz="4" w:space="0" w:color="000000"/>
              <w:bottom w:val="single" w:sz="4" w:space="0" w:color="000000"/>
              <w:right w:val="nil"/>
            </w:tcBorders>
          </w:tcPr>
          <w:p w14:paraId="3C75EBF0" w14:textId="77777777" w:rsidR="00B94DC9" w:rsidRPr="00B94DC9" w:rsidRDefault="00B94DC9" w:rsidP="006F5D90">
            <w:pPr>
              <w:pStyle w:val="TAC"/>
              <w:rPr>
                <w:lang w:val="en-US"/>
              </w:rPr>
            </w:pPr>
            <w:r w:rsidRPr="00B94DC9">
              <w:rPr>
                <w:lang w:val="en-US"/>
              </w:rPr>
              <w:t>O</w:t>
            </w:r>
          </w:p>
          <w:p w14:paraId="18799BFC" w14:textId="0B177E48" w:rsidR="003737EA" w:rsidRPr="006F5D90" w:rsidRDefault="00B94DC9" w:rsidP="006F5D90">
            <w:pPr>
              <w:pStyle w:val="TAC"/>
              <w:rPr>
                <w:lang w:val="en-US"/>
              </w:rPr>
            </w:pPr>
            <w:r>
              <w:rPr>
                <w:lang w:val="en-US"/>
              </w:rPr>
              <w:t>(</w:t>
            </w:r>
            <w:r w:rsidR="006F5D90">
              <w:rPr>
                <w:lang w:val="en-US"/>
              </w:rPr>
              <w:t>see</w:t>
            </w:r>
            <w:r w:rsidRPr="00B94DC9">
              <w:rPr>
                <w:lang w:val="en-US"/>
              </w:rPr>
              <w:t xml:space="preserve"> NOTE</w:t>
            </w:r>
            <w:r w:rsidR="006F5D90">
              <w:rPr>
                <w:lang w:val="en-US"/>
              </w:rPr>
              <w:t> </w:t>
            </w:r>
            <w:r w:rsidRPr="00B94DC9">
              <w:rPr>
                <w:lang w:val="en-US"/>
              </w:rPr>
              <w:t>1)</w:t>
            </w:r>
          </w:p>
        </w:tc>
        <w:tc>
          <w:tcPr>
            <w:tcW w:w="4320" w:type="dxa"/>
            <w:tcBorders>
              <w:top w:val="single" w:sz="4" w:space="0" w:color="000000"/>
              <w:left w:val="single" w:sz="4" w:space="0" w:color="000000"/>
              <w:bottom w:val="single" w:sz="4" w:space="0" w:color="000000"/>
              <w:right w:val="single" w:sz="4" w:space="0" w:color="000000"/>
            </w:tcBorders>
            <w:hideMark/>
          </w:tcPr>
          <w:p w14:paraId="0C61BFF5" w14:textId="77777777" w:rsidR="00C26005" w:rsidRDefault="00C26005">
            <w:pPr>
              <w:pStyle w:val="TAL"/>
              <w:rPr>
                <w:kern w:val="2"/>
              </w:rPr>
            </w:pPr>
            <w:r>
              <w:rPr>
                <w:kern w:val="2"/>
              </w:rPr>
              <w:t xml:space="preserve">Identifier of the </w:t>
            </w:r>
            <w:r>
              <w:t>performance and analytics report Id</w:t>
            </w:r>
          </w:p>
        </w:tc>
      </w:tr>
      <w:tr w:rsidR="00C26005" w14:paraId="431B8F20" w14:textId="77777777" w:rsidTr="00C26005">
        <w:trPr>
          <w:jc w:val="center"/>
        </w:trPr>
        <w:tc>
          <w:tcPr>
            <w:tcW w:w="2880" w:type="dxa"/>
            <w:tcBorders>
              <w:top w:val="single" w:sz="4" w:space="0" w:color="000000"/>
              <w:left w:val="single" w:sz="4" w:space="0" w:color="000000"/>
              <w:bottom w:val="single" w:sz="4" w:space="0" w:color="000000"/>
              <w:right w:val="nil"/>
            </w:tcBorders>
            <w:hideMark/>
          </w:tcPr>
          <w:p w14:paraId="35FDF471" w14:textId="77777777" w:rsidR="00C26005" w:rsidRDefault="00C26005">
            <w:pPr>
              <w:pStyle w:val="TAL"/>
              <w:rPr>
                <w:kern w:val="2"/>
              </w:rPr>
            </w:pPr>
            <w:r>
              <w:rPr>
                <w:kern w:val="2"/>
              </w:rPr>
              <w:t>&gt;Cause</w:t>
            </w:r>
          </w:p>
        </w:tc>
        <w:tc>
          <w:tcPr>
            <w:tcW w:w="1440" w:type="dxa"/>
            <w:tcBorders>
              <w:top w:val="single" w:sz="4" w:space="0" w:color="000000"/>
              <w:left w:val="single" w:sz="4" w:space="0" w:color="000000"/>
              <w:bottom w:val="single" w:sz="4" w:space="0" w:color="000000"/>
              <w:right w:val="nil"/>
            </w:tcBorders>
            <w:hideMark/>
          </w:tcPr>
          <w:p w14:paraId="6A97694A" w14:textId="77777777" w:rsidR="00B94DC9" w:rsidRPr="00B94DC9" w:rsidRDefault="00B94DC9" w:rsidP="006F5D90">
            <w:pPr>
              <w:pStyle w:val="TAC"/>
              <w:rPr>
                <w:lang w:val="en-US"/>
              </w:rPr>
            </w:pPr>
            <w:r w:rsidRPr="00B94DC9">
              <w:rPr>
                <w:lang w:val="en-US"/>
              </w:rPr>
              <w:t>O</w:t>
            </w:r>
          </w:p>
          <w:p w14:paraId="57058523" w14:textId="0AB91A31" w:rsidR="00C26005" w:rsidRDefault="00B94DC9" w:rsidP="006F5D90">
            <w:pPr>
              <w:pStyle w:val="TAC"/>
            </w:pPr>
            <w:r>
              <w:rPr>
                <w:lang w:val="en-US"/>
              </w:rPr>
              <w:t>(</w:t>
            </w:r>
            <w:r w:rsidR="006F5D90">
              <w:rPr>
                <w:lang w:val="en-US"/>
              </w:rPr>
              <w:t>see</w:t>
            </w:r>
            <w:r>
              <w:rPr>
                <w:lang w:val="en-US"/>
              </w:rPr>
              <w:t xml:space="preserve"> NOTE</w:t>
            </w:r>
            <w:r w:rsidR="006F5D90">
              <w:rPr>
                <w:lang w:val="en-US"/>
              </w:rPr>
              <w:t> </w:t>
            </w:r>
            <w:r>
              <w:rPr>
                <w:rFonts w:eastAsiaTheme="minorEastAsia" w:hint="eastAsia"/>
                <w:lang w:val="en-US" w:eastAsia="zh-CN"/>
              </w:rPr>
              <w:t>2</w:t>
            </w:r>
            <w:r w:rsidRPr="00B94DC9">
              <w:rPr>
                <w:lang w:val="en-US"/>
              </w:rPr>
              <w:t>)</w:t>
            </w:r>
          </w:p>
        </w:tc>
        <w:tc>
          <w:tcPr>
            <w:tcW w:w="4320" w:type="dxa"/>
            <w:tcBorders>
              <w:top w:val="single" w:sz="4" w:space="0" w:color="000000"/>
              <w:left w:val="single" w:sz="4" w:space="0" w:color="000000"/>
              <w:bottom w:val="single" w:sz="4" w:space="0" w:color="000000"/>
              <w:right w:val="single" w:sz="4" w:space="0" w:color="000000"/>
            </w:tcBorders>
            <w:hideMark/>
          </w:tcPr>
          <w:p w14:paraId="09D17253" w14:textId="77777777" w:rsidR="00C26005" w:rsidRDefault="00C26005">
            <w:pPr>
              <w:pStyle w:val="TAL"/>
              <w:rPr>
                <w:kern w:val="2"/>
              </w:rPr>
            </w:pPr>
            <w:r>
              <w:rPr>
                <w:kern w:val="2"/>
              </w:rPr>
              <w:t xml:space="preserve">Indicates the cause of VAL </w:t>
            </w:r>
            <w:r>
              <w:t>performance and analytics subscription</w:t>
            </w:r>
            <w:r>
              <w:rPr>
                <w:kern w:val="2"/>
              </w:rPr>
              <w:t xml:space="preserve"> failure</w:t>
            </w:r>
          </w:p>
        </w:tc>
      </w:tr>
      <w:tr w:rsidR="00C26005" w14:paraId="36060BCD" w14:textId="77777777" w:rsidTr="00C26005">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134EA894" w14:textId="77777777" w:rsidR="00B94DC9" w:rsidRDefault="00B94DC9" w:rsidP="00B94DC9">
            <w:pPr>
              <w:pStyle w:val="TAN"/>
              <w:ind w:left="0" w:firstLine="0"/>
              <w:rPr>
                <w:kern w:val="2"/>
                <w:szCs w:val="18"/>
              </w:rPr>
            </w:pPr>
            <w:r>
              <w:rPr>
                <w:kern w:val="2"/>
              </w:rPr>
              <w:t>NOTE 1:</w:t>
            </w:r>
            <w:r>
              <w:rPr>
                <w:kern w:val="2"/>
              </w:rPr>
              <w:tab/>
            </w:r>
            <w:r>
              <w:t>Shall be present if the result is success and shall not be present otherwise</w:t>
            </w:r>
            <w:r>
              <w:rPr>
                <w:kern w:val="2"/>
              </w:rPr>
              <w:t xml:space="preserve">. </w:t>
            </w:r>
          </w:p>
          <w:p w14:paraId="4BA5E319" w14:textId="77777777" w:rsidR="00C26005" w:rsidRDefault="00B94DC9">
            <w:pPr>
              <w:pStyle w:val="TAN"/>
              <w:rPr>
                <w:kern w:val="2"/>
              </w:rPr>
            </w:pPr>
            <w:r>
              <w:rPr>
                <w:kern w:val="2"/>
              </w:rPr>
              <w:t>NOTE 2</w:t>
            </w:r>
            <w:r>
              <w:rPr>
                <w:kern w:val="2"/>
              </w:rPr>
              <w:tab/>
            </w:r>
            <w:r>
              <w:t xml:space="preserve">Shall be present if the result is failure and shall not be present otherwise. </w:t>
            </w:r>
          </w:p>
        </w:tc>
      </w:tr>
    </w:tbl>
    <w:p w14:paraId="20FF8985" w14:textId="77777777" w:rsidR="00C26005" w:rsidRPr="00E3159A" w:rsidRDefault="00C26005" w:rsidP="00C26005">
      <w:pPr>
        <w:rPr>
          <w:rFonts w:eastAsiaTheme="minorEastAsia"/>
          <w:lang w:eastAsia="zh-CN"/>
        </w:rPr>
      </w:pPr>
    </w:p>
    <w:p w14:paraId="064B8930" w14:textId="77777777" w:rsidR="00C26005" w:rsidRPr="00CF381A" w:rsidRDefault="00C97A79" w:rsidP="00A90B95">
      <w:pPr>
        <w:pStyle w:val="Heading4"/>
        <w:rPr>
          <w:bCs/>
        </w:rPr>
      </w:pPr>
      <w:bookmarkStart w:id="341" w:name="_Toc125659781"/>
      <w:r w:rsidRPr="00C97A79">
        <w:rPr>
          <w:bCs/>
        </w:rPr>
        <w:t>9.</w:t>
      </w:r>
      <w:r w:rsidRPr="00C97A79">
        <w:rPr>
          <w:rFonts w:eastAsiaTheme="minorEastAsia"/>
          <w:bCs/>
          <w:lang w:eastAsia="zh-CN"/>
        </w:rPr>
        <w:t>7</w:t>
      </w:r>
      <w:r w:rsidRPr="00C97A79">
        <w:rPr>
          <w:bCs/>
        </w:rPr>
        <w:t>.3.4</w:t>
      </w:r>
      <w:r w:rsidRPr="00C97A79">
        <w:rPr>
          <w:bCs/>
        </w:rPr>
        <w:tab/>
        <w:t>Network slice related performance and analytics report</w:t>
      </w:r>
      <w:bookmarkEnd w:id="341"/>
    </w:p>
    <w:p w14:paraId="1ADAB00F" w14:textId="77777777" w:rsidR="00C26005" w:rsidRDefault="00C26005" w:rsidP="00C26005">
      <w:r>
        <w:t>Table 9.</w:t>
      </w:r>
      <w:r w:rsidR="00CF381A">
        <w:rPr>
          <w:rFonts w:eastAsiaTheme="minorEastAsia" w:hint="eastAsia"/>
          <w:lang w:eastAsia="zh-CN"/>
        </w:rPr>
        <w:t>7</w:t>
      </w:r>
      <w:r>
        <w:t>.3.4-1 and 9.</w:t>
      </w:r>
      <w:r w:rsidR="00CF381A">
        <w:rPr>
          <w:rFonts w:eastAsiaTheme="minorEastAsia" w:hint="eastAsia"/>
          <w:lang w:eastAsia="zh-CN"/>
        </w:rPr>
        <w:t>7</w:t>
      </w:r>
      <w:r>
        <w:t>.3.4-2 describe information elements for Network slice related performance and analytics report from the NSCE server to the VAL server.</w:t>
      </w:r>
    </w:p>
    <w:p w14:paraId="52A0FD13" w14:textId="77777777" w:rsidR="00C26005" w:rsidRDefault="00C26005" w:rsidP="00A90B95">
      <w:pPr>
        <w:pStyle w:val="TH"/>
        <w:outlineLvl w:val="0"/>
      </w:pPr>
      <w:r>
        <w:t>Table 9.</w:t>
      </w:r>
      <w:r w:rsidR="00CF381A">
        <w:rPr>
          <w:rFonts w:eastAsiaTheme="minorEastAsia" w:hint="eastAsia"/>
          <w:lang w:eastAsia="zh-CN"/>
        </w:rPr>
        <w:t>7</w:t>
      </w:r>
      <w:r>
        <w:t xml:space="preserve">.3.4-1: Network slice related performance and analytics report request </w:t>
      </w:r>
    </w:p>
    <w:tbl>
      <w:tblPr>
        <w:tblW w:w="8640" w:type="dxa"/>
        <w:jc w:val="center"/>
        <w:tblLayout w:type="fixed"/>
        <w:tblLook w:val="04A0" w:firstRow="1" w:lastRow="0" w:firstColumn="1" w:lastColumn="0" w:noHBand="0" w:noVBand="1"/>
      </w:tblPr>
      <w:tblGrid>
        <w:gridCol w:w="2880"/>
        <w:gridCol w:w="1440"/>
        <w:gridCol w:w="4320"/>
      </w:tblGrid>
      <w:tr w:rsidR="00C26005" w14:paraId="666088F7" w14:textId="77777777" w:rsidTr="00C26005">
        <w:trPr>
          <w:jc w:val="center"/>
        </w:trPr>
        <w:tc>
          <w:tcPr>
            <w:tcW w:w="2880" w:type="dxa"/>
            <w:tcBorders>
              <w:top w:val="single" w:sz="4" w:space="0" w:color="000000"/>
              <w:left w:val="single" w:sz="4" w:space="0" w:color="000000"/>
              <w:bottom w:val="single" w:sz="4" w:space="0" w:color="000000"/>
              <w:right w:val="nil"/>
            </w:tcBorders>
            <w:hideMark/>
          </w:tcPr>
          <w:p w14:paraId="0519A2A4" w14:textId="77777777" w:rsidR="00C26005" w:rsidRDefault="00C26005">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hideMark/>
          </w:tcPr>
          <w:p w14:paraId="43810DCC" w14:textId="77777777" w:rsidR="00C26005" w:rsidRDefault="00C26005">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48FB28FF" w14:textId="77777777" w:rsidR="00C26005" w:rsidRDefault="00C26005">
            <w:pPr>
              <w:pStyle w:val="TAH"/>
              <w:rPr>
                <w:kern w:val="2"/>
              </w:rPr>
            </w:pPr>
            <w:r>
              <w:rPr>
                <w:kern w:val="2"/>
              </w:rPr>
              <w:t>Description</w:t>
            </w:r>
          </w:p>
        </w:tc>
      </w:tr>
      <w:tr w:rsidR="00C26005" w14:paraId="72BBBAEB" w14:textId="77777777" w:rsidTr="00C26005">
        <w:trPr>
          <w:jc w:val="center"/>
        </w:trPr>
        <w:tc>
          <w:tcPr>
            <w:tcW w:w="2880" w:type="dxa"/>
            <w:tcBorders>
              <w:top w:val="single" w:sz="4" w:space="0" w:color="000000"/>
              <w:left w:val="single" w:sz="4" w:space="0" w:color="000000"/>
              <w:bottom w:val="single" w:sz="4" w:space="0" w:color="000000"/>
              <w:right w:val="nil"/>
            </w:tcBorders>
            <w:hideMark/>
          </w:tcPr>
          <w:p w14:paraId="20734CC4" w14:textId="77777777" w:rsidR="00C26005" w:rsidRDefault="00C26005">
            <w:pPr>
              <w:pStyle w:val="TAL"/>
              <w:rPr>
                <w:kern w:val="2"/>
              </w:rPr>
            </w:pPr>
            <w:r>
              <w:rPr>
                <w:kern w:val="2"/>
              </w:rPr>
              <w:t>VAL information</w:t>
            </w:r>
          </w:p>
        </w:tc>
        <w:tc>
          <w:tcPr>
            <w:tcW w:w="1440" w:type="dxa"/>
            <w:tcBorders>
              <w:top w:val="single" w:sz="4" w:space="0" w:color="000000"/>
              <w:left w:val="single" w:sz="4" w:space="0" w:color="000000"/>
              <w:bottom w:val="single" w:sz="4" w:space="0" w:color="000000"/>
              <w:right w:val="nil"/>
            </w:tcBorders>
            <w:hideMark/>
          </w:tcPr>
          <w:p w14:paraId="0254B74D" w14:textId="77777777" w:rsidR="00C26005" w:rsidRDefault="00C26005">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0708AC04" w14:textId="77777777" w:rsidR="00C26005" w:rsidRDefault="00C26005">
            <w:pPr>
              <w:pStyle w:val="TAL"/>
              <w:rPr>
                <w:kern w:val="2"/>
              </w:rPr>
            </w:pPr>
            <w:r>
              <w:rPr>
                <w:kern w:val="2"/>
              </w:rPr>
              <w:t>The information of the VAL server</w:t>
            </w:r>
          </w:p>
        </w:tc>
      </w:tr>
      <w:tr w:rsidR="00C26005" w14:paraId="3E0AD94C" w14:textId="77777777" w:rsidTr="00C26005">
        <w:trPr>
          <w:jc w:val="center"/>
        </w:trPr>
        <w:tc>
          <w:tcPr>
            <w:tcW w:w="2880" w:type="dxa"/>
            <w:tcBorders>
              <w:top w:val="single" w:sz="4" w:space="0" w:color="000000"/>
              <w:left w:val="single" w:sz="4" w:space="0" w:color="000000"/>
              <w:bottom w:val="single" w:sz="4" w:space="0" w:color="000000"/>
              <w:right w:val="nil"/>
            </w:tcBorders>
            <w:hideMark/>
          </w:tcPr>
          <w:p w14:paraId="26FEB350" w14:textId="77777777" w:rsidR="00C26005" w:rsidRDefault="00C26005">
            <w:pPr>
              <w:pStyle w:val="TAL"/>
              <w:rPr>
                <w:kern w:val="2"/>
              </w:rPr>
            </w:pPr>
            <w:r>
              <w:rPr>
                <w:kern w:val="2"/>
              </w:rPr>
              <w:t>&gt;VAL server ID</w:t>
            </w:r>
          </w:p>
        </w:tc>
        <w:tc>
          <w:tcPr>
            <w:tcW w:w="1440" w:type="dxa"/>
            <w:tcBorders>
              <w:top w:val="single" w:sz="4" w:space="0" w:color="000000"/>
              <w:left w:val="single" w:sz="4" w:space="0" w:color="000000"/>
              <w:bottom w:val="single" w:sz="4" w:space="0" w:color="000000"/>
              <w:right w:val="nil"/>
            </w:tcBorders>
            <w:hideMark/>
          </w:tcPr>
          <w:p w14:paraId="1431C8A0" w14:textId="77777777" w:rsidR="00C26005" w:rsidRDefault="00C26005">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54EA5D51" w14:textId="77777777" w:rsidR="00C26005" w:rsidRDefault="00C26005">
            <w:pPr>
              <w:pStyle w:val="TAL"/>
              <w:rPr>
                <w:kern w:val="2"/>
              </w:rPr>
            </w:pPr>
            <w:r>
              <w:rPr>
                <w:kern w:val="2"/>
              </w:rPr>
              <w:t>The identifier of the VAL server</w:t>
            </w:r>
          </w:p>
        </w:tc>
      </w:tr>
      <w:tr w:rsidR="00C26005" w14:paraId="7AFB37EF" w14:textId="77777777" w:rsidTr="00C26005">
        <w:trPr>
          <w:jc w:val="center"/>
        </w:trPr>
        <w:tc>
          <w:tcPr>
            <w:tcW w:w="2880" w:type="dxa"/>
            <w:tcBorders>
              <w:top w:val="single" w:sz="4" w:space="0" w:color="000000"/>
              <w:left w:val="single" w:sz="4" w:space="0" w:color="000000"/>
              <w:bottom w:val="single" w:sz="4" w:space="0" w:color="000000"/>
              <w:right w:val="nil"/>
            </w:tcBorders>
            <w:hideMark/>
          </w:tcPr>
          <w:p w14:paraId="413F0F87" w14:textId="77777777" w:rsidR="00C26005" w:rsidRDefault="00C26005">
            <w:pPr>
              <w:pStyle w:val="TAL"/>
              <w:rPr>
                <w:kern w:val="2"/>
              </w:rPr>
            </w:pPr>
            <w:r>
              <w:rPr>
                <w:kern w:val="2"/>
              </w:rPr>
              <w:t>Report ID</w:t>
            </w:r>
          </w:p>
        </w:tc>
        <w:tc>
          <w:tcPr>
            <w:tcW w:w="1440" w:type="dxa"/>
            <w:tcBorders>
              <w:top w:val="single" w:sz="4" w:space="0" w:color="000000"/>
              <w:left w:val="single" w:sz="4" w:space="0" w:color="000000"/>
              <w:bottom w:val="single" w:sz="4" w:space="0" w:color="000000"/>
              <w:right w:val="nil"/>
            </w:tcBorders>
            <w:hideMark/>
          </w:tcPr>
          <w:p w14:paraId="2B437C7F" w14:textId="77777777" w:rsidR="00C26005" w:rsidRDefault="00C26005">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570BCE6E" w14:textId="77777777" w:rsidR="00C26005" w:rsidRDefault="00C26005">
            <w:pPr>
              <w:pStyle w:val="TAL"/>
              <w:rPr>
                <w:kern w:val="2"/>
              </w:rPr>
            </w:pPr>
            <w:r>
              <w:rPr>
                <w:kern w:val="2"/>
              </w:rPr>
              <w:t>Identifier of the report</w:t>
            </w:r>
          </w:p>
        </w:tc>
      </w:tr>
    </w:tbl>
    <w:p w14:paraId="129DD432" w14:textId="77777777" w:rsidR="00C26005" w:rsidRDefault="00C26005" w:rsidP="00C26005"/>
    <w:p w14:paraId="4BE24C1E" w14:textId="77777777" w:rsidR="00C26005" w:rsidRDefault="00C26005" w:rsidP="00A90B95">
      <w:pPr>
        <w:pStyle w:val="TH"/>
        <w:outlineLvl w:val="0"/>
      </w:pPr>
      <w:r>
        <w:lastRenderedPageBreak/>
        <w:t>Table 9.</w:t>
      </w:r>
      <w:r w:rsidR="00CF381A">
        <w:rPr>
          <w:rFonts w:eastAsiaTheme="minorEastAsia" w:hint="eastAsia"/>
          <w:lang w:eastAsia="zh-CN"/>
        </w:rPr>
        <w:t>7</w:t>
      </w:r>
      <w:r>
        <w:t>.3.4-2: Network slice related performance and analytics report</w:t>
      </w:r>
    </w:p>
    <w:tbl>
      <w:tblPr>
        <w:tblW w:w="8640" w:type="dxa"/>
        <w:jc w:val="center"/>
        <w:tblLayout w:type="fixed"/>
        <w:tblLook w:val="04A0" w:firstRow="1" w:lastRow="0" w:firstColumn="1" w:lastColumn="0" w:noHBand="0" w:noVBand="1"/>
      </w:tblPr>
      <w:tblGrid>
        <w:gridCol w:w="2880"/>
        <w:gridCol w:w="1440"/>
        <w:gridCol w:w="4320"/>
      </w:tblGrid>
      <w:tr w:rsidR="00C26005" w14:paraId="4293784A" w14:textId="77777777" w:rsidTr="00C26005">
        <w:trPr>
          <w:jc w:val="center"/>
        </w:trPr>
        <w:tc>
          <w:tcPr>
            <w:tcW w:w="2880" w:type="dxa"/>
            <w:tcBorders>
              <w:top w:val="single" w:sz="4" w:space="0" w:color="000000"/>
              <w:left w:val="single" w:sz="4" w:space="0" w:color="000000"/>
              <w:bottom w:val="single" w:sz="4" w:space="0" w:color="000000"/>
              <w:right w:val="nil"/>
            </w:tcBorders>
            <w:hideMark/>
          </w:tcPr>
          <w:p w14:paraId="438EFF74" w14:textId="77777777" w:rsidR="00C26005" w:rsidRDefault="00C26005">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hideMark/>
          </w:tcPr>
          <w:p w14:paraId="5FEAD5D6" w14:textId="77777777" w:rsidR="00C26005" w:rsidRDefault="00C26005">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4F1A64A2" w14:textId="77777777" w:rsidR="00C26005" w:rsidRDefault="00C26005">
            <w:pPr>
              <w:pStyle w:val="TAH"/>
              <w:rPr>
                <w:kern w:val="2"/>
              </w:rPr>
            </w:pPr>
            <w:r>
              <w:rPr>
                <w:kern w:val="2"/>
              </w:rPr>
              <w:t>Description</w:t>
            </w:r>
          </w:p>
        </w:tc>
      </w:tr>
      <w:tr w:rsidR="00C26005" w14:paraId="13722BEB" w14:textId="77777777" w:rsidTr="00C26005">
        <w:trPr>
          <w:jc w:val="center"/>
        </w:trPr>
        <w:tc>
          <w:tcPr>
            <w:tcW w:w="2880" w:type="dxa"/>
            <w:tcBorders>
              <w:top w:val="single" w:sz="4" w:space="0" w:color="000000"/>
              <w:left w:val="single" w:sz="4" w:space="0" w:color="000000"/>
              <w:bottom w:val="single" w:sz="4" w:space="0" w:color="000000"/>
              <w:right w:val="nil"/>
            </w:tcBorders>
            <w:hideMark/>
          </w:tcPr>
          <w:p w14:paraId="2E7A75C4" w14:textId="77777777" w:rsidR="00C26005" w:rsidRDefault="00C26005">
            <w:pPr>
              <w:pStyle w:val="TAL"/>
              <w:rPr>
                <w:kern w:val="2"/>
              </w:rPr>
            </w:pPr>
            <w:r>
              <w:rPr>
                <w:kern w:val="2"/>
              </w:rPr>
              <w:t>Report ID</w:t>
            </w:r>
          </w:p>
        </w:tc>
        <w:tc>
          <w:tcPr>
            <w:tcW w:w="1440" w:type="dxa"/>
            <w:tcBorders>
              <w:top w:val="single" w:sz="4" w:space="0" w:color="000000"/>
              <w:left w:val="single" w:sz="4" w:space="0" w:color="000000"/>
              <w:bottom w:val="single" w:sz="4" w:space="0" w:color="000000"/>
              <w:right w:val="nil"/>
            </w:tcBorders>
            <w:hideMark/>
          </w:tcPr>
          <w:p w14:paraId="2B04B39A" w14:textId="77777777" w:rsidR="00C26005" w:rsidRDefault="00C26005">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6E6AD4CA" w14:textId="77777777" w:rsidR="00C26005" w:rsidRDefault="00C26005">
            <w:pPr>
              <w:pStyle w:val="TAL"/>
              <w:rPr>
                <w:kern w:val="2"/>
              </w:rPr>
            </w:pPr>
            <w:r>
              <w:rPr>
                <w:kern w:val="2"/>
              </w:rPr>
              <w:t>Identifier of the report</w:t>
            </w:r>
          </w:p>
        </w:tc>
      </w:tr>
      <w:tr w:rsidR="00C26005" w14:paraId="6E99954A" w14:textId="77777777" w:rsidTr="00C26005">
        <w:trPr>
          <w:jc w:val="center"/>
        </w:trPr>
        <w:tc>
          <w:tcPr>
            <w:tcW w:w="2880" w:type="dxa"/>
            <w:tcBorders>
              <w:top w:val="single" w:sz="4" w:space="0" w:color="000000"/>
              <w:left w:val="single" w:sz="4" w:space="0" w:color="000000"/>
              <w:bottom w:val="single" w:sz="4" w:space="0" w:color="000000"/>
              <w:right w:val="nil"/>
            </w:tcBorders>
            <w:hideMark/>
          </w:tcPr>
          <w:p w14:paraId="1E0B8474" w14:textId="77777777" w:rsidR="00C26005" w:rsidRDefault="00C26005">
            <w:pPr>
              <w:pStyle w:val="TAL"/>
              <w:rPr>
                <w:kern w:val="2"/>
              </w:rPr>
            </w:pPr>
            <w:r>
              <w:rPr>
                <w:kern w:val="2"/>
              </w:rPr>
              <w:t>PerfResultFile</w:t>
            </w:r>
          </w:p>
        </w:tc>
        <w:tc>
          <w:tcPr>
            <w:tcW w:w="1440" w:type="dxa"/>
            <w:tcBorders>
              <w:top w:val="single" w:sz="4" w:space="0" w:color="000000"/>
              <w:left w:val="single" w:sz="4" w:space="0" w:color="000000"/>
              <w:bottom w:val="single" w:sz="4" w:space="0" w:color="000000"/>
              <w:right w:val="nil"/>
            </w:tcBorders>
            <w:hideMark/>
          </w:tcPr>
          <w:p w14:paraId="3AE524D1" w14:textId="77777777" w:rsidR="00C26005" w:rsidRDefault="00C26005">
            <w:pPr>
              <w:pStyle w:val="TAC"/>
              <w:rPr>
                <w:kern w:val="2"/>
                <w:sz w:val="24"/>
                <w:szCs w:val="24"/>
              </w:rPr>
            </w:pPr>
            <w:r>
              <w:rPr>
                <w:kern w:val="2"/>
              </w:rPr>
              <w:t>CM</w:t>
            </w:r>
            <w:r>
              <w:rPr>
                <w:kern w:val="2"/>
                <w:sz w:val="24"/>
                <w:szCs w:val="24"/>
              </w:rPr>
              <w:t xml:space="preserve"> </w:t>
            </w:r>
          </w:p>
          <w:p w14:paraId="03C23521" w14:textId="2A026667" w:rsidR="00C26005" w:rsidRDefault="00C26005">
            <w:pPr>
              <w:pStyle w:val="TAL"/>
              <w:jc w:val="center"/>
              <w:rPr>
                <w:kern w:val="2"/>
              </w:rPr>
            </w:pPr>
            <w:r>
              <w:rPr>
                <w:kern w:val="2"/>
              </w:rPr>
              <w:t>(</w:t>
            </w:r>
            <w:r w:rsidR="006F5D90">
              <w:rPr>
                <w:kern w:val="2"/>
              </w:rPr>
              <w:t xml:space="preserve">see </w:t>
            </w:r>
            <w:r>
              <w:rPr>
                <w:kern w:val="2"/>
              </w:rPr>
              <w:t>NOTE</w:t>
            </w:r>
            <w:r w:rsidR="00F8457B">
              <w:rPr>
                <w:kern w:val="2"/>
              </w:rPr>
              <w:t> </w:t>
            </w:r>
            <w:r>
              <w:rPr>
                <w:kern w:val="2"/>
              </w:rPr>
              <w:t>1)</w:t>
            </w:r>
          </w:p>
        </w:tc>
        <w:tc>
          <w:tcPr>
            <w:tcW w:w="4320" w:type="dxa"/>
            <w:tcBorders>
              <w:top w:val="single" w:sz="4" w:space="0" w:color="000000"/>
              <w:left w:val="single" w:sz="4" w:space="0" w:color="000000"/>
              <w:bottom w:val="single" w:sz="4" w:space="0" w:color="000000"/>
              <w:right w:val="single" w:sz="4" w:space="0" w:color="000000"/>
            </w:tcBorders>
            <w:hideMark/>
          </w:tcPr>
          <w:p w14:paraId="4C7CE63D" w14:textId="77777777" w:rsidR="00C26005" w:rsidRDefault="00C26005">
            <w:pPr>
              <w:pStyle w:val="TAL"/>
              <w:rPr>
                <w:kern w:val="2"/>
              </w:rPr>
            </w:pPr>
            <w:r>
              <w:rPr>
                <w:kern w:val="2"/>
              </w:rPr>
              <w:t>PerfResultFile contains one or more PerfResult</w:t>
            </w:r>
          </w:p>
        </w:tc>
      </w:tr>
      <w:tr w:rsidR="00C26005" w14:paraId="447399E2" w14:textId="77777777" w:rsidTr="00C26005">
        <w:trPr>
          <w:jc w:val="center"/>
        </w:trPr>
        <w:tc>
          <w:tcPr>
            <w:tcW w:w="2880" w:type="dxa"/>
            <w:tcBorders>
              <w:top w:val="single" w:sz="4" w:space="0" w:color="000000"/>
              <w:left w:val="single" w:sz="4" w:space="0" w:color="000000"/>
              <w:bottom w:val="single" w:sz="4" w:space="0" w:color="000000"/>
              <w:right w:val="nil"/>
            </w:tcBorders>
            <w:hideMark/>
          </w:tcPr>
          <w:p w14:paraId="15011DA3" w14:textId="77777777" w:rsidR="00C26005" w:rsidRDefault="00C26005">
            <w:pPr>
              <w:pStyle w:val="TAL"/>
              <w:rPr>
                <w:kern w:val="2"/>
              </w:rPr>
            </w:pPr>
            <w:r>
              <w:rPr>
                <w:kern w:val="2"/>
              </w:rPr>
              <w:t>&gt;PerfResult</w:t>
            </w:r>
          </w:p>
        </w:tc>
        <w:tc>
          <w:tcPr>
            <w:tcW w:w="1440" w:type="dxa"/>
            <w:tcBorders>
              <w:top w:val="single" w:sz="4" w:space="0" w:color="000000"/>
              <w:left w:val="single" w:sz="4" w:space="0" w:color="000000"/>
              <w:bottom w:val="single" w:sz="4" w:space="0" w:color="000000"/>
              <w:right w:val="nil"/>
            </w:tcBorders>
          </w:tcPr>
          <w:p w14:paraId="66DAC377" w14:textId="77777777" w:rsidR="00C26005" w:rsidRDefault="00C26005">
            <w:pPr>
              <w:pStyle w:val="TAC"/>
              <w:rPr>
                <w:kern w:val="2"/>
                <w:szCs w:val="18"/>
              </w:rPr>
            </w:pPr>
            <w:r>
              <w:rPr>
                <w:kern w:val="2"/>
              </w:rPr>
              <w:t>CM</w:t>
            </w:r>
          </w:p>
          <w:p w14:paraId="7189907B" w14:textId="77777777" w:rsidR="00C26005" w:rsidRDefault="00C26005">
            <w:pPr>
              <w:pStyle w:val="TAC"/>
              <w:jc w:val="left"/>
              <w:rPr>
                <w:kern w:val="2"/>
              </w:rPr>
            </w:pPr>
          </w:p>
        </w:tc>
        <w:tc>
          <w:tcPr>
            <w:tcW w:w="4320" w:type="dxa"/>
            <w:tcBorders>
              <w:top w:val="single" w:sz="4" w:space="0" w:color="000000"/>
              <w:left w:val="single" w:sz="4" w:space="0" w:color="000000"/>
              <w:bottom w:val="single" w:sz="4" w:space="0" w:color="000000"/>
              <w:right w:val="single" w:sz="4" w:space="0" w:color="000000"/>
            </w:tcBorders>
            <w:hideMark/>
          </w:tcPr>
          <w:p w14:paraId="4578C03C" w14:textId="77777777" w:rsidR="00C26005" w:rsidRDefault="00C26005">
            <w:pPr>
              <w:pStyle w:val="TAL"/>
              <w:rPr>
                <w:kern w:val="2"/>
              </w:rPr>
            </w:pPr>
            <w:r>
              <w:t>Information element containing the VAL service identity or S-NSSAI followed by a list of result values for the aggregated or analyzed network slice related performance</w:t>
            </w:r>
          </w:p>
        </w:tc>
      </w:tr>
      <w:tr w:rsidR="00C26005" w14:paraId="596EECD7" w14:textId="77777777" w:rsidTr="00C26005">
        <w:trPr>
          <w:jc w:val="center"/>
        </w:trPr>
        <w:tc>
          <w:tcPr>
            <w:tcW w:w="2880" w:type="dxa"/>
            <w:tcBorders>
              <w:top w:val="single" w:sz="4" w:space="0" w:color="000000"/>
              <w:left w:val="single" w:sz="4" w:space="0" w:color="000000"/>
              <w:bottom w:val="single" w:sz="4" w:space="0" w:color="000000"/>
              <w:right w:val="nil"/>
            </w:tcBorders>
            <w:hideMark/>
          </w:tcPr>
          <w:p w14:paraId="21E35602" w14:textId="77777777" w:rsidR="00C26005" w:rsidRDefault="00C26005">
            <w:pPr>
              <w:pStyle w:val="TAL"/>
              <w:rPr>
                <w:kern w:val="2"/>
              </w:rPr>
            </w:pPr>
            <w:r>
              <w:rPr>
                <w:kern w:val="2"/>
              </w:rPr>
              <w:t>&gt;VAL service identity</w:t>
            </w:r>
          </w:p>
        </w:tc>
        <w:tc>
          <w:tcPr>
            <w:tcW w:w="1440" w:type="dxa"/>
            <w:tcBorders>
              <w:top w:val="single" w:sz="4" w:space="0" w:color="000000"/>
              <w:left w:val="single" w:sz="4" w:space="0" w:color="000000"/>
              <w:bottom w:val="single" w:sz="4" w:space="0" w:color="000000"/>
              <w:right w:val="nil"/>
            </w:tcBorders>
            <w:hideMark/>
          </w:tcPr>
          <w:p w14:paraId="29675B93" w14:textId="77777777" w:rsidR="00C26005" w:rsidRDefault="00C26005">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7D30EFDD" w14:textId="77777777" w:rsidR="00C26005" w:rsidRDefault="00C26005">
            <w:pPr>
              <w:pStyle w:val="TAL"/>
            </w:pPr>
            <w:r>
              <w:rPr>
                <w:kern w:val="2"/>
              </w:rPr>
              <w:t xml:space="preserve">Identifier of the VAL service of which the performance and </w:t>
            </w:r>
            <w:r>
              <w:t>analytics results are reported</w:t>
            </w:r>
          </w:p>
        </w:tc>
      </w:tr>
      <w:tr w:rsidR="0095204C" w14:paraId="5588E813" w14:textId="77777777" w:rsidTr="00C26005">
        <w:trPr>
          <w:jc w:val="center"/>
        </w:trPr>
        <w:tc>
          <w:tcPr>
            <w:tcW w:w="2880" w:type="dxa"/>
            <w:tcBorders>
              <w:top w:val="single" w:sz="4" w:space="0" w:color="000000"/>
              <w:left w:val="single" w:sz="4" w:space="0" w:color="000000"/>
              <w:bottom w:val="single" w:sz="4" w:space="0" w:color="000000"/>
              <w:right w:val="nil"/>
            </w:tcBorders>
            <w:hideMark/>
          </w:tcPr>
          <w:p w14:paraId="0F80E22E" w14:textId="77777777" w:rsidR="0095204C" w:rsidRDefault="0095204C">
            <w:pPr>
              <w:pStyle w:val="TAL"/>
              <w:rPr>
                <w:kern w:val="2"/>
              </w:rPr>
            </w:pPr>
            <w:r>
              <w:rPr>
                <w:kern w:val="2"/>
              </w:rPr>
              <w:t>&gt;</w:t>
            </w:r>
            <w:r>
              <w:rPr>
                <w:rFonts w:eastAsia="SimSun"/>
              </w:rPr>
              <w:t xml:space="preserve"> </w:t>
            </w:r>
            <w:r>
              <w:rPr>
                <w:rFonts w:eastAsia="SimSun" w:hint="eastAsia"/>
              </w:rPr>
              <w:t>Network slice related Identifier</w:t>
            </w:r>
            <w:r>
              <w:t>(s)</w:t>
            </w:r>
            <w:r>
              <w:rPr>
                <w:kern w:val="2"/>
              </w:rPr>
              <w:t xml:space="preserve"> </w:t>
            </w:r>
          </w:p>
        </w:tc>
        <w:tc>
          <w:tcPr>
            <w:tcW w:w="1440" w:type="dxa"/>
            <w:tcBorders>
              <w:top w:val="single" w:sz="4" w:space="0" w:color="000000"/>
              <w:left w:val="single" w:sz="4" w:space="0" w:color="000000"/>
              <w:bottom w:val="single" w:sz="4" w:space="0" w:color="000000"/>
              <w:right w:val="nil"/>
            </w:tcBorders>
            <w:hideMark/>
          </w:tcPr>
          <w:p w14:paraId="5E71ABAB" w14:textId="77777777" w:rsidR="0095204C" w:rsidRDefault="0095204C">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49D3985C" w14:textId="77777777" w:rsidR="0095204C" w:rsidRDefault="0095204C">
            <w:pPr>
              <w:pStyle w:val="TAL"/>
            </w:pPr>
            <w:r>
              <w:rPr>
                <w:kern w:val="2"/>
              </w:rPr>
              <w:t>Identifier</w:t>
            </w:r>
            <w:r>
              <w:t>(s)</w:t>
            </w:r>
            <w:r>
              <w:rPr>
                <w:kern w:val="2"/>
              </w:rPr>
              <w:t xml:space="preserve"> of the network slice</w:t>
            </w:r>
          </w:p>
        </w:tc>
      </w:tr>
      <w:tr w:rsidR="00C26005" w14:paraId="44972FDD" w14:textId="77777777" w:rsidTr="00C26005">
        <w:trPr>
          <w:jc w:val="center"/>
        </w:trPr>
        <w:tc>
          <w:tcPr>
            <w:tcW w:w="2880" w:type="dxa"/>
            <w:tcBorders>
              <w:top w:val="single" w:sz="4" w:space="0" w:color="000000"/>
              <w:left w:val="single" w:sz="4" w:space="0" w:color="000000"/>
              <w:bottom w:val="single" w:sz="4" w:space="0" w:color="000000"/>
              <w:right w:val="nil"/>
            </w:tcBorders>
            <w:hideMark/>
          </w:tcPr>
          <w:p w14:paraId="003BF4E7" w14:textId="77777777" w:rsidR="00C26005" w:rsidRDefault="00C26005">
            <w:pPr>
              <w:pStyle w:val="TAL"/>
              <w:rPr>
                <w:kern w:val="2"/>
              </w:rPr>
            </w:pPr>
            <w:r>
              <w:rPr>
                <w:kern w:val="2"/>
              </w:rPr>
              <w:t>&gt;ResultsValueList</w:t>
            </w:r>
          </w:p>
        </w:tc>
        <w:tc>
          <w:tcPr>
            <w:tcW w:w="1440" w:type="dxa"/>
            <w:tcBorders>
              <w:top w:val="single" w:sz="4" w:space="0" w:color="000000"/>
              <w:left w:val="single" w:sz="4" w:space="0" w:color="000000"/>
              <w:bottom w:val="single" w:sz="4" w:space="0" w:color="000000"/>
              <w:right w:val="nil"/>
            </w:tcBorders>
          </w:tcPr>
          <w:p w14:paraId="172EE6C9" w14:textId="77777777" w:rsidR="00C26005" w:rsidRDefault="00C26005">
            <w:pPr>
              <w:pStyle w:val="TAC"/>
              <w:rPr>
                <w:kern w:val="2"/>
              </w:rPr>
            </w:pPr>
          </w:p>
        </w:tc>
        <w:tc>
          <w:tcPr>
            <w:tcW w:w="4320" w:type="dxa"/>
            <w:tcBorders>
              <w:top w:val="single" w:sz="4" w:space="0" w:color="000000"/>
              <w:left w:val="single" w:sz="4" w:space="0" w:color="000000"/>
              <w:bottom w:val="single" w:sz="4" w:space="0" w:color="000000"/>
              <w:right w:val="single" w:sz="4" w:space="0" w:color="000000"/>
            </w:tcBorders>
            <w:hideMark/>
          </w:tcPr>
          <w:p w14:paraId="7D586E94" w14:textId="77777777" w:rsidR="00C26005" w:rsidRDefault="00C26005">
            <w:pPr>
              <w:pStyle w:val="TAL"/>
              <w:rPr>
                <w:kern w:val="2"/>
              </w:rPr>
            </w:pPr>
            <w:r>
              <w:rPr>
                <w:kern w:val="2"/>
              </w:rPr>
              <w:t>List of ResultsValue</w:t>
            </w:r>
          </w:p>
        </w:tc>
      </w:tr>
      <w:tr w:rsidR="00C26005" w14:paraId="2A9425FE" w14:textId="77777777" w:rsidTr="00C26005">
        <w:trPr>
          <w:jc w:val="center"/>
        </w:trPr>
        <w:tc>
          <w:tcPr>
            <w:tcW w:w="2880" w:type="dxa"/>
            <w:tcBorders>
              <w:top w:val="single" w:sz="4" w:space="0" w:color="000000"/>
              <w:left w:val="single" w:sz="4" w:space="0" w:color="000000"/>
              <w:bottom w:val="single" w:sz="4" w:space="0" w:color="000000"/>
              <w:right w:val="nil"/>
            </w:tcBorders>
            <w:hideMark/>
          </w:tcPr>
          <w:p w14:paraId="77140653" w14:textId="77777777" w:rsidR="00C26005" w:rsidRDefault="00C26005">
            <w:pPr>
              <w:pStyle w:val="TAL"/>
              <w:rPr>
                <w:kern w:val="2"/>
              </w:rPr>
            </w:pPr>
            <w:r>
              <w:rPr>
                <w:kern w:val="2"/>
              </w:rPr>
              <w:t>&gt;&gt;ResultsValue</w:t>
            </w:r>
          </w:p>
        </w:tc>
        <w:tc>
          <w:tcPr>
            <w:tcW w:w="1440" w:type="dxa"/>
            <w:tcBorders>
              <w:top w:val="single" w:sz="4" w:space="0" w:color="000000"/>
              <w:left w:val="single" w:sz="4" w:space="0" w:color="000000"/>
              <w:bottom w:val="single" w:sz="4" w:space="0" w:color="000000"/>
              <w:right w:val="nil"/>
            </w:tcBorders>
            <w:hideMark/>
          </w:tcPr>
          <w:p w14:paraId="5643A493" w14:textId="77777777" w:rsidR="00C26005" w:rsidRDefault="00C26005">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7C0D7025" w14:textId="77777777" w:rsidR="00C26005" w:rsidRDefault="00C26005">
            <w:pPr>
              <w:pStyle w:val="TAL"/>
            </w:pPr>
            <w:r>
              <w:t>Information element containing the perfName and perfValue.</w:t>
            </w:r>
          </w:p>
        </w:tc>
      </w:tr>
      <w:tr w:rsidR="00C26005" w14:paraId="517DE23F" w14:textId="77777777" w:rsidTr="00C26005">
        <w:trPr>
          <w:jc w:val="center"/>
        </w:trPr>
        <w:tc>
          <w:tcPr>
            <w:tcW w:w="2880" w:type="dxa"/>
            <w:tcBorders>
              <w:top w:val="single" w:sz="4" w:space="0" w:color="000000"/>
              <w:left w:val="single" w:sz="4" w:space="0" w:color="000000"/>
              <w:bottom w:val="single" w:sz="4" w:space="0" w:color="000000"/>
              <w:right w:val="nil"/>
            </w:tcBorders>
            <w:hideMark/>
          </w:tcPr>
          <w:p w14:paraId="10824024" w14:textId="77777777" w:rsidR="00C26005" w:rsidRDefault="00C26005">
            <w:pPr>
              <w:pStyle w:val="TAL"/>
              <w:rPr>
                <w:kern w:val="2"/>
              </w:rPr>
            </w:pPr>
            <w:r>
              <w:rPr>
                <w:kern w:val="2"/>
              </w:rPr>
              <w:t>&gt;&gt;&gt;PerfName</w:t>
            </w:r>
          </w:p>
        </w:tc>
        <w:tc>
          <w:tcPr>
            <w:tcW w:w="1440" w:type="dxa"/>
            <w:tcBorders>
              <w:top w:val="single" w:sz="4" w:space="0" w:color="000000"/>
              <w:left w:val="single" w:sz="4" w:space="0" w:color="000000"/>
              <w:bottom w:val="single" w:sz="4" w:space="0" w:color="000000"/>
              <w:right w:val="nil"/>
            </w:tcBorders>
            <w:hideMark/>
          </w:tcPr>
          <w:p w14:paraId="6FE367C3" w14:textId="77777777" w:rsidR="00C26005" w:rsidRDefault="00C26005">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02109702" w14:textId="77777777" w:rsidR="00C26005" w:rsidRDefault="00C26005">
            <w:pPr>
              <w:pStyle w:val="TAL"/>
            </w:pPr>
            <w:r>
              <w:t>The name of the performance to be reported</w:t>
            </w:r>
          </w:p>
        </w:tc>
      </w:tr>
      <w:tr w:rsidR="00C26005" w14:paraId="59464145" w14:textId="77777777" w:rsidTr="00C26005">
        <w:trPr>
          <w:jc w:val="center"/>
        </w:trPr>
        <w:tc>
          <w:tcPr>
            <w:tcW w:w="2880" w:type="dxa"/>
            <w:tcBorders>
              <w:top w:val="single" w:sz="4" w:space="0" w:color="000000"/>
              <w:left w:val="single" w:sz="4" w:space="0" w:color="000000"/>
              <w:bottom w:val="single" w:sz="4" w:space="0" w:color="000000"/>
              <w:right w:val="nil"/>
            </w:tcBorders>
            <w:hideMark/>
          </w:tcPr>
          <w:p w14:paraId="655D5F68" w14:textId="77777777" w:rsidR="00C26005" w:rsidRDefault="00C26005">
            <w:pPr>
              <w:pStyle w:val="TAL"/>
              <w:rPr>
                <w:kern w:val="2"/>
              </w:rPr>
            </w:pPr>
            <w:r>
              <w:rPr>
                <w:kern w:val="2"/>
              </w:rPr>
              <w:t>&gt;&gt;&gt;PerfValue</w:t>
            </w:r>
          </w:p>
        </w:tc>
        <w:tc>
          <w:tcPr>
            <w:tcW w:w="1440" w:type="dxa"/>
            <w:tcBorders>
              <w:top w:val="single" w:sz="4" w:space="0" w:color="000000"/>
              <w:left w:val="single" w:sz="4" w:space="0" w:color="000000"/>
              <w:bottom w:val="single" w:sz="4" w:space="0" w:color="000000"/>
              <w:right w:val="nil"/>
            </w:tcBorders>
            <w:hideMark/>
          </w:tcPr>
          <w:p w14:paraId="4A22056D" w14:textId="77777777" w:rsidR="00C26005" w:rsidRDefault="00C26005">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16370EFA" w14:textId="77777777" w:rsidR="00C26005" w:rsidRDefault="00C26005">
            <w:pPr>
              <w:pStyle w:val="TAL"/>
            </w:pPr>
            <w:r>
              <w:t>The corresponding value of the monitored performance</w:t>
            </w:r>
          </w:p>
        </w:tc>
      </w:tr>
      <w:tr w:rsidR="00C26005" w14:paraId="240384EE" w14:textId="77777777" w:rsidTr="00C26005">
        <w:trPr>
          <w:jc w:val="center"/>
        </w:trPr>
        <w:tc>
          <w:tcPr>
            <w:tcW w:w="2880" w:type="dxa"/>
            <w:tcBorders>
              <w:top w:val="single" w:sz="4" w:space="0" w:color="000000"/>
              <w:left w:val="single" w:sz="4" w:space="0" w:color="000000"/>
              <w:bottom w:val="single" w:sz="4" w:space="0" w:color="000000"/>
              <w:right w:val="nil"/>
            </w:tcBorders>
            <w:hideMark/>
          </w:tcPr>
          <w:p w14:paraId="7742D399" w14:textId="77777777" w:rsidR="00C26005" w:rsidRDefault="00C26005">
            <w:pPr>
              <w:pStyle w:val="TAL"/>
              <w:rPr>
                <w:kern w:val="2"/>
              </w:rPr>
            </w:pPr>
            <w:r>
              <w:rPr>
                <w:kern w:val="2"/>
              </w:rPr>
              <w:t xml:space="preserve">Failure response </w:t>
            </w:r>
          </w:p>
        </w:tc>
        <w:tc>
          <w:tcPr>
            <w:tcW w:w="1440" w:type="dxa"/>
            <w:tcBorders>
              <w:top w:val="single" w:sz="4" w:space="0" w:color="000000"/>
              <w:left w:val="single" w:sz="4" w:space="0" w:color="000000"/>
              <w:bottom w:val="single" w:sz="4" w:space="0" w:color="000000"/>
              <w:right w:val="nil"/>
            </w:tcBorders>
            <w:hideMark/>
          </w:tcPr>
          <w:p w14:paraId="59BC8520" w14:textId="77777777" w:rsidR="00C26005" w:rsidRDefault="00C26005">
            <w:pPr>
              <w:pStyle w:val="TAC"/>
              <w:rPr>
                <w:kern w:val="2"/>
                <w:szCs w:val="18"/>
              </w:rPr>
            </w:pPr>
            <w:r>
              <w:rPr>
                <w:kern w:val="2"/>
              </w:rPr>
              <w:t>CM</w:t>
            </w:r>
          </w:p>
          <w:p w14:paraId="304BEFDF" w14:textId="6795FF3C" w:rsidR="00C26005" w:rsidRDefault="00C26005">
            <w:pPr>
              <w:pStyle w:val="TAC"/>
              <w:rPr>
                <w:kern w:val="2"/>
              </w:rPr>
            </w:pPr>
            <w:r>
              <w:rPr>
                <w:kern w:val="2"/>
              </w:rPr>
              <w:t>(</w:t>
            </w:r>
            <w:r w:rsidR="006F5D90">
              <w:rPr>
                <w:kern w:val="2"/>
              </w:rPr>
              <w:t xml:space="preserve">see </w:t>
            </w:r>
            <w:r>
              <w:rPr>
                <w:kern w:val="2"/>
              </w:rPr>
              <w:t>NOTE 2)</w:t>
            </w:r>
          </w:p>
        </w:tc>
        <w:tc>
          <w:tcPr>
            <w:tcW w:w="4320" w:type="dxa"/>
            <w:tcBorders>
              <w:top w:val="single" w:sz="4" w:space="0" w:color="000000"/>
              <w:left w:val="single" w:sz="4" w:space="0" w:color="000000"/>
              <w:bottom w:val="single" w:sz="4" w:space="0" w:color="000000"/>
              <w:right w:val="single" w:sz="4" w:space="0" w:color="000000"/>
            </w:tcBorders>
            <w:hideMark/>
          </w:tcPr>
          <w:p w14:paraId="6C3E1048" w14:textId="77777777" w:rsidR="00C26005" w:rsidRDefault="00C26005">
            <w:pPr>
              <w:pStyle w:val="TAL"/>
              <w:rPr>
                <w:kern w:val="2"/>
              </w:rPr>
            </w:pPr>
            <w:r>
              <w:rPr>
                <w:kern w:val="2"/>
              </w:rPr>
              <w:t xml:space="preserve">Indicates that network slice related </w:t>
            </w:r>
            <w:r>
              <w:t>performance and analytics results reporting</w:t>
            </w:r>
            <w:r>
              <w:rPr>
                <w:kern w:val="2"/>
              </w:rPr>
              <w:t xml:space="preserve"> failed.</w:t>
            </w:r>
          </w:p>
        </w:tc>
      </w:tr>
      <w:tr w:rsidR="00C26005" w14:paraId="44F7844E" w14:textId="77777777" w:rsidTr="00C26005">
        <w:trPr>
          <w:jc w:val="center"/>
        </w:trPr>
        <w:tc>
          <w:tcPr>
            <w:tcW w:w="2880" w:type="dxa"/>
            <w:tcBorders>
              <w:top w:val="single" w:sz="4" w:space="0" w:color="000000"/>
              <w:left w:val="single" w:sz="4" w:space="0" w:color="000000"/>
              <w:bottom w:val="single" w:sz="4" w:space="0" w:color="000000"/>
              <w:right w:val="nil"/>
            </w:tcBorders>
            <w:hideMark/>
          </w:tcPr>
          <w:p w14:paraId="360F7228" w14:textId="77777777" w:rsidR="00C26005" w:rsidRDefault="00C26005">
            <w:pPr>
              <w:pStyle w:val="TAL"/>
              <w:rPr>
                <w:kern w:val="2"/>
              </w:rPr>
            </w:pPr>
            <w:r>
              <w:rPr>
                <w:kern w:val="2"/>
              </w:rPr>
              <w:t>&gt;Cause</w:t>
            </w:r>
          </w:p>
        </w:tc>
        <w:tc>
          <w:tcPr>
            <w:tcW w:w="1440" w:type="dxa"/>
            <w:tcBorders>
              <w:top w:val="single" w:sz="4" w:space="0" w:color="000000"/>
              <w:left w:val="single" w:sz="4" w:space="0" w:color="000000"/>
              <w:bottom w:val="single" w:sz="4" w:space="0" w:color="000000"/>
              <w:right w:val="nil"/>
            </w:tcBorders>
            <w:hideMark/>
          </w:tcPr>
          <w:p w14:paraId="099B3E41" w14:textId="77777777" w:rsidR="00C26005" w:rsidRDefault="00C26005">
            <w:pPr>
              <w:pStyle w:val="TAC"/>
              <w:rPr>
                <w:kern w:val="2"/>
                <w:sz w:val="24"/>
                <w:szCs w:val="24"/>
              </w:rPr>
            </w:pPr>
            <w:r>
              <w:rPr>
                <w:kern w:val="2"/>
              </w:rPr>
              <w:t>CM</w:t>
            </w:r>
            <w:r>
              <w:rPr>
                <w:kern w:val="2"/>
                <w:sz w:val="24"/>
                <w:szCs w:val="24"/>
              </w:rPr>
              <w:t xml:space="preserve"> </w:t>
            </w:r>
          </w:p>
          <w:p w14:paraId="23AFEF4C" w14:textId="22A5815B" w:rsidR="00C26005" w:rsidRDefault="00C26005">
            <w:pPr>
              <w:pStyle w:val="TAC"/>
              <w:rPr>
                <w:kern w:val="2"/>
              </w:rPr>
            </w:pPr>
            <w:r>
              <w:rPr>
                <w:kern w:val="2"/>
              </w:rPr>
              <w:t>(</w:t>
            </w:r>
            <w:r w:rsidR="006F5D90">
              <w:rPr>
                <w:kern w:val="2"/>
              </w:rPr>
              <w:t xml:space="preserve">see </w:t>
            </w:r>
            <w:r>
              <w:rPr>
                <w:kern w:val="2"/>
              </w:rPr>
              <w:t>NOTE</w:t>
            </w:r>
            <w:r w:rsidR="00F8457B">
              <w:rPr>
                <w:kern w:val="2"/>
              </w:rPr>
              <w:t> </w:t>
            </w:r>
            <w:r>
              <w:rPr>
                <w:kern w:val="2"/>
              </w:rPr>
              <w:t>2)</w:t>
            </w:r>
          </w:p>
        </w:tc>
        <w:tc>
          <w:tcPr>
            <w:tcW w:w="4320" w:type="dxa"/>
            <w:tcBorders>
              <w:top w:val="single" w:sz="4" w:space="0" w:color="000000"/>
              <w:left w:val="single" w:sz="4" w:space="0" w:color="000000"/>
              <w:bottom w:val="single" w:sz="4" w:space="0" w:color="000000"/>
              <w:right w:val="single" w:sz="4" w:space="0" w:color="000000"/>
            </w:tcBorders>
            <w:hideMark/>
          </w:tcPr>
          <w:p w14:paraId="2F7C0C7B" w14:textId="77777777" w:rsidR="00C26005" w:rsidRDefault="00C26005">
            <w:pPr>
              <w:pStyle w:val="TAL"/>
              <w:rPr>
                <w:kern w:val="2"/>
              </w:rPr>
            </w:pPr>
            <w:r>
              <w:rPr>
                <w:kern w:val="2"/>
              </w:rPr>
              <w:t xml:space="preserve">Indicates the cause of </w:t>
            </w:r>
            <w:r>
              <w:t>network slice related performance and analytics results report</w:t>
            </w:r>
            <w:r>
              <w:rPr>
                <w:kern w:val="2"/>
              </w:rPr>
              <w:t xml:space="preserve"> failure</w:t>
            </w:r>
          </w:p>
        </w:tc>
      </w:tr>
      <w:tr w:rsidR="00C26005" w14:paraId="7FCF6B06" w14:textId="77777777" w:rsidTr="00C26005">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669B71F6" w14:textId="77777777" w:rsidR="00C26005" w:rsidRDefault="00C26005" w:rsidP="00620BF8">
            <w:pPr>
              <w:pStyle w:val="TAN"/>
              <w:rPr>
                <w:szCs w:val="18"/>
              </w:rPr>
            </w:pPr>
            <w:r>
              <w:t>NOTE</w:t>
            </w:r>
            <w:r w:rsidR="00F8457B">
              <w:t> </w:t>
            </w:r>
            <w:r>
              <w:t>1:</w:t>
            </w:r>
            <w:r>
              <w:tab/>
              <w:t>Information element shall be present when the network slice related performance and analytics results retrieving is successful.</w:t>
            </w:r>
          </w:p>
          <w:p w14:paraId="746FCB19" w14:textId="77777777" w:rsidR="00C26005" w:rsidRDefault="00C26005" w:rsidP="00620BF8">
            <w:pPr>
              <w:pStyle w:val="TAN"/>
            </w:pPr>
            <w:r>
              <w:t>NOTE</w:t>
            </w:r>
            <w:r w:rsidR="00F8457B">
              <w:t> </w:t>
            </w:r>
            <w:r>
              <w:t>2:</w:t>
            </w:r>
            <w:r>
              <w:tab/>
              <w:t>Information element shall be present when the network slice related performance and analytics results retrieving is failure.</w:t>
            </w:r>
          </w:p>
        </w:tc>
      </w:tr>
    </w:tbl>
    <w:p w14:paraId="5349C994" w14:textId="77777777" w:rsidR="00C26005" w:rsidRDefault="00C26005" w:rsidP="00C26005"/>
    <w:p w14:paraId="50C70B1B" w14:textId="77777777" w:rsidR="00C26005" w:rsidRPr="00CF381A" w:rsidRDefault="00C97A79" w:rsidP="00C26005">
      <w:pPr>
        <w:pStyle w:val="Heading3"/>
        <w:rPr>
          <w:bCs/>
        </w:rPr>
      </w:pPr>
      <w:bookmarkStart w:id="342" w:name="_Toc107934746"/>
      <w:bookmarkStart w:id="343" w:name="_Toc125659782"/>
      <w:bookmarkEnd w:id="342"/>
      <w:r w:rsidRPr="00C97A79">
        <w:rPr>
          <w:bCs/>
        </w:rPr>
        <w:t>9.</w:t>
      </w:r>
      <w:r w:rsidR="00CF381A">
        <w:rPr>
          <w:rFonts w:eastAsiaTheme="minorEastAsia" w:hint="eastAsia"/>
          <w:bCs/>
          <w:lang w:eastAsia="zh-CN"/>
        </w:rPr>
        <w:t>7</w:t>
      </w:r>
      <w:r w:rsidRPr="00C97A79">
        <w:rPr>
          <w:bCs/>
        </w:rPr>
        <w:t>.4</w:t>
      </w:r>
      <w:r w:rsidRPr="00C97A79">
        <w:rPr>
          <w:bCs/>
        </w:rPr>
        <w:tab/>
        <w:t>APIs</w:t>
      </w:r>
      <w:bookmarkEnd w:id="343"/>
    </w:p>
    <w:p w14:paraId="7F01EA90" w14:textId="77777777" w:rsidR="00C26005" w:rsidRPr="00CF381A" w:rsidRDefault="00C97A79" w:rsidP="00A90B95">
      <w:pPr>
        <w:pStyle w:val="Heading4"/>
        <w:rPr>
          <w:bCs/>
        </w:rPr>
      </w:pPr>
      <w:bookmarkStart w:id="344" w:name="_Toc107934739"/>
      <w:bookmarkStart w:id="345" w:name="_Toc125659783"/>
      <w:bookmarkEnd w:id="344"/>
      <w:r w:rsidRPr="00C97A79">
        <w:rPr>
          <w:bCs/>
        </w:rPr>
        <w:t>9.</w:t>
      </w:r>
      <w:r w:rsidR="00CF381A">
        <w:rPr>
          <w:rFonts w:eastAsiaTheme="minorEastAsia" w:hint="eastAsia"/>
          <w:bCs/>
          <w:lang w:eastAsia="zh-CN"/>
        </w:rPr>
        <w:t>7</w:t>
      </w:r>
      <w:r w:rsidRPr="00C97A79">
        <w:rPr>
          <w:bCs/>
        </w:rPr>
        <w:t>.4.1</w:t>
      </w:r>
      <w:r w:rsidRPr="00C97A79">
        <w:rPr>
          <w:bCs/>
        </w:rPr>
        <w:tab/>
        <w:t>General</w:t>
      </w:r>
      <w:bookmarkEnd w:id="345"/>
    </w:p>
    <w:p w14:paraId="07909BC3" w14:textId="77777777" w:rsidR="00C26005" w:rsidRDefault="00C26005" w:rsidP="00C26005">
      <w:r>
        <w:t>Table 9.</w:t>
      </w:r>
      <w:r w:rsidR="00CF381A">
        <w:rPr>
          <w:rFonts w:eastAsiaTheme="minorEastAsia" w:hint="eastAsia"/>
          <w:lang w:eastAsia="zh-CN"/>
        </w:rPr>
        <w:t>7</w:t>
      </w:r>
      <w:r>
        <w:t>.4.1-1 and 9.</w:t>
      </w:r>
      <w:r w:rsidR="00CF381A">
        <w:rPr>
          <w:rFonts w:eastAsiaTheme="minorEastAsia" w:hint="eastAsia"/>
          <w:lang w:eastAsia="zh-CN"/>
        </w:rPr>
        <w:t>7</w:t>
      </w:r>
      <w:r>
        <w:t>.4.1-2 illustrate the API for network slice re</w:t>
      </w:r>
      <w:r w:rsidR="006E11BE">
        <w:rPr>
          <w:rFonts w:eastAsiaTheme="minorEastAsia" w:hint="eastAsia"/>
          <w:lang w:eastAsia="zh-CN"/>
        </w:rPr>
        <w:t>l</w:t>
      </w:r>
      <w:r>
        <w:t>ated performance and analytics monitoring.</w:t>
      </w:r>
    </w:p>
    <w:p w14:paraId="51B44EA5" w14:textId="77777777" w:rsidR="00C26005" w:rsidRDefault="00C26005" w:rsidP="00A90B95">
      <w:pPr>
        <w:pStyle w:val="TH"/>
        <w:outlineLvl w:val="0"/>
      </w:pPr>
      <w:r>
        <w:t>Table 9.</w:t>
      </w:r>
      <w:r w:rsidR="00CF381A">
        <w:rPr>
          <w:rFonts w:eastAsiaTheme="minorEastAsia" w:hint="eastAsia"/>
          <w:lang w:eastAsia="zh-CN"/>
        </w:rPr>
        <w:t>7</w:t>
      </w:r>
      <w:r>
        <w:t xml:space="preserve">.4.1-1: </w:t>
      </w:r>
      <w:r w:rsidR="00D6761A" w:rsidRPr="00D6761A">
        <w:t>SS_NSCE_</w:t>
      </w:r>
      <w:r>
        <w:t>PerfMonitoring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9"/>
        <w:gridCol w:w="3034"/>
        <w:gridCol w:w="1809"/>
        <w:gridCol w:w="1604"/>
      </w:tblGrid>
      <w:tr w:rsidR="00C26005" w14:paraId="7E9D4B01" w14:textId="77777777" w:rsidTr="00C26005">
        <w:trPr>
          <w:trHeight w:val="394"/>
          <w:jc w:val="center"/>
        </w:trPr>
        <w:tc>
          <w:tcPr>
            <w:tcW w:w="2479" w:type="dxa"/>
            <w:tcBorders>
              <w:top w:val="single" w:sz="4" w:space="0" w:color="auto"/>
              <w:left w:val="single" w:sz="4" w:space="0" w:color="auto"/>
              <w:bottom w:val="single" w:sz="4" w:space="0" w:color="auto"/>
              <w:right w:val="single" w:sz="4" w:space="0" w:color="auto"/>
            </w:tcBorders>
            <w:hideMark/>
          </w:tcPr>
          <w:p w14:paraId="0D3A02BC" w14:textId="77777777" w:rsidR="00C26005" w:rsidRDefault="00C26005">
            <w:pPr>
              <w:pStyle w:val="TAH"/>
              <w:rPr>
                <w:kern w:val="2"/>
              </w:rPr>
            </w:pPr>
            <w:r>
              <w:rPr>
                <w:kern w:val="2"/>
              </w:rPr>
              <w:t>API Name</w:t>
            </w:r>
          </w:p>
        </w:tc>
        <w:tc>
          <w:tcPr>
            <w:tcW w:w="3034" w:type="dxa"/>
            <w:tcBorders>
              <w:top w:val="single" w:sz="4" w:space="0" w:color="auto"/>
              <w:left w:val="nil"/>
              <w:bottom w:val="single" w:sz="4" w:space="0" w:color="auto"/>
              <w:right w:val="single" w:sz="4" w:space="0" w:color="auto"/>
            </w:tcBorders>
            <w:hideMark/>
          </w:tcPr>
          <w:p w14:paraId="0587A444" w14:textId="77777777" w:rsidR="00C26005" w:rsidRDefault="00C26005">
            <w:pPr>
              <w:pStyle w:val="TAH"/>
              <w:rPr>
                <w:kern w:val="2"/>
              </w:rPr>
            </w:pPr>
            <w:r>
              <w:rPr>
                <w:kern w:val="2"/>
              </w:rPr>
              <w:t>API Operations</w:t>
            </w:r>
          </w:p>
        </w:tc>
        <w:tc>
          <w:tcPr>
            <w:tcW w:w="1809" w:type="dxa"/>
            <w:tcBorders>
              <w:top w:val="single" w:sz="4" w:space="0" w:color="auto"/>
              <w:left w:val="nil"/>
              <w:bottom w:val="single" w:sz="4" w:space="0" w:color="auto"/>
              <w:right w:val="single" w:sz="4" w:space="0" w:color="auto"/>
            </w:tcBorders>
            <w:hideMark/>
          </w:tcPr>
          <w:p w14:paraId="3FB5807F" w14:textId="77777777" w:rsidR="00C26005" w:rsidRDefault="00C26005">
            <w:pPr>
              <w:pStyle w:val="TAH"/>
              <w:rPr>
                <w:kern w:val="2"/>
                <w:szCs w:val="18"/>
              </w:rPr>
            </w:pPr>
            <w:r>
              <w:rPr>
                <w:kern w:val="2"/>
              </w:rPr>
              <w:t>Operation</w:t>
            </w:r>
          </w:p>
          <w:p w14:paraId="310F6007" w14:textId="77777777" w:rsidR="00C26005" w:rsidRDefault="00C26005">
            <w:pPr>
              <w:pStyle w:val="TAH"/>
              <w:rPr>
                <w:kern w:val="2"/>
              </w:rPr>
            </w:pPr>
            <w:r>
              <w:rPr>
                <w:kern w:val="2"/>
              </w:rPr>
              <w:t>Semantics</w:t>
            </w:r>
          </w:p>
        </w:tc>
        <w:tc>
          <w:tcPr>
            <w:tcW w:w="1604" w:type="dxa"/>
            <w:tcBorders>
              <w:top w:val="single" w:sz="4" w:space="0" w:color="auto"/>
              <w:left w:val="nil"/>
              <w:bottom w:val="single" w:sz="4" w:space="0" w:color="auto"/>
              <w:right w:val="single" w:sz="4" w:space="0" w:color="auto"/>
            </w:tcBorders>
            <w:hideMark/>
          </w:tcPr>
          <w:p w14:paraId="35E3C8DB" w14:textId="77777777" w:rsidR="00C26005" w:rsidRDefault="00C26005">
            <w:pPr>
              <w:pStyle w:val="TAH"/>
              <w:rPr>
                <w:kern w:val="2"/>
              </w:rPr>
            </w:pPr>
            <w:r>
              <w:rPr>
                <w:kern w:val="2"/>
              </w:rPr>
              <w:t>Consumer(s)</w:t>
            </w:r>
          </w:p>
        </w:tc>
      </w:tr>
      <w:tr w:rsidR="00C26005" w14:paraId="7BB6D735" w14:textId="77777777" w:rsidTr="00C26005">
        <w:trPr>
          <w:trHeight w:val="424"/>
          <w:jc w:val="center"/>
        </w:trPr>
        <w:tc>
          <w:tcPr>
            <w:tcW w:w="2479" w:type="dxa"/>
            <w:tcBorders>
              <w:top w:val="nil"/>
              <w:left w:val="single" w:sz="4" w:space="0" w:color="auto"/>
              <w:bottom w:val="single" w:sz="4" w:space="0" w:color="auto"/>
              <w:right w:val="single" w:sz="4" w:space="0" w:color="auto"/>
            </w:tcBorders>
            <w:hideMark/>
          </w:tcPr>
          <w:p w14:paraId="73535035" w14:textId="77777777" w:rsidR="00C26005" w:rsidRDefault="00D6761A">
            <w:pPr>
              <w:pStyle w:val="TAL"/>
              <w:rPr>
                <w:b/>
                <w:kern w:val="2"/>
              </w:rPr>
            </w:pPr>
            <w:r w:rsidRPr="00D6761A">
              <w:t>SS_NSCE_</w:t>
            </w:r>
            <w:r w:rsidR="00C26005">
              <w:t>PerfMonitoring</w:t>
            </w:r>
          </w:p>
        </w:tc>
        <w:tc>
          <w:tcPr>
            <w:tcW w:w="3034" w:type="dxa"/>
            <w:tcBorders>
              <w:top w:val="single" w:sz="4" w:space="0" w:color="auto"/>
              <w:left w:val="nil"/>
              <w:bottom w:val="single" w:sz="4" w:space="0" w:color="auto"/>
              <w:right w:val="single" w:sz="4" w:space="0" w:color="auto"/>
            </w:tcBorders>
            <w:hideMark/>
          </w:tcPr>
          <w:p w14:paraId="5E39025B" w14:textId="77777777" w:rsidR="00C26005" w:rsidRDefault="00C26005">
            <w:pPr>
              <w:pStyle w:val="TAL"/>
              <w:rPr>
                <w:kern w:val="2"/>
              </w:rPr>
            </w:pPr>
            <w:r>
              <w:t>Perf_Monitoring_Request</w:t>
            </w:r>
          </w:p>
        </w:tc>
        <w:tc>
          <w:tcPr>
            <w:tcW w:w="1809" w:type="dxa"/>
            <w:tcBorders>
              <w:top w:val="nil"/>
              <w:left w:val="nil"/>
              <w:bottom w:val="single" w:sz="4" w:space="0" w:color="auto"/>
              <w:right w:val="single" w:sz="4" w:space="0" w:color="auto"/>
            </w:tcBorders>
            <w:hideMark/>
          </w:tcPr>
          <w:p w14:paraId="4C1C35B3" w14:textId="77777777" w:rsidR="00C26005" w:rsidRDefault="00C26005">
            <w:pPr>
              <w:pStyle w:val="TAL"/>
              <w:rPr>
                <w:kern w:val="2"/>
              </w:rPr>
            </w:pPr>
            <w:r>
              <w:rPr>
                <w:kern w:val="2"/>
              </w:rPr>
              <w:t>Request /Response</w:t>
            </w:r>
          </w:p>
        </w:tc>
        <w:tc>
          <w:tcPr>
            <w:tcW w:w="1604" w:type="dxa"/>
            <w:tcBorders>
              <w:top w:val="nil"/>
              <w:left w:val="nil"/>
              <w:bottom w:val="single" w:sz="4" w:space="0" w:color="auto"/>
              <w:right w:val="single" w:sz="4" w:space="0" w:color="auto"/>
            </w:tcBorders>
            <w:hideMark/>
          </w:tcPr>
          <w:p w14:paraId="7144E94B" w14:textId="77777777" w:rsidR="00C26005" w:rsidRDefault="00C26005">
            <w:pPr>
              <w:pStyle w:val="TAL"/>
              <w:rPr>
                <w:kern w:val="2"/>
              </w:rPr>
            </w:pPr>
            <w:r>
              <w:rPr>
                <w:kern w:val="2"/>
              </w:rPr>
              <w:t>VAL server</w:t>
            </w:r>
          </w:p>
        </w:tc>
      </w:tr>
    </w:tbl>
    <w:p w14:paraId="306AFAED" w14:textId="0E4895D5" w:rsidR="00C26005" w:rsidRDefault="00C26005" w:rsidP="00C26005"/>
    <w:p w14:paraId="13291484" w14:textId="77777777" w:rsidR="00C26005" w:rsidRDefault="00C26005" w:rsidP="00A90B95">
      <w:pPr>
        <w:pStyle w:val="TH"/>
        <w:outlineLvl w:val="0"/>
      </w:pPr>
      <w:r>
        <w:t>Table 9.</w:t>
      </w:r>
      <w:r w:rsidR="00CF381A">
        <w:rPr>
          <w:rFonts w:eastAsiaTheme="minorEastAsia" w:hint="eastAsia"/>
          <w:lang w:eastAsia="zh-CN"/>
        </w:rPr>
        <w:t>7</w:t>
      </w:r>
      <w:r>
        <w:t xml:space="preserve">.4.1-2 </w:t>
      </w:r>
      <w:r w:rsidR="00D6761A" w:rsidRPr="00D6761A">
        <w:t>SS_NSCE_</w:t>
      </w:r>
      <w:r>
        <w:t>PerfResultReport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8"/>
        <w:gridCol w:w="2396"/>
        <w:gridCol w:w="1998"/>
        <w:gridCol w:w="1414"/>
      </w:tblGrid>
      <w:tr w:rsidR="00C26005" w14:paraId="31D3DE06" w14:textId="77777777" w:rsidTr="00C26005">
        <w:trPr>
          <w:trHeight w:val="394"/>
          <w:jc w:val="center"/>
        </w:trPr>
        <w:tc>
          <w:tcPr>
            <w:tcW w:w="2479" w:type="dxa"/>
            <w:tcBorders>
              <w:top w:val="single" w:sz="4" w:space="0" w:color="auto"/>
              <w:left w:val="single" w:sz="4" w:space="0" w:color="auto"/>
              <w:bottom w:val="single" w:sz="4" w:space="0" w:color="auto"/>
              <w:right w:val="single" w:sz="4" w:space="0" w:color="auto"/>
            </w:tcBorders>
            <w:hideMark/>
          </w:tcPr>
          <w:p w14:paraId="2A04CB32" w14:textId="77777777" w:rsidR="00C26005" w:rsidRDefault="00C26005">
            <w:pPr>
              <w:pStyle w:val="TAH"/>
              <w:rPr>
                <w:kern w:val="2"/>
              </w:rPr>
            </w:pPr>
            <w:r>
              <w:rPr>
                <w:kern w:val="2"/>
              </w:rPr>
              <w:t>API Name</w:t>
            </w:r>
          </w:p>
        </w:tc>
        <w:tc>
          <w:tcPr>
            <w:tcW w:w="2980" w:type="dxa"/>
            <w:tcBorders>
              <w:top w:val="single" w:sz="4" w:space="0" w:color="auto"/>
              <w:left w:val="nil"/>
              <w:bottom w:val="single" w:sz="4" w:space="0" w:color="auto"/>
              <w:right w:val="single" w:sz="4" w:space="0" w:color="auto"/>
            </w:tcBorders>
            <w:hideMark/>
          </w:tcPr>
          <w:p w14:paraId="14F3FC55" w14:textId="77777777" w:rsidR="00C26005" w:rsidRDefault="00C26005">
            <w:pPr>
              <w:pStyle w:val="TAH"/>
              <w:rPr>
                <w:kern w:val="2"/>
              </w:rPr>
            </w:pPr>
            <w:r>
              <w:rPr>
                <w:kern w:val="2"/>
              </w:rPr>
              <w:t>API Operations</w:t>
            </w:r>
          </w:p>
        </w:tc>
        <w:tc>
          <w:tcPr>
            <w:tcW w:w="1819" w:type="dxa"/>
            <w:tcBorders>
              <w:top w:val="single" w:sz="4" w:space="0" w:color="auto"/>
              <w:left w:val="nil"/>
              <w:bottom w:val="single" w:sz="4" w:space="0" w:color="auto"/>
              <w:right w:val="single" w:sz="4" w:space="0" w:color="auto"/>
            </w:tcBorders>
            <w:hideMark/>
          </w:tcPr>
          <w:p w14:paraId="6F240113" w14:textId="77777777" w:rsidR="00C26005" w:rsidRDefault="00C26005">
            <w:pPr>
              <w:pStyle w:val="TAH"/>
              <w:rPr>
                <w:kern w:val="2"/>
                <w:szCs w:val="18"/>
              </w:rPr>
            </w:pPr>
            <w:r>
              <w:rPr>
                <w:kern w:val="2"/>
              </w:rPr>
              <w:t>Operation</w:t>
            </w:r>
          </w:p>
          <w:p w14:paraId="534A1895" w14:textId="77777777" w:rsidR="00C26005" w:rsidRDefault="00C26005">
            <w:pPr>
              <w:pStyle w:val="TAH"/>
              <w:rPr>
                <w:kern w:val="2"/>
              </w:rPr>
            </w:pPr>
            <w:r>
              <w:rPr>
                <w:kern w:val="2"/>
              </w:rPr>
              <w:t>Semantics</w:t>
            </w:r>
          </w:p>
        </w:tc>
        <w:tc>
          <w:tcPr>
            <w:tcW w:w="1648" w:type="dxa"/>
            <w:tcBorders>
              <w:top w:val="single" w:sz="4" w:space="0" w:color="auto"/>
              <w:left w:val="nil"/>
              <w:bottom w:val="single" w:sz="4" w:space="0" w:color="auto"/>
              <w:right w:val="single" w:sz="4" w:space="0" w:color="auto"/>
            </w:tcBorders>
            <w:hideMark/>
          </w:tcPr>
          <w:p w14:paraId="5C9DEE82" w14:textId="77777777" w:rsidR="00C26005" w:rsidRDefault="00C26005">
            <w:pPr>
              <w:pStyle w:val="TAH"/>
              <w:rPr>
                <w:kern w:val="2"/>
              </w:rPr>
            </w:pPr>
            <w:r>
              <w:rPr>
                <w:kern w:val="2"/>
              </w:rPr>
              <w:t>Consumer(s)</w:t>
            </w:r>
          </w:p>
        </w:tc>
      </w:tr>
      <w:tr w:rsidR="00C26005" w14:paraId="6B2D8F12" w14:textId="77777777" w:rsidTr="00C26005">
        <w:trPr>
          <w:trHeight w:val="424"/>
          <w:jc w:val="center"/>
        </w:trPr>
        <w:tc>
          <w:tcPr>
            <w:tcW w:w="2479" w:type="dxa"/>
            <w:tcBorders>
              <w:top w:val="nil"/>
              <w:left w:val="single" w:sz="4" w:space="0" w:color="auto"/>
              <w:bottom w:val="single" w:sz="4" w:space="0" w:color="auto"/>
              <w:right w:val="single" w:sz="4" w:space="0" w:color="auto"/>
            </w:tcBorders>
            <w:hideMark/>
          </w:tcPr>
          <w:p w14:paraId="27F95C21" w14:textId="77777777" w:rsidR="00C26005" w:rsidRDefault="00D6761A">
            <w:pPr>
              <w:pStyle w:val="TAL"/>
              <w:rPr>
                <w:b/>
                <w:kern w:val="2"/>
              </w:rPr>
            </w:pPr>
            <w:r w:rsidRPr="00D6761A">
              <w:t>SS_NSCE_</w:t>
            </w:r>
            <w:r w:rsidR="00C26005">
              <w:t>_PerfReportSubscription</w:t>
            </w:r>
          </w:p>
        </w:tc>
        <w:tc>
          <w:tcPr>
            <w:tcW w:w="2980" w:type="dxa"/>
            <w:tcBorders>
              <w:top w:val="single" w:sz="4" w:space="0" w:color="auto"/>
              <w:left w:val="nil"/>
              <w:bottom w:val="single" w:sz="4" w:space="0" w:color="auto"/>
              <w:right w:val="single" w:sz="4" w:space="0" w:color="auto"/>
            </w:tcBorders>
            <w:hideMark/>
          </w:tcPr>
          <w:p w14:paraId="24503090" w14:textId="77777777" w:rsidR="00C26005" w:rsidRDefault="00C26005">
            <w:pPr>
              <w:pStyle w:val="TAL"/>
              <w:rPr>
                <w:kern w:val="2"/>
              </w:rPr>
            </w:pPr>
            <w:r>
              <w:t>Perf_ PerfReport_Subscription</w:t>
            </w:r>
          </w:p>
        </w:tc>
        <w:tc>
          <w:tcPr>
            <w:tcW w:w="1819" w:type="dxa"/>
            <w:tcBorders>
              <w:top w:val="nil"/>
              <w:left w:val="nil"/>
              <w:bottom w:val="single" w:sz="4" w:space="0" w:color="auto"/>
              <w:right w:val="single" w:sz="4" w:space="0" w:color="auto"/>
            </w:tcBorders>
            <w:hideMark/>
          </w:tcPr>
          <w:p w14:paraId="3363BE3C" w14:textId="77777777" w:rsidR="00C26005" w:rsidRDefault="00C26005">
            <w:pPr>
              <w:pStyle w:val="TAL"/>
              <w:rPr>
                <w:kern w:val="2"/>
              </w:rPr>
            </w:pPr>
            <w:r>
              <w:rPr>
                <w:kern w:val="2"/>
              </w:rPr>
              <w:t>Subscription/response</w:t>
            </w:r>
          </w:p>
        </w:tc>
        <w:tc>
          <w:tcPr>
            <w:tcW w:w="1648" w:type="dxa"/>
            <w:tcBorders>
              <w:top w:val="nil"/>
              <w:left w:val="nil"/>
              <w:bottom w:val="single" w:sz="4" w:space="0" w:color="auto"/>
              <w:right w:val="single" w:sz="4" w:space="0" w:color="auto"/>
            </w:tcBorders>
            <w:hideMark/>
          </w:tcPr>
          <w:p w14:paraId="1485C6F0" w14:textId="77777777" w:rsidR="00C26005" w:rsidRDefault="00C26005">
            <w:pPr>
              <w:pStyle w:val="TAL"/>
              <w:rPr>
                <w:kern w:val="2"/>
              </w:rPr>
            </w:pPr>
            <w:r>
              <w:rPr>
                <w:kern w:val="2"/>
              </w:rPr>
              <w:t>VAL Server</w:t>
            </w:r>
          </w:p>
        </w:tc>
      </w:tr>
    </w:tbl>
    <w:p w14:paraId="4DD693FC" w14:textId="28344EF4" w:rsidR="00C26005" w:rsidRDefault="00C26005" w:rsidP="00C26005"/>
    <w:p w14:paraId="3BF7FA7F" w14:textId="77777777" w:rsidR="00C26005" w:rsidRDefault="00C26005" w:rsidP="00A90B95">
      <w:pPr>
        <w:pStyle w:val="TH"/>
        <w:outlineLvl w:val="0"/>
      </w:pPr>
      <w:r>
        <w:t>Table 9.</w:t>
      </w:r>
      <w:r w:rsidR="00CF381A">
        <w:rPr>
          <w:rFonts w:eastAsiaTheme="minorEastAsia" w:hint="eastAsia"/>
          <w:lang w:eastAsia="zh-CN"/>
        </w:rPr>
        <w:t>7</w:t>
      </w:r>
      <w:r>
        <w:t xml:space="preserve">.4.1-3: </w:t>
      </w:r>
      <w:r w:rsidR="00D6761A" w:rsidRPr="00D6761A">
        <w:t>SS_NSCE_</w:t>
      </w:r>
      <w:r>
        <w:t>PerfReport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9"/>
        <w:gridCol w:w="2980"/>
        <w:gridCol w:w="1819"/>
        <w:gridCol w:w="1648"/>
      </w:tblGrid>
      <w:tr w:rsidR="00C26005" w14:paraId="3F57D1AD" w14:textId="77777777" w:rsidTr="00C26005">
        <w:trPr>
          <w:trHeight w:val="394"/>
          <w:jc w:val="center"/>
        </w:trPr>
        <w:tc>
          <w:tcPr>
            <w:tcW w:w="2479" w:type="dxa"/>
            <w:tcBorders>
              <w:top w:val="single" w:sz="4" w:space="0" w:color="auto"/>
              <w:left w:val="single" w:sz="4" w:space="0" w:color="auto"/>
              <w:bottom w:val="single" w:sz="4" w:space="0" w:color="auto"/>
              <w:right w:val="single" w:sz="4" w:space="0" w:color="auto"/>
            </w:tcBorders>
            <w:hideMark/>
          </w:tcPr>
          <w:p w14:paraId="3351ACB5" w14:textId="77777777" w:rsidR="00C26005" w:rsidRDefault="00C26005">
            <w:pPr>
              <w:pStyle w:val="TAH"/>
              <w:rPr>
                <w:kern w:val="2"/>
              </w:rPr>
            </w:pPr>
            <w:r>
              <w:rPr>
                <w:kern w:val="2"/>
              </w:rPr>
              <w:t>API Name</w:t>
            </w:r>
          </w:p>
        </w:tc>
        <w:tc>
          <w:tcPr>
            <w:tcW w:w="2980" w:type="dxa"/>
            <w:tcBorders>
              <w:top w:val="single" w:sz="4" w:space="0" w:color="auto"/>
              <w:left w:val="nil"/>
              <w:bottom w:val="single" w:sz="4" w:space="0" w:color="auto"/>
              <w:right w:val="single" w:sz="4" w:space="0" w:color="auto"/>
            </w:tcBorders>
            <w:hideMark/>
          </w:tcPr>
          <w:p w14:paraId="5F5B7C09" w14:textId="77777777" w:rsidR="00C26005" w:rsidRDefault="00C26005">
            <w:pPr>
              <w:pStyle w:val="TAH"/>
              <w:rPr>
                <w:kern w:val="2"/>
              </w:rPr>
            </w:pPr>
            <w:r>
              <w:rPr>
                <w:kern w:val="2"/>
              </w:rPr>
              <w:t>API Operations</w:t>
            </w:r>
          </w:p>
        </w:tc>
        <w:tc>
          <w:tcPr>
            <w:tcW w:w="1819" w:type="dxa"/>
            <w:tcBorders>
              <w:top w:val="single" w:sz="4" w:space="0" w:color="auto"/>
              <w:left w:val="nil"/>
              <w:bottom w:val="single" w:sz="4" w:space="0" w:color="auto"/>
              <w:right w:val="single" w:sz="4" w:space="0" w:color="auto"/>
            </w:tcBorders>
            <w:hideMark/>
          </w:tcPr>
          <w:p w14:paraId="53B24EC5" w14:textId="77777777" w:rsidR="00C26005" w:rsidRDefault="00C26005">
            <w:pPr>
              <w:pStyle w:val="TAH"/>
              <w:rPr>
                <w:kern w:val="2"/>
                <w:szCs w:val="18"/>
              </w:rPr>
            </w:pPr>
            <w:r>
              <w:rPr>
                <w:kern w:val="2"/>
              </w:rPr>
              <w:t>Operation</w:t>
            </w:r>
          </w:p>
          <w:p w14:paraId="7A84ABD0" w14:textId="77777777" w:rsidR="00C26005" w:rsidRDefault="00C26005">
            <w:pPr>
              <w:pStyle w:val="TAH"/>
              <w:rPr>
                <w:kern w:val="2"/>
              </w:rPr>
            </w:pPr>
            <w:r>
              <w:rPr>
                <w:kern w:val="2"/>
              </w:rPr>
              <w:t>Semantics</w:t>
            </w:r>
          </w:p>
        </w:tc>
        <w:tc>
          <w:tcPr>
            <w:tcW w:w="1648" w:type="dxa"/>
            <w:tcBorders>
              <w:top w:val="single" w:sz="4" w:space="0" w:color="auto"/>
              <w:left w:val="nil"/>
              <w:bottom w:val="single" w:sz="4" w:space="0" w:color="auto"/>
              <w:right w:val="single" w:sz="4" w:space="0" w:color="auto"/>
            </w:tcBorders>
            <w:hideMark/>
          </w:tcPr>
          <w:p w14:paraId="4EC03902" w14:textId="77777777" w:rsidR="00C26005" w:rsidRDefault="00C26005">
            <w:pPr>
              <w:pStyle w:val="TAH"/>
              <w:rPr>
                <w:kern w:val="2"/>
              </w:rPr>
            </w:pPr>
            <w:r>
              <w:rPr>
                <w:kern w:val="2"/>
              </w:rPr>
              <w:t>Consumer(s)</w:t>
            </w:r>
          </w:p>
        </w:tc>
      </w:tr>
      <w:tr w:rsidR="00C26005" w14:paraId="3FC43698" w14:textId="77777777" w:rsidTr="00C26005">
        <w:trPr>
          <w:trHeight w:val="424"/>
          <w:jc w:val="center"/>
        </w:trPr>
        <w:tc>
          <w:tcPr>
            <w:tcW w:w="2479" w:type="dxa"/>
            <w:tcBorders>
              <w:top w:val="nil"/>
              <w:left w:val="single" w:sz="4" w:space="0" w:color="auto"/>
              <w:bottom w:val="single" w:sz="4" w:space="0" w:color="auto"/>
              <w:right w:val="single" w:sz="4" w:space="0" w:color="auto"/>
            </w:tcBorders>
            <w:hideMark/>
          </w:tcPr>
          <w:p w14:paraId="2713AC6C" w14:textId="77777777" w:rsidR="00C26005" w:rsidRDefault="00D6761A">
            <w:pPr>
              <w:pStyle w:val="TAL"/>
              <w:rPr>
                <w:b/>
                <w:kern w:val="2"/>
              </w:rPr>
            </w:pPr>
            <w:r w:rsidRPr="00D6761A">
              <w:t>SS_NSCE_</w:t>
            </w:r>
            <w:r w:rsidR="00C26005">
              <w:t>PerfReporting</w:t>
            </w:r>
          </w:p>
        </w:tc>
        <w:tc>
          <w:tcPr>
            <w:tcW w:w="2980" w:type="dxa"/>
            <w:tcBorders>
              <w:top w:val="single" w:sz="4" w:space="0" w:color="auto"/>
              <w:left w:val="nil"/>
              <w:bottom w:val="single" w:sz="4" w:space="0" w:color="auto"/>
              <w:right w:val="single" w:sz="4" w:space="0" w:color="auto"/>
            </w:tcBorders>
            <w:hideMark/>
          </w:tcPr>
          <w:p w14:paraId="38CA6528" w14:textId="77777777" w:rsidR="00C26005" w:rsidRDefault="00C26005">
            <w:pPr>
              <w:pStyle w:val="TAL"/>
              <w:rPr>
                <w:kern w:val="2"/>
              </w:rPr>
            </w:pPr>
            <w:r>
              <w:t>Perf_Report</w:t>
            </w:r>
          </w:p>
        </w:tc>
        <w:tc>
          <w:tcPr>
            <w:tcW w:w="1819" w:type="dxa"/>
            <w:tcBorders>
              <w:top w:val="nil"/>
              <w:left w:val="nil"/>
              <w:bottom w:val="single" w:sz="4" w:space="0" w:color="auto"/>
              <w:right w:val="single" w:sz="4" w:space="0" w:color="auto"/>
            </w:tcBorders>
            <w:hideMark/>
          </w:tcPr>
          <w:p w14:paraId="479772AB" w14:textId="77777777" w:rsidR="00C26005" w:rsidRDefault="00C26005">
            <w:pPr>
              <w:pStyle w:val="TAL"/>
              <w:rPr>
                <w:kern w:val="2"/>
              </w:rPr>
            </w:pPr>
            <w:r>
              <w:rPr>
                <w:kern w:val="2"/>
              </w:rPr>
              <w:t>Request /Response</w:t>
            </w:r>
          </w:p>
        </w:tc>
        <w:tc>
          <w:tcPr>
            <w:tcW w:w="1648" w:type="dxa"/>
            <w:tcBorders>
              <w:top w:val="nil"/>
              <w:left w:val="nil"/>
              <w:bottom w:val="single" w:sz="4" w:space="0" w:color="auto"/>
              <w:right w:val="single" w:sz="4" w:space="0" w:color="auto"/>
            </w:tcBorders>
            <w:hideMark/>
          </w:tcPr>
          <w:p w14:paraId="1816DA5F" w14:textId="77777777" w:rsidR="00C26005" w:rsidRDefault="00C26005">
            <w:pPr>
              <w:pStyle w:val="TAL"/>
              <w:rPr>
                <w:kern w:val="2"/>
              </w:rPr>
            </w:pPr>
            <w:r>
              <w:rPr>
                <w:kern w:val="2"/>
              </w:rPr>
              <w:t>VAL Server</w:t>
            </w:r>
          </w:p>
        </w:tc>
      </w:tr>
    </w:tbl>
    <w:p w14:paraId="656F3504" w14:textId="77777777" w:rsidR="00C26005" w:rsidRDefault="00C26005" w:rsidP="00C26005">
      <w:pPr>
        <w:rPr>
          <w:rFonts w:ascii="Arial" w:hAnsi="Arial" w:cs="Arial"/>
        </w:rPr>
      </w:pPr>
    </w:p>
    <w:p w14:paraId="7651C573" w14:textId="77777777" w:rsidR="00C26005" w:rsidRPr="00CF381A" w:rsidRDefault="00C97A79" w:rsidP="00C26005">
      <w:pPr>
        <w:pStyle w:val="Heading4"/>
        <w:rPr>
          <w:rFonts w:cs="Arial"/>
          <w:bCs/>
        </w:rPr>
      </w:pPr>
      <w:bookmarkStart w:id="346" w:name="_Toc107934740"/>
      <w:bookmarkStart w:id="347" w:name="_Toc125659784"/>
      <w:bookmarkEnd w:id="346"/>
      <w:r w:rsidRPr="00C97A79">
        <w:rPr>
          <w:bCs/>
        </w:rPr>
        <w:t>9.</w:t>
      </w:r>
      <w:r w:rsidR="00CF381A">
        <w:rPr>
          <w:rFonts w:eastAsiaTheme="minorEastAsia" w:hint="eastAsia"/>
          <w:bCs/>
          <w:lang w:eastAsia="zh-CN"/>
        </w:rPr>
        <w:t>7</w:t>
      </w:r>
      <w:r w:rsidRPr="00C97A79">
        <w:rPr>
          <w:bCs/>
        </w:rPr>
        <w:t>.4.2</w:t>
      </w:r>
      <w:r w:rsidRPr="00C97A79">
        <w:rPr>
          <w:bCs/>
        </w:rPr>
        <w:tab/>
      </w:r>
      <w:r w:rsidR="00D6761A" w:rsidRPr="00D6761A">
        <w:rPr>
          <w:bCs/>
        </w:rPr>
        <w:t>SS_NSCE_</w:t>
      </w:r>
      <w:r w:rsidRPr="00C97A79">
        <w:rPr>
          <w:bCs/>
        </w:rPr>
        <w:t>PerfMonitoring API</w:t>
      </w:r>
      <w:bookmarkEnd w:id="347"/>
    </w:p>
    <w:p w14:paraId="3A10B54E" w14:textId="77777777" w:rsidR="00C26005" w:rsidRDefault="00C26005" w:rsidP="00A90B95">
      <w:pPr>
        <w:outlineLvl w:val="0"/>
      </w:pPr>
      <w:r>
        <w:rPr>
          <w:b/>
        </w:rPr>
        <w:t>API operation name:</w:t>
      </w:r>
      <w:r>
        <w:t xml:space="preserve"> Perf_Monitoring</w:t>
      </w:r>
    </w:p>
    <w:p w14:paraId="2E0833CC" w14:textId="77777777" w:rsidR="00C26005" w:rsidRDefault="00C26005" w:rsidP="00C26005">
      <w:r>
        <w:rPr>
          <w:b/>
        </w:rPr>
        <w:lastRenderedPageBreak/>
        <w:t>Description:</w:t>
      </w:r>
      <w:r>
        <w:t xml:space="preserve"> The consumer requests to monitor network slice re</w:t>
      </w:r>
      <w:r w:rsidR="006E11BE">
        <w:rPr>
          <w:rFonts w:eastAsiaTheme="minorEastAsia" w:hint="eastAsia"/>
          <w:lang w:eastAsia="zh-CN"/>
        </w:rPr>
        <w:t>l</w:t>
      </w:r>
      <w:r>
        <w:t>ated performance and analytics.</w:t>
      </w:r>
    </w:p>
    <w:p w14:paraId="0BB7F75F" w14:textId="77777777" w:rsidR="00C26005" w:rsidRDefault="00C26005" w:rsidP="00C26005">
      <w:r>
        <w:rPr>
          <w:b/>
        </w:rPr>
        <w:t>Known Consumers:</w:t>
      </w:r>
      <w:r>
        <w:t xml:space="preserve"> VAL server.</w:t>
      </w:r>
    </w:p>
    <w:p w14:paraId="2B99BE52" w14:textId="77777777" w:rsidR="00C26005" w:rsidRDefault="00C26005" w:rsidP="00C26005">
      <w:r>
        <w:rPr>
          <w:b/>
        </w:rPr>
        <w:t>Inputs:</w:t>
      </w:r>
      <w:r>
        <w:t xml:space="preserve"> See table 9.</w:t>
      </w:r>
      <w:r w:rsidR="00CF381A">
        <w:rPr>
          <w:rFonts w:eastAsiaTheme="minorEastAsia" w:hint="eastAsia"/>
          <w:lang w:eastAsia="zh-CN"/>
        </w:rPr>
        <w:t>7</w:t>
      </w:r>
      <w:r>
        <w:t>.3.2-1.</w:t>
      </w:r>
    </w:p>
    <w:p w14:paraId="44271C37" w14:textId="77777777" w:rsidR="00C26005" w:rsidRDefault="00C26005" w:rsidP="00C26005">
      <w:r>
        <w:rPr>
          <w:b/>
        </w:rPr>
        <w:t>Outputs:</w:t>
      </w:r>
      <w:r>
        <w:t xml:space="preserve"> See table 9.</w:t>
      </w:r>
      <w:r w:rsidR="00CF381A">
        <w:rPr>
          <w:rFonts w:eastAsiaTheme="minorEastAsia" w:hint="eastAsia"/>
          <w:lang w:eastAsia="zh-CN"/>
        </w:rPr>
        <w:t>7</w:t>
      </w:r>
      <w:r>
        <w:t>.2.2-2</w:t>
      </w:r>
      <w:r>
        <w:rPr>
          <w:i/>
        </w:rPr>
        <w:t>.</w:t>
      </w:r>
    </w:p>
    <w:p w14:paraId="2B724E50" w14:textId="77777777" w:rsidR="00C26005" w:rsidRDefault="00C26005" w:rsidP="00C26005">
      <w:r>
        <w:t>See clause 9.</w:t>
      </w:r>
      <w:r w:rsidR="00CF381A">
        <w:rPr>
          <w:rFonts w:eastAsiaTheme="minorEastAsia" w:hint="eastAsia"/>
          <w:lang w:eastAsia="zh-CN"/>
        </w:rPr>
        <w:t>7</w:t>
      </w:r>
      <w:r>
        <w:t>.2.1 for details of usage of this operation.</w:t>
      </w:r>
    </w:p>
    <w:p w14:paraId="5B330EDB" w14:textId="77777777" w:rsidR="00C26005" w:rsidRPr="0039319F" w:rsidRDefault="00C26005" w:rsidP="00A90B95">
      <w:pPr>
        <w:pStyle w:val="Heading4"/>
      </w:pPr>
      <w:bookmarkStart w:id="348" w:name="_Toc125659785"/>
      <w:r w:rsidRPr="0039319F">
        <w:t>9.</w:t>
      </w:r>
      <w:r w:rsidR="00CF381A" w:rsidRPr="0039319F">
        <w:rPr>
          <w:rFonts w:eastAsiaTheme="minorEastAsia" w:hint="eastAsia"/>
        </w:rPr>
        <w:t>7</w:t>
      </w:r>
      <w:r w:rsidRPr="0039319F">
        <w:t>.4.3</w:t>
      </w:r>
      <w:r w:rsidRPr="0039319F">
        <w:tab/>
      </w:r>
      <w:r w:rsidR="00D6761A" w:rsidRPr="00D6761A">
        <w:t>SS_NSCE_</w:t>
      </w:r>
      <w:r w:rsidRPr="0039319F">
        <w:t>PerfReportSubscription API</w:t>
      </w:r>
      <w:bookmarkEnd w:id="348"/>
    </w:p>
    <w:p w14:paraId="50CDBF73" w14:textId="77777777" w:rsidR="00C26005" w:rsidRDefault="00C26005" w:rsidP="00C26005">
      <w:r>
        <w:rPr>
          <w:b/>
        </w:rPr>
        <w:t>API operation name:</w:t>
      </w:r>
      <w:r>
        <w:t xml:space="preserve"> Perf_Result_Reporting</w:t>
      </w:r>
    </w:p>
    <w:p w14:paraId="00367B18" w14:textId="77777777" w:rsidR="00C26005" w:rsidRDefault="00C26005" w:rsidP="00C26005">
      <w:r>
        <w:rPr>
          <w:b/>
        </w:rPr>
        <w:t>Description:</w:t>
      </w:r>
      <w:r>
        <w:t xml:space="preserve"> The consumer requests to report network slice re</w:t>
      </w:r>
      <w:r w:rsidR="006E11BE">
        <w:rPr>
          <w:rFonts w:eastAsiaTheme="minorEastAsia" w:hint="eastAsia"/>
          <w:lang w:eastAsia="zh-CN"/>
        </w:rPr>
        <w:t>l</w:t>
      </w:r>
      <w:r>
        <w:t>ated performance and analytics.</w:t>
      </w:r>
    </w:p>
    <w:p w14:paraId="451CF2CD" w14:textId="77777777" w:rsidR="00C26005" w:rsidRDefault="00C26005" w:rsidP="00C26005">
      <w:r>
        <w:rPr>
          <w:b/>
        </w:rPr>
        <w:t>Known Consumers:</w:t>
      </w:r>
      <w:r>
        <w:t xml:space="preserve"> VAL server.</w:t>
      </w:r>
    </w:p>
    <w:p w14:paraId="029B8D53" w14:textId="77777777" w:rsidR="00C26005" w:rsidRDefault="00C26005" w:rsidP="00C26005">
      <w:r>
        <w:rPr>
          <w:b/>
        </w:rPr>
        <w:t>Inputs:</w:t>
      </w:r>
      <w:r>
        <w:t xml:space="preserve"> See table 9.</w:t>
      </w:r>
      <w:r w:rsidR="00CF381A">
        <w:rPr>
          <w:rFonts w:eastAsiaTheme="minorEastAsia" w:hint="eastAsia"/>
          <w:lang w:eastAsia="zh-CN"/>
        </w:rPr>
        <w:t>7</w:t>
      </w:r>
      <w:r>
        <w:t>.3.3-1.</w:t>
      </w:r>
    </w:p>
    <w:p w14:paraId="24896BC4" w14:textId="77777777" w:rsidR="00C26005" w:rsidRDefault="00C26005" w:rsidP="00C26005">
      <w:r>
        <w:rPr>
          <w:b/>
        </w:rPr>
        <w:t>Outputs:</w:t>
      </w:r>
      <w:r>
        <w:t xml:space="preserve"> See table 9.</w:t>
      </w:r>
      <w:r w:rsidR="00CF381A">
        <w:rPr>
          <w:rFonts w:eastAsiaTheme="minorEastAsia" w:hint="eastAsia"/>
          <w:lang w:eastAsia="zh-CN"/>
        </w:rPr>
        <w:t>7</w:t>
      </w:r>
      <w:r>
        <w:t>.3.3-2</w:t>
      </w:r>
      <w:r>
        <w:rPr>
          <w:i/>
        </w:rPr>
        <w:t>.</w:t>
      </w:r>
    </w:p>
    <w:p w14:paraId="46F8040A" w14:textId="77777777" w:rsidR="00C26005" w:rsidRDefault="00C26005" w:rsidP="00C26005">
      <w:r>
        <w:t>See clause 9.</w:t>
      </w:r>
      <w:r w:rsidR="00CF381A">
        <w:rPr>
          <w:rFonts w:eastAsiaTheme="minorEastAsia" w:hint="eastAsia"/>
          <w:lang w:eastAsia="zh-CN"/>
        </w:rPr>
        <w:t>7</w:t>
      </w:r>
      <w:r>
        <w:t>.2.2 for details of usage of this operation.</w:t>
      </w:r>
    </w:p>
    <w:p w14:paraId="33BFC934" w14:textId="77777777" w:rsidR="00C26005" w:rsidRPr="0039319F" w:rsidRDefault="00C26005" w:rsidP="0039319F">
      <w:pPr>
        <w:pStyle w:val="Heading4"/>
      </w:pPr>
      <w:bookmarkStart w:id="349" w:name="_Toc125659786"/>
      <w:r w:rsidRPr="0039319F">
        <w:t>9.</w:t>
      </w:r>
      <w:r w:rsidR="00CF381A" w:rsidRPr="0039319F">
        <w:rPr>
          <w:rFonts w:eastAsiaTheme="minorEastAsia" w:hint="eastAsia"/>
        </w:rPr>
        <w:t>7</w:t>
      </w:r>
      <w:r w:rsidRPr="0039319F">
        <w:t>.4.4</w:t>
      </w:r>
      <w:r w:rsidRPr="0039319F">
        <w:tab/>
      </w:r>
      <w:r w:rsidR="00D6761A" w:rsidRPr="00D6761A">
        <w:t>SS_NSCE_</w:t>
      </w:r>
      <w:r w:rsidRPr="0039319F">
        <w:t>PerfReport API</w:t>
      </w:r>
      <w:bookmarkEnd w:id="349"/>
    </w:p>
    <w:p w14:paraId="5F969400" w14:textId="77777777" w:rsidR="00C26005" w:rsidRDefault="00C26005" w:rsidP="00A90B95">
      <w:pPr>
        <w:outlineLvl w:val="0"/>
      </w:pPr>
      <w:r>
        <w:rPr>
          <w:b/>
        </w:rPr>
        <w:t>API operation name:</w:t>
      </w:r>
      <w:r>
        <w:t xml:space="preserve"> Perf_ Report</w:t>
      </w:r>
    </w:p>
    <w:p w14:paraId="2EB8A21C" w14:textId="77777777" w:rsidR="00C26005" w:rsidRDefault="00C26005" w:rsidP="00C26005">
      <w:r>
        <w:rPr>
          <w:b/>
        </w:rPr>
        <w:t>Description:</w:t>
      </w:r>
      <w:r>
        <w:t xml:space="preserve"> The consumer requests to report network slice </w:t>
      </w:r>
      <w:r w:rsidR="006E11BE">
        <w:t>related</w:t>
      </w:r>
      <w:r>
        <w:t xml:space="preserve"> performance and analytics.</w:t>
      </w:r>
    </w:p>
    <w:p w14:paraId="7C2FEB67" w14:textId="77777777" w:rsidR="00C26005" w:rsidRDefault="00C26005" w:rsidP="00C26005">
      <w:r>
        <w:rPr>
          <w:b/>
        </w:rPr>
        <w:t>Known Consumers:</w:t>
      </w:r>
      <w:r>
        <w:t xml:space="preserve"> VAL server.</w:t>
      </w:r>
    </w:p>
    <w:p w14:paraId="5566C973" w14:textId="77777777" w:rsidR="00C26005" w:rsidRDefault="00C26005" w:rsidP="00C26005">
      <w:r>
        <w:rPr>
          <w:b/>
        </w:rPr>
        <w:t>Inputs:</w:t>
      </w:r>
      <w:r>
        <w:t xml:space="preserve"> See table 9.</w:t>
      </w:r>
      <w:r w:rsidR="00CF381A">
        <w:rPr>
          <w:rFonts w:eastAsiaTheme="minorEastAsia" w:hint="eastAsia"/>
          <w:lang w:eastAsia="zh-CN"/>
        </w:rPr>
        <w:t>7</w:t>
      </w:r>
      <w:r>
        <w:t>.3.4-1.</w:t>
      </w:r>
    </w:p>
    <w:p w14:paraId="634B2481" w14:textId="77777777" w:rsidR="00C26005" w:rsidRDefault="00C26005" w:rsidP="00C26005">
      <w:r>
        <w:rPr>
          <w:b/>
        </w:rPr>
        <w:t>Outputs:</w:t>
      </w:r>
      <w:r>
        <w:t xml:space="preserve"> See table 9.</w:t>
      </w:r>
      <w:r w:rsidR="00CF381A">
        <w:rPr>
          <w:rFonts w:eastAsiaTheme="minorEastAsia" w:hint="eastAsia"/>
          <w:lang w:eastAsia="zh-CN"/>
        </w:rPr>
        <w:t>7</w:t>
      </w:r>
      <w:r>
        <w:t>.3.4-2</w:t>
      </w:r>
      <w:r>
        <w:rPr>
          <w:i/>
        </w:rPr>
        <w:t>.</w:t>
      </w:r>
    </w:p>
    <w:p w14:paraId="54C46000" w14:textId="77777777" w:rsidR="00C26005" w:rsidRDefault="00C26005" w:rsidP="00C26005">
      <w:r>
        <w:t>See clause 9.</w:t>
      </w:r>
      <w:r w:rsidR="00CF381A">
        <w:rPr>
          <w:rFonts w:eastAsiaTheme="minorEastAsia" w:hint="eastAsia"/>
          <w:lang w:eastAsia="zh-CN"/>
        </w:rPr>
        <w:t>7</w:t>
      </w:r>
      <w:r>
        <w:t>.2.2 for details of usage of this operation.</w:t>
      </w:r>
    </w:p>
    <w:p w14:paraId="0CA3B280" w14:textId="77777777" w:rsidR="00471F03" w:rsidRPr="00CF381A" w:rsidRDefault="00C97A79" w:rsidP="00A90B95">
      <w:pPr>
        <w:pStyle w:val="Heading2"/>
        <w:rPr>
          <w:bCs/>
        </w:rPr>
      </w:pPr>
      <w:bookmarkStart w:id="350" w:name="_Toc125659787"/>
      <w:r w:rsidRPr="00C97A79">
        <w:rPr>
          <w:bCs/>
        </w:rPr>
        <w:t>9.</w:t>
      </w:r>
      <w:r w:rsidRPr="00C97A79">
        <w:rPr>
          <w:rFonts w:eastAsiaTheme="minorEastAsia"/>
          <w:bCs/>
          <w:lang w:eastAsia="zh-CN"/>
        </w:rPr>
        <w:t>8</w:t>
      </w:r>
      <w:r w:rsidRPr="00C97A79">
        <w:rPr>
          <w:bCs/>
        </w:rPr>
        <w:tab/>
        <w:t>Information collection from NSCE server(s)</w:t>
      </w:r>
      <w:bookmarkEnd w:id="350"/>
    </w:p>
    <w:p w14:paraId="7F038B73" w14:textId="77777777" w:rsidR="00471F03" w:rsidRPr="00CF381A" w:rsidRDefault="00C97A79" w:rsidP="00A90B95">
      <w:pPr>
        <w:pStyle w:val="Heading3"/>
        <w:rPr>
          <w:bCs/>
        </w:rPr>
      </w:pPr>
      <w:bookmarkStart w:id="351" w:name="_Toc107917124"/>
      <w:bookmarkStart w:id="352" w:name="_Toc107916572"/>
      <w:bookmarkStart w:id="353" w:name="_Toc113273758"/>
      <w:bookmarkStart w:id="354" w:name="_Toc107917686"/>
      <w:bookmarkStart w:id="355" w:name="_Toc125659788"/>
      <w:bookmarkEnd w:id="351"/>
      <w:bookmarkEnd w:id="352"/>
      <w:bookmarkEnd w:id="353"/>
      <w:r w:rsidRPr="00C97A79">
        <w:rPr>
          <w:bCs/>
        </w:rPr>
        <w:t>9</w:t>
      </w:r>
      <w:bookmarkEnd w:id="354"/>
      <w:r w:rsidRPr="00C97A79">
        <w:rPr>
          <w:bCs/>
        </w:rPr>
        <w:t>.</w:t>
      </w:r>
      <w:r w:rsidRPr="00C97A79">
        <w:rPr>
          <w:rFonts w:eastAsiaTheme="minorEastAsia"/>
          <w:bCs/>
          <w:lang w:eastAsia="zh-CN"/>
        </w:rPr>
        <w:t>8</w:t>
      </w:r>
      <w:r w:rsidRPr="00C97A79">
        <w:rPr>
          <w:bCs/>
        </w:rPr>
        <w:t>.1</w:t>
      </w:r>
      <w:r w:rsidRPr="00C97A79">
        <w:rPr>
          <w:bCs/>
        </w:rPr>
        <w:tab/>
        <w:t>General</w:t>
      </w:r>
      <w:bookmarkEnd w:id="355"/>
    </w:p>
    <w:p w14:paraId="4609A866" w14:textId="77777777" w:rsidR="00471F03" w:rsidRDefault="00471F03" w:rsidP="00471F03">
      <w:r>
        <w:t xml:space="preserve">The collected information by NSCE server could be exposed to other NSCE server(s) to optimize network resource allocation, based on the agreement among the NSCE servers. Then the NSCE server providing network slice related information acts as the producer, while the NSCE server obtaining network slice related information is the consumer. </w:t>
      </w:r>
    </w:p>
    <w:p w14:paraId="7B8E2100" w14:textId="77777777" w:rsidR="00471F03" w:rsidRDefault="00471F03" w:rsidP="00471F03">
      <w:pPr>
        <w:pStyle w:val="EditorsNote"/>
      </w:pPr>
      <w:r>
        <w:t>Editor</w:t>
      </w:r>
      <w:r w:rsidR="00F8457B" w:rsidRPr="00F8457B">
        <w:t>'</w:t>
      </w:r>
      <w:r>
        <w:t>s note: The business relationship and the deployment model among these NSCE servers are FFS.</w:t>
      </w:r>
    </w:p>
    <w:p w14:paraId="1694F5F0" w14:textId="77777777" w:rsidR="00471F03" w:rsidRPr="00CF381A" w:rsidRDefault="00C97A79" w:rsidP="00A90B95">
      <w:pPr>
        <w:pStyle w:val="Heading3"/>
        <w:rPr>
          <w:bCs/>
        </w:rPr>
      </w:pPr>
      <w:bookmarkStart w:id="356" w:name="_Toc125659789"/>
      <w:r w:rsidRPr="00C97A79">
        <w:rPr>
          <w:bCs/>
        </w:rPr>
        <w:t>9.</w:t>
      </w:r>
      <w:r w:rsidRPr="00C97A79">
        <w:rPr>
          <w:rFonts w:eastAsiaTheme="minorEastAsia"/>
          <w:bCs/>
          <w:lang w:eastAsia="zh-CN"/>
        </w:rPr>
        <w:t>8</w:t>
      </w:r>
      <w:r w:rsidRPr="00C97A79">
        <w:rPr>
          <w:bCs/>
        </w:rPr>
        <w:t>.2</w:t>
      </w:r>
      <w:r w:rsidRPr="00C97A79">
        <w:rPr>
          <w:bCs/>
        </w:rPr>
        <w:tab/>
        <w:t>Procedure</w:t>
      </w:r>
      <w:bookmarkEnd w:id="356"/>
    </w:p>
    <w:p w14:paraId="6BABB241" w14:textId="77777777" w:rsidR="00471F03" w:rsidRPr="00CF381A" w:rsidRDefault="00C97A79" w:rsidP="00A90B95">
      <w:pPr>
        <w:pStyle w:val="Heading4"/>
        <w:rPr>
          <w:bCs/>
        </w:rPr>
      </w:pPr>
      <w:bookmarkStart w:id="357" w:name="_Toc125659790"/>
      <w:r w:rsidRPr="00C97A79">
        <w:rPr>
          <w:bCs/>
        </w:rPr>
        <w:t>9.</w:t>
      </w:r>
      <w:r w:rsidRPr="00C97A79">
        <w:rPr>
          <w:rFonts w:eastAsiaTheme="minorEastAsia"/>
          <w:bCs/>
          <w:lang w:eastAsia="zh-CN"/>
        </w:rPr>
        <w:t>8</w:t>
      </w:r>
      <w:r w:rsidRPr="00C97A79">
        <w:rPr>
          <w:bCs/>
        </w:rPr>
        <w:t>.2.1</w:t>
      </w:r>
      <w:r w:rsidRPr="00C97A79">
        <w:rPr>
          <w:bCs/>
        </w:rPr>
        <w:tab/>
        <w:t>Information collection from NSCE server(s) subscribe request and response</w:t>
      </w:r>
      <w:bookmarkEnd w:id="357"/>
    </w:p>
    <w:p w14:paraId="34E25F0D" w14:textId="77777777" w:rsidR="00471F03" w:rsidRDefault="00471F03" w:rsidP="00471F03">
      <w:r>
        <w:t>Pre-condition:</w:t>
      </w:r>
    </w:p>
    <w:p w14:paraId="6B653DE0" w14:textId="77777777" w:rsidR="00471F03" w:rsidRDefault="00471F03" w:rsidP="00471F03">
      <w:pPr>
        <w:pStyle w:val="B1"/>
      </w:pPr>
      <w:r>
        <w:t>1.</w:t>
      </w:r>
      <w:r>
        <w:tab/>
        <w:t xml:space="preserve">The producer NSCE server #2 has agreement with consumer NSCE server #1 to provide the collected slice information. </w:t>
      </w:r>
    </w:p>
    <w:bookmarkStart w:id="358" w:name="_MON_1736255286"/>
    <w:bookmarkEnd w:id="358"/>
    <w:p w14:paraId="2603B782" w14:textId="1B8ACAC1" w:rsidR="00471F03" w:rsidRDefault="00620BF8" w:rsidP="00471F03">
      <w:pPr>
        <w:pStyle w:val="TH"/>
      </w:pPr>
      <w:r>
        <w:object w:dxaOrig="9026" w:dyaOrig="3269" w14:anchorId="0C1A0F7E">
          <v:shape id="_x0000_i1039" type="#_x0000_t75" style="width:451.5pt;height:163.5pt" o:ole="">
            <v:imagedata r:id="rId42" o:title=""/>
          </v:shape>
          <o:OLEObject Type="Embed" ProgID="Word.Document.12" ShapeID="_x0000_i1039" DrawAspect="Content" ObjectID="_1736332368" r:id="rId43">
            <o:FieldCodes>\s</o:FieldCodes>
          </o:OLEObject>
        </w:object>
      </w:r>
    </w:p>
    <w:p w14:paraId="77A3B6E3" w14:textId="77777777" w:rsidR="00471F03" w:rsidRDefault="00471F03" w:rsidP="00A90B95">
      <w:pPr>
        <w:pStyle w:val="TF"/>
        <w:outlineLvl w:val="0"/>
      </w:pPr>
      <w:r>
        <w:t>Figure 9.</w:t>
      </w:r>
      <w:r w:rsidR="00CF381A">
        <w:rPr>
          <w:rFonts w:eastAsiaTheme="minorEastAsia" w:hint="eastAsia"/>
          <w:lang w:eastAsia="zh-CN"/>
        </w:rPr>
        <w:t>8</w:t>
      </w:r>
      <w:r>
        <w:t>.2.1-1: Information collection from NSCE server(s) subscribe request and response</w:t>
      </w:r>
    </w:p>
    <w:p w14:paraId="5EAC194D" w14:textId="77777777" w:rsidR="00471F03" w:rsidRDefault="00471F03" w:rsidP="00471F03">
      <w:pPr>
        <w:pStyle w:val="B1"/>
      </w:pPr>
      <w:r>
        <w:t>1.</w:t>
      </w:r>
      <w:r>
        <w:tab/>
        <w:t xml:space="preserve">The NSCE server#1 sends out the information collection subscribe request with expected period and interested slice ID, e.g., List of SNSSAI. This step could be done by pre-configuration.  </w:t>
      </w:r>
    </w:p>
    <w:p w14:paraId="0B537C1D" w14:textId="77777777" w:rsidR="00471F03" w:rsidRDefault="00471F03" w:rsidP="00471F03">
      <w:pPr>
        <w:pStyle w:val="B1"/>
      </w:pPr>
      <w:r>
        <w:t>2.</w:t>
      </w:r>
      <w:r>
        <w:tab/>
        <w:t xml:space="preserve">The NSCE server #2 shall check if the NSCE server #1 is authorized to get the network slice information. </w:t>
      </w:r>
    </w:p>
    <w:p w14:paraId="1CCD0F8C" w14:textId="77777777" w:rsidR="00471F03" w:rsidRDefault="00471F03" w:rsidP="00471F03">
      <w:pPr>
        <w:pStyle w:val="B1"/>
      </w:pPr>
      <w:r>
        <w:t>3.</w:t>
      </w:r>
      <w:r>
        <w:tab/>
        <w:t>After authentication, the NSCE server #2 collects slice information.</w:t>
      </w:r>
    </w:p>
    <w:p w14:paraId="01DA2B61" w14:textId="77777777" w:rsidR="00471F03" w:rsidRDefault="00471F03" w:rsidP="00471F03">
      <w:pPr>
        <w:pStyle w:val="EditorsNote"/>
      </w:pPr>
      <w:r>
        <w:t>Editor</w:t>
      </w:r>
      <w:r w:rsidR="00F8457B" w:rsidRPr="00F8457B">
        <w:t>'</w:t>
      </w:r>
      <w:r>
        <w:t>s note: The service Network slice related performance and analytics monitoring could be re-utilized to collected slice information. While the details and reference of Network slice related performance and analytics monitoring is FFS.</w:t>
      </w:r>
    </w:p>
    <w:p w14:paraId="29BEE096" w14:textId="77777777" w:rsidR="00471F03" w:rsidRDefault="00471F03" w:rsidP="00471F03">
      <w:pPr>
        <w:pStyle w:val="EditorsNote"/>
      </w:pPr>
      <w:r>
        <w:t>Editor</w:t>
      </w:r>
      <w:r w:rsidR="00F8457B" w:rsidRPr="00F8457B">
        <w:t>'</w:t>
      </w:r>
      <w:r>
        <w:t>s note: The behaviour of slice information collection in the case NSCE server or VAL server request this from an edge NCSE server is FFS.</w:t>
      </w:r>
    </w:p>
    <w:p w14:paraId="1ABAA4C0" w14:textId="77777777" w:rsidR="00471F03" w:rsidRDefault="00471F03" w:rsidP="00471F03">
      <w:pPr>
        <w:pStyle w:val="B1"/>
      </w:pPr>
      <w:r>
        <w:t>4.</w:t>
      </w:r>
      <w:r>
        <w:tab/>
        <w:t>The NSCE server #2 sends collected slice information to NSCE server #1.</w:t>
      </w:r>
    </w:p>
    <w:p w14:paraId="054F2475" w14:textId="77777777" w:rsidR="00471F03" w:rsidRDefault="00471F03" w:rsidP="00471F03">
      <w:pPr>
        <w:pStyle w:val="B1"/>
      </w:pPr>
      <w:r>
        <w:t>5.</w:t>
      </w:r>
      <w:r>
        <w:tab/>
        <w:t xml:space="preserve">The NSCE server #1 may process the collected slice information (such as information aggregation), if needed. </w:t>
      </w:r>
    </w:p>
    <w:p w14:paraId="483653A7" w14:textId="77777777" w:rsidR="00113971" w:rsidRPr="00CF381A" w:rsidRDefault="00C97A79" w:rsidP="00A90B95">
      <w:pPr>
        <w:pStyle w:val="Heading4"/>
        <w:rPr>
          <w:bCs/>
        </w:rPr>
      </w:pPr>
      <w:bookmarkStart w:id="359" w:name="_Toc125659791"/>
      <w:r w:rsidRPr="00C97A79">
        <w:rPr>
          <w:bCs/>
        </w:rPr>
        <w:t>9.</w:t>
      </w:r>
      <w:r w:rsidRPr="00C97A79">
        <w:rPr>
          <w:rFonts w:eastAsiaTheme="minorEastAsia"/>
          <w:bCs/>
          <w:lang w:eastAsia="zh-CN"/>
        </w:rPr>
        <w:t>8</w:t>
      </w:r>
      <w:r w:rsidRPr="00C97A79">
        <w:rPr>
          <w:bCs/>
        </w:rPr>
        <w:t>.2.2</w:t>
      </w:r>
      <w:r w:rsidRPr="00C97A79">
        <w:rPr>
          <w:bCs/>
        </w:rPr>
        <w:tab/>
        <w:t>Information collection from NSCE server(s) Notify</w:t>
      </w:r>
      <w:bookmarkEnd w:id="359"/>
    </w:p>
    <w:bookmarkStart w:id="360" w:name="_MON_1730660625"/>
    <w:bookmarkEnd w:id="360"/>
    <w:p w14:paraId="6733FB84" w14:textId="77777777" w:rsidR="00113971" w:rsidRDefault="00F8457B" w:rsidP="00113971">
      <w:pPr>
        <w:pStyle w:val="TH"/>
      </w:pPr>
      <w:r>
        <w:object w:dxaOrig="9026" w:dyaOrig="3269" w14:anchorId="46027A22">
          <v:shape id="_x0000_i1040" type="#_x0000_t75" style="width:451.5pt;height:163.5pt" o:ole="">
            <v:imagedata r:id="rId44" o:title=""/>
          </v:shape>
          <o:OLEObject Type="Embed" ProgID="Word.Document.12" ShapeID="_x0000_i1040" DrawAspect="Content" ObjectID="_1736332369" r:id="rId45">
            <o:FieldCodes>\s</o:FieldCodes>
          </o:OLEObject>
        </w:object>
      </w:r>
    </w:p>
    <w:p w14:paraId="5044EC97" w14:textId="77777777" w:rsidR="00113971" w:rsidRDefault="00113971" w:rsidP="00A90B95">
      <w:pPr>
        <w:pStyle w:val="TF"/>
        <w:outlineLvl w:val="0"/>
      </w:pPr>
      <w:r>
        <w:t>Figure 9.</w:t>
      </w:r>
      <w:r w:rsidR="00CF381A">
        <w:rPr>
          <w:rFonts w:eastAsiaTheme="minorEastAsia" w:hint="eastAsia"/>
          <w:lang w:eastAsia="zh-CN"/>
        </w:rPr>
        <w:t>8</w:t>
      </w:r>
      <w:r>
        <w:t>.2.2-1: Information collection from NSCE server(s) Notify</w:t>
      </w:r>
    </w:p>
    <w:p w14:paraId="7F353D6F" w14:textId="77777777" w:rsidR="00113971" w:rsidRDefault="00F8457B" w:rsidP="00F8457B">
      <w:pPr>
        <w:pStyle w:val="B1"/>
      </w:pPr>
      <w:r>
        <w:t>1.</w:t>
      </w:r>
      <w:r>
        <w:tab/>
      </w:r>
      <w:r w:rsidR="00113971">
        <w:t>Once the reporting period is reached or the threshold is crossed, the NSCE server #2 sends information collection notify to NSCE server #1.</w:t>
      </w:r>
    </w:p>
    <w:p w14:paraId="3882D0B3" w14:textId="77777777" w:rsidR="00113971" w:rsidRPr="00CF381A" w:rsidRDefault="00C97A79" w:rsidP="00A90B95">
      <w:pPr>
        <w:pStyle w:val="Heading3"/>
        <w:rPr>
          <w:bCs/>
        </w:rPr>
      </w:pPr>
      <w:bookmarkStart w:id="361" w:name="_Toc125659792"/>
      <w:r w:rsidRPr="00C97A79">
        <w:rPr>
          <w:bCs/>
        </w:rPr>
        <w:lastRenderedPageBreak/>
        <w:t>9.</w:t>
      </w:r>
      <w:r w:rsidRPr="00C97A79">
        <w:rPr>
          <w:rFonts w:eastAsiaTheme="minorEastAsia"/>
          <w:bCs/>
          <w:lang w:eastAsia="zh-CN"/>
        </w:rPr>
        <w:t>8</w:t>
      </w:r>
      <w:r w:rsidRPr="00C97A79">
        <w:rPr>
          <w:bCs/>
        </w:rPr>
        <w:t>.3</w:t>
      </w:r>
      <w:r w:rsidRPr="00C97A79">
        <w:rPr>
          <w:bCs/>
        </w:rPr>
        <w:tab/>
        <w:t>Information flows</w:t>
      </w:r>
      <w:bookmarkEnd w:id="361"/>
    </w:p>
    <w:p w14:paraId="0D8D22CB" w14:textId="77777777" w:rsidR="00113971" w:rsidRPr="00CF381A" w:rsidRDefault="00C97A79" w:rsidP="00A90B95">
      <w:pPr>
        <w:pStyle w:val="Heading4"/>
        <w:rPr>
          <w:bCs/>
        </w:rPr>
      </w:pPr>
      <w:bookmarkStart w:id="362" w:name="_Toc125659793"/>
      <w:r w:rsidRPr="00C97A79">
        <w:rPr>
          <w:bCs/>
        </w:rPr>
        <w:t>9.</w:t>
      </w:r>
      <w:r w:rsidRPr="00C97A79">
        <w:rPr>
          <w:rFonts w:eastAsiaTheme="minorEastAsia"/>
          <w:bCs/>
          <w:lang w:eastAsia="zh-CN"/>
        </w:rPr>
        <w:t>8</w:t>
      </w:r>
      <w:r w:rsidRPr="00C97A79">
        <w:rPr>
          <w:bCs/>
        </w:rPr>
        <w:t>.3.1</w:t>
      </w:r>
      <w:r w:rsidRPr="00C97A79">
        <w:rPr>
          <w:bCs/>
        </w:rPr>
        <w:tab/>
        <w:t>General</w:t>
      </w:r>
      <w:bookmarkEnd w:id="362"/>
    </w:p>
    <w:p w14:paraId="7A7C8F53" w14:textId="77777777" w:rsidR="00113971" w:rsidRDefault="00113971" w:rsidP="00113971">
      <w:r>
        <w:t>The following information flows are specified for Information collection from NSCE server(s):</w:t>
      </w:r>
    </w:p>
    <w:p w14:paraId="17934B3B" w14:textId="77777777" w:rsidR="00113971" w:rsidRDefault="00113971" w:rsidP="00113971">
      <w:pPr>
        <w:pStyle w:val="B1"/>
      </w:pPr>
      <w:r>
        <w:t>-</w:t>
      </w:r>
      <w:r>
        <w:tab/>
        <w:t>Information collection from NSCE server(s) subscribe request, response and notification;</w:t>
      </w:r>
    </w:p>
    <w:p w14:paraId="08B9D574" w14:textId="77777777" w:rsidR="00113971" w:rsidRPr="00CF381A" w:rsidRDefault="00C97A79" w:rsidP="00A90B95">
      <w:pPr>
        <w:pStyle w:val="Heading4"/>
        <w:rPr>
          <w:bCs/>
        </w:rPr>
      </w:pPr>
      <w:bookmarkStart w:id="363" w:name="_Toc125659794"/>
      <w:r w:rsidRPr="00C97A79">
        <w:rPr>
          <w:bCs/>
        </w:rPr>
        <w:t>9.</w:t>
      </w:r>
      <w:r w:rsidR="00CF381A">
        <w:rPr>
          <w:rFonts w:eastAsiaTheme="minorEastAsia" w:hint="eastAsia"/>
          <w:bCs/>
          <w:lang w:eastAsia="zh-CN"/>
        </w:rPr>
        <w:t>8</w:t>
      </w:r>
      <w:r w:rsidRPr="00C97A79">
        <w:rPr>
          <w:bCs/>
        </w:rPr>
        <w:t>.3.2</w:t>
      </w:r>
      <w:r w:rsidRPr="00C97A79">
        <w:rPr>
          <w:bCs/>
        </w:rPr>
        <w:tab/>
        <w:t>Information collection from NSCE server(s) subscribe request</w:t>
      </w:r>
      <w:bookmarkEnd w:id="363"/>
    </w:p>
    <w:p w14:paraId="5C3E6D66" w14:textId="77777777" w:rsidR="00113971" w:rsidRDefault="00113971" w:rsidP="00113971">
      <w:r>
        <w:t>Table 9.</w:t>
      </w:r>
      <w:r w:rsidR="00CF381A">
        <w:rPr>
          <w:rFonts w:eastAsiaTheme="minorEastAsia" w:hint="eastAsia"/>
          <w:lang w:eastAsia="zh-CN"/>
        </w:rPr>
        <w:t>8</w:t>
      </w:r>
      <w:r>
        <w:t>.3.2-1 describes information elements for the Information collection from NSCE server(s) subscribe request from the consumer NSCE server to the producer NSCE server(s).</w:t>
      </w:r>
    </w:p>
    <w:p w14:paraId="61F7CCFA" w14:textId="77777777" w:rsidR="00113971" w:rsidRDefault="00113971" w:rsidP="00A90B95">
      <w:pPr>
        <w:pStyle w:val="TH"/>
        <w:outlineLvl w:val="0"/>
      </w:pPr>
      <w:r>
        <w:t>Table 9.</w:t>
      </w:r>
      <w:r w:rsidR="00CF381A">
        <w:rPr>
          <w:rFonts w:eastAsiaTheme="minorEastAsia" w:hint="eastAsia"/>
          <w:lang w:eastAsia="zh-CN"/>
        </w:rPr>
        <w:t>8</w:t>
      </w:r>
      <w:r>
        <w:t xml:space="preserve">.3.2-1: Information collection from NSCE server(s) subscribe request </w:t>
      </w:r>
    </w:p>
    <w:tbl>
      <w:tblPr>
        <w:tblW w:w="864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880"/>
        <w:gridCol w:w="1440"/>
        <w:gridCol w:w="4320"/>
      </w:tblGrid>
      <w:tr w:rsidR="00113971" w14:paraId="169087A9" w14:textId="77777777" w:rsidTr="00113971">
        <w:trPr>
          <w:jc w:val="center"/>
        </w:trPr>
        <w:tc>
          <w:tcPr>
            <w:tcW w:w="2880" w:type="dxa"/>
            <w:tcBorders>
              <w:top w:val="single" w:sz="4" w:space="0" w:color="000000"/>
              <w:left w:val="single" w:sz="4" w:space="0" w:color="000000"/>
              <w:bottom w:val="single" w:sz="4" w:space="0" w:color="000000"/>
              <w:right w:val="single" w:sz="4" w:space="0" w:color="000000"/>
            </w:tcBorders>
            <w:hideMark/>
          </w:tcPr>
          <w:p w14:paraId="7A7F7460" w14:textId="77777777" w:rsidR="00113971" w:rsidRDefault="00113971">
            <w:pPr>
              <w:pStyle w:val="TAH"/>
            </w:pPr>
            <w:r>
              <w:t>Information element</w:t>
            </w:r>
          </w:p>
        </w:tc>
        <w:tc>
          <w:tcPr>
            <w:tcW w:w="1440" w:type="dxa"/>
            <w:tcBorders>
              <w:top w:val="single" w:sz="4" w:space="0" w:color="000000"/>
              <w:left w:val="single" w:sz="4" w:space="0" w:color="000000"/>
              <w:bottom w:val="single" w:sz="4" w:space="0" w:color="000000"/>
              <w:right w:val="single" w:sz="4" w:space="0" w:color="000000"/>
            </w:tcBorders>
            <w:hideMark/>
          </w:tcPr>
          <w:p w14:paraId="06A073C0" w14:textId="77777777" w:rsidR="00113971" w:rsidRDefault="00113971">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54853D61" w14:textId="77777777" w:rsidR="00113971" w:rsidRDefault="00113971">
            <w:pPr>
              <w:pStyle w:val="TAH"/>
            </w:pPr>
            <w:r>
              <w:t>Description</w:t>
            </w:r>
          </w:p>
        </w:tc>
      </w:tr>
      <w:tr w:rsidR="00113971" w14:paraId="1A211442" w14:textId="77777777" w:rsidTr="00113971">
        <w:trPr>
          <w:jc w:val="center"/>
        </w:trPr>
        <w:tc>
          <w:tcPr>
            <w:tcW w:w="2880" w:type="dxa"/>
            <w:tcBorders>
              <w:top w:val="single" w:sz="4" w:space="0" w:color="000000"/>
              <w:left w:val="single" w:sz="4" w:space="0" w:color="000000"/>
              <w:bottom w:val="single" w:sz="4" w:space="0" w:color="000000"/>
              <w:right w:val="single" w:sz="4" w:space="0" w:color="000000"/>
            </w:tcBorders>
            <w:hideMark/>
          </w:tcPr>
          <w:p w14:paraId="41B11491" w14:textId="77777777" w:rsidR="00113971" w:rsidRDefault="00113971">
            <w:pPr>
              <w:pStyle w:val="TAL"/>
            </w:pPr>
            <w:r>
              <w:t>Requester Identifier</w:t>
            </w:r>
          </w:p>
        </w:tc>
        <w:tc>
          <w:tcPr>
            <w:tcW w:w="1440" w:type="dxa"/>
            <w:tcBorders>
              <w:top w:val="single" w:sz="4" w:space="0" w:color="000000"/>
              <w:left w:val="single" w:sz="4" w:space="0" w:color="000000"/>
              <w:bottom w:val="single" w:sz="4" w:space="0" w:color="000000"/>
              <w:right w:val="single" w:sz="4" w:space="0" w:color="000000"/>
            </w:tcBorders>
            <w:hideMark/>
          </w:tcPr>
          <w:p w14:paraId="416EE507" w14:textId="77777777" w:rsidR="00113971" w:rsidRDefault="00113971">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56551C07" w14:textId="77777777" w:rsidR="00113971" w:rsidRDefault="00113971">
            <w:pPr>
              <w:pStyle w:val="TAL"/>
            </w:pPr>
            <w:r>
              <w:t>Unique identifier of the requester (i.e. NSCE server ID).</w:t>
            </w:r>
          </w:p>
        </w:tc>
      </w:tr>
      <w:tr w:rsidR="00113971" w14:paraId="16AEDDF0" w14:textId="77777777" w:rsidTr="00113971">
        <w:trPr>
          <w:jc w:val="center"/>
        </w:trPr>
        <w:tc>
          <w:tcPr>
            <w:tcW w:w="2880" w:type="dxa"/>
            <w:tcBorders>
              <w:top w:val="single" w:sz="4" w:space="0" w:color="000000"/>
              <w:left w:val="single" w:sz="4" w:space="0" w:color="000000"/>
              <w:bottom w:val="single" w:sz="4" w:space="0" w:color="000000"/>
              <w:right w:val="single" w:sz="4" w:space="0" w:color="000000"/>
            </w:tcBorders>
            <w:hideMark/>
          </w:tcPr>
          <w:p w14:paraId="0212E80B" w14:textId="77777777" w:rsidR="00113971" w:rsidRDefault="00113971">
            <w:pPr>
              <w:pStyle w:val="TAL"/>
            </w:pPr>
            <w:r>
              <w:t>Security credentials</w:t>
            </w:r>
          </w:p>
        </w:tc>
        <w:tc>
          <w:tcPr>
            <w:tcW w:w="1440" w:type="dxa"/>
            <w:tcBorders>
              <w:top w:val="single" w:sz="4" w:space="0" w:color="000000"/>
              <w:left w:val="single" w:sz="4" w:space="0" w:color="000000"/>
              <w:bottom w:val="single" w:sz="4" w:space="0" w:color="000000"/>
              <w:right w:val="single" w:sz="4" w:space="0" w:color="000000"/>
            </w:tcBorders>
            <w:hideMark/>
          </w:tcPr>
          <w:p w14:paraId="2A5CAD16" w14:textId="77777777" w:rsidR="00113971" w:rsidRDefault="00113971">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068FC96" w14:textId="77777777" w:rsidR="00113971" w:rsidRDefault="00113971">
            <w:pPr>
              <w:pStyle w:val="TAL"/>
            </w:pPr>
            <w:r>
              <w:t>Security credentials resulting from a successful authorization for the NSCE service.</w:t>
            </w:r>
          </w:p>
        </w:tc>
      </w:tr>
      <w:tr w:rsidR="00113971" w14:paraId="5A60BB49" w14:textId="77777777" w:rsidTr="00113971">
        <w:trPr>
          <w:jc w:val="center"/>
        </w:trPr>
        <w:tc>
          <w:tcPr>
            <w:tcW w:w="2880" w:type="dxa"/>
            <w:tcBorders>
              <w:top w:val="single" w:sz="4" w:space="0" w:color="000000"/>
              <w:left w:val="single" w:sz="4" w:space="0" w:color="000000"/>
              <w:bottom w:val="single" w:sz="4" w:space="0" w:color="000000"/>
              <w:right w:val="single" w:sz="4" w:space="0" w:color="000000"/>
            </w:tcBorders>
            <w:hideMark/>
          </w:tcPr>
          <w:p w14:paraId="4D84F2B0" w14:textId="77777777" w:rsidR="00113971" w:rsidRDefault="00113971">
            <w:pPr>
              <w:pStyle w:val="TAL"/>
            </w:pPr>
            <w:r>
              <w:t>Notification Target Address</w:t>
            </w:r>
          </w:p>
        </w:tc>
        <w:tc>
          <w:tcPr>
            <w:tcW w:w="1440" w:type="dxa"/>
            <w:tcBorders>
              <w:top w:val="single" w:sz="4" w:space="0" w:color="000000"/>
              <w:left w:val="single" w:sz="4" w:space="0" w:color="000000"/>
              <w:bottom w:val="single" w:sz="4" w:space="0" w:color="000000"/>
              <w:right w:val="single" w:sz="4" w:space="0" w:color="000000"/>
            </w:tcBorders>
            <w:hideMark/>
          </w:tcPr>
          <w:p w14:paraId="005F341D" w14:textId="77777777" w:rsidR="00113971" w:rsidRDefault="00113971">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5F5EFEC5" w14:textId="77777777" w:rsidR="00113971" w:rsidRDefault="00113971">
            <w:pPr>
              <w:pStyle w:val="TAL"/>
            </w:pPr>
            <w:r>
              <w:t>The Notification Target Address (e.g. URL) where the notifications destined for the requester should be sent to.</w:t>
            </w:r>
          </w:p>
        </w:tc>
      </w:tr>
      <w:tr w:rsidR="00113971" w14:paraId="7579FF47" w14:textId="77777777" w:rsidTr="00113971">
        <w:trPr>
          <w:jc w:val="center"/>
        </w:trPr>
        <w:tc>
          <w:tcPr>
            <w:tcW w:w="2880" w:type="dxa"/>
            <w:tcBorders>
              <w:top w:val="single" w:sz="4" w:space="0" w:color="000000"/>
              <w:left w:val="single" w:sz="4" w:space="0" w:color="000000"/>
              <w:bottom w:val="single" w:sz="4" w:space="0" w:color="000000"/>
              <w:right w:val="single" w:sz="4" w:space="0" w:color="000000"/>
            </w:tcBorders>
            <w:hideMark/>
          </w:tcPr>
          <w:p w14:paraId="4BFDC113" w14:textId="77777777" w:rsidR="00113971" w:rsidRDefault="00113971">
            <w:pPr>
              <w:pStyle w:val="TAL"/>
            </w:pPr>
            <w:r>
              <w:t>List of S-NSSAI(s)</w:t>
            </w:r>
          </w:p>
        </w:tc>
        <w:tc>
          <w:tcPr>
            <w:tcW w:w="1440" w:type="dxa"/>
            <w:tcBorders>
              <w:top w:val="single" w:sz="4" w:space="0" w:color="000000"/>
              <w:left w:val="single" w:sz="4" w:space="0" w:color="000000"/>
              <w:bottom w:val="single" w:sz="4" w:space="0" w:color="000000"/>
              <w:right w:val="single" w:sz="4" w:space="0" w:color="000000"/>
            </w:tcBorders>
            <w:hideMark/>
          </w:tcPr>
          <w:p w14:paraId="60E4E2C5" w14:textId="77777777" w:rsidR="00113971" w:rsidRDefault="00113971">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7DC9CD9" w14:textId="77777777" w:rsidR="00113971" w:rsidRDefault="00113971">
            <w:pPr>
              <w:pStyle w:val="TAL"/>
            </w:pPr>
            <w:r>
              <w:t>Identifier of the interested network slice</w:t>
            </w:r>
          </w:p>
        </w:tc>
      </w:tr>
      <w:tr w:rsidR="00113971" w14:paraId="5BCF2CD0" w14:textId="77777777" w:rsidTr="00113971">
        <w:trPr>
          <w:jc w:val="center"/>
        </w:trPr>
        <w:tc>
          <w:tcPr>
            <w:tcW w:w="2880" w:type="dxa"/>
            <w:tcBorders>
              <w:top w:val="single" w:sz="4" w:space="0" w:color="000000"/>
              <w:left w:val="single" w:sz="4" w:space="0" w:color="000000"/>
              <w:bottom w:val="single" w:sz="4" w:space="0" w:color="000000"/>
              <w:right w:val="single" w:sz="4" w:space="0" w:color="000000"/>
            </w:tcBorders>
            <w:hideMark/>
          </w:tcPr>
          <w:p w14:paraId="64434DD0" w14:textId="77777777" w:rsidR="00113971" w:rsidRDefault="00113971">
            <w:pPr>
              <w:pStyle w:val="TAL"/>
            </w:pPr>
            <w:r>
              <w:t>&gt;QoS type indicator</w:t>
            </w:r>
          </w:p>
        </w:tc>
        <w:tc>
          <w:tcPr>
            <w:tcW w:w="1440" w:type="dxa"/>
            <w:tcBorders>
              <w:top w:val="single" w:sz="4" w:space="0" w:color="000000"/>
              <w:left w:val="single" w:sz="4" w:space="0" w:color="000000"/>
              <w:bottom w:val="single" w:sz="4" w:space="0" w:color="000000"/>
              <w:right w:val="single" w:sz="4" w:space="0" w:color="000000"/>
            </w:tcBorders>
            <w:hideMark/>
          </w:tcPr>
          <w:p w14:paraId="050D0AB2" w14:textId="77777777" w:rsidR="00113971" w:rsidRDefault="00113971">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605FF1E1" w14:textId="77777777" w:rsidR="00113971" w:rsidRDefault="00113971">
            <w:pPr>
              <w:pStyle w:val="TAL"/>
            </w:pPr>
            <w:r>
              <w:t>QoS metric</w:t>
            </w:r>
            <w:r>
              <w:rPr>
                <w:bCs/>
              </w:rPr>
              <w:t xml:space="preserve"> </w:t>
            </w:r>
            <w:r>
              <w:t xml:space="preserve">type including </w:t>
            </w:r>
            <w:r>
              <w:rPr>
                <w:bCs/>
              </w:rPr>
              <w:t xml:space="preserve">latency, throughput, jitter, etc.  </w:t>
            </w:r>
          </w:p>
        </w:tc>
      </w:tr>
      <w:tr w:rsidR="00113971" w14:paraId="5199A9A2" w14:textId="77777777" w:rsidTr="00113971">
        <w:trPr>
          <w:jc w:val="center"/>
        </w:trPr>
        <w:tc>
          <w:tcPr>
            <w:tcW w:w="2880" w:type="dxa"/>
            <w:tcBorders>
              <w:top w:val="single" w:sz="4" w:space="0" w:color="000000"/>
              <w:left w:val="single" w:sz="4" w:space="0" w:color="000000"/>
              <w:bottom w:val="single" w:sz="4" w:space="0" w:color="000000"/>
              <w:right w:val="single" w:sz="4" w:space="0" w:color="000000"/>
            </w:tcBorders>
            <w:hideMark/>
          </w:tcPr>
          <w:p w14:paraId="35F70CDE" w14:textId="77777777" w:rsidR="00113971" w:rsidRDefault="00113971">
            <w:pPr>
              <w:pStyle w:val="TAL"/>
            </w:pPr>
            <w:r>
              <w:t>&gt;Threshold</w:t>
            </w:r>
          </w:p>
        </w:tc>
        <w:tc>
          <w:tcPr>
            <w:tcW w:w="1440" w:type="dxa"/>
            <w:tcBorders>
              <w:top w:val="single" w:sz="4" w:space="0" w:color="000000"/>
              <w:left w:val="single" w:sz="4" w:space="0" w:color="000000"/>
              <w:bottom w:val="single" w:sz="4" w:space="0" w:color="000000"/>
              <w:right w:val="single" w:sz="4" w:space="0" w:color="000000"/>
            </w:tcBorders>
            <w:hideMark/>
          </w:tcPr>
          <w:p w14:paraId="61B56A4D" w14:textId="77777777" w:rsidR="00113971" w:rsidRDefault="00113971">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07BBFB05" w14:textId="77777777" w:rsidR="00113971" w:rsidRDefault="00113971">
            <w:pPr>
              <w:pStyle w:val="TAL"/>
            </w:pPr>
            <w:r>
              <w:t>Threshold of QoS metrics</w:t>
            </w:r>
          </w:p>
        </w:tc>
      </w:tr>
      <w:tr w:rsidR="00113971" w14:paraId="0F806D18" w14:textId="77777777" w:rsidTr="00113971">
        <w:trPr>
          <w:jc w:val="center"/>
        </w:trPr>
        <w:tc>
          <w:tcPr>
            <w:tcW w:w="2880" w:type="dxa"/>
            <w:tcBorders>
              <w:top w:val="single" w:sz="4" w:space="0" w:color="000000"/>
              <w:left w:val="single" w:sz="4" w:space="0" w:color="000000"/>
              <w:bottom w:val="single" w:sz="4" w:space="0" w:color="000000"/>
              <w:right w:val="single" w:sz="4" w:space="0" w:color="000000"/>
            </w:tcBorders>
            <w:hideMark/>
          </w:tcPr>
          <w:p w14:paraId="0F0D9C3F" w14:textId="77777777" w:rsidR="00113971" w:rsidRDefault="00113971">
            <w:pPr>
              <w:pStyle w:val="TAL"/>
            </w:pPr>
            <w:r>
              <w:t xml:space="preserve">&gt;Reporting period </w:t>
            </w:r>
          </w:p>
        </w:tc>
        <w:tc>
          <w:tcPr>
            <w:tcW w:w="1440" w:type="dxa"/>
            <w:tcBorders>
              <w:top w:val="single" w:sz="4" w:space="0" w:color="000000"/>
              <w:left w:val="single" w:sz="4" w:space="0" w:color="000000"/>
              <w:bottom w:val="single" w:sz="4" w:space="0" w:color="000000"/>
              <w:right w:val="single" w:sz="4" w:space="0" w:color="000000"/>
            </w:tcBorders>
            <w:hideMark/>
          </w:tcPr>
          <w:p w14:paraId="182FE20C" w14:textId="77777777" w:rsidR="00113971" w:rsidRDefault="00113971">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7FFFB2EF" w14:textId="77777777" w:rsidR="00113971" w:rsidRDefault="00113971">
            <w:pPr>
              <w:pStyle w:val="TAL"/>
            </w:pPr>
            <w:r>
              <w:t>Indicating the metrics reporting period</w:t>
            </w:r>
          </w:p>
        </w:tc>
      </w:tr>
      <w:tr w:rsidR="00113971" w14:paraId="388865FC" w14:textId="77777777" w:rsidTr="00113971">
        <w:trPr>
          <w:jc w:val="center"/>
        </w:trPr>
        <w:tc>
          <w:tcPr>
            <w:tcW w:w="2880" w:type="dxa"/>
            <w:tcBorders>
              <w:top w:val="single" w:sz="4" w:space="0" w:color="000000"/>
              <w:left w:val="single" w:sz="4" w:space="0" w:color="000000"/>
              <w:bottom w:val="single" w:sz="4" w:space="0" w:color="000000"/>
              <w:right w:val="single" w:sz="4" w:space="0" w:color="000000"/>
            </w:tcBorders>
            <w:hideMark/>
          </w:tcPr>
          <w:p w14:paraId="4CE5E558" w14:textId="77777777" w:rsidR="00113971" w:rsidRDefault="00113971">
            <w:pPr>
              <w:pStyle w:val="TAL"/>
            </w:pPr>
            <w:r>
              <w:t>&gt;Immediate reporting flag</w:t>
            </w:r>
          </w:p>
        </w:tc>
        <w:tc>
          <w:tcPr>
            <w:tcW w:w="1440" w:type="dxa"/>
            <w:tcBorders>
              <w:top w:val="single" w:sz="4" w:space="0" w:color="000000"/>
              <w:left w:val="single" w:sz="4" w:space="0" w:color="000000"/>
              <w:bottom w:val="single" w:sz="4" w:space="0" w:color="000000"/>
              <w:right w:val="single" w:sz="4" w:space="0" w:color="000000"/>
            </w:tcBorders>
            <w:hideMark/>
          </w:tcPr>
          <w:p w14:paraId="2A9C4094" w14:textId="77777777" w:rsidR="00113971" w:rsidRDefault="00113971">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47663EEA" w14:textId="77777777" w:rsidR="00113971" w:rsidRDefault="00113971">
            <w:pPr>
              <w:pStyle w:val="TAL"/>
            </w:pPr>
            <w:r>
              <w:t>Indicating the request needs immediate reporting or not</w:t>
            </w:r>
          </w:p>
        </w:tc>
      </w:tr>
      <w:tr w:rsidR="00113971" w14:paraId="4BA5C26E" w14:textId="77777777" w:rsidTr="00113971">
        <w:trPr>
          <w:trHeight w:val="146"/>
          <w:jc w:val="center"/>
        </w:trPr>
        <w:tc>
          <w:tcPr>
            <w:tcW w:w="2880" w:type="dxa"/>
            <w:tcBorders>
              <w:top w:val="single" w:sz="4" w:space="0" w:color="000000"/>
              <w:left w:val="single" w:sz="4" w:space="0" w:color="000000"/>
              <w:bottom w:val="single" w:sz="4" w:space="0" w:color="000000"/>
              <w:right w:val="single" w:sz="4" w:space="0" w:color="000000"/>
            </w:tcBorders>
            <w:hideMark/>
          </w:tcPr>
          <w:p w14:paraId="63BD3941" w14:textId="77777777" w:rsidR="00113971" w:rsidRDefault="00113971">
            <w:pPr>
              <w:pStyle w:val="TAL"/>
            </w:pPr>
            <w:r>
              <w:t>Proposed expiration time</w:t>
            </w:r>
          </w:p>
        </w:tc>
        <w:tc>
          <w:tcPr>
            <w:tcW w:w="1440" w:type="dxa"/>
            <w:tcBorders>
              <w:top w:val="single" w:sz="4" w:space="0" w:color="000000"/>
              <w:left w:val="single" w:sz="4" w:space="0" w:color="000000"/>
              <w:bottom w:val="single" w:sz="4" w:space="0" w:color="000000"/>
              <w:right w:val="single" w:sz="4" w:space="0" w:color="000000"/>
            </w:tcBorders>
            <w:hideMark/>
          </w:tcPr>
          <w:p w14:paraId="6D4A621B" w14:textId="77777777" w:rsidR="00113971" w:rsidRDefault="00113971">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59A28A70" w14:textId="77777777" w:rsidR="00113971" w:rsidRDefault="00113971">
            <w:pPr>
              <w:pStyle w:val="TAL"/>
            </w:pPr>
            <w:r>
              <w:t>Proposed expiration time for the subscription</w:t>
            </w:r>
          </w:p>
        </w:tc>
      </w:tr>
    </w:tbl>
    <w:p w14:paraId="3120C456" w14:textId="77777777" w:rsidR="00113971" w:rsidRDefault="00113971" w:rsidP="00113971"/>
    <w:p w14:paraId="5118F0EE" w14:textId="77777777" w:rsidR="00113971" w:rsidRPr="00CF381A" w:rsidRDefault="00C97A79" w:rsidP="00A90B95">
      <w:pPr>
        <w:pStyle w:val="Heading4"/>
        <w:rPr>
          <w:bCs/>
        </w:rPr>
      </w:pPr>
      <w:bookmarkStart w:id="364" w:name="_Toc125659795"/>
      <w:r w:rsidRPr="00C97A79">
        <w:rPr>
          <w:bCs/>
        </w:rPr>
        <w:t>9.</w:t>
      </w:r>
      <w:r w:rsidRPr="00C97A79">
        <w:rPr>
          <w:rFonts w:eastAsiaTheme="minorEastAsia"/>
          <w:bCs/>
          <w:lang w:eastAsia="zh-CN"/>
        </w:rPr>
        <w:t>8</w:t>
      </w:r>
      <w:r w:rsidRPr="00C97A79">
        <w:rPr>
          <w:bCs/>
        </w:rPr>
        <w:t>.3.3</w:t>
      </w:r>
      <w:r w:rsidRPr="00C97A79">
        <w:rPr>
          <w:bCs/>
        </w:rPr>
        <w:tab/>
        <w:t>Information collection from NSCE server(s) subscribe response</w:t>
      </w:r>
      <w:bookmarkEnd w:id="364"/>
    </w:p>
    <w:p w14:paraId="44DFC48F" w14:textId="77777777" w:rsidR="00113971" w:rsidRDefault="00113971" w:rsidP="00113971">
      <w:r>
        <w:t>The information elements specified in the Table 9.</w:t>
      </w:r>
      <w:r w:rsidR="00CF381A">
        <w:rPr>
          <w:rFonts w:eastAsiaTheme="minorEastAsia" w:hint="eastAsia"/>
          <w:lang w:eastAsia="zh-CN"/>
        </w:rPr>
        <w:t>8</w:t>
      </w:r>
      <w:r>
        <w:t>.3.3-1 is used for the Information collection from NSCE server(s) subscribe response sent from the producer NSCE server to the consumer NSCE server.</w:t>
      </w:r>
    </w:p>
    <w:p w14:paraId="57848394" w14:textId="77777777" w:rsidR="00215C04" w:rsidRDefault="00215C04" w:rsidP="00A90B95">
      <w:pPr>
        <w:pStyle w:val="TH"/>
        <w:outlineLvl w:val="0"/>
      </w:pPr>
      <w:r>
        <w:t>Table 9.</w:t>
      </w:r>
      <w:r w:rsidR="00CF381A">
        <w:rPr>
          <w:rFonts w:eastAsiaTheme="minorEastAsia" w:hint="eastAsia"/>
          <w:lang w:eastAsia="zh-CN"/>
        </w:rPr>
        <w:t>8</w:t>
      </w:r>
      <w:r>
        <w:t>.3.3-1: Information collection from NSCE server(s) subscribe Response</w:t>
      </w:r>
    </w:p>
    <w:tbl>
      <w:tblPr>
        <w:tblW w:w="8640" w:type="dxa"/>
        <w:jc w:val="center"/>
        <w:tblLayout w:type="fixed"/>
        <w:tblLook w:val="04A0" w:firstRow="1" w:lastRow="0" w:firstColumn="1" w:lastColumn="0" w:noHBand="0" w:noVBand="1"/>
      </w:tblPr>
      <w:tblGrid>
        <w:gridCol w:w="2880"/>
        <w:gridCol w:w="1440"/>
        <w:gridCol w:w="4320"/>
      </w:tblGrid>
      <w:tr w:rsidR="00215C04" w14:paraId="60E322FC" w14:textId="77777777" w:rsidTr="00215C04">
        <w:trPr>
          <w:jc w:val="center"/>
        </w:trPr>
        <w:tc>
          <w:tcPr>
            <w:tcW w:w="2880" w:type="dxa"/>
            <w:tcBorders>
              <w:top w:val="single" w:sz="4" w:space="0" w:color="000000"/>
              <w:left w:val="single" w:sz="4" w:space="0" w:color="000000"/>
              <w:bottom w:val="single" w:sz="4" w:space="0" w:color="000000"/>
              <w:right w:val="nil"/>
            </w:tcBorders>
            <w:hideMark/>
          </w:tcPr>
          <w:p w14:paraId="11B8B89C" w14:textId="77777777" w:rsidR="00215C04" w:rsidRDefault="00215C04">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68EE51A" w14:textId="77777777" w:rsidR="00215C04" w:rsidRDefault="00215C04">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62F80BA2" w14:textId="77777777" w:rsidR="00215C04" w:rsidRDefault="00215C04">
            <w:pPr>
              <w:pStyle w:val="TAH"/>
            </w:pPr>
            <w:r>
              <w:t>Description</w:t>
            </w:r>
          </w:p>
        </w:tc>
      </w:tr>
      <w:tr w:rsidR="00B94DC9" w14:paraId="25C66971" w14:textId="77777777" w:rsidTr="00215C04">
        <w:trPr>
          <w:jc w:val="center"/>
        </w:trPr>
        <w:tc>
          <w:tcPr>
            <w:tcW w:w="2880" w:type="dxa"/>
            <w:tcBorders>
              <w:top w:val="single" w:sz="4" w:space="0" w:color="000000"/>
              <w:left w:val="single" w:sz="4" w:space="0" w:color="000000"/>
              <w:bottom w:val="single" w:sz="4" w:space="0" w:color="000000"/>
              <w:right w:val="nil"/>
            </w:tcBorders>
            <w:hideMark/>
          </w:tcPr>
          <w:p w14:paraId="04C21549" w14:textId="77777777" w:rsidR="00B94DC9" w:rsidRPr="00B94DC9" w:rsidRDefault="00B94DC9">
            <w:pPr>
              <w:pStyle w:val="TAL"/>
              <w:rPr>
                <w:rFonts w:eastAsiaTheme="minorEastAsia"/>
                <w:lang w:eastAsia="zh-CN"/>
              </w:rPr>
            </w:pPr>
            <w:r>
              <w:rPr>
                <w:rFonts w:eastAsiaTheme="minorEastAsia" w:hint="eastAsia"/>
                <w:lang w:eastAsia="zh-CN"/>
              </w:rPr>
              <w:t>Result</w:t>
            </w:r>
          </w:p>
        </w:tc>
        <w:tc>
          <w:tcPr>
            <w:tcW w:w="1440" w:type="dxa"/>
            <w:tcBorders>
              <w:top w:val="single" w:sz="4" w:space="0" w:color="000000"/>
              <w:left w:val="single" w:sz="4" w:space="0" w:color="000000"/>
              <w:bottom w:val="single" w:sz="4" w:space="0" w:color="000000"/>
              <w:right w:val="nil"/>
            </w:tcBorders>
            <w:hideMark/>
          </w:tcPr>
          <w:p w14:paraId="24B74F0A" w14:textId="77777777" w:rsidR="00B94DC9" w:rsidRDefault="00B94DC9">
            <w:pPr>
              <w:pStyle w:val="TAC"/>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275FEAFB" w14:textId="77777777" w:rsidR="00B94DC9" w:rsidRDefault="00B94DC9">
            <w:pPr>
              <w:pStyle w:val="TAL"/>
            </w:pPr>
            <w:r>
              <w:rPr>
                <w:kern w:val="2"/>
              </w:rPr>
              <w:t xml:space="preserve">Indicates the success or failure of the </w:t>
            </w:r>
            <w:r>
              <w:t>performance and analytics subscription.</w:t>
            </w:r>
          </w:p>
        </w:tc>
      </w:tr>
      <w:tr w:rsidR="00215C04" w14:paraId="0BF80B19" w14:textId="77777777" w:rsidTr="00215C04">
        <w:trPr>
          <w:jc w:val="center"/>
        </w:trPr>
        <w:tc>
          <w:tcPr>
            <w:tcW w:w="2880" w:type="dxa"/>
            <w:tcBorders>
              <w:top w:val="single" w:sz="4" w:space="0" w:color="000000"/>
              <w:left w:val="single" w:sz="4" w:space="0" w:color="000000"/>
              <w:bottom w:val="single" w:sz="4" w:space="0" w:color="000000"/>
              <w:right w:val="nil"/>
            </w:tcBorders>
            <w:hideMark/>
          </w:tcPr>
          <w:p w14:paraId="47C7C7C0" w14:textId="77777777" w:rsidR="00215C04" w:rsidRDefault="00215C04">
            <w:pPr>
              <w:pStyle w:val="TAL"/>
            </w:pPr>
            <w:r>
              <w:t>&gt; Subscription ID</w:t>
            </w:r>
          </w:p>
        </w:tc>
        <w:tc>
          <w:tcPr>
            <w:tcW w:w="1440" w:type="dxa"/>
            <w:tcBorders>
              <w:top w:val="single" w:sz="4" w:space="0" w:color="000000"/>
              <w:left w:val="single" w:sz="4" w:space="0" w:color="000000"/>
              <w:bottom w:val="single" w:sz="4" w:space="0" w:color="000000"/>
              <w:right w:val="nil"/>
            </w:tcBorders>
            <w:hideMark/>
          </w:tcPr>
          <w:p w14:paraId="5646F753" w14:textId="77777777" w:rsidR="00B94DC9" w:rsidRDefault="00B94DC9" w:rsidP="00B94DC9">
            <w:pPr>
              <w:pStyle w:val="TAC"/>
              <w:rPr>
                <w:szCs w:val="18"/>
              </w:rPr>
            </w:pPr>
            <w:r>
              <w:t>O</w:t>
            </w:r>
          </w:p>
          <w:p w14:paraId="7B8B1E8A" w14:textId="1E982EA3" w:rsidR="00215C04" w:rsidRDefault="00B94DC9" w:rsidP="00B94DC9">
            <w:pPr>
              <w:pStyle w:val="TAC"/>
            </w:pPr>
            <w:r>
              <w:t>(</w:t>
            </w:r>
            <w:r w:rsidR="00620BF8">
              <w:t xml:space="preserve">see </w:t>
            </w:r>
            <w:r>
              <w:t>NOTE </w:t>
            </w:r>
            <w:r>
              <w:rPr>
                <w:rFonts w:eastAsiaTheme="minorEastAsia" w:hint="eastAsia"/>
                <w:lang w:eastAsia="zh-CN"/>
              </w:rPr>
              <w:t>1</w:t>
            </w:r>
            <w:r>
              <w:t>)</w:t>
            </w:r>
          </w:p>
        </w:tc>
        <w:tc>
          <w:tcPr>
            <w:tcW w:w="4320" w:type="dxa"/>
            <w:tcBorders>
              <w:top w:val="single" w:sz="4" w:space="0" w:color="000000"/>
              <w:left w:val="single" w:sz="4" w:space="0" w:color="000000"/>
              <w:bottom w:val="single" w:sz="4" w:space="0" w:color="000000"/>
              <w:right w:val="single" w:sz="4" w:space="0" w:color="000000"/>
            </w:tcBorders>
            <w:hideMark/>
          </w:tcPr>
          <w:p w14:paraId="231F89D9" w14:textId="77777777" w:rsidR="00215C04" w:rsidRDefault="00215C04">
            <w:pPr>
              <w:pStyle w:val="TAL"/>
            </w:pPr>
            <w:r>
              <w:t>Subscription identifier corresponding to the subscription.</w:t>
            </w:r>
          </w:p>
        </w:tc>
      </w:tr>
      <w:tr w:rsidR="00215C04" w14:paraId="59D01161" w14:textId="77777777" w:rsidTr="00215C04">
        <w:trPr>
          <w:jc w:val="center"/>
        </w:trPr>
        <w:tc>
          <w:tcPr>
            <w:tcW w:w="2880" w:type="dxa"/>
            <w:tcBorders>
              <w:top w:val="single" w:sz="4" w:space="0" w:color="000000"/>
              <w:left w:val="single" w:sz="4" w:space="0" w:color="000000"/>
              <w:bottom w:val="single" w:sz="4" w:space="0" w:color="000000"/>
              <w:right w:val="nil"/>
            </w:tcBorders>
          </w:tcPr>
          <w:p w14:paraId="45CE7993" w14:textId="77777777" w:rsidR="00215C04" w:rsidRDefault="00215C04">
            <w:pPr>
              <w:pStyle w:val="TAL"/>
              <w:rPr>
                <w:szCs w:val="18"/>
              </w:rPr>
            </w:pPr>
            <w:r>
              <w:t>&gt;Network slice related performance and analytics report</w:t>
            </w:r>
          </w:p>
          <w:p w14:paraId="1D1ADEC9" w14:textId="77777777" w:rsidR="00215C04" w:rsidRDefault="00215C04">
            <w:pPr>
              <w:pStyle w:val="TAL"/>
            </w:pPr>
          </w:p>
        </w:tc>
        <w:tc>
          <w:tcPr>
            <w:tcW w:w="1440" w:type="dxa"/>
            <w:tcBorders>
              <w:top w:val="single" w:sz="4" w:space="0" w:color="000000"/>
              <w:left w:val="single" w:sz="4" w:space="0" w:color="000000"/>
              <w:bottom w:val="single" w:sz="4" w:space="0" w:color="000000"/>
              <w:right w:val="nil"/>
            </w:tcBorders>
            <w:hideMark/>
          </w:tcPr>
          <w:p w14:paraId="2AE18B74" w14:textId="77777777" w:rsidR="00215C04" w:rsidRDefault="00215C04">
            <w:pPr>
              <w:pStyle w:val="TAC"/>
              <w:rPr>
                <w:szCs w:val="18"/>
              </w:rPr>
            </w:pPr>
            <w:r>
              <w:t>O</w:t>
            </w:r>
          </w:p>
          <w:p w14:paraId="29AFB117" w14:textId="6D8D7F5E" w:rsidR="00215C04" w:rsidRDefault="00215C04">
            <w:pPr>
              <w:pStyle w:val="TAC"/>
            </w:pPr>
            <w:r>
              <w:t>(</w:t>
            </w:r>
            <w:r w:rsidR="00620BF8">
              <w:t xml:space="preserve">see </w:t>
            </w:r>
            <w:r>
              <w:t>NOTE</w:t>
            </w:r>
            <w:r w:rsidR="00F8457B">
              <w:t> </w:t>
            </w:r>
            <w:r>
              <w:t>2)</w:t>
            </w:r>
          </w:p>
        </w:tc>
        <w:tc>
          <w:tcPr>
            <w:tcW w:w="4320" w:type="dxa"/>
            <w:tcBorders>
              <w:top w:val="single" w:sz="4" w:space="0" w:color="000000"/>
              <w:left w:val="single" w:sz="4" w:space="0" w:color="000000"/>
              <w:bottom w:val="single" w:sz="4" w:space="0" w:color="000000"/>
              <w:right w:val="single" w:sz="4" w:space="0" w:color="000000"/>
            </w:tcBorders>
            <w:hideMark/>
          </w:tcPr>
          <w:p w14:paraId="542991ED" w14:textId="77777777" w:rsidR="00215C04" w:rsidRDefault="00215C04">
            <w:pPr>
              <w:pStyle w:val="TAL"/>
            </w:pPr>
            <w:r>
              <w:t>Network slice performance and analytics (i.e. slice load) with network slice identifier(i.e. S-NSSAI)</w:t>
            </w:r>
          </w:p>
        </w:tc>
      </w:tr>
      <w:tr w:rsidR="00215C04" w14:paraId="7C78CF38" w14:textId="77777777" w:rsidTr="00215C04">
        <w:trPr>
          <w:jc w:val="center"/>
        </w:trPr>
        <w:tc>
          <w:tcPr>
            <w:tcW w:w="2880" w:type="dxa"/>
            <w:tcBorders>
              <w:top w:val="single" w:sz="4" w:space="0" w:color="000000"/>
              <w:left w:val="single" w:sz="4" w:space="0" w:color="000000"/>
              <w:bottom w:val="single" w:sz="4" w:space="0" w:color="000000"/>
              <w:right w:val="nil"/>
            </w:tcBorders>
            <w:hideMark/>
          </w:tcPr>
          <w:p w14:paraId="1E379FBD" w14:textId="77777777" w:rsidR="00215C04" w:rsidRDefault="00215C04">
            <w:pPr>
              <w:pStyle w:val="TAL"/>
            </w:pPr>
            <w:r>
              <w:t>&gt; Cause</w:t>
            </w:r>
          </w:p>
        </w:tc>
        <w:tc>
          <w:tcPr>
            <w:tcW w:w="1440" w:type="dxa"/>
            <w:tcBorders>
              <w:top w:val="single" w:sz="4" w:space="0" w:color="000000"/>
              <w:left w:val="single" w:sz="4" w:space="0" w:color="000000"/>
              <w:bottom w:val="single" w:sz="4" w:space="0" w:color="000000"/>
              <w:right w:val="nil"/>
            </w:tcBorders>
            <w:hideMark/>
          </w:tcPr>
          <w:p w14:paraId="56F7E5E8" w14:textId="77777777" w:rsidR="00B94DC9" w:rsidRDefault="00B94DC9" w:rsidP="00B94DC9">
            <w:pPr>
              <w:pStyle w:val="TAC"/>
              <w:rPr>
                <w:szCs w:val="18"/>
              </w:rPr>
            </w:pPr>
            <w:r>
              <w:t>O</w:t>
            </w:r>
          </w:p>
          <w:p w14:paraId="7F3BE3B9" w14:textId="3A86E14F" w:rsidR="00215C04" w:rsidRDefault="00B94DC9" w:rsidP="00B94DC9">
            <w:pPr>
              <w:pStyle w:val="TAC"/>
            </w:pPr>
            <w:r>
              <w:t>(</w:t>
            </w:r>
            <w:r w:rsidR="00620BF8">
              <w:t xml:space="preserve">see </w:t>
            </w:r>
            <w:r>
              <w:t>NOTE </w:t>
            </w:r>
            <w:r>
              <w:rPr>
                <w:rFonts w:eastAsiaTheme="minorEastAsia" w:hint="eastAsia"/>
                <w:lang w:eastAsia="zh-CN"/>
              </w:rPr>
              <w:t>3</w:t>
            </w:r>
            <w:r>
              <w:t>)</w:t>
            </w:r>
          </w:p>
        </w:tc>
        <w:tc>
          <w:tcPr>
            <w:tcW w:w="4320" w:type="dxa"/>
            <w:tcBorders>
              <w:top w:val="single" w:sz="4" w:space="0" w:color="000000"/>
              <w:left w:val="single" w:sz="4" w:space="0" w:color="000000"/>
              <w:bottom w:val="single" w:sz="4" w:space="0" w:color="000000"/>
              <w:right w:val="single" w:sz="4" w:space="0" w:color="000000"/>
            </w:tcBorders>
            <w:hideMark/>
          </w:tcPr>
          <w:p w14:paraId="379C265F" w14:textId="77777777" w:rsidR="00215C04" w:rsidRDefault="00215C04">
            <w:pPr>
              <w:pStyle w:val="TAL"/>
            </w:pPr>
            <w:r>
              <w:t>Indicates the cause of request failure</w:t>
            </w:r>
          </w:p>
        </w:tc>
      </w:tr>
      <w:tr w:rsidR="00215C04" w14:paraId="2F858074" w14:textId="77777777" w:rsidTr="00215C04">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41B286D6" w14:textId="77777777" w:rsidR="00B94DC9" w:rsidRPr="00B94DC9" w:rsidRDefault="00B94DC9" w:rsidP="00B94DC9">
            <w:pPr>
              <w:pStyle w:val="TAN"/>
              <w:rPr>
                <w:lang w:val="en-US"/>
              </w:rPr>
            </w:pPr>
            <w:r w:rsidRPr="00B94DC9">
              <w:rPr>
                <w:lang w:val="en-US"/>
              </w:rPr>
              <w:t>NOTE 1:</w:t>
            </w:r>
            <w:r w:rsidRPr="00B94DC9">
              <w:rPr>
                <w:lang w:val="en-US"/>
              </w:rPr>
              <w:tab/>
              <w:t>Shall be present if the result is success and shall not be present otherwise.</w:t>
            </w:r>
          </w:p>
          <w:p w14:paraId="78EBA45E" w14:textId="77777777" w:rsidR="00B94DC9" w:rsidRPr="00B94DC9" w:rsidRDefault="00B94DC9" w:rsidP="00B94DC9">
            <w:pPr>
              <w:pStyle w:val="TAN"/>
              <w:rPr>
                <w:lang w:val="en-US"/>
              </w:rPr>
            </w:pPr>
            <w:r w:rsidRPr="00B94DC9">
              <w:rPr>
                <w:lang w:val="en-US"/>
              </w:rPr>
              <w:t>NOTE 2:</w:t>
            </w:r>
            <w:r w:rsidRPr="00B94DC9">
              <w:rPr>
                <w:lang w:val="en-US"/>
              </w:rPr>
              <w:tab/>
              <w:t>May only be present if the result is success.</w:t>
            </w:r>
          </w:p>
          <w:p w14:paraId="3DF9B445" w14:textId="4BFE5AFC" w:rsidR="00215C04" w:rsidRPr="00620BF8" w:rsidRDefault="00B94DC9" w:rsidP="00620BF8">
            <w:pPr>
              <w:pStyle w:val="TAN"/>
              <w:rPr>
                <w:lang w:val="en-US"/>
              </w:rPr>
            </w:pPr>
            <w:r w:rsidRPr="00B94DC9">
              <w:rPr>
                <w:lang w:val="en-US"/>
              </w:rPr>
              <w:t>NOTE 3:</w:t>
            </w:r>
            <w:r w:rsidRPr="00B94DC9">
              <w:rPr>
                <w:lang w:val="en-US"/>
              </w:rPr>
              <w:tab/>
              <w:t>May only be present if the result is failure.</w:t>
            </w:r>
          </w:p>
        </w:tc>
      </w:tr>
    </w:tbl>
    <w:p w14:paraId="2F9DB443" w14:textId="77777777" w:rsidR="00F8457B" w:rsidRDefault="00F8457B" w:rsidP="00F8457B"/>
    <w:p w14:paraId="50194B2D" w14:textId="77777777" w:rsidR="00215C04" w:rsidRDefault="00215C04" w:rsidP="00215C04">
      <w:pPr>
        <w:pStyle w:val="EditorsNote"/>
      </w:pPr>
      <w:r>
        <w:t>Editor</w:t>
      </w:r>
      <w:r w:rsidR="00F8457B" w:rsidRPr="00F8457B">
        <w:t>'</w:t>
      </w:r>
      <w:r>
        <w:t>s note: The detail of Network slice related performance and analytics report is FFS.</w:t>
      </w:r>
    </w:p>
    <w:p w14:paraId="7565D935" w14:textId="77777777" w:rsidR="00215C04" w:rsidRPr="00CF381A" w:rsidRDefault="00C97A79" w:rsidP="00A90B95">
      <w:pPr>
        <w:pStyle w:val="Heading4"/>
        <w:rPr>
          <w:bCs/>
        </w:rPr>
      </w:pPr>
      <w:bookmarkStart w:id="365" w:name="_Toc125659796"/>
      <w:r w:rsidRPr="00C97A79">
        <w:rPr>
          <w:bCs/>
        </w:rPr>
        <w:t>9.</w:t>
      </w:r>
      <w:r w:rsidRPr="00C97A79">
        <w:rPr>
          <w:rFonts w:eastAsiaTheme="minorEastAsia"/>
          <w:bCs/>
          <w:lang w:eastAsia="zh-CN"/>
        </w:rPr>
        <w:t>8</w:t>
      </w:r>
      <w:r w:rsidRPr="00C97A79">
        <w:rPr>
          <w:bCs/>
        </w:rPr>
        <w:t>.3.4</w:t>
      </w:r>
      <w:r w:rsidRPr="00C97A79">
        <w:rPr>
          <w:bCs/>
        </w:rPr>
        <w:tab/>
        <w:t>Information collection from NSCE server(s) notify</w:t>
      </w:r>
      <w:bookmarkEnd w:id="365"/>
    </w:p>
    <w:p w14:paraId="5F4ABA9E" w14:textId="77777777" w:rsidR="00215C04" w:rsidRDefault="00215C04" w:rsidP="00215C04">
      <w:r>
        <w:t>The information elements specified in Table 9.</w:t>
      </w:r>
      <w:r w:rsidR="00CF381A">
        <w:rPr>
          <w:rFonts w:eastAsiaTheme="minorEastAsia" w:hint="eastAsia"/>
          <w:lang w:eastAsia="zh-CN"/>
        </w:rPr>
        <w:t>8</w:t>
      </w:r>
      <w:r>
        <w:t xml:space="preserve">.3.4-1 </w:t>
      </w:r>
      <w:r w:rsidR="006E11BE">
        <w:rPr>
          <w:rFonts w:eastAsiaTheme="minorEastAsia" w:hint="eastAsia"/>
          <w:lang w:eastAsia="zh-CN"/>
        </w:rPr>
        <w:t xml:space="preserve">are </w:t>
      </w:r>
      <w:r>
        <w:t>used for the information collection from NSCE server(s) notify sent from the producer NSCE server to the consumer NSCE server.</w:t>
      </w:r>
    </w:p>
    <w:p w14:paraId="50E61CAF" w14:textId="77777777" w:rsidR="00215C04" w:rsidRDefault="00215C04" w:rsidP="00A90B95">
      <w:pPr>
        <w:pStyle w:val="TH"/>
        <w:outlineLvl w:val="0"/>
      </w:pPr>
      <w:r>
        <w:lastRenderedPageBreak/>
        <w:t>Table 9.</w:t>
      </w:r>
      <w:r w:rsidR="00CF381A">
        <w:rPr>
          <w:rFonts w:eastAsiaTheme="minorEastAsia" w:hint="eastAsia"/>
          <w:lang w:eastAsia="zh-CN"/>
        </w:rPr>
        <w:t>8</w:t>
      </w:r>
      <w:r>
        <w:t>.3.4-1: Information collection from NSCE server(s) Notify</w:t>
      </w:r>
    </w:p>
    <w:tbl>
      <w:tblPr>
        <w:tblW w:w="8640" w:type="dxa"/>
        <w:jc w:val="center"/>
        <w:tblLayout w:type="fixed"/>
        <w:tblLook w:val="04A0" w:firstRow="1" w:lastRow="0" w:firstColumn="1" w:lastColumn="0" w:noHBand="0" w:noVBand="1"/>
      </w:tblPr>
      <w:tblGrid>
        <w:gridCol w:w="2880"/>
        <w:gridCol w:w="1440"/>
        <w:gridCol w:w="4320"/>
      </w:tblGrid>
      <w:tr w:rsidR="00215C04" w14:paraId="6F5D2778" w14:textId="77777777" w:rsidTr="00215C04">
        <w:trPr>
          <w:jc w:val="center"/>
        </w:trPr>
        <w:tc>
          <w:tcPr>
            <w:tcW w:w="2880" w:type="dxa"/>
            <w:tcBorders>
              <w:top w:val="single" w:sz="4" w:space="0" w:color="000000"/>
              <w:left w:val="single" w:sz="4" w:space="0" w:color="000000"/>
              <w:bottom w:val="single" w:sz="4" w:space="0" w:color="000000"/>
              <w:right w:val="nil"/>
            </w:tcBorders>
            <w:hideMark/>
          </w:tcPr>
          <w:p w14:paraId="26E744E3" w14:textId="77777777" w:rsidR="00215C04" w:rsidRDefault="00215C04">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114A6DBE" w14:textId="77777777" w:rsidR="00215C04" w:rsidRDefault="00215C04">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6F60CB1E" w14:textId="77777777" w:rsidR="00215C04" w:rsidRDefault="00215C04">
            <w:pPr>
              <w:pStyle w:val="TAH"/>
            </w:pPr>
            <w:r>
              <w:t>Description</w:t>
            </w:r>
          </w:p>
        </w:tc>
      </w:tr>
      <w:tr w:rsidR="00215C04" w14:paraId="6F852094" w14:textId="77777777" w:rsidTr="00215C04">
        <w:trPr>
          <w:jc w:val="center"/>
        </w:trPr>
        <w:tc>
          <w:tcPr>
            <w:tcW w:w="2880" w:type="dxa"/>
            <w:tcBorders>
              <w:top w:val="single" w:sz="4" w:space="0" w:color="000000"/>
              <w:left w:val="single" w:sz="4" w:space="0" w:color="000000"/>
              <w:bottom w:val="single" w:sz="4" w:space="0" w:color="000000"/>
              <w:right w:val="nil"/>
            </w:tcBorders>
            <w:hideMark/>
          </w:tcPr>
          <w:p w14:paraId="63C0243F" w14:textId="77777777" w:rsidR="00215C04" w:rsidRDefault="00215C04">
            <w:pPr>
              <w:pStyle w:val="TAL"/>
            </w:pPr>
            <w:r>
              <w:t>Subscription ID</w:t>
            </w:r>
          </w:p>
        </w:tc>
        <w:tc>
          <w:tcPr>
            <w:tcW w:w="1440" w:type="dxa"/>
            <w:tcBorders>
              <w:top w:val="single" w:sz="4" w:space="0" w:color="000000"/>
              <w:left w:val="single" w:sz="4" w:space="0" w:color="000000"/>
              <w:bottom w:val="single" w:sz="4" w:space="0" w:color="000000"/>
              <w:right w:val="nil"/>
            </w:tcBorders>
            <w:hideMark/>
          </w:tcPr>
          <w:p w14:paraId="5D3B7640" w14:textId="77777777" w:rsidR="00215C04" w:rsidRDefault="00215C04">
            <w:pPr>
              <w:pStyle w:val="TAC"/>
            </w:pPr>
            <w: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4D346EA2" w14:textId="77777777" w:rsidR="00215C04" w:rsidRDefault="00215C04">
            <w:pPr>
              <w:pStyle w:val="TAL"/>
            </w:pPr>
            <w:r>
              <w:t>Subscription identifier corresponding to the subscription.</w:t>
            </w:r>
          </w:p>
        </w:tc>
      </w:tr>
      <w:tr w:rsidR="00215C04" w14:paraId="10DD12ED" w14:textId="77777777" w:rsidTr="00215C04">
        <w:trPr>
          <w:jc w:val="center"/>
        </w:trPr>
        <w:tc>
          <w:tcPr>
            <w:tcW w:w="2880" w:type="dxa"/>
            <w:tcBorders>
              <w:top w:val="single" w:sz="4" w:space="0" w:color="000000"/>
              <w:left w:val="single" w:sz="4" w:space="0" w:color="000000"/>
              <w:bottom w:val="single" w:sz="4" w:space="0" w:color="000000"/>
              <w:right w:val="nil"/>
            </w:tcBorders>
          </w:tcPr>
          <w:p w14:paraId="613FC4E6" w14:textId="77777777" w:rsidR="00215C04" w:rsidRDefault="00215C04">
            <w:pPr>
              <w:pStyle w:val="TAL"/>
              <w:rPr>
                <w:szCs w:val="18"/>
              </w:rPr>
            </w:pPr>
            <w:r>
              <w:t>&gt;Network slice related performance and analytics report</w:t>
            </w:r>
          </w:p>
          <w:p w14:paraId="6671A490" w14:textId="77777777" w:rsidR="00215C04" w:rsidRDefault="00215C04">
            <w:pPr>
              <w:pStyle w:val="TAL"/>
            </w:pPr>
          </w:p>
        </w:tc>
        <w:tc>
          <w:tcPr>
            <w:tcW w:w="1440" w:type="dxa"/>
            <w:tcBorders>
              <w:top w:val="single" w:sz="4" w:space="0" w:color="000000"/>
              <w:left w:val="single" w:sz="4" w:space="0" w:color="000000"/>
              <w:bottom w:val="single" w:sz="4" w:space="0" w:color="000000"/>
              <w:right w:val="nil"/>
            </w:tcBorders>
            <w:hideMark/>
          </w:tcPr>
          <w:p w14:paraId="30C30F91" w14:textId="77777777" w:rsidR="00215C04" w:rsidRDefault="00215C04">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638ECB1" w14:textId="77777777" w:rsidR="00215C04" w:rsidRDefault="00215C04">
            <w:pPr>
              <w:pStyle w:val="TAL"/>
            </w:pPr>
            <w:r>
              <w:t>Network slice performance and analytics (i.e. slice load) with network slice identifier(i.e. S-NSSAI)</w:t>
            </w:r>
          </w:p>
        </w:tc>
      </w:tr>
    </w:tbl>
    <w:p w14:paraId="0C2BD2A9" w14:textId="77777777" w:rsidR="00215C04" w:rsidRDefault="00215C04" w:rsidP="00215C04">
      <w:r>
        <w:t xml:space="preserve"> </w:t>
      </w:r>
    </w:p>
    <w:p w14:paraId="083D5897" w14:textId="77777777" w:rsidR="009C06DE" w:rsidRPr="00CF381A" w:rsidRDefault="00C97A79" w:rsidP="00A90B95">
      <w:pPr>
        <w:pStyle w:val="Heading3"/>
        <w:rPr>
          <w:bCs/>
        </w:rPr>
      </w:pPr>
      <w:bookmarkStart w:id="366" w:name="_Toc125659797"/>
      <w:r w:rsidRPr="00C97A79">
        <w:rPr>
          <w:bCs/>
        </w:rPr>
        <w:t>9.</w:t>
      </w:r>
      <w:r w:rsidR="00CF381A">
        <w:rPr>
          <w:rFonts w:eastAsiaTheme="minorEastAsia" w:hint="eastAsia"/>
          <w:bCs/>
          <w:lang w:eastAsia="zh-CN"/>
        </w:rPr>
        <w:t>8</w:t>
      </w:r>
      <w:r w:rsidRPr="00C97A79">
        <w:rPr>
          <w:bCs/>
        </w:rPr>
        <w:t>.4</w:t>
      </w:r>
      <w:r w:rsidRPr="00C97A79">
        <w:rPr>
          <w:bCs/>
        </w:rPr>
        <w:tab/>
        <w:t>APIs</w:t>
      </w:r>
      <w:bookmarkEnd w:id="366"/>
      <w:r w:rsidRPr="00C97A79">
        <w:rPr>
          <w:bCs/>
        </w:rPr>
        <w:t xml:space="preserve"> </w:t>
      </w:r>
    </w:p>
    <w:p w14:paraId="347C5F5D" w14:textId="77777777" w:rsidR="009C06DE" w:rsidRPr="00CF381A" w:rsidRDefault="00C97A79" w:rsidP="00A90B95">
      <w:pPr>
        <w:pStyle w:val="Heading4"/>
        <w:rPr>
          <w:bCs/>
        </w:rPr>
      </w:pPr>
      <w:bookmarkStart w:id="367" w:name="_Toc125659798"/>
      <w:r w:rsidRPr="00C97A79">
        <w:rPr>
          <w:bCs/>
        </w:rPr>
        <w:t>9.</w:t>
      </w:r>
      <w:r w:rsidR="00CF381A">
        <w:rPr>
          <w:rFonts w:eastAsiaTheme="minorEastAsia" w:hint="eastAsia"/>
          <w:bCs/>
          <w:lang w:eastAsia="zh-CN"/>
        </w:rPr>
        <w:t>8</w:t>
      </w:r>
      <w:r w:rsidRPr="00C97A79">
        <w:rPr>
          <w:bCs/>
        </w:rPr>
        <w:t>.4.1</w:t>
      </w:r>
      <w:r w:rsidRPr="00C97A79">
        <w:rPr>
          <w:bCs/>
        </w:rPr>
        <w:tab/>
        <w:t>General</w:t>
      </w:r>
      <w:bookmarkEnd w:id="367"/>
    </w:p>
    <w:p w14:paraId="226349B4" w14:textId="77777777" w:rsidR="009C06DE" w:rsidRDefault="009C06DE" w:rsidP="009C06DE">
      <w:r>
        <w:t>Table 9.</w:t>
      </w:r>
      <w:r w:rsidR="00CF381A">
        <w:rPr>
          <w:rFonts w:eastAsiaTheme="minorEastAsia" w:hint="eastAsia"/>
          <w:lang w:eastAsia="zh-CN"/>
        </w:rPr>
        <w:t>8</w:t>
      </w:r>
      <w:r>
        <w:t>.4.1-1 illustrates the API for information collection from NSCE server(s).</w:t>
      </w:r>
    </w:p>
    <w:p w14:paraId="560F4CD7" w14:textId="77777777" w:rsidR="009C06DE" w:rsidRDefault="009C06DE" w:rsidP="00A90B95">
      <w:pPr>
        <w:pStyle w:val="TH"/>
        <w:outlineLvl w:val="0"/>
      </w:pPr>
      <w:r>
        <w:t>Table 9.</w:t>
      </w:r>
      <w:r w:rsidR="00CF381A">
        <w:rPr>
          <w:rFonts w:eastAsiaTheme="minorEastAsia" w:hint="eastAsia"/>
          <w:lang w:eastAsia="zh-CN"/>
        </w:rPr>
        <w:t>8</w:t>
      </w:r>
      <w:r>
        <w:t xml:space="preserve">.4.1-1: API for Information collection from NSCE server(s) </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26"/>
        <w:gridCol w:w="1885"/>
        <w:gridCol w:w="1877"/>
        <w:gridCol w:w="1638"/>
      </w:tblGrid>
      <w:tr w:rsidR="009C06DE" w14:paraId="51577E87" w14:textId="77777777" w:rsidTr="009C06DE">
        <w:trPr>
          <w:jc w:val="center"/>
        </w:trPr>
        <w:tc>
          <w:tcPr>
            <w:tcW w:w="3526" w:type="dxa"/>
            <w:tcBorders>
              <w:top w:val="single" w:sz="4" w:space="0" w:color="auto"/>
              <w:left w:val="single" w:sz="4" w:space="0" w:color="auto"/>
              <w:bottom w:val="single" w:sz="4" w:space="0" w:color="auto"/>
              <w:right w:val="single" w:sz="4" w:space="0" w:color="auto"/>
            </w:tcBorders>
            <w:hideMark/>
          </w:tcPr>
          <w:p w14:paraId="2403B4C4" w14:textId="77777777" w:rsidR="009C06DE" w:rsidRDefault="009C06DE">
            <w:pPr>
              <w:pStyle w:val="TAH"/>
            </w:pPr>
            <w:bookmarkStart w:id="368" w:name="MCCQCTEMPBM_00000031"/>
            <w:r>
              <w:t>API Name</w:t>
            </w:r>
          </w:p>
        </w:tc>
        <w:tc>
          <w:tcPr>
            <w:tcW w:w="1885" w:type="dxa"/>
            <w:tcBorders>
              <w:top w:val="single" w:sz="4" w:space="0" w:color="auto"/>
              <w:left w:val="nil"/>
              <w:bottom w:val="single" w:sz="4" w:space="0" w:color="auto"/>
              <w:right w:val="single" w:sz="4" w:space="0" w:color="auto"/>
            </w:tcBorders>
            <w:hideMark/>
          </w:tcPr>
          <w:p w14:paraId="3D3A82D1" w14:textId="77777777" w:rsidR="009C06DE" w:rsidRDefault="009C06DE">
            <w:pPr>
              <w:pStyle w:val="TAH"/>
            </w:pPr>
            <w:r>
              <w:t>API Operations</w:t>
            </w:r>
          </w:p>
        </w:tc>
        <w:tc>
          <w:tcPr>
            <w:tcW w:w="1877" w:type="dxa"/>
            <w:tcBorders>
              <w:top w:val="single" w:sz="4" w:space="0" w:color="auto"/>
              <w:left w:val="nil"/>
              <w:bottom w:val="single" w:sz="4" w:space="0" w:color="auto"/>
              <w:right w:val="single" w:sz="4" w:space="0" w:color="auto"/>
            </w:tcBorders>
            <w:hideMark/>
          </w:tcPr>
          <w:p w14:paraId="08B96DF0" w14:textId="77777777" w:rsidR="009C06DE" w:rsidRDefault="009C06DE">
            <w:pPr>
              <w:pStyle w:val="TAH"/>
              <w:rPr>
                <w:szCs w:val="18"/>
              </w:rPr>
            </w:pPr>
            <w:r>
              <w:t>Operation</w:t>
            </w:r>
          </w:p>
          <w:p w14:paraId="4CBB33C7" w14:textId="77777777" w:rsidR="009C06DE" w:rsidRDefault="009C06DE">
            <w:pPr>
              <w:pStyle w:val="TAH"/>
            </w:pPr>
            <w:r>
              <w:t>Semantics</w:t>
            </w:r>
          </w:p>
        </w:tc>
        <w:tc>
          <w:tcPr>
            <w:tcW w:w="1638" w:type="dxa"/>
            <w:tcBorders>
              <w:top w:val="single" w:sz="4" w:space="0" w:color="auto"/>
              <w:left w:val="nil"/>
              <w:bottom w:val="single" w:sz="4" w:space="0" w:color="auto"/>
              <w:right w:val="single" w:sz="4" w:space="0" w:color="auto"/>
            </w:tcBorders>
            <w:hideMark/>
          </w:tcPr>
          <w:p w14:paraId="44BE3DD9" w14:textId="77777777" w:rsidR="009C06DE" w:rsidRDefault="009C06DE">
            <w:pPr>
              <w:pStyle w:val="TAH"/>
            </w:pPr>
            <w:r>
              <w:t>Consumer(s)</w:t>
            </w:r>
          </w:p>
        </w:tc>
      </w:tr>
      <w:tr w:rsidR="009C06DE" w14:paraId="5532FCA7" w14:textId="77777777" w:rsidTr="009C06DE">
        <w:trPr>
          <w:jc w:val="center"/>
        </w:trPr>
        <w:tc>
          <w:tcPr>
            <w:tcW w:w="3526" w:type="dxa"/>
            <w:vMerge w:val="restart"/>
            <w:tcBorders>
              <w:top w:val="nil"/>
              <w:left w:val="single" w:sz="4" w:space="0" w:color="auto"/>
              <w:bottom w:val="single" w:sz="4" w:space="0" w:color="auto"/>
              <w:right w:val="single" w:sz="4" w:space="0" w:color="auto"/>
            </w:tcBorders>
            <w:hideMark/>
          </w:tcPr>
          <w:p w14:paraId="249DF2F0" w14:textId="77777777" w:rsidR="009C06DE" w:rsidRDefault="00D6761A">
            <w:pPr>
              <w:pStyle w:val="TAL"/>
            </w:pPr>
            <w:r w:rsidRPr="00D6761A">
              <w:t>SS_NSCE_</w:t>
            </w:r>
            <w:r w:rsidR="009C06DE">
              <w:t xml:space="preserve">InfoCollection </w:t>
            </w:r>
          </w:p>
        </w:tc>
        <w:tc>
          <w:tcPr>
            <w:tcW w:w="1885" w:type="dxa"/>
            <w:tcBorders>
              <w:top w:val="single" w:sz="4" w:space="0" w:color="auto"/>
              <w:left w:val="nil"/>
              <w:bottom w:val="single" w:sz="4" w:space="0" w:color="auto"/>
              <w:right w:val="single" w:sz="4" w:space="0" w:color="auto"/>
            </w:tcBorders>
            <w:hideMark/>
          </w:tcPr>
          <w:p w14:paraId="5A7D9842" w14:textId="77777777" w:rsidR="009C06DE" w:rsidRDefault="009C06DE">
            <w:pPr>
              <w:pStyle w:val="TAL"/>
            </w:pPr>
            <w:r>
              <w:t>Subscribe</w:t>
            </w:r>
          </w:p>
        </w:tc>
        <w:tc>
          <w:tcPr>
            <w:tcW w:w="1877" w:type="dxa"/>
            <w:tcBorders>
              <w:top w:val="single" w:sz="4" w:space="0" w:color="auto"/>
              <w:left w:val="nil"/>
              <w:bottom w:val="single" w:sz="4" w:space="0" w:color="auto"/>
              <w:right w:val="single" w:sz="4" w:space="0" w:color="auto"/>
            </w:tcBorders>
            <w:hideMark/>
          </w:tcPr>
          <w:p w14:paraId="1F470939" w14:textId="77777777" w:rsidR="009C06DE" w:rsidRDefault="009C06DE">
            <w:pPr>
              <w:pStyle w:val="TAL"/>
            </w:pPr>
            <w:r>
              <w:t>Subscribe/Response</w:t>
            </w:r>
          </w:p>
        </w:tc>
        <w:tc>
          <w:tcPr>
            <w:tcW w:w="1638" w:type="dxa"/>
            <w:tcBorders>
              <w:top w:val="single" w:sz="4" w:space="0" w:color="auto"/>
              <w:left w:val="nil"/>
              <w:bottom w:val="single" w:sz="4" w:space="0" w:color="auto"/>
              <w:right w:val="single" w:sz="4" w:space="0" w:color="auto"/>
            </w:tcBorders>
            <w:hideMark/>
          </w:tcPr>
          <w:p w14:paraId="0339A31B" w14:textId="77777777" w:rsidR="009C06DE" w:rsidRDefault="009C06DE">
            <w:pPr>
              <w:pStyle w:val="TAL"/>
            </w:pPr>
            <w:r>
              <w:t>NSCE server</w:t>
            </w:r>
          </w:p>
        </w:tc>
      </w:tr>
      <w:tr w:rsidR="009C06DE" w14:paraId="177DF7E3" w14:textId="77777777" w:rsidTr="009C06DE">
        <w:trPr>
          <w:jc w:val="center"/>
        </w:trPr>
        <w:tc>
          <w:tcPr>
            <w:tcW w:w="0" w:type="auto"/>
            <w:vMerge/>
            <w:tcBorders>
              <w:top w:val="nil"/>
              <w:left w:val="single" w:sz="4" w:space="0" w:color="auto"/>
              <w:bottom w:val="single" w:sz="4" w:space="0" w:color="auto"/>
              <w:right w:val="single" w:sz="4" w:space="0" w:color="auto"/>
            </w:tcBorders>
            <w:vAlign w:val="center"/>
            <w:hideMark/>
          </w:tcPr>
          <w:p w14:paraId="20137534" w14:textId="77777777" w:rsidR="009C06DE" w:rsidRDefault="009C06DE">
            <w:pPr>
              <w:spacing w:after="0"/>
              <w:rPr>
                <w:rFonts w:ascii="Arial" w:eastAsia="SimSun" w:hAnsi="Arial" w:cs="Arial"/>
                <w:sz w:val="18"/>
                <w:szCs w:val="18"/>
              </w:rPr>
            </w:pPr>
          </w:p>
        </w:tc>
        <w:tc>
          <w:tcPr>
            <w:tcW w:w="1885" w:type="dxa"/>
            <w:tcBorders>
              <w:top w:val="single" w:sz="4" w:space="0" w:color="auto"/>
              <w:left w:val="nil"/>
              <w:bottom w:val="single" w:sz="4" w:space="0" w:color="auto"/>
              <w:right w:val="single" w:sz="4" w:space="0" w:color="auto"/>
            </w:tcBorders>
            <w:hideMark/>
          </w:tcPr>
          <w:p w14:paraId="258410E7" w14:textId="77777777" w:rsidR="009C06DE" w:rsidRDefault="009C06DE">
            <w:pPr>
              <w:pStyle w:val="TAL"/>
            </w:pPr>
            <w:r>
              <w:t>Notify</w:t>
            </w:r>
          </w:p>
        </w:tc>
        <w:tc>
          <w:tcPr>
            <w:tcW w:w="1877" w:type="dxa"/>
            <w:tcBorders>
              <w:top w:val="nil"/>
              <w:left w:val="nil"/>
              <w:bottom w:val="single" w:sz="4" w:space="0" w:color="auto"/>
              <w:right w:val="single" w:sz="4" w:space="0" w:color="auto"/>
            </w:tcBorders>
            <w:hideMark/>
          </w:tcPr>
          <w:p w14:paraId="56892C8F" w14:textId="77777777" w:rsidR="009C06DE" w:rsidRDefault="009C06DE">
            <w:pPr>
              <w:pStyle w:val="TAL"/>
            </w:pPr>
            <w:r>
              <w:t>Notify</w:t>
            </w:r>
          </w:p>
        </w:tc>
        <w:tc>
          <w:tcPr>
            <w:tcW w:w="1638" w:type="dxa"/>
            <w:tcBorders>
              <w:top w:val="nil"/>
              <w:left w:val="nil"/>
              <w:bottom w:val="single" w:sz="4" w:space="0" w:color="auto"/>
              <w:right w:val="single" w:sz="4" w:space="0" w:color="auto"/>
            </w:tcBorders>
            <w:hideMark/>
          </w:tcPr>
          <w:p w14:paraId="677F3E17" w14:textId="77777777" w:rsidR="009C06DE" w:rsidRDefault="009C06DE">
            <w:pPr>
              <w:pStyle w:val="TAL"/>
            </w:pPr>
            <w:r>
              <w:t>NSCE server</w:t>
            </w:r>
          </w:p>
        </w:tc>
      </w:tr>
    </w:tbl>
    <w:bookmarkEnd w:id="368"/>
    <w:p w14:paraId="569B78C9" w14:textId="77777777" w:rsidR="009C06DE" w:rsidRDefault="009C06DE" w:rsidP="009C06DE">
      <w:r>
        <w:t xml:space="preserve"> </w:t>
      </w:r>
    </w:p>
    <w:p w14:paraId="25758F23" w14:textId="77777777" w:rsidR="009C06DE" w:rsidRPr="0039319F" w:rsidRDefault="009C06DE" w:rsidP="00A90B95">
      <w:pPr>
        <w:pStyle w:val="Heading4"/>
      </w:pPr>
      <w:bookmarkStart w:id="369" w:name="_Toc125659799"/>
      <w:r w:rsidRPr="0039319F">
        <w:t>9.</w:t>
      </w:r>
      <w:r w:rsidR="00CF381A" w:rsidRPr="0039319F">
        <w:rPr>
          <w:rFonts w:eastAsiaTheme="minorEastAsia" w:hint="eastAsia"/>
        </w:rPr>
        <w:t>8</w:t>
      </w:r>
      <w:r w:rsidRPr="0039319F">
        <w:t>.4.2</w:t>
      </w:r>
      <w:r w:rsidRPr="0039319F">
        <w:tab/>
      </w:r>
      <w:r w:rsidR="00D6761A" w:rsidRPr="00D6761A">
        <w:t>SS_NSCE_</w:t>
      </w:r>
      <w:r w:rsidRPr="0039319F">
        <w:t>InfoCollection_Subscribe operation</w:t>
      </w:r>
      <w:bookmarkEnd w:id="369"/>
    </w:p>
    <w:p w14:paraId="2A00FC92" w14:textId="77777777" w:rsidR="009C06DE" w:rsidRDefault="009C06DE" w:rsidP="009C06DE">
      <w:r>
        <w:rPr>
          <w:b/>
        </w:rPr>
        <w:t>API operation name:</w:t>
      </w:r>
      <w:r>
        <w:t xml:space="preserve"> InfoCollection_Subscribe</w:t>
      </w:r>
    </w:p>
    <w:p w14:paraId="02E63221" w14:textId="77777777" w:rsidR="009C06DE" w:rsidRDefault="009C06DE" w:rsidP="009C06DE">
      <w:r>
        <w:rPr>
          <w:b/>
        </w:rPr>
        <w:t>Description:</w:t>
      </w:r>
      <w:r>
        <w:t xml:space="preserve"> The consumer subscribes for Information collection from NSCE server(s).</w:t>
      </w:r>
    </w:p>
    <w:p w14:paraId="541DBB3C" w14:textId="77777777" w:rsidR="009C06DE" w:rsidRDefault="009C06DE" w:rsidP="009C06DE">
      <w:r>
        <w:rPr>
          <w:b/>
        </w:rPr>
        <w:t>Inputs:</w:t>
      </w:r>
      <w:r>
        <w:t xml:space="preserve"> See clause 9.</w:t>
      </w:r>
      <w:r w:rsidR="00CF381A">
        <w:rPr>
          <w:rFonts w:eastAsiaTheme="minorEastAsia" w:hint="eastAsia"/>
          <w:lang w:eastAsia="zh-CN"/>
        </w:rPr>
        <w:t>8</w:t>
      </w:r>
      <w:r>
        <w:t>.3.2.</w:t>
      </w:r>
    </w:p>
    <w:p w14:paraId="13A4BCD3" w14:textId="77777777" w:rsidR="009C06DE" w:rsidRDefault="009C06DE" w:rsidP="009C06DE">
      <w:r>
        <w:rPr>
          <w:b/>
        </w:rPr>
        <w:t>Outputs:</w:t>
      </w:r>
      <w:r>
        <w:t xml:space="preserve"> See clause 9.</w:t>
      </w:r>
      <w:r w:rsidR="00CF381A">
        <w:rPr>
          <w:rFonts w:eastAsiaTheme="minorEastAsia" w:hint="eastAsia"/>
          <w:lang w:eastAsia="zh-CN"/>
        </w:rPr>
        <w:t>8</w:t>
      </w:r>
      <w:r>
        <w:t>.3.3</w:t>
      </w:r>
      <w:r>
        <w:rPr>
          <w:i/>
        </w:rPr>
        <w:t>.</w:t>
      </w:r>
    </w:p>
    <w:p w14:paraId="31ECB4D5" w14:textId="77777777" w:rsidR="009C06DE" w:rsidRDefault="009C06DE" w:rsidP="009C06DE">
      <w:r>
        <w:t>See clause 9.</w:t>
      </w:r>
      <w:r w:rsidR="00CF381A">
        <w:rPr>
          <w:rFonts w:eastAsiaTheme="minorEastAsia" w:hint="eastAsia"/>
          <w:lang w:eastAsia="zh-CN"/>
        </w:rPr>
        <w:t>8</w:t>
      </w:r>
      <w:r>
        <w:t>.2.1 for details of usage of this operation.</w:t>
      </w:r>
    </w:p>
    <w:p w14:paraId="60E22279" w14:textId="77777777" w:rsidR="009C06DE" w:rsidRPr="00CF381A" w:rsidRDefault="00C97A79" w:rsidP="00A90B95">
      <w:pPr>
        <w:pStyle w:val="Heading4"/>
        <w:rPr>
          <w:bCs/>
        </w:rPr>
      </w:pPr>
      <w:bookmarkStart w:id="370" w:name="_Toc125659800"/>
      <w:r w:rsidRPr="00C97A79">
        <w:rPr>
          <w:bCs/>
        </w:rPr>
        <w:t>9.</w:t>
      </w:r>
      <w:r w:rsidR="00CF381A">
        <w:rPr>
          <w:rFonts w:eastAsiaTheme="minorEastAsia" w:hint="eastAsia"/>
          <w:bCs/>
          <w:lang w:eastAsia="zh-CN"/>
        </w:rPr>
        <w:t>8</w:t>
      </w:r>
      <w:r w:rsidRPr="00C97A79">
        <w:rPr>
          <w:bCs/>
        </w:rPr>
        <w:t>.4.3</w:t>
      </w:r>
      <w:r w:rsidRPr="00C97A79">
        <w:rPr>
          <w:bCs/>
        </w:rPr>
        <w:tab/>
      </w:r>
      <w:r w:rsidR="00D6761A" w:rsidRPr="00D6761A">
        <w:rPr>
          <w:bCs/>
        </w:rPr>
        <w:t>SS_NSCE_</w:t>
      </w:r>
      <w:r w:rsidRPr="00C97A79">
        <w:rPr>
          <w:bCs/>
        </w:rPr>
        <w:t>InfoCollection_Notify operation</w:t>
      </w:r>
      <w:bookmarkEnd w:id="370"/>
    </w:p>
    <w:p w14:paraId="5E5166A7" w14:textId="77777777" w:rsidR="009C06DE" w:rsidRDefault="009C06DE" w:rsidP="009C06DE">
      <w:r>
        <w:rPr>
          <w:b/>
        </w:rPr>
        <w:t>API operation name:</w:t>
      </w:r>
      <w:r>
        <w:t xml:space="preserve"> InfoCollection_Notify</w:t>
      </w:r>
    </w:p>
    <w:p w14:paraId="73DC07AE" w14:textId="77777777" w:rsidR="009C06DE" w:rsidRDefault="009C06DE" w:rsidP="009C06DE">
      <w:r>
        <w:rPr>
          <w:b/>
        </w:rPr>
        <w:t>Description:</w:t>
      </w:r>
      <w:r>
        <w:t xml:space="preserve"> The consumer is notified with result of information collection from NSCE server(s).</w:t>
      </w:r>
    </w:p>
    <w:p w14:paraId="5B1F9772" w14:textId="77777777" w:rsidR="009C06DE" w:rsidRDefault="009C06DE" w:rsidP="009C06DE">
      <w:r>
        <w:rPr>
          <w:b/>
        </w:rPr>
        <w:t>Inputs:</w:t>
      </w:r>
      <w:r>
        <w:t xml:space="preserve"> None.</w:t>
      </w:r>
    </w:p>
    <w:p w14:paraId="6601C65B" w14:textId="77777777" w:rsidR="009C06DE" w:rsidRDefault="009C06DE" w:rsidP="009C06DE">
      <w:r>
        <w:rPr>
          <w:b/>
        </w:rPr>
        <w:t>Outputs:</w:t>
      </w:r>
      <w:r>
        <w:t xml:space="preserve"> See clause 9.</w:t>
      </w:r>
      <w:r w:rsidR="00CF381A">
        <w:rPr>
          <w:rFonts w:eastAsiaTheme="minorEastAsia" w:hint="eastAsia"/>
          <w:lang w:eastAsia="zh-CN"/>
        </w:rPr>
        <w:t>8</w:t>
      </w:r>
      <w:r>
        <w:t>.3.4.</w:t>
      </w:r>
    </w:p>
    <w:p w14:paraId="6D237802" w14:textId="77777777" w:rsidR="009C06DE" w:rsidRDefault="009C06DE" w:rsidP="009C06DE">
      <w:r>
        <w:t>See clause 9.</w:t>
      </w:r>
      <w:r w:rsidR="00CF381A">
        <w:rPr>
          <w:rFonts w:eastAsiaTheme="minorEastAsia" w:hint="eastAsia"/>
          <w:lang w:eastAsia="zh-CN"/>
        </w:rPr>
        <w:t>8</w:t>
      </w:r>
      <w:r>
        <w:t>.2.2 for details of usage of this operation.</w:t>
      </w:r>
    </w:p>
    <w:p w14:paraId="04BFD499" w14:textId="77777777" w:rsidR="00F27B96" w:rsidRPr="001665E7" w:rsidRDefault="00FB0178" w:rsidP="00F27B96">
      <w:pPr>
        <w:pStyle w:val="Heading2"/>
        <w:rPr>
          <w:bCs/>
        </w:rPr>
      </w:pPr>
      <w:bookmarkStart w:id="371" w:name="_Toc125659801"/>
      <w:r w:rsidRPr="00FB0178">
        <w:rPr>
          <w:bCs/>
        </w:rPr>
        <w:t>9.</w:t>
      </w:r>
      <w:r w:rsidRPr="00FB0178">
        <w:rPr>
          <w:rFonts w:eastAsiaTheme="minorEastAsia"/>
          <w:bCs/>
          <w:lang w:eastAsia="zh-CN"/>
        </w:rPr>
        <w:t>9</w:t>
      </w:r>
      <w:r w:rsidRPr="00FB0178">
        <w:rPr>
          <w:bCs/>
        </w:rPr>
        <w:tab/>
        <w:t>Procedure on predictive slice modification in edge based NSCE deployments</w:t>
      </w:r>
      <w:bookmarkEnd w:id="371"/>
    </w:p>
    <w:p w14:paraId="4E4BAC66" w14:textId="77777777" w:rsidR="00F27B96" w:rsidRPr="001665E7" w:rsidRDefault="001665E7" w:rsidP="00F27B96">
      <w:pPr>
        <w:pStyle w:val="Heading3"/>
        <w:rPr>
          <w:bCs/>
        </w:rPr>
      </w:pPr>
      <w:bookmarkStart w:id="372" w:name="_Toc125659802"/>
      <w:r>
        <w:rPr>
          <w:bCs/>
        </w:rPr>
        <w:t>9.</w:t>
      </w:r>
      <w:r>
        <w:rPr>
          <w:rFonts w:eastAsiaTheme="minorEastAsia" w:hint="eastAsia"/>
          <w:bCs/>
          <w:lang w:eastAsia="zh-CN"/>
        </w:rPr>
        <w:t>9</w:t>
      </w:r>
      <w:r w:rsidR="00FB0178" w:rsidRPr="00FB0178">
        <w:rPr>
          <w:bCs/>
        </w:rPr>
        <w:t>.1</w:t>
      </w:r>
      <w:r w:rsidR="00FB0178" w:rsidRPr="00FB0178">
        <w:rPr>
          <w:bCs/>
        </w:rPr>
        <w:tab/>
        <w:t>General</w:t>
      </w:r>
      <w:bookmarkEnd w:id="372"/>
    </w:p>
    <w:p w14:paraId="4821B572" w14:textId="77777777" w:rsidR="00F27B96" w:rsidRDefault="00F27B96" w:rsidP="00F27B96">
      <w:pPr>
        <w:jc w:val="both"/>
      </w:pPr>
      <w:r>
        <w:t>In this feature, the NSCE server initially receives an expected/predicted UE location/mobility change request outside an EDN service area for one or more UEs within the VAL application session (e.g. such session can be an indirect V2V session or a multiplayer gaming session). Then, the source NSCE server checks with 5GS (OAM, 5GC) whether the serving slice is available and can offer the same performance at the target EDN. Thereafter, NSCE server evaluates the need for a slice modification (e.g. a slice lifecycle related trigger change) e.g. a slice subnet resource adaptation to allow for optimizing the application performance at the target area. Based on this decision/recommendation, it provides the action to the OAM and supports the re-mapping of NSCE server for the NSCE client proactively, before UE mobility happens.</w:t>
      </w:r>
    </w:p>
    <w:p w14:paraId="503AC1EF" w14:textId="77777777" w:rsidR="00F27B96" w:rsidRPr="00144F91" w:rsidRDefault="00F27B96" w:rsidP="00F27B96">
      <w:pPr>
        <w:pStyle w:val="Heading3"/>
        <w:rPr>
          <w:bCs/>
        </w:rPr>
      </w:pPr>
      <w:bookmarkStart w:id="373" w:name="_Toc125659803"/>
      <w:r w:rsidRPr="00144F91">
        <w:rPr>
          <w:bCs/>
        </w:rPr>
        <w:lastRenderedPageBreak/>
        <w:t>9.</w:t>
      </w:r>
      <w:r w:rsidR="001665E7" w:rsidRPr="00144F91">
        <w:rPr>
          <w:rFonts w:eastAsiaTheme="minorEastAsia" w:hint="eastAsia"/>
          <w:bCs/>
          <w:lang w:eastAsia="zh-CN"/>
        </w:rPr>
        <w:t>9</w:t>
      </w:r>
      <w:r w:rsidRPr="00144F91">
        <w:rPr>
          <w:bCs/>
        </w:rPr>
        <w:t>.2</w:t>
      </w:r>
      <w:r w:rsidRPr="00144F91">
        <w:rPr>
          <w:bCs/>
        </w:rPr>
        <w:tab/>
        <w:t>Procedure</w:t>
      </w:r>
      <w:bookmarkEnd w:id="373"/>
    </w:p>
    <w:p w14:paraId="792EE0C3" w14:textId="77777777" w:rsidR="00F27B96" w:rsidRDefault="00F27B96" w:rsidP="00F27B96">
      <w:r>
        <w:t>In the procedure shown in Figure 9.</w:t>
      </w:r>
      <w:r w:rsidR="001665E7">
        <w:rPr>
          <w:rFonts w:eastAsiaTheme="minorEastAsia" w:hint="eastAsia"/>
          <w:lang w:eastAsia="zh-CN"/>
        </w:rPr>
        <w:t>9</w:t>
      </w:r>
      <w:r>
        <w:t>.2-1, a mechanism is provided to allow for slice modification when a vertical application of single or group of VAL UEs migrates (or is expected/predicted to migrate) to a different EDN supported by different NSCE server</w:t>
      </w:r>
      <w:r>
        <w:rPr>
          <w:bCs/>
        </w:rPr>
        <w:t>.</w:t>
      </w:r>
    </w:p>
    <w:p w14:paraId="16718B1C" w14:textId="77777777" w:rsidR="00F27B96" w:rsidRDefault="00F27B96" w:rsidP="00F27B96">
      <w:r>
        <w:t>Pre-conditions:</w:t>
      </w:r>
    </w:p>
    <w:p w14:paraId="1CF264CD" w14:textId="77777777" w:rsidR="00F27B96" w:rsidRDefault="00F27B96" w:rsidP="00F27B96">
      <w:pPr>
        <w:pStyle w:val="B1"/>
      </w:pPr>
      <w:r>
        <w:rPr>
          <w:rFonts w:eastAsia="DengXian"/>
        </w:rPr>
        <w:t>1.</w:t>
      </w:r>
      <w:r>
        <w:rPr>
          <w:rFonts w:eastAsia="DengXian"/>
        </w:rPr>
        <w:tab/>
      </w:r>
      <w:r>
        <w:t>The VAL server has subscribed to the network slice capability enablement</w:t>
      </w:r>
      <w:r>
        <w:rPr>
          <w:rFonts w:hint="eastAsia"/>
        </w:rPr>
        <w:t xml:space="preserve"> </w:t>
      </w:r>
      <w:r>
        <w:t>server</w:t>
      </w:r>
    </w:p>
    <w:p w14:paraId="1A11C5B8" w14:textId="77777777" w:rsidR="00F27B96" w:rsidRDefault="00F27B96" w:rsidP="00F27B96">
      <w:pPr>
        <w:pStyle w:val="B1"/>
      </w:pPr>
      <w:r>
        <w:t>2.</w:t>
      </w:r>
      <w:r>
        <w:tab/>
        <w:t>The VAL client of VAL UE is mapped to Slice#1, and NSCE client of VAL UE has established a connection to NSCE server#1 (S-NSCE server).</w:t>
      </w:r>
    </w:p>
    <w:p w14:paraId="36DAF4FE" w14:textId="77777777" w:rsidR="00F27B96" w:rsidRDefault="00F27B96" w:rsidP="00F27B96">
      <w:pPr>
        <w:pStyle w:val="B1"/>
      </w:pPr>
      <w:r>
        <w:t>3.</w:t>
      </w:r>
      <w:r>
        <w:tab/>
        <w:t>The S-NSCE server has already discovered the T-NSCE server and its area of coverage.</w:t>
      </w:r>
    </w:p>
    <w:p w14:paraId="08F58340" w14:textId="77777777" w:rsidR="00F27B96" w:rsidRDefault="00F27B96" w:rsidP="00F27B96">
      <w:pPr>
        <w:pStyle w:val="B1"/>
      </w:pPr>
      <w:r>
        <w:t xml:space="preserve">4.  The </w:t>
      </w:r>
      <w:r w:rsidR="00FB0178" w:rsidRPr="00FB0178">
        <w:t>VAL server is subscribed to and received prediction of UE location change</w:t>
      </w:r>
    </w:p>
    <w:p w14:paraId="4DB8F2F5" w14:textId="77777777" w:rsidR="00F27B96" w:rsidRDefault="00144F91" w:rsidP="00F27B96">
      <w:pPr>
        <w:pStyle w:val="TH"/>
      </w:pPr>
      <w:r>
        <w:object w:dxaOrig="9181" w:dyaOrig="6826" w14:anchorId="68144D54">
          <v:shape id="_x0000_i1041" type="#_x0000_t75" style="width:459pt;height:341.5pt" o:ole="">
            <v:imagedata r:id="rId46" o:title=""/>
          </v:shape>
          <o:OLEObject Type="Embed" ProgID="Visio.Drawing.15" ShapeID="_x0000_i1041" DrawAspect="Content" ObjectID="_1736332370" r:id="rId47"/>
        </w:object>
      </w:r>
    </w:p>
    <w:p w14:paraId="4B4D907F" w14:textId="77777777" w:rsidR="00F27B96" w:rsidRDefault="00F27B96" w:rsidP="00F27B96">
      <w:pPr>
        <w:pStyle w:val="TF"/>
        <w:rPr>
          <w:rFonts w:eastAsia="DengXian"/>
        </w:rPr>
      </w:pPr>
      <w:r>
        <w:t>Figure 9.</w:t>
      </w:r>
      <w:r w:rsidR="001665E7">
        <w:rPr>
          <w:rFonts w:eastAsiaTheme="minorEastAsia" w:hint="eastAsia"/>
          <w:lang w:eastAsia="zh-CN"/>
        </w:rPr>
        <w:t>9</w:t>
      </w:r>
      <w:r>
        <w:t>.2-1: Support for predictive slice modification in distributed NSCE server deployments</w:t>
      </w:r>
    </w:p>
    <w:p w14:paraId="79AD3CC3" w14:textId="5A05A27F" w:rsidR="00F27B96" w:rsidRDefault="00680FFF" w:rsidP="00680FFF">
      <w:pPr>
        <w:pStyle w:val="B1"/>
        <w:rPr>
          <w:rFonts w:eastAsia="SimSun"/>
        </w:rPr>
      </w:pPr>
      <w:r>
        <w:t>1.</w:t>
      </w:r>
      <w:r>
        <w:tab/>
      </w:r>
      <w:r w:rsidR="00F27B96">
        <w:t xml:space="preserve">The VAL server sends to S-NSCE server an application service continuity requirement request due to predicted/expected UE or group UE mobility to a target service area covered by a different EDN. </w:t>
      </w:r>
    </w:p>
    <w:p w14:paraId="060102E0" w14:textId="100D82CC" w:rsidR="00F27B96" w:rsidRDefault="00F27B96" w:rsidP="00F27B96">
      <w:pPr>
        <w:pStyle w:val="NO"/>
      </w:pPr>
      <w:r>
        <w:t>NOTE:</w:t>
      </w:r>
      <w:r w:rsidR="00680FFF">
        <w:tab/>
      </w:r>
      <w:r>
        <w:t>Such UE predicted mobility at the VAL server can be based on UE mobility analytics received by NWDAF or can be predicted by the VAL layer (VAL server or VAL UE).</w:t>
      </w:r>
    </w:p>
    <w:p w14:paraId="6FD7EC91" w14:textId="5F0BB129" w:rsidR="00F27B96" w:rsidRDefault="00680FFF" w:rsidP="00680FFF">
      <w:pPr>
        <w:pStyle w:val="B1"/>
      </w:pPr>
      <w:r>
        <w:t>2.</w:t>
      </w:r>
      <w:r>
        <w:tab/>
      </w:r>
      <w:r w:rsidR="00F27B96">
        <w:t>S-NSCE server sends an application service continuity requirement response to the VAL server as positive or negative acknowledgement.</w:t>
      </w:r>
    </w:p>
    <w:p w14:paraId="499B626C" w14:textId="71BEF35D" w:rsidR="00F27B96" w:rsidRDefault="00680FFF" w:rsidP="00680FFF">
      <w:pPr>
        <w:pStyle w:val="B1"/>
      </w:pPr>
      <w:r>
        <w:t>3.</w:t>
      </w:r>
      <w:r>
        <w:tab/>
      </w:r>
      <w:r w:rsidR="00F27B96">
        <w:t>S-NSCE server determines to query the underlying 3GPP system on the slice availability and conditions at the target service area (based on step 1 requirement). Such query may be in form of a request/response and include:</w:t>
      </w:r>
    </w:p>
    <w:p w14:paraId="691BAADD" w14:textId="297ED0DA" w:rsidR="00F27B96" w:rsidRDefault="00680FFF" w:rsidP="00680FFF">
      <w:pPr>
        <w:pStyle w:val="B2"/>
      </w:pPr>
      <w:r>
        <w:lastRenderedPageBreak/>
        <w:t>a.</w:t>
      </w:r>
      <w:r>
        <w:tab/>
      </w:r>
      <w:r w:rsidR="00F27B96">
        <w:t>S-NSCE server interacting with 5GC to query the UE specific information (location, UE connection capabilities) as well as network conditions (network monitoring from NEF) and/or slice related analytics on the slice load (from NWDAF as specified in TS 23.288 [</w:t>
      </w:r>
      <w:r w:rsidR="00EE7851">
        <w:t>4</w:t>
      </w:r>
      <w:r w:rsidR="00F27B96">
        <w:t xml:space="preserve">]). </w:t>
      </w:r>
    </w:p>
    <w:p w14:paraId="6576D41F" w14:textId="3F910B43" w:rsidR="00F27B96" w:rsidRDefault="00680FFF" w:rsidP="00680FFF">
      <w:pPr>
        <w:pStyle w:val="B2"/>
      </w:pPr>
      <w:r>
        <w:t>b.</w:t>
      </w:r>
      <w:r>
        <w:tab/>
      </w:r>
      <w:r w:rsidR="00F27B96">
        <w:t>S-NSCE server may also interact with OAM to query on the target slice availability and the up-to-date configured slice parameters e.g. slice RRM policies, modification of the NSI/NSSI resources (see TS</w:t>
      </w:r>
      <w:r w:rsidR="006F5D90">
        <w:t> </w:t>
      </w:r>
      <w:r w:rsidR="00F27B96">
        <w:t>28.531</w:t>
      </w:r>
      <w:r w:rsidR="006F5D90">
        <w:t> </w:t>
      </w:r>
      <w:r w:rsidR="00F27B96">
        <w:rPr>
          <w:rFonts w:hint="eastAsia"/>
        </w:rPr>
        <w:t>[</w:t>
      </w:r>
      <w:r w:rsidR="006F5D90">
        <w:t>8</w:t>
      </w:r>
      <w:r w:rsidR="00F27B96">
        <w:rPr>
          <w:rFonts w:hint="eastAsia"/>
        </w:rPr>
        <w:t>]</w:t>
      </w:r>
      <w:r w:rsidR="00F27B96">
        <w:t>, 5.1.12) at the target service area and measurements for the slice at the target area.</w:t>
      </w:r>
    </w:p>
    <w:p w14:paraId="1AB4A26C" w14:textId="56EF167A" w:rsidR="00F27B96" w:rsidRDefault="00680FFF" w:rsidP="00680FFF">
      <w:pPr>
        <w:pStyle w:val="B1"/>
      </w:pPr>
      <w:r>
        <w:t>4.</w:t>
      </w:r>
      <w:r>
        <w:tab/>
      </w:r>
      <w:r w:rsidR="00F27B96">
        <w:t xml:space="preserve">S-NSCE server evaluates whether new NSCE service area supports slice #1 and if slice #1 offers similar performance in target area. </w:t>
      </w:r>
    </w:p>
    <w:p w14:paraId="1EC7D810" w14:textId="1BE3C212" w:rsidR="00F27B96" w:rsidRDefault="00680FFF" w:rsidP="00680FFF">
      <w:pPr>
        <w:pStyle w:val="B1"/>
      </w:pPr>
      <w:r>
        <w:t>5.</w:t>
      </w:r>
      <w:r>
        <w:tab/>
      </w:r>
      <w:r w:rsidR="00F27B96">
        <w:t xml:space="preserve">If the current slice doesn't fulfil these requirements, S-NSCE sends to the T-NSCE server (covering the target area) a service continuity negotiation request (including the VAL application service continuity requirement and optionally a proposed action) to negotiate on the trigger action. </w:t>
      </w:r>
    </w:p>
    <w:p w14:paraId="73B89495" w14:textId="2932908D" w:rsidR="00F27B96" w:rsidRDefault="00680FFF" w:rsidP="00680FFF">
      <w:pPr>
        <w:pStyle w:val="B1"/>
      </w:pPr>
      <w:r>
        <w:t>6.</w:t>
      </w:r>
      <w:r>
        <w:tab/>
      </w:r>
      <w:r w:rsidR="00F27B96">
        <w:t>T-NSCE server determines the need for a slice lifecycle change at the target area and translates this to a trigger action. This trigger action can be based on the proposed action in step 5 and can be a requested slice modification or the slice #1 creation/instantiation at the target area (this may happen if a group of UEs are moving to the target area and use slice #1, so it may be beneficial to create slice #1 at the target area).</w:t>
      </w:r>
    </w:p>
    <w:p w14:paraId="0B290FDE" w14:textId="1C914358" w:rsidR="00F27B96" w:rsidRDefault="00680FFF" w:rsidP="00680FFF">
      <w:pPr>
        <w:pStyle w:val="B1"/>
      </w:pPr>
      <w:r>
        <w:t>7.</w:t>
      </w:r>
      <w:r>
        <w:tab/>
      </w:r>
      <w:r w:rsidR="00F27B96">
        <w:t xml:space="preserve">T-NSCE server sends to the S-NSCE server a service continuity negotiation response including the determined trigger action. </w:t>
      </w:r>
    </w:p>
    <w:p w14:paraId="41527551" w14:textId="7D8AEAE0" w:rsidR="00F27B96" w:rsidRDefault="00680FFF" w:rsidP="00680FFF">
      <w:pPr>
        <w:pStyle w:val="B1"/>
      </w:pPr>
      <w:r>
        <w:t>8.</w:t>
      </w:r>
      <w:r>
        <w:tab/>
      </w:r>
      <w:r w:rsidR="00F27B96">
        <w:t>The S- or T-NSCE server may send the trigger action as a slice modification trigger request to the slice provisioning MnS producer at OAM (e.g. slice modification for network slice) to extend slice availability to the target service area based on the expected/predicted VAL UE or VAL group mobility. As response to the trigger action, the provisioning MnS producer provides a slice modification trigger response to the corresponding NSCE server with a positive or negative result.</w:t>
      </w:r>
    </w:p>
    <w:p w14:paraId="136B6AB6" w14:textId="5D718383" w:rsidR="00F27B96" w:rsidRDefault="00680FFF" w:rsidP="00680FFF">
      <w:pPr>
        <w:pStyle w:val="B1"/>
      </w:pPr>
      <w:r>
        <w:t>9.</w:t>
      </w:r>
      <w:r>
        <w:tab/>
      </w:r>
      <w:r w:rsidR="00F27B96">
        <w:t>After the slice lifecycle change execution (based on the indication in step 5), the S-NSCE server sends a notification to the VAL server and optionally to the VAL client via S-NSCE client</w:t>
      </w:r>
    </w:p>
    <w:p w14:paraId="1AE98A22" w14:textId="331CE73D" w:rsidR="00144F91" w:rsidRDefault="00680FFF" w:rsidP="00680FFF">
      <w:pPr>
        <w:pStyle w:val="B1"/>
      </w:pPr>
      <w:r>
        <w:t>10.</w:t>
      </w:r>
      <w:r>
        <w:tab/>
      </w:r>
      <w:r w:rsidR="00F27B96">
        <w:t>If the NSCE client needs to be remapped to different NSCE server (due to the expected change of UE location), the NSCE client establishes a new connection with T-NSCE and terminates the one with S-NSCE (in case of subscription-based interaction), or in case of request-based interaction, it updates the mapping at the client side, and maintains the new NSCE server address / ID for the target NSCE area.</w:t>
      </w:r>
    </w:p>
    <w:p w14:paraId="0C64EECE" w14:textId="77777777" w:rsidR="00F27B96" w:rsidRPr="001665E7" w:rsidRDefault="001665E7" w:rsidP="00F27B96">
      <w:pPr>
        <w:pStyle w:val="Heading3"/>
        <w:rPr>
          <w:bCs/>
        </w:rPr>
      </w:pPr>
      <w:bookmarkStart w:id="374" w:name="_Toc125659804"/>
      <w:r>
        <w:rPr>
          <w:bCs/>
        </w:rPr>
        <w:t>9.9</w:t>
      </w:r>
      <w:r w:rsidR="00FB0178" w:rsidRPr="00FB0178">
        <w:rPr>
          <w:bCs/>
        </w:rPr>
        <w:t>.3</w:t>
      </w:r>
      <w:r w:rsidR="00FB0178" w:rsidRPr="00FB0178">
        <w:rPr>
          <w:bCs/>
        </w:rPr>
        <w:tab/>
        <w:t>Information flows</w:t>
      </w:r>
      <w:bookmarkEnd w:id="374"/>
    </w:p>
    <w:p w14:paraId="172A0E02" w14:textId="77777777" w:rsidR="00F27B96" w:rsidRPr="001665E7" w:rsidRDefault="001665E7" w:rsidP="00F27B96">
      <w:pPr>
        <w:pStyle w:val="Heading4"/>
        <w:rPr>
          <w:bCs/>
        </w:rPr>
      </w:pPr>
      <w:bookmarkStart w:id="375" w:name="_Toc113356726"/>
      <w:bookmarkStart w:id="376" w:name="_Toc125659805"/>
      <w:bookmarkEnd w:id="375"/>
      <w:r>
        <w:rPr>
          <w:bCs/>
        </w:rPr>
        <w:t>9.9</w:t>
      </w:r>
      <w:r w:rsidR="00FB0178" w:rsidRPr="00FB0178">
        <w:rPr>
          <w:bCs/>
        </w:rPr>
        <w:t>.3.1</w:t>
      </w:r>
      <w:r w:rsidR="00FB0178" w:rsidRPr="00FB0178">
        <w:rPr>
          <w:bCs/>
        </w:rPr>
        <w:tab/>
        <w:t>General</w:t>
      </w:r>
      <w:bookmarkEnd w:id="376"/>
    </w:p>
    <w:p w14:paraId="43682CE8" w14:textId="77777777" w:rsidR="00F27B96" w:rsidRDefault="00F27B96" w:rsidP="00F27B96">
      <w:r>
        <w:t>The following information flows are specified for the predictive slice modification support based on 9.</w:t>
      </w:r>
      <w:r w:rsidR="001665E7">
        <w:t>9</w:t>
      </w:r>
      <w:r>
        <w:t>.2.</w:t>
      </w:r>
    </w:p>
    <w:p w14:paraId="0E8F9361" w14:textId="77777777" w:rsidR="00F27B96" w:rsidRPr="001665E7" w:rsidRDefault="00FB0178" w:rsidP="00F27B96">
      <w:pPr>
        <w:pStyle w:val="Heading4"/>
        <w:rPr>
          <w:bCs/>
        </w:rPr>
      </w:pPr>
      <w:bookmarkStart w:id="377" w:name="_Toc113356727"/>
      <w:bookmarkStart w:id="378" w:name="_Toc125659806"/>
      <w:bookmarkEnd w:id="377"/>
      <w:r w:rsidRPr="00FB0178">
        <w:rPr>
          <w:bCs/>
        </w:rPr>
        <w:t>9.9.3.2</w:t>
      </w:r>
      <w:r w:rsidRPr="00FB0178">
        <w:rPr>
          <w:bCs/>
        </w:rPr>
        <w:tab/>
        <w:t>Application service continuity requirement request</w:t>
      </w:r>
      <w:bookmarkEnd w:id="378"/>
      <w:r w:rsidRPr="00FB0178">
        <w:rPr>
          <w:bCs/>
        </w:rPr>
        <w:t xml:space="preserve"> </w:t>
      </w:r>
    </w:p>
    <w:p w14:paraId="3515B493" w14:textId="77777777" w:rsidR="00F27B96" w:rsidRDefault="00F27B96" w:rsidP="00F27B96">
      <w:r>
        <w:t>Table 9.</w:t>
      </w:r>
      <w:r w:rsidR="001665E7">
        <w:t>9</w:t>
      </w:r>
      <w:r>
        <w:t>.3.2-1 describes information elements for the Application service continuity requirement request from the VAL server to the NSCE server.</w:t>
      </w:r>
    </w:p>
    <w:p w14:paraId="1CBD380E" w14:textId="77777777" w:rsidR="00F27B96" w:rsidRDefault="001665E7" w:rsidP="00F27B96">
      <w:pPr>
        <w:pStyle w:val="TH"/>
      </w:pPr>
      <w:r>
        <w:lastRenderedPageBreak/>
        <w:t>Table 9.9</w:t>
      </w:r>
      <w:r w:rsidR="00F27B96">
        <w:t>.3.2-1: Application service continuity requirement request</w:t>
      </w:r>
    </w:p>
    <w:tbl>
      <w:tblPr>
        <w:tblW w:w="8640" w:type="dxa"/>
        <w:jc w:val="center"/>
        <w:tblLayout w:type="fixed"/>
        <w:tblLook w:val="04A0" w:firstRow="1" w:lastRow="0" w:firstColumn="1" w:lastColumn="0" w:noHBand="0" w:noVBand="1"/>
      </w:tblPr>
      <w:tblGrid>
        <w:gridCol w:w="2880"/>
        <w:gridCol w:w="1440"/>
        <w:gridCol w:w="4320"/>
      </w:tblGrid>
      <w:tr w:rsidR="00F27B96" w14:paraId="45E1B75F" w14:textId="77777777" w:rsidTr="00F27B96">
        <w:trPr>
          <w:jc w:val="center"/>
        </w:trPr>
        <w:tc>
          <w:tcPr>
            <w:tcW w:w="2880" w:type="dxa"/>
            <w:tcBorders>
              <w:top w:val="single" w:sz="4" w:space="0" w:color="000000"/>
              <w:left w:val="single" w:sz="4" w:space="0" w:color="000000"/>
              <w:bottom w:val="single" w:sz="4" w:space="0" w:color="000000"/>
              <w:right w:val="nil"/>
            </w:tcBorders>
            <w:hideMark/>
          </w:tcPr>
          <w:p w14:paraId="221C43F5" w14:textId="77777777" w:rsidR="00F27B96" w:rsidRDefault="00F27B96">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hideMark/>
          </w:tcPr>
          <w:p w14:paraId="3167E3CC" w14:textId="77777777" w:rsidR="00F27B96" w:rsidRDefault="00F27B96">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799AE21F" w14:textId="77777777" w:rsidR="00F27B96" w:rsidRDefault="00F27B96">
            <w:pPr>
              <w:pStyle w:val="TAH"/>
              <w:rPr>
                <w:kern w:val="2"/>
              </w:rPr>
            </w:pPr>
            <w:r>
              <w:rPr>
                <w:kern w:val="2"/>
              </w:rPr>
              <w:t>Description</w:t>
            </w:r>
          </w:p>
        </w:tc>
      </w:tr>
      <w:tr w:rsidR="00F27B96" w14:paraId="0B81B3F2" w14:textId="77777777" w:rsidTr="00F27B96">
        <w:trPr>
          <w:jc w:val="center"/>
        </w:trPr>
        <w:tc>
          <w:tcPr>
            <w:tcW w:w="2880" w:type="dxa"/>
            <w:tcBorders>
              <w:top w:val="single" w:sz="4" w:space="0" w:color="000000"/>
              <w:left w:val="single" w:sz="4" w:space="0" w:color="000000"/>
              <w:bottom w:val="single" w:sz="4" w:space="0" w:color="000000"/>
              <w:right w:val="nil"/>
            </w:tcBorders>
            <w:hideMark/>
          </w:tcPr>
          <w:p w14:paraId="7F4497F1" w14:textId="77777777" w:rsidR="00F27B96" w:rsidRDefault="00F27B96">
            <w:pPr>
              <w:pStyle w:val="TAL"/>
              <w:rPr>
                <w:kern w:val="2"/>
              </w:rPr>
            </w:pPr>
            <w:r>
              <w:rPr>
                <w:kern w:val="2"/>
              </w:rPr>
              <w:t>VAL server ID</w:t>
            </w:r>
          </w:p>
        </w:tc>
        <w:tc>
          <w:tcPr>
            <w:tcW w:w="1440" w:type="dxa"/>
            <w:tcBorders>
              <w:top w:val="single" w:sz="4" w:space="0" w:color="000000"/>
              <w:left w:val="single" w:sz="4" w:space="0" w:color="000000"/>
              <w:bottom w:val="single" w:sz="4" w:space="0" w:color="000000"/>
              <w:right w:val="nil"/>
            </w:tcBorders>
            <w:hideMark/>
          </w:tcPr>
          <w:p w14:paraId="0585EFFE" w14:textId="77777777" w:rsidR="00F27B96" w:rsidRDefault="00F27B96">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7E548510" w14:textId="77777777" w:rsidR="00F27B96" w:rsidRDefault="00F27B96">
            <w:pPr>
              <w:pStyle w:val="TAL"/>
              <w:rPr>
                <w:kern w:val="2"/>
              </w:rPr>
            </w:pPr>
            <w:r>
              <w:rPr>
                <w:kern w:val="2"/>
              </w:rPr>
              <w:t>The identifier of the VAL server</w:t>
            </w:r>
          </w:p>
        </w:tc>
      </w:tr>
      <w:tr w:rsidR="00F27B96" w14:paraId="6F33773D" w14:textId="77777777" w:rsidTr="00F27B96">
        <w:trPr>
          <w:jc w:val="center"/>
        </w:trPr>
        <w:tc>
          <w:tcPr>
            <w:tcW w:w="2880" w:type="dxa"/>
            <w:tcBorders>
              <w:top w:val="single" w:sz="4" w:space="0" w:color="000000"/>
              <w:left w:val="single" w:sz="4" w:space="0" w:color="000000"/>
              <w:bottom w:val="single" w:sz="4" w:space="0" w:color="000000"/>
              <w:right w:val="nil"/>
            </w:tcBorders>
            <w:hideMark/>
          </w:tcPr>
          <w:p w14:paraId="09E10B95" w14:textId="77777777" w:rsidR="00F27B96" w:rsidRDefault="00F27B96">
            <w:pPr>
              <w:pStyle w:val="TAL"/>
              <w:rPr>
                <w:kern w:val="2"/>
              </w:rPr>
            </w:pPr>
            <w:r>
              <w:t>Security credentials</w:t>
            </w:r>
          </w:p>
        </w:tc>
        <w:tc>
          <w:tcPr>
            <w:tcW w:w="1440" w:type="dxa"/>
            <w:tcBorders>
              <w:top w:val="single" w:sz="4" w:space="0" w:color="000000"/>
              <w:left w:val="single" w:sz="4" w:space="0" w:color="000000"/>
              <w:bottom w:val="single" w:sz="4" w:space="0" w:color="000000"/>
              <w:right w:val="nil"/>
            </w:tcBorders>
            <w:hideMark/>
          </w:tcPr>
          <w:p w14:paraId="1985FD3E" w14:textId="77777777" w:rsidR="00F27B96" w:rsidRDefault="00F27B96">
            <w:pPr>
              <w:pStyle w:val="TAC"/>
              <w:rPr>
                <w:kern w:val="2"/>
              </w:rP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450EA25" w14:textId="77777777" w:rsidR="00F27B96" w:rsidRDefault="00F27B96">
            <w:pPr>
              <w:pStyle w:val="TAL"/>
              <w:rPr>
                <w:kern w:val="2"/>
              </w:rPr>
            </w:pPr>
            <w:r>
              <w:t>Security credentials resulting from a successful authorization.</w:t>
            </w:r>
          </w:p>
        </w:tc>
      </w:tr>
      <w:tr w:rsidR="00F27B96" w14:paraId="56F333F7" w14:textId="77777777" w:rsidTr="00F27B96">
        <w:trPr>
          <w:jc w:val="center"/>
        </w:trPr>
        <w:tc>
          <w:tcPr>
            <w:tcW w:w="2880" w:type="dxa"/>
            <w:tcBorders>
              <w:top w:val="single" w:sz="4" w:space="0" w:color="000000"/>
              <w:left w:val="single" w:sz="4" w:space="0" w:color="000000"/>
              <w:bottom w:val="single" w:sz="4" w:space="0" w:color="000000"/>
              <w:right w:val="nil"/>
            </w:tcBorders>
            <w:hideMark/>
          </w:tcPr>
          <w:p w14:paraId="24724B49" w14:textId="77777777" w:rsidR="00F27B96" w:rsidRDefault="00F27B96">
            <w:pPr>
              <w:pStyle w:val="TAL"/>
              <w:rPr>
                <w:kern w:val="2"/>
              </w:rPr>
            </w:pPr>
            <w:r>
              <w:rPr>
                <w:kern w:val="2"/>
              </w:rPr>
              <w:t>VAL service ID</w:t>
            </w:r>
          </w:p>
        </w:tc>
        <w:tc>
          <w:tcPr>
            <w:tcW w:w="1440" w:type="dxa"/>
            <w:tcBorders>
              <w:top w:val="single" w:sz="4" w:space="0" w:color="000000"/>
              <w:left w:val="single" w:sz="4" w:space="0" w:color="000000"/>
              <w:bottom w:val="single" w:sz="4" w:space="0" w:color="000000"/>
              <w:right w:val="nil"/>
            </w:tcBorders>
            <w:hideMark/>
          </w:tcPr>
          <w:p w14:paraId="4FBEE731" w14:textId="77777777" w:rsidR="00F27B96" w:rsidRDefault="00F27B96">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69B81B10" w14:textId="77777777" w:rsidR="00F27B96" w:rsidRDefault="00F27B96">
            <w:pPr>
              <w:pStyle w:val="TAL"/>
              <w:rPr>
                <w:kern w:val="2"/>
              </w:rPr>
            </w:pPr>
            <w:r>
              <w:rPr>
                <w:kern w:val="2"/>
              </w:rPr>
              <w:t xml:space="preserve">The identifier of the VAL service for which the requirement request applies </w:t>
            </w:r>
          </w:p>
        </w:tc>
      </w:tr>
      <w:tr w:rsidR="00F27B96" w14:paraId="1CEB6BCD" w14:textId="77777777" w:rsidTr="00F27B96">
        <w:trPr>
          <w:jc w:val="center"/>
        </w:trPr>
        <w:tc>
          <w:tcPr>
            <w:tcW w:w="2880" w:type="dxa"/>
            <w:tcBorders>
              <w:top w:val="single" w:sz="4" w:space="0" w:color="000000"/>
              <w:left w:val="single" w:sz="4" w:space="0" w:color="000000"/>
              <w:bottom w:val="single" w:sz="4" w:space="0" w:color="000000"/>
              <w:right w:val="nil"/>
            </w:tcBorders>
            <w:hideMark/>
          </w:tcPr>
          <w:p w14:paraId="4B1D6DEF" w14:textId="77777777" w:rsidR="00F27B96" w:rsidRDefault="00F27B96">
            <w:pPr>
              <w:pStyle w:val="TAL"/>
              <w:rPr>
                <w:kern w:val="2"/>
              </w:rPr>
            </w:pPr>
            <w:r>
              <w:rPr>
                <w:kern w:val="2"/>
              </w:rPr>
              <w:t>VAL UE ID list</w:t>
            </w:r>
          </w:p>
        </w:tc>
        <w:tc>
          <w:tcPr>
            <w:tcW w:w="1440" w:type="dxa"/>
            <w:tcBorders>
              <w:top w:val="single" w:sz="4" w:space="0" w:color="000000"/>
              <w:left w:val="single" w:sz="4" w:space="0" w:color="000000"/>
              <w:bottom w:val="single" w:sz="4" w:space="0" w:color="000000"/>
              <w:right w:val="nil"/>
            </w:tcBorders>
            <w:hideMark/>
          </w:tcPr>
          <w:p w14:paraId="430F568C" w14:textId="77777777" w:rsidR="00F27B96" w:rsidRDefault="00F27B96">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3E7801D7" w14:textId="77777777" w:rsidR="00F27B96" w:rsidRDefault="00F27B96">
            <w:pPr>
              <w:pStyle w:val="TAL"/>
              <w:rPr>
                <w:kern w:val="2"/>
              </w:rPr>
            </w:pPr>
            <w:r>
              <w:rPr>
                <w:kern w:val="2"/>
              </w:rPr>
              <w:t>The list of VAL UE IDs for which the requirement request applies</w:t>
            </w:r>
          </w:p>
        </w:tc>
      </w:tr>
      <w:tr w:rsidR="00F27B96" w14:paraId="6709EAC5" w14:textId="77777777" w:rsidTr="00F27B96">
        <w:trPr>
          <w:jc w:val="center"/>
        </w:trPr>
        <w:tc>
          <w:tcPr>
            <w:tcW w:w="2880" w:type="dxa"/>
            <w:tcBorders>
              <w:top w:val="single" w:sz="4" w:space="0" w:color="000000"/>
              <w:left w:val="single" w:sz="4" w:space="0" w:color="000000"/>
              <w:bottom w:val="single" w:sz="4" w:space="0" w:color="000000"/>
              <w:right w:val="nil"/>
            </w:tcBorders>
            <w:hideMark/>
          </w:tcPr>
          <w:p w14:paraId="0E935105" w14:textId="77777777" w:rsidR="00F27B96" w:rsidRDefault="00F27B96">
            <w:pPr>
              <w:pStyle w:val="TAL"/>
              <w:rPr>
                <w:kern w:val="2"/>
              </w:rPr>
            </w:pPr>
            <w:r>
              <w:rPr>
                <w:kern w:val="2"/>
              </w:rPr>
              <w:t>Service Continuity Requirement</w:t>
            </w:r>
          </w:p>
        </w:tc>
        <w:tc>
          <w:tcPr>
            <w:tcW w:w="1440" w:type="dxa"/>
            <w:tcBorders>
              <w:top w:val="single" w:sz="4" w:space="0" w:color="000000"/>
              <w:left w:val="single" w:sz="4" w:space="0" w:color="000000"/>
              <w:bottom w:val="single" w:sz="4" w:space="0" w:color="000000"/>
              <w:right w:val="nil"/>
            </w:tcBorders>
            <w:hideMark/>
          </w:tcPr>
          <w:p w14:paraId="4497F379" w14:textId="77777777" w:rsidR="00F27B96" w:rsidRDefault="00F27B96">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14644DD0" w14:textId="77777777" w:rsidR="00F27B96" w:rsidRDefault="00F27B96">
            <w:pPr>
              <w:pStyle w:val="TAL"/>
              <w:rPr>
                <w:kern w:val="2"/>
              </w:rPr>
            </w:pPr>
            <w:r>
              <w:rPr>
                <w:kern w:val="2"/>
              </w:rPr>
              <w:t xml:space="preserve">The service continuity requirement which can be the expected or predicted migration of the VAL application or a list of VAL UEs within the application to a target area. </w:t>
            </w:r>
          </w:p>
        </w:tc>
      </w:tr>
      <w:tr w:rsidR="00F27B96" w14:paraId="249C1E1E" w14:textId="77777777" w:rsidTr="00F27B96">
        <w:trPr>
          <w:jc w:val="center"/>
        </w:trPr>
        <w:tc>
          <w:tcPr>
            <w:tcW w:w="2880" w:type="dxa"/>
            <w:tcBorders>
              <w:top w:val="single" w:sz="4" w:space="0" w:color="000000"/>
              <w:left w:val="single" w:sz="4" w:space="0" w:color="000000"/>
              <w:bottom w:val="single" w:sz="4" w:space="0" w:color="000000"/>
              <w:right w:val="nil"/>
            </w:tcBorders>
            <w:hideMark/>
          </w:tcPr>
          <w:p w14:paraId="028068FA" w14:textId="77777777" w:rsidR="00F27B96" w:rsidRDefault="00F27B96">
            <w:pPr>
              <w:pStyle w:val="TAL"/>
              <w:rPr>
                <w:kern w:val="2"/>
              </w:rPr>
            </w:pPr>
            <w:r>
              <w:rPr>
                <w:kern w:val="2"/>
              </w:rPr>
              <w:t>Slice identifier</w:t>
            </w:r>
          </w:p>
        </w:tc>
        <w:tc>
          <w:tcPr>
            <w:tcW w:w="1440" w:type="dxa"/>
            <w:tcBorders>
              <w:top w:val="single" w:sz="4" w:space="0" w:color="000000"/>
              <w:left w:val="single" w:sz="4" w:space="0" w:color="000000"/>
              <w:bottom w:val="single" w:sz="4" w:space="0" w:color="000000"/>
              <w:right w:val="nil"/>
            </w:tcBorders>
            <w:hideMark/>
          </w:tcPr>
          <w:p w14:paraId="1347F765" w14:textId="77777777" w:rsidR="00F27B96" w:rsidRDefault="00F27B96">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4AEA967D" w14:textId="77777777" w:rsidR="00F27B96" w:rsidRDefault="00F27B96">
            <w:pPr>
              <w:pStyle w:val="TAL"/>
              <w:rPr>
                <w:kern w:val="2"/>
              </w:rPr>
            </w:pPr>
            <w:r>
              <w:rPr>
                <w:kern w:val="2"/>
              </w:rPr>
              <w:t>The slice identifier (S-NSSAI, NSI ID or ENSI) which is mapped to the VAL application, if known by the VAL server</w:t>
            </w:r>
          </w:p>
        </w:tc>
      </w:tr>
      <w:tr w:rsidR="00F27B96" w14:paraId="1898C274" w14:textId="77777777" w:rsidTr="00F27B96">
        <w:trPr>
          <w:jc w:val="center"/>
        </w:trPr>
        <w:tc>
          <w:tcPr>
            <w:tcW w:w="2880" w:type="dxa"/>
            <w:tcBorders>
              <w:top w:val="single" w:sz="4" w:space="0" w:color="000000"/>
              <w:left w:val="single" w:sz="4" w:space="0" w:color="000000"/>
              <w:bottom w:val="single" w:sz="4" w:space="0" w:color="000000"/>
              <w:right w:val="nil"/>
            </w:tcBorders>
            <w:hideMark/>
          </w:tcPr>
          <w:p w14:paraId="143C1D2C" w14:textId="77777777" w:rsidR="00F27B96" w:rsidRDefault="00F27B96">
            <w:pPr>
              <w:pStyle w:val="TAL"/>
              <w:rPr>
                <w:kern w:val="2"/>
              </w:rPr>
            </w:pPr>
            <w:r>
              <w:rPr>
                <w:kern w:val="2"/>
              </w:rPr>
              <w:t>Target Service Area</w:t>
            </w:r>
          </w:p>
        </w:tc>
        <w:tc>
          <w:tcPr>
            <w:tcW w:w="1440" w:type="dxa"/>
            <w:tcBorders>
              <w:top w:val="single" w:sz="4" w:space="0" w:color="000000"/>
              <w:left w:val="single" w:sz="4" w:space="0" w:color="000000"/>
              <w:bottom w:val="single" w:sz="4" w:space="0" w:color="000000"/>
              <w:right w:val="nil"/>
            </w:tcBorders>
            <w:hideMark/>
          </w:tcPr>
          <w:p w14:paraId="6137E445" w14:textId="77777777" w:rsidR="00F27B96" w:rsidRDefault="00F27B96">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383D0941" w14:textId="77777777" w:rsidR="00F27B96" w:rsidRDefault="00F27B96">
            <w:pPr>
              <w:pStyle w:val="TAL"/>
              <w:rPr>
                <w:kern w:val="2"/>
              </w:rPr>
            </w:pPr>
            <w:r>
              <w:rPr>
                <w:kern w:val="2"/>
              </w:rPr>
              <w:t>The target area can be represented as the geographical coordinates / set of waypoints outside the original service area, where the VAL application/ UE(s) is expected or predicted to move.</w:t>
            </w:r>
          </w:p>
        </w:tc>
      </w:tr>
      <w:tr w:rsidR="00F27B96" w14:paraId="624F085C" w14:textId="77777777" w:rsidTr="00F27B96">
        <w:trPr>
          <w:jc w:val="center"/>
        </w:trPr>
        <w:tc>
          <w:tcPr>
            <w:tcW w:w="2880" w:type="dxa"/>
            <w:tcBorders>
              <w:top w:val="single" w:sz="4" w:space="0" w:color="000000"/>
              <w:left w:val="single" w:sz="4" w:space="0" w:color="000000"/>
              <w:bottom w:val="single" w:sz="4" w:space="0" w:color="000000"/>
              <w:right w:val="nil"/>
            </w:tcBorders>
            <w:hideMark/>
          </w:tcPr>
          <w:p w14:paraId="3768ACB0" w14:textId="77777777" w:rsidR="00F27B96" w:rsidRDefault="00F27B96">
            <w:pPr>
              <w:pStyle w:val="TAL"/>
              <w:rPr>
                <w:kern w:val="2"/>
              </w:rPr>
            </w:pPr>
            <w:r>
              <w:rPr>
                <w:kern w:val="2"/>
              </w:rPr>
              <w:t>Application QoS requirements</w:t>
            </w:r>
          </w:p>
        </w:tc>
        <w:tc>
          <w:tcPr>
            <w:tcW w:w="1440" w:type="dxa"/>
            <w:tcBorders>
              <w:top w:val="single" w:sz="4" w:space="0" w:color="000000"/>
              <w:left w:val="single" w:sz="4" w:space="0" w:color="000000"/>
              <w:bottom w:val="single" w:sz="4" w:space="0" w:color="000000"/>
              <w:right w:val="nil"/>
            </w:tcBorders>
            <w:hideMark/>
          </w:tcPr>
          <w:p w14:paraId="45B5BFE4" w14:textId="77777777" w:rsidR="00F27B96" w:rsidRDefault="00F27B96">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688F7381" w14:textId="77777777" w:rsidR="00F27B96" w:rsidRDefault="00F27B96">
            <w:pPr>
              <w:pStyle w:val="TAL"/>
              <w:rPr>
                <w:kern w:val="2"/>
              </w:rPr>
            </w:pPr>
            <w:r>
              <w:rPr>
                <w:kern w:val="2"/>
              </w:rPr>
              <w:t>The QoS requirements / KPIs for the VAL service</w:t>
            </w:r>
          </w:p>
        </w:tc>
      </w:tr>
    </w:tbl>
    <w:p w14:paraId="0D008BDD" w14:textId="77777777" w:rsidR="00F27B96" w:rsidRDefault="00F27B96" w:rsidP="00F27B96">
      <w:r>
        <w:t xml:space="preserve"> </w:t>
      </w:r>
    </w:p>
    <w:p w14:paraId="690259FA" w14:textId="77777777" w:rsidR="00F27B96" w:rsidRPr="001665E7" w:rsidRDefault="00FB0178" w:rsidP="00F27B96">
      <w:pPr>
        <w:pStyle w:val="Heading4"/>
        <w:rPr>
          <w:bCs/>
        </w:rPr>
      </w:pPr>
      <w:bookmarkStart w:id="379" w:name="_Toc125659807"/>
      <w:r w:rsidRPr="00FB0178">
        <w:rPr>
          <w:bCs/>
        </w:rPr>
        <w:t>9.9.3.3</w:t>
      </w:r>
      <w:r w:rsidRPr="00FB0178">
        <w:rPr>
          <w:bCs/>
        </w:rPr>
        <w:tab/>
        <w:t>Application service continuity requirement response</w:t>
      </w:r>
      <w:bookmarkEnd w:id="379"/>
      <w:r w:rsidRPr="00FB0178">
        <w:rPr>
          <w:bCs/>
        </w:rPr>
        <w:t xml:space="preserve"> </w:t>
      </w:r>
    </w:p>
    <w:p w14:paraId="1A42AA9B" w14:textId="77777777" w:rsidR="00F27B96" w:rsidRDefault="00F27B96" w:rsidP="00F27B96">
      <w:r>
        <w:t>Table 9.</w:t>
      </w:r>
      <w:r w:rsidR="001665E7">
        <w:t>9</w:t>
      </w:r>
      <w:r>
        <w:t>.3.3-1 describes information elements for the Application service continuity requirement response from the NSCE server to the VAL server.</w:t>
      </w:r>
    </w:p>
    <w:p w14:paraId="0A97CD89" w14:textId="77777777" w:rsidR="00F27B96" w:rsidRDefault="00F27B96" w:rsidP="00F27B96">
      <w:pPr>
        <w:pStyle w:val="TH"/>
      </w:pPr>
      <w:r>
        <w:t>Table 9.</w:t>
      </w:r>
      <w:r w:rsidR="001665E7">
        <w:t>9</w:t>
      </w:r>
      <w:r>
        <w:t>.3.3-1: Application service continuity requirement response</w:t>
      </w:r>
    </w:p>
    <w:tbl>
      <w:tblPr>
        <w:tblW w:w="8640" w:type="dxa"/>
        <w:jc w:val="center"/>
        <w:tblLayout w:type="fixed"/>
        <w:tblLook w:val="04A0" w:firstRow="1" w:lastRow="0" w:firstColumn="1" w:lastColumn="0" w:noHBand="0" w:noVBand="1"/>
      </w:tblPr>
      <w:tblGrid>
        <w:gridCol w:w="2880"/>
        <w:gridCol w:w="1440"/>
        <w:gridCol w:w="4320"/>
      </w:tblGrid>
      <w:tr w:rsidR="00F27B96" w14:paraId="4AF86E07" w14:textId="77777777" w:rsidTr="00F27B96">
        <w:trPr>
          <w:jc w:val="center"/>
        </w:trPr>
        <w:tc>
          <w:tcPr>
            <w:tcW w:w="2880" w:type="dxa"/>
            <w:tcBorders>
              <w:top w:val="single" w:sz="4" w:space="0" w:color="000000"/>
              <w:left w:val="single" w:sz="4" w:space="0" w:color="000000"/>
              <w:bottom w:val="single" w:sz="4" w:space="0" w:color="000000"/>
              <w:right w:val="nil"/>
            </w:tcBorders>
            <w:hideMark/>
          </w:tcPr>
          <w:p w14:paraId="7CB4B058" w14:textId="77777777" w:rsidR="00F27B96" w:rsidRDefault="00F27B96">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hideMark/>
          </w:tcPr>
          <w:p w14:paraId="3ADE2D49" w14:textId="77777777" w:rsidR="00F27B96" w:rsidRDefault="00F27B96">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787C132C" w14:textId="77777777" w:rsidR="00F27B96" w:rsidRDefault="00F27B96">
            <w:pPr>
              <w:pStyle w:val="TAH"/>
              <w:rPr>
                <w:kern w:val="2"/>
              </w:rPr>
            </w:pPr>
            <w:r>
              <w:rPr>
                <w:kern w:val="2"/>
              </w:rPr>
              <w:t>Description</w:t>
            </w:r>
          </w:p>
        </w:tc>
      </w:tr>
      <w:tr w:rsidR="00F27B96" w14:paraId="67186DCA" w14:textId="77777777" w:rsidTr="00F27B96">
        <w:trPr>
          <w:jc w:val="center"/>
        </w:trPr>
        <w:tc>
          <w:tcPr>
            <w:tcW w:w="2880" w:type="dxa"/>
            <w:tcBorders>
              <w:top w:val="single" w:sz="4" w:space="0" w:color="000000"/>
              <w:left w:val="single" w:sz="4" w:space="0" w:color="000000"/>
              <w:bottom w:val="single" w:sz="4" w:space="0" w:color="000000"/>
              <w:right w:val="nil"/>
            </w:tcBorders>
            <w:hideMark/>
          </w:tcPr>
          <w:p w14:paraId="37A1E3E0" w14:textId="77777777" w:rsidR="00F27B96" w:rsidRDefault="00F27B96">
            <w:pPr>
              <w:pStyle w:val="TAL"/>
              <w:rPr>
                <w:kern w:val="2"/>
              </w:rPr>
            </w:pPr>
            <w:r>
              <w:rPr>
                <w:kern w:val="2"/>
              </w:rPr>
              <w:t>Result</w:t>
            </w:r>
          </w:p>
        </w:tc>
        <w:tc>
          <w:tcPr>
            <w:tcW w:w="1440" w:type="dxa"/>
            <w:tcBorders>
              <w:top w:val="single" w:sz="4" w:space="0" w:color="000000"/>
              <w:left w:val="single" w:sz="4" w:space="0" w:color="000000"/>
              <w:bottom w:val="single" w:sz="4" w:space="0" w:color="000000"/>
              <w:right w:val="nil"/>
            </w:tcBorders>
            <w:hideMark/>
          </w:tcPr>
          <w:p w14:paraId="58AFE057" w14:textId="77777777" w:rsidR="00F27B96" w:rsidRDefault="00F27B96">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6E3E4CE2" w14:textId="77777777" w:rsidR="00F27B96" w:rsidRDefault="00F27B96">
            <w:pPr>
              <w:pStyle w:val="TAL"/>
              <w:rPr>
                <w:kern w:val="2"/>
              </w:rPr>
            </w:pPr>
            <w:r>
              <w:rPr>
                <w:kern w:val="2"/>
              </w:rPr>
              <w:t>The result of the request (positive or negative acknowledgement)</w:t>
            </w:r>
          </w:p>
        </w:tc>
      </w:tr>
    </w:tbl>
    <w:p w14:paraId="2F38C99B" w14:textId="77777777" w:rsidR="00F27B96" w:rsidRDefault="00F27B96" w:rsidP="00F27B96">
      <w:r>
        <w:t xml:space="preserve"> </w:t>
      </w:r>
    </w:p>
    <w:p w14:paraId="309B1660" w14:textId="77777777" w:rsidR="00F27B96" w:rsidRPr="001665E7" w:rsidRDefault="00FB0178" w:rsidP="00F27B96">
      <w:pPr>
        <w:pStyle w:val="Heading4"/>
        <w:rPr>
          <w:bCs/>
        </w:rPr>
      </w:pPr>
      <w:bookmarkStart w:id="380" w:name="_Toc125659808"/>
      <w:r w:rsidRPr="00FB0178">
        <w:rPr>
          <w:bCs/>
        </w:rPr>
        <w:t>9.9.3.4</w:t>
      </w:r>
      <w:r w:rsidRPr="00FB0178">
        <w:rPr>
          <w:bCs/>
        </w:rPr>
        <w:tab/>
        <w:t>service continuity negotiation request</w:t>
      </w:r>
      <w:bookmarkEnd w:id="380"/>
      <w:r w:rsidRPr="00FB0178">
        <w:rPr>
          <w:bCs/>
        </w:rPr>
        <w:t xml:space="preserve"> </w:t>
      </w:r>
    </w:p>
    <w:p w14:paraId="48B63D43" w14:textId="77777777" w:rsidR="00F27B96" w:rsidRDefault="001665E7" w:rsidP="00F27B96">
      <w:r>
        <w:t>Table 9.9</w:t>
      </w:r>
      <w:r w:rsidR="00F27B96">
        <w:t>.3.4-1 describes information elements for the service continuity negotiation request from the S-NSCE server to the T-NSCE server.</w:t>
      </w:r>
    </w:p>
    <w:p w14:paraId="12590BC2" w14:textId="77777777" w:rsidR="00F27B96" w:rsidRDefault="00F27B96" w:rsidP="00F27B96">
      <w:pPr>
        <w:pStyle w:val="TH"/>
      </w:pPr>
      <w:r>
        <w:t>Table 9.</w:t>
      </w:r>
      <w:r w:rsidR="001665E7">
        <w:t>9</w:t>
      </w:r>
      <w:r>
        <w:t>.3.4-1: service continuity negotiation request</w:t>
      </w:r>
    </w:p>
    <w:tbl>
      <w:tblPr>
        <w:tblW w:w="8640" w:type="dxa"/>
        <w:jc w:val="center"/>
        <w:tblLayout w:type="fixed"/>
        <w:tblLook w:val="04A0" w:firstRow="1" w:lastRow="0" w:firstColumn="1" w:lastColumn="0" w:noHBand="0" w:noVBand="1"/>
      </w:tblPr>
      <w:tblGrid>
        <w:gridCol w:w="2880"/>
        <w:gridCol w:w="1440"/>
        <w:gridCol w:w="4320"/>
      </w:tblGrid>
      <w:tr w:rsidR="00F27B96" w14:paraId="7E2B56FB" w14:textId="77777777" w:rsidTr="00F27B96">
        <w:trPr>
          <w:jc w:val="center"/>
        </w:trPr>
        <w:tc>
          <w:tcPr>
            <w:tcW w:w="2880" w:type="dxa"/>
            <w:tcBorders>
              <w:top w:val="single" w:sz="4" w:space="0" w:color="000000"/>
              <w:left w:val="single" w:sz="4" w:space="0" w:color="000000"/>
              <w:bottom w:val="single" w:sz="4" w:space="0" w:color="000000"/>
              <w:right w:val="nil"/>
            </w:tcBorders>
            <w:hideMark/>
          </w:tcPr>
          <w:p w14:paraId="7D24D1D6" w14:textId="77777777" w:rsidR="00F27B96" w:rsidRDefault="00F27B96">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hideMark/>
          </w:tcPr>
          <w:p w14:paraId="08930012" w14:textId="77777777" w:rsidR="00F27B96" w:rsidRDefault="00F27B96">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0A7679CD" w14:textId="77777777" w:rsidR="00F27B96" w:rsidRDefault="00F27B96">
            <w:pPr>
              <w:pStyle w:val="TAH"/>
              <w:rPr>
                <w:kern w:val="2"/>
              </w:rPr>
            </w:pPr>
            <w:r>
              <w:rPr>
                <w:kern w:val="2"/>
              </w:rPr>
              <w:t>Description</w:t>
            </w:r>
          </w:p>
        </w:tc>
      </w:tr>
      <w:tr w:rsidR="00F27B96" w14:paraId="7256BFE5" w14:textId="77777777" w:rsidTr="00F27B96">
        <w:trPr>
          <w:jc w:val="center"/>
        </w:trPr>
        <w:tc>
          <w:tcPr>
            <w:tcW w:w="2880" w:type="dxa"/>
            <w:tcBorders>
              <w:top w:val="single" w:sz="4" w:space="0" w:color="000000"/>
              <w:left w:val="single" w:sz="4" w:space="0" w:color="000000"/>
              <w:bottom w:val="single" w:sz="4" w:space="0" w:color="000000"/>
              <w:right w:val="nil"/>
            </w:tcBorders>
            <w:hideMark/>
          </w:tcPr>
          <w:p w14:paraId="5FB4CD26" w14:textId="77777777" w:rsidR="00F27B96" w:rsidRDefault="00F27B96">
            <w:pPr>
              <w:pStyle w:val="TAL"/>
              <w:rPr>
                <w:kern w:val="2"/>
              </w:rPr>
            </w:pPr>
            <w:r>
              <w:rPr>
                <w:kern w:val="2"/>
              </w:rPr>
              <w:t>S-NSCE server ID</w:t>
            </w:r>
          </w:p>
        </w:tc>
        <w:tc>
          <w:tcPr>
            <w:tcW w:w="1440" w:type="dxa"/>
            <w:tcBorders>
              <w:top w:val="single" w:sz="4" w:space="0" w:color="000000"/>
              <w:left w:val="single" w:sz="4" w:space="0" w:color="000000"/>
              <w:bottom w:val="single" w:sz="4" w:space="0" w:color="000000"/>
              <w:right w:val="nil"/>
            </w:tcBorders>
            <w:hideMark/>
          </w:tcPr>
          <w:p w14:paraId="362F0F49" w14:textId="77777777" w:rsidR="00F27B96" w:rsidRDefault="00F27B96">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466A2D40" w14:textId="77777777" w:rsidR="00F27B96" w:rsidRDefault="00F27B96">
            <w:pPr>
              <w:pStyle w:val="TAL"/>
              <w:rPr>
                <w:kern w:val="2"/>
              </w:rPr>
            </w:pPr>
            <w:r>
              <w:rPr>
                <w:kern w:val="2"/>
              </w:rPr>
              <w:t>The identifier of the source NSCE server</w:t>
            </w:r>
          </w:p>
        </w:tc>
      </w:tr>
      <w:tr w:rsidR="00F27B96" w14:paraId="31F8F613" w14:textId="77777777" w:rsidTr="00F27B96">
        <w:trPr>
          <w:jc w:val="center"/>
        </w:trPr>
        <w:tc>
          <w:tcPr>
            <w:tcW w:w="2880" w:type="dxa"/>
            <w:tcBorders>
              <w:top w:val="single" w:sz="4" w:space="0" w:color="000000"/>
              <w:left w:val="single" w:sz="4" w:space="0" w:color="000000"/>
              <w:bottom w:val="single" w:sz="4" w:space="0" w:color="000000"/>
              <w:right w:val="nil"/>
            </w:tcBorders>
            <w:hideMark/>
          </w:tcPr>
          <w:p w14:paraId="050CB79F" w14:textId="77777777" w:rsidR="00F27B96" w:rsidRDefault="00F27B96">
            <w:pPr>
              <w:pStyle w:val="TAL"/>
              <w:rPr>
                <w:kern w:val="2"/>
              </w:rPr>
            </w:pPr>
            <w:r>
              <w:rPr>
                <w:kern w:val="2"/>
              </w:rPr>
              <w:t>VAL service ID</w:t>
            </w:r>
          </w:p>
        </w:tc>
        <w:tc>
          <w:tcPr>
            <w:tcW w:w="1440" w:type="dxa"/>
            <w:tcBorders>
              <w:top w:val="single" w:sz="4" w:space="0" w:color="000000"/>
              <w:left w:val="single" w:sz="4" w:space="0" w:color="000000"/>
              <w:bottom w:val="single" w:sz="4" w:space="0" w:color="000000"/>
              <w:right w:val="nil"/>
            </w:tcBorders>
            <w:hideMark/>
          </w:tcPr>
          <w:p w14:paraId="53ECF2F4" w14:textId="77777777" w:rsidR="00F27B96" w:rsidRDefault="00F27B96">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44314A37" w14:textId="77777777" w:rsidR="00F27B96" w:rsidRDefault="00F27B96">
            <w:pPr>
              <w:pStyle w:val="TAL"/>
              <w:rPr>
                <w:kern w:val="2"/>
              </w:rPr>
            </w:pPr>
            <w:r>
              <w:rPr>
                <w:kern w:val="2"/>
              </w:rPr>
              <w:t xml:space="preserve">The identifier of the VAL service for which the request applies </w:t>
            </w:r>
          </w:p>
        </w:tc>
      </w:tr>
      <w:tr w:rsidR="00F27B96" w14:paraId="20F1B0B2" w14:textId="77777777" w:rsidTr="00F27B96">
        <w:trPr>
          <w:jc w:val="center"/>
        </w:trPr>
        <w:tc>
          <w:tcPr>
            <w:tcW w:w="2880" w:type="dxa"/>
            <w:tcBorders>
              <w:top w:val="single" w:sz="4" w:space="0" w:color="000000"/>
              <w:left w:val="single" w:sz="4" w:space="0" w:color="000000"/>
              <w:bottom w:val="single" w:sz="4" w:space="0" w:color="000000"/>
              <w:right w:val="nil"/>
            </w:tcBorders>
            <w:hideMark/>
          </w:tcPr>
          <w:p w14:paraId="3705056E" w14:textId="77777777" w:rsidR="00F27B96" w:rsidRDefault="00F27B96">
            <w:pPr>
              <w:pStyle w:val="TAL"/>
              <w:rPr>
                <w:kern w:val="2"/>
              </w:rPr>
            </w:pPr>
            <w:r>
              <w:rPr>
                <w:kern w:val="2"/>
              </w:rPr>
              <w:t>VAL UE ID list</w:t>
            </w:r>
          </w:p>
        </w:tc>
        <w:tc>
          <w:tcPr>
            <w:tcW w:w="1440" w:type="dxa"/>
            <w:tcBorders>
              <w:top w:val="single" w:sz="4" w:space="0" w:color="000000"/>
              <w:left w:val="single" w:sz="4" w:space="0" w:color="000000"/>
              <w:bottom w:val="single" w:sz="4" w:space="0" w:color="000000"/>
              <w:right w:val="nil"/>
            </w:tcBorders>
            <w:hideMark/>
          </w:tcPr>
          <w:p w14:paraId="56AE0E39" w14:textId="77777777" w:rsidR="00F27B96" w:rsidRDefault="00F27B96">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6E648290" w14:textId="77777777" w:rsidR="00F27B96" w:rsidRDefault="00F27B96">
            <w:pPr>
              <w:pStyle w:val="TAL"/>
              <w:rPr>
                <w:kern w:val="2"/>
              </w:rPr>
            </w:pPr>
            <w:r>
              <w:rPr>
                <w:kern w:val="2"/>
              </w:rPr>
              <w:t>The list of VAL UE IDs for which the request applies</w:t>
            </w:r>
          </w:p>
        </w:tc>
      </w:tr>
      <w:tr w:rsidR="00F27B96" w14:paraId="77927FE1" w14:textId="77777777" w:rsidTr="00F27B96">
        <w:trPr>
          <w:jc w:val="center"/>
        </w:trPr>
        <w:tc>
          <w:tcPr>
            <w:tcW w:w="2880" w:type="dxa"/>
            <w:tcBorders>
              <w:top w:val="single" w:sz="4" w:space="0" w:color="000000"/>
              <w:left w:val="single" w:sz="4" w:space="0" w:color="000000"/>
              <w:bottom w:val="single" w:sz="4" w:space="0" w:color="000000"/>
              <w:right w:val="nil"/>
            </w:tcBorders>
            <w:hideMark/>
          </w:tcPr>
          <w:p w14:paraId="7314632B" w14:textId="77777777" w:rsidR="00F27B96" w:rsidRDefault="00F27B96">
            <w:pPr>
              <w:pStyle w:val="TAL"/>
              <w:rPr>
                <w:kern w:val="2"/>
              </w:rPr>
            </w:pPr>
            <w:r>
              <w:rPr>
                <w:kern w:val="2"/>
              </w:rPr>
              <w:t>Service Continuity Requirement</w:t>
            </w:r>
          </w:p>
        </w:tc>
        <w:tc>
          <w:tcPr>
            <w:tcW w:w="1440" w:type="dxa"/>
            <w:tcBorders>
              <w:top w:val="single" w:sz="4" w:space="0" w:color="000000"/>
              <w:left w:val="single" w:sz="4" w:space="0" w:color="000000"/>
              <w:bottom w:val="single" w:sz="4" w:space="0" w:color="000000"/>
              <w:right w:val="nil"/>
            </w:tcBorders>
            <w:hideMark/>
          </w:tcPr>
          <w:p w14:paraId="702D65E6" w14:textId="77777777" w:rsidR="00F27B96" w:rsidRDefault="00F27B96">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18AB1D5F" w14:textId="77777777" w:rsidR="00F27B96" w:rsidRDefault="00F27B96">
            <w:pPr>
              <w:pStyle w:val="TAL"/>
              <w:rPr>
                <w:kern w:val="2"/>
              </w:rPr>
            </w:pPr>
            <w:r>
              <w:rPr>
                <w:kern w:val="2"/>
              </w:rPr>
              <w:t xml:space="preserve">The service continuity requirement which can be the expected or predicted migration of the VAL application or a list of VAL UEs within the application to a target area. </w:t>
            </w:r>
          </w:p>
        </w:tc>
      </w:tr>
      <w:tr w:rsidR="00F27B96" w14:paraId="421119FA" w14:textId="77777777" w:rsidTr="00F27B96">
        <w:trPr>
          <w:jc w:val="center"/>
        </w:trPr>
        <w:tc>
          <w:tcPr>
            <w:tcW w:w="2880" w:type="dxa"/>
            <w:tcBorders>
              <w:top w:val="single" w:sz="4" w:space="0" w:color="000000"/>
              <w:left w:val="single" w:sz="4" w:space="0" w:color="000000"/>
              <w:bottom w:val="single" w:sz="4" w:space="0" w:color="000000"/>
              <w:right w:val="nil"/>
            </w:tcBorders>
            <w:hideMark/>
          </w:tcPr>
          <w:p w14:paraId="4A40C7AF" w14:textId="77777777" w:rsidR="00F27B96" w:rsidRDefault="00F27B96">
            <w:pPr>
              <w:pStyle w:val="TAL"/>
              <w:rPr>
                <w:kern w:val="2"/>
              </w:rPr>
            </w:pPr>
            <w:r>
              <w:rPr>
                <w:kern w:val="2"/>
              </w:rPr>
              <w:t>Proposed Trigger Action</w:t>
            </w:r>
          </w:p>
        </w:tc>
        <w:tc>
          <w:tcPr>
            <w:tcW w:w="1440" w:type="dxa"/>
            <w:tcBorders>
              <w:top w:val="single" w:sz="4" w:space="0" w:color="000000"/>
              <w:left w:val="single" w:sz="4" w:space="0" w:color="000000"/>
              <w:bottom w:val="single" w:sz="4" w:space="0" w:color="000000"/>
              <w:right w:val="nil"/>
            </w:tcBorders>
            <w:hideMark/>
          </w:tcPr>
          <w:p w14:paraId="3239629C" w14:textId="77777777" w:rsidR="00F27B96" w:rsidRDefault="00F27B96">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5E88D2F0" w14:textId="77777777" w:rsidR="00F27B96" w:rsidRDefault="00F27B96">
            <w:pPr>
              <w:pStyle w:val="TAL"/>
              <w:rPr>
                <w:kern w:val="2"/>
              </w:rPr>
            </w:pPr>
            <w:r>
              <w:rPr>
                <w:kern w:val="2"/>
              </w:rPr>
              <w:t>The proposed slice licecycle change for the target VAL UE or VAL application</w:t>
            </w:r>
          </w:p>
        </w:tc>
      </w:tr>
      <w:tr w:rsidR="00F27B96" w14:paraId="21BF6940" w14:textId="77777777" w:rsidTr="00F27B96">
        <w:trPr>
          <w:jc w:val="center"/>
        </w:trPr>
        <w:tc>
          <w:tcPr>
            <w:tcW w:w="2880" w:type="dxa"/>
            <w:tcBorders>
              <w:top w:val="single" w:sz="4" w:space="0" w:color="000000"/>
              <w:left w:val="single" w:sz="4" w:space="0" w:color="000000"/>
              <w:bottom w:val="single" w:sz="4" w:space="0" w:color="000000"/>
              <w:right w:val="nil"/>
            </w:tcBorders>
            <w:hideMark/>
          </w:tcPr>
          <w:p w14:paraId="251E6F07" w14:textId="77777777" w:rsidR="00F27B96" w:rsidRDefault="00F27B96">
            <w:pPr>
              <w:pStyle w:val="TAL"/>
              <w:rPr>
                <w:kern w:val="2"/>
              </w:rPr>
            </w:pPr>
            <w:r>
              <w:rPr>
                <w:kern w:val="2"/>
              </w:rPr>
              <w:t>Slice identifier</w:t>
            </w:r>
          </w:p>
        </w:tc>
        <w:tc>
          <w:tcPr>
            <w:tcW w:w="1440" w:type="dxa"/>
            <w:tcBorders>
              <w:top w:val="single" w:sz="4" w:space="0" w:color="000000"/>
              <w:left w:val="single" w:sz="4" w:space="0" w:color="000000"/>
              <w:bottom w:val="single" w:sz="4" w:space="0" w:color="000000"/>
              <w:right w:val="nil"/>
            </w:tcBorders>
            <w:hideMark/>
          </w:tcPr>
          <w:p w14:paraId="1B9625E7" w14:textId="77777777" w:rsidR="00F27B96" w:rsidRDefault="00F27B96">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6A38D7E5" w14:textId="77777777" w:rsidR="00F27B96" w:rsidRDefault="00F27B96">
            <w:pPr>
              <w:pStyle w:val="TAL"/>
              <w:rPr>
                <w:kern w:val="2"/>
              </w:rPr>
            </w:pPr>
            <w:r>
              <w:rPr>
                <w:kern w:val="2"/>
              </w:rPr>
              <w:t>The slice identifier (S-NSSAI, NSI ID or ENSI) which is mapped to the VAL application, if known by the VAL server</w:t>
            </w:r>
          </w:p>
        </w:tc>
      </w:tr>
      <w:tr w:rsidR="00F27B96" w14:paraId="52F51AA8" w14:textId="77777777" w:rsidTr="00F27B96">
        <w:trPr>
          <w:jc w:val="center"/>
        </w:trPr>
        <w:tc>
          <w:tcPr>
            <w:tcW w:w="2880" w:type="dxa"/>
            <w:tcBorders>
              <w:top w:val="single" w:sz="4" w:space="0" w:color="000000"/>
              <w:left w:val="single" w:sz="4" w:space="0" w:color="000000"/>
              <w:bottom w:val="single" w:sz="4" w:space="0" w:color="000000"/>
              <w:right w:val="nil"/>
            </w:tcBorders>
            <w:hideMark/>
          </w:tcPr>
          <w:p w14:paraId="473575CB" w14:textId="77777777" w:rsidR="00F27B96" w:rsidRDefault="00F27B96">
            <w:pPr>
              <w:pStyle w:val="TAL"/>
              <w:rPr>
                <w:kern w:val="2"/>
              </w:rPr>
            </w:pPr>
            <w:r>
              <w:rPr>
                <w:kern w:val="2"/>
              </w:rPr>
              <w:t>Application QoS requirements</w:t>
            </w:r>
          </w:p>
        </w:tc>
        <w:tc>
          <w:tcPr>
            <w:tcW w:w="1440" w:type="dxa"/>
            <w:tcBorders>
              <w:top w:val="single" w:sz="4" w:space="0" w:color="000000"/>
              <w:left w:val="single" w:sz="4" w:space="0" w:color="000000"/>
              <w:bottom w:val="single" w:sz="4" w:space="0" w:color="000000"/>
              <w:right w:val="nil"/>
            </w:tcBorders>
            <w:hideMark/>
          </w:tcPr>
          <w:p w14:paraId="68F4D9C4" w14:textId="77777777" w:rsidR="00F27B96" w:rsidRDefault="00F27B96">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1453190F" w14:textId="77777777" w:rsidR="00F27B96" w:rsidRDefault="00F27B96">
            <w:pPr>
              <w:pStyle w:val="TAL"/>
              <w:rPr>
                <w:kern w:val="2"/>
              </w:rPr>
            </w:pPr>
            <w:r>
              <w:rPr>
                <w:kern w:val="2"/>
              </w:rPr>
              <w:t>The QoS requirements / KPIs for the VAL service</w:t>
            </w:r>
          </w:p>
        </w:tc>
      </w:tr>
    </w:tbl>
    <w:p w14:paraId="200C8071" w14:textId="77777777" w:rsidR="00F27B96" w:rsidRDefault="00F27B96" w:rsidP="00F27B96">
      <w:r>
        <w:t xml:space="preserve"> </w:t>
      </w:r>
    </w:p>
    <w:p w14:paraId="1AA827A0" w14:textId="77777777" w:rsidR="00F27B96" w:rsidRPr="001665E7" w:rsidRDefault="00FB0178" w:rsidP="00F27B96">
      <w:pPr>
        <w:pStyle w:val="Heading4"/>
        <w:rPr>
          <w:bCs/>
        </w:rPr>
      </w:pPr>
      <w:bookmarkStart w:id="381" w:name="_Toc125659809"/>
      <w:r w:rsidRPr="00FB0178">
        <w:rPr>
          <w:bCs/>
        </w:rPr>
        <w:lastRenderedPageBreak/>
        <w:t>9.9.3.5</w:t>
      </w:r>
      <w:r w:rsidRPr="00FB0178">
        <w:rPr>
          <w:bCs/>
        </w:rPr>
        <w:tab/>
        <w:t>service continuity negotiation response</w:t>
      </w:r>
      <w:bookmarkEnd w:id="381"/>
    </w:p>
    <w:p w14:paraId="4004DDEC" w14:textId="77777777" w:rsidR="00F27B96" w:rsidRDefault="00F27B96" w:rsidP="00F27B96">
      <w:r>
        <w:t>Table 9.</w:t>
      </w:r>
      <w:r w:rsidR="001665E7">
        <w:t>9</w:t>
      </w:r>
      <w:r>
        <w:t>.3.5-1 describes information elements for the service continuity negotiation response from the T-NSCE server to the S-NSCE server.</w:t>
      </w:r>
    </w:p>
    <w:p w14:paraId="15C27470" w14:textId="77777777" w:rsidR="00F27B96" w:rsidRDefault="001665E7" w:rsidP="00F27B96">
      <w:pPr>
        <w:pStyle w:val="TH"/>
      </w:pPr>
      <w:r>
        <w:t>Table 9.9</w:t>
      </w:r>
      <w:r w:rsidR="00F27B96">
        <w:t>.3.5-1: service continuity negotiation response</w:t>
      </w:r>
    </w:p>
    <w:tbl>
      <w:tblPr>
        <w:tblW w:w="8640" w:type="dxa"/>
        <w:jc w:val="center"/>
        <w:tblLayout w:type="fixed"/>
        <w:tblLook w:val="04A0" w:firstRow="1" w:lastRow="0" w:firstColumn="1" w:lastColumn="0" w:noHBand="0" w:noVBand="1"/>
      </w:tblPr>
      <w:tblGrid>
        <w:gridCol w:w="2880"/>
        <w:gridCol w:w="1440"/>
        <w:gridCol w:w="4320"/>
      </w:tblGrid>
      <w:tr w:rsidR="00F27B96" w14:paraId="17F221EF" w14:textId="77777777" w:rsidTr="00F27B96">
        <w:trPr>
          <w:jc w:val="center"/>
        </w:trPr>
        <w:tc>
          <w:tcPr>
            <w:tcW w:w="2880" w:type="dxa"/>
            <w:tcBorders>
              <w:top w:val="single" w:sz="4" w:space="0" w:color="000000"/>
              <w:left w:val="single" w:sz="4" w:space="0" w:color="000000"/>
              <w:bottom w:val="single" w:sz="4" w:space="0" w:color="000000"/>
              <w:right w:val="nil"/>
            </w:tcBorders>
            <w:hideMark/>
          </w:tcPr>
          <w:p w14:paraId="5FF9AE06" w14:textId="77777777" w:rsidR="00F27B96" w:rsidRDefault="00F27B96">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hideMark/>
          </w:tcPr>
          <w:p w14:paraId="08960502" w14:textId="77777777" w:rsidR="00F27B96" w:rsidRDefault="00F27B96">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7E4AD59F" w14:textId="77777777" w:rsidR="00F27B96" w:rsidRDefault="00F27B96">
            <w:pPr>
              <w:pStyle w:val="TAH"/>
              <w:rPr>
                <w:kern w:val="2"/>
              </w:rPr>
            </w:pPr>
            <w:r>
              <w:rPr>
                <w:kern w:val="2"/>
              </w:rPr>
              <w:t>Description</w:t>
            </w:r>
          </w:p>
        </w:tc>
      </w:tr>
      <w:tr w:rsidR="00F27B96" w14:paraId="52778DD4" w14:textId="77777777" w:rsidTr="00F27B96">
        <w:trPr>
          <w:jc w:val="center"/>
        </w:trPr>
        <w:tc>
          <w:tcPr>
            <w:tcW w:w="2880" w:type="dxa"/>
            <w:tcBorders>
              <w:top w:val="single" w:sz="4" w:space="0" w:color="000000"/>
              <w:left w:val="single" w:sz="4" w:space="0" w:color="000000"/>
              <w:bottom w:val="single" w:sz="4" w:space="0" w:color="000000"/>
              <w:right w:val="nil"/>
            </w:tcBorders>
            <w:hideMark/>
          </w:tcPr>
          <w:p w14:paraId="3F0C9A54" w14:textId="77777777" w:rsidR="00F27B96" w:rsidRDefault="00F27B96">
            <w:pPr>
              <w:pStyle w:val="TAL"/>
              <w:rPr>
                <w:kern w:val="2"/>
              </w:rPr>
            </w:pPr>
            <w:r>
              <w:rPr>
                <w:kern w:val="2"/>
              </w:rPr>
              <w:t>Result</w:t>
            </w:r>
          </w:p>
        </w:tc>
        <w:tc>
          <w:tcPr>
            <w:tcW w:w="1440" w:type="dxa"/>
            <w:tcBorders>
              <w:top w:val="single" w:sz="4" w:space="0" w:color="000000"/>
              <w:left w:val="single" w:sz="4" w:space="0" w:color="000000"/>
              <w:bottom w:val="single" w:sz="4" w:space="0" w:color="000000"/>
              <w:right w:val="nil"/>
            </w:tcBorders>
            <w:hideMark/>
          </w:tcPr>
          <w:p w14:paraId="61894D73" w14:textId="77777777" w:rsidR="00F27B96" w:rsidRDefault="00F27B96">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6B6D12CF" w14:textId="77777777" w:rsidR="00F27B96" w:rsidRDefault="00F27B96">
            <w:pPr>
              <w:pStyle w:val="TAL"/>
              <w:rPr>
                <w:kern w:val="2"/>
              </w:rPr>
            </w:pPr>
            <w:r>
              <w:rPr>
                <w:kern w:val="2"/>
              </w:rPr>
              <w:t>The result of the request (positive or negative acknowledgement)</w:t>
            </w:r>
          </w:p>
        </w:tc>
      </w:tr>
      <w:tr w:rsidR="00F27B96" w14:paraId="5269C872" w14:textId="77777777" w:rsidTr="00F27B96">
        <w:trPr>
          <w:jc w:val="center"/>
        </w:trPr>
        <w:tc>
          <w:tcPr>
            <w:tcW w:w="2880" w:type="dxa"/>
            <w:tcBorders>
              <w:top w:val="single" w:sz="4" w:space="0" w:color="000000"/>
              <w:left w:val="single" w:sz="4" w:space="0" w:color="000000"/>
              <w:bottom w:val="single" w:sz="4" w:space="0" w:color="000000"/>
              <w:right w:val="nil"/>
            </w:tcBorders>
            <w:hideMark/>
          </w:tcPr>
          <w:p w14:paraId="4F88D6F4" w14:textId="77777777" w:rsidR="00F27B96" w:rsidRDefault="00F27B96">
            <w:pPr>
              <w:pStyle w:val="TAL"/>
              <w:rPr>
                <w:kern w:val="2"/>
              </w:rPr>
            </w:pPr>
            <w:r>
              <w:rPr>
                <w:kern w:val="2"/>
              </w:rPr>
              <w:t>Trigger Action</w:t>
            </w:r>
          </w:p>
        </w:tc>
        <w:tc>
          <w:tcPr>
            <w:tcW w:w="1440" w:type="dxa"/>
            <w:tcBorders>
              <w:top w:val="single" w:sz="4" w:space="0" w:color="000000"/>
              <w:left w:val="single" w:sz="4" w:space="0" w:color="000000"/>
              <w:bottom w:val="single" w:sz="4" w:space="0" w:color="000000"/>
              <w:right w:val="nil"/>
            </w:tcBorders>
            <w:hideMark/>
          </w:tcPr>
          <w:p w14:paraId="4FAB3FC8" w14:textId="77777777" w:rsidR="00F27B96" w:rsidRDefault="00F27B96">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77BAC022" w14:textId="77777777" w:rsidR="00F27B96" w:rsidRDefault="00F27B96">
            <w:pPr>
              <w:pStyle w:val="TAL"/>
              <w:rPr>
                <w:kern w:val="2"/>
              </w:rPr>
            </w:pPr>
            <w:r>
              <w:rPr>
                <w:kern w:val="2"/>
              </w:rPr>
              <w:t>The determined trigger action which can be the slice licecycle change for the target VAL UE or VAL application</w:t>
            </w:r>
          </w:p>
        </w:tc>
      </w:tr>
    </w:tbl>
    <w:p w14:paraId="3F3B8D10" w14:textId="77777777" w:rsidR="00F27B96" w:rsidRPr="001665E7" w:rsidRDefault="00F27B96" w:rsidP="00F27B96">
      <w:pPr>
        <w:rPr>
          <w:rFonts w:eastAsiaTheme="minorEastAsia"/>
          <w:lang w:eastAsia="zh-CN"/>
        </w:rPr>
      </w:pPr>
    </w:p>
    <w:p w14:paraId="6A9F7BDF" w14:textId="77777777" w:rsidR="00F27B96" w:rsidRPr="001665E7" w:rsidRDefault="00FB0178" w:rsidP="00F27B96">
      <w:pPr>
        <w:pStyle w:val="Heading4"/>
        <w:rPr>
          <w:bCs/>
        </w:rPr>
      </w:pPr>
      <w:bookmarkStart w:id="382" w:name="_Toc113356729"/>
      <w:bookmarkStart w:id="383" w:name="_Toc125659810"/>
      <w:bookmarkEnd w:id="382"/>
      <w:r w:rsidRPr="00FB0178">
        <w:rPr>
          <w:bCs/>
        </w:rPr>
        <w:t>9.9.3.6</w:t>
      </w:r>
      <w:r w:rsidRPr="00FB0178">
        <w:rPr>
          <w:bCs/>
        </w:rPr>
        <w:tab/>
        <w:t>slice modification notify</w:t>
      </w:r>
      <w:bookmarkEnd w:id="383"/>
    </w:p>
    <w:p w14:paraId="03600AC8" w14:textId="77777777" w:rsidR="00F27B96" w:rsidRDefault="00F27B96" w:rsidP="00F27B96">
      <w:r>
        <w:t>Table 9.</w:t>
      </w:r>
      <w:r w:rsidR="001665E7">
        <w:t>9</w:t>
      </w:r>
      <w:r>
        <w:t>.3.6-1 describes information elements for the slice modification notify message from the NSCE server to the VAL server or the VAL client (via NSCE client).</w:t>
      </w:r>
    </w:p>
    <w:p w14:paraId="168A5C4C" w14:textId="77777777" w:rsidR="00F27B96" w:rsidRDefault="00F27B96" w:rsidP="00F27B96">
      <w:pPr>
        <w:pStyle w:val="TH"/>
      </w:pPr>
      <w:r>
        <w:t>Table 9.</w:t>
      </w:r>
      <w:r w:rsidR="001665E7">
        <w:t>9</w:t>
      </w:r>
      <w:r>
        <w:t>.4.6-1: slice modification notify</w:t>
      </w:r>
    </w:p>
    <w:tbl>
      <w:tblPr>
        <w:tblW w:w="8640" w:type="dxa"/>
        <w:jc w:val="center"/>
        <w:tblLayout w:type="fixed"/>
        <w:tblLook w:val="04A0" w:firstRow="1" w:lastRow="0" w:firstColumn="1" w:lastColumn="0" w:noHBand="0" w:noVBand="1"/>
      </w:tblPr>
      <w:tblGrid>
        <w:gridCol w:w="2880"/>
        <w:gridCol w:w="1440"/>
        <w:gridCol w:w="4320"/>
      </w:tblGrid>
      <w:tr w:rsidR="00F27B96" w14:paraId="16ACC733" w14:textId="77777777" w:rsidTr="00F27B96">
        <w:trPr>
          <w:jc w:val="center"/>
        </w:trPr>
        <w:tc>
          <w:tcPr>
            <w:tcW w:w="2880" w:type="dxa"/>
            <w:tcBorders>
              <w:top w:val="single" w:sz="4" w:space="0" w:color="000000"/>
              <w:left w:val="single" w:sz="4" w:space="0" w:color="000000"/>
              <w:bottom w:val="single" w:sz="4" w:space="0" w:color="000000"/>
              <w:right w:val="nil"/>
            </w:tcBorders>
            <w:hideMark/>
          </w:tcPr>
          <w:p w14:paraId="55038794" w14:textId="77777777" w:rsidR="00F27B96" w:rsidRDefault="00F27B96">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hideMark/>
          </w:tcPr>
          <w:p w14:paraId="03752CE9" w14:textId="77777777" w:rsidR="00F27B96" w:rsidRDefault="00F27B96">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41488896" w14:textId="77777777" w:rsidR="00F27B96" w:rsidRDefault="00F27B96">
            <w:pPr>
              <w:pStyle w:val="TAH"/>
              <w:rPr>
                <w:kern w:val="2"/>
              </w:rPr>
            </w:pPr>
            <w:r>
              <w:rPr>
                <w:kern w:val="2"/>
              </w:rPr>
              <w:t>Description</w:t>
            </w:r>
          </w:p>
        </w:tc>
      </w:tr>
      <w:tr w:rsidR="00F27B96" w14:paraId="115FFF57" w14:textId="77777777" w:rsidTr="00F27B96">
        <w:trPr>
          <w:jc w:val="center"/>
        </w:trPr>
        <w:tc>
          <w:tcPr>
            <w:tcW w:w="2880" w:type="dxa"/>
            <w:tcBorders>
              <w:top w:val="single" w:sz="4" w:space="0" w:color="000000"/>
              <w:left w:val="single" w:sz="4" w:space="0" w:color="000000"/>
              <w:bottom w:val="single" w:sz="4" w:space="0" w:color="000000"/>
              <w:right w:val="nil"/>
            </w:tcBorders>
            <w:hideMark/>
          </w:tcPr>
          <w:p w14:paraId="7D62A7CC" w14:textId="77777777" w:rsidR="00F27B96" w:rsidRDefault="00F27B96">
            <w:pPr>
              <w:pStyle w:val="TAL"/>
              <w:rPr>
                <w:kern w:val="2"/>
              </w:rPr>
            </w:pPr>
            <w:r>
              <w:rPr>
                <w:kern w:val="2"/>
              </w:rPr>
              <w:t>VAL service ID</w:t>
            </w:r>
          </w:p>
        </w:tc>
        <w:tc>
          <w:tcPr>
            <w:tcW w:w="1440" w:type="dxa"/>
            <w:tcBorders>
              <w:top w:val="single" w:sz="4" w:space="0" w:color="000000"/>
              <w:left w:val="single" w:sz="4" w:space="0" w:color="000000"/>
              <w:bottom w:val="single" w:sz="4" w:space="0" w:color="000000"/>
              <w:right w:val="nil"/>
            </w:tcBorders>
            <w:hideMark/>
          </w:tcPr>
          <w:p w14:paraId="4CCC26C2" w14:textId="77777777" w:rsidR="00F27B96" w:rsidRDefault="00F27B96">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4EF7BED0" w14:textId="77777777" w:rsidR="00F27B96" w:rsidRDefault="00F27B96">
            <w:pPr>
              <w:pStyle w:val="TAL"/>
              <w:rPr>
                <w:kern w:val="2"/>
              </w:rPr>
            </w:pPr>
            <w:r>
              <w:rPr>
                <w:kern w:val="2"/>
              </w:rPr>
              <w:t>The identifier of the VAL application which is expected to be impacted by the slice modification</w:t>
            </w:r>
          </w:p>
        </w:tc>
      </w:tr>
      <w:tr w:rsidR="00F27B96" w14:paraId="118C9C62" w14:textId="77777777" w:rsidTr="00F27B96">
        <w:trPr>
          <w:jc w:val="center"/>
        </w:trPr>
        <w:tc>
          <w:tcPr>
            <w:tcW w:w="2880" w:type="dxa"/>
            <w:tcBorders>
              <w:top w:val="single" w:sz="4" w:space="0" w:color="000000"/>
              <w:left w:val="single" w:sz="4" w:space="0" w:color="000000"/>
              <w:bottom w:val="single" w:sz="4" w:space="0" w:color="000000"/>
              <w:right w:val="nil"/>
            </w:tcBorders>
            <w:hideMark/>
          </w:tcPr>
          <w:p w14:paraId="2AD374EA" w14:textId="77777777" w:rsidR="00F27B96" w:rsidRDefault="00F27B96">
            <w:pPr>
              <w:pStyle w:val="TAL"/>
              <w:rPr>
                <w:kern w:val="2"/>
              </w:rPr>
            </w:pPr>
            <w:r>
              <w:rPr>
                <w:kern w:val="2"/>
              </w:rPr>
              <w:t>VAL UE ID list</w:t>
            </w:r>
          </w:p>
        </w:tc>
        <w:tc>
          <w:tcPr>
            <w:tcW w:w="1440" w:type="dxa"/>
            <w:tcBorders>
              <w:top w:val="single" w:sz="4" w:space="0" w:color="000000"/>
              <w:left w:val="single" w:sz="4" w:space="0" w:color="000000"/>
              <w:bottom w:val="single" w:sz="4" w:space="0" w:color="000000"/>
              <w:right w:val="nil"/>
            </w:tcBorders>
            <w:hideMark/>
          </w:tcPr>
          <w:p w14:paraId="0D38F35A" w14:textId="77777777" w:rsidR="00F27B96" w:rsidRDefault="00F27B96">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5CDC7BF7" w14:textId="77777777" w:rsidR="00F27B96" w:rsidRDefault="00F27B96">
            <w:pPr>
              <w:pStyle w:val="TAL"/>
              <w:rPr>
                <w:kern w:val="2"/>
              </w:rPr>
            </w:pPr>
            <w:r>
              <w:rPr>
                <w:kern w:val="2"/>
              </w:rPr>
              <w:t>The identifiers of the VAL UEs which are expected to be impacted by the slice modification</w:t>
            </w:r>
          </w:p>
        </w:tc>
      </w:tr>
      <w:tr w:rsidR="00F27B96" w14:paraId="027352D5" w14:textId="77777777" w:rsidTr="00F27B96">
        <w:trPr>
          <w:jc w:val="center"/>
        </w:trPr>
        <w:tc>
          <w:tcPr>
            <w:tcW w:w="2880" w:type="dxa"/>
            <w:tcBorders>
              <w:top w:val="single" w:sz="4" w:space="0" w:color="000000"/>
              <w:left w:val="single" w:sz="4" w:space="0" w:color="000000"/>
              <w:bottom w:val="single" w:sz="4" w:space="0" w:color="000000"/>
              <w:right w:val="nil"/>
            </w:tcBorders>
            <w:hideMark/>
          </w:tcPr>
          <w:p w14:paraId="5A58136C" w14:textId="77777777" w:rsidR="00F27B96" w:rsidRDefault="00F27B96">
            <w:pPr>
              <w:pStyle w:val="TAL"/>
              <w:rPr>
                <w:kern w:val="2"/>
              </w:rPr>
            </w:pPr>
            <w:r>
              <w:rPr>
                <w:kern w:val="2"/>
              </w:rPr>
              <w:t>Slice identifier</w:t>
            </w:r>
          </w:p>
        </w:tc>
        <w:tc>
          <w:tcPr>
            <w:tcW w:w="1440" w:type="dxa"/>
            <w:tcBorders>
              <w:top w:val="single" w:sz="4" w:space="0" w:color="000000"/>
              <w:left w:val="single" w:sz="4" w:space="0" w:color="000000"/>
              <w:bottom w:val="single" w:sz="4" w:space="0" w:color="000000"/>
              <w:right w:val="nil"/>
            </w:tcBorders>
            <w:hideMark/>
          </w:tcPr>
          <w:p w14:paraId="7FEDFC6F" w14:textId="77777777" w:rsidR="00F27B96" w:rsidRDefault="00F27B96">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67FA253C" w14:textId="77777777" w:rsidR="00F27B96" w:rsidRDefault="00F27B96">
            <w:pPr>
              <w:pStyle w:val="TAL"/>
              <w:rPr>
                <w:kern w:val="2"/>
              </w:rPr>
            </w:pPr>
            <w:r>
              <w:rPr>
                <w:kern w:val="2"/>
              </w:rPr>
              <w:t>The slice identifier (S-NSSAI, NSI ID or ENSI) which is expected or predicted to modify</w:t>
            </w:r>
            <w:r>
              <w:t xml:space="preserve"> to extend slice availability to the target service area</w:t>
            </w:r>
          </w:p>
        </w:tc>
      </w:tr>
      <w:tr w:rsidR="00F27B96" w14:paraId="39711341" w14:textId="77777777" w:rsidTr="00F27B96">
        <w:trPr>
          <w:jc w:val="center"/>
        </w:trPr>
        <w:tc>
          <w:tcPr>
            <w:tcW w:w="2880" w:type="dxa"/>
            <w:tcBorders>
              <w:top w:val="single" w:sz="4" w:space="0" w:color="000000"/>
              <w:left w:val="single" w:sz="4" w:space="0" w:color="000000"/>
              <w:bottom w:val="single" w:sz="4" w:space="0" w:color="000000"/>
              <w:right w:val="nil"/>
            </w:tcBorders>
            <w:hideMark/>
          </w:tcPr>
          <w:p w14:paraId="1D3D554D" w14:textId="77777777" w:rsidR="00F27B96" w:rsidRDefault="00F27B96">
            <w:pPr>
              <w:pStyle w:val="TAL"/>
              <w:rPr>
                <w:kern w:val="2"/>
              </w:rPr>
            </w:pPr>
            <w:r>
              <w:rPr>
                <w:kern w:val="2"/>
              </w:rPr>
              <w:t>Target NSCE server ID and address</w:t>
            </w:r>
          </w:p>
        </w:tc>
        <w:tc>
          <w:tcPr>
            <w:tcW w:w="1440" w:type="dxa"/>
            <w:tcBorders>
              <w:top w:val="single" w:sz="4" w:space="0" w:color="000000"/>
              <w:left w:val="single" w:sz="4" w:space="0" w:color="000000"/>
              <w:bottom w:val="single" w:sz="4" w:space="0" w:color="000000"/>
              <w:right w:val="nil"/>
            </w:tcBorders>
            <w:hideMark/>
          </w:tcPr>
          <w:p w14:paraId="54FE2CFC" w14:textId="77777777" w:rsidR="00F27B96" w:rsidRDefault="00F27B96">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3610B15D" w14:textId="77777777" w:rsidR="00F27B96" w:rsidRDefault="00F27B96">
            <w:pPr>
              <w:pStyle w:val="TAL"/>
              <w:rPr>
                <w:kern w:val="2"/>
              </w:rPr>
            </w:pPr>
            <w:r>
              <w:rPr>
                <w:kern w:val="2"/>
              </w:rPr>
              <w:t>The identifier and address of the target NSCE server</w:t>
            </w:r>
          </w:p>
        </w:tc>
      </w:tr>
      <w:tr w:rsidR="00F27B96" w14:paraId="7F7C4BB7" w14:textId="77777777" w:rsidTr="00F27B96">
        <w:trPr>
          <w:jc w:val="center"/>
        </w:trPr>
        <w:tc>
          <w:tcPr>
            <w:tcW w:w="2880" w:type="dxa"/>
            <w:tcBorders>
              <w:top w:val="single" w:sz="4" w:space="0" w:color="000000"/>
              <w:left w:val="single" w:sz="4" w:space="0" w:color="000000"/>
              <w:bottom w:val="single" w:sz="4" w:space="0" w:color="000000"/>
              <w:right w:val="nil"/>
            </w:tcBorders>
            <w:hideMark/>
          </w:tcPr>
          <w:p w14:paraId="41FC6F9E" w14:textId="77777777" w:rsidR="00F27B96" w:rsidRDefault="00F27B96">
            <w:pPr>
              <w:pStyle w:val="TAL"/>
              <w:rPr>
                <w:kern w:val="2"/>
              </w:rPr>
            </w:pPr>
            <w:r>
              <w:rPr>
                <w:kern w:val="2"/>
              </w:rPr>
              <w:t>Target Service Area</w:t>
            </w:r>
          </w:p>
        </w:tc>
        <w:tc>
          <w:tcPr>
            <w:tcW w:w="1440" w:type="dxa"/>
            <w:tcBorders>
              <w:top w:val="single" w:sz="4" w:space="0" w:color="000000"/>
              <w:left w:val="single" w:sz="4" w:space="0" w:color="000000"/>
              <w:bottom w:val="single" w:sz="4" w:space="0" w:color="000000"/>
              <w:right w:val="nil"/>
            </w:tcBorders>
            <w:hideMark/>
          </w:tcPr>
          <w:p w14:paraId="0C52D36C" w14:textId="77777777" w:rsidR="00F27B96" w:rsidRDefault="00F27B96">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60859399" w14:textId="77777777" w:rsidR="00F27B96" w:rsidRDefault="00F27B96">
            <w:pPr>
              <w:pStyle w:val="TAL"/>
              <w:rPr>
                <w:kern w:val="2"/>
              </w:rPr>
            </w:pPr>
            <w:r>
              <w:rPr>
                <w:kern w:val="2"/>
              </w:rPr>
              <w:t xml:space="preserve">The target area can be represented as the edge service area (including the target DNN/DNAI) or the topological area (e.g. list of cells/TAs) for which the slice modification applies. </w:t>
            </w:r>
          </w:p>
        </w:tc>
      </w:tr>
    </w:tbl>
    <w:p w14:paraId="5E71A457" w14:textId="77777777" w:rsidR="00F27B96" w:rsidRDefault="00F27B96" w:rsidP="00F27B96">
      <w:r>
        <w:t xml:space="preserve"> </w:t>
      </w:r>
    </w:p>
    <w:p w14:paraId="48BA76FF" w14:textId="77777777" w:rsidR="00F27B96" w:rsidRPr="001665E7" w:rsidRDefault="00FB0178" w:rsidP="00F27B96">
      <w:pPr>
        <w:pStyle w:val="Heading3"/>
        <w:rPr>
          <w:bCs/>
        </w:rPr>
      </w:pPr>
      <w:bookmarkStart w:id="384" w:name="_Toc125659811"/>
      <w:r w:rsidRPr="00FB0178">
        <w:rPr>
          <w:bCs/>
        </w:rPr>
        <w:t>9.9.4</w:t>
      </w:r>
      <w:r w:rsidRPr="00FB0178">
        <w:rPr>
          <w:bCs/>
        </w:rPr>
        <w:tab/>
        <w:t>APIs</w:t>
      </w:r>
      <w:bookmarkEnd w:id="384"/>
      <w:r w:rsidRPr="00FB0178">
        <w:rPr>
          <w:bCs/>
        </w:rPr>
        <w:t xml:space="preserve"> </w:t>
      </w:r>
    </w:p>
    <w:p w14:paraId="3473E2DD" w14:textId="77777777" w:rsidR="00F27B96" w:rsidRDefault="00F27B96" w:rsidP="00F27B96">
      <w:r>
        <w:t>Table 9.</w:t>
      </w:r>
      <w:r w:rsidR="001665E7">
        <w:t>9</w:t>
      </w:r>
      <w:r>
        <w:t>.4-1 illustrates the NSCALE APIs for the predictive slice modification support feature.</w:t>
      </w:r>
    </w:p>
    <w:p w14:paraId="5CD30409" w14:textId="77777777" w:rsidR="00F27B96" w:rsidRDefault="00F27B96" w:rsidP="00F27B96">
      <w:pPr>
        <w:pStyle w:val="TH"/>
      </w:pPr>
      <w:r>
        <w:t>Table 9.</w:t>
      </w:r>
      <w:r w:rsidR="001665E7">
        <w:t>9</w:t>
      </w:r>
      <w:r>
        <w:t>.4-1: List of APIs for the predictive slice modification support feature</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2976"/>
        <w:gridCol w:w="1560"/>
        <w:gridCol w:w="1950"/>
      </w:tblGrid>
      <w:tr w:rsidR="00F27B96" w14:paraId="14BA1A39" w14:textId="77777777" w:rsidTr="00F27B96">
        <w:tc>
          <w:tcPr>
            <w:tcW w:w="3369" w:type="dxa"/>
            <w:tcBorders>
              <w:top w:val="single" w:sz="4" w:space="0" w:color="auto"/>
              <w:left w:val="single" w:sz="4" w:space="0" w:color="auto"/>
              <w:bottom w:val="single" w:sz="4" w:space="0" w:color="auto"/>
              <w:right w:val="single" w:sz="4" w:space="0" w:color="auto"/>
            </w:tcBorders>
            <w:hideMark/>
          </w:tcPr>
          <w:p w14:paraId="264EBF9D" w14:textId="77777777" w:rsidR="00F27B96" w:rsidRDefault="00F27B96">
            <w:pPr>
              <w:pStyle w:val="TAH"/>
            </w:pPr>
            <w:r>
              <w:t>API Name</w:t>
            </w:r>
          </w:p>
        </w:tc>
        <w:tc>
          <w:tcPr>
            <w:tcW w:w="2976" w:type="dxa"/>
            <w:tcBorders>
              <w:top w:val="single" w:sz="4" w:space="0" w:color="auto"/>
              <w:left w:val="nil"/>
              <w:bottom w:val="single" w:sz="4" w:space="0" w:color="auto"/>
              <w:right w:val="single" w:sz="4" w:space="0" w:color="auto"/>
            </w:tcBorders>
            <w:hideMark/>
          </w:tcPr>
          <w:p w14:paraId="3619A48E" w14:textId="77777777" w:rsidR="00F27B96" w:rsidRDefault="00F27B96">
            <w:pPr>
              <w:pStyle w:val="TAH"/>
            </w:pPr>
            <w:r>
              <w:t>API Operations</w:t>
            </w:r>
          </w:p>
        </w:tc>
        <w:tc>
          <w:tcPr>
            <w:tcW w:w="1560" w:type="dxa"/>
            <w:tcBorders>
              <w:top w:val="single" w:sz="4" w:space="0" w:color="auto"/>
              <w:left w:val="nil"/>
              <w:bottom w:val="single" w:sz="4" w:space="0" w:color="auto"/>
              <w:right w:val="single" w:sz="4" w:space="0" w:color="auto"/>
            </w:tcBorders>
            <w:hideMark/>
          </w:tcPr>
          <w:p w14:paraId="10CAB01C" w14:textId="77777777" w:rsidR="00F27B96" w:rsidRDefault="00F27B96">
            <w:pPr>
              <w:pStyle w:val="TAH"/>
            </w:pPr>
            <w:r>
              <w:t>Known Consumer(s)</w:t>
            </w:r>
          </w:p>
        </w:tc>
        <w:tc>
          <w:tcPr>
            <w:tcW w:w="1950" w:type="dxa"/>
            <w:tcBorders>
              <w:top w:val="single" w:sz="4" w:space="0" w:color="auto"/>
              <w:left w:val="nil"/>
              <w:bottom w:val="single" w:sz="4" w:space="0" w:color="auto"/>
              <w:right w:val="single" w:sz="4" w:space="0" w:color="auto"/>
            </w:tcBorders>
            <w:hideMark/>
          </w:tcPr>
          <w:p w14:paraId="4AD2D174" w14:textId="77777777" w:rsidR="00F27B96" w:rsidRDefault="00F27B96">
            <w:pPr>
              <w:pStyle w:val="TAH"/>
            </w:pPr>
            <w:r>
              <w:t>Communication Type</w:t>
            </w:r>
          </w:p>
        </w:tc>
      </w:tr>
      <w:tr w:rsidR="00F27B96" w14:paraId="22B4BCCF" w14:textId="77777777" w:rsidTr="00F27B96">
        <w:trPr>
          <w:trHeight w:val="136"/>
        </w:trPr>
        <w:tc>
          <w:tcPr>
            <w:tcW w:w="3369" w:type="dxa"/>
            <w:tcBorders>
              <w:top w:val="single" w:sz="4" w:space="0" w:color="auto"/>
              <w:left w:val="single" w:sz="4" w:space="0" w:color="auto"/>
              <w:bottom w:val="single" w:sz="4" w:space="0" w:color="auto"/>
              <w:right w:val="single" w:sz="4" w:space="0" w:color="auto"/>
            </w:tcBorders>
            <w:hideMark/>
          </w:tcPr>
          <w:p w14:paraId="428CB055" w14:textId="77777777" w:rsidR="00F27B96" w:rsidRDefault="00D6761A">
            <w:pPr>
              <w:pStyle w:val="TAL"/>
            </w:pPr>
            <w:r w:rsidRPr="00D6761A">
              <w:t>SS_NSCE_</w:t>
            </w:r>
            <w:r w:rsidR="00F27B96">
              <w:t>Service_Continuity_Requirement</w:t>
            </w:r>
          </w:p>
        </w:tc>
        <w:tc>
          <w:tcPr>
            <w:tcW w:w="2976" w:type="dxa"/>
            <w:tcBorders>
              <w:top w:val="single" w:sz="4" w:space="0" w:color="auto"/>
              <w:left w:val="nil"/>
              <w:bottom w:val="single" w:sz="4" w:space="0" w:color="auto"/>
              <w:right w:val="single" w:sz="4" w:space="0" w:color="auto"/>
            </w:tcBorders>
            <w:hideMark/>
          </w:tcPr>
          <w:p w14:paraId="2A558C7D" w14:textId="77777777" w:rsidR="00F27B96" w:rsidRDefault="00F27B96">
            <w:pPr>
              <w:pStyle w:val="TAL"/>
            </w:pPr>
            <w:r>
              <w:t>Service_Continuity_Requirement</w:t>
            </w:r>
          </w:p>
        </w:tc>
        <w:tc>
          <w:tcPr>
            <w:tcW w:w="1560" w:type="dxa"/>
            <w:tcBorders>
              <w:top w:val="single" w:sz="4" w:space="0" w:color="auto"/>
              <w:left w:val="nil"/>
              <w:bottom w:val="single" w:sz="4" w:space="0" w:color="auto"/>
              <w:right w:val="single" w:sz="4" w:space="0" w:color="auto"/>
            </w:tcBorders>
            <w:hideMark/>
          </w:tcPr>
          <w:p w14:paraId="2EFB688F" w14:textId="77777777" w:rsidR="00F27B96" w:rsidRDefault="00F27B96">
            <w:pPr>
              <w:pStyle w:val="TAL"/>
            </w:pPr>
            <w:r>
              <w:t>VAL server</w:t>
            </w:r>
          </w:p>
        </w:tc>
        <w:tc>
          <w:tcPr>
            <w:tcW w:w="1950" w:type="dxa"/>
            <w:tcBorders>
              <w:top w:val="single" w:sz="4" w:space="0" w:color="auto"/>
              <w:left w:val="nil"/>
              <w:bottom w:val="single" w:sz="4" w:space="0" w:color="auto"/>
              <w:right w:val="single" w:sz="4" w:space="0" w:color="auto"/>
            </w:tcBorders>
            <w:hideMark/>
          </w:tcPr>
          <w:p w14:paraId="7DE704EC" w14:textId="77777777" w:rsidR="00F27B96" w:rsidRDefault="00F27B96">
            <w:pPr>
              <w:pStyle w:val="TAL"/>
            </w:pPr>
            <w:r>
              <w:t>Request / Response</w:t>
            </w:r>
          </w:p>
        </w:tc>
      </w:tr>
      <w:tr w:rsidR="00F27B96" w14:paraId="300C93D1" w14:textId="77777777" w:rsidTr="00F27B96">
        <w:trPr>
          <w:trHeight w:val="136"/>
        </w:trPr>
        <w:tc>
          <w:tcPr>
            <w:tcW w:w="3369" w:type="dxa"/>
            <w:tcBorders>
              <w:top w:val="single" w:sz="4" w:space="0" w:color="auto"/>
              <w:left w:val="single" w:sz="4" w:space="0" w:color="auto"/>
              <w:bottom w:val="single" w:sz="4" w:space="0" w:color="auto"/>
              <w:right w:val="single" w:sz="4" w:space="0" w:color="auto"/>
            </w:tcBorders>
            <w:hideMark/>
          </w:tcPr>
          <w:p w14:paraId="0ABC1A68" w14:textId="77777777" w:rsidR="00F27B96" w:rsidRDefault="00D6761A">
            <w:pPr>
              <w:pStyle w:val="TAL"/>
            </w:pPr>
            <w:r w:rsidRPr="00D6761A">
              <w:t>SS_NSCE_</w:t>
            </w:r>
            <w:r w:rsidR="00F27B96">
              <w:t>Service_Continuity_Negotiation</w:t>
            </w:r>
          </w:p>
        </w:tc>
        <w:tc>
          <w:tcPr>
            <w:tcW w:w="2976" w:type="dxa"/>
            <w:tcBorders>
              <w:top w:val="single" w:sz="4" w:space="0" w:color="auto"/>
              <w:left w:val="nil"/>
              <w:bottom w:val="single" w:sz="4" w:space="0" w:color="auto"/>
              <w:right w:val="single" w:sz="4" w:space="0" w:color="auto"/>
            </w:tcBorders>
            <w:hideMark/>
          </w:tcPr>
          <w:p w14:paraId="6D4DCD03" w14:textId="77777777" w:rsidR="00F27B96" w:rsidRDefault="00F27B96">
            <w:pPr>
              <w:pStyle w:val="TAL"/>
            </w:pPr>
            <w:r>
              <w:t>Service_Continuity_Negotiation</w:t>
            </w:r>
          </w:p>
        </w:tc>
        <w:tc>
          <w:tcPr>
            <w:tcW w:w="1560" w:type="dxa"/>
            <w:tcBorders>
              <w:top w:val="single" w:sz="4" w:space="0" w:color="auto"/>
              <w:left w:val="nil"/>
              <w:bottom w:val="single" w:sz="4" w:space="0" w:color="auto"/>
              <w:right w:val="single" w:sz="4" w:space="0" w:color="auto"/>
            </w:tcBorders>
            <w:hideMark/>
          </w:tcPr>
          <w:p w14:paraId="5CBEE5FF" w14:textId="77777777" w:rsidR="00F27B96" w:rsidRDefault="00F27B96">
            <w:pPr>
              <w:pStyle w:val="TAL"/>
            </w:pPr>
            <w:r>
              <w:t>NSCE server</w:t>
            </w:r>
          </w:p>
        </w:tc>
        <w:tc>
          <w:tcPr>
            <w:tcW w:w="1950" w:type="dxa"/>
            <w:tcBorders>
              <w:top w:val="single" w:sz="4" w:space="0" w:color="auto"/>
              <w:left w:val="nil"/>
              <w:bottom w:val="single" w:sz="4" w:space="0" w:color="auto"/>
              <w:right w:val="single" w:sz="4" w:space="0" w:color="auto"/>
            </w:tcBorders>
            <w:hideMark/>
          </w:tcPr>
          <w:p w14:paraId="228A55DC" w14:textId="77777777" w:rsidR="00F27B96" w:rsidRDefault="00F27B96">
            <w:pPr>
              <w:pStyle w:val="TAL"/>
            </w:pPr>
            <w:r>
              <w:t>Request / Response</w:t>
            </w:r>
          </w:p>
        </w:tc>
      </w:tr>
      <w:tr w:rsidR="00F27B96" w14:paraId="62F4B72C" w14:textId="77777777" w:rsidTr="00F27B96">
        <w:trPr>
          <w:trHeight w:val="136"/>
        </w:trPr>
        <w:tc>
          <w:tcPr>
            <w:tcW w:w="3369" w:type="dxa"/>
            <w:tcBorders>
              <w:top w:val="single" w:sz="4" w:space="0" w:color="auto"/>
              <w:left w:val="single" w:sz="4" w:space="0" w:color="auto"/>
              <w:bottom w:val="single" w:sz="4" w:space="0" w:color="auto"/>
              <w:right w:val="single" w:sz="4" w:space="0" w:color="auto"/>
            </w:tcBorders>
            <w:hideMark/>
          </w:tcPr>
          <w:p w14:paraId="6D8F89EC" w14:textId="77777777" w:rsidR="00F27B96" w:rsidRDefault="00D6761A">
            <w:pPr>
              <w:pStyle w:val="TAL"/>
            </w:pPr>
            <w:r w:rsidRPr="00D6761A">
              <w:t>SS_NSCE_</w:t>
            </w:r>
            <w:r w:rsidR="00F27B96">
              <w:t>Slice_Modification_Notify</w:t>
            </w:r>
          </w:p>
        </w:tc>
        <w:tc>
          <w:tcPr>
            <w:tcW w:w="2976" w:type="dxa"/>
            <w:tcBorders>
              <w:top w:val="single" w:sz="4" w:space="0" w:color="auto"/>
              <w:left w:val="nil"/>
              <w:bottom w:val="single" w:sz="4" w:space="0" w:color="auto"/>
              <w:right w:val="single" w:sz="4" w:space="0" w:color="auto"/>
            </w:tcBorders>
            <w:hideMark/>
          </w:tcPr>
          <w:p w14:paraId="36AB0A23" w14:textId="77777777" w:rsidR="00F27B96" w:rsidRDefault="00F27B96">
            <w:pPr>
              <w:pStyle w:val="TAL"/>
            </w:pPr>
            <w:r>
              <w:t>Slice_Modification_Notify</w:t>
            </w:r>
          </w:p>
        </w:tc>
        <w:tc>
          <w:tcPr>
            <w:tcW w:w="1560" w:type="dxa"/>
            <w:tcBorders>
              <w:top w:val="single" w:sz="4" w:space="0" w:color="auto"/>
              <w:left w:val="nil"/>
              <w:bottom w:val="single" w:sz="4" w:space="0" w:color="auto"/>
              <w:right w:val="single" w:sz="4" w:space="0" w:color="auto"/>
            </w:tcBorders>
            <w:hideMark/>
          </w:tcPr>
          <w:p w14:paraId="5AB0ADAA" w14:textId="77777777" w:rsidR="00F27B96" w:rsidRDefault="00F27B96">
            <w:pPr>
              <w:pStyle w:val="TAL"/>
            </w:pPr>
            <w:r>
              <w:t>VAL server or VAL client</w:t>
            </w:r>
          </w:p>
        </w:tc>
        <w:tc>
          <w:tcPr>
            <w:tcW w:w="1950" w:type="dxa"/>
            <w:tcBorders>
              <w:top w:val="single" w:sz="4" w:space="0" w:color="auto"/>
              <w:left w:val="nil"/>
              <w:bottom w:val="single" w:sz="4" w:space="0" w:color="auto"/>
              <w:right w:val="single" w:sz="4" w:space="0" w:color="auto"/>
            </w:tcBorders>
            <w:hideMark/>
          </w:tcPr>
          <w:p w14:paraId="47034180" w14:textId="77777777" w:rsidR="00F27B96" w:rsidRDefault="00F27B96">
            <w:pPr>
              <w:pStyle w:val="TAL"/>
            </w:pPr>
            <w:r>
              <w:t>Notify</w:t>
            </w:r>
          </w:p>
        </w:tc>
      </w:tr>
    </w:tbl>
    <w:p w14:paraId="6123ED7F" w14:textId="77777777" w:rsidR="00F27B96" w:rsidRDefault="00F27B96" w:rsidP="00F27B96">
      <w:r>
        <w:t xml:space="preserve"> </w:t>
      </w:r>
    </w:p>
    <w:p w14:paraId="3A5B0B29" w14:textId="77777777" w:rsidR="00F27B96" w:rsidRPr="001665E7" w:rsidRDefault="00FB0178" w:rsidP="00F27B96">
      <w:pPr>
        <w:pStyle w:val="Heading4"/>
        <w:rPr>
          <w:bCs/>
        </w:rPr>
      </w:pPr>
      <w:bookmarkStart w:id="385" w:name="_Toc113356734"/>
      <w:bookmarkStart w:id="386" w:name="_Toc125659812"/>
      <w:r w:rsidRPr="00FB0178">
        <w:rPr>
          <w:bCs/>
        </w:rPr>
        <w:t>9.</w:t>
      </w:r>
      <w:bookmarkEnd w:id="385"/>
      <w:r w:rsidRPr="00FB0178">
        <w:rPr>
          <w:bCs/>
        </w:rPr>
        <w:t>9.4.1</w:t>
      </w:r>
      <w:r w:rsidRPr="00FB0178">
        <w:rPr>
          <w:bCs/>
        </w:rPr>
        <w:tab/>
      </w:r>
      <w:r w:rsidR="00D6761A" w:rsidRPr="00D6761A">
        <w:rPr>
          <w:bCs/>
        </w:rPr>
        <w:t>SS_NSCE_</w:t>
      </w:r>
      <w:r w:rsidRPr="00FB0178">
        <w:rPr>
          <w:bCs/>
        </w:rPr>
        <w:t>Service_Continuity_Requirement</w:t>
      </w:r>
      <w:bookmarkEnd w:id="386"/>
    </w:p>
    <w:p w14:paraId="51C7FE8F" w14:textId="77777777" w:rsidR="00F27B96" w:rsidRPr="001665E7" w:rsidRDefault="00FB0178" w:rsidP="00F27B96">
      <w:pPr>
        <w:pStyle w:val="Heading5"/>
        <w:rPr>
          <w:bCs/>
        </w:rPr>
      </w:pPr>
      <w:bookmarkStart w:id="387" w:name="_Toc113356735"/>
      <w:bookmarkStart w:id="388" w:name="_Toc125659813"/>
      <w:r w:rsidRPr="00FB0178">
        <w:rPr>
          <w:bCs/>
        </w:rPr>
        <w:t>9.</w:t>
      </w:r>
      <w:bookmarkEnd w:id="387"/>
      <w:r w:rsidRPr="00FB0178">
        <w:rPr>
          <w:bCs/>
        </w:rPr>
        <w:t>9.4.1.1</w:t>
      </w:r>
      <w:r w:rsidRPr="00FB0178">
        <w:rPr>
          <w:bCs/>
        </w:rPr>
        <w:tab/>
        <w:t>General</w:t>
      </w:r>
      <w:bookmarkEnd w:id="388"/>
    </w:p>
    <w:p w14:paraId="007D858D" w14:textId="77777777" w:rsidR="00F27B96" w:rsidRDefault="00F27B96" w:rsidP="00F27B96">
      <w:r>
        <w:rPr>
          <w:b/>
        </w:rPr>
        <w:t>API description:</w:t>
      </w:r>
      <w:r>
        <w:t xml:space="preserve"> This API enables the VAL server to communicate with the network slice capability enablement server for requesting a service continuity requirement over NSCE-S.</w:t>
      </w:r>
    </w:p>
    <w:p w14:paraId="6A791E47" w14:textId="77777777" w:rsidR="00F27B96" w:rsidRPr="001665E7" w:rsidRDefault="00FB0178" w:rsidP="00F27B96">
      <w:pPr>
        <w:pStyle w:val="Heading5"/>
        <w:rPr>
          <w:bCs/>
        </w:rPr>
      </w:pPr>
      <w:bookmarkStart w:id="389" w:name="_Toc113356736"/>
      <w:bookmarkStart w:id="390" w:name="_Toc125659814"/>
      <w:r w:rsidRPr="00FB0178">
        <w:rPr>
          <w:bCs/>
        </w:rPr>
        <w:lastRenderedPageBreak/>
        <w:t>9.</w:t>
      </w:r>
      <w:bookmarkEnd w:id="389"/>
      <w:r w:rsidRPr="00FB0178">
        <w:rPr>
          <w:bCs/>
        </w:rPr>
        <w:t>9.4.1.2</w:t>
      </w:r>
      <w:r w:rsidRPr="00FB0178">
        <w:rPr>
          <w:bCs/>
        </w:rPr>
        <w:tab/>
        <w:t>Service_Continuity_Requirement</w:t>
      </w:r>
      <w:bookmarkEnd w:id="390"/>
    </w:p>
    <w:p w14:paraId="438B8281" w14:textId="77777777" w:rsidR="00F27B96" w:rsidRDefault="00F27B96" w:rsidP="00F27B96">
      <w:r>
        <w:rPr>
          <w:b/>
        </w:rPr>
        <w:t xml:space="preserve">API operation name: </w:t>
      </w:r>
      <w:r>
        <w:t>Service_Continuity_Requirement</w:t>
      </w:r>
    </w:p>
    <w:p w14:paraId="5A1A65B4" w14:textId="77777777" w:rsidR="00F27B96" w:rsidRDefault="00F27B96" w:rsidP="00F27B96">
      <w:r>
        <w:rPr>
          <w:b/>
        </w:rPr>
        <w:t>Description:</w:t>
      </w:r>
      <w:r>
        <w:t xml:space="preserve"> Providing for Service_Continuity_Requirement to the NSCE server and receiving a response / result.</w:t>
      </w:r>
    </w:p>
    <w:p w14:paraId="41BC983C" w14:textId="77777777" w:rsidR="00F27B96" w:rsidRDefault="00F27B96" w:rsidP="00F27B96">
      <w:r>
        <w:rPr>
          <w:b/>
        </w:rPr>
        <w:t>Known Consumers:</w:t>
      </w:r>
      <w:r>
        <w:t xml:space="preserve"> VAL server.</w:t>
      </w:r>
    </w:p>
    <w:p w14:paraId="7B291A92" w14:textId="77777777" w:rsidR="00F27B96" w:rsidRDefault="00F27B96" w:rsidP="00F27B96">
      <w:r>
        <w:rPr>
          <w:b/>
        </w:rPr>
        <w:t xml:space="preserve">Inputs: </w:t>
      </w:r>
      <w:r>
        <w:t>See subclause 9.</w:t>
      </w:r>
      <w:r w:rsidR="001665E7">
        <w:t>9</w:t>
      </w:r>
      <w:r>
        <w:t>.2 (step 1)</w:t>
      </w:r>
    </w:p>
    <w:p w14:paraId="72ED5F01" w14:textId="77777777" w:rsidR="00F27B96" w:rsidRDefault="00F27B96" w:rsidP="00F27B96">
      <w:r>
        <w:rPr>
          <w:b/>
        </w:rPr>
        <w:t>Outputs:</w:t>
      </w:r>
      <w:r>
        <w:rPr>
          <w:rFonts w:cs="Courier New"/>
        </w:rPr>
        <w:t xml:space="preserve"> </w:t>
      </w:r>
      <w:r>
        <w:t>See subclause 9.</w:t>
      </w:r>
      <w:r w:rsidR="001665E7">
        <w:t>9</w:t>
      </w:r>
      <w:r>
        <w:t>.2 (step 2)</w:t>
      </w:r>
    </w:p>
    <w:p w14:paraId="17628EE5" w14:textId="77777777" w:rsidR="00F27B96" w:rsidRPr="001665E7" w:rsidRDefault="00FB0178" w:rsidP="00F27B96">
      <w:pPr>
        <w:pStyle w:val="Heading4"/>
        <w:rPr>
          <w:bCs/>
        </w:rPr>
      </w:pPr>
      <w:bookmarkStart w:id="391" w:name="_Toc125659815"/>
      <w:r w:rsidRPr="00FB0178">
        <w:rPr>
          <w:bCs/>
        </w:rPr>
        <w:t>9.9.4.2</w:t>
      </w:r>
      <w:r w:rsidRPr="00FB0178">
        <w:rPr>
          <w:bCs/>
        </w:rPr>
        <w:tab/>
      </w:r>
      <w:r w:rsidR="00D6761A" w:rsidRPr="00D6761A">
        <w:rPr>
          <w:bCs/>
        </w:rPr>
        <w:t>SS_NSCE_</w:t>
      </w:r>
      <w:r w:rsidRPr="00FB0178">
        <w:rPr>
          <w:bCs/>
        </w:rPr>
        <w:t>Service_Continuity_Negotiation</w:t>
      </w:r>
      <w:bookmarkEnd w:id="391"/>
    </w:p>
    <w:p w14:paraId="3B109F77" w14:textId="77777777" w:rsidR="00F27B96" w:rsidRPr="001665E7" w:rsidRDefault="00FB0178" w:rsidP="00F27B96">
      <w:pPr>
        <w:pStyle w:val="Heading5"/>
        <w:rPr>
          <w:bCs/>
        </w:rPr>
      </w:pPr>
      <w:bookmarkStart w:id="392" w:name="_Toc125659816"/>
      <w:r w:rsidRPr="00FB0178">
        <w:rPr>
          <w:bCs/>
        </w:rPr>
        <w:t>9.9.4.2.1</w:t>
      </w:r>
      <w:r w:rsidRPr="00FB0178">
        <w:rPr>
          <w:bCs/>
        </w:rPr>
        <w:tab/>
        <w:t>General</w:t>
      </w:r>
      <w:bookmarkEnd w:id="392"/>
    </w:p>
    <w:p w14:paraId="07C25B85" w14:textId="77777777" w:rsidR="00F27B96" w:rsidRDefault="00F27B96" w:rsidP="00F27B96">
      <w:r>
        <w:rPr>
          <w:b/>
        </w:rPr>
        <w:t>API description:</w:t>
      </w:r>
      <w:r>
        <w:t xml:space="preserve"> This API enables the S-NSCE server to communicate with the T-SNCE server for requesting a service continuity negotiation over NSCE-X.</w:t>
      </w:r>
    </w:p>
    <w:p w14:paraId="463DB523" w14:textId="77777777" w:rsidR="00F27B96" w:rsidRPr="001665E7" w:rsidRDefault="00FB0178" w:rsidP="00F27B96">
      <w:pPr>
        <w:pStyle w:val="Heading5"/>
        <w:rPr>
          <w:bCs/>
        </w:rPr>
      </w:pPr>
      <w:bookmarkStart w:id="393" w:name="_Toc125659817"/>
      <w:r w:rsidRPr="00FB0178">
        <w:rPr>
          <w:bCs/>
        </w:rPr>
        <w:t>9.9.4.2.2</w:t>
      </w:r>
      <w:r w:rsidRPr="00FB0178">
        <w:rPr>
          <w:bCs/>
        </w:rPr>
        <w:tab/>
        <w:t>Service_Continuity_Negotiation</w:t>
      </w:r>
      <w:bookmarkEnd w:id="393"/>
    </w:p>
    <w:p w14:paraId="485AE5EB" w14:textId="77777777" w:rsidR="00F27B96" w:rsidRDefault="00F27B96" w:rsidP="00F27B96">
      <w:r>
        <w:rPr>
          <w:b/>
        </w:rPr>
        <w:t xml:space="preserve">API operation name: </w:t>
      </w:r>
      <w:r>
        <w:t>Service_Continuity_ Negotiation</w:t>
      </w:r>
    </w:p>
    <w:p w14:paraId="623338EB" w14:textId="77777777" w:rsidR="00F27B96" w:rsidRDefault="00F27B96" w:rsidP="00F27B96">
      <w:r>
        <w:rPr>
          <w:b/>
        </w:rPr>
        <w:t>Description:</w:t>
      </w:r>
      <w:r>
        <w:t xml:space="preserve"> Providing for Service_Continuity_ Negotiation to the T-NSCE server and receiving a response / result.</w:t>
      </w:r>
    </w:p>
    <w:p w14:paraId="621B7353" w14:textId="77777777" w:rsidR="00F27B96" w:rsidRDefault="00F27B96" w:rsidP="00F27B96">
      <w:r>
        <w:rPr>
          <w:b/>
        </w:rPr>
        <w:t>Known Consumers:</w:t>
      </w:r>
      <w:r>
        <w:t xml:space="preserve"> S-NSCE server.</w:t>
      </w:r>
    </w:p>
    <w:p w14:paraId="52241CD4" w14:textId="77777777" w:rsidR="00F27B96" w:rsidRDefault="00F27B96" w:rsidP="00F27B96">
      <w:r>
        <w:rPr>
          <w:b/>
        </w:rPr>
        <w:t xml:space="preserve">Inputs: </w:t>
      </w:r>
      <w:r>
        <w:t>See subclause 9.</w:t>
      </w:r>
      <w:r w:rsidR="001665E7">
        <w:t>9</w:t>
      </w:r>
      <w:r>
        <w:t>.2 (step 5)</w:t>
      </w:r>
    </w:p>
    <w:p w14:paraId="4E72DD83" w14:textId="77777777" w:rsidR="00F27B96" w:rsidRDefault="00F27B96" w:rsidP="00F27B96">
      <w:r>
        <w:rPr>
          <w:b/>
        </w:rPr>
        <w:t>Outputs:</w:t>
      </w:r>
      <w:r>
        <w:rPr>
          <w:rFonts w:cs="Courier New"/>
        </w:rPr>
        <w:t xml:space="preserve"> </w:t>
      </w:r>
      <w:r>
        <w:t>See subclause 9.</w:t>
      </w:r>
      <w:r w:rsidR="001665E7">
        <w:t>9</w:t>
      </w:r>
      <w:r>
        <w:t>.2 (step 7)</w:t>
      </w:r>
    </w:p>
    <w:p w14:paraId="27A8C508" w14:textId="77777777" w:rsidR="00F27B96" w:rsidRPr="001665E7" w:rsidRDefault="00FB0178" w:rsidP="00F27B96">
      <w:pPr>
        <w:pStyle w:val="Heading4"/>
        <w:rPr>
          <w:bCs/>
        </w:rPr>
      </w:pPr>
      <w:bookmarkStart w:id="394" w:name="_Toc113356737"/>
      <w:bookmarkStart w:id="395" w:name="_Toc125659818"/>
      <w:bookmarkEnd w:id="394"/>
      <w:r w:rsidRPr="00FB0178">
        <w:rPr>
          <w:bCs/>
        </w:rPr>
        <w:t>9.9.4.3</w:t>
      </w:r>
      <w:r w:rsidRPr="00FB0178">
        <w:rPr>
          <w:bCs/>
        </w:rPr>
        <w:tab/>
      </w:r>
      <w:r w:rsidR="00D6761A" w:rsidRPr="00D6761A">
        <w:rPr>
          <w:bCs/>
        </w:rPr>
        <w:t>SS_NSCE_</w:t>
      </w:r>
      <w:r w:rsidRPr="00FB0178">
        <w:rPr>
          <w:bCs/>
        </w:rPr>
        <w:t>Slice_Modification_Notify</w:t>
      </w:r>
      <w:bookmarkEnd w:id="395"/>
    </w:p>
    <w:p w14:paraId="109B809A" w14:textId="77777777" w:rsidR="00F27B96" w:rsidRPr="001665E7" w:rsidRDefault="001665E7" w:rsidP="00F27B96">
      <w:pPr>
        <w:pStyle w:val="Heading5"/>
        <w:rPr>
          <w:bCs/>
        </w:rPr>
      </w:pPr>
      <w:bookmarkStart w:id="396" w:name="_Toc113356738"/>
      <w:bookmarkStart w:id="397" w:name="_Toc125659819"/>
      <w:bookmarkEnd w:id="396"/>
      <w:r>
        <w:rPr>
          <w:bCs/>
        </w:rPr>
        <w:t>9.9</w:t>
      </w:r>
      <w:r w:rsidR="00FB0178" w:rsidRPr="00FB0178">
        <w:rPr>
          <w:bCs/>
        </w:rPr>
        <w:t>.4.3.1</w:t>
      </w:r>
      <w:r w:rsidR="00FB0178" w:rsidRPr="00FB0178">
        <w:rPr>
          <w:bCs/>
        </w:rPr>
        <w:tab/>
        <w:t>General</w:t>
      </w:r>
      <w:bookmarkEnd w:id="397"/>
    </w:p>
    <w:p w14:paraId="38A14C5E" w14:textId="77777777" w:rsidR="00F27B96" w:rsidRDefault="00F27B96" w:rsidP="00F27B96">
      <w:r>
        <w:rPr>
          <w:b/>
        </w:rPr>
        <w:t>API description:</w:t>
      </w:r>
      <w:r>
        <w:t xml:space="preserve"> This API enables the network slice capability enablement server to communicate with the VAL server or VAL UE (NSCE client or VAL client) for notifying the slice modification to extend to the target service area.</w:t>
      </w:r>
    </w:p>
    <w:p w14:paraId="1EFB8360" w14:textId="77777777" w:rsidR="00F27B96" w:rsidRPr="001665E7" w:rsidRDefault="00FB0178" w:rsidP="00F27B96">
      <w:pPr>
        <w:pStyle w:val="Heading5"/>
        <w:rPr>
          <w:bCs/>
        </w:rPr>
      </w:pPr>
      <w:bookmarkStart w:id="398" w:name="_Toc113356739"/>
      <w:bookmarkStart w:id="399" w:name="_Toc125659820"/>
      <w:bookmarkEnd w:id="398"/>
      <w:r w:rsidRPr="00FB0178">
        <w:rPr>
          <w:bCs/>
        </w:rPr>
        <w:t>9.9.4.3.2</w:t>
      </w:r>
      <w:r w:rsidRPr="00FB0178">
        <w:rPr>
          <w:bCs/>
        </w:rPr>
        <w:tab/>
        <w:t>Slice_Modification_Notify</w:t>
      </w:r>
      <w:bookmarkEnd w:id="399"/>
    </w:p>
    <w:p w14:paraId="31EBA975" w14:textId="77777777" w:rsidR="00F27B96" w:rsidRDefault="00F27B96" w:rsidP="00F27B96">
      <w:r>
        <w:rPr>
          <w:b/>
        </w:rPr>
        <w:t xml:space="preserve">API operation name: </w:t>
      </w:r>
      <w:r>
        <w:t>Slice_Modification_Notify</w:t>
      </w:r>
    </w:p>
    <w:p w14:paraId="38D0AE18" w14:textId="77777777" w:rsidR="00F27B96" w:rsidRDefault="00F27B96" w:rsidP="00F27B96">
      <w:r>
        <w:rPr>
          <w:b/>
        </w:rPr>
        <w:t>Description:</w:t>
      </w:r>
      <w:r>
        <w:t xml:space="preserve"> Notifying about the slice modification to extend to the target area.</w:t>
      </w:r>
    </w:p>
    <w:p w14:paraId="38B39839" w14:textId="77777777" w:rsidR="00F27B96" w:rsidRDefault="00F27B96" w:rsidP="00F27B96">
      <w:r>
        <w:rPr>
          <w:b/>
        </w:rPr>
        <w:t>Known Consumers:</w:t>
      </w:r>
      <w:r>
        <w:t xml:space="preserve"> VAL server.</w:t>
      </w:r>
    </w:p>
    <w:p w14:paraId="5CE3A3D0" w14:textId="77777777" w:rsidR="00F27B96" w:rsidRDefault="00F27B96" w:rsidP="00F27B96">
      <w:r>
        <w:rPr>
          <w:b/>
        </w:rPr>
        <w:t xml:space="preserve">Inputs: </w:t>
      </w:r>
      <w:r>
        <w:t>-</w:t>
      </w:r>
    </w:p>
    <w:p w14:paraId="24104BFD" w14:textId="77777777" w:rsidR="00F27B96" w:rsidRDefault="00F27B96" w:rsidP="00F27B96">
      <w:r>
        <w:rPr>
          <w:b/>
        </w:rPr>
        <w:t>Outputs:</w:t>
      </w:r>
      <w:r>
        <w:rPr>
          <w:rFonts w:cs="Courier New"/>
        </w:rPr>
        <w:t xml:space="preserve"> </w:t>
      </w:r>
      <w:r>
        <w:t>See subclause 9.</w:t>
      </w:r>
      <w:r w:rsidR="001665E7">
        <w:t>9</w:t>
      </w:r>
      <w:r>
        <w:t>.2 step 9.</w:t>
      </w:r>
    </w:p>
    <w:p w14:paraId="203FF231" w14:textId="77777777" w:rsidR="00FF044E" w:rsidRPr="00FF044E" w:rsidRDefault="00FB0178" w:rsidP="00FF044E">
      <w:pPr>
        <w:pStyle w:val="Heading2"/>
        <w:rPr>
          <w:bCs/>
        </w:rPr>
      </w:pPr>
      <w:bookmarkStart w:id="400" w:name="_Toc125659821"/>
      <w:r w:rsidRPr="00FB0178">
        <w:rPr>
          <w:rFonts w:cs="Arial"/>
          <w:bCs/>
        </w:rPr>
        <w:t>9</w:t>
      </w:r>
      <w:r w:rsidRPr="00FB0178">
        <w:rPr>
          <w:bCs/>
        </w:rPr>
        <w:t>.</w:t>
      </w:r>
      <w:r w:rsidR="00FF044E">
        <w:rPr>
          <w:rFonts w:cs="Arial"/>
          <w:bCs/>
        </w:rPr>
        <w:t>10</w:t>
      </w:r>
      <w:r w:rsidRPr="00FB0178">
        <w:rPr>
          <w:bCs/>
        </w:rPr>
        <w:tab/>
        <w:t>Multiple slices coordinated resource optimization</w:t>
      </w:r>
      <w:bookmarkEnd w:id="400"/>
      <w:r w:rsidRPr="00FB0178">
        <w:rPr>
          <w:bCs/>
        </w:rPr>
        <w:t xml:space="preserve"> </w:t>
      </w:r>
    </w:p>
    <w:p w14:paraId="503B0E01" w14:textId="77777777" w:rsidR="00FF044E" w:rsidRPr="00FF044E" w:rsidRDefault="00FB0178" w:rsidP="00FF044E">
      <w:pPr>
        <w:pStyle w:val="Heading3"/>
        <w:ind w:left="0" w:firstLine="0"/>
        <w:rPr>
          <w:bCs/>
        </w:rPr>
      </w:pPr>
      <w:bookmarkStart w:id="401" w:name="_Toc125659822"/>
      <w:r w:rsidRPr="00FB0178">
        <w:rPr>
          <w:rFonts w:cs="Arial"/>
          <w:bCs/>
        </w:rPr>
        <w:t>9.</w:t>
      </w:r>
      <w:r w:rsidR="00FF044E">
        <w:rPr>
          <w:bCs/>
        </w:rPr>
        <w:t>10</w:t>
      </w:r>
      <w:r w:rsidRPr="00FB0178">
        <w:rPr>
          <w:bCs/>
        </w:rPr>
        <w:t>.1</w:t>
      </w:r>
      <w:r w:rsidRPr="00FB0178">
        <w:rPr>
          <w:bCs/>
        </w:rPr>
        <w:tab/>
        <w:t>General</w:t>
      </w:r>
      <w:bookmarkEnd w:id="401"/>
    </w:p>
    <w:p w14:paraId="04950BCB" w14:textId="77777777" w:rsidR="00FF044E" w:rsidRDefault="00FF044E" w:rsidP="00FF044E">
      <w:r>
        <w:t xml:space="preserve">Based on preferred QoS request from the vertical applications, the performance monitoring of multiple slices of one network (PNI-NPN slice and PLMN slice) and resource adjustment between different slices can be made to realize optimized and efficient resource usage. </w:t>
      </w:r>
    </w:p>
    <w:p w14:paraId="64F20C89" w14:textId="77777777" w:rsidR="00FF044E" w:rsidRPr="00FF044E" w:rsidRDefault="00FB0178" w:rsidP="00FF044E">
      <w:pPr>
        <w:pStyle w:val="Heading3"/>
        <w:rPr>
          <w:bCs/>
        </w:rPr>
      </w:pPr>
      <w:bookmarkStart w:id="402" w:name="_Toc125659823"/>
      <w:r w:rsidRPr="00FB0178">
        <w:rPr>
          <w:rFonts w:cs="Arial"/>
          <w:bCs/>
        </w:rPr>
        <w:lastRenderedPageBreak/>
        <w:t>9</w:t>
      </w:r>
      <w:r w:rsidRPr="00FB0178">
        <w:rPr>
          <w:bCs/>
        </w:rPr>
        <w:t>.</w:t>
      </w:r>
      <w:r w:rsidR="00FF044E">
        <w:rPr>
          <w:bCs/>
        </w:rPr>
        <w:t>10</w:t>
      </w:r>
      <w:r w:rsidRPr="00FB0178">
        <w:rPr>
          <w:bCs/>
        </w:rPr>
        <w:t>.</w:t>
      </w:r>
      <w:r w:rsidRPr="00FB0178">
        <w:rPr>
          <w:rFonts w:cs="Arial"/>
          <w:bCs/>
        </w:rPr>
        <w:t>2</w:t>
      </w:r>
      <w:r w:rsidRPr="00FB0178">
        <w:rPr>
          <w:bCs/>
        </w:rPr>
        <w:tab/>
      </w:r>
      <w:r w:rsidRPr="00FB0178">
        <w:rPr>
          <w:rFonts w:cs="Arial"/>
          <w:bCs/>
        </w:rPr>
        <w:t>Procedure</w:t>
      </w:r>
      <w:bookmarkEnd w:id="402"/>
    </w:p>
    <w:p w14:paraId="34D7E0E7" w14:textId="77777777" w:rsidR="00FF044E" w:rsidRDefault="00FF044E" w:rsidP="00FF044E">
      <w:pPr>
        <w:pStyle w:val="B1"/>
        <w:ind w:left="0" w:firstLine="0"/>
      </w:pPr>
      <w:r>
        <w:t xml:space="preserve">Figure 9.10.2.1 illustrates </w:t>
      </w:r>
      <w:r>
        <w:rPr>
          <w:bCs/>
        </w:rPr>
        <w:t>the procedur</w:t>
      </w:r>
      <w:r>
        <w:rPr>
          <w:rFonts w:hint="eastAsia"/>
        </w:rPr>
        <w:t xml:space="preserve">e of </w:t>
      </w:r>
      <w:r>
        <w:t>multiple slices coordinated resource optimization service from V</w:t>
      </w:r>
      <w:r>
        <w:rPr>
          <w:rFonts w:hint="eastAsia"/>
        </w:rPr>
        <w:t>AL server to</w:t>
      </w:r>
      <w:r>
        <w:t xml:space="preserve"> NSCE server.</w:t>
      </w:r>
    </w:p>
    <w:p w14:paraId="58DBBE6E" w14:textId="77777777" w:rsidR="00FF044E" w:rsidRDefault="00FF044E" w:rsidP="00FF044E">
      <w:r>
        <w:t>Pre-conditions:</w:t>
      </w:r>
    </w:p>
    <w:p w14:paraId="01256ADD" w14:textId="77777777" w:rsidR="00FF044E" w:rsidRDefault="00FF044E" w:rsidP="00FF044E">
      <w:pPr>
        <w:pStyle w:val="B1"/>
      </w:pPr>
      <w:r>
        <w:t>1.</w:t>
      </w:r>
      <w:r>
        <w:tab/>
        <w:t>The network slice enabler layer is capable to interact with PLMN 5GC or OAM system to handle slices of PLMN and its PNI-NPNs.</w:t>
      </w:r>
    </w:p>
    <w:p w14:paraId="13815F27" w14:textId="77777777" w:rsidR="00144F91" w:rsidRDefault="00FF044E">
      <w:pPr>
        <w:pStyle w:val="B1"/>
      </w:pPr>
      <w:r>
        <w:t>2.</w:t>
      </w:r>
      <w:r>
        <w:tab/>
        <w:t xml:space="preserve">PNI-NPNs are deployed as network slices of the PLMN. </w:t>
      </w:r>
    </w:p>
    <w:p w14:paraId="652C1DDA" w14:textId="77777777" w:rsidR="00FF044E" w:rsidRDefault="00AE419E" w:rsidP="00680FFF">
      <w:pPr>
        <w:pStyle w:val="TH"/>
      </w:pPr>
      <w:r>
        <w:object w:dxaOrig="12599" w:dyaOrig="9429" w14:anchorId="6DE78DB1">
          <v:shape id="_x0000_i1042" type="#_x0000_t75" style="width:482pt;height:360.5pt" o:ole="">
            <v:imagedata r:id="rId48" o:title=""/>
          </v:shape>
          <o:OLEObject Type="Embed" ProgID="Visio.Drawing.11" ShapeID="_x0000_i1042" DrawAspect="Content" ObjectID="_1736332371" r:id="rId49"/>
        </w:object>
      </w:r>
    </w:p>
    <w:p w14:paraId="688232DC" w14:textId="77777777" w:rsidR="00FF044E" w:rsidRDefault="00FF044E" w:rsidP="00680FFF">
      <w:pPr>
        <w:pStyle w:val="TF"/>
      </w:pPr>
      <w:r>
        <w:t>Figure 9.10.2-1 Multiple slices coordinated resource optimization process</w:t>
      </w:r>
    </w:p>
    <w:p w14:paraId="65E6116A" w14:textId="77777777" w:rsidR="00FF044E" w:rsidRDefault="00FF044E" w:rsidP="00FF044E">
      <w:pPr>
        <w:pStyle w:val="B1"/>
      </w:pPr>
      <w:r>
        <w:t>1.</w:t>
      </w:r>
      <w:r>
        <w:tab/>
        <w:t xml:space="preserve">The VAL server initiates multiple slices coordinated resource optimization request towards the NSCE server. The request includes VAL server ID, VAL service ID. The message also includes preferred optimization zone. </w:t>
      </w:r>
    </w:p>
    <w:p w14:paraId="4636F423" w14:textId="77777777" w:rsidR="00FF044E" w:rsidRDefault="00FF044E" w:rsidP="00FF044E">
      <w:pPr>
        <w:pStyle w:val="B1"/>
      </w:pPr>
      <w:r>
        <w:t>2.</w:t>
      </w:r>
      <w:r>
        <w:tab/>
        <w:t>Upon receiving the request from the VAL server to make the network slice resource optimization, the NSCE server makes authentication and authorization of the VAL server and if VAL server is not authorized, the NSCE server replies with failure response.</w:t>
      </w:r>
    </w:p>
    <w:p w14:paraId="4540BA62" w14:textId="77777777" w:rsidR="00FF044E" w:rsidRDefault="00FF044E" w:rsidP="00FF044E">
      <w:pPr>
        <w:pStyle w:val="B1"/>
      </w:pPr>
      <w:r>
        <w:t>3.</w:t>
      </w:r>
      <w:r>
        <w:tab/>
        <w:t>The NSCE server makes mapping from VAL service ID that received from VAL server to slice identities (S-NSSAIs allocated in multiple networks) and retrieves the network slice related status information from 5GC or OAM of PLMN for PNI-NPN slices, such as NF(s) load in 5GC and network utilization in access network as defined in TS 28.535 [</w:t>
      </w:r>
      <w:r>
        <w:rPr>
          <w:rFonts w:eastAsiaTheme="minorEastAsia" w:hint="eastAsia"/>
          <w:lang w:eastAsia="zh-CN"/>
        </w:rPr>
        <w:t>11</w:t>
      </w:r>
      <w:r>
        <w:t>].</w:t>
      </w:r>
    </w:p>
    <w:p w14:paraId="5F3B0902" w14:textId="77777777" w:rsidR="00FF044E" w:rsidRDefault="00FF044E" w:rsidP="00FF044E">
      <w:pPr>
        <w:pStyle w:val="B1"/>
      </w:pPr>
      <w:r>
        <w:t>4.</w:t>
      </w:r>
      <w:r>
        <w:tab/>
        <w:t>The NSCE server retrieves the network slice related status information for PLMN from 5GC or OAM of PLMN networks for PLMN slices, such as NF(s) load in 5GC and network utilization in access network as defined in TS 28.535 [</w:t>
      </w:r>
      <w:r>
        <w:rPr>
          <w:rFonts w:eastAsiaTheme="minorEastAsia" w:hint="eastAsia"/>
          <w:lang w:eastAsia="zh-CN"/>
        </w:rPr>
        <w:t>11</w:t>
      </w:r>
      <w:r>
        <w:t>]. The PLMN operator can choose to deploy NSCE-S</w:t>
      </w:r>
      <w:r>
        <w:rPr>
          <w:rFonts w:hint="eastAsia"/>
        </w:rPr>
        <w:t>erver</w:t>
      </w:r>
      <w:r>
        <w:t xml:space="preserve"> acting as single entry of PLMN capability exposure which can be optional.</w:t>
      </w:r>
    </w:p>
    <w:p w14:paraId="76D56F89" w14:textId="77777777" w:rsidR="00FF044E" w:rsidRDefault="00FF044E" w:rsidP="00FF044E">
      <w:pPr>
        <w:pStyle w:val="B1"/>
      </w:pPr>
      <w:r>
        <w:lastRenderedPageBreak/>
        <w:t>5.</w:t>
      </w:r>
      <w:r>
        <w:tab/>
        <w:t>The NSCE server verifies and analyses status data of network slices instance as well as network slice performance monitoring response (optional), then NSCE server makes resource optimization decision among different kinds of slices in specific location zone.</w:t>
      </w:r>
    </w:p>
    <w:p w14:paraId="7524C47E" w14:textId="4402CAEA" w:rsidR="00FF044E" w:rsidRDefault="00FF044E" w:rsidP="00FF044E">
      <w:pPr>
        <w:pStyle w:val="B1"/>
      </w:pPr>
      <w:r>
        <w:t>6-7.</w:t>
      </w:r>
      <w:r>
        <w:tab/>
        <w:t>The NSCE server determines whether and what network slice LCM operations should be taken and mak</w:t>
      </w:r>
      <w:r>
        <w:rPr>
          <w:rFonts w:eastAsia="DengXian" w:hint="eastAsia"/>
        </w:rPr>
        <w:t>es</w:t>
      </w:r>
      <w:r>
        <w:t xml:space="preserve"> the decision(s)/recommendation(s), such as modifyNsi request as specified in TS</w:t>
      </w:r>
      <w:r w:rsidR="006F5D90">
        <w:t> </w:t>
      </w:r>
      <w:r>
        <w:t>28.531</w:t>
      </w:r>
      <w:r>
        <w:rPr>
          <w:rFonts w:eastAsia="DengXian" w:hint="eastAsia"/>
        </w:rPr>
        <w:t xml:space="preserve"> </w:t>
      </w:r>
      <w:r>
        <w:t>[</w:t>
      </w:r>
      <w:r>
        <w:rPr>
          <w:rFonts w:eastAsia="DengXian"/>
        </w:rPr>
        <w:t>8</w:t>
      </w:r>
      <w:r>
        <w:t>] to PNI-NPN slice. Based on decision made by NSCE server, the network slice management entity (such as NSMF) performs the corresponding operation(s).</w:t>
      </w:r>
    </w:p>
    <w:p w14:paraId="1E92FB01" w14:textId="77777777" w:rsidR="00FF044E" w:rsidRDefault="00FF044E" w:rsidP="00FF044E">
      <w:pPr>
        <w:pStyle w:val="B1"/>
      </w:pPr>
      <w:r>
        <w:t>8-9.</w:t>
      </w:r>
      <w:r>
        <w:tab/>
        <w:t>The NSCE server determines whether and what network slice LCM operations should be taken and mak</w:t>
      </w:r>
      <w:r>
        <w:rPr>
          <w:rFonts w:eastAsia="DengXian" w:hint="eastAsia"/>
        </w:rPr>
        <w:t>es</w:t>
      </w:r>
      <w:r>
        <w:t xml:space="preserve"> the decision(s)/recommendation(s), such as modifyNsi request as specified in TS 28.531</w:t>
      </w:r>
      <w:r>
        <w:rPr>
          <w:rFonts w:eastAsia="DengXian" w:hint="eastAsia"/>
        </w:rPr>
        <w:t xml:space="preserve"> </w:t>
      </w:r>
      <w:r>
        <w:t>[</w:t>
      </w:r>
      <w:r>
        <w:rPr>
          <w:rFonts w:eastAsia="DengXian"/>
        </w:rPr>
        <w:t>8</w:t>
      </w:r>
      <w:r>
        <w:t>] to PLMN slice. Based on decision made by NSCE server, the network slice management entity (such as NSMF) performs the corresponding operation(s). The PLMN operator can choose to deploy NSCE-S acting as single entry of PLMN capability exposure which can be optional.</w:t>
      </w:r>
    </w:p>
    <w:p w14:paraId="07B41821" w14:textId="77777777" w:rsidR="00FF044E" w:rsidRDefault="00FF044E" w:rsidP="00FF044E">
      <w:pPr>
        <w:pStyle w:val="B1"/>
      </w:pPr>
      <w:r>
        <w:t>10.</w:t>
      </w:r>
      <w:r>
        <w:tab/>
        <w:t>The NSCE server sends the multiple slices coordinated resource optimization response towards VAL server.</w:t>
      </w:r>
    </w:p>
    <w:p w14:paraId="230E5766" w14:textId="77777777" w:rsidR="00FF044E" w:rsidRPr="00FF044E" w:rsidRDefault="00FB0178" w:rsidP="00FF044E">
      <w:pPr>
        <w:pStyle w:val="Heading3"/>
        <w:rPr>
          <w:bCs/>
        </w:rPr>
      </w:pPr>
      <w:bookmarkStart w:id="403" w:name="_Toc125659824"/>
      <w:r w:rsidRPr="00FB0178">
        <w:rPr>
          <w:rFonts w:cs="Arial"/>
          <w:bCs/>
        </w:rPr>
        <w:t>9.</w:t>
      </w:r>
      <w:r w:rsidR="00FF044E">
        <w:rPr>
          <w:bCs/>
        </w:rPr>
        <w:t>10</w:t>
      </w:r>
      <w:r w:rsidRPr="00FB0178">
        <w:rPr>
          <w:bCs/>
        </w:rPr>
        <w:t>.</w:t>
      </w:r>
      <w:r w:rsidRPr="00FB0178">
        <w:rPr>
          <w:rFonts w:cs="Arial"/>
          <w:bCs/>
        </w:rPr>
        <w:t>3</w:t>
      </w:r>
      <w:r w:rsidRPr="00FB0178">
        <w:rPr>
          <w:bCs/>
        </w:rPr>
        <w:tab/>
        <w:t>Information flows</w:t>
      </w:r>
      <w:bookmarkEnd w:id="403"/>
    </w:p>
    <w:p w14:paraId="783B9A60" w14:textId="77777777" w:rsidR="00FF044E" w:rsidRPr="00FF044E" w:rsidRDefault="00FF044E" w:rsidP="00FF044E">
      <w:pPr>
        <w:pStyle w:val="Heading4"/>
        <w:rPr>
          <w:bCs/>
        </w:rPr>
      </w:pPr>
      <w:bookmarkStart w:id="404" w:name="_Toc125659825"/>
      <w:r>
        <w:rPr>
          <w:rFonts w:cs="Arial"/>
          <w:bCs/>
        </w:rPr>
        <w:t>9.10</w:t>
      </w:r>
      <w:r w:rsidR="00FB0178" w:rsidRPr="00FB0178">
        <w:rPr>
          <w:bCs/>
        </w:rPr>
        <w:t>.</w:t>
      </w:r>
      <w:r w:rsidR="00FB0178" w:rsidRPr="00FB0178">
        <w:rPr>
          <w:rFonts w:cs="Arial"/>
          <w:bCs/>
        </w:rPr>
        <w:t>3</w:t>
      </w:r>
      <w:r w:rsidR="00FB0178" w:rsidRPr="00FB0178">
        <w:rPr>
          <w:bCs/>
        </w:rPr>
        <w:t>.1</w:t>
      </w:r>
      <w:r w:rsidR="00FB0178" w:rsidRPr="00FB0178">
        <w:rPr>
          <w:bCs/>
        </w:rPr>
        <w:tab/>
        <w:t>General</w:t>
      </w:r>
      <w:bookmarkEnd w:id="404"/>
    </w:p>
    <w:p w14:paraId="219E492A" w14:textId="77777777" w:rsidR="00FF044E" w:rsidRDefault="00FF044E" w:rsidP="00FF044E">
      <w:r>
        <w:t>The following information flows are specified:</w:t>
      </w:r>
    </w:p>
    <w:p w14:paraId="5069A680" w14:textId="77777777" w:rsidR="00FF044E" w:rsidRDefault="00FF044E" w:rsidP="00FF044E">
      <w:pPr>
        <w:pStyle w:val="B1"/>
      </w:pPr>
      <w:r>
        <w:t>-</w:t>
      </w:r>
      <w:r>
        <w:tab/>
        <w:t>Multiple slices coordinated resource optimization request and response.</w:t>
      </w:r>
    </w:p>
    <w:p w14:paraId="002558F7" w14:textId="77777777" w:rsidR="00FF044E" w:rsidRPr="00FF044E" w:rsidRDefault="00FB0178" w:rsidP="00FF044E">
      <w:pPr>
        <w:pStyle w:val="Heading4"/>
        <w:rPr>
          <w:bCs/>
        </w:rPr>
      </w:pPr>
      <w:bookmarkStart w:id="405" w:name="_Toc125659826"/>
      <w:r w:rsidRPr="00FB0178">
        <w:rPr>
          <w:rFonts w:cs="Arial"/>
          <w:bCs/>
        </w:rPr>
        <w:t>9.10</w:t>
      </w:r>
      <w:r w:rsidRPr="00FB0178">
        <w:rPr>
          <w:bCs/>
        </w:rPr>
        <w:t>.3.</w:t>
      </w:r>
      <w:r w:rsidRPr="00FB0178">
        <w:rPr>
          <w:rFonts w:cs="Arial"/>
          <w:bCs/>
        </w:rPr>
        <w:t>2</w:t>
      </w:r>
      <w:r w:rsidRPr="00FB0178">
        <w:rPr>
          <w:bCs/>
        </w:rPr>
        <w:tab/>
        <w:t>Multiple slices coordinated resource optimization request</w:t>
      </w:r>
      <w:bookmarkEnd w:id="405"/>
    </w:p>
    <w:p w14:paraId="33D2B4C1" w14:textId="77777777" w:rsidR="00FF044E" w:rsidRDefault="00FF044E" w:rsidP="00FF044E">
      <w:r>
        <w:t xml:space="preserve">Table 9.10.3.2-1 describes information elements for the multiple slices coordinated resource optimization request from the VAL server to the NSCE server. </w:t>
      </w:r>
    </w:p>
    <w:p w14:paraId="356D0C5C" w14:textId="77777777" w:rsidR="00FF044E" w:rsidRDefault="00FF044E" w:rsidP="00FF044E">
      <w:pPr>
        <w:pStyle w:val="TH"/>
        <w:rPr>
          <w:rFonts w:eastAsia="SimSun"/>
        </w:rPr>
      </w:pPr>
      <w:r>
        <w:t xml:space="preserve">Table </w:t>
      </w:r>
      <w:r>
        <w:rPr>
          <w:rFonts w:cs="Arial"/>
        </w:rPr>
        <w:t>9.10</w:t>
      </w:r>
      <w:r>
        <w:t>.3.</w:t>
      </w:r>
      <w:r>
        <w:rPr>
          <w:rFonts w:cs="Arial"/>
        </w:rPr>
        <w:t>2</w:t>
      </w:r>
      <w:r>
        <w:t>-</w:t>
      </w:r>
      <w:r>
        <w:rPr>
          <w:rFonts w:eastAsia="SimSun"/>
        </w:rPr>
        <w:t xml:space="preserve">1: </w:t>
      </w:r>
      <w:r>
        <w:t>Multiple slices coordinated resource optimization request</w:t>
      </w:r>
    </w:p>
    <w:tbl>
      <w:tblPr>
        <w:tblW w:w="8640" w:type="dxa"/>
        <w:jc w:val="center"/>
        <w:tblLayout w:type="fixed"/>
        <w:tblLook w:val="04A0" w:firstRow="1" w:lastRow="0" w:firstColumn="1" w:lastColumn="0" w:noHBand="0" w:noVBand="1"/>
      </w:tblPr>
      <w:tblGrid>
        <w:gridCol w:w="2880"/>
        <w:gridCol w:w="1440"/>
        <w:gridCol w:w="4320"/>
      </w:tblGrid>
      <w:tr w:rsidR="00FF044E" w14:paraId="01E49315" w14:textId="77777777" w:rsidTr="00FF044E">
        <w:trPr>
          <w:jc w:val="center"/>
        </w:trPr>
        <w:tc>
          <w:tcPr>
            <w:tcW w:w="2880" w:type="dxa"/>
            <w:tcBorders>
              <w:top w:val="single" w:sz="4" w:space="0" w:color="000000"/>
              <w:left w:val="single" w:sz="4" w:space="0" w:color="000000"/>
              <w:bottom w:val="single" w:sz="4" w:space="0" w:color="000000"/>
              <w:right w:val="nil"/>
            </w:tcBorders>
            <w:hideMark/>
          </w:tcPr>
          <w:p w14:paraId="337FE8C9" w14:textId="77777777" w:rsidR="00FF044E" w:rsidRDefault="00FF044E">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4D1225CF" w14:textId="77777777" w:rsidR="00FF044E" w:rsidRDefault="00FF044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4C415848" w14:textId="77777777" w:rsidR="00FF044E" w:rsidRDefault="00FF044E">
            <w:pPr>
              <w:pStyle w:val="TAH"/>
            </w:pPr>
            <w:r>
              <w:t>Description</w:t>
            </w:r>
          </w:p>
        </w:tc>
      </w:tr>
      <w:tr w:rsidR="00FF044E" w14:paraId="7CC99E44" w14:textId="77777777" w:rsidTr="00FF044E">
        <w:trPr>
          <w:jc w:val="center"/>
        </w:trPr>
        <w:tc>
          <w:tcPr>
            <w:tcW w:w="2880" w:type="dxa"/>
            <w:tcBorders>
              <w:top w:val="single" w:sz="4" w:space="0" w:color="000000"/>
              <w:left w:val="single" w:sz="4" w:space="0" w:color="000000"/>
              <w:bottom w:val="single" w:sz="4" w:space="0" w:color="000000"/>
              <w:right w:val="nil"/>
            </w:tcBorders>
            <w:hideMark/>
          </w:tcPr>
          <w:p w14:paraId="38EB46B3" w14:textId="77777777" w:rsidR="00FF044E" w:rsidRDefault="00FF044E">
            <w:pPr>
              <w:pStyle w:val="TAL"/>
            </w:pPr>
            <w:r>
              <w:t>Requestor Identifier</w:t>
            </w:r>
          </w:p>
        </w:tc>
        <w:tc>
          <w:tcPr>
            <w:tcW w:w="1440" w:type="dxa"/>
            <w:tcBorders>
              <w:top w:val="single" w:sz="4" w:space="0" w:color="000000"/>
              <w:left w:val="single" w:sz="4" w:space="0" w:color="000000"/>
              <w:bottom w:val="single" w:sz="4" w:space="0" w:color="000000"/>
              <w:right w:val="nil"/>
            </w:tcBorders>
            <w:hideMark/>
          </w:tcPr>
          <w:p w14:paraId="3504121A" w14:textId="77777777" w:rsidR="00FF044E" w:rsidRDefault="00FF044E">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78374E74" w14:textId="77777777" w:rsidR="00FF044E" w:rsidRDefault="00FF044E">
            <w:pPr>
              <w:pStyle w:val="TAL"/>
            </w:pPr>
            <w:r>
              <w:t xml:space="preserve">Unique identifier of the requestor (i.e. </w:t>
            </w:r>
            <w:r>
              <w:rPr>
                <w:rFonts w:cs="Arial"/>
              </w:rPr>
              <w:t>VAL server ID</w:t>
            </w:r>
            <w:r>
              <w:t>).</w:t>
            </w:r>
          </w:p>
        </w:tc>
      </w:tr>
      <w:tr w:rsidR="00FF044E" w14:paraId="101D2C3A" w14:textId="77777777" w:rsidTr="00FF044E">
        <w:trPr>
          <w:jc w:val="center"/>
        </w:trPr>
        <w:tc>
          <w:tcPr>
            <w:tcW w:w="2880" w:type="dxa"/>
            <w:tcBorders>
              <w:top w:val="single" w:sz="4" w:space="0" w:color="000000"/>
              <w:left w:val="single" w:sz="4" w:space="0" w:color="000000"/>
              <w:bottom w:val="single" w:sz="4" w:space="0" w:color="000000"/>
              <w:right w:val="nil"/>
            </w:tcBorders>
            <w:hideMark/>
          </w:tcPr>
          <w:p w14:paraId="5DC986B8" w14:textId="77777777" w:rsidR="00FF044E" w:rsidRDefault="00FF044E">
            <w:pPr>
              <w:pStyle w:val="TAL"/>
            </w:pPr>
            <w:r>
              <w:t>Security credentials</w:t>
            </w:r>
          </w:p>
        </w:tc>
        <w:tc>
          <w:tcPr>
            <w:tcW w:w="1440" w:type="dxa"/>
            <w:tcBorders>
              <w:top w:val="single" w:sz="4" w:space="0" w:color="000000"/>
              <w:left w:val="single" w:sz="4" w:space="0" w:color="000000"/>
              <w:bottom w:val="single" w:sz="4" w:space="0" w:color="000000"/>
              <w:right w:val="nil"/>
            </w:tcBorders>
            <w:hideMark/>
          </w:tcPr>
          <w:p w14:paraId="17422FF7" w14:textId="77777777" w:rsidR="00FF044E" w:rsidRDefault="00FF044E">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6136D884" w14:textId="77777777" w:rsidR="00FF044E" w:rsidRDefault="00FF044E">
            <w:pPr>
              <w:pStyle w:val="TAL"/>
            </w:pPr>
            <w:r>
              <w:rPr>
                <w:rFonts w:cs="Arial"/>
              </w:rPr>
              <w:t>Security credentials resulting from a successful authorization.</w:t>
            </w:r>
          </w:p>
        </w:tc>
      </w:tr>
      <w:tr w:rsidR="00FF044E" w14:paraId="02E5FF35" w14:textId="77777777" w:rsidTr="00FF044E">
        <w:trPr>
          <w:jc w:val="center"/>
        </w:trPr>
        <w:tc>
          <w:tcPr>
            <w:tcW w:w="2880" w:type="dxa"/>
            <w:tcBorders>
              <w:top w:val="single" w:sz="4" w:space="0" w:color="000000"/>
              <w:left w:val="single" w:sz="4" w:space="0" w:color="000000"/>
              <w:bottom w:val="single" w:sz="4" w:space="0" w:color="000000"/>
              <w:right w:val="nil"/>
            </w:tcBorders>
            <w:hideMark/>
          </w:tcPr>
          <w:p w14:paraId="4A36729A" w14:textId="77777777" w:rsidR="00FF044E" w:rsidRDefault="00FF044E">
            <w:pPr>
              <w:pStyle w:val="TAL"/>
            </w:pPr>
            <w:r>
              <w:t>VAL service</w:t>
            </w:r>
            <w:r>
              <w:rPr>
                <w:kern w:val="2"/>
              </w:rPr>
              <w:t xml:space="preserve"> identity</w:t>
            </w:r>
          </w:p>
        </w:tc>
        <w:tc>
          <w:tcPr>
            <w:tcW w:w="1440" w:type="dxa"/>
            <w:tcBorders>
              <w:top w:val="single" w:sz="4" w:space="0" w:color="000000"/>
              <w:left w:val="single" w:sz="4" w:space="0" w:color="000000"/>
              <w:bottom w:val="single" w:sz="4" w:space="0" w:color="000000"/>
              <w:right w:val="nil"/>
            </w:tcBorders>
            <w:hideMark/>
          </w:tcPr>
          <w:p w14:paraId="25D76D5E" w14:textId="77777777" w:rsidR="00FF044E" w:rsidRDefault="00FF044E">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548B6672" w14:textId="77777777" w:rsidR="00FF044E" w:rsidRDefault="00FF044E">
            <w:pPr>
              <w:pStyle w:val="TAL"/>
              <w:rPr>
                <w:rFonts w:cs="Arial"/>
              </w:rPr>
            </w:pPr>
            <w:r>
              <w:rPr>
                <w:kern w:val="2"/>
              </w:rPr>
              <w:t>Identifier of the VAL service application to be monitored.</w:t>
            </w:r>
          </w:p>
        </w:tc>
      </w:tr>
      <w:tr w:rsidR="00FF044E" w14:paraId="17658FA8" w14:textId="77777777" w:rsidTr="00FF044E">
        <w:trPr>
          <w:jc w:val="center"/>
        </w:trPr>
        <w:tc>
          <w:tcPr>
            <w:tcW w:w="2880" w:type="dxa"/>
            <w:tcBorders>
              <w:top w:val="single" w:sz="4" w:space="0" w:color="000000"/>
              <w:left w:val="single" w:sz="4" w:space="0" w:color="000000"/>
              <w:bottom w:val="single" w:sz="4" w:space="0" w:color="000000"/>
              <w:right w:val="nil"/>
            </w:tcBorders>
            <w:hideMark/>
          </w:tcPr>
          <w:p w14:paraId="4C7C34EC" w14:textId="77777777" w:rsidR="00FF044E" w:rsidRDefault="00FF044E">
            <w:pPr>
              <w:pStyle w:val="TAL"/>
              <w:rPr>
                <w:kern w:val="2"/>
              </w:rPr>
            </w:pPr>
            <w:r>
              <w:rPr>
                <w:kern w:val="2"/>
              </w:rPr>
              <w:t>Optimization Zone</w:t>
            </w:r>
          </w:p>
        </w:tc>
        <w:tc>
          <w:tcPr>
            <w:tcW w:w="1440" w:type="dxa"/>
            <w:tcBorders>
              <w:top w:val="single" w:sz="4" w:space="0" w:color="000000"/>
              <w:left w:val="single" w:sz="4" w:space="0" w:color="000000"/>
              <w:bottom w:val="single" w:sz="4" w:space="0" w:color="000000"/>
              <w:right w:val="nil"/>
            </w:tcBorders>
            <w:hideMark/>
          </w:tcPr>
          <w:p w14:paraId="54072311" w14:textId="77777777" w:rsidR="00FF044E" w:rsidRDefault="00FF044E">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30D93225" w14:textId="77777777" w:rsidR="00FF044E" w:rsidRDefault="00FF044E">
            <w:pPr>
              <w:pStyle w:val="TAL"/>
              <w:rPr>
                <w:kern w:val="2"/>
              </w:rPr>
            </w:pPr>
            <w:r>
              <w:rPr>
                <w:kern w:val="2"/>
              </w:rPr>
              <w:t>The preferred location area of the performance monitoring and optimization.</w:t>
            </w:r>
          </w:p>
        </w:tc>
      </w:tr>
      <w:tr w:rsidR="00FF044E" w14:paraId="05087554" w14:textId="77777777" w:rsidTr="00FF044E">
        <w:trPr>
          <w:trHeight w:val="90"/>
          <w:jc w:val="center"/>
        </w:trPr>
        <w:tc>
          <w:tcPr>
            <w:tcW w:w="2880" w:type="dxa"/>
            <w:tcBorders>
              <w:top w:val="single" w:sz="4" w:space="0" w:color="000000"/>
              <w:left w:val="single" w:sz="4" w:space="0" w:color="000000"/>
              <w:bottom w:val="single" w:sz="4" w:space="0" w:color="000000"/>
              <w:right w:val="nil"/>
            </w:tcBorders>
            <w:hideMark/>
          </w:tcPr>
          <w:p w14:paraId="2E44EE2F" w14:textId="77777777" w:rsidR="00FF044E" w:rsidRDefault="00FF044E">
            <w:pPr>
              <w:pStyle w:val="TAL"/>
            </w:pPr>
            <w:r>
              <w:t>Requested S-NSSAI(s)</w:t>
            </w:r>
          </w:p>
        </w:tc>
        <w:tc>
          <w:tcPr>
            <w:tcW w:w="1440" w:type="dxa"/>
            <w:tcBorders>
              <w:top w:val="single" w:sz="4" w:space="0" w:color="000000"/>
              <w:left w:val="single" w:sz="4" w:space="0" w:color="000000"/>
              <w:bottom w:val="single" w:sz="4" w:space="0" w:color="000000"/>
              <w:right w:val="nil"/>
            </w:tcBorders>
            <w:hideMark/>
          </w:tcPr>
          <w:p w14:paraId="257245DC" w14:textId="77777777" w:rsidR="00FF044E" w:rsidRDefault="00FF044E">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2BEED906" w14:textId="77777777" w:rsidR="00FF044E" w:rsidRDefault="00FF044E">
            <w:pPr>
              <w:pStyle w:val="TAL"/>
            </w:pPr>
            <w:r>
              <w:t>Indication of the S-NSSAI(s) which are requested.</w:t>
            </w:r>
          </w:p>
        </w:tc>
      </w:tr>
    </w:tbl>
    <w:p w14:paraId="3089C932" w14:textId="77777777" w:rsidR="00FF044E" w:rsidRDefault="00FF044E" w:rsidP="00FF044E">
      <w:pPr>
        <w:rPr>
          <w:rFonts w:eastAsia="SimSun"/>
        </w:rPr>
      </w:pPr>
      <w:r>
        <w:t xml:space="preserve"> </w:t>
      </w:r>
    </w:p>
    <w:p w14:paraId="30F8470D" w14:textId="77777777" w:rsidR="00FF044E" w:rsidRPr="00FF044E" w:rsidRDefault="00FB0178" w:rsidP="00FF044E">
      <w:pPr>
        <w:pStyle w:val="Heading4"/>
        <w:rPr>
          <w:bCs/>
        </w:rPr>
      </w:pPr>
      <w:bookmarkStart w:id="406" w:name="_Toc125659827"/>
      <w:r w:rsidRPr="00FB0178">
        <w:rPr>
          <w:rFonts w:cs="Arial"/>
          <w:bCs/>
        </w:rPr>
        <w:t>9.10</w:t>
      </w:r>
      <w:r w:rsidRPr="00FB0178">
        <w:rPr>
          <w:bCs/>
        </w:rPr>
        <w:t>.</w:t>
      </w:r>
      <w:r w:rsidRPr="00FB0178">
        <w:rPr>
          <w:rFonts w:cs="Arial"/>
          <w:bCs/>
        </w:rPr>
        <w:t>3</w:t>
      </w:r>
      <w:r w:rsidRPr="00FB0178">
        <w:rPr>
          <w:bCs/>
        </w:rPr>
        <w:t>.</w:t>
      </w:r>
      <w:r w:rsidRPr="00FB0178">
        <w:rPr>
          <w:rFonts w:cs="Arial"/>
          <w:bCs/>
        </w:rPr>
        <w:t>3</w:t>
      </w:r>
      <w:r w:rsidRPr="00FB0178">
        <w:rPr>
          <w:bCs/>
        </w:rPr>
        <w:tab/>
        <w:t>Multiple slices coordinated resource optimization response</w:t>
      </w:r>
      <w:bookmarkEnd w:id="406"/>
      <w:r w:rsidRPr="00FB0178">
        <w:rPr>
          <w:bCs/>
        </w:rPr>
        <w:t xml:space="preserve"> </w:t>
      </w:r>
    </w:p>
    <w:p w14:paraId="3FCA86EE" w14:textId="77777777" w:rsidR="00FF044E" w:rsidRDefault="00FF044E" w:rsidP="00FF044E">
      <w:r>
        <w:t>Table 9.10.3.3-1 describes the information elements for the multiple slices coordinated resource optimization response from the NSCE server to the VAL server.</w:t>
      </w:r>
    </w:p>
    <w:p w14:paraId="57A71DB2" w14:textId="77777777" w:rsidR="00FF044E" w:rsidRDefault="00FF044E" w:rsidP="00FF044E">
      <w:pPr>
        <w:pStyle w:val="TH"/>
      </w:pPr>
      <w:r>
        <w:t xml:space="preserve">Table </w:t>
      </w:r>
      <w:r>
        <w:rPr>
          <w:rFonts w:cs="Arial"/>
        </w:rPr>
        <w:t>9.10</w:t>
      </w:r>
      <w:r>
        <w:t>.</w:t>
      </w:r>
      <w:r>
        <w:rPr>
          <w:rFonts w:cs="Arial"/>
        </w:rPr>
        <w:t>3</w:t>
      </w:r>
      <w:r>
        <w:rPr>
          <w:rFonts w:eastAsia="SimSun"/>
        </w:rPr>
        <w:t xml:space="preserve">.3-1: </w:t>
      </w:r>
      <w:r>
        <w:t>Multiple slices coordinated resource optimization response</w:t>
      </w:r>
    </w:p>
    <w:tbl>
      <w:tblPr>
        <w:tblW w:w="8640" w:type="dxa"/>
        <w:jc w:val="center"/>
        <w:tblLayout w:type="fixed"/>
        <w:tblLook w:val="04A0" w:firstRow="1" w:lastRow="0" w:firstColumn="1" w:lastColumn="0" w:noHBand="0" w:noVBand="1"/>
      </w:tblPr>
      <w:tblGrid>
        <w:gridCol w:w="2880"/>
        <w:gridCol w:w="1440"/>
        <w:gridCol w:w="4320"/>
      </w:tblGrid>
      <w:tr w:rsidR="00FF044E" w14:paraId="7E6A0015" w14:textId="77777777" w:rsidTr="00FF044E">
        <w:trPr>
          <w:jc w:val="center"/>
        </w:trPr>
        <w:tc>
          <w:tcPr>
            <w:tcW w:w="2880" w:type="dxa"/>
            <w:tcBorders>
              <w:top w:val="single" w:sz="4" w:space="0" w:color="000000"/>
              <w:left w:val="single" w:sz="4" w:space="0" w:color="000000"/>
              <w:bottom w:val="single" w:sz="4" w:space="0" w:color="000000"/>
              <w:right w:val="nil"/>
            </w:tcBorders>
            <w:hideMark/>
          </w:tcPr>
          <w:p w14:paraId="412B0936" w14:textId="77777777" w:rsidR="00FF044E" w:rsidRDefault="00FF044E">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2B0D2466" w14:textId="77777777" w:rsidR="00FF044E" w:rsidRDefault="00FF044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323A3758" w14:textId="77777777" w:rsidR="00FF044E" w:rsidRDefault="00FF044E">
            <w:pPr>
              <w:pStyle w:val="TAH"/>
            </w:pPr>
            <w:r>
              <w:t>Description</w:t>
            </w:r>
          </w:p>
        </w:tc>
      </w:tr>
      <w:tr w:rsidR="00FF044E" w14:paraId="32E2EE57" w14:textId="77777777" w:rsidTr="00FF044E">
        <w:trPr>
          <w:jc w:val="center"/>
        </w:trPr>
        <w:tc>
          <w:tcPr>
            <w:tcW w:w="2880" w:type="dxa"/>
            <w:tcBorders>
              <w:top w:val="single" w:sz="4" w:space="0" w:color="000000"/>
              <w:left w:val="single" w:sz="4" w:space="0" w:color="000000"/>
              <w:bottom w:val="single" w:sz="4" w:space="0" w:color="000000"/>
              <w:right w:val="nil"/>
            </w:tcBorders>
            <w:hideMark/>
          </w:tcPr>
          <w:p w14:paraId="43923305" w14:textId="77777777" w:rsidR="00FF044E" w:rsidRDefault="00FF044E">
            <w:pPr>
              <w:pStyle w:val="TAH"/>
              <w:jc w:val="left"/>
              <w:rPr>
                <w:rFonts w:eastAsia="SimSun"/>
                <w:b w:val="0"/>
              </w:rPr>
            </w:pPr>
            <w:r>
              <w:rPr>
                <w:b w:val="0"/>
              </w:rPr>
              <w:t>Result</w:t>
            </w:r>
          </w:p>
        </w:tc>
        <w:tc>
          <w:tcPr>
            <w:tcW w:w="1440" w:type="dxa"/>
            <w:tcBorders>
              <w:top w:val="single" w:sz="4" w:space="0" w:color="000000"/>
              <w:left w:val="single" w:sz="4" w:space="0" w:color="000000"/>
              <w:bottom w:val="single" w:sz="4" w:space="0" w:color="000000"/>
              <w:right w:val="nil"/>
            </w:tcBorders>
            <w:hideMark/>
          </w:tcPr>
          <w:p w14:paraId="5ABC175D" w14:textId="77777777" w:rsidR="00FF044E" w:rsidRDefault="00FF044E">
            <w:pPr>
              <w:pStyle w:val="TAC"/>
              <w:rPr>
                <w:rFonts w:eastAsia="SimSun"/>
                <w:kern w:val="2"/>
              </w:rPr>
            </w:pPr>
            <w:r>
              <w:rPr>
                <w:rFonts w:eastAsia="SimSun"/>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7CD92EBC" w14:textId="77777777" w:rsidR="00FF044E" w:rsidRDefault="00FF044E">
            <w:pPr>
              <w:pStyle w:val="TAC"/>
              <w:jc w:val="left"/>
              <w:rPr>
                <w:rFonts w:eastAsia="SimSun"/>
                <w:kern w:val="2"/>
              </w:rPr>
            </w:pPr>
            <w:r>
              <w:t xml:space="preserve">Indicates the success or failure of the </w:t>
            </w:r>
            <w:r>
              <w:rPr>
                <w:rFonts w:eastAsia="SimSun"/>
              </w:rPr>
              <w:t>multiple slices</w:t>
            </w:r>
            <w:r>
              <w:t xml:space="preserve"> resource optimization</w:t>
            </w:r>
            <w:r>
              <w:rPr>
                <w:kern w:val="2"/>
              </w:rPr>
              <w:t xml:space="preserve"> request.</w:t>
            </w:r>
          </w:p>
        </w:tc>
      </w:tr>
      <w:tr w:rsidR="00FF044E" w14:paraId="407BC817" w14:textId="77777777" w:rsidTr="00FF044E">
        <w:trPr>
          <w:jc w:val="center"/>
        </w:trPr>
        <w:tc>
          <w:tcPr>
            <w:tcW w:w="2880" w:type="dxa"/>
            <w:tcBorders>
              <w:top w:val="single" w:sz="4" w:space="0" w:color="000000"/>
              <w:left w:val="single" w:sz="4" w:space="0" w:color="000000"/>
              <w:bottom w:val="single" w:sz="4" w:space="0" w:color="000000"/>
              <w:right w:val="nil"/>
            </w:tcBorders>
            <w:hideMark/>
          </w:tcPr>
          <w:p w14:paraId="46DE45D0" w14:textId="77777777" w:rsidR="00FF044E" w:rsidRDefault="00FF044E">
            <w:pPr>
              <w:pStyle w:val="TAL"/>
            </w:pPr>
            <w:r>
              <w:t>&gt; VAL service</w:t>
            </w:r>
            <w:r>
              <w:rPr>
                <w:kern w:val="2"/>
              </w:rPr>
              <w:t xml:space="preserve"> identity</w:t>
            </w:r>
          </w:p>
        </w:tc>
        <w:tc>
          <w:tcPr>
            <w:tcW w:w="1440" w:type="dxa"/>
            <w:tcBorders>
              <w:top w:val="single" w:sz="4" w:space="0" w:color="000000"/>
              <w:left w:val="single" w:sz="4" w:space="0" w:color="000000"/>
              <w:bottom w:val="single" w:sz="4" w:space="0" w:color="000000"/>
              <w:right w:val="nil"/>
            </w:tcBorders>
            <w:hideMark/>
          </w:tcPr>
          <w:p w14:paraId="58291DF8" w14:textId="77777777" w:rsidR="00FF044E" w:rsidRDefault="00FF044E">
            <w:pPr>
              <w:pStyle w:val="TAC"/>
              <w:rPr>
                <w:szCs w:val="18"/>
              </w:rPr>
            </w:pPr>
            <w:r>
              <w:t>O</w:t>
            </w:r>
          </w:p>
          <w:p w14:paraId="3C6F9207" w14:textId="77777777" w:rsidR="00FF044E" w:rsidRDefault="00FF044E">
            <w:pPr>
              <w:pStyle w:val="TAC"/>
            </w:pPr>
            <w:r>
              <w:rPr>
                <w:kern w:val="2"/>
              </w:rPr>
              <w:t>(see NOTE 1)</w:t>
            </w:r>
          </w:p>
        </w:tc>
        <w:tc>
          <w:tcPr>
            <w:tcW w:w="4320" w:type="dxa"/>
            <w:tcBorders>
              <w:top w:val="single" w:sz="4" w:space="0" w:color="000000"/>
              <w:left w:val="single" w:sz="4" w:space="0" w:color="000000"/>
              <w:bottom w:val="single" w:sz="4" w:space="0" w:color="000000"/>
              <w:right w:val="single" w:sz="4" w:space="0" w:color="000000"/>
            </w:tcBorders>
            <w:hideMark/>
          </w:tcPr>
          <w:p w14:paraId="1F41F5B4" w14:textId="77777777" w:rsidR="00FF044E" w:rsidRDefault="00FF044E">
            <w:pPr>
              <w:pStyle w:val="TAL"/>
            </w:pPr>
            <w:r>
              <w:rPr>
                <w:kern w:val="2"/>
              </w:rPr>
              <w:t>Identifier of the VAL service application to be monitored</w:t>
            </w:r>
            <w:r>
              <w:t>.</w:t>
            </w:r>
          </w:p>
        </w:tc>
      </w:tr>
      <w:tr w:rsidR="00FF044E" w14:paraId="6A3E6CDB" w14:textId="77777777" w:rsidTr="00FF044E">
        <w:trPr>
          <w:jc w:val="center"/>
        </w:trPr>
        <w:tc>
          <w:tcPr>
            <w:tcW w:w="2880" w:type="dxa"/>
            <w:tcBorders>
              <w:top w:val="single" w:sz="4" w:space="0" w:color="000000"/>
              <w:left w:val="single" w:sz="4" w:space="0" w:color="000000"/>
              <w:bottom w:val="single" w:sz="4" w:space="0" w:color="000000"/>
              <w:right w:val="nil"/>
            </w:tcBorders>
            <w:hideMark/>
          </w:tcPr>
          <w:p w14:paraId="67B8020E" w14:textId="77777777" w:rsidR="00FF044E" w:rsidRDefault="00FF044E">
            <w:pPr>
              <w:pStyle w:val="TAL"/>
            </w:pPr>
            <w:r>
              <w:t>&gt; Cause</w:t>
            </w:r>
          </w:p>
        </w:tc>
        <w:tc>
          <w:tcPr>
            <w:tcW w:w="1440" w:type="dxa"/>
            <w:tcBorders>
              <w:top w:val="single" w:sz="4" w:space="0" w:color="000000"/>
              <w:left w:val="single" w:sz="4" w:space="0" w:color="000000"/>
              <w:bottom w:val="single" w:sz="4" w:space="0" w:color="000000"/>
              <w:right w:val="nil"/>
            </w:tcBorders>
            <w:hideMark/>
          </w:tcPr>
          <w:p w14:paraId="1933BBEA" w14:textId="77777777" w:rsidR="00FF044E" w:rsidRDefault="00FF044E">
            <w:pPr>
              <w:pStyle w:val="TAC"/>
              <w:rPr>
                <w:szCs w:val="18"/>
              </w:rPr>
            </w:pPr>
            <w:r>
              <w:t>O</w:t>
            </w:r>
          </w:p>
          <w:p w14:paraId="70BCB7E7" w14:textId="77777777" w:rsidR="00FF044E" w:rsidRDefault="00FF044E">
            <w:pPr>
              <w:pStyle w:val="TAC"/>
            </w:pPr>
            <w:r>
              <w:rPr>
                <w:kern w:val="2"/>
              </w:rPr>
              <w:t>(see NOTE 2)</w:t>
            </w:r>
          </w:p>
        </w:tc>
        <w:tc>
          <w:tcPr>
            <w:tcW w:w="4320" w:type="dxa"/>
            <w:tcBorders>
              <w:top w:val="single" w:sz="4" w:space="0" w:color="000000"/>
              <w:left w:val="single" w:sz="4" w:space="0" w:color="000000"/>
              <w:bottom w:val="single" w:sz="4" w:space="0" w:color="000000"/>
              <w:right w:val="single" w:sz="4" w:space="0" w:color="000000"/>
            </w:tcBorders>
            <w:hideMark/>
          </w:tcPr>
          <w:p w14:paraId="12E80617" w14:textId="77777777" w:rsidR="00FF044E" w:rsidRDefault="00FF044E">
            <w:pPr>
              <w:pStyle w:val="TAL"/>
            </w:pPr>
            <w:r>
              <w:t xml:space="preserve">Indicates the cause of </w:t>
            </w:r>
            <w:r>
              <w:rPr>
                <w:rFonts w:eastAsia="SimSun"/>
              </w:rPr>
              <w:t>multiple slices</w:t>
            </w:r>
            <w:r>
              <w:t xml:space="preserve"> resource optimization request failure</w:t>
            </w:r>
            <w:r>
              <w:rPr>
                <w:rFonts w:cs="Arial"/>
              </w:rPr>
              <w:t>.</w:t>
            </w:r>
            <w:r>
              <w:t xml:space="preserve"> </w:t>
            </w:r>
          </w:p>
        </w:tc>
      </w:tr>
      <w:tr w:rsidR="00FF044E" w14:paraId="7D02EA8E" w14:textId="77777777" w:rsidTr="00FF044E">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77E2F8DA" w14:textId="77777777" w:rsidR="00FF044E" w:rsidRDefault="00FF044E">
            <w:pPr>
              <w:pStyle w:val="TAN"/>
              <w:rPr>
                <w:szCs w:val="18"/>
              </w:rPr>
            </w:pPr>
            <w:r>
              <w:t>NOTE 1:</w:t>
            </w:r>
            <w:r>
              <w:tab/>
              <w:t>Shall be present if the result is success and shall not be present otherwise.</w:t>
            </w:r>
          </w:p>
          <w:p w14:paraId="5971C798" w14:textId="77777777" w:rsidR="00FF044E" w:rsidRDefault="00FF044E">
            <w:pPr>
              <w:pStyle w:val="TAL"/>
            </w:pPr>
            <w:r>
              <w:t>NOTE 2:</w:t>
            </w:r>
            <w:r>
              <w:tab/>
              <w:t>Shall be present if the result is failure and shall not be present otherwise.</w:t>
            </w:r>
          </w:p>
        </w:tc>
      </w:tr>
    </w:tbl>
    <w:p w14:paraId="73ED4FB4" w14:textId="77777777" w:rsidR="00FF044E" w:rsidRDefault="00FF044E" w:rsidP="00FF044E">
      <w:r>
        <w:t xml:space="preserve"> </w:t>
      </w:r>
    </w:p>
    <w:p w14:paraId="7217B1FC" w14:textId="77777777" w:rsidR="00FF044E" w:rsidRPr="00FF044E" w:rsidRDefault="00FB0178" w:rsidP="00FF044E">
      <w:pPr>
        <w:pStyle w:val="Heading3"/>
        <w:rPr>
          <w:bCs/>
        </w:rPr>
      </w:pPr>
      <w:bookmarkStart w:id="407" w:name="_Toc125659828"/>
      <w:r w:rsidRPr="00FB0178">
        <w:rPr>
          <w:rFonts w:cs="Arial"/>
          <w:bCs/>
        </w:rPr>
        <w:lastRenderedPageBreak/>
        <w:t>9.</w:t>
      </w:r>
      <w:r w:rsidR="00FF044E">
        <w:rPr>
          <w:rFonts w:cs="Arial"/>
          <w:bCs/>
        </w:rPr>
        <w:t>10</w:t>
      </w:r>
      <w:r w:rsidRPr="00FB0178">
        <w:rPr>
          <w:bCs/>
        </w:rPr>
        <w:t>.</w:t>
      </w:r>
      <w:r w:rsidRPr="00FB0178">
        <w:rPr>
          <w:rFonts w:cs="Arial"/>
          <w:bCs/>
        </w:rPr>
        <w:t>4</w:t>
      </w:r>
      <w:r w:rsidRPr="00FB0178">
        <w:rPr>
          <w:bCs/>
        </w:rPr>
        <w:tab/>
        <w:t>APIs</w:t>
      </w:r>
      <w:bookmarkEnd w:id="407"/>
      <w:r w:rsidRPr="00FB0178">
        <w:rPr>
          <w:bCs/>
        </w:rPr>
        <w:t xml:space="preserve"> </w:t>
      </w:r>
    </w:p>
    <w:p w14:paraId="12140BA8" w14:textId="77777777" w:rsidR="00FF044E" w:rsidRPr="00FF044E" w:rsidRDefault="00FF044E" w:rsidP="00FF044E">
      <w:pPr>
        <w:pStyle w:val="Heading4"/>
        <w:rPr>
          <w:bCs/>
        </w:rPr>
      </w:pPr>
      <w:bookmarkStart w:id="408" w:name="_Toc125659829"/>
      <w:r>
        <w:rPr>
          <w:rFonts w:cs="Arial"/>
          <w:bCs/>
        </w:rPr>
        <w:t>9.10</w:t>
      </w:r>
      <w:r w:rsidR="00FB0178" w:rsidRPr="00FB0178">
        <w:rPr>
          <w:bCs/>
        </w:rPr>
        <w:t>.</w:t>
      </w:r>
      <w:r w:rsidR="00FB0178" w:rsidRPr="00FB0178">
        <w:rPr>
          <w:rFonts w:cs="Arial"/>
          <w:bCs/>
        </w:rPr>
        <w:t>4</w:t>
      </w:r>
      <w:r w:rsidR="00FB0178" w:rsidRPr="00FB0178">
        <w:rPr>
          <w:bCs/>
        </w:rPr>
        <w:t>.1</w:t>
      </w:r>
      <w:r w:rsidR="00FB0178" w:rsidRPr="00FB0178">
        <w:rPr>
          <w:bCs/>
        </w:rPr>
        <w:tab/>
        <w:t>General</w:t>
      </w:r>
      <w:bookmarkEnd w:id="408"/>
    </w:p>
    <w:p w14:paraId="260FF04B" w14:textId="77777777" w:rsidR="00FF044E" w:rsidRDefault="00FF044E" w:rsidP="00FF044E">
      <w:r>
        <w:t>Table 9.10.4.1-1 illustrates the API for multiple slices coordinated resource optimization.</w:t>
      </w:r>
    </w:p>
    <w:p w14:paraId="4C8232EE" w14:textId="77777777" w:rsidR="00FF044E" w:rsidRDefault="00FF044E" w:rsidP="00FF044E">
      <w:pPr>
        <w:pStyle w:val="TH"/>
      </w:pPr>
      <w:r>
        <w:t xml:space="preserve">Table </w:t>
      </w:r>
      <w:r>
        <w:rPr>
          <w:rFonts w:cs="Arial"/>
        </w:rPr>
        <w:t>9.10</w:t>
      </w:r>
      <w:r>
        <w:t xml:space="preserve">.4.1-1: Multiple slices coordinated resource optimization </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2835"/>
        <w:gridCol w:w="1984"/>
        <w:gridCol w:w="1667"/>
      </w:tblGrid>
      <w:tr w:rsidR="00FF044E" w14:paraId="31AB9E8A" w14:textId="77777777" w:rsidTr="00FF044E">
        <w:tc>
          <w:tcPr>
            <w:tcW w:w="3369" w:type="dxa"/>
            <w:tcBorders>
              <w:top w:val="single" w:sz="4" w:space="0" w:color="auto"/>
              <w:left w:val="single" w:sz="4" w:space="0" w:color="auto"/>
              <w:bottom w:val="single" w:sz="4" w:space="0" w:color="auto"/>
              <w:right w:val="single" w:sz="4" w:space="0" w:color="auto"/>
            </w:tcBorders>
            <w:hideMark/>
          </w:tcPr>
          <w:p w14:paraId="39E8AB74" w14:textId="77777777" w:rsidR="00FF044E" w:rsidRDefault="00FF044E">
            <w:pPr>
              <w:pStyle w:val="TAH"/>
            </w:pPr>
            <w:r>
              <w:t>API Name</w:t>
            </w:r>
          </w:p>
        </w:tc>
        <w:tc>
          <w:tcPr>
            <w:tcW w:w="2835" w:type="dxa"/>
            <w:tcBorders>
              <w:top w:val="single" w:sz="4" w:space="0" w:color="auto"/>
              <w:left w:val="nil"/>
              <w:bottom w:val="single" w:sz="4" w:space="0" w:color="auto"/>
              <w:right w:val="single" w:sz="4" w:space="0" w:color="auto"/>
            </w:tcBorders>
            <w:hideMark/>
          </w:tcPr>
          <w:p w14:paraId="2E06568F" w14:textId="77777777" w:rsidR="00FF044E" w:rsidRDefault="00FF044E">
            <w:pPr>
              <w:pStyle w:val="TAH"/>
            </w:pPr>
            <w:r>
              <w:t>API Operations</w:t>
            </w:r>
          </w:p>
        </w:tc>
        <w:tc>
          <w:tcPr>
            <w:tcW w:w="1984" w:type="dxa"/>
            <w:tcBorders>
              <w:top w:val="single" w:sz="4" w:space="0" w:color="auto"/>
              <w:left w:val="nil"/>
              <w:bottom w:val="single" w:sz="4" w:space="0" w:color="auto"/>
              <w:right w:val="single" w:sz="4" w:space="0" w:color="auto"/>
            </w:tcBorders>
            <w:hideMark/>
          </w:tcPr>
          <w:p w14:paraId="4433887C" w14:textId="77777777" w:rsidR="00FF044E" w:rsidRDefault="00FF044E">
            <w:pPr>
              <w:pStyle w:val="TAH"/>
            </w:pPr>
            <w:r>
              <w:t>Known Consumer(s)</w:t>
            </w:r>
          </w:p>
        </w:tc>
        <w:tc>
          <w:tcPr>
            <w:tcW w:w="1667" w:type="dxa"/>
            <w:tcBorders>
              <w:top w:val="single" w:sz="4" w:space="0" w:color="auto"/>
              <w:left w:val="nil"/>
              <w:bottom w:val="single" w:sz="4" w:space="0" w:color="auto"/>
              <w:right w:val="single" w:sz="4" w:space="0" w:color="auto"/>
            </w:tcBorders>
            <w:hideMark/>
          </w:tcPr>
          <w:p w14:paraId="0807E367" w14:textId="77777777" w:rsidR="00FF044E" w:rsidRDefault="00FF044E">
            <w:pPr>
              <w:pStyle w:val="TAH"/>
            </w:pPr>
            <w:r>
              <w:t>Communication Type</w:t>
            </w:r>
          </w:p>
        </w:tc>
      </w:tr>
      <w:tr w:rsidR="00FF044E" w14:paraId="25A7CE36" w14:textId="77777777" w:rsidTr="00FF044E">
        <w:trPr>
          <w:trHeight w:val="136"/>
        </w:trPr>
        <w:tc>
          <w:tcPr>
            <w:tcW w:w="3369" w:type="dxa"/>
            <w:tcBorders>
              <w:top w:val="single" w:sz="4" w:space="0" w:color="auto"/>
              <w:left w:val="single" w:sz="4" w:space="0" w:color="auto"/>
              <w:bottom w:val="single" w:sz="4" w:space="0" w:color="auto"/>
              <w:right w:val="single" w:sz="4" w:space="0" w:color="auto"/>
            </w:tcBorders>
            <w:hideMark/>
          </w:tcPr>
          <w:p w14:paraId="1FEDEFD9" w14:textId="77777777" w:rsidR="00FF044E" w:rsidRDefault="00FF044E">
            <w:pPr>
              <w:pStyle w:val="TAL"/>
            </w:pPr>
            <w:r>
              <w:t>SS_NSCE_MultiSlices_Optimization</w:t>
            </w:r>
          </w:p>
        </w:tc>
        <w:tc>
          <w:tcPr>
            <w:tcW w:w="2835" w:type="dxa"/>
            <w:tcBorders>
              <w:top w:val="single" w:sz="4" w:space="0" w:color="auto"/>
              <w:left w:val="nil"/>
              <w:bottom w:val="single" w:sz="4" w:space="0" w:color="auto"/>
              <w:right w:val="single" w:sz="4" w:space="0" w:color="auto"/>
            </w:tcBorders>
            <w:hideMark/>
          </w:tcPr>
          <w:p w14:paraId="061717E6" w14:textId="77777777" w:rsidR="00FF044E" w:rsidRDefault="00FF044E">
            <w:pPr>
              <w:pStyle w:val="TAL"/>
            </w:pPr>
            <w:r>
              <w:t>MultiSlices_Optimization</w:t>
            </w:r>
          </w:p>
        </w:tc>
        <w:tc>
          <w:tcPr>
            <w:tcW w:w="1984" w:type="dxa"/>
            <w:tcBorders>
              <w:top w:val="single" w:sz="4" w:space="0" w:color="auto"/>
              <w:left w:val="nil"/>
              <w:bottom w:val="single" w:sz="4" w:space="0" w:color="auto"/>
              <w:right w:val="single" w:sz="4" w:space="0" w:color="auto"/>
            </w:tcBorders>
            <w:hideMark/>
          </w:tcPr>
          <w:p w14:paraId="3EFC91A5" w14:textId="77777777" w:rsidR="00FF044E" w:rsidRDefault="00FF044E">
            <w:pPr>
              <w:pStyle w:val="TAL"/>
            </w:pPr>
            <w:r>
              <w:t>VAL server</w:t>
            </w:r>
          </w:p>
        </w:tc>
        <w:tc>
          <w:tcPr>
            <w:tcW w:w="1667" w:type="dxa"/>
            <w:tcBorders>
              <w:top w:val="single" w:sz="4" w:space="0" w:color="auto"/>
              <w:left w:val="nil"/>
              <w:bottom w:val="single" w:sz="4" w:space="0" w:color="auto"/>
              <w:right w:val="single" w:sz="4" w:space="0" w:color="auto"/>
            </w:tcBorders>
            <w:hideMark/>
          </w:tcPr>
          <w:p w14:paraId="7A6C3E88" w14:textId="77777777" w:rsidR="00FF044E" w:rsidRDefault="00FF044E">
            <w:pPr>
              <w:pStyle w:val="TAL"/>
            </w:pPr>
            <w:r>
              <w:t>Request /Response</w:t>
            </w:r>
          </w:p>
        </w:tc>
      </w:tr>
    </w:tbl>
    <w:p w14:paraId="319EA930" w14:textId="77777777" w:rsidR="00FF044E" w:rsidRDefault="00FF044E" w:rsidP="00FF044E">
      <w:r>
        <w:t xml:space="preserve"> </w:t>
      </w:r>
    </w:p>
    <w:p w14:paraId="2ECD596D" w14:textId="77777777" w:rsidR="00FF044E" w:rsidRPr="00FF044E" w:rsidRDefault="00FB0178" w:rsidP="00FF044E">
      <w:pPr>
        <w:pStyle w:val="Heading4"/>
        <w:rPr>
          <w:bCs/>
        </w:rPr>
      </w:pPr>
      <w:bookmarkStart w:id="409" w:name="_Toc125659830"/>
      <w:r w:rsidRPr="00FB0178">
        <w:rPr>
          <w:rFonts w:cs="Arial"/>
          <w:bCs/>
        </w:rPr>
        <w:t>9.10</w:t>
      </w:r>
      <w:r w:rsidRPr="00FB0178">
        <w:rPr>
          <w:bCs/>
        </w:rPr>
        <w:t>.4.2</w:t>
      </w:r>
      <w:r w:rsidRPr="00FB0178">
        <w:rPr>
          <w:bCs/>
        </w:rPr>
        <w:tab/>
        <w:t>SS_NSCE_MultiSlices_Optimization operation</w:t>
      </w:r>
      <w:bookmarkEnd w:id="409"/>
    </w:p>
    <w:p w14:paraId="16EC6CE9" w14:textId="77777777" w:rsidR="00FF044E" w:rsidRDefault="00FF044E" w:rsidP="00FF044E">
      <w:r>
        <w:rPr>
          <w:b/>
        </w:rPr>
        <w:t>API operation name:</w:t>
      </w:r>
      <w:r>
        <w:t xml:space="preserve"> SS_NSCE_MultiSlices_Optimization_Request</w:t>
      </w:r>
    </w:p>
    <w:p w14:paraId="071AF6F9" w14:textId="77777777" w:rsidR="00FF044E" w:rsidRDefault="00FF044E" w:rsidP="00FF044E">
      <w:r>
        <w:rPr>
          <w:b/>
        </w:rPr>
        <w:t>Description:</w:t>
      </w:r>
      <w:r>
        <w:t xml:space="preserve"> The consumer subscribes for multiple slices coordinated resource optimization .</w:t>
      </w:r>
    </w:p>
    <w:p w14:paraId="30815725" w14:textId="77777777" w:rsidR="00FF044E" w:rsidRDefault="00FF044E" w:rsidP="00FF044E">
      <w:r>
        <w:rPr>
          <w:b/>
        </w:rPr>
        <w:t>Inputs:</w:t>
      </w:r>
      <w:r>
        <w:t xml:space="preserve"> See clause 9.10.3.2.</w:t>
      </w:r>
    </w:p>
    <w:p w14:paraId="6CF8F21E" w14:textId="77777777" w:rsidR="00FF044E" w:rsidRDefault="00FF044E" w:rsidP="00FF044E">
      <w:r>
        <w:rPr>
          <w:b/>
        </w:rPr>
        <w:t>Outputs:</w:t>
      </w:r>
      <w:r>
        <w:t xml:space="preserve"> See clause 9.10.3.3</w:t>
      </w:r>
      <w:r>
        <w:rPr>
          <w:i/>
        </w:rPr>
        <w:t>.</w:t>
      </w:r>
    </w:p>
    <w:p w14:paraId="256D5446" w14:textId="77777777" w:rsidR="00FF044E" w:rsidRDefault="00FF044E" w:rsidP="00FF044E">
      <w:r>
        <w:t>See clause 9.10.2 for details of usage of this operation.</w:t>
      </w:r>
    </w:p>
    <w:p w14:paraId="6E46C024" w14:textId="77777777" w:rsidR="00C544A9" w:rsidRPr="00AE419E" w:rsidRDefault="00C544A9" w:rsidP="00AE419E">
      <w:pPr>
        <w:pStyle w:val="Heading2"/>
      </w:pPr>
      <w:bookmarkStart w:id="410" w:name="_Toc125659831"/>
      <w:r w:rsidRPr="00AE419E">
        <w:t>9.</w:t>
      </w:r>
      <w:r w:rsidR="005860F2" w:rsidRPr="00AE419E">
        <w:rPr>
          <w:rFonts w:eastAsiaTheme="minorEastAsia" w:hint="eastAsia"/>
        </w:rPr>
        <w:t>11</w:t>
      </w:r>
      <w:r w:rsidRPr="00AE419E">
        <w:tab/>
        <w:t>Network slice adaptation for VAL application</w:t>
      </w:r>
      <w:bookmarkEnd w:id="410"/>
    </w:p>
    <w:p w14:paraId="2B46268E" w14:textId="77777777" w:rsidR="00C544A9" w:rsidRPr="00AE419E" w:rsidRDefault="00C544A9" w:rsidP="00AE419E">
      <w:pPr>
        <w:pStyle w:val="Heading3"/>
      </w:pPr>
      <w:bookmarkStart w:id="411" w:name="_Toc125659832"/>
      <w:r w:rsidRPr="00AE419E">
        <w:t>9.</w:t>
      </w:r>
      <w:r w:rsidR="005860F2" w:rsidRPr="00AE419E">
        <w:rPr>
          <w:rFonts w:eastAsiaTheme="minorEastAsia" w:hint="eastAsia"/>
        </w:rPr>
        <w:t>11</w:t>
      </w:r>
      <w:r w:rsidRPr="00AE419E">
        <w:t>.1</w:t>
      </w:r>
      <w:r w:rsidRPr="00AE419E">
        <w:tab/>
        <w:t>General</w:t>
      </w:r>
      <w:bookmarkEnd w:id="411"/>
    </w:p>
    <w:p w14:paraId="3D41EAA1" w14:textId="77777777" w:rsidR="00C544A9" w:rsidRDefault="00C544A9" w:rsidP="00C544A9">
      <w:r>
        <w:t>This subclause describes the procedure for network slice adaptation at the Network Slice Capability Enablement (NSCE) server, based on a request from a VAL server to adapt the network slice for the VAL application. This request is handled between the NSCE server and the NSCE client per each VAL UE of the VAL application. Such adaptation assumes that the UE is subscribed to more than one slice and is done via providing a guidance to update the URSP rules at the 5GS (denoted in clause 9</w:t>
      </w:r>
      <w:r w:rsidR="005860F2">
        <w:t>.11</w:t>
      </w:r>
      <w:r>
        <w:t xml:space="preserve">.2.1 as network-based mechanism). </w:t>
      </w:r>
    </w:p>
    <w:p w14:paraId="24D3028C" w14:textId="77777777" w:rsidR="00C544A9" w:rsidRPr="00AE419E" w:rsidRDefault="00C544A9" w:rsidP="00C544A9">
      <w:pPr>
        <w:pStyle w:val="Heading3"/>
        <w:rPr>
          <w:bCs/>
        </w:rPr>
      </w:pPr>
      <w:bookmarkStart w:id="412" w:name="_Toc125659833"/>
      <w:r w:rsidRPr="00AE419E">
        <w:rPr>
          <w:bCs/>
        </w:rPr>
        <w:t>9</w:t>
      </w:r>
      <w:r w:rsidR="005860F2" w:rsidRPr="00AE419E">
        <w:rPr>
          <w:bCs/>
        </w:rPr>
        <w:t>.11</w:t>
      </w:r>
      <w:r w:rsidRPr="00AE419E">
        <w:rPr>
          <w:bCs/>
        </w:rPr>
        <w:t>.2</w:t>
      </w:r>
      <w:r w:rsidRPr="00AE419E">
        <w:rPr>
          <w:bCs/>
        </w:rPr>
        <w:tab/>
        <w:t>Procedures</w:t>
      </w:r>
      <w:bookmarkEnd w:id="412"/>
    </w:p>
    <w:p w14:paraId="4E158974" w14:textId="77777777" w:rsidR="00C544A9" w:rsidRPr="00AE419E" w:rsidRDefault="00C544A9" w:rsidP="00C544A9">
      <w:pPr>
        <w:pStyle w:val="Heading4"/>
        <w:rPr>
          <w:bCs/>
        </w:rPr>
      </w:pPr>
      <w:bookmarkStart w:id="413" w:name="_Toc125659834"/>
      <w:r w:rsidRPr="00AE419E">
        <w:rPr>
          <w:bCs/>
        </w:rPr>
        <w:t>9</w:t>
      </w:r>
      <w:r w:rsidR="005860F2" w:rsidRPr="00AE419E">
        <w:rPr>
          <w:bCs/>
        </w:rPr>
        <w:t>.11</w:t>
      </w:r>
      <w:r w:rsidRPr="00AE419E">
        <w:rPr>
          <w:bCs/>
        </w:rPr>
        <w:t>.2.1</w:t>
      </w:r>
      <w:r w:rsidRPr="00AE419E">
        <w:rPr>
          <w:bCs/>
        </w:rPr>
        <w:tab/>
        <w:t>Procedure for VAL server-triggered and network-based network slice adaptation for VAL application</w:t>
      </w:r>
      <w:bookmarkEnd w:id="413"/>
    </w:p>
    <w:p w14:paraId="2B4703C1" w14:textId="77777777" w:rsidR="00C544A9" w:rsidRDefault="00C544A9" w:rsidP="00C544A9">
      <w:r>
        <w:t>Figure 9</w:t>
      </w:r>
      <w:r w:rsidR="005860F2">
        <w:t>.11</w:t>
      </w:r>
      <w:r>
        <w:t>.2.1-1 illustrates the VAL server-triggered and network-based procedure where the NSCE server supports the network slice adaptation with the underlying 3GPP system for the VAL UEs of the VAL application.</w:t>
      </w:r>
    </w:p>
    <w:p w14:paraId="5E67CA12" w14:textId="77777777" w:rsidR="004C0FD5" w:rsidRDefault="00144F91" w:rsidP="004C0FD5">
      <w:pPr>
        <w:pStyle w:val="TH"/>
      </w:pPr>
      <w:r w:rsidRPr="00F2731B">
        <w:object w:dxaOrig="5970" w:dyaOrig="3060" w14:anchorId="6733BB01">
          <v:shape id="_x0000_i1043" type="#_x0000_t75" style="width:383pt;height:195pt" o:ole="">
            <v:imagedata r:id="rId50" o:title=""/>
          </v:shape>
          <o:OLEObject Type="Embed" ProgID="Visio.Drawing.15" ShapeID="_x0000_i1043" DrawAspect="Content" ObjectID="_1736332372" r:id="rId51"/>
        </w:object>
      </w:r>
    </w:p>
    <w:p w14:paraId="4EBFEEE7" w14:textId="77777777" w:rsidR="004C0FD5" w:rsidRDefault="004C0FD5" w:rsidP="004C0FD5">
      <w:pPr>
        <w:pStyle w:val="TF"/>
      </w:pPr>
      <w:r>
        <w:t>Figure 9</w:t>
      </w:r>
      <w:r w:rsidR="005860F2">
        <w:t>.11</w:t>
      </w:r>
      <w:r>
        <w:t>.2.1-1: Network slice adaptation for VAL application</w:t>
      </w:r>
    </w:p>
    <w:p w14:paraId="343CF002" w14:textId="77777777" w:rsidR="004C0FD5" w:rsidRDefault="004C0FD5" w:rsidP="004C0FD5">
      <w:pPr>
        <w:pStyle w:val="B1"/>
      </w:pPr>
      <w:r>
        <w:t>1.</w:t>
      </w:r>
      <w:r>
        <w:tab/>
        <w:t>The VAL server sends a network slice adaptation request to the NSCE server for the VAL application (and the VAL UEs within the VAL application). This request may be in the form of exact requested network slice (and optionally DNN) for all the VAL UEs of the VAL application; or indication that the VAL application needs to be remapped to a different network slice (and optionally DNN). The request optionally includes the adaptation threshold of network slice adaptation as defined in Table 9</w:t>
      </w:r>
      <w:r w:rsidR="005860F2">
        <w:t>.11</w:t>
      </w:r>
      <w:r>
        <w:t>.3.1-1.</w:t>
      </w:r>
    </w:p>
    <w:p w14:paraId="20D03945" w14:textId="77777777" w:rsidR="004C0FD5" w:rsidRDefault="004C0FD5" w:rsidP="004C0FD5">
      <w:pPr>
        <w:pStyle w:val="B1"/>
      </w:pPr>
      <w:r>
        <w:t>2.</w:t>
      </w:r>
      <w:r>
        <w:tab/>
        <w:t>[Optional]NSCE server collects the network slice status information, including network slice performance measurements in clause 5.1.1.1, clause 5.1.1.2, clause 5.1.1.3, in 3GPP TS 28.552 [</w:t>
      </w:r>
      <w:r w:rsidR="002A067F">
        <w:rPr>
          <w:rFonts w:eastAsiaTheme="minorEastAsia" w:hint="eastAsia"/>
          <w:lang w:eastAsia="zh-CN"/>
        </w:rPr>
        <w:t>19</w:t>
      </w:r>
      <w:r>
        <w:t>] and key performance indicators in clause 6.3, in 3GPP TS 28.554 [</w:t>
      </w:r>
      <w:r w:rsidR="002A067F">
        <w:rPr>
          <w:rFonts w:eastAsiaTheme="minorEastAsia" w:hint="eastAsia"/>
          <w:lang w:eastAsia="zh-CN"/>
        </w:rPr>
        <w:t>20</w:t>
      </w:r>
      <w:r>
        <w:t>], and network slice related E2E latency analytics report in clause 8.4.2.4.3, in 3GPP TS 28.104 [</w:t>
      </w:r>
      <w:r w:rsidR="002A067F">
        <w:rPr>
          <w:rFonts w:eastAsiaTheme="minorEastAsia" w:hint="eastAsia"/>
          <w:lang w:eastAsia="zh-CN"/>
        </w:rPr>
        <w:t>21</w:t>
      </w:r>
      <w:r>
        <w:t>] from network slice management functions by utilizing MnS of create MOI operation defined in clause 11.1 and MnS of streaming data reporting service or file data reporting service defined in clause 11.5 and 11.6, 3GPP TS 28.532 [7].</w:t>
      </w:r>
    </w:p>
    <w:p w14:paraId="6F31DCE9" w14:textId="77777777" w:rsidR="004C0FD5" w:rsidRDefault="004C0FD5" w:rsidP="004C0FD5">
      <w:pPr>
        <w:pStyle w:val="B1"/>
      </w:pPr>
      <w:r>
        <w:t>3.</w:t>
      </w:r>
      <w:r>
        <w:tab/>
        <w:t>The NSCE server processes the request and triggers the network slice configuration per VAL UE within the VAL Application. If network slice status from step 2 is considered, the NSCE server analyses the network slice status information before triggering the network slice configuration. If the threshold is crossed for the current network slice of adaptation and the objective network slice satisfy the requests, NSCE server triggers the network slice configuration per VAL UE within the VAL Application.</w:t>
      </w:r>
    </w:p>
    <w:p w14:paraId="66F4D678" w14:textId="77777777" w:rsidR="004C0FD5" w:rsidRDefault="004C0FD5" w:rsidP="004C0FD5">
      <w:pPr>
        <w:pStyle w:val="B1"/>
      </w:pPr>
      <w:r>
        <w:t>4.</w:t>
      </w:r>
      <w:r>
        <w:tab/>
        <w:t>The NSCE server acting as AF provides the updated S-NSSAI and DNN per VAL UE. In particular, NSCE server sends this information to the PCF via NEF as part of the AF-driven guidance for URSP determination to 5G system (as specified in 3GPP TS 23.502 [</w:t>
      </w:r>
      <w:r w:rsidR="002A067F">
        <w:rPr>
          <w:rFonts w:eastAsiaTheme="minorEastAsia" w:hint="eastAsia"/>
          <w:lang w:eastAsia="zh-CN"/>
        </w:rPr>
        <w:t>12</w:t>
      </w:r>
      <w:r>
        <w:t>] clause 4.15.6.10, 3GPP TS 23.503 [</w:t>
      </w:r>
      <w:r w:rsidR="002A067F">
        <w:rPr>
          <w:rFonts w:eastAsiaTheme="minorEastAsia" w:hint="eastAsia"/>
          <w:lang w:eastAsia="zh-CN"/>
        </w:rPr>
        <w:t>17</w:t>
      </w:r>
      <w:r>
        <w:t>] clause 6.6.2.2, 3GPP TS 23.548 [</w:t>
      </w:r>
      <w:r w:rsidR="002A067F">
        <w:rPr>
          <w:rFonts w:eastAsiaTheme="minorEastAsia" w:hint="eastAsia"/>
          <w:lang w:eastAsia="zh-CN"/>
        </w:rPr>
        <w:t>18</w:t>
      </w:r>
      <w:r>
        <w:t>] clause 6.2.4). This guidance may update the route selection parameters to indicate different sets of PDU Session information (DNN, S-NSSAI) that can be associated with applications matching the application traffic.</w:t>
      </w:r>
    </w:p>
    <w:p w14:paraId="59D4B54D" w14:textId="77777777" w:rsidR="004C0FD5" w:rsidRDefault="004C0FD5" w:rsidP="004C0FD5">
      <w:pPr>
        <w:pStyle w:val="NO"/>
      </w:pPr>
      <w:r>
        <w:t>NOTE:</w:t>
      </w:r>
      <w:r>
        <w:tab/>
        <w:t xml:space="preserve">NSCE server provides the updated S-NSSAI/DNN as a suggestion/guidance to PCF; however it is up to PCF to decide whether to perform the slice/DNN re-mapping </w:t>
      </w:r>
    </w:p>
    <w:p w14:paraId="503C208A" w14:textId="77777777" w:rsidR="004C0FD5" w:rsidRDefault="004C0FD5" w:rsidP="004C0FD5">
      <w:pPr>
        <w:ind w:left="560" w:hanging="276"/>
      </w:pPr>
      <w:r>
        <w:t>5.</w:t>
      </w:r>
      <w:r>
        <w:tab/>
        <w:t>Upon successful adaptation of the route selection parameters, the NSCE server provides a network slice adaptation response to the VAL server, providing information on the fulfilment of the network slice adaptation request per VAL application.</w:t>
      </w:r>
    </w:p>
    <w:p w14:paraId="2DB9389B" w14:textId="77777777" w:rsidR="004C0FD5" w:rsidRPr="00AE419E" w:rsidRDefault="004C0FD5" w:rsidP="00AE419E">
      <w:pPr>
        <w:pStyle w:val="Heading4"/>
      </w:pPr>
      <w:bookmarkStart w:id="414" w:name="_Toc122517272"/>
      <w:bookmarkStart w:id="415" w:name="_Toc125659835"/>
      <w:bookmarkEnd w:id="414"/>
      <w:r w:rsidRPr="00AE419E">
        <w:t>9</w:t>
      </w:r>
      <w:r w:rsidR="005860F2" w:rsidRPr="00AE419E">
        <w:t>.11</w:t>
      </w:r>
      <w:r w:rsidRPr="00AE419E">
        <w:t>.2.2</w:t>
      </w:r>
      <w:r w:rsidRPr="00AE419E">
        <w:tab/>
        <w:t>Procedure for VAL UE-triggered and network-based network slice adaptation for VAL application</w:t>
      </w:r>
      <w:bookmarkEnd w:id="415"/>
    </w:p>
    <w:p w14:paraId="35BD706B" w14:textId="77777777" w:rsidR="004C0FD5" w:rsidRDefault="004C0FD5" w:rsidP="004C0FD5">
      <w:r>
        <w:t>Figure 9</w:t>
      </w:r>
      <w:r w:rsidR="005860F2">
        <w:t>.11</w:t>
      </w:r>
      <w:r>
        <w:t>.2.2-1 illustrates the VAL UE-triggered and network-based procedure where the NSCE server supports the network slice adaptation with the underlying 3GPP system for the VAL UEs of the VAL application.</w:t>
      </w:r>
    </w:p>
    <w:p w14:paraId="3F8E981B" w14:textId="77777777" w:rsidR="004C0FD5" w:rsidRDefault="004C0FD5" w:rsidP="004C0FD5">
      <w:r>
        <w:t>Pre-condition:</w:t>
      </w:r>
    </w:p>
    <w:p w14:paraId="5C6E187A" w14:textId="77777777" w:rsidR="004C0FD5" w:rsidRDefault="004C0FD5" w:rsidP="004C0FD5">
      <w:pPr>
        <w:pStyle w:val="B1"/>
      </w:pPr>
      <w:r>
        <w:t>-</w:t>
      </w:r>
      <w:r>
        <w:tab/>
        <w:t>The NSCE client has connected to the NSCE server;</w:t>
      </w:r>
    </w:p>
    <w:p w14:paraId="06ADE3E7" w14:textId="77777777" w:rsidR="0059701D" w:rsidRDefault="0059701D" w:rsidP="0059701D">
      <w:pPr>
        <w:pStyle w:val="TH"/>
      </w:pPr>
      <w:r>
        <w:rPr>
          <w:noProof/>
          <w:lang w:val="en-US" w:eastAsia="zh-CN"/>
        </w:rPr>
        <w:lastRenderedPageBreak/>
        <w:drawing>
          <wp:inline distT="0" distB="0" distL="0" distR="0" wp14:anchorId="469A115F" wp14:editId="1F993498">
            <wp:extent cx="4933950" cy="2245360"/>
            <wp:effectExtent l="19050" t="0" r="0" b="0"/>
            <wp:docPr id="7" name="图片 16" descr="C:\Users\cmcc\AppData\Local\Temp\ksohtml3392\wps3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cmcc\AppData\Local\Temp\ksohtml3392\wps33.png"/>
                    <pic:cNvPicPr>
                      <a:picLocks noChangeAspect="1" noChangeArrowheads="1"/>
                    </pic:cNvPicPr>
                  </pic:nvPicPr>
                  <pic:blipFill>
                    <a:blip r:embed="rId52" cstate="print"/>
                    <a:srcRect/>
                    <a:stretch>
                      <a:fillRect/>
                    </a:stretch>
                  </pic:blipFill>
                  <pic:spPr bwMode="auto">
                    <a:xfrm>
                      <a:off x="0" y="0"/>
                      <a:ext cx="4933950" cy="2245360"/>
                    </a:xfrm>
                    <a:prstGeom prst="rect">
                      <a:avLst/>
                    </a:prstGeom>
                    <a:noFill/>
                    <a:ln w="9525">
                      <a:noFill/>
                      <a:miter lim="800000"/>
                      <a:headEnd/>
                      <a:tailEnd/>
                    </a:ln>
                  </pic:spPr>
                </pic:pic>
              </a:graphicData>
            </a:graphic>
          </wp:inline>
        </w:drawing>
      </w:r>
    </w:p>
    <w:p w14:paraId="580CD7C1" w14:textId="77777777" w:rsidR="0059701D" w:rsidRDefault="0059701D" w:rsidP="0059701D">
      <w:pPr>
        <w:pStyle w:val="TF"/>
      </w:pPr>
      <w:r>
        <w:t>Figure 9</w:t>
      </w:r>
      <w:r w:rsidR="005860F2">
        <w:t>.11</w:t>
      </w:r>
      <w:r>
        <w:t>.2.2-1: Network slice adaptation for VAL application</w:t>
      </w:r>
    </w:p>
    <w:p w14:paraId="7FBDE1D9" w14:textId="77777777" w:rsidR="0059701D" w:rsidRDefault="0059701D" w:rsidP="0059701D">
      <w:pPr>
        <w:pStyle w:val="B1"/>
      </w:pPr>
      <w:r>
        <w:t>1.</w:t>
      </w:r>
      <w:r>
        <w:tab/>
        <w:t>The VAL client provides a new application requirement to the NSCE client, indicating a new service profile for the VAL application. This may be in the form of a change at the application QoS requirements, location requirements, time window requirement, access type preference(e.g., 3GPP, non-3GPP or multi access) service operation change, or other application-related parameters.</w:t>
      </w:r>
    </w:p>
    <w:p w14:paraId="328E40C3" w14:textId="77777777" w:rsidR="0059701D" w:rsidRDefault="0059701D" w:rsidP="0059701D">
      <w:pPr>
        <w:pStyle w:val="B1"/>
      </w:pPr>
      <w:r>
        <w:t>2.</w:t>
      </w:r>
      <w:r>
        <w:tab/>
        <w:t>The NSCE client sends a network slice adaptation trigger to the NSCE server for the VAL application. This trigger may be in the form of exact requested network slice (and optionally DNN) for the VAL UE of the VAL application; or indication that the VAL application needs to be remapped to a different network slice (and optionally DNN). The trigger may also include additional application requirements based on step1, e.g., the requested location criteria, time window.</w:t>
      </w:r>
    </w:p>
    <w:p w14:paraId="1657474B" w14:textId="77777777" w:rsidR="0059701D" w:rsidRDefault="0059701D" w:rsidP="0059701D">
      <w:pPr>
        <w:pStyle w:val="NO"/>
      </w:pPr>
      <w:r>
        <w:t>NOTE 1</w:t>
      </w:r>
      <w:r>
        <w:rPr>
          <w:rFonts w:ascii="MS Mincho" w:eastAsia="MS Mincho" w:hAnsi="MS Mincho" w:hint="eastAsia"/>
        </w:rPr>
        <w:t>：</w:t>
      </w:r>
      <w:r>
        <w:t xml:space="preserve">How the requested network slice is known by the NSCE client </w:t>
      </w:r>
      <w:r>
        <w:rPr>
          <w:rFonts w:hint="eastAsia"/>
        </w:rPr>
        <w:t xml:space="preserve">is </w:t>
      </w:r>
      <w:r>
        <w:t>out of scope of this release.</w:t>
      </w:r>
    </w:p>
    <w:p w14:paraId="2D56C28B" w14:textId="77777777" w:rsidR="0059701D" w:rsidRDefault="0059701D" w:rsidP="0059701D">
      <w:pPr>
        <w:pStyle w:val="B1"/>
      </w:pPr>
      <w:r>
        <w:t>3.</w:t>
      </w:r>
      <w:r>
        <w:tab/>
        <w:t>The NSCE server processes the request and triggers the network slice configuration per VAL UE within the VAL Application.</w:t>
      </w:r>
    </w:p>
    <w:p w14:paraId="74720E1B" w14:textId="77777777" w:rsidR="0059701D" w:rsidRDefault="0059701D" w:rsidP="0059701D">
      <w:pPr>
        <w:pStyle w:val="NO"/>
      </w:pPr>
      <w:r>
        <w:t>NOTE 2</w:t>
      </w:r>
      <w:r>
        <w:rPr>
          <w:rFonts w:ascii="SimSun" w:hAnsi="SimSun" w:hint="eastAsia"/>
        </w:rPr>
        <w:t>：</w:t>
      </w:r>
      <w:r>
        <w:rPr>
          <w:rFonts w:hint="eastAsia"/>
        </w:rPr>
        <w:t xml:space="preserve">Whether and </w:t>
      </w:r>
      <w:r>
        <w:t>how the NSCE server triggers the network slice adaptation for all the VAL UEs within the VAL Application</w:t>
      </w:r>
      <w:r>
        <w:rPr>
          <w:rFonts w:hint="eastAsia"/>
        </w:rPr>
        <w:t xml:space="preserve"> is </w:t>
      </w:r>
      <w:r>
        <w:t>out of scope of this release.</w:t>
      </w:r>
    </w:p>
    <w:p w14:paraId="56942A2D" w14:textId="77777777" w:rsidR="0059701D" w:rsidRDefault="0059701D" w:rsidP="0059701D">
      <w:pPr>
        <w:pStyle w:val="NO"/>
      </w:pPr>
      <w:r>
        <w:t>NOTE 3:</w:t>
      </w:r>
      <w:r>
        <w:tab/>
        <w:t>How the NSCE server decides to trigger the network slice configuration is implementation dependent.</w:t>
      </w:r>
    </w:p>
    <w:p w14:paraId="0D22F0AB" w14:textId="77777777" w:rsidR="0059701D" w:rsidRDefault="0059701D" w:rsidP="0059701D">
      <w:pPr>
        <w:pStyle w:val="B1"/>
      </w:pPr>
      <w:r>
        <w:t>4.</w:t>
      </w:r>
      <w:r>
        <w:tab/>
        <w:t>The NSCE server acting as AF provides the updated S-NSSAI, application requirements and DNN per VAL UE. In particular, NSCE server sends this information to the PCF via NEF as part of the AF-driven guidance for URSP determination to 5G system (as specified in 3GPP TS 23.502 [</w:t>
      </w:r>
      <w:r w:rsidR="002A067F">
        <w:rPr>
          <w:rFonts w:eastAsiaTheme="minorEastAsia" w:hint="eastAsia"/>
          <w:lang w:eastAsia="zh-CN"/>
        </w:rPr>
        <w:t>12</w:t>
      </w:r>
      <w:r>
        <w:t>] clause 4.15.6.10, 3GPP TS 23.503 [</w:t>
      </w:r>
      <w:r w:rsidR="002A067F">
        <w:rPr>
          <w:rFonts w:eastAsiaTheme="minorEastAsia" w:hint="eastAsia"/>
          <w:lang w:eastAsia="zh-CN"/>
        </w:rPr>
        <w:t>17</w:t>
      </w:r>
      <w:r>
        <w:t>] clause 6.6.2.2, 3GPP TS 23.548 [</w:t>
      </w:r>
      <w:r w:rsidR="002A067F">
        <w:rPr>
          <w:rFonts w:eastAsiaTheme="minorEastAsia" w:hint="eastAsia"/>
          <w:lang w:eastAsia="zh-CN"/>
        </w:rPr>
        <w:t>18</w:t>
      </w:r>
      <w:r>
        <w:t>] clause 6.2.4). This guidance may update the route selection parameters to indicate different sets of PDU Session information (DNN, S-NSSAI, application requirements) that can be associated with applications matching the application traffic. 5GC uses this information to update the URSP to the affected UE(s).</w:t>
      </w:r>
    </w:p>
    <w:p w14:paraId="10778E51" w14:textId="77777777" w:rsidR="0059701D" w:rsidRDefault="0059701D" w:rsidP="0059701D">
      <w:pPr>
        <w:pStyle w:val="NO"/>
      </w:pPr>
      <w:r>
        <w:t>NOTE 4:</w:t>
      </w:r>
      <w:r>
        <w:tab/>
        <w:t xml:space="preserve">NSCE server provides the updated S-NSSAI/DNN as a suggestion/guidance to PCF; however it is up to PCF to decide whether to perform the slice/DNN re-mapping </w:t>
      </w:r>
    </w:p>
    <w:p w14:paraId="559B63C2" w14:textId="77777777" w:rsidR="0059701D" w:rsidRDefault="0059701D" w:rsidP="0059701D">
      <w:pPr>
        <w:pStyle w:val="B1"/>
      </w:pPr>
      <w:r>
        <w:t>5.</w:t>
      </w:r>
      <w:r>
        <w:tab/>
        <w:t>The NSCE server sends the response to the NSCE client indicating success or failure.</w:t>
      </w:r>
    </w:p>
    <w:p w14:paraId="454EFB5E" w14:textId="77777777" w:rsidR="0059701D" w:rsidRPr="00AE419E" w:rsidRDefault="0059701D" w:rsidP="0059701D">
      <w:pPr>
        <w:pStyle w:val="Heading3"/>
        <w:rPr>
          <w:bCs/>
        </w:rPr>
      </w:pPr>
      <w:bookmarkStart w:id="416" w:name="_Toc122517266"/>
      <w:bookmarkStart w:id="417" w:name="_Toc27954119"/>
      <w:bookmarkStart w:id="418" w:name="_Toc9812722"/>
      <w:bookmarkStart w:id="419" w:name="_Toc9812478"/>
      <w:bookmarkStart w:id="420" w:name="_Toc125659836"/>
      <w:bookmarkEnd w:id="416"/>
      <w:bookmarkEnd w:id="417"/>
      <w:bookmarkEnd w:id="418"/>
      <w:r w:rsidRPr="00AE419E">
        <w:rPr>
          <w:bCs/>
        </w:rPr>
        <w:t>9</w:t>
      </w:r>
      <w:r w:rsidR="005860F2" w:rsidRPr="00AE419E">
        <w:rPr>
          <w:bCs/>
        </w:rPr>
        <w:t>.11</w:t>
      </w:r>
      <w:r w:rsidRPr="00AE419E">
        <w:rPr>
          <w:bCs/>
        </w:rPr>
        <w:t>.3</w:t>
      </w:r>
      <w:bookmarkEnd w:id="419"/>
      <w:r w:rsidRPr="00AE419E">
        <w:rPr>
          <w:bCs/>
        </w:rPr>
        <w:tab/>
        <w:t>Information flows</w:t>
      </w:r>
      <w:bookmarkEnd w:id="420"/>
    </w:p>
    <w:p w14:paraId="020E2297" w14:textId="77777777" w:rsidR="0059701D" w:rsidRPr="00AE419E" w:rsidRDefault="0059701D" w:rsidP="0059701D">
      <w:pPr>
        <w:pStyle w:val="Heading4"/>
        <w:rPr>
          <w:bCs/>
        </w:rPr>
      </w:pPr>
      <w:bookmarkStart w:id="421" w:name="_Toc9812479"/>
      <w:bookmarkStart w:id="422" w:name="_Toc9812723"/>
      <w:bookmarkStart w:id="423" w:name="_Toc27954120"/>
      <w:bookmarkStart w:id="424" w:name="_Toc122517267"/>
      <w:bookmarkStart w:id="425" w:name="_Toc125659837"/>
      <w:bookmarkEnd w:id="421"/>
      <w:bookmarkEnd w:id="422"/>
      <w:bookmarkEnd w:id="423"/>
      <w:r w:rsidRPr="00AE419E">
        <w:rPr>
          <w:bCs/>
        </w:rPr>
        <w:t>9</w:t>
      </w:r>
      <w:r w:rsidR="005860F2" w:rsidRPr="00AE419E">
        <w:rPr>
          <w:bCs/>
        </w:rPr>
        <w:t>.11</w:t>
      </w:r>
      <w:r w:rsidRPr="00AE419E">
        <w:rPr>
          <w:bCs/>
        </w:rPr>
        <w:t>.3.1</w:t>
      </w:r>
      <w:bookmarkEnd w:id="424"/>
      <w:r w:rsidRPr="00AE419E">
        <w:rPr>
          <w:bCs/>
        </w:rPr>
        <w:tab/>
        <w:t>Network slice adaptation request</w:t>
      </w:r>
      <w:bookmarkEnd w:id="425"/>
    </w:p>
    <w:p w14:paraId="73519B5F" w14:textId="77777777" w:rsidR="0059701D" w:rsidRDefault="0059701D" w:rsidP="0059701D">
      <w:r>
        <w:t>Table 9</w:t>
      </w:r>
      <w:r w:rsidR="005860F2">
        <w:t>.11</w:t>
      </w:r>
      <w:r>
        <w:t>.3.1-1 describes the information flow network slice adaptation request from the VAL server to the NSCE server.</w:t>
      </w:r>
    </w:p>
    <w:p w14:paraId="1CC28546" w14:textId="77777777" w:rsidR="0059701D" w:rsidRDefault="0059701D" w:rsidP="0059701D">
      <w:pPr>
        <w:pStyle w:val="TH"/>
      </w:pPr>
      <w:bookmarkStart w:id="426" w:name="_Toc9812482"/>
      <w:bookmarkStart w:id="427" w:name="_Toc27954123"/>
      <w:bookmarkStart w:id="428" w:name="_Toc9812726"/>
      <w:bookmarkEnd w:id="426"/>
      <w:bookmarkEnd w:id="427"/>
      <w:r>
        <w:lastRenderedPageBreak/>
        <w:t xml:space="preserve">Table </w:t>
      </w:r>
      <w:bookmarkEnd w:id="428"/>
      <w:r>
        <w:t>9</w:t>
      </w:r>
      <w:r w:rsidR="005860F2">
        <w:t>.11</w:t>
      </w:r>
      <w:r>
        <w:t>.3.1-1: Network slice adaptation request</w:t>
      </w:r>
    </w:p>
    <w:tbl>
      <w:tblPr>
        <w:tblW w:w="8640" w:type="dxa"/>
        <w:jc w:val="center"/>
        <w:tblLayout w:type="fixed"/>
        <w:tblLook w:val="04A0" w:firstRow="1" w:lastRow="0" w:firstColumn="1" w:lastColumn="0" w:noHBand="0" w:noVBand="1"/>
      </w:tblPr>
      <w:tblGrid>
        <w:gridCol w:w="2880"/>
        <w:gridCol w:w="1440"/>
        <w:gridCol w:w="4320"/>
      </w:tblGrid>
      <w:tr w:rsidR="0059701D" w14:paraId="1640945C" w14:textId="77777777" w:rsidTr="0059701D">
        <w:trPr>
          <w:jc w:val="center"/>
        </w:trPr>
        <w:tc>
          <w:tcPr>
            <w:tcW w:w="2880" w:type="dxa"/>
            <w:tcBorders>
              <w:top w:val="single" w:sz="4" w:space="0" w:color="000000"/>
              <w:left w:val="single" w:sz="4" w:space="0" w:color="000000"/>
              <w:bottom w:val="single" w:sz="4" w:space="0" w:color="000000"/>
              <w:right w:val="nil"/>
            </w:tcBorders>
            <w:hideMark/>
          </w:tcPr>
          <w:p w14:paraId="6D7F9F46" w14:textId="77777777" w:rsidR="0059701D" w:rsidRDefault="0059701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40E4042" w14:textId="77777777" w:rsidR="0059701D" w:rsidRDefault="0059701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41C3F952" w14:textId="77777777" w:rsidR="0059701D" w:rsidRDefault="0059701D">
            <w:pPr>
              <w:pStyle w:val="TAH"/>
            </w:pPr>
            <w:r>
              <w:t>Description</w:t>
            </w:r>
          </w:p>
        </w:tc>
      </w:tr>
      <w:tr w:rsidR="0059701D" w14:paraId="4B49BD2E" w14:textId="77777777" w:rsidTr="0059701D">
        <w:trPr>
          <w:jc w:val="center"/>
        </w:trPr>
        <w:tc>
          <w:tcPr>
            <w:tcW w:w="2880" w:type="dxa"/>
            <w:tcBorders>
              <w:top w:val="single" w:sz="4" w:space="0" w:color="000000"/>
              <w:left w:val="single" w:sz="4" w:space="0" w:color="000000"/>
              <w:bottom w:val="single" w:sz="4" w:space="0" w:color="000000"/>
              <w:right w:val="nil"/>
            </w:tcBorders>
            <w:hideMark/>
          </w:tcPr>
          <w:p w14:paraId="46885188" w14:textId="77777777" w:rsidR="0059701D" w:rsidRDefault="0059701D">
            <w:pPr>
              <w:pStyle w:val="TAL"/>
            </w:pPr>
            <w:r>
              <w:t>VAL service ID</w:t>
            </w:r>
          </w:p>
        </w:tc>
        <w:tc>
          <w:tcPr>
            <w:tcW w:w="1440" w:type="dxa"/>
            <w:tcBorders>
              <w:top w:val="single" w:sz="4" w:space="0" w:color="000000"/>
              <w:left w:val="single" w:sz="4" w:space="0" w:color="000000"/>
              <w:bottom w:val="single" w:sz="4" w:space="0" w:color="000000"/>
              <w:right w:val="nil"/>
            </w:tcBorders>
            <w:hideMark/>
          </w:tcPr>
          <w:p w14:paraId="76ACAC83" w14:textId="77777777" w:rsidR="0059701D" w:rsidRDefault="0059701D">
            <w:pPr>
              <w:pStyle w:val="TAL"/>
            </w:pPr>
            <w: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59632330" w14:textId="77777777" w:rsidR="0059701D" w:rsidRDefault="0059701D">
            <w:pPr>
              <w:pStyle w:val="TAL"/>
            </w:pPr>
            <w:r>
              <w:t>The VAL service ID of the VAL application for which the network slice adaptation may corresponds to.</w:t>
            </w:r>
          </w:p>
        </w:tc>
      </w:tr>
      <w:tr w:rsidR="0059701D" w14:paraId="165D4693" w14:textId="77777777" w:rsidTr="0059701D">
        <w:trPr>
          <w:jc w:val="center"/>
        </w:trPr>
        <w:tc>
          <w:tcPr>
            <w:tcW w:w="2880" w:type="dxa"/>
            <w:tcBorders>
              <w:top w:val="single" w:sz="4" w:space="0" w:color="000000"/>
              <w:left w:val="single" w:sz="4" w:space="0" w:color="000000"/>
              <w:bottom w:val="single" w:sz="4" w:space="0" w:color="000000"/>
              <w:right w:val="nil"/>
            </w:tcBorders>
            <w:hideMark/>
          </w:tcPr>
          <w:p w14:paraId="66EB7842" w14:textId="77777777" w:rsidR="0059701D" w:rsidRDefault="0059701D">
            <w:pPr>
              <w:pStyle w:val="TAL"/>
            </w:pPr>
            <w:r>
              <w:t>List of VAL UE IDs</w:t>
            </w:r>
          </w:p>
        </w:tc>
        <w:tc>
          <w:tcPr>
            <w:tcW w:w="1440" w:type="dxa"/>
            <w:tcBorders>
              <w:top w:val="single" w:sz="4" w:space="0" w:color="000000"/>
              <w:left w:val="single" w:sz="4" w:space="0" w:color="000000"/>
              <w:bottom w:val="single" w:sz="4" w:space="0" w:color="000000"/>
              <w:right w:val="nil"/>
            </w:tcBorders>
            <w:hideMark/>
          </w:tcPr>
          <w:p w14:paraId="7271610D" w14:textId="77777777" w:rsidR="0059701D" w:rsidRDefault="0059701D">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02A53134" w14:textId="77777777" w:rsidR="0059701D" w:rsidRDefault="0059701D">
            <w:pPr>
              <w:pStyle w:val="TAL"/>
            </w:pPr>
            <w:bookmarkStart w:id="429" w:name="_Hlk69382685"/>
            <w:r>
              <w:t>List of the VAL UE IDs within the VAL service for which the slice adaptation request corresponds</w:t>
            </w:r>
            <w:bookmarkEnd w:id="429"/>
          </w:p>
        </w:tc>
      </w:tr>
      <w:tr w:rsidR="007D6253" w14:paraId="6CCCCD41" w14:textId="77777777" w:rsidTr="0059701D">
        <w:trPr>
          <w:jc w:val="center"/>
        </w:trPr>
        <w:tc>
          <w:tcPr>
            <w:tcW w:w="2880" w:type="dxa"/>
            <w:tcBorders>
              <w:top w:val="single" w:sz="4" w:space="0" w:color="000000"/>
              <w:left w:val="single" w:sz="4" w:space="0" w:color="000000"/>
              <w:bottom w:val="single" w:sz="4" w:space="0" w:color="000000"/>
              <w:right w:val="nil"/>
            </w:tcBorders>
            <w:hideMark/>
          </w:tcPr>
          <w:p w14:paraId="13692F1A" w14:textId="77777777" w:rsidR="007D6253" w:rsidRDefault="007D6253">
            <w:pPr>
              <w:pStyle w:val="TAL"/>
            </w:pPr>
            <w:r>
              <w:rPr>
                <w:kern w:val="2"/>
              </w:rPr>
              <w:t>Network slice related identifier(s)</w:t>
            </w:r>
          </w:p>
        </w:tc>
        <w:tc>
          <w:tcPr>
            <w:tcW w:w="1440" w:type="dxa"/>
            <w:tcBorders>
              <w:top w:val="single" w:sz="4" w:space="0" w:color="000000"/>
              <w:left w:val="single" w:sz="4" w:space="0" w:color="000000"/>
              <w:bottom w:val="single" w:sz="4" w:space="0" w:color="000000"/>
              <w:right w:val="nil"/>
            </w:tcBorders>
            <w:hideMark/>
          </w:tcPr>
          <w:p w14:paraId="4540BDAE" w14:textId="77777777" w:rsidR="007D6253" w:rsidRDefault="007D6253">
            <w:pPr>
              <w:pStyle w:val="TAL"/>
            </w:pPr>
            <w:r>
              <w:rPr>
                <w:rFonts w:eastAsiaTheme="minorEastAsia" w:hint="eastAsia"/>
                <w:kern w:val="2"/>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5FB98FC1" w14:textId="77777777" w:rsidR="007D6253" w:rsidRDefault="007D6253">
            <w:pPr>
              <w:pStyle w:val="TAL"/>
            </w:pPr>
            <w:r>
              <w:rPr>
                <w:kern w:val="2"/>
              </w:rPr>
              <w:t>Identifier of network slice for which the request applies</w:t>
            </w:r>
          </w:p>
        </w:tc>
      </w:tr>
      <w:tr w:rsidR="0059701D" w14:paraId="3CEBE0CA" w14:textId="77777777" w:rsidTr="0059701D">
        <w:trPr>
          <w:jc w:val="center"/>
        </w:trPr>
        <w:tc>
          <w:tcPr>
            <w:tcW w:w="2880" w:type="dxa"/>
            <w:tcBorders>
              <w:top w:val="single" w:sz="4" w:space="0" w:color="000000"/>
              <w:left w:val="single" w:sz="4" w:space="0" w:color="000000"/>
              <w:bottom w:val="single" w:sz="4" w:space="0" w:color="000000"/>
              <w:right w:val="nil"/>
            </w:tcBorders>
            <w:hideMark/>
          </w:tcPr>
          <w:p w14:paraId="07EB3745" w14:textId="77777777" w:rsidR="0059701D" w:rsidRDefault="0059701D">
            <w:pPr>
              <w:pStyle w:val="TAL"/>
            </w:pPr>
            <w:r>
              <w:t xml:space="preserve">Requested DNN </w:t>
            </w:r>
          </w:p>
        </w:tc>
        <w:tc>
          <w:tcPr>
            <w:tcW w:w="1440" w:type="dxa"/>
            <w:tcBorders>
              <w:top w:val="single" w:sz="4" w:space="0" w:color="000000"/>
              <w:left w:val="single" w:sz="4" w:space="0" w:color="000000"/>
              <w:bottom w:val="single" w:sz="4" w:space="0" w:color="000000"/>
              <w:right w:val="nil"/>
            </w:tcBorders>
            <w:hideMark/>
          </w:tcPr>
          <w:p w14:paraId="65B400E5" w14:textId="77777777" w:rsidR="0059701D" w:rsidRDefault="0059701D">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45933F30" w14:textId="77777777" w:rsidR="0059701D" w:rsidRDefault="0059701D">
            <w:pPr>
              <w:pStyle w:val="TAL"/>
            </w:pPr>
            <w:r>
              <w:t>Indication of the new DNN which is requested.</w:t>
            </w:r>
          </w:p>
        </w:tc>
      </w:tr>
      <w:tr w:rsidR="0059701D" w14:paraId="1A1EA594" w14:textId="77777777" w:rsidTr="0059701D">
        <w:trPr>
          <w:jc w:val="center"/>
        </w:trPr>
        <w:tc>
          <w:tcPr>
            <w:tcW w:w="2880" w:type="dxa"/>
            <w:tcBorders>
              <w:top w:val="single" w:sz="4" w:space="0" w:color="000000"/>
              <w:left w:val="single" w:sz="4" w:space="0" w:color="000000"/>
              <w:bottom w:val="single" w:sz="4" w:space="0" w:color="000000"/>
              <w:right w:val="nil"/>
            </w:tcBorders>
            <w:hideMark/>
          </w:tcPr>
          <w:p w14:paraId="401B82BE" w14:textId="77777777" w:rsidR="0059701D" w:rsidRDefault="0059701D">
            <w:pPr>
              <w:pStyle w:val="TAL"/>
            </w:pPr>
            <w:r>
              <w:t xml:space="preserve">Requested Adaptation threshold </w:t>
            </w:r>
          </w:p>
        </w:tc>
        <w:tc>
          <w:tcPr>
            <w:tcW w:w="1440" w:type="dxa"/>
            <w:tcBorders>
              <w:top w:val="single" w:sz="4" w:space="0" w:color="000000"/>
              <w:left w:val="single" w:sz="4" w:space="0" w:color="000000"/>
              <w:bottom w:val="single" w:sz="4" w:space="0" w:color="000000"/>
              <w:right w:val="nil"/>
            </w:tcBorders>
            <w:hideMark/>
          </w:tcPr>
          <w:p w14:paraId="7A73994C" w14:textId="77777777" w:rsidR="0059701D" w:rsidRDefault="0059701D">
            <w:pPr>
              <w:pStyle w:val="TAL"/>
              <w:rPr>
                <w:szCs w:val="18"/>
              </w:rPr>
            </w:pPr>
            <w:r>
              <w:t>O</w:t>
            </w:r>
          </w:p>
          <w:p w14:paraId="3FCCF67D" w14:textId="24E168E3" w:rsidR="0059701D" w:rsidRDefault="0059701D">
            <w:pPr>
              <w:pStyle w:val="TAL"/>
            </w:pPr>
            <w:r>
              <w:rPr>
                <w:kern w:val="2"/>
              </w:rPr>
              <w:t>(</w:t>
            </w:r>
            <w:r w:rsidR="00E10070">
              <w:rPr>
                <w:kern w:val="2"/>
              </w:rPr>
              <w:t>see</w:t>
            </w:r>
            <w:r w:rsidR="00AD2A10">
              <w:rPr>
                <w:kern w:val="2"/>
              </w:rPr>
              <w:t> </w:t>
            </w:r>
            <w:r>
              <w:rPr>
                <w:kern w:val="2"/>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3518F93F" w14:textId="77777777" w:rsidR="0059701D" w:rsidRDefault="0059701D">
            <w:pPr>
              <w:pStyle w:val="TAL"/>
            </w:pPr>
            <w:r>
              <w:rPr>
                <w:rFonts w:cs="Arial"/>
              </w:rPr>
              <w:t>T</w:t>
            </w:r>
            <w:r>
              <w:t xml:space="preserve">he </w:t>
            </w:r>
            <w:r>
              <w:rPr>
                <w:rFonts w:cs="Arial"/>
              </w:rPr>
              <w:t>threshold</w:t>
            </w:r>
            <w:r>
              <w:t xml:space="preserve"> of network slice adaptation</w:t>
            </w:r>
          </w:p>
        </w:tc>
      </w:tr>
      <w:tr w:rsidR="0059701D" w14:paraId="0D8D0FC6" w14:textId="77777777" w:rsidTr="0059701D">
        <w:trPr>
          <w:jc w:val="center"/>
        </w:trPr>
        <w:tc>
          <w:tcPr>
            <w:tcW w:w="2880" w:type="dxa"/>
            <w:tcBorders>
              <w:top w:val="single" w:sz="4" w:space="0" w:color="000000"/>
              <w:left w:val="single" w:sz="4" w:space="0" w:color="000000"/>
              <w:bottom w:val="single" w:sz="4" w:space="0" w:color="000000"/>
              <w:right w:val="nil"/>
            </w:tcBorders>
            <w:hideMark/>
          </w:tcPr>
          <w:p w14:paraId="24C2E161" w14:textId="77777777" w:rsidR="0059701D" w:rsidRDefault="0059701D">
            <w:pPr>
              <w:pStyle w:val="TAL"/>
            </w:pPr>
            <w:r>
              <w:rPr>
                <w:rFonts w:cs="Arial"/>
              </w:rPr>
              <w:t>&gt;</w:t>
            </w:r>
            <w:r>
              <w:t>Requested adaptation threshold of the delay of network slice</w:t>
            </w:r>
          </w:p>
        </w:tc>
        <w:tc>
          <w:tcPr>
            <w:tcW w:w="1440" w:type="dxa"/>
            <w:tcBorders>
              <w:top w:val="single" w:sz="4" w:space="0" w:color="000000"/>
              <w:left w:val="single" w:sz="4" w:space="0" w:color="000000"/>
              <w:bottom w:val="single" w:sz="4" w:space="0" w:color="000000"/>
              <w:right w:val="nil"/>
            </w:tcBorders>
            <w:hideMark/>
          </w:tcPr>
          <w:p w14:paraId="634D0C12" w14:textId="77777777" w:rsidR="0059701D" w:rsidRDefault="0059701D">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1DD4F378" w14:textId="77777777" w:rsidR="0059701D" w:rsidRDefault="0059701D" w:rsidP="002A067F">
            <w:pPr>
              <w:pStyle w:val="TAL"/>
            </w:pPr>
            <w:r>
              <w:t>The network slice delay defined clause 5.1.1.1, 5.1.1.2, 5.1.1.3, in 3GPP TS 28.552 [</w:t>
            </w:r>
            <w:r w:rsidR="002A067F">
              <w:rPr>
                <w:rFonts w:eastAsiaTheme="minorEastAsia" w:hint="eastAsia"/>
                <w:lang w:eastAsia="zh-CN"/>
              </w:rPr>
              <w:t>19</w:t>
            </w:r>
            <w:r>
              <w:t>] and key performance indicators in clause 6.3, in TS 28.554 [</w:t>
            </w:r>
            <w:r w:rsidR="002A067F">
              <w:rPr>
                <w:rFonts w:eastAsiaTheme="minorEastAsia" w:hint="eastAsia"/>
                <w:lang w:eastAsia="zh-CN"/>
              </w:rPr>
              <w:t>20</w:t>
            </w:r>
            <w:r>
              <w:t>], and network slice related analytics report in clause 8.4.2.4.3, in 3GPP TS 28.104 [</w:t>
            </w:r>
            <w:r w:rsidR="002A067F">
              <w:rPr>
                <w:rFonts w:eastAsiaTheme="minorEastAsia" w:hint="eastAsia"/>
                <w:lang w:eastAsia="zh-CN"/>
              </w:rPr>
              <w:t>21</w:t>
            </w:r>
            <w:r>
              <w:t xml:space="preserve">]. </w:t>
            </w:r>
          </w:p>
        </w:tc>
      </w:tr>
      <w:tr w:rsidR="0059701D" w14:paraId="3CF2EB81" w14:textId="77777777" w:rsidTr="0059701D">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77A2D5D9" w14:textId="1CAA7DCF" w:rsidR="0059701D" w:rsidRDefault="0059701D">
            <w:pPr>
              <w:pStyle w:val="TAN"/>
            </w:pPr>
            <w:r>
              <w:t>NOTE:</w:t>
            </w:r>
            <w:r>
              <w:tab/>
              <w:t>The NSCE is requested to adapt UE to the requested network slice only when the current network slice status crosses the requested threshold.</w:t>
            </w:r>
          </w:p>
        </w:tc>
      </w:tr>
    </w:tbl>
    <w:p w14:paraId="4E418F80" w14:textId="77777777" w:rsidR="0059701D" w:rsidRDefault="0059701D" w:rsidP="0059701D">
      <w:r>
        <w:t xml:space="preserve"> </w:t>
      </w:r>
    </w:p>
    <w:p w14:paraId="442B00F5" w14:textId="77777777" w:rsidR="0059701D" w:rsidRPr="00AE419E" w:rsidRDefault="0059701D" w:rsidP="0059701D">
      <w:pPr>
        <w:pStyle w:val="Heading4"/>
        <w:rPr>
          <w:bCs/>
        </w:rPr>
      </w:pPr>
      <w:bookmarkStart w:id="430" w:name="_Toc9812480"/>
      <w:bookmarkStart w:id="431" w:name="_Toc9812724"/>
      <w:bookmarkStart w:id="432" w:name="_Toc122517268"/>
      <w:bookmarkStart w:id="433" w:name="_Toc51856395"/>
      <w:bookmarkStart w:id="434" w:name="_Toc125659838"/>
      <w:bookmarkEnd w:id="430"/>
      <w:bookmarkEnd w:id="431"/>
      <w:bookmarkEnd w:id="432"/>
      <w:r w:rsidRPr="00AE419E">
        <w:rPr>
          <w:bCs/>
        </w:rPr>
        <w:t>9</w:t>
      </w:r>
      <w:r w:rsidR="005860F2" w:rsidRPr="00AE419E">
        <w:rPr>
          <w:bCs/>
        </w:rPr>
        <w:t>.11</w:t>
      </w:r>
      <w:r w:rsidRPr="00AE419E">
        <w:rPr>
          <w:bCs/>
        </w:rPr>
        <w:t>.3.2</w:t>
      </w:r>
      <w:bookmarkEnd w:id="433"/>
      <w:r w:rsidRPr="00AE419E">
        <w:rPr>
          <w:bCs/>
        </w:rPr>
        <w:tab/>
        <w:t>Network slice adaptation response</w:t>
      </w:r>
      <w:bookmarkEnd w:id="434"/>
    </w:p>
    <w:p w14:paraId="40D0A094" w14:textId="77777777" w:rsidR="0059701D" w:rsidRDefault="0059701D" w:rsidP="0059701D">
      <w:r>
        <w:t>Table 9</w:t>
      </w:r>
      <w:r w:rsidR="005860F2">
        <w:t>.11</w:t>
      </w:r>
      <w:r>
        <w:t>.3.2-1 describes the information flow network slice adaptation response from the NSCE server to the VAL server.</w:t>
      </w:r>
    </w:p>
    <w:p w14:paraId="1EAD24FC" w14:textId="77777777" w:rsidR="0059701D" w:rsidRDefault="0059701D" w:rsidP="0059701D">
      <w:pPr>
        <w:pStyle w:val="TH"/>
      </w:pPr>
      <w:r>
        <w:t>Table 9</w:t>
      </w:r>
      <w:r w:rsidR="005860F2">
        <w:t>.11</w:t>
      </w:r>
      <w:r>
        <w:t>.3.2-1: Network slice adaptation response</w:t>
      </w:r>
    </w:p>
    <w:tbl>
      <w:tblPr>
        <w:tblW w:w="8640" w:type="dxa"/>
        <w:jc w:val="center"/>
        <w:tblLayout w:type="fixed"/>
        <w:tblLook w:val="04A0" w:firstRow="1" w:lastRow="0" w:firstColumn="1" w:lastColumn="0" w:noHBand="0" w:noVBand="1"/>
      </w:tblPr>
      <w:tblGrid>
        <w:gridCol w:w="2880"/>
        <w:gridCol w:w="1440"/>
        <w:gridCol w:w="4320"/>
      </w:tblGrid>
      <w:tr w:rsidR="0059701D" w14:paraId="37894F11" w14:textId="77777777" w:rsidTr="0059701D">
        <w:trPr>
          <w:jc w:val="center"/>
        </w:trPr>
        <w:tc>
          <w:tcPr>
            <w:tcW w:w="2880" w:type="dxa"/>
            <w:tcBorders>
              <w:top w:val="single" w:sz="4" w:space="0" w:color="000000"/>
              <w:left w:val="single" w:sz="4" w:space="0" w:color="000000"/>
              <w:bottom w:val="single" w:sz="4" w:space="0" w:color="000000"/>
              <w:right w:val="nil"/>
            </w:tcBorders>
            <w:hideMark/>
          </w:tcPr>
          <w:p w14:paraId="73709B81" w14:textId="77777777" w:rsidR="0059701D" w:rsidRDefault="0059701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420A9A66" w14:textId="77777777" w:rsidR="0059701D" w:rsidRDefault="0059701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BD222AF" w14:textId="77777777" w:rsidR="0059701D" w:rsidRDefault="0059701D">
            <w:pPr>
              <w:pStyle w:val="TAH"/>
            </w:pPr>
            <w:r>
              <w:t>Description</w:t>
            </w:r>
          </w:p>
        </w:tc>
      </w:tr>
      <w:tr w:rsidR="0059701D" w14:paraId="18578FCC" w14:textId="77777777" w:rsidTr="0059701D">
        <w:trPr>
          <w:jc w:val="center"/>
        </w:trPr>
        <w:tc>
          <w:tcPr>
            <w:tcW w:w="2880" w:type="dxa"/>
            <w:tcBorders>
              <w:top w:val="single" w:sz="4" w:space="0" w:color="000000"/>
              <w:left w:val="single" w:sz="4" w:space="0" w:color="000000"/>
              <w:bottom w:val="single" w:sz="4" w:space="0" w:color="000000"/>
              <w:right w:val="nil"/>
            </w:tcBorders>
            <w:hideMark/>
          </w:tcPr>
          <w:p w14:paraId="29AB218F" w14:textId="77777777" w:rsidR="0059701D" w:rsidRDefault="0059701D">
            <w:pPr>
              <w:pStyle w:val="TAL"/>
            </w:pPr>
            <w:r>
              <w:t>Result</w:t>
            </w:r>
          </w:p>
        </w:tc>
        <w:tc>
          <w:tcPr>
            <w:tcW w:w="1440" w:type="dxa"/>
            <w:tcBorders>
              <w:top w:val="single" w:sz="4" w:space="0" w:color="000000"/>
              <w:left w:val="single" w:sz="4" w:space="0" w:color="000000"/>
              <w:bottom w:val="single" w:sz="4" w:space="0" w:color="000000"/>
              <w:right w:val="nil"/>
            </w:tcBorders>
            <w:hideMark/>
          </w:tcPr>
          <w:p w14:paraId="25333162" w14:textId="77777777" w:rsidR="0059701D" w:rsidRDefault="0059701D">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37FA4C8D" w14:textId="77777777" w:rsidR="0059701D" w:rsidRDefault="0059701D">
            <w:pPr>
              <w:pStyle w:val="TAL"/>
            </w:pPr>
            <w:r>
              <w:t xml:space="preserve">Result includes success or failure of the network slice adaptation with the underlying network. </w:t>
            </w:r>
          </w:p>
        </w:tc>
      </w:tr>
      <w:tr w:rsidR="0059701D" w14:paraId="24AC77F8" w14:textId="77777777" w:rsidTr="0059701D">
        <w:trPr>
          <w:jc w:val="center"/>
        </w:trPr>
        <w:tc>
          <w:tcPr>
            <w:tcW w:w="2880" w:type="dxa"/>
            <w:tcBorders>
              <w:top w:val="single" w:sz="4" w:space="0" w:color="000000"/>
              <w:left w:val="single" w:sz="4" w:space="0" w:color="000000"/>
              <w:bottom w:val="single" w:sz="4" w:space="0" w:color="000000"/>
              <w:right w:val="nil"/>
            </w:tcBorders>
            <w:hideMark/>
          </w:tcPr>
          <w:p w14:paraId="72343F07" w14:textId="77777777" w:rsidR="0059701D" w:rsidRDefault="0059701D">
            <w:pPr>
              <w:pStyle w:val="TAL"/>
            </w:pPr>
            <w:r>
              <w:rPr>
                <w:kern w:val="2"/>
              </w:rPr>
              <w:t>C</w:t>
            </w:r>
            <w:r>
              <w:rPr>
                <w:rFonts w:cs="Arial"/>
                <w:kern w:val="2"/>
              </w:rPr>
              <w:t>ause</w:t>
            </w:r>
          </w:p>
        </w:tc>
        <w:tc>
          <w:tcPr>
            <w:tcW w:w="1440" w:type="dxa"/>
            <w:tcBorders>
              <w:top w:val="single" w:sz="4" w:space="0" w:color="000000"/>
              <w:left w:val="single" w:sz="4" w:space="0" w:color="000000"/>
              <w:bottom w:val="single" w:sz="4" w:space="0" w:color="000000"/>
              <w:right w:val="nil"/>
            </w:tcBorders>
            <w:hideMark/>
          </w:tcPr>
          <w:p w14:paraId="5962D90A" w14:textId="77777777" w:rsidR="0059701D" w:rsidRDefault="0059701D">
            <w:pPr>
              <w:pStyle w:val="TAL"/>
            </w:pPr>
            <w:r>
              <w:rPr>
                <w:rFonts w:cs="Arial"/>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402D4B3F" w14:textId="77777777" w:rsidR="0059701D" w:rsidRDefault="0059701D">
            <w:pPr>
              <w:pStyle w:val="TAL"/>
            </w:pPr>
            <w:r>
              <w:rPr>
                <w:kern w:val="2"/>
              </w:rPr>
              <w:t>Indicates the cause of failure</w:t>
            </w:r>
          </w:p>
        </w:tc>
      </w:tr>
    </w:tbl>
    <w:p w14:paraId="078334E5" w14:textId="2C13FE6C" w:rsidR="0059701D" w:rsidRDefault="0059701D" w:rsidP="0059701D"/>
    <w:p w14:paraId="4F90F9D3" w14:textId="77777777" w:rsidR="0059701D" w:rsidRPr="00AE419E" w:rsidRDefault="0059701D" w:rsidP="0059701D">
      <w:pPr>
        <w:pStyle w:val="Heading4"/>
        <w:rPr>
          <w:bCs/>
        </w:rPr>
      </w:pPr>
      <w:bookmarkStart w:id="435" w:name="_Toc122517269"/>
      <w:bookmarkStart w:id="436" w:name="_Toc125659839"/>
      <w:bookmarkEnd w:id="435"/>
      <w:r w:rsidRPr="00AE419E">
        <w:rPr>
          <w:bCs/>
        </w:rPr>
        <w:t>9</w:t>
      </w:r>
      <w:r w:rsidR="005860F2" w:rsidRPr="00AE419E">
        <w:rPr>
          <w:bCs/>
        </w:rPr>
        <w:t>.11</w:t>
      </w:r>
      <w:r w:rsidRPr="00AE419E">
        <w:rPr>
          <w:bCs/>
        </w:rPr>
        <w:t>.3.3</w:t>
      </w:r>
      <w:r w:rsidRPr="00AE419E">
        <w:rPr>
          <w:bCs/>
        </w:rPr>
        <w:tab/>
        <w:t>Network slice adaptation trigger</w:t>
      </w:r>
      <w:bookmarkEnd w:id="436"/>
    </w:p>
    <w:p w14:paraId="07CCFC2E" w14:textId="77777777" w:rsidR="0059701D" w:rsidRDefault="0059701D" w:rsidP="0059701D">
      <w:r>
        <w:t>Table 9</w:t>
      </w:r>
      <w:r w:rsidR="005860F2">
        <w:t>.11</w:t>
      </w:r>
      <w:r>
        <w:t>.3.3-1 describes the information flow Network slice adaptation trigger from the NSCE client to the NSCE server.</w:t>
      </w:r>
    </w:p>
    <w:p w14:paraId="5DF33319" w14:textId="77777777" w:rsidR="0059701D" w:rsidRDefault="0059701D" w:rsidP="0059701D">
      <w:pPr>
        <w:pStyle w:val="TH"/>
      </w:pPr>
      <w:r>
        <w:t xml:space="preserve">Table </w:t>
      </w:r>
      <w:bookmarkStart w:id="437" w:name="_Hlk69382850"/>
      <w:bookmarkEnd w:id="437"/>
      <w:r>
        <w:t>9</w:t>
      </w:r>
      <w:r w:rsidR="005860F2">
        <w:t>.11</w:t>
      </w:r>
      <w:r>
        <w:t>.3.3-1: Network slice adaptation trigger</w:t>
      </w:r>
    </w:p>
    <w:tbl>
      <w:tblPr>
        <w:tblW w:w="8640" w:type="dxa"/>
        <w:jc w:val="center"/>
        <w:tblLayout w:type="fixed"/>
        <w:tblLook w:val="04A0" w:firstRow="1" w:lastRow="0" w:firstColumn="1" w:lastColumn="0" w:noHBand="0" w:noVBand="1"/>
      </w:tblPr>
      <w:tblGrid>
        <w:gridCol w:w="2880"/>
        <w:gridCol w:w="1440"/>
        <w:gridCol w:w="4320"/>
      </w:tblGrid>
      <w:tr w:rsidR="0059701D" w14:paraId="6C6B9450" w14:textId="77777777" w:rsidTr="0059701D">
        <w:trPr>
          <w:jc w:val="center"/>
        </w:trPr>
        <w:tc>
          <w:tcPr>
            <w:tcW w:w="2880" w:type="dxa"/>
            <w:tcBorders>
              <w:top w:val="single" w:sz="4" w:space="0" w:color="000000"/>
              <w:left w:val="single" w:sz="4" w:space="0" w:color="000000"/>
              <w:bottom w:val="single" w:sz="4" w:space="0" w:color="000000"/>
              <w:right w:val="nil"/>
            </w:tcBorders>
            <w:hideMark/>
          </w:tcPr>
          <w:p w14:paraId="55FC1D5F" w14:textId="77777777" w:rsidR="0059701D" w:rsidRDefault="0059701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43FFB6CE" w14:textId="77777777" w:rsidR="0059701D" w:rsidRDefault="0059701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4414C8E3" w14:textId="77777777" w:rsidR="0059701D" w:rsidRDefault="0059701D">
            <w:pPr>
              <w:pStyle w:val="TAH"/>
            </w:pPr>
            <w:r>
              <w:t>Description</w:t>
            </w:r>
          </w:p>
        </w:tc>
      </w:tr>
      <w:tr w:rsidR="0059701D" w14:paraId="6DACF223" w14:textId="77777777" w:rsidTr="0059701D">
        <w:trPr>
          <w:jc w:val="center"/>
        </w:trPr>
        <w:tc>
          <w:tcPr>
            <w:tcW w:w="2880" w:type="dxa"/>
            <w:tcBorders>
              <w:top w:val="single" w:sz="4" w:space="0" w:color="000000"/>
              <w:left w:val="single" w:sz="4" w:space="0" w:color="000000"/>
              <w:bottom w:val="single" w:sz="4" w:space="0" w:color="000000"/>
              <w:right w:val="nil"/>
            </w:tcBorders>
            <w:hideMark/>
          </w:tcPr>
          <w:p w14:paraId="7625B7D2" w14:textId="77777777" w:rsidR="0059701D" w:rsidRDefault="0059701D">
            <w:pPr>
              <w:pStyle w:val="TAL"/>
            </w:pPr>
            <w:bookmarkStart w:id="438" w:name="_Hlk69382878"/>
            <w:r>
              <w:t>VAL UE ID(s)</w:t>
            </w:r>
            <w:bookmarkEnd w:id="438"/>
          </w:p>
        </w:tc>
        <w:tc>
          <w:tcPr>
            <w:tcW w:w="1440" w:type="dxa"/>
            <w:tcBorders>
              <w:top w:val="single" w:sz="4" w:space="0" w:color="000000"/>
              <w:left w:val="single" w:sz="4" w:space="0" w:color="000000"/>
              <w:bottom w:val="single" w:sz="4" w:space="0" w:color="000000"/>
              <w:right w:val="nil"/>
            </w:tcBorders>
            <w:hideMark/>
          </w:tcPr>
          <w:p w14:paraId="2009EFBF" w14:textId="77777777" w:rsidR="0059701D" w:rsidRDefault="0059701D">
            <w:pPr>
              <w:pStyle w:val="TAL"/>
            </w:pPr>
            <w: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383F40FD" w14:textId="77777777" w:rsidR="0059701D" w:rsidRDefault="0059701D">
            <w:pPr>
              <w:pStyle w:val="TAL"/>
            </w:pPr>
            <w:r>
              <w:t>The VAL UE ID(s) within the VAL service, for which the network slice adaptation trigger applies</w:t>
            </w:r>
          </w:p>
        </w:tc>
      </w:tr>
      <w:tr w:rsidR="0059701D" w14:paraId="77B7549F" w14:textId="77777777" w:rsidTr="0059701D">
        <w:trPr>
          <w:jc w:val="center"/>
        </w:trPr>
        <w:tc>
          <w:tcPr>
            <w:tcW w:w="2880" w:type="dxa"/>
            <w:tcBorders>
              <w:top w:val="single" w:sz="4" w:space="0" w:color="000000"/>
              <w:left w:val="single" w:sz="4" w:space="0" w:color="000000"/>
              <w:bottom w:val="single" w:sz="4" w:space="0" w:color="000000"/>
              <w:right w:val="nil"/>
            </w:tcBorders>
            <w:hideMark/>
          </w:tcPr>
          <w:p w14:paraId="1ED22CD1" w14:textId="77777777" w:rsidR="0059701D" w:rsidRDefault="0059701D">
            <w:pPr>
              <w:pStyle w:val="TAL"/>
            </w:pPr>
            <w:r>
              <w:t>VAL service ID</w:t>
            </w:r>
          </w:p>
        </w:tc>
        <w:tc>
          <w:tcPr>
            <w:tcW w:w="1440" w:type="dxa"/>
            <w:tcBorders>
              <w:top w:val="single" w:sz="4" w:space="0" w:color="000000"/>
              <w:left w:val="single" w:sz="4" w:space="0" w:color="000000"/>
              <w:bottom w:val="single" w:sz="4" w:space="0" w:color="000000"/>
              <w:right w:val="nil"/>
            </w:tcBorders>
            <w:hideMark/>
          </w:tcPr>
          <w:p w14:paraId="000E0A66" w14:textId="77777777" w:rsidR="0059701D" w:rsidRDefault="0059701D">
            <w:pPr>
              <w:pStyle w:val="TAL"/>
            </w:pPr>
            <w: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35B18E92" w14:textId="77777777" w:rsidR="0059701D" w:rsidRDefault="0059701D">
            <w:pPr>
              <w:pStyle w:val="TAL"/>
            </w:pPr>
            <w:r>
              <w:t>The VAL service ID of the VAL application for which the network slice configuration may corresponds to.</w:t>
            </w:r>
          </w:p>
        </w:tc>
      </w:tr>
      <w:tr w:rsidR="0059701D" w14:paraId="435FC6AC" w14:textId="77777777" w:rsidTr="0059701D">
        <w:trPr>
          <w:jc w:val="center"/>
        </w:trPr>
        <w:tc>
          <w:tcPr>
            <w:tcW w:w="2880" w:type="dxa"/>
            <w:tcBorders>
              <w:top w:val="single" w:sz="4" w:space="0" w:color="000000"/>
              <w:left w:val="single" w:sz="4" w:space="0" w:color="000000"/>
              <w:bottom w:val="single" w:sz="4" w:space="0" w:color="000000"/>
              <w:right w:val="nil"/>
            </w:tcBorders>
            <w:hideMark/>
          </w:tcPr>
          <w:p w14:paraId="4F366095" w14:textId="77777777" w:rsidR="0059701D" w:rsidRDefault="0059701D">
            <w:pPr>
              <w:pStyle w:val="TAL"/>
            </w:pPr>
            <w:r>
              <w:t>Requested S-NSSAI</w:t>
            </w:r>
          </w:p>
        </w:tc>
        <w:tc>
          <w:tcPr>
            <w:tcW w:w="1440" w:type="dxa"/>
            <w:tcBorders>
              <w:top w:val="single" w:sz="4" w:space="0" w:color="000000"/>
              <w:left w:val="single" w:sz="4" w:space="0" w:color="000000"/>
              <w:bottom w:val="single" w:sz="4" w:space="0" w:color="000000"/>
              <w:right w:val="nil"/>
            </w:tcBorders>
            <w:hideMark/>
          </w:tcPr>
          <w:p w14:paraId="742401AD" w14:textId="77777777" w:rsidR="0059701D" w:rsidRDefault="0059701D">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246149FA" w14:textId="77777777" w:rsidR="0059701D" w:rsidRDefault="0059701D">
            <w:pPr>
              <w:pStyle w:val="TAL"/>
            </w:pPr>
            <w:r>
              <w:t>Indication of the new S-NSSAI which is requested.</w:t>
            </w:r>
          </w:p>
        </w:tc>
      </w:tr>
      <w:tr w:rsidR="0059701D" w14:paraId="64807ADF" w14:textId="77777777" w:rsidTr="0059701D">
        <w:trPr>
          <w:jc w:val="center"/>
        </w:trPr>
        <w:tc>
          <w:tcPr>
            <w:tcW w:w="2880" w:type="dxa"/>
            <w:tcBorders>
              <w:top w:val="single" w:sz="4" w:space="0" w:color="000000"/>
              <w:left w:val="single" w:sz="4" w:space="0" w:color="000000"/>
              <w:bottom w:val="single" w:sz="4" w:space="0" w:color="000000"/>
              <w:right w:val="nil"/>
            </w:tcBorders>
            <w:hideMark/>
          </w:tcPr>
          <w:p w14:paraId="4C559FEE" w14:textId="77777777" w:rsidR="0059701D" w:rsidRDefault="0059701D">
            <w:pPr>
              <w:pStyle w:val="TAL"/>
            </w:pPr>
            <w:r>
              <w:t xml:space="preserve">Requested DNN </w:t>
            </w:r>
          </w:p>
        </w:tc>
        <w:tc>
          <w:tcPr>
            <w:tcW w:w="1440" w:type="dxa"/>
            <w:tcBorders>
              <w:top w:val="single" w:sz="4" w:space="0" w:color="000000"/>
              <w:left w:val="single" w:sz="4" w:space="0" w:color="000000"/>
              <w:bottom w:val="single" w:sz="4" w:space="0" w:color="000000"/>
              <w:right w:val="nil"/>
            </w:tcBorders>
            <w:hideMark/>
          </w:tcPr>
          <w:p w14:paraId="0BE55970" w14:textId="77777777" w:rsidR="0059701D" w:rsidRDefault="0059701D">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78A4C758" w14:textId="77777777" w:rsidR="0059701D" w:rsidRDefault="0059701D">
            <w:pPr>
              <w:pStyle w:val="TAL"/>
            </w:pPr>
            <w:r>
              <w:t>Indication of the new DNN which is requested.</w:t>
            </w:r>
          </w:p>
        </w:tc>
      </w:tr>
      <w:tr w:rsidR="0059701D" w14:paraId="63108458" w14:textId="77777777" w:rsidTr="0059701D">
        <w:trPr>
          <w:jc w:val="center"/>
        </w:trPr>
        <w:tc>
          <w:tcPr>
            <w:tcW w:w="2880" w:type="dxa"/>
            <w:tcBorders>
              <w:top w:val="single" w:sz="4" w:space="0" w:color="000000"/>
              <w:left w:val="single" w:sz="4" w:space="0" w:color="000000"/>
              <w:bottom w:val="single" w:sz="4" w:space="0" w:color="000000"/>
              <w:right w:val="nil"/>
            </w:tcBorders>
            <w:hideMark/>
          </w:tcPr>
          <w:p w14:paraId="2FF69940" w14:textId="77777777" w:rsidR="0059701D" w:rsidRDefault="0059701D">
            <w:pPr>
              <w:pStyle w:val="TAL"/>
            </w:pPr>
            <w:r>
              <w:t>Request application requirements</w:t>
            </w:r>
          </w:p>
        </w:tc>
        <w:tc>
          <w:tcPr>
            <w:tcW w:w="1440" w:type="dxa"/>
            <w:tcBorders>
              <w:top w:val="single" w:sz="4" w:space="0" w:color="000000"/>
              <w:left w:val="single" w:sz="4" w:space="0" w:color="000000"/>
              <w:bottom w:val="single" w:sz="4" w:space="0" w:color="000000"/>
              <w:right w:val="nil"/>
            </w:tcBorders>
            <w:hideMark/>
          </w:tcPr>
          <w:p w14:paraId="2261F6BB" w14:textId="77777777" w:rsidR="0059701D" w:rsidRDefault="0059701D">
            <w:pPr>
              <w:pStyle w:val="TAL"/>
            </w:pPr>
            <w:r>
              <w:rPr>
                <w:rFonts w:cs="Arial"/>
              </w:rPr>
              <w:t>O</w:t>
            </w:r>
          </w:p>
        </w:tc>
        <w:tc>
          <w:tcPr>
            <w:tcW w:w="4320" w:type="dxa"/>
            <w:tcBorders>
              <w:top w:val="single" w:sz="4" w:space="0" w:color="000000"/>
              <w:left w:val="single" w:sz="4" w:space="0" w:color="000000"/>
              <w:bottom w:val="single" w:sz="4" w:space="0" w:color="000000"/>
              <w:right w:val="single" w:sz="4" w:space="0" w:color="000000"/>
            </w:tcBorders>
            <w:hideMark/>
          </w:tcPr>
          <w:p w14:paraId="23432C8B" w14:textId="77777777" w:rsidR="0059701D" w:rsidRDefault="0059701D">
            <w:pPr>
              <w:pStyle w:val="TAL"/>
            </w:pPr>
            <w:r>
              <w:t>The application-related request parameters</w:t>
            </w:r>
          </w:p>
        </w:tc>
      </w:tr>
      <w:tr w:rsidR="0059701D" w14:paraId="1AAD70D5" w14:textId="77777777" w:rsidTr="0059701D">
        <w:trPr>
          <w:jc w:val="center"/>
        </w:trPr>
        <w:tc>
          <w:tcPr>
            <w:tcW w:w="2880" w:type="dxa"/>
            <w:tcBorders>
              <w:top w:val="single" w:sz="4" w:space="0" w:color="000000"/>
              <w:left w:val="single" w:sz="4" w:space="0" w:color="000000"/>
              <w:bottom w:val="single" w:sz="4" w:space="0" w:color="000000"/>
              <w:right w:val="nil"/>
            </w:tcBorders>
            <w:hideMark/>
          </w:tcPr>
          <w:p w14:paraId="0BB2187C" w14:textId="77777777" w:rsidR="0059701D" w:rsidRDefault="0059701D">
            <w:pPr>
              <w:pStyle w:val="TAL"/>
            </w:pPr>
            <w:r>
              <w:rPr>
                <w:rFonts w:cs="Arial"/>
              </w:rPr>
              <w:t>&gt;</w:t>
            </w:r>
            <w:r>
              <w:t>Requested time window</w:t>
            </w:r>
          </w:p>
        </w:tc>
        <w:tc>
          <w:tcPr>
            <w:tcW w:w="1440" w:type="dxa"/>
            <w:tcBorders>
              <w:top w:val="single" w:sz="4" w:space="0" w:color="000000"/>
              <w:left w:val="single" w:sz="4" w:space="0" w:color="000000"/>
              <w:bottom w:val="single" w:sz="4" w:space="0" w:color="000000"/>
              <w:right w:val="nil"/>
            </w:tcBorders>
            <w:hideMark/>
          </w:tcPr>
          <w:p w14:paraId="4A6211D5" w14:textId="77777777" w:rsidR="0059701D" w:rsidRDefault="0059701D">
            <w:pPr>
              <w:pStyle w:val="TAL"/>
            </w:pPr>
            <w:r>
              <w:rPr>
                <w:rFonts w:cs="Arial"/>
              </w:rPr>
              <w:t>O</w:t>
            </w:r>
          </w:p>
        </w:tc>
        <w:tc>
          <w:tcPr>
            <w:tcW w:w="4320" w:type="dxa"/>
            <w:tcBorders>
              <w:top w:val="single" w:sz="4" w:space="0" w:color="000000"/>
              <w:left w:val="single" w:sz="4" w:space="0" w:color="000000"/>
              <w:bottom w:val="single" w:sz="4" w:space="0" w:color="000000"/>
              <w:right w:val="single" w:sz="4" w:space="0" w:color="000000"/>
            </w:tcBorders>
            <w:hideMark/>
          </w:tcPr>
          <w:p w14:paraId="2F52E87B" w14:textId="77777777" w:rsidR="0059701D" w:rsidRDefault="0059701D">
            <w:pPr>
              <w:pStyle w:val="TAL"/>
            </w:pPr>
            <w:r>
              <w:t>Indication of the new scheduled time window that is requested</w:t>
            </w:r>
          </w:p>
        </w:tc>
      </w:tr>
      <w:tr w:rsidR="0059701D" w14:paraId="2D295903" w14:textId="77777777" w:rsidTr="0059701D">
        <w:trPr>
          <w:jc w:val="center"/>
        </w:trPr>
        <w:tc>
          <w:tcPr>
            <w:tcW w:w="2880" w:type="dxa"/>
            <w:tcBorders>
              <w:top w:val="single" w:sz="4" w:space="0" w:color="000000"/>
              <w:left w:val="single" w:sz="4" w:space="0" w:color="000000"/>
              <w:bottom w:val="single" w:sz="4" w:space="0" w:color="000000"/>
              <w:right w:val="nil"/>
            </w:tcBorders>
            <w:hideMark/>
          </w:tcPr>
          <w:p w14:paraId="0ACE4D0F" w14:textId="77777777" w:rsidR="0059701D" w:rsidRDefault="0059701D">
            <w:pPr>
              <w:pStyle w:val="TAL"/>
            </w:pPr>
            <w:r>
              <w:rPr>
                <w:rFonts w:cs="Arial"/>
              </w:rPr>
              <w:t>&gt;</w:t>
            </w:r>
            <w:r>
              <w:t>Requested location criteria</w:t>
            </w:r>
          </w:p>
        </w:tc>
        <w:tc>
          <w:tcPr>
            <w:tcW w:w="1440" w:type="dxa"/>
            <w:tcBorders>
              <w:top w:val="single" w:sz="4" w:space="0" w:color="000000"/>
              <w:left w:val="single" w:sz="4" w:space="0" w:color="000000"/>
              <w:bottom w:val="single" w:sz="4" w:space="0" w:color="000000"/>
              <w:right w:val="nil"/>
            </w:tcBorders>
            <w:hideMark/>
          </w:tcPr>
          <w:p w14:paraId="276EFC56" w14:textId="77777777" w:rsidR="0059701D" w:rsidRDefault="0059701D">
            <w:pPr>
              <w:pStyle w:val="TAL"/>
            </w:pPr>
            <w:r>
              <w:rPr>
                <w:rFonts w:cs="Arial"/>
              </w:rPr>
              <w:t>O</w:t>
            </w:r>
          </w:p>
        </w:tc>
        <w:tc>
          <w:tcPr>
            <w:tcW w:w="4320" w:type="dxa"/>
            <w:tcBorders>
              <w:top w:val="single" w:sz="4" w:space="0" w:color="000000"/>
              <w:left w:val="single" w:sz="4" w:space="0" w:color="000000"/>
              <w:bottom w:val="single" w:sz="4" w:space="0" w:color="000000"/>
              <w:right w:val="single" w:sz="4" w:space="0" w:color="000000"/>
            </w:tcBorders>
            <w:hideMark/>
          </w:tcPr>
          <w:p w14:paraId="67D33872" w14:textId="77777777" w:rsidR="0059701D" w:rsidRDefault="0059701D">
            <w:pPr>
              <w:pStyle w:val="TAL"/>
            </w:pPr>
            <w:r>
              <w:t>Indication of the new location criteria that is requested</w:t>
            </w:r>
          </w:p>
        </w:tc>
      </w:tr>
      <w:tr w:rsidR="0059701D" w14:paraId="5E3A0437" w14:textId="77777777" w:rsidTr="0059701D">
        <w:trPr>
          <w:jc w:val="center"/>
        </w:trPr>
        <w:tc>
          <w:tcPr>
            <w:tcW w:w="2880" w:type="dxa"/>
            <w:tcBorders>
              <w:top w:val="single" w:sz="4" w:space="0" w:color="000000"/>
              <w:left w:val="single" w:sz="4" w:space="0" w:color="000000"/>
              <w:bottom w:val="single" w:sz="4" w:space="0" w:color="000000"/>
              <w:right w:val="nil"/>
            </w:tcBorders>
            <w:hideMark/>
          </w:tcPr>
          <w:p w14:paraId="26489BA3" w14:textId="77777777" w:rsidR="0059701D" w:rsidRDefault="0059701D">
            <w:pPr>
              <w:pStyle w:val="TAL"/>
            </w:pPr>
            <w:r>
              <w:rPr>
                <w:rFonts w:cs="Arial"/>
              </w:rPr>
              <w:t>&gt;</w:t>
            </w:r>
            <w:r>
              <w:t>Requested access type reference</w:t>
            </w:r>
          </w:p>
        </w:tc>
        <w:tc>
          <w:tcPr>
            <w:tcW w:w="1440" w:type="dxa"/>
            <w:tcBorders>
              <w:top w:val="single" w:sz="4" w:space="0" w:color="000000"/>
              <w:left w:val="single" w:sz="4" w:space="0" w:color="000000"/>
              <w:bottom w:val="single" w:sz="4" w:space="0" w:color="000000"/>
              <w:right w:val="nil"/>
            </w:tcBorders>
            <w:hideMark/>
          </w:tcPr>
          <w:p w14:paraId="4A8783FF" w14:textId="77777777" w:rsidR="0059701D" w:rsidRDefault="0059701D">
            <w:pPr>
              <w:pStyle w:val="TAL"/>
            </w:pPr>
            <w:r>
              <w:rPr>
                <w:rFonts w:cs="Arial"/>
              </w:rPr>
              <w:t>O</w:t>
            </w:r>
          </w:p>
        </w:tc>
        <w:tc>
          <w:tcPr>
            <w:tcW w:w="4320" w:type="dxa"/>
            <w:tcBorders>
              <w:top w:val="single" w:sz="4" w:space="0" w:color="000000"/>
              <w:left w:val="single" w:sz="4" w:space="0" w:color="000000"/>
              <w:bottom w:val="single" w:sz="4" w:space="0" w:color="000000"/>
              <w:right w:val="single" w:sz="4" w:space="0" w:color="000000"/>
            </w:tcBorders>
            <w:hideMark/>
          </w:tcPr>
          <w:p w14:paraId="4BDFA7ED" w14:textId="77777777" w:rsidR="0059701D" w:rsidRDefault="0059701D">
            <w:pPr>
              <w:pStyle w:val="TAL"/>
            </w:pPr>
            <w:r>
              <w:t>Indication of the new access type (3GPP, non-3GPP or multi-access) preference that is requested.</w:t>
            </w:r>
          </w:p>
        </w:tc>
      </w:tr>
      <w:tr w:rsidR="0059701D" w14:paraId="5BBEEA21" w14:textId="77777777" w:rsidTr="0059701D">
        <w:trPr>
          <w:jc w:val="center"/>
        </w:trPr>
        <w:tc>
          <w:tcPr>
            <w:tcW w:w="2880" w:type="dxa"/>
            <w:tcBorders>
              <w:top w:val="single" w:sz="4" w:space="0" w:color="000000"/>
              <w:left w:val="single" w:sz="4" w:space="0" w:color="000000"/>
              <w:bottom w:val="single" w:sz="4" w:space="0" w:color="000000"/>
              <w:right w:val="nil"/>
            </w:tcBorders>
            <w:hideMark/>
          </w:tcPr>
          <w:p w14:paraId="72C09901" w14:textId="77777777" w:rsidR="0059701D" w:rsidRDefault="0059701D">
            <w:pPr>
              <w:pStyle w:val="TAL"/>
            </w:pPr>
            <w:r>
              <w:rPr>
                <w:rFonts w:cs="Arial"/>
              </w:rPr>
              <w:t>&gt;</w:t>
            </w:r>
            <w:r>
              <w:t>Requested UE IP address preservation indicator</w:t>
            </w:r>
          </w:p>
        </w:tc>
        <w:tc>
          <w:tcPr>
            <w:tcW w:w="1440" w:type="dxa"/>
            <w:tcBorders>
              <w:top w:val="single" w:sz="4" w:space="0" w:color="000000"/>
              <w:left w:val="single" w:sz="4" w:space="0" w:color="000000"/>
              <w:bottom w:val="single" w:sz="4" w:space="0" w:color="000000"/>
              <w:right w:val="nil"/>
            </w:tcBorders>
            <w:hideMark/>
          </w:tcPr>
          <w:p w14:paraId="61BAB233" w14:textId="77777777" w:rsidR="0059701D" w:rsidRDefault="0059701D">
            <w:pPr>
              <w:pStyle w:val="TAL"/>
            </w:pPr>
            <w:r>
              <w:rPr>
                <w:rFonts w:cs="Arial"/>
              </w:rPr>
              <w:t>O</w:t>
            </w:r>
          </w:p>
        </w:tc>
        <w:tc>
          <w:tcPr>
            <w:tcW w:w="4320" w:type="dxa"/>
            <w:tcBorders>
              <w:top w:val="single" w:sz="4" w:space="0" w:color="000000"/>
              <w:left w:val="single" w:sz="4" w:space="0" w:color="000000"/>
              <w:bottom w:val="single" w:sz="4" w:space="0" w:color="000000"/>
              <w:right w:val="single" w:sz="4" w:space="0" w:color="000000"/>
            </w:tcBorders>
            <w:hideMark/>
          </w:tcPr>
          <w:p w14:paraId="52532BAA" w14:textId="77777777" w:rsidR="0059701D" w:rsidRDefault="0059701D">
            <w:pPr>
              <w:pStyle w:val="TAL"/>
            </w:pPr>
            <w:r>
              <w:t>Indication that UE IP address preservation is requested</w:t>
            </w:r>
          </w:p>
        </w:tc>
      </w:tr>
    </w:tbl>
    <w:p w14:paraId="4628D7DE" w14:textId="41ABA7E8" w:rsidR="0059701D" w:rsidRDefault="0059701D" w:rsidP="0059701D"/>
    <w:p w14:paraId="27EE3E5C" w14:textId="77777777" w:rsidR="0059701D" w:rsidRPr="00AE419E" w:rsidRDefault="0059701D" w:rsidP="0059701D">
      <w:pPr>
        <w:pStyle w:val="Heading4"/>
        <w:rPr>
          <w:bCs/>
        </w:rPr>
      </w:pPr>
      <w:bookmarkStart w:id="439" w:name="_Toc122517270"/>
      <w:bookmarkStart w:id="440" w:name="_Toc125659840"/>
      <w:bookmarkEnd w:id="439"/>
      <w:r w:rsidRPr="00AE419E">
        <w:rPr>
          <w:bCs/>
        </w:rPr>
        <w:lastRenderedPageBreak/>
        <w:t>9</w:t>
      </w:r>
      <w:r w:rsidR="005860F2" w:rsidRPr="00AE419E">
        <w:rPr>
          <w:bCs/>
        </w:rPr>
        <w:t>.11</w:t>
      </w:r>
      <w:r w:rsidRPr="00AE419E">
        <w:rPr>
          <w:bCs/>
        </w:rPr>
        <w:t>.3.4</w:t>
      </w:r>
      <w:r w:rsidRPr="00AE419E">
        <w:rPr>
          <w:bCs/>
        </w:rPr>
        <w:tab/>
        <w:t>Network slice adaptation trigger response</w:t>
      </w:r>
      <w:bookmarkEnd w:id="440"/>
    </w:p>
    <w:p w14:paraId="79DB19AC" w14:textId="77777777" w:rsidR="0059701D" w:rsidRDefault="0059701D" w:rsidP="0059701D">
      <w:r>
        <w:t>Table 9</w:t>
      </w:r>
      <w:r w:rsidR="005860F2">
        <w:t>.11</w:t>
      </w:r>
      <w:r>
        <w:t>.3.4-1 describes the information flow network slice adaptation trigger response from the NSCE server to the NSCE client and optionally to the VAL client.</w:t>
      </w:r>
    </w:p>
    <w:p w14:paraId="6574DBE9" w14:textId="77777777" w:rsidR="0059701D" w:rsidRDefault="0059701D" w:rsidP="0059701D">
      <w:pPr>
        <w:pStyle w:val="TH"/>
      </w:pPr>
      <w:r>
        <w:t>Table 9</w:t>
      </w:r>
      <w:r w:rsidR="005860F2">
        <w:t>.11</w:t>
      </w:r>
      <w:r>
        <w:t>.3.4-1: Network slice adaptation trigger response</w:t>
      </w:r>
    </w:p>
    <w:tbl>
      <w:tblPr>
        <w:tblW w:w="8640" w:type="dxa"/>
        <w:jc w:val="center"/>
        <w:tblLayout w:type="fixed"/>
        <w:tblLook w:val="04A0" w:firstRow="1" w:lastRow="0" w:firstColumn="1" w:lastColumn="0" w:noHBand="0" w:noVBand="1"/>
      </w:tblPr>
      <w:tblGrid>
        <w:gridCol w:w="2880"/>
        <w:gridCol w:w="1440"/>
        <w:gridCol w:w="4320"/>
      </w:tblGrid>
      <w:tr w:rsidR="0059701D" w14:paraId="619A9FE5" w14:textId="77777777" w:rsidTr="0059701D">
        <w:trPr>
          <w:jc w:val="center"/>
        </w:trPr>
        <w:tc>
          <w:tcPr>
            <w:tcW w:w="2880" w:type="dxa"/>
            <w:tcBorders>
              <w:top w:val="single" w:sz="4" w:space="0" w:color="000000"/>
              <w:left w:val="single" w:sz="4" w:space="0" w:color="000000"/>
              <w:bottom w:val="single" w:sz="4" w:space="0" w:color="000000"/>
              <w:right w:val="nil"/>
            </w:tcBorders>
            <w:hideMark/>
          </w:tcPr>
          <w:p w14:paraId="4F25605F" w14:textId="77777777" w:rsidR="0059701D" w:rsidRDefault="0059701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67EEF779" w14:textId="77777777" w:rsidR="0059701D" w:rsidRDefault="0059701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5598CA6D" w14:textId="77777777" w:rsidR="0059701D" w:rsidRDefault="0059701D">
            <w:pPr>
              <w:pStyle w:val="TAH"/>
            </w:pPr>
            <w:r>
              <w:t>Description</w:t>
            </w:r>
          </w:p>
        </w:tc>
      </w:tr>
      <w:tr w:rsidR="0059701D" w14:paraId="654B796D" w14:textId="77777777" w:rsidTr="0059701D">
        <w:trPr>
          <w:jc w:val="center"/>
        </w:trPr>
        <w:tc>
          <w:tcPr>
            <w:tcW w:w="2880" w:type="dxa"/>
            <w:tcBorders>
              <w:top w:val="single" w:sz="4" w:space="0" w:color="000000"/>
              <w:left w:val="single" w:sz="4" w:space="0" w:color="000000"/>
              <w:bottom w:val="single" w:sz="4" w:space="0" w:color="000000"/>
              <w:right w:val="nil"/>
            </w:tcBorders>
            <w:hideMark/>
          </w:tcPr>
          <w:p w14:paraId="03F50E67" w14:textId="77777777" w:rsidR="0059701D" w:rsidRDefault="0059701D">
            <w:pPr>
              <w:pStyle w:val="TAL"/>
            </w:pPr>
            <w:r>
              <w:t>Result</w:t>
            </w:r>
          </w:p>
        </w:tc>
        <w:tc>
          <w:tcPr>
            <w:tcW w:w="1440" w:type="dxa"/>
            <w:tcBorders>
              <w:top w:val="single" w:sz="4" w:space="0" w:color="000000"/>
              <w:left w:val="single" w:sz="4" w:space="0" w:color="000000"/>
              <w:bottom w:val="single" w:sz="4" w:space="0" w:color="000000"/>
              <w:right w:val="nil"/>
            </w:tcBorders>
            <w:hideMark/>
          </w:tcPr>
          <w:p w14:paraId="6B3642B5" w14:textId="77777777" w:rsidR="0059701D" w:rsidRDefault="0059701D">
            <w:pPr>
              <w:pStyle w:val="TAL"/>
            </w:pPr>
            <w:r>
              <w:rPr>
                <w:rFonts w:cs="Arial"/>
              </w:rPr>
              <w:t>M</w:t>
            </w:r>
          </w:p>
        </w:tc>
        <w:tc>
          <w:tcPr>
            <w:tcW w:w="4320" w:type="dxa"/>
            <w:tcBorders>
              <w:top w:val="single" w:sz="4" w:space="0" w:color="000000"/>
              <w:left w:val="single" w:sz="4" w:space="0" w:color="000000"/>
              <w:bottom w:val="single" w:sz="4" w:space="0" w:color="000000"/>
              <w:right w:val="single" w:sz="4" w:space="0" w:color="000000"/>
            </w:tcBorders>
            <w:hideMark/>
          </w:tcPr>
          <w:p w14:paraId="1BAA09ED" w14:textId="77777777" w:rsidR="0059701D" w:rsidRDefault="0059701D">
            <w:pPr>
              <w:pStyle w:val="TAL"/>
            </w:pPr>
            <w:r>
              <w:t>Result includes success or failure of the network slice adaptation.</w:t>
            </w:r>
          </w:p>
        </w:tc>
      </w:tr>
      <w:tr w:rsidR="0059701D" w14:paraId="3F90D236" w14:textId="77777777" w:rsidTr="0059701D">
        <w:trPr>
          <w:jc w:val="center"/>
        </w:trPr>
        <w:tc>
          <w:tcPr>
            <w:tcW w:w="2880" w:type="dxa"/>
            <w:tcBorders>
              <w:top w:val="single" w:sz="4" w:space="0" w:color="000000"/>
              <w:left w:val="single" w:sz="4" w:space="0" w:color="000000"/>
              <w:bottom w:val="single" w:sz="4" w:space="0" w:color="000000"/>
              <w:right w:val="nil"/>
            </w:tcBorders>
            <w:hideMark/>
          </w:tcPr>
          <w:p w14:paraId="1B7E2A82" w14:textId="77777777" w:rsidR="0059701D" w:rsidRDefault="0059701D">
            <w:pPr>
              <w:pStyle w:val="TAL"/>
            </w:pPr>
            <w:r>
              <w:rPr>
                <w:kern w:val="2"/>
              </w:rPr>
              <w:t>C</w:t>
            </w:r>
            <w:r>
              <w:rPr>
                <w:rFonts w:cs="Arial"/>
                <w:kern w:val="2"/>
              </w:rPr>
              <w:t>ause</w:t>
            </w:r>
          </w:p>
        </w:tc>
        <w:tc>
          <w:tcPr>
            <w:tcW w:w="1440" w:type="dxa"/>
            <w:tcBorders>
              <w:top w:val="single" w:sz="4" w:space="0" w:color="000000"/>
              <w:left w:val="single" w:sz="4" w:space="0" w:color="000000"/>
              <w:bottom w:val="single" w:sz="4" w:space="0" w:color="000000"/>
              <w:right w:val="nil"/>
            </w:tcBorders>
            <w:hideMark/>
          </w:tcPr>
          <w:p w14:paraId="523183E2" w14:textId="77777777" w:rsidR="0059701D" w:rsidRDefault="0059701D">
            <w:pPr>
              <w:pStyle w:val="TAL"/>
            </w:pPr>
            <w:r>
              <w:rPr>
                <w:rFonts w:cs="Arial"/>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509D59F4" w14:textId="77777777" w:rsidR="0059701D" w:rsidRDefault="0059701D">
            <w:pPr>
              <w:pStyle w:val="TAL"/>
            </w:pPr>
            <w:r>
              <w:rPr>
                <w:kern w:val="2"/>
              </w:rPr>
              <w:t>Indicates the cause of failure</w:t>
            </w:r>
          </w:p>
        </w:tc>
      </w:tr>
    </w:tbl>
    <w:p w14:paraId="31DD4306" w14:textId="79E030D4" w:rsidR="0059701D" w:rsidRDefault="0059701D" w:rsidP="0059701D"/>
    <w:p w14:paraId="10611C1E" w14:textId="77777777" w:rsidR="0059701D" w:rsidRPr="00AE419E" w:rsidRDefault="0059701D" w:rsidP="0059701D">
      <w:pPr>
        <w:pStyle w:val="Heading3"/>
        <w:rPr>
          <w:bCs/>
        </w:rPr>
      </w:pPr>
      <w:bookmarkStart w:id="441" w:name="_Toc122517273"/>
      <w:bookmarkStart w:id="442" w:name="_Toc125659841"/>
      <w:bookmarkEnd w:id="441"/>
      <w:r w:rsidRPr="00AE419E">
        <w:rPr>
          <w:bCs/>
        </w:rPr>
        <w:t>9</w:t>
      </w:r>
      <w:r w:rsidR="005860F2" w:rsidRPr="00AE419E">
        <w:rPr>
          <w:bCs/>
        </w:rPr>
        <w:t>.11</w:t>
      </w:r>
      <w:r w:rsidRPr="00AE419E">
        <w:rPr>
          <w:bCs/>
        </w:rPr>
        <w:t>.4</w:t>
      </w:r>
      <w:r w:rsidRPr="00AE419E">
        <w:rPr>
          <w:bCs/>
        </w:rPr>
        <w:tab/>
        <w:t>APIs</w:t>
      </w:r>
      <w:bookmarkEnd w:id="442"/>
    </w:p>
    <w:p w14:paraId="788063B1" w14:textId="77777777" w:rsidR="0059701D" w:rsidRPr="00AE419E" w:rsidRDefault="0059701D" w:rsidP="0059701D">
      <w:pPr>
        <w:pStyle w:val="Heading4"/>
        <w:rPr>
          <w:bCs/>
        </w:rPr>
      </w:pPr>
      <w:bookmarkStart w:id="443" w:name="_Toc59224948"/>
      <w:bookmarkStart w:id="444" w:name="_Toc122517274"/>
      <w:bookmarkStart w:id="445" w:name="_Toc125659842"/>
      <w:bookmarkEnd w:id="443"/>
      <w:r w:rsidRPr="00AE419E">
        <w:rPr>
          <w:bCs/>
        </w:rPr>
        <w:t>9</w:t>
      </w:r>
      <w:r w:rsidR="005860F2" w:rsidRPr="00AE419E">
        <w:rPr>
          <w:bCs/>
        </w:rPr>
        <w:t>.11</w:t>
      </w:r>
      <w:r w:rsidRPr="00AE419E">
        <w:rPr>
          <w:bCs/>
        </w:rPr>
        <w:t>.4.1</w:t>
      </w:r>
      <w:bookmarkEnd w:id="444"/>
      <w:r w:rsidRPr="00AE419E">
        <w:rPr>
          <w:bCs/>
        </w:rPr>
        <w:tab/>
        <w:t>General</w:t>
      </w:r>
      <w:bookmarkEnd w:id="445"/>
    </w:p>
    <w:p w14:paraId="707D715D" w14:textId="77777777" w:rsidR="0059701D" w:rsidRDefault="0059701D" w:rsidP="0059701D">
      <w:pPr>
        <w:pStyle w:val="EditorsNote"/>
      </w:pPr>
      <w:r>
        <w:t>Editor's note: The definition of APIs for NSCE-UU is FFS</w:t>
      </w:r>
    </w:p>
    <w:p w14:paraId="1772E490" w14:textId="77777777" w:rsidR="0059701D" w:rsidRDefault="0059701D" w:rsidP="0059701D">
      <w:r>
        <w:t>Table 9</w:t>
      </w:r>
      <w:r w:rsidR="005860F2">
        <w:t>.11</w:t>
      </w:r>
      <w:r>
        <w:t>.4.1-1 illustrates the APIs for network slice capability enablement.</w:t>
      </w:r>
    </w:p>
    <w:p w14:paraId="2DB731D2" w14:textId="77777777" w:rsidR="0059701D" w:rsidRDefault="0059701D" w:rsidP="0059701D">
      <w:pPr>
        <w:pStyle w:val="TH"/>
        <w:rPr>
          <w:rFonts w:eastAsia="SimSun"/>
        </w:rPr>
      </w:pPr>
      <w:r>
        <w:t>Table 9</w:t>
      </w:r>
      <w:r w:rsidR="005860F2">
        <w:t>.11</w:t>
      </w:r>
      <w:r>
        <w:t>.4.1-1: List of APIs for network slice capability enablement</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2835"/>
        <w:gridCol w:w="1984"/>
        <w:gridCol w:w="1667"/>
      </w:tblGrid>
      <w:tr w:rsidR="0059701D" w14:paraId="7B05DD94" w14:textId="77777777" w:rsidTr="0059701D">
        <w:tc>
          <w:tcPr>
            <w:tcW w:w="3369" w:type="dxa"/>
            <w:tcBorders>
              <w:top w:val="single" w:sz="4" w:space="0" w:color="auto"/>
              <w:left w:val="single" w:sz="4" w:space="0" w:color="auto"/>
              <w:bottom w:val="single" w:sz="4" w:space="0" w:color="auto"/>
              <w:right w:val="single" w:sz="4" w:space="0" w:color="auto"/>
            </w:tcBorders>
            <w:hideMark/>
          </w:tcPr>
          <w:p w14:paraId="67FF0008" w14:textId="77777777" w:rsidR="0059701D" w:rsidRDefault="0059701D">
            <w:pPr>
              <w:pStyle w:val="TAH"/>
            </w:pPr>
            <w:r>
              <w:t>API Name</w:t>
            </w:r>
          </w:p>
        </w:tc>
        <w:tc>
          <w:tcPr>
            <w:tcW w:w="2835" w:type="dxa"/>
            <w:tcBorders>
              <w:top w:val="single" w:sz="4" w:space="0" w:color="auto"/>
              <w:left w:val="single" w:sz="4" w:space="0" w:color="auto"/>
              <w:bottom w:val="single" w:sz="4" w:space="0" w:color="auto"/>
              <w:right w:val="single" w:sz="4" w:space="0" w:color="auto"/>
            </w:tcBorders>
            <w:hideMark/>
          </w:tcPr>
          <w:p w14:paraId="3CB11C55" w14:textId="77777777" w:rsidR="0059701D" w:rsidRDefault="0059701D">
            <w:pPr>
              <w:pStyle w:val="TAH"/>
            </w:pPr>
            <w:r>
              <w:t>API Operations</w:t>
            </w:r>
          </w:p>
        </w:tc>
        <w:tc>
          <w:tcPr>
            <w:tcW w:w="1984" w:type="dxa"/>
            <w:tcBorders>
              <w:top w:val="single" w:sz="4" w:space="0" w:color="auto"/>
              <w:left w:val="single" w:sz="4" w:space="0" w:color="auto"/>
              <w:bottom w:val="single" w:sz="4" w:space="0" w:color="auto"/>
              <w:right w:val="single" w:sz="4" w:space="0" w:color="auto"/>
            </w:tcBorders>
            <w:hideMark/>
          </w:tcPr>
          <w:p w14:paraId="7198B228" w14:textId="77777777" w:rsidR="0059701D" w:rsidRDefault="0059701D">
            <w:pPr>
              <w:pStyle w:val="TAH"/>
            </w:pPr>
            <w:r>
              <w:t>Known Consumer(s)</w:t>
            </w:r>
          </w:p>
        </w:tc>
        <w:tc>
          <w:tcPr>
            <w:tcW w:w="1667" w:type="dxa"/>
            <w:tcBorders>
              <w:top w:val="single" w:sz="4" w:space="0" w:color="auto"/>
              <w:left w:val="single" w:sz="4" w:space="0" w:color="auto"/>
              <w:bottom w:val="single" w:sz="4" w:space="0" w:color="auto"/>
              <w:right w:val="single" w:sz="4" w:space="0" w:color="auto"/>
            </w:tcBorders>
            <w:hideMark/>
          </w:tcPr>
          <w:p w14:paraId="09F79B1A" w14:textId="77777777" w:rsidR="0059701D" w:rsidRDefault="0059701D">
            <w:pPr>
              <w:pStyle w:val="TAH"/>
            </w:pPr>
            <w:r>
              <w:t>Communication Type</w:t>
            </w:r>
          </w:p>
        </w:tc>
      </w:tr>
      <w:tr w:rsidR="0059701D" w14:paraId="1F72A925" w14:textId="77777777" w:rsidTr="0059701D">
        <w:trPr>
          <w:trHeight w:val="136"/>
        </w:trPr>
        <w:tc>
          <w:tcPr>
            <w:tcW w:w="3369" w:type="dxa"/>
            <w:tcBorders>
              <w:top w:val="single" w:sz="4" w:space="0" w:color="auto"/>
              <w:left w:val="single" w:sz="4" w:space="0" w:color="auto"/>
              <w:bottom w:val="single" w:sz="4" w:space="0" w:color="auto"/>
              <w:right w:val="single" w:sz="4" w:space="0" w:color="auto"/>
            </w:tcBorders>
            <w:hideMark/>
          </w:tcPr>
          <w:p w14:paraId="2B126C41" w14:textId="77777777" w:rsidR="0059701D" w:rsidRDefault="0059701D">
            <w:pPr>
              <w:pStyle w:val="TAL"/>
            </w:pPr>
            <w:r>
              <w:t>SS_</w:t>
            </w:r>
            <w:r w:rsidR="005860F2">
              <w:rPr>
                <w:rFonts w:eastAsiaTheme="minorEastAsia" w:hint="eastAsia"/>
                <w:b/>
                <w:bCs/>
                <w:lang w:eastAsia="zh-CN"/>
              </w:rPr>
              <w:t xml:space="preserve"> NSCE_</w:t>
            </w:r>
            <w:r>
              <w:t>NetworkSliceAdaptation</w:t>
            </w:r>
          </w:p>
        </w:tc>
        <w:tc>
          <w:tcPr>
            <w:tcW w:w="2835" w:type="dxa"/>
            <w:tcBorders>
              <w:top w:val="single" w:sz="4" w:space="0" w:color="auto"/>
              <w:left w:val="single" w:sz="4" w:space="0" w:color="auto"/>
              <w:bottom w:val="single" w:sz="4" w:space="0" w:color="auto"/>
              <w:right w:val="single" w:sz="4" w:space="0" w:color="auto"/>
            </w:tcBorders>
            <w:hideMark/>
          </w:tcPr>
          <w:p w14:paraId="7CCFCC41" w14:textId="77777777" w:rsidR="0059701D" w:rsidRDefault="0059701D">
            <w:pPr>
              <w:pStyle w:val="TAL"/>
            </w:pPr>
            <w:r>
              <w:t>Network_slice_adaptation</w:t>
            </w:r>
          </w:p>
        </w:tc>
        <w:tc>
          <w:tcPr>
            <w:tcW w:w="1984" w:type="dxa"/>
            <w:tcBorders>
              <w:top w:val="single" w:sz="4" w:space="0" w:color="auto"/>
              <w:left w:val="single" w:sz="4" w:space="0" w:color="auto"/>
              <w:bottom w:val="single" w:sz="4" w:space="0" w:color="auto"/>
              <w:right w:val="single" w:sz="4" w:space="0" w:color="auto"/>
            </w:tcBorders>
            <w:hideMark/>
          </w:tcPr>
          <w:p w14:paraId="4ADBE73A" w14:textId="77777777" w:rsidR="0059701D" w:rsidRDefault="0059701D">
            <w:pPr>
              <w:pStyle w:val="TAL"/>
            </w:pPr>
            <w:r>
              <w:t>VAL server</w:t>
            </w:r>
          </w:p>
        </w:tc>
        <w:tc>
          <w:tcPr>
            <w:tcW w:w="1667" w:type="dxa"/>
            <w:tcBorders>
              <w:top w:val="single" w:sz="4" w:space="0" w:color="auto"/>
              <w:left w:val="single" w:sz="4" w:space="0" w:color="auto"/>
              <w:bottom w:val="single" w:sz="4" w:space="0" w:color="auto"/>
              <w:right w:val="single" w:sz="4" w:space="0" w:color="auto"/>
            </w:tcBorders>
            <w:hideMark/>
          </w:tcPr>
          <w:p w14:paraId="71428198" w14:textId="77777777" w:rsidR="0059701D" w:rsidRDefault="0059701D">
            <w:pPr>
              <w:pStyle w:val="TAL"/>
            </w:pPr>
            <w:r>
              <w:t>Request /Response</w:t>
            </w:r>
          </w:p>
        </w:tc>
      </w:tr>
    </w:tbl>
    <w:p w14:paraId="0CCFACE9" w14:textId="1AE6E524" w:rsidR="0059701D" w:rsidRDefault="0059701D" w:rsidP="0059701D">
      <w:pPr>
        <w:rPr>
          <w:rFonts w:eastAsia="SimSun"/>
        </w:rPr>
      </w:pPr>
    </w:p>
    <w:p w14:paraId="16293087" w14:textId="77777777" w:rsidR="0059701D" w:rsidRPr="00AE419E" w:rsidRDefault="0059701D" w:rsidP="0059701D">
      <w:pPr>
        <w:pStyle w:val="Heading4"/>
        <w:rPr>
          <w:bCs/>
        </w:rPr>
      </w:pPr>
      <w:bookmarkStart w:id="446" w:name="_Toc122517275"/>
      <w:bookmarkStart w:id="447" w:name="_Toc125659843"/>
      <w:bookmarkEnd w:id="446"/>
      <w:r w:rsidRPr="00AE419E">
        <w:rPr>
          <w:bCs/>
        </w:rPr>
        <w:t>9</w:t>
      </w:r>
      <w:r w:rsidR="005860F2" w:rsidRPr="00AE419E">
        <w:rPr>
          <w:bCs/>
        </w:rPr>
        <w:t>.11</w:t>
      </w:r>
      <w:r w:rsidRPr="00AE419E">
        <w:rPr>
          <w:bCs/>
        </w:rPr>
        <w:t>.4.2</w:t>
      </w:r>
      <w:r w:rsidRPr="00AE419E">
        <w:rPr>
          <w:bCs/>
        </w:rPr>
        <w:tab/>
        <w:t>SS_</w:t>
      </w:r>
      <w:r w:rsidR="005860F2" w:rsidRPr="00AE419E">
        <w:rPr>
          <w:rFonts w:eastAsiaTheme="minorEastAsia" w:hint="eastAsia"/>
          <w:bCs/>
          <w:lang w:eastAsia="zh-CN"/>
        </w:rPr>
        <w:t>NSCE_</w:t>
      </w:r>
      <w:r w:rsidRPr="00AE419E">
        <w:rPr>
          <w:bCs/>
        </w:rPr>
        <w:t>NetworkSliceAdaptation API</w:t>
      </w:r>
      <w:bookmarkEnd w:id="447"/>
    </w:p>
    <w:p w14:paraId="45376244" w14:textId="77777777" w:rsidR="0059701D" w:rsidRDefault="0059701D" w:rsidP="00AE419E">
      <w:pPr>
        <w:pStyle w:val="Heading5"/>
      </w:pPr>
      <w:bookmarkStart w:id="448" w:name="_Toc122517276"/>
      <w:bookmarkStart w:id="449" w:name="_Toc125659844"/>
      <w:bookmarkEnd w:id="448"/>
      <w:r>
        <w:t>9</w:t>
      </w:r>
      <w:r w:rsidR="005860F2">
        <w:t>.11</w:t>
      </w:r>
      <w:r>
        <w:t>.4.2.1</w:t>
      </w:r>
      <w:r>
        <w:tab/>
        <w:t>General</w:t>
      </w:r>
      <w:bookmarkEnd w:id="449"/>
    </w:p>
    <w:p w14:paraId="78C19F85" w14:textId="77777777" w:rsidR="0059701D" w:rsidRDefault="0059701D" w:rsidP="0059701D">
      <w:r>
        <w:rPr>
          <w:b/>
        </w:rPr>
        <w:t>API description:</w:t>
      </w:r>
      <w:r>
        <w:t xml:space="preserve"> This API enables the VAL server to communicate with the network slice capability enablement server for network slice adaptation over NSCE-S.</w:t>
      </w:r>
    </w:p>
    <w:p w14:paraId="3711A2D5" w14:textId="77777777" w:rsidR="0059701D" w:rsidRPr="00AE419E" w:rsidRDefault="0059701D" w:rsidP="00AE419E">
      <w:pPr>
        <w:pStyle w:val="Heading5"/>
      </w:pPr>
      <w:bookmarkStart w:id="450" w:name="_Toc122517277"/>
      <w:bookmarkStart w:id="451" w:name="_Toc125659845"/>
      <w:bookmarkEnd w:id="450"/>
      <w:r w:rsidRPr="00AE419E">
        <w:t>9</w:t>
      </w:r>
      <w:r w:rsidR="005860F2" w:rsidRPr="00AE419E">
        <w:t>.11</w:t>
      </w:r>
      <w:r w:rsidRPr="00AE419E">
        <w:t>.4.2.2</w:t>
      </w:r>
      <w:r w:rsidRPr="00AE419E">
        <w:tab/>
        <w:t>Network_Slice_Adaptation</w:t>
      </w:r>
      <w:bookmarkEnd w:id="451"/>
    </w:p>
    <w:p w14:paraId="3AA0A669" w14:textId="77777777" w:rsidR="0059701D" w:rsidRDefault="0059701D" w:rsidP="0059701D">
      <w:r>
        <w:rPr>
          <w:b/>
        </w:rPr>
        <w:t xml:space="preserve">API operation name: </w:t>
      </w:r>
      <w:r>
        <w:t>Network_Slice_Adaptation</w:t>
      </w:r>
    </w:p>
    <w:p w14:paraId="401CEC9A" w14:textId="77777777" w:rsidR="0059701D" w:rsidRDefault="0059701D" w:rsidP="0059701D">
      <w:r>
        <w:rPr>
          <w:b/>
        </w:rPr>
        <w:t>Description:</w:t>
      </w:r>
      <w:r>
        <w:t xml:space="preserve"> Requesting for network slice adaptation.</w:t>
      </w:r>
    </w:p>
    <w:p w14:paraId="30AD9D59" w14:textId="77777777" w:rsidR="0059701D" w:rsidRDefault="0059701D" w:rsidP="0059701D">
      <w:r>
        <w:rPr>
          <w:b/>
        </w:rPr>
        <w:t>Known Consumers:</w:t>
      </w:r>
      <w:r>
        <w:t xml:space="preserve"> VAL server.</w:t>
      </w:r>
    </w:p>
    <w:p w14:paraId="0F7A2B2A" w14:textId="77777777" w:rsidR="0059701D" w:rsidRDefault="0059701D" w:rsidP="0059701D">
      <w:r>
        <w:rPr>
          <w:b/>
        </w:rPr>
        <w:t xml:space="preserve">Inputs: </w:t>
      </w:r>
      <w:r>
        <w:t>See subclause 9</w:t>
      </w:r>
      <w:r w:rsidR="005860F2">
        <w:t>.11</w:t>
      </w:r>
      <w:r>
        <w:t>.3.1</w:t>
      </w:r>
    </w:p>
    <w:p w14:paraId="5CD696D7" w14:textId="77777777" w:rsidR="0059701D" w:rsidRDefault="0059701D" w:rsidP="0059701D">
      <w:r>
        <w:rPr>
          <w:b/>
        </w:rPr>
        <w:t>Outputs:</w:t>
      </w:r>
      <w:r>
        <w:t xml:space="preserve"> See subclause 9</w:t>
      </w:r>
      <w:r w:rsidR="005860F2">
        <w:t>.11</w:t>
      </w:r>
      <w:r>
        <w:t>.3.2</w:t>
      </w:r>
    </w:p>
    <w:p w14:paraId="2F6592DE" w14:textId="77777777" w:rsidR="00FF044E" w:rsidRPr="0059701D" w:rsidRDefault="0059701D" w:rsidP="00FF044E">
      <w:r>
        <w:t>See subclause 9</w:t>
      </w:r>
      <w:r w:rsidR="005860F2">
        <w:t>.11</w:t>
      </w:r>
      <w:r>
        <w:t>.2.1 for the details of usage of this API operation.</w:t>
      </w:r>
    </w:p>
    <w:p w14:paraId="66C0238A" w14:textId="77777777" w:rsidR="00945B03" w:rsidRPr="006D4AB8" w:rsidRDefault="00FB0178" w:rsidP="00945B03">
      <w:pPr>
        <w:pStyle w:val="Heading2"/>
        <w:rPr>
          <w:bCs/>
        </w:rPr>
      </w:pPr>
      <w:bookmarkStart w:id="452" w:name="_Toc125659846"/>
      <w:r w:rsidRPr="00FB0178">
        <w:rPr>
          <w:bCs/>
        </w:rPr>
        <w:t>9.</w:t>
      </w:r>
      <w:r w:rsidR="00945B03">
        <w:rPr>
          <w:rFonts w:eastAsiaTheme="minorEastAsia" w:hint="eastAsia"/>
          <w:bCs/>
          <w:lang w:eastAsia="zh-CN"/>
        </w:rPr>
        <w:t>1</w:t>
      </w:r>
      <w:r w:rsidR="005860F2">
        <w:rPr>
          <w:rFonts w:eastAsiaTheme="minorEastAsia" w:hint="eastAsia"/>
          <w:bCs/>
          <w:lang w:eastAsia="zh-CN"/>
        </w:rPr>
        <w:t>2</w:t>
      </w:r>
      <w:r w:rsidRPr="00FB0178">
        <w:rPr>
          <w:bCs/>
        </w:rPr>
        <w:tab/>
        <w:t>VAL server authorization and authentication</w:t>
      </w:r>
      <w:bookmarkEnd w:id="452"/>
    </w:p>
    <w:p w14:paraId="74205D9D" w14:textId="77777777" w:rsidR="00945B03" w:rsidRPr="006D4AB8" w:rsidRDefault="00FB0178" w:rsidP="00945B03">
      <w:pPr>
        <w:pStyle w:val="Heading3"/>
        <w:rPr>
          <w:bCs/>
        </w:rPr>
      </w:pPr>
      <w:bookmarkStart w:id="453" w:name="_Toc125659847"/>
      <w:r w:rsidRPr="00FB0178">
        <w:rPr>
          <w:bCs/>
        </w:rPr>
        <w:t>9.</w:t>
      </w:r>
      <w:r w:rsidR="00945B03">
        <w:rPr>
          <w:rFonts w:eastAsiaTheme="minorEastAsia" w:hint="eastAsia"/>
          <w:bCs/>
          <w:lang w:eastAsia="zh-CN"/>
        </w:rPr>
        <w:t>1</w:t>
      </w:r>
      <w:r w:rsidR="005860F2">
        <w:rPr>
          <w:rFonts w:eastAsiaTheme="minorEastAsia" w:hint="eastAsia"/>
          <w:bCs/>
          <w:lang w:eastAsia="zh-CN"/>
        </w:rPr>
        <w:t>2</w:t>
      </w:r>
      <w:r w:rsidRPr="00FB0178">
        <w:rPr>
          <w:bCs/>
        </w:rPr>
        <w:t>.1</w:t>
      </w:r>
      <w:r w:rsidRPr="00FB0178">
        <w:rPr>
          <w:bCs/>
        </w:rPr>
        <w:tab/>
        <w:t>General</w:t>
      </w:r>
      <w:bookmarkEnd w:id="453"/>
    </w:p>
    <w:p w14:paraId="18B4533D" w14:textId="77777777" w:rsidR="00945B03" w:rsidRDefault="00945B03" w:rsidP="00945B03">
      <w:pPr>
        <w:jc w:val="both"/>
      </w:pPr>
      <w:r>
        <w:t xml:space="preserve">The VAL server authentication/authorization via NSCE is supported to provide NSCE service(s). Upon successful  authentication/authorization, the VAL server acquires a valid security credential to access one or multiple service API as per the permission limit. </w:t>
      </w:r>
    </w:p>
    <w:p w14:paraId="58EA00BC" w14:textId="77777777" w:rsidR="00945B03" w:rsidRPr="006D4AB8" w:rsidRDefault="00945B03" w:rsidP="00945B03">
      <w:pPr>
        <w:pStyle w:val="Heading3"/>
        <w:rPr>
          <w:bCs/>
        </w:rPr>
      </w:pPr>
      <w:bookmarkStart w:id="454" w:name="_Toc125659848"/>
      <w:r>
        <w:rPr>
          <w:bCs/>
        </w:rPr>
        <w:lastRenderedPageBreak/>
        <w:t>9.</w:t>
      </w:r>
      <w:r>
        <w:rPr>
          <w:rFonts w:eastAsiaTheme="minorEastAsia" w:hint="eastAsia"/>
          <w:bCs/>
          <w:lang w:eastAsia="zh-CN"/>
        </w:rPr>
        <w:t>1</w:t>
      </w:r>
      <w:r w:rsidR="005860F2">
        <w:rPr>
          <w:rFonts w:eastAsiaTheme="minorEastAsia" w:hint="eastAsia"/>
          <w:bCs/>
          <w:lang w:eastAsia="zh-CN"/>
        </w:rPr>
        <w:t>2</w:t>
      </w:r>
      <w:r w:rsidR="00FB0178" w:rsidRPr="00FB0178">
        <w:rPr>
          <w:bCs/>
        </w:rPr>
        <w:t>.2</w:t>
      </w:r>
      <w:r w:rsidR="00FB0178" w:rsidRPr="00FB0178">
        <w:rPr>
          <w:bCs/>
        </w:rPr>
        <w:tab/>
        <w:t>Procedure</w:t>
      </w:r>
      <w:bookmarkEnd w:id="454"/>
    </w:p>
    <w:p w14:paraId="242B0145" w14:textId="77777777" w:rsidR="00945B03" w:rsidRDefault="00945B03" w:rsidP="00945B03">
      <w:pPr>
        <w:jc w:val="both"/>
      </w:pPr>
      <w:r>
        <w:t>Detailed procedures are specified in 3GPP TS 23.222 [3] clause 8.10 and 8.11, with the NSCE server acting as the CCF and VAL server acting as API invoker.</w:t>
      </w:r>
    </w:p>
    <w:p w14:paraId="20DC66CC" w14:textId="77777777" w:rsidR="008116B4" w:rsidRDefault="00571706" w:rsidP="00A90B95">
      <w:pPr>
        <w:pStyle w:val="Heading2"/>
        <w:rPr>
          <w:lang w:val="en-IN"/>
        </w:rPr>
      </w:pPr>
      <w:bookmarkStart w:id="455" w:name="_Toc125659849"/>
      <w:r>
        <w:rPr>
          <w:rFonts w:eastAsia="SimSun"/>
          <w:lang w:val="en-US" w:eastAsia="zh-CN"/>
        </w:rPr>
        <w:t>9</w:t>
      </w:r>
      <w:r>
        <w:rPr>
          <w:lang w:val="en-IN"/>
        </w:rPr>
        <w:t>.x</w:t>
      </w:r>
      <w:r>
        <w:rPr>
          <w:lang w:val="en-IN"/>
        </w:rPr>
        <w:tab/>
        <w:t>&lt;procedure name&gt;</w:t>
      </w:r>
      <w:bookmarkEnd w:id="185"/>
      <w:bookmarkEnd w:id="186"/>
      <w:bookmarkEnd w:id="187"/>
      <w:bookmarkEnd w:id="188"/>
      <w:bookmarkEnd w:id="455"/>
    </w:p>
    <w:p w14:paraId="42605276" w14:textId="77777777" w:rsidR="008116B4" w:rsidRDefault="00571706">
      <w:pPr>
        <w:pStyle w:val="Guidance"/>
        <w:keepNext/>
      </w:pPr>
      <w:r>
        <w:t>Add a copy of this clause for each procedure, adding a title, a general description, information flows and the procedure. Include an APIs clause if APIs are needed for the procedure.</w:t>
      </w:r>
    </w:p>
    <w:p w14:paraId="0448551C" w14:textId="77777777" w:rsidR="008116B4" w:rsidRDefault="00571706">
      <w:pPr>
        <w:pStyle w:val="Heading3"/>
        <w:rPr>
          <w:lang w:val="en-IN"/>
        </w:rPr>
      </w:pPr>
      <w:bookmarkStart w:id="456" w:name="_Toc27161523"/>
      <w:bookmarkStart w:id="457" w:name="_Toc13594"/>
      <w:bookmarkStart w:id="458" w:name="_Toc29234033"/>
      <w:bookmarkStart w:id="459" w:name="_Toc106116333"/>
      <w:bookmarkStart w:id="460" w:name="_Toc125659850"/>
      <w:r>
        <w:rPr>
          <w:rFonts w:eastAsia="SimSun"/>
          <w:lang w:val="en-US" w:eastAsia="zh-CN"/>
        </w:rPr>
        <w:t>9</w:t>
      </w:r>
      <w:r>
        <w:rPr>
          <w:lang w:val="en-IN"/>
        </w:rPr>
        <w:t>.x.1</w:t>
      </w:r>
      <w:r>
        <w:rPr>
          <w:lang w:val="en-IN"/>
        </w:rPr>
        <w:tab/>
        <w:t>General</w:t>
      </w:r>
      <w:bookmarkEnd w:id="456"/>
      <w:bookmarkEnd w:id="457"/>
      <w:bookmarkEnd w:id="458"/>
      <w:bookmarkEnd w:id="459"/>
      <w:bookmarkEnd w:id="460"/>
    </w:p>
    <w:p w14:paraId="65F5B749" w14:textId="77777777" w:rsidR="008116B4" w:rsidRDefault="00571706">
      <w:pPr>
        <w:pStyle w:val="Heading3"/>
        <w:rPr>
          <w:lang w:val="en-IN"/>
        </w:rPr>
      </w:pPr>
      <w:bookmarkStart w:id="461" w:name="_Toc21456"/>
      <w:bookmarkStart w:id="462" w:name="_Toc125659851"/>
      <w:bookmarkStart w:id="463" w:name="_Toc27161524"/>
      <w:bookmarkStart w:id="464" w:name="_Toc29234034"/>
      <w:bookmarkStart w:id="465" w:name="_Toc106116334"/>
      <w:r>
        <w:rPr>
          <w:rFonts w:eastAsia="SimSun"/>
          <w:lang w:val="en-US" w:eastAsia="zh-CN"/>
        </w:rPr>
        <w:t>9</w:t>
      </w:r>
      <w:r>
        <w:rPr>
          <w:lang w:val="en-IN"/>
        </w:rPr>
        <w:t>.x.</w:t>
      </w:r>
      <w:r>
        <w:rPr>
          <w:rFonts w:eastAsia="SimSun" w:hint="eastAsia"/>
          <w:lang w:val="en-US" w:eastAsia="zh-CN"/>
        </w:rPr>
        <w:t>2</w:t>
      </w:r>
      <w:r>
        <w:rPr>
          <w:lang w:val="en-IN"/>
        </w:rPr>
        <w:tab/>
        <w:t>Procedure</w:t>
      </w:r>
      <w:bookmarkEnd w:id="461"/>
      <w:bookmarkEnd w:id="462"/>
    </w:p>
    <w:p w14:paraId="1E855A7E" w14:textId="77777777" w:rsidR="008116B4" w:rsidRDefault="00571706">
      <w:pPr>
        <w:pStyle w:val="Heading3"/>
        <w:rPr>
          <w:lang w:val="en-IN"/>
        </w:rPr>
      </w:pPr>
      <w:bookmarkStart w:id="466" w:name="_Toc22234"/>
      <w:bookmarkStart w:id="467" w:name="_Toc125659852"/>
      <w:r>
        <w:rPr>
          <w:rFonts w:eastAsia="SimSun"/>
          <w:lang w:val="en-US" w:eastAsia="zh-CN"/>
        </w:rPr>
        <w:t>9</w:t>
      </w:r>
      <w:r>
        <w:rPr>
          <w:lang w:val="en-IN"/>
        </w:rPr>
        <w:t>.x.</w:t>
      </w:r>
      <w:r>
        <w:rPr>
          <w:rFonts w:eastAsia="SimSun" w:hint="eastAsia"/>
          <w:lang w:val="en-US" w:eastAsia="zh-CN"/>
        </w:rPr>
        <w:t>3</w:t>
      </w:r>
      <w:r>
        <w:rPr>
          <w:lang w:val="en-IN"/>
        </w:rPr>
        <w:tab/>
        <w:t>Information flows</w:t>
      </w:r>
      <w:bookmarkEnd w:id="463"/>
      <w:bookmarkEnd w:id="464"/>
      <w:bookmarkEnd w:id="465"/>
      <w:bookmarkEnd w:id="466"/>
      <w:bookmarkEnd w:id="467"/>
    </w:p>
    <w:p w14:paraId="7CED479F" w14:textId="77777777" w:rsidR="008116B4" w:rsidRDefault="00571706">
      <w:pPr>
        <w:pStyle w:val="Heading3"/>
        <w:rPr>
          <w:lang w:val="en-IN"/>
        </w:rPr>
      </w:pPr>
      <w:bookmarkStart w:id="468" w:name="_Toc27161526"/>
      <w:bookmarkStart w:id="469" w:name="_Toc29234036"/>
      <w:bookmarkStart w:id="470" w:name="_Toc106116336"/>
      <w:bookmarkStart w:id="471" w:name="_Toc26606"/>
      <w:bookmarkStart w:id="472" w:name="_Toc125659853"/>
      <w:r>
        <w:rPr>
          <w:rFonts w:eastAsia="SimSun"/>
          <w:lang w:val="en-US" w:eastAsia="zh-CN"/>
        </w:rPr>
        <w:t>9</w:t>
      </w:r>
      <w:r>
        <w:rPr>
          <w:lang w:val="en-IN"/>
        </w:rPr>
        <w:t>.x.4</w:t>
      </w:r>
      <w:r>
        <w:rPr>
          <w:lang w:val="en-IN"/>
        </w:rPr>
        <w:tab/>
        <w:t>APIs (if applicable)</w:t>
      </w:r>
      <w:bookmarkEnd w:id="468"/>
      <w:bookmarkEnd w:id="469"/>
      <w:bookmarkEnd w:id="470"/>
      <w:bookmarkEnd w:id="471"/>
      <w:bookmarkEnd w:id="472"/>
    </w:p>
    <w:p w14:paraId="35E19347" w14:textId="77777777" w:rsidR="008116B4" w:rsidRDefault="00571706">
      <w:pPr>
        <w:pStyle w:val="Guidance"/>
        <w:keepNext/>
      </w:pPr>
      <w:r>
        <w:t>This clause may be skipped if the procedure under 10.x does not require specification of APIs.</w:t>
      </w:r>
    </w:p>
    <w:p w14:paraId="29DBCFA7" w14:textId="77777777" w:rsidR="008116B4" w:rsidRDefault="008116B4">
      <w:pPr>
        <w:rPr>
          <w:lang w:eastAsia="ko-KR"/>
        </w:rPr>
      </w:pPr>
    </w:p>
    <w:p w14:paraId="70BA10BB" w14:textId="77777777" w:rsidR="008116B4" w:rsidRDefault="00571706">
      <w:pPr>
        <w:pStyle w:val="Heading8"/>
      </w:pPr>
      <w:bookmarkStart w:id="473" w:name="_Toc106116337"/>
      <w:bookmarkStart w:id="474" w:name="_Toc32523"/>
      <w:bookmarkStart w:id="475" w:name="_Toc125659854"/>
      <w:r>
        <w:t>Annex A (informative):</w:t>
      </w:r>
      <w:r>
        <w:rPr>
          <w:rFonts w:eastAsia="SimSun"/>
          <w:lang w:val="en-US" w:eastAsia="zh-CN"/>
        </w:rPr>
        <w:br/>
      </w:r>
      <w:r>
        <w:t>Deployment models</w:t>
      </w:r>
      <w:bookmarkEnd w:id="473"/>
      <w:bookmarkEnd w:id="474"/>
      <w:bookmarkEnd w:id="475"/>
    </w:p>
    <w:p w14:paraId="2D20D8AF" w14:textId="77777777" w:rsidR="008116B4" w:rsidRDefault="00571706">
      <w:pPr>
        <w:pStyle w:val="Guidance"/>
      </w:pPr>
      <w:r>
        <w:t>Informative annexes may appear in both Technical Specifications and Technical Reports. Use style "Heading 8" for use in TSs.</w:t>
      </w:r>
    </w:p>
    <w:p w14:paraId="60258A10" w14:textId="77777777" w:rsidR="008116B4" w:rsidRDefault="00571706">
      <w:pPr>
        <w:pStyle w:val="Guidance"/>
        <w:rPr>
          <w:rFonts w:eastAsiaTheme="minorEastAsia"/>
          <w:lang w:eastAsia="zh-CN"/>
        </w:rPr>
      </w:pPr>
      <w:r>
        <w:t>Informative annexes shall not contain requirements for the implementation of the Technical Specification.</w:t>
      </w:r>
    </w:p>
    <w:p w14:paraId="1B2E7583" w14:textId="77777777" w:rsidR="004800B6" w:rsidRPr="00E3159A" w:rsidRDefault="004800B6" w:rsidP="005D1F91">
      <w:pPr>
        <w:pStyle w:val="Heading1"/>
      </w:pPr>
      <w:bookmarkStart w:id="476" w:name="_Toc125659855"/>
      <w:r w:rsidRPr="00E3159A">
        <w:rPr>
          <w:rFonts w:hint="eastAsia"/>
        </w:rPr>
        <w:t>A.1</w:t>
      </w:r>
      <w:r w:rsidRPr="00E3159A">
        <w:rPr>
          <w:rFonts w:hint="eastAsia"/>
        </w:rPr>
        <w:tab/>
        <w:t>Deployment scenarios</w:t>
      </w:r>
      <w:bookmarkEnd w:id="476"/>
      <w:r w:rsidRPr="00E3159A">
        <w:rPr>
          <w:rFonts w:hint="eastAsia"/>
        </w:rPr>
        <w:t xml:space="preserve"> </w:t>
      </w:r>
    </w:p>
    <w:p w14:paraId="605ED311" w14:textId="77777777" w:rsidR="004800B6" w:rsidRPr="00E3159A" w:rsidRDefault="004800B6" w:rsidP="005D1F91">
      <w:pPr>
        <w:pStyle w:val="Heading2"/>
      </w:pPr>
      <w:bookmarkStart w:id="477" w:name="_Toc125659856"/>
      <w:r w:rsidRPr="00E3159A">
        <w:rPr>
          <w:rFonts w:cs="Arial" w:hint="eastAsia"/>
        </w:rPr>
        <w:t>A.1.1</w:t>
      </w:r>
      <w:r w:rsidRPr="00E3159A">
        <w:rPr>
          <w:rFonts w:hint="eastAsia"/>
        </w:rPr>
        <w:tab/>
      </w:r>
      <w:r w:rsidRPr="00E3159A">
        <w:t>General</w:t>
      </w:r>
      <w:bookmarkEnd w:id="477"/>
      <w:r w:rsidRPr="00E3159A">
        <w:rPr>
          <w:rFonts w:hint="eastAsia"/>
        </w:rPr>
        <w:t xml:space="preserve"> </w:t>
      </w:r>
    </w:p>
    <w:p w14:paraId="30D42106" w14:textId="77777777" w:rsidR="004800B6" w:rsidRDefault="004800B6" w:rsidP="004800B6">
      <w:r>
        <w:rPr>
          <w:rFonts w:hint="eastAsia"/>
        </w:rPr>
        <w:t>Based on the network slicing capability of the S-NSSAI granularity provided by SA2 and the network slicing capability of the NSI/S-NSSAI granularity provided by SA5, the NSCE service is provides network slicing management and control capabilities in the S-NSSAI granularity for vertical industries.</w:t>
      </w:r>
    </w:p>
    <w:p w14:paraId="5503A198" w14:textId="77777777" w:rsidR="004800B6" w:rsidRDefault="004800B6" w:rsidP="004800B6">
      <w:r>
        <w:t xml:space="preserve">A network slice can have only one owner and one NSCE service provider. NSCE service provider and slice owner can be different. </w:t>
      </w:r>
      <w:r>
        <w:rPr>
          <w:rFonts w:hint="eastAsia"/>
        </w:rPr>
        <w:t>F</w:t>
      </w:r>
      <w:r>
        <w:t>or example the slice owner is VAL server, but the NSCE service provider is MNO.</w:t>
      </w:r>
    </w:p>
    <w:p w14:paraId="075B29D3" w14:textId="77777777" w:rsidR="004800B6" w:rsidRDefault="004800B6" w:rsidP="004800B6">
      <w:r>
        <w:t>This clause describes examples of deployment models with respect to different deployment scenarios as follows.</w:t>
      </w:r>
    </w:p>
    <w:p w14:paraId="4F6042D1" w14:textId="77777777" w:rsidR="004800B6" w:rsidRPr="00E3159A" w:rsidRDefault="004800B6" w:rsidP="005D1F91">
      <w:pPr>
        <w:pStyle w:val="Heading2"/>
      </w:pPr>
      <w:bookmarkStart w:id="478" w:name="_Toc125659857"/>
      <w:r w:rsidRPr="00E3159A">
        <w:rPr>
          <w:rFonts w:hint="eastAsia"/>
        </w:rPr>
        <w:t>A.1.2</w:t>
      </w:r>
      <w:r w:rsidRPr="00E3159A">
        <w:rPr>
          <w:rFonts w:hint="eastAsia"/>
        </w:rPr>
        <w:tab/>
        <w:t>Centralized NSCE deployment</w:t>
      </w:r>
      <w:bookmarkEnd w:id="478"/>
      <w:r w:rsidRPr="00E3159A">
        <w:rPr>
          <w:rFonts w:hint="eastAsia"/>
        </w:rPr>
        <w:t xml:space="preserve"> </w:t>
      </w:r>
    </w:p>
    <w:p w14:paraId="3AF02A7C" w14:textId="77777777" w:rsidR="004800B6" w:rsidRDefault="004800B6" w:rsidP="004800B6">
      <w:r>
        <w:t xml:space="preserve">Figure </w:t>
      </w:r>
      <w:r>
        <w:rPr>
          <w:rFonts w:hint="eastAsia"/>
        </w:rPr>
        <w:t>A</w:t>
      </w:r>
      <w:r>
        <w:t>.</w:t>
      </w:r>
      <w:r>
        <w:rPr>
          <w:rFonts w:hint="eastAsia"/>
        </w:rPr>
        <w:t xml:space="preserve">1.2 </w:t>
      </w:r>
      <w:r>
        <w:t>provides a example</w:t>
      </w:r>
      <w:r>
        <w:rPr>
          <w:rFonts w:hint="eastAsia"/>
        </w:rPr>
        <w:t xml:space="preserve"> of centralized </w:t>
      </w:r>
      <w:r>
        <w:t>deployment</w:t>
      </w:r>
      <w:r>
        <w:rPr>
          <w:rFonts w:hint="eastAsia"/>
        </w:rPr>
        <w:t xml:space="preserve"> of NSCE server whose service area covering the whole PLMN. </w:t>
      </w:r>
      <w:r>
        <w:t>It is also possible slice coverage area to be smaller than the NSCE service area.</w:t>
      </w:r>
    </w:p>
    <w:p w14:paraId="2A9AB9BB" w14:textId="77777777" w:rsidR="004800B6" w:rsidRDefault="004800B6" w:rsidP="004800B6">
      <w:r>
        <w:rPr>
          <w:rFonts w:hint="eastAsia"/>
        </w:rPr>
        <w:t xml:space="preserve">The network slice capability </w:t>
      </w:r>
      <w:r>
        <w:t>enablement</w:t>
      </w:r>
      <w:r>
        <w:rPr>
          <w:rFonts w:hint="eastAsia"/>
        </w:rPr>
        <w:t xml:space="preserve"> service is provided with the view of whole PLMN in this scenario.</w:t>
      </w:r>
    </w:p>
    <w:bookmarkStart w:id="479" w:name="_MON_1736272058"/>
    <w:bookmarkEnd w:id="479"/>
    <w:p w14:paraId="0CD3F6E1" w14:textId="77777777" w:rsidR="004800B6" w:rsidRDefault="007D6253" w:rsidP="004800B6">
      <w:pPr>
        <w:pStyle w:val="TH"/>
      </w:pPr>
      <w:r>
        <w:object w:dxaOrig="6042" w:dyaOrig="3338" w14:anchorId="53835ED8">
          <v:shape id="Object 24" o:spid="_x0000_i1044" type="#_x0000_t75" style="width:291pt;height:167.5pt;mso-position-horizontal-relative:page;mso-position-vertical-relative:page" o:ole="">
            <v:fill o:detectmouseclick="t"/>
            <v:imagedata r:id="rId53" o:title="" cropbottom="-19254f"/>
          </v:shape>
          <o:OLEObject Type="Embed" ProgID="Word.Document.8" ShapeID="Object 24" DrawAspect="Content" ObjectID="_1736332373" r:id="rId54"/>
        </w:object>
      </w:r>
    </w:p>
    <w:p w14:paraId="3AB2D534" w14:textId="77777777" w:rsidR="004800B6" w:rsidRDefault="004800B6" w:rsidP="004800B6">
      <w:pPr>
        <w:pStyle w:val="TF"/>
      </w:pPr>
      <w:r>
        <w:t xml:space="preserve">Figure </w:t>
      </w:r>
      <w:r>
        <w:rPr>
          <w:rFonts w:cs="Arial" w:hint="eastAsia"/>
        </w:rPr>
        <w:t>A</w:t>
      </w:r>
      <w:r>
        <w:t>.</w:t>
      </w:r>
      <w:r>
        <w:rPr>
          <w:rFonts w:cs="Arial" w:hint="eastAsia"/>
        </w:rPr>
        <w:t>1.2</w:t>
      </w:r>
      <w:r>
        <w:t xml:space="preserve">: </w:t>
      </w:r>
      <w:r>
        <w:rPr>
          <w:rFonts w:cs="Arial" w:hint="eastAsia"/>
        </w:rPr>
        <w:t>Illustration of centralized NSCE deployment</w:t>
      </w:r>
    </w:p>
    <w:p w14:paraId="79A9FFF5" w14:textId="77777777" w:rsidR="004800B6" w:rsidRPr="00E3159A" w:rsidRDefault="004800B6" w:rsidP="005D1F91">
      <w:pPr>
        <w:pStyle w:val="Heading2"/>
      </w:pPr>
      <w:bookmarkStart w:id="480" w:name="_Toc125659858"/>
      <w:r w:rsidRPr="00E3159A">
        <w:rPr>
          <w:rFonts w:hint="eastAsia"/>
        </w:rPr>
        <w:t>A.1.3</w:t>
      </w:r>
      <w:r w:rsidRPr="00E3159A">
        <w:rPr>
          <w:rFonts w:hint="eastAsia"/>
        </w:rPr>
        <w:tab/>
        <w:t>Distributed NSCE deployment</w:t>
      </w:r>
      <w:bookmarkEnd w:id="480"/>
    </w:p>
    <w:p w14:paraId="09CD5291" w14:textId="77777777" w:rsidR="004800B6" w:rsidRDefault="004800B6" w:rsidP="004800B6">
      <w:r>
        <w:rPr>
          <w:rFonts w:hint="eastAsia"/>
        </w:rPr>
        <w:t xml:space="preserve">The distributed deployment refers to the deployment model in which multiple NSCE servers are deployed </w:t>
      </w:r>
      <w:r>
        <w:t>by same provider</w:t>
      </w:r>
      <w:r>
        <w:rPr>
          <w:rFonts w:hint="eastAsia"/>
        </w:rPr>
        <w:t xml:space="preserve">, whose service area only covers some specific areas as shown below (based on geographical coordinates or </w:t>
      </w:r>
      <w:r>
        <w:t>TA</w:t>
      </w:r>
      <w:r>
        <w:rPr>
          <w:rFonts w:hint="eastAsia"/>
        </w:rPr>
        <w:t xml:space="preserve"> list(s)). </w:t>
      </w:r>
    </w:p>
    <w:bookmarkStart w:id="481" w:name="_1735500627"/>
    <w:bookmarkEnd w:id="481"/>
    <w:p w14:paraId="24E54232" w14:textId="77777777" w:rsidR="004800B6" w:rsidRDefault="007D6253" w:rsidP="004800B6">
      <w:pPr>
        <w:pStyle w:val="TH"/>
      </w:pPr>
      <w:r>
        <w:object w:dxaOrig="7742" w:dyaOrig="2992" w14:anchorId="71DA6413">
          <v:shape id="_x0000_i1045" type="#_x0000_t75" style="width:376pt;height:172.5pt" o:ole="">
            <v:fill o:detectmouseclick="t"/>
            <v:imagedata r:id="rId55" o:title="" cropbottom="-19254f"/>
          </v:shape>
          <o:OLEObject Type="Embed" ProgID="Word.Document.8" ShapeID="_x0000_i1045" DrawAspect="Content" ObjectID="_1736332374" r:id="rId56"/>
        </w:object>
      </w:r>
    </w:p>
    <w:p w14:paraId="0A293084" w14:textId="77777777" w:rsidR="004800B6" w:rsidRDefault="004800B6" w:rsidP="004800B6">
      <w:pPr>
        <w:pStyle w:val="TF"/>
      </w:pPr>
      <w:r>
        <w:t xml:space="preserve">Figure </w:t>
      </w:r>
      <w:r>
        <w:rPr>
          <w:rFonts w:cs="Arial" w:hint="eastAsia"/>
        </w:rPr>
        <w:t>A</w:t>
      </w:r>
      <w:r>
        <w:t>.</w:t>
      </w:r>
      <w:r>
        <w:rPr>
          <w:rFonts w:cs="Arial" w:hint="eastAsia"/>
        </w:rPr>
        <w:t>1.3</w:t>
      </w:r>
      <w:r>
        <w:t xml:space="preserve">: </w:t>
      </w:r>
      <w:r>
        <w:rPr>
          <w:rFonts w:cs="Arial" w:hint="eastAsia"/>
        </w:rPr>
        <w:t>Illustration of distributed NSCE deployment</w:t>
      </w:r>
    </w:p>
    <w:p w14:paraId="6936DBD7" w14:textId="77777777" w:rsidR="004800B6" w:rsidRDefault="004800B6" w:rsidP="004800B6">
      <w:r>
        <w:t xml:space="preserve">When there are multiple NSCE servers managed by same provider, NSCE server(s) </w:t>
      </w:r>
      <w:r>
        <w:rPr>
          <w:rFonts w:hint="eastAsia"/>
        </w:rPr>
        <w:t>can</w:t>
      </w:r>
      <w:r>
        <w:t xml:space="preserve"> be subscribed for providing the network slice statistics to another NSCE server to provide a global view.</w:t>
      </w:r>
    </w:p>
    <w:p w14:paraId="789CC788" w14:textId="77777777" w:rsidR="004800B6" w:rsidRDefault="004800B6" w:rsidP="004800B6">
      <w:r>
        <w:rPr>
          <w:rFonts w:hint="eastAsia"/>
        </w:rPr>
        <w:t>T</w:t>
      </w:r>
      <w:r>
        <w:t>here can be two use cases</w:t>
      </w:r>
      <w:r>
        <w:rPr>
          <w:rFonts w:hint="eastAsia"/>
        </w:rPr>
        <w:t xml:space="preserve"> to provide the NSCE service in the distributed deployment:</w:t>
      </w:r>
    </w:p>
    <w:p w14:paraId="319F92FC" w14:textId="77777777" w:rsidR="004800B6" w:rsidRDefault="004800B6" w:rsidP="004800B6">
      <w:r>
        <w:rPr>
          <w:rFonts w:hint="eastAsia"/>
        </w:rPr>
        <w:t>O</w:t>
      </w:r>
      <w:r>
        <w:t xml:space="preserve">ne use case is that the </w:t>
      </w:r>
      <w:r>
        <w:rPr>
          <w:rFonts w:hint="eastAsia"/>
        </w:rPr>
        <w:t xml:space="preserve">distributed </w:t>
      </w:r>
      <w:r>
        <w:t>deployed NSCE is about a slice service area which is equivalent to the edge/NPN’</w:t>
      </w:r>
      <w:r>
        <w:rPr>
          <w:rFonts w:hint="eastAsia"/>
        </w:rPr>
        <w:t xml:space="preserve">s service </w:t>
      </w:r>
      <w:r>
        <w:t>area. For this scenario,</w:t>
      </w:r>
      <w:r>
        <w:rPr>
          <w:rFonts w:hint="eastAsia"/>
        </w:rPr>
        <w:t xml:space="preserve"> if</w:t>
      </w:r>
      <w:r>
        <w:t xml:space="preserve"> the</w:t>
      </w:r>
      <w:r>
        <w:rPr>
          <w:rFonts w:hint="eastAsia"/>
        </w:rPr>
        <w:t xml:space="preserve"> distributed </w:t>
      </w:r>
      <w:r>
        <w:t xml:space="preserve">deployed NSCE </w:t>
      </w:r>
      <w:r>
        <w:rPr>
          <w:rFonts w:hint="eastAsia"/>
        </w:rPr>
        <w:t xml:space="preserve">wants to </w:t>
      </w:r>
      <w:r>
        <w:t>access the NEF</w:t>
      </w:r>
      <w:r>
        <w:rPr>
          <w:rFonts w:hint="eastAsia"/>
        </w:rPr>
        <w:t>/NWDAF/NSACF</w:t>
      </w:r>
      <w:r>
        <w:t xml:space="preserve"> services </w:t>
      </w:r>
      <w:r>
        <w:rPr>
          <w:rFonts w:hint="eastAsia"/>
        </w:rPr>
        <w:t>or</w:t>
      </w:r>
      <w:r>
        <w:t xml:space="preserve"> to receive policies from OAM</w:t>
      </w:r>
      <w:r>
        <w:rPr>
          <w:rFonts w:hint="eastAsia"/>
        </w:rPr>
        <w:t>, it</w:t>
      </w:r>
      <w:r>
        <w:t xml:space="preserve"> needs to interact to the global NSCE.</w:t>
      </w:r>
    </w:p>
    <w:p w14:paraId="51D69AA6" w14:textId="77777777" w:rsidR="004800B6" w:rsidRDefault="004800B6" w:rsidP="004800B6">
      <w:r>
        <w:rPr>
          <w:rFonts w:hint="eastAsia"/>
        </w:rPr>
        <w:t>A</w:t>
      </w:r>
      <w:r>
        <w:t xml:space="preserve"> further use case could be that some NSCE services (e.g. MnS discovery) are locally provided to VAL servers</w:t>
      </w:r>
      <w:r>
        <w:rPr>
          <w:rFonts w:hint="eastAsia"/>
        </w:rPr>
        <w:t xml:space="preserve"> (for example as a </w:t>
      </w:r>
      <w:r>
        <w:t>micro</w:t>
      </w:r>
      <w:r>
        <w:rPr>
          <w:rFonts w:hint="eastAsia"/>
        </w:rPr>
        <w:t>-</w:t>
      </w:r>
      <w:r>
        <w:t>service</w:t>
      </w:r>
      <w:r>
        <w:rPr>
          <w:rFonts w:hint="eastAsia"/>
        </w:rPr>
        <w:t>)</w:t>
      </w:r>
      <w:r>
        <w:t xml:space="preserve">, whereas other capabilities are provided for the whole PLMN area. So, the </w:t>
      </w:r>
      <w:r>
        <w:rPr>
          <w:rFonts w:hint="eastAsia"/>
        </w:rPr>
        <w:t xml:space="preserve">distributed </w:t>
      </w:r>
      <w:r>
        <w:t xml:space="preserve">NSCE includes a subset of capabilities which are edge native. The local deployment of such capabilities can allow for more efficient services to the VAL servers (e.g. for QoS verification, the edge deployed NSCE can receive more </w:t>
      </w:r>
      <w:r>
        <w:rPr>
          <w:rFonts w:hint="eastAsia"/>
        </w:rPr>
        <w:t>timely</w:t>
      </w:r>
      <w:r>
        <w:t xml:space="preserve"> KQI/QoE measurements and can process them locally before triggering an event)</w:t>
      </w:r>
      <w:r>
        <w:rPr>
          <w:rFonts w:hint="eastAsia"/>
        </w:rPr>
        <w:t>.</w:t>
      </w:r>
    </w:p>
    <w:p w14:paraId="30F7A8A0" w14:textId="77777777" w:rsidR="004800B6" w:rsidRPr="00E3159A" w:rsidRDefault="004800B6" w:rsidP="005D1F91">
      <w:pPr>
        <w:pStyle w:val="Heading2"/>
      </w:pPr>
      <w:bookmarkStart w:id="482" w:name="_Toc125659859"/>
      <w:r w:rsidRPr="00E3159A">
        <w:rPr>
          <w:rFonts w:hint="eastAsia"/>
        </w:rPr>
        <w:t>A.1.4</w:t>
      </w:r>
      <w:r w:rsidRPr="00E3159A">
        <w:rPr>
          <w:rFonts w:hint="eastAsia"/>
        </w:rPr>
        <w:tab/>
        <w:t>NPN NSCE deployment</w:t>
      </w:r>
      <w:bookmarkEnd w:id="482"/>
      <w:r w:rsidRPr="00E3159A">
        <w:rPr>
          <w:rFonts w:hint="eastAsia"/>
        </w:rPr>
        <w:t xml:space="preserve"> </w:t>
      </w:r>
    </w:p>
    <w:p w14:paraId="280CBF31" w14:textId="77777777" w:rsidR="004800B6" w:rsidRDefault="004800B6" w:rsidP="004800B6">
      <w:r>
        <w:rPr>
          <w:rFonts w:hint="eastAsia"/>
        </w:rPr>
        <w:t xml:space="preserve">The NSCE architecture supports the </w:t>
      </w:r>
      <w:r>
        <w:t>deployment</w:t>
      </w:r>
      <w:r>
        <w:rPr>
          <w:rFonts w:hint="eastAsia"/>
        </w:rPr>
        <w:t xml:space="preserve"> that NSCE server is deployed in NPN.</w:t>
      </w:r>
    </w:p>
    <w:p w14:paraId="0C0F9611" w14:textId="77777777" w:rsidR="004800B6" w:rsidRDefault="004800B6" w:rsidP="004800B6">
      <w:r>
        <w:lastRenderedPageBreak/>
        <w:t xml:space="preserve">Figure </w:t>
      </w:r>
      <w:r>
        <w:rPr>
          <w:rFonts w:hint="eastAsia"/>
        </w:rPr>
        <w:t xml:space="preserve">A.1.4 shows a deployment example of NSCE server deployment in the NPN. </w:t>
      </w:r>
      <w:r>
        <w:t xml:space="preserve">This </w:t>
      </w:r>
      <w:r>
        <w:rPr>
          <w:rFonts w:hint="eastAsia"/>
        </w:rPr>
        <w:t>case</w:t>
      </w:r>
      <w:r>
        <w:t xml:space="preserve"> is valid if a geographical match between slice </w:t>
      </w:r>
      <w:r>
        <w:rPr>
          <w:rFonts w:hint="eastAsia"/>
        </w:rPr>
        <w:t>coverage</w:t>
      </w:r>
      <w:r>
        <w:t xml:space="preserve"> area, </w:t>
      </w:r>
      <w:r>
        <w:rPr>
          <w:rFonts w:hint="eastAsia"/>
        </w:rPr>
        <w:t>NPN</w:t>
      </w:r>
      <w:r>
        <w:t xml:space="preserve"> coverage area and NSCE service area is </w:t>
      </w:r>
      <w:r>
        <w:rPr>
          <w:rFonts w:hint="eastAsia"/>
        </w:rPr>
        <w:t>pre-configured</w:t>
      </w:r>
      <w:r>
        <w:t>.</w:t>
      </w:r>
      <w:r>
        <w:rPr>
          <w:rFonts w:hint="eastAsia"/>
        </w:rPr>
        <w:t xml:space="preserve"> The matching may be pre-configured in the NSCE server by network operator based on the TA list or g</w:t>
      </w:r>
      <w:r>
        <w:t>eographical coordinates</w:t>
      </w:r>
      <w:r>
        <w:rPr>
          <w:rFonts w:hint="eastAsia"/>
        </w:rPr>
        <w:t>. The NSCE server is deployed in Non-public network to provide the network slice capabilities exposure application service based on the interaction with NPN-5GC and NPN management system.</w:t>
      </w:r>
      <w:r>
        <w:t xml:space="preserve"> </w:t>
      </w:r>
    </w:p>
    <w:p w14:paraId="4CFCC6CB" w14:textId="77777777" w:rsidR="004800B6" w:rsidRDefault="007D6253" w:rsidP="004800B6">
      <w:pPr>
        <w:pStyle w:val="TH"/>
      </w:pPr>
      <w:r>
        <w:object w:dxaOrig="5860" w:dyaOrig="3340" w14:anchorId="623E2469">
          <v:shape id="Object 26" o:spid="_x0000_i1046" type="#_x0000_t75" style="width:291pt;height:167pt;mso-position-horizontal-relative:page;mso-position-vertical-relative:page" o:ole="">
            <v:fill o:detectmouseclick="t"/>
            <v:imagedata r:id="rId57" o:title="" cropbottom="-19254f"/>
          </v:shape>
          <o:OLEObject Type="Embed" ProgID="Word.Document.8" ShapeID="Object 26" DrawAspect="Content" ObjectID="_1736332375" r:id="rId58"/>
        </w:object>
      </w:r>
    </w:p>
    <w:p w14:paraId="18633191" w14:textId="77777777" w:rsidR="004800B6" w:rsidRDefault="004800B6" w:rsidP="004800B6">
      <w:pPr>
        <w:pStyle w:val="TF"/>
      </w:pPr>
      <w:r>
        <w:t xml:space="preserve">Figure </w:t>
      </w:r>
      <w:r>
        <w:rPr>
          <w:rFonts w:cs="Arial" w:hint="eastAsia"/>
        </w:rPr>
        <w:t>A.1.4</w:t>
      </w:r>
      <w:r>
        <w:t xml:space="preserve">: </w:t>
      </w:r>
      <w:r>
        <w:rPr>
          <w:rFonts w:cs="Arial" w:hint="eastAsia"/>
        </w:rPr>
        <w:t>Illustration of NPN NSCE deployment</w:t>
      </w:r>
    </w:p>
    <w:p w14:paraId="307136A8" w14:textId="77777777" w:rsidR="004800B6" w:rsidRPr="00E3159A" w:rsidRDefault="004800B6" w:rsidP="005D1F91">
      <w:pPr>
        <w:pStyle w:val="Heading2"/>
      </w:pPr>
      <w:bookmarkStart w:id="483" w:name="_Toc125659860"/>
      <w:r w:rsidRPr="00E3159A">
        <w:rPr>
          <w:rFonts w:hint="eastAsia"/>
        </w:rPr>
        <w:t>A.1.5</w:t>
      </w:r>
      <w:r w:rsidRPr="00E3159A">
        <w:rPr>
          <w:rFonts w:hint="eastAsia"/>
        </w:rPr>
        <w:tab/>
        <w:t>Edge NSCE deployment</w:t>
      </w:r>
      <w:bookmarkEnd w:id="483"/>
      <w:r w:rsidRPr="00E3159A">
        <w:rPr>
          <w:rFonts w:hint="eastAsia"/>
        </w:rPr>
        <w:t xml:space="preserve"> </w:t>
      </w:r>
    </w:p>
    <w:p w14:paraId="024AA09A" w14:textId="77777777" w:rsidR="004800B6" w:rsidRDefault="004800B6" w:rsidP="004800B6">
      <w:r>
        <w:rPr>
          <w:rFonts w:hint="eastAsia"/>
        </w:rPr>
        <w:t xml:space="preserve">The NSCE architecture supports the depolyment that the NSCE server is deployed in EDN as an EAS to provide the network slice capabilities exposure application service, based on the interaction with 5GS pertaining the network slice, and edge computing management system. </w:t>
      </w:r>
      <w:r>
        <w:t xml:space="preserve"> </w:t>
      </w:r>
    </w:p>
    <w:p w14:paraId="03FFF80F" w14:textId="6CDB87C8" w:rsidR="004800B6" w:rsidRDefault="004800B6" w:rsidP="004800B6">
      <w:r>
        <w:t xml:space="preserve">Figure </w:t>
      </w:r>
      <w:r>
        <w:rPr>
          <w:rFonts w:hint="eastAsia"/>
        </w:rPr>
        <w:t xml:space="preserve">A.1.5 shows the edge NSCE deployment cases when the NSCE server is deployed in the EDN </w:t>
      </w:r>
      <w:r>
        <w:t>us</w:t>
      </w:r>
      <w:r>
        <w:rPr>
          <w:rFonts w:hint="eastAsia"/>
        </w:rPr>
        <w:t>ing</w:t>
      </w:r>
      <w:r>
        <w:t xml:space="preserve"> LADNs</w:t>
      </w:r>
      <w:r>
        <w:rPr>
          <w:rFonts w:hint="eastAsia"/>
        </w:rPr>
        <w:t xml:space="preserve"> </w:t>
      </w:r>
      <w:r>
        <w:t xml:space="preserve">as described in Annex A.2.4 of </w:t>
      </w:r>
      <w:r>
        <w:rPr>
          <w:rFonts w:hint="eastAsia"/>
        </w:rPr>
        <w:t>TS 23.558[</w:t>
      </w:r>
      <w:r w:rsidR="00EE7851">
        <w:t>22</w:t>
      </w:r>
      <w:r>
        <w:rPr>
          <w:rFonts w:hint="eastAsia"/>
        </w:rPr>
        <w:t xml:space="preserve">]. </w:t>
      </w:r>
      <w:r>
        <w:t xml:space="preserve">This </w:t>
      </w:r>
      <w:r>
        <w:rPr>
          <w:rFonts w:hint="eastAsia"/>
        </w:rPr>
        <w:t>case</w:t>
      </w:r>
      <w:r>
        <w:t xml:space="preserve"> is valid if a geographical match between slice </w:t>
      </w:r>
      <w:r>
        <w:rPr>
          <w:rFonts w:hint="eastAsia"/>
        </w:rPr>
        <w:t>coverage</w:t>
      </w:r>
      <w:r>
        <w:t xml:space="preserve"> area, </w:t>
      </w:r>
      <w:r>
        <w:rPr>
          <w:rFonts w:hint="eastAsia"/>
        </w:rPr>
        <w:t>LADN</w:t>
      </w:r>
      <w:r>
        <w:t xml:space="preserve"> </w:t>
      </w:r>
      <w:r>
        <w:rPr>
          <w:rFonts w:hint="eastAsia"/>
        </w:rPr>
        <w:t>service</w:t>
      </w:r>
      <w:r>
        <w:t xml:space="preserve"> area</w:t>
      </w:r>
      <w:r>
        <w:rPr>
          <w:rFonts w:hint="eastAsia"/>
        </w:rPr>
        <w:t xml:space="preserve"> (which is EDN service area)</w:t>
      </w:r>
      <w:r>
        <w:t xml:space="preserve"> and NSCE service area is </w:t>
      </w:r>
      <w:r>
        <w:rPr>
          <w:rFonts w:hint="eastAsia"/>
        </w:rPr>
        <w:t>pre-configured in the NSCE server</w:t>
      </w:r>
      <w:r>
        <w:t>.</w:t>
      </w:r>
      <w:r>
        <w:rPr>
          <w:rFonts w:hint="eastAsia"/>
        </w:rPr>
        <w:t xml:space="preserve"> The matching can based on the TA list or g</w:t>
      </w:r>
      <w:r>
        <w:t>eographical coordinates</w:t>
      </w:r>
      <w:r>
        <w:rPr>
          <w:rFonts w:hint="eastAsia"/>
        </w:rPr>
        <w:t xml:space="preserve">. </w:t>
      </w:r>
    </w:p>
    <w:bookmarkStart w:id="484" w:name="_MON_1736272129"/>
    <w:bookmarkEnd w:id="484"/>
    <w:p w14:paraId="0DDC0F34" w14:textId="77777777" w:rsidR="004800B6" w:rsidRDefault="007D6253" w:rsidP="004800B6">
      <w:pPr>
        <w:pStyle w:val="TH"/>
      </w:pPr>
      <w:r>
        <w:object w:dxaOrig="5861" w:dyaOrig="3819" w14:anchorId="0507C590">
          <v:shape id="Object 27" o:spid="_x0000_i1047" type="#_x0000_t75" style="width:292pt;height:191.5pt;mso-position-horizontal-relative:page;mso-position-vertical-relative:page" o:ole="">
            <v:fill o:detectmouseclick="t"/>
            <v:imagedata r:id="rId59" o:title="" cropbottom="-19254f"/>
          </v:shape>
          <o:OLEObject Type="Embed" ProgID="Word.Document.8" ShapeID="Object 27" DrawAspect="Content" ObjectID="_1736332376" r:id="rId60"/>
        </w:object>
      </w:r>
    </w:p>
    <w:p w14:paraId="4E3FE764" w14:textId="77777777" w:rsidR="004800B6" w:rsidRPr="005C72DB" w:rsidRDefault="004800B6" w:rsidP="005C72DB">
      <w:pPr>
        <w:pStyle w:val="TF"/>
        <w:rPr>
          <w:rFonts w:ascii="Times New Roman" w:hAnsi="Times New Roman"/>
        </w:rPr>
      </w:pPr>
      <w:r>
        <w:t xml:space="preserve">Figure </w:t>
      </w:r>
      <w:r>
        <w:rPr>
          <w:rFonts w:hint="eastAsia"/>
        </w:rPr>
        <w:t>A.1.5</w:t>
      </w:r>
      <w:r>
        <w:t xml:space="preserve">: </w:t>
      </w:r>
      <w:r>
        <w:rPr>
          <w:rFonts w:hint="eastAsia"/>
        </w:rPr>
        <w:t>Illustration of edge NSCE deployment</w:t>
      </w:r>
    </w:p>
    <w:p w14:paraId="049CCA0D" w14:textId="77777777" w:rsidR="004800B6" w:rsidRPr="00E3159A" w:rsidRDefault="004800B6" w:rsidP="005D1F91">
      <w:pPr>
        <w:pStyle w:val="Heading1"/>
      </w:pPr>
      <w:bookmarkStart w:id="485" w:name="_Toc125659861"/>
      <w:r w:rsidRPr="00E3159A">
        <w:rPr>
          <w:rFonts w:hint="eastAsia"/>
        </w:rPr>
        <w:lastRenderedPageBreak/>
        <w:t>A.2</w:t>
      </w:r>
      <w:r w:rsidRPr="00E3159A">
        <w:rPr>
          <w:rFonts w:hint="eastAsia"/>
        </w:rPr>
        <w:tab/>
      </w:r>
      <w:r w:rsidRPr="00E3159A">
        <w:t xml:space="preserve">Deployment of </w:t>
      </w:r>
      <w:r w:rsidRPr="00E3159A">
        <w:rPr>
          <w:rFonts w:hint="eastAsia"/>
        </w:rPr>
        <w:t xml:space="preserve">NSCE </w:t>
      </w:r>
      <w:r w:rsidRPr="00E3159A">
        <w:t>server(s)</w:t>
      </w:r>
      <w:r w:rsidRPr="00E3159A">
        <w:rPr>
          <w:rFonts w:hint="eastAsia"/>
        </w:rPr>
        <w:t xml:space="preserve"> in relation to VAL server and 3GPP system</w:t>
      </w:r>
      <w:bookmarkEnd w:id="485"/>
    </w:p>
    <w:p w14:paraId="0E0000EF" w14:textId="77777777" w:rsidR="004800B6" w:rsidRDefault="004800B6" w:rsidP="004800B6">
      <w:r>
        <w:rPr>
          <w:rFonts w:hint="eastAsia"/>
        </w:rPr>
        <w:t xml:space="preserve">To support the centralized/distributed deployment, the NSCE server(s) will have different deployment models and different relation with VAL server and 3GPP system. </w:t>
      </w:r>
    </w:p>
    <w:p w14:paraId="31308ABF" w14:textId="77777777" w:rsidR="004800B6" w:rsidRDefault="004800B6" w:rsidP="00E3159A">
      <w:pPr>
        <w:pStyle w:val="EditorsNote"/>
      </w:pPr>
      <w:r>
        <w:t xml:space="preserve">Editor's note: </w:t>
      </w:r>
      <w:r>
        <w:rPr>
          <w:rFonts w:hint="eastAsia"/>
        </w:rPr>
        <w:t>The detailed deployment of NSCE server(s) in relation to VAL server and 3GPP system is FFS</w:t>
      </w:r>
      <w:r>
        <w:t>.</w:t>
      </w:r>
      <w:r>
        <w:rPr>
          <w:rFonts w:hint="eastAsia"/>
        </w:rPr>
        <w:t xml:space="preserve"> </w:t>
      </w:r>
    </w:p>
    <w:p w14:paraId="2E478486" w14:textId="77777777" w:rsidR="004800B6" w:rsidRPr="00E3159A" w:rsidRDefault="004800B6" w:rsidP="005D1F91">
      <w:pPr>
        <w:pStyle w:val="Heading1"/>
      </w:pPr>
      <w:bookmarkStart w:id="486" w:name="_Toc125659862"/>
      <w:r w:rsidRPr="00E3159A">
        <w:rPr>
          <w:rFonts w:hint="eastAsia"/>
        </w:rPr>
        <w:t>A.3</w:t>
      </w:r>
      <w:r w:rsidRPr="00E3159A">
        <w:rPr>
          <w:rFonts w:hint="eastAsia"/>
        </w:rPr>
        <w:tab/>
      </w:r>
      <w:r w:rsidRPr="00E3159A">
        <w:t xml:space="preserve">Deployment of </w:t>
      </w:r>
      <w:r w:rsidRPr="00E3159A">
        <w:rPr>
          <w:rFonts w:hint="eastAsia"/>
        </w:rPr>
        <w:t xml:space="preserve">NSCE </w:t>
      </w:r>
      <w:r w:rsidRPr="00E3159A">
        <w:t>server(s)</w:t>
      </w:r>
      <w:r w:rsidRPr="00E3159A">
        <w:rPr>
          <w:rFonts w:hint="eastAsia"/>
        </w:rPr>
        <w:t xml:space="preserve"> in relation to SEAL</w:t>
      </w:r>
      <w:bookmarkEnd w:id="486"/>
    </w:p>
    <w:p w14:paraId="08B3D8EE" w14:textId="77777777" w:rsidR="004800B6" w:rsidRDefault="004800B6" w:rsidP="004800B6">
      <w:r>
        <w:rPr>
          <w:rFonts w:hint="eastAsia"/>
        </w:rPr>
        <w:t xml:space="preserve">The NSCE server(s) supports standalong deployment independent with other SEAL services, it can interact with other SEAL service(s) via SEAL-X interface as specified in Clause </w:t>
      </w:r>
      <w:r>
        <w:t>6.2</w:t>
      </w:r>
      <w:r>
        <w:rPr>
          <w:rFonts w:hint="eastAsia"/>
        </w:rPr>
        <w:t xml:space="preserve"> TS 23.434, . </w:t>
      </w:r>
    </w:p>
    <w:p w14:paraId="560AF0FE" w14:textId="5E390764" w:rsidR="004800B6" w:rsidRPr="005D1F91" w:rsidRDefault="004800B6" w:rsidP="005D1F91">
      <w:pPr>
        <w:spacing w:after="0"/>
      </w:pPr>
      <w:r>
        <w:rPr>
          <w:rFonts w:hint="eastAsia"/>
        </w:rPr>
        <w:t>The NSCE service(s) supports combined deployment with other SEAL services, it can interact with other SEAL service via service API as specified in clause 15 TS 23.434.</w:t>
      </w:r>
    </w:p>
    <w:p w14:paraId="7CCC2BDE" w14:textId="77777777" w:rsidR="008116B4" w:rsidRDefault="00571706">
      <w:pPr>
        <w:pStyle w:val="Heading8"/>
      </w:pPr>
      <w:r>
        <w:br w:type="page"/>
      </w:r>
      <w:bookmarkStart w:id="487" w:name="_Toc106116338"/>
      <w:bookmarkStart w:id="488" w:name="_Toc20434"/>
      <w:bookmarkStart w:id="489" w:name="_Toc125659863"/>
      <w:r>
        <w:lastRenderedPageBreak/>
        <w:t xml:space="preserve">Annex </w:t>
      </w:r>
      <w:r>
        <w:rPr>
          <w:rFonts w:eastAsia="SimSun" w:hint="eastAsia"/>
          <w:lang w:val="en-US" w:eastAsia="zh-CN"/>
        </w:rPr>
        <w:t>B</w:t>
      </w:r>
      <w:r>
        <w:t xml:space="preserve"> (informative):</w:t>
      </w:r>
      <w:r>
        <w:rPr>
          <w:rFonts w:eastAsia="SimSun"/>
          <w:lang w:val="en-US" w:eastAsia="zh-CN"/>
        </w:rPr>
        <w:br/>
      </w:r>
      <w:r>
        <w:t>Change history</w:t>
      </w:r>
      <w:bookmarkEnd w:id="487"/>
      <w:bookmarkEnd w:id="488"/>
      <w:bookmarkEnd w:id="489"/>
    </w:p>
    <w:p w14:paraId="3FBBDD8F" w14:textId="77777777" w:rsidR="008116B4" w:rsidRDefault="008116B4">
      <w:pPr>
        <w:pStyle w:val="TH"/>
      </w:pPr>
      <w:bookmarkStart w:id="490" w:name="historyclause"/>
      <w:bookmarkEnd w:id="490"/>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760"/>
        <w:gridCol w:w="1134"/>
        <w:gridCol w:w="425"/>
        <w:gridCol w:w="425"/>
        <w:gridCol w:w="425"/>
        <w:gridCol w:w="4962"/>
        <w:gridCol w:w="708"/>
      </w:tblGrid>
      <w:tr w:rsidR="008116B4" w14:paraId="2A208618" w14:textId="77777777">
        <w:trPr>
          <w:cantSplit/>
        </w:trPr>
        <w:tc>
          <w:tcPr>
            <w:tcW w:w="9639" w:type="dxa"/>
            <w:gridSpan w:val="8"/>
            <w:tcBorders>
              <w:bottom w:val="nil"/>
            </w:tcBorders>
            <w:shd w:val="solid" w:color="FFFFFF" w:fill="auto"/>
          </w:tcPr>
          <w:p w14:paraId="252F7ECF" w14:textId="77777777" w:rsidR="008116B4" w:rsidRDefault="00571706">
            <w:pPr>
              <w:pStyle w:val="TAL"/>
              <w:jc w:val="center"/>
              <w:rPr>
                <w:b/>
                <w:sz w:val="16"/>
              </w:rPr>
            </w:pPr>
            <w:r>
              <w:rPr>
                <w:b/>
              </w:rPr>
              <w:t>Change history</w:t>
            </w:r>
          </w:p>
        </w:tc>
      </w:tr>
      <w:tr w:rsidR="008116B4" w14:paraId="29C83D32" w14:textId="77777777">
        <w:tc>
          <w:tcPr>
            <w:tcW w:w="800" w:type="dxa"/>
            <w:shd w:val="pct10" w:color="auto" w:fill="FFFFFF"/>
          </w:tcPr>
          <w:p w14:paraId="3CC517B7" w14:textId="77777777" w:rsidR="008116B4" w:rsidRDefault="00571706">
            <w:pPr>
              <w:pStyle w:val="TAL"/>
              <w:rPr>
                <w:b/>
                <w:sz w:val="16"/>
              </w:rPr>
            </w:pPr>
            <w:r>
              <w:rPr>
                <w:b/>
                <w:sz w:val="16"/>
              </w:rPr>
              <w:t>Date</w:t>
            </w:r>
          </w:p>
        </w:tc>
        <w:tc>
          <w:tcPr>
            <w:tcW w:w="760" w:type="dxa"/>
            <w:shd w:val="pct10" w:color="auto" w:fill="FFFFFF"/>
          </w:tcPr>
          <w:p w14:paraId="702BAEE1" w14:textId="77777777" w:rsidR="008116B4" w:rsidRDefault="00571706">
            <w:pPr>
              <w:pStyle w:val="TAL"/>
              <w:rPr>
                <w:b/>
                <w:sz w:val="16"/>
              </w:rPr>
            </w:pPr>
            <w:r>
              <w:rPr>
                <w:b/>
                <w:sz w:val="16"/>
              </w:rPr>
              <w:t>Meeting</w:t>
            </w:r>
          </w:p>
        </w:tc>
        <w:tc>
          <w:tcPr>
            <w:tcW w:w="1134" w:type="dxa"/>
            <w:shd w:val="pct10" w:color="auto" w:fill="FFFFFF"/>
          </w:tcPr>
          <w:p w14:paraId="56E0E10D" w14:textId="77777777" w:rsidR="008116B4" w:rsidRDefault="00571706">
            <w:pPr>
              <w:pStyle w:val="TAL"/>
              <w:rPr>
                <w:b/>
                <w:sz w:val="16"/>
              </w:rPr>
            </w:pPr>
            <w:r>
              <w:rPr>
                <w:b/>
                <w:sz w:val="16"/>
              </w:rPr>
              <w:t>TDoc</w:t>
            </w:r>
          </w:p>
        </w:tc>
        <w:tc>
          <w:tcPr>
            <w:tcW w:w="425" w:type="dxa"/>
            <w:shd w:val="pct10" w:color="auto" w:fill="FFFFFF"/>
          </w:tcPr>
          <w:p w14:paraId="0C269E8C" w14:textId="77777777" w:rsidR="008116B4" w:rsidRDefault="00571706">
            <w:pPr>
              <w:pStyle w:val="TAL"/>
              <w:rPr>
                <w:b/>
                <w:sz w:val="16"/>
              </w:rPr>
            </w:pPr>
            <w:r>
              <w:rPr>
                <w:b/>
                <w:sz w:val="16"/>
              </w:rPr>
              <w:t>CR</w:t>
            </w:r>
          </w:p>
        </w:tc>
        <w:tc>
          <w:tcPr>
            <w:tcW w:w="425" w:type="dxa"/>
            <w:shd w:val="pct10" w:color="auto" w:fill="FFFFFF"/>
          </w:tcPr>
          <w:p w14:paraId="409D06C6" w14:textId="77777777" w:rsidR="008116B4" w:rsidRDefault="00571706">
            <w:pPr>
              <w:pStyle w:val="TAL"/>
              <w:rPr>
                <w:b/>
                <w:sz w:val="16"/>
              </w:rPr>
            </w:pPr>
            <w:r>
              <w:rPr>
                <w:b/>
                <w:sz w:val="16"/>
              </w:rPr>
              <w:t>Rev</w:t>
            </w:r>
          </w:p>
        </w:tc>
        <w:tc>
          <w:tcPr>
            <w:tcW w:w="425" w:type="dxa"/>
            <w:shd w:val="pct10" w:color="auto" w:fill="FFFFFF"/>
          </w:tcPr>
          <w:p w14:paraId="6319B052" w14:textId="77777777" w:rsidR="008116B4" w:rsidRDefault="00571706">
            <w:pPr>
              <w:pStyle w:val="TAL"/>
              <w:rPr>
                <w:b/>
                <w:sz w:val="16"/>
              </w:rPr>
            </w:pPr>
            <w:r>
              <w:rPr>
                <w:b/>
                <w:sz w:val="16"/>
              </w:rPr>
              <w:t>Cat</w:t>
            </w:r>
          </w:p>
        </w:tc>
        <w:tc>
          <w:tcPr>
            <w:tcW w:w="4962" w:type="dxa"/>
            <w:shd w:val="pct10" w:color="auto" w:fill="FFFFFF"/>
          </w:tcPr>
          <w:p w14:paraId="6B8E242F" w14:textId="77777777" w:rsidR="008116B4" w:rsidRDefault="00571706">
            <w:pPr>
              <w:pStyle w:val="TAL"/>
              <w:rPr>
                <w:b/>
                <w:sz w:val="16"/>
              </w:rPr>
            </w:pPr>
            <w:r>
              <w:rPr>
                <w:b/>
                <w:sz w:val="16"/>
              </w:rPr>
              <w:t>Subject/Comment</w:t>
            </w:r>
          </w:p>
        </w:tc>
        <w:tc>
          <w:tcPr>
            <w:tcW w:w="708" w:type="dxa"/>
            <w:shd w:val="pct10" w:color="auto" w:fill="FFFFFF"/>
          </w:tcPr>
          <w:p w14:paraId="470F1C94" w14:textId="77777777" w:rsidR="008116B4" w:rsidRDefault="00571706">
            <w:pPr>
              <w:pStyle w:val="TAL"/>
              <w:rPr>
                <w:b/>
                <w:sz w:val="16"/>
              </w:rPr>
            </w:pPr>
            <w:r>
              <w:rPr>
                <w:b/>
                <w:sz w:val="16"/>
              </w:rPr>
              <w:t>New version</w:t>
            </w:r>
          </w:p>
        </w:tc>
      </w:tr>
      <w:tr w:rsidR="008116B4" w14:paraId="177936BE" w14:textId="77777777">
        <w:tc>
          <w:tcPr>
            <w:tcW w:w="800" w:type="dxa"/>
            <w:shd w:val="solid" w:color="FFFFFF" w:fill="auto"/>
          </w:tcPr>
          <w:p w14:paraId="01E0826E" w14:textId="77777777" w:rsidR="008116B4" w:rsidRDefault="00571706">
            <w:pPr>
              <w:pStyle w:val="TAC"/>
              <w:rPr>
                <w:rFonts w:eastAsia="SimSun"/>
                <w:sz w:val="16"/>
                <w:szCs w:val="16"/>
                <w:lang w:val="en-US" w:eastAsia="zh-CN"/>
              </w:rPr>
            </w:pPr>
            <w:r>
              <w:rPr>
                <w:rFonts w:eastAsia="SimSun" w:hint="eastAsia"/>
                <w:sz w:val="16"/>
                <w:szCs w:val="16"/>
                <w:lang w:val="en-US" w:eastAsia="zh-CN"/>
              </w:rPr>
              <w:t>2022-0</w:t>
            </w:r>
            <w:r>
              <w:rPr>
                <w:rFonts w:eastAsia="SimSun"/>
                <w:sz w:val="16"/>
                <w:szCs w:val="16"/>
                <w:lang w:val="en-US" w:eastAsia="zh-CN"/>
              </w:rPr>
              <w:t>6</w:t>
            </w:r>
          </w:p>
        </w:tc>
        <w:tc>
          <w:tcPr>
            <w:tcW w:w="760" w:type="dxa"/>
            <w:shd w:val="solid" w:color="FFFFFF" w:fill="auto"/>
          </w:tcPr>
          <w:p w14:paraId="1CF87295" w14:textId="77777777" w:rsidR="008116B4" w:rsidRDefault="00571706">
            <w:pPr>
              <w:pStyle w:val="TAC"/>
              <w:rPr>
                <w:rFonts w:eastAsia="SimSun"/>
                <w:sz w:val="16"/>
                <w:szCs w:val="16"/>
                <w:lang w:val="en-US" w:eastAsia="zh-CN"/>
              </w:rPr>
            </w:pPr>
            <w:r>
              <w:rPr>
                <w:rFonts w:eastAsia="SimSun" w:hint="eastAsia"/>
                <w:sz w:val="16"/>
                <w:szCs w:val="16"/>
                <w:lang w:val="en-US" w:eastAsia="zh-CN"/>
              </w:rPr>
              <w:t>SA6#49-bis-e</w:t>
            </w:r>
          </w:p>
        </w:tc>
        <w:tc>
          <w:tcPr>
            <w:tcW w:w="1134" w:type="dxa"/>
            <w:shd w:val="solid" w:color="FFFFFF" w:fill="auto"/>
          </w:tcPr>
          <w:p w14:paraId="02506F97" w14:textId="77777777" w:rsidR="008116B4" w:rsidRDefault="008116B4">
            <w:pPr>
              <w:pStyle w:val="TAC"/>
              <w:rPr>
                <w:sz w:val="16"/>
                <w:szCs w:val="16"/>
              </w:rPr>
            </w:pPr>
          </w:p>
        </w:tc>
        <w:tc>
          <w:tcPr>
            <w:tcW w:w="425" w:type="dxa"/>
            <w:shd w:val="solid" w:color="FFFFFF" w:fill="auto"/>
          </w:tcPr>
          <w:p w14:paraId="62D59379" w14:textId="77777777" w:rsidR="008116B4" w:rsidRDefault="008116B4">
            <w:pPr>
              <w:pStyle w:val="TAL"/>
              <w:rPr>
                <w:sz w:val="16"/>
                <w:szCs w:val="16"/>
              </w:rPr>
            </w:pPr>
          </w:p>
        </w:tc>
        <w:tc>
          <w:tcPr>
            <w:tcW w:w="425" w:type="dxa"/>
            <w:shd w:val="solid" w:color="FFFFFF" w:fill="auto"/>
          </w:tcPr>
          <w:p w14:paraId="36877BD3" w14:textId="77777777" w:rsidR="008116B4" w:rsidRDefault="008116B4">
            <w:pPr>
              <w:pStyle w:val="TAR"/>
              <w:rPr>
                <w:sz w:val="16"/>
                <w:szCs w:val="16"/>
              </w:rPr>
            </w:pPr>
          </w:p>
        </w:tc>
        <w:tc>
          <w:tcPr>
            <w:tcW w:w="425" w:type="dxa"/>
            <w:shd w:val="solid" w:color="FFFFFF" w:fill="auto"/>
          </w:tcPr>
          <w:p w14:paraId="06A62998" w14:textId="77777777" w:rsidR="008116B4" w:rsidRDefault="008116B4">
            <w:pPr>
              <w:pStyle w:val="TAC"/>
              <w:rPr>
                <w:sz w:val="16"/>
                <w:szCs w:val="16"/>
              </w:rPr>
            </w:pPr>
          </w:p>
        </w:tc>
        <w:tc>
          <w:tcPr>
            <w:tcW w:w="4962" w:type="dxa"/>
            <w:shd w:val="solid" w:color="FFFFFF" w:fill="auto"/>
          </w:tcPr>
          <w:p w14:paraId="2F965AD3" w14:textId="77777777" w:rsidR="008116B4" w:rsidRDefault="00571706">
            <w:pPr>
              <w:pStyle w:val="TAL"/>
              <w:rPr>
                <w:rFonts w:eastAsia="SimSun"/>
                <w:sz w:val="16"/>
                <w:szCs w:val="16"/>
                <w:lang w:val="en-US" w:eastAsia="zh-CN"/>
              </w:rPr>
            </w:pPr>
            <w:r>
              <w:rPr>
                <w:rFonts w:eastAsia="SimSun" w:hint="eastAsia"/>
                <w:sz w:val="16"/>
                <w:szCs w:val="16"/>
                <w:lang w:val="en-US" w:eastAsia="zh-CN"/>
              </w:rPr>
              <w:t>TS skeleton</w:t>
            </w:r>
          </w:p>
        </w:tc>
        <w:tc>
          <w:tcPr>
            <w:tcW w:w="708" w:type="dxa"/>
            <w:shd w:val="solid" w:color="FFFFFF" w:fill="auto"/>
          </w:tcPr>
          <w:p w14:paraId="362729BE" w14:textId="77777777" w:rsidR="008116B4" w:rsidRDefault="00571706">
            <w:pPr>
              <w:pStyle w:val="TAC"/>
              <w:rPr>
                <w:rFonts w:eastAsia="SimSun"/>
                <w:sz w:val="16"/>
                <w:szCs w:val="16"/>
                <w:lang w:val="en-US" w:eastAsia="zh-CN"/>
              </w:rPr>
            </w:pPr>
            <w:r>
              <w:rPr>
                <w:rFonts w:eastAsia="SimSun" w:hint="eastAsia"/>
                <w:sz w:val="16"/>
                <w:szCs w:val="16"/>
                <w:lang w:val="en-US" w:eastAsia="zh-CN"/>
              </w:rPr>
              <w:t>0.0.0</w:t>
            </w:r>
          </w:p>
        </w:tc>
      </w:tr>
      <w:tr w:rsidR="008116B4" w14:paraId="5197A845" w14:textId="77777777">
        <w:tc>
          <w:tcPr>
            <w:tcW w:w="800" w:type="dxa"/>
            <w:shd w:val="solid" w:color="FFFFFF" w:fill="auto"/>
          </w:tcPr>
          <w:p w14:paraId="2035CCE6" w14:textId="77777777" w:rsidR="008116B4" w:rsidRDefault="00571706">
            <w:pPr>
              <w:pStyle w:val="TAC"/>
              <w:rPr>
                <w:rFonts w:eastAsia="SimSun"/>
                <w:sz w:val="16"/>
                <w:szCs w:val="16"/>
                <w:lang w:val="en-US" w:eastAsia="zh-CN"/>
              </w:rPr>
            </w:pPr>
            <w:r>
              <w:rPr>
                <w:rFonts w:eastAsia="SimSun" w:hint="eastAsia"/>
                <w:sz w:val="16"/>
                <w:szCs w:val="16"/>
                <w:lang w:val="en-US" w:eastAsia="zh-CN"/>
              </w:rPr>
              <w:t>2022-0</w:t>
            </w:r>
            <w:r>
              <w:rPr>
                <w:rFonts w:eastAsia="SimSun"/>
                <w:sz w:val="16"/>
                <w:szCs w:val="16"/>
                <w:lang w:val="en-US" w:eastAsia="zh-CN"/>
              </w:rPr>
              <w:t>7</w:t>
            </w:r>
          </w:p>
        </w:tc>
        <w:tc>
          <w:tcPr>
            <w:tcW w:w="760" w:type="dxa"/>
            <w:shd w:val="solid" w:color="FFFFFF" w:fill="auto"/>
          </w:tcPr>
          <w:p w14:paraId="4B025E08" w14:textId="77777777" w:rsidR="008116B4" w:rsidRDefault="00571706">
            <w:pPr>
              <w:pStyle w:val="TAC"/>
              <w:rPr>
                <w:rFonts w:eastAsia="SimSun"/>
                <w:sz w:val="16"/>
                <w:szCs w:val="16"/>
                <w:lang w:val="en-US" w:eastAsia="zh-CN"/>
              </w:rPr>
            </w:pPr>
            <w:r>
              <w:rPr>
                <w:rFonts w:eastAsia="SimSun" w:hint="eastAsia"/>
                <w:sz w:val="16"/>
                <w:szCs w:val="16"/>
                <w:lang w:val="en-US" w:eastAsia="zh-CN"/>
              </w:rPr>
              <w:t>SA6#49-bis-e</w:t>
            </w:r>
          </w:p>
        </w:tc>
        <w:tc>
          <w:tcPr>
            <w:tcW w:w="1134" w:type="dxa"/>
            <w:shd w:val="solid" w:color="FFFFFF" w:fill="auto"/>
          </w:tcPr>
          <w:p w14:paraId="34DE47E0" w14:textId="77777777" w:rsidR="008116B4" w:rsidRDefault="008116B4">
            <w:pPr>
              <w:pStyle w:val="TAC"/>
              <w:rPr>
                <w:sz w:val="16"/>
                <w:szCs w:val="16"/>
              </w:rPr>
            </w:pPr>
          </w:p>
        </w:tc>
        <w:tc>
          <w:tcPr>
            <w:tcW w:w="425" w:type="dxa"/>
            <w:shd w:val="solid" w:color="FFFFFF" w:fill="auto"/>
          </w:tcPr>
          <w:p w14:paraId="4E783697" w14:textId="77777777" w:rsidR="008116B4" w:rsidRDefault="008116B4">
            <w:pPr>
              <w:pStyle w:val="TAL"/>
              <w:rPr>
                <w:sz w:val="16"/>
                <w:szCs w:val="16"/>
              </w:rPr>
            </w:pPr>
          </w:p>
        </w:tc>
        <w:tc>
          <w:tcPr>
            <w:tcW w:w="425" w:type="dxa"/>
            <w:shd w:val="solid" w:color="FFFFFF" w:fill="auto"/>
          </w:tcPr>
          <w:p w14:paraId="74D30D01" w14:textId="77777777" w:rsidR="008116B4" w:rsidRDefault="008116B4">
            <w:pPr>
              <w:pStyle w:val="TAR"/>
              <w:rPr>
                <w:sz w:val="16"/>
                <w:szCs w:val="16"/>
              </w:rPr>
            </w:pPr>
          </w:p>
        </w:tc>
        <w:tc>
          <w:tcPr>
            <w:tcW w:w="425" w:type="dxa"/>
            <w:shd w:val="solid" w:color="FFFFFF" w:fill="auto"/>
          </w:tcPr>
          <w:p w14:paraId="5FA6CA82" w14:textId="77777777" w:rsidR="008116B4" w:rsidRDefault="008116B4">
            <w:pPr>
              <w:pStyle w:val="TAC"/>
              <w:rPr>
                <w:sz w:val="16"/>
                <w:szCs w:val="16"/>
              </w:rPr>
            </w:pPr>
          </w:p>
        </w:tc>
        <w:tc>
          <w:tcPr>
            <w:tcW w:w="4962" w:type="dxa"/>
            <w:shd w:val="solid" w:color="FFFFFF" w:fill="auto"/>
          </w:tcPr>
          <w:p w14:paraId="1CB3D3D7" w14:textId="77777777" w:rsidR="008116B4" w:rsidRDefault="00571706">
            <w:pPr>
              <w:pStyle w:val="TAL"/>
              <w:rPr>
                <w:rFonts w:eastAsiaTheme="minorEastAsia"/>
                <w:sz w:val="16"/>
                <w:szCs w:val="16"/>
                <w:lang w:eastAsia="zh-CN"/>
              </w:rPr>
            </w:pPr>
            <w:r>
              <w:rPr>
                <w:sz w:val="16"/>
                <w:szCs w:val="16"/>
              </w:rPr>
              <w:t>T</w:t>
            </w:r>
            <w:r>
              <w:rPr>
                <w:rFonts w:eastAsiaTheme="minorEastAsia" w:hint="eastAsia"/>
                <w:sz w:val="16"/>
                <w:szCs w:val="16"/>
                <w:lang w:eastAsia="zh-CN"/>
              </w:rPr>
              <w:t>S</w:t>
            </w:r>
            <w:r>
              <w:rPr>
                <w:sz w:val="16"/>
                <w:szCs w:val="16"/>
              </w:rPr>
              <w:t xml:space="preserve"> Skeleton agreed in SA6#</w:t>
            </w:r>
            <w:r>
              <w:rPr>
                <w:rFonts w:hint="eastAsia"/>
                <w:sz w:val="16"/>
                <w:szCs w:val="16"/>
              </w:rPr>
              <w:t>4</w:t>
            </w:r>
            <w:r>
              <w:rPr>
                <w:rFonts w:eastAsiaTheme="minorEastAsia" w:hint="eastAsia"/>
                <w:sz w:val="16"/>
                <w:szCs w:val="16"/>
                <w:lang w:eastAsia="zh-CN"/>
              </w:rPr>
              <w:t>9-bis-e</w:t>
            </w:r>
            <w:r>
              <w:rPr>
                <w:sz w:val="16"/>
                <w:szCs w:val="16"/>
              </w:rPr>
              <w:t>: S6-2</w:t>
            </w:r>
            <w:r>
              <w:rPr>
                <w:rFonts w:eastAsiaTheme="minorEastAsia" w:hint="eastAsia"/>
                <w:sz w:val="16"/>
                <w:szCs w:val="16"/>
                <w:lang w:eastAsia="zh-CN"/>
              </w:rPr>
              <w:t>21640,</w:t>
            </w:r>
          </w:p>
          <w:p w14:paraId="39D2A730" w14:textId="77777777" w:rsidR="008116B4" w:rsidRDefault="00571706">
            <w:pPr>
              <w:pStyle w:val="TAL"/>
              <w:rPr>
                <w:rFonts w:eastAsia="SimSun"/>
                <w:sz w:val="16"/>
                <w:szCs w:val="16"/>
                <w:lang w:val="en-US" w:eastAsia="zh-CN"/>
              </w:rPr>
            </w:pPr>
            <w:r>
              <w:rPr>
                <w:sz w:val="16"/>
                <w:szCs w:val="16"/>
              </w:rPr>
              <w:t>Implemented pCRs approved in SA6#</w:t>
            </w:r>
            <w:r>
              <w:rPr>
                <w:rFonts w:hint="eastAsia"/>
                <w:sz w:val="16"/>
                <w:szCs w:val="16"/>
              </w:rPr>
              <w:t>4</w:t>
            </w:r>
            <w:r>
              <w:rPr>
                <w:rFonts w:eastAsiaTheme="minorEastAsia" w:hint="eastAsia"/>
                <w:sz w:val="16"/>
                <w:szCs w:val="16"/>
                <w:lang w:eastAsia="zh-CN"/>
              </w:rPr>
              <w:t>9-bis-e</w:t>
            </w:r>
            <w:r>
              <w:rPr>
                <w:sz w:val="16"/>
                <w:szCs w:val="16"/>
              </w:rPr>
              <w:t xml:space="preserve">: </w:t>
            </w:r>
            <w:r>
              <w:rPr>
                <w:rFonts w:eastAsia="SimSun"/>
                <w:sz w:val="16"/>
                <w:szCs w:val="16"/>
                <w:lang w:val="en-US" w:eastAsia="zh-CN"/>
              </w:rPr>
              <w:t>S6-22</w:t>
            </w:r>
            <w:r>
              <w:rPr>
                <w:rFonts w:eastAsia="SimSun" w:hint="eastAsia"/>
                <w:sz w:val="16"/>
                <w:szCs w:val="16"/>
                <w:lang w:val="en-US" w:eastAsia="zh-CN"/>
              </w:rPr>
              <w:t xml:space="preserve">1641, </w:t>
            </w:r>
            <w:r>
              <w:rPr>
                <w:rFonts w:eastAsia="SimSun"/>
                <w:sz w:val="16"/>
                <w:szCs w:val="16"/>
                <w:lang w:val="en-US" w:eastAsia="zh-CN"/>
              </w:rPr>
              <w:t>S6-22</w:t>
            </w:r>
            <w:r>
              <w:rPr>
                <w:rFonts w:eastAsia="SimSun" w:hint="eastAsia"/>
                <w:sz w:val="16"/>
                <w:szCs w:val="16"/>
                <w:lang w:val="en-US" w:eastAsia="zh-CN"/>
              </w:rPr>
              <w:t xml:space="preserve">1642, </w:t>
            </w:r>
            <w:r>
              <w:rPr>
                <w:rFonts w:eastAsia="SimSun"/>
                <w:sz w:val="16"/>
                <w:szCs w:val="16"/>
                <w:lang w:val="en-US" w:eastAsia="zh-CN"/>
              </w:rPr>
              <w:t>S6-22</w:t>
            </w:r>
            <w:r>
              <w:rPr>
                <w:rFonts w:eastAsia="SimSun" w:hint="eastAsia"/>
                <w:sz w:val="16"/>
                <w:szCs w:val="16"/>
                <w:lang w:val="en-US" w:eastAsia="zh-CN"/>
              </w:rPr>
              <w:t xml:space="preserve">1643, </w:t>
            </w:r>
            <w:r>
              <w:rPr>
                <w:rFonts w:eastAsia="SimSun"/>
                <w:sz w:val="16"/>
                <w:szCs w:val="16"/>
                <w:lang w:val="en-US" w:eastAsia="zh-CN"/>
              </w:rPr>
              <w:t>S6-22</w:t>
            </w:r>
            <w:r>
              <w:rPr>
                <w:rFonts w:eastAsia="SimSun" w:hint="eastAsia"/>
                <w:sz w:val="16"/>
                <w:szCs w:val="16"/>
                <w:lang w:val="en-US" w:eastAsia="zh-CN"/>
              </w:rPr>
              <w:t xml:space="preserve">1822, </w:t>
            </w:r>
            <w:r>
              <w:rPr>
                <w:rFonts w:eastAsia="SimSun"/>
                <w:sz w:val="16"/>
                <w:szCs w:val="16"/>
                <w:lang w:val="en-US" w:eastAsia="zh-CN"/>
              </w:rPr>
              <w:t>S6-22</w:t>
            </w:r>
            <w:r>
              <w:rPr>
                <w:rFonts w:eastAsia="SimSun" w:hint="eastAsia"/>
                <w:sz w:val="16"/>
                <w:szCs w:val="16"/>
                <w:lang w:val="en-US" w:eastAsia="zh-CN"/>
              </w:rPr>
              <w:t>1818.</w:t>
            </w:r>
          </w:p>
          <w:p w14:paraId="6164AC3C" w14:textId="77777777" w:rsidR="008116B4" w:rsidRDefault="008116B4">
            <w:pPr>
              <w:pStyle w:val="TAL"/>
              <w:rPr>
                <w:rFonts w:eastAsia="SimSun"/>
                <w:sz w:val="16"/>
                <w:szCs w:val="16"/>
                <w:lang w:val="en-US" w:eastAsia="zh-CN"/>
              </w:rPr>
            </w:pPr>
          </w:p>
        </w:tc>
        <w:tc>
          <w:tcPr>
            <w:tcW w:w="708" w:type="dxa"/>
            <w:shd w:val="solid" w:color="FFFFFF" w:fill="auto"/>
          </w:tcPr>
          <w:p w14:paraId="6E3064CB" w14:textId="77777777" w:rsidR="008116B4" w:rsidRDefault="00571706">
            <w:pPr>
              <w:pStyle w:val="TAC"/>
              <w:rPr>
                <w:rFonts w:eastAsia="SimSun"/>
                <w:sz w:val="16"/>
                <w:szCs w:val="16"/>
                <w:lang w:val="en-US" w:eastAsia="zh-CN"/>
              </w:rPr>
            </w:pPr>
            <w:r>
              <w:rPr>
                <w:rFonts w:eastAsia="SimSun" w:hint="eastAsia"/>
                <w:sz w:val="16"/>
                <w:szCs w:val="16"/>
                <w:lang w:val="en-US" w:eastAsia="zh-CN"/>
              </w:rPr>
              <w:t>0.1.0</w:t>
            </w:r>
          </w:p>
        </w:tc>
      </w:tr>
      <w:tr w:rsidR="008116B4" w14:paraId="60536338" w14:textId="77777777">
        <w:tc>
          <w:tcPr>
            <w:tcW w:w="800" w:type="dxa"/>
            <w:shd w:val="solid" w:color="FFFFFF" w:fill="auto"/>
          </w:tcPr>
          <w:p w14:paraId="421F47E4" w14:textId="77777777" w:rsidR="008116B4" w:rsidRDefault="00571706">
            <w:pPr>
              <w:pStyle w:val="TAC"/>
              <w:rPr>
                <w:rFonts w:eastAsiaTheme="minorEastAsia"/>
                <w:sz w:val="16"/>
                <w:szCs w:val="16"/>
                <w:lang w:val="en-US" w:eastAsia="zh-CN"/>
              </w:rPr>
            </w:pPr>
            <w:r>
              <w:rPr>
                <w:rFonts w:eastAsia="SimSun" w:hint="eastAsia"/>
                <w:sz w:val="16"/>
                <w:szCs w:val="16"/>
                <w:lang w:val="en-US" w:eastAsia="zh-CN"/>
              </w:rPr>
              <w:t>2022-0</w:t>
            </w:r>
            <w:r>
              <w:rPr>
                <w:rFonts w:eastAsiaTheme="minorEastAsia" w:hint="eastAsia"/>
                <w:sz w:val="16"/>
                <w:szCs w:val="16"/>
                <w:lang w:val="en-US" w:eastAsia="zh-CN"/>
              </w:rPr>
              <w:t>9</w:t>
            </w:r>
          </w:p>
        </w:tc>
        <w:tc>
          <w:tcPr>
            <w:tcW w:w="760" w:type="dxa"/>
            <w:shd w:val="solid" w:color="FFFFFF" w:fill="auto"/>
          </w:tcPr>
          <w:p w14:paraId="4515D417" w14:textId="77777777" w:rsidR="008116B4" w:rsidRDefault="00571706">
            <w:pPr>
              <w:pStyle w:val="TAC"/>
              <w:rPr>
                <w:rFonts w:eastAsia="SimSun"/>
                <w:sz w:val="16"/>
                <w:szCs w:val="16"/>
                <w:lang w:val="en-US" w:eastAsia="zh-CN"/>
              </w:rPr>
            </w:pPr>
            <w:r>
              <w:rPr>
                <w:rFonts w:eastAsia="SimSun" w:hint="eastAsia"/>
                <w:sz w:val="16"/>
                <w:szCs w:val="16"/>
                <w:lang w:val="en-US" w:eastAsia="zh-CN"/>
              </w:rPr>
              <w:t>SA6#</w:t>
            </w:r>
            <w:r>
              <w:rPr>
                <w:rFonts w:eastAsiaTheme="minorEastAsia" w:hint="eastAsia"/>
                <w:sz w:val="16"/>
                <w:szCs w:val="16"/>
                <w:lang w:val="en-US" w:eastAsia="zh-CN"/>
              </w:rPr>
              <w:t>50</w:t>
            </w:r>
            <w:r>
              <w:rPr>
                <w:rFonts w:eastAsia="SimSun" w:hint="eastAsia"/>
                <w:sz w:val="16"/>
                <w:szCs w:val="16"/>
                <w:lang w:val="en-US" w:eastAsia="zh-CN"/>
              </w:rPr>
              <w:t>-e</w:t>
            </w:r>
          </w:p>
        </w:tc>
        <w:tc>
          <w:tcPr>
            <w:tcW w:w="1134" w:type="dxa"/>
            <w:shd w:val="solid" w:color="FFFFFF" w:fill="auto"/>
          </w:tcPr>
          <w:p w14:paraId="71763D29" w14:textId="77777777" w:rsidR="008116B4" w:rsidRDefault="008116B4">
            <w:pPr>
              <w:pStyle w:val="TAC"/>
              <w:rPr>
                <w:sz w:val="16"/>
                <w:szCs w:val="16"/>
              </w:rPr>
            </w:pPr>
          </w:p>
        </w:tc>
        <w:tc>
          <w:tcPr>
            <w:tcW w:w="425" w:type="dxa"/>
            <w:shd w:val="solid" w:color="FFFFFF" w:fill="auto"/>
          </w:tcPr>
          <w:p w14:paraId="601540AF" w14:textId="77777777" w:rsidR="008116B4" w:rsidRDefault="008116B4">
            <w:pPr>
              <w:pStyle w:val="TAL"/>
              <w:rPr>
                <w:sz w:val="16"/>
                <w:szCs w:val="16"/>
              </w:rPr>
            </w:pPr>
          </w:p>
        </w:tc>
        <w:tc>
          <w:tcPr>
            <w:tcW w:w="425" w:type="dxa"/>
            <w:shd w:val="solid" w:color="FFFFFF" w:fill="auto"/>
          </w:tcPr>
          <w:p w14:paraId="2A5F5DE8" w14:textId="77777777" w:rsidR="008116B4" w:rsidRDefault="008116B4">
            <w:pPr>
              <w:pStyle w:val="TAR"/>
              <w:rPr>
                <w:sz w:val="16"/>
                <w:szCs w:val="16"/>
              </w:rPr>
            </w:pPr>
          </w:p>
        </w:tc>
        <w:tc>
          <w:tcPr>
            <w:tcW w:w="425" w:type="dxa"/>
            <w:shd w:val="solid" w:color="FFFFFF" w:fill="auto"/>
          </w:tcPr>
          <w:p w14:paraId="27A24913" w14:textId="77777777" w:rsidR="008116B4" w:rsidRDefault="008116B4">
            <w:pPr>
              <w:pStyle w:val="TAC"/>
              <w:rPr>
                <w:sz w:val="16"/>
                <w:szCs w:val="16"/>
              </w:rPr>
            </w:pPr>
          </w:p>
        </w:tc>
        <w:tc>
          <w:tcPr>
            <w:tcW w:w="4962" w:type="dxa"/>
            <w:shd w:val="solid" w:color="FFFFFF" w:fill="auto"/>
          </w:tcPr>
          <w:p w14:paraId="17DA35CC" w14:textId="77777777" w:rsidR="008116B4" w:rsidRDefault="00571706">
            <w:pPr>
              <w:pStyle w:val="TAL"/>
              <w:rPr>
                <w:sz w:val="16"/>
                <w:szCs w:val="16"/>
              </w:rPr>
            </w:pPr>
            <w:r>
              <w:rPr>
                <w:sz w:val="16"/>
                <w:szCs w:val="16"/>
              </w:rPr>
              <w:t>Implemented pCRs approved in SA6#</w:t>
            </w:r>
            <w:r>
              <w:rPr>
                <w:rFonts w:eastAsiaTheme="minorEastAsia" w:hint="eastAsia"/>
                <w:sz w:val="16"/>
                <w:szCs w:val="16"/>
                <w:lang w:eastAsia="zh-CN"/>
              </w:rPr>
              <w:t>50</w:t>
            </w:r>
            <w:r>
              <w:rPr>
                <w:sz w:val="16"/>
                <w:szCs w:val="16"/>
              </w:rPr>
              <w:t>:</w:t>
            </w:r>
          </w:p>
          <w:p w14:paraId="294E890F" w14:textId="77777777" w:rsidR="008116B4" w:rsidRDefault="00571706">
            <w:pPr>
              <w:pStyle w:val="TAL"/>
              <w:rPr>
                <w:sz w:val="16"/>
                <w:szCs w:val="16"/>
              </w:rPr>
            </w:pPr>
            <w:r>
              <w:rPr>
                <w:sz w:val="16"/>
                <w:szCs w:val="16"/>
              </w:rPr>
              <w:t>S6-222146</w:t>
            </w:r>
            <w:r>
              <w:rPr>
                <w:rFonts w:hint="eastAsia"/>
                <w:sz w:val="16"/>
                <w:szCs w:val="16"/>
              </w:rPr>
              <w:t xml:space="preserve">, </w:t>
            </w:r>
            <w:r>
              <w:rPr>
                <w:sz w:val="16"/>
                <w:szCs w:val="16"/>
              </w:rPr>
              <w:t>S6-222197</w:t>
            </w:r>
            <w:r>
              <w:rPr>
                <w:rFonts w:hint="eastAsia"/>
                <w:sz w:val="16"/>
                <w:szCs w:val="16"/>
              </w:rPr>
              <w:t>, S6-222407</w:t>
            </w:r>
          </w:p>
          <w:p w14:paraId="44ECD5E5" w14:textId="77777777" w:rsidR="008116B4" w:rsidRDefault="00571706">
            <w:pPr>
              <w:pStyle w:val="TAL"/>
              <w:rPr>
                <w:sz w:val="16"/>
                <w:szCs w:val="16"/>
              </w:rPr>
            </w:pPr>
            <w:r>
              <w:rPr>
                <w:sz w:val="16"/>
                <w:szCs w:val="16"/>
              </w:rPr>
              <w:t>Editorial changes by the rapporteur</w:t>
            </w:r>
            <w:r>
              <w:rPr>
                <w:rFonts w:hint="eastAsia"/>
                <w:sz w:val="16"/>
                <w:szCs w:val="16"/>
              </w:rPr>
              <w:t>.</w:t>
            </w:r>
          </w:p>
        </w:tc>
        <w:tc>
          <w:tcPr>
            <w:tcW w:w="708" w:type="dxa"/>
            <w:shd w:val="solid" w:color="FFFFFF" w:fill="auto"/>
          </w:tcPr>
          <w:p w14:paraId="4CD69D0A" w14:textId="77777777" w:rsidR="008116B4" w:rsidRDefault="00571706">
            <w:pPr>
              <w:pStyle w:val="TAC"/>
              <w:rPr>
                <w:rFonts w:eastAsiaTheme="minorEastAsia"/>
                <w:sz w:val="16"/>
                <w:szCs w:val="16"/>
                <w:lang w:val="en-US" w:eastAsia="zh-CN"/>
              </w:rPr>
            </w:pPr>
            <w:r>
              <w:rPr>
                <w:rFonts w:eastAsiaTheme="minorEastAsia" w:hint="eastAsia"/>
                <w:sz w:val="16"/>
                <w:szCs w:val="16"/>
                <w:lang w:val="en-US" w:eastAsia="zh-CN"/>
              </w:rPr>
              <w:t>0.2.0</w:t>
            </w:r>
          </w:p>
        </w:tc>
      </w:tr>
      <w:tr w:rsidR="008116B4" w14:paraId="15420F76" w14:textId="77777777">
        <w:tc>
          <w:tcPr>
            <w:tcW w:w="800" w:type="dxa"/>
            <w:shd w:val="solid" w:color="FFFFFF" w:fill="auto"/>
          </w:tcPr>
          <w:p w14:paraId="7A124C55" w14:textId="77777777" w:rsidR="008116B4" w:rsidRDefault="00571706">
            <w:pPr>
              <w:pStyle w:val="TAC"/>
              <w:rPr>
                <w:rFonts w:eastAsiaTheme="minorEastAsia"/>
                <w:sz w:val="16"/>
                <w:szCs w:val="16"/>
                <w:lang w:val="en-US" w:eastAsia="zh-CN"/>
              </w:rPr>
            </w:pPr>
            <w:r>
              <w:rPr>
                <w:rFonts w:eastAsia="SimSun" w:hint="eastAsia"/>
                <w:sz w:val="16"/>
                <w:szCs w:val="16"/>
                <w:lang w:val="en-US" w:eastAsia="zh-CN"/>
              </w:rPr>
              <w:t>2022-</w:t>
            </w:r>
            <w:r>
              <w:rPr>
                <w:rFonts w:eastAsiaTheme="minorEastAsia" w:hint="eastAsia"/>
                <w:sz w:val="16"/>
                <w:szCs w:val="16"/>
                <w:lang w:val="en-US" w:eastAsia="zh-CN"/>
              </w:rPr>
              <w:t>10</w:t>
            </w:r>
          </w:p>
        </w:tc>
        <w:tc>
          <w:tcPr>
            <w:tcW w:w="760" w:type="dxa"/>
            <w:shd w:val="solid" w:color="FFFFFF" w:fill="auto"/>
          </w:tcPr>
          <w:p w14:paraId="2B0755C9" w14:textId="77777777" w:rsidR="008116B4" w:rsidRDefault="00571706">
            <w:pPr>
              <w:pStyle w:val="TAC"/>
              <w:rPr>
                <w:rFonts w:eastAsia="SimSun"/>
                <w:sz w:val="16"/>
                <w:szCs w:val="16"/>
                <w:lang w:val="en-US" w:eastAsia="zh-CN"/>
              </w:rPr>
            </w:pPr>
            <w:r>
              <w:rPr>
                <w:rFonts w:eastAsia="SimSun" w:hint="eastAsia"/>
                <w:sz w:val="16"/>
                <w:szCs w:val="16"/>
                <w:lang w:val="en-US" w:eastAsia="zh-CN"/>
              </w:rPr>
              <w:t>SA6#</w:t>
            </w:r>
            <w:r>
              <w:rPr>
                <w:rFonts w:eastAsiaTheme="minorEastAsia" w:hint="eastAsia"/>
                <w:sz w:val="16"/>
                <w:szCs w:val="16"/>
                <w:lang w:val="en-US" w:eastAsia="zh-CN"/>
              </w:rPr>
              <w:t>51</w:t>
            </w:r>
            <w:r>
              <w:rPr>
                <w:rFonts w:eastAsia="SimSun" w:hint="eastAsia"/>
                <w:sz w:val="16"/>
                <w:szCs w:val="16"/>
                <w:lang w:val="en-US" w:eastAsia="zh-CN"/>
              </w:rPr>
              <w:t>-e</w:t>
            </w:r>
          </w:p>
        </w:tc>
        <w:tc>
          <w:tcPr>
            <w:tcW w:w="1134" w:type="dxa"/>
            <w:shd w:val="solid" w:color="FFFFFF" w:fill="auto"/>
          </w:tcPr>
          <w:p w14:paraId="5372D211" w14:textId="77777777" w:rsidR="008116B4" w:rsidRDefault="008116B4">
            <w:pPr>
              <w:pStyle w:val="TAC"/>
              <w:rPr>
                <w:sz w:val="16"/>
                <w:szCs w:val="16"/>
              </w:rPr>
            </w:pPr>
          </w:p>
        </w:tc>
        <w:tc>
          <w:tcPr>
            <w:tcW w:w="425" w:type="dxa"/>
            <w:shd w:val="solid" w:color="FFFFFF" w:fill="auto"/>
          </w:tcPr>
          <w:p w14:paraId="76F1AC0A" w14:textId="77777777" w:rsidR="008116B4" w:rsidRDefault="008116B4">
            <w:pPr>
              <w:pStyle w:val="TAL"/>
              <w:rPr>
                <w:sz w:val="16"/>
                <w:szCs w:val="16"/>
              </w:rPr>
            </w:pPr>
          </w:p>
        </w:tc>
        <w:tc>
          <w:tcPr>
            <w:tcW w:w="425" w:type="dxa"/>
            <w:shd w:val="solid" w:color="FFFFFF" w:fill="auto"/>
          </w:tcPr>
          <w:p w14:paraId="306201FB" w14:textId="77777777" w:rsidR="008116B4" w:rsidRDefault="008116B4">
            <w:pPr>
              <w:pStyle w:val="TAR"/>
              <w:rPr>
                <w:sz w:val="16"/>
                <w:szCs w:val="16"/>
              </w:rPr>
            </w:pPr>
          </w:p>
        </w:tc>
        <w:tc>
          <w:tcPr>
            <w:tcW w:w="425" w:type="dxa"/>
            <w:shd w:val="solid" w:color="FFFFFF" w:fill="auto"/>
          </w:tcPr>
          <w:p w14:paraId="3AF2C7E3" w14:textId="77777777" w:rsidR="008116B4" w:rsidRDefault="008116B4">
            <w:pPr>
              <w:pStyle w:val="TAC"/>
              <w:rPr>
                <w:sz w:val="16"/>
                <w:szCs w:val="16"/>
              </w:rPr>
            </w:pPr>
          </w:p>
        </w:tc>
        <w:tc>
          <w:tcPr>
            <w:tcW w:w="4962" w:type="dxa"/>
            <w:shd w:val="solid" w:color="FFFFFF" w:fill="auto"/>
          </w:tcPr>
          <w:p w14:paraId="0EEB10CE" w14:textId="77777777" w:rsidR="008116B4" w:rsidRDefault="00571706">
            <w:pPr>
              <w:pStyle w:val="TAC"/>
              <w:jc w:val="left"/>
              <w:rPr>
                <w:rFonts w:eastAsiaTheme="minorEastAsia"/>
                <w:sz w:val="16"/>
                <w:szCs w:val="16"/>
                <w:lang w:eastAsia="zh-CN"/>
              </w:rPr>
            </w:pPr>
            <w:r>
              <w:rPr>
                <w:sz w:val="16"/>
                <w:szCs w:val="16"/>
              </w:rPr>
              <w:t>Implemented pCRs approved in SA6#</w:t>
            </w:r>
            <w:r>
              <w:rPr>
                <w:rFonts w:eastAsiaTheme="minorEastAsia"/>
                <w:sz w:val="16"/>
                <w:szCs w:val="16"/>
                <w:lang w:eastAsia="zh-CN"/>
              </w:rPr>
              <w:t>51</w:t>
            </w:r>
            <w:r>
              <w:rPr>
                <w:sz w:val="16"/>
                <w:szCs w:val="16"/>
              </w:rPr>
              <w:t>:</w:t>
            </w:r>
          </w:p>
          <w:p w14:paraId="6AF0714C" w14:textId="77777777" w:rsidR="008116B4" w:rsidRPr="009F45E2" w:rsidRDefault="00C97A79">
            <w:pPr>
              <w:pStyle w:val="TAC"/>
              <w:jc w:val="left"/>
              <w:rPr>
                <w:rFonts w:eastAsia="SimSun"/>
                <w:sz w:val="16"/>
                <w:szCs w:val="16"/>
                <w:lang w:val="en-US" w:eastAsia="zh-CN"/>
              </w:rPr>
            </w:pPr>
            <w:r w:rsidRPr="00C97A79">
              <w:rPr>
                <w:rFonts w:eastAsia="SimSun"/>
                <w:sz w:val="16"/>
                <w:szCs w:val="16"/>
                <w:lang w:val="en-US" w:eastAsia="zh-CN"/>
              </w:rPr>
              <w:t xml:space="preserve">S6-223036, S6-223035, </w:t>
            </w:r>
            <w:hyperlink r:id="rId61" w:history="1">
              <w:r w:rsidRPr="00C97A79">
                <w:rPr>
                  <w:rFonts w:eastAsia="SimSun"/>
                  <w:sz w:val="16"/>
                  <w:szCs w:val="16"/>
                  <w:lang w:val="en-US" w:eastAsia="zh-CN"/>
                </w:rPr>
                <w:t>S6-222901</w:t>
              </w:r>
            </w:hyperlink>
            <w:r w:rsidRPr="00C97A79">
              <w:rPr>
                <w:rFonts w:eastAsia="SimSun"/>
                <w:sz w:val="16"/>
                <w:szCs w:val="16"/>
                <w:lang w:val="en-US" w:eastAsia="zh-CN"/>
              </w:rPr>
              <w:t>, S6-222764.</w:t>
            </w:r>
          </w:p>
          <w:p w14:paraId="25374EDF" w14:textId="77777777" w:rsidR="008116B4" w:rsidRDefault="00571706">
            <w:pPr>
              <w:pStyle w:val="TAC"/>
              <w:jc w:val="left"/>
              <w:rPr>
                <w:rFonts w:eastAsiaTheme="minorEastAsia"/>
                <w:sz w:val="16"/>
                <w:szCs w:val="16"/>
                <w:lang w:eastAsia="zh-CN"/>
              </w:rPr>
            </w:pPr>
            <w:r>
              <w:rPr>
                <w:sz w:val="16"/>
                <w:szCs w:val="16"/>
              </w:rPr>
              <w:t>Editorial changes by the rapporteur</w:t>
            </w:r>
            <w:r>
              <w:rPr>
                <w:rFonts w:hint="eastAsia"/>
                <w:sz w:val="16"/>
                <w:szCs w:val="16"/>
              </w:rPr>
              <w:t>.</w:t>
            </w:r>
          </w:p>
        </w:tc>
        <w:tc>
          <w:tcPr>
            <w:tcW w:w="708" w:type="dxa"/>
            <w:shd w:val="solid" w:color="FFFFFF" w:fill="auto"/>
          </w:tcPr>
          <w:p w14:paraId="55D987F8" w14:textId="77777777" w:rsidR="008116B4" w:rsidRDefault="00571706">
            <w:pPr>
              <w:pStyle w:val="TAC"/>
              <w:rPr>
                <w:rFonts w:eastAsiaTheme="minorEastAsia"/>
                <w:sz w:val="16"/>
                <w:szCs w:val="16"/>
                <w:lang w:val="en-US" w:eastAsia="zh-CN"/>
              </w:rPr>
            </w:pPr>
            <w:r>
              <w:rPr>
                <w:rFonts w:eastAsiaTheme="minorEastAsia" w:hint="eastAsia"/>
                <w:sz w:val="16"/>
                <w:szCs w:val="16"/>
                <w:lang w:val="en-US" w:eastAsia="zh-CN"/>
              </w:rPr>
              <w:t>0.3.0</w:t>
            </w:r>
          </w:p>
        </w:tc>
      </w:tr>
      <w:tr w:rsidR="009F45E2" w14:paraId="439925BC" w14:textId="77777777">
        <w:tc>
          <w:tcPr>
            <w:tcW w:w="800" w:type="dxa"/>
            <w:shd w:val="solid" w:color="FFFFFF" w:fill="auto"/>
          </w:tcPr>
          <w:p w14:paraId="2257D798" w14:textId="77777777" w:rsidR="009F45E2" w:rsidRDefault="009F45E2" w:rsidP="009F45E2">
            <w:pPr>
              <w:pStyle w:val="TAC"/>
              <w:rPr>
                <w:rFonts w:eastAsia="SimSun"/>
                <w:sz w:val="16"/>
                <w:szCs w:val="16"/>
                <w:lang w:val="en-US" w:eastAsia="zh-CN"/>
              </w:rPr>
            </w:pPr>
            <w:r>
              <w:rPr>
                <w:rFonts w:eastAsia="SimSun" w:hint="eastAsia"/>
                <w:sz w:val="16"/>
                <w:szCs w:val="16"/>
                <w:lang w:val="en-US" w:eastAsia="zh-CN"/>
              </w:rPr>
              <w:t>2022-</w:t>
            </w:r>
            <w:r>
              <w:rPr>
                <w:rFonts w:eastAsiaTheme="minorEastAsia" w:hint="eastAsia"/>
                <w:sz w:val="16"/>
                <w:szCs w:val="16"/>
                <w:lang w:val="en-US" w:eastAsia="zh-CN"/>
              </w:rPr>
              <w:t>11</w:t>
            </w:r>
          </w:p>
        </w:tc>
        <w:tc>
          <w:tcPr>
            <w:tcW w:w="760" w:type="dxa"/>
            <w:shd w:val="solid" w:color="FFFFFF" w:fill="auto"/>
          </w:tcPr>
          <w:p w14:paraId="1EF69EC3" w14:textId="77777777" w:rsidR="009F45E2" w:rsidRDefault="009F45E2" w:rsidP="009F45E2">
            <w:pPr>
              <w:pStyle w:val="TAC"/>
              <w:rPr>
                <w:rFonts w:eastAsia="SimSun"/>
                <w:sz w:val="16"/>
                <w:szCs w:val="16"/>
                <w:lang w:val="en-US" w:eastAsia="zh-CN"/>
              </w:rPr>
            </w:pPr>
            <w:r>
              <w:rPr>
                <w:rFonts w:eastAsia="SimSun" w:hint="eastAsia"/>
                <w:sz w:val="16"/>
                <w:szCs w:val="16"/>
                <w:lang w:val="en-US" w:eastAsia="zh-CN"/>
              </w:rPr>
              <w:t>SA6#</w:t>
            </w:r>
            <w:r>
              <w:rPr>
                <w:rFonts w:eastAsiaTheme="minorEastAsia" w:hint="eastAsia"/>
                <w:sz w:val="16"/>
                <w:szCs w:val="16"/>
                <w:lang w:val="en-US" w:eastAsia="zh-CN"/>
              </w:rPr>
              <w:t>52</w:t>
            </w:r>
          </w:p>
        </w:tc>
        <w:tc>
          <w:tcPr>
            <w:tcW w:w="1134" w:type="dxa"/>
            <w:shd w:val="solid" w:color="FFFFFF" w:fill="auto"/>
          </w:tcPr>
          <w:p w14:paraId="76356FAF" w14:textId="77777777" w:rsidR="009F45E2" w:rsidRDefault="009F45E2">
            <w:pPr>
              <w:pStyle w:val="TAC"/>
              <w:rPr>
                <w:sz w:val="16"/>
                <w:szCs w:val="16"/>
              </w:rPr>
            </w:pPr>
          </w:p>
        </w:tc>
        <w:tc>
          <w:tcPr>
            <w:tcW w:w="425" w:type="dxa"/>
            <w:shd w:val="solid" w:color="FFFFFF" w:fill="auto"/>
          </w:tcPr>
          <w:p w14:paraId="7B0A8C66" w14:textId="77777777" w:rsidR="009F45E2" w:rsidRDefault="009F45E2">
            <w:pPr>
              <w:pStyle w:val="TAL"/>
              <w:rPr>
                <w:sz w:val="16"/>
                <w:szCs w:val="16"/>
              </w:rPr>
            </w:pPr>
          </w:p>
        </w:tc>
        <w:tc>
          <w:tcPr>
            <w:tcW w:w="425" w:type="dxa"/>
            <w:shd w:val="solid" w:color="FFFFFF" w:fill="auto"/>
          </w:tcPr>
          <w:p w14:paraId="5EB920C2" w14:textId="77777777" w:rsidR="009F45E2" w:rsidRDefault="009F45E2">
            <w:pPr>
              <w:pStyle w:val="TAR"/>
              <w:rPr>
                <w:sz w:val="16"/>
                <w:szCs w:val="16"/>
              </w:rPr>
            </w:pPr>
          </w:p>
        </w:tc>
        <w:tc>
          <w:tcPr>
            <w:tcW w:w="425" w:type="dxa"/>
            <w:shd w:val="solid" w:color="FFFFFF" w:fill="auto"/>
          </w:tcPr>
          <w:p w14:paraId="7F2AAE7B" w14:textId="77777777" w:rsidR="009F45E2" w:rsidRDefault="009F45E2">
            <w:pPr>
              <w:pStyle w:val="TAC"/>
              <w:rPr>
                <w:sz w:val="16"/>
                <w:szCs w:val="16"/>
              </w:rPr>
            </w:pPr>
          </w:p>
        </w:tc>
        <w:tc>
          <w:tcPr>
            <w:tcW w:w="4962" w:type="dxa"/>
            <w:shd w:val="solid" w:color="FFFFFF" w:fill="auto"/>
          </w:tcPr>
          <w:p w14:paraId="23749621" w14:textId="77777777" w:rsidR="009F45E2" w:rsidRDefault="009F45E2" w:rsidP="009F45E2">
            <w:pPr>
              <w:pStyle w:val="TAC"/>
              <w:jc w:val="left"/>
              <w:rPr>
                <w:rFonts w:eastAsiaTheme="minorEastAsia"/>
                <w:sz w:val="16"/>
                <w:szCs w:val="16"/>
                <w:lang w:eastAsia="zh-CN"/>
              </w:rPr>
            </w:pPr>
            <w:r>
              <w:rPr>
                <w:sz w:val="16"/>
                <w:szCs w:val="16"/>
              </w:rPr>
              <w:t>Implemented pCRs approved in SA6#</w:t>
            </w:r>
            <w:r>
              <w:rPr>
                <w:rFonts w:eastAsiaTheme="minorEastAsia"/>
                <w:sz w:val="16"/>
                <w:szCs w:val="16"/>
                <w:lang w:eastAsia="zh-CN"/>
              </w:rPr>
              <w:t>51</w:t>
            </w:r>
            <w:r>
              <w:rPr>
                <w:sz w:val="16"/>
                <w:szCs w:val="16"/>
              </w:rPr>
              <w:t>:</w:t>
            </w:r>
          </w:p>
          <w:p w14:paraId="4AB023C3" w14:textId="77777777" w:rsidR="009F45E2" w:rsidRDefault="009F45E2" w:rsidP="00294B04">
            <w:pPr>
              <w:pStyle w:val="TAC"/>
              <w:jc w:val="left"/>
              <w:rPr>
                <w:rFonts w:eastAsiaTheme="minorEastAsia"/>
                <w:sz w:val="16"/>
                <w:szCs w:val="16"/>
                <w:lang w:eastAsia="zh-CN"/>
              </w:rPr>
            </w:pPr>
            <w:r>
              <w:rPr>
                <w:rFonts w:hint="eastAsia"/>
                <w:sz w:val="16"/>
                <w:szCs w:val="16"/>
              </w:rPr>
              <w:t>S6-22</w:t>
            </w:r>
            <w:r>
              <w:rPr>
                <w:rFonts w:eastAsiaTheme="minorEastAsia" w:hint="eastAsia"/>
                <w:sz w:val="16"/>
                <w:szCs w:val="16"/>
                <w:lang w:eastAsia="zh-CN"/>
              </w:rPr>
              <w:t xml:space="preserve">3449, </w:t>
            </w:r>
            <w:r>
              <w:rPr>
                <w:rFonts w:hint="eastAsia"/>
                <w:sz w:val="16"/>
                <w:szCs w:val="16"/>
              </w:rPr>
              <w:t>S6-22</w:t>
            </w:r>
            <w:r>
              <w:rPr>
                <w:rFonts w:eastAsiaTheme="minorEastAsia" w:hint="eastAsia"/>
                <w:sz w:val="16"/>
                <w:szCs w:val="16"/>
                <w:lang w:eastAsia="zh-CN"/>
              </w:rPr>
              <w:t xml:space="preserve">3517, </w:t>
            </w:r>
            <w:r>
              <w:rPr>
                <w:rFonts w:hint="eastAsia"/>
                <w:sz w:val="16"/>
                <w:szCs w:val="16"/>
              </w:rPr>
              <w:t>S6-22</w:t>
            </w:r>
            <w:r>
              <w:rPr>
                <w:rFonts w:eastAsiaTheme="minorEastAsia" w:hint="eastAsia"/>
                <w:sz w:val="16"/>
                <w:szCs w:val="16"/>
                <w:lang w:eastAsia="zh-CN"/>
              </w:rPr>
              <w:t xml:space="preserve">3595, </w:t>
            </w:r>
            <w:r>
              <w:rPr>
                <w:rFonts w:hint="eastAsia"/>
                <w:sz w:val="16"/>
                <w:szCs w:val="16"/>
              </w:rPr>
              <w:t>S6-22</w:t>
            </w:r>
            <w:r>
              <w:rPr>
                <w:rFonts w:eastAsiaTheme="minorEastAsia" w:hint="eastAsia"/>
                <w:sz w:val="16"/>
                <w:szCs w:val="16"/>
                <w:lang w:eastAsia="zh-CN"/>
              </w:rPr>
              <w:t xml:space="preserve">3557, </w:t>
            </w:r>
            <w:r w:rsidRPr="00A07775">
              <w:rPr>
                <w:rFonts w:eastAsiaTheme="minorEastAsia"/>
                <w:sz w:val="16"/>
                <w:szCs w:val="16"/>
                <w:lang w:eastAsia="zh-CN"/>
              </w:rPr>
              <w:t>S6-223207</w:t>
            </w:r>
            <w:r>
              <w:rPr>
                <w:rFonts w:eastAsiaTheme="minorEastAsia" w:hint="eastAsia"/>
                <w:sz w:val="16"/>
                <w:szCs w:val="16"/>
                <w:lang w:eastAsia="zh-CN"/>
              </w:rPr>
              <w:t xml:space="preserve">, </w:t>
            </w:r>
            <w:r w:rsidRPr="00F17659">
              <w:rPr>
                <w:rFonts w:eastAsiaTheme="minorEastAsia"/>
                <w:sz w:val="16"/>
                <w:szCs w:val="16"/>
                <w:lang w:eastAsia="zh-CN"/>
              </w:rPr>
              <w:t>S6-223477</w:t>
            </w:r>
          </w:p>
          <w:p w14:paraId="6258DD62" w14:textId="77777777" w:rsidR="009F45E2" w:rsidRPr="00FA797F" w:rsidRDefault="009F45E2" w:rsidP="00294B04">
            <w:pPr>
              <w:pStyle w:val="TAC"/>
              <w:jc w:val="left"/>
              <w:rPr>
                <w:rFonts w:eastAsiaTheme="minorEastAsia"/>
                <w:sz w:val="16"/>
                <w:szCs w:val="16"/>
                <w:lang w:eastAsia="zh-CN"/>
              </w:rPr>
            </w:pPr>
            <w:r>
              <w:rPr>
                <w:sz w:val="16"/>
                <w:szCs w:val="16"/>
              </w:rPr>
              <w:t>Editorial changes by the rapporteur</w:t>
            </w:r>
            <w:r>
              <w:rPr>
                <w:rFonts w:hint="eastAsia"/>
                <w:sz w:val="16"/>
                <w:szCs w:val="16"/>
              </w:rPr>
              <w:t>.</w:t>
            </w:r>
          </w:p>
        </w:tc>
        <w:tc>
          <w:tcPr>
            <w:tcW w:w="708" w:type="dxa"/>
            <w:shd w:val="solid" w:color="FFFFFF" w:fill="auto"/>
          </w:tcPr>
          <w:p w14:paraId="0631E7E0" w14:textId="77777777" w:rsidR="009F45E2" w:rsidRDefault="009F45E2">
            <w:pPr>
              <w:pStyle w:val="TAC"/>
              <w:rPr>
                <w:rFonts w:eastAsiaTheme="minorEastAsia"/>
                <w:sz w:val="16"/>
                <w:szCs w:val="16"/>
                <w:lang w:val="en-US" w:eastAsia="zh-CN"/>
              </w:rPr>
            </w:pPr>
            <w:r>
              <w:rPr>
                <w:rFonts w:eastAsiaTheme="minorEastAsia" w:hint="eastAsia"/>
                <w:sz w:val="16"/>
                <w:szCs w:val="16"/>
                <w:lang w:val="en-US" w:eastAsia="zh-CN"/>
              </w:rPr>
              <w:t>0.4.0</w:t>
            </w:r>
          </w:p>
        </w:tc>
      </w:tr>
      <w:tr w:rsidR="00206B45" w14:paraId="38EAAA07" w14:textId="77777777">
        <w:tc>
          <w:tcPr>
            <w:tcW w:w="800" w:type="dxa"/>
            <w:shd w:val="solid" w:color="FFFFFF" w:fill="auto"/>
          </w:tcPr>
          <w:p w14:paraId="65498153" w14:textId="77777777" w:rsidR="00206B45" w:rsidRPr="00BD66A8" w:rsidRDefault="00BD66A8" w:rsidP="009F45E2">
            <w:pPr>
              <w:pStyle w:val="TAC"/>
              <w:rPr>
                <w:rFonts w:eastAsiaTheme="minorEastAsia"/>
                <w:sz w:val="16"/>
                <w:szCs w:val="16"/>
                <w:lang w:val="en-US" w:eastAsia="zh-CN"/>
              </w:rPr>
            </w:pPr>
            <w:r>
              <w:rPr>
                <w:rFonts w:eastAsiaTheme="minorEastAsia" w:hint="eastAsia"/>
                <w:sz w:val="16"/>
                <w:szCs w:val="16"/>
                <w:lang w:val="en-US" w:eastAsia="zh-CN"/>
              </w:rPr>
              <w:t>2023-01</w:t>
            </w:r>
          </w:p>
        </w:tc>
        <w:tc>
          <w:tcPr>
            <w:tcW w:w="760" w:type="dxa"/>
            <w:shd w:val="solid" w:color="FFFFFF" w:fill="auto"/>
          </w:tcPr>
          <w:p w14:paraId="4FF339CC" w14:textId="77777777" w:rsidR="00206B45" w:rsidRPr="00BD66A8" w:rsidRDefault="00BD66A8" w:rsidP="009F45E2">
            <w:pPr>
              <w:pStyle w:val="TAC"/>
              <w:rPr>
                <w:rFonts w:eastAsiaTheme="minorEastAsia"/>
                <w:sz w:val="16"/>
                <w:szCs w:val="16"/>
                <w:lang w:val="en-US" w:eastAsia="zh-CN"/>
              </w:rPr>
            </w:pPr>
            <w:r>
              <w:rPr>
                <w:rFonts w:eastAsiaTheme="minorEastAsia" w:hint="eastAsia"/>
                <w:sz w:val="16"/>
                <w:szCs w:val="16"/>
                <w:lang w:val="en-US" w:eastAsia="zh-CN"/>
              </w:rPr>
              <w:t>SA6#52-bis-e</w:t>
            </w:r>
          </w:p>
        </w:tc>
        <w:tc>
          <w:tcPr>
            <w:tcW w:w="1134" w:type="dxa"/>
            <w:shd w:val="solid" w:color="FFFFFF" w:fill="auto"/>
          </w:tcPr>
          <w:p w14:paraId="40FD2F7C" w14:textId="77777777" w:rsidR="00206B45" w:rsidRDefault="00206B45">
            <w:pPr>
              <w:pStyle w:val="TAC"/>
              <w:rPr>
                <w:sz w:val="16"/>
                <w:szCs w:val="16"/>
              </w:rPr>
            </w:pPr>
          </w:p>
        </w:tc>
        <w:tc>
          <w:tcPr>
            <w:tcW w:w="425" w:type="dxa"/>
            <w:shd w:val="solid" w:color="FFFFFF" w:fill="auto"/>
          </w:tcPr>
          <w:p w14:paraId="4C1382DC" w14:textId="77777777" w:rsidR="00206B45" w:rsidRDefault="00206B45">
            <w:pPr>
              <w:pStyle w:val="TAL"/>
              <w:rPr>
                <w:sz w:val="16"/>
                <w:szCs w:val="16"/>
              </w:rPr>
            </w:pPr>
          </w:p>
        </w:tc>
        <w:tc>
          <w:tcPr>
            <w:tcW w:w="425" w:type="dxa"/>
            <w:shd w:val="solid" w:color="FFFFFF" w:fill="auto"/>
          </w:tcPr>
          <w:p w14:paraId="23901175" w14:textId="77777777" w:rsidR="00206B45" w:rsidRDefault="00206B45">
            <w:pPr>
              <w:pStyle w:val="TAR"/>
              <w:rPr>
                <w:sz w:val="16"/>
                <w:szCs w:val="16"/>
              </w:rPr>
            </w:pPr>
          </w:p>
        </w:tc>
        <w:tc>
          <w:tcPr>
            <w:tcW w:w="425" w:type="dxa"/>
            <w:shd w:val="solid" w:color="FFFFFF" w:fill="auto"/>
          </w:tcPr>
          <w:p w14:paraId="68FA7FAE" w14:textId="77777777" w:rsidR="00206B45" w:rsidRDefault="00206B45">
            <w:pPr>
              <w:pStyle w:val="TAC"/>
              <w:rPr>
                <w:sz w:val="16"/>
                <w:szCs w:val="16"/>
              </w:rPr>
            </w:pPr>
          </w:p>
        </w:tc>
        <w:tc>
          <w:tcPr>
            <w:tcW w:w="4962" w:type="dxa"/>
            <w:shd w:val="solid" w:color="FFFFFF" w:fill="auto"/>
          </w:tcPr>
          <w:p w14:paraId="6D012FAB" w14:textId="77777777" w:rsidR="00BD66A8" w:rsidRDefault="00BD66A8" w:rsidP="00BD66A8">
            <w:pPr>
              <w:pStyle w:val="TAC"/>
              <w:jc w:val="left"/>
              <w:rPr>
                <w:rFonts w:eastAsiaTheme="minorEastAsia"/>
                <w:sz w:val="16"/>
                <w:szCs w:val="16"/>
                <w:lang w:eastAsia="zh-CN"/>
              </w:rPr>
            </w:pPr>
            <w:r>
              <w:rPr>
                <w:sz w:val="16"/>
                <w:szCs w:val="16"/>
              </w:rPr>
              <w:t>Implemented pCRs approved in SA6#</w:t>
            </w:r>
            <w:r>
              <w:rPr>
                <w:rFonts w:eastAsiaTheme="minorEastAsia"/>
                <w:sz w:val="16"/>
                <w:szCs w:val="16"/>
                <w:lang w:eastAsia="zh-CN"/>
              </w:rPr>
              <w:t>5</w:t>
            </w:r>
            <w:r w:rsidR="00982C27">
              <w:rPr>
                <w:rFonts w:eastAsiaTheme="minorEastAsia" w:hint="eastAsia"/>
                <w:sz w:val="16"/>
                <w:szCs w:val="16"/>
                <w:lang w:eastAsia="zh-CN"/>
              </w:rPr>
              <w:t>2-bis-e</w:t>
            </w:r>
            <w:r>
              <w:rPr>
                <w:sz w:val="16"/>
                <w:szCs w:val="16"/>
              </w:rPr>
              <w:t>:</w:t>
            </w:r>
          </w:p>
          <w:p w14:paraId="618E9DD1" w14:textId="77777777" w:rsidR="00206B45" w:rsidRDefault="00206B45" w:rsidP="000E4E0C">
            <w:pPr>
              <w:pStyle w:val="TAC"/>
              <w:jc w:val="left"/>
              <w:rPr>
                <w:rFonts w:eastAsiaTheme="minorEastAsia"/>
                <w:sz w:val="16"/>
                <w:szCs w:val="16"/>
                <w:lang w:eastAsia="zh-CN"/>
              </w:rPr>
            </w:pPr>
            <w:r>
              <w:rPr>
                <w:rFonts w:hint="eastAsia"/>
                <w:sz w:val="16"/>
                <w:szCs w:val="16"/>
              </w:rPr>
              <w:t>S6-2</w:t>
            </w:r>
            <w:r>
              <w:rPr>
                <w:rFonts w:eastAsiaTheme="minorEastAsia" w:hint="eastAsia"/>
                <w:sz w:val="16"/>
                <w:szCs w:val="16"/>
                <w:lang w:eastAsia="zh-CN"/>
              </w:rPr>
              <w:t>30053</w:t>
            </w:r>
            <w:r w:rsidR="0036204D">
              <w:rPr>
                <w:rFonts w:eastAsiaTheme="minorEastAsia" w:hint="eastAsia"/>
                <w:sz w:val="16"/>
                <w:szCs w:val="16"/>
                <w:lang w:eastAsia="zh-CN"/>
              </w:rPr>
              <w:t xml:space="preserve">, </w:t>
            </w:r>
            <w:r w:rsidR="0036204D" w:rsidRPr="0036204D">
              <w:rPr>
                <w:rFonts w:eastAsiaTheme="minorEastAsia"/>
                <w:sz w:val="16"/>
                <w:szCs w:val="16"/>
                <w:lang w:eastAsia="zh-CN"/>
              </w:rPr>
              <w:t>S6-230054</w:t>
            </w:r>
            <w:r w:rsidR="0036204D">
              <w:rPr>
                <w:rFonts w:eastAsiaTheme="minorEastAsia" w:hint="eastAsia"/>
                <w:sz w:val="16"/>
                <w:szCs w:val="16"/>
                <w:lang w:eastAsia="zh-CN"/>
              </w:rPr>
              <w:t xml:space="preserve">, </w:t>
            </w:r>
            <w:r w:rsidR="0036204D" w:rsidRPr="0036204D">
              <w:rPr>
                <w:rFonts w:eastAsiaTheme="minorEastAsia"/>
                <w:sz w:val="16"/>
                <w:szCs w:val="16"/>
                <w:lang w:eastAsia="zh-CN"/>
              </w:rPr>
              <w:t>S6-230353</w:t>
            </w:r>
            <w:r w:rsidR="00307E9E">
              <w:rPr>
                <w:rFonts w:eastAsiaTheme="minorEastAsia" w:hint="eastAsia"/>
                <w:sz w:val="16"/>
                <w:szCs w:val="16"/>
                <w:lang w:eastAsia="zh-CN"/>
              </w:rPr>
              <w:t xml:space="preserve">, </w:t>
            </w:r>
            <w:r w:rsidR="00307E9E" w:rsidRPr="0036204D">
              <w:rPr>
                <w:rFonts w:eastAsiaTheme="minorEastAsia"/>
                <w:sz w:val="16"/>
                <w:szCs w:val="16"/>
                <w:lang w:eastAsia="zh-CN"/>
              </w:rPr>
              <w:t>S6-230</w:t>
            </w:r>
            <w:r w:rsidR="00307E9E">
              <w:rPr>
                <w:rFonts w:eastAsiaTheme="minorEastAsia" w:hint="eastAsia"/>
                <w:sz w:val="16"/>
                <w:szCs w:val="16"/>
                <w:lang w:eastAsia="zh-CN"/>
              </w:rPr>
              <w:t xml:space="preserve">467, </w:t>
            </w:r>
            <w:r w:rsidR="00307E9E" w:rsidRPr="0036204D">
              <w:rPr>
                <w:rFonts w:eastAsiaTheme="minorEastAsia"/>
                <w:sz w:val="16"/>
                <w:szCs w:val="16"/>
                <w:lang w:eastAsia="zh-CN"/>
              </w:rPr>
              <w:t>S6-230</w:t>
            </w:r>
            <w:r w:rsidR="00307E9E">
              <w:rPr>
                <w:rFonts w:eastAsiaTheme="minorEastAsia" w:hint="eastAsia"/>
                <w:sz w:val="16"/>
                <w:szCs w:val="16"/>
                <w:lang w:eastAsia="zh-CN"/>
              </w:rPr>
              <w:t>355</w:t>
            </w:r>
            <w:r w:rsidR="008C5DD4">
              <w:rPr>
                <w:rFonts w:eastAsiaTheme="minorEastAsia" w:hint="eastAsia"/>
                <w:sz w:val="16"/>
                <w:szCs w:val="16"/>
                <w:lang w:eastAsia="zh-CN"/>
              </w:rPr>
              <w:t xml:space="preserve">, </w:t>
            </w:r>
            <w:r w:rsidR="008C5DD4" w:rsidRPr="0036204D">
              <w:rPr>
                <w:rFonts w:eastAsiaTheme="minorEastAsia"/>
                <w:sz w:val="16"/>
                <w:szCs w:val="16"/>
                <w:lang w:eastAsia="zh-CN"/>
              </w:rPr>
              <w:t>S6-230</w:t>
            </w:r>
            <w:r w:rsidR="008C5DD4">
              <w:rPr>
                <w:rFonts w:eastAsiaTheme="minorEastAsia" w:hint="eastAsia"/>
                <w:sz w:val="16"/>
                <w:szCs w:val="16"/>
                <w:lang w:eastAsia="zh-CN"/>
              </w:rPr>
              <w:t>359</w:t>
            </w:r>
            <w:r w:rsidR="00DC40B0">
              <w:rPr>
                <w:rFonts w:eastAsiaTheme="minorEastAsia" w:hint="eastAsia"/>
                <w:sz w:val="16"/>
                <w:szCs w:val="16"/>
                <w:lang w:eastAsia="zh-CN"/>
              </w:rPr>
              <w:t xml:space="preserve">, </w:t>
            </w:r>
            <w:r w:rsidR="00DC40B0" w:rsidRPr="00DC40B0">
              <w:rPr>
                <w:rFonts w:eastAsiaTheme="minorEastAsia"/>
                <w:sz w:val="16"/>
                <w:szCs w:val="16"/>
                <w:lang w:eastAsia="zh-CN"/>
              </w:rPr>
              <w:t>S6-230379</w:t>
            </w:r>
            <w:r w:rsidR="008C5DD4">
              <w:rPr>
                <w:rFonts w:eastAsiaTheme="minorEastAsia" w:hint="eastAsia"/>
                <w:sz w:val="16"/>
                <w:szCs w:val="16"/>
                <w:lang w:eastAsia="zh-CN"/>
              </w:rPr>
              <w:t xml:space="preserve">, </w:t>
            </w:r>
            <w:r w:rsidR="008C5DD4" w:rsidRPr="008C5DD4">
              <w:rPr>
                <w:rFonts w:eastAsiaTheme="minorEastAsia"/>
                <w:sz w:val="16"/>
                <w:szCs w:val="16"/>
                <w:lang w:eastAsia="zh-CN"/>
              </w:rPr>
              <w:t>S6-230397</w:t>
            </w:r>
            <w:r w:rsidR="00DC40B0">
              <w:rPr>
                <w:rFonts w:eastAsiaTheme="minorEastAsia" w:hint="eastAsia"/>
                <w:sz w:val="16"/>
                <w:szCs w:val="16"/>
                <w:lang w:eastAsia="zh-CN"/>
              </w:rPr>
              <w:t xml:space="preserve">, </w:t>
            </w:r>
            <w:r w:rsidR="00DC40B0" w:rsidRPr="00DC40B0">
              <w:rPr>
                <w:rFonts w:eastAsiaTheme="minorEastAsia"/>
                <w:sz w:val="16"/>
                <w:szCs w:val="16"/>
                <w:lang w:eastAsia="zh-CN"/>
              </w:rPr>
              <w:t>S6-230459</w:t>
            </w:r>
            <w:r w:rsidR="00DC40B0">
              <w:rPr>
                <w:rFonts w:eastAsiaTheme="minorEastAsia" w:hint="eastAsia"/>
                <w:sz w:val="16"/>
                <w:szCs w:val="16"/>
                <w:lang w:eastAsia="zh-CN"/>
              </w:rPr>
              <w:t xml:space="preserve">, </w:t>
            </w:r>
            <w:r w:rsidR="00DC40B0" w:rsidRPr="00DC40B0">
              <w:rPr>
                <w:rFonts w:eastAsiaTheme="minorEastAsia"/>
                <w:sz w:val="16"/>
                <w:szCs w:val="16"/>
                <w:lang w:eastAsia="zh-CN"/>
              </w:rPr>
              <w:t>S6-230360</w:t>
            </w:r>
            <w:r w:rsidR="001665E7">
              <w:rPr>
                <w:rFonts w:eastAsiaTheme="minorEastAsia" w:hint="eastAsia"/>
                <w:sz w:val="16"/>
                <w:szCs w:val="16"/>
                <w:lang w:eastAsia="zh-CN"/>
              </w:rPr>
              <w:t xml:space="preserve">, </w:t>
            </w:r>
            <w:r w:rsidR="001665E7" w:rsidRPr="001665E7">
              <w:rPr>
                <w:rFonts w:eastAsiaTheme="minorEastAsia"/>
                <w:sz w:val="16"/>
                <w:szCs w:val="16"/>
                <w:lang w:eastAsia="zh-CN"/>
              </w:rPr>
              <w:t>S6-230460</w:t>
            </w:r>
            <w:r w:rsidR="001665E7">
              <w:rPr>
                <w:rFonts w:eastAsiaTheme="minorEastAsia" w:hint="eastAsia"/>
                <w:sz w:val="16"/>
                <w:szCs w:val="16"/>
                <w:lang w:eastAsia="zh-CN"/>
              </w:rPr>
              <w:t xml:space="preserve">, </w:t>
            </w:r>
            <w:r w:rsidR="001665E7" w:rsidRPr="001665E7">
              <w:rPr>
                <w:rFonts w:eastAsiaTheme="minorEastAsia"/>
                <w:sz w:val="16"/>
                <w:szCs w:val="16"/>
                <w:lang w:eastAsia="zh-CN"/>
              </w:rPr>
              <w:t>S6-230352</w:t>
            </w:r>
            <w:r w:rsidR="00FF044E">
              <w:rPr>
                <w:rFonts w:eastAsiaTheme="minorEastAsia" w:hint="eastAsia"/>
                <w:sz w:val="16"/>
                <w:szCs w:val="16"/>
                <w:lang w:eastAsia="zh-CN"/>
              </w:rPr>
              <w:t xml:space="preserve">, </w:t>
            </w:r>
            <w:r w:rsidR="00FF044E" w:rsidRPr="001665E7">
              <w:rPr>
                <w:rFonts w:eastAsiaTheme="minorEastAsia"/>
                <w:sz w:val="16"/>
                <w:szCs w:val="16"/>
                <w:lang w:eastAsia="zh-CN"/>
              </w:rPr>
              <w:t>S6-230</w:t>
            </w:r>
            <w:r w:rsidR="00914362">
              <w:rPr>
                <w:rFonts w:eastAsiaTheme="minorEastAsia"/>
                <w:sz w:val="16"/>
                <w:szCs w:val="16"/>
                <w:lang w:eastAsia="zh-CN"/>
              </w:rPr>
              <w:t>403</w:t>
            </w:r>
            <w:r w:rsidR="00575BBB">
              <w:rPr>
                <w:rFonts w:eastAsiaTheme="minorEastAsia" w:hint="eastAsia"/>
                <w:sz w:val="16"/>
                <w:szCs w:val="16"/>
                <w:lang w:eastAsia="zh-CN"/>
              </w:rPr>
              <w:t xml:space="preserve">, </w:t>
            </w:r>
            <w:r w:rsidR="00575BBB" w:rsidRPr="00575BBB">
              <w:rPr>
                <w:rFonts w:eastAsiaTheme="minorEastAsia"/>
                <w:sz w:val="16"/>
                <w:szCs w:val="16"/>
                <w:lang w:eastAsia="zh-CN"/>
              </w:rPr>
              <w:t>S6-230136</w:t>
            </w:r>
            <w:r w:rsidR="00575BBB">
              <w:rPr>
                <w:rFonts w:eastAsiaTheme="minorEastAsia" w:hint="eastAsia"/>
                <w:sz w:val="16"/>
                <w:szCs w:val="16"/>
                <w:lang w:eastAsia="zh-CN"/>
              </w:rPr>
              <w:t xml:space="preserve">, </w:t>
            </w:r>
            <w:r w:rsidR="00575BBB" w:rsidRPr="00575BBB">
              <w:rPr>
                <w:rFonts w:eastAsiaTheme="minorEastAsia"/>
                <w:sz w:val="16"/>
                <w:szCs w:val="16"/>
                <w:lang w:eastAsia="zh-CN"/>
              </w:rPr>
              <w:t>S6-230417</w:t>
            </w:r>
            <w:r w:rsidR="000E4E0C">
              <w:rPr>
                <w:rFonts w:eastAsiaTheme="minorEastAsia" w:hint="eastAsia"/>
                <w:sz w:val="16"/>
                <w:szCs w:val="16"/>
                <w:lang w:eastAsia="zh-CN"/>
              </w:rPr>
              <w:t xml:space="preserve">, </w:t>
            </w:r>
            <w:r w:rsidR="000E4E0C" w:rsidRPr="000E4E0C">
              <w:rPr>
                <w:rFonts w:eastAsiaTheme="minorEastAsia"/>
                <w:sz w:val="16"/>
                <w:szCs w:val="16"/>
                <w:lang w:eastAsia="zh-CN"/>
              </w:rPr>
              <w:t>S6-230419</w:t>
            </w:r>
            <w:r w:rsidR="00C82171">
              <w:rPr>
                <w:rFonts w:eastAsiaTheme="minorEastAsia" w:hint="eastAsia"/>
                <w:sz w:val="16"/>
                <w:szCs w:val="16"/>
                <w:lang w:eastAsia="zh-CN"/>
              </w:rPr>
              <w:t xml:space="preserve">, </w:t>
            </w:r>
            <w:r w:rsidR="00C82171" w:rsidRPr="00C82171">
              <w:rPr>
                <w:rFonts w:eastAsiaTheme="minorEastAsia"/>
                <w:sz w:val="16"/>
                <w:szCs w:val="16"/>
                <w:lang w:eastAsia="zh-CN"/>
              </w:rPr>
              <w:t>S6-230420</w:t>
            </w:r>
            <w:r w:rsidR="00D6761A">
              <w:rPr>
                <w:rFonts w:eastAsiaTheme="minorEastAsia" w:hint="eastAsia"/>
                <w:sz w:val="16"/>
                <w:szCs w:val="16"/>
                <w:lang w:eastAsia="zh-CN"/>
              </w:rPr>
              <w:t xml:space="preserve">, </w:t>
            </w:r>
            <w:r w:rsidR="00D6761A" w:rsidRPr="00D6761A">
              <w:rPr>
                <w:rFonts w:eastAsiaTheme="minorEastAsia"/>
                <w:sz w:val="16"/>
                <w:szCs w:val="16"/>
                <w:lang w:eastAsia="zh-CN"/>
              </w:rPr>
              <w:t>S6-230421</w:t>
            </w:r>
            <w:r w:rsidR="0095204C">
              <w:rPr>
                <w:rFonts w:eastAsiaTheme="minorEastAsia" w:hint="eastAsia"/>
                <w:sz w:val="16"/>
                <w:szCs w:val="16"/>
                <w:lang w:eastAsia="zh-CN"/>
              </w:rPr>
              <w:t xml:space="preserve">, </w:t>
            </w:r>
            <w:r w:rsidR="0095204C" w:rsidRPr="00D6761A">
              <w:rPr>
                <w:rFonts w:eastAsiaTheme="minorEastAsia"/>
                <w:sz w:val="16"/>
                <w:szCs w:val="16"/>
                <w:lang w:eastAsia="zh-CN"/>
              </w:rPr>
              <w:t>S6-23042</w:t>
            </w:r>
            <w:r w:rsidR="0095204C">
              <w:rPr>
                <w:rFonts w:eastAsiaTheme="minorEastAsia" w:hint="eastAsia"/>
                <w:sz w:val="16"/>
                <w:szCs w:val="16"/>
                <w:lang w:eastAsia="zh-CN"/>
              </w:rPr>
              <w:t>2</w:t>
            </w:r>
            <w:r w:rsidR="00655112">
              <w:rPr>
                <w:rFonts w:eastAsiaTheme="minorEastAsia" w:hint="eastAsia"/>
                <w:sz w:val="16"/>
                <w:szCs w:val="16"/>
                <w:lang w:eastAsia="zh-CN"/>
              </w:rPr>
              <w:t xml:space="preserve">, </w:t>
            </w:r>
            <w:r w:rsidR="00655112" w:rsidRPr="00655112">
              <w:rPr>
                <w:rFonts w:eastAsiaTheme="minorEastAsia"/>
                <w:sz w:val="16"/>
                <w:szCs w:val="16"/>
                <w:lang w:eastAsia="zh-CN"/>
              </w:rPr>
              <w:t>S6-230461</w:t>
            </w:r>
          </w:p>
          <w:p w14:paraId="37494DF1" w14:textId="77777777" w:rsidR="00982C27" w:rsidRPr="00206B45" w:rsidRDefault="00982C27" w:rsidP="000E4E0C">
            <w:pPr>
              <w:pStyle w:val="TAC"/>
              <w:jc w:val="left"/>
              <w:rPr>
                <w:rFonts w:eastAsiaTheme="minorEastAsia"/>
                <w:sz w:val="16"/>
                <w:szCs w:val="16"/>
                <w:lang w:eastAsia="zh-CN"/>
              </w:rPr>
            </w:pPr>
            <w:r>
              <w:rPr>
                <w:sz w:val="16"/>
                <w:szCs w:val="16"/>
              </w:rPr>
              <w:t>Editorial changes by the rapporteur</w:t>
            </w:r>
            <w:r>
              <w:rPr>
                <w:rFonts w:hint="eastAsia"/>
                <w:sz w:val="16"/>
                <w:szCs w:val="16"/>
              </w:rPr>
              <w:t>.</w:t>
            </w:r>
          </w:p>
        </w:tc>
        <w:tc>
          <w:tcPr>
            <w:tcW w:w="708" w:type="dxa"/>
            <w:shd w:val="solid" w:color="FFFFFF" w:fill="auto"/>
          </w:tcPr>
          <w:p w14:paraId="123FE96D" w14:textId="77777777" w:rsidR="00206B45" w:rsidRDefault="00BD66A8">
            <w:pPr>
              <w:pStyle w:val="TAC"/>
              <w:rPr>
                <w:rFonts w:eastAsiaTheme="minorEastAsia"/>
                <w:sz w:val="16"/>
                <w:szCs w:val="16"/>
                <w:lang w:val="en-US" w:eastAsia="zh-CN"/>
              </w:rPr>
            </w:pPr>
            <w:r>
              <w:rPr>
                <w:rFonts w:eastAsiaTheme="minorEastAsia" w:hint="eastAsia"/>
                <w:sz w:val="16"/>
                <w:szCs w:val="16"/>
                <w:lang w:val="en-US" w:eastAsia="zh-CN"/>
              </w:rPr>
              <w:t>0.5.0</w:t>
            </w:r>
          </w:p>
        </w:tc>
      </w:tr>
    </w:tbl>
    <w:p w14:paraId="1D89A78F" w14:textId="77777777" w:rsidR="008116B4" w:rsidRDefault="008116B4"/>
    <w:sectPr w:rsidR="008116B4" w:rsidSect="008116B4">
      <w:headerReference w:type="default" r:id="rId62"/>
      <w:footerReference w:type="default" r:id="rId63"/>
      <w:footnotePr>
        <w:numRestart w:val="eachSect"/>
      </w:footnotePr>
      <w:pgSz w:w="11907" w:h="16840"/>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45EACC3" w14:textId="77777777" w:rsidR="004A58C1" w:rsidRDefault="004A58C1" w:rsidP="008116B4">
      <w:pPr>
        <w:spacing w:after="0"/>
      </w:pPr>
      <w:r>
        <w:separator/>
      </w:r>
    </w:p>
  </w:endnote>
  <w:endnote w:type="continuationSeparator" w:id="0">
    <w:p w14:paraId="3323F014" w14:textId="77777777" w:rsidR="004A58C1" w:rsidRDefault="004A58C1" w:rsidP="008116B4">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DengXian">
    <w:altName w:val="DengXian"/>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0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000247B" w:usb2="00000009" w:usb3="00000000" w:csb0="000001FF" w:csb1="00000000"/>
  </w:font>
  <w:font w:name="DengXian Light">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G Times (WN)">
    <w:altName w:val="Arial"/>
    <w:charset w:val="00"/>
    <w:family w:val="auto"/>
    <w:pitch w:val="default"/>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35438A9" w14:textId="77777777" w:rsidR="00DC003E" w:rsidRDefault="00DC003E">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AF468E4" w14:textId="77777777" w:rsidR="004A58C1" w:rsidRDefault="004A58C1">
      <w:pPr>
        <w:spacing w:after="0"/>
      </w:pPr>
      <w:r>
        <w:separator/>
      </w:r>
    </w:p>
  </w:footnote>
  <w:footnote w:type="continuationSeparator" w:id="0">
    <w:p w14:paraId="23BAE4C2" w14:textId="77777777" w:rsidR="004A58C1" w:rsidRDefault="004A58C1">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84D3D86" w14:textId="2F351932" w:rsidR="00DC003E" w:rsidRDefault="00DC003E">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AD2A10">
      <w:rPr>
        <w:rFonts w:ascii="Arial" w:hAnsi="Arial" w:cs="Arial"/>
        <w:b/>
        <w:noProof/>
        <w:sz w:val="18"/>
        <w:szCs w:val="18"/>
      </w:rPr>
      <w:t>3GPP TS 23.435 V0.5.0 (2023-01)</w:t>
    </w:r>
    <w:r>
      <w:rPr>
        <w:rFonts w:ascii="Arial" w:hAnsi="Arial" w:cs="Arial"/>
        <w:b/>
        <w:sz w:val="18"/>
        <w:szCs w:val="18"/>
      </w:rPr>
      <w:fldChar w:fldCharType="end"/>
    </w:r>
  </w:p>
  <w:p w14:paraId="763E3D94" w14:textId="77777777" w:rsidR="00DC003E" w:rsidRDefault="00DC003E">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2D3164">
      <w:rPr>
        <w:rFonts w:ascii="Arial" w:hAnsi="Arial" w:cs="Arial"/>
        <w:b/>
        <w:noProof/>
        <w:sz w:val="18"/>
        <w:szCs w:val="18"/>
      </w:rPr>
      <w:t>75</w:t>
    </w:r>
    <w:r>
      <w:rPr>
        <w:rFonts w:ascii="Arial" w:hAnsi="Arial" w:cs="Arial"/>
        <w:b/>
        <w:sz w:val="18"/>
        <w:szCs w:val="18"/>
      </w:rPr>
      <w:fldChar w:fldCharType="end"/>
    </w:r>
  </w:p>
  <w:p w14:paraId="4CCD594A" w14:textId="5DEC3BF8" w:rsidR="00DC003E" w:rsidRDefault="00DC003E">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AD2A10">
      <w:rPr>
        <w:rFonts w:ascii="Arial" w:hAnsi="Arial" w:cs="Arial"/>
        <w:b/>
        <w:noProof/>
        <w:sz w:val="18"/>
        <w:szCs w:val="18"/>
      </w:rPr>
      <w:t>Release 18</w:t>
    </w:r>
    <w:r>
      <w:rPr>
        <w:rFonts w:ascii="Arial" w:hAnsi="Arial" w:cs="Arial"/>
        <w:b/>
        <w:sz w:val="18"/>
        <w:szCs w:val="18"/>
      </w:rPr>
      <w:fldChar w:fldCharType="end"/>
    </w:r>
  </w:p>
  <w:p w14:paraId="7CE755E7" w14:textId="77777777" w:rsidR="00DC003E" w:rsidRDefault="00DC003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FFFFFF7C"/>
    <w:lvl w:ilvl="0">
      <w:start w:val="1"/>
      <w:numFmt w:val="decimal"/>
      <w:pStyle w:val="ListNumber5"/>
      <w:lvlText w:val="%1."/>
      <w:lvlJc w:val="left"/>
      <w:pPr>
        <w:tabs>
          <w:tab w:val="left" w:pos="1492"/>
        </w:tabs>
        <w:ind w:left="1492" w:hanging="360"/>
      </w:pPr>
    </w:lvl>
  </w:abstractNum>
  <w:abstractNum w:abstractNumId="1" w15:restartNumberingAfterBreak="0">
    <w:nsid w:val="FFFFFF7D"/>
    <w:multiLevelType w:val="singleLevel"/>
    <w:tmpl w:val="FFFFFF7D"/>
    <w:lvl w:ilvl="0">
      <w:start w:val="1"/>
      <w:numFmt w:val="decimal"/>
      <w:pStyle w:val="ListNumber4"/>
      <w:lvlText w:val="%1."/>
      <w:lvlJc w:val="left"/>
      <w:pPr>
        <w:tabs>
          <w:tab w:val="left" w:pos="1209"/>
        </w:tabs>
        <w:ind w:left="1209" w:hanging="360"/>
      </w:pPr>
    </w:lvl>
  </w:abstractNum>
  <w:abstractNum w:abstractNumId="2" w15:restartNumberingAfterBreak="0">
    <w:nsid w:val="FFFFFF7E"/>
    <w:multiLevelType w:val="singleLevel"/>
    <w:tmpl w:val="FFFFFF7E"/>
    <w:lvl w:ilvl="0">
      <w:start w:val="1"/>
      <w:numFmt w:val="decimal"/>
      <w:pStyle w:val="ListNumber3"/>
      <w:lvlText w:val="%1."/>
      <w:lvlJc w:val="left"/>
      <w:pPr>
        <w:tabs>
          <w:tab w:val="left" w:pos="926"/>
        </w:tabs>
        <w:ind w:left="926" w:hanging="360"/>
      </w:pPr>
    </w:lvl>
  </w:abstractNum>
  <w:abstractNum w:abstractNumId="3" w15:restartNumberingAfterBreak="0">
    <w:nsid w:val="FFFFFF7F"/>
    <w:multiLevelType w:val="singleLevel"/>
    <w:tmpl w:val="FFFFFF7F"/>
    <w:lvl w:ilvl="0">
      <w:start w:val="1"/>
      <w:numFmt w:val="decimal"/>
      <w:pStyle w:val="ListNumber2"/>
      <w:lvlText w:val="%1."/>
      <w:lvlJc w:val="left"/>
      <w:pPr>
        <w:tabs>
          <w:tab w:val="left" w:pos="643"/>
        </w:tabs>
        <w:ind w:left="643" w:hanging="360"/>
      </w:pPr>
    </w:lvl>
  </w:abstractNum>
  <w:abstractNum w:abstractNumId="4" w15:restartNumberingAfterBreak="0">
    <w:nsid w:val="FFFFFF80"/>
    <w:multiLevelType w:val="singleLevel"/>
    <w:tmpl w:val="FFFFFF80"/>
    <w:lvl w:ilvl="0">
      <w:start w:val="1"/>
      <w:numFmt w:val="bullet"/>
      <w:pStyle w:val="ListBullet5"/>
      <w:lvlText w:val=""/>
      <w:lvlJc w:val="left"/>
      <w:pPr>
        <w:tabs>
          <w:tab w:val="left" w:pos="1492"/>
        </w:tabs>
        <w:ind w:left="1492" w:hanging="360"/>
      </w:pPr>
      <w:rPr>
        <w:rFonts w:ascii="Symbol" w:hAnsi="Symbol" w:hint="default"/>
      </w:rPr>
    </w:lvl>
  </w:abstractNum>
  <w:abstractNum w:abstractNumId="5" w15:restartNumberingAfterBreak="0">
    <w:nsid w:val="FFFFFF81"/>
    <w:multiLevelType w:val="singleLevel"/>
    <w:tmpl w:val="FFFFFF81"/>
    <w:lvl w:ilvl="0">
      <w:start w:val="1"/>
      <w:numFmt w:val="bullet"/>
      <w:pStyle w:val="ListBullet4"/>
      <w:lvlText w:val=""/>
      <w:lvlJc w:val="left"/>
      <w:pPr>
        <w:tabs>
          <w:tab w:val="left" w:pos="1209"/>
        </w:tabs>
        <w:ind w:left="1209" w:hanging="360"/>
      </w:pPr>
      <w:rPr>
        <w:rFonts w:ascii="Symbol" w:hAnsi="Symbol" w:hint="default"/>
      </w:rPr>
    </w:lvl>
  </w:abstractNum>
  <w:abstractNum w:abstractNumId="6" w15:restartNumberingAfterBreak="0">
    <w:nsid w:val="FFFFFF82"/>
    <w:multiLevelType w:val="singleLevel"/>
    <w:tmpl w:val="FFFFFF82"/>
    <w:lvl w:ilvl="0">
      <w:start w:val="1"/>
      <w:numFmt w:val="bullet"/>
      <w:pStyle w:val="ListBullet3"/>
      <w:lvlText w:val=""/>
      <w:lvlJc w:val="left"/>
      <w:pPr>
        <w:tabs>
          <w:tab w:val="left" w:pos="926"/>
        </w:tabs>
        <w:ind w:left="926" w:hanging="360"/>
      </w:pPr>
      <w:rPr>
        <w:rFonts w:ascii="Symbol" w:hAnsi="Symbol" w:hint="default"/>
      </w:rPr>
    </w:lvl>
  </w:abstractNum>
  <w:abstractNum w:abstractNumId="7" w15:restartNumberingAfterBreak="0">
    <w:nsid w:val="FFFFFF83"/>
    <w:multiLevelType w:val="singleLevel"/>
    <w:tmpl w:val="FFFFFF83"/>
    <w:lvl w:ilvl="0">
      <w:start w:val="1"/>
      <w:numFmt w:val="bullet"/>
      <w:pStyle w:val="ListBullet2"/>
      <w:lvlText w:val=""/>
      <w:lvlJc w:val="left"/>
      <w:pPr>
        <w:tabs>
          <w:tab w:val="left" w:pos="643"/>
        </w:tabs>
        <w:ind w:left="643" w:hanging="360"/>
      </w:pPr>
      <w:rPr>
        <w:rFonts w:ascii="Symbol" w:hAnsi="Symbol" w:hint="default"/>
      </w:rPr>
    </w:lvl>
  </w:abstractNum>
  <w:abstractNum w:abstractNumId="8" w15:restartNumberingAfterBreak="0">
    <w:nsid w:val="FFFFFF88"/>
    <w:multiLevelType w:val="singleLevel"/>
    <w:tmpl w:val="FFFFFF88"/>
    <w:lvl w:ilvl="0">
      <w:start w:val="1"/>
      <w:numFmt w:val="decimal"/>
      <w:pStyle w:val="ListNumber"/>
      <w:lvlText w:val="%1."/>
      <w:lvlJc w:val="left"/>
      <w:pPr>
        <w:tabs>
          <w:tab w:val="left" w:pos="360"/>
        </w:tabs>
        <w:ind w:left="360" w:hanging="360"/>
      </w:pPr>
    </w:lvl>
  </w:abstractNum>
  <w:abstractNum w:abstractNumId="9" w15:restartNumberingAfterBreak="0">
    <w:nsid w:val="FFFFFF89"/>
    <w:multiLevelType w:val="singleLevel"/>
    <w:tmpl w:val="FFFFFF89"/>
    <w:lvl w:ilvl="0">
      <w:start w:val="1"/>
      <w:numFmt w:val="bullet"/>
      <w:pStyle w:val="ListBullet"/>
      <w:lvlText w:val=""/>
      <w:lvlJc w:val="left"/>
      <w:pPr>
        <w:tabs>
          <w:tab w:val="left" w:pos="360"/>
        </w:tabs>
        <w:ind w:left="360" w:hanging="360"/>
      </w:pPr>
      <w:rPr>
        <w:rFonts w:ascii="Symbol" w:hAnsi="Symbol" w:hint="default"/>
      </w:rPr>
    </w:lvl>
  </w:abstractNum>
  <w:abstractNum w:abstractNumId="10" w15:restartNumberingAfterBreak="0">
    <w:nsid w:val="09F81951"/>
    <w:multiLevelType w:val="multilevel"/>
    <w:tmpl w:val="09F81951"/>
    <w:lvl w:ilvl="0">
      <w:start w:val="1"/>
      <w:numFmt w:val="decimal"/>
      <w:lvlText w:val="%1."/>
      <w:lvlJc w:val="left"/>
      <w:pPr>
        <w:ind w:left="644" w:hanging="360"/>
      </w:pPr>
      <w:rPr>
        <w:rFonts w:hint="default"/>
      </w:rPr>
    </w:lvl>
    <w:lvl w:ilvl="1">
      <w:start w:val="1"/>
      <w:numFmt w:val="lowerLetter"/>
      <w:lvlText w:val="%2)"/>
      <w:lvlJc w:val="left"/>
      <w:pPr>
        <w:ind w:left="1124" w:hanging="420"/>
      </w:pPr>
    </w:lvl>
    <w:lvl w:ilvl="2">
      <w:start w:val="1"/>
      <w:numFmt w:val="lowerRoman"/>
      <w:lvlText w:val="%3."/>
      <w:lvlJc w:val="right"/>
      <w:pPr>
        <w:ind w:left="1544" w:hanging="420"/>
      </w:pPr>
    </w:lvl>
    <w:lvl w:ilvl="3">
      <w:start w:val="1"/>
      <w:numFmt w:val="decimal"/>
      <w:lvlText w:val="%4."/>
      <w:lvlJc w:val="left"/>
      <w:pPr>
        <w:ind w:left="1964" w:hanging="420"/>
      </w:pPr>
    </w:lvl>
    <w:lvl w:ilvl="4">
      <w:start w:val="1"/>
      <w:numFmt w:val="lowerLetter"/>
      <w:lvlText w:val="%5)"/>
      <w:lvlJc w:val="left"/>
      <w:pPr>
        <w:ind w:left="2384" w:hanging="420"/>
      </w:pPr>
    </w:lvl>
    <w:lvl w:ilvl="5">
      <w:start w:val="1"/>
      <w:numFmt w:val="lowerRoman"/>
      <w:lvlText w:val="%6."/>
      <w:lvlJc w:val="right"/>
      <w:pPr>
        <w:ind w:left="2804" w:hanging="420"/>
      </w:pPr>
    </w:lvl>
    <w:lvl w:ilvl="6">
      <w:start w:val="1"/>
      <w:numFmt w:val="decimal"/>
      <w:lvlText w:val="%7."/>
      <w:lvlJc w:val="left"/>
      <w:pPr>
        <w:ind w:left="3224" w:hanging="420"/>
      </w:pPr>
    </w:lvl>
    <w:lvl w:ilvl="7">
      <w:start w:val="1"/>
      <w:numFmt w:val="lowerLetter"/>
      <w:lvlText w:val="%8)"/>
      <w:lvlJc w:val="left"/>
      <w:pPr>
        <w:ind w:left="3644" w:hanging="420"/>
      </w:pPr>
    </w:lvl>
    <w:lvl w:ilvl="8">
      <w:start w:val="1"/>
      <w:numFmt w:val="lowerRoman"/>
      <w:lvlText w:val="%9."/>
      <w:lvlJc w:val="right"/>
      <w:pPr>
        <w:ind w:left="4064" w:hanging="420"/>
      </w:pPr>
    </w:lvl>
  </w:abstractNum>
  <w:abstractNum w:abstractNumId="11" w15:restartNumberingAfterBreak="0">
    <w:nsid w:val="1911557B"/>
    <w:multiLevelType w:val="multilevel"/>
    <w:tmpl w:val="1604F212"/>
    <w:lvl w:ilvl="0">
      <w:start w:val="1"/>
      <w:numFmt w:val="decimal"/>
      <w:lvlText w:val="%1."/>
      <w:lvlJc w:val="left"/>
      <w:pPr>
        <w:ind w:left="720" w:hanging="360"/>
      </w:pPr>
      <w:rPr>
        <w:rFonts w:ascii="Times New Roman" w:hAnsi="Times New Roman" w:cs="Times New Roman" w:hint="default"/>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18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18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180"/>
      </w:pPr>
      <w:rPr>
        <w:rFonts w:ascii="Times New Roman" w:hAnsi="Times New Roman" w:cs="Times New Roman" w:hint="default"/>
      </w:rPr>
    </w:lvl>
  </w:abstractNum>
  <w:abstractNum w:abstractNumId="12" w15:restartNumberingAfterBreak="0">
    <w:nsid w:val="1BBA7730"/>
    <w:multiLevelType w:val="multilevel"/>
    <w:tmpl w:val="7A082BB8"/>
    <w:lvl w:ilvl="0">
      <w:start w:val="1"/>
      <w:numFmt w:val="decimal"/>
      <w:lvlText w:val="%1."/>
      <w:lvlJc w:val="left"/>
      <w:pPr>
        <w:ind w:left="720" w:hanging="360"/>
      </w:pPr>
      <w:rPr>
        <w:rFonts w:ascii="Times New Roman" w:hAnsi="Times New Roman" w:cs="Times New Roman" w:hint="default"/>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18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18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180"/>
      </w:pPr>
      <w:rPr>
        <w:rFonts w:ascii="Times New Roman" w:hAnsi="Times New Roman" w:cs="Times New Roman" w:hint="default"/>
      </w:rPr>
    </w:lvl>
  </w:abstractNum>
  <w:abstractNum w:abstractNumId="13" w15:restartNumberingAfterBreak="0">
    <w:nsid w:val="21DB7B6E"/>
    <w:multiLevelType w:val="multilevel"/>
    <w:tmpl w:val="11D0D0D4"/>
    <w:lvl w:ilvl="0">
      <w:start w:val="1"/>
      <w:numFmt w:val="decimal"/>
      <w:lvlText w:val="%1."/>
      <w:lvlJc w:val="left"/>
      <w:pPr>
        <w:ind w:left="644" w:hanging="360"/>
      </w:pPr>
      <w:rPr>
        <w:rFonts w:ascii="Times New Roman" w:eastAsia="DengXian" w:hAnsi="Times New Roman" w:cs="Times New Roman" w:hint="default"/>
      </w:rPr>
    </w:lvl>
    <w:lvl w:ilvl="1">
      <w:start w:val="1"/>
      <w:numFmt w:val="lowerLetter"/>
      <w:lvlText w:val="%2."/>
      <w:lvlJc w:val="left"/>
      <w:pPr>
        <w:ind w:left="1364" w:hanging="360"/>
      </w:pPr>
      <w:rPr>
        <w:rFonts w:ascii="Times New Roman" w:hAnsi="Times New Roman" w:cs="Times New Roman" w:hint="default"/>
      </w:rPr>
    </w:lvl>
    <w:lvl w:ilvl="2">
      <w:start w:val="1"/>
      <w:numFmt w:val="lowerRoman"/>
      <w:lvlText w:val="%3."/>
      <w:lvlJc w:val="right"/>
      <w:pPr>
        <w:ind w:left="2084" w:hanging="180"/>
      </w:pPr>
      <w:rPr>
        <w:rFonts w:ascii="Times New Roman" w:hAnsi="Times New Roman" w:cs="Times New Roman" w:hint="default"/>
      </w:rPr>
    </w:lvl>
    <w:lvl w:ilvl="3">
      <w:start w:val="1"/>
      <w:numFmt w:val="decimal"/>
      <w:lvlText w:val="%4."/>
      <w:lvlJc w:val="left"/>
      <w:pPr>
        <w:ind w:left="2804" w:hanging="360"/>
      </w:pPr>
      <w:rPr>
        <w:rFonts w:ascii="Times New Roman" w:hAnsi="Times New Roman" w:cs="Times New Roman" w:hint="default"/>
      </w:rPr>
    </w:lvl>
    <w:lvl w:ilvl="4">
      <w:start w:val="1"/>
      <w:numFmt w:val="lowerLetter"/>
      <w:lvlText w:val="%5."/>
      <w:lvlJc w:val="left"/>
      <w:pPr>
        <w:ind w:left="3524" w:hanging="360"/>
      </w:pPr>
      <w:rPr>
        <w:rFonts w:ascii="Times New Roman" w:hAnsi="Times New Roman" w:cs="Times New Roman" w:hint="default"/>
      </w:rPr>
    </w:lvl>
    <w:lvl w:ilvl="5">
      <w:start w:val="1"/>
      <w:numFmt w:val="lowerRoman"/>
      <w:lvlText w:val="%6."/>
      <w:lvlJc w:val="right"/>
      <w:pPr>
        <w:ind w:left="4244" w:hanging="180"/>
      </w:pPr>
      <w:rPr>
        <w:rFonts w:ascii="Times New Roman" w:hAnsi="Times New Roman" w:cs="Times New Roman" w:hint="default"/>
      </w:rPr>
    </w:lvl>
    <w:lvl w:ilvl="6">
      <w:start w:val="1"/>
      <w:numFmt w:val="decimal"/>
      <w:lvlText w:val="%7."/>
      <w:lvlJc w:val="left"/>
      <w:pPr>
        <w:ind w:left="4964" w:hanging="360"/>
      </w:pPr>
      <w:rPr>
        <w:rFonts w:ascii="Times New Roman" w:hAnsi="Times New Roman" w:cs="Times New Roman" w:hint="default"/>
      </w:rPr>
    </w:lvl>
    <w:lvl w:ilvl="7">
      <w:start w:val="1"/>
      <w:numFmt w:val="lowerLetter"/>
      <w:lvlText w:val="%8."/>
      <w:lvlJc w:val="left"/>
      <w:pPr>
        <w:ind w:left="5684" w:hanging="360"/>
      </w:pPr>
      <w:rPr>
        <w:rFonts w:ascii="Times New Roman" w:hAnsi="Times New Roman" w:cs="Times New Roman" w:hint="default"/>
      </w:rPr>
    </w:lvl>
    <w:lvl w:ilvl="8">
      <w:start w:val="1"/>
      <w:numFmt w:val="lowerRoman"/>
      <w:lvlText w:val="%9."/>
      <w:lvlJc w:val="right"/>
      <w:pPr>
        <w:ind w:left="6404" w:hanging="180"/>
      </w:pPr>
      <w:rPr>
        <w:rFonts w:ascii="Times New Roman" w:hAnsi="Times New Roman" w:cs="Times New Roman" w:hint="default"/>
      </w:rPr>
    </w:lvl>
  </w:abstractNum>
  <w:abstractNum w:abstractNumId="14" w15:restartNumberingAfterBreak="0">
    <w:nsid w:val="27622183"/>
    <w:multiLevelType w:val="multilevel"/>
    <w:tmpl w:val="AED48180"/>
    <w:lvl w:ilvl="0">
      <w:start w:val="1"/>
      <w:numFmt w:val="decimal"/>
      <w:lvlText w:val="%1."/>
      <w:lvlJc w:val="left"/>
      <w:pPr>
        <w:ind w:left="644" w:hanging="360"/>
      </w:pPr>
      <w:rPr>
        <w:rFonts w:ascii="Times New Roman" w:hAnsi="Times New Roman" w:cs="Times New Roman" w:hint="default"/>
      </w:rPr>
    </w:lvl>
    <w:lvl w:ilvl="1">
      <w:start w:val="1"/>
      <w:numFmt w:val="lowerLetter"/>
      <w:lvlText w:val="%2."/>
      <w:lvlJc w:val="left"/>
      <w:pPr>
        <w:ind w:left="1364" w:hanging="360"/>
      </w:pPr>
      <w:rPr>
        <w:rFonts w:ascii="Times New Roman" w:hAnsi="Times New Roman" w:cs="Times New Roman" w:hint="default"/>
      </w:rPr>
    </w:lvl>
    <w:lvl w:ilvl="2">
      <w:start w:val="1"/>
      <w:numFmt w:val="lowerRoman"/>
      <w:lvlText w:val="%3."/>
      <w:lvlJc w:val="right"/>
      <w:pPr>
        <w:ind w:left="2084" w:hanging="180"/>
      </w:pPr>
      <w:rPr>
        <w:rFonts w:ascii="Times New Roman" w:hAnsi="Times New Roman" w:cs="Times New Roman" w:hint="default"/>
      </w:rPr>
    </w:lvl>
    <w:lvl w:ilvl="3">
      <w:start w:val="1"/>
      <w:numFmt w:val="decimal"/>
      <w:lvlText w:val="%4."/>
      <w:lvlJc w:val="left"/>
      <w:pPr>
        <w:ind w:left="2804" w:hanging="360"/>
      </w:pPr>
      <w:rPr>
        <w:rFonts w:ascii="Times New Roman" w:hAnsi="Times New Roman" w:cs="Times New Roman" w:hint="default"/>
      </w:rPr>
    </w:lvl>
    <w:lvl w:ilvl="4">
      <w:start w:val="1"/>
      <w:numFmt w:val="lowerLetter"/>
      <w:lvlText w:val="%5."/>
      <w:lvlJc w:val="left"/>
      <w:pPr>
        <w:ind w:left="3524" w:hanging="360"/>
      </w:pPr>
      <w:rPr>
        <w:rFonts w:ascii="Times New Roman" w:hAnsi="Times New Roman" w:cs="Times New Roman" w:hint="default"/>
      </w:rPr>
    </w:lvl>
    <w:lvl w:ilvl="5">
      <w:start w:val="1"/>
      <w:numFmt w:val="lowerRoman"/>
      <w:lvlText w:val="%6."/>
      <w:lvlJc w:val="right"/>
      <w:pPr>
        <w:ind w:left="4244" w:hanging="180"/>
      </w:pPr>
      <w:rPr>
        <w:rFonts w:ascii="Times New Roman" w:hAnsi="Times New Roman" w:cs="Times New Roman" w:hint="default"/>
      </w:rPr>
    </w:lvl>
    <w:lvl w:ilvl="6">
      <w:start w:val="1"/>
      <w:numFmt w:val="decimal"/>
      <w:lvlText w:val="%7."/>
      <w:lvlJc w:val="left"/>
      <w:pPr>
        <w:ind w:left="4964" w:hanging="360"/>
      </w:pPr>
      <w:rPr>
        <w:rFonts w:ascii="Times New Roman" w:hAnsi="Times New Roman" w:cs="Times New Roman" w:hint="default"/>
      </w:rPr>
    </w:lvl>
    <w:lvl w:ilvl="7">
      <w:start w:val="1"/>
      <w:numFmt w:val="lowerLetter"/>
      <w:lvlText w:val="%8."/>
      <w:lvlJc w:val="left"/>
      <w:pPr>
        <w:ind w:left="5684" w:hanging="360"/>
      </w:pPr>
      <w:rPr>
        <w:rFonts w:ascii="Times New Roman" w:hAnsi="Times New Roman" w:cs="Times New Roman" w:hint="default"/>
      </w:rPr>
    </w:lvl>
    <w:lvl w:ilvl="8">
      <w:start w:val="1"/>
      <w:numFmt w:val="lowerRoman"/>
      <w:lvlText w:val="%9."/>
      <w:lvlJc w:val="right"/>
      <w:pPr>
        <w:ind w:left="6404" w:hanging="180"/>
      </w:pPr>
      <w:rPr>
        <w:rFonts w:ascii="Times New Roman" w:hAnsi="Times New Roman" w:cs="Times New Roman" w:hint="default"/>
      </w:rPr>
    </w:lvl>
  </w:abstractNum>
  <w:abstractNum w:abstractNumId="15" w15:restartNumberingAfterBreak="0">
    <w:nsid w:val="29F7263C"/>
    <w:multiLevelType w:val="multilevel"/>
    <w:tmpl w:val="002AB6F6"/>
    <w:lvl w:ilvl="0">
      <w:start w:val="1"/>
      <w:numFmt w:val="decimal"/>
      <w:lvlText w:val="%1."/>
      <w:lvlJc w:val="left"/>
      <w:pPr>
        <w:ind w:left="644" w:hanging="360"/>
      </w:pPr>
      <w:rPr>
        <w:rFonts w:ascii="Times New Roman" w:hAnsi="Times New Roman" w:cs="Times New Roman" w:hint="default"/>
      </w:rPr>
    </w:lvl>
    <w:lvl w:ilvl="1">
      <w:start w:val="1"/>
      <w:numFmt w:val="lowerLetter"/>
      <w:lvlText w:val="%2."/>
      <w:lvlJc w:val="left"/>
      <w:pPr>
        <w:ind w:left="1364" w:hanging="360"/>
      </w:pPr>
      <w:rPr>
        <w:rFonts w:ascii="Times New Roman" w:hAnsi="Times New Roman" w:cs="Times New Roman" w:hint="default"/>
      </w:rPr>
    </w:lvl>
    <w:lvl w:ilvl="2">
      <w:start w:val="1"/>
      <w:numFmt w:val="lowerRoman"/>
      <w:lvlText w:val="%3."/>
      <w:lvlJc w:val="right"/>
      <w:pPr>
        <w:ind w:left="2084" w:hanging="180"/>
      </w:pPr>
      <w:rPr>
        <w:rFonts w:ascii="Times New Roman" w:hAnsi="Times New Roman" w:cs="Times New Roman" w:hint="default"/>
      </w:rPr>
    </w:lvl>
    <w:lvl w:ilvl="3">
      <w:start w:val="1"/>
      <w:numFmt w:val="decimal"/>
      <w:lvlText w:val="%4."/>
      <w:lvlJc w:val="left"/>
      <w:pPr>
        <w:ind w:left="2804" w:hanging="360"/>
      </w:pPr>
      <w:rPr>
        <w:rFonts w:ascii="Times New Roman" w:hAnsi="Times New Roman" w:cs="Times New Roman" w:hint="default"/>
      </w:rPr>
    </w:lvl>
    <w:lvl w:ilvl="4">
      <w:start w:val="1"/>
      <w:numFmt w:val="lowerLetter"/>
      <w:lvlText w:val="%5."/>
      <w:lvlJc w:val="left"/>
      <w:pPr>
        <w:ind w:left="3524" w:hanging="360"/>
      </w:pPr>
      <w:rPr>
        <w:rFonts w:ascii="Times New Roman" w:hAnsi="Times New Roman" w:cs="Times New Roman" w:hint="default"/>
      </w:rPr>
    </w:lvl>
    <w:lvl w:ilvl="5">
      <w:start w:val="1"/>
      <w:numFmt w:val="lowerRoman"/>
      <w:lvlText w:val="%6."/>
      <w:lvlJc w:val="right"/>
      <w:pPr>
        <w:ind w:left="4244" w:hanging="180"/>
      </w:pPr>
      <w:rPr>
        <w:rFonts w:ascii="Times New Roman" w:hAnsi="Times New Roman" w:cs="Times New Roman" w:hint="default"/>
      </w:rPr>
    </w:lvl>
    <w:lvl w:ilvl="6">
      <w:start w:val="1"/>
      <w:numFmt w:val="decimal"/>
      <w:lvlText w:val="%7."/>
      <w:lvlJc w:val="left"/>
      <w:pPr>
        <w:ind w:left="4964" w:hanging="360"/>
      </w:pPr>
      <w:rPr>
        <w:rFonts w:ascii="Times New Roman" w:hAnsi="Times New Roman" w:cs="Times New Roman" w:hint="default"/>
      </w:rPr>
    </w:lvl>
    <w:lvl w:ilvl="7">
      <w:start w:val="1"/>
      <w:numFmt w:val="lowerLetter"/>
      <w:lvlText w:val="%8."/>
      <w:lvlJc w:val="left"/>
      <w:pPr>
        <w:ind w:left="5684" w:hanging="360"/>
      </w:pPr>
      <w:rPr>
        <w:rFonts w:ascii="Times New Roman" w:hAnsi="Times New Roman" w:cs="Times New Roman" w:hint="default"/>
      </w:rPr>
    </w:lvl>
    <w:lvl w:ilvl="8">
      <w:start w:val="1"/>
      <w:numFmt w:val="lowerRoman"/>
      <w:lvlText w:val="%9."/>
      <w:lvlJc w:val="right"/>
      <w:pPr>
        <w:ind w:left="6404" w:hanging="180"/>
      </w:pPr>
      <w:rPr>
        <w:rFonts w:ascii="Times New Roman" w:hAnsi="Times New Roman" w:cs="Times New Roman" w:hint="default"/>
      </w:rPr>
    </w:lvl>
  </w:abstractNum>
  <w:abstractNum w:abstractNumId="16" w15:restartNumberingAfterBreak="0">
    <w:nsid w:val="3A336F58"/>
    <w:multiLevelType w:val="multilevel"/>
    <w:tmpl w:val="87C86F6E"/>
    <w:lvl w:ilvl="0">
      <w:start w:val="4"/>
      <w:numFmt w:val="decimal"/>
      <w:lvlText w:val="%1."/>
      <w:lvlJc w:val="left"/>
      <w:pPr>
        <w:tabs>
          <w:tab w:val="num" w:pos="312"/>
        </w:tabs>
        <w:ind w:left="0" w:firstLine="0"/>
      </w:pPr>
      <w:rPr>
        <w:rFonts w:ascii="Times New Roman" w:hAnsi="Times New Roman" w:cs="Times New Roman" w:hint="default"/>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7" w15:restartNumberingAfterBreak="0">
    <w:nsid w:val="46ED2C0E"/>
    <w:multiLevelType w:val="multilevel"/>
    <w:tmpl w:val="46ED2C0E"/>
    <w:lvl w:ilvl="0">
      <w:start w:val="9"/>
      <w:numFmt w:val="bullet"/>
      <w:lvlText w:val="-"/>
      <w:lvlJc w:val="left"/>
      <w:pPr>
        <w:ind w:left="1048" w:hanging="360"/>
      </w:pPr>
      <w:rPr>
        <w:rFonts w:ascii="Times New Roman" w:eastAsia="SimSun" w:hAnsi="Times New Roman" w:cs="Times New Roman" w:hint="default"/>
      </w:rPr>
    </w:lvl>
    <w:lvl w:ilvl="1">
      <w:start w:val="1"/>
      <w:numFmt w:val="bullet"/>
      <w:lvlText w:val=""/>
      <w:lvlJc w:val="left"/>
      <w:pPr>
        <w:ind w:left="1528" w:hanging="420"/>
      </w:pPr>
      <w:rPr>
        <w:rFonts w:ascii="Wingdings" w:hAnsi="Wingdings" w:hint="default"/>
      </w:rPr>
    </w:lvl>
    <w:lvl w:ilvl="2">
      <w:start w:val="1"/>
      <w:numFmt w:val="bullet"/>
      <w:lvlText w:val=""/>
      <w:lvlJc w:val="left"/>
      <w:pPr>
        <w:ind w:left="1948" w:hanging="420"/>
      </w:pPr>
      <w:rPr>
        <w:rFonts w:ascii="Wingdings" w:hAnsi="Wingdings" w:hint="default"/>
      </w:rPr>
    </w:lvl>
    <w:lvl w:ilvl="3">
      <w:start w:val="1"/>
      <w:numFmt w:val="bullet"/>
      <w:lvlText w:val=""/>
      <w:lvlJc w:val="left"/>
      <w:pPr>
        <w:ind w:left="2368" w:hanging="420"/>
      </w:pPr>
      <w:rPr>
        <w:rFonts w:ascii="Wingdings" w:hAnsi="Wingdings" w:hint="default"/>
      </w:rPr>
    </w:lvl>
    <w:lvl w:ilvl="4">
      <w:start w:val="1"/>
      <w:numFmt w:val="bullet"/>
      <w:lvlText w:val=""/>
      <w:lvlJc w:val="left"/>
      <w:pPr>
        <w:ind w:left="2788" w:hanging="420"/>
      </w:pPr>
      <w:rPr>
        <w:rFonts w:ascii="Wingdings" w:hAnsi="Wingdings" w:hint="default"/>
      </w:rPr>
    </w:lvl>
    <w:lvl w:ilvl="5">
      <w:start w:val="1"/>
      <w:numFmt w:val="bullet"/>
      <w:lvlText w:val=""/>
      <w:lvlJc w:val="left"/>
      <w:pPr>
        <w:ind w:left="3208" w:hanging="420"/>
      </w:pPr>
      <w:rPr>
        <w:rFonts w:ascii="Wingdings" w:hAnsi="Wingdings" w:hint="default"/>
      </w:rPr>
    </w:lvl>
    <w:lvl w:ilvl="6">
      <w:start w:val="1"/>
      <w:numFmt w:val="bullet"/>
      <w:lvlText w:val=""/>
      <w:lvlJc w:val="left"/>
      <w:pPr>
        <w:ind w:left="3628" w:hanging="420"/>
      </w:pPr>
      <w:rPr>
        <w:rFonts w:ascii="Wingdings" w:hAnsi="Wingdings" w:hint="default"/>
      </w:rPr>
    </w:lvl>
    <w:lvl w:ilvl="7">
      <w:start w:val="1"/>
      <w:numFmt w:val="bullet"/>
      <w:lvlText w:val=""/>
      <w:lvlJc w:val="left"/>
      <w:pPr>
        <w:ind w:left="4048" w:hanging="420"/>
      </w:pPr>
      <w:rPr>
        <w:rFonts w:ascii="Wingdings" w:hAnsi="Wingdings" w:hint="default"/>
      </w:rPr>
    </w:lvl>
    <w:lvl w:ilvl="8">
      <w:start w:val="1"/>
      <w:numFmt w:val="bullet"/>
      <w:lvlText w:val=""/>
      <w:lvlJc w:val="left"/>
      <w:pPr>
        <w:ind w:left="4468" w:hanging="420"/>
      </w:pPr>
      <w:rPr>
        <w:rFonts w:ascii="Wingdings" w:hAnsi="Wingdings" w:hint="default"/>
      </w:rPr>
    </w:lvl>
  </w:abstractNum>
  <w:abstractNum w:abstractNumId="18" w15:restartNumberingAfterBreak="0">
    <w:nsid w:val="51D46A69"/>
    <w:multiLevelType w:val="multilevel"/>
    <w:tmpl w:val="51D46A69"/>
    <w:lvl w:ilvl="0">
      <w:start w:val="1"/>
      <w:numFmt w:val="bullet"/>
      <w:lvlText w:val="-"/>
      <w:lvlJc w:val="left"/>
      <w:pPr>
        <w:ind w:left="720" w:hanging="360"/>
      </w:pPr>
      <w:rPr>
        <w:rFonts w:ascii="Times New Roman" w:eastAsia="SimSu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5AC629BA"/>
    <w:multiLevelType w:val="multilevel"/>
    <w:tmpl w:val="222EB374"/>
    <w:lvl w:ilvl="0">
      <w:start w:val="4"/>
      <w:numFmt w:val="decimal"/>
      <w:lvlText w:val="%1."/>
      <w:lvlJc w:val="left"/>
      <w:pPr>
        <w:tabs>
          <w:tab w:val="num" w:pos="312"/>
        </w:tabs>
        <w:ind w:left="0" w:firstLine="0"/>
      </w:pPr>
      <w:rPr>
        <w:rFonts w:ascii="Times New Roman" w:hAnsi="Times New Roman" w:cs="Times New Roman" w:hint="default"/>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0" w15:restartNumberingAfterBreak="0">
    <w:nsid w:val="5BB463F9"/>
    <w:multiLevelType w:val="multilevel"/>
    <w:tmpl w:val="42D095FA"/>
    <w:lvl w:ilvl="0">
      <w:start w:val="1"/>
      <w:numFmt w:val="decimal"/>
      <w:lvlText w:val="%1."/>
      <w:lvlJc w:val="left"/>
      <w:pPr>
        <w:ind w:left="720" w:hanging="360"/>
      </w:pPr>
      <w:rPr>
        <w:rFonts w:ascii="Times New Roman" w:hAnsi="Times New Roman" w:cs="Times New Roman" w:hint="default"/>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18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18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180"/>
      </w:pPr>
      <w:rPr>
        <w:rFonts w:ascii="Times New Roman" w:hAnsi="Times New Roman" w:cs="Times New Roman" w:hint="default"/>
      </w:rPr>
    </w:lvl>
  </w:abstractNum>
  <w:abstractNum w:abstractNumId="21" w15:restartNumberingAfterBreak="0">
    <w:nsid w:val="5C154EF5"/>
    <w:multiLevelType w:val="multilevel"/>
    <w:tmpl w:val="8A7C188C"/>
    <w:lvl w:ilvl="0">
      <w:start w:val="1"/>
      <w:numFmt w:val="decimal"/>
      <w:lvlText w:val="%1."/>
      <w:lvlJc w:val="left"/>
      <w:pPr>
        <w:ind w:left="644" w:hanging="360"/>
      </w:pPr>
      <w:rPr>
        <w:rFonts w:ascii="Times New Roman" w:hAnsi="Times New Roman" w:cs="Times New Roman" w:hint="default"/>
      </w:rPr>
    </w:lvl>
    <w:lvl w:ilvl="1">
      <w:start w:val="1"/>
      <w:numFmt w:val="lowerLetter"/>
      <w:lvlText w:val="%2)"/>
      <w:lvlJc w:val="left"/>
      <w:pPr>
        <w:ind w:left="1124" w:hanging="420"/>
      </w:pPr>
      <w:rPr>
        <w:rFonts w:ascii="Times New Roman" w:hAnsi="Times New Roman" w:cs="Times New Roman" w:hint="default"/>
      </w:rPr>
    </w:lvl>
    <w:lvl w:ilvl="2">
      <w:start w:val="1"/>
      <w:numFmt w:val="lowerRoman"/>
      <w:lvlText w:val="%3."/>
      <w:lvlJc w:val="right"/>
      <w:pPr>
        <w:ind w:left="1544" w:hanging="420"/>
      </w:pPr>
      <w:rPr>
        <w:rFonts w:ascii="Times New Roman" w:hAnsi="Times New Roman" w:cs="Times New Roman" w:hint="default"/>
      </w:rPr>
    </w:lvl>
    <w:lvl w:ilvl="3">
      <w:start w:val="1"/>
      <w:numFmt w:val="decimal"/>
      <w:lvlText w:val="%4."/>
      <w:lvlJc w:val="left"/>
      <w:pPr>
        <w:ind w:left="1964" w:hanging="420"/>
      </w:pPr>
      <w:rPr>
        <w:rFonts w:ascii="Times New Roman" w:hAnsi="Times New Roman" w:cs="Times New Roman" w:hint="default"/>
      </w:rPr>
    </w:lvl>
    <w:lvl w:ilvl="4">
      <w:start w:val="1"/>
      <w:numFmt w:val="lowerLetter"/>
      <w:lvlText w:val="%5)"/>
      <w:lvlJc w:val="left"/>
      <w:pPr>
        <w:ind w:left="2384" w:hanging="420"/>
      </w:pPr>
      <w:rPr>
        <w:rFonts w:ascii="Times New Roman" w:hAnsi="Times New Roman" w:cs="Times New Roman" w:hint="default"/>
      </w:rPr>
    </w:lvl>
    <w:lvl w:ilvl="5">
      <w:start w:val="1"/>
      <w:numFmt w:val="lowerRoman"/>
      <w:lvlText w:val="%6."/>
      <w:lvlJc w:val="right"/>
      <w:pPr>
        <w:ind w:left="2804" w:hanging="420"/>
      </w:pPr>
      <w:rPr>
        <w:rFonts w:ascii="Times New Roman" w:hAnsi="Times New Roman" w:cs="Times New Roman" w:hint="default"/>
      </w:rPr>
    </w:lvl>
    <w:lvl w:ilvl="6">
      <w:start w:val="1"/>
      <w:numFmt w:val="decimal"/>
      <w:lvlText w:val="%7."/>
      <w:lvlJc w:val="left"/>
      <w:pPr>
        <w:ind w:left="3224" w:hanging="420"/>
      </w:pPr>
      <w:rPr>
        <w:rFonts w:ascii="Times New Roman" w:hAnsi="Times New Roman" w:cs="Times New Roman" w:hint="default"/>
      </w:rPr>
    </w:lvl>
    <w:lvl w:ilvl="7">
      <w:start w:val="1"/>
      <w:numFmt w:val="lowerLetter"/>
      <w:lvlText w:val="%8)"/>
      <w:lvlJc w:val="left"/>
      <w:pPr>
        <w:ind w:left="3644" w:hanging="420"/>
      </w:pPr>
      <w:rPr>
        <w:rFonts w:ascii="Times New Roman" w:hAnsi="Times New Roman" w:cs="Times New Roman" w:hint="default"/>
      </w:rPr>
    </w:lvl>
    <w:lvl w:ilvl="8">
      <w:start w:val="1"/>
      <w:numFmt w:val="lowerRoman"/>
      <w:lvlText w:val="%9."/>
      <w:lvlJc w:val="right"/>
      <w:pPr>
        <w:ind w:left="4064" w:hanging="420"/>
      </w:pPr>
      <w:rPr>
        <w:rFonts w:ascii="Times New Roman" w:hAnsi="Times New Roman" w:cs="Times New Roman" w:hint="default"/>
      </w:rPr>
    </w:lvl>
  </w:abstractNum>
  <w:abstractNum w:abstractNumId="22" w15:restartNumberingAfterBreak="0">
    <w:nsid w:val="649D39A3"/>
    <w:multiLevelType w:val="multilevel"/>
    <w:tmpl w:val="C3B47FAE"/>
    <w:lvl w:ilvl="0">
      <w:start w:val="1"/>
      <w:numFmt w:val="decimal"/>
      <w:lvlText w:val="%1."/>
      <w:lvlJc w:val="left"/>
      <w:pPr>
        <w:ind w:left="720" w:hanging="360"/>
      </w:pPr>
      <w:rPr>
        <w:rFonts w:ascii="Times New Roman" w:hAnsi="Times New Roman" w:cs="Times New Roman" w:hint="default"/>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18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18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180"/>
      </w:pPr>
      <w:rPr>
        <w:rFonts w:ascii="Times New Roman" w:hAnsi="Times New Roman" w:cs="Times New Roman" w:hint="default"/>
      </w:rPr>
    </w:lvl>
  </w:abstractNum>
  <w:abstractNum w:abstractNumId="23" w15:restartNumberingAfterBreak="0">
    <w:nsid w:val="668B2951"/>
    <w:multiLevelType w:val="multilevel"/>
    <w:tmpl w:val="668B2951"/>
    <w:lvl w:ilvl="0">
      <w:start w:val="1"/>
      <w:numFmt w:val="decimal"/>
      <w:lvlText w:val="%1."/>
      <w:lvlJc w:val="left"/>
      <w:pPr>
        <w:ind w:left="644" w:hanging="360"/>
      </w:pPr>
      <w:rPr>
        <w:rFonts w:hint="default"/>
      </w:rPr>
    </w:lvl>
    <w:lvl w:ilvl="1">
      <w:start w:val="1"/>
      <w:numFmt w:val="lowerLetter"/>
      <w:lvlText w:val="%2)"/>
      <w:lvlJc w:val="left"/>
      <w:pPr>
        <w:ind w:left="1124" w:hanging="420"/>
      </w:pPr>
    </w:lvl>
    <w:lvl w:ilvl="2">
      <w:start w:val="1"/>
      <w:numFmt w:val="lowerRoman"/>
      <w:lvlText w:val="%3."/>
      <w:lvlJc w:val="right"/>
      <w:pPr>
        <w:ind w:left="1544" w:hanging="420"/>
      </w:pPr>
    </w:lvl>
    <w:lvl w:ilvl="3">
      <w:start w:val="1"/>
      <w:numFmt w:val="decimal"/>
      <w:lvlText w:val="%4."/>
      <w:lvlJc w:val="left"/>
      <w:pPr>
        <w:ind w:left="1964" w:hanging="420"/>
      </w:pPr>
    </w:lvl>
    <w:lvl w:ilvl="4">
      <w:start w:val="1"/>
      <w:numFmt w:val="lowerLetter"/>
      <w:lvlText w:val="%5)"/>
      <w:lvlJc w:val="left"/>
      <w:pPr>
        <w:ind w:left="2384" w:hanging="420"/>
      </w:pPr>
    </w:lvl>
    <w:lvl w:ilvl="5">
      <w:start w:val="1"/>
      <w:numFmt w:val="lowerRoman"/>
      <w:lvlText w:val="%6."/>
      <w:lvlJc w:val="right"/>
      <w:pPr>
        <w:ind w:left="2804" w:hanging="420"/>
      </w:pPr>
    </w:lvl>
    <w:lvl w:ilvl="6">
      <w:start w:val="1"/>
      <w:numFmt w:val="decimal"/>
      <w:lvlText w:val="%7."/>
      <w:lvlJc w:val="left"/>
      <w:pPr>
        <w:ind w:left="3224" w:hanging="420"/>
      </w:pPr>
    </w:lvl>
    <w:lvl w:ilvl="7">
      <w:start w:val="1"/>
      <w:numFmt w:val="lowerLetter"/>
      <w:lvlText w:val="%8)"/>
      <w:lvlJc w:val="left"/>
      <w:pPr>
        <w:ind w:left="3644" w:hanging="420"/>
      </w:pPr>
    </w:lvl>
    <w:lvl w:ilvl="8">
      <w:start w:val="1"/>
      <w:numFmt w:val="lowerRoman"/>
      <w:lvlText w:val="%9."/>
      <w:lvlJc w:val="right"/>
      <w:pPr>
        <w:ind w:left="4064" w:hanging="420"/>
      </w:pPr>
    </w:lvl>
  </w:abstractNum>
  <w:abstractNum w:abstractNumId="24" w15:restartNumberingAfterBreak="0">
    <w:nsid w:val="7A96187D"/>
    <w:multiLevelType w:val="multilevel"/>
    <w:tmpl w:val="42CE684C"/>
    <w:lvl w:ilvl="0">
      <w:start w:val="1"/>
      <w:numFmt w:val="decimal"/>
      <w:lvlText w:val="%1."/>
      <w:lvlJc w:val="left"/>
      <w:pPr>
        <w:ind w:left="644" w:hanging="360"/>
      </w:pPr>
      <w:rPr>
        <w:rFonts w:ascii="Times New Roman" w:eastAsia="SimSun" w:hAnsi="Times New Roman" w:cs="Times New Roman" w:hint="default"/>
      </w:rPr>
    </w:lvl>
    <w:lvl w:ilvl="1">
      <w:start w:val="1"/>
      <w:numFmt w:val="lowerLetter"/>
      <w:lvlText w:val="%2."/>
      <w:lvlJc w:val="left"/>
      <w:pPr>
        <w:ind w:left="1364" w:hanging="360"/>
      </w:pPr>
      <w:rPr>
        <w:rFonts w:ascii="Times New Roman" w:hAnsi="Times New Roman" w:cs="Times New Roman" w:hint="default"/>
      </w:rPr>
    </w:lvl>
    <w:lvl w:ilvl="2">
      <w:start w:val="1"/>
      <w:numFmt w:val="lowerRoman"/>
      <w:lvlText w:val="%3."/>
      <w:lvlJc w:val="right"/>
      <w:pPr>
        <w:ind w:left="2084" w:hanging="180"/>
      </w:pPr>
      <w:rPr>
        <w:rFonts w:ascii="Times New Roman" w:hAnsi="Times New Roman" w:cs="Times New Roman" w:hint="default"/>
      </w:rPr>
    </w:lvl>
    <w:lvl w:ilvl="3">
      <w:start w:val="1"/>
      <w:numFmt w:val="decimal"/>
      <w:lvlText w:val="%4."/>
      <w:lvlJc w:val="left"/>
      <w:pPr>
        <w:ind w:left="2804" w:hanging="360"/>
      </w:pPr>
      <w:rPr>
        <w:rFonts w:ascii="Times New Roman" w:hAnsi="Times New Roman" w:cs="Times New Roman" w:hint="default"/>
      </w:rPr>
    </w:lvl>
    <w:lvl w:ilvl="4">
      <w:start w:val="1"/>
      <w:numFmt w:val="lowerLetter"/>
      <w:lvlText w:val="%5."/>
      <w:lvlJc w:val="left"/>
      <w:pPr>
        <w:ind w:left="3524" w:hanging="360"/>
      </w:pPr>
      <w:rPr>
        <w:rFonts w:ascii="Times New Roman" w:hAnsi="Times New Roman" w:cs="Times New Roman" w:hint="default"/>
      </w:rPr>
    </w:lvl>
    <w:lvl w:ilvl="5">
      <w:start w:val="1"/>
      <w:numFmt w:val="lowerRoman"/>
      <w:lvlText w:val="%6."/>
      <w:lvlJc w:val="right"/>
      <w:pPr>
        <w:ind w:left="4244" w:hanging="180"/>
      </w:pPr>
      <w:rPr>
        <w:rFonts w:ascii="Times New Roman" w:hAnsi="Times New Roman" w:cs="Times New Roman" w:hint="default"/>
      </w:rPr>
    </w:lvl>
    <w:lvl w:ilvl="6">
      <w:start w:val="1"/>
      <w:numFmt w:val="decimal"/>
      <w:lvlText w:val="%7."/>
      <w:lvlJc w:val="left"/>
      <w:pPr>
        <w:ind w:left="4964" w:hanging="360"/>
      </w:pPr>
      <w:rPr>
        <w:rFonts w:ascii="Times New Roman" w:hAnsi="Times New Roman" w:cs="Times New Roman" w:hint="default"/>
      </w:rPr>
    </w:lvl>
    <w:lvl w:ilvl="7">
      <w:start w:val="1"/>
      <w:numFmt w:val="lowerLetter"/>
      <w:lvlText w:val="%8."/>
      <w:lvlJc w:val="left"/>
      <w:pPr>
        <w:ind w:left="5684" w:hanging="360"/>
      </w:pPr>
      <w:rPr>
        <w:rFonts w:ascii="Times New Roman" w:hAnsi="Times New Roman" w:cs="Times New Roman" w:hint="default"/>
      </w:rPr>
    </w:lvl>
    <w:lvl w:ilvl="8">
      <w:start w:val="1"/>
      <w:numFmt w:val="lowerRoman"/>
      <w:lvlText w:val="%9."/>
      <w:lvlJc w:val="right"/>
      <w:pPr>
        <w:ind w:left="6404" w:hanging="180"/>
      </w:pPr>
      <w:rPr>
        <w:rFonts w:ascii="Times New Roman" w:hAnsi="Times New Roman" w:cs="Times New Roman" w:hint="default"/>
      </w:rPr>
    </w:lvl>
  </w:abstractNum>
  <w:num w:numId="1" w16cid:durableId="1753507749">
    <w:abstractNumId w:val="3"/>
  </w:num>
  <w:num w:numId="2" w16cid:durableId="288778847">
    <w:abstractNumId w:val="5"/>
  </w:num>
  <w:num w:numId="3" w16cid:durableId="363286776">
    <w:abstractNumId w:val="8"/>
  </w:num>
  <w:num w:numId="4" w16cid:durableId="138036015">
    <w:abstractNumId w:val="9"/>
  </w:num>
  <w:num w:numId="5" w16cid:durableId="1869639943">
    <w:abstractNumId w:val="6"/>
  </w:num>
  <w:num w:numId="6" w16cid:durableId="1842236072">
    <w:abstractNumId w:val="2"/>
  </w:num>
  <w:num w:numId="7" w16cid:durableId="2092238559">
    <w:abstractNumId w:val="7"/>
  </w:num>
  <w:num w:numId="8" w16cid:durableId="1220628978">
    <w:abstractNumId w:val="4"/>
  </w:num>
  <w:num w:numId="9" w16cid:durableId="537084950">
    <w:abstractNumId w:val="1"/>
  </w:num>
  <w:num w:numId="10" w16cid:durableId="225380914">
    <w:abstractNumId w:val="0"/>
  </w:num>
  <w:num w:numId="11" w16cid:durableId="586420823">
    <w:abstractNumId w:val="18"/>
  </w:num>
  <w:num w:numId="12" w16cid:durableId="994840409">
    <w:abstractNumId w:val="23"/>
  </w:num>
  <w:num w:numId="13" w16cid:durableId="1150752041">
    <w:abstractNumId w:val="17"/>
  </w:num>
  <w:num w:numId="14" w16cid:durableId="1856916442">
    <w:abstractNumId w:val="10"/>
  </w:num>
  <w:num w:numId="15" w16cid:durableId="13652648">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156314563">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79257399">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16cid:durableId="1857697691">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966735577">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420302775">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517160785">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658264008">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125436209">
    <w:abstractNumId w:val="16"/>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593124702">
    <w:abstractNumId w:val="19"/>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1898280267">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commondata" w:val="eyJoZGlkIjoiMGU2YWYwMDA1MDdlNmRhNjVhMDU0NWU0YzAyN2QyMmEifQ=="/>
  </w:docVars>
  <w:rsids>
    <w:rsidRoot w:val="004E213A"/>
    <w:rsid w:val="00002105"/>
    <w:rsid w:val="00006562"/>
    <w:rsid w:val="000109FD"/>
    <w:rsid w:val="00015B32"/>
    <w:rsid w:val="00017F2A"/>
    <w:rsid w:val="00033397"/>
    <w:rsid w:val="00037ADA"/>
    <w:rsid w:val="00040095"/>
    <w:rsid w:val="00050518"/>
    <w:rsid w:val="00051834"/>
    <w:rsid w:val="000535BA"/>
    <w:rsid w:val="00054A22"/>
    <w:rsid w:val="00062023"/>
    <w:rsid w:val="000655A6"/>
    <w:rsid w:val="00066A9C"/>
    <w:rsid w:val="00074AFC"/>
    <w:rsid w:val="0007799B"/>
    <w:rsid w:val="00080512"/>
    <w:rsid w:val="000849BE"/>
    <w:rsid w:val="00084D8D"/>
    <w:rsid w:val="000C47C3"/>
    <w:rsid w:val="000D58AB"/>
    <w:rsid w:val="000E4E0C"/>
    <w:rsid w:val="001045EB"/>
    <w:rsid w:val="001118F3"/>
    <w:rsid w:val="00111DB4"/>
    <w:rsid w:val="00113971"/>
    <w:rsid w:val="00133525"/>
    <w:rsid w:val="001437C7"/>
    <w:rsid w:val="00143D47"/>
    <w:rsid w:val="00144F91"/>
    <w:rsid w:val="00163268"/>
    <w:rsid w:val="001665E7"/>
    <w:rsid w:val="001717B1"/>
    <w:rsid w:val="00172EBB"/>
    <w:rsid w:val="00181051"/>
    <w:rsid w:val="001973B4"/>
    <w:rsid w:val="001A4C42"/>
    <w:rsid w:val="001A7420"/>
    <w:rsid w:val="001B414D"/>
    <w:rsid w:val="001B6637"/>
    <w:rsid w:val="001C21C3"/>
    <w:rsid w:val="001D02C2"/>
    <w:rsid w:val="001F0C1D"/>
    <w:rsid w:val="001F1132"/>
    <w:rsid w:val="001F168B"/>
    <w:rsid w:val="001F2BAD"/>
    <w:rsid w:val="001F4CE8"/>
    <w:rsid w:val="001F6A4C"/>
    <w:rsid w:val="0020254E"/>
    <w:rsid w:val="00206B45"/>
    <w:rsid w:val="00215C04"/>
    <w:rsid w:val="0022026C"/>
    <w:rsid w:val="00231077"/>
    <w:rsid w:val="002347A2"/>
    <w:rsid w:val="00236E20"/>
    <w:rsid w:val="002557D3"/>
    <w:rsid w:val="0026249F"/>
    <w:rsid w:val="002675F0"/>
    <w:rsid w:val="00270958"/>
    <w:rsid w:val="002760EE"/>
    <w:rsid w:val="002807FC"/>
    <w:rsid w:val="002837C6"/>
    <w:rsid w:val="00294B04"/>
    <w:rsid w:val="002A067F"/>
    <w:rsid w:val="002A11A4"/>
    <w:rsid w:val="002A2B13"/>
    <w:rsid w:val="002A377F"/>
    <w:rsid w:val="002B4B92"/>
    <w:rsid w:val="002B6339"/>
    <w:rsid w:val="002C4EF7"/>
    <w:rsid w:val="002D3164"/>
    <w:rsid w:val="002E00EE"/>
    <w:rsid w:val="00307E9E"/>
    <w:rsid w:val="00315368"/>
    <w:rsid w:val="003172DC"/>
    <w:rsid w:val="00325939"/>
    <w:rsid w:val="00344A3C"/>
    <w:rsid w:val="003472F6"/>
    <w:rsid w:val="0035462D"/>
    <w:rsid w:val="00356555"/>
    <w:rsid w:val="00357EB2"/>
    <w:rsid w:val="0036204D"/>
    <w:rsid w:val="003705BC"/>
    <w:rsid w:val="00372D0D"/>
    <w:rsid w:val="003737EA"/>
    <w:rsid w:val="003765B8"/>
    <w:rsid w:val="0039319F"/>
    <w:rsid w:val="003936A3"/>
    <w:rsid w:val="003A46A2"/>
    <w:rsid w:val="003A5F84"/>
    <w:rsid w:val="003C3971"/>
    <w:rsid w:val="003D6A05"/>
    <w:rsid w:val="003E334F"/>
    <w:rsid w:val="003E6B40"/>
    <w:rsid w:val="0041083F"/>
    <w:rsid w:val="004158C6"/>
    <w:rsid w:val="00423334"/>
    <w:rsid w:val="00432B5D"/>
    <w:rsid w:val="004345EC"/>
    <w:rsid w:val="004362E9"/>
    <w:rsid w:val="00446E02"/>
    <w:rsid w:val="00465515"/>
    <w:rsid w:val="00465ED7"/>
    <w:rsid w:val="00471F03"/>
    <w:rsid w:val="00480012"/>
    <w:rsid w:val="004800B6"/>
    <w:rsid w:val="004867A8"/>
    <w:rsid w:val="0049751D"/>
    <w:rsid w:val="004A58C1"/>
    <w:rsid w:val="004C0FD5"/>
    <w:rsid w:val="004C30AC"/>
    <w:rsid w:val="004D3578"/>
    <w:rsid w:val="004E213A"/>
    <w:rsid w:val="004F0988"/>
    <w:rsid w:val="004F3340"/>
    <w:rsid w:val="004F508E"/>
    <w:rsid w:val="00512EC6"/>
    <w:rsid w:val="0053388B"/>
    <w:rsid w:val="00535773"/>
    <w:rsid w:val="00543E6C"/>
    <w:rsid w:val="0056167A"/>
    <w:rsid w:val="00565087"/>
    <w:rsid w:val="00565E14"/>
    <w:rsid w:val="00571166"/>
    <w:rsid w:val="00571706"/>
    <w:rsid w:val="00575BBB"/>
    <w:rsid w:val="005805A8"/>
    <w:rsid w:val="00582ACE"/>
    <w:rsid w:val="005860F2"/>
    <w:rsid w:val="0059701D"/>
    <w:rsid w:val="00597B11"/>
    <w:rsid w:val="005A0E12"/>
    <w:rsid w:val="005B15A6"/>
    <w:rsid w:val="005C0962"/>
    <w:rsid w:val="005C5FB5"/>
    <w:rsid w:val="005C72DB"/>
    <w:rsid w:val="005C73CB"/>
    <w:rsid w:val="005D1F91"/>
    <w:rsid w:val="005D2E01"/>
    <w:rsid w:val="005D7526"/>
    <w:rsid w:val="005E4BB2"/>
    <w:rsid w:val="005F788A"/>
    <w:rsid w:val="00602AEA"/>
    <w:rsid w:val="00603D18"/>
    <w:rsid w:val="00614FDF"/>
    <w:rsid w:val="00617662"/>
    <w:rsid w:val="006177C5"/>
    <w:rsid w:val="00620BF8"/>
    <w:rsid w:val="00627AD9"/>
    <w:rsid w:val="006325A5"/>
    <w:rsid w:val="006348EE"/>
    <w:rsid w:val="0063543D"/>
    <w:rsid w:val="00647114"/>
    <w:rsid w:val="0065072C"/>
    <w:rsid w:val="00650F9B"/>
    <w:rsid w:val="00651763"/>
    <w:rsid w:val="00655112"/>
    <w:rsid w:val="0066193D"/>
    <w:rsid w:val="00675508"/>
    <w:rsid w:val="00675A7B"/>
    <w:rsid w:val="00680FFF"/>
    <w:rsid w:val="006912E9"/>
    <w:rsid w:val="00693591"/>
    <w:rsid w:val="006A323F"/>
    <w:rsid w:val="006A708B"/>
    <w:rsid w:val="006B30D0"/>
    <w:rsid w:val="006C3D95"/>
    <w:rsid w:val="006D4AB8"/>
    <w:rsid w:val="006D6E58"/>
    <w:rsid w:val="006E0981"/>
    <w:rsid w:val="006E11BE"/>
    <w:rsid w:val="006E5C86"/>
    <w:rsid w:val="006F5D90"/>
    <w:rsid w:val="006F6282"/>
    <w:rsid w:val="00701116"/>
    <w:rsid w:val="00701196"/>
    <w:rsid w:val="0071174C"/>
    <w:rsid w:val="00713C44"/>
    <w:rsid w:val="0072089A"/>
    <w:rsid w:val="0072427B"/>
    <w:rsid w:val="0072671B"/>
    <w:rsid w:val="00734A5B"/>
    <w:rsid w:val="0074026F"/>
    <w:rsid w:val="00741528"/>
    <w:rsid w:val="007429F6"/>
    <w:rsid w:val="00744E76"/>
    <w:rsid w:val="007469D4"/>
    <w:rsid w:val="00765EA3"/>
    <w:rsid w:val="00772B32"/>
    <w:rsid w:val="00774DA4"/>
    <w:rsid w:val="00777010"/>
    <w:rsid w:val="00781F0F"/>
    <w:rsid w:val="007823E8"/>
    <w:rsid w:val="00787708"/>
    <w:rsid w:val="00792BC5"/>
    <w:rsid w:val="00793490"/>
    <w:rsid w:val="007A68BD"/>
    <w:rsid w:val="007B43E0"/>
    <w:rsid w:val="007B600E"/>
    <w:rsid w:val="007C17C0"/>
    <w:rsid w:val="007C323C"/>
    <w:rsid w:val="007C5A2B"/>
    <w:rsid w:val="007D29A9"/>
    <w:rsid w:val="007D312B"/>
    <w:rsid w:val="007D6253"/>
    <w:rsid w:val="007E47ED"/>
    <w:rsid w:val="007F0F4A"/>
    <w:rsid w:val="00801CE0"/>
    <w:rsid w:val="008028A4"/>
    <w:rsid w:val="008116B4"/>
    <w:rsid w:val="00817A84"/>
    <w:rsid w:val="0082382E"/>
    <w:rsid w:val="008305AC"/>
    <w:rsid w:val="00830747"/>
    <w:rsid w:val="008526F1"/>
    <w:rsid w:val="00874F20"/>
    <w:rsid w:val="008768CA"/>
    <w:rsid w:val="00892568"/>
    <w:rsid w:val="00896953"/>
    <w:rsid w:val="008B47F2"/>
    <w:rsid w:val="008B5392"/>
    <w:rsid w:val="008C384C"/>
    <w:rsid w:val="008C5DD4"/>
    <w:rsid w:val="008D079D"/>
    <w:rsid w:val="008D0FCF"/>
    <w:rsid w:val="008E2D68"/>
    <w:rsid w:val="008E6756"/>
    <w:rsid w:val="00900D9A"/>
    <w:rsid w:val="0090271F"/>
    <w:rsid w:val="00902E23"/>
    <w:rsid w:val="009114D7"/>
    <w:rsid w:val="00912EE3"/>
    <w:rsid w:val="0091348E"/>
    <w:rsid w:val="00913499"/>
    <w:rsid w:val="00914362"/>
    <w:rsid w:val="00914537"/>
    <w:rsid w:val="009151B2"/>
    <w:rsid w:val="00916216"/>
    <w:rsid w:val="00917CCB"/>
    <w:rsid w:val="009229BE"/>
    <w:rsid w:val="00930AE3"/>
    <w:rsid w:val="00933FB0"/>
    <w:rsid w:val="00942EC2"/>
    <w:rsid w:val="00945B03"/>
    <w:rsid w:val="0095204C"/>
    <w:rsid w:val="00955BF1"/>
    <w:rsid w:val="0097221F"/>
    <w:rsid w:val="00982C27"/>
    <w:rsid w:val="0098795E"/>
    <w:rsid w:val="009C06DE"/>
    <w:rsid w:val="009C0E32"/>
    <w:rsid w:val="009C6C51"/>
    <w:rsid w:val="009C6EDD"/>
    <w:rsid w:val="009E1ECB"/>
    <w:rsid w:val="009F37B7"/>
    <w:rsid w:val="009F45E2"/>
    <w:rsid w:val="00A07775"/>
    <w:rsid w:val="00A10F02"/>
    <w:rsid w:val="00A164B4"/>
    <w:rsid w:val="00A2313A"/>
    <w:rsid w:val="00A26956"/>
    <w:rsid w:val="00A27486"/>
    <w:rsid w:val="00A30699"/>
    <w:rsid w:val="00A31C13"/>
    <w:rsid w:val="00A37AD0"/>
    <w:rsid w:val="00A51896"/>
    <w:rsid w:val="00A53724"/>
    <w:rsid w:val="00A56066"/>
    <w:rsid w:val="00A566F4"/>
    <w:rsid w:val="00A57F5C"/>
    <w:rsid w:val="00A650A1"/>
    <w:rsid w:val="00A73129"/>
    <w:rsid w:val="00A82346"/>
    <w:rsid w:val="00A8337D"/>
    <w:rsid w:val="00A85695"/>
    <w:rsid w:val="00A8707F"/>
    <w:rsid w:val="00A90B95"/>
    <w:rsid w:val="00A929C4"/>
    <w:rsid w:val="00A92BA1"/>
    <w:rsid w:val="00A95A32"/>
    <w:rsid w:val="00A96788"/>
    <w:rsid w:val="00AB4A5D"/>
    <w:rsid w:val="00AC6891"/>
    <w:rsid w:val="00AC6BC6"/>
    <w:rsid w:val="00AC7696"/>
    <w:rsid w:val="00AD2A10"/>
    <w:rsid w:val="00AE09D5"/>
    <w:rsid w:val="00AE0E91"/>
    <w:rsid w:val="00AE0FC3"/>
    <w:rsid w:val="00AE419E"/>
    <w:rsid w:val="00AE65E2"/>
    <w:rsid w:val="00AF1460"/>
    <w:rsid w:val="00B011BB"/>
    <w:rsid w:val="00B061A2"/>
    <w:rsid w:val="00B15449"/>
    <w:rsid w:val="00B33B1C"/>
    <w:rsid w:val="00B33EC7"/>
    <w:rsid w:val="00B55560"/>
    <w:rsid w:val="00B55CF6"/>
    <w:rsid w:val="00B716D1"/>
    <w:rsid w:val="00B81CD6"/>
    <w:rsid w:val="00B83FA2"/>
    <w:rsid w:val="00B921F0"/>
    <w:rsid w:val="00B93086"/>
    <w:rsid w:val="00B93E1D"/>
    <w:rsid w:val="00B94DC9"/>
    <w:rsid w:val="00BA19ED"/>
    <w:rsid w:val="00BA4B8D"/>
    <w:rsid w:val="00BB3565"/>
    <w:rsid w:val="00BC0F7D"/>
    <w:rsid w:val="00BD66A8"/>
    <w:rsid w:val="00BD7D31"/>
    <w:rsid w:val="00BE3255"/>
    <w:rsid w:val="00BE7623"/>
    <w:rsid w:val="00BF128E"/>
    <w:rsid w:val="00BF3C43"/>
    <w:rsid w:val="00BF7514"/>
    <w:rsid w:val="00C074DD"/>
    <w:rsid w:val="00C1496A"/>
    <w:rsid w:val="00C26005"/>
    <w:rsid w:val="00C2719F"/>
    <w:rsid w:val="00C33079"/>
    <w:rsid w:val="00C45231"/>
    <w:rsid w:val="00C4760F"/>
    <w:rsid w:val="00C544A9"/>
    <w:rsid w:val="00C551FF"/>
    <w:rsid w:val="00C72833"/>
    <w:rsid w:val="00C75FCF"/>
    <w:rsid w:val="00C77DEF"/>
    <w:rsid w:val="00C80F1D"/>
    <w:rsid w:val="00C82171"/>
    <w:rsid w:val="00C8356B"/>
    <w:rsid w:val="00C861F3"/>
    <w:rsid w:val="00C91962"/>
    <w:rsid w:val="00C93F40"/>
    <w:rsid w:val="00C94162"/>
    <w:rsid w:val="00C97A79"/>
    <w:rsid w:val="00CA1DB6"/>
    <w:rsid w:val="00CA3D0C"/>
    <w:rsid w:val="00CA5F43"/>
    <w:rsid w:val="00CC67B4"/>
    <w:rsid w:val="00CC73E9"/>
    <w:rsid w:val="00CE54A2"/>
    <w:rsid w:val="00CE74A7"/>
    <w:rsid w:val="00CF381A"/>
    <w:rsid w:val="00D11F6F"/>
    <w:rsid w:val="00D125A0"/>
    <w:rsid w:val="00D20DDD"/>
    <w:rsid w:val="00D23A4A"/>
    <w:rsid w:val="00D54DF6"/>
    <w:rsid w:val="00D57972"/>
    <w:rsid w:val="00D641CD"/>
    <w:rsid w:val="00D675A9"/>
    <w:rsid w:val="00D6761A"/>
    <w:rsid w:val="00D738D6"/>
    <w:rsid w:val="00D755EB"/>
    <w:rsid w:val="00D76048"/>
    <w:rsid w:val="00D82E6F"/>
    <w:rsid w:val="00D83DCD"/>
    <w:rsid w:val="00D87E00"/>
    <w:rsid w:val="00D9025B"/>
    <w:rsid w:val="00D9134D"/>
    <w:rsid w:val="00D917B8"/>
    <w:rsid w:val="00DA1B8F"/>
    <w:rsid w:val="00DA7A03"/>
    <w:rsid w:val="00DB1818"/>
    <w:rsid w:val="00DB2CE4"/>
    <w:rsid w:val="00DC003E"/>
    <w:rsid w:val="00DC309B"/>
    <w:rsid w:val="00DC40B0"/>
    <w:rsid w:val="00DC431E"/>
    <w:rsid w:val="00DC4DA2"/>
    <w:rsid w:val="00DD4C17"/>
    <w:rsid w:val="00DD74A5"/>
    <w:rsid w:val="00DF2B1F"/>
    <w:rsid w:val="00DF62CD"/>
    <w:rsid w:val="00E10070"/>
    <w:rsid w:val="00E16509"/>
    <w:rsid w:val="00E16558"/>
    <w:rsid w:val="00E24B35"/>
    <w:rsid w:val="00E254BF"/>
    <w:rsid w:val="00E3159A"/>
    <w:rsid w:val="00E3204A"/>
    <w:rsid w:val="00E44582"/>
    <w:rsid w:val="00E60DC3"/>
    <w:rsid w:val="00E6382D"/>
    <w:rsid w:val="00E77645"/>
    <w:rsid w:val="00E81BA3"/>
    <w:rsid w:val="00E85CB0"/>
    <w:rsid w:val="00EA1275"/>
    <w:rsid w:val="00EA15B0"/>
    <w:rsid w:val="00EA4302"/>
    <w:rsid w:val="00EA5EA7"/>
    <w:rsid w:val="00EB1014"/>
    <w:rsid w:val="00EB453E"/>
    <w:rsid w:val="00EC0CCD"/>
    <w:rsid w:val="00EC4A25"/>
    <w:rsid w:val="00EE7851"/>
    <w:rsid w:val="00EF608C"/>
    <w:rsid w:val="00F025A2"/>
    <w:rsid w:val="00F04712"/>
    <w:rsid w:val="00F100E5"/>
    <w:rsid w:val="00F13360"/>
    <w:rsid w:val="00F15F4C"/>
    <w:rsid w:val="00F17659"/>
    <w:rsid w:val="00F22EC7"/>
    <w:rsid w:val="00F27B96"/>
    <w:rsid w:val="00F325C8"/>
    <w:rsid w:val="00F3776E"/>
    <w:rsid w:val="00F40E6F"/>
    <w:rsid w:val="00F46032"/>
    <w:rsid w:val="00F50615"/>
    <w:rsid w:val="00F653B8"/>
    <w:rsid w:val="00F77A4C"/>
    <w:rsid w:val="00F80454"/>
    <w:rsid w:val="00F808D3"/>
    <w:rsid w:val="00F8457B"/>
    <w:rsid w:val="00F9008D"/>
    <w:rsid w:val="00FA1266"/>
    <w:rsid w:val="00FA22E8"/>
    <w:rsid w:val="00FA797F"/>
    <w:rsid w:val="00FB0178"/>
    <w:rsid w:val="00FB5CB7"/>
    <w:rsid w:val="00FC1192"/>
    <w:rsid w:val="00FC52CA"/>
    <w:rsid w:val="00FE6DDA"/>
    <w:rsid w:val="00FF044E"/>
    <w:rsid w:val="00FF50EC"/>
    <w:rsid w:val="00FF7D1D"/>
    <w:rsid w:val="01A114F3"/>
    <w:rsid w:val="025948C8"/>
    <w:rsid w:val="05A61509"/>
    <w:rsid w:val="0667181E"/>
    <w:rsid w:val="0D2826A1"/>
    <w:rsid w:val="10A31DA6"/>
    <w:rsid w:val="12C215C1"/>
    <w:rsid w:val="15BC5A64"/>
    <w:rsid w:val="2B8964BD"/>
    <w:rsid w:val="2CAF2622"/>
    <w:rsid w:val="37795D2E"/>
    <w:rsid w:val="3E3907C4"/>
    <w:rsid w:val="421D322B"/>
    <w:rsid w:val="542E520F"/>
    <w:rsid w:val="5F75103D"/>
    <w:rsid w:val="5FC6001F"/>
    <w:rsid w:val="6B2D565B"/>
    <w:rsid w:val="6CD9123F"/>
    <w:rsid w:val="6F930E49"/>
    <w:rsid w:val="70395EB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2EFF769"/>
  <w15:docId w15:val="{76F15AC5-3122-4645-B9EB-3B581D5839B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nhideWhenUsed="1" w:qFormat="1"/>
    <w:lsdException w:name="index 4" w:semiHidden="1" w:unhideWhenUsed="1" w:qFormat="1"/>
    <w:lsdException w:name="index 5" w:semiHidden="1" w:unhideWhenUsed="1" w:qFormat="1"/>
    <w:lsdException w:name="index 6" w:semiHidden="1" w:unhideWhenUsed="1" w:qFormat="1"/>
    <w:lsdException w:name="index 7" w:semiHidden="1" w:unhideWhenUsed="1" w:qFormat="1"/>
    <w:lsdException w:name="index 8" w:semiHidden="1" w:unhideWhenUsed="1" w:qFormat="1"/>
    <w:lsdException w:name="index 9" w:semiHidden="1" w:unhideWhenUsed="1" w:qFormat="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qFormat="1"/>
    <w:lsdException w:name="Normal Indent" w:semiHidden="1" w:unhideWhenUsed="1" w:qFormat="1"/>
    <w:lsdException w:name="footnote text" w:semiHidden="1" w:unhideWhenUsed="1" w:qFormat="1"/>
    <w:lsdException w:name="annotation text" w:semiHidden="1" w:unhideWhenUsed="1" w:qFormat="1"/>
    <w:lsdException w:name="header" w:semiHidden="1" w:unhideWhenUsed="1" w:qFormat="1"/>
    <w:lsdException w:name="footer" w:semiHidden="1" w:unhideWhenUsed="1" w:qFormat="1"/>
    <w:lsdException w:name="index heading" w:semiHidden="1" w:unhideWhenUsed="1" w:qFormat="1"/>
    <w:lsdException w:name="caption" w:semiHidden="1" w:unhideWhenUsed="1" w:qFormat="1"/>
    <w:lsdException w:name="table of figures" w:semiHidden="1" w:unhideWhenUsed="1" w:qFormat="1"/>
    <w:lsdException w:name="envelope address" w:semiHidden="1" w:unhideWhenUsed="1" w:qFormat="1"/>
    <w:lsdException w:name="envelope return" w:semiHidden="1" w:unhideWhenUsed="1" w:qFormat="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qFormat="1"/>
    <w:lsdException w:name="table of authorities" w:qFormat="1"/>
    <w:lsdException w:name="macro" w:semiHidden="1" w:unhideWhenUsed="1" w:qFormat="1"/>
    <w:lsdException w:name="toa heading" w:semiHidden="1" w:unhideWhenUsed="1" w:qFormat="1"/>
    <w:lsdException w:name="List" w:qFormat="1"/>
    <w:lsdException w:name="List Bullet" w:qFormat="1"/>
    <w:lsdException w:name="List Number" w:semiHidden="1" w:unhideWhenUsed="1" w:qFormat="1"/>
    <w:lsdException w:name="List 2" w:semiHidden="1" w:unhideWhenUsed="1" w:qFormat="1"/>
    <w:lsdException w:name="List 3" w:semiHidden="1" w:unhideWhenUsed="1" w:qFormat="1"/>
    <w:lsdException w:name="List 4" w:semiHidden="1" w:unhideWhenUsed="1" w:qFormat="1"/>
    <w:lsdException w:name="List 5" w:semiHidden="1" w:unhideWhenUsed="1"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nhideWhenUsed="1" w:qFormat="1"/>
    <w:lsdException w:name="List Number 4" w:semiHidden="1" w:unhideWhenUsed="1" w:qFormat="1"/>
    <w:lsdException w:name="List Number 5" w:semiHidden="1" w:unhideWhenUsed="1" w:qFormat="1"/>
    <w:lsdException w:name="Title" w:qFormat="1"/>
    <w:lsdException w:name="Closing" w:semiHidden="1" w:unhideWhenUsed="1" w:qFormat="1"/>
    <w:lsdException w:name="Signature" w:semiHidden="1" w:unhideWhenUsed="1" w:qFormat="1"/>
    <w:lsdException w:name="Default Paragraph Font" w:semiHidden="1" w:uiPriority="1" w:unhideWhenUsed="1"/>
    <w:lsdException w:name="Body Text" w:semiHidden="1" w:unhideWhenUsed="1" w:qFormat="1"/>
    <w:lsdException w:name="Body Text Indent" w:semiHidden="1" w:unhideWhenUsed="1" w:qFormat="1"/>
    <w:lsdException w:name="List Continue" w:semiHidden="1" w:unhideWhenUsed="1" w:qFormat="1"/>
    <w:lsdException w:name="List Continue 2" w:qFormat="1"/>
    <w:lsdException w:name="List Continue 3" w:qFormat="1"/>
    <w:lsdException w:name="List Continue 4" w:qFormat="1"/>
    <w:lsdException w:name="List Continue 5" w:qFormat="1"/>
    <w:lsdException w:name="Message Header" w:semiHidden="1" w:unhideWhenUsed="1" w:qFormat="1"/>
    <w:lsdException w:name="Subtitle" w:qFormat="1"/>
    <w:lsdException w:name="Salutation" w:semiHidden="1" w:unhideWhenUsed="1" w:qFormat="1"/>
    <w:lsdException w:name="Date" w:semiHidden="1" w:unhideWhenUsed="1" w:qFormat="1"/>
    <w:lsdException w:name="Body Text First Indent" w:semiHidden="1" w:unhideWhenUsed="1" w:qFormat="1"/>
    <w:lsdException w:name="Body Text First Indent 2" w:semiHidden="1" w:unhideWhenUsed="1" w:qFormat="1"/>
    <w:lsdException w:name="Note Heading" w:semiHidden="1" w:unhideWhenUsed="1" w:qFormat="1"/>
    <w:lsdException w:name="Body Text 2" w:semiHidden="1" w:unhideWhenUsed="1" w:qFormat="1"/>
    <w:lsdException w:name="Body Text 3" w:semiHidden="1" w:unhideWhenUsed="1" w:qFormat="1"/>
    <w:lsdException w:name="Body Text Indent 2" w:semiHidden="1" w:unhideWhenUsed="1" w:qFormat="1"/>
    <w:lsdException w:name="Body Text Indent 3" w:semiHidden="1" w:unhideWhenUsed="1" w:qFormat="1"/>
    <w:lsdException w:name="Block Text" w:semiHidden="1" w:unhideWhenUsed="1" w:qFormat="1"/>
    <w:lsdException w:name="Hyperlink" w:semiHidden="1" w:unhideWhenUsed="1" w:qFormat="1"/>
    <w:lsdException w:name="FollowedHyperlink" w:semiHidden="1" w:unhideWhenUsed="1" w:qFormat="1"/>
    <w:lsdException w:name="Strong" w:qFormat="1"/>
    <w:lsdException w:name="Emphasis" w:qFormat="1"/>
    <w:lsdException w:name="Document Map" w:semiHidden="1" w:unhideWhenUsed="1" w:qFormat="1"/>
    <w:lsdException w:name="Plain Text" w:semiHidden="1" w:unhideWhenUsed="1" w:qFormat="1"/>
    <w:lsdException w:name="E-mail Signature" w:semiHidden="1" w:unhideWhenUsed="1" w:qFormat="1"/>
    <w:lsdException w:name="HTML Top of Form" w:semiHidden="1" w:uiPriority="99" w:unhideWhenUsed="1"/>
    <w:lsdException w:name="HTML Bottom of Form" w:semiHidden="1" w:uiPriority="99" w:unhideWhenUsed="1"/>
    <w:lsdException w:name="Normal (Web)" w:semiHidden="1" w:unhideWhenUsed="1" w:qFormat="1"/>
    <w:lsdException w:name="HTML Acronym" w:semiHidden="1" w:unhideWhenUsed="1"/>
    <w:lsdException w:name="HTML Address" w:semiHidden="1" w:unhideWhenUsed="1" w:qFormat="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qFormat="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qFormat="1"/>
    <w:lsdException w:name="Table Theme" w:semiHidden="1" w:unhideWhenUsed="1"/>
    <w:lsdException w:name="Placeholder Text" w:semiHidden="1" w:uiPriority="99" w:unhideWhenUsed="1"/>
    <w:lsdException w:name="No Spacing" w:semiHidden="1" w:uiPriority="99" w:unhideWhenUsed="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99" w:qFormat="1"/>
    <w:lsdException w:name="Intense Quote" w:uiPriority="99"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116B4"/>
    <w:pPr>
      <w:spacing w:after="180"/>
    </w:pPr>
    <w:rPr>
      <w:rFonts w:eastAsia="Times New Roman"/>
      <w:lang w:val="en-GB" w:eastAsia="en-US"/>
    </w:rPr>
  </w:style>
  <w:style w:type="paragraph" w:styleId="Heading1">
    <w:name w:val="heading 1"/>
    <w:next w:val="Normal"/>
    <w:qFormat/>
    <w:rsid w:val="008116B4"/>
    <w:pPr>
      <w:keepNext/>
      <w:keepLines/>
      <w:pBdr>
        <w:top w:val="single" w:sz="12" w:space="3" w:color="auto"/>
      </w:pBdr>
      <w:spacing w:before="240" w:after="180"/>
      <w:ind w:left="1134" w:hanging="1134"/>
      <w:outlineLvl w:val="0"/>
    </w:pPr>
    <w:rPr>
      <w:rFonts w:ascii="Arial" w:eastAsia="Times New Roman" w:hAnsi="Arial"/>
      <w:sz w:val="36"/>
      <w:lang w:val="en-GB" w:eastAsia="en-US"/>
    </w:rPr>
  </w:style>
  <w:style w:type="paragraph" w:styleId="Heading2">
    <w:name w:val="heading 2"/>
    <w:basedOn w:val="Heading1"/>
    <w:next w:val="Normal"/>
    <w:link w:val="Heading2Char"/>
    <w:qFormat/>
    <w:rsid w:val="008116B4"/>
    <w:pPr>
      <w:pBdr>
        <w:top w:val="none" w:sz="0" w:space="0" w:color="auto"/>
      </w:pBdr>
      <w:spacing w:before="180"/>
      <w:outlineLvl w:val="1"/>
    </w:pPr>
    <w:rPr>
      <w:sz w:val="32"/>
    </w:rPr>
  </w:style>
  <w:style w:type="paragraph" w:styleId="Heading3">
    <w:name w:val="heading 3"/>
    <w:basedOn w:val="Heading2"/>
    <w:next w:val="Normal"/>
    <w:link w:val="Heading3Char"/>
    <w:qFormat/>
    <w:rsid w:val="008116B4"/>
    <w:pPr>
      <w:spacing w:before="120"/>
      <w:outlineLvl w:val="2"/>
    </w:pPr>
    <w:rPr>
      <w:sz w:val="28"/>
    </w:rPr>
  </w:style>
  <w:style w:type="paragraph" w:styleId="Heading4">
    <w:name w:val="heading 4"/>
    <w:basedOn w:val="Heading3"/>
    <w:next w:val="Normal"/>
    <w:qFormat/>
    <w:rsid w:val="008116B4"/>
    <w:pPr>
      <w:ind w:left="1418" w:hanging="1418"/>
      <w:outlineLvl w:val="3"/>
    </w:pPr>
    <w:rPr>
      <w:sz w:val="24"/>
    </w:rPr>
  </w:style>
  <w:style w:type="paragraph" w:styleId="Heading5">
    <w:name w:val="heading 5"/>
    <w:basedOn w:val="Heading4"/>
    <w:next w:val="Normal"/>
    <w:qFormat/>
    <w:rsid w:val="008116B4"/>
    <w:pPr>
      <w:ind w:left="1701" w:hanging="1701"/>
      <w:outlineLvl w:val="4"/>
    </w:pPr>
    <w:rPr>
      <w:sz w:val="22"/>
    </w:rPr>
  </w:style>
  <w:style w:type="paragraph" w:styleId="Heading6">
    <w:name w:val="heading 6"/>
    <w:basedOn w:val="H6"/>
    <w:next w:val="Normal"/>
    <w:qFormat/>
    <w:rsid w:val="008116B4"/>
    <w:pPr>
      <w:outlineLvl w:val="5"/>
    </w:pPr>
  </w:style>
  <w:style w:type="paragraph" w:styleId="Heading7">
    <w:name w:val="heading 7"/>
    <w:basedOn w:val="H6"/>
    <w:next w:val="Normal"/>
    <w:qFormat/>
    <w:rsid w:val="008116B4"/>
    <w:pPr>
      <w:outlineLvl w:val="6"/>
    </w:pPr>
  </w:style>
  <w:style w:type="paragraph" w:styleId="Heading8">
    <w:name w:val="heading 8"/>
    <w:basedOn w:val="Heading1"/>
    <w:next w:val="Normal"/>
    <w:qFormat/>
    <w:rsid w:val="008116B4"/>
    <w:pPr>
      <w:ind w:left="0" w:firstLine="0"/>
      <w:outlineLvl w:val="7"/>
    </w:pPr>
  </w:style>
  <w:style w:type="paragraph" w:styleId="Heading9">
    <w:name w:val="heading 9"/>
    <w:basedOn w:val="Heading8"/>
    <w:next w:val="Normal"/>
    <w:qFormat/>
    <w:rsid w:val="008116B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MacroText">
    <w:name w:val="macro"/>
    <w:link w:val="MacroTextChar"/>
    <w:semiHidden/>
    <w:unhideWhenUsed/>
    <w:qFormat/>
    <w:rsid w:val="008116B4"/>
    <w:pPr>
      <w:tabs>
        <w:tab w:val="left" w:pos="480"/>
        <w:tab w:val="left" w:pos="960"/>
        <w:tab w:val="left" w:pos="1440"/>
        <w:tab w:val="left" w:pos="1920"/>
        <w:tab w:val="left" w:pos="2400"/>
        <w:tab w:val="left" w:pos="2880"/>
        <w:tab w:val="left" w:pos="3360"/>
        <w:tab w:val="left" w:pos="3840"/>
        <w:tab w:val="left" w:pos="4320"/>
      </w:tabs>
    </w:pPr>
    <w:rPr>
      <w:rFonts w:ascii="Consolas" w:eastAsia="Times New Roman" w:hAnsi="Consolas"/>
      <w:lang w:val="en-GB" w:eastAsia="en-US"/>
    </w:rPr>
  </w:style>
  <w:style w:type="paragraph" w:customStyle="1" w:styleId="H6">
    <w:name w:val="H6"/>
    <w:basedOn w:val="Heading5"/>
    <w:next w:val="Normal"/>
    <w:qFormat/>
    <w:rsid w:val="008116B4"/>
    <w:pPr>
      <w:ind w:left="1985" w:hanging="1985"/>
      <w:outlineLvl w:val="9"/>
    </w:pPr>
    <w:rPr>
      <w:sz w:val="20"/>
    </w:rPr>
  </w:style>
  <w:style w:type="paragraph" w:styleId="List3">
    <w:name w:val="List 3"/>
    <w:basedOn w:val="Normal"/>
    <w:semiHidden/>
    <w:unhideWhenUsed/>
    <w:qFormat/>
    <w:rsid w:val="008116B4"/>
    <w:pPr>
      <w:ind w:left="849" w:hanging="283"/>
      <w:contextualSpacing/>
    </w:pPr>
  </w:style>
  <w:style w:type="paragraph" w:styleId="TOC7">
    <w:name w:val="toc 7"/>
    <w:basedOn w:val="TOC6"/>
    <w:next w:val="Normal"/>
    <w:uiPriority w:val="39"/>
    <w:qFormat/>
    <w:rsid w:val="008116B4"/>
    <w:pPr>
      <w:ind w:left="2268" w:hanging="2268"/>
    </w:pPr>
  </w:style>
  <w:style w:type="paragraph" w:styleId="TOC6">
    <w:name w:val="toc 6"/>
    <w:basedOn w:val="TOC5"/>
    <w:next w:val="Normal"/>
    <w:uiPriority w:val="39"/>
    <w:qFormat/>
    <w:rsid w:val="008116B4"/>
    <w:pPr>
      <w:ind w:left="1985" w:hanging="1985"/>
    </w:pPr>
  </w:style>
  <w:style w:type="paragraph" w:styleId="TOC5">
    <w:name w:val="toc 5"/>
    <w:basedOn w:val="TOC4"/>
    <w:next w:val="Normal"/>
    <w:uiPriority w:val="39"/>
    <w:qFormat/>
    <w:rsid w:val="008116B4"/>
    <w:pPr>
      <w:ind w:left="1701" w:hanging="1701"/>
    </w:pPr>
  </w:style>
  <w:style w:type="paragraph" w:styleId="TOC4">
    <w:name w:val="toc 4"/>
    <w:basedOn w:val="TOC3"/>
    <w:next w:val="Normal"/>
    <w:uiPriority w:val="39"/>
    <w:qFormat/>
    <w:rsid w:val="008116B4"/>
    <w:pPr>
      <w:ind w:left="1418" w:hanging="1418"/>
    </w:pPr>
  </w:style>
  <w:style w:type="paragraph" w:styleId="TOC3">
    <w:name w:val="toc 3"/>
    <w:basedOn w:val="TOC2"/>
    <w:next w:val="Normal"/>
    <w:uiPriority w:val="39"/>
    <w:qFormat/>
    <w:rsid w:val="008116B4"/>
    <w:pPr>
      <w:ind w:left="1134" w:hanging="1134"/>
    </w:pPr>
  </w:style>
  <w:style w:type="paragraph" w:styleId="TOC2">
    <w:name w:val="toc 2"/>
    <w:basedOn w:val="TOC1"/>
    <w:next w:val="Normal"/>
    <w:uiPriority w:val="39"/>
    <w:qFormat/>
    <w:rsid w:val="008116B4"/>
    <w:pPr>
      <w:keepNext w:val="0"/>
      <w:spacing w:before="0"/>
      <w:ind w:left="851" w:hanging="851"/>
    </w:pPr>
    <w:rPr>
      <w:sz w:val="20"/>
    </w:rPr>
  </w:style>
  <w:style w:type="paragraph" w:styleId="TOC1">
    <w:name w:val="toc 1"/>
    <w:next w:val="Normal"/>
    <w:uiPriority w:val="39"/>
    <w:qFormat/>
    <w:rsid w:val="008116B4"/>
    <w:pPr>
      <w:keepNext/>
      <w:keepLines/>
      <w:widowControl w:val="0"/>
      <w:tabs>
        <w:tab w:val="right" w:leader="dot" w:pos="9639"/>
      </w:tabs>
      <w:spacing w:before="120"/>
      <w:ind w:left="567" w:right="425" w:hanging="567"/>
    </w:pPr>
    <w:rPr>
      <w:rFonts w:eastAsia="Times New Roman"/>
      <w:sz w:val="22"/>
      <w:lang w:val="en-GB" w:eastAsia="en-US"/>
    </w:rPr>
  </w:style>
  <w:style w:type="paragraph" w:styleId="ListNumber2">
    <w:name w:val="List Number 2"/>
    <w:basedOn w:val="Normal"/>
    <w:semiHidden/>
    <w:unhideWhenUsed/>
    <w:qFormat/>
    <w:rsid w:val="008116B4"/>
    <w:pPr>
      <w:numPr>
        <w:numId w:val="1"/>
      </w:numPr>
      <w:contextualSpacing/>
    </w:pPr>
  </w:style>
  <w:style w:type="paragraph" w:styleId="TableofAuthorities">
    <w:name w:val="table of authorities"/>
    <w:basedOn w:val="Normal"/>
    <w:next w:val="Normal"/>
    <w:qFormat/>
    <w:rsid w:val="008116B4"/>
    <w:pPr>
      <w:spacing w:after="0"/>
      <w:ind w:left="200" w:hanging="200"/>
    </w:pPr>
  </w:style>
  <w:style w:type="paragraph" w:styleId="NoteHeading">
    <w:name w:val="Note Heading"/>
    <w:basedOn w:val="Normal"/>
    <w:next w:val="Normal"/>
    <w:link w:val="NoteHeadingChar"/>
    <w:semiHidden/>
    <w:unhideWhenUsed/>
    <w:qFormat/>
    <w:rsid w:val="008116B4"/>
    <w:pPr>
      <w:spacing w:after="0"/>
    </w:pPr>
  </w:style>
  <w:style w:type="paragraph" w:styleId="ListBullet4">
    <w:name w:val="List Bullet 4"/>
    <w:basedOn w:val="Normal"/>
    <w:semiHidden/>
    <w:unhideWhenUsed/>
    <w:qFormat/>
    <w:rsid w:val="008116B4"/>
    <w:pPr>
      <w:numPr>
        <w:numId w:val="2"/>
      </w:numPr>
      <w:contextualSpacing/>
    </w:pPr>
  </w:style>
  <w:style w:type="paragraph" w:styleId="Index8">
    <w:name w:val="index 8"/>
    <w:basedOn w:val="Normal"/>
    <w:next w:val="Normal"/>
    <w:semiHidden/>
    <w:unhideWhenUsed/>
    <w:qFormat/>
    <w:rsid w:val="008116B4"/>
    <w:pPr>
      <w:spacing w:after="0"/>
      <w:ind w:left="1600" w:hanging="200"/>
    </w:pPr>
  </w:style>
  <w:style w:type="paragraph" w:styleId="E-mailSignature">
    <w:name w:val="E-mail Signature"/>
    <w:basedOn w:val="Normal"/>
    <w:link w:val="E-mailSignatureChar"/>
    <w:semiHidden/>
    <w:unhideWhenUsed/>
    <w:qFormat/>
    <w:rsid w:val="008116B4"/>
    <w:pPr>
      <w:spacing w:after="0"/>
    </w:pPr>
  </w:style>
  <w:style w:type="paragraph" w:styleId="ListNumber">
    <w:name w:val="List Number"/>
    <w:basedOn w:val="Normal"/>
    <w:semiHidden/>
    <w:unhideWhenUsed/>
    <w:qFormat/>
    <w:rsid w:val="008116B4"/>
    <w:pPr>
      <w:numPr>
        <w:numId w:val="3"/>
      </w:numPr>
      <w:contextualSpacing/>
    </w:pPr>
  </w:style>
  <w:style w:type="paragraph" w:styleId="NormalIndent">
    <w:name w:val="Normal Indent"/>
    <w:basedOn w:val="Normal"/>
    <w:semiHidden/>
    <w:unhideWhenUsed/>
    <w:qFormat/>
    <w:rsid w:val="008116B4"/>
    <w:pPr>
      <w:ind w:left="720"/>
    </w:pPr>
  </w:style>
  <w:style w:type="paragraph" w:styleId="Caption">
    <w:name w:val="caption"/>
    <w:basedOn w:val="Normal"/>
    <w:next w:val="Normal"/>
    <w:semiHidden/>
    <w:unhideWhenUsed/>
    <w:qFormat/>
    <w:rsid w:val="008116B4"/>
    <w:pPr>
      <w:spacing w:after="200"/>
    </w:pPr>
    <w:rPr>
      <w:i/>
      <w:iCs/>
      <w:color w:val="44546A" w:themeColor="text2"/>
      <w:sz w:val="18"/>
      <w:szCs w:val="18"/>
    </w:rPr>
  </w:style>
  <w:style w:type="paragraph" w:styleId="Index5">
    <w:name w:val="index 5"/>
    <w:basedOn w:val="Normal"/>
    <w:next w:val="Normal"/>
    <w:semiHidden/>
    <w:unhideWhenUsed/>
    <w:qFormat/>
    <w:rsid w:val="008116B4"/>
    <w:pPr>
      <w:spacing w:after="0"/>
      <w:ind w:left="1000" w:hanging="200"/>
    </w:pPr>
  </w:style>
  <w:style w:type="paragraph" w:styleId="ListBullet">
    <w:name w:val="List Bullet"/>
    <w:basedOn w:val="Normal"/>
    <w:qFormat/>
    <w:rsid w:val="008116B4"/>
    <w:pPr>
      <w:numPr>
        <w:numId w:val="4"/>
      </w:numPr>
      <w:contextualSpacing/>
    </w:pPr>
  </w:style>
  <w:style w:type="paragraph" w:styleId="EnvelopeAddress">
    <w:name w:val="envelope address"/>
    <w:basedOn w:val="Normal"/>
    <w:semiHidden/>
    <w:unhideWhenUsed/>
    <w:qFormat/>
    <w:rsid w:val="008116B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DocumentMap">
    <w:name w:val="Document Map"/>
    <w:basedOn w:val="Normal"/>
    <w:link w:val="DocumentMapChar"/>
    <w:qFormat/>
    <w:rsid w:val="008116B4"/>
    <w:rPr>
      <w:rFonts w:ascii="SimSun" w:eastAsia="SimSun"/>
      <w:sz w:val="18"/>
      <w:szCs w:val="18"/>
    </w:rPr>
  </w:style>
  <w:style w:type="paragraph" w:styleId="TOAHeading">
    <w:name w:val="toa heading"/>
    <w:basedOn w:val="Normal"/>
    <w:next w:val="Normal"/>
    <w:semiHidden/>
    <w:unhideWhenUsed/>
    <w:qFormat/>
    <w:rsid w:val="008116B4"/>
    <w:pPr>
      <w:spacing w:before="120"/>
    </w:pPr>
    <w:rPr>
      <w:rFonts w:asciiTheme="majorHAnsi" w:eastAsiaTheme="majorEastAsia" w:hAnsiTheme="majorHAnsi" w:cstheme="majorBidi"/>
      <w:b/>
      <w:bCs/>
      <w:sz w:val="24"/>
      <w:szCs w:val="24"/>
    </w:rPr>
  </w:style>
  <w:style w:type="paragraph" w:styleId="CommentText">
    <w:name w:val="annotation text"/>
    <w:basedOn w:val="Normal"/>
    <w:link w:val="CommentTextChar"/>
    <w:qFormat/>
    <w:rsid w:val="008116B4"/>
  </w:style>
  <w:style w:type="paragraph" w:styleId="Index6">
    <w:name w:val="index 6"/>
    <w:basedOn w:val="Normal"/>
    <w:next w:val="Normal"/>
    <w:semiHidden/>
    <w:unhideWhenUsed/>
    <w:qFormat/>
    <w:rsid w:val="008116B4"/>
    <w:pPr>
      <w:spacing w:after="0"/>
      <w:ind w:left="1200" w:hanging="200"/>
    </w:pPr>
  </w:style>
  <w:style w:type="paragraph" w:styleId="Salutation">
    <w:name w:val="Salutation"/>
    <w:basedOn w:val="Normal"/>
    <w:next w:val="Normal"/>
    <w:link w:val="SalutationChar"/>
    <w:semiHidden/>
    <w:unhideWhenUsed/>
    <w:qFormat/>
    <w:rsid w:val="008116B4"/>
  </w:style>
  <w:style w:type="paragraph" w:styleId="BodyText3">
    <w:name w:val="Body Text 3"/>
    <w:basedOn w:val="Normal"/>
    <w:link w:val="BodyText3Char"/>
    <w:semiHidden/>
    <w:unhideWhenUsed/>
    <w:qFormat/>
    <w:rsid w:val="008116B4"/>
    <w:pPr>
      <w:spacing w:after="120"/>
    </w:pPr>
    <w:rPr>
      <w:sz w:val="16"/>
      <w:szCs w:val="16"/>
    </w:rPr>
  </w:style>
  <w:style w:type="paragraph" w:styleId="Closing">
    <w:name w:val="Closing"/>
    <w:basedOn w:val="Normal"/>
    <w:link w:val="ClosingChar"/>
    <w:semiHidden/>
    <w:unhideWhenUsed/>
    <w:qFormat/>
    <w:rsid w:val="008116B4"/>
    <w:pPr>
      <w:spacing w:after="0"/>
      <w:ind w:left="4252"/>
    </w:pPr>
  </w:style>
  <w:style w:type="paragraph" w:styleId="ListBullet3">
    <w:name w:val="List Bullet 3"/>
    <w:basedOn w:val="Normal"/>
    <w:semiHidden/>
    <w:unhideWhenUsed/>
    <w:qFormat/>
    <w:rsid w:val="008116B4"/>
    <w:pPr>
      <w:numPr>
        <w:numId w:val="5"/>
      </w:numPr>
      <w:contextualSpacing/>
    </w:pPr>
  </w:style>
  <w:style w:type="paragraph" w:styleId="BodyText">
    <w:name w:val="Body Text"/>
    <w:basedOn w:val="Normal"/>
    <w:link w:val="BodyTextChar"/>
    <w:semiHidden/>
    <w:unhideWhenUsed/>
    <w:qFormat/>
    <w:rsid w:val="008116B4"/>
    <w:pPr>
      <w:spacing w:after="120"/>
    </w:pPr>
  </w:style>
  <w:style w:type="paragraph" w:styleId="BodyTextIndent">
    <w:name w:val="Body Text Indent"/>
    <w:basedOn w:val="Normal"/>
    <w:link w:val="BodyTextIndentChar"/>
    <w:semiHidden/>
    <w:unhideWhenUsed/>
    <w:qFormat/>
    <w:rsid w:val="008116B4"/>
    <w:pPr>
      <w:spacing w:after="120"/>
      <w:ind w:left="283"/>
    </w:pPr>
  </w:style>
  <w:style w:type="paragraph" w:styleId="ListNumber3">
    <w:name w:val="List Number 3"/>
    <w:basedOn w:val="Normal"/>
    <w:semiHidden/>
    <w:unhideWhenUsed/>
    <w:qFormat/>
    <w:rsid w:val="008116B4"/>
    <w:pPr>
      <w:numPr>
        <w:numId w:val="6"/>
      </w:numPr>
      <w:contextualSpacing/>
    </w:pPr>
  </w:style>
  <w:style w:type="paragraph" w:styleId="List2">
    <w:name w:val="List 2"/>
    <w:basedOn w:val="Normal"/>
    <w:semiHidden/>
    <w:unhideWhenUsed/>
    <w:qFormat/>
    <w:rsid w:val="008116B4"/>
    <w:pPr>
      <w:ind w:left="566" w:hanging="283"/>
      <w:contextualSpacing/>
    </w:pPr>
  </w:style>
  <w:style w:type="paragraph" w:styleId="ListContinue">
    <w:name w:val="List Continue"/>
    <w:basedOn w:val="Normal"/>
    <w:semiHidden/>
    <w:unhideWhenUsed/>
    <w:qFormat/>
    <w:rsid w:val="008116B4"/>
    <w:pPr>
      <w:spacing w:after="120"/>
      <w:ind w:left="283"/>
      <w:contextualSpacing/>
    </w:pPr>
  </w:style>
  <w:style w:type="paragraph" w:styleId="BlockText">
    <w:name w:val="Block Text"/>
    <w:basedOn w:val="Normal"/>
    <w:semiHidden/>
    <w:unhideWhenUsed/>
    <w:qFormat/>
    <w:rsid w:val="008116B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ListBullet2">
    <w:name w:val="List Bullet 2"/>
    <w:basedOn w:val="Normal"/>
    <w:semiHidden/>
    <w:unhideWhenUsed/>
    <w:qFormat/>
    <w:rsid w:val="008116B4"/>
    <w:pPr>
      <w:numPr>
        <w:numId w:val="7"/>
      </w:numPr>
      <w:contextualSpacing/>
    </w:pPr>
  </w:style>
  <w:style w:type="paragraph" w:styleId="HTMLAddress">
    <w:name w:val="HTML Address"/>
    <w:basedOn w:val="Normal"/>
    <w:link w:val="HTMLAddressChar"/>
    <w:semiHidden/>
    <w:unhideWhenUsed/>
    <w:qFormat/>
    <w:rsid w:val="008116B4"/>
    <w:pPr>
      <w:spacing w:after="0"/>
    </w:pPr>
    <w:rPr>
      <w:i/>
      <w:iCs/>
    </w:rPr>
  </w:style>
  <w:style w:type="paragraph" w:styleId="Index4">
    <w:name w:val="index 4"/>
    <w:basedOn w:val="Normal"/>
    <w:next w:val="Normal"/>
    <w:semiHidden/>
    <w:unhideWhenUsed/>
    <w:qFormat/>
    <w:rsid w:val="008116B4"/>
    <w:pPr>
      <w:spacing w:after="0"/>
      <w:ind w:left="800" w:hanging="200"/>
    </w:pPr>
  </w:style>
  <w:style w:type="paragraph" w:styleId="PlainText">
    <w:name w:val="Plain Text"/>
    <w:basedOn w:val="Normal"/>
    <w:link w:val="PlainTextChar"/>
    <w:semiHidden/>
    <w:unhideWhenUsed/>
    <w:qFormat/>
    <w:rsid w:val="008116B4"/>
    <w:pPr>
      <w:spacing w:after="0"/>
    </w:pPr>
    <w:rPr>
      <w:rFonts w:ascii="Consolas" w:hAnsi="Consolas"/>
      <w:sz w:val="21"/>
      <w:szCs w:val="21"/>
    </w:rPr>
  </w:style>
  <w:style w:type="paragraph" w:styleId="ListBullet5">
    <w:name w:val="List Bullet 5"/>
    <w:basedOn w:val="Normal"/>
    <w:semiHidden/>
    <w:unhideWhenUsed/>
    <w:qFormat/>
    <w:rsid w:val="008116B4"/>
    <w:pPr>
      <w:numPr>
        <w:numId w:val="8"/>
      </w:numPr>
      <w:contextualSpacing/>
    </w:pPr>
  </w:style>
  <w:style w:type="paragraph" w:styleId="ListNumber4">
    <w:name w:val="List Number 4"/>
    <w:basedOn w:val="Normal"/>
    <w:semiHidden/>
    <w:unhideWhenUsed/>
    <w:qFormat/>
    <w:rsid w:val="008116B4"/>
    <w:pPr>
      <w:numPr>
        <w:numId w:val="9"/>
      </w:numPr>
      <w:contextualSpacing/>
    </w:pPr>
  </w:style>
  <w:style w:type="paragraph" w:styleId="TOC8">
    <w:name w:val="toc 8"/>
    <w:basedOn w:val="TOC1"/>
    <w:next w:val="Normal"/>
    <w:uiPriority w:val="39"/>
    <w:qFormat/>
    <w:rsid w:val="008116B4"/>
    <w:pPr>
      <w:spacing w:before="180"/>
      <w:ind w:left="2693" w:hanging="2693"/>
    </w:pPr>
    <w:rPr>
      <w:b/>
    </w:rPr>
  </w:style>
  <w:style w:type="paragraph" w:styleId="Index3">
    <w:name w:val="index 3"/>
    <w:basedOn w:val="Normal"/>
    <w:next w:val="Normal"/>
    <w:semiHidden/>
    <w:unhideWhenUsed/>
    <w:qFormat/>
    <w:rsid w:val="008116B4"/>
    <w:pPr>
      <w:spacing w:after="0"/>
      <w:ind w:left="600" w:hanging="200"/>
    </w:pPr>
  </w:style>
  <w:style w:type="paragraph" w:styleId="Date">
    <w:name w:val="Date"/>
    <w:basedOn w:val="Normal"/>
    <w:next w:val="Normal"/>
    <w:link w:val="DateChar"/>
    <w:semiHidden/>
    <w:unhideWhenUsed/>
    <w:qFormat/>
    <w:rsid w:val="008116B4"/>
  </w:style>
  <w:style w:type="paragraph" w:styleId="BodyTextIndent2">
    <w:name w:val="Body Text Indent 2"/>
    <w:basedOn w:val="Normal"/>
    <w:link w:val="BodyTextIndent2Char"/>
    <w:semiHidden/>
    <w:unhideWhenUsed/>
    <w:qFormat/>
    <w:rsid w:val="008116B4"/>
    <w:pPr>
      <w:spacing w:after="120" w:line="480" w:lineRule="auto"/>
      <w:ind w:left="283"/>
    </w:pPr>
  </w:style>
  <w:style w:type="paragraph" w:styleId="EndnoteText">
    <w:name w:val="endnote text"/>
    <w:basedOn w:val="Normal"/>
    <w:link w:val="EndnoteTextChar"/>
    <w:semiHidden/>
    <w:unhideWhenUsed/>
    <w:qFormat/>
    <w:rsid w:val="008116B4"/>
    <w:pPr>
      <w:spacing w:after="0"/>
    </w:pPr>
  </w:style>
  <w:style w:type="paragraph" w:styleId="ListContinue5">
    <w:name w:val="List Continue 5"/>
    <w:basedOn w:val="Normal"/>
    <w:qFormat/>
    <w:rsid w:val="008116B4"/>
    <w:pPr>
      <w:spacing w:after="120"/>
      <w:ind w:left="1415"/>
      <w:contextualSpacing/>
    </w:pPr>
  </w:style>
  <w:style w:type="paragraph" w:styleId="BalloonText">
    <w:name w:val="Balloon Text"/>
    <w:basedOn w:val="Normal"/>
    <w:link w:val="BalloonTextChar"/>
    <w:qFormat/>
    <w:rsid w:val="008116B4"/>
    <w:pPr>
      <w:spacing w:after="0"/>
    </w:pPr>
    <w:rPr>
      <w:rFonts w:ascii="Segoe UI" w:hAnsi="Segoe UI" w:cs="Segoe UI"/>
      <w:sz w:val="18"/>
      <w:szCs w:val="18"/>
    </w:rPr>
  </w:style>
  <w:style w:type="paragraph" w:styleId="Footer">
    <w:name w:val="footer"/>
    <w:basedOn w:val="Header"/>
    <w:qFormat/>
    <w:rsid w:val="008116B4"/>
    <w:pPr>
      <w:jc w:val="center"/>
    </w:pPr>
    <w:rPr>
      <w:i/>
    </w:rPr>
  </w:style>
  <w:style w:type="paragraph" w:styleId="Header">
    <w:name w:val="header"/>
    <w:qFormat/>
    <w:rsid w:val="008116B4"/>
    <w:pPr>
      <w:widowControl w:val="0"/>
      <w:overflowPunct w:val="0"/>
      <w:autoSpaceDE w:val="0"/>
      <w:autoSpaceDN w:val="0"/>
      <w:adjustRightInd w:val="0"/>
      <w:textAlignment w:val="baseline"/>
    </w:pPr>
    <w:rPr>
      <w:rFonts w:ascii="Arial" w:eastAsia="Times New Roman" w:hAnsi="Arial"/>
      <w:b/>
      <w:sz w:val="18"/>
      <w:lang w:val="en-GB" w:eastAsia="ja-JP"/>
    </w:rPr>
  </w:style>
  <w:style w:type="paragraph" w:styleId="EnvelopeReturn">
    <w:name w:val="envelope return"/>
    <w:basedOn w:val="Normal"/>
    <w:semiHidden/>
    <w:unhideWhenUsed/>
    <w:qFormat/>
    <w:rsid w:val="008116B4"/>
    <w:pPr>
      <w:spacing w:after="0"/>
    </w:pPr>
    <w:rPr>
      <w:rFonts w:asciiTheme="majorHAnsi" w:eastAsiaTheme="majorEastAsia" w:hAnsiTheme="majorHAnsi" w:cstheme="majorBidi"/>
    </w:rPr>
  </w:style>
  <w:style w:type="paragraph" w:styleId="Signature">
    <w:name w:val="Signature"/>
    <w:basedOn w:val="Normal"/>
    <w:link w:val="SignatureChar"/>
    <w:semiHidden/>
    <w:unhideWhenUsed/>
    <w:qFormat/>
    <w:rsid w:val="008116B4"/>
    <w:pPr>
      <w:spacing w:after="0"/>
      <w:ind w:left="4252"/>
    </w:pPr>
  </w:style>
  <w:style w:type="paragraph" w:styleId="ListContinue4">
    <w:name w:val="List Continue 4"/>
    <w:basedOn w:val="Normal"/>
    <w:qFormat/>
    <w:rsid w:val="008116B4"/>
    <w:pPr>
      <w:spacing w:after="120"/>
      <w:ind w:left="1132"/>
      <w:contextualSpacing/>
    </w:pPr>
  </w:style>
  <w:style w:type="paragraph" w:styleId="IndexHeading">
    <w:name w:val="index heading"/>
    <w:basedOn w:val="Normal"/>
    <w:next w:val="Index1"/>
    <w:semiHidden/>
    <w:unhideWhenUsed/>
    <w:qFormat/>
    <w:rsid w:val="008116B4"/>
    <w:rPr>
      <w:rFonts w:asciiTheme="majorHAnsi" w:eastAsiaTheme="majorEastAsia" w:hAnsiTheme="majorHAnsi" w:cstheme="majorBidi"/>
      <w:b/>
      <w:bCs/>
    </w:rPr>
  </w:style>
  <w:style w:type="paragraph" w:styleId="Index1">
    <w:name w:val="index 1"/>
    <w:basedOn w:val="Normal"/>
    <w:next w:val="Normal"/>
    <w:semiHidden/>
    <w:unhideWhenUsed/>
    <w:qFormat/>
    <w:rsid w:val="008116B4"/>
    <w:pPr>
      <w:spacing w:after="0"/>
      <w:ind w:left="200" w:hanging="200"/>
    </w:pPr>
  </w:style>
  <w:style w:type="paragraph" w:styleId="Subtitle">
    <w:name w:val="Subtitle"/>
    <w:basedOn w:val="Normal"/>
    <w:next w:val="Normal"/>
    <w:link w:val="SubtitleChar"/>
    <w:qFormat/>
    <w:rsid w:val="008116B4"/>
    <w:pPr>
      <w:spacing w:after="160"/>
    </w:pPr>
    <w:rPr>
      <w:rFonts w:asciiTheme="minorHAnsi" w:eastAsiaTheme="minorEastAsia" w:hAnsiTheme="minorHAnsi" w:cstheme="minorBidi"/>
      <w:color w:val="5A5A5A" w:themeColor="text1" w:themeTint="A5"/>
      <w:spacing w:val="15"/>
      <w:sz w:val="22"/>
      <w:szCs w:val="22"/>
    </w:rPr>
  </w:style>
  <w:style w:type="paragraph" w:styleId="ListNumber5">
    <w:name w:val="List Number 5"/>
    <w:basedOn w:val="Normal"/>
    <w:semiHidden/>
    <w:unhideWhenUsed/>
    <w:qFormat/>
    <w:rsid w:val="008116B4"/>
    <w:pPr>
      <w:numPr>
        <w:numId w:val="10"/>
      </w:numPr>
      <w:contextualSpacing/>
    </w:pPr>
  </w:style>
  <w:style w:type="paragraph" w:styleId="List">
    <w:name w:val="List"/>
    <w:basedOn w:val="Normal"/>
    <w:qFormat/>
    <w:rsid w:val="008116B4"/>
    <w:pPr>
      <w:ind w:left="283" w:hanging="283"/>
      <w:contextualSpacing/>
    </w:pPr>
  </w:style>
  <w:style w:type="paragraph" w:styleId="FootnoteText">
    <w:name w:val="footnote text"/>
    <w:basedOn w:val="Normal"/>
    <w:link w:val="FootnoteTextChar"/>
    <w:semiHidden/>
    <w:unhideWhenUsed/>
    <w:qFormat/>
    <w:rsid w:val="008116B4"/>
    <w:pPr>
      <w:spacing w:after="0"/>
    </w:pPr>
  </w:style>
  <w:style w:type="paragraph" w:styleId="List5">
    <w:name w:val="List 5"/>
    <w:basedOn w:val="Normal"/>
    <w:semiHidden/>
    <w:unhideWhenUsed/>
    <w:qFormat/>
    <w:rsid w:val="008116B4"/>
    <w:pPr>
      <w:ind w:left="1415" w:hanging="283"/>
      <w:contextualSpacing/>
    </w:pPr>
  </w:style>
  <w:style w:type="paragraph" w:styleId="BodyTextIndent3">
    <w:name w:val="Body Text Indent 3"/>
    <w:basedOn w:val="Normal"/>
    <w:link w:val="BodyTextIndent3Char"/>
    <w:semiHidden/>
    <w:unhideWhenUsed/>
    <w:qFormat/>
    <w:rsid w:val="008116B4"/>
    <w:pPr>
      <w:spacing w:after="120"/>
      <w:ind w:left="283"/>
    </w:pPr>
    <w:rPr>
      <w:sz w:val="16"/>
      <w:szCs w:val="16"/>
    </w:rPr>
  </w:style>
  <w:style w:type="paragraph" w:styleId="Index7">
    <w:name w:val="index 7"/>
    <w:basedOn w:val="Normal"/>
    <w:next w:val="Normal"/>
    <w:semiHidden/>
    <w:unhideWhenUsed/>
    <w:qFormat/>
    <w:rsid w:val="008116B4"/>
    <w:pPr>
      <w:spacing w:after="0"/>
      <w:ind w:left="1400" w:hanging="200"/>
    </w:pPr>
  </w:style>
  <w:style w:type="paragraph" w:styleId="Index9">
    <w:name w:val="index 9"/>
    <w:basedOn w:val="Normal"/>
    <w:next w:val="Normal"/>
    <w:semiHidden/>
    <w:unhideWhenUsed/>
    <w:qFormat/>
    <w:rsid w:val="008116B4"/>
    <w:pPr>
      <w:spacing w:after="0"/>
      <w:ind w:left="1800" w:hanging="200"/>
    </w:pPr>
  </w:style>
  <w:style w:type="paragraph" w:styleId="TableofFigures">
    <w:name w:val="table of figures"/>
    <w:basedOn w:val="Normal"/>
    <w:next w:val="Normal"/>
    <w:semiHidden/>
    <w:unhideWhenUsed/>
    <w:qFormat/>
    <w:rsid w:val="008116B4"/>
    <w:pPr>
      <w:spacing w:after="0"/>
    </w:pPr>
  </w:style>
  <w:style w:type="paragraph" w:styleId="TOC9">
    <w:name w:val="toc 9"/>
    <w:basedOn w:val="TOC8"/>
    <w:next w:val="Normal"/>
    <w:uiPriority w:val="39"/>
    <w:qFormat/>
    <w:rsid w:val="008116B4"/>
    <w:pPr>
      <w:ind w:left="1418" w:hanging="1418"/>
    </w:pPr>
  </w:style>
  <w:style w:type="paragraph" w:styleId="BodyText2">
    <w:name w:val="Body Text 2"/>
    <w:basedOn w:val="Normal"/>
    <w:link w:val="BodyText2Char"/>
    <w:semiHidden/>
    <w:unhideWhenUsed/>
    <w:qFormat/>
    <w:rsid w:val="008116B4"/>
    <w:pPr>
      <w:spacing w:after="120" w:line="480" w:lineRule="auto"/>
    </w:pPr>
  </w:style>
  <w:style w:type="paragraph" w:styleId="List4">
    <w:name w:val="List 4"/>
    <w:basedOn w:val="Normal"/>
    <w:semiHidden/>
    <w:unhideWhenUsed/>
    <w:qFormat/>
    <w:rsid w:val="008116B4"/>
    <w:pPr>
      <w:ind w:left="1132" w:hanging="283"/>
      <w:contextualSpacing/>
    </w:pPr>
  </w:style>
  <w:style w:type="paragraph" w:styleId="ListContinue2">
    <w:name w:val="List Continue 2"/>
    <w:basedOn w:val="Normal"/>
    <w:qFormat/>
    <w:rsid w:val="008116B4"/>
    <w:pPr>
      <w:spacing w:after="120"/>
      <w:ind w:left="566"/>
      <w:contextualSpacing/>
    </w:pPr>
  </w:style>
  <w:style w:type="paragraph" w:styleId="MessageHeader">
    <w:name w:val="Message Header"/>
    <w:basedOn w:val="Normal"/>
    <w:link w:val="MessageHeaderChar"/>
    <w:semiHidden/>
    <w:unhideWhenUsed/>
    <w:qFormat/>
    <w:rsid w:val="008116B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paragraph" w:styleId="HTMLPreformatted">
    <w:name w:val="HTML Preformatted"/>
    <w:basedOn w:val="Normal"/>
    <w:link w:val="HTMLPreformattedChar"/>
    <w:semiHidden/>
    <w:unhideWhenUsed/>
    <w:qFormat/>
    <w:rsid w:val="008116B4"/>
    <w:pPr>
      <w:spacing w:after="0"/>
    </w:pPr>
    <w:rPr>
      <w:rFonts w:ascii="Consolas" w:hAnsi="Consolas"/>
    </w:rPr>
  </w:style>
  <w:style w:type="paragraph" w:styleId="NormalWeb">
    <w:name w:val="Normal (Web)"/>
    <w:basedOn w:val="Normal"/>
    <w:semiHidden/>
    <w:unhideWhenUsed/>
    <w:qFormat/>
    <w:rsid w:val="008116B4"/>
    <w:rPr>
      <w:sz w:val="24"/>
      <w:szCs w:val="24"/>
    </w:rPr>
  </w:style>
  <w:style w:type="paragraph" w:styleId="ListContinue3">
    <w:name w:val="List Continue 3"/>
    <w:basedOn w:val="Normal"/>
    <w:qFormat/>
    <w:rsid w:val="008116B4"/>
    <w:pPr>
      <w:spacing w:after="120"/>
      <w:ind w:left="849"/>
      <w:contextualSpacing/>
    </w:pPr>
  </w:style>
  <w:style w:type="paragraph" w:styleId="Index2">
    <w:name w:val="index 2"/>
    <w:basedOn w:val="Normal"/>
    <w:next w:val="Normal"/>
    <w:semiHidden/>
    <w:unhideWhenUsed/>
    <w:qFormat/>
    <w:rsid w:val="008116B4"/>
    <w:pPr>
      <w:spacing w:after="0"/>
      <w:ind w:left="400" w:hanging="200"/>
    </w:pPr>
  </w:style>
  <w:style w:type="paragraph" w:styleId="Title">
    <w:name w:val="Title"/>
    <w:basedOn w:val="Normal"/>
    <w:next w:val="Normal"/>
    <w:link w:val="TitleChar"/>
    <w:qFormat/>
    <w:rsid w:val="008116B4"/>
    <w:pPr>
      <w:spacing w:after="0"/>
      <w:contextualSpacing/>
    </w:pPr>
    <w:rPr>
      <w:rFonts w:asciiTheme="majorHAnsi" w:eastAsiaTheme="majorEastAsia" w:hAnsiTheme="majorHAnsi" w:cstheme="majorBidi"/>
      <w:spacing w:val="-10"/>
      <w:kern w:val="28"/>
      <w:sz w:val="56"/>
      <w:szCs w:val="56"/>
    </w:rPr>
  </w:style>
  <w:style w:type="paragraph" w:styleId="CommentSubject">
    <w:name w:val="annotation subject"/>
    <w:basedOn w:val="CommentText"/>
    <w:next w:val="CommentText"/>
    <w:link w:val="CommentSubjectChar"/>
    <w:qFormat/>
    <w:rsid w:val="008116B4"/>
    <w:rPr>
      <w:b/>
      <w:bCs/>
    </w:rPr>
  </w:style>
  <w:style w:type="paragraph" w:styleId="BodyTextFirstIndent">
    <w:name w:val="Body Text First Indent"/>
    <w:basedOn w:val="BodyText"/>
    <w:link w:val="BodyTextFirstIndentChar"/>
    <w:semiHidden/>
    <w:unhideWhenUsed/>
    <w:qFormat/>
    <w:rsid w:val="008116B4"/>
    <w:pPr>
      <w:spacing w:after="180"/>
      <w:ind w:firstLine="360"/>
    </w:pPr>
  </w:style>
  <w:style w:type="paragraph" w:styleId="BodyTextFirstIndent2">
    <w:name w:val="Body Text First Indent 2"/>
    <w:basedOn w:val="BodyTextIndent"/>
    <w:link w:val="BodyTextFirstIndent2Char"/>
    <w:semiHidden/>
    <w:unhideWhenUsed/>
    <w:qFormat/>
    <w:rsid w:val="008116B4"/>
    <w:pPr>
      <w:spacing w:after="180"/>
      <w:ind w:left="360" w:firstLine="360"/>
    </w:pPr>
  </w:style>
  <w:style w:type="table" w:styleId="TableGrid">
    <w:name w:val="Table Grid"/>
    <w:basedOn w:val="TableNormal"/>
    <w:qFormat/>
    <w:rsid w:val="008116B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qFormat/>
    <w:rsid w:val="008116B4"/>
    <w:rPr>
      <w:color w:val="954F72"/>
      <w:u w:val="single"/>
    </w:rPr>
  </w:style>
  <w:style w:type="character" w:styleId="Hyperlink">
    <w:name w:val="Hyperlink"/>
    <w:qFormat/>
    <w:rsid w:val="008116B4"/>
    <w:rPr>
      <w:color w:val="0563C1"/>
      <w:u w:val="single"/>
    </w:rPr>
  </w:style>
  <w:style w:type="character" w:styleId="CommentReference">
    <w:name w:val="annotation reference"/>
    <w:basedOn w:val="DefaultParagraphFont"/>
    <w:qFormat/>
    <w:rsid w:val="008116B4"/>
    <w:rPr>
      <w:sz w:val="21"/>
      <w:szCs w:val="21"/>
    </w:rPr>
  </w:style>
  <w:style w:type="paragraph" w:customStyle="1" w:styleId="EQ">
    <w:name w:val="EQ"/>
    <w:basedOn w:val="Normal"/>
    <w:next w:val="Normal"/>
    <w:qFormat/>
    <w:rsid w:val="008116B4"/>
    <w:pPr>
      <w:keepLines/>
      <w:tabs>
        <w:tab w:val="center" w:pos="4536"/>
        <w:tab w:val="right" w:pos="9072"/>
      </w:tabs>
    </w:pPr>
  </w:style>
  <w:style w:type="character" w:customStyle="1" w:styleId="ZGSM">
    <w:name w:val="ZGSM"/>
    <w:qFormat/>
    <w:rsid w:val="008116B4"/>
  </w:style>
  <w:style w:type="paragraph" w:customStyle="1" w:styleId="ZD">
    <w:name w:val="ZD"/>
    <w:qFormat/>
    <w:rsid w:val="008116B4"/>
    <w:pPr>
      <w:framePr w:wrap="notBeside" w:vAnchor="page" w:hAnchor="margin" w:y="15764"/>
      <w:widowControl w:val="0"/>
    </w:pPr>
    <w:rPr>
      <w:rFonts w:ascii="Arial" w:eastAsia="Times New Roman" w:hAnsi="Arial"/>
      <w:sz w:val="32"/>
      <w:lang w:val="en-GB" w:eastAsia="en-US"/>
    </w:rPr>
  </w:style>
  <w:style w:type="paragraph" w:customStyle="1" w:styleId="TT">
    <w:name w:val="TT"/>
    <w:basedOn w:val="Heading1"/>
    <w:next w:val="Normal"/>
    <w:qFormat/>
    <w:rsid w:val="008116B4"/>
    <w:pPr>
      <w:outlineLvl w:val="9"/>
    </w:pPr>
  </w:style>
  <w:style w:type="paragraph" w:customStyle="1" w:styleId="NF">
    <w:name w:val="NF"/>
    <w:basedOn w:val="NO"/>
    <w:qFormat/>
    <w:rsid w:val="008116B4"/>
    <w:pPr>
      <w:keepNext/>
      <w:spacing w:after="0"/>
    </w:pPr>
    <w:rPr>
      <w:rFonts w:ascii="Arial" w:hAnsi="Arial"/>
      <w:sz w:val="18"/>
    </w:rPr>
  </w:style>
  <w:style w:type="paragraph" w:customStyle="1" w:styleId="NO">
    <w:name w:val="NO"/>
    <w:basedOn w:val="Normal"/>
    <w:qFormat/>
    <w:rsid w:val="008116B4"/>
    <w:pPr>
      <w:keepLines/>
      <w:ind w:left="1135" w:hanging="851"/>
    </w:pPr>
  </w:style>
  <w:style w:type="paragraph" w:customStyle="1" w:styleId="PL">
    <w:name w:val="PL"/>
    <w:qFormat/>
    <w:rsid w:val="008116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imes New Roman" w:hAnsi="Courier New"/>
      <w:sz w:val="16"/>
      <w:lang w:val="en-GB" w:eastAsia="en-US"/>
    </w:rPr>
  </w:style>
  <w:style w:type="paragraph" w:customStyle="1" w:styleId="TAR">
    <w:name w:val="TAR"/>
    <w:basedOn w:val="TAL"/>
    <w:qFormat/>
    <w:rsid w:val="008116B4"/>
    <w:pPr>
      <w:jc w:val="right"/>
    </w:pPr>
  </w:style>
  <w:style w:type="paragraph" w:customStyle="1" w:styleId="TAL">
    <w:name w:val="TAL"/>
    <w:basedOn w:val="Normal"/>
    <w:qFormat/>
    <w:rsid w:val="008116B4"/>
    <w:pPr>
      <w:keepNext/>
      <w:keepLines/>
      <w:spacing w:after="0"/>
    </w:pPr>
    <w:rPr>
      <w:rFonts w:ascii="Arial" w:hAnsi="Arial"/>
      <w:sz w:val="18"/>
    </w:rPr>
  </w:style>
  <w:style w:type="paragraph" w:customStyle="1" w:styleId="TAH">
    <w:name w:val="TAH"/>
    <w:basedOn w:val="TAC"/>
    <w:qFormat/>
    <w:rsid w:val="008116B4"/>
    <w:rPr>
      <w:b/>
    </w:rPr>
  </w:style>
  <w:style w:type="paragraph" w:customStyle="1" w:styleId="TAC">
    <w:name w:val="TAC"/>
    <w:basedOn w:val="TAL"/>
    <w:qFormat/>
    <w:rsid w:val="008116B4"/>
    <w:pPr>
      <w:jc w:val="center"/>
    </w:pPr>
  </w:style>
  <w:style w:type="paragraph" w:customStyle="1" w:styleId="LD">
    <w:name w:val="LD"/>
    <w:qFormat/>
    <w:rsid w:val="008116B4"/>
    <w:pPr>
      <w:keepNext/>
      <w:keepLines/>
      <w:spacing w:line="180" w:lineRule="exact"/>
    </w:pPr>
    <w:rPr>
      <w:rFonts w:ascii="Courier New" w:eastAsia="Times New Roman" w:hAnsi="Courier New"/>
      <w:lang w:val="en-GB" w:eastAsia="en-US"/>
    </w:rPr>
  </w:style>
  <w:style w:type="paragraph" w:customStyle="1" w:styleId="EX">
    <w:name w:val="EX"/>
    <w:basedOn w:val="Normal"/>
    <w:qFormat/>
    <w:rsid w:val="008116B4"/>
    <w:pPr>
      <w:keepLines/>
      <w:ind w:left="1702" w:hanging="1418"/>
    </w:pPr>
  </w:style>
  <w:style w:type="paragraph" w:customStyle="1" w:styleId="FP">
    <w:name w:val="FP"/>
    <w:basedOn w:val="Normal"/>
    <w:qFormat/>
    <w:rsid w:val="008116B4"/>
    <w:pPr>
      <w:spacing w:after="0"/>
    </w:pPr>
  </w:style>
  <w:style w:type="paragraph" w:customStyle="1" w:styleId="NW">
    <w:name w:val="NW"/>
    <w:basedOn w:val="NO"/>
    <w:qFormat/>
    <w:rsid w:val="008116B4"/>
    <w:pPr>
      <w:spacing w:after="0"/>
    </w:pPr>
  </w:style>
  <w:style w:type="paragraph" w:customStyle="1" w:styleId="EW">
    <w:name w:val="EW"/>
    <w:basedOn w:val="EX"/>
    <w:qFormat/>
    <w:rsid w:val="008116B4"/>
    <w:pPr>
      <w:spacing w:after="0"/>
    </w:pPr>
  </w:style>
  <w:style w:type="paragraph" w:customStyle="1" w:styleId="B1">
    <w:name w:val="B1"/>
    <w:basedOn w:val="Normal"/>
    <w:qFormat/>
    <w:rsid w:val="008116B4"/>
    <w:pPr>
      <w:ind w:left="568" w:hanging="284"/>
    </w:pPr>
  </w:style>
  <w:style w:type="paragraph" w:customStyle="1" w:styleId="EditorsNote">
    <w:name w:val="Editor's Note"/>
    <w:basedOn w:val="NO"/>
    <w:qFormat/>
    <w:rsid w:val="008116B4"/>
    <w:rPr>
      <w:color w:val="FF0000"/>
    </w:rPr>
  </w:style>
  <w:style w:type="paragraph" w:customStyle="1" w:styleId="TH">
    <w:name w:val="TH"/>
    <w:basedOn w:val="Normal"/>
    <w:qFormat/>
    <w:rsid w:val="008116B4"/>
    <w:pPr>
      <w:keepNext/>
      <w:keepLines/>
      <w:spacing w:before="60"/>
      <w:jc w:val="center"/>
    </w:pPr>
    <w:rPr>
      <w:rFonts w:ascii="Arial" w:hAnsi="Arial"/>
      <w:b/>
    </w:rPr>
  </w:style>
  <w:style w:type="paragraph" w:customStyle="1" w:styleId="ZA">
    <w:name w:val="ZA"/>
    <w:qFormat/>
    <w:rsid w:val="008116B4"/>
    <w:pPr>
      <w:framePr w:w="10206" w:h="794" w:hRule="exact" w:wrap="notBeside" w:vAnchor="page" w:hAnchor="margin" w:y="1135"/>
      <w:widowControl w:val="0"/>
      <w:pBdr>
        <w:bottom w:val="single" w:sz="12" w:space="1" w:color="auto"/>
      </w:pBdr>
      <w:jc w:val="right"/>
    </w:pPr>
    <w:rPr>
      <w:rFonts w:ascii="Arial" w:eastAsia="Times New Roman" w:hAnsi="Arial"/>
      <w:sz w:val="40"/>
      <w:lang w:val="en-GB" w:eastAsia="en-US"/>
    </w:rPr>
  </w:style>
  <w:style w:type="paragraph" w:customStyle="1" w:styleId="ZB">
    <w:name w:val="ZB"/>
    <w:qFormat/>
    <w:rsid w:val="008116B4"/>
    <w:pPr>
      <w:framePr w:w="10206" w:h="284" w:hRule="exact" w:wrap="notBeside" w:vAnchor="page" w:hAnchor="margin" w:y="1986"/>
      <w:widowControl w:val="0"/>
      <w:ind w:right="28"/>
      <w:jc w:val="right"/>
    </w:pPr>
    <w:rPr>
      <w:rFonts w:ascii="Arial" w:eastAsia="Times New Roman" w:hAnsi="Arial"/>
      <w:i/>
      <w:lang w:val="en-GB" w:eastAsia="en-US"/>
    </w:rPr>
  </w:style>
  <w:style w:type="paragraph" w:customStyle="1" w:styleId="ZT">
    <w:name w:val="ZT"/>
    <w:qFormat/>
    <w:rsid w:val="008116B4"/>
    <w:pPr>
      <w:framePr w:wrap="notBeside" w:hAnchor="margin" w:yAlign="center"/>
      <w:widowControl w:val="0"/>
      <w:spacing w:line="240" w:lineRule="atLeast"/>
      <w:jc w:val="right"/>
    </w:pPr>
    <w:rPr>
      <w:rFonts w:ascii="Arial" w:eastAsia="Times New Roman" w:hAnsi="Arial"/>
      <w:b/>
      <w:sz w:val="34"/>
      <w:lang w:val="en-GB" w:eastAsia="en-US"/>
    </w:rPr>
  </w:style>
  <w:style w:type="paragraph" w:customStyle="1" w:styleId="ZU">
    <w:name w:val="ZU"/>
    <w:qFormat/>
    <w:rsid w:val="008116B4"/>
    <w:pPr>
      <w:framePr w:w="10206" w:wrap="notBeside" w:vAnchor="page" w:hAnchor="margin" w:y="6238"/>
      <w:widowControl w:val="0"/>
      <w:pBdr>
        <w:top w:val="single" w:sz="12" w:space="1" w:color="auto"/>
      </w:pBdr>
      <w:jc w:val="right"/>
    </w:pPr>
    <w:rPr>
      <w:rFonts w:ascii="Arial" w:eastAsia="Times New Roman" w:hAnsi="Arial"/>
      <w:lang w:val="en-GB" w:eastAsia="en-US"/>
    </w:rPr>
  </w:style>
  <w:style w:type="paragraph" w:customStyle="1" w:styleId="TAN">
    <w:name w:val="TAN"/>
    <w:basedOn w:val="TAL"/>
    <w:qFormat/>
    <w:rsid w:val="008116B4"/>
    <w:pPr>
      <w:ind w:left="851" w:hanging="851"/>
    </w:pPr>
  </w:style>
  <w:style w:type="paragraph" w:customStyle="1" w:styleId="ZH">
    <w:name w:val="ZH"/>
    <w:qFormat/>
    <w:rsid w:val="008116B4"/>
    <w:pPr>
      <w:framePr w:wrap="notBeside" w:vAnchor="page" w:hAnchor="margin" w:xAlign="center" w:y="6805"/>
      <w:widowControl w:val="0"/>
    </w:pPr>
    <w:rPr>
      <w:rFonts w:ascii="Arial" w:eastAsia="Times New Roman" w:hAnsi="Arial"/>
      <w:lang w:val="en-GB" w:eastAsia="en-US"/>
    </w:rPr>
  </w:style>
  <w:style w:type="paragraph" w:customStyle="1" w:styleId="TF">
    <w:name w:val="TF"/>
    <w:basedOn w:val="TH"/>
    <w:qFormat/>
    <w:rsid w:val="008116B4"/>
    <w:pPr>
      <w:keepNext w:val="0"/>
      <w:spacing w:before="0" w:after="240"/>
    </w:pPr>
  </w:style>
  <w:style w:type="paragraph" w:customStyle="1" w:styleId="ZG">
    <w:name w:val="ZG"/>
    <w:qFormat/>
    <w:rsid w:val="008116B4"/>
    <w:pPr>
      <w:framePr w:wrap="notBeside" w:vAnchor="page" w:hAnchor="margin" w:xAlign="right" w:y="6805"/>
      <w:widowControl w:val="0"/>
      <w:jc w:val="right"/>
    </w:pPr>
    <w:rPr>
      <w:rFonts w:ascii="Arial" w:eastAsia="Times New Roman" w:hAnsi="Arial"/>
      <w:lang w:val="en-GB" w:eastAsia="en-US"/>
    </w:rPr>
  </w:style>
  <w:style w:type="paragraph" w:customStyle="1" w:styleId="B2">
    <w:name w:val="B2"/>
    <w:basedOn w:val="Normal"/>
    <w:qFormat/>
    <w:rsid w:val="008116B4"/>
    <w:pPr>
      <w:ind w:left="851" w:hanging="284"/>
    </w:pPr>
  </w:style>
  <w:style w:type="paragraph" w:customStyle="1" w:styleId="B3">
    <w:name w:val="B3"/>
    <w:basedOn w:val="Normal"/>
    <w:qFormat/>
    <w:rsid w:val="008116B4"/>
    <w:pPr>
      <w:ind w:left="1135" w:hanging="284"/>
    </w:pPr>
  </w:style>
  <w:style w:type="paragraph" w:customStyle="1" w:styleId="B4">
    <w:name w:val="B4"/>
    <w:basedOn w:val="Normal"/>
    <w:qFormat/>
    <w:rsid w:val="008116B4"/>
    <w:pPr>
      <w:ind w:left="1418" w:hanging="284"/>
    </w:pPr>
  </w:style>
  <w:style w:type="paragraph" w:customStyle="1" w:styleId="B5">
    <w:name w:val="B5"/>
    <w:basedOn w:val="Normal"/>
    <w:qFormat/>
    <w:rsid w:val="008116B4"/>
    <w:pPr>
      <w:ind w:left="1702" w:hanging="284"/>
    </w:pPr>
  </w:style>
  <w:style w:type="paragraph" w:customStyle="1" w:styleId="ZTD">
    <w:name w:val="ZTD"/>
    <w:basedOn w:val="ZB"/>
    <w:qFormat/>
    <w:rsid w:val="008116B4"/>
    <w:pPr>
      <w:framePr w:hRule="auto" w:wrap="notBeside" w:y="852"/>
    </w:pPr>
    <w:rPr>
      <w:i w:val="0"/>
      <w:sz w:val="40"/>
    </w:rPr>
  </w:style>
  <w:style w:type="paragraph" w:customStyle="1" w:styleId="ZV">
    <w:name w:val="ZV"/>
    <w:basedOn w:val="ZU"/>
    <w:qFormat/>
    <w:rsid w:val="008116B4"/>
    <w:pPr>
      <w:framePr w:wrap="notBeside" w:y="16161"/>
    </w:pPr>
  </w:style>
  <w:style w:type="paragraph" w:customStyle="1" w:styleId="TAJ">
    <w:name w:val="TAJ"/>
    <w:basedOn w:val="TH"/>
    <w:qFormat/>
    <w:rsid w:val="008116B4"/>
  </w:style>
  <w:style w:type="paragraph" w:customStyle="1" w:styleId="Guidance">
    <w:name w:val="Guidance"/>
    <w:basedOn w:val="Normal"/>
    <w:qFormat/>
    <w:rsid w:val="008116B4"/>
    <w:rPr>
      <w:i/>
      <w:color w:val="0000FF"/>
    </w:rPr>
  </w:style>
  <w:style w:type="character" w:customStyle="1" w:styleId="BalloonTextChar">
    <w:name w:val="Balloon Text Char"/>
    <w:link w:val="BalloonText"/>
    <w:qFormat/>
    <w:rsid w:val="008116B4"/>
    <w:rPr>
      <w:rFonts w:ascii="Segoe UI" w:eastAsia="Times New Roman" w:hAnsi="Segoe UI" w:cs="Segoe UI"/>
      <w:sz w:val="18"/>
      <w:szCs w:val="18"/>
      <w:lang w:val="en-GB" w:eastAsia="en-US"/>
    </w:rPr>
  </w:style>
  <w:style w:type="character" w:customStyle="1" w:styleId="UnresolvedMention1">
    <w:name w:val="Unresolved Mention1"/>
    <w:uiPriority w:val="99"/>
    <w:semiHidden/>
    <w:unhideWhenUsed/>
    <w:qFormat/>
    <w:rsid w:val="008116B4"/>
    <w:rPr>
      <w:color w:val="605E5C"/>
      <w:shd w:val="clear" w:color="auto" w:fill="E1DFDD"/>
    </w:rPr>
  </w:style>
  <w:style w:type="character" w:customStyle="1" w:styleId="CommentTextChar">
    <w:name w:val="Comment Text Char"/>
    <w:basedOn w:val="DefaultParagraphFont"/>
    <w:link w:val="CommentText"/>
    <w:qFormat/>
    <w:rsid w:val="008116B4"/>
    <w:rPr>
      <w:rFonts w:eastAsia="Times New Roman"/>
      <w:lang w:val="en-GB" w:eastAsia="en-US"/>
    </w:rPr>
  </w:style>
  <w:style w:type="character" w:customStyle="1" w:styleId="CommentSubjectChar">
    <w:name w:val="Comment Subject Char"/>
    <w:basedOn w:val="CommentTextChar"/>
    <w:link w:val="CommentSubject"/>
    <w:qFormat/>
    <w:rsid w:val="008116B4"/>
    <w:rPr>
      <w:rFonts w:eastAsia="Times New Roman"/>
      <w:b/>
      <w:bCs/>
      <w:lang w:val="en-GB" w:eastAsia="en-US"/>
    </w:rPr>
  </w:style>
  <w:style w:type="character" w:customStyle="1" w:styleId="DocumentMapChar">
    <w:name w:val="Document Map Char"/>
    <w:basedOn w:val="DefaultParagraphFont"/>
    <w:link w:val="DocumentMap"/>
    <w:qFormat/>
    <w:rsid w:val="008116B4"/>
    <w:rPr>
      <w:rFonts w:ascii="SimSun" w:eastAsia="SimSun"/>
      <w:sz w:val="18"/>
      <w:szCs w:val="18"/>
      <w:lang w:val="en-GB" w:eastAsia="en-US"/>
    </w:rPr>
  </w:style>
  <w:style w:type="paragraph" w:customStyle="1" w:styleId="1">
    <w:name w:val="修订1"/>
    <w:hidden/>
    <w:uiPriority w:val="99"/>
    <w:unhideWhenUsed/>
    <w:qFormat/>
    <w:rsid w:val="008116B4"/>
    <w:rPr>
      <w:rFonts w:eastAsia="Times New Roman"/>
      <w:lang w:val="en-GB" w:eastAsia="en-US"/>
    </w:rPr>
  </w:style>
  <w:style w:type="paragraph" w:customStyle="1" w:styleId="Normal1">
    <w:name w:val="Normal1"/>
    <w:qFormat/>
    <w:rsid w:val="008116B4"/>
    <w:pPr>
      <w:jc w:val="both"/>
    </w:pPr>
    <w:rPr>
      <w:rFonts w:ascii="CG Times (WN)" w:eastAsia="SimSun" w:hAnsi="CG Times (WN)" w:cs="SimSun"/>
      <w:kern w:val="2"/>
      <w:sz w:val="21"/>
      <w:szCs w:val="21"/>
      <w:lang w:val="en-GB"/>
    </w:rPr>
  </w:style>
  <w:style w:type="paragraph" w:customStyle="1" w:styleId="10">
    <w:name w:val="书目1"/>
    <w:basedOn w:val="Normal"/>
    <w:next w:val="Normal"/>
    <w:uiPriority w:val="37"/>
    <w:semiHidden/>
    <w:unhideWhenUsed/>
    <w:qFormat/>
    <w:rsid w:val="008116B4"/>
  </w:style>
  <w:style w:type="character" w:customStyle="1" w:styleId="BodyTextChar">
    <w:name w:val="Body Text Char"/>
    <w:basedOn w:val="DefaultParagraphFont"/>
    <w:link w:val="BodyText"/>
    <w:semiHidden/>
    <w:qFormat/>
    <w:rsid w:val="008116B4"/>
    <w:rPr>
      <w:rFonts w:eastAsia="Times New Roman"/>
      <w:lang w:val="en-GB" w:eastAsia="en-US"/>
    </w:rPr>
  </w:style>
  <w:style w:type="character" w:customStyle="1" w:styleId="BodyText2Char">
    <w:name w:val="Body Text 2 Char"/>
    <w:basedOn w:val="DefaultParagraphFont"/>
    <w:link w:val="BodyText2"/>
    <w:semiHidden/>
    <w:qFormat/>
    <w:rsid w:val="008116B4"/>
    <w:rPr>
      <w:rFonts w:eastAsia="Times New Roman"/>
      <w:lang w:val="en-GB" w:eastAsia="en-US"/>
    </w:rPr>
  </w:style>
  <w:style w:type="character" w:customStyle="1" w:styleId="BodyText3Char">
    <w:name w:val="Body Text 3 Char"/>
    <w:basedOn w:val="DefaultParagraphFont"/>
    <w:link w:val="BodyText3"/>
    <w:semiHidden/>
    <w:qFormat/>
    <w:rsid w:val="008116B4"/>
    <w:rPr>
      <w:rFonts w:eastAsia="Times New Roman"/>
      <w:sz w:val="16"/>
      <w:szCs w:val="16"/>
      <w:lang w:val="en-GB" w:eastAsia="en-US"/>
    </w:rPr>
  </w:style>
  <w:style w:type="character" w:customStyle="1" w:styleId="BodyTextFirstIndentChar">
    <w:name w:val="Body Text First Indent Char"/>
    <w:basedOn w:val="BodyTextChar"/>
    <w:link w:val="BodyTextFirstIndent"/>
    <w:semiHidden/>
    <w:qFormat/>
    <w:rsid w:val="008116B4"/>
    <w:rPr>
      <w:rFonts w:eastAsia="Times New Roman"/>
      <w:lang w:val="en-GB" w:eastAsia="en-US"/>
    </w:rPr>
  </w:style>
  <w:style w:type="character" w:customStyle="1" w:styleId="BodyTextIndentChar">
    <w:name w:val="Body Text Indent Char"/>
    <w:basedOn w:val="DefaultParagraphFont"/>
    <w:link w:val="BodyTextIndent"/>
    <w:semiHidden/>
    <w:qFormat/>
    <w:rsid w:val="008116B4"/>
    <w:rPr>
      <w:rFonts w:eastAsia="Times New Roman"/>
      <w:lang w:val="en-GB" w:eastAsia="en-US"/>
    </w:rPr>
  </w:style>
  <w:style w:type="character" w:customStyle="1" w:styleId="BodyTextFirstIndent2Char">
    <w:name w:val="Body Text First Indent 2 Char"/>
    <w:basedOn w:val="BodyTextIndentChar"/>
    <w:link w:val="BodyTextFirstIndent2"/>
    <w:semiHidden/>
    <w:qFormat/>
    <w:rsid w:val="008116B4"/>
    <w:rPr>
      <w:rFonts w:eastAsia="Times New Roman"/>
      <w:lang w:val="en-GB" w:eastAsia="en-US"/>
    </w:rPr>
  </w:style>
  <w:style w:type="character" w:customStyle="1" w:styleId="BodyTextIndent2Char">
    <w:name w:val="Body Text Indent 2 Char"/>
    <w:basedOn w:val="DefaultParagraphFont"/>
    <w:link w:val="BodyTextIndent2"/>
    <w:semiHidden/>
    <w:qFormat/>
    <w:rsid w:val="008116B4"/>
    <w:rPr>
      <w:rFonts w:eastAsia="Times New Roman"/>
      <w:lang w:val="en-GB" w:eastAsia="en-US"/>
    </w:rPr>
  </w:style>
  <w:style w:type="character" w:customStyle="1" w:styleId="BodyTextIndent3Char">
    <w:name w:val="Body Text Indent 3 Char"/>
    <w:basedOn w:val="DefaultParagraphFont"/>
    <w:link w:val="BodyTextIndent3"/>
    <w:semiHidden/>
    <w:qFormat/>
    <w:rsid w:val="008116B4"/>
    <w:rPr>
      <w:rFonts w:eastAsia="Times New Roman"/>
      <w:sz w:val="16"/>
      <w:szCs w:val="16"/>
      <w:lang w:val="en-GB" w:eastAsia="en-US"/>
    </w:rPr>
  </w:style>
  <w:style w:type="character" w:customStyle="1" w:styleId="ClosingChar">
    <w:name w:val="Closing Char"/>
    <w:basedOn w:val="DefaultParagraphFont"/>
    <w:link w:val="Closing"/>
    <w:semiHidden/>
    <w:qFormat/>
    <w:rsid w:val="008116B4"/>
    <w:rPr>
      <w:rFonts w:eastAsia="Times New Roman"/>
      <w:lang w:val="en-GB" w:eastAsia="en-US"/>
    </w:rPr>
  </w:style>
  <w:style w:type="character" w:customStyle="1" w:styleId="DateChar">
    <w:name w:val="Date Char"/>
    <w:basedOn w:val="DefaultParagraphFont"/>
    <w:link w:val="Date"/>
    <w:semiHidden/>
    <w:qFormat/>
    <w:rsid w:val="008116B4"/>
    <w:rPr>
      <w:rFonts w:eastAsia="Times New Roman"/>
      <w:lang w:val="en-GB" w:eastAsia="en-US"/>
    </w:rPr>
  </w:style>
  <w:style w:type="character" w:customStyle="1" w:styleId="E-mailSignatureChar">
    <w:name w:val="E-mail Signature Char"/>
    <w:basedOn w:val="DefaultParagraphFont"/>
    <w:link w:val="E-mailSignature"/>
    <w:semiHidden/>
    <w:qFormat/>
    <w:rsid w:val="008116B4"/>
    <w:rPr>
      <w:rFonts w:eastAsia="Times New Roman"/>
      <w:lang w:val="en-GB" w:eastAsia="en-US"/>
    </w:rPr>
  </w:style>
  <w:style w:type="character" w:customStyle="1" w:styleId="EndnoteTextChar">
    <w:name w:val="Endnote Text Char"/>
    <w:basedOn w:val="DefaultParagraphFont"/>
    <w:link w:val="EndnoteText"/>
    <w:semiHidden/>
    <w:qFormat/>
    <w:rsid w:val="008116B4"/>
    <w:rPr>
      <w:rFonts w:eastAsia="Times New Roman"/>
      <w:lang w:val="en-GB" w:eastAsia="en-US"/>
    </w:rPr>
  </w:style>
  <w:style w:type="character" w:customStyle="1" w:styleId="FootnoteTextChar">
    <w:name w:val="Footnote Text Char"/>
    <w:basedOn w:val="DefaultParagraphFont"/>
    <w:link w:val="FootnoteText"/>
    <w:semiHidden/>
    <w:qFormat/>
    <w:rsid w:val="008116B4"/>
    <w:rPr>
      <w:rFonts w:eastAsia="Times New Roman"/>
      <w:lang w:val="en-GB" w:eastAsia="en-US"/>
    </w:rPr>
  </w:style>
  <w:style w:type="character" w:customStyle="1" w:styleId="HTMLAddressChar">
    <w:name w:val="HTML Address Char"/>
    <w:basedOn w:val="DefaultParagraphFont"/>
    <w:link w:val="HTMLAddress"/>
    <w:semiHidden/>
    <w:qFormat/>
    <w:rsid w:val="008116B4"/>
    <w:rPr>
      <w:rFonts w:eastAsia="Times New Roman"/>
      <w:i/>
      <w:iCs/>
      <w:lang w:val="en-GB" w:eastAsia="en-US"/>
    </w:rPr>
  </w:style>
  <w:style w:type="character" w:customStyle="1" w:styleId="HTMLPreformattedChar">
    <w:name w:val="HTML Preformatted Char"/>
    <w:basedOn w:val="DefaultParagraphFont"/>
    <w:link w:val="HTMLPreformatted"/>
    <w:semiHidden/>
    <w:qFormat/>
    <w:rsid w:val="008116B4"/>
    <w:rPr>
      <w:rFonts w:ascii="Consolas" w:eastAsia="Times New Roman" w:hAnsi="Consolas"/>
      <w:lang w:val="en-GB" w:eastAsia="en-US"/>
    </w:rPr>
  </w:style>
  <w:style w:type="paragraph" w:styleId="IntenseQuote">
    <w:name w:val="Intense Quote"/>
    <w:basedOn w:val="Normal"/>
    <w:next w:val="Normal"/>
    <w:link w:val="IntenseQuoteChar"/>
    <w:uiPriority w:val="99"/>
    <w:qFormat/>
    <w:rsid w:val="008116B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99"/>
    <w:qFormat/>
    <w:rsid w:val="008116B4"/>
    <w:rPr>
      <w:rFonts w:eastAsia="Times New Roman"/>
      <w:i/>
      <w:iCs/>
      <w:color w:val="4472C4" w:themeColor="accent1"/>
      <w:lang w:val="en-GB" w:eastAsia="en-US"/>
    </w:rPr>
  </w:style>
  <w:style w:type="paragraph" w:styleId="ListParagraph">
    <w:name w:val="List Paragraph"/>
    <w:basedOn w:val="Normal"/>
    <w:uiPriority w:val="99"/>
    <w:qFormat/>
    <w:rsid w:val="008116B4"/>
    <w:pPr>
      <w:ind w:left="720"/>
      <w:contextualSpacing/>
    </w:pPr>
  </w:style>
  <w:style w:type="character" w:customStyle="1" w:styleId="MacroTextChar">
    <w:name w:val="Macro Text Char"/>
    <w:basedOn w:val="DefaultParagraphFont"/>
    <w:link w:val="MacroText"/>
    <w:semiHidden/>
    <w:qFormat/>
    <w:rsid w:val="008116B4"/>
    <w:rPr>
      <w:rFonts w:ascii="Consolas" w:eastAsia="Times New Roman" w:hAnsi="Consolas"/>
      <w:lang w:val="en-GB" w:eastAsia="en-US"/>
    </w:rPr>
  </w:style>
  <w:style w:type="character" w:customStyle="1" w:styleId="MessageHeaderChar">
    <w:name w:val="Message Header Char"/>
    <w:basedOn w:val="DefaultParagraphFont"/>
    <w:link w:val="MessageHeader"/>
    <w:semiHidden/>
    <w:qFormat/>
    <w:rsid w:val="008116B4"/>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99"/>
    <w:semiHidden/>
    <w:unhideWhenUsed/>
    <w:qFormat/>
    <w:rsid w:val="008116B4"/>
    <w:rPr>
      <w:rFonts w:eastAsia="Times New Roman"/>
      <w:lang w:val="en-GB" w:eastAsia="en-US"/>
    </w:rPr>
  </w:style>
  <w:style w:type="character" w:customStyle="1" w:styleId="NoteHeadingChar">
    <w:name w:val="Note Heading Char"/>
    <w:basedOn w:val="DefaultParagraphFont"/>
    <w:link w:val="NoteHeading"/>
    <w:semiHidden/>
    <w:qFormat/>
    <w:rsid w:val="008116B4"/>
    <w:rPr>
      <w:rFonts w:eastAsia="Times New Roman"/>
      <w:lang w:val="en-GB" w:eastAsia="en-US"/>
    </w:rPr>
  </w:style>
  <w:style w:type="character" w:customStyle="1" w:styleId="PlainTextChar">
    <w:name w:val="Plain Text Char"/>
    <w:basedOn w:val="DefaultParagraphFont"/>
    <w:link w:val="PlainText"/>
    <w:semiHidden/>
    <w:qFormat/>
    <w:rsid w:val="008116B4"/>
    <w:rPr>
      <w:rFonts w:ascii="Consolas" w:eastAsia="Times New Roman" w:hAnsi="Consolas"/>
      <w:sz w:val="21"/>
      <w:szCs w:val="21"/>
      <w:lang w:val="en-GB" w:eastAsia="en-US"/>
    </w:rPr>
  </w:style>
  <w:style w:type="paragraph" w:styleId="Quote">
    <w:name w:val="Quote"/>
    <w:basedOn w:val="Normal"/>
    <w:next w:val="Normal"/>
    <w:link w:val="QuoteChar"/>
    <w:uiPriority w:val="99"/>
    <w:qFormat/>
    <w:rsid w:val="008116B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99"/>
    <w:qFormat/>
    <w:rsid w:val="008116B4"/>
    <w:rPr>
      <w:rFonts w:eastAsia="Times New Roman"/>
      <w:i/>
      <w:iCs/>
      <w:color w:val="404040" w:themeColor="text1" w:themeTint="BF"/>
      <w:lang w:val="en-GB" w:eastAsia="en-US"/>
    </w:rPr>
  </w:style>
  <w:style w:type="character" w:customStyle="1" w:styleId="SalutationChar">
    <w:name w:val="Salutation Char"/>
    <w:basedOn w:val="DefaultParagraphFont"/>
    <w:link w:val="Salutation"/>
    <w:semiHidden/>
    <w:qFormat/>
    <w:rsid w:val="008116B4"/>
    <w:rPr>
      <w:rFonts w:eastAsia="Times New Roman"/>
      <w:lang w:val="en-GB" w:eastAsia="en-US"/>
    </w:rPr>
  </w:style>
  <w:style w:type="character" w:customStyle="1" w:styleId="SignatureChar">
    <w:name w:val="Signature Char"/>
    <w:basedOn w:val="DefaultParagraphFont"/>
    <w:link w:val="Signature"/>
    <w:semiHidden/>
    <w:qFormat/>
    <w:rsid w:val="008116B4"/>
    <w:rPr>
      <w:rFonts w:eastAsia="Times New Roman"/>
      <w:lang w:val="en-GB" w:eastAsia="en-US"/>
    </w:rPr>
  </w:style>
  <w:style w:type="character" w:customStyle="1" w:styleId="SubtitleChar">
    <w:name w:val="Subtitle Char"/>
    <w:basedOn w:val="DefaultParagraphFont"/>
    <w:link w:val="Subtitle"/>
    <w:qFormat/>
    <w:rsid w:val="008116B4"/>
    <w:rPr>
      <w:rFonts w:asciiTheme="minorHAnsi" w:hAnsiTheme="minorHAnsi" w:cstheme="minorBidi"/>
      <w:color w:val="5A5A5A" w:themeColor="text1" w:themeTint="A5"/>
      <w:spacing w:val="15"/>
      <w:sz w:val="22"/>
      <w:szCs w:val="22"/>
      <w:lang w:val="en-GB" w:eastAsia="en-US"/>
    </w:rPr>
  </w:style>
  <w:style w:type="character" w:customStyle="1" w:styleId="TitleChar">
    <w:name w:val="Title Char"/>
    <w:basedOn w:val="DefaultParagraphFont"/>
    <w:link w:val="Title"/>
    <w:qFormat/>
    <w:rsid w:val="008116B4"/>
    <w:rPr>
      <w:rFonts w:asciiTheme="majorHAnsi" w:eastAsiaTheme="majorEastAsia" w:hAnsiTheme="majorHAnsi" w:cstheme="majorBidi"/>
      <w:spacing w:val="-10"/>
      <w:kern w:val="28"/>
      <w:sz w:val="56"/>
      <w:szCs w:val="56"/>
      <w:lang w:val="en-GB" w:eastAsia="en-US"/>
    </w:rPr>
  </w:style>
  <w:style w:type="paragraph" w:customStyle="1" w:styleId="TOC10">
    <w:name w:val="TOC 标题1"/>
    <w:basedOn w:val="Heading1"/>
    <w:next w:val="Normal"/>
    <w:uiPriority w:val="39"/>
    <w:semiHidden/>
    <w:unhideWhenUsed/>
    <w:qFormat/>
    <w:rsid w:val="008116B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Revision">
    <w:name w:val="Revision"/>
    <w:hidden/>
    <w:uiPriority w:val="99"/>
    <w:unhideWhenUsed/>
    <w:rsid w:val="000849BE"/>
    <w:rPr>
      <w:rFonts w:eastAsia="Times New Roman"/>
      <w:lang w:val="en-GB" w:eastAsia="en-US"/>
    </w:rPr>
  </w:style>
  <w:style w:type="paragraph" w:styleId="Bibliography">
    <w:name w:val="Bibliography"/>
    <w:basedOn w:val="Normal"/>
    <w:next w:val="Normal"/>
    <w:uiPriority w:val="37"/>
    <w:semiHidden/>
    <w:unhideWhenUsed/>
    <w:rsid w:val="000849BE"/>
  </w:style>
  <w:style w:type="paragraph" w:styleId="TOCHeading">
    <w:name w:val="TOC Heading"/>
    <w:basedOn w:val="Heading1"/>
    <w:next w:val="Normal"/>
    <w:uiPriority w:val="39"/>
    <w:semiHidden/>
    <w:unhideWhenUsed/>
    <w:qFormat/>
    <w:rsid w:val="000849BE"/>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customStyle="1" w:styleId="11">
    <w:name w:val="列出段落1"/>
    <w:basedOn w:val="Normal"/>
    <w:rsid w:val="00AC6891"/>
    <w:pPr>
      <w:spacing w:before="100" w:beforeAutospacing="1"/>
      <w:ind w:left="720"/>
      <w:contextualSpacing/>
    </w:pPr>
    <w:rPr>
      <w:rFonts w:eastAsia="SimSun"/>
      <w:sz w:val="24"/>
      <w:szCs w:val="24"/>
      <w:lang w:eastAsia="zh-CN"/>
    </w:rPr>
  </w:style>
  <w:style w:type="character" w:customStyle="1" w:styleId="Heading2Char">
    <w:name w:val="Heading 2 Char"/>
    <w:basedOn w:val="DefaultParagraphFont"/>
    <w:link w:val="Heading2"/>
    <w:rsid w:val="00945B03"/>
    <w:rPr>
      <w:rFonts w:ascii="Arial" w:eastAsia="Times New Roman" w:hAnsi="Arial"/>
      <w:sz w:val="32"/>
      <w:lang w:val="en-GB" w:eastAsia="en-US"/>
    </w:rPr>
  </w:style>
  <w:style w:type="character" w:customStyle="1" w:styleId="Heading3Char">
    <w:name w:val="Heading 3 Char"/>
    <w:basedOn w:val="DefaultParagraphFont"/>
    <w:link w:val="Heading3"/>
    <w:rsid w:val="00945B03"/>
    <w:rPr>
      <w:rFonts w:ascii="Arial" w:eastAsia="Times New Roman" w:hAnsi="Arial"/>
      <w:sz w:val="28"/>
      <w:lang w:val="en-GB" w:eastAsia="en-US"/>
    </w:rPr>
  </w:style>
  <w:style w:type="paragraph" w:customStyle="1" w:styleId="12">
    <w:name w:val="正文1"/>
    <w:rsid w:val="00650F9B"/>
    <w:pPr>
      <w:jc w:val="both"/>
    </w:pPr>
    <w:rPr>
      <w:rFonts w:ascii="Calibri" w:eastAsia="SimSun" w:hAnsi="Calibri" w:cs="Calibri"/>
      <w:kern w:val="2"/>
      <w:sz w:val="21"/>
      <w:szCs w:val="21"/>
      <w:lang w:val="en-GB"/>
    </w:rPr>
  </w:style>
  <w:style w:type="character" w:customStyle="1" w:styleId="15">
    <w:name w:val="15"/>
    <w:basedOn w:val="DefaultParagraphFont"/>
    <w:rsid w:val="00F80454"/>
    <w:rPr>
      <w:rFonts w:ascii="Arial" w:hAnsi="Arial" w:cs="Arial" w:hint="default"/>
      <w: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70778">
      <w:bodyDiv w:val="1"/>
      <w:marLeft w:val="0"/>
      <w:marRight w:val="0"/>
      <w:marTop w:val="0"/>
      <w:marBottom w:val="0"/>
      <w:divBdr>
        <w:top w:val="none" w:sz="0" w:space="0" w:color="auto"/>
        <w:left w:val="none" w:sz="0" w:space="0" w:color="auto"/>
        <w:bottom w:val="none" w:sz="0" w:space="0" w:color="auto"/>
        <w:right w:val="none" w:sz="0" w:space="0" w:color="auto"/>
      </w:divBdr>
    </w:div>
    <w:div w:id="6444247">
      <w:bodyDiv w:val="1"/>
      <w:marLeft w:val="0"/>
      <w:marRight w:val="0"/>
      <w:marTop w:val="0"/>
      <w:marBottom w:val="0"/>
      <w:divBdr>
        <w:top w:val="none" w:sz="0" w:space="0" w:color="auto"/>
        <w:left w:val="none" w:sz="0" w:space="0" w:color="auto"/>
        <w:bottom w:val="none" w:sz="0" w:space="0" w:color="auto"/>
        <w:right w:val="none" w:sz="0" w:space="0" w:color="auto"/>
      </w:divBdr>
    </w:div>
    <w:div w:id="15737829">
      <w:bodyDiv w:val="1"/>
      <w:marLeft w:val="0"/>
      <w:marRight w:val="0"/>
      <w:marTop w:val="0"/>
      <w:marBottom w:val="0"/>
      <w:divBdr>
        <w:top w:val="none" w:sz="0" w:space="0" w:color="auto"/>
        <w:left w:val="none" w:sz="0" w:space="0" w:color="auto"/>
        <w:bottom w:val="none" w:sz="0" w:space="0" w:color="auto"/>
        <w:right w:val="none" w:sz="0" w:space="0" w:color="auto"/>
      </w:divBdr>
    </w:div>
    <w:div w:id="23334043">
      <w:bodyDiv w:val="1"/>
      <w:marLeft w:val="0"/>
      <w:marRight w:val="0"/>
      <w:marTop w:val="0"/>
      <w:marBottom w:val="0"/>
      <w:divBdr>
        <w:top w:val="none" w:sz="0" w:space="0" w:color="auto"/>
        <w:left w:val="none" w:sz="0" w:space="0" w:color="auto"/>
        <w:bottom w:val="none" w:sz="0" w:space="0" w:color="auto"/>
        <w:right w:val="none" w:sz="0" w:space="0" w:color="auto"/>
      </w:divBdr>
    </w:div>
    <w:div w:id="24213941">
      <w:bodyDiv w:val="1"/>
      <w:marLeft w:val="0"/>
      <w:marRight w:val="0"/>
      <w:marTop w:val="0"/>
      <w:marBottom w:val="0"/>
      <w:divBdr>
        <w:top w:val="none" w:sz="0" w:space="0" w:color="auto"/>
        <w:left w:val="none" w:sz="0" w:space="0" w:color="auto"/>
        <w:bottom w:val="none" w:sz="0" w:space="0" w:color="auto"/>
        <w:right w:val="none" w:sz="0" w:space="0" w:color="auto"/>
      </w:divBdr>
    </w:div>
    <w:div w:id="27531123">
      <w:bodyDiv w:val="1"/>
      <w:marLeft w:val="0"/>
      <w:marRight w:val="0"/>
      <w:marTop w:val="0"/>
      <w:marBottom w:val="0"/>
      <w:divBdr>
        <w:top w:val="none" w:sz="0" w:space="0" w:color="auto"/>
        <w:left w:val="none" w:sz="0" w:space="0" w:color="auto"/>
        <w:bottom w:val="none" w:sz="0" w:space="0" w:color="auto"/>
        <w:right w:val="none" w:sz="0" w:space="0" w:color="auto"/>
      </w:divBdr>
    </w:div>
    <w:div w:id="30107324">
      <w:bodyDiv w:val="1"/>
      <w:marLeft w:val="0"/>
      <w:marRight w:val="0"/>
      <w:marTop w:val="0"/>
      <w:marBottom w:val="0"/>
      <w:divBdr>
        <w:top w:val="none" w:sz="0" w:space="0" w:color="auto"/>
        <w:left w:val="none" w:sz="0" w:space="0" w:color="auto"/>
        <w:bottom w:val="none" w:sz="0" w:space="0" w:color="auto"/>
        <w:right w:val="none" w:sz="0" w:space="0" w:color="auto"/>
      </w:divBdr>
    </w:div>
    <w:div w:id="36584589">
      <w:bodyDiv w:val="1"/>
      <w:marLeft w:val="0"/>
      <w:marRight w:val="0"/>
      <w:marTop w:val="0"/>
      <w:marBottom w:val="0"/>
      <w:divBdr>
        <w:top w:val="none" w:sz="0" w:space="0" w:color="auto"/>
        <w:left w:val="none" w:sz="0" w:space="0" w:color="auto"/>
        <w:bottom w:val="none" w:sz="0" w:space="0" w:color="auto"/>
        <w:right w:val="none" w:sz="0" w:space="0" w:color="auto"/>
      </w:divBdr>
    </w:div>
    <w:div w:id="43911220">
      <w:bodyDiv w:val="1"/>
      <w:marLeft w:val="0"/>
      <w:marRight w:val="0"/>
      <w:marTop w:val="0"/>
      <w:marBottom w:val="0"/>
      <w:divBdr>
        <w:top w:val="none" w:sz="0" w:space="0" w:color="auto"/>
        <w:left w:val="none" w:sz="0" w:space="0" w:color="auto"/>
        <w:bottom w:val="none" w:sz="0" w:space="0" w:color="auto"/>
        <w:right w:val="none" w:sz="0" w:space="0" w:color="auto"/>
      </w:divBdr>
    </w:div>
    <w:div w:id="47799942">
      <w:bodyDiv w:val="1"/>
      <w:marLeft w:val="0"/>
      <w:marRight w:val="0"/>
      <w:marTop w:val="0"/>
      <w:marBottom w:val="0"/>
      <w:divBdr>
        <w:top w:val="none" w:sz="0" w:space="0" w:color="auto"/>
        <w:left w:val="none" w:sz="0" w:space="0" w:color="auto"/>
        <w:bottom w:val="none" w:sz="0" w:space="0" w:color="auto"/>
        <w:right w:val="none" w:sz="0" w:space="0" w:color="auto"/>
      </w:divBdr>
    </w:div>
    <w:div w:id="50735633">
      <w:bodyDiv w:val="1"/>
      <w:marLeft w:val="0"/>
      <w:marRight w:val="0"/>
      <w:marTop w:val="0"/>
      <w:marBottom w:val="0"/>
      <w:divBdr>
        <w:top w:val="none" w:sz="0" w:space="0" w:color="auto"/>
        <w:left w:val="none" w:sz="0" w:space="0" w:color="auto"/>
        <w:bottom w:val="none" w:sz="0" w:space="0" w:color="auto"/>
        <w:right w:val="none" w:sz="0" w:space="0" w:color="auto"/>
      </w:divBdr>
    </w:div>
    <w:div w:id="63185229">
      <w:bodyDiv w:val="1"/>
      <w:marLeft w:val="0"/>
      <w:marRight w:val="0"/>
      <w:marTop w:val="0"/>
      <w:marBottom w:val="0"/>
      <w:divBdr>
        <w:top w:val="none" w:sz="0" w:space="0" w:color="auto"/>
        <w:left w:val="none" w:sz="0" w:space="0" w:color="auto"/>
        <w:bottom w:val="none" w:sz="0" w:space="0" w:color="auto"/>
        <w:right w:val="none" w:sz="0" w:space="0" w:color="auto"/>
      </w:divBdr>
    </w:div>
    <w:div w:id="75789299">
      <w:bodyDiv w:val="1"/>
      <w:marLeft w:val="0"/>
      <w:marRight w:val="0"/>
      <w:marTop w:val="0"/>
      <w:marBottom w:val="0"/>
      <w:divBdr>
        <w:top w:val="none" w:sz="0" w:space="0" w:color="auto"/>
        <w:left w:val="none" w:sz="0" w:space="0" w:color="auto"/>
        <w:bottom w:val="none" w:sz="0" w:space="0" w:color="auto"/>
        <w:right w:val="none" w:sz="0" w:space="0" w:color="auto"/>
      </w:divBdr>
    </w:div>
    <w:div w:id="84304857">
      <w:bodyDiv w:val="1"/>
      <w:marLeft w:val="0"/>
      <w:marRight w:val="0"/>
      <w:marTop w:val="0"/>
      <w:marBottom w:val="0"/>
      <w:divBdr>
        <w:top w:val="none" w:sz="0" w:space="0" w:color="auto"/>
        <w:left w:val="none" w:sz="0" w:space="0" w:color="auto"/>
        <w:bottom w:val="none" w:sz="0" w:space="0" w:color="auto"/>
        <w:right w:val="none" w:sz="0" w:space="0" w:color="auto"/>
      </w:divBdr>
    </w:div>
    <w:div w:id="112403988">
      <w:bodyDiv w:val="1"/>
      <w:marLeft w:val="0"/>
      <w:marRight w:val="0"/>
      <w:marTop w:val="0"/>
      <w:marBottom w:val="0"/>
      <w:divBdr>
        <w:top w:val="none" w:sz="0" w:space="0" w:color="auto"/>
        <w:left w:val="none" w:sz="0" w:space="0" w:color="auto"/>
        <w:bottom w:val="none" w:sz="0" w:space="0" w:color="auto"/>
        <w:right w:val="none" w:sz="0" w:space="0" w:color="auto"/>
      </w:divBdr>
    </w:div>
    <w:div w:id="120811336">
      <w:bodyDiv w:val="1"/>
      <w:marLeft w:val="0"/>
      <w:marRight w:val="0"/>
      <w:marTop w:val="0"/>
      <w:marBottom w:val="0"/>
      <w:divBdr>
        <w:top w:val="none" w:sz="0" w:space="0" w:color="auto"/>
        <w:left w:val="none" w:sz="0" w:space="0" w:color="auto"/>
        <w:bottom w:val="none" w:sz="0" w:space="0" w:color="auto"/>
        <w:right w:val="none" w:sz="0" w:space="0" w:color="auto"/>
      </w:divBdr>
    </w:div>
    <w:div w:id="125129707">
      <w:bodyDiv w:val="1"/>
      <w:marLeft w:val="0"/>
      <w:marRight w:val="0"/>
      <w:marTop w:val="0"/>
      <w:marBottom w:val="0"/>
      <w:divBdr>
        <w:top w:val="none" w:sz="0" w:space="0" w:color="auto"/>
        <w:left w:val="none" w:sz="0" w:space="0" w:color="auto"/>
        <w:bottom w:val="none" w:sz="0" w:space="0" w:color="auto"/>
        <w:right w:val="none" w:sz="0" w:space="0" w:color="auto"/>
      </w:divBdr>
    </w:div>
    <w:div w:id="170028750">
      <w:bodyDiv w:val="1"/>
      <w:marLeft w:val="0"/>
      <w:marRight w:val="0"/>
      <w:marTop w:val="0"/>
      <w:marBottom w:val="0"/>
      <w:divBdr>
        <w:top w:val="none" w:sz="0" w:space="0" w:color="auto"/>
        <w:left w:val="none" w:sz="0" w:space="0" w:color="auto"/>
        <w:bottom w:val="none" w:sz="0" w:space="0" w:color="auto"/>
        <w:right w:val="none" w:sz="0" w:space="0" w:color="auto"/>
      </w:divBdr>
    </w:div>
    <w:div w:id="216013304">
      <w:bodyDiv w:val="1"/>
      <w:marLeft w:val="0"/>
      <w:marRight w:val="0"/>
      <w:marTop w:val="0"/>
      <w:marBottom w:val="0"/>
      <w:divBdr>
        <w:top w:val="none" w:sz="0" w:space="0" w:color="auto"/>
        <w:left w:val="none" w:sz="0" w:space="0" w:color="auto"/>
        <w:bottom w:val="none" w:sz="0" w:space="0" w:color="auto"/>
        <w:right w:val="none" w:sz="0" w:space="0" w:color="auto"/>
      </w:divBdr>
    </w:div>
    <w:div w:id="236550232">
      <w:bodyDiv w:val="1"/>
      <w:marLeft w:val="0"/>
      <w:marRight w:val="0"/>
      <w:marTop w:val="0"/>
      <w:marBottom w:val="0"/>
      <w:divBdr>
        <w:top w:val="none" w:sz="0" w:space="0" w:color="auto"/>
        <w:left w:val="none" w:sz="0" w:space="0" w:color="auto"/>
        <w:bottom w:val="none" w:sz="0" w:space="0" w:color="auto"/>
        <w:right w:val="none" w:sz="0" w:space="0" w:color="auto"/>
      </w:divBdr>
    </w:div>
    <w:div w:id="254827069">
      <w:bodyDiv w:val="1"/>
      <w:marLeft w:val="0"/>
      <w:marRight w:val="0"/>
      <w:marTop w:val="0"/>
      <w:marBottom w:val="0"/>
      <w:divBdr>
        <w:top w:val="none" w:sz="0" w:space="0" w:color="auto"/>
        <w:left w:val="none" w:sz="0" w:space="0" w:color="auto"/>
        <w:bottom w:val="none" w:sz="0" w:space="0" w:color="auto"/>
        <w:right w:val="none" w:sz="0" w:space="0" w:color="auto"/>
      </w:divBdr>
    </w:div>
    <w:div w:id="294482049">
      <w:bodyDiv w:val="1"/>
      <w:marLeft w:val="0"/>
      <w:marRight w:val="0"/>
      <w:marTop w:val="0"/>
      <w:marBottom w:val="0"/>
      <w:divBdr>
        <w:top w:val="none" w:sz="0" w:space="0" w:color="auto"/>
        <w:left w:val="none" w:sz="0" w:space="0" w:color="auto"/>
        <w:bottom w:val="none" w:sz="0" w:space="0" w:color="auto"/>
        <w:right w:val="none" w:sz="0" w:space="0" w:color="auto"/>
      </w:divBdr>
    </w:div>
    <w:div w:id="303973483">
      <w:bodyDiv w:val="1"/>
      <w:marLeft w:val="0"/>
      <w:marRight w:val="0"/>
      <w:marTop w:val="0"/>
      <w:marBottom w:val="0"/>
      <w:divBdr>
        <w:top w:val="none" w:sz="0" w:space="0" w:color="auto"/>
        <w:left w:val="none" w:sz="0" w:space="0" w:color="auto"/>
        <w:bottom w:val="none" w:sz="0" w:space="0" w:color="auto"/>
        <w:right w:val="none" w:sz="0" w:space="0" w:color="auto"/>
      </w:divBdr>
    </w:div>
    <w:div w:id="309942490">
      <w:bodyDiv w:val="1"/>
      <w:marLeft w:val="0"/>
      <w:marRight w:val="0"/>
      <w:marTop w:val="0"/>
      <w:marBottom w:val="0"/>
      <w:divBdr>
        <w:top w:val="none" w:sz="0" w:space="0" w:color="auto"/>
        <w:left w:val="none" w:sz="0" w:space="0" w:color="auto"/>
        <w:bottom w:val="none" w:sz="0" w:space="0" w:color="auto"/>
        <w:right w:val="none" w:sz="0" w:space="0" w:color="auto"/>
      </w:divBdr>
    </w:div>
    <w:div w:id="329675337">
      <w:bodyDiv w:val="1"/>
      <w:marLeft w:val="0"/>
      <w:marRight w:val="0"/>
      <w:marTop w:val="0"/>
      <w:marBottom w:val="0"/>
      <w:divBdr>
        <w:top w:val="none" w:sz="0" w:space="0" w:color="auto"/>
        <w:left w:val="none" w:sz="0" w:space="0" w:color="auto"/>
        <w:bottom w:val="none" w:sz="0" w:space="0" w:color="auto"/>
        <w:right w:val="none" w:sz="0" w:space="0" w:color="auto"/>
      </w:divBdr>
    </w:div>
    <w:div w:id="338193841">
      <w:bodyDiv w:val="1"/>
      <w:marLeft w:val="0"/>
      <w:marRight w:val="0"/>
      <w:marTop w:val="0"/>
      <w:marBottom w:val="0"/>
      <w:divBdr>
        <w:top w:val="none" w:sz="0" w:space="0" w:color="auto"/>
        <w:left w:val="none" w:sz="0" w:space="0" w:color="auto"/>
        <w:bottom w:val="none" w:sz="0" w:space="0" w:color="auto"/>
        <w:right w:val="none" w:sz="0" w:space="0" w:color="auto"/>
      </w:divBdr>
    </w:div>
    <w:div w:id="367879371">
      <w:bodyDiv w:val="1"/>
      <w:marLeft w:val="0"/>
      <w:marRight w:val="0"/>
      <w:marTop w:val="0"/>
      <w:marBottom w:val="0"/>
      <w:divBdr>
        <w:top w:val="none" w:sz="0" w:space="0" w:color="auto"/>
        <w:left w:val="none" w:sz="0" w:space="0" w:color="auto"/>
        <w:bottom w:val="none" w:sz="0" w:space="0" w:color="auto"/>
        <w:right w:val="none" w:sz="0" w:space="0" w:color="auto"/>
      </w:divBdr>
    </w:div>
    <w:div w:id="409275873">
      <w:bodyDiv w:val="1"/>
      <w:marLeft w:val="0"/>
      <w:marRight w:val="0"/>
      <w:marTop w:val="0"/>
      <w:marBottom w:val="0"/>
      <w:divBdr>
        <w:top w:val="none" w:sz="0" w:space="0" w:color="auto"/>
        <w:left w:val="none" w:sz="0" w:space="0" w:color="auto"/>
        <w:bottom w:val="none" w:sz="0" w:space="0" w:color="auto"/>
        <w:right w:val="none" w:sz="0" w:space="0" w:color="auto"/>
      </w:divBdr>
    </w:div>
    <w:div w:id="419646864">
      <w:bodyDiv w:val="1"/>
      <w:marLeft w:val="0"/>
      <w:marRight w:val="0"/>
      <w:marTop w:val="0"/>
      <w:marBottom w:val="0"/>
      <w:divBdr>
        <w:top w:val="none" w:sz="0" w:space="0" w:color="auto"/>
        <w:left w:val="none" w:sz="0" w:space="0" w:color="auto"/>
        <w:bottom w:val="none" w:sz="0" w:space="0" w:color="auto"/>
        <w:right w:val="none" w:sz="0" w:space="0" w:color="auto"/>
      </w:divBdr>
    </w:div>
    <w:div w:id="430512508">
      <w:bodyDiv w:val="1"/>
      <w:marLeft w:val="0"/>
      <w:marRight w:val="0"/>
      <w:marTop w:val="0"/>
      <w:marBottom w:val="0"/>
      <w:divBdr>
        <w:top w:val="none" w:sz="0" w:space="0" w:color="auto"/>
        <w:left w:val="none" w:sz="0" w:space="0" w:color="auto"/>
        <w:bottom w:val="none" w:sz="0" w:space="0" w:color="auto"/>
        <w:right w:val="none" w:sz="0" w:space="0" w:color="auto"/>
      </w:divBdr>
    </w:div>
    <w:div w:id="449977523">
      <w:bodyDiv w:val="1"/>
      <w:marLeft w:val="0"/>
      <w:marRight w:val="0"/>
      <w:marTop w:val="0"/>
      <w:marBottom w:val="0"/>
      <w:divBdr>
        <w:top w:val="none" w:sz="0" w:space="0" w:color="auto"/>
        <w:left w:val="none" w:sz="0" w:space="0" w:color="auto"/>
        <w:bottom w:val="none" w:sz="0" w:space="0" w:color="auto"/>
        <w:right w:val="none" w:sz="0" w:space="0" w:color="auto"/>
      </w:divBdr>
    </w:div>
    <w:div w:id="458188597">
      <w:bodyDiv w:val="1"/>
      <w:marLeft w:val="0"/>
      <w:marRight w:val="0"/>
      <w:marTop w:val="0"/>
      <w:marBottom w:val="0"/>
      <w:divBdr>
        <w:top w:val="none" w:sz="0" w:space="0" w:color="auto"/>
        <w:left w:val="none" w:sz="0" w:space="0" w:color="auto"/>
        <w:bottom w:val="none" w:sz="0" w:space="0" w:color="auto"/>
        <w:right w:val="none" w:sz="0" w:space="0" w:color="auto"/>
      </w:divBdr>
    </w:div>
    <w:div w:id="474226821">
      <w:bodyDiv w:val="1"/>
      <w:marLeft w:val="0"/>
      <w:marRight w:val="0"/>
      <w:marTop w:val="0"/>
      <w:marBottom w:val="0"/>
      <w:divBdr>
        <w:top w:val="none" w:sz="0" w:space="0" w:color="auto"/>
        <w:left w:val="none" w:sz="0" w:space="0" w:color="auto"/>
        <w:bottom w:val="none" w:sz="0" w:space="0" w:color="auto"/>
        <w:right w:val="none" w:sz="0" w:space="0" w:color="auto"/>
      </w:divBdr>
    </w:div>
    <w:div w:id="502823018">
      <w:bodyDiv w:val="1"/>
      <w:marLeft w:val="0"/>
      <w:marRight w:val="0"/>
      <w:marTop w:val="0"/>
      <w:marBottom w:val="0"/>
      <w:divBdr>
        <w:top w:val="none" w:sz="0" w:space="0" w:color="auto"/>
        <w:left w:val="none" w:sz="0" w:space="0" w:color="auto"/>
        <w:bottom w:val="none" w:sz="0" w:space="0" w:color="auto"/>
        <w:right w:val="none" w:sz="0" w:space="0" w:color="auto"/>
      </w:divBdr>
    </w:div>
    <w:div w:id="507521889">
      <w:bodyDiv w:val="1"/>
      <w:marLeft w:val="0"/>
      <w:marRight w:val="0"/>
      <w:marTop w:val="0"/>
      <w:marBottom w:val="0"/>
      <w:divBdr>
        <w:top w:val="none" w:sz="0" w:space="0" w:color="auto"/>
        <w:left w:val="none" w:sz="0" w:space="0" w:color="auto"/>
        <w:bottom w:val="none" w:sz="0" w:space="0" w:color="auto"/>
        <w:right w:val="none" w:sz="0" w:space="0" w:color="auto"/>
      </w:divBdr>
    </w:div>
    <w:div w:id="566769675">
      <w:bodyDiv w:val="1"/>
      <w:marLeft w:val="0"/>
      <w:marRight w:val="0"/>
      <w:marTop w:val="0"/>
      <w:marBottom w:val="0"/>
      <w:divBdr>
        <w:top w:val="none" w:sz="0" w:space="0" w:color="auto"/>
        <w:left w:val="none" w:sz="0" w:space="0" w:color="auto"/>
        <w:bottom w:val="none" w:sz="0" w:space="0" w:color="auto"/>
        <w:right w:val="none" w:sz="0" w:space="0" w:color="auto"/>
      </w:divBdr>
    </w:div>
    <w:div w:id="581254992">
      <w:bodyDiv w:val="1"/>
      <w:marLeft w:val="0"/>
      <w:marRight w:val="0"/>
      <w:marTop w:val="0"/>
      <w:marBottom w:val="0"/>
      <w:divBdr>
        <w:top w:val="none" w:sz="0" w:space="0" w:color="auto"/>
        <w:left w:val="none" w:sz="0" w:space="0" w:color="auto"/>
        <w:bottom w:val="none" w:sz="0" w:space="0" w:color="auto"/>
        <w:right w:val="none" w:sz="0" w:space="0" w:color="auto"/>
      </w:divBdr>
    </w:div>
    <w:div w:id="582690105">
      <w:bodyDiv w:val="1"/>
      <w:marLeft w:val="0"/>
      <w:marRight w:val="0"/>
      <w:marTop w:val="0"/>
      <w:marBottom w:val="0"/>
      <w:divBdr>
        <w:top w:val="none" w:sz="0" w:space="0" w:color="auto"/>
        <w:left w:val="none" w:sz="0" w:space="0" w:color="auto"/>
        <w:bottom w:val="none" w:sz="0" w:space="0" w:color="auto"/>
        <w:right w:val="none" w:sz="0" w:space="0" w:color="auto"/>
      </w:divBdr>
    </w:div>
    <w:div w:id="608704101">
      <w:bodyDiv w:val="1"/>
      <w:marLeft w:val="0"/>
      <w:marRight w:val="0"/>
      <w:marTop w:val="0"/>
      <w:marBottom w:val="0"/>
      <w:divBdr>
        <w:top w:val="none" w:sz="0" w:space="0" w:color="auto"/>
        <w:left w:val="none" w:sz="0" w:space="0" w:color="auto"/>
        <w:bottom w:val="none" w:sz="0" w:space="0" w:color="auto"/>
        <w:right w:val="none" w:sz="0" w:space="0" w:color="auto"/>
      </w:divBdr>
    </w:div>
    <w:div w:id="609047115">
      <w:bodyDiv w:val="1"/>
      <w:marLeft w:val="0"/>
      <w:marRight w:val="0"/>
      <w:marTop w:val="0"/>
      <w:marBottom w:val="0"/>
      <w:divBdr>
        <w:top w:val="none" w:sz="0" w:space="0" w:color="auto"/>
        <w:left w:val="none" w:sz="0" w:space="0" w:color="auto"/>
        <w:bottom w:val="none" w:sz="0" w:space="0" w:color="auto"/>
        <w:right w:val="none" w:sz="0" w:space="0" w:color="auto"/>
      </w:divBdr>
    </w:div>
    <w:div w:id="609512472">
      <w:bodyDiv w:val="1"/>
      <w:marLeft w:val="0"/>
      <w:marRight w:val="0"/>
      <w:marTop w:val="0"/>
      <w:marBottom w:val="0"/>
      <w:divBdr>
        <w:top w:val="none" w:sz="0" w:space="0" w:color="auto"/>
        <w:left w:val="none" w:sz="0" w:space="0" w:color="auto"/>
        <w:bottom w:val="none" w:sz="0" w:space="0" w:color="auto"/>
        <w:right w:val="none" w:sz="0" w:space="0" w:color="auto"/>
      </w:divBdr>
    </w:div>
    <w:div w:id="623999685">
      <w:bodyDiv w:val="1"/>
      <w:marLeft w:val="0"/>
      <w:marRight w:val="0"/>
      <w:marTop w:val="0"/>
      <w:marBottom w:val="0"/>
      <w:divBdr>
        <w:top w:val="none" w:sz="0" w:space="0" w:color="auto"/>
        <w:left w:val="none" w:sz="0" w:space="0" w:color="auto"/>
        <w:bottom w:val="none" w:sz="0" w:space="0" w:color="auto"/>
        <w:right w:val="none" w:sz="0" w:space="0" w:color="auto"/>
      </w:divBdr>
    </w:div>
    <w:div w:id="634218988">
      <w:bodyDiv w:val="1"/>
      <w:marLeft w:val="0"/>
      <w:marRight w:val="0"/>
      <w:marTop w:val="0"/>
      <w:marBottom w:val="0"/>
      <w:divBdr>
        <w:top w:val="none" w:sz="0" w:space="0" w:color="auto"/>
        <w:left w:val="none" w:sz="0" w:space="0" w:color="auto"/>
        <w:bottom w:val="none" w:sz="0" w:space="0" w:color="auto"/>
        <w:right w:val="none" w:sz="0" w:space="0" w:color="auto"/>
      </w:divBdr>
    </w:div>
    <w:div w:id="661858726">
      <w:bodyDiv w:val="1"/>
      <w:marLeft w:val="0"/>
      <w:marRight w:val="0"/>
      <w:marTop w:val="0"/>
      <w:marBottom w:val="0"/>
      <w:divBdr>
        <w:top w:val="none" w:sz="0" w:space="0" w:color="auto"/>
        <w:left w:val="none" w:sz="0" w:space="0" w:color="auto"/>
        <w:bottom w:val="none" w:sz="0" w:space="0" w:color="auto"/>
        <w:right w:val="none" w:sz="0" w:space="0" w:color="auto"/>
      </w:divBdr>
    </w:div>
    <w:div w:id="662009876">
      <w:bodyDiv w:val="1"/>
      <w:marLeft w:val="0"/>
      <w:marRight w:val="0"/>
      <w:marTop w:val="0"/>
      <w:marBottom w:val="0"/>
      <w:divBdr>
        <w:top w:val="none" w:sz="0" w:space="0" w:color="auto"/>
        <w:left w:val="none" w:sz="0" w:space="0" w:color="auto"/>
        <w:bottom w:val="none" w:sz="0" w:space="0" w:color="auto"/>
        <w:right w:val="none" w:sz="0" w:space="0" w:color="auto"/>
      </w:divBdr>
    </w:div>
    <w:div w:id="668948684">
      <w:bodyDiv w:val="1"/>
      <w:marLeft w:val="0"/>
      <w:marRight w:val="0"/>
      <w:marTop w:val="0"/>
      <w:marBottom w:val="0"/>
      <w:divBdr>
        <w:top w:val="none" w:sz="0" w:space="0" w:color="auto"/>
        <w:left w:val="none" w:sz="0" w:space="0" w:color="auto"/>
        <w:bottom w:val="none" w:sz="0" w:space="0" w:color="auto"/>
        <w:right w:val="none" w:sz="0" w:space="0" w:color="auto"/>
      </w:divBdr>
    </w:div>
    <w:div w:id="669019604">
      <w:bodyDiv w:val="1"/>
      <w:marLeft w:val="0"/>
      <w:marRight w:val="0"/>
      <w:marTop w:val="0"/>
      <w:marBottom w:val="0"/>
      <w:divBdr>
        <w:top w:val="none" w:sz="0" w:space="0" w:color="auto"/>
        <w:left w:val="none" w:sz="0" w:space="0" w:color="auto"/>
        <w:bottom w:val="none" w:sz="0" w:space="0" w:color="auto"/>
        <w:right w:val="none" w:sz="0" w:space="0" w:color="auto"/>
      </w:divBdr>
    </w:div>
    <w:div w:id="673920208">
      <w:bodyDiv w:val="1"/>
      <w:marLeft w:val="0"/>
      <w:marRight w:val="0"/>
      <w:marTop w:val="0"/>
      <w:marBottom w:val="0"/>
      <w:divBdr>
        <w:top w:val="none" w:sz="0" w:space="0" w:color="auto"/>
        <w:left w:val="none" w:sz="0" w:space="0" w:color="auto"/>
        <w:bottom w:val="none" w:sz="0" w:space="0" w:color="auto"/>
        <w:right w:val="none" w:sz="0" w:space="0" w:color="auto"/>
      </w:divBdr>
    </w:div>
    <w:div w:id="683171961">
      <w:bodyDiv w:val="1"/>
      <w:marLeft w:val="0"/>
      <w:marRight w:val="0"/>
      <w:marTop w:val="0"/>
      <w:marBottom w:val="0"/>
      <w:divBdr>
        <w:top w:val="none" w:sz="0" w:space="0" w:color="auto"/>
        <w:left w:val="none" w:sz="0" w:space="0" w:color="auto"/>
        <w:bottom w:val="none" w:sz="0" w:space="0" w:color="auto"/>
        <w:right w:val="none" w:sz="0" w:space="0" w:color="auto"/>
      </w:divBdr>
    </w:div>
    <w:div w:id="694497709">
      <w:bodyDiv w:val="1"/>
      <w:marLeft w:val="0"/>
      <w:marRight w:val="0"/>
      <w:marTop w:val="0"/>
      <w:marBottom w:val="0"/>
      <w:divBdr>
        <w:top w:val="none" w:sz="0" w:space="0" w:color="auto"/>
        <w:left w:val="none" w:sz="0" w:space="0" w:color="auto"/>
        <w:bottom w:val="none" w:sz="0" w:space="0" w:color="auto"/>
        <w:right w:val="none" w:sz="0" w:space="0" w:color="auto"/>
      </w:divBdr>
    </w:div>
    <w:div w:id="697393327">
      <w:bodyDiv w:val="1"/>
      <w:marLeft w:val="0"/>
      <w:marRight w:val="0"/>
      <w:marTop w:val="0"/>
      <w:marBottom w:val="0"/>
      <w:divBdr>
        <w:top w:val="none" w:sz="0" w:space="0" w:color="auto"/>
        <w:left w:val="none" w:sz="0" w:space="0" w:color="auto"/>
        <w:bottom w:val="none" w:sz="0" w:space="0" w:color="auto"/>
        <w:right w:val="none" w:sz="0" w:space="0" w:color="auto"/>
      </w:divBdr>
    </w:div>
    <w:div w:id="736323013">
      <w:bodyDiv w:val="1"/>
      <w:marLeft w:val="0"/>
      <w:marRight w:val="0"/>
      <w:marTop w:val="0"/>
      <w:marBottom w:val="0"/>
      <w:divBdr>
        <w:top w:val="none" w:sz="0" w:space="0" w:color="auto"/>
        <w:left w:val="none" w:sz="0" w:space="0" w:color="auto"/>
        <w:bottom w:val="none" w:sz="0" w:space="0" w:color="auto"/>
        <w:right w:val="none" w:sz="0" w:space="0" w:color="auto"/>
      </w:divBdr>
    </w:div>
    <w:div w:id="736516312">
      <w:bodyDiv w:val="1"/>
      <w:marLeft w:val="0"/>
      <w:marRight w:val="0"/>
      <w:marTop w:val="0"/>
      <w:marBottom w:val="0"/>
      <w:divBdr>
        <w:top w:val="none" w:sz="0" w:space="0" w:color="auto"/>
        <w:left w:val="none" w:sz="0" w:space="0" w:color="auto"/>
        <w:bottom w:val="none" w:sz="0" w:space="0" w:color="auto"/>
        <w:right w:val="none" w:sz="0" w:space="0" w:color="auto"/>
      </w:divBdr>
    </w:div>
    <w:div w:id="744910228">
      <w:bodyDiv w:val="1"/>
      <w:marLeft w:val="0"/>
      <w:marRight w:val="0"/>
      <w:marTop w:val="0"/>
      <w:marBottom w:val="0"/>
      <w:divBdr>
        <w:top w:val="none" w:sz="0" w:space="0" w:color="auto"/>
        <w:left w:val="none" w:sz="0" w:space="0" w:color="auto"/>
        <w:bottom w:val="none" w:sz="0" w:space="0" w:color="auto"/>
        <w:right w:val="none" w:sz="0" w:space="0" w:color="auto"/>
      </w:divBdr>
    </w:div>
    <w:div w:id="756554525">
      <w:bodyDiv w:val="1"/>
      <w:marLeft w:val="0"/>
      <w:marRight w:val="0"/>
      <w:marTop w:val="0"/>
      <w:marBottom w:val="0"/>
      <w:divBdr>
        <w:top w:val="none" w:sz="0" w:space="0" w:color="auto"/>
        <w:left w:val="none" w:sz="0" w:space="0" w:color="auto"/>
        <w:bottom w:val="none" w:sz="0" w:space="0" w:color="auto"/>
        <w:right w:val="none" w:sz="0" w:space="0" w:color="auto"/>
      </w:divBdr>
    </w:div>
    <w:div w:id="757486145">
      <w:bodyDiv w:val="1"/>
      <w:marLeft w:val="0"/>
      <w:marRight w:val="0"/>
      <w:marTop w:val="0"/>
      <w:marBottom w:val="0"/>
      <w:divBdr>
        <w:top w:val="none" w:sz="0" w:space="0" w:color="auto"/>
        <w:left w:val="none" w:sz="0" w:space="0" w:color="auto"/>
        <w:bottom w:val="none" w:sz="0" w:space="0" w:color="auto"/>
        <w:right w:val="none" w:sz="0" w:space="0" w:color="auto"/>
      </w:divBdr>
    </w:div>
    <w:div w:id="761730781">
      <w:bodyDiv w:val="1"/>
      <w:marLeft w:val="0"/>
      <w:marRight w:val="0"/>
      <w:marTop w:val="0"/>
      <w:marBottom w:val="0"/>
      <w:divBdr>
        <w:top w:val="none" w:sz="0" w:space="0" w:color="auto"/>
        <w:left w:val="none" w:sz="0" w:space="0" w:color="auto"/>
        <w:bottom w:val="none" w:sz="0" w:space="0" w:color="auto"/>
        <w:right w:val="none" w:sz="0" w:space="0" w:color="auto"/>
      </w:divBdr>
    </w:div>
    <w:div w:id="765424779">
      <w:bodyDiv w:val="1"/>
      <w:marLeft w:val="0"/>
      <w:marRight w:val="0"/>
      <w:marTop w:val="0"/>
      <w:marBottom w:val="0"/>
      <w:divBdr>
        <w:top w:val="none" w:sz="0" w:space="0" w:color="auto"/>
        <w:left w:val="none" w:sz="0" w:space="0" w:color="auto"/>
        <w:bottom w:val="none" w:sz="0" w:space="0" w:color="auto"/>
        <w:right w:val="none" w:sz="0" w:space="0" w:color="auto"/>
      </w:divBdr>
    </w:div>
    <w:div w:id="785271534">
      <w:bodyDiv w:val="1"/>
      <w:marLeft w:val="0"/>
      <w:marRight w:val="0"/>
      <w:marTop w:val="0"/>
      <w:marBottom w:val="0"/>
      <w:divBdr>
        <w:top w:val="none" w:sz="0" w:space="0" w:color="auto"/>
        <w:left w:val="none" w:sz="0" w:space="0" w:color="auto"/>
        <w:bottom w:val="none" w:sz="0" w:space="0" w:color="auto"/>
        <w:right w:val="none" w:sz="0" w:space="0" w:color="auto"/>
      </w:divBdr>
    </w:div>
    <w:div w:id="803039274">
      <w:bodyDiv w:val="1"/>
      <w:marLeft w:val="0"/>
      <w:marRight w:val="0"/>
      <w:marTop w:val="0"/>
      <w:marBottom w:val="0"/>
      <w:divBdr>
        <w:top w:val="none" w:sz="0" w:space="0" w:color="auto"/>
        <w:left w:val="none" w:sz="0" w:space="0" w:color="auto"/>
        <w:bottom w:val="none" w:sz="0" w:space="0" w:color="auto"/>
        <w:right w:val="none" w:sz="0" w:space="0" w:color="auto"/>
      </w:divBdr>
    </w:div>
    <w:div w:id="807747186">
      <w:bodyDiv w:val="1"/>
      <w:marLeft w:val="0"/>
      <w:marRight w:val="0"/>
      <w:marTop w:val="0"/>
      <w:marBottom w:val="0"/>
      <w:divBdr>
        <w:top w:val="none" w:sz="0" w:space="0" w:color="auto"/>
        <w:left w:val="none" w:sz="0" w:space="0" w:color="auto"/>
        <w:bottom w:val="none" w:sz="0" w:space="0" w:color="auto"/>
        <w:right w:val="none" w:sz="0" w:space="0" w:color="auto"/>
      </w:divBdr>
    </w:div>
    <w:div w:id="811024891">
      <w:bodyDiv w:val="1"/>
      <w:marLeft w:val="0"/>
      <w:marRight w:val="0"/>
      <w:marTop w:val="0"/>
      <w:marBottom w:val="0"/>
      <w:divBdr>
        <w:top w:val="none" w:sz="0" w:space="0" w:color="auto"/>
        <w:left w:val="none" w:sz="0" w:space="0" w:color="auto"/>
        <w:bottom w:val="none" w:sz="0" w:space="0" w:color="auto"/>
        <w:right w:val="none" w:sz="0" w:space="0" w:color="auto"/>
      </w:divBdr>
    </w:div>
    <w:div w:id="812871377">
      <w:bodyDiv w:val="1"/>
      <w:marLeft w:val="0"/>
      <w:marRight w:val="0"/>
      <w:marTop w:val="0"/>
      <w:marBottom w:val="0"/>
      <w:divBdr>
        <w:top w:val="none" w:sz="0" w:space="0" w:color="auto"/>
        <w:left w:val="none" w:sz="0" w:space="0" w:color="auto"/>
        <w:bottom w:val="none" w:sz="0" w:space="0" w:color="auto"/>
        <w:right w:val="none" w:sz="0" w:space="0" w:color="auto"/>
      </w:divBdr>
    </w:div>
    <w:div w:id="826553361">
      <w:bodyDiv w:val="1"/>
      <w:marLeft w:val="0"/>
      <w:marRight w:val="0"/>
      <w:marTop w:val="0"/>
      <w:marBottom w:val="0"/>
      <w:divBdr>
        <w:top w:val="none" w:sz="0" w:space="0" w:color="auto"/>
        <w:left w:val="none" w:sz="0" w:space="0" w:color="auto"/>
        <w:bottom w:val="none" w:sz="0" w:space="0" w:color="auto"/>
        <w:right w:val="none" w:sz="0" w:space="0" w:color="auto"/>
      </w:divBdr>
    </w:div>
    <w:div w:id="853496206">
      <w:bodyDiv w:val="1"/>
      <w:marLeft w:val="0"/>
      <w:marRight w:val="0"/>
      <w:marTop w:val="0"/>
      <w:marBottom w:val="0"/>
      <w:divBdr>
        <w:top w:val="none" w:sz="0" w:space="0" w:color="auto"/>
        <w:left w:val="none" w:sz="0" w:space="0" w:color="auto"/>
        <w:bottom w:val="none" w:sz="0" w:space="0" w:color="auto"/>
        <w:right w:val="none" w:sz="0" w:space="0" w:color="auto"/>
      </w:divBdr>
    </w:div>
    <w:div w:id="866411565">
      <w:bodyDiv w:val="1"/>
      <w:marLeft w:val="0"/>
      <w:marRight w:val="0"/>
      <w:marTop w:val="0"/>
      <w:marBottom w:val="0"/>
      <w:divBdr>
        <w:top w:val="none" w:sz="0" w:space="0" w:color="auto"/>
        <w:left w:val="none" w:sz="0" w:space="0" w:color="auto"/>
        <w:bottom w:val="none" w:sz="0" w:space="0" w:color="auto"/>
        <w:right w:val="none" w:sz="0" w:space="0" w:color="auto"/>
      </w:divBdr>
    </w:div>
    <w:div w:id="887031045">
      <w:bodyDiv w:val="1"/>
      <w:marLeft w:val="0"/>
      <w:marRight w:val="0"/>
      <w:marTop w:val="0"/>
      <w:marBottom w:val="0"/>
      <w:divBdr>
        <w:top w:val="none" w:sz="0" w:space="0" w:color="auto"/>
        <w:left w:val="none" w:sz="0" w:space="0" w:color="auto"/>
        <w:bottom w:val="none" w:sz="0" w:space="0" w:color="auto"/>
        <w:right w:val="none" w:sz="0" w:space="0" w:color="auto"/>
      </w:divBdr>
    </w:div>
    <w:div w:id="898050707">
      <w:bodyDiv w:val="1"/>
      <w:marLeft w:val="0"/>
      <w:marRight w:val="0"/>
      <w:marTop w:val="0"/>
      <w:marBottom w:val="0"/>
      <w:divBdr>
        <w:top w:val="none" w:sz="0" w:space="0" w:color="auto"/>
        <w:left w:val="none" w:sz="0" w:space="0" w:color="auto"/>
        <w:bottom w:val="none" w:sz="0" w:space="0" w:color="auto"/>
        <w:right w:val="none" w:sz="0" w:space="0" w:color="auto"/>
      </w:divBdr>
    </w:div>
    <w:div w:id="902452271">
      <w:bodyDiv w:val="1"/>
      <w:marLeft w:val="0"/>
      <w:marRight w:val="0"/>
      <w:marTop w:val="0"/>
      <w:marBottom w:val="0"/>
      <w:divBdr>
        <w:top w:val="none" w:sz="0" w:space="0" w:color="auto"/>
        <w:left w:val="none" w:sz="0" w:space="0" w:color="auto"/>
        <w:bottom w:val="none" w:sz="0" w:space="0" w:color="auto"/>
        <w:right w:val="none" w:sz="0" w:space="0" w:color="auto"/>
      </w:divBdr>
    </w:div>
    <w:div w:id="915286469">
      <w:bodyDiv w:val="1"/>
      <w:marLeft w:val="0"/>
      <w:marRight w:val="0"/>
      <w:marTop w:val="0"/>
      <w:marBottom w:val="0"/>
      <w:divBdr>
        <w:top w:val="none" w:sz="0" w:space="0" w:color="auto"/>
        <w:left w:val="none" w:sz="0" w:space="0" w:color="auto"/>
        <w:bottom w:val="none" w:sz="0" w:space="0" w:color="auto"/>
        <w:right w:val="none" w:sz="0" w:space="0" w:color="auto"/>
      </w:divBdr>
    </w:div>
    <w:div w:id="957953142">
      <w:bodyDiv w:val="1"/>
      <w:marLeft w:val="0"/>
      <w:marRight w:val="0"/>
      <w:marTop w:val="0"/>
      <w:marBottom w:val="0"/>
      <w:divBdr>
        <w:top w:val="none" w:sz="0" w:space="0" w:color="auto"/>
        <w:left w:val="none" w:sz="0" w:space="0" w:color="auto"/>
        <w:bottom w:val="none" w:sz="0" w:space="0" w:color="auto"/>
        <w:right w:val="none" w:sz="0" w:space="0" w:color="auto"/>
      </w:divBdr>
    </w:div>
    <w:div w:id="963511049">
      <w:bodyDiv w:val="1"/>
      <w:marLeft w:val="0"/>
      <w:marRight w:val="0"/>
      <w:marTop w:val="0"/>
      <w:marBottom w:val="0"/>
      <w:divBdr>
        <w:top w:val="none" w:sz="0" w:space="0" w:color="auto"/>
        <w:left w:val="none" w:sz="0" w:space="0" w:color="auto"/>
        <w:bottom w:val="none" w:sz="0" w:space="0" w:color="auto"/>
        <w:right w:val="none" w:sz="0" w:space="0" w:color="auto"/>
      </w:divBdr>
    </w:div>
    <w:div w:id="983658189">
      <w:bodyDiv w:val="1"/>
      <w:marLeft w:val="0"/>
      <w:marRight w:val="0"/>
      <w:marTop w:val="0"/>
      <w:marBottom w:val="0"/>
      <w:divBdr>
        <w:top w:val="none" w:sz="0" w:space="0" w:color="auto"/>
        <w:left w:val="none" w:sz="0" w:space="0" w:color="auto"/>
        <w:bottom w:val="none" w:sz="0" w:space="0" w:color="auto"/>
        <w:right w:val="none" w:sz="0" w:space="0" w:color="auto"/>
      </w:divBdr>
    </w:div>
    <w:div w:id="1003749600">
      <w:bodyDiv w:val="1"/>
      <w:marLeft w:val="0"/>
      <w:marRight w:val="0"/>
      <w:marTop w:val="0"/>
      <w:marBottom w:val="0"/>
      <w:divBdr>
        <w:top w:val="none" w:sz="0" w:space="0" w:color="auto"/>
        <w:left w:val="none" w:sz="0" w:space="0" w:color="auto"/>
        <w:bottom w:val="none" w:sz="0" w:space="0" w:color="auto"/>
        <w:right w:val="none" w:sz="0" w:space="0" w:color="auto"/>
      </w:divBdr>
    </w:div>
    <w:div w:id="1017535887">
      <w:bodyDiv w:val="1"/>
      <w:marLeft w:val="0"/>
      <w:marRight w:val="0"/>
      <w:marTop w:val="0"/>
      <w:marBottom w:val="0"/>
      <w:divBdr>
        <w:top w:val="none" w:sz="0" w:space="0" w:color="auto"/>
        <w:left w:val="none" w:sz="0" w:space="0" w:color="auto"/>
        <w:bottom w:val="none" w:sz="0" w:space="0" w:color="auto"/>
        <w:right w:val="none" w:sz="0" w:space="0" w:color="auto"/>
      </w:divBdr>
    </w:div>
    <w:div w:id="1043363590">
      <w:bodyDiv w:val="1"/>
      <w:marLeft w:val="0"/>
      <w:marRight w:val="0"/>
      <w:marTop w:val="0"/>
      <w:marBottom w:val="0"/>
      <w:divBdr>
        <w:top w:val="none" w:sz="0" w:space="0" w:color="auto"/>
        <w:left w:val="none" w:sz="0" w:space="0" w:color="auto"/>
        <w:bottom w:val="none" w:sz="0" w:space="0" w:color="auto"/>
        <w:right w:val="none" w:sz="0" w:space="0" w:color="auto"/>
      </w:divBdr>
    </w:div>
    <w:div w:id="1057510605">
      <w:bodyDiv w:val="1"/>
      <w:marLeft w:val="0"/>
      <w:marRight w:val="0"/>
      <w:marTop w:val="0"/>
      <w:marBottom w:val="0"/>
      <w:divBdr>
        <w:top w:val="none" w:sz="0" w:space="0" w:color="auto"/>
        <w:left w:val="none" w:sz="0" w:space="0" w:color="auto"/>
        <w:bottom w:val="none" w:sz="0" w:space="0" w:color="auto"/>
        <w:right w:val="none" w:sz="0" w:space="0" w:color="auto"/>
      </w:divBdr>
    </w:div>
    <w:div w:id="1061715347">
      <w:bodyDiv w:val="1"/>
      <w:marLeft w:val="0"/>
      <w:marRight w:val="0"/>
      <w:marTop w:val="0"/>
      <w:marBottom w:val="0"/>
      <w:divBdr>
        <w:top w:val="none" w:sz="0" w:space="0" w:color="auto"/>
        <w:left w:val="none" w:sz="0" w:space="0" w:color="auto"/>
        <w:bottom w:val="none" w:sz="0" w:space="0" w:color="auto"/>
        <w:right w:val="none" w:sz="0" w:space="0" w:color="auto"/>
      </w:divBdr>
    </w:div>
    <w:div w:id="1090664342">
      <w:bodyDiv w:val="1"/>
      <w:marLeft w:val="0"/>
      <w:marRight w:val="0"/>
      <w:marTop w:val="0"/>
      <w:marBottom w:val="0"/>
      <w:divBdr>
        <w:top w:val="none" w:sz="0" w:space="0" w:color="auto"/>
        <w:left w:val="none" w:sz="0" w:space="0" w:color="auto"/>
        <w:bottom w:val="none" w:sz="0" w:space="0" w:color="auto"/>
        <w:right w:val="none" w:sz="0" w:space="0" w:color="auto"/>
      </w:divBdr>
    </w:div>
    <w:div w:id="1092551431">
      <w:bodyDiv w:val="1"/>
      <w:marLeft w:val="0"/>
      <w:marRight w:val="0"/>
      <w:marTop w:val="0"/>
      <w:marBottom w:val="0"/>
      <w:divBdr>
        <w:top w:val="none" w:sz="0" w:space="0" w:color="auto"/>
        <w:left w:val="none" w:sz="0" w:space="0" w:color="auto"/>
        <w:bottom w:val="none" w:sz="0" w:space="0" w:color="auto"/>
        <w:right w:val="none" w:sz="0" w:space="0" w:color="auto"/>
      </w:divBdr>
    </w:div>
    <w:div w:id="1122312205">
      <w:bodyDiv w:val="1"/>
      <w:marLeft w:val="0"/>
      <w:marRight w:val="0"/>
      <w:marTop w:val="0"/>
      <w:marBottom w:val="0"/>
      <w:divBdr>
        <w:top w:val="none" w:sz="0" w:space="0" w:color="auto"/>
        <w:left w:val="none" w:sz="0" w:space="0" w:color="auto"/>
        <w:bottom w:val="none" w:sz="0" w:space="0" w:color="auto"/>
        <w:right w:val="none" w:sz="0" w:space="0" w:color="auto"/>
      </w:divBdr>
    </w:div>
    <w:div w:id="1132988354">
      <w:bodyDiv w:val="1"/>
      <w:marLeft w:val="0"/>
      <w:marRight w:val="0"/>
      <w:marTop w:val="0"/>
      <w:marBottom w:val="0"/>
      <w:divBdr>
        <w:top w:val="none" w:sz="0" w:space="0" w:color="auto"/>
        <w:left w:val="none" w:sz="0" w:space="0" w:color="auto"/>
        <w:bottom w:val="none" w:sz="0" w:space="0" w:color="auto"/>
        <w:right w:val="none" w:sz="0" w:space="0" w:color="auto"/>
      </w:divBdr>
    </w:div>
    <w:div w:id="1221866014">
      <w:bodyDiv w:val="1"/>
      <w:marLeft w:val="0"/>
      <w:marRight w:val="0"/>
      <w:marTop w:val="0"/>
      <w:marBottom w:val="0"/>
      <w:divBdr>
        <w:top w:val="none" w:sz="0" w:space="0" w:color="auto"/>
        <w:left w:val="none" w:sz="0" w:space="0" w:color="auto"/>
        <w:bottom w:val="none" w:sz="0" w:space="0" w:color="auto"/>
        <w:right w:val="none" w:sz="0" w:space="0" w:color="auto"/>
      </w:divBdr>
    </w:div>
    <w:div w:id="1229614556">
      <w:bodyDiv w:val="1"/>
      <w:marLeft w:val="0"/>
      <w:marRight w:val="0"/>
      <w:marTop w:val="0"/>
      <w:marBottom w:val="0"/>
      <w:divBdr>
        <w:top w:val="none" w:sz="0" w:space="0" w:color="auto"/>
        <w:left w:val="none" w:sz="0" w:space="0" w:color="auto"/>
        <w:bottom w:val="none" w:sz="0" w:space="0" w:color="auto"/>
        <w:right w:val="none" w:sz="0" w:space="0" w:color="auto"/>
      </w:divBdr>
    </w:div>
    <w:div w:id="1256328015">
      <w:bodyDiv w:val="1"/>
      <w:marLeft w:val="0"/>
      <w:marRight w:val="0"/>
      <w:marTop w:val="0"/>
      <w:marBottom w:val="0"/>
      <w:divBdr>
        <w:top w:val="none" w:sz="0" w:space="0" w:color="auto"/>
        <w:left w:val="none" w:sz="0" w:space="0" w:color="auto"/>
        <w:bottom w:val="none" w:sz="0" w:space="0" w:color="auto"/>
        <w:right w:val="none" w:sz="0" w:space="0" w:color="auto"/>
      </w:divBdr>
    </w:div>
    <w:div w:id="1258900920">
      <w:bodyDiv w:val="1"/>
      <w:marLeft w:val="0"/>
      <w:marRight w:val="0"/>
      <w:marTop w:val="0"/>
      <w:marBottom w:val="0"/>
      <w:divBdr>
        <w:top w:val="none" w:sz="0" w:space="0" w:color="auto"/>
        <w:left w:val="none" w:sz="0" w:space="0" w:color="auto"/>
        <w:bottom w:val="none" w:sz="0" w:space="0" w:color="auto"/>
        <w:right w:val="none" w:sz="0" w:space="0" w:color="auto"/>
      </w:divBdr>
    </w:div>
    <w:div w:id="1280646848">
      <w:bodyDiv w:val="1"/>
      <w:marLeft w:val="0"/>
      <w:marRight w:val="0"/>
      <w:marTop w:val="0"/>
      <w:marBottom w:val="0"/>
      <w:divBdr>
        <w:top w:val="none" w:sz="0" w:space="0" w:color="auto"/>
        <w:left w:val="none" w:sz="0" w:space="0" w:color="auto"/>
        <w:bottom w:val="none" w:sz="0" w:space="0" w:color="auto"/>
        <w:right w:val="none" w:sz="0" w:space="0" w:color="auto"/>
      </w:divBdr>
    </w:div>
    <w:div w:id="1286037311">
      <w:bodyDiv w:val="1"/>
      <w:marLeft w:val="0"/>
      <w:marRight w:val="0"/>
      <w:marTop w:val="0"/>
      <w:marBottom w:val="0"/>
      <w:divBdr>
        <w:top w:val="none" w:sz="0" w:space="0" w:color="auto"/>
        <w:left w:val="none" w:sz="0" w:space="0" w:color="auto"/>
        <w:bottom w:val="none" w:sz="0" w:space="0" w:color="auto"/>
        <w:right w:val="none" w:sz="0" w:space="0" w:color="auto"/>
      </w:divBdr>
    </w:div>
    <w:div w:id="1301501314">
      <w:bodyDiv w:val="1"/>
      <w:marLeft w:val="0"/>
      <w:marRight w:val="0"/>
      <w:marTop w:val="0"/>
      <w:marBottom w:val="0"/>
      <w:divBdr>
        <w:top w:val="none" w:sz="0" w:space="0" w:color="auto"/>
        <w:left w:val="none" w:sz="0" w:space="0" w:color="auto"/>
        <w:bottom w:val="none" w:sz="0" w:space="0" w:color="auto"/>
        <w:right w:val="none" w:sz="0" w:space="0" w:color="auto"/>
      </w:divBdr>
    </w:div>
    <w:div w:id="1327435106">
      <w:bodyDiv w:val="1"/>
      <w:marLeft w:val="0"/>
      <w:marRight w:val="0"/>
      <w:marTop w:val="0"/>
      <w:marBottom w:val="0"/>
      <w:divBdr>
        <w:top w:val="none" w:sz="0" w:space="0" w:color="auto"/>
        <w:left w:val="none" w:sz="0" w:space="0" w:color="auto"/>
        <w:bottom w:val="none" w:sz="0" w:space="0" w:color="auto"/>
        <w:right w:val="none" w:sz="0" w:space="0" w:color="auto"/>
      </w:divBdr>
    </w:div>
    <w:div w:id="1349410788">
      <w:bodyDiv w:val="1"/>
      <w:marLeft w:val="0"/>
      <w:marRight w:val="0"/>
      <w:marTop w:val="0"/>
      <w:marBottom w:val="0"/>
      <w:divBdr>
        <w:top w:val="none" w:sz="0" w:space="0" w:color="auto"/>
        <w:left w:val="none" w:sz="0" w:space="0" w:color="auto"/>
        <w:bottom w:val="none" w:sz="0" w:space="0" w:color="auto"/>
        <w:right w:val="none" w:sz="0" w:space="0" w:color="auto"/>
      </w:divBdr>
    </w:div>
    <w:div w:id="1369528265">
      <w:bodyDiv w:val="1"/>
      <w:marLeft w:val="0"/>
      <w:marRight w:val="0"/>
      <w:marTop w:val="0"/>
      <w:marBottom w:val="0"/>
      <w:divBdr>
        <w:top w:val="none" w:sz="0" w:space="0" w:color="auto"/>
        <w:left w:val="none" w:sz="0" w:space="0" w:color="auto"/>
        <w:bottom w:val="none" w:sz="0" w:space="0" w:color="auto"/>
        <w:right w:val="none" w:sz="0" w:space="0" w:color="auto"/>
      </w:divBdr>
    </w:div>
    <w:div w:id="1392846283">
      <w:bodyDiv w:val="1"/>
      <w:marLeft w:val="0"/>
      <w:marRight w:val="0"/>
      <w:marTop w:val="0"/>
      <w:marBottom w:val="0"/>
      <w:divBdr>
        <w:top w:val="none" w:sz="0" w:space="0" w:color="auto"/>
        <w:left w:val="none" w:sz="0" w:space="0" w:color="auto"/>
        <w:bottom w:val="none" w:sz="0" w:space="0" w:color="auto"/>
        <w:right w:val="none" w:sz="0" w:space="0" w:color="auto"/>
      </w:divBdr>
    </w:div>
    <w:div w:id="1397239486">
      <w:bodyDiv w:val="1"/>
      <w:marLeft w:val="0"/>
      <w:marRight w:val="0"/>
      <w:marTop w:val="0"/>
      <w:marBottom w:val="0"/>
      <w:divBdr>
        <w:top w:val="none" w:sz="0" w:space="0" w:color="auto"/>
        <w:left w:val="none" w:sz="0" w:space="0" w:color="auto"/>
        <w:bottom w:val="none" w:sz="0" w:space="0" w:color="auto"/>
        <w:right w:val="none" w:sz="0" w:space="0" w:color="auto"/>
      </w:divBdr>
    </w:div>
    <w:div w:id="1435318767">
      <w:bodyDiv w:val="1"/>
      <w:marLeft w:val="0"/>
      <w:marRight w:val="0"/>
      <w:marTop w:val="0"/>
      <w:marBottom w:val="0"/>
      <w:divBdr>
        <w:top w:val="none" w:sz="0" w:space="0" w:color="auto"/>
        <w:left w:val="none" w:sz="0" w:space="0" w:color="auto"/>
        <w:bottom w:val="none" w:sz="0" w:space="0" w:color="auto"/>
        <w:right w:val="none" w:sz="0" w:space="0" w:color="auto"/>
      </w:divBdr>
    </w:div>
    <w:div w:id="1446074597">
      <w:bodyDiv w:val="1"/>
      <w:marLeft w:val="0"/>
      <w:marRight w:val="0"/>
      <w:marTop w:val="0"/>
      <w:marBottom w:val="0"/>
      <w:divBdr>
        <w:top w:val="none" w:sz="0" w:space="0" w:color="auto"/>
        <w:left w:val="none" w:sz="0" w:space="0" w:color="auto"/>
        <w:bottom w:val="none" w:sz="0" w:space="0" w:color="auto"/>
        <w:right w:val="none" w:sz="0" w:space="0" w:color="auto"/>
      </w:divBdr>
    </w:div>
    <w:div w:id="1446923427">
      <w:bodyDiv w:val="1"/>
      <w:marLeft w:val="0"/>
      <w:marRight w:val="0"/>
      <w:marTop w:val="0"/>
      <w:marBottom w:val="0"/>
      <w:divBdr>
        <w:top w:val="none" w:sz="0" w:space="0" w:color="auto"/>
        <w:left w:val="none" w:sz="0" w:space="0" w:color="auto"/>
        <w:bottom w:val="none" w:sz="0" w:space="0" w:color="auto"/>
        <w:right w:val="none" w:sz="0" w:space="0" w:color="auto"/>
      </w:divBdr>
    </w:div>
    <w:div w:id="1465006825">
      <w:bodyDiv w:val="1"/>
      <w:marLeft w:val="0"/>
      <w:marRight w:val="0"/>
      <w:marTop w:val="0"/>
      <w:marBottom w:val="0"/>
      <w:divBdr>
        <w:top w:val="none" w:sz="0" w:space="0" w:color="auto"/>
        <w:left w:val="none" w:sz="0" w:space="0" w:color="auto"/>
        <w:bottom w:val="none" w:sz="0" w:space="0" w:color="auto"/>
        <w:right w:val="none" w:sz="0" w:space="0" w:color="auto"/>
      </w:divBdr>
    </w:div>
    <w:div w:id="1474565903">
      <w:bodyDiv w:val="1"/>
      <w:marLeft w:val="0"/>
      <w:marRight w:val="0"/>
      <w:marTop w:val="0"/>
      <w:marBottom w:val="0"/>
      <w:divBdr>
        <w:top w:val="none" w:sz="0" w:space="0" w:color="auto"/>
        <w:left w:val="none" w:sz="0" w:space="0" w:color="auto"/>
        <w:bottom w:val="none" w:sz="0" w:space="0" w:color="auto"/>
        <w:right w:val="none" w:sz="0" w:space="0" w:color="auto"/>
      </w:divBdr>
    </w:div>
    <w:div w:id="1497381682">
      <w:bodyDiv w:val="1"/>
      <w:marLeft w:val="0"/>
      <w:marRight w:val="0"/>
      <w:marTop w:val="0"/>
      <w:marBottom w:val="0"/>
      <w:divBdr>
        <w:top w:val="none" w:sz="0" w:space="0" w:color="auto"/>
        <w:left w:val="none" w:sz="0" w:space="0" w:color="auto"/>
        <w:bottom w:val="none" w:sz="0" w:space="0" w:color="auto"/>
        <w:right w:val="none" w:sz="0" w:space="0" w:color="auto"/>
      </w:divBdr>
    </w:div>
    <w:div w:id="1511407378">
      <w:bodyDiv w:val="1"/>
      <w:marLeft w:val="0"/>
      <w:marRight w:val="0"/>
      <w:marTop w:val="0"/>
      <w:marBottom w:val="0"/>
      <w:divBdr>
        <w:top w:val="none" w:sz="0" w:space="0" w:color="auto"/>
        <w:left w:val="none" w:sz="0" w:space="0" w:color="auto"/>
        <w:bottom w:val="none" w:sz="0" w:space="0" w:color="auto"/>
        <w:right w:val="none" w:sz="0" w:space="0" w:color="auto"/>
      </w:divBdr>
    </w:div>
    <w:div w:id="1513377817">
      <w:bodyDiv w:val="1"/>
      <w:marLeft w:val="0"/>
      <w:marRight w:val="0"/>
      <w:marTop w:val="0"/>
      <w:marBottom w:val="0"/>
      <w:divBdr>
        <w:top w:val="none" w:sz="0" w:space="0" w:color="auto"/>
        <w:left w:val="none" w:sz="0" w:space="0" w:color="auto"/>
        <w:bottom w:val="none" w:sz="0" w:space="0" w:color="auto"/>
        <w:right w:val="none" w:sz="0" w:space="0" w:color="auto"/>
      </w:divBdr>
    </w:div>
    <w:div w:id="1516336906">
      <w:bodyDiv w:val="1"/>
      <w:marLeft w:val="0"/>
      <w:marRight w:val="0"/>
      <w:marTop w:val="0"/>
      <w:marBottom w:val="0"/>
      <w:divBdr>
        <w:top w:val="none" w:sz="0" w:space="0" w:color="auto"/>
        <w:left w:val="none" w:sz="0" w:space="0" w:color="auto"/>
        <w:bottom w:val="none" w:sz="0" w:space="0" w:color="auto"/>
        <w:right w:val="none" w:sz="0" w:space="0" w:color="auto"/>
      </w:divBdr>
    </w:div>
    <w:div w:id="1542552719">
      <w:bodyDiv w:val="1"/>
      <w:marLeft w:val="0"/>
      <w:marRight w:val="0"/>
      <w:marTop w:val="0"/>
      <w:marBottom w:val="0"/>
      <w:divBdr>
        <w:top w:val="none" w:sz="0" w:space="0" w:color="auto"/>
        <w:left w:val="none" w:sz="0" w:space="0" w:color="auto"/>
        <w:bottom w:val="none" w:sz="0" w:space="0" w:color="auto"/>
        <w:right w:val="none" w:sz="0" w:space="0" w:color="auto"/>
      </w:divBdr>
    </w:div>
    <w:div w:id="1567758250">
      <w:bodyDiv w:val="1"/>
      <w:marLeft w:val="0"/>
      <w:marRight w:val="0"/>
      <w:marTop w:val="0"/>
      <w:marBottom w:val="0"/>
      <w:divBdr>
        <w:top w:val="none" w:sz="0" w:space="0" w:color="auto"/>
        <w:left w:val="none" w:sz="0" w:space="0" w:color="auto"/>
        <w:bottom w:val="none" w:sz="0" w:space="0" w:color="auto"/>
        <w:right w:val="none" w:sz="0" w:space="0" w:color="auto"/>
      </w:divBdr>
    </w:div>
    <w:div w:id="1609698280">
      <w:bodyDiv w:val="1"/>
      <w:marLeft w:val="0"/>
      <w:marRight w:val="0"/>
      <w:marTop w:val="0"/>
      <w:marBottom w:val="0"/>
      <w:divBdr>
        <w:top w:val="none" w:sz="0" w:space="0" w:color="auto"/>
        <w:left w:val="none" w:sz="0" w:space="0" w:color="auto"/>
        <w:bottom w:val="none" w:sz="0" w:space="0" w:color="auto"/>
        <w:right w:val="none" w:sz="0" w:space="0" w:color="auto"/>
      </w:divBdr>
    </w:div>
    <w:div w:id="1623461288">
      <w:bodyDiv w:val="1"/>
      <w:marLeft w:val="0"/>
      <w:marRight w:val="0"/>
      <w:marTop w:val="0"/>
      <w:marBottom w:val="0"/>
      <w:divBdr>
        <w:top w:val="none" w:sz="0" w:space="0" w:color="auto"/>
        <w:left w:val="none" w:sz="0" w:space="0" w:color="auto"/>
        <w:bottom w:val="none" w:sz="0" w:space="0" w:color="auto"/>
        <w:right w:val="none" w:sz="0" w:space="0" w:color="auto"/>
      </w:divBdr>
    </w:div>
    <w:div w:id="1624920609">
      <w:bodyDiv w:val="1"/>
      <w:marLeft w:val="0"/>
      <w:marRight w:val="0"/>
      <w:marTop w:val="0"/>
      <w:marBottom w:val="0"/>
      <w:divBdr>
        <w:top w:val="none" w:sz="0" w:space="0" w:color="auto"/>
        <w:left w:val="none" w:sz="0" w:space="0" w:color="auto"/>
        <w:bottom w:val="none" w:sz="0" w:space="0" w:color="auto"/>
        <w:right w:val="none" w:sz="0" w:space="0" w:color="auto"/>
      </w:divBdr>
    </w:div>
    <w:div w:id="1644626565">
      <w:bodyDiv w:val="1"/>
      <w:marLeft w:val="0"/>
      <w:marRight w:val="0"/>
      <w:marTop w:val="0"/>
      <w:marBottom w:val="0"/>
      <w:divBdr>
        <w:top w:val="none" w:sz="0" w:space="0" w:color="auto"/>
        <w:left w:val="none" w:sz="0" w:space="0" w:color="auto"/>
        <w:bottom w:val="none" w:sz="0" w:space="0" w:color="auto"/>
        <w:right w:val="none" w:sz="0" w:space="0" w:color="auto"/>
      </w:divBdr>
    </w:div>
    <w:div w:id="1650935663">
      <w:bodyDiv w:val="1"/>
      <w:marLeft w:val="0"/>
      <w:marRight w:val="0"/>
      <w:marTop w:val="0"/>
      <w:marBottom w:val="0"/>
      <w:divBdr>
        <w:top w:val="none" w:sz="0" w:space="0" w:color="auto"/>
        <w:left w:val="none" w:sz="0" w:space="0" w:color="auto"/>
        <w:bottom w:val="none" w:sz="0" w:space="0" w:color="auto"/>
        <w:right w:val="none" w:sz="0" w:space="0" w:color="auto"/>
      </w:divBdr>
    </w:div>
    <w:div w:id="1651327857">
      <w:bodyDiv w:val="1"/>
      <w:marLeft w:val="0"/>
      <w:marRight w:val="0"/>
      <w:marTop w:val="0"/>
      <w:marBottom w:val="0"/>
      <w:divBdr>
        <w:top w:val="none" w:sz="0" w:space="0" w:color="auto"/>
        <w:left w:val="none" w:sz="0" w:space="0" w:color="auto"/>
        <w:bottom w:val="none" w:sz="0" w:space="0" w:color="auto"/>
        <w:right w:val="none" w:sz="0" w:space="0" w:color="auto"/>
      </w:divBdr>
    </w:div>
    <w:div w:id="1651716247">
      <w:bodyDiv w:val="1"/>
      <w:marLeft w:val="0"/>
      <w:marRight w:val="0"/>
      <w:marTop w:val="0"/>
      <w:marBottom w:val="0"/>
      <w:divBdr>
        <w:top w:val="none" w:sz="0" w:space="0" w:color="auto"/>
        <w:left w:val="none" w:sz="0" w:space="0" w:color="auto"/>
        <w:bottom w:val="none" w:sz="0" w:space="0" w:color="auto"/>
        <w:right w:val="none" w:sz="0" w:space="0" w:color="auto"/>
      </w:divBdr>
    </w:div>
    <w:div w:id="1662149432">
      <w:bodyDiv w:val="1"/>
      <w:marLeft w:val="0"/>
      <w:marRight w:val="0"/>
      <w:marTop w:val="0"/>
      <w:marBottom w:val="0"/>
      <w:divBdr>
        <w:top w:val="none" w:sz="0" w:space="0" w:color="auto"/>
        <w:left w:val="none" w:sz="0" w:space="0" w:color="auto"/>
        <w:bottom w:val="none" w:sz="0" w:space="0" w:color="auto"/>
        <w:right w:val="none" w:sz="0" w:space="0" w:color="auto"/>
      </w:divBdr>
    </w:div>
    <w:div w:id="1672558805">
      <w:bodyDiv w:val="1"/>
      <w:marLeft w:val="0"/>
      <w:marRight w:val="0"/>
      <w:marTop w:val="0"/>
      <w:marBottom w:val="0"/>
      <w:divBdr>
        <w:top w:val="none" w:sz="0" w:space="0" w:color="auto"/>
        <w:left w:val="none" w:sz="0" w:space="0" w:color="auto"/>
        <w:bottom w:val="none" w:sz="0" w:space="0" w:color="auto"/>
        <w:right w:val="none" w:sz="0" w:space="0" w:color="auto"/>
      </w:divBdr>
    </w:div>
    <w:div w:id="1674334344">
      <w:bodyDiv w:val="1"/>
      <w:marLeft w:val="0"/>
      <w:marRight w:val="0"/>
      <w:marTop w:val="0"/>
      <w:marBottom w:val="0"/>
      <w:divBdr>
        <w:top w:val="none" w:sz="0" w:space="0" w:color="auto"/>
        <w:left w:val="none" w:sz="0" w:space="0" w:color="auto"/>
        <w:bottom w:val="none" w:sz="0" w:space="0" w:color="auto"/>
        <w:right w:val="none" w:sz="0" w:space="0" w:color="auto"/>
      </w:divBdr>
    </w:div>
    <w:div w:id="1683241459">
      <w:bodyDiv w:val="1"/>
      <w:marLeft w:val="0"/>
      <w:marRight w:val="0"/>
      <w:marTop w:val="0"/>
      <w:marBottom w:val="0"/>
      <w:divBdr>
        <w:top w:val="none" w:sz="0" w:space="0" w:color="auto"/>
        <w:left w:val="none" w:sz="0" w:space="0" w:color="auto"/>
        <w:bottom w:val="none" w:sz="0" w:space="0" w:color="auto"/>
        <w:right w:val="none" w:sz="0" w:space="0" w:color="auto"/>
      </w:divBdr>
    </w:div>
    <w:div w:id="1691909685">
      <w:bodyDiv w:val="1"/>
      <w:marLeft w:val="0"/>
      <w:marRight w:val="0"/>
      <w:marTop w:val="0"/>
      <w:marBottom w:val="0"/>
      <w:divBdr>
        <w:top w:val="none" w:sz="0" w:space="0" w:color="auto"/>
        <w:left w:val="none" w:sz="0" w:space="0" w:color="auto"/>
        <w:bottom w:val="none" w:sz="0" w:space="0" w:color="auto"/>
        <w:right w:val="none" w:sz="0" w:space="0" w:color="auto"/>
      </w:divBdr>
    </w:div>
    <w:div w:id="1730373260">
      <w:bodyDiv w:val="1"/>
      <w:marLeft w:val="0"/>
      <w:marRight w:val="0"/>
      <w:marTop w:val="0"/>
      <w:marBottom w:val="0"/>
      <w:divBdr>
        <w:top w:val="none" w:sz="0" w:space="0" w:color="auto"/>
        <w:left w:val="none" w:sz="0" w:space="0" w:color="auto"/>
        <w:bottom w:val="none" w:sz="0" w:space="0" w:color="auto"/>
        <w:right w:val="none" w:sz="0" w:space="0" w:color="auto"/>
      </w:divBdr>
    </w:div>
    <w:div w:id="1743943609">
      <w:bodyDiv w:val="1"/>
      <w:marLeft w:val="0"/>
      <w:marRight w:val="0"/>
      <w:marTop w:val="0"/>
      <w:marBottom w:val="0"/>
      <w:divBdr>
        <w:top w:val="none" w:sz="0" w:space="0" w:color="auto"/>
        <w:left w:val="none" w:sz="0" w:space="0" w:color="auto"/>
        <w:bottom w:val="none" w:sz="0" w:space="0" w:color="auto"/>
        <w:right w:val="none" w:sz="0" w:space="0" w:color="auto"/>
      </w:divBdr>
    </w:div>
    <w:div w:id="1749767101">
      <w:bodyDiv w:val="1"/>
      <w:marLeft w:val="0"/>
      <w:marRight w:val="0"/>
      <w:marTop w:val="0"/>
      <w:marBottom w:val="0"/>
      <w:divBdr>
        <w:top w:val="none" w:sz="0" w:space="0" w:color="auto"/>
        <w:left w:val="none" w:sz="0" w:space="0" w:color="auto"/>
        <w:bottom w:val="none" w:sz="0" w:space="0" w:color="auto"/>
        <w:right w:val="none" w:sz="0" w:space="0" w:color="auto"/>
      </w:divBdr>
    </w:div>
    <w:div w:id="1769888674">
      <w:bodyDiv w:val="1"/>
      <w:marLeft w:val="0"/>
      <w:marRight w:val="0"/>
      <w:marTop w:val="0"/>
      <w:marBottom w:val="0"/>
      <w:divBdr>
        <w:top w:val="none" w:sz="0" w:space="0" w:color="auto"/>
        <w:left w:val="none" w:sz="0" w:space="0" w:color="auto"/>
        <w:bottom w:val="none" w:sz="0" w:space="0" w:color="auto"/>
        <w:right w:val="none" w:sz="0" w:space="0" w:color="auto"/>
      </w:divBdr>
    </w:div>
    <w:div w:id="1785804367">
      <w:bodyDiv w:val="1"/>
      <w:marLeft w:val="0"/>
      <w:marRight w:val="0"/>
      <w:marTop w:val="0"/>
      <w:marBottom w:val="0"/>
      <w:divBdr>
        <w:top w:val="none" w:sz="0" w:space="0" w:color="auto"/>
        <w:left w:val="none" w:sz="0" w:space="0" w:color="auto"/>
        <w:bottom w:val="none" w:sz="0" w:space="0" w:color="auto"/>
        <w:right w:val="none" w:sz="0" w:space="0" w:color="auto"/>
      </w:divBdr>
    </w:div>
    <w:div w:id="1791246451">
      <w:bodyDiv w:val="1"/>
      <w:marLeft w:val="0"/>
      <w:marRight w:val="0"/>
      <w:marTop w:val="0"/>
      <w:marBottom w:val="0"/>
      <w:divBdr>
        <w:top w:val="none" w:sz="0" w:space="0" w:color="auto"/>
        <w:left w:val="none" w:sz="0" w:space="0" w:color="auto"/>
        <w:bottom w:val="none" w:sz="0" w:space="0" w:color="auto"/>
        <w:right w:val="none" w:sz="0" w:space="0" w:color="auto"/>
      </w:divBdr>
    </w:div>
    <w:div w:id="1793131802">
      <w:bodyDiv w:val="1"/>
      <w:marLeft w:val="0"/>
      <w:marRight w:val="0"/>
      <w:marTop w:val="0"/>
      <w:marBottom w:val="0"/>
      <w:divBdr>
        <w:top w:val="none" w:sz="0" w:space="0" w:color="auto"/>
        <w:left w:val="none" w:sz="0" w:space="0" w:color="auto"/>
        <w:bottom w:val="none" w:sz="0" w:space="0" w:color="auto"/>
        <w:right w:val="none" w:sz="0" w:space="0" w:color="auto"/>
      </w:divBdr>
    </w:div>
    <w:div w:id="1828941259">
      <w:bodyDiv w:val="1"/>
      <w:marLeft w:val="0"/>
      <w:marRight w:val="0"/>
      <w:marTop w:val="0"/>
      <w:marBottom w:val="0"/>
      <w:divBdr>
        <w:top w:val="none" w:sz="0" w:space="0" w:color="auto"/>
        <w:left w:val="none" w:sz="0" w:space="0" w:color="auto"/>
        <w:bottom w:val="none" w:sz="0" w:space="0" w:color="auto"/>
        <w:right w:val="none" w:sz="0" w:space="0" w:color="auto"/>
      </w:divBdr>
    </w:div>
    <w:div w:id="1881043993">
      <w:bodyDiv w:val="1"/>
      <w:marLeft w:val="0"/>
      <w:marRight w:val="0"/>
      <w:marTop w:val="0"/>
      <w:marBottom w:val="0"/>
      <w:divBdr>
        <w:top w:val="none" w:sz="0" w:space="0" w:color="auto"/>
        <w:left w:val="none" w:sz="0" w:space="0" w:color="auto"/>
        <w:bottom w:val="none" w:sz="0" w:space="0" w:color="auto"/>
        <w:right w:val="none" w:sz="0" w:space="0" w:color="auto"/>
      </w:divBdr>
    </w:div>
    <w:div w:id="1964070970">
      <w:bodyDiv w:val="1"/>
      <w:marLeft w:val="0"/>
      <w:marRight w:val="0"/>
      <w:marTop w:val="0"/>
      <w:marBottom w:val="0"/>
      <w:divBdr>
        <w:top w:val="none" w:sz="0" w:space="0" w:color="auto"/>
        <w:left w:val="none" w:sz="0" w:space="0" w:color="auto"/>
        <w:bottom w:val="none" w:sz="0" w:space="0" w:color="auto"/>
        <w:right w:val="none" w:sz="0" w:space="0" w:color="auto"/>
      </w:divBdr>
    </w:div>
    <w:div w:id="1965846998">
      <w:bodyDiv w:val="1"/>
      <w:marLeft w:val="0"/>
      <w:marRight w:val="0"/>
      <w:marTop w:val="0"/>
      <w:marBottom w:val="0"/>
      <w:divBdr>
        <w:top w:val="none" w:sz="0" w:space="0" w:color="auto"/>
        <w:left w:val="none" w:sz="0" w:space="0" w:color="auto"/>
        <w:bottom w:val="none" w:sz="0" w:space="0" w:color="auto"/>
        <w:right w:val="none" w:sz="0" w:space="0" w:color="auto"/>
      </w:divBdr>
    </w:div>
    <w:div w:id="1970356412">
      <w:bodyDiv w:val="1"/>
      <w:marLeft w:val="0"/>
      <w:marRight w:val="0"/>
      <w:marTop w:val="0"/>
      <w:marBottom w:val="0"/>
      <w:divBdr>
        <w:top w:val="none" w:sz="0" w:space="0" w:color="auto"/>
        <w:left w:val="none" w:sz="0" w:space="0" w:color="auto"/>
        <w:bottom w:val="none" w:sz="0" w:space="0" w:color="auto"/>
        <w:right w:val="none" w:sz="0" w:space="0" w:color="auto"/>
      </w:divBdr>
    </w:div>
    <w:div w:id="1983194800">
      <w:bodyDiv w:val="1"/>
      <w:marLeft w:val="0"/>
      <w:marRight w:val="0"/>
      <w:marTop w:val="0"/>
      <w:marBottom w:val="0"/>
      <w:divBdr>
        <w:top w:val="none" w:sz="0" w:space="0" w:color="auto"/>
        <w:left w:val="none" w:sz="0" w:space="0" w:color="auto"/>
        <w:bottom w:val="none" w:sz="0" w:space="0" w:color="auto"/>
        <w:right w:val="none" w:sz="0" w:space="0" w:color="auto"/>
      </w:divBdr>
    </w:div>
    <w:div w:id="1989548327">
      <w:bodyDiv w:val="1"/>
      <w:marLeft w:val="0"/>
      <w:marRight w:val="0"/>
      <w:marTop w:val="0"/>
      <w:marBottom w:val="0"/>
      <w:divBdr>
        <w:top w:val="none" w:sz="0" w:space="0" w:color="auto"/>
        <w:left w:val="none" w:sz="0" w:space="0" w:color="auto"/>
        <w:bottom w:val="none" w:sz="0" w:space="0" w:color="auto"/>
        <w:right w:val="none" w:sz="0" w:space="0" w:color="auto"/>
      </w:divBdr>
    </w:div>
    <w:div w:id="2022588964">
      <w:bodyDiv w:val="1"/>
      <w:marLeft w:val="0"/>
      <w:marRight w:val="0"/>
      <w:marTop w:val="0"/>
      <w:marBottom w:val="0"/>
      <w:divBdr>
        <w:top w:val="none" w:sz="0" w:space="0" w:color="auto"/>
        <w:left w:val="none" w:sz="0" w:space="0" w:color="auto"/>
        <w:bottom w:val="none" w:sz="0" w:space="0" w:color="auto"/>
        <w:right w:val="none" w:sz="0" w:space="0" w:color="auto"/>
      </w:divBdr>
    </w:div>
    <w:div w:id="2029404160">
      <w:bodyDiv w:val="1"/>
      <w:marLeft w:val="0"/>
      <w:marRight w:val="0"/>
      <w:marTop w:val="0"/>
      <w:marBottom w:val="0"/>
      <w:divBdr>
        <w:top w:val="none" w:sz="0" w:space="0" w:color="auto"/>
        <w:left w:val="none" w:sz="0" w:space="0" w:color="auto"/>
        <w:bottom w:val="none" w:sz="0" w:space="0" w:color="auto"/>
        <w:right w:val="none" w:sz="0" w:space="0" w:color="auto"/>
      </w:divBdr>
    </w:div>
    <w:div w:id="2036148730">
      <w:bodyDiv w:val="1"/>
      <w:marLeft w:val="0"/>
      <w:marRight w:val="0"/>
      <w:marTop w:val="0"/>
      <w:marBottom w:val="0"/>
      <w:divBdr>
        <w:top w:val="none" w:sz="0" w:space="0" w:color="auto"/>
        <w:left w:val="none" w:sz="0" w:space="0" w:color="auto"/>
        <w:bottom w:val="none" w:sz="0" w:space="0" w:color="auto"/>
        <w:right w:val="none" w:sz="0" w:space="0" w:color="auto"/>
      </w:divBdr>
    </w:div>
    <w:div w:id="2049837702">
      <w:bodyDiv w:val="1"/>
      <w:marLeft w:val="0"/>
      <w:marRight w:val="0"/>
      <w:marTop w:val="0"/>
      <w:marBottom w:val="0"/>
      <w:divBdr>
        <w:top w:val="none" w:sz="0" w:space="0" w:color="auto"/>
        <w:left w:val="none" w:sz="0" w:space="0" w:color="auto"/>
        <w:bottom w:val="none" w:sz="0" w:space="0" w:color="auto"/>
        <w:right w:val="none" w:sz="0" w:space="0" w:color="auto"/>
      </w:divBdr>
    </w:div>
    <w:div w:id="2056390700">
      <w:bodyDiv w:val="1"/>
      <w:marLeft w:val="0"/>
      <w:marRight w:val="0"/>
      <w:marTop w:val="0"/>
      <w:marBottom w:val="0"/>
      <w:divBdr>
        <w:top w:val="none" w:sz="0" w:space="0" w:color="auto"/>
        <w:left w:val="none" w:sz="0" w:space="0" w:color="auto"/>
        <w:bottom w:val="none" w:sz="0" w:space="0" w:color="auto"/>
        <w:right w:val="none" w:sz="0" w:space="0" w:color="auto"/>
      </w:divBdr>
    </w:div>
    <w:div w:id="2091540313">
      <w:bodyDiv w:val="1"/>
      <w:marLeft w:val="0"/>
      <w:marRight w:val="0"/>
      <w:marTop w:val="0"/>
      <w:marBottom w:val="0"/>
      <w:divBdr>
        <w:top w:val="none" w:sz="0" w:space="0" w:color="auto"/>
        <w:left w:val="none" w:sz="0" w:space="0" w:color="auto"/>
        <w:bottom w:val="none" w:sz="0" w:space="0" w:color="auto"/>
        <w:right w:val="none" w:sz="0" w:space="0" w:color="auto"/>
      </w:divBdr>
    </w:div>
    <w:div w:id="2092697976">
      <w:bodyDiv w:val="1"/>
      <w:marLeft w:val="0"/>
      <w:marRight w:val="0"/>
      <w:marTop w:val="0"/>
      <w:marBottom w:val="0"/>
      <w:divBdr>
        <w:top w:val="none" w:sz="0" w:space="0" w:color="auto"/>
        <w:left w:val="none" w:sz="0" w:space="0" w:color="auto"/>
        <w:bottom w:val="none" w:sz="0" w:space="0" w:color="auto"/>
        <w:right w:val="none" w:sz="0" w:space="0" w:color="auto"/>
      </w:divBdr>
    </w:div>
    <w:div w:id="2094282057">
      <w:bodyDiv w:val="1"/>
      <w:marLeft w:val="0"/>
      <w:marRight w:val="0"/>
      <w:marTop w:val="0"/>
      <w:marBottom w:val="0"/>
      <w:divBdr>
        <w:top w:val="none" w:sz="0" w:space="0" w:color="auto"/>
        <w:left w:val="none" w:sz="0" w:space="0" w:color="auto"/>
        <w:bottom w:val="none" w:sz="0" w:space="0" w:color="auto"/>
        <w:right w:val="none" w:sz="0" w:space="0" w:color="auto"/>
      </w:divBdr>
    </w:div>
    <w:div w:id="2114545283">
      <w:bodyDiv w:val="1"/>
      <w:marLeft w:val="0"/>
      <w:marRight w:val="0"/>
      <w:marTop w:val="0"/>
      <w:marBottom w:val="0"/>
      <w:divBdr>
        <w:top w:val="none" w:sz="0" w:space="0" w:color="auto"/>
        <w:left w:val="none" w:sz="0" w:space="0" w:color="auto"/>
        <w:bottom w:val="none" w:sz="0" w:space="0" w:color="auto"/>
        <w:right w:val="none" w:sz="0" w:space="0" w:color="auto"/>
      </w:divBdr>
    </w:div>
    <w:div w:id="2114669422">
      <w:bodyDiv w:val="1"/>
      <w:marLeft w:val="0"/>
      <w:marRight w:val="0"/>
      <w:marTop w:val="0"/>
      <w:marBottom w:val="0"/>
      <w:divBdr>
        <w:top w:val="none" w:sz="0" w:space="0" w:color="auto"/>
        <w:left w:val="none" w:sz="0" w:space="0" w:color="auto"/>
        <w:bottom w:val="none" w:sz="0" w:space="0" w:color="auto"/>
        <w:right w:val="none" w:sz="0" w:space="0" w:color="auto"/>
      </w:divBdr>
    </w:div>
    <w:div w:id="2121754599">
      <w:bodyDiv w:val="1"/>
      <w:marLeft w:val="0"/>
      <w:marRight w:val="0"/>
      <w:marTop w:val="0"/>
      <w:marBottom w:val="0"/>
      <w:divBdr>
        <w:top w:val="none" w:sz="0" w:space="0" w:color="auto"/>
        <w:left w:val="none" w:sz="0" w:space="0" w:color="auto"/>
        <w:bottom w:val="none" w:sz="0" w:space="0" w:color="auto"/>
        <w:right w:val="none" w:sz="0" w:space="0" w:color="auto"/>
      </w:divBdr>
    </w:div>
    <w:div w:id="2127770121">
      <w:bodyDiv w:val="1"/>
      <w:marLeft w:val="0"/>
      <w:marRight w:val="0"/>
      <w:marTop w:val="0"/>
      <w:marBottom w:val="0"/>
      <w:divBdr>
        <w:top w:val="none" w:sz="0" w:space="0" w:color="auto"/>
        <w:left w:val="none" w:sz="0" w:space="0" w:color="auto"/>
        <w:bottom w:val="none" w:sz="0" w:space="0" w:color="auto"/>
        <w:right w:val="none" w:sz="0" w:space="0" w:color="auto"/>
      </w:divBdr>
    </w:div>
    <w:div w:id="2128575723">
      <w:bodyDiv w:val="1"/>
      <w:marLeft w:val="0"/>
      <w:marRight w:val="0"/>
      <w:marTop w:val="0"/>
      <w:marBottom w:val="0"/>
      <w:divBdr>
        <w:top w:val="none" w:sz="0" w:space="0" w:color="auto"/>
        <w:left w:val="none" w:sz="0" w:space="0" w:color="auto"/>
        <w:bottom w:val="none" w:sz="0" w:space="0" w:color="auto"/>
        <w:right w:val="none" w:sz="0" w:space="0" w:color="auto"/>
      </w:divBdr>
    </w:div>
    <w:div w:id="2143377499">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5.jpeg"/><Relationship Id="rId18" Type="http://schemas.openxmlformats.org/officeDocument/2006/relationships/image" Target="media/image8.emf"/><Relationship Id="rId26" Type="http://schemas.openxmlformats.org/officeDocument/2006/relationships/image" Target="media/image12.emf"/><Relationship Id="rId39" Type="http://schemas.openxmlformats.org/officeDocument/2006/relationships/package" Target="embeddings/Microsoft_Word_Document2.docx"/><Relationship Id="rId21" Type="http://schemas.openxmlformats.org/officeDocument/2006/relationships/oleObject" Target="embeddings/Microsoft_Visio_2003-2010_Drawing3.vsd"/><Relationship Id="rId34" Type="http://schemas.openxmlformats.org/officeDocument/2006/relationships/image" Target="media/image16.emf"/><Relationship Id="rId42" Type="http://schemas.openxmlformats.org/officeDocument/2006/relationships/image" Target="media/image20.emf"/><Relationship Id="rId47" Type="http://schemas.openxmlformats.org/officeDocument/2006/relationships/package" Target="embeddings/Microsoft_Visio_Drawing.vsdx"/><Relationship Id="rId50" Type="http://schemas.openxmlformats.org/officeDocument/2006/relationships/image" Target="media/image24.emf"/><Relationship Id="rId55" Type="http://schemas.openxmlformats.org/officeDocument/2006/relationships/image" Target="media/image27.emf"/><Relationship Id="rId63" Type="http://schemas.openxmlformats.org/officeDocument/2006/relationships/footer" Target="footer1.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image" Target="media/image7.emf"/><Relationship Id="rId20" Type="http://schemas.openxmlformats.org/officeDocument/2006/relationships/image" Target="media/image9.emf"/><Relationship Id="rId29" Type="http://schemas.openxmlformats.org/officeDocument/2006/relationships/oleObject" Target="embeddings/oleObject3.bin"/><Relationship Id="rId41" Type="http://schemas.openxmlformats.org/officeDocument/2006/relationships/package" Target="embeddings/Microsoft_Word_Document3.docx"/><Relationship Id="rId54" Type="http://schemas.openxmlformats.org/officeDocument/2006/relationships/oleObject" Target="embeddings/Microsoft_Word_97_-_2003_Document.doc"/><Relationship Id="rId62"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image" Target="media/image11.emf"/><Relationship Id="rId32" Type="http://schemas.openxmlformats.org/officeDocument/2006/relationships/image" Target="media/image15.emf"/><Relationship Id="rId37" Type="http://schemas.openxmlformats.org/officeDocument/2006/relationships/package" Target="embeddings/Microsoft_Word_Document1.docx"/><Relationship Id="rId40" Type="http://schemas.openxmlformats.org/officeDocument/2006/relationships/image" Target="media/image19.emf"/><Relationship Id="rId45" Type="http://schemas.openxmlformats.org/officeDocument/2006/relationships/package" Target="embeddings/Microsoft_Word_Document5.docx"/><Relationship Id="rId53" Type="http://schemas.openxmlformats.org/officeDocument/2006/relationships/image" Target="media/image26.emf"/><Relationship Id="rId58" Type="http://schemas.openxmlformats.org/officeDocument/2006/relationships/oleObject" Target="embeddings/Microsoft_Word_97_-_2003_Document8.doc"/><Relationship Id="rId5" Type="http://schemas.openxmlformats.org/officeDocument/2006/relationships/settings" Target="settings.xml"/><Relationship Id="rId15" Type="http://schemas.openxmlformats.org/officeDocument/2006/relationships/oleObject" Target="embeddings/Microsoft_Visio_2003-2010_Drawing.vsd"/><Relationship Id="rId23" Type="http://schemas.openxmlformats.org/officeDocument/2006/relationships/oleObject" Target="embeddings/Microsoft_Visio_2003-2010_Drawing4.vsd"/><Relationship Id="rId28" Type="http://schemas.openxmlformats.org/officeDocument/2006/relationships/image" Target="media/image13.emf"/><Relationship Id="rId36" Type="http://schemas.openxmlformats.org/officeDocument/2006/relationships/image" Target="media/image17.emf"/><Relationship Id="rId49" Type="http://schemas.openxmlformats.org/officeDocument/2006/relationships/oleObject" Target="embeddings/Microsoft_Visio_2003-2010_Drawing6.vsd"/><Relationship Id="rId57" Type="http://schemas.openxmlformats.org/officeDocument/2006/relationships/image" Target="media/image28.emf"/><Relationship Id="rId61" Type="http://schemas.openxmlformats.org/officeDocument/2006/relationships/hyperlink" Target="file:///C:\Users\cmcc\AppData\Roaming\SogouExplorer\Download\docs\S6-222901.zip" TargetMode="External"/><Relationship Id="rId10" Type="http://schemas.openxmlformats.org/officeDocument/2006/relationships/image" Target="media/image2.png"/><Relationship Id="rId19" Type="http://schemas.openxmlformats.org/officeDocument/2006/relationships/oleObject" Target="embeddings/Microsoft_Visio_2003-2010_Drawing2.vsd"/><Relationship Id="rId31" Type="http://schemas.openxmlformats.org/officeDocument/2006/relationships/oleObject" Target="embeddings/Microsoft_Visio_2003-2010_Drawing5.vsd"/><Relationship Id="rId44" Type="http://schemas.openxmlformats.org/officeDocument/2006/relationships/image" Target="media/image21.emf"/><Relationship Id="rId52" Type="http://schemas.openxmlformats.org/officeDocument/2006/relationships/image" Target="media/image25.png"/><Relationship Id="rId60" Type="http://schemas.openxmlformats.org/officeDocument/2006/relationships/oleObject" Target="embeddings/Microsoft_Word_97_-_2003_Document9.doc"/><Relationship Id="rId65"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6.emf"/><Relationship Id="rId22" Type="http://schemas.openxmlformats.org/officeDocument/2006/relationships/image" Target="media/image10.emf"/><Relationship Id="rId27" Type="http://schemas.openxmlformats.org/officeDocument/2006/relationships/oleObject" Target="embeddings/oleObject2.bin"/><Relationship Id="rId30" Type="http://schemas.openxmlformats.org/officeDocument/2006/relationships/image" Target="media/image14.emf"/><Relationship Id="rId35" Type="http://schemas.openxmlformats.org/officeDocument/2006/relationships/package" Target="embeddings/Microsoft_Word_Document.docx"/><Relationship Id="rId43" Type="http://schemas.openxmlformats.org/officeDocument/2006/relationships/package" Target="embeddings/Microsoft_Word_Document4.docx"/><Relationship Id="rId48" Type="http://schemas.openxmlformats.org/officeDocument/2006/relationships/image" Target="media/image23.emf"/><Relationship Id="rId56" Type="http://schemas.openxmlformats.org/officeDocument/2006/relationships/oleObject" Target="embeddings/Microsoft_Word_97_-_2003_Document7.doc"/><Relationship Id="rId64"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package" Target="embeddings/Microsoft_Visio_Drawing6.vsdx"/><Relationship Id="rId3" Type="http://schemas.openxmlformats.org/officeDocument/2006/relationships/numbering" Target="numbering.xml"/><Relationship Id="rId12" Type="http://schemas.openxmlformats.org/officeDocument/2006/relationships/image" Target="media/image4.png"/><Relationship Id="rId17" Type="http://schemas.openxmlformats.org/officeDocument/2006/relationships/oleObject" Target="embeddings/Microsoft_Visio_2003-2010_Drawing1.vsd"/><Relationship Id="rId25" Type="http://schemas.openxmlformats.org/officeDocument/2006/relationships/oleObject" Target="embeddings/oleObject1.bin"/><Relationship Id="rId33" Type="http://schemas.openxmlformats.org/officeDocument/2006/relationships/oleObject" Target="embeddings/oleObject4.bin"/><Relationship Id="rId38" Type="http://schemas.openxmlformats.org/officeDocument/2006/relationships/image" Target="media/image18.emf"/><Relationship Id="rId46" Type="http://schemas.openxmlformats.org/officeDocument/2006/relationships/image" Target="media/image22.emf"/><Relationship Id="rId59" Type="http://schemas.openxmlformats.org/officeDocument/2006/relationships/image" Target="media/image29.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0BE1671-C9ED-48DE-826E-DCAA82EF337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90</TotalTime>
  <Pages>75</Pages>
  <Words>24759</Words>
  <Characters>141128</Characters>
  <Application>Microsoft Office Word</Application>
  <DocSecurity>0</DocSecurity>
  <Lines>1176</Lines>
  <Paragraphs>331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165556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Editorial</cp:lastModifiedBy>
  <cp:revision>6</cp:revision>
  <cp:lastPrinted>2019-02-25T14:05:00Z</cp:lastPrinted>
  <dcterms:created xsi:type="dcterms:W3CDTF">2023-01-26T15:05:00Z</dcterms:created>
  <dcterms:modified xsi:type="dcterms:W3CDTF">2023-01-27T12:45:00Z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2052-11.8.2.11716</vt:lpwstr>
  </property>
  <property fmtid="{D5CDD505-2E9C-101B-9397-08002B2CF9AE}" pid="3" name="ICV">
    <vt:lpwstr>DFE73FC90B9549D39D160F1F8714ECED</vt:lpwstr>
  </property>
  <property fmtid="{D5CDD505-2E9C-101B-9397-08002B2CF9AE}" pid="4" name="_2015_ms_pID_725343">
    <vt:lpwstr>(2)SN74Q80hDxuhN6DDJKBLFFlOOyhfGhIMVdUHfxVRYtPeadJf/Q0tYk9BbU1JF8dyG9ntBrL3
xiZRIsBHL3hJdR55rdaGPB/ZV7dCfniU0FDtwA3sP8l+o5qdTcllJmtLnIXBfYABPxBpcVbi
26m9cu6+o1XylXvLVuclT2jVnkKZkrZB7xcTHadG0JZCfXpgZ7A2chFAbKjsArOtZ/iRzAW6
ScfoKST2sIrA7CfVzu</vt:lpwstr>
  </property>
  <property fmtid="{D5CDD505-2E9C-101B-9397-08002B2CF9AE}" pid="5" name="_2015_ms_pID_7253431">
    <vt:lpwstr>fMkWdmbp85pbpHDI2hv7mtFFbCRJxnO80mCt0PhhT/MoAK39jWbzYl
53qVJ0JrwA9DbeI0nfycN8NjyTuvMZwTj8rvnlwAHgtZOSR0Jx9MPHqsZ1EpF/WLt4LcB22b
4GNFS4595AbycGvynnev/AbFdnnI8JPd2BWr8GOh6342z4cvaC3CboUaBXftEThoK3eg4szJ
bleONN8PcnfqBV6z</vt:lpwstr>
  </property>
  <property fmtid="{D5CDD505-2E9C-101B-9397-08002B2CF9AE}" pid="6" name="_readonly">
    <vt:lpwstr/>
  </property>
  <property fmtid="{D5CDD505-2E9C-101B-9397-08002B2CF9AE}" pid="7" name="_change">
    <vt:lpwstr/>
  </property>
  <property fmtid="{D5CDD505-2E9C-101B-9397-08002B2CF9AE}" pid="8" name="_full-control">
    <vt:lpwstr/>
  </property>
  <property fmtid="{D5CDD505-2E9C-101B-9397-08002B2CF9AE}" pid="9" name="sflag">
    <vt:lpwstr>1655088380</vt:lpwstr>
  </property>
</Properties>
</file>