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03521" w:rsidRPr="00503521" w14:paraId="606DB29F" w14:textId="77777777">
        <w:trPr>
          <w:cantSplit/>
        </w:trPr>
        <w:tc>
          <w:tcPr>
            <w:tcW w:w="10423" w:type="dxa"/>
            <w:gridSpan w:val="2"/>
            <w:shd w:val="clear" w:color="auto" w:fill="auto"/>
          </w:tcPr>
          <w:p w14:paraId="1F56CFC6" w14:textId="6189988F" w:rsidR="001B5B4D" w:rsidRPr="00503521" w:rsidRDefault="00D14E2E">
            <w:pPr>
              <w:pStyle w:val="ZA"/>
              <w:framePr w:w="0" w:hRule="auto" w:wrap="auto" w:vAnchor="margin" w:hAnchor="text" w:yAlign="inline"/>
            </w:pPr>
            <w:bookmarkStart w:id="0" w:name="MCCQCTEMPBM_00000041" w:colFirst="0" w:colLast="0"/>
            <w:bookmarkStart w:id="1" w:name="page1"/>
            <w:r w:rsidRPr="00503521">
              <w:rPr>
                <w:sz w:val="64"/>
              </w:rPr>
              <w:t xml:space="preserve">3GPP </w:t>
            </w:r>
            <w:bookmarkStart w:id="2" w:name="specType1"/>
            <w:r w:rsidRPr="00503521">
              <w:rPr>
                <w:sz w:val="64"/>
              </w:rPr>
              <w:t>TR</w:t>
            </w:r>
            <w:bookmarkEnd w:id="2"/>
            <w:r w:rsidRPr="00503521">
              <w:rPr>
                <w:sz w:val="64"/>
              </w:rPr>
              <w:t xml:space="preserve"> </w:t>
            </w:r>
            <w:r w:rsidR="00233E1F" w:rsidRPr="00503521">
              <w:rPr>
                <w:sz w:val="64"/>
              </w:rPr>
              <w:t>38.880</w:t>
            </w:r>
            <w:r w:rsidRPr="00503521">
              <w:rPr>
                <w:sz w:val="64"/>
              </w:rPr>
              <w:t xml:space="preserve"> </w:t>
            </w:r>
            <w:r w:rsidRPr="00503521">
              <w:t>V</w:t>
            </w:r>
            <w:bookmarkStart w:id="3" w:name="specVersion"/>
            <w:r w:rsidR="0085456E" w:rsidRPr="00503521">
              <w:t>1</w:t>
            </w:r>
            <w:r w:rsidR="003425F9">
              <w:t>8</w:t>
            </w:r>
            <w:r w:rsidRPr="00503521">
              <w:t>.</w:t>
            </w:r>
            <w:r w:rsidR="0085456E" w:rsidRPr="00503521">
              <w:rPr>
                <w:lang w:val="en-US" w:eastAsia="zh-CN"/>
              </w:rPr>
              <w:t>0</w:t>
            </w:r>
            <w:r w:rsidRPr="00503521">
              <w:t>.</w:t>
            </w:r>
            <w:bookmarkEnd w:id="3"/>
            <w:r w:rsidR="0008569B" w:rsidRPr="00503521">
              <w:rPr>
                <w:lang w:val="en-US" w:eastAsia="zh-CN"/>
              </w:rPr>
              <w:t>0</w:t>
            </w:r>
            <w:r w:rsidR="0008569B" w:rsidRPr="00503521">
              <w:t xml:space="preserve"> </w:t>
            </w:r>
            <w:r w:rsidRPr="00503521">
              <w:rPr>
                <w:sz w:val="32"/>
              </w:rPr>
              <w:t>(</w:t>
            </w:r>
            <w:bookmarkStart w:id="4" w:name="issueDate"/>
            <w:r w:rsidR="00282BEC" w:rsidRPr="00503521">
              <w:rPr>
                <w:sz w:val="32"/>
              </w:rPr>
              <w:t>202</w:t>
            </w:r>
            <w:r w:rsidR="00282BEC" w:rsidRPr="00503521">
              <w:rPr>
                <w:sz w:val="32"/>
                <w:lang w:val="en-US" w:eastAsia="zh-CN"/>
              </w:rPr>
              <w:t>4</w:t>
            </w:r>
            <w:r w:rsidRPr="00503521">
              <w:rPr>
                <w:sz w:val="32"/>
              </w:rPr>
              <w:t>-</w:t>
            </w:r>
            <w:bookmarkEnd w:id="4"/>
            <w:r w:rsidR="00430408" w:rsidRPr="00503521">
              <w:rPr>
                <w:sz w:val="32"/>
                <w:lang w:val="en-US" w:eastAsia="zh-CN"/>
              </w:rPr>
              <w:t>0</w:t>
            </w:r>
            <w:r w:rsidR="0085456E" w:rsidRPr="00503521">
              <w:rPr>
                <w:sz w:val="32"/>
                <w:lang w:val="en-US" w:eastAsia="zh-CN"/>
              </w:rPr>
              <w:t>6</w:t>
            </w:r>
            <w:r w:rsidRPr="00503521">
              <w:rPr>
                <w:sz w:val="32"/>
              </w:rPr>
              <w:t>)</w:t>
            </w:r>
          </w:p>
        </w:tc>
      </w:tr>
      <w:bookmarkEnd w:id="0"/>
      <w:tr w:rsidR="00503521" w:rsidRPr="00503521" w14:paraId="68990EE5" w14:textId="77777777">
        <w:trPr>
          <w:cantSplit/>
          <w:trHeight w:hRule="exact" w:val="1134"/>
        </w:trPr>
        <w:tc>
          <w:tcPr>
            <w:tcW w:w="10423" w:type="dxa"/>
            <w:gridSpan w:val="2"/>
            <w:shd w:val="clear" w:color="auto" w:fill="auto"/>
          </w:tcPr>
          <w:p w14:paraId="6B6A79D7" w14:textId="77777777" w:rsidR="001B5B4D" w:rsidRPr="00503521" w:rsidRDefault="00D14E2E">
            <w:pPr>
              <w:pStyle w:val="ZB"/>
              <w:framePr w:w="0" w:hRule="auto" w:wrap="auto" w:vAnchor="margin" w:hAnchor="text" w:yAlign="inline"/>
            </w:pPr>
            <w:r w:rsidRPr="00503521">
              <w:t xml:space="preserve">Technical </w:t>
            </w:r>
            <w:bookmarkStart w:id="5" w:name="spectype2"/>
            <w:r w:rsidRPr="00503521">
              <w:t>Report</w:t>
            </w:r>
            <w:bookmarkEnd w:id="5"/>
          </w:p>
          <w:p w14:paraId="6ED12583" w14:textId="77777777" w:rsidR="001B5B4D" w:rsidRPr="00503521" w:rsidRDefault="00D14E2E">
            <w:pPr>
              <w:pStyle w:val="Guidance"/>
              <w:rPr>
                <w:color w:val="auto"/>
              </w:rPr>
            </w:pPr>
            <w:r w:rsidRPr="00503521">
              <w:rPr>
                <w:color w:val="auto"/>
              </w:rPr>
              <w:br/>
            </w:r>
            <w:r w:rsidRPr="00503521">
              <w:rPr>
                <w:color w:val="auto"/>
              </w:rPr>
              <w:br/>
            </w:r>
          </w:p>
        </w:tc>
      </w:tr>
      <w:tr w:rsidR="00503521" w:rsidRPr="00503521"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Pr="00503521" w:rsidRDefault="00D14E2E">
            <w:pPr>
              <w:pStyle w:val="ZT"/>
              <w:framePr w:wrap="auto" w:hAnchor="text" w:yAlign="inline"/>
            </w:pPr>
            <w:r w:rsidRPr="00503521">
              <w:t>3rd Generation Partnership Project;</w:t>
            </w:r>
          </w:p>
          <w:p w14:paraId="0F0E8AD2" w14:textId="77777777" w:rsidR="001B5B4D" w:rsidRPr="00503521" w:rsidRDefault="00D14E2E">
            <w:pPr>
              <w:pStyle w:val="ZT"/>
              <w:framePr w:wrap="auto" w:hAnchor="text" w:yAlign="inline"/>
            </w:pPr>
            <w:r w:rsidRPr="00503521">
              <w:t>Technical Specification Group Radio Access Network;</w:t>
            </w:r>
            <w:bookmarkStart w:id="6" w:name="specTitle"/>
          </w:p>
          <w:bookmarkEnd w:id="6"/>
          <w:p w14:paraId="3BF050EA" w14:textId="77777777" w:rsidR="001B5B4D" w:rsidRPr="00503521" w:rsidRDefault="00D50BEF">
            <w:pPr>
              <w:pStyle w:val="ZT"/>
              <w:framePr w:wrap="auto" w:hAnchor="text" w:yAlign="inline"/>
              <w:wordWrap w:val="0"/>
            </w:pPr>
            <w:r w:rsidRPr="00503521">
              <w:t>UE requirements for 3Tx inter-band UL CA and EN-DC</w:t>
            </w:r>
          </w:p>
          <w:p w14:paraId="0D5CE472" w14:textId="77777777" w:rsidR="001B5B4D" w:rsidRPr="00503521" w:rsidRDefault="00D14E2E">
            <w:pPr>
              <w:pStyle w:val="ZT"/>
              <w:framePr w:wrap="auto" w:hAnchor="text" w:yAlign="inline"/>
              <w:rPr>
                <w:i/>
                <w:sz w:val="28"/>
              </w:rPr>
            </w:pPr>
            <w:r w:rsidRPr="00503521">
              <w:t>(</w:t>
            </w:r>
            <w:r w:rsidRPr="00503521">
              <w:rPr>
                <w:rStyle w:val="ZGSM"/>
              </w:rPr>
              <w:t xml:space="preserve">Release </w:t>
            </w:r>
            <w:bookmarkStart w:id="7" w:name="specRelease"/>
            <w:r w:rsidRPr="00503521">
              <w:rPr>
                <w:rStyle w:val="ZGSM"/>
              </w:rPr>
              <w:t>18</w:t>
            </w:r>
            <w:bookmarkEnd w:id="7"/>
            <w:r w:rsidRPr="00503521">
              <w:t>)</w:t>
            </w:r>
          </w:p>
        </w:tc>
      </w:tr>
      <w:tr w:rsidR="00503521" w:rsidRPr="00503521"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Pr="00503521" w:rsidRDefault="00D14E2E">
            <w:pPr>
              <w:pStyle w:val="TAR"/>
            </w:pPr>
            <w:r w:rsidRPr="00503521">
              <w:tab/>
            </w:r>
          </w:p>
        </w:tc>
      </w:tr>
      <w:tr w:rsidR="00503521" w:rsidRPr="00503521"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Pr="00503521" w:rsidRDefault="00D14E2E">
            <w:pPr>
              <w:pStyle w:val="TAL"/>
            </w:pPr>
            <w:r w:rsidRPr="00503521">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05pt" o:ole="">
                  <v:imagedata r:id="rId9" o:title=""/>
                </v:shape>
                <o:OLEObject Type="Embed" ProgID="Word.Picture.8" ShapeID="_x0000_i1025" DrawAspect="Content" ObjectID="_1780671789" r:id="rId10"/>
              </w:object>
            </w:r>
          </w:p>
        </w:tc>
        <w:bookmarkStart w:id="8" w:name="_MON_1710316168"/>
        <w:bookmarkEnd w:id="8"/>
        <w:tc>
          <w:tcPr>
            <w:tcW w:w="5212" w:type="dxa"/>
            <w:tcBorders>
              <w:top w:val="dashed" w:sz="4" w:space="0" w:color="auto"/>
              <w:bottom w:val="dashed" w:sz="4" w:space="0" w:color="auto"/>
            </w:tcBorders>
            <w:shd w:val="clear" w:color="auto" w:fill="auto"/>
          </w:tcPr>
          <w:p w14:paraId="0DB566E0" w14:textId="77777777" w:rsidR="001B5B4D" w:rsidRPr="00503521" w:rsidRDefault="00D14E2E">
            <w:pPr>
              <w:pStyle w:val="TAR"/>
            </w:pPr>
            <w:r w:rsidRPr="00503521">
              <w:object w:dxaOrig="2568" w:dyaOrig="1488" w14:anchorId="7D2CC080">
                <v:shape id="_x0000_i1026" type="#_x0000_t75" style="width:128.5pt;height:75.3pt" o:ole="">
                  <v:imagedata r:id="rId11" o:title=""/>
                </v:shape>
                <o:OLEObject Type="Embed" ProgID="Word.Picture.8" ShapeID="_x0000_i1026" DrawAspect="Content" ObjectID="_1780671790" r:id="rId12"/>
              </w:object>
            </w:r>
          </w:p>
        </w:tc>
      </w:tr>
      <w:tr w:rsidR="00503521" w:rsidRPr="00503521"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Pr="00503521" w:rsidRDefault="00D14E2E">
            <w:pPr>
              <w:rPr>
                <w:sz w:val="16"/>
                <w:szCs w:val="16"/>
              </w:rPr>
            </w:pPr>
            <w:r w:rsidRPr="00503521">
              <w:rPr>
                <w:sz w:val="16"/>
                <w:szCs w:val="16"/>
              </w:rPr>
              <w:t>The present document has been developed within the 3rd Generation Partnership Project (3GPP</w:t>
            </w:r>
            <w:r w:rsidRPr="00503521">
              <w:rPr>
                <w:sz w:val="16"/>
                <w:szCs w:val="16"/>
                <w:vertAlign w:val="superscript"/>
              </w:rPr>
              <w:t xml:space="preserve"> TM</w:t>
            </w:r>
            <w:r w:rsidRPr="00503521">
              <w:rPr>
                <w:sz w:val="16"/>
                <w:szCs w:val="16"/>
              </w:rPr>
              <w:t>) and may be further elaborated for the purposes of 3GPP.</w:t>
            </w:r>
            <w:r w:rsidRPr="00503521">
              <w:rPr>
                <w:sz w:val="16"/>
                <w:szCs w:val="16"/>
              </w:rPr>
              <w:br/>
              <w:t>The present document has not been subject to any approval process by the 3GPP</w:t>
            </w:r>
            <w:r w:rsidRPr="00503521">
              <w:rPr>
                <w:sz w:val="16"/>
                <w:szCs w:val="16"/>
                <w:vertAlign w:val="superscript"/>
              </w:rPr>
              <w:t xml:space="preserve"> </w:t>
            </w:r>
            <w:r w:rsidRPr="00503521">
              <w:rPr>
                <w:sz w:val="16"/>
                <w:szCs w:val="16"/>
              </w:rPr>
              <w:t>Organizational Partners and shall not be implemented.</w:t>
            </w:r>
            <w:r w:rsidRPr="00503521">
              <w:rPr>
                <w:sz w:val="16"/>
                <w:szCs w:val="16"/>
              </w:rPr>
              <w:br/>
              <w:t>This Specification is provided for future development work within 3GPP</w:t>
            </w:r>
            <w:r w:rsidRPr="00503521">
              <w:rPr>
                <w:sz w:val="16"/>
                <w:szCs w:val="16"/>
                <w:vertAlign w:val="superscript"/>
              </w:rPr>
              <w:t xml:space="preserve"> </w:t>
            </w:r>
            <w:r w:rsidRPr="00503521">
              <w:rPr>
                <w:sz w:val="16"/>
                <w:szCs w:val="16"/>
              </w:rPr>
              <w:t>only. The Organizational Partners accept no liability for any use of this Specification.</w:t>
            </w:r>
            <w:r w:rsidRPr="00503521">
              <w:rPr>
                <w:sz w:val="16"/>
                <w:szCs w:val="16"/>
              </w:rPr>
              <w:br/>
              <w:t>Specifications and Reports for implementation of the 3GPP</w:t>
            </w:r>
            <w:r w:rsidRPr="00503521">
              <w:rPr>
                <w:sz w:val="16"/>
                <w:szCs w:val="16"/>
                <w:vertAlign w:val="superscript"/>
              </w:rPr>
              <w:t xml:space="preserve"> TM</w:t>
            </w:r>
            <w:r w:rsidRPr="00503521">
              <w:rPr>
                <w:sz w:val="16"/>
                <w:szCs w:val="16"/>
              </w:rPr>
              <w:t xml:space="preserve"> system should be obtained via the 3GPP Organizational Partners' Publications Offices.</w:t>
            </w:r>
          </w:p>
        </w:tc>
      </w:tr>
    </w:tbl>
    <w:p w14:paraId="42D0ED7D" w14:textId="77777777" w:rsidR="001B5B4D" w:rsidRPr="00503521" w:rsidRDefault="001B5B4D">
      <w:pPr>
        <w:sectPr w:rsidR="001B5B4D" w:rsidRPr="00503521" w:rsidSect="00482C49">
          <w:footnotePr>
            <w:numRestart w:val="eachSect"/>
          </w:footnotePr>
          <w:pgSz w:w="11907" w:h="16840"/>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503521" w:rsidRPr="00503521" w14:paraId="2D65E249" w14:textId="77777777">
        <w:trPr>
          <w:trHeight w:hRule="exact" w:val="5670"/>
        </w:trPr>
        <w:tc>
          <w:tcPr>
            <w:tcW w:w="10423" w:type="dxa"/>
            <w:shd w:val="clear" w:color="auto" w:fill="auto"/>
          </w:tcPr>
          <w:p w14:paraId="6433AC4D" w14:textId="77777777" w:rsidR="001B5B4D" w:rsidRPr="00503521" w:rsidRDefault="001B5B4D">
            <w:pPr>
              <w:pStyle w:val="Guidance"/>
              <w:rPr>
                <w:color w:val="auto"/>
              </w:rPr>
            </w:pPr>
            <w:bookmarkStart w:id="10" w:name="page2"/>
          </w:p>
        </w:tc>
      </w:tr>
      <w:tr w:rsidR="00503521" w:rsidRPr="00503521" w14:paraId="7E27C4F5" w14:textId="77777777">
        <w:trPr>
          <w:trHeight w:hRule="exact" w:val="5387"/>
        </w:trPr>
        <w:tc>
          <w:tcPr>
            <w:tcW w:w="10423" w:type="dxa"/>
            <w:shd w:val="clear" w:color="auto" w:fill="auto"/>
          </w:tcPr>
          <w:p w14:paraId="38A6DBF8" w14:textId="77777777" w:rsidR="001B5B4D" w:rsidRPr="00503521" w:rsidRDefault="00D14E2E">
            <w:pPr>
              <w:pStyle w:val="FP"/>
              <w:spacing w:after="240"/>
              <w:ind w:left="2835" w:right="2835"/>
              <w:jc w:val="center"/>
              <w:rPr>
                <w:rFonts w:ascii="Arial" w:hAnsi="Arial"/>
                <w:b/>
                <w:i/>
              </w:rPr>
            </w:pPr>
            <w:bookmarkStart w:id="11" w:name="coords3gpp"/>
            <w:r w:rsidRPr="00503521">
              <w:rPr>
                <w:rFonts w:ascii="Arial" w:hAnsi="Arial"/>
                <w:b/>
                <w:i/>
              </w:rPr>
              <w:t>3GPP</w:t>
            </w:r>
          </w:p>
          <w:p w14:paraId="74517D93" w14:textId="77777777" w:rsidR="001B5B4D" w:rsidRPr="00503521" w:rsidRDefault="00D14E2E">
            <w:pPr>
              <w:pStyle w:val="FP"/>
              <w:pBdr>
                <w:bottom w:val="single" w:sz="6" w:space="1" w:color="auto"/>
              </w:pBdr>
              <w:ind w:left="2835" w:right="2835"/>
              <w:jc w:val="center"/>
            </w:pPr>
            <w:r w:rsidRPr="00503521">
              <w:t>Postal address</w:t>
            </w:r>
          </w:p>
          <w:p w14:paraId="754B715A" w14:textId="77777777" w:rsidR="001B5B4D" w:rsidRPr="00503521" w:rsidRDefault="001B5B4D">
            <w:pPr>
              <w:pStyle w:val="FP"/>
              <w:ind w:left="2835" w:right="2835"/>
              <w:jc w:val="center"/>
              <w:rPr>
                <w:rFonts w:ascii="Arial" w:hAnsi="Arial"/>
                <w:sz w:val="18"/>
              </w:rPr>
            </w:pPr>
          </w:p>
          <w:p w14:paraId="6A487AC3" w14:textId="77777777" w:rsidR="001B5B4D" w:rsidRPr="00503521" w:rsidRDefault="00D14E2E">
            <w:pPr>
              <w:pStyle w:val="FP"/>
              <w:pBdr>
                <w:bottom w:val="single" w:sz="6" w:space="1" w:color="auto"/>
              </w:pBdr>
              <w:spacing w:before="240"/>
              <w:ind w:left="2835" w:right="2835"/>
              <w:jc w:val="center"/>
            </w:pPr>
            <w:r w:rsidRPr="00503521">
              <w:t>3GPP support office address</w:t>
            </w:r>
          </w:p>
          <w:p w14:paraId="799A686C" w14:textId="77777777" w:rsidR="001B5B4D" w:rsidRPr="00503521" w:rsidRDefault="00D14E2E">
            <w:pPr>
              <w:pStyle w:val="FP"/>
              <w:ind w:left="2835" w:right="2835"/>
              <w:jc w:val="center"/>
              <w:rPr>
                <w:rFonts w:ascii="Arial" w:hAnsi="Arial"/>
                <w:sz w:val="18"/>
                <w:lang w:val="fr-FR"/>
              </w:rPr>
            </w:pPr>
            <w:r w:rsidRPr="00503521">
              <w:rPr>
                <w:rFonts w:ascii="Arial" w:hAnsi="Arial"/>
                <w:sz w:val="18"/>
                <w:lang w:val="fr-FR"/>
              </w:rPr>
              <w:t>650 Route des Lucioles - Sophia Antipolis</w:t>
            </w:r>
          </w:p>
          <w:p w14:paraId="33A4F26B" w14:textId="77777777" w:rsidR="001B5B4D" w:rsidRPr="00503521" w:rsidRDefault="00D14E2E">
            <w:pPr>
              <w:pStyle w:val="FP"/>
              <w:ind w:left="2835" w:right="2835"/>
              <w:jc w:val="center"/>
              <w:rPr>
                <w:rFonts w:ascii="Arial" w:hAnsi="Arial"/>
                <w:sz w:val="18"/>
                <w:lang w:val="fr-FR"/>
              </w:rPr>
            </w:pPr>
            <w:r w:rsidRPr="00503521">
              <w:rPr>
                <w:rFonts w:ascii="Arial" w:hAnsi="Arial"/>
                <w:sz w:val="18"/>
                <w:lang w:val="fr-FR"/>
              </w:rPr>
              <w:t>Valbonne - FRANCE</w:t>
            </w:r>
          </w:p>
          <w:p w14:paraId="59F4BE06" w14:textId="77777777" w:rsidR="001B5B4D" w:rsidRPr="00503521" w:rsidRDefault="00D14E2E">
            <w:pPr>
              <w:pStyle w:val="FP"/>
              <w:spacing w:after="20"/>
              <w:ind w:left="2835" w:right="2835"/>
              <w:jc w:val="center"/>
              <w:rPr>
                <w:rFonts w:ascii="Arial" w:hAnsi="Arial"/>
                <w:sz w:val="18"/>
              </w:rPr>
            </w:pPr>
            <w:r w:rsidRPr="00503521">
              <w:rPr>
                <w:rFonts w:ascii="Arial" w:hAnsi="Arial"/>
                <w:sz w:val="18"/>
              </w:rPr>
              <w:t>Tel.: +33 4 92 94 42 00 Fax: +33 4 93 65 47 16</w:t>
            </w:r>
          </w:p>
          <w:p w14:paraId="1D2ACD24" w14:textId="77777777" w:rsidR="001B5B4D" w:rsidRPr="00503521" w:rsidRDefault="00D14E2E">
            <w:pPr>
              <w:pStyle w:val="FP"/>
              <w:pBdr>
                <w:bottom w:val="single" w:sz="6" w:space="1" w:color="auto"/>
              </w:pBdr>
              <w:spacing w:before="240"/>
              <w:ind w:left="2835" w:right="2835"/>
              <w:jc w:val="center"/>
            </w:pPr>
            <w:r w:rsidRPr="00503521">
              <w:t>Internet</w:t>
            </w:r>
          </w:p>
          <w:p w14:paraId="0E0C9335" w14:textId="77777777" w:rsidR="001B5B4D" w:rsidRPr="00503521" w:rsidRDefault="00D14E2E">
            <w:pPr>
              <w:pStyle w:val="FP"/>
              <w:ind w:left="2835" w:right="2835"/>
              <w:jc w:val="center"/>
              <w:rPr>
                <w:rFonts w:ascii="Arial" w:hAnsi="Arial"/>
                <w:sz w:val="18"/>
              </w:rPr>
            </w:pPr>
            <w:r w:rsidRPr="00503521">
              <w:rPr>
                <w:rFonts w:ascii="Arial" w:hAnsi="Arial"/>
                <w:sz w:val="18"/>
              </w:rPr>
              <w:t>http://www.3gpp.org</w:t>
            </w:r>
            <w:bookmarkEnd w:id="11"/>
          </w:p>
          <w:p w14:paraId="1378036A" w14:textId="77777777" w:rsidR="001B5B4D" w:rsidRPr="00503521" w:rsidRDefault="001B5B4D"/>
        </w:tc>
      </w:tr>
      <w:tr w:rsidR="00503521" w:rsidRPr="00503521" w14:paraId="0EB22278" w14:textId="77777777">
        <w:tc>
          <w:tcPr>
            <w:tcW w:w="10423" w:type="dxa"/>
            <w:shd w:val="clear" w:color="auto" w:fill="auto"/>
            <w:vAlign w:val="bottom"/>
          </w:tcPr>
          <w:p w14:paraId="56BBE7D5" w14:textId="77777777" w:rsidR="001B5B4D" w:rsidRPr="00503521" w:rsidRDefault="00D14E2E">
            <w:pPr>
              <w:pStyle w:val="FP"/>
              <w:pBdr>
                <w:bottom w:val="single" w:sz="6" w:space="1" w:color="auto"/>
              </w:pBdr>
              <w:spacing w:after="240"/>
              <w:jc w:val="center"/>
              <w:rPr>
                <w:rFonts w:ascii="Arial" w:hAnsi="Arial"/>
                <w:b/>
                <w:i/>
              </w:rPr>
            </w:pPr>
            <w:bookmarkStart w:id="12" w:name="copyrightNotification"/>
            <w:r w:rsidRPr="00503521">
              <w:rPr>
                <w:rFonts w:ascii="Arial" w:hAnsi="Arial"/>
                <w:b/>
                <w:i/>
              </w:rPr>
              <w:t>Copyright Notification</w:t>
            </w:r>
          </w:p>
          <w:p w14:paraId="01B9C7E6" w14:textId="77777777" w:rsidR="001B5B4D" w:rsidRPr="00503521" w:rsidRDefault="00D14E2E">
            <w:pPr>
              <w:pStyle w:val="FP"/>
              <w:jc w:val="center"/>
            </w:pPr>
            <w:r w:rsidRPr="00503521">
              <w:t>No part may be reproduced except as authorized by written permission.</w:t>
            </w:r>
            <w:r w:rsidRPr="00503521">
              <w:br/>
              <w:t>The copyright and the foregoing restriction extend to reproduction in all media.</w:t>
            </w:r>
          </w:p>
          <w:p w14:paraId="4F367D26" w14:textId="77777777" w:rsidR="001B5B4D" w:rsidRPr="00503521" w:rsidRDefault="001B5B4D">
            <w:pPr>
              <w:pStyle w:val="FP"/>
              <w:jc w:val="center"/>
            </w:pPr>
          </w:p>
          <w:p w14:paraId="786BF64B" w14:textId="4F977B03" w:rsidR="001B5B4D" w:rsidRPr="00503521" w:rsidRDefault="00D14E2E">
            <w:pPr>
              <w:pStyle w:val="FP"/>
              <w:jc w:val="center"/>
              <w:rPr>
                <w:sz w:val="18"/>
              </w:rPr>
            </w:pPr>
            <w:r w:rsidRPr="00503521">
              <w:rPr>
                <w:sz w:val="18"/>
              </w:rPr>
              <w:t xml:space="preserve">© </w:t>
            </w:r>
            <w:bookmarkStart w:id="13" w:name="copyrightDate"/>
            <w:r w:rsidRPr="00503521">
              <w:rPr>
                <w:sz w:val="18"/>
              </w:rPr>
              <w:t>202</w:t>
            </w:r>
            <w:bookmarkEnd w:id="13"/>
            <w:r w:rsidR="00157BA9" w:rsidRPr="00503521">
              <w:rPr>
                <w:sz w:val="18"/>
              </w:rPr>
              <w:t>4</w:t>
            </w:r>
            <w:r w:rsidRPr="00503521">
              <w:rPr>
                <w:sz w:val="18"/>
              </w:rPr>
              <w:t>, 3GPP Organizational Partners (ARIB, ATIS, CCSA, ETSI, TSDSI, TTA, TTC).</w:t>
            </w:r>
            <w:bookmarkStart w:id="14" w:name="copyrightaddon"/>
            <w:bookmarkEnd w:id="14"/>
          </w:p>
          <w:p w14:paraId="60D483C5" w14:textId="77777777" w:rsidR="001B5B4D" w:rsidRPr="00503521" w:rsidRDefault="00D14E2E">
            <w:pPr>
              <w:pStyle w:val="FP"/>
              <w:jc w:val="center"/>
              <w:rPr>
                <w:sz w:val="18"/>
              </w:rPr>
            </w:pPr>
            <w:r w:rsidRPr="00503521">
              <w:rPr>
                <w:sz w:val="18"/>
              </w:rPr>
              <w:t>All rights reserved.</w:t>
            </w:r>
          </w:p>
          <w:p w14:paraId="53D00564" w14:textId="77777777" w:rsidR="001B5B4D" w:rsidRPr="00503521" w:rsidRDefault="001B5B4D">
            <w:pPr>
              <w:pStyle w:val="FP"/>
              <w:rPr>
                <w:sz w:val="18"/>
              </w:rPr>
            </w:pPr>
          </w:p>
          <w:p w14:paraId="6E6BAB96" w14:textId="77777777" w:rsidR="001B5B4D" w:rsidRPr="00503521" w:rsidRDefault="00D14E2E">
            <w:pPr>
              <w:pStyle w:val="FP"/>
              <w:rPr>
                <w:sz w:val="18"/>
              </w:rPr>
            </w:pPr>
            <w:r w:rsidRPr="00503521">
              <w:rPr>
                <w:sz w:val="18"/>
              </w:rPr>
              <w:t>UMTS™ is a Trade Mark of ETSI registered for the benefit of its members</w:t>
            </w:r>
          </w:p>
          <w:p w14:paraId="33A286AA" w14:textId="77777777" w:rsidR="001B5B4D" w:rsidRPr="00503521" w:rsidRDefault="00D14E2E">
            <w:pPr>
              <w:pStyle w:val="FP"/>
              <w:rPr>
                <w:sz w:val="18"/>
              </w:rPr>
            </w:pPr>
            <w:r w:rsidRPr="00503521">
              <w:rPr>
                <w:sz w:val="18"/>
              </w:rPr>
              <w:t>3GPP™ is a Trade Mark of ETSI registered for the benefit of its Members and of the 3GPP Organizational Partners</w:t>
            </w:r>
            <w:r w:rsidRPr="00503521">
              <w:rPr>
                <w:sz w:val="18"/>
              </w:rPr>
              <w:br/>
              <w:t>LTE™ is a Trade Mark of ETSI registered for the benefit of its Members and of the 3GPP Organizational Partners</w:t>
            </w:r>
          </w:p>
          <w:p w14:paraId="7D14F442" w14:textId="77777777" w:rsidR="001B5B4D" w:rsidRPr="00503521" w:rsidRDefault="00D14E2E">
            <w:pPr>
              <w:pStyle w:val="FP"/>
              <w:rPr>
                <w:sz w:val="18"/>
              </w:rPr>
            </w:pPr>
            <w:r w:rsidRPr="00503521">
              <w:rPr>
                <w:sz w:val="18"/>
              </w:rPr>
              <w:t>GSM® and the GSM logo are registered and owned by the GSM Association</w:t>
            </w:r>
            <w:bookmarkEnd w:id="12"/>
          </w:p>
          <w:p w14:paraId="27EB7347" w14:textId="77777777" w:rsidR="001B5B4D" w:rsidRPr="00503521" w:rsidRDefault="001B5B4D"/>
        </w:tc>
      </w:tr>
      <w:bookmarkEnd w:id="10"/>
    </w:tbl>
    <w:p w14:paraId="62E1077F" w14:textId="77777777" w:rsidR="001B5B4D" w:rsidRPr="00503521" w:rsidRDefault="00D14E2E">
      <w:pPr>
        <w:pStyle w:val="TT"/>
      </w:pPr>
      <w:r w:rsidRPr="00503521">
        <w:br w:type="page"/>
      </w:r>
      <w:bookmarkStart w:id="15" w:name="tableOfContents"/>
      <w:bookmarkEnd w:id="15"/>
      <w:r w:rsidRPr="00503521">
        <w:lastRenderedPageBreak/>
        <w:t>Contents</w:t>
      </w:r>
    </w:p>
    <w:p w14:paraId="245338C4" w14:textId="2605ED83" w:rsidR="00132004" w:rsidRDefault="00132004">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w:instrText>
      </w:r>
      <w:r>
        <w:fldChar w:fldCharType="separate"/>
      </w:r>
      <w:r>
        <w:t>Foreword</w:t>
      </w:r>
      <w:r>
        <w:tab/>
      </w:r>
      <w:r>
        <w:fldChar w:fldCharType="begin"/>
      </w:r>
      <w:r>
        <w:instrText xml:space="preserve"> PAGEREF _Toc170058960 \h </w:instrText>
      </w:r>
      <w:r>
        <w:fldChar w:fldCharType="separate"/>
      </w:r>
      <w:r>
        <w:t>6</w:t>
      </w:r>
      <w:r>
        <w:fldChar w:fldCharType="end"/>
      </w:r>
    </w:p>
    <w:p w14:paraId="27B57BB0" w14:textId="5BBFA805" w:rsidR="00132004" w:rsidRDefault="00132004">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_Toc170058961 \h </w:instrText>
      </w:r>
      <w:r>
        <w:fldChar w:fldCharType="separate"/>
      </w:r>
      <w:r>
        <w:t>8</w:t>
      </w:r>
      <w:r>
        <w:fldChar w:fldCharType="end"/>
      </w:r>
    </w:p>
    <w:p w14:paraId="7856E986" w14:textId="4736F2A4" w:rsidR="00132004" w:rsidRDefault="00132004">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_Toc170058962 \h </w:instrText>
      </w:r>
      <w:r>
        <w:fldChar w:fldCharType="separate"/>
      </w:r>
      <w:r>
        <w:t>8</w:t>
      </w:r>
      <w:r>
        <w:fldChar w:fldCharType="end"/>
      </w:r>
    </w:p>
    <w:p w14:paraId="3949AAAC" w14:textId="3EF84624" w:rsidR="00132004" w:rsidRDefault="00132004">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_Toc170058963 \h </w:instrText>
      </w:r>
      <w:r>
        <w:fldChar w:fldCharType="separate"/>
      </w:r>
      <w:r>
        <w:t>8</w:t>
      </w:r>
      <w:r>
        <w:fldChar w:fldCharType="end"/>
      </w:r>
    </w:p>
    <w:p w14:paraId="5A255F06" w14:textId="78095F93" w:rsidR="00132004" w:rsidRDefault="00132004">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_Toc170058964 \h </w:instrText>
      </w:r>
      <w:r>
        <w:fldChar w:fldCharType="separate"/>
      </w:r>
      <w:r>
        <w:t>8</w:t>
      </w:r>
      <w:r>
        <w:fldChar w:fldCharType="end"/>
      </w:r>
    </w:p>
    <w:p w14:paraId="66BB6183" w14:textId="7CA8B669" w:rsidR="00132004" w:rsidRDefault="00132004">
      <w:pPr>
        <w:pStyle w:val="TOC2"/>
        <w:rPr>
          <w:rFonts w:asciiTheme="minorHAnsi" w:eastAsiaTheme="minorEastAsia" w:hAnsiTheme="minorHAnsi" w:cstheme="minorBidi"/>
          <w:kern w:val="2"/>
          <w:sz w:val="24"/>
          <w:szCs w:val="24"/>
          <w14:ligatures w14:val="standardContextual"/>
        </w:rPr>
      </w:pPr>
      <w:r w:rsidRPr="0003251B">
        <w:rPr>
          <w:rFonts w:cs="Arial"/>
        </w:rPr>
        <w:t>3.2</w:t>
      </w:r>
      <w:r>
        <w:rPr>
          <w:rFonts w:asciiTheme="minorHAnsi" w:eastAsiaTheme="minorEastAsia" w:hAnsiTheme="minorHAnsi" w:cstheme="minorBidi"/>
          <w:kern w:val="2"/>
          <w:sz w:val="24"/>
          <w:szCs w:val="24"/>
          <w14:ligatures w14:val="standardContextual"/>
        </w:rPr>
        <w:tab/>
      </w:r>
      <w:r w:rsidRPr="0003251B">
        <w:rPr>
          <w:rFonts w:cs="Arial"/>
        </w:rPr>
        <w:t>Symbols</w:t>
      </w:r>
      <w:r>
        <w:tab/>
      </w:r>
      <w:r>
        <w:fldChar w:fldCharType="begin"/>
      </w:r>
      <w:r>
        <w:instrText xml:space="preserve"> PAGEREF _Toc170058965 \h </w:instrText>
      </w:r>
      <w:r>
        <w:fldChar w:fldCharType="separate"/>
      </w:r>
      <w:r>
        <w:t>8</w:t>
      </w:r>
      <w:r>
        <w:fldChar w:fldCharType="end"/>
      </w:r>
    </w:p>
    <w:p w14:paraId="3D98D3DA" w14:textId="76D7D782" w:rsidR="00132004" w:rsidRDefault="00132004">
      <w:pPr>
        <w:pStyle w:val="TOC2"/>
        <w:rPr>
          <w:rFonts w:asciiTheme="minorHAnsi" w:eastAsiaTheme="minorEastAsia" w:hAnsiTheme="minorHAnsi" w:cstheme="minorBidi"/>
          <w:kern w:val="2"/>
          <w:sz w:val="24"/>
          <w:szCs w:val="24"/>
          <w14:ligatures w14:val="standardContextual"/>
        </w:rPr>
      </w:pPr>
      <w:r w:rsidRPr="0003251B">
        <w:rPr>
          <w:rFonts w:cs="Arial"/>
        </w:rPr>
        <w:t>3.3</w:t>
      </w:r>
      <w:r>
        <w:rPr>
          <w:rFonts w:asciiTheme="minorHAnsi" w:eastAsiaTheme="minorEastAsia" w:hAnsiTheme="minorHAnsi" w:cstheme="minorBidi"/>
          <w:kern w:val="2"/>
          <w:sz w:val="24"/>
          <w:szCs w:val="24"/>
          <w14:ligatures w14:val="standardContextual"/>
        </w:rPr>
        <w:tab/>
      </w:r>
      <w:r w:rsidRPr="0003251B">
        <w:rPr>
          <w:rFonts w:cs="Arial"/>
        </w:rPr>
        <w:t>Abbreviations</w:t>
      </w:r>
      <w:r>
        <w:tab/>
      </w:r>
      <w:r>
        <w:fldChar w:fldCharType="begin"/>
      </w:r>
      <w:r>
        <w:instrText xml:space="preserve"> PAGEREF _Toc170058966 \h </w:instrText>
      </w:r>
      <w:r>
        <w:fldChar w:fldCharType="separate"/>
      </w:r>
      <w:r>
        <w:t>9</w:t>
      </w:r>
      <w:r>
        <w:fldChar w:fldCharType="end"/>
      </w:r>
    </w:p>
    <w:p w14:paraId="2B04364D" w14:textId="1D5320DD" w:rsidR="00132004" w:rsidRDefault="00132004">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Background</w:t>
      </w:r>
      <w:r>
        <w:tab/>
      </w:r>
      <w:r>
        <w:fldChar w:fldCharType="begin"/>
      </w:r>
      <w:r>
        <w:instrText xml:space="preserve"> PAGEREF _Toc170058967 \h </w:instrText>
      </w:r>
      <w:r>
        <w:fldChar w:fldCharType="separate"/>
      </w:r>
      <w:r>
        <w:t>9</w:t>
      </w:r>
      <w:r>
        <w:fldChar w:fldCharType="end"/>
      </w:r>
    </w:p>
    <w:p w14:paraId="5BA3F539" w14:textId="54D7A9B5" w:rsidR="00132004" w:rsidRDefault="00132004">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_Toc170058968 \h </w:instrText>
      </w:r>
      <w:r>
        <w:fldChar w:fldCharType="separate"/>
      </w:r>
      <w:r>
        <w:t>9</w:t>
      </w:r>
      <w:r>
        <w:fldChar w:fldCharType="end"/>
      </w:r>
    </w:p>
    <w:p w14:paraId="3C036FF6" w14:textId="12287FD7" w:rsidR="00132004" w:rsidRDefault="00132004">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TR Maintenance</w:t>
      </w:r>
      <w:r>
        <w:tab/>
      </w:r>
      <w:r>
        <w:fldChar w:fldCharType="begin"/>
      </w:r>
      <w:r>
        <w:instrText xml:space="preserve"> PAGEREF _Toc170058969 \h </w:instrText>
      </w:r>
      <w:r>
        <w:fldChar w:fldCharType="separate"/>
      </w:r>
      <w:r>
        <w:t>10</w:t>
      </w:r>
      <w:r>
        <w:fldChar w:fldCharType="end"/>
      </w:r>
    </w:p>
    <w:p w14:paraId="6AEB0B8D" w14:textId="69156F61" w:rsidR="00132004" w:rsidRDefault="00132004">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3Tx CA band combinations</w:t>
      </w:r>
      <w:r>
        <w:tab/>
      </w:r>
      <w:r>
        <w:fldChar w:fldCharType="begin"/>
      </w:r>
      <w:r>
        <w:instrText xml:space="preserve"> PAGEREF _Toc170058970 \h </w:instrText>
      </w:r>
      <w:r>
        <w:fldChar w:fldCharType="separate"/>
      </w:r>
      <w:r>
        <w:t>10</w:t>
      </w:r>
      <w:r>
        <w:fldChar w:fldCharType="end"/>
      </w:r>
    </w:p>
    <w:p w14:paraId="56272299" w14:textId="514F521F" w:rsidR="00132004" w:rsidRDefault="00132004">
      <w:pPr>
        <w:pStyle w:val="TOC2"/>
        <w:rPr>
          <w:rFonts w:asciiTheme="minorHAnsi" w:eastAsiaTheme="minorEastAsia" w:hAnsiTheme="minorHAnsi" w:cstheme="minorBidi"/>
          <w:kern w:val="2"/>
          <w:sz w:val="24"/>
          <w:szCs w:val="24"/>
          <w14:ligatures w14:val="standardContextual"/>
        </w:rPr>
      </w:pPr>
      <w:r>
        <w:t>5.x</w:t>
      </w:r>
      <w:r>
        <w:rPr>
          <w:rFonts w:asciiTheme="minorHAnsi" w:eastAsiaTheme="minorEastAsia" w:hAnsiTheme="minorHAnsi" w:cstheme="minorBidi"/>
          <w:kern w:val="2"/>
          <w:sz w:val="24"/>
          <w:szCs w:val="24"/>
          <w14:ligatures w14:val="standardContextual"/>
        </w:rPr>
        <w:tab/>
      </w:r>
      <w:r>
        <w:t>CA_nX-nY (Example)</w:t>
      </w:r>
      <w:r>
        <w:tab/>
      </w:r>
      <w:r>
        <w:fldChar w:fldCharType="begin"/>
      </w:r>
      <w:r>
        <w:instrText xml:space="preserve"> PAGEREF _Toc170058971 \h </w:instrText>
      </w:r>
      <w:r>
        <w:fldChar w:fldCharType="separate"/>
      </w:r>
      <w:r>
        <w:t>10</w:t>
      </w:r>
      <w:r>
        <w:fldChar w:fldCharType="end"/>
      </w:r>
    </w:p>
    <w:p w14:paraId="36672385" w14:textId="7A25E8FA" w:rsidR="00132004" w:rsidRDefault="00132004">
      <w:pPr>
        <w:pStyle w:val="TOC3"/>
        <w:rPr>
          <w:rFonts w:asciiTheme="minorHAnsi" w:eastAsiaTheme="minorEastAsia" w:hAnsiTheme="minorHAnsi" w:cstheme="minorBidi"/>
          <w:kern w:val="2"/>
          <w:sz w:val="24"/>
          <w:szCs w:val="24"/>
          <w14:ligatures w14:val="standardContextual"/>
        </w:rPr>
      </w:pPr>
      <w:r>
        <w:t>5.x.1</w:t>
      </w:r>
      <w:r>
        <w:rPr>
          <w:rFonts w:asciiTheme="minorHAnsi" w:eastAsiaTheme="minorEastAsia" w:hAnsiTheme="minorHAnsi" w:cstheme="minorBidi"/>
          <w:kern w:val="2"/>
          <w:sz w:val="24"/>
          <w:szCs w:val="24"/>
          <w14:ligatures w14:val="standardContextual"/>
        </w:rPr>
        <w:tab/>
      </w:r>
      <w:r>
        <w:t>Operating bands for CA</w:t>
      </w:r>
      <w:r>
        <w:tab/>
      </w:r>
      <w:r>
        <w:fldChar w:fldCharType="begin"/>
      </w:r>
      <w:r>
        <w:instrText xml:space="preserve"> PAGEREF _Toc170058972 \h </w:instrText>
      </w:r>
      <w:r>
        <w:fldChar w:fldCharType="separate"/>
      </w:r>
      <w:r>
        <w:t>10</w:t>
      </w:r>
      <w:r>
        <w:fldChar w:fldCharType="end"/>
      </w:r>
    </w:p>
    <w:p w14:paraId="2DCA7A49" w14:textId="3BC09867" w:rsidR="00132004" w:rsidRDefault="00132004">
      <w:pPr>
        <w:pStyle w:val="TOC3"/>
        <w:rPr>
          <w:rFonts w:asciiTheme="minorHAnsi" w:eastAsiaTheme="minorEastAsia" w:hAnsiTheme="minorHAnsi" w:cstheme="minorBidi"/>
          <w:kern w:val="2"/>
          <w:sz w:val="24"/>
          <w:szCs w:val="24"/>
          <w14:ligatures w14:val="standardContextual"/>
        </w:rPr>
      </w:pPr>
      <w:r>
        <w:t>5.x.2</w:t>
      </w:r>
      <w:r>
        <w:rPr>
          <w:rFonts w:asciiTheme="minorHAnsi" w:eastAsiaTheme="minorEastAsia" w:hAnsiTheme="minorHAnsi" w:cstheme="minorBidi"/>
          <w:kern w:val="2"/>
          <w:sz w:val="24"/>
          <w:szCs w:val="24"/>
          <w14:ligatures w14:val="standardContextual"/>
        </w:rPr>
        <w:tab/>
      </w:r>
      <w:r>
        <w:t>Maximum output power for inter-band CA</w:t>
      </w:r>
      <w:r>
        <w:tab/>
      </w:r>
      <w:r>
        <w:fldChar w:fldCharType="begin"/>
      </w:r>
      <w:r>
        <w:instrText xml:space="preserve"> PAGEREF _Toc170058973 \h </w:instrText>
      </w:r>
      <w:r>
        <w:fldChar w:fldCharType="separate"/>
      </w:r>
      <w:r>
        <w:t>10</w:t>
      </w:r>
      <w:r>
        <w:fldChar w:fldCharType="end"/>
      </w:r>
    </w:p>
    <w:p w14:paraId="4BC21B9C" w14:textId="5912FB91" w:rsidR="00132004" w:rsidRDefault="00132004">
      <w:pPr>
        <w:pStyle w:val="TOC3"/>
        <w:rPr>
          <w:rFonts w:asciiTheme="minorHAnsi" w:eastAsiaTheme="minorEastAsia" w:hAnsiTheme="minorHAnsi" w:cstheme="minorBidi"/>
          <w:kern w:val="2"/>
          <w:sz w:val="24"/>
          <w:szCs w:val="24"/>
          <w14:ligatures w14:val="standardContextual"/>
        </w:rPr>
      </w:pPr>
      <w:r>
        <w:t>5.x.3</w:t>
      </w:r>
      <w:r>
        <w:rPr>
          <w:rFonts w:asciiTheme="minorHAnsi" w:eastAsiaTheme="minorEastAsia" w:hAnsiTheme="minorHAnsi" w:cstheme="minorBidi"/>
          <w:kern w:val="2"/>
          <w:sz w:val="24"/>
          <w:szCs w:val="24"/>
          <w14:ligatures w14:val="standardContextual"/>
        </w:rPr>
        <w:tab/>
      </w:r>
      <w:r>
        <w:t>MSD scenario studies</w:t>
      </w:r>
      <w:r>
        <w:tab/>
      </w:r>
      <w:r>
        <w:fldChar w:fldCharType="begin"/>
      </w:r>
      <w:r>
        <w:instrText xml:space="preserve"> PAGEREF _Toc170058974 \h </w:instrText>
      </w:r>
      <w:r>
        <w:fldChar w:fldCharType="separate"/>
      </w:r>
      <w:r>
        <w:t>10</w:t>
      </w:r>
      <w:r>
        <w:fldChar w:fldCharType="end"/>
      </w:r>
    </w:p>
    <w:p w14:paraId="70AA0862" w14:textId="35C045D8" w:rsidR="00132004" w:rsidRDefault="00132004">
      <w:pPr>
        <w:pStyle w:val="TOC3"/>
        <w:rPr>
          <w:rFonts w:asciiTheme="minorHAnsi" w:eastAsiaTheme="minorEastAsia" w:hAnsiTheme="minorHAnsi" w:cstheme="minorBidi"/>
          <w:kern w:val="2"/>
          <w:sz w:val="24"/>
          <w:szCs w:val="24"/>
          <w14:ligatures w14:val="standardContextual"/>
        </w:rPr>
      </w:pPr>
      <w:r>
        <w:t>5.x.4</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_Toc170058975 \h </w:instrText>
      </w:r>
      <w:r>
        <w:fldChar w:fldCharType="separate"/>
      </w:r>
      <w:r>
        <w:t>11</w:t>
      </w:r>
      <w:r>
        <w:fldChar w:fldCharType="end"/>
      </w:r>
    </w:p>
    <w:p w14:paraId="46109A34" w14:textId="03C01D7E" w:rsidR="00132004" w:rsidRDefault="00132004">
      <w:pPr>
        <w:pStyle w:val="TOC4"/>
        <w:rPr>
          <w:rFonts w:asciiTheme="minorHAnsi" w:eastAsiaTheme="minorEastAsia" w:hAnsiTheme="minorHAnsi" w:cstheme="minorBidi"/>
          <w:kern w:val="2"/>
          <w:sz w:val="24"/>
          <w:szCs w:val="24"/>
          <w14:ligatures w14:val="standardContextual"/>
        </w:rPr>
      </w:pPr>
      <w:r>
        <w:t>5.x.4.1</w:t>
      </w:r>
      <w:r>
        <w:rPr>
          <w:rFonts w:asciiTheme="minorHAnsi" w:eastAsiaTheme="minorEastAsia" w:hAnsiTheme="minorHAnsi" w:cstheme="minorBidi"/>
          <w:kern w:val="2"/>
          <w:sz w:val="24"/>
          <w:szCs w:val="24"/>
          <w14:ligatures w14:val="standardContextual"/>
        </w:rPr>
        <w:tab/>
      </w:r>
      <w:r>
        <w:t>REFSENS requirements for total power class 2</w:t>
      </w:r>
      <w:r>
        <w:tab/>
      </w:r>
      <w:r>
        <w:fldChar w:fldCharType="begin"/>
      </w:r>
      <w:r>
        <w:instrText xml:space="preserve"> PAGEREF _Toc170058976 \h </w:instrText>
      </w:r>
      <w:r>
        <w:fldChar w:fldCharType="separate"/>
      </w:r>
      <w:r>
        <w:t>11</w:t>
      </w:r>
      <w:r>
        <w:fldChar w:fldCharType="end"/>
      </w:r>
    </w:p>
    <w:p w14:paraId="05F88773" w14:textId="4D33691F" w:rsidR="00132004" w:rsidRDefault="00132004">
      <w:pPr>
        <w:pStyle w:val="TOC4"/>
        <w:rPr>
          <w:rFonts w:asciiTheme="minorHAnsi" w:eastAsiaTheme="minorEastAsia" w:hAnsiTheme="minorHAnsi" w:cstheme="minorBidi"/>
          <w:kern w:val="2"/>
          <w:sz w:val="24"/>
          <w:szCs w:val="24"/>
          <w14:ligatures w14:val="standardContextual"/>
        </w:rPr>
      </w:pPr>
      <w:r>
        <w:t>5.x.4.2</w:t>
      </w:r>
      <w:r>
        <w:rPr>
          <w:rFonts w:asciiTheme="minorHAnsi" w:eastAsiaTheme="minorEastAsia" w:hAnsiTheme="minorHAnsi" w:cstheme="minorBidi"/>
          <w:kern w:val="2"/>
          <w:sz w:val="24"/>
          <w:szCs w:val="24"/>
          <w14:ligatures w14:val="standardContextual"/>
        </w:rPr>
        <w:tab/>
      </w:r>
      <w:r>
        <w:t>REFSENS requirements for total power class 1.5</w:t>
      </w:r>
      <w:r>
        <w:tab/>
      </w:r>
      <w:r>
        <w:fldChar w:fldCharType="begin"/>
      </w:r>
      <w:r>
        <w:instrText xml:space="preserve"> PAGEREF _Toc170058977 \h </w:instrText>
      </w:r>
      <w:r>
        <w:fldChar w:fldCharType="separate"/>
      </w:r>
      <w:r>
        <w:t>11</w:t>
      </w:r>
      <w:r>
        <w:fldChar w:fldCharType="end"/>
      </w:r>
    </w:p>
    <w:p w14:paraId="2A70EFFD" w14:textId="45EA3DAE" w:rsidR="00132004" w:rsidRDefault="00132004">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CA_n2A-n77A</w:t>
      </w:r>
      <w:r>
        <w:tab/>
      </w:r>
      <w:r>
        <w:fldChar w:fldCharType="begin"/>
      </w:r>
      <w:r>
        <w:instrText xml:space="preserve"> PAGEREF _Toc170058978 \h </w:instrText>
      </w:r>
      <w:r>
        <w:fldChar w:fldCharType="separate"/>
      </w:r>
      <w:r>
        <w:t>11</w:t>
      </w:r>
      <w:r>
        <w:fldChar w:fldCharType="end"/>
      </w:r>
    </w:p>
    <w:p w14:paraId="49B39301" w14:textId="51A26CC5"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5.1.1</w:t>
      </w:r>
      <w:r>
        <w:rPr>
          <w:rFonts w:asciiTheme="minorHAnsi" w:eastAsiaTheme="minorEastAsia" w:hAnsiTheme="minorHAnsi" w:cstheme="minorBidi"/>
          <w:kern w:val="2"/>
          <w:sz w:val="24"/>
          <w:szCs w:val="24"/>
          <w14:ligatures w14:val="standardContextual"/>
        </w:rPr>
        <w:tab/>
      </w:r>
      <w:r w:rsidRPr="0003251B">
        <w:rPr>
          <w:rFonts w:eastAsia="DengXian"/>
        </w:rPr>
        <w:t>Operating bands for CA</w:t>
      </w:r>
      <w:r>
        <w:tab/>
      </w:r>
      <w:r>
        <w:fldChar w:fldCharType="begin"/>
      </w:r>
      <w:r>
        <w:instrText xml:space="preserve"> PAGEREF _Toc170058979 \h </w:instrText>
      </w:r>
      <w:r>
        <w:fldChar w:fldCharType="separate"/>
      </w:r>
      <w:r>
        <w:t>11</w:t>
      </w:r>
      <w:r>
        <w:fldChar w:fldCharType="end"/>
      </w:r>
    </w:p>
    <w:p w14:paraId="091B5BE4" w14:textId="3D8C0DEB"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5.1.2</w:t>
      </w:r>
      <w:r>
        <w:rPr>
          <w:rFonts w:asciiTheme="minorHAnsi" w:eastAsiaTheme="minorEastAsia" w:hAnsiTheme="minorHAnsi" w:cstheme="minorBidi"/>
          <w:kern w:val="2"/>
          <w:sz w:val="24"/>
          <w:szCs w:val="24"/>
          <w14:ligatures w14:val="standardContextual"/>
        </w:rPr>
        <w:tab/>
      </w:r>
      <w:r w:rsidRPr="0003251B">
        <w:rPr>
          <w:rFonts w:eastAsia="DengXian"/>
        </w:rPr>
        <w:t>Maximum output power for inter-band CA</w:t>
      </w:r>
      <w:r>
        <w:tab/>
      </w:r>
      <w:r>
        <w:fldChar w:fldCharType="begin"/>
      </w:r>
      <w:r>
        <w:instrText xml:space="preserve"> PAGEREF _Toc170058980 \h </w:instrText>
      </w:r>
      <w:r>
        <w:fldChar w:fldCharType="separate"/>
      </w:r>
      <w:r>
        <w:t>11</w:t>
      </w:r>
      <w:r>
        <w:fldChar w:fldCharType="end"/>
      </w:r>
    </w:p>
    <w:p w14:paraId="79A0FB16" w14:textId="1100602D"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5.1.3</w:t>
      </w:r>
      <w:r>
        <w:rPr>
          <w:rFonts w:asciiTheme="minorHAnsi" w:eastAsiaTheme="minorEastAsia" w:hAnsiTheme="minorHAnsi" w:cstheme="minorBidi"/>
          <w:kern w:val="2"/>
          <w:sz w:val="24"/>
          <w:szCs w:val="24"/>
          <w14:ligatures w14:val="standardContextual"/>
        </w:rPr>
        <w:tab/>
      </w:r>
      <w:r w:rsidRPr="0003251B">
        <w:rPr>
          <w:rFonts w:eastAsia="DengXian"/>
        </w:rPr>
        <w:t>MSD scenario studies</w:t>
      </w:r>
      <w:r>
        <w:tab/>
      </w:r>
      <w:r>
        <w:fldChar w:fldCharType="begin"/>
      </w:r>
      <w:r>
        <w:instrText xml:space="preserve"> PAGEREF _Toc170058981 \h </w:instrText>
      </w:r>
      <w:r>
        <w:fldChar w:fldCharType="separate"/>
      </w:r>
      <w:r>
        <w:t>12</w:t>
      </w:r>
      <w:r>
        <w:fldChar w:fldCharType="end"/>
      </w:r>
    </w:p>
    <w:p w14:paraId="2FCD8337" w14:textId="6D4DFA09" w:rsidR="00132004" w:rsidRDefault="00132004">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_Toc170058982 \h </w:instrText>
      </w:r>
      <w:r>
        <w:fldChar w:fldCharType="separate"/>
      </w:r>
      <w:r>
        <w:t>12</w:t>
      </w:r>
      <w:r>
        <w:fldChar w:fldCharType="end"/>
      </w:r>
    </w:p>
    <w:p w14:paraId="7A2F9125" w14:textId="64DC741C" w:rsidR="00132004" w:rsidRDefault="00132004">
      <w:pPr>
        <w:pStyle w:val="TOC4"/>
        <w:rPr>
          <w:rFonts w:asciiTheme="minorHAnsi" w:eastAsiaTheme="minorEastAsia" w:hAnsiTheme="minorHAnsi" w:cstheme="minorBidi"/>
          <w:kern w:val="2"/>
          <w:sz w:val="24"/>
          <w:szCs w:val="24"/>
          <w14:ligatures w14:val="standardContextual"/>
        </w:rPr>
      </w:pPr>
      <w:r w:rsidRPr="0003251B">
        <w:rPr>
          <w:rFonts w:eastAsia="DengXian"/>
        </w:rPr>
        <w:t>5.1.4.1</w:t>
      </w:r>
      <w:r>
        <w:rPr>
          <w:rFonts w:asciiTheme="minorHAnsi" w:eastAsiaTheme="minorEastAsia" w:hAnsiTheme="minorHAnsi" w:cstheme="minorBidi"/>
          <w:kern w:val="2"/>
          <w:sz w:val="24"/>
          <w:szCs w:val="24"/>
          <w14:ligatures w14:val="standardContextual"/>
        </w:rPr>
        <w:tab/>
      </w:r>
      <w:r w:rsidRPr="0003251B">
        <w:rPr>
          <w:rFonts w:eastAsia="DengXian"/>
        </w:rPr>
        <w:t>REFSENS requirements for total power class 2</w:t>
      </w:r>
      <w:r>
        <w:tab/>
      </w:r>
      <w:r>
        <w:fldChar w:fldCharType="begin"/>
      </w:r>
      <w:r>
        <w:instrText xml:space="preserve"> PAGEREF _Toc170058983 \h </w:instrText>
      </w:r>
      <w:r>
        <w:fldChar w:fldCharType="separate"/>
      </w:r>
      <w:r>
        <w:t>12</w:t>
      </w:r>
      <w:r>
        <w:fldChar w:fldCharType="end"/>
      </w:r>
    </w:p>
    <w:p w14:paraId="0DE0332D" w14:textId="13455F05" w:rsidR="00132004" w:rsidRDefault="00132004">
      <w:pPr>
        <w:pStyle w:val="TOC4"/>
        <w:rPr>
          <w:rFonts w:asciiTheme="minorHAnsi" w:eastAsiaTheme="minorEastAsia" w:hAnsiTheme="minorHAnsi" w:cstheme="minorBidi"/>
          <w:kern w:val="2"/>
          <w:sz w:val="24"/>
          <w:szCs w:val="24"/>
          <w14:ligatures w14:val="standardContextual"/>
        </w:rPr>
      </w:pPr>
      <w:r w:rsidRPr="0003251B">
        <w:rPr>
          <w:rFonts w:eastAsia="DengXian"/>
        </w:rPr>
        <w:t>5.1.4.2</w:t>
      </w:r>
      <w:r>
        <w:rPr>
          <w:rFonts w:asciiTheme="minorHAnsi" w:eastAsiaTheme="minorEastAsia" w:hAnsiTheme="minorHAnsi" w:cstheme="minorBidi"/>
          <w:kern w:val="2"/>
          <w:sz w:val="24"/>
          <w:szCs w:val="24"/>
          <w14:ligatures w14:val="standardContextual"/>
        </w:rPr>
        <w:tab/>
      </w:r>
      <w:r w:rsidRPr="0003251B">
        <w:rPr>
          <w:rFonts w:eastAsia="DengXian"/>
        </w:rPr>
        <w:t>REFSENS requirements for total power class 1.5</w:t>
      </w:r>
      <w:r>
        <w:tab/>
      </w:r>
      <w:r>
        <w:fldChar w:fldCharType="begin"/>
      </w:r>
      <w:r>
        <w:instrText xml:space="preserve"> PAGEREF _Toc170058984 \h </w:instrText>
      </w:r>
      <w:r>
        <w:fldChar w:fldCharType="separate"/>
      </w:r>
      <w:r>
        <w:t>14</w:t>
      </w:r>
      <w:r>
        <w:fldChar w:fldCharType="end"/>
      </w:r>
    </w:p>
    <w:p w14:paraId="6D180D34" w14:textId="5E74BC65" w:rsidR="00132004" w:rsidRDefault="00132004">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CA_n25A-n41A</w:t>
      </w:r>
      <w:r>
        <w:tab/>
      </w:r>
      <w:r>
        <w:fldChar w:fldCharType="begin"/>
      </w:r>
      <w:r>
        <w:instrText xml:space="preserve"> PAGEREF _Toc170058985 \h </w:instrText>
      </w:r>
      <w:r>
        <w:fldChar w:fldCharType="separate"/>
      </w:r>
      <w:r>
        <w:t>15</w:t>
      </w:r>
      <w:r>
        <w:fldChar w:fldCharType="end"/>
      </w:r>
    </w:p>
    <w:p w14:paraId="4EBF6526" w14:textId="01A868C0" w:rsidR="00132004" w:rsidRDefault="00132004">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Operating bands for CA</w:t>
      </w:r>
      <w:r>
        <w:tab/>
      </w:r>
      <w:r>
        <w:fldChar w:fldCharType="begin"/>
      </w:r>
      <w:r>
        <w:instrText xml:space="preserve"> PAGEREF _Toc170058986 \h </w:instrText>
      </w:r>
      <w:r>
        <w:fldChar w:fldCharType="separate"/>
      </w:r>
      <w:r>
        <w:t>15</w:t>
      </w:r>
      <w:r>
        <w:fldChar w:fldCharType="end"/>
      </w:r>
    </w:p>
    <w:p w14:paraId="1F9833F4" w14:textId="0E8BB141" w:rsidR="00132004" w:rsidRDefault="00132004">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Maximum output power for inter-band CA</w:t>
      </w:r>
      <w:r>
        <w:tab/>
      </w:r>
      <w:r>
        <w:fldChar w:fldCharType="begin"/>
      </w:r>
      <w:r>
        <w:instrText xml:space="preserve"> PAGEREF _Toc170058987 \h </w:instrText>
      </w:r>
      <w:r>
        <w:fldChar w:fldCharType="separate"/>
      </w:r>
      <w:r>
        <w:t>15</w:t>
      </w:r>
      <w:r>
        <w:fldChar w:fldCharType="end"/>
      </w:r>
    </w:p>
    <w:p w14:paraId="2D0DE69E" w14:textId="743E9F2B" w:rsidR="00132004" w:rsidRDefault="00132004">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MSD scenario studies</w:t>
      </w:r>
      <w:r>
        <w:tab/>
      </w:r>
      <w:r>
        <w:fldChar w:fldCharType="begin"/>
      </w:r>
      <w:r>
        <w:instrText xml:space="preserve"> PAGEREF _Toc170058988 \h </w:instrText>
      </w:r>
      <w:r>
        <w:fldChar w:fldCharType="separate"/>
      </w:r>
      <w:r>
        <w:t>16</w:t>
      </w:r>
      <w:r>
        <w:fldChar w:fldCharType="end"/>
      </w:r>
    </w:p>
    <w:p w14:paraId="0955001D" w14:textId="2F35FC8A" w:rsidR="00132004" w:rsidRDefault="00132004">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_Toc170058989 \h </w:instrText>
      </w:r>
      <w:r>
        <w:fldChar w:fldCharType="separate"/>
      </w:r>
      <w:r>
        <w:t>16</w:t>
      </w:r>
      <w:r>
        <w:fldChar w:fldCharType="end"/>
      </w:r>
    </w:p>
    <w:p w14:paraId="1CF1FB4E" w14:textId="230A92C0" w:rsidR="00132004" w:rsidRDefault="00132004">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REFSENS requirements for total power class 2</w:t>
      </w:r>
      <w:r>
        <w:tab/>
      </w:r>
      <w:r>
        <w:fldChar w:fldCharType="begin"/>
      </w:r>
      <w:r>
        <w:instrText xml:space="preserve"> PAGEREF _Toc170058990 \h </w:instrText>
      </w:r>
      <w:r>
        <w:fldChar w:fldCharType="separate"/>
      </w:r>
      <w:r>
        <w:t>16</w:t>
      </w:r>
      <w:r>
        <w:fldChar w:fldCharType="end"/>
      </w:r>
    </w:p>
    <w:p w14:paraId="0A429D9B" w14:textId="2169663F" w:rsidR="00132004" w:rsidRDefault="00132004">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REFSENS requirements for total power class 1.5</w:t>
      </w:r>
      <w:r>
        <w:tab/>
      </w:r>
      <w:r>
        <w:fldChar w:fldCharType="begin"/>
      </w:r>
      <w:r>
        <w:instrText xml:space="preserve"> PAGEREF _Toc170058991 \h </w:instrText>
      </w:r>
      <w:r>
        <w:fldChar w:fldCharType="separate"/>
      </w:r>
      <w:r>
        <w:t>16</w:t>
      </w:r>
      <w:r>
        <w:fldChar w:fldCharType="end"/>
      </w:r>
    </w:p>
    <w:p w14:paraId="38A4F49D" w14:textId="27719DFD" w:rsidR="00132004" w:rsidRDefault="00132004">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CA_n41A-n66A</w:t>
      </w:r>
      <w:r>
        <w:tab/>
      </w:r>
      <w:r>
        <w:fldChar w:fldCharType="begin"/>
      </w:r>
      <w:r>
        <w:instrText xml:space="preserve"> PAGEREF _Toc170058992 \h </w:instrText>
      </w:r>
      <w:r>
        <w:fldChar w:fldCharType="separate"/>
      </w:r>
      <w:r>
        <w:t>16</w:t>
      </w:r>
      <w:r>
        <w:fldChar w:fldCharType="end"/>
      </w:r>
    </w:p>
    <w:p w14:paraId="2B48F272" w14:textId="17F2440A" w:rsidR="00132004" w:rsidRDefault="00132004">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Operating bands for CA</w:t>
      </w:r>
      <w:r>
        <w:tab/>
      </w:r>
      <w:r>
        <w:fldChar w:fldCharType="begin"/>
      </w:r>
      <w:r>
        <w:instrText xml:space="preserve"> PAGEREF _Toc170058993 \h </w:instrText>
      </w:r>
      <w:r>
        <w:fldChar w:fldCharType="separate"/>
      </w:r>
      <w:r>
        <w:t>16</w:t>
      </w:r>
      <w:r>
        <w:fldChar w:fldCharType="end"/>
      </w:r>
    </w:p>
    <w:p w14:paraId="2889B6DD" w14:textId="6060EEEF" w:rsidR="00132004" w:rsidRDefault="00132004">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Maximum output power for inter-band CA</w:t>
      </w:r>
      <w:r>
        <w:tab/>
      </w:r>
      <w:r>
        <w:fldChar w:fldCharType="begin"/>
      </w:r>
      <w:r>
        <w:instrText xml:space="preserve"> PAGEREF _Toc170058994 \h </w:instrText>
      </w:r>
      <w:r>
        <w:fldChar w:fldCharType="separate"/>
      </w:r>
      <w:r>
        <w:t>16</w:t>
      </w:r>
      <w:r>
        <w:fldChar w:fldCharType="end"/>
      </w:r>
    </w:p>
    <w:p w14:paraId="4638FFA5" w14:textId="4E75EE83" w:rsidR="00132004" w:rsidRDefault="00132004">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MSD scenario studies</w:t>
      </w:r>
      <w:r>
        <w:tab/>
      </w:r>
      <w:r>
        <w:fldChar w:fldCharType="begin"/>
      </w:r>
      <w:r>
        <w:instrText xml:space="preserve"> PAGEREF _Toc170058995 \h </w:instrText>
      </w:r>
      <w:r>
        <w:fldChar w:fldCharType="separate"/>
      </w:r>
      <w:r>
        <w:t>17</w:t>
      </w:r>
      <w:r>
        <w:fldChar w:fldCharType="end"/>
      </w:r>
    </w:p>
    <w:p w14:paraId="13B44219" w14:textId="65BCAB36" w:rsidR="00132004" w:rsidRDefault="00132004">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_Toc170058996 \h </w:instrText>
      </w:r>
      <w:r>
        <w:fldChar w:fldCharType="separate"/>
      </w:r>
      <w:r>
        <w:t>17</w:t>
      </w:r>
      <w:r>
        <w:fldChar w:fldCharType="end"/>
      </w:r>
    </w:p>
    <w:p w14:paraId="055874CE" w14:textId="7125AC4A" w:rsidR="00132004" w:rsidRDefault="00132004">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REFSENS requirements for total power class 2</w:t>
      </w:r>
      <w:r>
        <w:tab/>
      </w:r>
      <w:r>
        <w:fldChar w:fldCharType="begin"/>
      </w:r>
      <w:r>
        <w:instrText xml:space="preserve"> PAGEREF _Toc170058997 \h </w:instrText>
      </w:r>
      <w:r>
        <w:fldChar w:fldCharType="separate"/>
      </w:r>
      <w:r>
        <w:t>17</w:t>
      </w:r>
      <w:r>
        <w:fldChar w:fldCharType="end"/>
      </w:r>
    </w:p>
    <w:p w14:paraId="2D85AD66" w14:textId="313A96B6" w:rsidR="00132004" w:rsidRDefault="00132004">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REFSENS requirements for total power class 1.5</w:t>
      </w:r>
      <w:r>
        <w:tab/>
      </w:r>
      <w:r>
        <w:fldChar w:fldCharType="begin"/>
      </w:r>
      <w:r>
        <w:instrText xml:space="preserve"> PAGEREF _Toc170058998 \h </w:instrText>
      </w:r>
      <w:r>
        <w:fldChar w:fldCharType="separate"/>
      </w:r>
      <w:r>
        <w:t>17</w:t>
      </w:r>
      <w:r>
        <w:fldChar w:fldCharType="end"/>
      </w:r>
    </w:p>
    <w:p w14:paraId="7C59DC1F" w14:textId="75B538C7" w:rsidR="00132004" w:rsidRDefault="00132004">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CA_n7-n77</w:t>
      </w:r>
      <w:r>
        <w:tab/>
      </w:r>
      <w:r>
        <w:fldChar w:fldCharType="begin"/>
      </w:r>
      <w:r>
        <w:instrText xml:space="preserve"> PAGEREF _Toc170058999 \h </w:instrText>
      </w:r>
      <w:r>
        <w:fldChar w:fldCharType="separate"/>
      </w:r>
      <w:r>
        <w:t>17</w:t>
      </w:r>
      <w:r>
        <w:fldChar w:fldCharType="end"/>
      </w:r>
    </w:p>
    <w:p w14:paraId="1E5E88B3" w14:textId="350F12E8" w:rsidR="00132004" w:rsidRDefault="00132004">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Operating bands for CA</w:t>
      </w:r>
      <w:r>
        <w:tab/>
      </w:r>
      <w:r>
        <w:fldChar w:fldCharType="begin"/>
      </w:r>
      <w:r>
        <w:instrText xml:space="preserve"> PAGEREF _Toc170059000 \h </w:instrText>
      </w:r>
      <w:r>
        <w:fldChar w:fldCharType="separate"/>
      </w:r>
      <w:r>
        <w:t>17</w:t>
      </w:r>
      <w:r>
        <w:fldChar w:fldCharType="end"/>
      </w:r>
    </w:p>
    <w:p w14:paraId="2BAF032F" w14:textId="431425CC" w:rsidR="00132004" w:rsidRDefault="00132004">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Maximum output power for inter-band CA</w:t>
      </w:r>
      <w:r>
        <w:tab/>
      </w:r>
      <w:r>
        <w:fldChar w:fldCharType="begin"/>
      </w:r>
      <w:r>
        <w:instrText xml:space="preserve"> PAGEREF _Toc170059001 \h </w:instrText>
      </w:r>
      <w:r>
        <w:fldChar w:fldCharType="separate"/>
      </w:r>
      <w:r>
        <w:t>17</w:t>
      </w:r>
      <w:r>
        <w:fldChar w:fldCharType="end"/>
      </w:r>
    </w:p>
    <w:p w14:paraId="7419F8D7" w14:textId="7241B5AB" w:rsidR="00132004" w:rsidRDefault="00132004">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MSD scenario studies</w:t>
      </w:r>
      <w:r>
        <w:tab/>
      </w:r>
      <w:r>
        <w:fldChar w:fldCharType="begin"/>
      </w:r>
      <w:r>
        <w:instrText xml:space="preserve"> PAGEREF _Toc170059002 \h </w:instrText>
      </w:r>
      <w:r>
        <w:fldChar w:fldCharType="separate"/>
      </w:r>
      <w:r>
        <w:t>18</w:t>
      </w:r>
      <w:r>
        <w:fldChar w:fldCharType="end"/>
      </w:r>
    </w:p>
    <w:p w14:paraId="236C36FC" w14:textId="4D9C6B6E" w:rsidR="00132004" w:rsidRDefault="00132004">
      <w:pPr>
        <w:pStyle w:val="TOC3"/>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_Toc170059003 \h </w:instrText>
      </w:r>
      <w:r>
        <w:fldChar w:fldCharType="separate"/>
      </w:r>
      <w:r>
        <w:t>18</w:t>
      </w:r>
      <w:r>
        <w:fldChar w:fldCharType="end"/>
      </w:r>
    </w:p>
    <w:p w14:paraId="09862429" w14:textId="15EABC87" w:rsidR="00132004" w:rsidRDefault="00132004">
      <w:pPr>
        <w:pStyle w:val="TOC4"/>
        <w:rPr>
          <w:rFonts w:asciiTheme="minorHAnsi" w:eastAsiaTheme="minorEastAsia" w:hAnsiTheme="minorHAnsi" w:cstheme="minorBidi"/>
          <w:kern w:val="2"/>
          <w:sz w:val="24"/>
          <w:szCs w:val="24"/>
          <w14:ligatures w14:val="standardContextual"/>
        </w:rPr>
      </w:pPr>
      <w:r>
        <w:t>5.4.4.1</w:t>
      </w:r>
      <w:r>
        <w:rPr>
          <w:rFonts w:asciiTheme="minorHAnsi" w:eastAsiaTheme="minorEastAsia" w:hAnsiTheme="minorHAnsi" w:cstheme="minorBidi"/>
          <w:kern w:val="2"/>
          <w:sz w:val="24"/>
          <w:szCs w:val="24"/>
          <w14:ligatures w14:val="standardContextual"/>
        </w:rPr>
        <w:tab/>
      </w:r>
      <w:r>
        <w:t>REFSENS requirements for total power class 2</w:t>
      </w:r>
      <w:r>
        <w:tab/>
      </w:r>
      <w:r>
        <w:fldChar w:fldCharType="begin"/>
      </w:r>
      <w:r>
        <w:instrText xml:space="preserve"> PAGEREF _Toc170059004 \h </w:instrText>
      </w:r>
      <w:r>
        <w:fldChar w:fldCharType="separate"/>
      </w:r>
      <w:r>
        <w:t>18</w:t>
      </w:r>
      <w:r>
        <w:fldChar w:fldCharType="end"/>
      </w:r>
    </w:p>
    <w:p w14:paraId="7A25FEB9" w14:textId="5490B3B4" w:rsidR="00132004" w:rsidRDefault="00132004">
      <w:pPr>
        <w:pStyle w:val="TOC4"/>
        <w:rPr>
          <w:rFonts w:asciiTheme="minorHAnsi" w:eastAsiaTheme="minorEastAsia" w:hAnsiTheme="minorHAnsi" w:cstheme="minorBidi"/>
          <w:kern w:val="2"/>
          <w:sz w:val="24"/>
          <w:szCs w:val="24"/>
          <w14:ligatures w14:val="standardContextual"/>
        </w:rPr>
      </w:pPr>
      <w:r>
        <w:t>5.4.4.2</w:t>
      </w:r>
      <w:r>
        <w:rPr>
          <w:rFonts w:asciiTheme="minorHAnsi" w:eastAsiaTheme="minorEastAsia" w:hAnsiTheme="minorHAnsi" w:cstheme="minorBidi"/>
          <w:kern w:val="2"/>
          <w:sz w:val="24"/>
          <w:szCs w:val="24"/>
          <w14:ligatures w14:val="standardContextual"/>
        </w:rPr>
        <w:tab/>
      </w:r>
      <w:r>
        <w:t>REFSENS requirements for total power class 1.5</w:t>
      </w:r>
      <w:r>
        <w:tab/>
      </w:r>
      <w:r>
        <w:fldChar w:fldCharType="begin"/>
      </w:r>
      <w:r>
        <w:instrText xml:space="preserve"> PAGEREF _Toc170059005 \h </w:instrText>
      </w:r>
      <w:r>
        <w:fldChar w:fldCharType="separate"/>
      </w:r>
      <w:r>
        <w:t>18</w:t>
      </w:r>
      <w:r>
        <w:fldChar w:fldCharType="end"/>
      </w:r>
    </w:p>
    <w:p w14:paraId="1EAA0A80" w14:textId="6B17101B" w:rsidR="00132004" w:rsidRDefault="00132004">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CA_n25-n77</w:t>
      </w:r>
      <w:r>
        <w:tab/>
      </w:r>
      <w:r>
        <w:fldChar w:fldCharType="begin"/>
      </w:r>
      <w:r>
        <w:instrText xml:space="preserve"> PAGEREF _Toc170059006 \h </w:instrText>
      </w:r>
      <w:r>
        <w:fldChar w:fldCharType="separate"/>
      </w:r>
      <w:r>
        <w:t>19</w:t>
      </w:r>
      <w:r>
        <w:fldChar w:fldCharType="end"/>
      </w:r>
    </w:p>
    <w:p w14:paraId="7C619DBF" w14:textId="0D9A6886" w:rsidR="00132004" w:rsidRDefault="00132004">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Operating bands for CA</w:t>
      </w:r>
      <w:r>
        <w:tab/>
      </w:r>
      <w:r>
        <w:fldChar w:fldCharType="begin"/>
      </w:r>
      <w:r>
        <w:instrText xml:space="preserve"> PAGEREF _Toc170059007 \h </w:instrText>
      </w:r>
      <w:r>
        <w:fldChar w:fldCharType="separate"/>
      </w:r>
      <w:r>
        <w:t>19</w:t>
      </w:r>
      <w:r>
        <w:fldChar w:fldCharType="end"/>
      </w:r>
    </w:p>
    <w:p w14:paraId="47EDB301" w14:textId="73E473C5" w:rsidR="00132004" w:rsidRDefault="00132004">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Maximum output power for inter-band CA</w:t>
      </w:r>
      <w:r>
        <w:tab/>
      </w:r>
      <w:r>
        <w:fldChar w:fldCharType="begin"/>
      </w:r>
      <w:r>
        <w:instrText xml:space="preserve"> PAGEREF _Toc170059008 \h </w:instrText>
      </w:r>
      <w:r>
        <w:fldChar w:fldCharType="separate"/>
      </w:r>
      <w:r>
        <w:t>19</w:t>
      </w:r>
      <w:r>
        <w:fldChar w:fldCharType="end"/>
      </w:r>
    </w:p>
    <w:p w14:paraId="04F908B4" w14:textId="1784C5CE" w:rsidR="00132004" w:rsidRDefault="00132004">
      <w:pPr>
        <w:pStyle w:val="TOC3"/>
        <w:rPr>
          <w:rFonts w:asciiTheme="minorHAnsi" w:eastAsiaTheme="minorEastAsia" w:hAnsiTheme="minorHAnsi" w:cstheme="minorBidi"/>
          <w:kern w:val="2"/>
          <w:sz w:val="24"/>
          <w:szCs w:val="24"/>
          <w14:ligatures w14:val="standardContextual"/>
        </w:rPr>
      </w:pPr>
      <w:r>
        <w:t>5.5.3</w:t>
      </w:r>
      <w:r>
        <w:rPr>
          <w:rFonts w:asciiTheme="minorHAnsi" w:eastAsiaTheme="minorEastAsia" w:hAnsiTheme="minorHAnsi" w:cstheme="minorBidi"/>
          <w:kern w:val="2"/>
          <w:sz w:val="24"/>
          <w:szCs w:val="24"/>
          <w14:ligatures w14:val="standardContextual"/>
        </w:rPr>
        <w:tab/>
      </w:r>
      <w:r>
        <w:t>MSD scenario studies</w:t>
      </w:r>
      <w:r>
        <w:tab/>
      </w:r>
      <w:r>
        <w:fldChar w:fldCharType="begin"/>
      </w:r>
      <w:r>
        <w:instrText xml:space="preserve"> PAGEREF _Toc170059009 \h </w:instrText>
      </w:r>
      <w:r>
        <w:fldChar w:fldCharType="separate"/>
      </w:r>
      <w:r>
        <w:t>19</w:t>
      </w:r>
      <w:r>
        <w:fldChar w:fldCharType="end"/>
      </w:r>
    </w:p>
    <w:p w14:paraId="60CFA4F9" w14:textId="5533DFF8" w:rsidR="00132004" w:rsidRDefault="00132004">
      <w:pPr>
        <w:pStyle w:val="TOC3"/>
        <w:rPr>
          <w:rFonts w:asciiTheme="minorHAnsi" w:eastAsiaTheme="minorEastAsia" w:hAnsiTheme="minorHAnsi" w:cstheme="minorBidi"/>
          <w:kern w:val="2"/>
          <w:sz w:val="24"/>
          <w:szCs w:val="24"/>
          <w14:ligatures w14:val="standardContextual"/>
        </w:rPr>
      </w:pPr>
      <w:r>
        <w:t>5.5.4</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_Toc170059010 \h </w:instrText>
      </w:r>
      <w:r>
        <w:fldChar w:fldCharType="separate"/>
      </w:r>
      <w:r>
        <w:t>20</w:t>
      </w:r>
      <w:r>
        <w:fldChar w:fldCharType="end"/>
      </w:r>
    </w:p>
    <w:p w14:paraId="18F8DE85" w14:textId="02B202E7" w:rsidR="00132004" w:rsidRDefault="00132004">
      <w:pPr>
        <w:pStyle w:val="TOC4"/>
        <w:rPr>
          <w:rFonts w:asciiTheme="minorHAnsi" w:eastAsiaTheme="minorEastAsia" w:hAnsiTheme="minorHAnsi" w:cstheme="minorBidi"/>
          <w:kern w:val="2"/>
          <w:sz w:val="24"/>
          <w:szCs w:val="24"/>
          <w14:ligatures w14:val="standardContextual"/>
        </w:rPr>
      </w:pPr>
      <w:r>
        <w:t>5.5.4.1</w:t>
      </w:r>
      <w:r>
        <w:rPr>
          <w:rFonts w:asciiTheme="minorHAnsi" w:eastAsiaTheme="minorEastAsia" w:hAnsiTheme="minorHAnsi" w:cstheme="minorBidi"/>
          <w:kern w:val="2"/>
          <w:sz w:val="24"/>
          <w:szCs w:val="24"/>
          <w14:ligatures w14:val="standardContextual"/>
        </w:rPr>
        <w:tab/>
      </w:r>
      <w:r>
        <w:t>REFSENS requirements for total power class 2</w:t>
      </w:r>
      <w:r>
        <w:tab/>
      </w:r>
      <w:r>
        <w:fldChar w:fldCharType="begin"/>
      </w:r>
      <w:r>
        <w:instrText xml:space="preserve"> PAGEREF _Toc170059011 \h </w:instrText>
      </w:r>
      <w:r>
        <w:fldChar w:fldCharType="separate"/>
      </w:r>
      <w:r>
        <w:t>20</w:t>
      </w:r>
      <w:r>
        <w:fldChar w:fldCharType="end"/>
      </w:r>
    </w:p>
    <w:p w14:paraId="1E7D43AC" w14:textId="311188EC" w:rsidR="00132004" w:rsidRDefault="00132004">
      <w:pPr>
        <w:pStyle w:val="TOC4"/>
        <w:rPr>
          <w:rFonts w:asciiTheme="minorHAnsi" w:eastAsiaTheme="minorEastAsia" w:hAnsiTheme="minorHAnsi" w:cstheme="minorBidi"/>
          <w:kern w:val="2"/>
          <w:sz w:val="24"/>
          <w:szCs w:val="24"/>
          <w14:ligatures w14:val="standardContextual"/>
        </w:rPr>
      </w:pPr>
      <w:r>
        <w:t>5.5.4.2</w:t>
      </w:r>
      <w:r>
        <w:rPr>
          <w:rFonts w:asciiTheme="minorHAnsi" w:eastAsiaTheme="minorEastAsia" w:hAnsiTheme="minorHAnsi" w:cstheme="minorBidi"/>
          <w:kern w:val="2"/>
          <w:sz w:val="24"/>
          <w:szCs w:val="24"/>
          <w14:ligatures w14:val="standardContextual"/>
        </w:rPr>
        <w:tab/>
      </w:r>
      <w:r>
        <w:t>REFSENS requirements for total power class 1.5</w:t>
      </w:r>
      <w:r>
        <w:tab/>
      </w:r>
      <w:r>
        <w:fldChar w:fldCharType="begin"/>
      </w:r>
      <w:r>
        <w:instrText xml:space="preserve"> PAGEREF _Toc170059012 \h </w:instrText>
      </w:r>
      <w:r>
        <w:fldChar w:fldCharType="separate"/>
      </w:r>
      <w:r>
        <w:t>20</w:t>
      </w:r>
      <w:r>
        <w:fldChar w:fldCharType="end"/>
      </w:r>
    </w:p>
    <w:p w14:paraId="4699EF88" w14:textId="3B6796E5" w:rsidR="00132004" w:rsidRDefault="00132004">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CA_n66A-n77A</w:t>
      </w:r>
      <w:r>
        <w:tab/>
      </w:r>
      <w:r>
        <w:fldChar w:fldCharType="begin"/>
      </w:r>
      <w:r>
        <w:instrText xml:space="preserve"> PAGEREF _Toc170059013 \h </w:instrText>
      </w:r>
      <w:r>
        <w:fldChar w:fldCharType="separate"/>
      </w:r>
      <w:r>
        <w:t>20</w:t>
      </w:r>
      <w:r>
        <w:fldChar w:fldCharType="end"/>
      </w:r>
    </w:p>
    <w:p w14:paraId="1A870A47" w14:textId="11F31BEE"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cs="Arial"/>
        </w:rPr>
        <w:t>5.6.1</w:t>
      </w:r>
      <w:r>
        <w:rPr>
          <w:rFonts w:asciiTheme="minorHAnsi" w:eastAsiaTheme="minorEastAsia" w:hAnsiTheme="minorHAnsi" w:cstheme="minorBidi"/>
          <w:kern w:val="2"/>
          <w:sz w:val="24"/>
          <w:szCs w:val="24"/>
          <w14:ligatures w14:val="standardContextual"/>
        </w:rPr>
        <w:tab/>
      </w:r>
      <w:r w:rsidRPr="0003251B">
        <w:rPr>
          <w:rFonts w:cs="Arial"/>
        </w:rPr>
        <w:t>Operating bands for CA</w:t>
      </w:r>
      <w:r>
        <w:tab/>
      </w:r>
      <w:r>
        <w:fldChar w:fldCharType="begin"/>
      </w:r>
      <w:r>
        <w:instrText xml:space="preserve"> PAGEREF _Toc170059014 \h </w:instrText>
      </w:r>
      <w:r>
        <w:fldChar w:fldCharType="separate"/>
      </w:r>
      <w:r>
        <w:t>20</w:t>
      </w:r>
      <w:r>
        <w:fldChar w:fldCharType="end"/>
      </w:r>
    </w:p>
    <w:p w14:paraId="49A1FF6A" w14:textId="04512B5D"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cs="Arial"/>
        </w:rPr>
        <w:lastRenderedPageBreak/>
        <w:t>5.6.2</w:t>
      </w:r>
      <w:r>
        <w:rPr>
          <w:rFonts w:asciiTheme="minorHAnsi" w:eastAsiaTheme="minorEastAsia" w:hAnsiTheme="minorHAnsi" w:cstheme="minorBidi"/>
          <w:kern w:val="2"/>
          <w:sz w:val="24"/>
          <w:szCs w:val="24"/>
          <w14:ligatures w14:val="standardContextual"/>
        </w:rPr>
        <w:tab/>
      </w:r>
      <w:r w:rsidRPr="0003251B">
        <w:rPr>
          <w:rFonts w:cs="Arial"/>
        </w:rPr>
        <w:t>Maximum output power for inter-band CA</w:t>
      </w:r>
      <w:r>
        <w:tab/>
      </w:r>
      <w:r>
        <w:fldChar w:fldCharType="begin"/>
      </w:r>
      <w:r>
        <w:instrText xml:space="preserve"> PAGEREF _Toc170059015 \h </w:instrText>
      </w:r>
      <w:r>
        <w:fldChar w:fldCharType="separate"/>
      </w:r>
      <w:r>
        <w:t>20</w:t>
      </w:r>
      <w:r>
        <w:fldChar w:fldCharType="end"/>
      </w:r>
    </w:p>
    <w:p w14:paraId="66D05322" w14:textId="445B1D0D"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cs="Arial"/>
        </w:rPr>
        <w:t>5.6.3</w:t>
      </w:r>
      <w:r>
        <w:rPr>
          <w:rFonts w:asciiTheme="minorHAnsi" w:eastAsiaTheme="minorEastAsia" w:hAnsiTheme="minorHAnsi" w:cstheme="minorBidi"/>
          <w:kern w:val="2"/>
          <w:sz w:val="24"/>
          <w:szCs w:val="24"/>
          <w14:ligatures w14:val="standardContextual"/>
        </w:rPr>
        <w:tab/>
      </w:r>
      <w:r w:rsidRPr="0003251B">
        <w:rPr>
          <w:rFonts w:cs="Arial"/>
        </w:rPr>
        <w:t>MSD scenario studies</w:t>
      </w:r>
      <w:r>
        <w:tab/>
      </w:r>
      <w:r>
        <w:fldChar w:fldCharType="begin"/>
      </w:r>
      <w:r>
        <w:instrText xml:space="preserve"> PAGEREF _Toc170059016 \h </w:instrText>
      </w:r>
      <w:r>
        <w:fldChar w:fldCharType="separate"/>
      </w:r>
      <w:r>
        <w:t>20</w:t>
      </w:r>
      <w:r>
        <w:fldChar w:fldCharType="end"/>
      </w:r>
    </w:p>
    <w:p w14:paraId="61122015" w14:textId="239CBAC5"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cs="Arial"/>
        </w:rPr>
        <w:t>5.6.4</w:t>
      </w:r>
      <w:r>
        <w:rPr>
          <w:rFonts w:asciiTheme="minorHAnsi" w:eastAsiaTheme="minorEastAsia" w:hAnsiTheme="minorHAnsi" w:cstheme="minorBidi"/>
          <w:kern w:val="2"/>
          <w:sz w:val="24"/>
          <w:szCs w:val="24"/>
          <w14:ligatures w14:val="standardContextual"/>
        </w:rPr>
        <w:tab/>
      </w:r>
      <w:r w:rsidRPr="0003251B">
        <w:rPr>
          <w:rFonts w:cs="Arial"/>
        </w:rPr>
        <w:t>REFSENS requirements</w:t>
      </w:r>
      <w:r>
        <w:tab/>
      </w:r>
      <w:r>
        <w:fldChar w:fldCharType="begin"/>
      </w:r>
      <w:r>
        <w:instrText xml:space="preserve"> PAGEREF _Toc170059017 \h </w:instrText>
      </w:r>
      <w:r>
        <w:fldChar w:fldCharType="separate"/>
      </w:r>
      <w:r>
        <w:t>21</w:t>
      </w:r>
      <w:r>
        <w:fldChar w:fldCharType="end"/>
      </w:r>
    </w:p>
    <w:p w14:paraId="0F65B294" w14:textId="636D3923" w:rsidR="00132004" w:rsidRDefault="00132004">
      <w:pPr>
        <w:pStyle w:val="TOC4"/>
        <w:rPr>
          <w:rFonts w:asciiTheme="minorHAnsi" w:eastAsiaTheme="minorEastAsia" w:hAnsiTheme="minorHAnsi" w:cstheme="minorBidi"/>
          <w:kern w:val="2"/>
          <w:sz w:val="24"/>
          <w:szCs w:val="24"/>
          <w14:ligatures w14:val="standardContextual"/>
        </w:rPr>
      </w:pPr>
      <w:r>
        <w:t>5.6.4.1</w:t>
      </w:r>
      <w:r>
        <w:rPr>
          <w:rFonts w:asciiTheme="minorHAnsi" w:eastAsiaTheme="minorEastAsia" w:hAnsiTheme="minorHAnsi" w:cstheme="minorBidi"/>
          <w:kern w:val="2"/>
          <w:sz w:val="24"/>
          <w:szCs w:val="24"/>
          <w14:ligatures w14:val="standardContextual"/>
        </w:rPr>
        <w:tab/>
      </w:r>
      <w:r>
        <w:t>REFSENS requirements for total power class 2</w:t>
      </w:r>
      <w:r>
        <w:tab/>
      </w:r>
      <w:r>
        <w:fldChar w:fldCharType="begin"/>
      </w:r>
      <w:r>
        <w:instrText xml:space="preserve"> PAGEREF _Toc170059018 \h </w:instrText>
      </w:r>
      <w:r>
        <w:fldChar w:fldCharType="separate"/>
      </w:r>
      <w:r>
        <w:t>21</w:t>
      </w:r>
      <w:r>
        <w:fldChar w:fldCharType="end"/>
      </w:r>
    </w:p>
    <w:p w14:paraId="4B808F4A" w14:textId="00963287" w:rsidR="00132004" w:rsidRDefault="00132004">
      <w:pPr>
        <w:pStyle w:val="TOC4"/>
        <w:rPr>
          <w:rFonts w:asciiTheme="minorHAnsi" w:eastAsiaTheme="minorEastAsia" w:hAnsiTheme="minorHAnsi" w:cstheme="minorBidi"/>
          <w:kern w:val="2"/>
          <w:sz w:val="24"/>
          <w:szCs w:val="24"/>
          <w14:ligatures w14:val="standardContextual"/>
        </w:rPr>
      </w:pPr>
      <w:r w:rsidRPr="0003251B">
        <w:rPr>
          <w:rFonts w:cs="Arial"/>
        </w:rPr>
        <w:t>5.6.4.2</w:t>
      </w:r>
      <w:r>
        <w:rPr>
          <w:rFonts w:asciiTheme="minorHAnsi" w:eastAsiaTheme="minorEastAsia" w:hAnsiTheme="minorHAnsi" w:cstheme="minorBidi"/>
          <w:kern w:val="2"/>
          <w:sz w:val="24"/>
          <w:szCs w:val="24"/>
          <w14:ligatures w14:val="standardContextual"/>
        </w:rPr>
        <w:tab/>
      </w:r>
      <w:r w:rsidRPr="0003251B">
        <w:rPr>
          <w:rFonts w:cs="Arial"/>
        </w:rPr>
        <w:t>REFSENS requirements for total power class 1.5</w:t>
      </w:r>
      <w:r>
        <w:tab/>
      </w:r>
      <w:r>
        <w:fldChar w:fldCharType="begin"/>
      </w:r>
      <w:r>
        <w:instrText xml:space="preserve"> PAGEREF _Toc170059019 \h </w:instrText>
      </w:r>
      <w:r>
        <w:fldChar w:fldCharType="separate"/>
      </w:r>
      <w:r>
        <w:t>22</w:t>
      </w:r>
      <w:r>
        <w:fldChar w:fldCharType="end"/>
      </w:r>
    </w:p>
    <w:p w14:paraId="1E05D437" w14:textId="59EE6368" w:rsidR="00132004" w:rsidRDefault="00132004">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CA_n5A-n77A</w:t>
      </w:r>
      <w:r>
        <w:tab/>
      </w:r>
      <w:r>
        <w:fldChar w:fldCharType="begin"/>
      </w:r>
      <w:r>
        <w:instrText xml:space="preserve"> PAGEREF _Toc170059020 \h </w:instrText>
      </w:r>
      <w:r>
        <w:fldChar w:fldCharType="separate"/>
      </w:r>
      <w:r>
        <w:t>23</w:t>
      </w:r>
      <w:r>
        <w:fldChar w:fldCharType="end"/>
      </w:r>
    </w:p>
    <w:p w14:paraId="60AAFCA6" w14:textId="3AEA004B"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cs="Arial"/>
        </w:rPr>
        <w:t>5.7.1</w:t>
      </w:r>
      <w:r>
        <w:rPr>
          <w:rFonts w:asciiTheme="minorHAnsi" w:eastAsiaTheme="minorEastAsia" w:hAnsiTheme="minorHAnsi" w:cstheme="minorBidi"/>
          <w:kern w:val="2"/>
          <w:sz w:val="24"/>
          <w:szCs w:val="24"/>
          <w14:ligatures w14:val="standardContextual"/>
        </w:rPr>
        <w:tab/>
      </w:r>
      <w:r w:rsidRPr="0003251B">
        <w:rPr>
          <w:rFonts w:cs="Arial"/>
        </w:rPr>
        <w:t>Operating bands for CA</w:t>
      </w:r>
      <w:r>
        <w:tab/>
      </w:r>
      <w:r>
        <w:fldChar w:fldCharType="begin"/>
      </w:r>
      <w:r>
        <w:instrText xml:space="preserve"> PAGEREF _Toc170059021 \h </w:instrText>
      </w:r>
      <w:r>
        <w:fldChar w:fldCharType="separate"/>
      </w:r>
      <w:r>
        <w:t>23</w:t>
      </w:r>
      <w:r>
        <w:fldChar w:fldCharType="end"/>
      </w:r>
    </w:p>
    <w:p w14:paraId="1AAB4EC3" w14:textId="386F21E7"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cs="Arial"/>
        </w:rPr>
        <w:t>5.7.2</w:t>
      </w:r>
      <w:r>
        <w:rPr>
          <w:rFonts w:asciiTheme="minorHAnsi" w:eastAsiaTheme="minorEastAsia" w:hAnsiTheme="minorHAnsi" w:cstheme="minorBidi"/>
          <w:kern w:val="2"/>
          <w:sz w:val="24"/>
          <w:szCs w:val="24"/>
          <w14:ligatures w14:val="standardContextual"/>
        </w:rPr>
        <w:tab/>
      </w:r>
      <w:r w:rsidRPr="0003251B">
        <w:rPr>
          <w:rFonts w:cs="Arial"/>
        </w:rPr>
        <w:t>Maximum output power for inter-band CA</w:t>
      </w:r>
      <w:r>
        <w:tab/>
      </w:r>
      <w:r>
        <w:fldChar w:fldCharType="begin"/>
      </w:r>
      <w:r>
        <w:instrText xml:space="preserve"> PAGEREF _Toc170059022 \h </w:instrText>
      </w:r>
      <w:r>
        <w:fldChar w:fldCharType="separate"/>
      </w:r>
      <w:r>
        <w:t>23</w:t>
      </w:r>
      <w:r>
        <w:fldChar w:fldCharType="end"/>
      </w:r>
    </w:p>
    <w:p w14:paraId="38F95C3E" w14:textId="6A5CBFFA"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cs="Arial"/>
        </w:rPr>
        <w:t>5.7.3</w:t>
      </w:r>
      <w:r>
        <w:rPr>
          <w:rFonts w:asciiTheme="minorHAnsi" w:eastAsiaTheme="minorEastAsia" w:hAnsiTheme="minorHAnsi" w:cstheme="minorBidi"/>
          <w:kern w:val="2"/>
          <w:sz w:val="24"/>
          <w:szCs w:val="24"/>
          <w14:ligatures w14:val="standardContextual"/>
        </w:rPr>
        <w:tab/>
      </w:r>
      <w:r w:rsidRPr="0003251B">
        <w:rPr>
          <w:rFonts w:cs="Arial"/>
        </w:rPr>
        <w:t>MSD scenario studies</w:t>
      </w:r>
      <w:r>
        <w:tab/>
      </w:r>
      <w:r>
        <w:fldChar w:fldCharType="begin"/>
      </w:r>
      <w:r>
        <w:instrText xml:space="preserve"> PAGEREF _Toc170059023 \h </w:instrText>
      </w:r>
      <w:r>
        <w:fldChar w:fldCharType="separate"/>
      </w:r>
      <w:r>
        <w:t>23</w:t>
      </w:r>
      <w:r>
        <w:fldChar w:fldCharType="end"/>
      </w:r>
    </w:p>
    <w:p w14:paraId="5154825A" w14:textId="2ADB90A6"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cs="Arial"/>
        </w:rPr>
        <w:t>5.7.4</w:t>
      </w:r>
      <w:r>
        <w:rPr>
          <w:rFonts w:asciiTheme="minorHAnsi" w:eastAsiaTheme="minorEastAsia" w:hAnsiTheme="minorHAnsi" w:cstheme="minorBidi"/>
          <w:kern w:val="2"/>
          <w:sz w:val="24"/>
          <w:szCs w:val="24"/>
          <w14:ligatures w14:val="standardContextual"/>
        </w:rPr>
        <w:tab/>
      </w:r>
      <w:r w:rsidRPr="0003251B">
        <w:rPr>
          <w:rFonts w:cs="Arial"/>
        </w:rPr>
        <w:t>REFSENS requirements</w:t>
      </w:r>
      <w:r>
        <w:tab/>
      </w:r>
      <w:r>
        <w:fldChar w:fldCharType="begin"/>
      </w:r>
      <w:r>
        <w:instrText xml:space="preserve"> PAGEREF _Toc170059024 \h </w:instrText>
      </w:r>
      <w:r>
        <w:fldChar w:fldCharType="separate"/>
      </w:r>
      <w:r>
        <w:t>24</w:t>
      </w:r>
      <w:r>
        <w:fldChar w:fldCharType="end"/>
      </w:r>
    </w:p>
    <w:p w14:paraId="321989A4" w14:textId="65C2D4FA" w:rsidR="00132004" w:rsidRDefault="00132004">
      <w:pPr>
        <w:pStyle w:val="TOC4"/>
        <w:rPr>
          <w:rFonts w:asciiTheme="minorHAnsi" w:eastAsiaTheme="minorEastAsia" w:hAnsiTheme="minorHAnsi" w:cstheme="minorBidi"/>
          <w:kern w:val="2"/>
          <w:sz w:val="24"/>
          <w:szCs w:val="24"/>
          <w14:ligatures w14:val="standardContextual"/>
        </w:rPr>
      </w:pPr>
      <w:r w:rsidRPr="0003251B">
        <w:rPr>
          <w:rFonts w:cs="Arial"/>
        </w:rPr>
        <w:t>5.7.4.1</w:t>
      </w:r>
      <w:r>
        <w:rPr>
          <w:rFonts w:asciiTheme="minorHAnsi" w:eastAsiaTheme="minorEastAsia" w:hAnsiTheme="minorHAnsi" w:cstheme="minorBidi"/>
          <w:kern w:val="2"/>
          <w:sz w:val="24"/>
          <w:szCs w:val="24"/>
          <w14:ligatures w14:val="standardContextual"/>
        </w:rPr>
        <w:tab/>
      </w:r>
      <w:r w:rsidRPr="0003251B">
        <w:rPr>
          <w:rFonts w:cs="Arial"/>
        </w:rPr>
        <w:t>REFSENS requirements for total power class 2</w:t>
      </w:r>
      <w:r>
        <w:tab/>
      </w:r>
      <w:r>
        <w:fldChar w:fldCharType="begin"/>
      </w:r>
      <w:r>
        <w:instrText xml:space="preserve"> PAGEREF _Toc170059025 \h </w:instrText>
      </w:r>
      <w:r>
        <w:fldChar w:fldCharType="separate"/>
      </w:r>
      <w:r>
        <w:t>24</w:t>
      </w:r>
      <w:r>
        <w:fldChar w:fldCharType="end"/>
      </w:r>
    </w:p>
    <w:p w14:paraId="18C23558" w14:textId="4AB205EB" w:rsidR="00132004" w:rsidRDefault="00132004">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CA_n71A-n77A</w:t>
      </w:r>
      <w:r>
        <w:tab/>
      </w:r>
      <w:r>
        <w:fldChar w:fldCharType="begin"/>
      </w:r>
      <w:r>
        <w:instrText xml:space="preserve"> PAGEREF _Toc170059026 \h </w:instrText>
      </w:r>
      <w:r>
        <w:fldChar w:fldCharType="separate"/>
      </w:r>
      <w:r>
        <w:t>25</w:t>
      </w:r>
      <w:r>
        <w:fldChar w:fldCharType="end"/>
      </w:r>
    </w:p>
    <w:p w14:paraId="6D851F7F" w14:textId="15DD3261" w:rsidR="00132004" w:rsidRDefault="00132004">
      <w:pPr>
        <w:pStyle w:val="TOC3"/>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Operating bands for CA</w:t>
      </w:r>
      <w:r>
        <w:tab/>
      </w:r>
      <w:r>
        <w:fldChar w:fldCharType="begin"/>
      </w:r>
      <w:r>
        <w:instrText xml:space="preserve"> PAGEREF _Toc170059027 \h </w:instrText>
      </w:r>
      <w:r>
        <w:fldChar w:fldCharType="separate"/>
      </w:r>
      <w:r>
        <w:t>25</w:t>
      </w:r>
      <w:r>
        <w:fldChar w:fldCharType="end"/>
      </w:r>
    </w:p>
    <w:p w14:paraId="271643A0" w14:textId="318D980E" w:rsidR="00132004" w:rsidRDefault="00132004">
      <w:pPr>
        <w:pStyle w:val="TOC3"/>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Maximum output power for inter-band CA</w:t>
      </w:r>
      <w:r>
        <w:tab/>
      </w:r>
      <w:r>
        <w:fldChar w:fldCharType="begin"/>
      </w:r>
      <w:r>
        <w:instrText xml:space="preserve"> PAGEREF _Toc170059028 \h </w:instrText>
      </w:r>
      <w:r>
        <w:fldChar w:fldCharType="separate"/>
      </w:r>
      <w:r>
        <w:t>25</w:t>
      </w:r>
      <w:r>
        <w:fldChar w:fldCharType="end"/>
      </w:r>
    </w:p>
    <w:p w14:paraId="1C2D079A" w14:textId="606C5967" w:rsidR="00132004" w:rsidRDefault="00132004">
      <w:pPr>
        <w:pStyle w:val="TOC3"/>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MSD scenario studies</w:t>
      </w:r>
      <w:r>
        <w:tab/>
      </w:r>
      <w:r>
        <w:fldChar w:fldCharType="begin"/>
      </w:r>
      <w:r>
        <w:instrText xml:space="preserve"> PAGEREF _Toc170059029 \h </w:instrText>
      </w:r>
      <w:r>
        <w:fldChar w:fldCharType="separate"/>
      </w:r>
      <w:r>
        <w:t>25</w:t>
      </w:r>
      <w:r>
        <w:fldChar w:fldCharType="end"/>
      </w:r>
    </w:p>
    <w:p w14:paraId="06895473" w14:textId="1C6D6CB5" w:rsidR="00132004" w:rsidRDefault="00132004">
      <w:pPr>
        <w:pStyle w:val="TOC3"/>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_Toc170059030 \h </w:instrText>
      </w:r>
      <w:r>
        <w:fldChar w:fldCharType="separate"/>
      </w:r>
      <w:r>
        <w:t>26</w:t>
      </w:r>
      <w:r>
        <w:fldChar w:fldCharType="end"/>
      </w:r>
    </w:p>
    <w:p w14:paraId="5D79676A" w14:textId="5F5BD827" w:rsidR="00132004" w:rsidRDefault="00132004">
      <w:pPr>
        <w:pStyle w:val="TOC4"/>
        <w:rPr>
          <w:rFonts w:asciiTheme="minorHAnsi" w:eastAsiaTheme="minorEastAsia" w:hAnsiTheme="minorHAnsi" w:cstheme="minorBidi"/>
          <w:kern w:val="2"/>
          <w:sz w:val="24"/>
          <w:szCs w:val="24"/>
          <w14:ligatures w14:val="standardContextual"/>
        </w:rPr>
      </w:pPr>
      <w:r>
        <w:t>5.8.4.1</w:t>
      </w:r>
      <w:r>
        <w:rPr>
          <w:rFonts w:asciiTheme="minorHAnsi" w:eastAsiaTheme="minorEastAsia" w:hAnsiTheme="minorHAnsi" w:cstheme="minorBidi"/>
          <w:kern w:val="2"/>
          <w:sz w:val="24"/>
          <w:szCs w:val="24"/>
          <w14:ligatures w14:val="standardContextual"/>
        </w:rPr>
        <w:tab/>
      </w:r>
      <w:r>
        <w:t>REFSENS requirements for total power class 2</w:t>
      </w:r>
      <w:r>
        <w:tab/>
      </w:r>
      <w:r>
        <w:fldChar w:fldCharType="begin"/>
      </w:r>
      <w:r>
        <w:instrText xml:space="preserve"> PAGEREF _Toc170059031 \h </w:instrText>
      </w:r>
      <w:r>
        <w:fldChar w:fldCharType="separate"/>
      </w:r>
      <w:r>
        <w:t>26</w:t>
      </w:r>
      <w:r>
        <w:fldChar w:fldCharType="end"/>
      </w:r>
    </w:p>
    <w:p w14:paraId="15812AB9" w14:textId="283BC82E" w:rsidR="00132004" w:rsidRDefault="00132004">
      <w:pPr>
        <w:pStyle w:val="TOC4"/>
        <w:rPr>
          <w:rFonts w:asciiTheme="minorHAnsi" w:eastAsiaTheme="minorEastAsia" w:hAnsiTheme="minorHAnsi" w:cstheme="minorBidi"/>
          <w:kern w:val="2"/>
          <w:sz w:val="24"/>
          <w:szCs w:val="24"/>
          <w14:ligatures w14:val="standardContextual"/>
        </w:rPr>
      </w:pPr>
      <w:r>
        <w:t>5.8.4.2</w:t>
      </w:r>
      <w:r>
        <w:rPr>
          <w:rFonts w:asciiTheme="minorHAnsi" w:eastAsiaTheme="minorEastAsia" w:hAnsiTheme="minorHAnsi" w:cstheme="minorBidi"/>
          <w:kern w:val="2"/>
          <w:sz w:val="24"/>
          <w:szCs w:val="24"/>
          <w14:ligatures w14:val="standardContextual"/>
        </w:rPr>
        <w:tab/>
      </w:r>
      <w:r>
        <w:t>REFSENS requirements for total power class 1.5</w:t>
      </w:r>
      <w:r>
        <w:tab/>
      </w:r>
      <w:r>
        <w:fldChar w:fldCharType="begin"/>
      </w:r>
      <w:r>
        <w:instrText xml:space="preserve"> PAGEREF _Toc170059032 \h </w:instrText>
      </w:r>
      <w:r>
        <w:fldChar w:fldCharType="separate"/>
      </w:r>
      <w:r>
        <w:t>26</w:t>
      </w:r>
      <w:r>
        <w:fldChar w:fldCharType="end"/>
      </w:r>
    </w:p>
    <w:p w14:paraId="1750AD30" w14:textId="4B07CA1C" w:rsidR="00132004" w:rsidRDefault="00132004">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CA_n70A-n77A</w:t>
      </w:r>
      <w:r>
        <w:tab/>
      </w:r>
      <w:r>
        <w:fldChar w:fldCharType="begin"/>
      </w:r>
      <w:r>
        <w:instrText xml:space="preserve"> PAGEREF _Toc170059033 \h </w:instrText>
      </w:r>
      <w:r>
        <w:fldChar w:fldCharType="separate"/>
      </w:r>
      <w:r>
        <w:t>27</w:t>
      </w:r>
      <w:r>
        <w:fldChar w:fldCharType="end"/>
      </w:r>
    </w:p>
    <w:p w14:paraId="0D10C3D6" w14:textId="0ACB0CED" w:rsidR="00132004" w:rsidRDefault="00132004">
      <w:pPr>
        <w:pStyle w:val="TOC3"/>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Operating bands for CA</w:t>
      </w:r>
      <w:r>
        <w:tab/>
      </w:r>
      <w:r>
        <w:fldChar w:fldCharType="begin"/>
      </w:r>
      <w:r>
        <w:instrText xml:space="preserve"> PAGEREF _Toc170059034 \h </w:instrText>
      </w:r>
      <w:r>
        <w:fldChar w:fldCharType="separate"/>
      </w:r>
      <w:r>
        <w:t>27</w:t>
      </w:r>
      <w:r>
        <w:fldChar w:fldCharType="end"/>
      </w:r>
    </w:p>
    <w:p w14:paraId="5735A176" w14:textId="0FCF98B0" w:rsidR="00132004" w:rsidRDefault="00132004">
      <w:pPr>
        <w:pStyle w:val="TOC3"/>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Maximum output power for inter-band CA</w:t>
      </w:r>
      <w:r>
        <w:tab/>
      </w:r>
      <w:r>
        <w:fldChar w:fldCharType="begin"/>
      </w:r>
      <w:r>
        <w:instrText xml:space="preserve"> PAGEREF _Toc170059035 \h </w:instrText>
      </w:r>
      <w:r>
        <w:fldChar w:fldCharType="separate"/>
      </w:r>
      <w:r>
        <w:t>27</w:t>
      </w:r>
      <w:r>
        <w:fldChar w:fldCharType="end"/>
      </w:r>
    </w:p>
    <w:p w14:paraId="3F8018F7" w14:textId="0008FBCB" w:rsidR="00132004" w:rsidRDefault="00132004">
      <w:pPr>
        <w:pStyle w:val="TOC3"/>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MSD scenario studies</w:t>
      </w:r>
      <w:r>
        <w:tab/>
      </w:r>
      <w:r>
        <w:fldChar w:fldCharType="begin"/>
      </w:r>
      <w:r>
        <w:instrText xml:space="preserve"> PAGEREF _Toc170059036 \h </w:instrText>
      </w:r>
      <w:r>
        <w:fldChar w:fldCharType="separate"/>
      </w:r>
      <w:r>
        <w:t>27</w:t>
      </w:r>
      <w:r>
        <w:fldChar w:fldCharType="end"/>
      </w:r>
    </w:p>
    <w:p w14:paraId="304A8131" w14:textId="6267CEBA" w:rsidR="00132004" w:rsidRDefault="00132004">
      <w:pPr>
        <w:pStyle w:val="TOC3"/>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_Toc170059037 \h </w:instrText>
      </w:r>
      <w:r>
        <w:fldChar w:fldCharType="separate"/>
      </w:r>
      <w:r>
        <w:t>28</w:t>
      </w:r>
      <w:r>
        <w:fldChar w:fldCharType="end"/>
      </w:r>
    </w:p>
    <w:p w14:paraId="354AF6E3" w14:textId="125EBCC6" w:rsidR="00132004" w:rsidRDefault="00132004">
      <w:pPr>
        <w:pStyle w:val="TOC4"/>
        <w:rPr>
          <w:rFonts w:asciiTheme="minorHAnsi" w:eastAsiaTheme="minorEastAsia" w:hAnsiTheme="minorHAnsi" w:cstheme="minorBidi"/>
          <w:kern w:val="2"/>
          <w:sz w:val="24"/>
          <w:szCs w:val="24"/>
          <w14:ligatures w14:val="standardContextual"/>
        </w:rPr>
      </w:pPr>
      <w:r>
        <w:t>5.9.4.1</w:t>
      </w:r>
      <w:r>
        <w:rPr>
          <w:rFonts w:asciiTheme="minorHAnsi" w:eastAsiaTheme="minorEastAsia" w:hAnsiTheme="minorHAnsi" w:cstheme="minorBidi"/>
          <w:kern w:val="2"/>
          <w:sz w:val="24"/>
          <w:szCs w:val="24"/>
          <w14:ligatures w14:val="standardContextual"/>
        </w:rPr>
        <w:tab/>
      </w:r>
      <w:r>
        <w:t>REFSENS requirements for total power class 2</w:t>
      </w:r>
      <w:r>
        <w:tab/>
      </w:r>
      <w:r>
        <w:fldChar w:fldCharType="begin"/>
      </w:r>
      <w:r>
        <w:instrText xml:space="preserve"> PAGEREF _Toc170059038 \h </w:instrText>
      </w:r>
      <w:r>
        <w:fldChar w:fldCharType="separate"/>
      </w:r>
      <w:r>
        <w:t>28</w:t>
      </w:r>
      <w:r>
        <w:fldChar w:fldCharType="end"/>
      </w:r>
    </w:p>
    <w:p w14:paraId="17EE4440" w14:textId="7C1923BE" w:rsidR="00132004" w:rsidRDefault="00132004">
      <w:pPr>
        <w:pStyle w:val="TOC4"/>
        <w:rPr>
          <w:rFonts w:asciiTheme="minorHAnsi" w:eastAsiaTheme="minorEastAsia" w:hAnsiTheme="minorHAnsi" w:cstheme="minorBidi"/>
          <w:kern w:val="2"/>
          <w:sz w:val="24"/>
          <w:szCs w:val="24"/>
          <w14:ligatures w14:val="standardContextual"/>
        </w:rPr>
      </w:pPr>
      <w:r>
        <w:t>5.9.4.2</w:t>
      </w:r>
      <w:r>
        <w:rPr>
          <w:rFonts w:asciiTheme="minorHAnsi" w:eastAsiaTheme="minorEastAsia" w:hAnsiTheme="minorHAnsi" w:cstheme="minorBidi"/>
          <w:kern w:val="2"/>
          <w:sz w:val="24"/>
          <w:szCs w:val="24"/>
          <w14:ligatures w14:val="standardContextual"/>
        </w:rPr>
        <w:tab/>
      </w:r>
      <w:r>
        <w:t>REFSENS requirements for total power class 1.5</w:t>
      </w:r>
      <w:r>
        <w:tab/>
      </w:r>
      <w:r>
        <w:fldChar w:fldCharType="begin"/>
      </w:r>
      <w:r>
        <w:instrText xml:space="preserve"> PAGEREF _Toc170059039 \h </w:instrText>
      </w:r>
      <w:r>
        <w:fldChar w:fldCharType="separate"/>
      </w:r>
      <w:r>
        <w:t>28</w:t>
      </w:r>
      <w:r>
        <w:fldChar w:fldCharType="end"/>
      </w:r>
    </w:p>
    <w:p w14:paraId="2ABD004D" w14:textId="0E6ECA45" w:rsidR="00132004" w:rsidRDefault="00132004">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rsidRPr="0003251B">
        <w:rPr>
          <w:rFonts w:cs="Arial"/>
          <w:lang w:val="en-US" w:eastAsia="zh-CN"/>
        </w:rPr>
        <w:t>3Tx EN-DC band combinations</w:t>
      </w:r>
      <w:r>
        <w:tab/>
      </w:r>
      <w:r>
        <w:fldChar w:fldCharType="begin"/>
      </w:r>
      <w:r>
        <w:instrText xml:space="preserve"> PAGEREF _Toc170059040 \h </w:instrText>
      </w:r>
      <w:r>
        <w:fldChar w:fldCharType="separate"/>
      </w:r>
      <w:r>
        <w:t>30</w:t>
      </w:r>
      <w:r>
        <w:fldChar w:fldCharType="end"/>
      </w:r>
    </w:p>
    <w:p w14:paraId="2FC15487" w14:textId="049B9E0F" w:rsidR="00132004" w:rsidRDefault="00132004">
      <w:pPr>
        <w:pStyle w:val="TOC2"/>
        <w:rPr>
          <w:rFonts w:asciiTheme="minorHAnsi" w:eastAsiaTheme="minorEastAsia" w:hAnsiTheme="minorHAnsi" w:cstheme="minorBidi"/>
          <w:kern w:val="2"/>
          <w:sz w:val="24"/>
          <w:szCs w:val="24"/>
          <w14:ligatures w14:val="standardContextual"/>
        </w:rPr>
      </w:pPr>
      <w:r>
        <w:t>6.x</w:t>
      </w:r>
      <w:r>
        <w:rPr>
          <w:rFonts w:asciiTheme="minorHAnsi" w:eastAsiaTheme="minorEastAsia" w:hAnsiTheme="minorHAnsi" w:cstheme="minorBidi"/>
          <w:kern w:val="2"/>
          <w:sz w:val="24"/>
          <w:szCs w:val="24"/>
          <w14:ligatures w14:val="standardContextual"/>
        </w:rPr>
        <w:tab/>
      </w:r>
      <w:r>
        <w:t>DC_bx_nY (Example)</w:t>
      </w:r>
      <w:r>
        <w:tab/>
      </w:r>
      <w:r>
        <w:fldChar w:fldCharType="begin"/>
      </w:r>
      <w:r>
        <w:instrText xml:space="preserve"> PAGEREF _Toc170059041 \h </w:instrText>
      </w:r>
      <w:r>
        <w:fldChar w:fldCharType="separate"/>
      </w:r>
      <w:r>
        <w:t>30</w:t>
      </w:r>
      <w:r>
        <w:fldChar w:fldCharType="end"/>
      </w:r>
    </w:p>
    <w:p w14:paraId="26D48E9E" w14:textId="21822024" w:rsidR="00132004" w:rsidRDefault="00132004">
      <w:pPr>
        <w:pStyle w:val="TOC3"/>
        <w:rPr>
          <w:rFonts w:asciiTheme="minorHAnsi" w:eastAsiaTheme="minorEastAsia" w:hAnsiTheme="minorHAnsi" w:cstheme="minorBidi"/>
          <w:kern w:val="2"/>
          <w:sz w:val="24"/>
          <w:szCs w:val="24"/>
          <w14:ligatures w14:val="standardContextual"/>
        </w:rPr>
      </w:pPr>
      <w:r>
        <w:t>6.x.1</w:t>
      </w:r>
      <w:r>
        <w:rPr>
          <w:rFonts w:asciiTheme="minorHAnsi" w:eastAsiaTheme="minorEastAsia" w:hAnsiTheme="minorHAnsi" w:cstheme="minorBidi"/>
          <w:kern w:val="2"/>
          <w:sz w:val="24"/>
          <w:szCs w:val="24"/>
          <w14:ligatures w14:val="standardContextual"/>
        </w:rPr>
        <w:tab/>
      </w:r>
      <w:r>
        <w:t>Operating bands for EN-DC</w:t>
      </w:r>
      <w:r>
        <w:tab/>
      </w:r>
      <w:r>
        <w:fldChar w:fldCharType="begin"/>
      </w:r>
      <w:r>
        <w:instrText xml:space="preserve"> PAGEREF _Toc170059042 \h </w:instrText>
      </w:r>
      <w:r>
        <w:fldChar w:fldCharType="separate"/>
      </w:r>
      <w:r>
        <w:t>30</w:t>
      </w:r>
      <w:r>
        <w:fldChar w:fldCharType="end"/>
      </w:r>
    </w:p>
    <w:p w14:paraId="4370197E" w14:textId="4D22A643" w:rsidR="00132004" w:rsidRDefault="00132004">
      <w:pPr>
        <w:pStyle w:val="TOC3"/>
        <w:rPr>
          <w:rFonts w:asciiTheme="minorHAnsi" w:eastAsiaTheme="minorEastAsia" w:hAnsiTheme="minorHAnsi" w:cstheme="minorBidi"/>
          <w:kern w:val="2"/>
          <w:sz w:val="24"/>
          <w:szCs w:val="24"/>
          <w14:ligatures w14:val="standardContextual"/>
        </w:rPr>
      </w:pPr>
      <w:r>
        <w:t>6.x.2</w:t>
      </w:r>
      <w:r>
        <w:rPr>
          <w:rFonts w:asciiTheme="minorHAnsi" w:eastAsiaTheme="minorEastAsia" w:hAnsiTheme="minorHAnsi" w:cstheme="minorBidi"/>
          <w:kern w:val="2"/>
          <w:sz w:val="24"/>
          <w:szCs w:val="24"/>
          <w14:ligatures w14:val="standardContextual"/>
        </w:rPr>
        <w:tab/>
      </w:r>
      <w:r>
        <w:t>Maximum output power for inter-band EN-DC</w:t>
      </w:r>
      <w:r>
        <w:tab/>
      </w:r>
      <w:r>
        <w:fldChar w:fldCharType="begin"/>
      </w:r>
      <w:r>
        <w:instrText xml:space="preserve"> PAGEREF _Toc170059043 \h </w:instrText>
      </w:r>
      <w:r>
        <w:fldChar w:fldCharType="separate"/>
      </w:r>
      <w:r>
        <w:t>30</w:t>
      </w:r>
      <w:r>
        <w:fldChar w:fldCharType="end"/>
      </w:r>
    </w:p>
    <w:p w14:paraId="3E8EC54C" w14:textId="10E5CF66" w:rsidR="00132004" w:rsidRDefault="00132004">
      <w:pPr>
        <w:pStyle w:val="TOC3"/>
        <w:rPr>
          <w:rFonts w:asciiTheme="minorHAnsi" w:eastAsiaTheme="minorEastAsia" w:hAnsiTheme="minorHAnsi" w:cstheme="minorBidi"/>
          <w:kern w:val="2"/>
          <w:sz w:val="24"/>
          <w:szCs w:val="24"/>
          <w14:ligatures w14:val="standardContextual"/>
        </w:rPr>
      </w:pPr>
      <w:r>
        <w:t>6.x.3</w:t>
      </w:r>
      <w:r>
        <w:rPr>
          <w:rFonts w:asciiTheme="minorHAnsi" w:eastAsiaTheme="minorEastAsia" w:hAnsiTheme="minorHAnsi" w:cstheme="minorBidi"/>
          <w:kern w:val="2"/>
          <w:sz w:val="24"/>
          <w:szCs w:val="24"/>
          <w14:ligatures w14:val="standardContextual"/>
        </w:rPr>
        <w:tab/>
      </w:r>
      <w:r>
        <w:t>MSD scenario studies</w:t>
      </w:r>
      <w:r>
        <w:tab/>
      </w:r>
      <w:r>
        <w:fldChar w:fldCharType="begin"/>
      </w:r>
      <w:r>
        <w:instrText xml:space="preserve"> PAGEREF _Toc170059044 \h </w:instrText>
      </w:r>
      <w:r>
        <w:fldChar w:fldCharType="separate"/>
      </w:r>
      <w:r>
        <w:t>30</w:t>
      </w:r>
      <w:r>
        <w:fldChar w:fldCharType="end"/>
      </w:r>
    </w:p>
    <w:p w14:paraId="0633DC3D" w14:textId="3ADB71A6" w:rsidR="00132004" w:rsidRDefault="00132004">
      <w:pPr>
        <w:pStyle w:val="TOC3"/>
        <w:rPr>
          <w:rFonts w:asciiTheme="minorHAnsi" w:eastAsiaTheme="minorEastAsia" w:hAnsiTheme="minorHAnsi" w:cstheme="minorBidi"/>
          <w:kern w:val="2"/>
          <w:sz w:val="24"/>
          <w:szCs w:val="24"/>
          <w14:ligatures w14:val="standardContextual"/>
        </w:rPr>
      </w:pPr>
      <w:r>
        <w:t>6.x.4</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_Toc170059045 \h </w:instrText>
      </w:r>
      <w:r>
        <w:fldChar w:fldCharType="separate"/>
      </w:r>
      <w:r>
        <w:t>30</w:t>
      </w:r>
      <w:r>
        <w:fldChar w:fldCharType="end"/>
      </w:r>
    </w:p>
    <w:p w14:paraId="0E94CBA8" w14:textId="747463CD" w:rsidR="00132004" w:rsidRDefault="00132004">
      <w:pPr>
        <w:pStyle w:val="TOC4"/>
        <w:rPr>
          <w:rFonts w:asciiTheme="minorHAnsi" w:eastAsiaTheme="minorEastAsia" w:hAnsiTheme="minorHAnsi" w:cstheme="minorBidi"/>
          <w:kern w:val="2"/>
          <w:sz w:val="24"/>
          <w:szCs w:val="24"/>
          <w14:ligatures w14:val="standardContextual"/>
        </w:rPr>
      </w:pPr>
      <w:r>
        <w:t>6.x.4.1</w:t>
      </w:r>
      <w:r>
        <w:rPr>
          <w:rFonts w:asciiTheme="minorHAnsi" w:eastAsiaTheme="minorEastAsia" w:hAnsiTheme="minorHAnsi" w:cstheme="minorBidi"/>
          <w:kern w:val="2"/>
          <w:sz w:val="24"/>
          <w:szCs w:val="24"/>
          <w14:ligatures w14:val="standardContextual"/>
        </w:rPr>
        <w:tab/>
      </w:r>
      <w:r>
        <w:t>REFSENS requirements for total power class 2</w:t>
      </w:r>
      <w:r>
        <w:tab/>
      </w:r>
      <w:r>
        <w:fldChar w:fldCharType="begin"/>
      </w:r>
      <w:r>
        <w:instrText xml:space="preserve"> PAGEREF _Toc170059046 \h </w:instrText>
      </w:r>
      <w:r>
        <w:fldChar w:fldCharType="separate"/>
      </w:r>
      <w:r>
        <w:t>31</w:t>
      </w:r>
      <w:r>
        <w:fldChar w:fldCharType="end"/>
      </w:r>
    </w:p>
    <w:p w14:paraId="7D55A80C" w14:textId="34BF2105" w:rsidR="00132004" w:rsidRDefault="00132004">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DC_7A_n78A</w:t>
      </w:r>
      <w:r>
        <w:tab/>
      </w:r>
      <w:r>
        <w:fldChar w:fldCharType="begin"/>
      </w:r>
      <w:r>
        <w:instrText xml:space="preserve"> PAGEREF _Toc170059047 \h </w:instrText>
      </w:r>
      <w:r>
        <w:fldChar w:fldCharType="separate"/>
      </w:r>
      <w:r>
        <w:t>31</w:t>
      </w:r>
      <w:r>
        <w:fldChar w:fldCharType="end"/>
      </w:r>
    </w:p>
    <w:p w14:paraId="5A1CC127" w14:textId="7F417F5E"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6.1.1</w:t>
      </w:r>
      <w:r>
        <w:rPr>
          <w:rFonts w:asciiTheme="minorHAnsi" w:eastAsiaTheme="minorEastAsia" w:hAnsiTheme="minorHAnsi" w:cstheme="minorBidi"/>
          <w:kern w:val="2"/>
          <w:sz w:val="24"/>
          <w:szCs w:val="24"/>
          <w14:ligatures w14:val="standardContextual"/>
        </w:rPr>
        <w:tab/>
      </w:r>
      <w:r w:rsidRPr="0003251B">
        <w:rPr>
          <w:rFonts w:eastAsia="DengXian"/>
        </w:rPr>
        <w:t>Operating bands for EN-DC</w:t>
      </w:r>
      <w:r>
        <w:tab/>
      </w:r>
      <w:r>
        <w:fldChar w:fldCharType="begin"/>
      </w:r>
      <w:r>
        <w:instrText xml:space="preserve"> PAGEREF _Toc170059048 \h </w:instrText>
      </w:r>
      <w:r>
        <w:fldChar w:fldCharType="separate"/>
      </w:r>
      <w:r>
        <w:t>31</w:t>
      </w:r>
      <w:r>
        <w:fldChar w:fldCharType="end"/>
      </w:r>
    </w:p>
    <w:p w14:paraId="1C2AEB7B" w14:textId="33B39435"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6.1.2</w:t>
      </w:r>
      <w:r>
        <w:rPr>
          <w:rFonts w:asciiTheme="minorHAnsi" w:eastAsiaTheme="minorEastAsia" w:hAnsiTheme="minorHAnsi" w:cstheme="minorBidi"/>
          <w:kern w:val="2"/>
          <w:sz w:val="24"/>
          <w:szCs w:val="24"/>
          <w14:ligatures w14:val="standardContextual"/>
        </w:rPr>
        <w:tab/>
      </w:r>
      <w:r w:rsidRPr="0003251B">
        <w:rPr>
          <w:rFonts w:eastAsia="DengXian"/>
        </w:rPr>
        <w:t>Maximum output power for inter-band EN-DC</w:t>
      </w:r>
      <w:r>
        <w:tab/>
      </w:r>
      <w:r>
        <w:fldChar w:fldCharType="begin"/>
      </w:r>
      <w:r>
        <w:instrText xml:space="preserve"> PAGEREF _Toc170059049 \h </w:instrText>
      </w:r>
      <w:r>
        <w:fldChar w:fldCharType="separate"/>
      </w:r>
      <w:r>
        <w:t>31</w:t>
      </w:r>
      <w:r>
        <w:fldChar w:fldCharType="end"/>
      </w:r>
    </w:p>
    <w:p w14:paraId="3598A041" w14:textId="264E7B76"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6.1.3</w:t>
      </w:r>
      <w:r>
        <w:rPr>
          <w:rFonts w:asciiTheme="minorHAnsi" w:eastAsiaTheme="minorEastAsia" w:hAnsiTheme="minorHAnsi" w:cstheme="minorBidi"/>
          <w:kern w:val="2"/>
          <w:sz w:val="24"/>
          <w:szCs w:val="24"/>
          <w14:ligatures w14:val="standardContextual"/>
        </w:rPr>
        <w:tab/>
      </w:r>
      <w:r w:rsidRPr="0003251B">
        <w:rPr>
          <w:rFonts w:eastAsia="DengXian"/>
        </w:rPr>
        <w:t>MSD scenario studies</w:t>
      </w:r>
      <w:r>
        <w:tab/>
      </w:r>
      <w:r>
        <w:fldChar w:fldCharType="begin"/>
      </w:r>
      <w:r>
        <w:instrText xml:space="preserve"> PAGEREF _Toc170059050 \h </w:instrText>
      </w:r>
      <w:r>
        <w:fldChar w:fldCharType="separate"/>
      </w:r>
      <w:r>
        <w:t>31</w:t>
      </w:r>
      <w:r>
        <w:fldChar w:fldCharType="end"/>
      </w:r>
    </w:p>
    <w:p w14:paraId="3B48BDE6" w14:textId="4885374B"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6.1.4</w:t>
      </w:r>
      <w:r>
        <w:rPr>
          <w:rFonts w:asciiTheme="minorHAnsi" w:eastAsiaTheme="minorEastAsia" w:hAnsiTheme="minorHAnsi" w:cstheme="minorBidi"/>
          <w:kern w:val="2"/>
          <w:sz w:val="24"/>
          <w:szCs w:val="24"/>
          <w14:ligatures w14:val="standardContextual"/>
        </w:rPr>
        <w:tab/>
      </w:r>
      <w:r w:rsidRPr="0003251B">
        <w:rPr>
          <w:rFonts w:eastAsia="DengXian"/>
        </w:rPr>
        <w:t>REFSENS requirements</w:t>
      </w:r>
      <w:r>
        <w:tab/>
      </w:r>
      <w:r>
        <w:fldChar w:fldCharType="begin"/>
      </w:r>
      <w:r>
        <w:instrText xml:space="preserve"> PAGEREF _Toc170059051 \h </w:instrText>
      </w:r>
      <w:r>
        <w:fldChar w:fldCharType="separate"/>
      </w:r>
      <w:r>
        <w:t>31</w:t>
      </w:r>
      <w:r>
        <w:fldChar w:fldCharType="end"/>
      </w:r>
    </w:p>
    <w:p w14:paraId="70A9E3B0" w14:textId="4AE749C3" w:rsidR="00132004" w:rsidRDefault="00132004">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DC_8A_n78A</w:t>
      </w:r>
      <w:r>
        <w:tab/>
      </w:r>
      <w:r>
        <w:fldChar w:fldCharType="begin"/>
      </w:r>
      <w:r>
        <w:instrText xml:space="preserve"> PAGEREF _Toc170059052 \h </w:instrText>
      </w:r>
      <w:r>
        <w:fldChar w:fldCharType="separate"/>
      </w:r>
      <w:r>
        <w:t>31</w:t>
      </w:r>
      <w:r>
        <w:fldChar w:fldCharType="end"/>
      </w:r>
    </w:p>
    <w:p w14:paraId="4090CD8D" w14:textId="2D36AF7C"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6.2.1</w:t>
      </w:r>
      <w:r>
        <w:rPr>
          <w:rFonts w:asciiTheme="minorHAnsi" w:eastAsiaTheme="minorEastAsia" w:hAnsiTheme="minorHAnsi" w:cstheme="minorBidi"/>
          <w:kern w:val="2"/>
          <w:sz w:val="24"/>
          <w:szCs w:val="24"/>
          <w14:ligatures w14:val="standardContextual"/>
        </w:rPr>
        <w:tab/>
      </w:r>
      <w:r w:rsidRPr="0003251B">
        <w:rPr>
          <w:rFonts w:eastAsia="DengXian"/>
        </w:rPr>
        <w:t>Operating bands for EN-DC</w:t>
      </w:r>
      <w:r>
        <w:tab/>
      </w:r>
      <w:r>
        <w:fldChar w:fldCharType="begin"/>
      </w:r>
      <w:r>
        <w:instrText xml:space="preserve"> PAGEREF _Toc170059053 \h </w:instrText>
      </w:r>
      <w:r>
        <w:fldChar w:fldCharType="separate"/>
      </w:r>
      <w:r>
        <w:t>31</w:t>
      </w:r>
      <w:r>
        <w:fldChar w:fldCharType="end"/>
      </w:r>
    </w:p>
    <w:p w14:paraId="0E2A6262" w14:textId="257EFB0E"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6.2.2</w:t>
      </w:r>
      <w:r>
        <w:rPr>
          <w:rFonts w:asciiTheme="minorHAnsi" w:eastAsiaTheme="minorEastAsia" w:hAnsiTheme="minorHAnsi" w:cstheme="minorBidi"/>
          <w:kern w:val="2"/>
          <w:sz w:val="24"/>
          <w:szCs w:val="24"/>
          <w14:ligatures w14:val="standardContextual"/>
        </w:rPr>
        <w:tab/>
      </w:r>
      <w:r w:rsidRPr="0003251B">
        <w:rPr>
          <w:rFonts w:eastAsia="DengXian"/>
        </w:rPr>
        <w:t>Maximum output power for inter-band EN-DC</w:t>
      </w:r>
      <w:r>
        <w:tab/>
      </w:r>
      <w:r>
        <w:fldChar w:fldCharType="begin"/>
      </w:r>
      <w:r>
        <w:instrText xml:space="preserve"> PAGEREF _Toc170059054 \h </w:instrText>
      </w:r>
      <w:r>
        <w:fldChar w:fldCharType="separate"/>
      </w:r>
      <w:r>
        <w:t>32</w:t>
      </w:r>
      <w:r>
        <w:fldChar w:fldCharType="end"/>
      </w:r>
    </w:p>
    <w:p w14:paraId="0B0CFA02" w14:textId="175B9FAC"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6.2.3</w:t>
      </w:r>
      <w:r>
        <w:rPr>
          <w:rFonts w:asciiTheme="minorHAnsi" w:eastAsiaTheme="minorEastAsia" w:hAnsiTheme="minorHAnsi" w:cstheme="minorBidi"/>
          <w:kern w:val="2"/>
          <w:sz w:val="24"/>
          <w:szCs w:val="24"/>
          <w14:ligatures w14:val="standardContextual"/>
        </w:rPr>
        <w:tab/>
      </w:r>
      <w:r w:rsidRPr="0003251B">
        <w:rPr>
          <w:rFonts w:eastAsia="DengXian"/>
        </w:rPr>
        <w:t>MSD scenario studies</w:t>
      </w:r>
      <w:r>
        <w:tab/>
      </w:r>
      <w:r>
        <w:fldChar w:fldCharType="begin"/>
      </w:r>
      <w:r>
        <w:instrText xml:space="preserve"> PAGEREF _Toc170059055 \h </w:instrText>
      </w:r>
      <w:r>
        <w:fldChar w:fldCharType="separate"/>
      </w:r>
      <w:r>
        <w:t>32</w:t>
      </w:r>
      <w:r>
        <w:fldChar w:fldCharType="end"/>
      </w:r>
    </w:p>
    <w:p w14:paraId="0BDFDF3E" w14:textId="33DFCC96"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6.2.4</w:t>
      </w:r>
      <w:r>
        <w:rPr>
          <w:rFonts w:asciiTheme="minorHAnsi" w:eastAsiaTheme="minorEastAsia" w:hAnsiTheme="minorHAnsi" w:cstheme="minorBidi"/>
          <w:kern w:val="2"/>
          <w:sz w:val="24"/>
          <w:szCs w:val="24"/>
          <w14:ligatures w14:val="standardContextual"/>
        </w:rPr>
        <w:tab/>
      </w:r>
      <w:r w:rsidRPr="0003251B">
        <w:rPr>
          <w:rFonts w:eastAsia="DengXian"/>
        </w:rPr>
        <w:t>REFSENS requirements</w:t>
      </w:r>
      <w:r>
        <w:tab/>
      </w:r>
      <w:r>
        <w:fldChar w:fldCharType="begin"/>
      </w:r>
      <w:r>
        <w:instrText xml:space="preserve"> PAGEREF _Toc170059056 \h </w:instrText>
      </w:r>
      <w:r>
        <w:fldChar w:fldCharType="separate"/>
      </w:r>
      <w:r>
        <w:t>32</w:t>
      </w:r>
      <w:r>
        <w:fldChar w:fldCharType="end"/>
      </w:r>
    </w:p>
    <w:p w14:paraId="26841010" w14:textId="20471A4A" w:rsidR="00132004" w:rsidRDefault="00132004">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DC_20A_n78A</w:t>
      </w:r>
      <w:r>
        <w:tab/>
      </w:r>
      <w:r>
        <w:fldChar w:fldCharType="begin"/>
      </w:r>
      <w:r>
        <w:instrText xml:space="preserve"> PAGEREF _Toc170059057 \h </w:instrText>
      </w:r>
      <w:r>
        <w:fldChar w:fldCharType="separate"/>
      </w:r>
      <w:r>
        <w:t>33</w:t>
      </w:r>
      <w:r>
        <w:fldChar w:fldCharType="end"/>
      </w:r>
    </w:p>
    <w:p w14:paraId="3368F4AE" w14:textId="1D57E084"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6.3.1</w:t>
      </w:r>
      <w:r>
        <w:rPr>
          <w:rFonts w:asciiTheme="minorHAnsi" w:eastAsiaTheme="minorEastAsia" w:hAnsiTheme="minorHAnsi" w:cstheme="minorBidi"/>
          <w:kern w:val="2"/>
          <w:sz w:val="24"/>
          <w:szCs w:val="24"/>
          <w14:ligatures w14:val="standardContextual"/>
        </w:rPr>
        <w:tab/>
      </w:r>
      <w:r w:rsidRPr="0003251B">
        <w:rPr>
          <w:rFonts w:eastAsia="DengXian"/>
        </w:rPr>
        <w:t>Operating bands for EN-DC</w:t>
      </w:r>
      <w:r>
        <w:tab/>
      </w:r>
      <w:r>
        <w:fldChar w:fldCharType="begin"/>
      </w:r>
      <w:r>
        <w:instrText xml:space="preserve"> PAGEREF _Toc170059058 \h </w:instrText>
      </w:r>
      <w:r>
        <w:fldChar w:fldCharType="separate"/>
      </w:r>
      <w:r>
        <w:t>33</w:t>
      </w:r>
      <w:r>
        <w:fldChar w:fldCharType="end"/>
      </w:r>
    </w:p>
    <w:p w14:paraId="5C7F79E5" w14:textId="1499A827"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6.3.2</w:t>
      </w:r>
      <w:r>
        <w:rPr>
          <w:rFonts w:asciiTheme="minorHAnsi" w:eastAsiaTheme="minorEastAsia" w:hAnsiTheme="minorHAnsi" w:cstheme="minorBidi"/>
          <w:kern w:val="2"/>
          <w:sz w:val="24"/>
          <w:szCs w:val="24"/>
          <w14:ligatures w14:val="standardContextual"/>
        </w:rPr>
        <w:tab/>
      </w:r>
      <w:r w:rsidRPr="0003251B">
        <w:rPr>
          <w:rFonts w:eastAsia="DengXian"/>
        </w:rPr>
        <w:t>Maximum output power for inter-band EN-DC</w:t>
      </w:r>
      <w:r>
        <w:tab/>
      </w:r>
      <w:r>
        <w:fldChar w:fldCharType="begin"/>
      </w:r>
      <w:r>
        <w:instrText xml:space="preserve"> PAGEREF _Toc170059059 \h </w:instrText>
      </w:r>
      <w:r>
        <w:fldChar w:fldCharType="separate"/>
      </w:r>
      <w:r>
        <w:t>33</w:t>
      </w:r>
      <w:r>
        <w:fldChar w:fldCharType="end"/>
      </w:r>
    </w:p>
    <w:p w14:paraId="2174395C" w14:textId="38FB38EB"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6.3.3</w:t>
      </w:r>
      <w:r>
        <w:rPr>
          <w:rFonts w:asciiTheme="minorHAnsi" w:eastAsiaTheme="minorEastAsia" w:hAnsiTheme="minorHAnsi" w:cstheme="minorBidi"/>
          <w:kern w:val="2"/>
          <w:sz w:val="24"/>
          <w:szCs w:val="24"/>
          <w14:ligatures w14:val="standardContextual"/>
        </w:rPr>
        <w:tab/>
      </w:r>
      <w:r w:rsidRPr="0003251B">
        <w:rPr>
          <w:rFonts w:eastAsia="DengXian"/>
        </w:rPr>
        <w:t>MSD scenario studies</w:t>
      </w:r>
      <w:r>
        <w:tab/>
      </w:r>
      <w:r>
        <w:fldChar w:fldCharType="begin"/>
      </w:r>
      <w:r>
        <w:instrText xml:space="preserve"> PAGEREF _Toc170059060 \h </w:instrText>
      </w:r>
      <w:r>
        <w:fldChar w:fldCharType="separate"/>
      </w:r>
      <w:r>
        <w:t>33</w:t>
      </w:r>
      <w:r>
        <w:fldChar w:fldCharType="end"/>
      </w:r>
    </w:p>
    <w:p w14:paraId="02C938DF" w14:textId="4C9E01A5"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6.3.4</w:t>
      </w:r>
      <w:r>
        <w:rPr>
          <w:rFonts w:asciiTheme="minorHAnsi" w:eastAsiaTheme="minorEastAsia" w:hAnsiTheme="minorHAnsi" w:cstheme="minorBidi"/>
          <w:kern w:val="2"/>
          <w:sz w:val="24"/>
          <w:szCs w:val="24"/>
          <w14:ligatures w14:val="standardContextual"/>
        </w:rPr>
        <w:tab/>
      </w:r>
      <w:r w:rsidRPr="0003251B">
        <w:rPr>
          <w:rFonts w:eastAsia="DengXian"/>
        </w:rPr>
        <w:t>REFSENS requirements</w:t>
      </w:r>
      <w:r>
        <w:tab/>
      </w:r>
      <w:r>
        <w:fldChar w:fldCharType="begin"/>
      </w:r>
      <w:r>
        <w:instrText xml:space="preserve"> PAGEREF _Toc170059061 \h </w:instrText>
      </w:r>
      <w:r>
        <w:fldChar w:fldCharType="separate"/>
      </w:r>
      <w:r>
        <w:t>33</w:t>
      </w:r>
      <w:r>
        <w:fldChar w:fldCharType="end"/>
      </w:r>
    </w:p>
    <w:p w14:paraId="7C976A32" w14:textId="1AB0D5BB" w:rsidR="00132004" w:rsidRDefault="00132004">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DC_28A_n78A</w:t>
      </w:r>
      <w:r>
        <w:tab/>
      </w:r>
      <w:r>
        <w:fldChar w:fldCharType="begin"/>
      </w:r>
      <w:r>
        <w:instrText xml:space="preserve"> PAGEREF _Toc170059062 \h </w:instrText>
      </w:r>
      <w:r>
        <w:fldChar w:fldCharType="separate"/>
      </w:r>
      <w:r>
        <w:t>34</w:t>
      </w:r>
      <w:r>
        <w:fldChar w:fldCharType="end"/>
      </w:r>
    </w:p>
    <w:p w14:paraId="57D2004B" w14:textId="19BE246A"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6.4.1</w:t>
      </w:r>
      <w:r>
        <w:rPr>
          <w:rFonts w:asciiTheme="minorHAnsi" w:eastAsiaTheme="minorEastAsia" w:hAnsiTheme="minorHAnsi" w:cstheme="minorBidi"/>
          <w:kern w:val="2"/>
          <w:sz w:val="24"/>
          <w:szCs w:val="24"/>
          <w14:ligatures w14:val="standardContextual"/>
        </w:rPr>
        <w:tab/>
      </w:r>
      <w:r w:rsidRPr="0003251B">
        <w:rPr>
          <w:rFonts w:eastAsia="DengXian"/>
        </w:rPr>
        <w:t>Operating bands for EN-DC</w:t>
      </w:r>
      <w:r>
        <w:tab/>
      </w:r>
      <w:r>
        <w:fldChar w:fldCharType="begin"/>
      </w:r>
      <w:r>
        <w:instrText xml:space="preserve"> PAGEREF _Toc170059063 \h </w:instrText>
      </w:r>
      <w:r>
        <w:fldChar w:fldCharType="separate"/>
      </w:r>
      <w:r>
        <w:t>34</w:t>
      </w:r>
      <w:r>
        <w:fldChar w:fldCharType="end"/>
      </w:r>
    </w:p>
    <w:p w14:paraId="2E621F07" w14:textId="3DC40B0D"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6.4.2</w:t>
      </w:r>
      <w:r>
        <w:rPr>
          <w:rFonts w:asciiTheme="minorHAnsi" w:eastAsiaTheme="minorEastAsia" w:hAnsiTheme="minorHAnsi" w:cstheme="minorBidi"/>
          <w:kern w:val="2"/>
          <w:sz w:val="24"/>
          <w:szCs w:val="24"/>
          <w14:ligatures w14:val="standardContextual"/>
        </w:rPr>
        <w:tab/>
      </w:r>
      <w:r w:rsidRPr="0003251B">
        <w:rPr>
          <w:rFonts w:eastAsia="DengXian"/>
        </w:rPr>
        <w:t>Maximum output power for inter-band EN-DC</w:t>
      </w:r>
      <w:r>
        <w:tab/>
      </w:r>
      <w:r>
        <w:fldChar w:fldCharType="begin"/>
      </w:r>
      <w:r>
        <w:instrText xml:space="preserve"> PAGEREF _Toc170059064 \h </w:instrText>
      </w:r>
      <w:r>
        <w:fldChar w:fldCharType="separate"/>
      </w:r>
      <w:r>
        <w:t>35</w:t>
      </w:r>
      <w:r>
        <w:fldChar w:fldCharType="end"/>
      </w:r>
    </w:p>
    <w:p w14:paraId="054D2AF6" w14:textId="6567B472"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6.4.3</w:t>
      </w:r>
      <w:r>
        <w:rPr>
          <w:rFonts w:asciiTheme="minorHAnsi" w:eastAsiaTheme="minorEastAsia" w:hAnsiTheme="minorHAnsi" w:cstheme="minorBidi"/>
          <w:kern w:val="2"/>
          <w:sz w:val="24"/>
          <w:szCs w:val="24"/>
          <w14:ligatures w14:val="standardContextual"/>
        </w:rPr>
        <w:tab/>
      </w:r>
      <w:r w:rsidRPr="0003251B">
        <w:rPr>
          <w:rFonts w:eastAsia="DengXian"/>
        </w:rPr>
        <w:t>MSD scenario studies</w:t>
      </w:r>
      <w:r>
        <w:tab/>
      </w:r>
      <w:r>
        <w:fldChar w:fldCharType="begin"/>
      </w:r>
      <w:r>
        <w:instrText xml:space="preserve"> PAGEREF _Toc170059065 \h </w:instrText>
      </w:r>
      <w:r>
        <w:fldChar w:fldCharType="separate"/>
      </w:r>
      <w:r>
        <w:t>35</w:t>
      </w:r>
      <w:r>
        <w:fldChar w:fldCharType="end"/>
      </w:r>
    </w:p>
    <w:p w14:paraId="7C75C38E" w14:textId="4F7D6C75"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6.4.4</w:t>
      </w:r>
      <w:r>
        <w:rPr>
          <w:rFonts w:asciiTheme="minorHAnsi" w:eastAsiaTheme="minorEastAsia" w:hAnsiTheme="minorHAnsi" w:cstheme="minorBidi"/>
          <w:kern w:val="2"/>
          <w:sz w:val="24"/>
          <w:szCs w:val="24"/>
          <w14:ligatures w14:val="standardContextual"/>
        </w:rPr>
        <w:tab/>
      </w:r>
      <w:r w:rsidRPr="0003251B">
        <w:rPr>
          <w:rFonts w:eastAsia="DengXian"/>
        </w:rPr>
        <w:t>REFSENS requirements</w:t>
      </w:r>
      <w:r>
        <w:tab/>
      </w:r>
      <w:r>
        <w:fldChar w:fldCharType="begin"/>
      </w:r>
      <w:r>
        <w:instrText xml:space="preserve"> PAGEREF _Toc170059066 \h </w:instrText>
      </w:r>
      <w:r>
        <w:fldChar w:fldCharType="separate"/>
      </w:r>
      <w:r>
        <w:t>35</w:t>
      </w:r>
      <w:r>
        <w:fldChar w:fldCharType="end"/>
      </w:r>
    </w:p>
    <w:p w14:paraId="4CDC1486" w14:textId="7DB23192" w:rsidR="00132004" w:rsidRDefault="00132004">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DC_41A_n78A</w:t>
      </w:r>
      <w:r>
        <w:tab/>
      </w:r>
      <w:r>
        <w:fldChar w:fldCharType="begin"/>
      </w:r>
      <w:r>
        <w:instrText xml:space="preserve"> PAGEREF _Toc170059067 \h </w:instrText>
      </w:r>
      <w:r>
        <w:fldChar w:fldCharType="separate"/>
      </w:r>
      <w:r>
        <w:t>35</w:t>
      </w:r>
      <w:r>
        <w:fldChar w:fldCharType="end"/>
      </w:r>
    </w:p>
    <w:p w14:paraId="320C2EEC" w14:textId="6A596C6E"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6.5.1</w:t>
      </w:r>
      <w:r>
        <w:rPr>
          <w:rFonts w:asciiTheme="minorHAnsi" w:eastAsiaTheme="minorEastAsia" w:hAnsiTheme="minorHAnsi" w:cstheme="minorBidi"/>
          <w:kern w:val="2"/>
          <w:sz w:val="24"/>
          <w:szCs w:val="24"/>
          <w14:ligatures w14:val="standardContextual"/>
        </w:rPr>
        <w:tab/>
      </w:r>
      <w:r w:rsidRPr="0003251B">
        <w:rPr>
          <w:rFonts w:eastAsia="DengXian"/>
        </w:rPr>
        <w:t>Operating bands for EN-DC</w:t>
      </w:r>
      <w:r>
        <w:tab/>
      </w:r>
      <w:r>
        <w:fldChar w:fldCharType="begin"/>
      </w:r>
      <w:r>
        <w:instrText xml:space="preserve"> PAGEREF _Toc170059068 \h </w:instrText>
      </w:r>
      <w:r>
        <w:fldChar w:fldCharType="separate"/>
      </w:r>
      <w:r>
        <w:t>35</w:t>
      </w:r>
      <w:r>
        <w:fldChar w:fldCharType="end"/>
      </w:r>
    </w:p>
    <w:p w14:paraId="1870F033" w14:textId="234AA598"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6.5.3</w:t>
      </w:r>
      <w:r>
        <w:rPr>
          <w:rFonts w:asciiTheme="minorHAnsi" w:eastAsiaTheme="minorEastAsia" w:hAnsiTheme="minorHAnsi" w:cstheme="minorBidi"/>
          <w:kern w:val="2"/>
          <w:sz w:val="24"/>
          <w:szCs w:val="24"/>
          <w14:ligatures w14:val="standardContextual"/>
        </w:rPr>
        <w:tab/>
      </w:r>
      <w:r w:rsidRPr="0003251B">
        <w:rPr>
          <w:rFonts w:eastAsia="DengXian"/>
        </w:rPr>
        <w:t>MSD scenario studies</w:t>
      </w:r>
      <w:r>
        <w:tab/>
      </w:r>
      <w:r>
        <w:fldChar w:fldCharType="begin"/>
      </w:r>
      <w:r>
        <w:instrText xml:space="preserve"> PAGEREF _Toc170059069 \h </w:instrText>
      </w:r>
      <w:r>
        <w:fldChar w:fldCharType="separate"/>
      </w:r>
      <w:r>
        <w:t>35</w:t>
      </w:r>
      <w:r>
        <w:fldChar w:fldCharType="end"/>
      </w:r>
    </w:p>
    <w:p w14:paraId="3FBB8D8C" w14:textId="557D9F3A" w:rsidR="00132004" w:rsidRDefault="00132004">
      <w:pPr>
        <w:pStyle w:val="TOC3"/>
        <w:rPr>
          <w:rFonts w:asciiTheme="minorHAnsi" w:eastAsiaTheme="minorEastAsia" w:hAnsiTheme="minorHAnsi" w:cstheme="minorBidi"/>
          <w:kern w:val="2"/>
          <w:sz w:val="24"/>
          <w:szCs w:val="24"/>
          <w14:ligatures w14:val="standardContextual"/>
        </w:rPr>
      </w:pPr>
      <w:r w:rsidRPr="0003251B">
        <w:rPr>
          <w:rFonts w:eastAsia="DengXian"/>
        </w:rPr>
        <w:t>6.5.4</w:t>
      </w:r>
      <w:r>
        <w:rPr>
          <w:rFonts w:asciiTheme="minorHAnsi" w:eastAsiaTheme="minorEastAsia" w:hAnsiTheme="minorHAnsi" w:cstheme="minorBidi"/>
          <w:kern w:val="2"/>
          <w:sz w:val="24"/>
          <w:szCs w:val="24"/>
          <w14:ligatures w14:val="standardContextual"/>
        </w:rPr>
        <w:tab/>
      </w:r>
      <w:r w:rsidRPr="0003251B">
        <w:rPr>
          <w:rFonts w:eastAsia="DengXian"/>
        </w:rPr>
        <w:t>REFSENS requirements</w:t>
      </w:r>
      <w:r>
        <w:tab/>
      </w:r>
      <w:r>
        <w:fldChar w:fldCharType="begin"/>
      </w:r>
      <w:r>
        <w:instrText xml:space="preserve"> PAGEREF _Toc170059070 \h </w:instrText>
      </w:r>
      <w:r>
        <w:fldChar w:fldCharType="separate"/>
      </w:r>
      <w:r>
        <w:t>36</w:t>
      </w:r>
      <w:r>
        <w:fldChar w:fldCharType="end"/>
      </w:r>
    </w:p>
    <w:p w14:paraId="19321678" w14:textId="6AE01D2B" w:rsidR="00132004" w:rsidRDefault="00132004">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_Toc170059071 \h </w:instrText>
      </w:r>
      <w:r>
        <w:fldChar w:fldCharType="separate"/>
      </w:r>
      <w:r>
        <w:t>36</w:t>
      </w:r>
      <w:r>
        <w:fldChar w:fldCharType="end"/>
      </w:r>
    </w:p>
    <w:p w14:paraId="25579190" w14:textId="3194AE92" w:rsidR="001B5B4D" w:rsidRPr="00503521" w:rsidRDefault="00132004">
      <w:r>
        <w:rPr>
          <w:noProof/>
          <w:sz w:val="22"/>
        </w:rPr>
        <w:fldChar w:fldCharType="end"/>
      </w:r>
    </w:p>
    <w:p w14:paraId="2B781430" w14:textId="77777777" w:rsidR="001B5B4D" w:rsidRPr="00503521" w:rsidRDefault="001B5B4D"/>
    <w:p w14:paraId="38AB305F" w14:textId="77777777" w:rsidR="001B5B4D" w:rsidRPr="00503521" w:rsidRDefault="00D14E2E">
      <w:pPr>
        <w:pStyle w:val="Guidance"/>
        <w:rPr>
          <w:color w:val="auto"/>
        </w:rPr>
      </w:pPr>
      <w:r w:rsidRPr="00503521">
        <w:rPr>
          <w:color w:val="auto"/>
        </w:rPr>
        <w:lastRenderedPageBreak/>
        <w:br w:type="page"/>
      </w:r>
    </w:p>
    <w:p w14:paraId="1A6B6DD0" w14:textId="77777777" w:rsidR="001B5B4D" w:rsidRPr="00503521" w:rsidRDefault="00D14E2E">
      <w:pPr>
        <w:pStyle w:val="Heading1"/>
      </w:pPr>
      <w:bookmarkStart w:id="16" w:name="foreword"/>
      <w:bookmarkStart w:id="17" w:name="_Toc24415"/>
      <w:bookmarkStart w:id="18" w:name="_Toc22966"/>
      <w:bookmarkStart w:id="19" w:name="_Toc14795"/>
      <w:bookmarkStart w:id="20" w:name="_Toc32348"/>
      <w:bookmarkStart w:id="21" w:name="_Toc3083"/>
      <w:bookmarkStart w:id="22" w:name="_Toc11326"/>
      <w:bookmarkStart w:id="23" w:name="_Toc28726"/>
      <w:bookmarkStart w:id="24" w:name="_Toc20614"/>
      <w:bookmarkStart w:id="25" w:name="_Toc109047226"/>
      <w:bookmarkStart w:id="26" w:name="_Toc28982"/>
      <w:bookmarkStart w:id="27" w:name="_Toc26840"/>
      <w:bookmarkStart w:id="28" w:name="_Toc168040468"/>
      <w:bookmarkStart w:id="29" w:name="_Toc168040534"/>
      <w:bookmarkStart w:id="30" w:name="_Toc168040572"/>
      <w:bookmarkStart w:id="31" w:name="_Toc169988854"/>
      <w:bookmarkStart w:id="32" w:name="_Toc170058555"/>
      <w:bookmarkStart w:id="33" w:name="_Toc170058960"/>
      <w:bookmarkEnd w:id="16"/>
      <w:r w:rsidRPr="00503521">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66096B0" w14:textId="77777777" w:rsidR="001B5B4D" w:rsidRPr="00503521" w:rsidRDefault="00D14E2E">
      <w:r w:rsidRPr="00503521">
        <w:t xml:space="preserve">This Technical </w:t>
      </w:r>
      <w:bookmarkStart w:id="34" w:name="spectype3"/>
      <w:r w:rsidRPr="00503521">
        <w:t>Report</w:t>
      </w:r>
      <w:bookmarkEnd w:id="34"/>
      <w:r w:rsidRPr="00503521">
        <w:t xml:space="preserve"> has been produced by the 3rd Generation Partnership Project (3GPP).</w:t>
      </w:r>
    </w:p>
    <w:p w14:paraId="62819469" w14:textId="77777777" w:rsidR="001B5B4D" w:rsidRPr="00503521" w:rsidRDefault="00D14E2E">
      <w:r w:rsidRPr="005035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Pr="00503521" w:rsidRDefault="00D14E2E">
      <w:pPr>
        <w:pStyle w:val="B1"/>
      </w:pPr>
      <w:r w:rsidRPr="00503521">
        <w:t>Version x.y.z</w:t>
      </w:r>
    </w:p>
    <w:p w14:paraId="210186BB" w14:textId="77777777" w:rsidR="001B5B4D" w:rsidRPr="00503521" w:rsidRDefault="00D14E2E">
      <w:pPr>
        <w:pStyle w:val="B1"/>
      </w:pPr>
      <w:r w:rsidRPr="00503521">
        <w:t>where:</w:t>
      </w:r>
    </w:p>
    <w:p w14:paraId="529A6AC8" w14:textId="77777777" w:rsidR="001B5B4D" w:rsidRPr="00503521" w:rsidRDefault="00D14E2E" w:rsidP="0020614B">
      <w:pPr>
        <w:pStyle w:val="B2"/>
      </w:pPr>
      <w:r w:rsidRPr="00503521">
        <w:t>x</w:t>
      </w:r>
      <w:r w:rsidRPr="00503521">
        <w:tab/>
        <w:t>the first digit:</w:t>
      </w:r>
    </w:p>
    <w:p w14:paraId="08FF5300" w14:textId="77777777" w:rsidR="001B5B4D" w:rsidRPr="00503521" w:rsidRDefault="00D14E2E">
      <w:pPr>
        <w:pStyle w:val="B3"/>
      </w:pPr>
      <w:r w:rsidRPr="00503521">
        <w:t>1</w:t>
      </w:r>
      <w:r w:rsidRPr="00503521">
        <w:tab/>
        <w:t>presented to TSG for information;</w:t>
      </w:r>
    </w:p>
    <w:p w14:paraId="461FE065" w14:textId="77777777" w:rsidR="001B5B4D" w:rsidRPr="00503521" w:rsidRDefault="00D14E2E">
      <w:pPr>
        <w:pStyle w:val="B3"/>
      </w:pPr>
      <w:r w:rsidRPr="00503521">
        <w:t>2</w:t>
      </w:r>
      <w:r w:rsidRPr="00503521">
        <w:tab/>
        <w:t>presented to TSG for approval;</w:t>
      </w:r>
    </w:p>
    <w:p w14:paraId="4FF061C6" w14:textId="77777777" w:rsidR="001B5B4D" w:rsidRPr="00503521" w:rsidRDefault="00D14E2E">
      <w:pPr>
        <w:pStyle w:val="B3"/>
      </w:pPr>
      <w:r w:rsidRPr="00503521">
        <w:t>3</w:t>
      </w:r>
      <w:r w:rsidRPr="00503521">
        <w:tab/>
        <w:t>or greater indicates TSG approved document under change control.</w:t>
      </w:r>
    </w:p>
    <w:p w14:paraId="53E3D606" w14:textId="77777777" w:rsidR="001B5B4D" w:rsidRPr="00503521" w:rsidRDefault="00D14E2E">
      <w:pPr>
        <w:pStyle w:val="B2"/>
      </w:pPr>
      <w:r w:rsidRPr="00503521">
        <w:t>y</w:t>
      </w:r>
      <w:r w:rsidRPr="00503521">
        <w:tab/>
        <w:t>the second digit is incremented for all changes of substance, i.e. technical enhancements, corrections, updates, etc.</w:t>
      </w:r>
    </w:p>
    <w:p w14:paraId="66969000" w14:textId="77777777" w:rsidR="001B5B4D" w:rsidRPr="00503521" w:rsidRDefault="00D14E2E">
      <w:pPr>
        <w:pStyle w:val="B2"/>
      </w:pPr>
      <w:r w:rsidRPr="00503521">
        <w:t>z</w:t>
      </w:r>
      <w:r w:rsidRPr="00503521">
        <w:tab/>
        <w:t>the third digit is incremented when editorial only changes have been incorporated in the document.</w:t>
      </w:r>
    </w:p>
    <w:p w14:paraId="391F3873" w14:textId="77777777" w:rsidR="001B5B4D" w:rsidRPr="00503521" w:rsidRDefault="00D14E2E">
      <w:r w:rsidRPr="00503521">
        <w:t>In the present document, modal verbs have the following meanings:</w:t>
      </w:r>
    </w:p>
    <w:p w14:paraId="7DC5758E" w14:textId="77777777" w:rsidR="001B5B4D" w:rsidRPr="00503521" w:rsidRDefault="00D14E2E">
      <w:pPr>
        <w:pStyle w:val="EX"/>
      </w:pPr>
      <w:r w:rsidRPr="00503521">
        <w:rPr>
          <w:b/>
        </w:rPr>
        <w:t>shall</w:t>
      </w:r>
      <w:r w:rsidRPr="00503521">
        <w:tab/>
        <w:t>indicates a mandatory requirement to do something</w:t>
      </w:r>
    </w:p>
    <w:p w14:paraId="1B3BCA5D" w14:textId="77777777" w:rsidR="001B5B4D" w:rsidRPr="00503521" w:rsidRDefault="00D14E2E">
      <w:pPr>
        <w:pStyle w:val="EX"/>
      </w:pPr>
      <w:r w:rsidRPr="00503521">
        <w:rPr>
          <w:b/>
        </w:rPr>
        <w:t>shall not</w:t>
      </w:r>
      <w:r w:rsidRPr="00503521">
        <w:tab/>
        <w:t>indicates an interdiction (prohibition) to do something</w:t>
      </w:r>
    </w:p>
    <w:p w14:paraId="5FCF1C56" w14:textId="77777777" w:rsidR="001B5B4D" w:rsidRPr="00503521" w:rsidRDefault="00D14E2E">
      <w:r w:rsidRPr="00503521">
        <w:t>The constructions "shall" and "shall not" are confined to the context of normative provisions, and do not appear in Technical Reports.</w:t>
      </w:r>
    </w:p>
    <w:p w14:paraId="277F052E" w14:textId="77777777" w:rsidR="001B5B4D" w:rsidRPr="00503521" w:rsidRDefault="00D14E2E">
      <w:r w:rsidRPr="0050352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Pr="00503521" w:rsidRDefault="00D14E2E">
      <w:pPr>
        <w:pStyle w:val="EX"/>
      </w:pPr>
      <w:r w:rsidRPr="00503521">
        <w:rPr>
          <w:b/>
        </w:rPr>
        <w:t>should</w:t>
      </w:r>
      <w:r w:rsidRPr="00503521">
        <w:tab/>
        <w:t>indicates a recommendation to do something</w:t>
      </w:r>
    </w:p>
    <w:p w14:paraId="635E2C5C" w14:textId="77777777" w:rsidR="001B5B4D" w:rsidRPr="00503521" w:rsidRDefault="00D14E2E">
      <w:pPr>
        <w:pStyle w:val="EX"/>
      </w:pPr>
      <w:r w:rsidRPr="00503521">
        <w:rPr>
          <w:b/>
        </w:rPr>
        <w:t>should not</w:t>
      </w:r>
      <w:r w:rsidRPr="00503521">
        <w:tab/>
        <w:t>indicates a recommendation not to do something</w:t>
      </w:r>
    </w:p>
    <w:p w14:paraId="2ED8AD0D" w14:textId="77777777" w:rsidR="001B5B4D" w:rsidRPr="00503521" w:rsidRDefault="00D14E2E">
      <w:pPr>
        <w:pStyle w:val="EX"/>
      </w:pPr>
      <w:r w:rsidRPr="00503521">
        <w:rPr>
          <w:b/>
        </w:rPr>
        <w:t>may</w:t>
      </w:r>
      <w:r w:rsidRPr="00503521">
        <w:tab/>
        <w:t>indicates permission to do something</w:t>
      </w:r>
    </w:p>
    <w:p w14:paraId="49738737" w14:textId="77777777" w:rsidR="001B5B4D" w:rsidRPr="00503521" w:rsidRDefault="00D14E2E">
      <w:pPr>
        <w:pStyle w:val="EX"/>
      </w:pPr>
      <w:r w:rsidRPr="00503521">
        <w:rPr>
          <w:b/>
        </w:rPr>
        <w:t>need not</w:t>
      </w:r>
      <w:r w:rsidRPr="00503521">
        <w:tab/>
        <w:t>indicates permission not to do something</w:t>
      </w:r>
    </w:p>
    <w:p w14:paraId="70172B5C" w14:textId="77777777" w:rsidR="001B5B4D" w:rsidRPr="00503521" w:rsidRDefault="00D14E2E">
      <w:r w:rsidRPr="00503521">
        <w:t>The construction "may not" is ambiguous and is not used in normative elements. The unambiguous constructions "might not" or "shall not" are used instead, depending upon the meaning intended.</w:t>
      </w:r>
    </w:p>
    <w:p w14:paraId="43E75538" w14:textId="77777777" w:rsidR="001B5B4D" w:rsidRPr="00503521" w:rsidRDefault="00D14E2E">
      <w:pPr>
        <w:pStyle w:val="EX"/>
      </w:pPr>
      <w:r w:rsidRPr="00503521">
        <w:rPr>
          <w:b/>
        </w:rPr>
        <w:t>can</w:t>
      </w:r>
      <w:r w:rsidRPr="00503521">
        <w:tab/>
        <w:t>indicates that something is possible</w:t>
      </w:r>
    </w:p>
    <w:p w14:paraId="1CBD154B" w14:textId="77777777" w:rsidR="001B5B4D" w:rsidRPr="00503521" w:rsidRDefault="00D14E2E">
      <w:pPr>
        <w:pStyle w:val="EX"/>
      </w:pPr>
      <w:r w:rsidRPr="00503521">
        <w:rPr>
          <w:b/>
        </w:rPr>
        <w:t>cannot</w:t>
      </w:r>
      <w:r w:rsidRPr="00503521">
        <w:tab/>
        <w:t>indicates that something is impossible</w:t>
      </w:r>
    </w:p>
    <w:p w14:paraId="1CE6B0D2" w14:textId="77777777" w:rsidR="001B5B4D" w:rsidRPr="00503521" w:rsidRDefault="00D14E2E">
      <w:r w:rsidRPr="00503521">
        <w:t>The constructions "can" and "cannot" are not substitutes for "may" and "need not".</w:t>
      </w:r>
    </w:p>
    <w:p w14:paraId="591A2235" w14:textId="77777777" w:rsidR="001B5B4D" w:rsidRPr="00503521" w:rsidRDefault="00D14E2E">
      <w:pPr>
        <w:pStyle w:val="EX"/>
      </w:pPr>
      <w:r w:rsidRPr="00503521">
        <w:rPr>
          <w:b/>
        </w:rPr>
        <w:t>will</w:t>
      </w:r>
      <w:r w:rsidRPr="00503521">
        <w:tab/>
        <w:t>indicates that something is certain or expected to happen as a result of action taken by an agency the behaviour of which is outside the scope of the present document</w:t>
      </w:r>
    </w:p>
    <w:p w14:paraId="5A9F34C0" w14:textId="77777777" w:rsidR="001B5B4D" w:rsidRPr="00503521" w:rsidRDefault="00D14E2E">
      <w:pPr>
        <w:pStyle w:val="EX"/>
      </w:pPr>
      <w:r w:rsidRPr="00503521">
        <w:rPr>
          <w:b/>
        </w:rPr>
        <w:t>will not</w:t>
      </w:r>
      <w:r w:rsidRPr="00503521">
        <w:tab/>
        <w:t>indicates that something is certain or expected not to happen as a result of action taken by an agency the behaviour of which is outside the scope of the present document</w:t>
      </w:r>
    </w:p>
    <w:p w14:paraId="28B7A05D" w14:textId="77777777" w:rsidR="001B5B4D" w:rsidRPr="00503521" w:rsidRDefault="00D14E2E">
      <w:pPr>
        <w:pStyle w:val="EX"/>
      </w:pPr>
      <w:r w:rsidRPr="00503521">
        <w:rPr>
          <w:b/>
        </w:rPr>
        <w:t>might</w:t>
      </w:r>
      <w:r w:rsidRPr="00503521">
        <w:tab/>
        <w:t>indicates a likelihood that something will happen as a result of action taken by some agency the behaviour of which is outside the scope of the present document</w:t>
      </w:r>
    </w:p>
    <w:p w14:paraId="278FD7DE" w14:textId="77777777" w:rsidR="001B5B4D" w:rsidRPr="00503521" w:rsidRDefault="00D14E2E">
      <w:pPr>
        <w:pStyle w:val="EX"/>
      </w:pPr>
      <w:r w:rsidRPr="00503521">
        <w:rPr>
          <w:b/>
        </w:rPr>
        <w:lastRenderedPageBreak/>
        <w:t>might not</w:t>
      </w:r>
      <w:r w:rsidRPr="00503521">
        <w:tab/>
        <w:t>indicates a likelihood that something will not happen as a result of action taken by some agency the behaviour of which is outside the scope of the present document</w:t>
      </w:r>
    </w:p>
    <w:p w14:paraId="54592F72" w14:textId="77777777" w:rsidR="001B5B4D" w:rsidRPr="00503521" w:rsidRDefault="00D14E2E">
      <w:r w:rsidRPr="00503521">
        <w:t>In addition:</w:t>
      </w:r>
    </w:p>
    <w:p w14:paraId="7C7E1369" w14:textId="77777777" w:rsidR="001B5B4D" w:rsidRPr="00503521" w:rsidRDefault="00D14E2E">
      <w:pPr>
        <w:pStyle w:val="EX"/>
      </w:pPr>
      <w:r w:rsidRPr="00503521">
        <w:rPr>
          <w:b/>
        </w:rPr>
        <w:t>is</w:t>
      </w:r>
      <w:r w:rsidRPr="00503521">
        <w:tab/>
        <w:t>(or any other verb in the indicative mood) indicates a statement of fact</w:t>
      </w:r>
    </w:p>
    <w:p w14:paraId="0BBB8BAC" w14:textId="77777777" w:rsidR="001B5B4D" w:rsidRPr="00503521" w:rsidRDefault="00D14E2E">
      <w:pPr>
        <w:pStyle w:val="EX"/>
      </w:pPr>
      <w:r w:rsidRPr="00503521">
        <w:rPr>
          <w:b/>
        </w:rPr>
        <w:t>is not</w:t>
      </w:r>
      <w:r w:rsidRPr="00503521">
        <w:tab/>
        <w:t>(or any other negative verb in the indicative mood) indicates a statement of fact</w:t>
      </w:r>
    </w:p>
    <w:p w14:paraId="34EA07F2" w14:textId="77777777" w:rsidR="001B5B4D" w:rsidRPr="00503521" w:rsidRDefault="00D14E2E">
      <w:r w:rsidRPr="00503521">
        <w:t>The constructions "is" and "is not" do not indicate requirements.</w:t>
      </w:r>
    </w:p>
    <w:p w14:paraId="113FAD2D" w14:textId="77777777" w:rsidR="001B5B4D" w:rsidRPr="00503521" w:rsidRDefault="00D14E2E">
      <w:pPr>
        <w:pStyle w:val="Heading1"/>
      </w:pPr>
      <w:bookmarkStart w:id="35" w:name="introduction"/>
      <w:bookmarkEnd w:id="35"/>
      <w:r w:rsidRPr="00503521">
        <w:br w:type="page"/>
      </w:r>
      <w:bookmarkStart w:id="36" w:name="scope"/>
      <w:bookmarkStart w:id="37" w:name="_Toc12846"/>
      <w:bookmarkStart w:id="38" w:name="_Toc20687"/>
      <w:bookmarkStart w:id="39" w:name="_Toc18619"/>
      <w:bookmarkStart w:id="40" w:name="_Toc13868"/>
      <w:bookmarkStart w:id="41" w:name="_Toc71"/>
      <w:bookmarkStart w:id="42" w:name="_Toc24654"/>
      <w:bookmarkStart w:id="43" w:name="_Toc19239"/>
      <w:bookmarkStart w:id="44" w:name="_Toc29425"/>
      <w:bookmarkStart w:id="45" w:name="_Toc28851"/>
      <w:bookmarkStart w:id="46" w:name="_Toc109047227"/>
      <w:bookmarkStart w:id="47" w:name="_Toc2869"/>
      <w:bookmarkStart w:id="48" w:name="_Toc168040469"/>
      <w:bookmarkStart w:id="49" w:name="_Toc168040535"/>
      <w:bookmarkStart w:id="50" w:name="_Toc168040573"/>
      <w:bookmarkStart w:id="51" w:name="_Toc169988855"/>
      <w:bookmarkStart w:id="52" w:name="_Toc170058556"/>
      <w:bookmarkStart w:id="53" w:name="_Toc170058961"/>
      <w:bookmarkEnd w:id="36"/>
      <w:r w:rsidRPr="00503521">
        <w:lastRenderedPageBreak/>
        <w:t>1</w:t>
      </w:r>
      <w:r w:rsidRPr="00503521">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2E35E27" w14:textId="77777777" w:rsidR="001B5B4D" w:rsidRPr="00503521" w:rsidRDefault="00D14E2E">
      <w:pPr>
        <w:rPr>
          <w:rFonts w:eastAsia="SimSun"/>
          <w:lang w:val="en-US" w:eastAsia="zh-CN"/>
        </w:rPr>
      </w:pPr>
      <w:r w:rsidRPr="00503521">
        <w:t>The present document is a technical report for</w:t>
      </w:r>
      <w:r w:rsidRPr="00503521">
        <w:rPr>
          <w:lang w:val="en-US" w:eastAsia="zh-CN"/>
        </w:rPr>
        <w:t xml:space="preserve"> </w:t>
      </w:r>
      <w:r w:rsidR="003A363F" w:rsidRPr="00503521">
        <w:rPr>
          <w:lang w:val="en-US" w:eastAsia="zh-CN"/>
        </w:rPr>
        <w:t>UE requirements for 3Tx inter-band UL CA and EN-DC</w:t>
      </w:r>
      <w:r w:rsidRPr="00503521">
        <w:rPr>
          <w:lang w:val="en-US" w:eastAsia="zh-CN"/>
        </w:rPr>
        <w:t xml:space="preserve"> </w:t>
      </w:r>
      <w:r w:rsidRPr="00503521">
        <w:t>under Rel-1</w:t>
      </w:r>
      <w:r w:rsidRPr="00503521">
        <w:rPr>
          <w:rFonts w:hint="eastAsia"/>
          <w:lang w:val="en-US" w:eastAsia="zh-CN"/>
        </w:rPr>
        <w:t>8</w:t>
      </w:r>
      <w:r w:rsidR="003A363F" w:rsidRPr="00503521">
        <w:rPr>
          <w:lang w:val="en-US" w:eastAsia="zh-CN"/>
        </w:rPr>
        <w:t xml:space="preserve"> </w:t>
      </w:r>
      <w:r w:rsidRPr="00503521">
        <w:t>time</w:t>
      </w:r>
      <w:r w:rsidR="003A363F" w:rsidRPr="00503521">
        <w:t>-</w:t>
      </w:r>
      <w:r w:rsidRPr="00503521">
        <w:t xml:space="preserve">frame. The purpose is to gather the relevant background information and studies </w:t>
      </w:r>
      <w:r w:rsidR="003A363F" w:rsidRPr="00503521">
        <w:t xml:space="preserve">of these </w:t>
      </w:r>
      <w:r w:rsidR="00553F23" w:rsidRPr="00503521">
        <w:t xml:space="preserve">3Tx </w:t>
      </w:r>
      <w:r w:rsidR="003A363F" w:rsidRPr="00503521">
        <w:t>band combinations.</w:t>
      </w:r>
    </w:p>
    <w:p w14:paraId="779FF0F4" w14:textId="77777777" w:rsidR="001B5B4D" w:rsidRPr="00503521" w:rsidRDefault="00D14E2E">
      <w:r w:rsidRPr="00503521">
        <w:rPr>
          <w:lang w:val="en-US"/>
        </w:rPr>
        <w:t>This TR contains</w:t>
      </w:r>
      <w:r w:rsidRPr="00503521">
        <w:rPr>
          <w:rFonts w:eastAsia="SimSun" w:hint="eastAsia"/>
          <w:lang w:val="en-US" w:eastAsia="zh-CN"/>
        </w:rPr>
        <w:t xml:space="preserve"> the RF requirements of</w:t>
      </w:r>
      <w:r w:rsidRPr="00503521">
        <w:rPr>
          <w:lang w:val="en-US"/>
        </w:rPr>
        <w:t xml:space="preserve"> band combination</w:t>
      </w:r>
      <w:r w:rsidR="00F6582F" w:rsidRPr="00503521">
        <w:rPr>
          <w:lang w:val="en-US"/>
        </w:rPr>
        <w:t xml:space="preserve"> specific</w:t>
      </w:r>
      <w:r w:rsidRPr="00503521">
        <w:rPr>
          <w:lang w:val="en-US"/>
        </w:rPr>
        <w:t xml:space="preserve"> part. The actual requirements are added to the corresponding technical specifications.</w:t>
      </w:r>
    </w:p>
    <w:p w14:paraId="4DEBCB55" w14:textId="77777777" w:rsidR="001B5B4D" w:rsidRPr="00503521" w:rsidRDefault="00D14E2E">
      <w:pPr>
        <w:pStyle w:val="Heading1"/>
      </w:pPr>
      <w:bookmarkStart w:id="54" w:name="references"/>
      <w:bookmarkStart w:id="55" w:name="_Toc5804"/>
      <w:bookmarkStart w:id="56" w:name="_Toc669"/>
      <w:bookmarkStart w:id="57" w:name="_Toc109047228"/>
      <w:bookmarkStart w:id="58" w:name="_Toc24722"/>
      <w:bookmarkStart w:id="59" w:name="_Toc12030"/>
      <w:bookmarkStart w:id="60" w:name="_Toc19140"/>
      <w:bookmarkStart w:id="61" w:name="_Toc17246"/>
      <w:bookmarkStart w:id="62" w:name="_Toc13790"/>
      <w:bookmarkStart w:id="63" w:name="_Toc8617"/>
      <w:bookmarkStart w:id="64" w:name="_Toc20134"/>
      <w:bookmarkStart w:id="65" w:name="_Toc22856"/>
      <w:bookmarkStart w:id="66" w:name="_Toc168040470"/>
      <w:bookmarkStart w:id="67" w:name="_Toc168040536"/>
      <w:bookmarkStart w:id="68" w:name="_Toc168040574"/>
      <w:bookmarkStart w:id="69" w:name="_Toc169988856"/>
      <w:bookmarkStart w:id="70" w:name="_Toc170058557"/>
      <w:bookmarkStart w:id="71" w:name="_Toc170058962"/>
      <w:bookmarkEnd w:id="54"/>
      <w:r w:rsidRPr="00503521">
        <w:t>2</w:t>
      </w:r>
      <w:r w:rsidRPr="00503521">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9E45E1C" w14:textId="77777777" w:rsidR="001B5B4D" w:rsidRPr="00503521" w:rsidRDefault="00D14E2E">
      <w:r w:rsidRPr="00503521">
        <w:t>The following documents contain provisions which, through reference in this text, constitute provisions of the present document.</w:t>
      </w:r>
    </w:p>
    <w:p w14:paraId="78FB3707" w14:textId="77777777" w:rsidR="001B5B4D" w:rsidRPr="00503521" w:rsidRDefault="00D14E2E">
      <w:pPr>
        <w:pStyle w:val="B1"/>
      </w:pPr>
      <w:r w:rsidRPr="00503521">
        <w:t>-</w:t>
      </w:r>
      <w:r w:rsidRPr="00503521">
        <w:tab/>
        <w:t>References are either specific (identified by date of publication, edition number, version number, etc.) or non</w:t>
      </w:r>
      <w:r w:rsidRPr="00503521">
        <w:noBreakHyphen/>
        <w:t>specific.</w:t>
      </w:r>
    </w:p>
    <w:p w14:paraId="587B0618" w14:textId="77777777" w:rsidR="001B5B4D" w:rsidRPr="00503521" w:rsidRDefault="00D14E2E">
      <w:pPr>
        <w:pStyle w:val="B1"/>
      </w:pPr>
      <w:r w:rsidRPr="00503521">
        <w:t>-</w:t>
      </w:r>
      <w:r w:rsidRPr="00503521">
        <w:tab/>
        <w:t>For a specific reference, subsequent revisions do not apply.</w:t>
      </w:r>
    </w:p>
    <w:p w14:paraId="02A5BEFC" w14:textId="77777777" w:rsidR="001B5B4D" w:rsidRPr="00503521" w:rsidRDefault="00D14E2E">
      <w:pPr>
        <w:pStyle w:val="B1"/>
      </w:pPr>
      <w:r w:rsidRPr="00503521">
        <w:t>-</w:t>
      </w:r>
      <w:r w:rsidRPr="00503521">
        <w:tab/>
        <w:t>For a non-specific reference, the latest version applies. In the case of a reference to a 3GPP document (including a GSM document), a non-specific reference implicitly refers to the latest version of that document</w:t>
      </w:r>
      <w:r w:rsidRPr="00503521">
        <w:rPr>
          <w:i/>
        </w:rPr>
        <w:t xml:space="preserve"> in the same Release as the present document</w:t>
      </w:r>
      <w:r w:rsidRPr="00503521">
        <w:t>.</w:t>
      </w:r>
    </w:p>
    <w:p w14:paraId="2B9C6B1E" w14:textId="77777777" w:rsidR="001B5B4D" w:rsidRPr="00503521" w:rsidRDefault="00D14E2E">
      <w:pPr>
        <w:pStyle w:val="EX"/>
      </w:pPr>
      <w:r w:rsidRPr="00503521">
        <w:t>[1]</w:t>
      </w:r>
      <w:r w:rsidRPr="00503521">
        <w:tab/>
        <w:t>3GPP TR 21.905: "Vocabulary for 3GPP Specifications".</w:t>
      </w:r>
    </w:p>
    <w:p w14:paraId="2AC61FC4" w14:textId="77777777" w:rsidR="001B5B4D" w:rsidRPr="00503521" w:rsidRDefault="00D14E2E">
      <w:pPr>
        <w:pStyle w:val="EX"/>
        <w:rPr>
          <w:lang w:eastAsia="ko-KR"/>
        </w:rPr>
      </w:pPr>
      <w:r w:rsidRPr="00503521">
        <w:rPr>
          <w:lang w:eastAsia="ko-KR"/>
        </w:rPr>
        <w:t>[2]</w:t>
      </w:r>
      <w:r w:rsidRPr="00503521">
        <w:rPr>
          <w:lang w:eastAsia="ko-KR"/>
        </w:rPr>
        <w:tab/>
      </w:r>
      <w:r w:rsidRPr="00503521">
        <w:t>3GPP T</w:t>
      </w:r>
      <w:r w:rsidRPr="00503521">
        <w:rPr>
          <w:lang w:eastAsia="ko-KR"/>
        </w:rPr>
        <w:t>S</w:t>
      </w:r>
      <w:r w:rsidRPr="00503521">
        <w:t> </w:t>
      </w:r>
      <w:r w:rsidRPr="00503521">
        <w:rPr>
          <w:lang w:eastAsia="ko-KR"/>
        </w:rPr>
        <w:t>38.101-1: "NR; User Equipment (UE) radio transmission and reception; Part 1: Range 1 Standalone".</w:t>
      </w:r>
    </w:p>
    <w:p w14:paraId="0DBD5FB9" w14:textId="77777777" w:rsidR="001B5B4D" w:rsidRPr="00503521" w:rsidRDefault="00D14E2E">
      <w:pPr>
        <w:pStyle w:val="EX"/>
        <w:rPr>
          <w:lang w:eastAsia="ko-KR"/>
        </w:rPr>
      </w:pPr>
      <w:r w:rsidRPr="00503521">
        <w:rPr>
          <w:lang w:eastAsia="ko-KR"/>
        </w:rPr>
        <w:t>[</w:t>
      </w:r>
      <w:r w:rsidR="00F6582F" w:rsidRPr="00503521">
        <w:rPr>
          <w:lang w:val="en-US" w:eastAsia="zh-CN"/>
        </w:rPr>
        <w:t>3</w:t>
      </w:r>
      <w:r w:rsidRPr="00503521">
        <w:rPr>
          <w:lang w:eastAsia="ko-KR"/>
        </w:rPr>
        <w:t>]</w:t>
      </w:r>
      <w:r w:rsidRPr="00503521">
        <w:rPr>
          <w:lang w:eastAsia="ko-KR"/>
        </w:rPr>
        <w:tab/>
        <w:t>3GPP TS 38.101-</w:t>
      </w:r>
      <w:r w:rsidRPr="00503521">
        <w:rPr>
          <w:rFonts w:eastAsia="Malgun Gothic"/>
          <w:lang w:val="en-US" w:eastAsia="ko-KR"/>
        </w:rPr>
        <w:t>3</w:t>
      </w:r>
      <w:r w:rsidRPr="00503521">
        <w:rPr>
          <w:lang w:eastAsia="ko-KR"/>
        </w:rPr>
        <w:t xml:space="preserve">: "NR; User Equipment (UE) radio transmission and reception; Part </w:t>
      </w:r>
      <w:r w:rsidRPr="00503521">
        <w:rPr>
          <w:rFonts w:eastAsia="Malgun Gothic"/>
          <w:lang w:val="en-US" w:eastAsia="ko-KR"/>
        </w:rPr>
        <w:t>3</w:t>
      </w:r>
      <w:r w:rsidRPr="00503521">
        <w:rPr>
          <w:lang w:eastAsia="ko-KR"/>
        </w:rPr>
        <w:t xml:space="preserve">: </w:t>
      </w:r>
      <w:r w:rsidRPr="00503521">
        <w:rPr>
          <w:rFonts w:eastAsia="Malgun Gothic"/>
          <w:lang w:eastAsia="ko-KR"/>
        </w:rPr>
        <w:t xml:space="preserve"> Range 1 and Range 2 Interworking operation with other radios</w:t>
      </w:r>
      <w:r w:rsidRPr="00503521">
        <w:rPr>
          <w:lang w:eastAsia="ko-KR"/>
        </w:rPr>
        <w:t>".</w:t>
      </w:r>
    </w:p>
    <w:p w14:paraId="350DF48E" w14:textId="77777777" w:rsidR="00834AE0" w:rsidRPr="00503521" w:rsidRDefault="00834AE0">
      <w:pPr>
        <w:pStyle w:val="EX"/>
        <w:rPr>
          <w:rFonts w:eastAsia="STKaiti"/>
          <w:szCs w:val="28"/>
        </w:rPr>
      </w:pPr>
      <w:r w:rsidRPr="00503521">
        <w:rPr>
          <w:rFonts w:hint="eastAsia"/>
          <w:lang w:eastAsia="zh-CN"/>
        </w:rPr>
        <w:t>[</w:t>
      </w:r>
      <w:r w:rsidRPr="00503521">
        <w:rPr>
          <w:lang w:eastAsia="zh-CN"/>
        </w:rPr>
        <w:t>4]</w:t>
      </w:r>
      <w:r w:rsidRPr="00503521">
        <w:rPr>
          <w:lang w:eastAsia="zh-CN"/>
        </w:rPr>
        <w:tab/>
      </w:r>
      <w:bookmarkStart w:id="72" w:name="_Hlk146102901"/>
      <w:r w:rsidR="00CA7DEC" w:rsidRPr="00503521">
        <w:rPr>
          <w:lang w:eastAsia="zh-CN"/>
        </w:rPr>
        <w:t xml:space="preserve">WI </w:t>
      </w:r>
      <w:r w:rsidR="00CA7DEC" w:rsidRPr="00503521">
        <w:rPr>
          <w:rFonts w:hint="eastAsia"/>
          <w:lang w:eastAsia="zh-CN"/>
        </w:rPr>
        <w:t>de</w:t>
      </w:r>
      <w:r w:rsidR="00CA7DEC" w:rsidRPr="00503521">
        <w:rPr>
          <w:lang w:eastAsia="zh-CN"/>
        </w:rPr>
        <w:t xml:space="preserve">scription, </w:t>
      </w:r>
      <w:r w:rsidRPr="00503521">
        <w:rPr>
          <w:rFonts w:eastAsia="STKaiti"/>
          <w:szCs w:val="28"/>
        </w:rPr>
        <w:t>RP-231719</w:t>
      </w:r>
      <w:bookmarkEnd w:id="72"/>
      <w:r w:rsidR="0004255D" w:rsidRPr="00503521">
        <w:rPr>
          <w:rFonts w:eastAsia="STKaiti"/>
          <w:szCs w:val="28"/>
        </w:rPr>
        <w:t>:</w:t>
      </w:r>
      <w:r w:rsidRPr="00503521">
        <w:rPr>
          <w:rFonts w:eastAsia="STKaiti"/>
          <w:szCs w:val="28"/>
        </w:rPr>
        <w:t xml:space="preserve"> </w:t>
      </w:r>
      <w:r w:rsidR="0004255D" w:rsidRPr="00503521">
        <w:rPr>
          <w:lang w:eastAsia="ko-KR"/>
        </w:rPr>
        <w:t>"</w:t>
      </w:r>
      <w:r w:rsidRPr="00503521">
        <w:rPr>
          <w:rFonts w:eastAsia="STKaiti"/>
          <w:szCs w:val="28"/>
        </w:rPr>
        <w:t>WID revision for Core part 4Rx handheld UE for low NR bands (1GHz) and/or 3Tx for NR inter-band UL Carrier Aggregation (CA) and EN-DC</w:t>
      </w:r>
      <w:r w:rsidR="0004255D" w:rsidRPr="00503521">
        <w:rPr>
          <w:lang w:eastAsia="ko-KR"/>
        </w:rPr>
        <w:t>"</w:t>
      </w:r>
    </w:p>
    <w:p w14:paraId="736BB5D6" w14:textId="77777777" w:rsidR="000D3614" w:rsidRPr="00503521" w:rsidRDefault="000D3614">
      <w:pPr>
        <w:pStyle w:val="EX"/>
        <w:rPr>
          <w:lang w:eastAsia="zh-CN"/>
        </w:rPr>
      </w:pPr>
      <w:r w:rsidRPr="00503521">
        <w:rPr>
          <w:lang w:val="x-none" w:eastAsia="x-none"/>
        </w:rPr>
        <w:t>[5]</w:t>
      </w:r>
      <w:r w:rsidRPr="00503521">
        <w:rPr>
          <w:lang w:val="x-none" w:eastAsia="x-none"/>
        </w:rPr>
        <w:tab/>
      </w:r>
      <w:r w:rsidR="0004255D" w:rsidRPr="00503521">
        <w:rPr>
          <w:lang w:eastAsia="zh-CN"/>
        </w:rPr>
        <w:t xml:space="preserve">WI </w:t>
      </w:r>
      <w:r w:rsidR="0004255D" w:rsidRPr="00503521">
        <w:rPr>
          <w:rFonts w:hint="eastAsia"/>
          <w:lang w:eastAsia="zh-CN"/>
        </w:rPr>
        <w:t>de</w:t>
      </w:r>
      <w:r w:rsidR="0004255D" w:rsidRPr="00503521">
        <w:rPr>
          <w:lang w:eastAsia="zh-CN"/>
        </w:rPr>
        <w:t xml:space="preserve">scription, </w:t>
      </w:r>
      <w:r w:rsidRPr="00503521">
        <w:rPr>
          <w:lang w:val="x-none" w:eastAsia="x-none"/>
        </w:rPr>
        <w:t>RP-232674</w:t>
      </w:r>
      <w:r w:rsidR="0004255D" w:rsidRPr="00503521">
        <w:rPr>
          <w:lang w:val="x-none" w:eastAsia="x-none"/>
        </w:rPr>
        <w:t>:</w:t>
      </w:r>
      <w:r w:rsidRPr="00503521">
        <w:rPr>
          <w:lang w:val="x-none" w:eastAsia="x-none"/>
        </w:rPr>
        <w:t xml:space="preserve"> </w:t>
      </w:r>
      <w:r w:rsidR="0004255D" w:rsidRPr="00503521">
        <w:rPr>
          <w:lang w:eastAsia="ko-KR"/>
        </w:rPr>
        <w:t>"</w:t>
      </w:r>
      <w:r w:rsidRPr="00503521">
        <w:rPr>
          <w:lang w:val="x-none" w:eastAsia="x-none"/>
        </w:rPr>
        <w:t>New WID: Rel-18 new basket WI for 3Tx inter-band UL CA and EN-DC</w:t>
      </w:r>
      <w:r w:rsidR="0004255D" w:rsidRPr="00503521">
        <w:rPr>
          <w:lang w:eastAsia="ko-KR"/>
        </w:rPr>
        <w:t>"</w:t>
      </w:r>
    </w:p>
    <w:p w14:paraId="062BD32C" w14:textId="77777777" w:rsidR="001B5B4D" w:rsidRPr="00503521" w:rsidRDefault="00D14E2E">
      <w:pPr>
        <w:pStyle w:val="Heading1"/>
      </w:pPr>
      <w:bookmarkStart w:id="73" w:name="definitions"/>
      <w:bookmarkStart w:id="74" w:name="_Toc3837"/>
      <w:bookmarkStart w:id="75" w:name="_Toc29637"/>
      <w:bookmarkStart w:id="76" w:name="_Toc21733"/>
      <w:bookmarkStart w:id="77" w:name="_Toc8314"/>
      <w:bookmarkStart w:id="78" w:name="_Toc17681"/>
      <w:bookmarkStart w:id="79" w:name="_Toc16329"/>
      <w:bookmarkStart w:id="80" w:name="_Toc25656"/>
      <w:bookmarkStart w:id="81" w:name="_Toc5857"/>
      <w:bookmarkStart w:id="82" w:name="_Toc109047229"/>
      <w:bookmarkStart w:id="83" w:name="_Toc15364"/>
      <w:bookmarkStart w:id="84" w:name="_Toc30176"/>
      <w:bookmarkStart w:id="85" w:name="_Toc168040471"/>
      <w:bookmarkStart w:id="86" w:name="_Toc168040537"/>
      <w:bookmarkStart w:id="87" w:name="_Toc168040575"/>
      <w:bookmarkStart w:id="88" w:name="_Toc169988857"/>
      <w:bookmarkStart w:id="89" w:name="_Toc170058558"/>
      <w:bookmarkStart w:id="90" w:name="_Toc170058963"/>
      <w:bookmarkEnd w:id="73"/>
      <w:r w:rsidRPr="00503521">
        <w:t>3</w:t>
      </w:r>
      <w:r w:rsidRPr="00503521">
        <w:tab/>
        <w:t>Definitions of terms, symbols and 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A50FF59" w14:textId="77777777" w:rsidR="001B5B4D" w:rsidRPr="00503521" w:rsidRDefault="00D14E2E" w:rsidP="00707D57">
      <w:pPr>
        <w:pStyle w:val="Heading2"/>
      </w:pPr>
      <w:bookmarkStart w:id="91" w:name="_Toc22077"/>
      <w:bookmarkStart w:id="92" w:name="_Toc19168"/>
      <w:bookmarkStart w:id="93" w:name="_Toc10979"/>
      <w:bookmarkStart w:id="94" w:name="_Toc30504"/>
      <w:bookmarkStart w:id="95" w:name="_Toc21176"/>
      <w:bookmarkStart w:id="96" w:name="_Toc19738"/>
      <w:bookmarkStart w:id="97" w:name="_Toc32446"/>
      <w:bookmarkStart w:id="98" w:name="_Toc9424"/>
      <w:bookmarkStart w:id="99" w:name="_Toc109047230"/>
      <w:bookmarkStart w:id="100" w:name="_Toc3964"/>
      <w:bookmarkStart w:id="101" w:name="_Toc28862"/>
      <w:bookmarkStart w:id="102" w:name="_Toc168040472"/>
      <w:bookmarkStart w:id="103" w:name="_Toc168040538"/>
      <w:bookmarkStart w:id="104" w:name="_Toc168040576"/>
      <w:bookmarkStart w:id="105" w:name="_Toc169988858"/>
      <w:bookmarkStart w:id="106" w:name="_Toc170058559"/>
      <w:bookmarkStart w:id="107" w:name="_Toc170058964"/>
      <w:r w:rsidRPr="00503521">
        <w:t>3.1</w:t>
      </w:r>
      <w:r w:rsidRPr="00503521">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060D44B" w14:textId="77777777" w:rsidR="001B5B4D" w:rsidRPr="00503521" w:rsidRDefault="00D14E2E">
      <w:r w:rsidRPr="00503521">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Pr="00503521" w:rsidRDefault="00F6582F" w:rsidP="00F6582F">
      <w:r w:rsidRPr="00503521">
        <w:rPr>
          <w:b/>
        </w:rPr>
        <w:t>3Tx</w:t>
      </w:r>
      <w:r w:rsidRPr="00503521">
        <w:t xml:space="preserve">: </w:t>
      </w:r>
      <w:r w:rsidR="00501D04" w:rsidRPr="00503521">
        <w:t>UE transmit with one Tx chain on one band and two Tx chains on the other band in CA or EN-DC band combinations</w:t>
      </w:r>
      <w:r w:rsidRPr="00503521">
        <w:t>.</w:t>
      </w:r>
    </w:p>
    <w:p w14:paraId="6DB60ADA" w14:textId="77777777" w:rsidR="00034452" w:rsidRPr="00503521" w:rsidRDefault="00034452" w:rsidP="00034452">
      <w:r w:rsidRPr="00503521">
        <w:rPr>
          <w:b/>
        </w:rPr>
        <w:t xml:space="preserve">Carrier aggregation: </w:t>
      </w:r>
      <w:r w:rsidRPr="00503521">
        <w:t>Aggregation of two or more component carriers in order to support wider transmission bandwidths.</w:t>
      </w:r>
    </w:p>
    <w:p w14:paraId="7BCB4E5E" w14:textId="77777777" w:rsidR="00034452" w:rsidRPr="00503521" w:rsidRDefault="00034452" w:rsidP="00034452">
      <w:r w:rsidRPr="00503521">
        <w:rPr>
          <w:b/>
        </w:rPr>
        <w:t>Inter-band carrier aggregation:</w:t>
      </w:r>
      <w:r w:rsidRPr="00503521">
        <w:t xml:space="preserve"> Carrier aggregation of component carriers in different operating bands.</w:t>
      </w:r>
    </w:p>
    <w:p w14:paraId="418A720C" w14:textId="77777777" w:rsidR="00034452" w:rsidRPr="00503521" w:rsidRDefault="00034452" w:rsidP="00034452">
      <w:pPr>
        <w:rPr>
          <w:b/>
        </w:rPr>
      </w:pPr>
    </w:p>
    <w:p w14:paraId="7746009C" w14:textId="77777777" w:rsidR="001B5B4D" w:rsidRPr="00503521" w:rsidRDefault="00D14E2E" w:rsidP="00707D57">
      <w:pPr>
        <w:pStyle w:val="Heading2"/>
        <w:rPr>
          <w:rFonts w:cs="Arial"/>
        </w:rPr>
      </w:pPr>
      <w:bookmarkStart w:id="108" w:name="_Toc29646"/>
      <w:bookmarkStart w:id="109" w:name="_Toc109047231"/>
      <w:bookmarkStart w:id="110" w:name="_Toc1719"/>
      <w:bookmarkStart w:id="111" w:name="_Toc4549"/>
      <w:bookmarkStart w:id="112" w:name="_Toc10209"/>
      <w:bookmarkStart w:id="113" w:name="_Toc4502"/>
      <w:bookmarkStart w:id="114" w:name="_Toc23544"/>
      <w:bookmarkStart w:id="115" w:name="_Toc21590"/>
      <w:bookmarkStart w:id="116" w:name="_Toc676"/>
      <w:bookmarkStart w:id="117" w:name="_Toc2236"/>
      <w:bookmarkStart w:id="118" w:name="_Toc22002"/>
      <w:bookmarkStart w:id="119" w:name="_Toc168040473"/>
      <w:bookmarkStart w:id="120" w:name="_Toc168040539"/>
      <w:bookmarkStart w:id="121" w:name="_Toc168040577"/>
      <w:bookmarkStart w:id="122" w:name="_Toc169988859"/>
      <w:bookmarkStart w:id="123" w:name="_Toc170058560"/>
      <w:bookmarkStart w:id="124" w:name="_Toc170058965"/>
      <w:r w:rsidRPr="00503521">
        <w:rPr>
          <w:rFonts w:cs="Arial"/>
        </w:rPr>
        <w:t>3.2</w:t>
      </w:r>
      <w:r w:rsidRPr="00503521">
        <w:rPr>
          <w:rFonts w:cs="Arial"/>
        </w:rPr>
        <w:tab/>
        <w:t>Symbols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3926119" w14:textId="77777777" w:rsidR="001B5B4D" w:rsidRPr="00503521" w:rsidRDefault="00D14E2E">
      <w:pPr>
        <w:keepNext/>
      </w:pPr>
      <w:r w:rsidRPr="00503521">
        <w:t>For the purposes of the present document, the following symbols apply:</w:t>
      </w:r>
    </w:p>
    <w:p w14:paraId="31A3E2CF" w14:textId="77777777" w:rsidR="001B5B4D" w:rsidRPr="00503521" w:rsidRDefault="00D14E2E">
      <w:pPr>
        <w:pStyle w:val="EW"/>
      </w:pPr>
      <w:r w:rsidRPr="00503521">
        <w:t>ΔR</w:t>
      </w:r>
      <w:r w:rsidRPr="00503521">
        <w:rPr>
          <w:vertAlign w:val="subscript"/>
        </w:rPr>
        <w:t>IB,c</w:t>
      </w:r>
      <w:r w:rsidRPr="00503521">
        <w:rPr>
          <w:vertAlign w:val="subscript"/>
        </w:rPr>
        <w:tab/>
      </w:r>
      <w:r w:rsidRPr="00503521">
        <w:t xml:space="preserve">Allowed reference sensitivity relaxation due to support for inter-band CA operation, for serving cell </w:t>
      </w:r>
      <w:r w:rsidRPr="00503521">
        <w:rPr>
          <w:i/>
        </w:rPr>
        <w:t>c</w:t>
      </w:r>
    </w:p>
    <w:p w14:paraId="7740FA29" w14:textId="77777777" w:rsidR="001B5B4D" w:rsidRPr="00503521" w:rsidRDefault="00D14E2E">
      <w:pPr>
        <w:pStyle w:val="EW"/>
      </w:pPr>
      <w:r w:rsidRPr="00503521">
        <w:t>ΔT</w:t>
      </w:r>
      <w:r w:rsidRPr="00503521">
        <w:rPr>
          <w:vertAlign w:val="subscript"/>
        </w:rPr>
        <w:t>IB,c</w:t>
      </w:r>
      <w:r w:rsidRPr="00503521">
        <w:rPr>
          <w:vertAlign w:val="subscript"/>
        </w:rPr>
        <w:tab/>
      </w:r>
      <w:r w:rsidRPr="00503521">
        <w:t xml:space="preserve">Allowed maximum configured output power relaxation due to support for inter-band CA operation, inter-band </w:t>
      </w:r>
      <w:r w:rsidRPr="00503521">
        <w:rPr>
          <w:rFonts w:hint="eastAsia"/>
          <w:lang w:eastAsia="zh-CN"/>
        </w:rPr>
        <w:t>NR</w:t>
      </w:r>
      <w:r w:rsidRPr="00503521">
        <w:rPr>
          <w:lang w:eastAsia="zh-CN"/>
        </w:rPr>
        <w:t>-DC</w:t>
      </w:r>
      <w:r w:rsidRPr="00503521">
        <w:t xml:space="preserve"> operation and due to support for SUL operations, for serving cell </w:t>
      </w:r>
      <w:r w:rsidRPr="00503521">
        <w:rPr>
          <w:i/>
        </w:rPr>
        <w:t>c</w:t>
      </w:r>
    </w:p>
    <w:p w14:paraId="12C9E45E" w14:textId="77777777" w:rsidR="001B5B4D" w:rsidRPr="00503521" w:rsidRDefault="001B5B4D">
      <w:pPr>
        <w:pStyle w:val="EW"/>
      </w:pPr>
    </w:p>
    <w:p w14:paraId="664AAC29" w14:textId="77777777" w:rsidR="001B5B4D" w:rsidRPr="00503521" w:rsidRDefault="00D14E2E" w:rsidP="00707D57">
      <w:pPr>
        <w:pStyle w:val="Heading2"/>
        <w:rPr>
          <w:rFonts w:cs="Arial"/>
        </w:rPr>
      </w:pPr>
      <w:bookmarkStart w:id="125" w:name="_Toc28604"/>
      <w:bookmarkStart w:id="126" w:name="_Toc4470"/>
      <w:bookmarkStart w:id="127" w:name="_Toc26523"/>
      <w:bookmarkStart w:id="128" w:name="_Toc24147"/>
      <w:bookmarkStart w:id="129" w:name="_Toc948"/>
      <w:bookmarkStart w:id="130" w:name="_Toc30902"/>
      <w:bookmarkStart w:id="131" w:name="_Toc31519"/>
      <w:bookmarkStart w:id="132" w:name="_Toc109047232"/>
      <w:bookmarkStart w:id="133" w:name="_Toc30804"/>
      <w:bookmarkStart w:id="134" w:name="_Toc19940"/>
      <w:bookmarkStart w:id="135" w:name="_Toc18326"/>
      <w:bookmarkStart w:id="136" w:name="_Toc168040474"/>
      <w:bookmarkStart w:id="137" w:name="_Toc168040540"/>
      <w:bookmarkStart w:id="138" w:name="_Toc168040578"/>
      <w:bookmarkStart w:id="139" w:name="_Toc169988860"/>
      <w:bookmarkStart w:id="140" w:name="_Toc170058561"/>
      <w:bookmarkStart w:id="141" w:name="_Toc170058966"/>
      <w:r w:rsidRPr="00503521">
        <w:rPr>
          <w:rFonts w:cs="Arial"/>
        </w:rPr>
        <w:t>3.3</w:t>
      </w:r>
      <w:r w:rsidRPr="00503521">
        <w:rPr>
          <w:rFonts w:cs="Arial"/>
        </w:rPr>
        <w:tab/>
        <w:t>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9BB7BB5" w14:textId="77777777" w:rsidR="001B5B4D" w:rsidRPr="00503521" w:rsidRDefault="00D14E2E">
      <w:pPr>
        <w:keepNext/>
      </w:pPr>
      <w:r w:rsidRPr="00503521">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Pr="00503521" w:rsidRDefault="00D14E2E">
      <w:pPr>
        <w:pStyle w:val="EW"/>
      </w:pPr>
      <w:r w:rsidRPr="00503521">
        <w:t>CA</w:t>
      </w:r>
      <w:r w:rsidRPr="00503521">
        <w:tab/>
        <w:t xml:space="preserve">Carrier Aggregation </w:t>
      </w:r>
    </w:p>
    <w:p w14:paraId="0B7C1711" w14:textId="77777777" w:rsidR="001B5B4D" w:rsidRPr="00503521" w:rsidRDefault="00D14E2E">
      <w:pPr>
        <w:pStyle w:val="EW"/>
      </w:pPr>
      <w:r w:rsidRPr="00503521">
        <w:t>DC</w:t>
      </w:r>
      <w:r w:rsidRPr="00503521">
        <w:tab/>
        <w:t>Dual Connectivity</w:t>
      </w:r>
    </w:p>
    <w:p w14:paraId="328D93E9" w14:textId="77777777" w:rsidR="001B5B4D" w:rsidRPr="00503521" w:rsidRDefault="00D14E2E">
      <w:pPr>
        <w:pStyle w:val="EW"/>
      </w:pPr>
      <w:r w:rsidRPr="00503521">
        <w:t>IMD</w:t>
      </w:r>
      <w:r w:rsidRPr="00503521">
        <w:tab/>
        <w:t>Inter-modulation</w:t>
      </w:r>
    </w:p>
    <w:p w14:paraId="7C7015FA" w14:textId="77777777" w:rsidR="001B5B4D" w:rsidRPr="00503521" w:rsidRDefault="00D14E2E">
      <w:pPr>
        <w:pStyle w:val="EW"/>
      </w:pPr>
      <w:r w:rsidRPr="00503521">
        <w:t>MSD</w:t>
      </w:r>
      <w:r w:rsidRPr="00503521">
        <w:tab/>
        <w:t>Maximum Sensitivity Deduction</w:t>
      </w:r>
    </w:p>
    <w:p w14:paraId="73080AD5" w14:textId="77777777" w:rsidR="001B5B4D" w:rsidRPr="00503521" w:rsidRDefault="00D14E2E" w:rsidP="00034452">
      <w:pPr>
        <w:pStyle w:val="EW"/>
      </w:pPr>
      <w:r w:rsidRPr="00503521">
        <w:t>SCS</w:t>
      </w:r>
      <w:r w:rsidRPr="00503521">
        <w:tab/>
        <w:t>Subcarrier spacing</w:t>
      </w:r>
    </w:p>
    <w:p w14:paraId="169486B1" w14:textId="77777777" w:rsidR="001B5B4D" w:rsidRPr="00503521" w:rsidRDefault="00D14E2E">
      <w:pPr>
        <w:pStyle w:val="Heading1"/>
      </w:pPr>
      <w:bookmarkStart w:id="142" w:name="clause4"/>
      <w:bookmarkStart w:id="143" w:name="_Toc4998"/>
      <w:bookmarkStart w:id="144" w:name="_Toc109047233"/>
      <w:bookmarkStart w:id="145" w:name="_Toc12390"/>
      <w:bookmarkStart w:id="146" w:name="_Toc19518"/>
      <w:bookmarkStart w:id="147" w:name="_Toc2972"/>
      <w:bookmarkStart w:id="148" w:name="_Toc16892"/>
      <w:bookmarkStart w:id="149" w:name="_Toc4672"/>
      <w:bookmarkStart w:id="150" w:name="_Toc20115"/>
      <w:bookmarkStart w:id="151" w:name="_Toc18239"/>
      <w:bookmarkStart w:id="152" w:name="_Toc3185"/>
      <w:bookmarkStart w:id="153" w:name="_Toc29617"/>
      <w:bookmarkStart w:id="154" w:name="_Toc168040475"/>
      <w:bookmarkStart w:id="155" w:name="_Toc168040541"/>
      <w:bookmarkStart w:id="156" w:name="_Toc168040579"/>
      <w:bookmarkStart w:id="157" w:name="_Toc169988861"/>
      <w:bookmarkStart w:id="158" w:name="_Toc170058562"/>
      <w:bookmarkStart w:id="159" w:name="_Toc170058967"/>
      <w:bookmarkEnd w:id="142"/>
      <w:r w:rsidRPr="00503521">
        <w:t>4</w:t>
      </w:r>
      <w:r w:rsidRPr="00503521">
        <w:tab/>
        <w:t>Background</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AFFEAC6" w14:textId="77777777" w:rsidR="001B5B4D" w:rsidRPr="00503521" w:rsidRDefault="00D14E2E" w:rsidP="00707D57">
      <w:pPr>
        <w:pStyle w:val="Heading2"/>
      </w:pPr>
      <w:bookmarkStart w:id="160" w:name="_Toc15834"/>
      <w:bookmarkStart w:id="161" w:name="_Toc1052"/>
      <w:bookmarkStart w:id="162" w:name="_Toc501"/>
      <w:bookmarkStart w:id="163" w:name="_Toc8866"/>
      <w:bookmarkStart w:id="164" w:name="_Toc8265"/>
      <w:bookmarkStart w:id="165" w:name="_Toc19452"/>
      <w:bookmarkStart w:id="166" w:name="_Toc23630"/>
      <w:bookmarkStart w:id="167" w:name="_Toc21942"/>
      <w:bookmarkStart w:id="168" w:name="_Toc17159"/>
      <w:bookmarkStart w:id="169" w:name="_Toc109047234"/>
      <w:bookmarkStart w:id="170" w:name="_Toc9689"/>
      <w:bookmarkStart w:id="171" w:name="_Toc168040476"/>
      <w:bookmarkStart w:id="172" w:name="_Toc168040542"/>
      <w:bookmarkStart w:id="173" w:name="_Toc168040580"/>
      <w:bookmarkStart w:id="174" w:name="_Toc169988862"/>
      <w:bookmarkStart w:id="175" w:name="_Toc170058563"/>
      <w:bookmarkStart w:id="176" w:name="_Toc170058968"/>
      <w:r w:rsidRPr="00503521">
        <w:t>4.1</w:t>
      </w:r>
      <w:r w:rsidRPr="00503521">
        <w:tab/>
        <w:t>Introduction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6DE89CB" w14:textId="77777777" w:rsidR="00213F58" w:rsidRPr="00503521" w:rsidRDefault="000D3614" w:rsidP="00F33C69">
      <w:r w:rsidRPr="00503521">
        <w:t xml:space="preserve">General requirements for 3Tx feature was introduced in Rel-18 RAN4 specification 38.101-1 and 38.101-3 via WI [4]. After that, more band combinations are proposed and introduced via basket WI [5]. </w:t>
      </w:r>
    </w:p>
    <w:p w14:paraId="4258FEBF" w14:textId="77777777" w:rsidR="00213F58" w:rsidRPr="00503521" w:rsidRDefault="00213F58" w:rsidP="00213F58">
      <w:pPr>
        <w:spacing w:after="0"/>
        <w:rPr>
          <w:b/>
          <w:lang w:eastAsia="zh-CN"/>
        </w:rPr>
      </w:pPr>
      <w:r w:rsidRPr="00503521">
        <w:rPr>
          <w:rFonts w:hint="eastAsia"/>
          <w:b/>
          <w:lang w:eastAsia="zh-CN"/>
        </w:rPr>
        <w:t>T</w:t>
      </w:r>
      <w:r w:rsidRPr="00503521">
        <w:rPr>
          <w:b/>
          <w:lang w:eastAsia="zh-CN"/>
        </w:rPr>
        <w:t>he power capabilities considered in this technical report includes:</w:t>
      </w:r>
    </w:p>
    <w:p w14:paraId="6B31C298" w14:textId="5F124922" w:rsidR="00213F58" w:rsidRPr="00503521" w:rsidRDefault="00213F58" w:rsidP="00437121">
      <w:pPr>
        <w:pStyle w:val="B1"/>
        <w:rPr>
          <w:rFonts w:eastAsia="SimSun"/>
          <w:lang w:val="en-US" w:eastAsia="zh-CN"/>
        </w:rPr>
      </w:pPr>
      <w:r w:rsidRPr="00503521">
        <w:rPr>
          <w:rFonts w:eastAsia="SimSun"/>
          <w:lang w:val="en-US" w:eastAsia="zh-CN"/>
        </w:rPr>
        <w:t>CA power class or EN-DC power class is PC2</w:t>
      </w:r>
    </w:p>
    <w:p w14:paraId="6F033FEC" w14:textId="77777777" w:rsidR="00213F58" w:rsidRPr="00503521" w:rsidRDefault="00213F58" w:rsidP="00437121">
      <w:pPr>
        <w:pStyle w:val="B2"/>
        <w:rPr>
          <w:lang w:eastAsia="zh-CN"/>
        </w:rPr>
      </w:pPr>
      <w:r w:rsidRPr="00503521">
        <w:rPr>
          <w:lang w:eastAsia="zh-CN"/>
        </w:rPr>
        <w:t>PC3 FDD band 1Tx + PC2 TDD band 2Tx (UL MIMO and TxD)</w:t>
      </w:r>
    </w:p>
    <w:p w14:paraId="6AB82091" w14:textId="77777777" w:rsidR="00213F58" w:rsidRPr="00503521" w:rsidRDefault="00213F58" w:rsidP="00437121">
      <w:pPr>
        <w:pStyle w:val="B2"/>
        <w:rPr>
          <w:lang w:eastAsia="zh-CN"/>
        </w:rPr>
      </w:pPr>
      <w:r w:rsidRPr="00503521">
        <w:rPr>
          <w:lang w:eastAsia="zh-CN"/>
        </w:rPr>
        <w:t>PC3 FDD band 1Tx + PC3 TDD band 2Tx (UL MIMO)</w:t>
      </w:r>
    </w:p>
    <w:p w14:paraId="34C640CE" w14:textId="77777777" w:rsidR="00213F58" w:rsidRPr="00503521" w:rsidRDefault="00213F58" w:rsidP="00437121">
      <w:pPr>
        <w:pStyle w:val="B2"/>
        <w:rPr>
          <w:lang w:eastAsia="zh-CN"/>
        </w:rPr>
      </w:pPr>
      <w:r w:rsidRPr="00503521">
        <w:rPr>
          <w:lang w:eastAsia="zh-CN"/>
        </w:rPr>
        <w:t>PC3 TDD band 1Tx + PC2 TDD band 2Tx (UL MIMO)</w:t>
      </w:r>
    </w:p>
    <w:p w14:paraId="34B0E86B" w14:textId="2808FB73" w:rsidR="00213F58" w:rsidRPr="00503521" w:rsidRDefault="00213F58" w:rsidP="00437121">
      <w:pPr>
        <w:pStyle w:val="B1"/>
        <w:rPr>
          <w:rFonts w:eastAsia="SimSun"/>
          <w:lang w:val="en-US" w:eastAsia="zh-CN"/>
        </w:rPr>
      </w:pPr>
      <w:r w:rsidRPr="00503521">
        <w:rPr>
          <w:rFonts w:eastAsia="SimSun"/>
          <w:lang w:val="en-US" w:eastAsia="zh-CN"/>
        </w:rPr>
        <w:t>CA power class or EN-DC power class is PC1.5</w:t>
      </w:r>
    </w:p>
    <w:p w14:paraId="01D11296" w14:textId="77777777" w:rsidR="00213F58" w:rsidRPr="00503521" w:rsidRDefault="00213F58" w:rsidP="00437121">
      <w:pPr>
        <w:pStyle w:val="B2"/>
        <w:rPr>
          <w:lang w:eastAsia="zh-CN"/>
        </w:rPr>
      </w:pPr>
      <w:r w:rsidRPr="00503521">
        <w:rPr>
          <w:lang w:eastAsia="zh-CN"/>
        </w:rPr>
        <w:t>PC3 FDD band 1Tx + PC1.5 TDD band 2Tx (UL MIMO and TxD)</w:t>
      </w:r>
    </w:p>
    <w:p w14:paraId="4CC2C36E" w14:textId="77777777" w:rsidR="00213F58" w:rsidRPr="00503521" w:rsidRDefault="00213F58" w:rsidP="00213F58">
      <w:pPr>
        <w:spacing w:after="0"/>
      </w:pPr>
    </w:p>
    <w:p w14:paraId="66D042FB" w14:textId="77777777" w:rsidR="00F33C69" w:rsidRPr="00503521" w:rsidRDefault="00D14E2E" w:rsidP="00F33C69">
      <w:pPr>
        <w:rPr>
          <w:rFonts w:eastAsia="SimSun"/>
          <w:lang w:val="en-US" w:eastAsia="zh-CN"/>
        </w:rPr>
      </w:pPr>
      <w:r w:rsidRPr="00503521">
        <w:t xml:space="preserve">The present document is a technical report for </w:t>
      </w:r>
      <w:r w:rsidR="00B754BC" w:rsidRPr="00503521">
        <w:t xml:space="preserve">UE requirements for </w:t>
      </w:r>
      <w:r w:rsidR="008A068D" w:rsidRPr="00503521">
        <w:t xml:space="preserve">the newly introduced band combinations with </w:t>
      </w:r>
      <w:r w:rsidR="00B754BC" w:rsidRPr="00503521">
        <w:t>3Tx inter-band UL CA and EN-DC</w:t>
      </w:r>
      <w:r w:rsidRPr="00503521">
        <w:rPr>
          <w:rFonts w:hint="eastAsia"/>
        </w:rPr>
        <w:t xml:space="preserve"> under</w:t>
      </w:r>
      <w:r w:rsidRPr="00503521">
        <w:t xml:space="preserve"> </w:t>
      </w:r>
      <w:r w:rsidRPr="00503521">
        <w:rPr>
          <w:rFonts w:hint="eastAsia"/>
        </w:rPr>
        <w:t>Rel-1</w:t>
      </w:r>
      <w:r w:rsidR="00B754BC" w:rsidRPr="00503521">
        <w:t xml:space="preserve">8 </w:t>
      </w:r>
      <w:r w:rsidRPr="00503521">
        <w:t>time</w:t>
      </w:r>
      <w:r w:rsidR="00B754BC" w:rsidRPr="00503521">
        <w:t>-</w:t>
      </w:r>
      <w:r w:rsidRPr="00503521">
        <w:t>frame.</w:t>
      </w:r>
      <w:r w:rsidR="00213F58" w:rsidRPr="00503521">
        <w:t xml:space="preserve"> It</w:t>
      </w:r>
      <w:r w:rsidRPr="00503521">
        <w:t xml:space="preserve"> covers </w:t>
      </w:r>
      <w:r w:rsidRPr="00503521">
        <w:rPr>
          <w:rFonts w:hint="eastAsia"/>
        </w:rPr>
        <w:t xml:space="preserve">the RF requirements for </w:t>
      </w:r>
      <w:r w:rsidRPr="00503521">
        <w:t>each band combination specific issues (i.e. one sub-clause defined per band combination)</w:t>
      </w:r>
      <w:r w:rsidR="00F33C69" w:rsidRPr="00503521">
        <w:t xml:space="preserve"> </w:t>
      </w:r>
      <w:r w:rsidR="008A068D" w:rsidRPr="00503521">
        <w:t>mainly</w:t>
      </w:r>
      <w:r w:rsidR="00F33C69" w:rsidRPr="00503521">
        <w:t xml:space="preserve"> MSD </w:t>
      </w:r>
      <w:r w:rsidR="00F33C69" w:rsidRPr="00503521">
        <w:rPr>
          <w:rFonts w:eastAsia="SimSun"/>
          <w:lang w:val="en-US" w:eastAsia="zh-CN"/>
        </w:rPr>
        <w:t>analysis caused by harmonic mixing, cross band leakage</w:t>
      </w:r>
      <w:r w:rsidR="009013A2" w:rsidRPr="00503521">
        <w:rPr>
          <w:rFonts w:eastAsia="SimSun"/>
          <w:lang w:val="en-US" w:eastAsia="zh-CN"/>
        </w:rPr>
        <w:t xml:space="preserve"> and</w:t>
      </w:r>
      <w:r w:rsidR="00F33C69" w:rsidRPr="00503521">
        <w:rPr>
          <w:rFonts w:eastAsia="SimSun"/>
          <w:lang w:val="en-US" w:eastAsia="zh-CN"/>
        </w:rPr>
        <w:t xml:space="preserve"> IMD issue</w:t>
      </w:r>
      <w:r w:rsidR="009013A2" w:rsidRPr="00503521">
        <w:rPr>
          <w:rFonts w:eastAsia="SimSun"/>
          <w:lang w:val="en-US" w:eastAsia="zh-CN"/>
        </w:rPr>
        <w:t xml:space="preserve">. </w:t>
      </w:r>
      <w:r w:rsidR="00736E13" w:rsidRPr="00503521">
        <w:rPr>
          <w:rFonts w:eastAsia="SimSun"/>
          <w:lang w:val="en-US" w:eastAsia="zh-CN"/>
        </w:rPr>
        <w:t>It should be noticed that t</w:t>
      </w:r>
      <w:r w:rsidR="009013A2" w:rsidRPr="00503521">
        <w:rPr>
          <w:rFonts w:eastAsia="SimSun"/>
          <w:lang w:val="en-US" w:eastAsia="zh-CN"/>
        </w:rPr>
        <w:t>he MSD for harmonic interference is not considered</w:t>
      </w:r>
      <w:r w:rsidR="00834AE0" w:rsidRPr="00503521">
        <w:rPr>
          <w:rFonts w:eastAsia="SimSun"/>
          <w:lang w:val="en-US" w:eastAsia="zh-CN"/>
        </w:rPr>
        <w:t xml:space="preserve"> here</w:t>
      </w:r>
      <w:r w:rsidR="009013A2" w:rsidRPr="00503521">
        <w:rPr>
          <w:rFonts w:eastAsia="SimSun"/>
          <w:lang w:val="en-US" w:eastAsia="zh-CN"/>
        </w:rPr>
        <w:t xml:space="preserve"> since in Rel-18 the </w:t>
      </w:r>
      <w:r w:rsidR="00834AE0" w:rsidRPr="00503521">
        <w:rPr>
          <w:rFonts w:eastAsia="SimSun"/>
          <w:lang w:val="en-US" w:eastAsia="zh-CN"/>
        </w:rPr>
        <w:t>band combinations</w:t>
      </w:r>
      <w:r w:rsidR="009013A2" w:rsidRPr="00503521">
        <w:rPr>
          <w:rFonts w:eastAsia="SimSun"/>
          <w:lang w:val="en-US" w:eastAsia="zh-CN"/>
        </w:rPr>
        <w:t xml:space="preserve"> considered mainly </w:t>
      </w:r>
      <w:r w:rsidR="00834AE0" w:rsidRPr="00503521">
        <w:rPr>
          <w:rFonts w:eastAsia="SimSun"/>
          <w:lang w:val="en-US" w:eastAsia="zh-CN"/>
        </w:rPr>
        <w:t xml:space="preserve">1Tx in </w:t>
      </w:r>
      <w:r w:rsidR="009013A2" w:rsidRPr="00503521">
        <w:rPr>
          <w:rFonts w:eastAsia="SimSun"/>
          <w:lang w:val="en-US" w:eastAsia="zh-CN"/>
        </w:rPr>
        <w:t xml:space="preserve">low frequency bands + </w:t>
      </w:r>
      <w:r w:rsidR="00834AE0" w:rsidRPr="00503521">
        <w:rPr>
          <w:rFonts w:eastAsia="SimSun"/>
          <w:lang w:val="en-US" w:eastAsia="zh-CN"/>
        </w:rPr>
        <w:t xml:space="preserve">2Tx in </w:t>
      </w:r>
      <w:r w:rsidR="009013A2" w:rsidRPr="00503521">
        <w:rPr>
          <w:rFonts w:eastAsia="SimSun"/>
          <w:lang w:val="en-US" w:eastAsia="zh-CN"/>
        </w:rPr>
        <w:t>high frequency band</w:t>
      </w:r>
      <w:r w:rsidR="00834AE0" w:rsidRPr="00503521">
        <w:rPr>
          <w:rFonts w:eastAsia="SimSun"/>
          <w:lang w:val="en-US" w:eastAsia="zh-CN"/>
        </w:rPr>
        <w:t>s</w:t>
      </w:r>
      <w:r w:rsidR="008A068D" w:rsidRPr="00503521">
        <w:rPr>
          <w:rFonts w:eastAsia="SimSun"/>
          <w:lang w:val="en-US" w:eastAsia="zh-CN"/>
        </w:rPr>
        <w:t xml:space="preserve"> as seen from the WI scope [5].</w:t>
      </w:r>
    </w:p>
    <w:p w14:paraId="5EA676DE" w14:textId="77777777" w:rsidR="007B787B" w:rsidRPr="00503521" w:rsidRDefault="0048360D" w:rsidP="0048360D">
      <w:pPr>
        <w:spacing w:after="0"/>
        <w:rPr>
          <w:rFonts w:eastAsia="SimSun"/>
          <w:b/>
          <w:lang w:val="en-US" w:eastAsia="zh-CN"/>
        </w:rPr>
      </w:pPr>
      <w:r w:rsidRPr="00503521">
        <w:rPr>
          <w:rFonts w:eastAsia="SimSun" w:hint="eastAsia"/>
          <w:b/>
          <w:lang w:val="en-US" w:eastAsia="zh-CN"/>
        </w:rPr>
        <w:t>T</w:t>
      </w:r>
      <w:r w:rsidRPr="00503521">
        <w:rPr>
          <w:rFonts w:eastAsia="SimSun"/>
          <w:b/>
          <w:lang w:val="en-US" w:eastAsia="zh-CN"/>
        </w:rPr>
        <w:t>he below agreements can be followed when introduce new 3Tx band combinations:</w:t>
      </w:r>
    </w:p>
    <w:p w14:paraId="332AFAC4" w14:textId="77777777" w:rsidR="00BA4D4A" w:rsidRPr="00503521" w:rsidRDefault="00BA4D4A" w:rsidP="00E712EF">
      <w:pPr>
        <w:pStyle w:val="B1"/>
        <w:rPr>
          <w:rFonts w:eastAsia="SimSun"/>
          <w:lang w:val="en-US" w:eastAsia="zh-CN"/>
        </w:rPr>
      </w:pPr>
      <w:bookmarkStart w:id="177" w:name="MCCQCTEMPBM_00000030"/>
      <w:bookmarkStart w:id="178" w:name="MCCQCTEMPBM_00000033"/>
      <w:bookmarkStart w:id="179" w:name="MCCQCTEMPBM_00000036"/>
      <w:r w:rsidRPr="00503521">
        <w:rPr>
          <w:rFonts w:eastAsia="SimSun"/>
          <w:lang w:val="en-US" w:eastAsia="zh-CN"/>
        </w:rPr>
        <w:t xml:space="preserve">For </w:t>
      </w:r>
      <w:r w:rsidR="004E05E7" w:rsidRPr="00503521">
        <w:rPr>
          <w:rFonts w:eastAsia="SimSun"/>
          <w:lang w:val="en-US" w:eastAsia="zh-CN"/>
        </w:rPr>
        <w:t xml:space="preserve">3Tx </w:t>
      </w:r>
      <w:r w:rsidR="007C2FF9" w:rsidRPr="00503521">
        <w:rPr>
          <w:rFonts w:eastAsia="SimSun"/>
          <w:lang w:val="en-US" w:eastAsia="zh-CN"/>
        </w:rPr>
        <w:t>PC2</w:t>
      </w:r>
      <w:r w:rsidR="00352034" w:rsidRPr="00503521">
        <w:rPr>
          <w:rFonts w:eastAsia="SimSun"/>
          <w:lang w:val="en-US" w:eastAsia="zh-CN"/>
        </w:rPr>
        <w:t>/P</w:t>
      </w:r>
      <w:r w:rsidR="007C2FF9" w:rsidRPr="00503521">
        <w:rPr>
          <w:rFonts w:eastAsia="SimSun"/>
          <w:lang w:val="en-US" w:eastAsia="zh-CN"/>
        </w:rPr>
        <w:t xml:space="preserve">C1.5 </w:t>
      </w:r>
      <w:r w:rsidRPr="00503521">
        <w:rPr>
          <w:rFonts w:eastAsia="SimSun"/>
          <w:lang w:val="en-US" w:eastAsia="zh-CN"/>
        </w:rPr>
        <w:t>harmonic mixing and cross-band leakage MSD:</w:t>
      </w:r>
    </w:p>
    <w:p w14:paraId="12E2FC0F" w14:textId="77777777" w:rsidR="0048360D" w:rsidRPr="00503521" w:rsidRDefault="00BA4D4A" w:rsidP="00E712EF">
      <w:pPr>
        <w:pStyle w:val="B2"/>
        <w:rPr>
          <w:rFonts w:eastAsia="SimSun"/>
          <w:lang w:val="en-US" w:eastAsia="zh-CN"/>
        </w:rPr>
      </w:pPr>
      <w:r w:rsidRPr="00503521">
        <w:rPr>
          <w:rFonts w:eastAsia="SimSun"/>
          <w:lang w:val="en-US" w:eastAsia="zh-CN"/>
        </w:rPr>
        <w:t xml:space="preserve">Reuse the MSD </w:t>
      </w:r>
      <w:r w:rsidR="00B40560" w:rsidRPr="00503521">
        <w:rPr>
          <w:rFonts w:eastAsia="SimSun"/>
          <w:lang w:val="en-US" w:eastAsia="zh-CN"/>
        </w:rPr>
        <w:t>of</w:t>
      </w:r>
      <w:r w:rsidR="0048360D" w:rsidRPr="00503521">
        <w:rPr>
          <w:rFonts w:eastAsia="SimSun"/>
          <w:lang w:val="en-US" w:eastAsia="zh-CN"/>
        </w:rPr>
        <w:t xml:space="preserve"> </w:t>
      </w:r>
      <w:r w:rsidR="00B40560" w:rsidRPr="00503521">
        <w:rPr>
          <w:rFonts w:eastAsia="SimSun"/>
          <w:lang w:val="en-US" w:eastAsia="zh-CN"/>
        </w:rPr>
        <w:t xml:space="preserve">2Tx </w:t>
      </w:r>
      <w:r w:rsidR="0048360D" w:rsidRPr="00503521">
        <w:rPr>
          <w:rFonts w:eastAsia="SimSun"/>
          <w:lang w:val="en-US" w:eastAsia="zh-CN"/>
        </w:rPr>
        <w:t xml:space="preserve">band combination </w:t>
      </w:r>
      <w:r w:rsidR="00B40560" w:rsidRPr="00503521">
        <w:rPr>
          <w:rFonts w:eastAsia="SimSun"/>
          <w:lang w:val="en-US" w:eastAsia="zh-CN"/>
        </w:rPr>
        <w:t xml:space="preserve">for 3Tx band combination as long as the aggressor </w:t>
      </w:r>
      <w:r w:rsidR="0048360D" w:rsidRPr="00503521">
        <w:rPr>
          <w:rFonts w:eastAsia="SimSun"/>
          <w:lang w:val="en-US" w:eastAsia="zh-CN"/>
        </w:rPr>
        <w:t xml:space="preserve">TDD band </w:t>
      </w:r>
      <w:r w:rsidR="00B40560" w:rsidRPr="00503521">
        <w:rPr>
          <w:rFonts w:eastAsia="SimSun"/>
          <w:lang w:val="en-US" w:eastAsia="zh-CN"/>
        </w:rPr>
        <w:t xml:space="preserve">has </w:t>
      </w:r>
      <w:r w:rsidR="0048360D" w:rsidRPr="00503521">
        <w:rPr>
          <w:rFonts w:eastAsia="SimSun"/>
          <w:lang w:val="en-US" w:eastAsia="zh-CN"/>
        </w:rPr>
        <w:t>same power class</w:t>
      </w:r>
    </w:p>
    <w:p w14:paraId="28EC9089" w14:textId="77777777" w:rsidR="00E80A79" w:rsidRPr="00503521" w:rsidRDefault="00E80A79" w:rsidP="00E712EF">
      <w:pPr>
        <w:pStyle w:val="B1"/>
        <w:rPr>
          <w:rFonts w:eastAsia="SimSun"/>
          <w:lang w:val="en-US" w:eastAsia="zh-CN"/>
        </w:rPr>
      </w:pPr>
      <w:r w:rsidRPr="00503521">
        <w:rPr>
          <w:rFonts w:eastAsia="SimSun"/>
          <w:lang w:val="en-US" w:eastAsia="zh-CN"/>
        </w:rPr>
        <w:t xml:space="preserve">For </w:t>
      </w:r>
      <w:r w:rsidR="00DB271D" w:rsidRPr="00503521">
        <w:rPr>
          <w:rFonts w:eastAsia="SimSun"/>
          <w:lang w:val="en-US" w:eastAsia="zh-CN"/>
        </w:rPr>
        <w:t xml:space="preserve">3Tx </w:t>
      </w:r>
      <w:r w:rsidRPr="00503521">
        <w:rPr>
          <w:rFonts w:eastAsia="SimSun"/>
          <w:lang w:val="en-US" w:eastAsia="zh-CN"/>
        </w:rPr>
        <w:t xml:space="preserve">PC2 </w:t>
      </w:r>
      <w:r w:rsidR="00DB271D" w:rsidRPr="00503521">
        <w:rPr>
          <w:rFonts w:eastAsia="SimSun"/>
          <w:lang w:val="en-US" w:eastAsia="zh-CN"/>
        </w:rPr>
        <w:t xml:space="preserve">IMD </w:t>
      </w:r>
      <w:r w:rsidRPr="00503521">
        <w:rPr>
          <w:rFonts w:eastAsia="SimSun"/>
          <w:lang w:val="en-US" w:eastAsia="zh-CN"/>
        </w:rPr>
        <w:t>MSD</w:t>
      </w:r>
      <w:r w:rsidR="00DB271D" w:rsidRPr="00503521">
        <w:rPr>
          <w:rFonts w:eastAsia="SimSun"/>
          <w:lang w:val="en-US" w:eastAsia="zh-CN"/>
        </w:rPr>
        <w:t>:</w:t>
      </w:r>
    </w:p>
    <w:p w14:paraId="16719D61" w14:textId="77777777" w:rsidR="007C2FF9" w:rsidRPr="00503521" w:rsidRDefault="00E80A79" w:rsidP="00E712EF">
      <w:pPr>
        <w:pStyle w:val="B2"/>
        <w:rPr>
          <w:rFonts w:eastAsia="SimSun"/>
          <w:lang w:val="en-US" w:eastAsia="zh-CN"/>
        </w:rPr>
      </w:pPr>
      <w:r w:rsidRPr="00503521">
        <w:rPr>
          <w:rFonts w:eastAsia="SimSun"/>
          <w:lang w:val="en-US" w:eastAsia="zh-CN"/>
        </w:rPr>
        <w:tab/>
        <w:t xml:space="preserve">The </w:t>
      </w:r>
      <w:r w:rsidR="00C15B41" w:rsidRPr="00503521">
        <w:rPr>
          <w:rFonts w:eastAsia="SimSun"/>
          <w:lang w:val="en-US" w:eastAsia="zh-CN"/>
        </w:rPr>
        <w:t xml:space="preserve">IMD </w:t>
      </w:r>
      <w:r w:rsidR="00E22CD7" w:rsidRPr="00503521">
        <w:rPr>
          <w:rFonts w:eastAsia="SimSun"/>
          <w:lang w:val="en-US" w:eastAsia="zh-CN"/>
        </w:rPr>
        <w:t xml:space="preserve">MSD </w:t>
      </w:r>
      <w:r w:rsidRPr="00503521">
        <w:rPr>
          <w:rFonts w:eastAsia="SimSun"/>
          <w:lang w:val="en-US" w:eastAsia="zh-CN"/>
        </w:rPr>
        <w:t>specified based on 1Tx-1Tx UL configuration are applicable for 1Tx-2Tx UL configuration.</w:t>
      </w:r>
    </w:p>
    <w:p w14:paraId="1FAF6244" w14:textId="77777777" w:rsidR="0048360D" w:rsidRPr="00503521" w:rsidRDefault="0048360D" w:rsidP="00E712EF">
      <w:pPr>
        <w:pStyle w:val="B1"/>
        <w:rPr>
          <w:rFonts w:eastAsia="SimSun"/>
          <w:lang w:val="en-US" w:eastAsia="zh-CN"/>
        </w:rPr>
      </w:pPr>
      <w:r w:rsidRPr="00503521">
        <w:rPr>
          <w:rFonts w:eastAsia="SimSun"/>
          <w:lang w:val="en-US" w:eastAsia="zh-CN"/>
        </w:rPr>
        <w:t xml:space="preserve">For </w:t>
      </w:r>
      <w:r w:rsidR="00DB271D" w:rsidRPr="00503521">
        <w:rPr>
          <w:rFonts w:eastAsia="SimSun"/>
          <w:lang w:val="en-US" w:eastAsia="zh-CN"/>
        </w:rPr>
        <w:t xml:space="preserve">3Tx </w:t>
      </w:r>
      <w:r w:rsidRPr="00503521">
        <w:rPr>
          <w:rFonts w:eastAsia="SimSun"/>
          <w:lang w:val="en-US" w:eastAsia="zh-CN"/>
        </w:rPr>
        <w:t xml:space="preserve">PC1.5 </w:t>
      </w:r>
      <w:r w:rsidR="00DB271D" w:rsidRPr="00503521">
        <w:rPr>
          <w:rFonts w:eastAsia="SimSun"/>
          <w:lang w:val="en-US" w:eastAsia="zh-CN"/>
        </w:rPr>
        <w:t xml:space="preserve">IMD </w:t>
      </w:r>
      <w:r w:rsidR="00BA4D4A" w:rsidRPr="00503521">
        <w:rPr>
          <w:rFonts w:eastAsia="SimSun"/>
          <w:lang w:val="en-US" w:eastAsia="zh-CN"/>
        </w:rPr>
        <w:t>MSD</w:t>
      </w:r>
      <w:r w:rsidRPr="00503521">
        <w:rPr>
          <w:rFonts w:eastAsia="SimSun"/>
          <w:lang w:val="en-US" w:eastAsia="zh-CN"/>
        </w:rPr>
        <w:t>:</w:t>
      </w:r>
    </w:p>
    <w:p w14:paraId="26597DE2" w14:textId="77777777" w:rsidR="0048360D" w:rsidRPr="00503521" w:rsidRDefault="0048360D" w:rsidP="00E712EF">
      <w:pPr>
        <w:pStyle w:val="B2"/>
        <w:rPr>
          <w:rFonts w:eastAsia="SimSun"/>
          <w:lang w:val="en-US" w:eastAsia="zh-CN"/>
        </w:rPr>
      </w:pPr>
      <w:r w:rsidRPr="00503521">
        <w:rPr>
          <w:rFonts w:eastAsia="SimSun"/>
          <w:lang w:val="en-US" w:eastAsia="zh-CN"/>
        </w:rPr>
        <w:t>23+27.8 is used as the power configuration</w:t>
      </w:r>
      <w:r w:rsidR="007C2FF9" w:rsidRPr="00503521">
        <w:rPr>
          <w:rFonts w:eastAsia="SimSun"/>
          <w:lang w:val="en-US" w:eastAsia="zh-CN"/>
        </w:rPr>
        <w:t xml:space="preserve"> </w:t>
      </w:r>
      <w:r w:rsidRPr="00503521">
        <w:rPr>
          <w:rFonts w:eastAsia="SimSun"/>
          <w:lang w:val="en-US" w:eastAsia="zh-CN"/>
        </w:rPr>
        <w:t xml:space="preserve">in the 3Tx PC1.5 IMD </w:t>
      </w:r>
      <w:r w:rsidR="007C2FF9" w:rsidRPr="00503521">
        <w:rPr>
          <w:rFonts w:eastAsia="SimSun"/>
          <w:lang w:val="en-US" w:eastAsia="zh-CN"/>
        </w:rPr>
        <w:t xml:space="preserve">MSD </w:t>
      </w:r>
      <w:r w:rsidRPr="00503521">
        <w:rPr>
          <w:rFonts w:eastAsia="SimSun"/>
          <w:lang w:val="en-US" w:eastAsia="zh-CN"/>
        </w:rPr>
        <w:t>calculation where band A is 23dBm and band B is 24.8dBm+24.8dBm with 2Tx</w:t>
      </w:r>
    </w:p>
    <w:bookmarkEnd w:id="177"/>
    <w:bookmarkEnd w:id="178"/>
    <w:bookmarkEnd w:id="179"/>
    <w:p w14:paraId="523EFCE6" w14:textId="77777777" w:rsidR="00F65804" w:rsidRPr="00503521" w:rsidRDefault="00DB271D" w:rsidP="00DB271D">
      <w:pPr>
        <w:rPr>
          <w:rFonts w:eastAsia="SimSun"/>
          <w:lang w:val="en-US" w:eastAsia="zh-CN"/>
        </w:rPr>
      </w:pPr>
      <w:r w:rsidRPr="00503521">
        <w:t xml:space="preserve">For the band combinations whose 2Tx MSD is not specified in the spec yet, 3Tx MSD needs to be evaluated. And it </w:t>
      </w:r>
      <w:r w:rsidR="00B605B0" w:rsidRPr="00503521">
        <w:t xml:space="preserve">is </w:t>
      </w:r>
      <w:r w:rsidRPr="00503521">
        <w:t>encourage</w:t>
      </w:r>
      <w:r w:rsidR="00B605B0" w:rsidRPr="00503521">
        <w:t>d</w:t>
      </w:r>
      <w:r w:rsidRPr="00503521">
        <w:t xml:space="preserve"> to align the requirements between 2Tx and 3Tx band combinations.</w:t>
      </w:r>
    </w:p>
    <w:p w14:paraId="5578ED6D" w14:textId="77777777" w:rsidR="001B5B4D" w:rsidRPr="00503521" w:rsidRDefault="00D14E2E" w:rsidP="00707D57">
      <w:pPr>
        <w:pStyle w:val="Heading2"/>
      </w:pPr>
      <w:bookmarkStart w:id="180" w:name="_Toc17874"/>
      <w:bookmarkStart w:id="181" w:name="_Toc6643"/>
      <w:bookmarkStart w:id="182" w:name="_Toc18038"/>
      <w:bookmarkStart w:id="183" w:name="_Toc109047235"/>
      <w:bookmarkStart w:id="184" w:name="_Toc23044"/>
      <w:bookmarkStart w:id="185" w:name="_Toc15000"/>
      <w:bookmarkStart w:id="186" w:name="_Toc25072"/>
      <w:bookmarkStart w:id="187" w:name="_Toc15535"/>
      <w:bookmarkStart w:id="188" w:name="_Toc6226"/>
      <w:bookmarkStart w:id="189" w:name="_Toc295"/>
      <w:bookmarkStart w:id="190" w:name="_Toc32547"/>
      <w:bookmarkStart w:id="191" w:name="_Toc168040477"/>
      <w:bookmarkStart w:id="192" w:name="_Toc168040543"/>
      <w:bookmarkStart w:id="193" w:name="_Toc168040581"/>
      <w:bookmarkStart w:id="194" w:name="_Toc169988863"/>
      <w:bookmarkStart w:id="195" w:name="_Toc170058564"/>
      <w:bookmarkStart w:id="196" w:name="_Toc170058969"/>
      <w:r w:rsidRPr="00503521">
        <w:lastRenderedPageBreak/>
        <w:t>4.2</w:t>
      </w:r>
      <w:r w:rsidRPr="00503521">
        <w:tab/>
        <w:t>TR Maintenance</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B3961B1" w14:textId="77777777" w:rsidR="001B5B4D" w:rsidRPr="00503521" w:rsidRDefault="00D14E2E">
      <w:r w:rsidRPr="00503521">
        <w:t xml:space="preserve">A single company is responsible for introducing all approved TPs in the current TR, i.e. TR editor. However, it is the responsibility of the </w:t>
      </w:r>
      <w:r w:rsidRPr="00503521">
        <w:rPr>
          <w:lang w:eastAsia="zh-CN"/>
        </w:rPr>
        <w:t>contact person</w:t>
      </w:r>
      <w:r w:rsidRPr="00503521">
        <w:t xml:space="preserve"> of each </w:t>
      </w:r>
      <w:r w:rsidRPr="00503521">
        <w:rPr>
          <w:lang w:eastAsia="zh-CN"/>
        </w:rPr>
        <w:t>band combination</w:t>
      </w:r>
      <w:r w:rsidRPr="00503521">
        <w:t xml:space="preserve"> to ensure that the TPs related to the </w:t>
      </w:r>
      <w:r w:rsidRPr="00503521">
        <w:rPr>
          <w:lang w:eastAsia="zh-CN"/>
        </w:rPr>
        <w:t>band combination</w:t>
      </w:r>
      <w:r w:rsidRPr="00503521">
        <w:t xml:space="preserve"> have been implemented.</w:t>
      </w:r>
    </w:p>
    <w:p w14:paraId="036576C8" w14:textId="77777777" w:rsidR="001B5B4D" w:rsidRPr="00503521" w:rsidRDefault="00D14E2E">
      <w:pPr>
        <w:pStyle w:val="Heading1"/>
      </w:pPr>
      <w:bookmarkStart w:id="197" w:name="_Toc9920"/>
      <w:bookmarkStart w:id="198" w:name="_Toc109047236"/>
      <w:bookmarkStart w:id="199" w:name="_Toc30492"/>
      <w:bookmarkStart w:id="200" w:name="_Toc27164"/>
      <w:bookmarkStart w:id="201" w:name="_Toc14834"/>
      <w:bookmarkStart w:id="202" w:name="_Toc32"/>
      <w:bookmarkStart w:id="203" w:name="_Toc32219"/>
      <w:bookmarkStart w:id="204" w:name="_Toc15148"/>
      <w:bookmarkStart w:id="205" w:name="_Toc29922"/>
      <w:bookmarkStart w:id="206" w:name="_Toc15942"/>
      <w:bookmarkStart w:id="207" w:name="_Toc6876"/>
      <w:bookmarkStart w:id="208" w:name="_Toc168040478"/>
      <w:bookmarkStart w:id="209" w:name="_Toc168040544"/>
      <w:bookmarkStart w:id="210" w:name="_Toc168040582"/>
      <w:bookmarkStart w:id="211" w:name="_Toc169988864"/>
      <w:bookmarkStart w:id="212" w:name="_Toc170058565"/>
      <w:bookmarkStart w:id="213" w:name="_Toc170058970"/>
      <w:r w:rsidRPr="00503521">
        <w:t>5</w:t>
      </w:r>
      <w:r w:rsidRPr="00503521">
        <w:tab/>
      </w:r>
      <w:bookmarkEnd w:id="197"/>
      <w:bookmarkEnd w:id="198"/>
      <w:bookmarkEnd w:id="199"/>
      <w:bookmarkEnd w:id="200"/>
      <w:bookmarkEnd w:id="201"/>
      <w:bookmarkEnd w:id="202"/>
      <w:bookmarkEnd w:id="203"/>
      <w:bookmarkEnd w:id="204"/>
      <w:bookmarkEnd w:id="205"/>
      <w:bookmarkEnd w:id="206"/>
      <w:bookmarkEnd w:id="207"/>
      <w:r w:rsidR="00910C40" w:rsidRPr="00503521">
        <w:t>3Tx CA band combinations</w:t>
      </w:r>
      <w:bookmarkEnd w:id="208"/>
      <w:bookmarkEnd w:id="209"/>
      <w:bookmarkEnd w:id="210"/>
      <w:bookmarkEnd w:id="211"/>
      <w:bookmarkEnd w:id="212"/>
      <w:bookmarkEnd w:id="213"/>
    </w:p>
    <w:p w14:paraId="668A81F6" w14:textId="77777777" w:rsidR="001B5B4D" w:rsidRPr="00503521" w:rsidRDefault="00D14E2E">
      <w:pPr>
        <w:pStyle w:val="Heading2"/>
      </w:pPr>
      <w:bookmarkStart w:id="214" w:name="_Toc19978"/>
      <w:bookmarkStart w:id="215" w:name="_Toc109047237"/>
      <w:bookmarkStart w:id="216" w:name="_Toc866"/>
      <w:bookmarkStart w:id="217" w:name="_Toc2528"/>
      <w:bookmarkStart w:id="218" w:name="_Toc14692"/>
      <w:bookmarkStart w:id="219" w:name="_Toc20460"/>
      <w:bookmarkStart w:id="220" w:name="_Toc18919"/>
      <w:bookmarkStart w:id="221" w:name="_Toc1698"/>
      <w:bookmarkStart w:id="222" w:name="_Toc31966"/>
      <w:bookmarkStart w:id="223" w:name="_Toc14197"/>
      <w:bookmarkStart w:id="224" w:name="_Toc27049"/>
      <w:bookmarkStart w:id="225" w:name="_Toc168040479"/>
      <w:bookmarkStart w:id="226" w:name="_Toc168040545"/>
      <w:bookmarkStart w:id="227" w:name="_Toc168040583"/>
      <w:bookmarkStart w:id="228" w:name="_Toc169988865"/>
      <w:bookmarkStart w:id="229" w:name="_Toc170058566"/>
      <w:bookmarkStart w:id="230" w:name="_Toc170058971"/>
      <w:r w:rsidRPr="00503521">
        <w:t>5.x</w:t>
      </w:r>
      <w:r w:rsidRPr="00503521">
        <w:tab/>
        <w:t>CA_nX-nY</w:t>
      </w:r>
      <w:bookmarkEnd w:id="214"/>
      <w:bookmarkEnd w:id="215"/>
      <w:bookmarkEnd w:id="216"/>
      <w:bookmarkEnd w:id="217"/>
      <w:bookmarkEnd w:id="218"/>
      <w:bookmarkEnd w:id="219"/>
      <w:bookmarkEnd w:id="220"/>
      <w:bookmarkEnd w:id="221"/>
      <w:bookmarkEnd w:id="222"/>
      <w:bookmarkEnd w:id="223"/>
      <w:bookmarkEnd w:id="224"/>
      <w:r w:rsidR="00FD788F" w:rsidRPr="00503521">
        <w:t xml:space="preserve"> (Example)</w:t>
      </w:r>
      <w:bookmarkEnd w:id="225"/>
      <w:bookmarkEnd w:id="226"/>
      <w:bookmarkEnd w:id="227"/>
      <w:bookmarkEnd w:id="228"/>
      <w:bookmarkEnd w:id="229"/>
      <w:bookmarkEnd w:id="230"/>
    </w:p>
    <w:p w14:paraId="6AA8BA1E" w14:textId="77777777" w:rsidR="001B5B4D" w:rsidRPr="00503521" w:rsidRDefault="00D14E2E" w:rsidP="00110B89">
      <w:pPr>
        <w:pStyle w:val="Heading3"/>
      </w:pPr>
      <w:bookmarkStart w:id="231" w:name="_Toc61367243"/>
      <w:bookmarkStart w:id="232" w:name="_Toc68230566"/>
      <w:bookmarkStart w:id="233" w:name="_Toc45888004"/>
      <w:bookmarkStart w:id="234" w:name="_Toc69083979"/>
      <w:bookmarkStart w:id="235" w:name="_Toc75466985"/>
      <w:bookmarkStart w:id="236" w:name="_Toc76717997"/>
      <w:bookmarkStart w:id="237" w:name="_Toc84404816"/>
      <w:bookmarkStart w:id="238" w:name="_Toc45888603"/>
      <w:bookmarkStart w:id="239" w:name="_Toc84413425"/>
      <w:bookmarkStart w:id="240" w:name="_Toc61372626"/>
      <w:bookmarkStart w:id="241" w:name="_Toc83580307"/>
      <w:bookmarkStart w:id="242" w:name="_Toc76509007"/>
      <w:bookmarkStart w:id="243" w:name="_Toc22527"/>
      <w:bookmarkStart w:id="244" w:name="_Toc19554"/>
      <w:bookmarkStart w:id="245" w:name="_Toc14920"/>
      <w:bookmarkStart w:id="246" w:name="_Toc109047239"/>
      <w:bookmarkStart w:id="247" w:name="_Toc22080"/>
      <w:bookmarkStart w:id="248" w:name="_Toc15473"/>
      <w:bookmarkStart w:id="249" w:name="_Toc29289"/>
      <w:bookmarkStart w:id="250" w:name="_Toc20017"/>
      <w:bookmarkStart w:id="251" w:name="_Toc9102"/>
      <w:bookmarkStart w:id="252" w:name="_Toc2458"/>
      <w:bookmarkStart w:id="253" w:name="_Toc9177"/>
      <w:bookmarkStart w:id="254" w:name="_Toc170058567"/>
      <w:bookmarkStart w:id="255" w:name="_Toc170058972"/>
      <w:r w:rsidRPr="00503521">
        <w:t>5.x.1</w:t>
      </w:r>
      <w:r w:rsidRPr="00503521">
        <w:tab/>
      </w:r>
      <w:bookmarkStart w:id="256" w:name="OLE_LINK19"/>
      <w:bookmarkEnd w:id="231"/>
      <w:bookmarkEnd w:id="232"/>
      <w:bookmarkEnd w:id="233"/>
      <w:bookmarkEnd w:id="234"/>
      <w:bookmarkEnd w:id="235"/>
      <w:bookmarkEnd w:id="236"/>
      <w:bookmarkEnd w:id="237"/>
      <w:bookmarkEnd w:id="238"/>
      <w:bookmarkEnd w:id="239"/>
      <w:bookmarkEnd w:id="240"/>
      <w:bookmarkEnd w:id="241"/>
      <w:bookmarkEnd w:id="242"/>
      <w:r w:rsidRPr="00503521">
        <w:t>Operating b</w:t>
      </w:r>
      <w:bookmarkEnd w:id="256"/>
      <w:r w:rsidRPr="00503521">
        <w:t>ands for CA</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65F9057C" w14:textId="77777777" w:rsidR="001B5B4D" w:rsidRPr="00503521" w:rsidRDefault="00D14E2E" w:rsidP="00110B89">
      <w:pPr>
        <w:pStyle w:val="TH"/>
        <w:overflowPunct/>
        <w:autoSpaceDE/>
        <w:autoSpaceDN/>
        <w:adjustRightInd/>
        <w:textAlignment w:val="auto"/>
      </w:pPr>
      <w:r w:rsidRPr="00503521">
        <w:t xml:space="preserve">Table </w:t>
      </w:r>
      <w:r w:rsidRPr="00503521">
        <w:rPr>
          <w:rFonts w:hint="eastAsia"/>
        </w:rPr>
        <w:t>5.x</w:t>
      </w:r>
      <w:r w:rsidRPr="00503521">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Pr="00503521" w:rsidRDefault="0027106E" w:rsidP="004948B7">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Pr="00503521" w:rsidRDefault="0027106E" w:rsidP="0027106E">
            <w:pPr>
              <w:pStyle w:val="TAH"/>
            </w:pPr>
            <w:r w:rsidRPr="00503521">
              <w:t>NR Band</w:t>
            </w:r>
          </w:p>
        </w:tc>
      </w:tr>
      <w:tr w:rsidR="0027106E" w:rsidRPr="00503521"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Pr="00503521" w:rsidRDefault="0027106E" w:rsidP="004948B7">
            <w:pPr>
              <w:pStyle w:val="TAC"/>
              <w:rPr>
                <w:lang w:val="en-US" w:eastAsia="zh-CN"/>
              </w:rPr>
            </w:pPr>
            <w:r w:rsidRPr="00503521">
              <w:rPr>
                <w:rFonts w:hint="eastAsia"/>
                <w:lang w:val="en-US" w:eastAsia="zh-CN"/>
              </w:rPr>
              <w:t>CA_nX-nY</w:t>
            </w:r>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Pr="00503521" w:rsidRDefault="0027106E" w:rsidP="004948B7">
            <w:pPr>
              <w:pStyle w:val="TAC"/>
              <w:rPr>
                <w:lang w:val="en-US" w:eastAsia="zh-CN"/>
              </w:rPr>
            </w:pPr>
            <w:r w:rsidRPr="00503521">
              <w:rPr>
                <w:rFonts w:hint="eastAsia"/>
                <w:lang w:val="en-US" w:eastAsia="zh-CN"/>
              </w:rPr>
              <w:t>nX, nY</w:t>
            </w:r>
          </w:p>
        </w:tc>
      </w:tr>
    </w:tbl>
    <w:p w14:paraId="5827E775" w14:textId="77777777" w:rsidR="001B5B4D" w:rsidRPr="00503521" w:rsidRDefault="001B5B4D">
      <w:pPr>
        <w:rPr>
          <w:lang w:eastAsia="zh-CN"/>
        </w:rPr>
      </w:pPr>
    </w:p>
    <w:p w14:paraId="0DE7531E" w14:textId="77777777" w:rsidR="003C66C3" w:rsidRPr="00503521" w:rsidRDefault="003C66C3" w:rsidP="00110B89">
      <w:pPr>
        <w:pStyle w:val="Heading3"/>
      </w:pPr>
      <w:bookmarkStart w:id="257" w:name="_Toc20670"/>
      <w:bookmarkStart w:id="258" w:name="_Toc6409"/>
      <w:bookmarkStart w:id="259" w:name="_Toc20531"/>
      <w:bookmarkStart w:id="260" w:name="_Toc12647"/>
      <w:bookmarkStart w:id="261" w:name="_Toc31179"/>
      <w:bookmarkStart w:id="262" w:name="_Toc4828"/>
      <w:bookmarkStart w:id="263" w:name="_Toc22319"/>
      <w:bookmarkStart w:id="264" w:name="_Toc5471"/>
      <w:bookmarkStart w:id="265" w:name="_Toc17838"/>
      <w:bookmarkStart w:id="266" w:name="_Toc109047246"/>
      <w:bookmarkStart w:id="267" w:name="_Toc19655"/>
      <w:bookmarkStart w:id="268" w:name="_Toc170058568"/>
      <w:bookmarkStart w:id="269" w:name="_Toc170058973"/>
      <w:r w:rsidRPr="00503521">
        <w:t>5.x.</w:t>
      </w:r>
      <w:r w:rsidR="00637CC5" w:rsidRPr="00503521">
        <w:t>2</w:t>
      </w:r>
      <w:r w:rsidRPr="00503521">
        <w:tab/>
        <w:t>Maximum output power for inter-band CA</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7E6C50AE" w14:textId="77777777" w:rsidR="003C66C3" w:rsidRPr="00503521" w:rsidRDefault="003C66C3" w:rsidP="00110B89">
      <w:pPr>
        <w:pStyle w:val="TH"/>
        <w:overflowPunct/>
        <w:autoSpaceDE/>
        <w:autoSpaceDN/>
        <w:adjustRightInd/>
        <w:textAlignment w:val="auto"/>
      </w:pPr>
      <w:r w:rsidRPr="00503521">
        <w:t xml:space="preserve">Table </w:t>
      </w:r>
      <w:r w:rsidRPr="00503521">
        <w:rPr>
          <w:rFonts w:hint="eastAsia"/>
        </w:rPr>
        <w:t>5.x</w:t>
      </w:r>
      <w:r w:rsidRPr="00503521">
        <w:t>.</w:t>
      </w:r>
      <w:r w:rsidR="00637CC5" w:rsidRPr="00503521">
        <w:t>2</w:t>
      </w:r>
      <w:r w:rsidRPr="00503521">
        <w:t xml:space="preserve">-1: UE Power Class for </w:t>
      </w:r>
      <w:r w:rsidR="006B1A76" w:rsidRPr="00503521">
        <w:t xml:space="preserve">3Tx </w:t>
      </w:r>
      <w:r w:rsidRPr="00503521">
        <w:t>inter-band CA</w:t>
      </w:r>
      <w:r w:rsidR="009C0AA3" w:rsidRPr="00503521">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A09598F" w14:textId="77777777" w:rsidTr="00F30630">
        <w:trPr>
          <w:jc w:val="center"/>
        </w:trPr>
        <w:tc>
          <w:tcPr>
            <w:tcW w:w="1705" w:type="dxa"/>
            <w:shd w:val="clear" w:color="auto" w:fill="D9D9D9" w:themeFill="background1" w:themeFillShade="D9"/>
            <w:vAlign w:val="center"/>
          </w:tcPr>
          <w:p w14:paraId="1C60188D"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11B1BE23" w14:textId="77777777" w:rsidTr="005A3B45">
        <w:trPr>
          <w:jc w:val="center"/>
        </w:trPr>
        <w:tc>
          <w:tcPr>
            <w:tcW w:w="1705" w:type="dxa"/>
            <w:vAlign w:val="center"/>
          </w:tcPr>
          <w:p w14:paraId="53BDAB40" w14:textId="77777777" w:rsidR="005A3B45" w:rsidRPr="00503521" w:rsidRDefault="005A3B45" w:rsidP="005A3B45">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w:t>
            </w:r>
            <w:r w:rsidR="00200020" w:rsidRPr="00503521">
              <w:rPr>
                <w:rFonts w:ascii="Arial" w:hAnsi="Arial" w:cs="Arial"/>
                <w:sz w:val="18"/>
                <w:szCs w:val="24"/>
                <w:lang w:val="en-US" w:eastAsia="zh-CN"/>
              </w:rPr>
              <w:t>X</w:t>
            </w:r>
            <w:r w:rsidRPr="00503521">
              <w:rPr>
                <w:rFonts w:ascii="Arial" w:hAnsi="Arial" w:cs="Arial"/>
                <w:sz w:val="18"/>
                <w:szCs w:val="24"/>
                <w:lang w:val="en-US" w:eastAsia="zh-CN"/>
              </w:rPr>
              <w:t>A-n</w:t>
            </w:r>
            <w:r w:rsidR="00200020" w:rsidRPr="00503521">
              <w:rPr>
                <w:rFonts w:ascii="Arial" w:hAnsi="Arial" w:cs="Arial"/>
                <w:sz w:val="18"/>
                <w:szCs w:val="24"/>
                <w:lang w:val="en-US" w:eastAsia="zh-CN"/>
              </w:rPr>
              <w:t>Y</w:t>
            </w:r>
            <w:r w:rsidRPr="00503521">
              <w:rPr>
                <w:rFonts w:ascii="Arial" w:hAnsi="Arial" w:cs="Arial"/>
                <w:sz w:val="18"/>
                <w:szCs w:val="24"/>
                <w:lang w:val="en-US" w:eastAsia="zh-CN"/>
              </w:rPr>
              <w:t>A</w:t>
            </w:r>
          </w:p>
        </w:tc>
        <w:tc>
          <w:tcPr>
            <w:tcW w:w="1260" w:type="dxa"/>
          </w:tcPr>
          <w:p w14:paraId="2E5F8A19" w14:textId="77777777"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22419E60"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6592AE"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35B8F3D4"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36EE4F5" w14:textId="77777777" w:rsidR="005A3B45" w:rsidRPr="00503521" w:rsidRDefault="005A3B45" w:rsidP="005A3B45">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05255C9" w14:textId="77777777"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03521" w:rsidRPr="00503521" w14:paraId="18F560DD" w14:textId="77777777" w:rsidTr="005A3B45">
        <w:trPr>
          <w:jc w:val="center"/>
        </w:trPr>
        <w:tc>
          <w:tcPr>
            <w:tcW w:w="1705" w:type="dxa"/>
            <w:vAlign w:val="center"/>
          </w:tcPr>
          <w:p w14:paraId="6AD80E71" w14:textId="77777777" w:rsidR="005A3B45" w:rsidRPr="00503521" w:rsidRDefault="005A3B45" w:rsidP="005A3B45">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w:t>
            </w:r>
            <w:r w:rsidR="00200020" w:rsidRPr="00503521">
              <w:rPr>
                <w:rFonts w:ascii="Arial" w:hAnsi="Arial" w:cs="Arial"/>
                <w:sz w:val="18"/>
                <w:szCs w:val="24"/>
                <w:lang w:val="en-US" w:eastAsia="zh-CN"/>
              </w:rPr>
              <w:t>X</w:t>
            </w:r>
            <w:r w:rsidRPr="00503521">
              <w:rPr>
                <w:rFonts w:ascii="Arial" w:hAnsi="Arial" w:cs="Arial"/>
                <w:sz w:val="18"/>
                <w:szCs w:val="24"/>
                <w:lang w:val="en-US" w:eastAsia="zh-CN"/>
              </w:rPr>
              <w:t>A-n</w:t>
            </w:r>
            <w:r w:rsidR="00200020" w:rsidRPr="00503521">
              <w:rPr>
                <w:rFonts w:ascii="Arial" w:hAnsi="Arial" w:cs="Arial"/>
                <w:sz w:val="18"/>
                <w:szCs w:val="24"/>
                <w:lang w:val="en-US" w:eastAsia="zh-CN"/>
              </w:rPr>
              <w:t>Y</w:t>
            </w:r>
            <w:r w:rsidRPr="00503521">
              <w:rPr>
                <w:rFonts w:ascii="Arial" w:hAnsi="Arial" w:cs="Arial"/>
                <w:sz w:val="18"/>
                <w:szCs w:val="24"/>
                <w:lang w:val="en-US" w:eastAsia="zh-CN"/>
              </w:rPr>
              <w:t>A</w:t>
            </w:r>
          </w:p>
        </w:tc>
        <w:tc>
          <w:tcPr>
            <w:tcW w:w="1260" w:type="dxa"/>
          </w:tcPr>
          <w:p w14:paraId="7DAEFB0F" w14:textId="77777777" w:rsidR="005A3B45" w:rsidRPr="00503521" w:rsidRDefault="005A3B45" w:rsidP="005A3B45">
            <w:pPr>
              <w:keepNext/>
              <w:keepLines/>
              <w:spacing w:after="0"/>
              <w:jc w:val="center"/>
              <w:rPr>
                <w:rFonts w:ascii="Arial" w:hAnsi="Arial" w:cs="Arial"/>
                <w:sz w:val="18"/>
                <w:szCs w:val="24"/>
                <w:lang w:val="en-US" w:eastAsia="zh-TW"/>
              </w:rPr>
            </w:pPr>
          </w:p>
        </w:tc>
        <w:tc>
          <w:tcPr>
            <w:tcW w:w="1260" w:type="dxa"/>
          </w:tcPr>
          <w:p w14:paraId="3CE271F3" w14:textId="77777777" w:rsidR="005A3B45" w:rsidRPr="00503521" w:rsidRDefault="005A3B45" w:rsidP="005A3B45">
            <w:pPr>
              <w:keepNext/>
              <w:keepLines/>
              <w:spacing w:after="0"/>
              <w:jc w:val="center"/>
              <w:rPr>
                <w:rFonts w:ascii="Arial" w:hAnsi="Arial"/>
                <w:sz w:val="18"/>
                <w:szCs w:val="24"/>
                <w:lang w:val="en-US" w:eastAsia="ko-KR"/>
              </w:rPr>
            </w:pPr>
          </w:p>
        </w:tc>
        <w:tc>
          <w:tcPr>
            <w:tcW w:w="1260" w:type="dxa"/>
          </w:tcPr>
          <w:p w14:paraId="563A48B9"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4</w:t>
            </w:r>
          </w:p>
        </w:tc>
        <w:tc>
          <w:tcPr>
            <w:tcW w:w="1260" w:type="dxa"/>
          </w:tcPr>
          <w:p w14:paraId="1504CC0F"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4150FAC" w14:textId="77777777" w:rsidR="005A3B45" w:rsidRPr="00503521" w:rsidRDefault="005A3B45" w:rsidP="005A3B45">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67072A79" w14:textId="77777777"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A3B45" w:rsidRPr="00503521" w14:paraId="39624B27" w14:textId="77777777" w:rsidTr="005A3B45">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891D042" w14:textId="77777777" w:rsidR="00D85248" w:rsidRPr="00503521" w:rsidRDefault="00D85248" w:rsidP="00D85248">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r>
            <w:r w:rsidR="004B1E95" w:rsidRPr="00503521">
              <w:rPr>
                <w:rFonts w:ascii="Arial" w:hAnsi="Arial" w:cs="Arial"/>
                <w:sz w:val="18"/>
                <w:szCs w:val="24"/>
                <w:lang w:val="en-US" w:eastAsia="zh-TW"/>
              </w:rPr>
              <w:t>(</w:t>
            </w:r>
            <w:r w:rsidR="001E74DF" w:rsidRPr="00503521">
              <w:rPr>
                <w:rFonts w:ascii="Arial" w:eastAsia="SimSun" w:hAnsi="Arial"/>
                <w:sz w:val="18"/>
                <w:szCs w:val="24"/>
                <w:lang w:val="en-US" w:eastAsia="zh-TW"/>
              </w:rPr>
              <w:t>V</w:t>
            </w:r>
            <w:r w:rsidR="001E74DF" w:rsidRPr="00503521">
              <w:rPr>
                <w:rFonts w:ascii="Arial" w:eastAsia="SimSun" w:hAnsi="Arial" w:hint="eastAsia"/>
                <w:sz w:val="18"/>
                <w:szCs w:val="24"/>
                <w:lang w:val="en-US" w:eastAsia="zh-CN"/>
              </w:rPr>
              <w:t>oid</w:t>
            </w:r>
            <w:r w:rsidR="004B1E95" w:rsidRPr="00503521">
              <w:rPr>
                <w:rFonts w:ascii="Arial" w:eastAsia="SimSun" w:hAnsi="Arial"/>
                <w:sz w:val="18"/>
                <w:szCs w:val="24"/>
                <w:lang w:val="en-US" w:eastAsia="zh-TW"/>
              </w:rPr>
              <w:t xml:space="preserve"> in this TR)</w:t>
            </w:r>
          </w:p>
          <w:p w14:paraId="2CEF42E1" w14:textId="77777777" w:rsidR="005A3B45" w:rsidRPr="00503521" w:rsidRDefault="005A3B45" w:rsidP="005A3B45">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1E56F7A" w14:textId="77777777" w:rsidR="005A3B45" w:rsidRPr="00503521" w:rsidRDefault="005A3B45" w:rsidP="005A3B45">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09F28EF0" w14:textId="77777777" w:rsidR="005A3B45" w:rsidRPr="00503521" w:rsidRDefault="005A3B45" w:rsidP="005A3B45">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tbl>
    <w:p w14:paraId="0AE9F954" w14:textId="77777777" w:rsidR="002D70FD" w:rsidRPr="00503521" w:rsidRDefault="002D70FD" w:rsidP="002D70FD"/>
    <w:p w14:paraId="4D0EBD0B" w14:textId="77777777" w:rsidR="009C0AA3" w:rsidRPr="00503521" w:rsidRDefault="009C0AA3" w:rsidP="009C0AA3">
      <w:pPr>
        <w:pStyle w:val="TH"/>
        <w:overflowPunct/>
        <w:autoSpaceDE/>
        <w:autoSpaceDN/>
        <w:adjustRightInd/>
        <w:textAlignment w:val="auto"/>
      </w:pPr>
      <w:r w:rsidRPr="00503521">
        <w:t xml:space="preserve">Table </w:t>
      </w:r>
      <w:r w:rsidRPr="00503521">
        <w:rPr>
          <w:rFonts w:hint="eastAsia"/>
        </w:rPr>
        <w:t>5.x</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6E273DCF" w14:textId="77777777" w:rsidTr="00F30630">
        <w:trPr>
          <w:jc w:val="center"/>
        </w:trPr>
        <w:tc>
          <w:tcPr>
            <w:tcW w:w="1705" w:type="dxa"/>
            <w:shd w:val="clear" w:color="auto" w:fill="D9D9D9" w:themeFill="background1" w:themeFillShade="D9"/>
            <w:vAlign w:val="center"/>
          </w:tcPr>
          <w:p w14:paraId="49772B4F"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BC54725"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A47414A"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AA08E9E"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7C8C4253"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BD95EF8"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1D0A76"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16B9916F" w14:textId="77777777" w:rsidTr="00C12C87">
        <w:trPr>
          <w:jc w:val="center"/>
        </w:trPr>
        <w:tc>
          <w:tcPr>
            <w:tcW w:w="1705" w:type="dxa"/>
            <w:vAlign w:val="center"/>
          </w:tcPr>
          <w:p w14:paraId="727B3272" w14:textId="77777777" w:rsidR="009C0AA3" w:rsidRPr="00503521" w:rsidRDefault="009C0AA3" w:rsidP="00C12C87">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w:t>
            </w:r>
            <w:r w:rsidR="00200020" w:rsidRPr="00503521">
              <w:rPr>
                <w:rFonts w:ascii="Arial" w:hAnsi="Arial" w:cs="Arial"/>
                <w:sz w:val="18"/>
                <w:szCs w:val="24"/>
                <w:lang w:val="en-US" w:eastAsia="zh-CN"/>
              </w:rPr>
              <w:t>X</w:t>
            </w:r>
            <w:r w:rsidRPr="00503521">
              <w:rPr>
                <w:rFonts w:ascii="Arial" w:hAnsi="Arial" w:cs="Arial"/>
                <w:sz w:val="18"/>
                <w:szCs w:val="24"/>
                <w:lang w:val="en-US" w:eastAsia="zh-CN"/>
              </w:rPr>
              <w:t>A-n</w:t>
            </w:r>
            <w:r w:rsidR="00200020" w:rsidRPr="00503521">
              <w:rPr>
                <w:rFonts w:ascii="Arial" w:hAnsi="Arial" w:cs="Arial"/>
                <w:sz w:val="18"/>
                <w:szCs w:val="24"/>
                <w:lang w:val="en-US" w:eastAsia="zh-CN"/>
              </w:rPr>
              <w:t>Y</w:t>
            </w:r>
            <w:r w:rsidRPr="00503521">
              <w:rPr>
                <w:rFonts w:ascii="Arial" w:hAnsi="Arial" w:cs="Arial"/>
                <w:sz w:val="18"/>
                <w:szCs w:val="24"/>
                <w:lang w:val="en-US" w:eastAsia="zh-CN"/>
              </w:rPr>
              <w:t>A</w:t>
            </w:r>
          </w:p>
        </w:tc>
        <w:tc>
          <w:tcPr>
            <w:tcW w:w="1260" w:type="dxa"/>
          </w:tcPr>
          <w:p w14:paraId="7B4B302E" w14:textId="77777777" w:rsidR="009C0AA3" w:rsidRPr="00503521" w:rsidRDefault="009C0AA3" w:rsidP="00C12C87">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E843CCA" w14:textId="77777777" w:rsidR="009C0AA3" w:rsidRPr="00503521" w:rsidRDefault="009C0AA3" w:rsidP="00C12C87">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21CD067" w14:textId="77777777" w:rsidR="009C0AA3" w:rsidRPr="00503521" w:rsidRDefault="009C0AA3" w:rsidP="00C12C87">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673A9AE" w14:textId="77777777" w:rsidR="009C0AA3" w:rsidRPr="00503521" w:rsidRDefault="009C0AA3" w:rsidP="00C12C87">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E413CC6" w14:textId="77777777" w:rsidR="009C0AA3" w:rsidRPr="00503521" w:rsidRDefault="009C0AA3" w:rsidP="00C12C87">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67C54A20" w14:textId="77777777" w:rsidR="009C0AA3" w:rsidRPr="00503521" w:rsidRDefault="009C0AA3" w:rsidP="00C12C87">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503521" w:rsidRPr="00503521" w14:paraId="173CABEE" w14:textId="77777777" w:rsidTr="00200020">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0D00B3" w14:textId="77777777" w:rsidR="009C0AA3" w:rsidRPr="00503521" w:rsidRDefault="009C0AA3" w:rsidP="00C12C87">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r>
            <w:r w:rsidR="00200020" w:rsidRPr="00503521">
              <w:rPr>
                <w:rFonts w:ascii="Arial" w:hAnsi="Arial" w:cs="Arial"/>
                <w:sz w:val="18"/>
                <w:szCs w:val="24"/>
                <w:lang w:val="en-US" w:eastAsia="zh-TW"/>
              </w:rPr>
              <w:t>(</w:t>
            </w:r>
            <w:r w:rsidR="00200020" w:rsidRPr="00503521">
              <w:rPr>
                <w:rFonts w:ascii="Arial" w:eastAsia="SimSun" w:hAnsi="Arial"/>
                <w:sz w:val="18"/>
                <w:szCs w:val="24"/>
                <w:lang w:val="en-US" w:eastAsia="zh-TW"/>
              </w:rPr>
              <w:t>V</w:t>
            </w:r>
            <w:r w:rsidR="00200020" w:rsidRPr="00503521">
              <w:rPr>
                <w:rFonts w:ascii="Arial" w:eastAsia="SimSun" w:hAnsi="Arial" w:hint="eastAsia"/>
                <w:sz w:val="18"/>
                <w:szCs w:val="24"/>
                <w:lang w:val="en-US" w:eastAsia="zh-CN"/>
              </w:rPr>
              <w:t>oid</w:t>
            </w:r>
            <w:r w:rsidR="00200020" w:rsidRPr="00503521">
              <w:rPr>
                <w:rFonts w:ascii="Arial" w:eastAsia="SimSun" w:hAnsi="Arial"/>
                <w:sz w:val="18"/>
                <w:szCs w:val="24"/>
                <w:lang w:val="en-US" w:eastAsia="zh-TW"/>
              </w:rPr>
              <w:t xml:space="preserve"> in this TR)</w:t>
            </w:r>
          </w:p>
          <w:p w14:paraId="55E0C7C4" w14:textId="77777777" w:rsidR="009C0AA3" w:rsidRPr="00503521" w:rsidRDefault="009C0AA3" w:rsidP="00C12C87">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B5C83E5" w14:textId="77777777" w:rsidR="009C0AA3" w:rsidRPr="00503521" w:rsidRDefault="009C0AA3" w:rsidP="00200020">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0D9C84BC" w14:textId="77777777" w:rsidR="007D58A2" w:rsidRPr="00503521" w:rsidRDefault="007D58A2" w:rsidP="007D58A2">
      <w:pPr>
        <w:pStyle w:val="TH"/>
        <w:jc w:val="left"/>
        <w:rPr>
          <w:rFonts w:ascii="Times New Roman" w:hAnsi="Times New Roman"/>
          <w:b w:val="0"/>
          <w:lang w:val="en-US" w:eastAsia="zh-CN"/>
        </w:rPr>
      </w:pPr>
      <w:r w:rsidRPr="00503521">
        <w:rPr>
          <w:rFonts w:ascii="Times New Roman" w:hAnsi="Times New Roman" w:hint="eastAsia"/>
          <w:b w:val="0"/>
          <w:lang w:eastAsia="zh-CN"/>
        </w:rPr>
        <w:t xml:space="preserve">Editor's </w:t>
      </w:r>
      <w:r w:rsidRPr="00503521">
        <w:rPr>
          <w:rFonts w:ascii="Times New Roman" w:hAnsi="Times New Roman"/>
          <w:b w:val="0"/>
        </w:rPr>
        <w:t xml:space="preserve">note: </w:t>
      </w:r>
      <w:r w:rsidRPr="00503521">
        <w:rPr>
          <w:rFonts w:ascii="Times New Roman" w:hAnsi="Times New Roman" w:hint="eastAsia"/>
          <w:b w:val="0"/>
          <w:lang w:val="en-US" w:eastAsia="zh-CN"/>
        </w:rPr>
        <w:t>T</w:t>
      </w:r>
      <w:r w:rsidRPr="00503521">
        <w:rPr>
          <w:rFonts w:ascii="Times New Roman" w:hAnsi="Times New Roman"/>
          <w:b w:val="0"/>
          <w:lang w:val="en-US" w:eastAsia="zh-CN"/>
        </w:rPr>
        <w:t xml:space="preserve">he targeted max Tx power configuration shall be within the scope of basket WI. </w:t>
      </w:r>
    </w:p>
    <w:p w14:paraId="489CC769" w14:textId="77777777" w:rsidR="00A671EF" w:rsidRPr="00503521" w:rsidRDefault="00A671EF" w:rsidP="00A671EF"/>
    <w:p w14:paraId="419AD9F1" w14:textId="77777777" w:rsidR="001B5B4D" w:rsidRPr="00503521" w:rsidRDefault="00D14E2E" w:rsidP="00110B89">
      <w:pPr>
        <w:pStyle w:val="Heading3"/>
      </w:pPr>
      <w:bookmarkStart w:id="270" w:name="_Hlk148975696"/>
      <w:bookmarkStart w:id="271" w:name="_Toc14094"/>
      <w:bookmarkStart w:id="272" w:name="_Toc16872"/>
      <w:bookmarkStart w:id="273" w:name="_Toc13201"/>
      <w:bookmarkStart w:id="274" w:name="_Toc19600"/>
      <w:bookmarkStart w:id="275" w:name="_Toc109047241"/>
      <w:bookmarkStart w:id="276" w:name="_Toc20370"/>
      <w:bookmarkStart w:id="277" w:name="_Toc20126"/>
      <w:bookmarkStart w:id="278" w:name="_Toc13241"/>
      <w:bookmarkStart w:id="279" w:name="_Toc1055"/>
      <w:bookmarkStart w:id="280" w:name="_Toc15990"/>
      <w:bookmarkStart w:id="281" w:name="_Toc14173"/>
      <w:bookmarkStart w:id="282" w:name="_Toc170058569"/>
      <w:bookmarkStart w:id="283" w:name="_Toc170058974"/>
      <w:r w:rsidRPr="00503521">
        <w:t>5.x.</w:t>
      </w:r>
      <w:bookmarkEnd w:id="270"/>
      <w:r w:rsidR="00637CC5" w:rsidRPr="00503521">
        <w:t>3</w:t>
      </w:r>
      <w:r w:rsidRPr="00503521">
        <w:tab/>
      </w:r>
      <w:r w:rsidR="001B7F89" w:rsidRPr="00503521">
        <w:t>MSD scenario</w:t>
      </w:r>
      <w:r w:rsidRPr="00503521">
        <w:t xml:space="preserve"> studies</w:t>
      </w:r>
      <w:bookmarkEnd w:id="271"/>
      <w:bookmarkEnd w:id="272"/>
      <w:bookmarkEnd w:id="273"/>
      <w:bookmarkEnd w:id="274"/>
      <w:bookmarkEnd w:id="275"/>
      <w:bookmarkEnd w:id="276"/>
      <w:bookmarkEnd w:id="277"/>
      <w:bookmarkEnd w:id="278"/>
      <w:bookmarkEnd w:id="279"/>
      <w:bookmarkEnd w:id="280"/>
      <w:bookmarkEnd w:id="281"/>
      <w:bookmarkEnd w:id="282"/>
      <w:bookmarkEnd w:id="283"/>
    </w:p>
    <w:p w14:paraId="6CA7C15F" w14:textId="77777777" w:rsidR="0044271A" w:rsidRPr="00503521" w:rsidRDefault="0044271A" w:rsidP="0044271A">
      <w:r w:rsidRPr="00503521">
        <w:t>Table 5.x.</w:t>
      </w:r>
      <w:r w:rsidR="00637CC5" w:rsidRPr="00503521">
        <w:t>3</w:t>
      </w:r>
      <w:r w:rsidRPr="00503521">
        <w:t>-1</w:t>
      </w:r>
      <w:r w:rsidR="007D24D5" w:rsidRPr="00503521">
        <w:t xml:space="preserve"> and 5.x.3-2</w:t>
      </w:r>
      <w:r w:rsidRPr="00503521">
        <w:t xml:space="preserve"> summarizes frequency ranges where harmonics mixing, cross band leakage, IMD interferences occur for CA_ nX-nY. </w:t>
      </w:r>
    </w:p>
    <w:p w14:paraId="7AB25D02" w14:textId="77777777" w:rsidR="0044271A" w:rsidRPr="00503521" w:rsidRDefault="00EE4B4D" w:rsidP="00110B89">
      <w:pPr>
        <w:pStyle w:val="TH"/>
        <w:overflowPunct/>
        <w:autoSpaceDE/>
        <w:autoSpaceDN/>
        <w:adjustRightInd/>
        <w:textAlignment w:val="auto"/>
      </w:pPr>
      <w:r w:rsidRPr="00503521">
        <w:t xml:space="preserve"> </w:t>
      </w:r>
      <w:r w:rsidR="0044271A" w:rsidRPr="00503521">
        <w:t xml:space="preserve">Table </w:t>
      </w:r>
      <w:r w:rsidR="0044271A" w:rsidRPr="00503521">
        <w:rPr>
          <w:rFonts w:hint="eastAsia"/>
        </w:rPr>
        <w:t>5.x</w:t>
      </w:r>
      <w:r w:rsidR="0044271A" w:rsidRPr="00503521">
        <w:t>.</w:t>
      </w:r>
      <w:r w:rsidR="00637CC5" w:rsidRPr="00503521">
        <w:t>3</w:t>
      </w:r>
      <w:r w:rsidR="0044271A" w:rsidRPr="00503521">
        <w:t>-1: MSD scenarios for CA_nX-nY</w:t>
      </w:r>
      <w:r w:rsidR="00354A2E"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5B3E0EE0" w14:textId="77777777" w:rsidTr="00F30630">
        <w:trPr>
          <w:trHeight w:val="443"/>
        </w:trPr>
        <w:tc>
          <w:tcPr>
            <w:tcW w:w="1795" w:type="dxa"/>
            <w:shd w:val="clear" w:color="auto" w:fill="D9D9D9" w:themeFill="background1" w:themeFillShade="D9"/>
          </w:tcPr>
          <w:p w14:paraId="27A70D8A" w14:textId="77777777" w:rsidR="00DA3510" w:rsidRPr="00503521" w:rsidRDefault="00DA3510" w:rsidP="00F7619B">
            <w:pPr>
              <w:spacing w:after="0"/>
              <w:rPr>
                <w:b/>
                <w:lang w:eastAsia="zh-CN"/>
              </w:rPr>
            </w:pPr>
          </w:p>
        </w:tc>
        <w:tc>
          <w:tcPr>
            <w:tcW w:w="2736" w:type="dxa"/>
            <w:shd w:val="clear" w:color="auto" w:fill="D9D9D9" w:themeFill="background1" w:themeFillShade="D9"/>
          </w:tcPr>
          <w:p w14:paraId="4EBF2BB1" w14:textId="77777777" w:rsidR="00DA3510" w:rsidRPr="00503521" w:rsidRDefault="00DA3510" w:rsidP="0067064C">
            <w:pPr>
              <w:pStyle w:val="TAH"/>
            </w:pPr>
            <w:r w:rsidRPr="00503521">
              <w:t>Aggressor Tx</w:t>
            </w:r>
          </w:p>
        </w:tc>
        <w:tc>
          <w:tcPr>
            <w:tcW w:w="2694" w:type="dxa"/>
            <w:shd w:val="clear" w:color="auto" w:fill="D9D9D9" w:themeFill="background1" w:themeFillShade="D9"/>
          </w:tcPr>
          <w:p w14:paraId="16FC06DC" w14:textId="77777777" w:rsidR="00DA3510" w:rsidRPr="00503521" w:rsidRDefault="00DA3510" w:rsidP="0067064C">
            <w:pPr>
              <w:pStyle w:val="TAH"/>
            </w:pPr>
            <w:r w:rsidRPr="00503521">
              <w:rPr>
                <w:rFonts w:hint="eastAsia"/>
              </w:rPr>
              <w:t>V</w:t>
            </w:r>
            <w:r w:rsidRPr="00503521">
              <w:t>ictim Rx</w:t>
            </w:r>
          </w:p>
        </w:tc>
        <w:tc>
          <w:tcPr>
            <w:tcW w:w="2406" w:type="dxa"/>
            <w:shd w:val="clear" w:color="auto" w:fill="D9D9D9" w:themeFill="background1" w:themeFillShade="D9"/>
          </w:tcPr>
          <w:p w14:paraId="5D9FEC6E" w14:textId="77777777" w:rsidR="00DA3510" w:rsidRPr="00503521" w:rsidRDefault="00DA3510" w:rsidP="0067064C">
            <w:pPr>
              <w:pStyle w:val="TAH"/>
            </w:pPr>
            <w:r w:rsidRPr="00503521">
              <w:rPr>
                <w:rFonts w:hint="eastAsia"/>
              </w:rPr>
              <w:t>W</w:t>
            </w:r>
            <w:r w:rsidRPr="00503521">
              <w:t>hether 2Tx requirements exists</w:t>
            </w:r>
          </w:p>
        </w:tc>
      </w:tr>
      <w:tr w:rsidR="00503521" w:rsidRPr="00503521" w14:paraId="66339E38" w14:textId="77777777" w:rsidTr="00F7619B">
        <w:trPr>
          <w:trHeight w:val="305"/>
        </w:trPr>
        <w:tc>
          <w:tcPr>
            <w:tcW w:w="1795" w:type="dxa"/>
            <w:vMerge w:val="restart"/>
          </w:tcPr>
          <w:p w14:paraId="76CD9C2F" w14:textId="77777777" w:rsidR="0033513C" w:rsidRPr="00503521" w:rsidRDefault="0033513C" w:rsidP="00F7619B">
            <w:pPr>
              <w:spacing w:after="0"/>
              <w:rPr>
                <w:rFonts w:ascii="Arial" w:hAnsi="Arial"/>
                <w:b/>
                <w:sz w:val="18"/>
              </w:rPr>
            </w:pPr>
            <w:r w:rsidRPr="00503521">
              <w:rPr>
                <w:rFonts w:ascii="Arial" w:hAnsi="Arial" w:hint="eastAsia"/>
                <w:b/>
                <w:sz w:val="18"/>
              </w:rPr>
              <w:t>H</w:t>
            </w:r>
            <w:r w:rsidRPr="00503521">
              <w:rPr>
                <w:rFonts w:ascii="Arial" w:hAnsi="Arial"/>
                <w:b/>
                <w:sz w:val="18"/>
              </w:rPr>
              <w:t>armonic mixing</w:t>
            </w:r>
          </w:p>
        </w:tc>
        <w:tc>
          <w:tcPr>
            <w:tcW w:w="2736" w:type="dxa"/>
          </w:tcPr>
          <w:p w14:paraId="48EDBE18" w14:textId="77777777" w:rsidR="0033513C" w:rsidRPr="00503521" w:rsidRDefault="00624FE6" w:rsidP="0067064C">
            <w:pPr>
              <w:pStyle w:val="TAL"/>
            </w:pPr>
            <w:r w:rsidRPr="00503521">
              <w:t xml:space="preserve">M order of </w:t>
            </w:r>
            <w:r w:rsidR="0033513C" w:rsidRPr="00503521">
              <w:rPr>
                <w:rFonts w:hint="eastAsia"/>
              </w:rPr>
              <w:t>n</w:t>
            </w:r>
            <w:r w:rsidR="0033513C" w:rsidRPr="00503521">
              <w:t xml:space="preserve">Y </w:t>
            </w:r>
            <w:r w:rsidRPr="00503521">
              <w:t>UL</w:t>
            </w:r>
          </w:p>
        </w:tc>
        <w:tc>
          <w:tcPr>
            <w:tcW w:w="2694" w:type="dxa"/>
          </w:tcPr>
          <w:p w14:paraId="63A284D8" w14:textId="77777777" w:rsidR="0033513C" w:rsidRPr="00503521" w:rsidRDefault="0033513C" w:rsidP="0067064C">
            <w:pPr>
              <w:pStyle w:val="TAL"/>
            </w:pPr>
            <w:r w:rsidRPr="00503521">
              <w:t xml:space="preserve">N order of </w:t>
            </w:r>
            <w:r w:rsidRPr="00503521">
              <w:rPr>
                <w:rFonts w:hint="eastAsia"/>
              </w:rPr>
              <w:t>n</w:t>
            </w:r>
            <w:r w:rsidRPr="00503521">
              <w:t xml:space="preserve">X </w:t>
            </w:r>
            <w:r w:rsidR="00624FE6" w:rsidRPr="00503521">
              <w:t>DL</w:t>
            </w:r>
          </w:p>
        </w:tc>
        <w:tc>
          <w:tcPr>
            <w:tcW w:w="2406" w:type="dxa"/>
          </w:tcPr>
          <w:p w14:paraId="6CCF4269" w14:textId="77777777" w:rsidR="0033513C" w:rsidRPr="00503521" w:rsidRDefault="0033513C" w:rsidP="0067064C">
            <w:pPr>
              <w:pStyle w:val="TAL"/>
            </w:pPr>
            <w:r w:rsidRPr="00503521">
              <w:rPr>
                <w:rFonts w:hint="eastAsia"/>
              </w:rPr>
              <w:t>Y</w:t>
            </w:r>
            <w:r w:rsidRPr="00503521">
              <w:t>es or No?</w:t>
            </w:r>
          </w:p>
        </w:tc>
      </w:tr>
      <w:tr w:rsidR="00503521" w:rsidRPr="00503521" w14:paraId="74A3D10B" w14:textId="77777777" w:rsidTr="00F7619B">
        <w:trPr>
          <w:trHeight w:val="305"/>
        </w:trPr>
        <w:tc>
          <w:tcPr>
            <w:tcW w:w="1795" w:type="dxa"/>
            <w:vMerge/>
          </w:tcPr>
          <w:p w14:paraId="6549AFB8" w14:textId="77777777" w:rsidR="0033513C" w:rsidRPr="00503521" w:rsidRDefault="0033513C" w:rsidP="00F7619B">
            <w:pPr>
              <w:spacing w:after="0"/>
              <w:rPr>
                <w:rFonts w:ascii="Arial" w:hAnsi="Arial"/>
                <w:b/>
                <w:sz w:val="18"/>
              </w:rPr>
            </w:pPr>
          </w:p>
        </w:tc>
        <w:tc>
          <w:tcPr>
            <w:tcW w:w="2736" w:type="dxa"/>
          </w:tcPr>
          <w:p w14:paraId="56E71CD4" w14:textId="77777777" w:rsidR="0033513C" w:rsidRPr="00503521" w:rsidRDefault="008B4511" w:rsidP="0067064C">
            <w:pPr>
              <w:pStyle w:val="TAL"/>
            </w:pPr>
            <w:r w:rsidRPr="00503521">
              <w:t>…</w:t>
            </w:r>
          </w:p>
        </w:tc>
        <w:tc>
          <w:tcPr>
            <w:tcW w:w="2694" w:type="dxa"/>
          </w:tcPr>
          <w:p w14:paraId="7B49DBEF" w14:textId="77777777" w:rsidR="0033513C" w:rsidRPr="00503521" w:rsidRDefault="008B4511" w:rsidP="0067064C">
            <w:pPr>
              <w:pStyle w:val="TAL"/>
            </w:pPr>
            <w:r w:rsidRPr="00503521">
              <w:t>…</w:t>
            </w:r>
          </w:p>
        </w:tc>
        <w:tc>
          <w:tcPr>
            <w:tcW w:w="2406" w:type="dxa"/>
          </w:tcPr>
          <w:p w14:paraId="5B8767BE" w14:textId="77777777" w:rsidR="0033513C" w:rsidRPr="00503521" w:rsidRDefault="008B4511" w:rsidP="0067064C">
            <w:pPr>
              <w:pStyle w:val="TAL"/>
            </w:pPr>
            <w:r w:rsidRPr="00503521">
              <w:t>…</w:t>
            </w:r>
          </w:p>
        </w:tc>
      </w:tr>
      <w:tr w:rsidR="00503521" w:rsidRPr="00503521" w14:paraId="2E728F0F" w14:textId="77777777" w:rsidTr="00F7619B">
        <w:trPr>
          <w:trHeight w:val="305"/>
        </w:trPr>
        <w:tc>
          <w:tcPr>
            <w:tcW w:w="1795" w:type="dxa"/>
            <w:vMerge w:val="restart"/>
          </w:tcPr>
          <w:p w14:paraId="4B9777D9" w14:textId="77777777" w:rsidR="0033513C" w:rsidRPr="00503521" w:rsidRDefault="0033513C" w:rsidP="00F7619B">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CDDAC8E" w14:textId="77777777" w:rsidR="0033513C" w:rsidRPr="00503521" w:rsidRDefault="0033513C" w:rsidP="0067064C">
            <w:pPr>
              <w:pStyle w:val="TAL"/>
            </w:pPr>
            <w:r w:rsidRPr="00503521">
              <w:t>n</w:t>
            </w:r>
            <w:r w:rsidRPr="00503521">
              <w:rPr>
                <w:rFonts w:hint="eastAsia"/>
              </w:rPr>
              <w:t>Y</w:t>
            </w:r>
            <w:r w:rsidRPr="00503521">
              <w:t xml:space="preserve"> </w:t>
            </w:r>
            <w:r w:rsidR="00624FE6" w:rsidRPr="00503521">
              <w:t>UL</w:t>
            </w:r>
          </w:p>
        </w:tc>
        <w:tc>
          <w:tcPr>
            <w:tcW w:w="2694" w:type="dxa"/>
          </w:tcPr>
          <w:p w14:paraId="2F318C91" w14:textId="77777777" w:rsidR="0033513C" w:rsidRPr="00503521" w:rsidRDefault="0033513C" w:rsidP="0067064C">
            <w:pPr>
              <w:pStyle w:val="TAL"/>
            </w:pPr>
            <w:r w:rsidRPr="00503521">
              <w:rPr>
                <w:rFonts w:hint="eastAsia"/>
              </w:rPr>
              <w:t>n</w:t>
            </w:r>
            <w:r w:rsidRPr="00503521">
              <w:t xml:space="preserve">X </w:t>
            </w:r>
            <w:r w:rsidR="00624FE6" w:rsidRPr="00503521">
              <w:t>DL</w:t>
            </w:r>
          </w:p>
        </w:tc>
        <w:tc>
          <w:tcPr>
            <w:tcW w:w="2406" w:type="dxa"/>
          </w:tcPr>
          <w:p w14:paraId="1AEA6D5F" w14:textId="77777777" w:rsidR="0033513C" w:rsidRPr="00503521" w:rsidRDefault="0033513C" w:rsidP="0067064C">
            <w:pPr>
              <w:pStyle w:val="TAL"/>
            </w:pPr>
            <w:r w:rsidRPr="00503521">
              <w:rPr>
                <w:rFonts w:hint="eastAsia"/>
              </w:rPr>
              <w:t>Y</w:t>
            </w:r>
            <w:r w:rsidRPr="00503521">
              <w:t>es or No?</w:t>
            </w:r>
          </w:p>
        </w:tc>
      </w:tr>
      <w:tr w:rsidR="00503521" w:rsidRPr="00503521" w14:paraId="17DC926F" w14:textId="77777777" w:rsidTr="00F7619B">
        <w:trPr>
          <w:trHeight w:val="305"/>
        </w:trPr>
        <w:tc>
          <w:tcPr>
            <w:tcW w:w="1795" w:type="dxa"/>
            <w:vMerge/>
          </w:tcPr>
          <w:p w14:paraId="7BE6F91A" w14:textId="77777777" w:rsidR="0033513C" w:rsidRPr="00503521" w:rsidRDefault="0033513C" w:rsidP="00F7619B">
            <w:pPr>
              <w:spacing w:after="0"/>
              <w:rPr>
                <w:rFonts w:ascii="Arial" w:hAnsi="Arial"/>
                <w:b/>
                <w:sz w:val="18"/>
              </w:rPr>
            </w:pPr>
          </w:p>
        </w:tc>
        <w:tc>
          <w:tcPr>
            <w:tcW w:w="2736" w:type="dxa"/>
          </w:tcPr>
          <w:p w14:paraId="66EF65A9" w14:textId="77777777" w:rsidR="0033513C" w:rsidRPr="00503521" w:rsidRDefault="008B4511" w:rsidP="0067064C">
            <w:pPr>
              <w:pStyle w:val="TAL"/>
            </w:pPr>
            <w:r w:rsidRPr="00503521">
              <w:t>…</w:t>
            </w:r>
          </w:p>
        </w:tc>
        <w:tc>
          <w:tcPr>
            <w:tcW w:w="2694" w:type="dxa"/>
          </w:tcPr>
          <w:p w14:paraId="091BF11F" w14:textId="77777777" w:rsidR="0033513C" w:rsidRPr="00503521" w:rsidRDefault="008B4511" w:rsidP="0067064C">
            <w:pPr>
              <w:pStyle w:val="TAL"/>
            </w:pPr>
            <w:r w:rsidRPr="00503521">
              <w:t>…</w:t>
            </w:r>
          </w:p>
        </w:tc>
        <w:tc>
          <w:tcPr>
            <w:tcW w:w="2406" w:type="dxa"/>
          </w:tcPr>
          <w:p w14:paraId="0FFDD4E2" w14:textId="77777777" w:rsidR="0033513C" w:rsidRPr="00503521" w:rsidRDefault="008B4511" w:rsidP="0067064C">
            <w:pPr>
              <w:pStyle w:val="TAL"/>
            </w:pPr>
            <w:r w:rsidRPr="00503521">
              <w:t>…</w:t>
            </w:r>
          </w:p>
        </w:tc>
      </w:tr>
      <w:tr w:rsidR="00503521" w:rsidRPr="00503521" w14:paraId="503C24F3" w14:textId="77777777" w:rsidTr="00F7619B">
        <w:trPr>
          <w:trHeight w:val="305"/>
        </w:trPr>
        <w:tc>
          <w:tcPr>
            <w:tcW w:w="1795" w:type="dxa"/>
            <w:vMerge w:val="restart"/>
          </w:tcPr>
          <w:p w14:paraId="03EA65E0" w14:textId="77777777" w:rsidR="0033513C" w:rsidRPr="00503521" w:rsidRDefault="0033513C" w:rsidP="00F7619B">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5252E2AB" w14:textId="77777777" w:rsidR="0033513C" w:rsidRPr="00503521" w:rsidRDefault="00F256ED" w:rsidP="0067064C">
            <w:pPr>
              <w:pStyle w:val="TAL"/>
            </w:pPr>
            <w:r w:rsidRPr="00503521">
              <w:t>IMD order (</w:t>
            </w:r>
            <w:r w:rsidR="004948B7" w:rsidRPr="00503521">
              <w:t xml:space="preserve">M order of </w:t>
            </w:r>
            <w:r w:rsidR="0033513C" w:rsidRPr="00503521">
              <w:t xml:space="preserve">nX </w:t>
            </w:r>
            <w:r w:rsidR="00624FE6" w:rsidRPr="00503521">
              <w:t>UL</w:t>
            </w:r>
            <w:r w:rsidR="0033513C" w:rsidRPr="00503521">
              <w:t xml:space="preserve"> + </w:t>
            </w:r>
            <w:r w:rsidR="00566916" w:rsidRPr="00503521">
              <w:t xml:space="preserve">N order of </w:t>
            </w:r>
            <w:r w:rsidR="0033513C" w:rsidRPr="00503521">
              <w:t xml:space="preserve">nY </w:t>
            </w:r>
            <w:r w:rsidR="00624FE6" w:rsidRPr="00503521">
              <w:t>UL</w:t>
            </w:r>
            <w:r w:rsidRPr="00503521">
              <w:t>)</w:t>
            </w:r>
          </w:p>
        </w:tc>
        <w:tc>
          <w:tcPr>
            <w:tcW w:w="2694" w:type="dxa"/>
          </w:tcPr>
          <w:p w14:paraId="50CE9EF9" w14:textId="77777777" w:rsidR="0033513C" w:rsidRPr="00503521" w:rsidRDefault="0033513C" w:rsidP="0067064C">
            <w:pPr>
              <w:pStyle w:val="TAL"/>
            </w:pPr>
            <w:r w:rsidRPr="00503521">
              <w:t xml:space="preserve">nX </w:t>
            </w:r>
            <w:r w:rsidR="00624FE6" w:rsidRPr="00503521">
              <w:t>DL</w:t>
            </w:r>
          </w:p>
        </w:tc>
        <w:tc>
          <w:tcPr>
            <w:tcW w:w="2406" w:type="dxa"/>
          </w:tcPr>
          <w:p w14:paraId="21B5A308" w14:textId="77777777" w:rsidR="0033513C" w:rsidRPr="00503521" w:rsidRDefault="0033513C" w:rsidP="0067064C">
            <w:pPr>
              <w:pStyle w:val="TAL"/>
            </w:pPr>
            <w:r w:rsidRPr="00503521">
              <w:rPr>
                <w:rFonts w:hint="eastAsia"/>
              </w:rPr>
              <w:t>Y</w:t>
            </w:r>
            <w:r w:rsidRPr="00503521">
              <w:t>es or No?</w:t>
            </w:r>
          </w:p>
        </w:tc>
      </w:tr>
      <w:tr w:rsidR="00503521" w:rsidRPr="00503521" w14:paraId="358B8648" w14:textId="77777777" w:rsidTr="00F7619B">
        <w:trPr>
          <w:trHeight w:val="305"/>
        </w:trPr>
        <w:tc>
          <w:tcPr>
            <w:tcW w:w="1795" w:type="dxa"/>
            <w:vMerge/>
          </w:tcPr>
          <w:p w14:paraId="2E625D36" w14:textId="77777777" w:rsidR="0033513C" w:rsidRPr="00503521" w:rsidRDefault="0033513C" w:rsidP="00F7619B">
            <w:pPr>
              <w:spacing w:after="0"/>
              <w:rPr>
                <w:lang w:eastAsia="zh-CN"/>
              </w:rPr>
            </w:pPr>
          </w:p>
        </w:tc>
        <w:tc>
          <w:tcPr>
            <w:tcW w:w="2736" w:type="dxa"/>
          </w:tcPr>
          <w:p w14:paraId="0E9EBFC8" w14:textId="77777777" w:rsidR="0033513C" w:rsidRPr="00503521" w:rsidRDefault="008B4511" w:rsidP="0067064C">
            <w:pPr>
              <w:pStyle w:val="TAL"/>
            </w:pPr>
            <w:r w:rsidRPr="00503521">
              <w:t>…</w:t>
            </w:r>
          </w:p>
        </w:tc>
        <w:tc>
          <w:tcPr>
            <w:tcW w:w="2694" w:type="dxa"/>
          </w:tcPr>
          <w:p w14:paraId="7B3002FE" w14:textId="77777777" w:rsidR="0033513C" w:rsidRPr="00503521" w:rsidRDefault="008B4511" w:rsidP="0067064C">
            <w:pPr>
              <w:pStyle w:val="TAL"/>
            </w:pPr>
            <w:r w:rsidRPr="00503521">
              <w:t>…</w:t>
            </w:r>
          </w:p>
        </w:tc>
        <w:tc>
          <w:tcPr>
            <w:tcW w:w="2406" w:type="dxa"/>
          </w:tcPr>
          <w:p w14:paraId="7BEFB1F9" w14:textId="77777777" w:rsidR="0033513C" w:rsidRPr="00503521" w:rsidRDefault="008B4511" w:rsidP="0067064C">
            <w:pPr>
              <w:pStyle w:val="TAL"/>
            </w:pPr>
            <w:r w:rsidRPr="00503521">
              <w:t>…</w:t>
            </w:r>
          </w:p>
        </w:tc>
      </w:tr>
    </w:tbl>
    <w:p w14:paraId="44AB567E" w14:textId="77777777" w:rsidR="00707C96" w:rsidRPr="00503521" w:rsidRDefault="00707C96" w:rsidP="00707C96">
      <w:pPr>
        <w:rPr>
          <w:lang w:val="en-US" w:eastAsia="zh-CN"/>
        </w:rPr>
      </w:pPr>
      <w:bookmarkStart w:id="284" w:name="_Toc21779"/>
      <w:bookmarkStart w:id="285" w:name="_Toc109047243"/>
      <w:r w:rsidRPr="00503521">
        <w:rPr>
          <w:rFonts w:hint="eastAsia"/>
          <w:lang w:eastAsia="zh-CN"/>
        </w:rPr>
        <w:lastRenderedPageBreak/>
        <w:t xml:space="preserve">Editor's </w:t>
      </w:r>
      <w:r w:rsidRPr="00503521">
        <w:t xml:space="preserve">note: </w:t>
      </w:r>
      <w:r w:rsidRPr="00503521">
        <w:rPr>
          <w:lang w:val="en-US" w:eastAsia="zh-CN"/>
        </w:rPr>
        <w:t>only list the MSD scenario that exist</w:t>
      </w:r>
      <w:r w:rsidR="005837E4" w:rsidRPr="00503521">
        <w:rPr>
          <w:lang w:val="en-US" w:eastAsia="zh-CN"/>
        </w:rPr>
        <w:t>s</w:t>
      </w:r>
      <w:r w:rsidRPr="00503521">
        <w:rPr>
          <w:lang w:val="en-US" w:eastAsia="zh-CN"/>
        </w:rPr>
        <w:t xml:space="preserve"> for this band combination.</w:t>
      </w:r>
    </w:p>
    <w:p w14:paraId="7C21ED8C" w14:textId="77777777" w:rsidR="000F385E" w:rsidRPr="00503521" w:rsidRDefault="000F385E" w:rsidP="000F385E">
      <w:pPr>
        <w:pStyle w:val="TH"/>
        <w:overflowPunct/>
        <w:autoSpaceDE/>
        <w:autoSpaceDN/>
        <w:adjustRightInd/>
        <w:textAlignment w:val="auto"/>
      </w:pPr>
      <w:r w:rsidRPr="00503521">
        <w:t xml:space="preserve">Table </w:t>
      </w:r>
      <w:r w:rsidRPr="00503521">
        <w:rPr>
          <w:rFonts w:hint="eastAsia"/>
        </w:rPr>
        <w:t>5.x</w:t>
      </w:r>
      <w:r w:rsidRPr="00503521">
        <w:t>.3-</w:t>
      </w:r>
      <w:r w:rsidR="007D24D5" w:rsidRPr="00503521">
        <w:t>2</w:t>
      </w:r>
      <w:r w:rsidRPr="00503521">
        <w:t>: MSD scenarios for CA_nX-nY with total power class 1.5</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3CD1939E" w14:textId="77777777" w:rsidTr="00F30630">
        <w:trPr>
          <w:trHeight w:val="443"/>
        </w:trPr>
        <w:tc>
          <w:tcPr>
            <w:tcW w:w="1795" w:type="dxa"/>
            <w:shd w:val="clear" w:color="auto" w:fill="D9D9D9" w:themeFill="background1" w:themeFillShade="D9"/>
          </w:tcPr>
          <w:p w14:paraId="3CA30287" w14:textId="77777777" w:rsidR="000F385E" w:rsidRPr="00503521"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503521" w:rsidRDefault="000F385E" w:rsidP="00326A6F">
            <w:pPr>
              <w:pStyle w:val="TAH"/>
            </w:pPr>
            <w:r w:rsidRPr="00503521">
              <w:t>Aggressor Tx</w:t>
            </w:r>
          </w:p>
        </w:tc>
        <w:tc>
          <w:tcPr>
            <w:tcW w:w="2694" w:type="dxa"/>
            <w:shd w:val="clear" w:color="auto" w:fill="D9D9D9" w:themeFill="background1" w:themeFillShade="D9"/>
          </w:tcPr>
          <w:p w14:paraId="534532E4" w14:textId="77777777" w:rsidR="000F385E" w:rsidRPr="00503521" w:rsidRDefault="000F385E" w:rsidP="00326A6F">
            <w:pPr>
              <w:pStyle w:val="TAH"/>
            </w:pPr>
            <w:r w:rsidRPr="00503521">
              <w:rPr>
                <w:rFonts w:hint="eastAsia"/>
              </w:rPr>
              <w:t>V</w:t>
            </w:r>
            <w:r w:rsidRPr="00503521">
              <w:t>ictim Rx</w:t>
            </w:r>
          </w:p>
        </w:tc>
        <w:tc>
          <w:tcPr>
            <w:tcW w:w="2406" w:type="dxa"/>
            <w:shd w:val="clear" w:color="auto" w:fill="D9D9D9" w:themeFill="background1" w:themeFillShade="D9"/>
          </w:tcPr>
          <w:p w14:paraId="20BE3A5C" w14:textId="77777777" w:rsidR="000F385E" w:rsidRPr="00503521" w:rsidRDefault="000F385E" w:rsidP="00326A6F">
            <w:pPr>
              <w:pStyle w:val="TAH"/>
            </w:pPr>
            <w:r w:rsidRPr="00503521">
              <w:rPr>
                <w:rFonts w:hint="eastAsia"/>
              </w:rPr>
              <w:t>W</w:t>
            </w:r>
            <w:r w:rsidRPr="00503521">
              <w:t>hether 2Tx requirements exists</w:t>
            </w:r>
          </w:p>
        </w:tc>
      </w:tr>
      <w:tr w:rsidR="00503521" w:rsidRPr="00503521" w14:paraId="67CC9F0A" w14:textId="77777777" w:rsidTr="00326A6F">
        <w:trPr>
          <w:trHeight w:val="305"/>
        </w:trPr>
        <w:tc>
          <w:tcPr>
            <w:tcW w:w="1795" w:type="dxa"/>
            <w:vMerge w:val="restart"/>
          </w:tcPr>
          <w:p w14:paraId="4F18F714" w14:textId="77777777" w:rsidR="000F385E" w:rsidRPr="00503521" w:rsidRDefault="000F385E" w:rsidP="00326A6F">
            <w:pPr>
              <w:spacing w:after="0"/>
              <w:rPr>
                <w:rFonts w:ascii="Arial" w:hAnsi="Arial"/>
                <w:b/>
                <w:sz w:val="18"/>
              </w:rPr>
            </w:pPr>
            <w:r w:rsidRPr="00503521">
              <w:rPr>
                <w:rFonts w:ascii="Arial" w:hAnsi="Arial" w:hint="eastAsia"/>
                <w:b/>
                <w:sz w:val="18"/>
              </w:rPr>
              <w:t>H</w:t>
            </w:r>
            <w:r w:rsidRPr="00503521">
              <w:rPr>
                <w:rFonts w:ascii="Arial" w:hAnsi="Arial"/>
                <w:b/>
                <w:sz w:val="18"/>
              </w:rPr>
              <w:t>armonic mixing</w:t>
            </w:r>
          </w:p>
        </w:tc>
        <w:tc>
          <w:tcPr>
            <w:tcW w:w="2736" w:type="dxa"/>
          </w:tcPr>
          <w:p w14:paraId="0BCB9C93" w14:textId="77777777" w:rsidR="000F385E" w:rsidRPr="00503521" w:rsidRDefault="000F385E" w:rsidP="00326A6F">
            <w:pPr>
              <w:pStyle w:val="TAL"/>
            </w:pPr>
            <w:r w:rsidRPr="00503521">
              <w:t xml:space="preserve">M order of </w:t>
            </w:r>
            <w:r w:rsidRPr="00503521">
              <w:rPr>
                <w:rFonts w:hint="eastAsia"/>
              </w:rPr>
              <w:t>n</w:t>
            </w:r>
            <w:r w:rsidRPr="00503521">
              <w:t>Y UL</w:t>
            </w:r>
          </w:p>
        </w:tc>
        <w:tc>
          <w:tcPr>
            <w:tcW w:w="2694" w:type="dxa"/>
          </w:tcPr>
          <w:p w14:paraId="1D4272DE" w14:textId="77777777" w:rsidR="000F385E" w:rsidRPr="00503521" w:rsidRDefault="000F385E" w:rsidP="00326A6F">
            <w:pPr>
              <w:pStyle w:val="TAL"/>
            </w:pPr>
            <w:r w:rsidRPr="00503521">
              <w:t xml:space="preserve">N order of </w:t>
            </w:r>
            <w:r w:rsidRPr="00503521">
              <w:rPr>
                <w:rFonts w:hint="eastAsia"/>
              </w:rPr>
              <w:t>n</w:t>
            </w:r>
            <w:r w:rsidRPr="00503521">
              <w:t>X DL</w:t>
            </w:r>
          </w:p>
        </w:tc>
        <w:tc>
          <w:tcPr>
            <w:tcW w:w="2406" w:type="dxa"/>
          </w:tcPr>
          <w:p w14:paraId="193D82B8" w14:textId="77777777" w:rsidR="000F385E" w:rsidRPr="00503521" w:rsidRDefault="000F385E" w:rsidP="00326A6F">
            <w:pPr>
              <w:pStyle w:val="TAL"/>
            </w:pPr>
            <w:r w:rsidRPr="00503521">
              <w:rPr>
                <w:rFonts w:hint="eastAsia"/>
              </w:rPr>
              <w:t>Y</w:t>
            </w:r>
            <w:r w:rsidRPr="00503521">
              <w:t>es or No?</w:t>
            </w:r>
          </w:p>
        </w:tc>
      </w:tr>
      <w:tr w:rsidR="00503521" w:rsidRPr="00503521" w14:paraId="216E2090" w14:textId="77777777" w:rsidTr="00326A6F">
        <w:trPr>
          <w:trHeight w:val="305"/>
        </w:trPr>
        <w:tc>
          <w:tcPr>
            <w:tcW w:w="1795" w:type="dxa"/>
            <w:vMerge/>
          </w:tcPr>
          <w:p w14:paraId="2FFE2670" w14:textId="77777777" w:rsidR="000F385E" w:rsidRPr="00503521" w:rsidRDefault="000F385E" w:rsidP="00326A6F">
            <w:pPr>
              <w:spacing w:after="0"/>
              <w:rPr>
                <w:rFonts w:ascii="Arial" w:hAnsi="Arial"/>
                <w:b/>
                <w:sz w:val="18"/>
              </w:rPr>
            </w:pPr>
          </w:p>
        </w:tc>
        <w:tc>
          <w:tcPr>
            <w:tcW w:w="2736" w:type="dxa"/>
          </w:tcPr>
          <w:p w14:paraId="44156E6E" w14:textId="77777777" w:rsidR="000F385E" w:rsidRPr="00503521" w:rsidRDefault="000F385E" w:rsidP="00326A6F">
            <w:pPr>
              <w:pStyle w:val="TAL"/>
            </w:pPr>
            <w:r w:rsidRPr="00503521">
              <w:t>…</w:t>
            </w:r>
          </w:p>
        </w:tc>
        <w:tc>
          <w:tcPr>
            <w:tcW w:w="2694" w:type="dxa"/>
          </w:tcPr>
          <w:p w14:paraId="053A4057" w14:textId="77777777" w:rsidR="000F385E" w:rsidRPr="00503521" w:rsidRDefault="000F385E" w:rsidP="00326A6F">
            <w:pPr>
              <w:pStyle w:val="TAL"/>
            </w:pPr>
            <w:r w:rsidRPr="00503521">
              <w:t>…</w:t>
            </w:r>
          </w:p>
        </w:tc>
        <w:tc>
          <w:tcPr>
            <w:tcW w:w="2406" w:type="dxa"/>
          </w:tcPr>
          <w:p w14:paraId="26C2FCEF" w14:textId="77777777" w:rsidR="000F385E" w:rsidRPr="00503521" w:rsidRDefault="000F385E" w:rsidP="00326A6F">
            <w:pPr>
              <w:pStyle w:val="TAL"/>
            </w:pPr>
            <w:r w:rsidRPr="00503521">
              <w:t>…</w:t>
            </w:r>
          </w:p>
        </w:tc>
      </w:tr>
      <w:tr w:rsidR="00503521" w:rsidRPr="00503521" w14:paraId="24412EDC" w14:textId="77777777" w:rsidTr="00326A6F">
        <w:trPr>
          <w:trHeight w:val="305"/>
        </w:trPr>
        <w:tc>
          <w:tcPr>
            <w:tcW w:w="1795" w:type="dxa"/>
            <w:vMerge w:val="restart"/>
          </w:tcPr>
          <w:p w14:paraId="18E3EF95" w14:textId="77777777" w:rsidR="000F385E" w:rsidRPr="00503521" w:rsidRDefault="000F385E" w:rsidP="00326A6F">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B6AF49A" w14:textId="77777777" w:rsidR="000F385E" w:rsidRPr="00503521" w:rsidRDefault="000F385E" w:rsidP="00326A6F">
            <w:pPr>
              <w:pStyle w:val="TAL"/>
            </w:pPr>
            <w:r w:rsidRPr="00503521">
              <w:t>n</w:t>
            </w:r>
            <w:r w:rsidRPr="00503521">
              <w:rPr>
                <w:rFonts w:hint="eastAsia"/>
              </w:rPr>
              <w:t>Y</w:t>
            </w:r>
            <w:r w:rsidRPr="00503521">
              <w:t xml:space="preserve"> UL</w:t>
            </w:r>
          </w:p>
        </w:tc>
        <w:tc>
          <w:tcPr>
            <w:tcW w:w="2694" w:type="dxa"/>
          </w:tcPr>
          <w:p w14:paraId="5136B11B" w14:textId="77777777" w:rsidR="000F385E" w:rsidRPr="00503521" w:rsidRDefault="000F385E" w:rsidP="00326A6F">
            <w:pPr>
              <w:pStyle w:val="TAL"/>
            </w:pPr>
            <w:r w:rsidRPr="00503521">
              <w:rPr>
                <w:rFonts w:hint="eastAsia"/>
              </w:rPr>
              <w:t>n</w:t>
            </w:r>
            <w:r w:rsidRPr="00503521">
              <w:t>X DL</w:t>
            </w:r>
          </w:p>
        </w:tc>
        <w:tc>
          <w:tcPr>
            <w:tcW w:w="2406" w:type="dxa"/>
          </w:tcPr>
          <w:p w14:paraId="3A3527B5" w14:textId="77777777" w:rsidR="000F385E" w:rsidRPr="00503521" w:rsidRDefault="000F385E" w:rsidP="00326A6F">
            <w:pPr>
              <w:pStyle w:val="TAL"/>
            </w:pPr>
            <w:r w:rsidRPr="00503521">
              <w:rPr>
                <w:rFonts w:hint="eastAsia"/>
              </w:rPr>
              <w:t>Y</w:t>
            </w:r>
            <w:r w:rsidRPr="00503521">
              <w:t>es or No?</w:t>
            </w:r>
          </w:p>
        </w:tc>
      </w:tr>
      <w:tr w:rsidR="00503521" w:rsidRPr="00503521" w14:paraId="572117D6" w14:textId="77777777" w:rsidTr="00326A6F">
        <w:trPr>
          <w:trHeight w:val="305"/>
        </w:trPr>
        <w:tc>
          <w:tcPr>
            <w:tcW w:w="1795" w:type="dxa"/>
            <w:vMerge/>
          </w:tcPr>
          <w:p w14:paraId="73AF7B2C" w14:textId="77777777" w:rsidR="000F385E" w:rsidRPr="00503521" w:rsidRDefault="000F385E" w:rsidP="00326A6F">
            <w:pPr>
              <w:spacing w:after="0"/>
              <w:rPr>
                <w:rFonts w:ascii="Arial" w:hAnsi="Arial"/>
                <w:b/>
                <w:sz w:val="18"/>
              </w:rPr>
            </w:pPr>
          </w:p>
        </w:tc>
        <w:tc>
          <w:tcPr>
            <w:tcW w:w="2736" w:type="dxa"/>
          </w:tcPr>
          <w:p w14:paraId="2E152B3D" w14:textId="77777777" w:rsidR="000F385E" w:rsidRPr="00503521" w:rsidRDefault="000F385E" w:rsidP="00326A6F">
            <w:pPr>
              <w:pStyle w:val="TAL"/>
            </w:pPr>
            <w:r w:rsidRPr="00503521">
              <w:t>…</w:t>
            </w:r>
          </w:p>
        </w:tc>
        <w:tc>
          <w:tcPr>
            <w:tcW w:w="2694" w:type="dxa"/>
          </w:tcPr>
          <w:p w14:paraId="7D289E7F" w14:textId="77777777" w:rsidR="000F385E" w:rsidRPr="00503521" w:rsidRDefault="000F385E" w:rsidP="00326A6F">
            <w:pPr>
              <w:pStyle w:val="TAL"/>
            </w:pPr>
            <w:r w:rsidRPr="00503521">
              <w:t>…</w:t>
            </w:r>
          </w:p>
        </w:tc>
        <w:tc>
          <w:tcPr>
            <w:tcW w:w="2406" w:type="dxa"/>
          </w:tcPr>
          <w:p w14:paraId="1A555817" w14:textId="77777777" w:rsidR="000F385E" w:rsidRPr="00503521" w:rsidRDefault="000F385E" w:rsidP="00326A6F">
            <w:pPr>
              <w:pStyle w:val="TAL"/>
            </w:pPr>
            <w:r w:rsidRPr="00503521">
              <w:t>…</w:t>
            </w:r>
          </w:p>
        </w:tc>
      </w:tr>
      <w:tr w:rsidR="00503521" w:rsidRPr="00503521" w14:paraId="14BE16C2" w14:textId="77777777" w:rsidTr="00326A6F">
        <w:trPr>
          <w:trHeight w:val="305"/>
        </w:trPr>
        <w:tc>
          <w:tcPr>
            <w:tcW w:w="1795" w:type="dxa"/>
            <w:vMerge w:val="restart"/>
          </w:tcPr>
          <w:p w14:paraId="2B9C5066" w14:textId="77777777" w:rsidR="000F385E" w:rsidRPr="00503521" w:rsidRDefault="000F385E" w:rsidP="00326A6F">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26C522DC" w14:textId="77777777" w:rsidR="000F385E" w:rsidRPr="00503521" w:rsidRDefault="000F385E" w:rsidP="00326A6F">
            <w:pPr>
              <w:pStyle w:val="TAL"/>
            </w:pPr>
            <w:r w:rsidRPr="00503521">
              <w:t>IMD order (M order of nX UL + N order of nY UL)</w:t>
            </w:r>
          </w:p>
        </w:tc>
        <w:tc>
          <w:tcPr>
            <w:tcW w:w="2694" w:type="dxa"/>
          </w:tcPr>
          <w:p w14:paraId="73D72889" w14:textId="77777777" w:rsidR="000F385E" w:rsidRPr="00503521" w:rsidRDefault="000F385E" w:rsidP="00326A6F">
            <w:pPr>
              <w:pStyle w:val="TAL"/>
            </w:pPr>
            <w:r w:rsidRPr="00503521">
              <w:t>nX DL</w:t>
            </w:r>
          </w:p>
        </w:tc>
        <w:tc>
          <w:tcPr>
            <w:tcW w:w="2406" w:type="dxa"/>
          </w:tcPr>
          <w:p w14:paraId="203B0F13" w14:textId="77777777" w:rsidR="000F385E" w:rsidRPr="00503521" w:rsidRDefault="000F385E" w:rsidP="00326A6F">
            <w:pPr>
              <w:pStyle w:val="TAL"/>
            </w:pPr>
            <w:r w:rsidRPr="00503521">
              <w:rPr>
                <w:rFonts w:hint="eastAsia"/>
              </w:rPr>
              <w:t>Y</w:t>
            </w:r>
            <w:r w:rsidRPr="00503521">
              <w:t>es or No?</w:t>
            </w:r>
          </w:p>
        </w:tc>
      </w:tr>
      <w:tr w:rsidR="00503521" w:rsidRPr="00503521" w14:paraId="0A5C289E" w14:textId="77777777" w:rsidTr="00326A6F">
        <w:trPr>
          <w:trHeight w:val="305"/>
        </w:trPr>
        <w:tc>
          <w:tcPr>
            <w:tcW w:w="1795" w:type="dxa"/>
            <w:vMerge/>
          </w:tcPr>
          <w:p w14:paraId="5B7BD58F" w14:textId="77777777" w:rsidR="000F385E" w:rsidRPr="00503521" w:rsidRDefault="000F385E" w:rsidP="00326A6F">
            <w:pPr>
              <w:spacing w:after="0"/>
              <w:rPr>
                <w:lang w:eastAsia="zh-CN"/>
              </w:rPr>
            </w:pPr>
          </w:p>
        </w:tc>
        <w:tc>
          <w:tcPr>
            <w:tcW w:w="2736" w:type="dxa"/>
          </w:tcPr>
          <w:p w14:paraId="38BCBAEC" w14:textId="77777777" w:rsidR="000F385E" w:rsidRPr="00503521" w:rsidRDefault="000F385E" w:rsidP="00326A6F">
            <w:pPr>
              <w:pStyle w:val="TAL"/>
            </w:pPr>
            <w:r w:rsidRPr="00503521">
              <w:t>…</w:t>
            </w:r>
          </w:p>
        </w:tc>
        <w:tc>
          <w:tcPr>
            <w:tcW w:w="2694" w:type="dxa"/>
          </w:tcPr>
          <w:p w14:paraId="3B5BBFC2" w14:textId="77777777" w:rsidR="000F385E" w:rsidRPr="00503521" w:rsidRDefault="000F385E" w:rsidP="00326A6F">
            <w:pPr>
              <w:pStyle w:val="TAL"/>
            </w:pPr>
            <w:r w:rsidRPr="00503521">
              <w:t>…</w:t>
            </w:r>
          </w:p>
        </w:tc>
        <w:tc>
          <w:tcPr>
            <w:tcW w:w="2406" w:type="dxa"/>
          </w:tcPr>
          <w:p w14:paraId="49D84F04" w14:textId="77777777" w:rsidR="000F385E" w:rsidRPr="00503521" w:rsidRDefault="000F385E" w:rsidP="00326A6F">
            <w:pPr>
              <w:pStyle w:val="TAL"/>
            </w:pPr>
            <w:r w:rsidRPr="00503521">
              <w:t>…</w:t>
            </w:r>
          </w:p>
        </w:tc>
      </w:tr>
    </w:tbl>
    <w:p w14:paraId="0C8EF8EA" w14:textId="77777777" w:rsidR="000F385E" w:rsidRPr="00503521" w:rsidRDefault="000F385E" w:rsidP="000F385E">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exists for this band combination.</w:t>
      </w:r>
    </w:p>
    <w:p w14:paraId="63EFCF5F" w14:textId="77777777" w:rsidR="003A6E1C" w:rsidRPr="00503521" w:rsidRDefault="003A6E1C" w:rsidP="00141506"/>
    <w:p w14:paraId="01F3495B" w14:textId="77777777" w:rsidR="001B5B4D" w:rsidRPr="00503521" w:rsidRDefault="00D14E2E" w:rsidP="00110B89">
      <w:pPr>
        <w:pStyle w:val="Heading3"/>
      </w:pPr>
      <w:bookmarkStart w:id="286" w:name="_Toc22609"/>
      <w:bookmarkStart w:id="287" w:name="_Toc21161"/>
      <w:bookmarkStart w:id="288" w:name="_Toc4188"/>
      <w:bookmarkStart w:id="289" w:name="_Toc3384"/>
      <w:bookmarkStart w:id="290" w:name="_Toc17925"/>
      <w:bookmarkStart w:id="291" w:name="_Toc30997"/>
      <w:bookmarkStart w:id="292" w:name="_Toc17819"/>
      <w:bookmarkStart w:id="293" w:name="_Toc4361"/>
      <w:bookmarkStart w:id="294" w:name="_Toc16639"/>
      <w:bookmarkStart w:id="295" w:name="_Toc170058570"/>
      <w:bookmarkStart w:id="296" w:name="_Toc170058975"/>
      <w:r w:rsidRPr="00503521">
        <w:t>5.x.</w:t>
      </w:r>
      <w:r w:rsidR="00A439D3" w:rsidRPr="00503521">
        <w:t>4</w:t>
      </w:r>
      <w:r w:rsidRPr="00503521">
        <w:tab/>
        <w:t>REFSENS requirements</w:t>
      </w:r>
      <w:bookmarkEnd w:id="284"/>
      <w:bookmarkEnd w:id="285"/>
      <w:bookmarkEnd w:id="286"/>
      <w:bookmarkEnd w:id="287"/>
      <w:bookmarkEnd w:id="288"/>
      <w:bookmarkEnd w:id="289"/>
      <w:bookmarkEnd w:id="290"/>
      <w:bookmarkEnd w:id="291"/>
      <w:bookmarkEnd w:id="292"/>
      <w:bookmarkEnd w:id="293"/>
      <w:bookmarkEnd w:id="294"/>
      <w:bookmarkEnd w:id="295"/>
      <w:bookmarkEnd w:id="296"/>
    </w:p>
    <w:p w14:paraId="6D51D35D" w14:textId="77777777" w:rsidR="006E4E0B" w:rsidRPr="00503521" w:rsidRDefault="006E4E0B" w:rsidP="00977BDE">
      <w:pPr>
        <w:pStyle w:val="NO"/>
        <w:rPr>
          <w:b/>
          <w:lang w:eastAsia="zh-CN"/>
        </w:rPr>
      </w:pPr>
      <w:bookmarkStart w:id="297" w:name="OLE_LINK13"/>
      <w:bookmarkStart w:id="298" w:name="OLE_LINK17"/>
      <w:bookmarkStart w:id="299" w:name="OLE_LINK7"/>
      <w:r w:rsidRPr="00503521">
        <w:rPr>
          <w:lang w:eastAsia="zh-CN"/>
        </w:rPr>
        <w:t>Editor's note1: Make it clear whether the existing 2Tx requirements are reused or newly analysed due to for example missing of the 2Tx requirements.</w:t>
      </w:r>
    </w:p>
    <w:p w14:paraId="7726968A" w14:textId="77777777" w:rsidR="00C3638B" w:rsidRPr="00503521" w:rsidRDefault="00D14E2E" w:rsidP="00977BDE">
      <w:pPr>
        <w:pStyle w:val="NO"/>
        <w:rPr>
          <w:b/>
          <w:lang w:val="en-US" w:eastAsia="zh-CN"/>
        </w:rPr>
      </w:pPr>
      <w:r w:rsidRPr="00503521">
        <w:rPr>
          <w:lang w:eastAsia="zh-CN"/>
        </w:rPr>
        <w:t>Editor's note</w:t>
      </w:r>
      <w:bookmarkEnd w:id="297"/>
      <w:r w:rsidR="006E4E0B" w:rsidRPr="00503521">
        <w:rPr>
          <w:lang w:eastAsia="zh-CN"/>
        </w:rPr>
        <w:t>2</w:t>
      </w:r>
      <w:r w:rsidRPr="00503521">
        <w:rPr>
          <w:lang w:eastAsia="zh-CN"/>
        </w:rPr>
        <w:t>:</w:t>
      </w:r>
      <w:bookmarkEnd w:id="298"/>
      <w:r w:rsidRPr="00503521">
        <w:rPr>
          <w:lang w:eastAsia="zh-CN"/>
        </w:rPr>
        <w:t xml:space="preserve"> </w:t>
      </w:r>
      <w:bookmarkEnd w:id="299"/>
      <w:r w:rsidR="00732B72" w:rsidRPr="00503521">
        <w:rPr>
          <w:lang w:eastAsia="zh-CN"/>
        </w:rPr>
        <w:t xml:space="preserve">If reused, </w:t>
      </w:r>
      <w:r w:rsidR="00F256ED" w:rsidRPr="00503521">
        <w:rPr>
          <w:rFonts w:hint="eastAsia"/>
          <w:lang w:val="en-US" w:eastAsia="zh-CN"/>
        </w:rPr>
        <w:t>just say to reuse the existing 2Tx MSD requirements</w:t>
      </w:r>
      <w:r w:rsidR="00CF1ED9" w:rsidRPr="00503521">
        <w:rPr>
          <w:lang w:val="en-US" w:eastAsia="zh-CN"/>
        </w:rPr>
        <w:t xml:space="preserve"> </w:t>
      </w:r>
      <w:r w:rsidR="001802E5" w:rsidRPr="00503521">
        <w:rPr>
          <w:lang w:val="en-US" w:eastAsia="zh-CN"/>
        </w:rPr>
        <w:t>for</w:t>
      </w:r>
      <w:r w:rsidR="00CF1ED9" w:rsidRPr="00503521">
        <w:rPr>
          <w:lang w:val="en-US" w:eastAsia="zh-CN"/>
        </w:rPr>
        <w:t xml:space="preserve"> MSD </w:t>
      </w:r>
      <w:r w:rsidR="00C03B14" w:rsidRPr="00503521">
        <w:rPr>
          <w:lang w:val="en-US" w:eastAsia="zh-CN"/>
        </w:rPr>
        <w:t>type harmonic mixing, or cross band leakage or IMD</w:t>
      </w:r>
      <w:r w:rsidR="00F256ED" w:rsidRPr="00503521">
        <w:rPr>
          <w:rFonts w:hint="eastAsia"/>
          <w:lang w:val="en-US" w:eastAsia="zh-CN"/>
        </w:rPr>
        <w:t>.</w:t>
      </w:r>
    </w:p>
    <w:p w14:paraId="1E6A115D" w14:textId="77777777" w:rsidR="00F25BDC" w:rsidRPr="00503521" w:rsidRDefault="00F25BDC" w:rsidP="00977BDE">
      <w:pPr>
        <w:pStyle w:val="NO"/>
        <w:rPr>
          <w:b/>
          <w:lang w:eastAsia="zh-CN"/>
        </w:rPr>
      </w:pPr>
      <w:r w:rsidRPr="00503521">
        <w:rPr>
          <w:rFonts w:hint="eastAsia"/>
          <w:lang w:eastAsia="zh-CN"/>
        </w:rPr>
        <w:t>E</w:t>
      </w:r>
      <w:r w:rsidRPr="00503521">
        <w:rPr>
          <w:lang w:eastAsia="zh-CN"/>
        </w:rPr>
        <w:t>d</w:t>
      </w:r>
      <w:r w:rsidRPr="00503521">
        <w:rPr>
          <w:rFonts w:hint="eastAsia"/>
          <w:lang w:eastAsia="zh-CN"/>
        </w:rPr>
        <w:t>i</w:t>
      </w:r>
      <w:r w:rsidRPr="00503521">
        <w:rPr>
          <w:lang w:eastAsia="zh-CN"/>
        </w:rPr>
        <w:t xml:space="preserve">tor’s note3: If MSD is newly specified, </w:t>
      </w:r>
      <w:r w:rsidR="0033087B" w:rsidRPr="00503521">
        <w:rPr>
          <w:lang w:eastAsia="zh-CN"/>
        </w:rPr>
        <w:t>i</w:t>
      </w:r>
      <w:r w:rsidRPr="00503521">
        <w:rPr>
          <w:lang w:eastAsia="zh-CN"/>
        </w:rPr>
        <w:t>t would be useful to give some key parameters as reference.</w:t>
      </w:r>
    </w:p>
    <w:p w14:paraId="6628DF8B" w14:textId="77777777" w:rsidR="00B53B43" w:rsidRPr="00503521" w:rsidRDefault="00B53B43" w:rsidP="00B53B43">
      <w:pPr>
        <w:pStyle w:val="Heading4"/>
      </w:pPr>
      <w:bookmarkStart w:id="300" w:name="_Toc170058571"/>
      <w:bookmarkStart w:id="301" w:name="_Toc170058976"/>
      <w:r w:rsidRPr="00503521">
        <w:t>5.x.4.1</w:t>
      </w:r>
      <w:r w:rsidRPr="00503521">
        <w:tab/>
        <w:t>REFSENS requirements</w:t>
      </w:r>
      <w:r w:rsidR="00D336C3" w:rsidRPr="00503521">
        <w:t xml:space="preserve"> for total power class 2</w:t>
      </w:r>
      <w:bookmarkEnd w:id="300"/>
      <w:bookmarkEnd w:id="301"/>
    </w:p>
    <w:p w14:paraId="4914D1A1" w14:textId="77777777" w:rsidR="00B650BF" w:rsidRPr="00503521" w:rsidRDefault="00B650BF" w:rsidP="00B650BF"/>
    <w:p w14:paraId="3EBAEA2D" w14:textId="77777777" w:rsidR="00D336C3" w:rsidRPr="00503521" w:rsidRDefault="00D336C3" w:rsidP="00D336C3">
      <w:pPr>
        <w:pStyle w:val="Heading4"/>
      </w:pPr>
      <w:bookmarkStart w:id="302" w:name="_Toc170058572"/>
      <w:bookmarkStart w:id="303" w:name="_Toc170058977"/>
      <w:r w:rsidRPr="00503521">
        <w:t>5.x.4.2</w:t>
      </w:r>
      <w:r w:rsidRPr="00503521">
        <w:tab/>
        <w:t>REFSENS requirements for total power class 1.5</w:t>
      </w:r>
      <w:bookmarkEnd w:id="302"/>
      <w:bookmarkEnd w:id="303"/>
    </w:p>
    <w:p w14:paraId="23B68E46" w14:textId="77777777" w:rsidR="00F44194" w:rsidRPr="00503521" w:rsidRDefault="00F44194" w:rsidP="00B650BF"/>
    <w:p w14:paraId="2D7CE9AC" w14:textId="77777777" w:rsidR="00F44194" w:rsidRPr="00503521" w:rsidRDefault="00F44194" w:rsidP="00F44194">
      <w:pPr>
        <w:pStyle w:val="Heading2"/>
      </w:pPr>
      <w:bookmarkStart w:id="304" w:name="_Toc168040480"/>
      <w:bookmarkStart w:id="305" w:name="_Toc168040546"/>
      <w:bookmarkStart w:id="306" w:name="_Toc168040584"/>
      <w:bookmarkStart w:id="307" w:name="_Toc169988866"/>
      <w:bookmarkStart w:id="308" w:name="_Toc170058573"/>
      <w:bookmarkStart w:id="309" w:name="_Toc170058978"/>
      <w:r w:rsidRPr="00503521">
        <w:rPr>
          <w:rFonts w:hint="eastAsia"/>
        </w:rPr>
        <w:t>5.</w:t>
      </w:r>
      <w:r w:rsidRPr="00503521">
        <w:t>1</w:t>
      </w:r>
      <w:r w:rsidRPr="00503521">
        <w:tab/>
        <w:t>CA_n2A-n77A</w:t>
      </w:r>
      <w:bookmarkEnd w:id="304"/>
      <w:bookmarkEnd w:id="305"/>
      <w:bookmarkEnd w:id="306"/>
      <w:bookmarkEnd w:id="307"/>
      <w:bookmarkEnd w:id="308"/>
      <w:bookmarkEnd w:id="309"/>
    </w:p>
    <w:p w14:paraId="4F586277" w14:textId="494F2E3F" w:rsidR="00326A6F" w:rsidRPr="00503521" w:rsidRDefault="006A75D0" w:rsidP="00977BDE">
      <w:pPr>
        <w:pStyle w:val="Heading3"/>
        <w:rPr>
          <w:rFonts w:eastAsia="DengXian"/>
        </w:rPr>
      </w:pPr>
      <w:bookmarkStart w:id="310" w:name="_Toc170058574"/>
      <w:bookmarkStart w:id="311" w:name="_Toc170058979"/>
      <w:r w:rsidRPr="00503521">
        <w:rPr>
          <w:rFonts w:eastAsia="DengXian"/>
        </w:rPr>
        <w:t>5.1</w:t>
      </w:r>
      <w:r w:rsidR="00326A6F" w:rsidRPr="00503521">
        <w:rPr>
          <w:rFonts w:eastAsia="DengXian"/>
        </w:rPr>
        <w:t>.1</w:t>
      </w:r>
      <w:r w:rsidR="00326A6F" w:rsidRPr="00503521">
        <w:rPr>
          <w:rFonts w:eastAsia="DengXian"/>
        </w:rPr>
        <w:tab/>
        <w:t>Operating bands for CA</w:t>
      </w:r>
      <w:bookmarkEnd w:id="310"/>
      <w:bookmarkEnd w:id="311"/>
    </w:p>
    <w:p w14:paraId="0CC65BE1" w14:textId="7DAE1015" w:rsidR="00326A6F" w:rsidRPr="00503521" w:rsidRDefault="00326A6F" w:rsidP="006203F3">
      <w:pPr>
        <w:pStyle w:val="TH"/>
        <w:rPr>
          <w:rFonts w:eastAsia="DengXian"/>
        </w:rPr>
      </w:pPr>
      <w:r w:rsidRPr="00503521">
        <w:rPr>
          <w:rFonts w:eastAsia="DengXian"/>
        </w:rPr>
        <w:t xml:space="preserve">Table </w:t>
      </w:r>
      <w:r w:rsidR="006A75D0" w:rsidRPr="00503521">
        <w:rPr>
          <w:rFonts w:eastAsia="DengXian"/>
        </w:rPr>
        <w:t>5.1</w:t>
      </w:r>
      <w:r w:rsidRPr="00503521">
        <w:rPr>
          <w:rFonts w:eastAsia="DengXian"/>
        </w:rPr>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4CCB5BD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30BF88C0" w14:textId="77777777" w:rsidR="00326A6F" w:rsidRPr="00503521" w:rsidRDefault="00326A6F" w:rsidP="00326A6F">
            <w:pPr>
              <w:keepNext/>
              <w:keepLines/>
              <w:spacing w:after="0"/>
              <w:jc w:val="center"/>
              <w:rPr>
                <w:rFonts w:ascii="Arial" w:eastAsia="DengXian" w:hAnsi="Arial" w:cs="Arial"/>
                <w:b/>
                <w:sz w:val="18"/>
              </w:rPr>
            </w:pPr>
            <w:r w:rsidRPr="00503521">
              <w:rPr>
                <w:rFonts w:ascii="Arial" w:eastAsia="DengXian" w:hAnsi="Arial" w:cs="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EEE0890" w14:textId="77777777" w:rsidR="00326A6F" w:rsidRPr="00503521" w:rsidRDefault="00326A6F" w:rsidP="00326A6F">
            <w:pPr>
              <w:keepNext/>
              <w:keepLines/>
              <w:spacing w:after="0"/>
              <w:jc w:val="center"/>
              <w:rPr>
                <w:rFonts w:ascii="Arial" w:eastAsia="DengXian" w:hAnsi="Arial" w:cs="Arial"/>
                <w:b/>
                <w:sz w:val="18"/>
              </w:rPr>
            </w:pPr>
            <w:r w:rsidRPr="00503521">
              <w:rPr>
                <w:rFonts w:ascii="Arial" w:eastAsia="DengXian" w:hAnsi="Arial" w:cs="Arial"/>
                <w:b/>
                <w:sz w:val="18"/>
              </w:rPr>
              <w:t>NR Band</w:t>
            </w:r>
          </w:p>
        </w:tc>
      </w:tr>
      <w:tr w:rsidR="00326A6F" w:rsidRPr="00503521" w14:paraId="024131C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08F5E03" w14:textId="77777777" w:rsidR="00326A6F" w:rsidRPr="00503521" w:rsidRDefault="00326A6F" w:rsidP="00326A6F">
            <w:pPr>
              <w:keepNext/>
              <w:keepLines/>
              <w:spacing w:after="0"/>
              <w:jc w:val="center"/>
              <w:rPr>
                <w:rFonts w:ascii="Arial" w:hAnsi="Arial" w:cs="Arial"/>
                <w:sz w:val="18"/>
                <w:lang w:val="en-US" w:eastAsia="zh-CN"/>
              </w:rPr>
            </w:pPr>
            <w:r w:rsidRPr="00503521">
              <w:rPr>
                <w:rFonts w:ascii="Arial" w:hAnsi="Arial" w:cs="Arial"/>
                <w:sz w:val="18"/>
                <w:lang w:val="en-US" w:eastAsia="zh-CN"/>
              </w:rPr>
              <w:t>CA_n2-n77</w:t>
            </w:r>
          </w:p>
        </w:tc>
        <w:tc>
          <w:tcPr>
            <w:tcW w:w="2552" w:type="dxa"/>
            <w:tcBorders>
              <w:top w:val="single" w:sz="4" w:space="0" w:color="auto"/>
              <w:left w:val="single" w:sz="4" w:space="0" w:color="auto"/>
              <w:bottom w:val="single" w:sz="4" w:space="0" w:color="auto"/>
              <w:right w:val="single" w:sz="4" w:space="0" w:color="auto"/>
            </w:tcBorders>
          </w:tcPr>
          <w:p w14:paraId="07166C30" w14:textId="77777777" w:rsidR="00326A6F" w:rsidRPr="00503521" w:rsidRDefault="00326A6F" w:rsidP="00326A6F">
            <w:pPr>
              <w:keepNext/>
              <w:keepLines/>
              <w:spacing w:after="0"/>
              <w:jc w:val="center"/>
              <w:rPr>
                <w:rFonts w:ascii="Arial" w:hAnsi="Arial" w:cs="Arial"/>
                <w:sz w:val="18"/>
                <w:lang w:val="en-US" w:eastAsia="zh-CN"/>
              </w:rPr>
            </w:pPr>
            <w:r w:rsidRPr="00503521">
              <w:rPr>
                <w:rFonts w:ascii="Arial" w:hAnsi="Arial" w:cs="Arial"/>
                <w:sz w:val="18"/>
                <w:lang w:val="en-US" w:eastAsia="zh-CN"/>
              </w:rPr>
              <w:t>n2, n77</w:t>
            </w:r>
          </w:p>
        </w:tc>
      </w:tr>
    </w:tbl>
    <w:p w14:paraId="1A1F4595" w14:textId="77777777" w:rsidR="00326A6F" w:rsidRPr="00503521" w:rsidRDefault="00326A6F" w:rsidP="00977BDE">
      <w:pPr>
        <w:rPr>
          <w:lang w:eastAsia="zh-CN"/>
        </w:rPr>
      </w:pPr>
    </w:p>
    <w:p w14:paraId="3CBD3801" w14:textId="19ABF6BC" w:rsidR="00326A6F" w:rsidRPr="00503521" w:rsidRDefault="006A75D0" w:rsidP="00977BDE">
      <w:pPr>
        <w:pStyle w:val="Heading3"/>
        <w:rPr>
          <w:rFonts w:eastAsia="DengXian"/>
        </w:rPr>
      </w:pPr>
      <w:bookmarkStart w:id="312" w:name="_Toc170058575"/>
      <w:bookmarkStart w:id="313" w:name="_Toc170058980"/>
      <w:r w:rsidRPr="00503521">
        <w:rPr>
          <w:rFonts w:eastAsia="DengXian"/>
        </w:rPr>
        <w:t>5.1</w:t>
      </w:r>
      <w:r w:rsidR="00326A6F" w:rsidRPr="00503521">
        <w:rPr>
          <w:rFonts w:eastAsia="DengXian"/>
        </w:rPr>
        <w:t>.2</w:t>
      </w:r>
      <w:r w:rsidR="00326A6F" w:rsidRPr="00503521">
        <w:rPr>
          <w:rFonts w:eastAsia="DengXian"/>
        </w:rPr>
        <w:tab/>
        <w:t>Maximum output power for inter-band CA</w:t>
      </w:r>
      <w:bookmarkEnd w:id="312"/>
      <w:bookmarkEnd w:id="313"/>
    </w:p>
    <w:p w14:paraId="421A44CC" w14:textId="75253C92" w:rsidR="00326A6F" w:rsidRPr="00503521" w:rsidRDefault="00326A6F" w:rsidP="006203F3">
      <w:pPr>
        <w:pStyle w:val="TH"/>
        <w:rPr>
          <w:rFonts w:eastAsia="DengXian"/>
        </w:rPr>
      </w:pPr>
      <w:r w:rsidRPr="00503521">
        <w:rPr>
          <w:rFonts w:eastAsia="DengXian"/>
        </w:rPr>
        <w:t xml:space="preserve">Table </w:t>
      </w:r>
      <w:r w:rsidR="006A75D0" w:rsidRPr="00503521">
        <w:rPr>
          <w:rFonts w:eastAsia="DengXian"/>
        </w:rPr>
        <w:t>5.1</w:t>
      </w:r>
      <w:r w:rsidRPr="00503521">
        <w:rPr>
          <w:rFonts w:eastAsia="DengXian"/>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3E77DD2F" w14:textId="77777777" w:rsidTr="00326A6F">
        <w:trPr>
          <w:jc w:val="center"/>
        </w:trPr>
        <w:tc>
          <w:tcPr>
            <w:tcW w:w="1705" w:type="dxa"/>
            <w:shd w:val="clear" w:color="auto" w:fill="D9D9D9"/>
            <w:vAlign w:val="center"/>
          </w:tcPr>
          <w:p w14:paraId="04CE1610"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cPr>
          <w:p w14:paraId="71311004"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cPr>
          <w:p w14:paraId="0240701A"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cPr>
          <w:p w14:paraId="7D1958A7"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cPr>
          <w:p w14:paraId="506AFC40"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cPr>
          <w:p w14:paraId="335BFE4A"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cPr>
          <w:p w14:paraId="6B372AF5"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21CE952F" w14:textId="77777777" w:rsidTr="00326A6F">
        <w:trPr>
          <w:jc w:val="center"/>
        </w:trPr>
        <w:tc>
          <w:tcPr>
            <w:tcW w:w="1705" w:type="dxa"/>
            <w:vAlign w:val="center"/>
          </w:tcPr>
          <w:p w14:paraId="176D285F" w14:textId="77777777" w:rsidR="00326A6F" w:rsidRPr="00503521" w:rsidRDefault="00326A6F" w:rsidP="00326A6F">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CA_n2A-n77A</w:t>
            </w:r>
          </w:p>
        </w:tc>
        <w:tc>
          <w:tcPr>
            <w:tcW w:w="1260" w:type="dxa"/>
          </w:tcPr>
          <w:p w14:paraId="51B28540" w14:textId="77777777" w:rsidR="00326A6F" w:rsidRPr="00503521" w:rsidRDefault="00326A6F" w:rsidP="00326A6F">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cs="Arial"/>
                <w:sz w:val="18"/>
                <w:szCs w:val="24"/>
                <w:vertAlign w:val="superscript"/>
                <w:lang w:val="en-US" w:eastAsia="ko-KR"/>
              </w:rPr>
              <w:t>3</w:t>
            </w:r>
          </w:p>
        </w:tc>
        <w:tc>
          <w:tcPr>
            <w:tcW w:w="1260" w:type="dxa"/>
          </w:tcPr>
          <w:p w14:paraId="48AEBFB1"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72FCC22A"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65B1AF6E"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6CA3F7A2" w14:textId="77777777" w:rsidR="00326A6F" w:rsidRPr="00503521" w:rsidRDefault="00326A6F" w:rsidP="00326A6F">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ko-KR"/>
              </w:rPr>
              <w:t>23</w:t>
            </w:r>
          </w:p>
        </w:tc>
        <w:tc>
          <w:tcPr>
            <w:tcW w:w="1350" w:type="dxa"/>
          </w:tcPr>
          <w:p w14:paraId="695FF889" w14:textId="77777777" w:rsidR="00326A6F" w:rsidRPr="00503521" w:rsidRDefault="00326A6F" w:rsidP="00326A6F">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ko-KR"/>
              </w:rPr>
              <w:t>+2/-3</w:t>
            </w:r>
          </w:p>
        </w:tc>
      </w:tr>
      <w:tr w:rsidR="00326A6F" w:rsidRPr="00503521" w14:paraId="21D94800" w14:textId="77777777" w:rsidTr="00326A6F">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D3DF7C1" w14:textId="77777777" w:rsidR="00326A6F" w:rsidRPr="00503521" w:rsidRDefault="00326A6F" w:rsidP="00326A6F">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1D566C20" w14:textId="77777777" w:rsidR="00326A6F" w:rsidRPr="00503521" w:rsidRDefault="00326A6F" w:rsidP="00326A6F">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PC3 or PC2 with UL MIMO in TDD band.</w:t>
            </w:r>
          </w:p>
          <w:p w14:paraId="177EC645" w14:textId="77777777" w:rsidR="00326A6F" w:rsidRPr="00503521" w:rsidRDefault="00326A6F" w:rsidP="00326A6F">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UL MIMO in TDD band.</w:t>
            </w:r>
          </w:p>
          <w:p w14:paraId="7588F2D8" w14:textId="77777777" w:rsidR="00326A6F" w:rsidRPr="00503521" w:rsidRDefault="00326A6F" w:rsidP="00326A6F">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4:</w:t>
            </w:r>
            <w:r w:rsidRPr="00503521">
              <w:rPr>
                <w:rFonts w:ascii="Arial" w:hAnsi="Arial" w:cs="Arial"/>
                <w:sz w:val="18"/>
                <w:szCs w:val="24"/>
                <w:lang w:val="en-US" w:eastAsia="zh-TW"/>
              </w:rPr>
              <w:tab/>
              <w:t>The UE supports PC2 with UL MIMO in either one of the TDD bands and PC2 in the other TDD band.</w:t>
            </w:r>
          </w:p>
        </w:tc>
      </w:tr>
    </w:tbl>
    <w:p w14:paraId="27ABE179" w14:textId="77777777" w:rsidR="00326A6F" w:rsidRPr="00503521" w:rsidRDefault="00326A6F" w:rsidP="00977BDE"/>
    <w:p w14:paraId="07F59EA6" w14:textId="3091A8AC" w:rsidR="00326A6F" w:rsidRPr="00503521" w:rsidRDefault="00326A6F" w:rsidP="006203F3">
      <w:pPr>
        <w:pStyle w:val="TH"/>
        <w:rPr>
          <w:rFonts w:eastAsia="DengXian"/>
        </w:rPr>
      </w:pPr>
      <w:r w:rsidRPr="00503521">
        <w:rPr>
          <w:rFonts w:eastAsia="DengXian"/>
        </w:rPr>
        <w:lastRenderedPageBreak/>
        <w:t xml:space="preserve">Table </w:t>
      </w:r>
      <w:r w:rsidR="006A75D0" w:rsidRPr="00503521">
        <w:rPr>
          <w:rFonts w:eastAsia="DengXian"/>
        </w:rPr>
        <w:t>5.1</w:t>
      </w:r>
      <w:r w:rsidRPr="00503521">
        <w:rPr>
          <w:rFonts w:eastAsia="DengXian"/>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FC6D546" w14:textId="77777777" w:rsidTr="00326A6F">
        <w:trPr>
          <w:jc w:val="center"/>
        </w:trPr>
        <w:tc>
          <w:tcPr>
            <w:tcW w:w="1705" w:type="dxa"/>
            <w:shd w:val="clear" w:color="auto" w:fill="D9D9D9"/>
            <w:vAlign w:val="center"/>
          </w:tcPr>
          <w:p w14:paraId="74D408EA"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cPr>
          <w:p w14:paraId="0566E535"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cPr>
          <w:p w14:paraId="5773E0D1"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cPr>
          <w:p w14:paraId="1384A578"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cPr>
          <w:p w14:paraId="62CCA384"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cPr>
          <w:p w14:paraId="5FA9DE43"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cPr>
          <w:p w14:paraId="12C08BFB"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2CE6BC5B" w14:textId="77777777" w:rsidTr="00326A6F">
        <w:trPr>
          <w:jc w:val="center"/>
        </w:trPr>
        <w:tc>
          <w:tcPr>
            <w:tcW w:w="1705" w:type="dxa"/>
            <w:vAlign w:val="center"/>
          </w:tcPr>
          <w:p w14:paraId="09F0EE5F" w14:textId="77777777" w:rsidR="00326A6F" w:rsidRPr="00503521" w:rsidRDefault="00326A6F" w:rsidP="00326A6F">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CA_n2A-n77A</w:t>
            </w:r>
          </w:p>
        </w:tc>
        <w:tc>
          <w:tcPr>
            <w:tcW w:w="1260" w:type="dxa"/>
          </w:tcPr>
          <w:p w14:paraId="7AF56370" w14:textId="77777777" w:rsidR="00326A6F" w:rsidRPr="00503521" w:rsidRDefault="00326A6F" w:rsidP="00326A6F">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cs="Arial"/>
                <w:sz w:val="18"/>
                <w:szCs w:val="24"/>
                <w:vertAlign w:val="superscript"/>
                <w:lang w:val="en-US" w:eastAsia="ko-KR"/>
              </w:rPr>
              <w:t>3</w:t>
            </w:r>
          </w:p>
        </w:tc>
        <w:tc>
          <w:tcPr>
            <w:tcW w:w="1260" w:type="dxa"/>
          </w:tcPr>
          <w:p w14:paraId="32F4B0FB"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7036593C"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700A3AA5"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5378C2DA" w14:textId="77777777" w:rsidR="00326A6F" w:rsidRPr="00503521" w:rsidRDefault="00326A6F" w:rsidP="00326A6F">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23</w:t>
            </w:r>
          </w:p>
        </w:tc>
        <w:tc>
          <w:tcPr>
            <w:tcW w:w="1350" w:type="dxa"/>
          </w:tcPr>
          <w:p w14:paraId="5AD80939" w14:textId="77777777" w:rsidR="00326A6F" w:rsidRPr="00503521" w:rsidRDefault="00326A6F" w:rsidP="00326A6F">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326A6F" w:rsidRPr="00503521" w14:paraId="2E0F379D" w14:textId="77777777" w:rsidTr="00326A6F">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D4B112" w14:textId="77777777" w:rsidR="00326A6F" w:rsidRPr="00503521" w:rsidRDefault="00326A6F" w:rsidP="00326A6F">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3C99DA5A" w14:textId="77777777" w:rsidR="00326A6F" w:rsidRPr="00503521" w:rsidRDefault="00326A6F" w:rsidP="00326A6F">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PC2 with Tx Diversity in TDD band.</w:t>
            </w:r>
          </w:p>
          <w:p w14:paraId="755A8E3A" w14:textId="77777777" w:rsidR="00326A6F" w:rsidRPr="00503521" w:rsidRDefault="00326A6F" w:rsidP="00326A6F">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Tx Diversity in TDD band.</w:t>
            </w:r>
          </w:p>
        </w:tc>
      </w:tr>
    </w:tbl>
    <w:p w14:paraId="4B357D6D" w14:textId="77777777" w:rsidR="00326A6F" w:rsidRPr="00503521" w:rsidRDefault="00326A6F" w:rsidP="00326A6F">
      <w:pPr>
        <w:rPr>
          <w:rFonts w:ascii="Arial" w:hAnsi="Arial" w:cs="Arial"/>
        </w:rPr>
      </w:pPr>
    </w:p>
    <w:p w14:paraId="5E19A95E" w14:textId="6CFBFF36" w:rsidR="00326A6F" w:rsidRPr="00503521" w:rsidRDefault="006A75D0" w:rsidP="00977BDE">
      <w:pPr>
        <w:pStyle w:val="Heading3"/>
        <w:rPr>
          <w:rFonts w:eastAsia="DengXian"/>
        </w:rPr>
      </w:pPr>
      <w:bookmarkStart w:id="314" w:name="_Toc170058576"/>
      <w:bookmarkStart w:id="315" w:name="_Toc170058981"/>
      <w:r w:rsidRPr="00503521">
        <w:rPr>
          <w:rFonts w:eastAsia="DengXian"/>
        </w:rPr>
        <w:t>5.1</w:t>
      </w:r>
      <w:r w:rsidR="00326A6F" w:rsidRPr="00503521">
        <w:rPr>
          <w:rFonts w:eastAsia="DengXian"/>
        </w:rPr>
        <w:t>.3</w:t>
      </w:r>
      <w:r w:rsidR="00326A6F" w:rsidRPr="00503521">
        <w:rPr>
          <w:rFonts w:eastAsia="DengXian"/>
        </w:rPr>
        <w:tab/>
        <w:t>MSD scenario studies</w:t>
      </w:r>
      <w:bookmarkEnd w:id="314"/>
      <w:bookmarkEnd w:id="315"/>
    </w:p>
    <w:p w14:paraId="19837522" w14:textId="6CE00FC4" w:rsidR="00326A6F" w:rsidRPr="00503521" w:rsidRDefault="00326A6F" w:rsidP="00326A6F">
      <w:r w:rsidRPr="00503521">
        <w:t xml:space="preserve">Table </w:t>
      </w:r>
      <w:r w:rsidR="006A75D0" w:rsidRPr="00503521">
        <w:t>5.1</w:t>
      </w:r>
      <w:r w:rsidRPr="00503521">
        <w:t xml:space="preserve">.3-1 and </w:t>
      </w:r>
      <w:r w:rsidR="006A75D0" w:rsidRPr="00503521">
        <w:t>5.1</w:t>
      </w:r>
      <w:r w:rsidRPr="00503521">
        <w:t xml:space="preserve">.3-2 summarizes frequency ranges where harmonics mixing, cross band leakage, IMD interferences occur for CA_ n2-n77. </w:t>
      </w:r>
    </w:p>
    <w:p w14:paraId="63316819" w14:textId="6AC9B15C" w:rsidR="00326A6F" w:rsidRPr="00503521" w:rsidRDefault="00326A6F" w:rsidP="006203F3">
      <w:pPr>
        <w:pStyle w:val="TH"/>
        <w:rPr>
          <w:rFonts w:eastAsia="DengXian"/>
        </w:rPr>
      </w:pPr>
      <w:r w:rsidRPr="00503521">
        <w:rPr>
          <w:rFonts w:eastAsia="DengXian"/>
        </w:rPr>
        <w:t xml:space="preserve"> Table </w:t>
      </w:r>
      <w:r w:rsidR="006A75D0" w:rsidRPr="00503521">
        <w:rPr>
          <w:rFonts w:eastAsia="DengXian"/>
        </w:rPr>
        <w:t>5.1</w:t>
      </w:r>
      <w:r w:rsidRPr="00503521">
        <w:rPr>
          <w:rFonts w:eastAsia="DengXian"/>
        </w:rPr>
        <w:t>.3-1: MSD scenarios for CA_n2-n77 with total power class 2</w:t>
      </w:r>
    </w:p>
    <w:tbl>
      <w:tblPr>
        <w:tblW w:w="9659" w:type="dxa"/>
        <w:tblLook w:val="04A0" w:firstRow="1" w:lastRow="0" w:firstColumn="1" w:lastColumn="0" w:noHBand="0" w:noVBand="1"/>
      </w:tblPr>
      <w:tblGrid>
        <w:gridCol w:w="2065"/>
        <w:gridCol w:w="2651"/>
        <w:gridCol w:w="2592"/>
        <w:gridCol w:w="2351"/>
      </w:tblGrid>
      <w:tr w:rsidR="00503521" w:rsidRPr="00503521" w14:paraId="5231511B" w14:textId="77777777" w:rsidTr="00326A6F">
        <w:trPr>
          <w:trHeight w:val="443"/>
        </w:trPr>
        <w:tc>
          <w:tcPr>
            <w:tcW w:w="2065" w:type="dxa"/>
            <w:tcBorders>
              <w:bottom w:val="single" w:sz="4" w:space="0" w:color="000000"/>
            </w:tcBorders>
            <w:shd w:val="clear" w:color="auto" w:fill="D9D9D9"/>
          </w:tcPr>
          <w:p w14:paraId="7973839C" w14:textId="77777777" w:rsidR="00326A6F" w:rsidRPr="00503521" w:rsidRDefault="00326A6F" w:rsidP="00326A6F">
            <w:pPr>
              <w:spacing w:after="0"/>
              <w:rPr>
                <w:rFonts w:ascii="Arial" w:hAnsi="Arial" w:cs="Arial"/>
                <w:b/>
                <w:lang w:eastAsia="zh-CN"/>
              </w:rPr>
            </w:pPr>
          </w:p>
        </w:tc>
        <w:tc>
          <w:tcPr>
            <w:tcW w:w="2651" w:type="dxa"/>
            <w:shd w:val="clear" w:color="auto" w:fill="D9D9D9"/>
          </w:tcPr>
          <w:p w14:paraId="5F8CF387" w14:textId="77777777" w:rsidR="00326A6F" w:rsidRPr="00503521" w:rsidRDefault="00326A6F" w:rsidP="00326A6F">
            <w:pPr>
              <w:keepNext/>
              <w:keepLines/>
              <w:spacing w:after="0"/>
              <w:jc w:val="center"/>
              <w:rPr>
                <w:rFonts w:ascii="Arial" w:eastAsia="DengXian" w:hAnsi="Arial" w:cs="Arial"/>
                <w:b/>
                <w:sz w:val="18"/>
              </w:rPr>
            </w:pPr>
            <w:r w:rsidRPr="00503521">
              <w:rPr>
                <w:rFonts w:ascii="Arial" w:eastAsia="DengXian" w:hAnsi="Arial" w:cs="Arial"/>
                <w:b/>
                <w:sz w:val="18"/>
              </w:rPr>
              <w:t>Aggressor Tx</w:t>
            </w:r>
          </w:p>
        </w:tc>
        <w:tc>
          <w:tcPr>
            <w:tcW w:w="2592" w:type="dxa"/>
            <w:shd w:val="clear" w:color="auto" w:fill="D9D9D9"/>
          </w:tcPr>
          <w:p w14:paraId="3D6765A0" w14:textId="77777777" w:rsidR="00326A6F" w:rsidRPr="00503521" w:rsidRDefault="00326A6F" w:rsidP="00326A6F">
            <w:pPr>
              <w:keepNext/>
              <w:keepLines/>
              <w:spacing w:after="0"/>
              <w:jc w:val="center"/>
              <w:rPr>
                <w:rFonts w:ascii="Arial" w:eastAsia="DengXian" w:hAnsi="Arial" w:cs="Arial"/>
                <w:b/>
                <w:sz w:val="18"/>
              </w:rPr>
            </w:pPr>
            <w:r w:rsidRPr="00503521">
              <w:rPr>
                <w:rFonts w:ascii="Arial" w:eastAsia="DengXian" w:hAnsi="Arial" w:cs="Arial"/>
                <w:b/>
                <w:sz w:val="18"/>
              </w:rPr>
              <w:t>Victim Rx</w:t>
            </w:r>
          </w:p>
        </w:tc>
        <w:tc>
          <w:tcPr>
            <w:tcW w:w="2351" w:type="dxa"/>
            <w:shd w:val="clear" w:color="auto" w:fill="D9D9D9"/>
          </w:tcPr>
          <w:p w14:paraId="42B26DF6" w14:textId="77777777" w:rsidR="00326A6F" w:rsidRPr="00503521" w:rsidRDefault="00326A6F" w:rsidP="00326A6F">
            <w:pPr>
              <w:keepNext/>
              <w:keepLines/>
              <w:spacing w:after="0"/>
              <w:jc w:val="center"/>
              <w:rPr>
                <w:rFonts w:ascii="Arial" w:eastAsia="DengXian" w:hAnsi="Arial" w:cs="Arial"/>
                <w:b/>
                <w:sz w:val="18"/>
              </w:rPr>
            </w:pPr>
            <w:r w:rsidRPr="00503521">
              <w:rPr>
                <w:rFonts w:ascii="Arial" w:eastAsia="DengXian" w:hAnsi="Arial" w:cs="Arial"/>
                <w:b/>
                <w:sz w:val="18"/>
              </w:rPr>
              <w:t>Whether 2Tx requirements exists</w:t>
            </w:r>
          </w:p>
        </w:tc>
      </w:tr>
      <w:tr w:rsidR="00503521" w:rsidRPr="00503521" w14:paraId="09BB44F4" w14:textId="77777777" w:rsidTr="00326A6F">
        <w:trPr>
          <w:trHeight w:val="260"/>
        </w:trPr>
        <w:tc>
          <w:tcPr>
            <w:tcW w:w="2065" w:type="dxa"/>
            <w:tcBorders>
              <w:top w:val="single" w:sz="4" w:space="0" w:color="000000"/>
              <w:bottom w:val="single" w:sz="4" w:space="0" w:color="000000"/>
            </w:tcBorders>
          </w:tcPr>
          <w:p w14:paraId="49015160" w14:textId="77777777" w:rsidR="00326A6F" w:rsidRPr="00503521" w:rsidRDefault="00326A6F" w:rsidP="00326A6F">
            <w:pPr>
              <w:spacing w:after="0"/>
              <w:rPr>
                <w:rFonts w:ascii="Arial" w:hAnsi="Arial" w:cs="Arial"/>
                <w:b/>
                <w:sz w:val="18"/>
              </w:rPr>
            </w:pPr>
            <w:r w:rsidRPr="00503521">
              <w:rPr>
                <w:rFonts w:ascii="Arial" w:hAnsi="Arial" w:cs="Arial"/>
                <w:b/>
                <w:sz w:val="18"/>
              </w:rPr>
              <w:t>Harmonic mixing</w:t>
            </w:r>
          </w:p>
        </w:tc>
        <w:tc>
          <w:tcPr>
            <w:tcW w:w="2651" w:type="dxa"/>
          </w:tcPr>
          <w:p w14:paraId="529B9E2D"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1</w:t>
            </w:r>
            <w:r w:rsidRPr="00503521">
              <w:rPr>
                <w:rFonts w:ascii="Arial" w:eastAsia="DengXian" w:hAnsi="Arial" w:cs="Arial"/>
                <w:sz w:val="18"/>
                <w:vertAlign w:val="superscript"/>
              </w:rPr>
              <w:t>st</w:t>
            </w:r>
            <w:r w:rsidRPr="00503521">
              <w:rPr>
                <w:rFonts w:ascii="Arial" w:eastAsia="DengXian" w:hAnsi="Arial" w:cs="Arial"/>
                <w:sz w:val="18"/>
              </w:rPr>
              <w:t xml:space="preserve"> order of n77 UL</w:t>
            </w:r>
          </w:p>
        </w:tc>
        <w:tc>
          <w:tcPr>
            <w:tcW w:w="2592" w:type="dxa"/>
          </w:tcPr>
          <w:p w14:paraId="370FF712"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2</w:t>
            </w:r>
            <w:r w:rsidRPr="00503521">
              <w:rPr>
                <w:rFonts w:ascii="Arial" w:eastAsia="DengXian" w:hAnsi="Arial" w:cs="Arial"/>
                <w:sz w:val="18"/>
                <w:vertAlign w:val="superscript"/>
              </w:rPr>
              <w:t>nd</w:t>
            </w:r>
            <w:r w:rsidRPr="00503521">
              <w:rPr>
                <w:rFonts w:ascii="Arial" w:eastAsia="DengXian" w:hAnsi="Arial" w:cs="Arial"/>
                <w:sz w:val="18"/>
              </w:rPr>
              <w:t xml:space="preserve"> order of n2 DL</w:t>
            </w:r>
          </w:p>
        </w:tc>
        <w:tc>
          <w:tcPr>
            <w:tcW w:w="2351" w:type="dxa"/>
          </w:tcPr>
          <w:p w14:paraId="7A863564"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Yes</w:t>
            </w:r>
          </w:p>
        </w:tc>
      </w:tr>
      <w:tr w:rsidR="00503521" w:rsidRPr="00503521" w14:paraId="24B10E0A" w14:textId="77777777" w:rsidTr="00326A6F">
        <w:trPr>
          <w:trHeight w:val="170"/>
        </w:trPr>
        <w:tc>
          <w:tcPr>
            <w:tcW w:w="2065" w:type="dxa"/>
            <w:tcBorders>
              <w:bottom w:val="single" w:sz="4" w:space="0" w:color="000000"/>
            </w:tcBorders>
          </w:tcPr>
          <w:p w14:paraId="7050EF6C" w14:textId="77777777" w:rsidR="00326A6F" w:rsidRPr="00503521" w:rsidRDefault="00326A6F" w:rsidP="00326A6F">
            <w:pPr>
              <w:spacing w:after="0"/>
              <w:rPr>
                <w:rFonts w:ascii="Arial" w:hAnsi="Arial" w:cs="Arial"/>
                <w:b/>
                <w:sz w:val="18"/>
              </w:rPr>
            </w:pPr>
            <w:r w:rsidRPr="00503521">
              <w:rPr>
                <w:rFonts w:ascii="Arial" w:hAnsi="Arial" w:cs="Arial"/>
                <w:b/>
                <w:sz w:val="18"/>
              </w:rPr>
              <w:t>Cross band leakage</w:t>
            </w:r>
          </w:p>
        </w:tc>
        <w:tc>
          <w:tcPr>
            <w:tcW w:w="2651" w:type="dxa"/>
          </w:tcPr>
          <w:p w14:paraId="6BFDF792"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n77 UL</w:t>
            </w:r>
          </w:p>
        </w:tc>
        <w:tc>
          <w:tcPr>
            <w:tcW w:w="2592" w:type="dxa"/>
          </w:tcPr>
          <w:p w14:paraId="090F8744"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n2 DL</w:t>
            </w:r>
          </w:p>
        </w:tc>
        <w:tc>
          <w:tcPr>
            <w:tcW w:w="2351" w:type="dxa"/>
          </w:tcPr>
          <w:p w14:paraId="33C4EC7C"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Yes</w:t>
            </w:r>
          </w:p>
        </w:tc>
      </w:tr>
      <w:tr w:rsidR="00503521" w:rsidRPr="00503521" w14:paraId="585EBE53" w14:textId="77777777" w:rsidTr="00326A6F">
        <w:trPr>
          <w:trHeight w:val="305"/>
        </w:trPr>
        <w:tc>
          <w:tcPr>
            <w:tcW w:w="2065" w:type="dxa"/>
            <w:vMerge w:val="restart"/>
          </w:tcPr>
          <w:p w14:paraId="377469EE" w14:textId="77777777" w:rsidR="00326A6F" w:rsidRPr="00503521" w:rsidRDefault="00326A6F" w:rsidP="00326A6F">
            <w:pPr>
              <w:spacing w:after="0"/>
              <w:rPr>
                <w:rFonts w:ascii="Arial" w:hAnsi="Arial" w:cs="Arial"/>
                <w:b/>
                <w:sz w:val="18"/>
              </w:rPr>
            </w:pPr>
            <w:r w:rsidRPr="00503521">
              <w:rPr>
                <w:rFonts w:ascii="Arial" w:hAnsi="Arial" w:cs="Arial"/>
                <w:b/>
                <w:sz w:val="18"/>
              </w:rPr>
              <w:t>IMD</w:t>
            </w:r>
          </w:p>
        </w:tc>
        <w:tc>
          <w:tcPr>
            <w:tcW w:w="2651" w:type="dxa"/>
          </w:tcPr>
          <w:p w14:paraId="08109034"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IMD2 (1*f_n77-1*f_n2)</w:t>
            </w:r>
          </w:p>
        </w:tc>
        <w:tc>
          <w:tcPr>
            <w:tcW w:w="2592" w:type="dxa"/>
          </w:tcPr>
          <w:p w14:paraId="7E78CBF7"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n2 DL</w:t>
            </w:r>
          </w:p>
        </w:tc>
        <w:tc>
          <w:tcPr>
            <w:tcW w:w="2351" w:type="dxa"/>
          </w:tcPr>
          <w:p w14:paraId="7B35C1F5"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Yes</w:t>
            </w:r>
          </w:p>
        </w:tc>
      </w:tr>
      <w:tr w:rsidR="00503521" w:rsidRPr="00503521" w14:paraId="73FFDCC2" w14:textId="77777777" w:rsidTr="00326A6F">
        <w:trPr>
          <w:trHeight w:val="305"/>
        </w:trPr>
        <w:tc>
          <w:tcPr>
            <w:tcW w:w="2065" w:type="dxa"/>
            <w:vMerge/>
          </w:tcPr>
          <w:p w14:paraId="45B86CC4" w14:textId="77777777" w:rsidR="00326A6F" w:rsidRPr="00503521" w:rsidRDefault="00326A6F" w:rsidP="00326A6F">
            <w:pPr>
              <w:spacing w:after="0"/>
              <w:rPr>
                <w:rFonts w:ascii="Arial" w:hAnsi="Arial" w:cs="Arial"/>
                <w:lang w:eastAsia="zh-CN"/>
              </w:rPr>
            </w:pPr>
          </w:p>
        </w:tc>
        <w:tc>
          <w:tcPr>
            <w:tcW w:w="2651" w:type="dxa"/>
          </w:tcPr>
          <w:p w14:paraId="4F316349"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IMD4 (3*f_n2-1*f_n77)</w:t>
            </w:r>
          </w:p>
        </w:tc>
        <w:tc>
          <w:tcPr>
            <w:tcW w:w="2592" w:type="dxa"/>
          </w:tcPr>
          <w:p w14:paraId="34BAB752"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n2 DL</w:t>
            </w:r>
          </w:p>
        </w:tc>
        <w:tc>
          <w:tcPr>
            <w:tcW w:w="2351" w:type="dxa"/>
          </w:tcPr>
          <w:p w14:paraId="7A17896C"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Yes</w:t>
            </w:r>
          </w:p>
        </w:tc>
      </w:tr>
      <w:tr w:rsidR="00326A6F" w:rsidRPr="00503521" w14:paraId="1606D0A7" w14:textId="77777777" w:rsidTr="00326A6F">
        <w:trPr>
          <w:trHeight w:val="305"/>
        </w:trPr>
        <w:tc>
          <w:tcPr>
            <w:tcW w:w="2065" w:type="dxa"/>
            <w:vMerge/>
          </w:tcPr>
          <w:p w14:paraId="39C4E74D" w14:textId="77777777" w:rsidR="00326A6F" w:rsidRPr="00503521" w:rsidRDefault="00326A6F" w:rsidP="00326A6F">
            <w:pPr>
              <w:spacing w:after="0"/>
              <w:rPr>
                <w:rFonts w:ascii="Arial" w:hAnsi="Arial" w:cs="Arial"/>
                <w:lang w:eastAsia="zh-CN"/>
              </w:rPr>
            </w:pPr>
          </w:p>
        </w:tc>
        <w:tc>
          <w:tcPr>
            <w:tcW w:w="2651" w:type="dxa"/>
          </w:tcPr>
          <w:p w14:paraId="51EA534E"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IMD5 (2*f_n77-3*f_n2)</w:t>
            </w:r>
          </w:p>
        </w:tc>
        <w:tc>
          <w:tcPr>
            <w:tcW w:w="2592" w:type="dxa"/>
          </w:tcPr>
          <w:p w14:paraId="258ACB7A"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n2 DL</w:t>
            </w:r>
          </w:p>
        </w:tc>
        <w:tc>
          <w:tcPr>
            <w:tcW w:w="2351" w:type="dxa"/>
          </w:tcPr>
          <w:p w14:paraId="58ACCFA0"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Yes, for PC3 only</w:t>
            </w:r>
          </w:p>
          <w:p w14:paraId="78A611D3" w14:textId="56A60AA2" w:rsidR="00326A6F" w:rsidRPr="00503521" w:rsidRDefault="00326A6F" w:rsidP="00326A6F">
            <w:pPr>
              <w:keepNext/>
              <w:keepLines/>
              <w:spacing w:after="0"/>
              <w:rPr>
                <w:rFonts w:ascii="Arial" w:eastAsia="DengXian" w:hAnsi="Arial" w:cs="Arial"/>
                <w:strike/>
                <w:sz w:val="18"/>
              </w:rPr>
            </w:pPr>
            <w:r w:rsidRPr="00503521">
              <w:rPr>
                <w:rFonts w:ascii="Arial" w:eastAsia="DengXian" w:hAnsi="Arial" w:cs="Arial"/>
                <w:sz w:val="18"/>
              </w:rPr>
              <w:t xml:space="preserve">(The PC2 MSD value is newly added in </w:t>
            </w:r>
            <w:r w:rsidRPr="00503521">
              <w:rPr>
                <w:rFonts w:ascii="Arial" w:eastAsia="DengXian" w:hAnsi="Arial" w:cs="Arial"/>
                <w:sz w:val="18"/>
                <w:lang w:eastAsia="ja-JP"/>
              </w:rPr>
              <w:t xml:space="preserve">Table </w:t>
            </w:r>
            <w:r w:rsidR="006A75D0" w:rsidRPr="00503521">
              <w:rPr>
                <w:rFonts w:ascii="Arial" w:eastAsia="DengXian" w:hAnsi="Arial" w:cs="Arial"/>
                <w:sz w:val="18"/>
              </w:rPr>
              <w:t>5.1</w:t>
            </w:r>
            <w:r w:rsidRPr="00503521">
              <w:rPr>
                <w:rFonts w:ascii="Arial" w:eastAsia="DengXian" w:hAnsi="Arial" w:cs="Arial"/>
                <w:sz w:val="18"/>
              </w:rPr>
              <w:t>.4.1-2 below)</w:t>
            </w:r>
          </w:p>
        </w:tc>
      </w:tr>
    </w:tbl>
    <w:p w14:paraId="08DF4394" w14:textId="77777777" w:rsidR="006203F3" w:rsidRPr="00503521" w:rsidRDefault="006203F3" w:rsidP="006203F3">
      <w:pPr>
        <w:rPr>
          <w:rFonts w:eastAsia="DengXian"/>
        </w:rPr>
      </w:pPr>
    </w:p>
    <w:p w14:paraId="16ADA3B3" w14:textId="3DD0A88F" w:rsidR="00326A6F" w:rsidRPr="00503521" w:rsidRDefault="00326A6F" w:rsidP="006203F3">
      <w:pPr>
        <w:pStyle w:val="TH"/>
        <w:rPr>
          <w:rFonts w:eastAsia="DengXian" w:cs="Arial"/>
        </w:rPr>
      </w:pPr>
      <w:r w:rsidRPr="00503521">
        <w:rPr>
          <w:rFonts w:eastAsia="DengXian" w:cs="Arial"/>
        </w:rPr>
        <w:t>T</w:t>
      </w:r>
      <w:r w:rsidRPr="00503521">
        <w:t xml:space="preserve">able </w:t>
      </w:r>
      <w:r w:rsidR="006A75D0" w:rsidRPr="00503521">
        <w:t>5.1</w:t>
      </w:r>
      <w:r w:rsidRPr="00503521">
        <w:t>.3-2: MSD scenarios for CA_n2-n77 with total power class 1.5</w:t>
      </w:r>
    </w:p>
    <w:tbl>
      <w:tblPr>
        <w:tblW w:w="9636" w:type="dxa"/>
        <w:tblLook w:val="04A0" w:firstRow="1" w:lastRow="0" w:firstColumn="1" w:lastColumn="0" w:noHBand="0" w:noVBand="1"/>
      </w:tblPr>
      <w:tblGrid>
        <w:gridCol w:w="2065"/>
        <w:gridCol w:w="2700"/>
        <w:gridCol w:w="2520"/>
        <w:gridCol w:w="2351"/>
      </w:tblGrid>
      <w:tr w:rsidR="00503521" w:rsidRPr="00503521" w14:paraId="6DD76C7C" w14:textId="77777777" w:rsidTr="00326A6F">
        <w:trPr>
          <w:trHeight w:val="443"/>
        </w:trPr>
        <w:tc>
          <w:tcPr>
            <w:tcW w:w="2065" w:type="dxa"/>
            <w:shd w:val="clear" w:color="auto" w:fill="D9D9D9"/>
          </w:tcPr>
          <w:p w14:paraId="1E6DC5BF" w14:textId="77777777" w:rsidR="00326A6F" w:rsidRPr="00503521" w:rsidRDefault="00326A6F" w:rsidP="00326A6F">
            <w:pPr>
              <w:spacing w:after="0"/>
              <w:rPr>
                <w:rFonts w:ascii="Arial" w:hAnsi="Arial" w:cs="Arial"/>
                <w:b/>
                <w:lang w:eastAsia="zh-CN"/>
              </w:rPr>
            </w:pPr>
          </w:p>
        </w:tc>
        <w:tc>
          <w:tcPr>
            <w:tcW w:w="2700" w:type="dxa"/>
            <w:shd w:val="clear" w:color="auto" w:fill="D9D9D9"/>
          </w:tcPr>
          <w:p w14:paraId="7448014E" w14:textId="77777777" w:rsidR="00326A6F" w:rsidRPr="00503521" w:rsidRDefault="00326A6F" w:rsidP="00326A6F">
            <w:pPr>
              <w:keepNext/>
              <w:keepLines/>
              <w:spacing w:after="0"/>
              <w:jc w:val="center"/>
              <w:rPr>
                <w:rFonts w:ascii="Arial" w:eastAsia="DengXian" w:hAnsi="Arial" w:cs="Arial"/>
                <w:b/>
                <w:sz w:val="18"/>
              </w:rPr>
            </w:pPr>
            <w:r w:rsidRPr="00503521">
              <w:rPr>
                <w:rFonts w:ascii="Arial" w:eastAsia="DengXian" w:hAnsi="Arial" w:cs="Arial"/>
                <w:b/>
                <w:sz w:val="18"/>
              </w:rPr>
              <w:t>Aggressor Tx</w:t>
            </w:r>
          </w:p>
        </w:tc>
        <w:tc>
          <w:tcPr>
            <w:tcW w:w="2520" w:type="dxa"/>
            <w:shd w:val="clear" w:color="auto" w:fill="D9D9D9"/>
          </w:tcPr>
          <w:p w14:paraId="09671423" w14:textId="77777777" w:rsidR="00326A6F" w:rsidRPr="00503521" w:rsidRDefault="00326A6F" w:rsidP="00326A6F">
            <w:pPr>
              <w:keepNext/>
              <w:keepLines/>
              <w:spacing w:after="0"/>
              <w:jc w:val="center"/>
              <w:rPr>
                <w:rFonts w:ascii="Arial" w:eastAsia="DengXian" w:hAnsi="Arial" w:cs="Arial"/>
                <w:b/>
                <w:sz w:val="18"/>
              </w:rPr>
            </w:pPr>
            <w:r w:rsidRPr="00503521">
              <w:rPr>
                <w:rFonts w:ascii="Arial" w:eastAsia="DengXian" w:hAnsi="Arial" w:cs="Arial"/>
                <w:b/>
                <w:sz w:val="18"/>
              </w:rPr>
              <w:t>Victim Rx</w:t>
            </w:r>
          </w:p>
        </w:tc>
        <w:tc>
          <w:tcPr>
            <w:tcW w:w="2351" w:type="dxa"/>
            <w:shd w:val="clear" w:color="auto" w:fill="D9D9D9"/>
          </w:tcPr>
          <w:p w14:paraId="527C2D80" w14:textId="77777777" w:rsidR="00326A6F" w:rsidRPr="00503521" w:rsidRDefault="00326A6F" w:rsidP="00326A6F">
            <w:pPr>
              <w:keepNext/>
              <w:keepLines/>
              <w:spacing w:after="0"/>
              <w:jc w:val="center"/>
              <w:rPr>
                <w:rFonts w:ascii="Arial" w:eastAsia="DengXian" w:hAnsi="Arial" w:cs="Arial"/>
                <w:b/>
                <w:sz w:val="18"/>
              </w:rPr>
            </w:pPr>
            <w:r w:rsidRPr="00503521">
              <w:rPr>
                <w:rFonts w:ascii="Arial" w:eastAsia="DengXian" w:hAnsi="Arial" w:cs="Arial"/>
                <w:b/>
                <w:sz w:val="18"/>
              </w:rPr>
              <w:t>Whether 2Tx requirements exists</w:t>
            </w:r>
          </w:p>
        </w:tc>
      </w:tr>
      <w:tr w:rsidR="00503521" w:rsidRPr="00503521" w14:paraId="7C1F5A62" w14:textId="77777777" w:rsidTr="00326A6F">
        <w:trPr>
          <w:trHeight w:val="305"/>
        </w:trPr>
        <w:tc>
          <w:tcPr>
            <w:tcW w:w="2065" w:type="dxa"/>
            <w:tcBorders>
              <w:bottom w:val="single" w:sz="4" w:space="0" w:color="000000"/>
            </w:tcBorders>
          </w:tcPr>
          <w:p w14:paraId="39044B08" w14:textId="77777777" w:rsidR="00326A6F" w:rsidRPr="00503521" w:rsidRDefault="00326A6F" w:rsidP="00326A6F">
            <w:pPr>
              <w:spacing w:after="0"/>
              <w:rPr>
                <w:rFonts w:ascii="Arial" w:hAnsi="Arial" w:cs="Arial"/>
                <w:b/>
                <w:sz w:val="18"/>
              </w:rPr>
            </w:pPr>
            <w:r w:rsidRPr="00503521">
              <w:rPr>
                <w:rFonts w:ascii="Arial" w:hAnsi="Arial" w:cs="Arial"/>
                <w:b/>
                <w:sz w:val="18"/>
              </w:rPr>
              <w:t>Harmonic mixing</w:t>
            </w:r>
          </w:p>
        </w:tc>
        <w:tc>
          <w:tcPr>
            <w:tcW w:w="2700" w:type="dxa"/>
          </w:tcPr>
          <w:p w14:paraId="74BF3B09"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1</w:t>
            </w:r>
            <w:r w:rsidRPr="00503521">
              <w:rPr>
                <w:rFonts w:ascii="Arial" w:eastAsia="DengXian" w:hAnsi="Arial" w:cs="Arial"/>
                <w:sz w:val="18"/>
                <w:vertAlign w:val="superscript"/>
              </w:rPr>
              <w:t>st</w:t>
            </w:r>
            <w:r w:rsidRPr="00503521">
              <w:rPr>
                <w:rFonts w:ascii="Arial" w:eastAsia="DengXian" w:hAnsi="Arial" w:cs="Arial"/>
                <w:sz w:val="18"/>
              </w:rPr>
              <w:t xml:space="preserve"> order of n77 UL</w:t>
            </w:r>
          </w:p>
        </w:tc>
        <w:tc>
          <w:tcPr>
            <w:tcW w:w="2520" w:type="dxa"/>
          </w:tcPr>
          <w:p w14:paraId="6748B85C"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2</w:t>
            </w:r>
            <w:r w:rsidRPr="00503521">
              <w:rPr>
                <w:rFonts w:ascii="Arial" w:eastAsia="DengXian" w:hAnsi="Arial" w:cs="Arial"/>
                <w:sz w:val="18"/>
                <w:vertAlign w:val="superscript"/>
              </w:rPr>
              <w:t>nd</w:t>
            </w:r>
            <w:r w:rsidRPr="00503521">
              <w:rPr>
                <w:rFonts w:ascii="Arial" w:eastAsia="DengXian" w:hAnsi="Arial" w:cs="Arial"/>
                <w:sz w:val="18"/>
              </w:rPr>
              <w:t xml:space="preserve"> order of n2 DL</w:t>
            </w:r>
          </w:p>
        </w:tc>
        <w:tc>
          <w:tcPr>
            <w:tcW w:w="2351" w:type="dxa"/>
          </w:tcPr>
          <w:p w14:paraId="6BD5976E"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Yes</w:t>
            </w:r>
          </w:p>
        </w:tc>
      </w:tr>
      <w:tr w:rsidR="00503521" w:rsidRPr="00503521" w14:paraId="6CA9BAE1" w14:textId="77777777" w:rsidTr="00326A6F">
        <w:trPr>
          <w:trHeight w:val="188"/>
        </w:trPr>
        <w:tc>
          <w:tcPr>
            <w:tcW w:w="2065" w:type="dxa"/>
            <w:tcBorders>
              <w:bottom w:val="single" w:sz="4" w:space="0" w:color="000000"/>
            </w:tcBorders>
          </w:tcPr>
          <w:p w14:paraId="59DB5284" w14:textId="77777777" w:rsidR="00326A6F" w:rsidRPr="00503521" w:rsidRDefault="00326A6F" w:rsidP="00326A6F">
            <w:pPr>
              <w:spacing w:after="0"/>
              <w:rPr>
                <w:rFonts w:ascii="Arial" w:hAnsi="Arial" w:cs="Arial"/>
                <w:b/>
                <w:sz w:val="18"/>
              </w:rPr>
            </w:pPr>
            <w:r w:rsidRPr="00503521">
              <w:rPr>
                <w:rFonts w:ascii="Arial" w:hAnsi="Arial" w:cs="Arial"/>
                <w:b/>
                <w:sz w:val="18"/>
              </w:rPr>
              <w:t>Cross band leakage</w:t>
            </w:r>
          </w:p>
        </w:tc>
        <w:tc>
          <w:tcPr>
            <w:tcW w:w="2700" w:type="dxa"/>
          </w:tcPr>
          <w:p w14:paraId="4DF987F7"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n77 UL</w:t>
            </w:r>
          </w:p>
        </w:tc>
        <w:tc>
          <w:tcPr>
            <w:tcW w:w="2520" w:type="dxa"/>
          </w:tcPr>
          <w:p w14:paraId="78E1EBCA"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n2 DL</w:t>
            </w:r>
          </w:p>
        </w:tc>
        <w:tc>
          <w:tcPr>
            <w:tcW w:w="2351" w:type="dxa"/>
          </w:tcPr>
          <w:p w14:paraId="0E1F9527"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Yes</w:t>
            </w:r>
          </w:p>
        </w:tc>
      </w:tr>
      <w:tr w:rsidR="00503521" w:rsidRPr="00503521" w14:paraId="0A459E10" w14:textId="77777777" w:rsidTr="00326A6F">
        <w:trPr>
          <w:trHeight w:val="305"/>
        </w:trPr>
        <w:tc>
          <w:tcPr>
            <w:tcW w:w="2065" w:type="dxa"/>
            <w:vMerge w:val="restart"/>
          </w:tcPr>
          <w:p w14:paraId="46732F0B" w14:textId="77777777" w:rsidR="00326A6F" w:rsidRPr="00503521" w:rsidRDefault="00326A6F" w:rsidP="00326A6F">
            <w:pPr>
              <w:spacing w:after="0"/>
              <w:rPr>
                <w:rFonts w:ascii="Arial" w:hAnsi="Arial" w:cs="Arial"/>
                <w:b/>
                <w:sz w:val="18"/>
              </w:rPr>
            </w:pPr>
            <w:r w:rsidRPr="00503521">
              <w:rPr>
                <w:rFonts w:ascii="Arial" w:hAnsi="Arial" w:cs="Arial"/>
                <w:b/>
                <w:sz w:val="18"/>
              </w:rPr>
              <w:t>IMD</w:t>
            </w:r>
          </w:p>
        </w:tc>
        <w:tc>
          <w:tcPr>
            <w:tcW w:w="2700" w:type="dxa"/>
          </w:tcPr>
          <w:p w14:paraId="4BE082A6"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IMD2 (1*f_n77-1*f_n2)</w:t>
            </w:r>
          </w:p>
        </w:tc>
        <w:tc>
          <w:tcPr>
            <w:tcW w:w="2520" w:type="dxa"/>
          </w:tcPr>
          <w:p w14:paraId="7F010958"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n2 DL</w:t>
            </w:r>
          </w:p>
        </w:tc>
        <w:tc>
          <w:tcPr>
            <w:tcW w:w="2351" w:type="dxa"/>
          </w:tcPr>
          <w:p w14:paraId="65D07C83"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No</w:t>
            </w:r>
          </w:p>
        </w:tc>
      </w:tr>
      <w:tr w:rsidR="00503521" w:rsidRPr="00503521" w14:paraId="52960B96" w14:textId="77777777" w:rsidTr="00326A6F">
        <w:trPr>
          <w:trHeight w:val="305"/>
        </w:trPr>
        <w:tc>
          <w:tcPr>
            <w:tcW w:w="2065" w:type="dxa"/>
            <w:vMerge/>
          </w:tcPr>
          <w:p w14:paraId="2BCD7194" w14:textId="77777777" w:rsidR="00326A6F" w:rsidRPr="00503521" w:rsidRDefault="00326A6F" w:rsidP="00326A6F">
            <w:pPr>
              <w:spacing w:after="0"/>
              <w:rPr>
                <w:rFonts w:ascii="Arial" w:hAnsi="Arial" w:cs="Arial"/>
                <w:lang w:eastAsia="zh-CN"/>
              </w:rPr>
            </w:pPr>
          </w:p>
        </w:tc>
        <w:tc>
          <w:tcPr>
            <w:tcW w:w="2700" w:type="dxa"/>
          </w:tcPr>
          <w:p w14:paraId="038B033A"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IMD4 (3*f_n2-1*f_n77)</w:t>
            </w:r>
          </w:p>
        </w:tc>
        <w:tc>
          <w:tcPr>
            <w:tcW w:w="2520" w:type="dxa"/>
          </w:tcPr>
          <w:p w14:paraId="07076DFD"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n2 DL</w:t>
            </w:r>
          </w:p>
        </w:tc>
        <w:tc>
          <w:tcPr>
            <w:tcW w:w="2351" w:type="dxa"/>
          </w:tcPr>
          <w:p w14:paraId="431332F0"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 xml:space="preserve">No </w:t>
            </w:r>
          </w:p>
        </w:tc>
      </w:tr>
      <w:tr w:rsidR="00326A6F" w:rsidRPr="00503521" w14:paraId="5C9840CF" w14:textId="77777777" w:rsidTr="00326A6F">
        <w:trPr>
          <w:trHeight w:val="305"/>
        </w:trPr>
        <w:tc>
          <w:tcPr>
            <w:tcW w:w="2065" w:type="dxa"/>
          </w:tcPr>
          <w:p w14:paraId="614750A2" w14:textId="77777777" w:rsidR="00326A6F" w:rsidRPr="00503521" w:rsidRDefault="00326A6F" w:rsidP="00326A6F">
            <w:pPr>
              <w:spacing w:after="0"/>
              <w:rPr>
                <w:rFonts w:ascii="Arial" w:hAnsi="Arial" w:cs="Arial"/>
                <w:lang w:eastAsia="zh-CN"/>
              </w:rPr>
            </w:pPr>
          </w:p>
        </w:tc>
        <w:tc>
          <w:tcPr>
            <w:tcW w:w="2700" w:type="dxa"/>
          </w:tcPr>
          <w:p w14:paraId="07ED3A36"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IMD5 (2*f_n77-3*f_n2)</w:t>
            </w:r>
          </w:p>
        </w:tc>
        <w:tc>
          <w:tcPr>
            <w:tcW w:w="2520" w:type="dxa"/>
          </w:tcPr>
          <w:p w14:paraId="32DED78D"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n2 DL</w:t>
            </w:r>
          </w:p>
        </w:tc>
        <w:tc>
          <w:tcPr>
            <w:tcW w:w="2351" w:type="dxa"/>
          </w:tcPr>
          <w:p w14:paraId="29FFFCF6" w14:textId="77777777" w:rsidR="00326A6F" w:rsidRPr="00503521" w:rsidRDefault="00326A6F" w:rsidP="00326A6F">
            <w:pPr>
              <w:keepNext/>
              <w:keepLines/>
              <w:spacing w:after="0"/>
              <w:rPr>
                <w:rFonts w:ascii="Arial" w:eastAsia="DengXian" w:hAnsi="Arial" w:cs="Arial"/>
                <w:sz w:val="18"/>
              </w:rPr>
            </w:pPr>
            <w:r w:rsidRPr="00503521">
              <w:rPr>
                <w:rFonts w:ascii="Arial" w:eastAsia="DengXian" w:hAnsi="Arial" w:cs="Arial"/>
                <w:sz w:val="18"/>
              </w:rPr>
              <w:t>No</w:t>
            </w:r>
          </w:p>
        </w:tc>
      </w:tr>
    </w:tbl>
    <w:p w14:paraId="72F2D4C2" w14:textId="77777777" w:rsidR="00C3144D" w:rsidRPr="00503521" w:rsidRDefault="00C3144D" w:rsidP="00C3144D">
      <w:pPr>
        <w:rPr>
          <w:lang w:eastAsia="zh-CN"/>
        </w:rPr>
      </w:pPr>
    </w:p>
    <w:p w14:paraId="5AF841FF" w14:textId="54CD0FA1" w:rsidR="00392460" w:rsidRPr="00503521" w:rsidRDefault="00392460" w:rsidP="00392460">
      <w:pPr>
        <w:pStyle w:val="Heading3"/>
      </w:pPr>
      <w:bookmarkStart w:id="316" w:name="_Toc170058577"/>
      <w:bookmarkStart w:id="317" w:name="_Toc170058982"/>
      <w:r w:rsidRPr="00503521">
        <w:t>5.1.4</w:t>
      </w:r>
      <w:r w:rsidRPr="00503521">
        <w:tab/>
        <w:t>REFSENS requirements</w:t>
      </w:r>
      <w:bookmarkEnd w:id="316"/>
      <w:bookmarkEnd w:id="317"/>
    </w:p>
    <w:p w14:paraId="24B56E4B" w14:textId="37D414FD" w:rsidR="00326A6F" w:rsidRPr="00503521" w:rsidRDefault="006A75D0" w:rsidP="00977BDE">
      <w:pPr>
        <w:pStyle w:val="Heading4"/>
        <w:rPr>
          <w:rFonts w:eastAsia="DengXian"/>
        </w:rPr>
      </w:pPr>
      <w:bookmarkStart w:id="318" w:name="_Toc170058578"/>
      <w:bookmarkStart w:id="319" w:name="_Toc170058983"/>
      <w:r w:rsidRPr="00503521">
        <w:rPr>
          <w:rFonts w:eastAsia="DengXian"/>
        </w:rPr>
        <w:t>5.1</w:t>
      </w:r>
      <w:r w:rsidR="00326A6F" w:rsidRPr="00503521">
        <w:rPr>
          <w:rFonts w:eastAsia="DengXian"/>
        </w:rPr>
        <w:t>.4.1</w:t>
      </w:r>
      <w:r w:rsidR="00326A6F" w:rsidRPr="00503521">
        <w:rPr>
          <w:rFonts w:eastAsia="DengXian"/>
        </w:rPr>
        <w:tab/>
        <w:t>REFSENS requirements for total power class 2</w:t>
      </w:r>
      <w:bookmarkEnd w:id="318"/>
      <w:bookmarkEnd w:id="319"/>
    </w:p>
    <w:p w14:paraId="5F54E718" w14:textId="77777777" w:rsidR="00326A6F" w:rsidRPr="00503521" w:rsidRDefault="00326A6F" w:rsidP="0029258A">
      <w:r w:rsidRPr="00503521">
        <w:rPr>
          <w:lang w:eastAsia="zh-CN"/>
        </w:rPr>
        <w:t xml:space="preserve">In previous meeting, RAN4 agreed that the following rules will be as the baseline to define </w:t>
      </w:r>
      <w:r w:rsidRPr="00503521">
        <w:t>MSD requirement for PC2 inter-band CA or EN-DC:</w:t>
      </w:r>
    </w:p>
    <w:p w14:paraId="5732783B" w14:textId="0F74CC37" w:rsidR="00326A6F" w:rsidRPr="00503521" w:rsidRDefault="0029258A" w:rsidP="0029258A">
      <w:pPr>
        <w:pStyle w:val="B1"/>
      </w:pPr>
      <w:bookmarkStart w:id="320" w:name="MCCQCTEMPBM_00000029"/>
      <w:bookmarkStart w:id="321" w:name="MCCQCTEMPBM_00000032"/>
      <w:bookmarkStart w:id="322" w:name="MCCQCTEMPBM_00000035"/>
      <w:bookmarkStart w:id="323" w:name="MCCQCTEMPBM_00000038"/>
      <w:r>
        <w:t>-</w:t>
      </w:r>
      <w:r>
        <w:tab/>
      </w:r>
      <w:r w:rsidR="00326A6F" w:rsidRPr="00503521">
        <w:t xml:space="preserve">Same MSD requirements can be applied for the band combination with either 1Tx or 2Tx in TDD aggressor band UL with same power class for harmonic mixing and cross band isolation, and </w:t>
      </w:r>
    </w:p>
    <w:p w14:paraId="463B5A95" w14:textId="38952D2A" w:rsidR="00326A6F" w:rsidRPr="00503521" w:rsidRDefault="0029258A" w:rsidP="0029258A">
      <w:pPr>
        <w:pStyle w:val="B1"/>
      </w:pPr>
      <w:r>
        <w:t>-</w:t>
      </w:r>
      <w:r>
        <w:tab/>
      </w:r>
      <w:r w:rsidR="00326A6F" w:rsidRPr="00503521">
        <w:t>the requirements specified based on 1Tx-1Tx UL configuration are applicable for 1Tx-2Tx UL configuration</w:t>
      </w:r>
    </w:p>
    <w:p w14:paraId="6E0ED63A" w14:textId="5E360C51" w:rsidR="00326A6F" w:rsidRPr="00503521" w:rsidRDefault="00326A6F" w:rsidP="0029258A">
      <w:r w:rsidRPr="00503521">
        <w:rPr>
          <w:lang w:eastAsia="zh-CN"/>
        </w:rPr>
        <w:t xml:space="preserve">Based on the agreement, the analysis MSD results are summarized in </w:t>
      </w:r>
      <w:r w:rsidRPr="00503521">
        <w:rPr>
          <w:lang w:eastAsia="ja-JP"/>
        </w:rPr>
        <w:t xml:space="preserve">Table </w:t>
      </w:r>
      <w:r w:rsidR="006A75D0" w:rsidRPr="00503521">
        <w:t>5.1</w:t>
      </w:r>
      <w:r w:rsidRPr="00503521">
        <w:t xml:space="preserve">.4.2-1. Mainly, they are the same as PC2 </w:t>
      </w:r>
      <w:r w:rsidRPr="00503521">
        <w:rPr>
          <w:lang w:eastAsia="zh-CN"/>
        </w:rPr>
        <w:t xml:space="preserve">2Tx </w:t>
      </w:r>
      <w:r w:rsidRPr="00503521">
        <w:t xml:space="preserve">configuration for this 3Tx requirement to the current RAN4 specifications [2]. </w:t>
      </w:r>
    </w:p>
    <w:p w14:paraId="4A3D4F94" w14:textId="5A837A88" w:rsidR="00326A6F" w:rsidRPr="00503521" w:rsidRDefault="00326A6F" w:rsidP="0029258A">
      <w:pPr>
        <w:rPr>
          <w:b/>
          <w:lang w:eastAsia="zh-CN"/>
        </w:rPr>
      </w:pPr>
      <w:r w:rsidRPr="00503521">
        <w:t xml:space="preserve">According to the current RAN4 specifications [2], CA_n2-n77 is subject to IMD5 impact to n2 DL too. The value of PC2 IMD5 MSD is resulted in the Table </w:t>
      </w:r>
      <w:r w:rsidR="006A75D0" w:rsidRPr="00503521">
        <w:t>5.1</w:t>
      </w:r>
      <w:r w:rsidRPr="00503521">
        <w:t xml:space="preserve">.4.1-1, and it is derived based on linear extrapolation and referred the MSD for PC3 configuration. </w:t>
      </w:r>
    </w:p>
    <w:p w14:paraId="2D22B8CF" w14:textId="01009DF5" w:rsidR="00326A6F" w:rsidRPr="00503521" w:rsidRDefault="00326A6F" w:rsidP="00EB34B4">
      <w:pPr>
        <w:pStyle w:val="TH"/>
        <w:rPr>
          <w:lang w:eastAsia="zh-CN"/>
        </w:rPr>
      </w:pPr>
      <w:r w:rsidRPr="00503521">
        <w:rPr>
          <w:lang w:eastAsia="ja-JP"/>
        </w:rPr>
        <w:lastRenderedPageBreak/>
        <w:t xml:space="preserve">Table </w:t>
      </w:r>
      <w:r w:rsidR="006A75D0" w:rsidRPr="00503521">
        <w:t>5.1</w:t>
      </w:r>
      <w:r w:rsidRPr="00503521">
        <w:t>.4.1-1: Derived MSD values for PC2 UL configurations</w:t>
      </w:r>
    </w:p>
    <w:tbl>
      <w:tblPr>
        <w:tblW w:w="0" w:type="auto"/>
        <w:tblLook w:val="04A0" w:firstRow="1" w:lastRow="0" w:firstColumn="1" w:lastColumn="0" w:noHBand="0" w:noVBand="1"/>
      </w:tblPr>
      <w:tblGrid>
        <w:gridCol w:w="1620"/>
        <w:gridCol w:w="1283"/>
        <w:gridCol w:w="1057"/>
        <w:gridCol w:w="1170"/>
        <w:gridCol w:w="1260"/>
        <w:gridCol w:w="1170"/>
        <w:gridCol w:w="1080"/>
      </w:tblGrid>
      <w:tr w:rsidR="00503521" w:rsidRPr="00503521" w14:paraId="570F308A" w14:textId="77777777" w:rsidTr="00326A6F">
        <w:trPr>
          <w:trHeight w:val="288"/>
        </w:trPr>
        <w:tc>
          <w:tcPr>
            <w:tcW w:w="1620" w:type="dxa"/>
            <w:vAlign w:val="center"/>
          </w:tcPr>
          <w:p w14:paraId="2818A116"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CA Combination</w:t>
            </w:r>
          </w:p>
        </w:tc>
        <w:tc>
          <w:tcPr>
            <w:tcW w:w="1283" w:type="dxa"/>
            <w:vAlign w:val="center"/>
          </w:tcPr>
          <w:p w14:paraId="53E89232"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Power Class</w:t>
            </w:r>
          </w:p>
        </w:tc>
        <w:tc>
          <w:tcPr>
            <w:tcW w:w="1057" w:type="dxa"/>
            <w:vAlign w:val="center"/>
          </w:tcPr>
          <w:p w14:paraId="1C3D73C3"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NR Band</w:t>
            </w:r>
          </w:p>
        </w:tc>
        <w:tc>
          <w:tcPr>
            <w:tcW w:w="1170" w:type="dxa"/>
            <w:vAlign w:val="center"/>
          </w:tcPr>
          <w:p w14:paraId="7C8ED362"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P</w:t>
            </w:r>
            <w:r w:rsidRPr="00503521">
              <w:rPr>
                <w:rFonts w:ascii="Arial" w:hAnsi="Arial" w:cs="Arial"/>
                <w:b/>
                <w:bCs/>
                <w:sz w:val="18"/>
                <w:szCs w:val="18"/>
                <w:vertAlign w:val="subscript"/>
              </w:rPr>
              <w:t xml:space="preserve">UL </w:t>
            </w:r>
            <w:r w:rsidRPr="00503521">
              <w:rPr>
                <w:rFonts w:ascii="Arial" w:hAnsi="Arial" w:cs="Arial"/>
                <w:b/>
                <w:bCs/>
                <w:sz w:val="18"/>
                <w:szCs w:val="18"/>
              </w:rPr>
              <w:t>(dBm)</w:t>
            </w:r>
          </w:p>
        </w:tc>
        <w:tc>
          <w:tcPr>
            <w:tcW w:w="1260" w:type="dxa"/>
            <w:vAlign w:val="center"/>
          </w:tcPr>
          <w:p w14:paraId="0E5044C0"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IMD Source</w:t>
            </w:r>
          </w:p>
        </w:tc>
        <w:tc>
          <w:tcPr>
            <w:tcW w:w="1170" w:type="dxa"/>
            <w:vAlign w:val="center"/>
          </w:tcPr>
          <w:p w14:paraId="386A2DD3"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IMD Order</w:t>
            </w:r>
          </w:p>
        </w:tc>
        <w:tc>
          <w:tcPr>
            <w:tcW w:w="1080" w:type="dxa"/>
            <w:vAlign w:val="center"/>
          </w:tcPr>
          <w:p w14:paraId="5C6CDAB5"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MSD (dB)</w:t>
            </w:r>
          </w:p>
        </w:tc>
      </w:tr>
      <w:tr w:rsidR="00503521" w:rsidRPr="00503521" w14:paraId="1F0448C0" w14:textId="77777777" w:rsidTr="00326A6F">
        <w:tblPrEx>
          <w:jc w:val="center"/>
        </w:tblPrEx>
        <w:trPr>
          <w:trHeight w:val="98"/>
          <w:jc w:val="center"/>
        </w:trPr>
        <w:tc>
          <w:tcPr>
            <w:tcW w:w="1620" w:type="dxa"/>
            <w:vMerge w:val="restart"/>
            <w:vAlign w:val="center"/>
          </w:tcPr>
          <w:p w14:paraId="7CC5EF5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CA_n2-n77</w:t>
            </w:r>
          </w:p>
        </w:tc>
        <w:tc>
          <w:tcPr>
            <w:tcW w:w="1283" w:type="dxa"/>
            <w:vMerge w:val="restart"/>
            <w:vAlign w:val="center"/>
          </w:tcPr>
          <w:p w14:paraId="507C4C0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vAlign w:val="center"/>
          </w:tcPr>
          <w:p w14:paraId="4B7C830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02BB740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6C5E9A7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IMD2</w:t>
            </w:r>
          </w:p>
        </w:tc>
        <w:tc>
          <w:tcPr>
            <w:tcW w:w="1170" w:type="dxa"/>
            <w:vAlign w:val="center"/>
          </w:tcPr>
          <w:p w14:paraId="0457A47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314E2C3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26.0</w:t>
            </w:r>
          </w:p>
        </w:tc>
      </w:tr>
      <w:tr w:rsidR="00503521" w:rsidRPr="00503521" w14:paraId="30332A86" w14:textId="77777777" w:rsidTr="00326A6F">
        <w:tblPrEx>
          <w:jc w:val="center"/>
        </w:tblPrEx>
        <w:trPr>
          <w:trHeight w:val="161"/>
          <w:jc w:val="center"/>
        </w:trPr>
        <w:tc>
          <w:tcPr>
            <w:tcW w:w="1620" w:type="dxa"/>
            <w:vMerge/>
            <w:vAlign w:val="center"/>
          </w:tcPr>
          <w:p w14:paraId="0267BBC1" w14:textId="77777777" w:rsidR="00326A6F" w:rsidRPr="00503521" w:rsidRDefault="00326A6F" w:rsidP="00326A6F">
            <w:pPr>
              <w:spacing w:after="0"/>
              <w:rPr>
                <w:rFonts w:ascii="Arial" w:hAnsi="Arial" w:cs="Arial"/>
                <w:sz w:val="18"/>
                <w:szCs w:val="18"/>
              </w:rPr>
            </w:pPr>
          </w:p>
        </w:tc>
        <w:tc>
          <w:tcPr>
            <w:tcW w:w="1283" w:type="dxa"/>
            <w:vMerge/>
            <w:vAlign w:val="center"/>
          </w:tcPr>
          <w:p w14:paraId="609A91F6" w14:textId="77777777" w:rsidR="00326A6F" w:rsidRPr="00503521" w:rsidRDefault="00326A6F" w:rsidP="00326A6F">
            <w:pPr>
              <w:spacing w:after="0"/>
              <w:rPr>
                <w:rFonts w:ascii="Arial" w:hAnsi="Arial" w:cs="Arial"/>
                <w:sz w:val="18"/>
                <w:szCs w:val="18"/>
              </w:rPr>
            </w:pPr>
          </w:p>
        </w:tc>
        <w:tc>
          <w:tcPr>
            <w:tcW w:w="1057" w:type="dxa"/>
            <w:vAlign w:val="center"/>
          </w:tcPr>
          <w:p w14:paraId="24DE62B6"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027DB08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ign w:val="center"/>
          </w:tcPr>
          <w:p w14:paraId="2AE98DF9" w14:textId="77777777" w:rsidR="00326A6F" w:rsidRPr="00503521" w:rsidRDefault="00326A6F" w:rsidP="00326A6F">
            <w:pPr>
              <w:spacing w:after="0"/>
              <w:rPr>
                <w:rFonts w:ascii="Arial" w:hAnsi="Arial" w:cs="Arial"/>
                <w:sz w:val="18"/>
                <w:szCs w:val="18"/>
              </w:rPr>
            </w:pPr>
          </w:p>
        </w:tc>
        <w:tc>
          <w:tcPr>
            <w:tcW w:w="1170" w:type="dxa"/>
            <w:vAlign w:val="center"/>
          </w:tcPr>
          <w:p w14:paraId="5CF8510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ign w:val="center"/>
          </w:tcPr>
          <w:p w14:paraId="3D48E2D7" w14:textId="77777777" w:rsidR="00326A6F" w:rsidRPr="00503521" w:rsidRDefault="00326A6F" w:rsidP="00326A6F">
            <w:pPr>
              <w:spacing w:after="0"/>
              <w:rPr>
                <w:rFonts w:ascii="Arial" w:hAnsi="Arial" w:cs="Arial"/>
                <w:sz w:val="18"/>
                <w:szCs w:val="18"/>
              </w:rPr>
            </w:pPr>
          </w:p>
        </w:tc>
      </w:tr>
      <w:tr w:rsidR="00503521" w:rsidRPr="00503521" w14:paraId="318AA077" w14:textId="77777777" w:rsidTr="00326A6F">
        <w:tblPrEx>
          <w:jc w:val="center"/>
        </w:tblPrEx>
        <w:trPr>
          <w:trHeight w:val="134"/>
          <w:jc w:val="center"/>
        </w:trPr>
        <w:tc>
          <w:tcPr>
            <w:tcW w:w="1620" w:type="dxa"/>
            <w:vMerge/>
            <w:vAlign w:val="center"/>
          </w:tcPr>
          <w:p w14:paraId="35F3170B"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49C7DBF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vAlign w:val="center"/>
          </w:tcPr>
          <w:p w14:paraId="134E337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3A19914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01E664D3" w14:textId="77777777" w:rsidR="00326A6F" w:rsidRPr="00503521" w:rsidRDefault="00326A6F" w:rsidP="00326A6F">
            <w:pPr>
              <w:spacing w:after="0"/>
              <w:rPr>
                <w:rFonts w:ascii="Arial" w:hAnsi="Arial" w:cs="Arial"/>
                <w:sz w:val="18"/>
                <w:szCs w:val="18"/>
              </w:rPr>
            </w:pPr>
          </w:p>
        </w:tc>
        <w:tc>
          <w:tcPr>
            <w:tcW w:w="1170" w:type="dxa"/>
            <w:vAlign w:val="center"/>
          </w:tcPr>
          <w:p w14:paraId="7EB6AFF1"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4188A0B9"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32.1</w:t>
            </w:r>
          </w:p>
        </w:tc>
      </w:tr>
      <w:tr w:rsidR="00503521" w:rsidRPr="00503521" w14:paraId="1311B4E5" w14:textId="77777777" w:rsidTr="00326A6F">
        <w:tblPrEx>
          <w:jc w:val="center"/>
        </w:tblPrEx>
        <w:trPr>
          <w:trHeight w:val="197"/>
          <w:jc w:val="center"/>
        </w:trPr>
        <w:tc>
          <w:tcPr>
            <w:tcW w:w="1620" w:type="dxa"/>
            <w:vMerge/>
            <w:vAlign w:val="center"/>
          </w:tcPr>
          <w:p w14:paraId="2E3AC51B" w14:textId="77777777" w:rsidR="00326A6F" w:rsidRPr="00503521" w:rsidRDefault="00326A6F" w:rsidP="00326A6F">
            <w:pPr>
              <w:spacing w:after="0"/>
              <w:rPr>
                <w:rFonts w:ascii="Arial" w:hAnsi="Arial" w:cs="Arial"/>
                <w:sz w:val="18"/>
                <w:szCs w:val="18"/>
              </w:rPr>
            </w:pPr>
          </w:p>
        </w:tc>
        <w:tc>
          <w:tcPr>
            <w:tcW w:w="1283" w:type="dxa"/>
            <w:vMerge/>
            <w:vAlign w:val="center"/>
          </w:tcPr>
          <w:p w14:paraId="1FA8686A" w14:textId="77777777" w:rsidR="00326A6F" w:rsidRPr="00503521" w:rsidRDefault="00326A6F" w:rsidP="00326A6F">
            <w:pPr>
              <w:spacing w:after="0"/>
              <w:rPr>
                <w:rFonts w:ascii="Arial" w:hAnsi="Arial" w:cs="Arial"/>
                <w:sz w:val="18"/>
                <w:szCs w:val="18"/>
              </w:rPr>
            </w:pPr>
          </w:p>
        </w:tc>
        <w:tc>
          <w:tcPr>
            <w:tcW w:w="1057" w:type="dxa"/>
            <w:vAlign w:val="center"/>
          </w:tcPr>
          <w:p w14:paraId="1ABA688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7C49ABF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3157B651" w14:textId="77777777" w:rsidR="00326A6F" w:rsidRPr="00503521" w:rsidRDefault="00326A6F" w:rsidP="00326A6F">
            <w:pPr>
              <w:spacing w:after="0"/>
              <w:rPr>
                <w:rFonts w:ascii="Arial" w:hAnsi="Arial" w:cs="Arial"/>
                <w:sz w:val="18"/>
                <w:szCs w:val="18"/>
              </w:rPr>
            </w:pPr>
          </w:p>
        </w:tc>
        <w:tc>
          <w:tcPr>
            <w:tcW w:w="1170" w:type="dxa"/>
            <w:vAlign w:val="center"/>
          </w:tcPr>
          <w:p w14:paraId="0CFA1E4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ign w:val="center"/>
          </w:tcPr>
          <w:p w14:paraId="7267CC33" w14:textId="77777777" w:rsidR="00326A6F" w:rsidRPr="00503521" w:rsidRDefault="00326A6F" w:rsidP="00326A6F">
            <w:pPr>
              <w:spacing w:after="0"/>
              <w:rPr>
                <w:rFonts w:ascii="Arial" w:hAnsi="Arial" w:cs="Arial"/>
                <w:sz w:val="18"/>
                <w:szCs w:val="18"/>
              </w:rPr>
            </w:pPr>
          </w:p>
        </w:tc>
      </w:tr>
      <w:tr w:rsidR="00503521" w:rsidRPr="00503521" w14:paraId="4E8F9AF8" w14:textId="77777777" w:rsidTr="00326A6F">
        <w:tblPrEx>
          <w:jc w:val="center"/>
        </w:tblPrEx>
        <w:trPr>
          <w:trHeight w:val="80"/>
          <w:jc w:val="center"/>
        </w:trPr>
        <w:tc>
          <w:tcPr>
            <w:tcW w:w="1620" w:type="dxa"/>
            <w:vMerge/>
            <w:vAlign w:val="center"/>
          </w:tcPr>
          <w:p w14:paraId="29556C1E" w14:textId="77777777" w:rsidR="00326A6F" w:rsidRPr="00503521" w:rsidRDefault="00326A6F" w:rsidP="00326A6F">
            <w:pPr>
              <w:spacing w:after="0"/>
              <w:rPr>
                <w:rFonts w:ascii="Arial" w:hAnsi="Arial" w:cs="Arial"/>
                <w:sz w:val="18"/>
                <w:szCs w:val="18"/>
              </w:rPr>
            </w:pPr>
          </w:p>
        </w:tc>
        <w:tc>
          <w:tcPr>
            <w:tcW w:w="1283" w:type="dxa"/>
            <w:vMerge w:val="restart"/>
            <w:shd w:val="clear" w:color="auto" w:fill="F2F2F2"/>
            <w:vAlign w:val="center"/>
          </w:tcPr>
          <w:p w14:paraId="4D2173D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shd w:val="clear" w:color="auto" w:fill="F2F2F2"/>
            <w:vAlign w:val="center"/>
          </w:tcPr>
          <w:p w14:paraId="1766011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shd w:val="clear" w:color="auto" w:fill="F2F2F2"/>
            <w:vAlign w:val="center"/>
          </w:tcPr>
          <w:p w14:paraId="3F45484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shd w:val="clear" w:color="auto" w:fill="F2F2F2"/>
            <w:vAlign w:val="center"/>
          </w:tcPr>
          <w:p w14:paraId="5FF2424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IMD4</w:t>
            </w:r>
          </w:p>
        </w:tc>
        <w:tc>
          <w:tcPr>
            <w:tcW w:w="1170" w:type="dxa"/>
            <w:shd w:val="clear" w:color="auto" w:fill="F2F2F2"/>
            <w:vAlign w:val="center"/>
          </w:tcPr>
          <w:p w14:paraId="6BE5750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shd w:val="clear" w:color="auto" w:fill="F2F2F2"/>
            <w:vAlign w:val="center"/>
          </w:tcPr>
          <w:p w14:paraId="5CC6B80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8.0</w:t>
            </w:r>
          </w:p>
        </w:tc>
      </w:tr>
      <w:tr w:rsidR="00503521" w:rsidRPr="00503521" w14:paraId="493E1FC5" w14:textId="77777777" w:rsidTr="00326A6F">
        <w:tblPrEx>
          <w:jc w:val="center"/>
        </w:tblPrEx>
        <w:trPr>
          <w:trHeight w:val="143"/>
          <w:jc w:val="center"/>
        </w:trPr>
        <w:tc>
          <w:tcPr>
            <w:tcW w:w="1620" w:type="dxa"/>
            <w:vMerge/>
            <w:vAlign w:val="center"/>
          </w:tcPr>
          <w:p w14:paraId="76390A89" w14:textId="77777777" w:rsidR="00326A6F" w:rsidRPr="00503521" w:rsidRDefault="00326A6F" w:rsidP="00326A6F">
            <w:pPr>
              <w:spacing w:after="0"/>
              <w:rPr>
                <w:rFonts w:ascii="Arial" w:hAnsi="Arial" w:cs="Arial"/>
                <w:sz w:val="18"/>
                <w:szCs w:val="18"/>
              </w:rPr>
            </w:pPr>
          </w:p>
        </w:tc>
        <w:tc>
          <w:tcPr>
            <w:tcW w:w="1283" w:type="dxa"/>
            <w:vMerge/>
            <w:shd w:val="clear" w:color="auto" w:fill="F2F2F2"/>
            <w:vAlign w:val="center"/>
          </w:tcPr>
          <w:p w14:paraId="05561FEF" w14:textId="77777777" w:rsidR="00326A6F" w:rsidRPr="00503521" w:rsidRDefault="00326A6F" w:rsidP="00326A6F">
            <w:pPr>
              <w:spacing w:after="0"/>
              <w:rPr>
                <w:rFonts w:ascii="Arial" w:hAnsi="Arial" w:cs="Arial"/>
                <w:sz w:val="18"/>
                <w:szCs w:val="18"/>
              </w:rPr>
            </w:pPr>
          </w:p>
        </w:tc>
        <w:tc>
          <w:tcPr>
            <w:tcW w:w="1057" w:type="dxa"/>
            <w:shd w:val="clear" w:color="auto" w:fill="F2F2F2"/>
            <w:vAlign w:val="center"/>
          </w:tcPr>
          <w:p w14:paraId="5413D88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shd w:val="clear" w:color="auto" w:fill="F2F2F2"/>
            <w:vAlign w:val="center"/>
          </w:tcPr>
          <w:p w14:paraId="1866C8E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shd w:val="clear" w:color="auto" w:fill="F2F2F2"/>
            <w:vAlign w:val="center"/>
          </w:tcPr>
          <w:p w14:paraId="3A36042F"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454B56B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shd w:val="clear" w:color="auto" w:fill="F2F2F2"/>
            <w:vAlign w:val="center"/>
          </w:tcPr>
          <w:p w14:paraId="764B7E6D" w14:textId="77777777" w:rsidR="00326A6F" w:rsidRPr="00503521" w:rsidRDefault="00326A6F" w:rsidP="00326A6F">
            <w:pPr>
              <w:spacing w:after="0"/>
              <w:rPr>
                <w:rFonts w:ascii="Arial" w:hAnsi="Arial" w:cs="Arial"/>
                <w:sz w:val="18"/>
                <w:szCs w:val="18"/>
              </w:rPr>
            </w:pPr>
          </w:p>
        </w:tc>
      </w:tr>
      <w:tr w:rsidR="00503521" w:rsidRPr="00503521" w14:paraId="0574F1DB" w14:textId="77777777" w:rsidTr="00326A6F">
        <w:tblPrEx>
          <w:jc w:val="center"/>
        </w:tblPrEx>
        <w:trPr>
          <w:trHeight w:val="107"/>
          <w:jc w:val="center"/>
        </w:trPr>
        <w:tc>
          <w:tcPr>
            <w:tcW w:w="1620" w:type="dxa"/>
            <w:vMerge/>
            <w:vAlign w:val="center"/>
          </w:tcPr>
          <w:p w14:paraId="6F55B24A" w14:textId="77777777" w:rsidR="00326A6F" w:rsidRPr="00503521" w:rsidRDefault="00326A6F" w:rsidP="00326A6F">
            <w:pPr>
              <w:spacing w:after="0"/>
              <w:rPr>
                <w:rFonts w:ascii="Arial" w:hAnsi="Arial" w:cs="Arial"/>
                <w:sz w:val="18"/>
                <w:szCs w:val="18"/>
              </w:rPr>
            </w:pPr>
          </w:p>
        </w:tc>
        <w:tc>
          <w:tcPr>
            <w:tcW w:w="1283" w:type="dxa"/>
            <w:vMerge w:val="restart"/>
            <w:shd w:val="clear" w:color="auto" w:fill="F2F2F2"/>
            <w:vAlign w:val="center"/>
          </w:tcPr>
          <w:p w14:paraId="45A5A609"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shd w:val="clear" w:color="auto" w:fill="F2F2F2"/>
            <w:vAlign w:val="center"/>
          </w:tcPr>
          <w:p w14:paraId="7EDF897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shd w:val="clear" w:color="auto" w:fill="F2F2F2"/>
            <w:vAlign w:val="center"/>
          </w:tcPr>
          <w:p w14:paraId="60AAD25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shd w:val="clear" w:color="auto" w:fill="F2F2F2"/>
            <w:vAlign w:val="center"/>
          </w:tcPr>
          <w:p w14:paraId="1454EBC4"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18E5779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shd w:val="clear" w:color="auto" w:fill="F2F2F2"/>
            <w:vAlign w:val="center"/>
          </w:tcPr>
          <w:p w14:paraId="362A07A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19.1</w:t>
            </w:r>
          </w:p>
        </w:tc>
      </w:tr>
      <w:tr w:rsidR="00503521" w:rsidRPr="00503521" w14:paraId="689C1280" w14:textId="77777777" w:rsidTr="00326A6F">
        <w:tblPrEx>
          <w:jc w:val="center"/>
        </w:tblPrEx>
        <w:trPr>
          <w:trHeight w:val="80"/>
          <w:jc w:val="center"/>
        </w:trPr>
        <w:tc>
          <w:tcPr>
            <w:tcW w:w="1620" w:type="dxa"/>
            <w:vMerge/>
            <w:vAlign w:val="center"/>
          </w:tcPr>
          <w:p w14:paraId="726F2404" w14:textId="77777777" w:rsidR="00326A6F" w:rsidRPr="00503521" w:rsidRDefault="00326A6F" w:rsidP="00326A6F">
            <w:pPr>
              <w:spacing w:after="0"/>
              <w:rPr>
                <w:rFonts w:ascii="Arial" w:hAnsi="Arial" w:cs="Arial"/>
                <w:sz w:val="18"/>
                <w:szCs w:val="18"/>
              </w:rPr>
            </w:pPr>
          </w:p>
        </w:tc>
        <w:tc>
          <w:tcPr>
            <w:tcW w:w="1283" w:type="dxa"/>
            <w:vMerge/>
            <w:shd w:val="clear" w:color="auto" w:fill="F2F2F2"/>
            <w:vAlign w:val="center"/>
          </w:tcPr>
          <w:p w14:paraId="2CC595E8" w14:textId="77777777" w:rsidR="00326A6F" w:rsidRPr="00503521" w:rsidRDefault="00326A6F" w:rsidP="00326A6F">
            <w:pPr>
              <w:spacing w:after="0"/>
              <w:rPr>
                <w:rFonts w:ascii="Arial" w:hAnsi="Arial" w:cs="Arial"/>
                <w:sz w:val="18"/>
                <w:szCs w:val="18"/>
              </w:rPr>
            </w:pPr>
          </w:p>
        </w:tc>
        <w:tc>
          <w:tcPr>
            <w:tcW w:w="1057" w:type="dxa"/>
            <w:shd w:val="clear" w:color="auto" w:fill="F2F2F2"/>
            <w:vAlign w:val="center"/>
          </w:tcPr>
          <w:p w14:paraId="3314A0D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shd w:val="clear" w:color="auto" w:fill="F2F2F2"/>
            <w:vAlign w:val="center"/>
          </w:tcPr>
          <w:p w14:paraId="396B8E2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shd w:val="clear" w:color="auto" w:fill="F2F2F2"/>
            <w:vAlign w:val="center"/>
          </w:tcPr>
          <w:p w14:paraId="6E3A6362"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51039D4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shd w:val="clear" w:color="auto" w:fill="F2F2F2"/>
            <w:vAlign w:val="center"/>
          </w:tcPr>
          <w:p w14:paraId="12B5EEEF" w14:textId="77777777" w:rsidR="00326A6F" w:rsidRPr="00503521" w:rsidRDefault="00326A6F" w:rsidP="00326A6F">
            <w:pPr>
              <w:spacing w:after="0"/>
              <w:rPr>
                <w:rFonts w:ascii="Arial" w:hAnsi="Arial" w:cs="Arial"/>
                <w:sz w:val="18"/>
                <w:szCs w:val="18"/>
              </w:rPr>
            </w:pPr>
          </w:p>
        </w:tc>
      </w:tr>
      <w:tr w:rsidR="00503521" w:rsidRPr="00503521" w14:paraId="684F178C" w14:textId="77777777" w:rsidTr="00326A6F">
        <w:tblPrEx>
          <w:jc w:val="center"/>
        </w:tblPrEx>
        <w:trPr>
          <w:trHeight w:val="152"/>
          <w:jc w:val="center"/>
        </w:trPr>
        <w:tc>
          <w:tcPr>
            <w:tcW w:w="1620" w:type="dxa"/>
            <w:vMerge/>
            <w:vAlign w:val="center"/>
          </w:tcPr>
          <w:p w14:paraId="467EA3DF"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0361870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vAlign w:val="center"/>
          </w:tcPr>
          <w:p w14:paraId="4F857899"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4E705EB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47EFA51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IMD5</w:t>
            </w:r>
          </w:p>
        </w:tc>
        <w:tc>
          <w:tcPr>
            <w:tcW w:w="1170" w:type="dxa"/>
            <w:vAlign w:val="center"/>
          </w:tcPr>
          <w:p w14:paraId="4F9C7BA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140A6E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5.0</w:t>
            </w:r>
          </w:p>
        </w:tc>
      </w:tr>
      <w:tr w:rsidR="00503521" w:rsidRPr="00503521" w14:paraId="34FE76A2" w14:textId="77777777" w:rsidTr="00326A6F">
        <w:tblPrEx>
          <w:jc w:val="center"/>
        </w:tblPrEx>
        <w:trPr>
          <w:trHeight w:val="116"/>
          <w:jc w:val="center"/>
        </w:trPr>
        <w:tc>
          <w:tcPr>
            <w:tcW w:w="1620" w:type="dxa"/>
            <w:vMerge/>
            <w:vAlign w:val="center"/>
          </w:tcPr>
          <w:p w14:paraId="3D4741D5" w14:textId="77777777" w:rsidR="00326A6F" w:rsidRPr="00503521" w:rsidRDefault="00326A6F" w:rsidP="00326A6F">
            <w:pPr>
              <w:spacing w:after="0"/>
              <w:rPr>
                <w:rFonts w:ascii="Arial" w:hAnsi="Arial" w:cs="Arial"/>
                <w:sz w:val="18"/>
                <w:szCs w:val="18"/>
              </w:rPr>
            </w:pPr>
          </w:p>
        </w:tc>
        <w:tc>
          <w:tcPr>
            <w:tcW w:w="1283" w:type="dxa"/>
            <w:vMerge/>
            <w:vAlign w:val="center"/>
          </w:tcPr>
          <w:p w14:paraId="71B55866" w14:textId="77777777" w:rsidR="00326A6F" w:rsidRPr="00503521" w:rsidRDefault="00326A6F" w:rsidP="00326A6F">
            <w:pPr>
              <w:spacing w:after="0"/>
              <w:rPr>
                <w:rFonts w:ascii="Arial" w:hAnsi="Arial" w:cs="Arial"/>
                <w:sz w:val="18"/>
                <w:szCs w:val="18"/>
              </w:rPr>
            </w:pPr>
          </w:p>
        </w:tc>
        <w:tc>
          <w:tcPr>
            <w:tcW w:w="1057" w:type="dxa"/>
            <w:vAlign w:val="center"/>
          </w:tcPr>
          <w:p w14:paraId="550D40F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7881D33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ign w:val="center"/>
          </w:tcPr>
          <w:p w14:paraId="2791BC01" w14:textId="77777777" w:rsidR="00326A6F" w:rsidRPr="00503521" w:rsidRDefault="00326A6F" w:rsidP="00326A6F">
            <w:pPr>
              <w:spacing w:after="0"/>
              <w:rPr>
                <w:rFonts w:ascii="Arial" w:hAnsi="Arial" w:cs="Arial"/>
                <w:sz w:val="18"/>
                <w:szCs w:val="18"/>
              </w:rPr>
            </w:pPr>
          </w:p>
        </w:tc>
        <w:tc>
          <w:tcPr>
            <w:tcW w:w="1170" w:type="dxa"/>
            <w:vAlign w:val="center"/>
          </w:tcPr>
          <w:p w14:paraId="1CE63B1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80" w:type="dxa"/>
            <w:vMerge/>
            <w:vAlign w:val="center"/>
          </w:tcPr>
          <w:p w14:paraId="4776D60C" w14:textId="77777777" w:rsidR="00326A6F" w:rsidRPr="00503521" w:rsidRDefault="00326A6F" w:rsidP="00326A6F">
            <w:pPr>
              <w:spacing w:after="0"/>
              <w:rPr>
                <w:rFonts w:ascii="Arial" w:hAnsi="Arial" w:cs="Arial"/>
                <w:sz w:val="18"/>
                <w:szCs w:val="18"/>
              </w:rPr>
            </w:pPr>
          </w:p>
        </w:tc>
      </w:tr>
      <w:tr w:rsidR="00503521" w:rsidRPr="00503521" w14:paraId="5FD45180" w14:textId="77777777" w:rsidTr="00326A6F">
        <w:tblPrEx>
          <w:jc w:val="center"/>
        </w:tblPrEx>
        <w:trPr>
          <w:trHeight w:val="179"/>
          <w:jc w:val="center"/>
        </w:trPr>
        <w:tc>
          <w:tcPr>
            <w:tcW w:w="1620" w:type="dxa"/>
            <w:vMerge/>
            <w:vAlign w:val="center"/>
          </w:tcPr>
          <w:p w14:paraId="2119EA63"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7A41A10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vAlign w:val="center"/>
          </w:tcPr>
          <w:p w14:paraId="42CB1A7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04C3964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5E6836F2" w14:textId="77777777" w:rsidR="00326A6F" w:rsidRPr="00503521" w:rsidRDefault="00326A6F" w:rsidP="00326A6F">
            <w:pPr>
              <w:spacing w:after="0"/>
              <w:rPr>
                <w:rFonts w:ascii="Arial" w:hAnsi="Arial" w:cs="Arial"/>
                <w:sz w:val="18"/>
                <w:szCs w:val="18"/>
              </w:rPr>
            </w:pPr>
          </w:p>
        </w:tc>
        <w:tc>
          <w:tcPr>
            <w:tcW w:w="1170" w:type="dxa"/>
            <w:vAlign w:val="center"/>
          </w:tcPr>
          <w:p w14:paraId="5F10BB01"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1FE2EE1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20.0</w:t>
            </w:r>
          </w:p>
        </w:tc>
      </w:tr>
      <w:tr w:rsidR="00326A6F" w:rsidRPr="00503521" w14:paraId="6EB548D7" w14:textId="77777777" w:rsidTr="00326A6F">
        <w:tblPrEx>
          <w:jc w:val="center"/>
        </w:tblPrEx>
        <w:trPr>
          <w:trHeight w:val="50"/>
          <w:jc w:val="center"/>
        </w:trPr>
        <w:tc>
          <w:tcPr>
            <w:tcW w:w="1620" w:type="dxa"/>
            <w:vMerge/>
            <w:tcBorders>
              <w:bottom w:val="single" w:sz="4" w:space="0" w:color="000000"/>
            </w:tcBorders>
            <w:vAlign w:val="center"/>
          </w:tcPr>
          <w:p w14:paraId="6F478C57" w14:textId="77777777" w:rsidR="00326A6F" w:rsidRPr="00503521" w:rsidRDefault="00326A6F" w:rsidP="00326A6F">
            <w:pPr>
              <w:spacing w:after="0"/>
              <w:rPr>
                <w:rFonts w:ascii="Arial" w:hAnsi="Arial" w:cs="Arial"/>
                <w:sz w:val="18"/>
                <w:szCs w:val="18"/>
              </w:rPr>
            </w:pPr>
          </w:p>
        </w:tc>
        <w:tc>
          <w:tcPr>
            <w:tcW w:w="1283" w:type="dxa"/>
            <w:vMerge/>
            <w:vAlign w:val="center"/>
          </w:tcPr>
          <w:p w14:paraId="26DFD493" w14:textId="77777777" w:rsidR="00326A6F" w:rsidRPr="00503521" w:rsidRDefault="00326A6F" w:rsidP="00326A6F">
            <w:pPr>
              <w:spacing w:after="0"/>
              <w:rPr>
                <w:rFonts w:ascii="Arial" w:hAnsi="Arial" w:cs="Arial"/>
                <w:sz w:val="18"/>
                <w:szCs w:val="18"/>
              </w:rPr>
            </w:pPr>
          </w:p>
        </w:tc>
        <w:tc>
          <w:tcPr>
            <w:tcW w:w="1057" w:type="dxa"/>
            <w:vAlign w:val="center"/>
          </w:tcPr>
          <w:p w14:paraId="73EAE5B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157A8C6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1969CBE6" w14:textId="77777777" w:rsidR="00326A6F" w:rsidRPr="00503521" w:rsidRDefault="00326A6F" w:rsidP="00326A6F">
            <w:pPr>
              <w:spacing w:after="0"/>
              <w:rPr>
                <w:rFonts w:ascii="Arial" w:hAnsi="Arial" w:cs="Arial"/>
                <w:sz w:val="18"/>
                <w:szCs w:val="18"/>
              </w:rPr>
            </w:pPr>
          </w:p>
        </w:tc>
        <w:tc>
          <w:tcPr>
            <w:tcW w:w="1170" w:type="dxa"/>
            <w:vAlign w:val="center"/>
          </w:tcPr>
          <w:p w14:paraId="0AC0070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80" w:type="dxa"/>
            <w:vMerge/>
            <w:vAlign w:val="center"/>
          </w:tcPr>
          <w:p w14:paraId="03DA7488" w14:textId="77777777" w:rsidR="00326A6F" w:rsidRPr="00503521" w:rsidRDefault="00326A6F" w:rsidP="00326A6F">
            <w:pPr>
              <w:spacing w:after="0"/>
              <w:rPr>
                <w:rFonts w:ascii="Arial" w:hAnsi="Arial" w:cs="Arial"/>
                <w:sz w:val="18"/>
                <w:szCs w:val="18"/>
              </w:rPr>
            </w:pPr>
          </w:p>
        </w:tc>
      </w:tr>
    </w:tbl>
    <w:p w14:paraId="3BB84C3A" w14:textId="77777777" w:rsidR="00326A6F" w:rsidRPr="00503521" w:rsidRDefault="00326A6F" w:rsidP="00EB34B4"/>
    <w:p w14:paraId="28512B1B" w14:textId="0FB87EB9" w:rsidR="00326A6F" w:rsidRPr="00503521" w:rsidRDefault="00326A6F" w:rsidP="00326A6F">
      <w:r w:rsidRPr="00503521">
        <w:t xml:space="preserve">For the proposed MSD requirements, all required results are summarized in the following tables, except a new MSD value for IMD5 in the </w:t>
      </w:r>
      <w:r w:rsidRPr="00503521">
        <w:rPr>
          <w:lang w:eastAsia="ja-JP"/>
        </w:rPr>
        <w:t xml:space="preserve">Table </w:t>
      </w:r>
      <w:r w:rsidR="006A75D0" w:rsidRPr="00503521">
        <w:t>5.1</w:t>
      </w:r>
      <w:r w:rsidRPr="00503521">
        <w:t xml:space="preserve">.4.1-3 as discussed above. </w:t>
      </w:r>
    </w:p>
    <w:p w14:paraId="4CEF8313" w14:textId="33E233F5" w:rsidR="00326A6F" w:rsidRPr="00503521" w:rsidRDefault="00326A6F" w:rsidP="00EB34B4">
      <w:pPr>
        <w:pStyle w:val="TH"/>
        <w:rPr>
          <w:rFonts w:eastAsia="DengXian"/>
        </w:rPr>
      </w:pPr>
      <w:r w:rsidRPr="00503521">
        <w:rPr>
          <w:rFonts w:eastAsia="DengXian"/>
          <w:lang w:eastAsia="ja-JP"/>
        </w:rPr>
        <w:t xml:space="preserve">Table </w:t>
      </w:r>
      <w:r w:rsidR="006A75D0" w:rsidRPr="00503521">
        <w:rPr>
          <w:rFonts w:eastAsia="DengXian"/>
        </w:rPr>
        <w:t>5.1</w:t>
      </w:r>
      <w:r w:rsidRPr="00503521">
        <w:rPr>
          <w:rFonts w:eastAsia="DengXian"/>
        </w:rPr>
        <w:t xml:space="preserve">.4.1-2 (same as Table </w:t>
      </w:r>
      <w:r w:rsidRPr="00503521">
        <w:rPr>
          <w:rFonts w:eastAsia="DengXian"/>
          <w:lang w:eastAsia="ja-JP"/>
        </w:rPr>
        <w:t>7.3A.</w:t>
      </w:r>
      <w:r w:rsidRPr="00503521">
        <w:rPr>
          <w:rFonts w:eastAsia="SimSun"/>
          <w:lang w:eastAsia="zh-CN"/>
        </w:rPr>
        <w:t>4</w:t>
      </w:r>
      <w:r w:rsidRPr="00503521">
        <w:rPr>
          <w:rFonts w:eastAsia="DengXian"/>
          <w:lang w:eastAsia="ja-JP"/>
        </w:rPr>
        <w:t>-4</w:t>
      </w:r>
      <w:r w:rsidRPr="00503521">
        <w:rPr>
          <w:rFonts w:eastAsia="DengXian"/>
          <w:lang w:eastAsia="zh-CN"/>
        </w:rPr>
        <w:t>a of 38.101-1)</w:t>
      </w:r>
      <w:r w:rsidRPr="00503521">
        <w:rPr>
          <w:rFonts w:eastAsia="DengXian"/>
          <w:lang w:eastAsia="ja-JP"/>
        </w:rPr>
        <w:t xml:space="preserve">: </w:t>
      </w:r>
      <w:r w:rsidRPr="00503521">
        <w:rPr>
          <w:rFonts w:eastAsia="DengXian"/>
          <w:lang w:val="en-US" w:eastAsia="ja-JP"/>
        </w:rPr>
        <w:t>R</w:t>
      </w:r>
      <w:r w:rsidRPr="00503521">
        <w:rPr>
          <w:rFonts w:eastAsia="DengXian"/>
          <w:lang w:eastAsia="ja-JP"/>
        </w:rPr>
        <w:t xml:space="preserve">eference sensitivity exceptions </w:t>
      </w:r>
      <w:r w:rsidRPr="00503521">
        <w:rPr>
          <w:rFonts w:eastAsia="DengXian"/>
        </w:rPr>
        <w:t>and uplink/downlink configurations</w:t>
      </w:r>
      <w:r w:rsidRPr="00503521">
        <w:rPr>
          <w:rFonts w:eastAsia="DengXian"/>
          <w:lang w:eastAsia="ja-JP"/>
        </w:rPr>
        <w:t xml:space="preserve"> due to harmonic mixing </w:t>
      </w:r>
      <w:r w:rsidRPr="00503521">
        <w:rPr>
          <w:rFonts w:eastAsia="SimSun"/>
          <w:lang w:val="en-US" w:eastAsia="zh-CN"/>
        </w:rPr>
        <w:t xml:space="preserve">from a PC2 aggressor NR UL band </w:t>
      </w:r>
      <w:r w:rsidRPr="00503521">
        <w:rPr>
          <w:rFonts w:eastAsia="DengXian"/>
          <w:lang w:eastAsia="ja-JP"/>
        </w:rPr>
        <w:t>for</w:t>
      </w:r>
      <w:r w:rsidRPr="00503521">
        <w:rPr>
          <w:rFonts w:eastAsia="SimSun"/>
          <w:lang w:val="en-US" w:eastAsia="zh-CN"/>
        </w:rPr>
        <w:t xml:space="preserve"> </w:t>
      </w:r>
      <w:r w:rsidRPr="00503521">
        <w:rPr>
          <w:rFonts w:eastAsia="DengXian"/>
        </w:rPr>
        <w:t>NR DL CA</w:t>
      </w:r>
      <w:r w:rsidRPr="00503521">
        <w:rPr>
          <w:rFonts w:eastAsia="SimSun"/>
          <w:lang w:val="en-US" w:eastAsia="zh-CN"/>
        </w:rPr>
        <w:t xml:space="preserve"> </w:t>
      </w:r>
      <w:r w:rsidRPr="00503521">
        <w:rPr>
          <w:rFonts w:eastAsia="DengXia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503521" w:rsidRPr="00503521" w14:paraId="7B23F7CA"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448B2"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59182"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BEE95"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B979"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42DA6"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81936"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C19A3"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06712"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EE3C0"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UL/DL harmonic order</w:t>
            </w:r>
          </w:p>
        </w:tc>
      </w:tr>
      <w:tr w:rsidR="00503521" w:rsidRPr="00503521" w14:paraId="19A0645B"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605AF" w14:textId="77777777" w:rsidR="00326A6F" w:rsidRPr="00503521" w:rsidRDefault="00326A6F" w:rsidP="00326A6F">
            <w:pPr>
              <w:spacing w:after="0"/>
              <w:rPr>
                <w:rFonts w:ascii="Arial" w:eastAsia="DengXi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C371" w14:textId="77777777" w:rsidR="00326A6F" w:rsidRPr="00503521" w:rsidRDefault="00326A6F" w:rsidP="00326A6F">
            <w:pPr>
              <w:spacing w:after="0"/>
              <w:rPr>
                <w:rFonts w:ascii="Arial" w:eastAsia="DengXi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AC115"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E265C"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26832"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L</w:t>
            </w:r>
            <w:r w:rsidRPr="00503521">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418A9"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E4B5"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E15F" w14:textId="77777777" w:rsidR="00326A6F" w:rsidRPr="00503521" w:rsidRDefault="00326A6F" w:rsidP="00326A6F">
            <w:pPr>
              <w:spacing w:after="0"/>
              <w:rPr>
                <w:rFonts w:ascii="Arial" w:eastAsia="DengXi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EFC0" w14:textId="77777777" w:rsidR="00326A6F" w:rsidRPr="00503521" w:rsidRDefault="00326A6F" w:rsidP="00326A6F">
            <w:pPr>
              <w:spacing w:after="0"/>
              <w:rPr>
                <w:rFonts w:ascii="Arial" w:eastAsia="DengXian" w:hAnsi="Arial" w:cs="Arial"/>
                <w:b/>
                <w:bCs/>
                <w:sz w:val="18"/>
                <w:szCs w:val="18"/>
                <w:lang w:eastAsia="zh-CN"/>
              </w:rPr>
            </w:pPr>
          </w:p>
        </w:tc>
      </w:tr>
      <w:tr w:rsidR="00503521" w:rsidRPr="00503521" w14:paraId="6809841E"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6B51A"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E6936"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6EA06"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CC4DE"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95D93"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7C405"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7B1B4"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9F947F1"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 xml:space="preserve">NOTE </w:t>
            </w:r>
            <w:r w:rsidRPr="00503521">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B49C4A3"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val="en-US" w:eastAsia="zh-CN"/>
              </w:rPr>
              <w:t>UL1/DL2</w:t>
            </w:r>
          </w:p>
        </w:tc>
      </w:tr>
      <w:tr w:rsidR="00326A6F" w:rsidRPr="00503521" w14:paraId="21EA1F5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E6A1C"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98DA3"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B7B68"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A32C7"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AC8A6"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03F4D"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195341"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599B95C4"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 xml:space="preserve">NOTE </w:t>
            </w:r>
            <w:r w:rsidRPr="00503521">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CD6009"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val="en-US" w:eastAsia="zh-CN"/>
              </w:rPr>
              <w:t>UL1/DL2</w:t>
            </w:r>
          </w:p>
        </w:tc>
      </w:tr>
    </w:tbl>
    <w:p w14:paraId="2DC075C4" w14:textId="77777777" w:rsidR="00326A6F" w:rsidRPr="00503521" w:rsidRDefault="00326A6F" w:rsidP="00977BDE"/>
    <w:p w14:paraId="4B72A609" w14:textId="07F01E8E" w:rsidR="00326A6F" w:rsidRPr="00503521" w:rsidRDefault="00326A6F" w:rsidP="0029258A">
      <w:pPr>
        <w:pStyle w:val="TH"/>
        <w:rPr>
          <w:rFonts w:eastAsia="DengXian" w:cs="Arial"/>
          <w:lang w:eastAsia="zh-CN"/>
        </w:rPr>
      </w:pPr>
      <w:r w:rsidRPr="00503521">
        <w:rPr>
          <w:rFonts w:eastAsia="DengXian" w:cs="Arial"/>
          <w:lang w:eastAsia="ja-JP"/>
        </w:rPr>
        <w:t>T</w:t>
      </w:r>
      <w:r w:rsidRPr="00503521">
        <w:t xml:space="preserve">able </w:t>
      </w:r>
      <w:r w:rsidR="006A75D0" w:rsidRPr="00503521">
        <w:t>5.1</w:t>
      </w:r>
      <w:r w:rsidRPr="00503521">
        <w:t>.4.1-3: 2DL/2UL inter-band Reference sensitivity QPSK P</w:t>
      </w:r>
      <w:r w:rsidRPr="00503521">
        <w:rPr>
          <w:vertAlign w:val="subscript"/>
        </w:rPr>
        <w:t>REFSENS</w:t>
      </w:r>
      <w:r w:rsidRPr="00503521">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5B3CCFAD"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8588C34" w14:textId="77777777" w:rsidR="00326A6F" w:rsidRPr="00503521" w:rsidRDefault="00326A6F" w:rsidP="00326A6F">
            <w:pPr>
              <w:keepNext/>
              <w:keepLines/>
              <w:spacing w:after="0"/>
              <w:jc w:val="center"/>
              <w:rPr>
                <w:rFonts w:ascii="Arial" w:eastAsia="DengXian" w:hAnsi="Arial" w:cs="Arial"/>
                <w:b/>
                <w:sz w:val="18"/>
                <w:szCs w:val="18"/>
                <w:lang w:val="en-US"/>
              </w:rPr>
            </w:pPr>
            <w:r w:rsidRPr="00503521">
              <w:rPr>
                <w:rFonts w:ascii="Arial" w:eastAsia="DengXian" w:hAnsi="Arial" w:cs="Arial"/>
                <w:b/>
                <w:sz w:val="18"/>
                <w:szCs w:val="18"/>
              </w:rPr>
              <w:t>Band / Channel bandwidth / N</w:t>
            </w:r>
            <w:r w:rsidRPr="00503521">
              <w:rPr>
                <w:rFonts w:ascii="Arial" w:eastAsia="DengXian" w:hAnsi="Arial" w:cs="Arial"/>
                <w:b/>
                <w:sz w:val="18"/>
                <w:szCs w:val="18"/>
                <w:vertAlign w:val="subscript"/>
              </w:rPr>
              <w:t>RB</w:t>
            </w:r>
            <w:r w:rsidRPr="00503521">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074DB4"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Source of IMD</w:t>
            </w:r>
          </w:p>
        </w:tc>
      </w:tr>
      <w:tr w:rsidR="00503521" w:rsidRPr="00503521" w14:paraId="187F257A"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6F7FF28"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lang w:eastAsia="ja-JP"/>
              </w:rPr>
              <w:t>NR</w:t>
            </w:r>
            <w:r w:rsidRPr="00503521">
              <w:rPr>
                <w:rFonts w:ascii="Arial" w:eastAsia="DengXian" w:hAnsi="Arial" w:cs="Arial"/>
                <w:b/>
                <w:sz w:val="18"/>
                <w:szCs w:val="18"/>
              </w:rPr>
              <w:t xml:space="preserve"> </w:t>
            </w:r>
            <w:r w:rsidRPr="00503521">
              <w:rPr>
                <w:rFonts w:ascii="Arial" w:eastAsia="DengXian" w:hAnsi="Arial" w:cs="Arial"/>
                <w:b/>
                <w:sz w:val="18"/>
                <w:szCs w:val="18"/>
                <w:lang w:val="en-US" w:eastAsia="zh-CN"/>
              </w:rPr>
              <w:t>CA</w:t>
            </w:r>
          </w:p>
          <w:p w14:paraId="33047D2B"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E42BA14"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lang w:eastAsia="ja-JP"/>
              </w:rPr>
              <w:t>NR</w:t>
            </w:r>
            <w:r w:rsidRPr="00503521">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0E97AD6"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F</w:t>
            </w:r>
            <w:r w:rsidRPr="00503521">
              <w:rPr>
                <w:rFonts w:ascii="Arial" w:eastAsia="DengXian" w:hAnsi="Arial" w:cs="Arial"/>
                <w:b/>
                <w:sz w:val="18"/>
                <w:szCs w:val="18"/>
                <w:vertAlign w:val="subscript"/>
              </w:rPr>
              <w:t>c</w:t>
            </w:r>
            <w:r w:rsidRPr="00503521">
              <w:rPr>
                <w:rFonts w:ascii="Arial" w:eastAsia="DengXian" w:hAnsi="Arial" w:cs="Arial"/>
                <w:b/>
                <w:sz w:val="18"/>
                <w:szCs w:val="18"/>
              </w:rPr>
              <w:t xml:space="preserve"> </w:t>
            </w:r>
            <w:r w:rsidRPr="00503521">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81A6152"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 xml:space="preserve">UL/DL BW </w:t>
            </w:r>
            <w:r w:rsidRPr="00503521">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714711D"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 xml:space="preserve">UL </w:t>
            </w:r>
            <w:r w:rsidRPr="00503521">
              <w:rPr>
                <w:rFonts w:ascii="Arial" w:eastAsia="DengXian" w:hAnsi="Arial" w:cs="Arial"/>
                <w:b/>
                <w:sz w:val="18"/>
                <w:szCs w:val="18"/>
              </w:rPr>
              <w:br/>
              <w:t>L</w:t>
            </w:r>
            <w:r w:rsidRPr="00503521">
              <w:rPr>
                <w:rFonts w:ascii="Arial" w:eastAsia="DengXian"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64435B6"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DL F</w:t>
            </w:r>
            <w:r w:rsidRPr="00503521">
              <w:rPr>
                <w:rFonts w:ascii="Arial" w:eastAsia="DengXian" w:hAnsi="Arial" w:cs="Arial"/>
                <w:b/>
                <w:sz w:val="18"/>
                <w:szCs w:val="18"/>
                <w:vertAlign w:val="subscript"/>
              </w:rPr>
              <w:t>c</w:t>
            </w:r>
            <w:r w:rsidRPr="00503521">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1CD483B"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 xml:space="preserve">MSD </w:t>
            </w:r>
            <w:r w:rsidRPr="00503521">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B58D35A"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79B10E51" w14:textId="77777777" w:rsidR="00326A6F" w:rsidRPr="00503521" w:rsidRDefault="00326A6F" w:rsidP="00326A6F">
            <w:pPr>
              <w:keepNext/>
              <w:keepLines/>
              <w:spacing w:after="0"/>
              <w:jc w:val="center"/>
              <w:rPr>
                <w:rFonts w:ascii="Arial" w:eastAsia="DengXian" w:hAnsi="Arial" w:cs="Arial"/>
                <w:b/>
                <w:sz w:val="18"/>
                <w:szCs w:val="18"/>
              </w:rPr>
            </w:pPr>
          </w:p>
        </w:tc>
      </w:tr>
      <w:tr w:rsidR="00503521" w:rsidRPr="00503521" w14:paraId="1BCDFABF"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60CD6A19"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436C2470"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6BEB0FC"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C987448"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B1EBF5"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B6154E"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F5C428D"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17206AC"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76BA18"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lang w:eastAsia="ja-JP"/>
              </w:rPr>
              <w:t>IMD2</w:t>
            </w:r>
          </w:p>
        </w:tc>
      </w:tr>
      <w:tr w:rsidR="00503521" w:rsidRPr="00503521" w14:paraId="31185AB0" w14:textId="77777777" w:rsidTr="00326A6F">
        <w:trPr>
          <w:trHeight w:val="187"/>
          <w:jc w:val="center"/>
        </w:trPr>
        <w:tc>
          <w:tcPr>
            <w:tcW w:w="2006" w:type="dxa"/>
            <w:tcBorders>
              <w:top w:val="nil"/>
              <w:left w:val="single" w:sz="4" w:space="0" w:color="auto"/>
              <w:bottom w:val="nil"/>
              <w:right w:val="single" w:sz="4" w:space="0" w:color="auto"/>
            </w:tcBorders>
          </w:tcPr>
          <w:p w14:paraId="48192490" w14:textId="77777777" w:rsidR="00326A6F" w:rsidRPr="00503521"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C847A"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92FFD5"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46D5B1C"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4CF4A6"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5255FB"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AB93135"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A1B2D8"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56D439"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lang w:eastAsia="ja-JP"/>
              </w:rPr>
              <w:t>N/A</w:t>
            </w:r>
          </w:p>
        </w:tc>
      </w:tr>
      <w:tr w:rsidR="00503521" w:rsidRPr="00503521" w14:paraId="78FC7E46" w14:textId="77777777" w:rsidTr="00326A6F">
        <w:trPr>
          <w:trHeight w:val="187"/>
          <w:jc w:val="center"/>
        </w:trPr>
        <w:tc>
          <w:tcPr>
            <w:tcW w:w="2006" w:type="dxa"/>
            <w:tcBorders>
              <w:top w:val="nil"/>
              <w:left w:val="single" w:sz="4" w:space="0" w:color="auto"/>
              <w:bottom w:val="nil"/>
              <w:right w:val="single" w:sz="4" w:space="0" w:color="auto"/>
            </w:tcBorders>
          </w:tcPr>
          <w:p w14:paraId="0E5BCC76" w14:textId="77777777" w:rsidR="00326A6F" w:rsidRPr="00503521"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BF7905"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3692B0D3"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49659CE"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0014CC"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2A8B3C"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02C4E51" w14:textId="77777777" w:rsidR="00326A6F" w:rsidRPr="00503521" w:rsidRDefault="00326A6F" w:rsidP="00326A6F">
            <w:pPr>
              <w:keepNext/>
              <w:keepLines/>
              <w:spacing w:after="0"/>
              <w:jc w:val="center"/>
              <w:rPr>
                <w:rFonts w:ascii="Arial" w:eastAsia="DengXian" w:hAnsi="Arial" w:cs="Arial"/>
                <w:sz w:val="18"/>
                <w:szCs w:val="18"/>
              </w:rPr>
            </w:pPr>
            <w:r w:rsidRPr="00503521">
              <w:rPr>
                <w:rFonts w:ascii="Arial" w:eastAsia="DengXian" w:hAnsi="Arial" w:cs="Arial"/>
                <w:sz w:val="18"/>
                <w:szCs w:val="18"/>
              </w:rPr>
              <w:t>19.1</w:t>
            </w:r>
          </w:p>
        </w:tc>
        <w:tc>
          <w:tcPr>
            <w:tcW w:w="828" w:type="dxa"/>
            <w:tcBorders>
              <w:top w:val="single" w:sz="4" w:space="0" w:color="auto"/>
              <w:left w:val="single" w:sz="4" w:space="0" w:color="auto"/>
              <w:bottom w:val="single" w:sz="4" w:space="0" w:color="auto"/>
              <w:right w:val="single" w:sz="4" w:space="0" w:color="auto"/>
            </w:tcBorders>
          </w:tcPr>
          <w:p w14:paraId="1EC56B3F"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6AFFFFE"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lang w:eastAsia="ja-JP"/>
              </w:rPr>
              <w:t>IMD4</w:t>
            </w:r>
          </w:p>
        </w:tc>
      </w:tr>
      <w:tr w:rsidR="00503521" w:rsidRPr="00503521" w14:paraId="68ACDB83" w14:textId="77777777" w:rsidTr="00326A6F">
        <w:trPr>
          <w:trHeight w:val="187"/>
          <w:jc w:val="center"/>
        </w:trPr>
        <w:tc>
          <w:tcPr>
            <w:tcW w:w="2006" w:type="dxa"/>
            <w:tcBorders>
              <w:top w:val="nil"/>
              <w:left w:val="single" w:sz="4" w:space="0" w:color="auto"/>
              <w:bottom w:val="nil"/>
              <w:right w:val="single" w:sz="4" w:space="0" w:color="auto"/>
            </w:tcBorders>
          </w:tcPr>
          <w:p w14:paraId="09853CD1" w14:textId="77777777" w:rsidR="00326A6F" w:rsidRPr="00503521"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7ADB4A"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F3B9D05"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D039B50"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6A2561"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28C17E"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B93F502" w14:textId="77777777" w:rsidR="00326A6F" w:rsidRPr="00503521" w:rsidRDefault="00326A6F" w:rsidP="00326A6F">
            <w:pPr>
              <w:keepNext/>
              <w:keepLines/>
              <w:spacing w:after="0"/>
              <w:jc w:val="center"/>
              <w:rPr>
                <w:rFonts w:ascii="Arial" w:eastAsia="DengXian" w:hAnsi="Arial" w:cs="Arial"/>
                <w:sz w:val="18"/>
                <w:szCs w:val="18"/>
              </w:rPr>
            </w:pPr>
            <w:r w:rsidRPr="00503521">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2B3FB1"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4374DB4"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lang w:eastAsia="ja-JP"/>
              </w:rPr>
              <w:t>N/A</w:t>
            </w:r>
          </w:p>
        </w:tc>
      </w:tr>
      <w:tr w:rsidR="00503521" w:rsidRPr="00503521" w14:paraId="7E51FD49" w14:textId="77777777" w:rsidTr="00326A6F">
        <w:trPr>
          <w:trHeight w:val="187"/>
          <w:jc w:val="center"/>
        </w:trPr>
        <w:tc>
          <w:tcPr>
            <w:tcW w:w="2006" w:type="dxa"/>
            <w:tcBorders>
              <w:top w:val="nil"/>
              <w:left w:val="single" w:sz="4" w:space="0" w:color="auto"/>
              <w:bottom w:val="nil"/>
              <w:right w:val="single" w:sz="4" w:space="0" w:color="auto"/>
            </w:tcBorders>
          </w:tcPr>
          <w:p w14:paraId="4A6E2AB9" w14:textId="77777777" w:rsidR="00326A6F" w:rsidRPr="00503521"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69D7E4"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A8C3A1F"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109E6725"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7E7AC8B"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D30983"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420EF90"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1E931C4A"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0CB10679"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rPr>
              <w:t>IMD5</w:t>
            </w:r>
          </w:p>
        </w:tc>
      </w:tr>
      <w:tr w:rsidR="00503521" w:rsidRPr="00503521" w14:paraId="502AEE1D"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2A6ED59A" w14:textId="77777777" w:rsidR="00326A6F" w:rsidRPr="00503521"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0546FD"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A815424"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2E85C936"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D84F82E"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131D533"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7FCCF338"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9BA88C"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29DF0C8"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rPr>
              <w:t>N/A</w:t>
            </w:r>
          </w:p>
        </w:tc>
      </w:tr>
    </w:tbl>
    <w:p w14:paraId="19FDB6FD" w14:textId="77777777" w:rsidR="00326A6F" w:rsidRPr="00503521" w:rsidRDefault="00326A6F" w:rsidP="00326A6F">
      <w:pPr>
        <w:jc w:val="both"/>
        <w:rPr>
          <w:rFonts w:eastAsia="DengXian"/>
          <w:lang w:eastAsia="zh-CN"/>
        </w:rPr>
      </w:pPr>
      <w:r w:rsidRPr="00503521">
        <w:rPr>
          <w:rFonts w:eastAsia="DengXian"/>
          <w:lang w:eastAsia="zh-CN"/>
        </w:rPr>
        <w:t>Editor note: The MSD value for PC2 IMD5 is newly added for both 2Tx and 3Tx.</w:t>
      </w:r>
    </w:p>
    <w:p w14:paraId="3561C354" w14:textId="21D0CF91" w:rsidR="00326A6F" w:rsidRPr="00503521" w:rsidRDefault="00326A6F" w:rsidP="00EB34B4">
      <w:pPr>
        <w:pStyle w:val="TH"/>
        <w:rPr>
          <w:rFonts w:eastAsia="DengXian"/>
        </w:rPr>
      </w:pPr>
      <w:r w:rsidRPr="00503521">
        <w:rPr>
          <w:rFonts w:eastAsia="DengXian"/>
          <w:lang w:eastAsia="ja-JP"/>
        </w:rPr>
        <w:t xml:space="preserve">Table </w:t>
      </w:r>
      <w:r w:rsidR="006A75D0" w:rsidRPr="00503521">
        <w:rPr>
          <w:rFonts w:eastAsia="DengXian"/>
        </w:rPr>
        <w:t>5.1</w:t>
      </w:r>
      <w:r w:rsidRPr="00503521">
        <w:rPr>
          <w:rFonts w:eastAsia="DengXian"/>
        </w:rPr>
        <w:t>.4.1-4 (same as Table 7.3A.</w:t>
      </w:r>
      <w:r w:rsidRPr="00503521">
        <w:rPr>
          <w:rFonts w:eastAsia="DengXian"/>
          <w:lang w:eastAsia="zh-CN"/>
        </w:rPr>
        <w:t>6</w:t>
      </w:r>
      <w:r w:rsidRPr="00503521">
        <w:rPr>
          <w:rFonts w:eastAsia="DengXian"/>
        </w:rPr>
        <w:t>-1</w:t>
      </w:r>
      <w:r w:rsidRPr="00503521">
        <w:rPr>
          <w:rFonts w:eastAsia="DengXian"/>
          <w:lang w:eastAsia="zh-CN"/>
        </w:rPr>
        <w:t>a of 38.101-1)</w:t>
      </w:r>
      <w:r w:rsidRPr="00503521">
        <w:rPr>
          <w:rFonts w:eastAsia="DengXian"/>
        </w:rPr>
        <w:t xml:space="preserve">: Reference sensitivity exceptions (MSD) and uplink/downlink configurations due to cross band isolation </w:t>
      </w:r>
      <w:r w:rsidRPr="00503521">
        <w:rPr>
          <w:rFonts w:eastAsia="SimSun"/>
          <w:lang w:val="en-US" w:eastAsia="zh-CN"/>
        </w:rPr>
        <w:t xml:space="preserve">from a PC2 aggressor NR UL band </w:t>
      </w:r>
      <w:r w:rsidRPr="00503521">
        <w:rPr>
          <w:rFonts w:eastAsia="DengXian"/>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503521" w:rsidRPr="00503521" w14:paraId="076A0AB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F48EF"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D9D04"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D7208"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F</w:t>
            </w:r>
            <w:r w:rsidRPr="00503521">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C63A4"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7500A"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651B8"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9E19F"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DL F</w:t>
            </w:r>
            <w:r w:rsidRPr="00503521">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1928A"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F82B1"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856982"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Cross-band</w:t>
            </w:r>
          </w:p>
          <w:p w14:paraId="102D9CB0"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Interference</w:t>
            </w:r>
          </w:p>
          <w:p w14:paraId="40E0B419"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source</w:t>
            </w:r>
          </w:p>
        </w:tc>
      </w:tr>
      <w:tr w:rsidR="00503521" w:rsidRPr="00503521" w14:paraId="7D08BF68"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9A39D" w14:textId="77777777" w:rsidR="00326A6F" w:rsidRPr="00503521" w:rsidRDefault="00326A6F" w:rsidP="00326A6F">
            <w:pPr>
              <w:keepNext/>
              <w:keepLines/>
              <w:spacing w:after="0"/>
              <w:jc w:val="center"/>
              <w:rPr>
                <w:rFonts w:ascii="Arial" w:eastAsia="DengXia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7A0D" w14:textId="77777777" w:rsidR="00326A6F" w:rsidRPr="00503521" w:rsidRDefault="00326A6F" w:rsidP="00326A6F">
            <w:pPr>
              <w:keepNext/>
              <w:keepLines/>
              <w:spacing w:after="0"/>
              <w:jc w:val="center"/>
              <w:rPr>
                <w:rFonts w:ascii="Arial" w:eastAsia="DengXia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53185"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98B44"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08246"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97B6"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L</w:t>
            </w:r>
            <w:r w:rsidRPr="00503521">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30AB1"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DFF99"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33527"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BEDC" w14:textId="77777777" w:rsidR="00326A6F" w:rsidRPr="00503521" w:rsidRDefault="00326A6F" w:rsidP="00326A6F">
            <w:pPr>
              <w:spacing w:after="0"/>
              <w:rPr>
                <w:rFonts w:ascii="Arial" w:eastAsia="DengXian" w:hAnsi="Arial" w:cs="Arial"/>
                <w:b/>
                <w:bCs/>
                <w:sz w:val="18"/>
                <w:szCs w:val="18"/>
                <w:lang w:eastAsia="zh-CN"/>
              </w:rPr>
            </w:pPr>
          </w:p>
        </w:tc>
      </w:tr>
      <w:tr w:rsidR="00326A6F" w:rsidRPr="00503521" w14:paraId="0C4C313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A3EF8B"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98920" w14:textId="77777777" w:rsidR="00326A6F" w:rsidRPr="00503521" w:rsidRDefault="00326A6F" w:rsidP="00326A6F">
            <w:pPr>
              <w:keepNext/>
              <w:keepLines/>
              <w:spacing w:after="0"/>
              <w:jc w:val="center"/>
              <w:rPr>
                <w:rFonts w:ascii="Arial" w:eastAsia="DengXian" w:hAnsi="Arial" w:cs="Arial"/>
                <w:sz w:val="18"/>
                <w:szCs w:val="18"/>
                <w:vertAlign w:val="superscript"/>
                <w:lang w:eastAsia="zh-CN"/>
              </w:rPr>
            </w:pPr>
            <w:r w:rsidRPr="00503521">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E8476"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C9C07"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A8771"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ADE28"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71C8"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EE9E9"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06AFB"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50922"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&gt;ACLR2</w:t>
            </w:r>
          </w:p>
        </w:tc>
      </w:tr>
    </w:tbl>
    <w:p w14:paraId="62082ED1" w14:textId="77777777" w:rsidR="00326A6F" w:rsidRPr="00503521" w:rsidRDefault="00326A6F" w:rsidP="00977BDE"/>
    <w:p w14:paraId="6EF8F817" w14:textId="77777777" w:rsidR="00326A6F" w:rsidRPr="00503521" w:rsidRDefault="00326A6F" w:rsidP="00977BDE"/>
    <w:p w14:paraId="60528756" w14:textId="62B7C2AE" w:rsidR="00326A6F" w:rsidRPr="00503521" w:rsidRDefault="006A75D0" w:rsidP="00977BDE">
      <w:pPr>
        <w:pStyle w:val="Heading4"/>
        <w:rPr>
          <w:rFonts w:eastAsia="DengXian"/>
        </w:rPr>
      </w:pPr>
      <w:bookmarkStart w:id="324" w:name="_Toc170058579"/>
      <w:bookmarkStart w:id="325" w:name="_Toc170058984"/>
      <w:r w:rsidRPr="00503521">
        <w:rPr>
          <w:rFonts w:eastAsia="DengXian"/>
        </w:rPr>
        <w:lastRenderedPageBreak/>
        <w:t>5.1</w:t>
      </w:r>
      <w:r w:rsidR="00326A6F" w:rsidRPr="00503521">
        <w:rPr>
          <w:rFonts w:eastAsia="DengXian"/>
        </w:rPr>
        <w:t>.4.2</w:t>
      </w:r>
      <w:r w:rsidR="00326A6F" w:rsidRPr="00503521">
        <w:rPr>
          <w:rFonts w:eastAsia="DengXian"/>
        </w:rPr>
        <w:tab/>
        <w:t>REFSENS requirements for total power class 1.5</w:t>
      </w:r>
      <w:bookmarkEnd w:id="324"/>
      <w:bookmarkEnd w:id="325"/>
    </w:p>
    <w:p w14:paraId="591EC72E" w14:textId="77777777" w:rsidR="00326A6F" w:rsidRPr="00503521" w:rsidRDefault="00326A6F" w:rsidP="00326A6F">
      <w:pPr>
        <w:spacing w:after="120"/>
      </w:pPr>
      <w:r w:rsidRPr="00503521">
        <w:t>According to the current RAN4 specifications [2], CA_n2-n77 is subject to IMD2, IMD4, and IMD5 impact to n2 DL. For IMD2, the IMD composition is 1</w:t>
      </w:r>
      <w:r w:rsidRPr="00503521">
        <w:rPr>
          <w:vertAlign w:val="superscript"/>
        </w:rPr>
        <w:t>st</w:t>
      </w:r>
      <w:r w:rsidRPr="00503521">
        <w:t xml:space="preserve"> order in n2 UL and 1</w:t>
      </w:r>
      <w:r w:rsidRPr="00503521">
        <w:rPr>
          <w:vertAlign w:val="superscript"/>
        </w:rPr>
        <w:t>st</w:t>
      </w:r>
      <w:r w:rsidRPr="00503521">
        <w:t xml:space="preserve"> order in n77 UL. For IMD4, the IMD composition is 3</w:t>
      </w:r>
      <w:r w:rsidRPr="00503521">
        <w:rPr>
          <w:vertAlign w:val="superscript"/>
        </w:rPr>
        <w:t>rd</w:t>
      </w:r>
      <w:r w:rsidRPr="00503521">
        <w:t xml:space="preserve"> order in n2 UL and 1</w:t>
      </w:r>
      <w:r w:rsidRPr="00503521">
        <w:rPr>
          <w:vertAlign w:val="superscript"/>
        </w:rPr>
        <w:t>st</w:t>
      </w:r>
      <w:r w:rsidRPr="00503521">
        <w:t xml:space="preserve"> order in n77 UL, and for IMD5, the IMD composition is 3</w:t>
      </w:r>
      <w:r w:rsidRPr="00503521">
        <w:rPr>
          <w:vertAlign w:val="superscript"/>
        </w:rPr>
        <w:t>rd</w:t>
      </w:r>
      <w:r w:rsidRPr="00503521">
        <w:t xml:space="preserve"> order in n2 UL and 2</w:t>
      </w:r>
      <w:r w:rsidRPr="00503521">
        <w:rPr>
          <w:vertAlign w:val="superscript"/>
        </w:rPr>
        <w:t>nd</w:t>
      </w:r>
      <w:r w:rsidRPr="00503521">
        <w:t xml:space="preserve"> order in n77 UL. </w:t>
      </w:r>
    </w:p>
    <w:p w14:paraId="0CCC20DB" w14:textId="3EB47CF8" w:rsidR="00326A6F" w:rsidRPr="00503521" w:rsidRDefault="00326A6F" w:rsidP="00326A6F">
      <w:pPr>
        <w:spacing w:after="120"/>
      </w:pPr>
      <w:r w:rsidRPr="00503521">
        <w:rPr>
          <w:lang w:eastAsia="ja-JP"/>
        </w:rPr>
        <w:t xml:space="preserve">Table </w:t>
      </w:r>
      <w:r w:rsidR="006A75D0" w:rsidRPr="00503521">
        <w:t>5.1</w:t>
      </w:r>
      <w:r w:rsidRPr="00503521">
        <w:t>.4.2-1 summarizes the MSD analysis results where the MSD for PC3 and PC2 UL configurations are referenced to the current RAN4 specifications [2]. And, the MSD for PC1.5 UL configuration is derived based on linear extrapolation.</w:t>
      </w:r>
    </w:p>
    <w:p w14:paraId="0E152FAD" w14:textId="77777777" w:rsidR="00326A6F" w:rsidRPr="00503521" w:rsidRDefault="00326A6F" w:rsidP="00326A6F">
      <w:pPr>
        <w:spacing w:after="120"/>
        <w:jc w:val="both"/>
      </w:pPr>
    </w:p>
    <w:p w14:paraId="5DD2C993" w14:textId="2D2AF988" w:rsidR="00326A6F" w:rsidRPr="00503521" w:rsidRDefault="00326A6F" w:rsidP="00EB34B4">
      <w:pPr>
        <w:pStyle w:val="TH"/>
      </w:pPr>
      <w:r w:rsidRPr="00503521">
        <w:rPr>
          <w:lang w:eastAsia="ja-JP"/>
        </w:rPr>
        <w:t xml:space="preserve">Table </w:t>
      </w:r>
      <w:r w:rsidR="006A75D0" w:rsidRPr="00503521">
        <w:t>5.1</w:t>
      </w:r>
      <w:r w:rsidRPr="00503521">
        <w:t>.4.2-1: Derived MSD values for PC2 UL configurations</w:t>
      </w:r>
    </w:p>
    <w:tbl>
      <w:tblPr>
        <w:tblW w:w="0" w:type="auto"/>
        <w:tblLook w:val="04A0" w:firstRow="1" w:lastRow="0" w:firstColumn="1" w:lastColumn="0" w:noHBand="0" w:noVBand="1"/>
      </w:tblPr>
      <w:tblGrid>
        <w:gridCol w:w="1620"/>
        <w:gridCol w:w="1283"/>
        <w:gridCol w:w="1057"/>
        <w:gridCol w:w="1170"/>
        <w:gridCol w:w="1260"/>
        <w:gridCol w:w="1170"/>
        <w:gridCol w:w="1080"/>
      </w:tblGrid>
      <w:tr w:rsidR="00503521" w:rsidRPr="00503521" w14:paraId="7049B364" w14:textId="77777777" w:rsidTr="00326A6F">
        <w:trPr>
          <w:trHeight w:val="288"/>
        </w:trPr>
        <w:tc>
          <w:tcPr>
            <w:tcW w:w="1620" w:type="dxa"/>
          </w:tcPr>
          <w:p w14:paraId="7A8C0269"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CA Combination</w:t>
            </w:r>
          </w:p>
        </w:tc>
        <w:tc>
          <w:tcPr>
            <w:tcW w:w="1283" w:type="dxa"/>
          </w:tcPr>
          <w:p w14:paraId="68457991" w14:textId="12BC79EB"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Power Class</w:t>
            </w:r>
          </w:p>
        </w:tc>
        <w:tc>
          <w:tcPr>
            <w:tcW w:w="1057" w:type="dxa"/>
          </w:tcPr>
          <w:p w14:paraId="4C55A098"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NR Band</w:t>
            </w:r>
          </w:p>
        </w:tc>
        <w:tc>
          <w:tcPr>
            <w:tcW w:w="1170" w:type="dxa"/>
          </w:tcPr>
          <w:p w14:paraId="0BFEB6CC"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P</w:t>
            </w:r>
            <w:r w:rsidRPr="00503521">
              <w:rPr>
                <w:rFonts w:ascii="Arial" w:hAnsi="Arial" w:cs="Arial"/>
                <w:b/>
                <w:bCs/>
                <w:sz w:val="18"/>
                <w:szCs w:val="18"/>
                <w:vertAlign w:val="subscript"/>
              </w:rPr>
              <w:t xml:space="preserve">UL </w:t>
            </w:r>
            <w:r w:rsidRPr="00503521">
              <w:rPr>
                <w:rFonts w:ascii="Arial" w:hAnsi="Arial" w:cs="Arial"/>
                <w:b/>
                <w:bCs/>
                <w:sz w:val="18"/>
                <w:szCs w:val="18"/>
              </w:rPr>
              <w:t>(dBm)</w:t>
            </w:r>
          </w:p>
        </w:tc>
        <w:tc>
          <w:tcPr>
            <w:tcW w:w="1260" w:type="dxa"/>
          </w:tcPr>
          <w:p w14:paraId="45B75FD7"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IMD Source</w:t>
            </w:r>
          </w:p>
        </w:tc>
        <w:tc>
          <w:tcPr>
            <w:tcW w:w="1170" w:type="dxa"/>
          </w:tcPr>
          <w:p w14:paraId="26E489A2"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IMD Order</w:t>
            </w:r>
          </w:p>
        </w:tc>
        <w:tc>
          <w:tcPr>
            <w:tcW w:w="1080" w:type="dxa"/>
          </w:tcPr>
          <w:p w14:paraId="2880CD1E"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MSD (dB)</w:t>
            </w:r>
          </w:p>
        </w:tc>
      </w:tr>
      <w:tr w:rsidR="00503521" w:rsidRPr="00503521" w14:paraId="13415853" w14:textId="77777777" w:rsidTr="00326A6F">
        <w:tblPrEx>
          <w:jc w:val="center"/>
        </w:tblPrEx>
        <w:trPr>
          <w:trHeight w:val="161"/>
          <w:jc w:val="center"/>
        </w:trPr>
        <w:tc>
          <w:tcPr>
            <w:tcW w:w="1620" w:type="dxa"/>
            <w:vMerge w:val="restart"/>
            <w:vAlign w:val="center"/>
          </w:tcPr>
          <w:p w14:paraId="5673E5B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CA_n2-n77</w:t>
            </w:r>
          </w:p>
        </w:tc>
        <w:tc>
          <w:tcPr>
            <w:tcW w:w="1283" w:type="dxa"/>
            <w:vMerge w:val="restart"/>
            <w:vAlign w:val="center"/>
          </w:tcPr>
          <w:p w14:paraId="37403DA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vAlign w:val="center"/>
          </w:tcPr>
          <w:p w14:paraId="3688FA0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3FED467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0CB4641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IMD2</w:t>
            </w:r>
          </w:p>
        </w:tc>
        <w:tc>
          <w:tcPr>
            <w:tcW w:w="1170" w:type="dxa"/>
            <w:vAlign w:val="center"/>
          </w:tcPr>
          <w:p w14:paraId="7F6FEC8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03D165F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26.0</w:t>
            </w:r>
          </w:p>
        </w:tc>
      </w:tr>
      <w:tr w:rsidR="00503521" w:rsidRPr="00503521" w14:paraId="35E508D2" w14:textId="77777777" w:rsidTr="00326A6F">
        <w:tblPrEx>
          <w:jc w:val="center"/>
        </w:tblPrEx>
        <w:trPr>
          <w:trHeight w:val="143"/>
          <w:jc w:val="center"/>
        </w:trPr>
        <w:tc>
          <w:tcPr>
            <w:tcW w:w="1620" w:type="dxa"/>
            <w:vMerge/>
            <w:vAlign w:val="center"/>
          </w:tcPr>
          <w:p w14:paraId="4CE62658" w14:textId="77777777" w:rsidR="00326A6F" w:rsidRPr="00503521" w:rsidRDefault="00326A6F" w:rsidP="00326A6F">
            <w:pPr>
              <w:spacing w:after="0"/>
              <w:rPr>
                <w:rFonts w:ascii="Arial" w:hAnsi="Arial" w:cs="Arial"/>
                <w:sz w:val="18"/>
                <w:szCs w:val="18"/>
              </w:rPr>
            </w:pPr>
          </w:p>
        </w:tc>
        <w:tc>
          <w:tcPr>
            <w:tcW w:w="1283" w:type="dxa"/>
            <w:vMerge/>
            <w:vAlign w:val="center"/>
          </w:tcPr>
          <w:p w14:paraId="3459CEAB" w14:textId="77777777" w:rsidR="00326A6F" w:rsidRPr="00503521" w:rsidRDefault="00326A6F" w:rsidP="00326A6F">
            <w:pPr>
              <w:spacing w:after="0"/>
              <w:rPr>
                <w:rFonts w:ascii="Arial" w:hAnsi="Arial" w:cs="Arial"/>
                <w:sz w:val="18"/>
                <w:szCs w:val="18"/>
              </w:rPr>
            </w:pPr>
          </w:p>
        </w:tc>
        <w:tc>
          <w:tcPr>
            <w:tcW w:w="1057" w:type="dxa"/>
            <w:vAlign w:val="center"/>
          </w:tcPr>
          <w:p w14:paraId="745A41A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45955AB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ign w:val="center"/>
          </w:tcPr>
          <w:p w14:paraId="0DC6F1FC" w14:textId="77777777" w:rsidR="00326A6F" w:rsidRPr="00503521" w:rsidRDefault="00326A6F" w:rsidP="00326A6F">
            <w:pPr>
              <w:spacing w:after="0"/>
              <w:rPr>
                <w:rFonts w:ascii="Arial" w:hAnsi="Arial" w:cs="Arial"/>
                <w:sz w:val="18"/>
                <w:szCs w:val="18"/>
              </w:rPr>
            </w:pPr>
          </w:p>
        </w:tc>
        <w:tc>
          <w:tcPr>
            <w:tcW w:w="1170" w:type="dxa"/>
            <w:vAlign w:val="center"/>
          </w:tcPr>
          <w:p w14:paraId="243E048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ign w:val="center"/>
          </w:tcPr>
          <w:p w14:paraId="7A414AF1" w14:textId="77777777" w:rsidR="00326A6F" w:rsidRPr="00503521" w:rsidRDefault="00326A6F" w:rsidP="00326A6F">
            <w:pPr>
              <w:spacing w:after="0"/>
              <w:rPr>
                <w:rFonts w:ascii="Arial" w:hAnsi="Arial" w:cs="Arial"/>
                <w:sz w:val="18"/>
                <w:szCs w:val="18"/>
              </w:rPr>
            </w:pPr>
          </w:p>
        </w:tc>
      </w:tr>
      <w:tr w:rsidR="00503521" w:rsidRPr="00503521" w14:paraId="5E7FC994" w14:textId="77777777" w:rsidTr="00326A6F">
        <w:tblPrEx>
          <w:jc w:val="center"/>
        </w:tblPrEx>
        <w:trPr>
          <w:trHeight w:val="107"/>
          <w:jc w:val="center"/>
        </w:trPr>
        <w:tc>
          <w:tcPr>
            <w:tcW w:w="1620" w:type="dxa"/>
            <w:vMerge/>
            <w:vAlign w:val="center"/>
          </w:tcPr>
          <w:p w14:paraId="2E903123"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6CB9E52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vAlign w:val="center"/>
          </w:tcPr>
          <w:p w14:paraId="3299EAE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55D58DF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7CB4F63A" w14:textId="77777777" w:rsidR="00326A6F" w:rsidRPr="00503521" w:rsidRDefault="00326A6F" w:rsidP="00326A6F">
            <w:pPr>
              <w:spacing w:after="0"/>
              <w:rPr>
                <w:rFonts w:ascii="Arial" w:hAnsi="Arial" w:cs="Arial"/>
                <w:sz w:val="18"/>
                <w:szCs w:val="18"/>
              </w:rPr>
            </w:pPr>
          </w:p>
        </w:tc>
        <w:tc>
          <w:tcPr>
            <w:tcW w:w="1170" w:type="dxa"/>
            <w:vAlign w:val="center"/>
          </w:tcPr>
          <w:p w14:paraId="45570EA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37DAC336"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32.1</w:t>
            </w:r>
          </w:p>
        </w:tc>
      </w:tr>
      <w:tr w:rsidR="00503521" w:rsidRPr="00503521" w14:paraId="76A904F9" w14:textId="77777777" w:rsidTr="00326A6F">
        <w:tblPrEx>
          <w:jc w:val="center"/>
        </w:tblPrEx>
        <w:trPr>
          <w:trHeight w:val="170"/>
          <w:jc w:val="center"/>
        </w:trPr>
        <w:tc>
          <w:tcPr>
            <w:tcW w:w="1620" w:type="dxa"/>
            <w:vMerge/>
            <w:vAlign w:val="center"/>
          </w:tcPr>
          <w:p w14:paraId="6765203C" w14:textId="77777777" w:rsidR="00326A6F" w:rsidRPr="00503521" w:rsidRDefault="00326A6F" w:rsidP="00326A6F">
            <w:pPr>
              <w:spacing w:after="0"/>
              <w:rPr>
                <w:rFonts w:ascii="Arial" w:hAnsi="Arial" w:cs="Arial"/>
                <w:sz w:val="18"/>
                <w:szCs w:val="18"/>
              </w:rPr>
            </w:pPr>
          </w:p>
        </w:tc>
        <w:tc>
          <w:tcPr>
            <w:tcW w:w="1283" w:type="dxa"/>
            <w:vMerge/>
            <w:vAlign w:val="center"/>
          </w:tcPr>
          <w:p w14:paraId="2D928619" w14:textId="77777777" w:rsidR="00326A6F" w:rsidRPr="00503521" w:rsidRDefault="00326A6F" w:rsidP="00326A6F">
            <w:pPr>
              <w:spacing w:after="0"/>
              <w:rPr>
                <w:rFonts w:ascii="Arial" w:hAnsi="Arial" w:cs="Arial"/>
                <w:sz w:val="18"/>
                <w:szCs w:val="18"/>
              </w:rPr>
            </w:pPr>
          </w:p>
        </w:tc>
        <w:tc>
          <w:tcPr>
            <w:tcW w:w="1057" w:type="dxa"/>
            <w:vAlign w:val="center"/>
          </w:tcPr>
          <w:p w14:paraId="692F40E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54DAA7C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636260EA" w14:textId="77777777" w:rsidR="00326A6F" w:rsidRPr="00503521" w:rsidRDefault="00326A6F" w:rsidP="00326A6F">
            <w:pPr>
              <w:spacing w:after="0"/>
              <w:rPr>
                <w:rFonts w:ascii="Arial" w:hAnsi="Arial" w:cs="Arial"/>
                <w:sz w:val="18"/>
                <w:szCs w:val="18"/>
              </w:rPr>
            </w:pPr>
          </w:p>
        </w:tc>
        <w:tc>
          <w:tcPr>
            <w:tcW w:w="1170" w:type="dxa"/>
            <w:vAlign w:val="center"/>
          </w:tcPr>
          <w:p w14:paraId="502CEDF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ign w:val="center"/>
          </w:tcPr>
          <w:p w14:paraId="66B2DBD9" w14:textId="77777777" w:rsidR="00326A6F" w:rsidRPr="00503521" w:rsidRDefault="00326A6F" w:rsidP="00326A6F">
            <w:pPr>
              <w:spacing w:after="0"/>
              <w:rPr>
                <w:rFonts w:ascii="Arial" w:hAnsi="Arial" w:cs="Arial"/>
                <w:sz w:val="18"/>
                <w:szCs w:val="18"/>
              </w:rPr>
            </w:pPr>
          </w:p>
        </w:tc>
      </w:tr>
      <w:tr w:rsidR="00503521" w:rsidRPr="00503521" w14:paraId="1F9028C0" w14:textId="77777777" w:rsidTr="00326A6F">
        <w:tblPrEx>
          <w:jc w:val="center"/>
        </w:tblPrEx>
        <w:trPr>
          <w:trHeight w:val="143"/>
          <w:jc w:val="center"/>
        </w:trPr>
        <w:tc>
          <w:tcPr>
            <w:tcW w:w="1620" w:type="dxa"/>
            <w:vMerge/>
            <w:vAlign w:val="center"/>
          </w:tcPr>
          <w:p w14:paraId="4D30A8EF"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5ECDC8F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1.5</w:t>
            </w:r>
          </w:p>
        </w:tc>
        <w:tc>
          <w:tcPr>
            <w:tcW w:w="1057" w:type="dxa"/>
            <w:vAlign w:val="center"/>
          </w:tcPr>
          <w:p w14:paraId="17A48EE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1F0A99C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74B9E558" w14:textId="77777777" w:rsidR="00326A6F" w:rsidRPr="00503521" w:rsidRDefault="00326A6F" w:rsidP="00326A6F">
            <w:pPr>
              <w:spacing w:after="0"/>
              <w:rPr>
                <w:rFonts w:ascii="Arial" w:hAnsi="Arial" w:cs="Arial"/>
                <w:sz w:val="18"/>
                <w:szCs w:val="18"/>
              </w:rPr>
            </w:pPr>
          </w:p>
        </w:tc>
        <w:tc>
          <w:tcPr>
            <w:tcW w:w="1170" w:type="dxa"/>
            <w:vAlign w:val="center"/>
          </w:tcPr>
          <w:p w14:paraId="1AA0457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11951696"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35.2</w:t>
            </w:r>
          </w:p>
        </w:tc>
      </w:tr>
      <w:tr w:rsidR="00503521" w:rsidRPr="00503521" w14:paraId="373997E6" w14:textId="77777777" w:rsidTr="00326A6F">
        <w:tblPrEx>
          <w:jc w:val="center"/>
        </w:tblPrEx>
        <w:trPr>
          <w:trHeight w:val="107"/>
          <w:jc w:val="center"/>
        </w:trPr>
        <w:tc>
          <w:tcPr>
            <w:tcW w:w="1620" w:type="dxa"/>
            <w:vMerge/>
            <w:vAlign w:val="center"/>
          </w:tcPr>
          <w:p w14:paraId="78780053" w14:textId="77777777" w:rsidR="00326A6F" w:rsidRPr="00503521" w:rsidRDefault="00326A6F" w:rsidP="00326A6F">
            <w:pPr>
              <w:spacing w:after="0"/>
              <w:rPr>
                <w:rFonts w:ascii="Arial" w:hAnsi="Arial" w:cs="Arial"/>
                <w:sz w:val="18"/>
                <w:szCs w:val="18"/>
              </w:rPr>
            </w:pPr>
          </w:p>
        </w:tc>
        <w:tc>
          <w:tcPr>
            <w:tcW w:w="1283" w:type="dxa"/>
            <w:vMerge/>
            <w:vAlign w:val="center"/>
          </w:tcPr>
          <w:p w14:paraId="2EB1614C" w14:textId="77777777" w:rsidR="00326A6F" w:rsidRPr="00503521" w:rsidRDefault="00326A6F" w:rsidP="00326A6F">
            <w:pPr>
              <w:spacing w:after="0"/>
              <w:rPr>
                <w:rFonts w:ascii="Arial" w:hAnsi="Arial" w:cs="Arial"/>
                <w:sz w:val="18"/>
                <w:szCs w:val="18"/>
              </w:rPr>
            </w:pPr>
          </w:p>
        </w:tc>
        <w:tc>
          <w:tcPr>
            <w:tcW w:w="1057" w:type="dxa"/>
            <w:vAlign w:val="center"/>
          </w:tcPr>
          <w:p w14:paraId="65EE5ED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04BA8F0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27.8</w:t>
            </w:r>
          </w:p>
        </w:tc>
        <w:tc>
          <w:tcPr>
            <w:tcW w:w="1260" w:type="dxa"/>
            <w:vMerge/>
            <w:vAlign w:val="center"/>
          </w:tcPr>
          <w:p w14:paraId="040E6068" w14:textId="77777777" w:rsidR="00326A6F" w:rsidRPr="00503521" w:rsidRDefault="00326A6F" w:rsidP="00326A6F">
            <w:pPr>
              <w:spacing w:after="0"/>
              <w:rPr>
                <w:rFonts w:ascii="Arial" w:hAnsi="Arial" w:cs="Arial"/>
                <w:sz w:val="18"/>
                <w:szCs w:val="18"/>
              </w:rPr>
            </w:pPr>
          </w:p>
        </w:tc>
        <w:tc>
          <w:tcPr>
            <w:tcW w:w="1170" w:type="dxa"/>
            <w:vAlign w:val="center"/>
          </w:tcPr>
          <w:p w14:paraId="36952D3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ign w:val="center"/>
          </w:tcPr>
          <w:p w14:paraId="13F4F3CC" w14:textId="77777777" w:rsidR="00326A6F" w:rsidRPr="00503521" w:rsidRDefault="00326A6F" w:rsidP="00326A6F">
            <w:pPr>
              <w:spacing w:after="0"/>
              <w:rPr>
                <w:rFonts w:ascii="Arial" w:hAnsi="Arial" w:cs="Arial"/>
                <w:sz w:val="18"/>
                <w:szCs w:val="18"/>
              </w:rPr>
            </w:pPr>
          </w:p>
        </w:tc>
      </w:tr>
      <w:tr w:rsidR="00503521" w:rsidRPr="00503521" w14:paraId="20CC4A4F" w14:textId="77777777" w:rsidTr="00326A6F">
        <w:tblPrEx>
          <w:jc w:val="center"/>
        </w:tblPrEx>
        <w:trPr>
          <w:trHeight w:val="179"/>
          <w:jc w:val="center"/>
        </w:trPr>
        <w:tc>
          <w:tcPr>
            <w:tcW w:w="1620" w:type="dxa"/>
            <w:vMerge/>
            <w:vAlign w:val="center"/>
          </w:tcPr>
          <w:p w14:paraId="378534A3" w14:textId="77777777" w:rsidR="00326A6F" w:rsidRPr="00503521" w:rsidRDefault="00326A6F" w:rsidP="00326A6F">
            <w:pPr>
              <w:spacing w:after="0"/>
              <w:rPr>
                <w:rFonts w:ascii="Arial" w:hAnsi="Arial" w:cs="Arial"/>
                <w:sz w:val="18"/>
                <w:szCs w:val="18"/>
              </w:rPr>
            </w:pPr>
          </w:p>
        </w:tc>
        <w:tc>
          <w:tcPr>
            <w:tcW w:w="1283" w:type="dxa"/>
            <w:vMerge w:val="restart"/>
            <w:shd w:val="clear" w:color="auto" w:fill="F2F2F2"/>
            <w:vAlign w:val="center"/>
          </w:tcPr>
          <w:p w14:paraId="0C41222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shd w:val="clear" w:color="auto" w:fill="F2F2F2"/>
            <w:vAlign w:val="center"/>
          </w:tcPr>
          <w:p w14:paraId="39C77926"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shd w:val="clear" w:color="auto" w:fill="F2F2F2"/>
            <w:vAlign w:val="center"/>
          </w:tcPr>
          <w:p w14:paraId="347F77E1"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shd w:val="clear" w:color="auto" w:fill="F2F2F2"/>
            <w:vAlign w:val="center"/>
          </w:tcPr>
          <w:p w14:paraId="1926BAB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IMD4</w:t>
            </w:r>
          </w:p>
        </w:tc>
        <w:tc>
          <w:tcPr>
            <w:tcW w:w="1170" w:type="dxa"/>
            <w:shd w:val="clear" w:color="auto" w:fill="F2F2F2"/>
            <w:vAlign w:val="center"/>
          </w:tcPr>
          <w:p w14:paraId="7DD6FA3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shd w:val="clear" w:color="auto" w:fill="F2F2F2"/>
            <w:vAlign w:val="center"/>
          </w:tcPr>
          <w:p w14:paraId="3B49FF1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8.0</w:t>
            </w:r>
          </w:p>
        </w:tc>
      </w:tr>
      <w:tr w:rsidR="00503521" w:rsidRPr="00503521" w14:paraId="13103D3C" w14:textId="77777777" w:rsidTr="00326A6F">
        <w:tblPrEx>
          <w:jc w:val="center"/>
        </w:tblPrEx>
        <w:trPr>
          <w:trHeight w:val="152"/>
          <w:jc w:val="center"/>
        </w:trPr>
        <w:tc>
          <w:tcPr>
            <w:tcW w:w="1620" w:type="dxa"/>
            <w:vMerge/>
            <w:vAlign w:val="center"/>
          </w:tcPr>
          <w:p w14:paraId="584B8593" w14:textId="77777777" w:rsidR="00326A6F" w:rsidRPr="00503521" w:rsidRDefault="00326A6F" w:rsidP="00326A6F">
            <w:pPr>
              <w:spacing w:after="0"/>
              <w:rPr>
                <w:rFonts w:ascii="Arial" w:hAnsi="Arial" w:cs="Arial"/>
                <w:sz w:val="18"/>
                <w:szCs w:val="18"/>
              </w:rPr>
            </w:pPr>
          </w:p>
        </w:tc>
        <w:tc>
          <w:tcPr>
            <w:tcW w:w="1283" w:type="dxa"/>
            <w:vMerge/>
            <w:shd w:val="clear" w:color="auto" w:fill="F2F2F2"/>
            <w:vAlign w:val="center"/>
          </w:tcPr>
          <w:p w14:paraId="6450402D" w14:textId="77777777" w:rsidR="00326A6F" w:rsidRPr="00503521" w:rsidRDefault="00326A6F" w:rsidP="00326A6F">
            <w:pPr>
              <w:spacing w:after="0"/>
              <w:rPr>
                <w:rFonts w:ascii="Arial" w:hAnsi="Arial" w:cs="Arial"/>
                <w:sz w:val="18"/>
                <w:szCs w:val="18"/>
              </w:rPr>
            </w:pPr>
          </w:p>
        </w:tc>
        <w:tc>
          <w:tcPr>
            <w:tcW w:w="1057" w:type="dxa"/>
            <w:shd w:val="clear" w:color="auto" w:fill="F2F2F2"/>
            <w:vAlign w:val="center"/>
          </w:tcPr>
          <w:p w14:paraId="75BAEE2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shd w:val="clear" w:color="auto" w:fill="F2F2F2"/>
            <w:vAlign w:val="center"/>
          </w:tcPr>
          <w:p w14:paraId="1F4EB53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shd w:val="clear" w:color="auto" w:fill="F2F2F2"/>
            <w:vAlign w:val="center"/>
          </w:tcPr>
          <w:p w14:paraId="298AEC9A"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51A39FD1"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shd w:val="clear" w:color="auto" w:fill="F2F2F2"/>
            <w:vAlign w:val="center"/>
          </w:tcPr>
          <w:p w14:paraId="0D3706E5" w14:textId="77777777" w:rsidR="00326A6F" w:rsidRPr="00503521" w:rsidRDefault="00326A6F" w:rsidP="00326A6F">
            <w:pPr>
              <w:spacing w:after="0"/>
              <w:rPr>
                <w:rFonts w:ascii="Arial" w:hAnsi="Arial" w:cs="Arial"/>
                <w:sz w:val="18"/>
                <w:szCs w:val="18"/>
              </w:rPr>
            </w:pPr>
          </w:p>
        </w:tc>
      </w:tr>
      <w:tr w:rsidR="00503521" w:rsidRPr="00503521" w14:paraId="6AFDAD2E" w14:textId="77777777" w:rsidTr="00326A6F">
        <w:tblPrEx>
          <w:jc w:val="center"/>
        </w:tblPrEx>
        <w:trPr>
          <w:trHeight w:val="116"/>
          <w:jc w:val="center"/>
        </w:trPr>
        <w:tc>
          <w:tcPr>
            <w:tcW w:w="1620" w:type="dxa"/>
            <w:vMerge/>
            <w:vAlign w:val="center"/>
          </w:tcPr>
          <w:p w14:paraId="7109E98E" w14:textId="77777777" w:rsidR="00326A6F" w:rsidRPr="00503521" w:rsidRDefault="00326A6F" w:rsidP="00326A6F">
            <w:pPr>
              <w:spacing w:after="0"/>
              <w:rPr>
                <w:rFonts w:ascii="Arial" w:hAnsi="Arial" w:cs="Arial"/>
                <w:sz w:val="18"/>
                <w:szCs w:val="18"/>
              </w:rPr>
            </w:pPr>
          </w:p>
        </w:tc>
        <w:tc>
          <w:tcPr>
            <w:tcW w:w="1283" w:type="dxa"/>
            <w:vMerge w:val="restart"/>
            <w:shd w:val="clear" w:color="auto" w:fill="F2F2F2"/>
            <w:vAlign w:val="center"/>
          </w:tcPr>
          <w:p w14:paraId="2451E6B9"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shd w:val="clear" w:color="auto" w:fill="F2F2F2"/>
            <w:vAlign w:val="center"/>
          </w:tcPr>
          <w:p w14:paraId="750CFDA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shd w:val="clear" w:color="auto" w:fill="F2F2F2"/>
            <w:vAlign w:val="center"/>
          </w:tcPr>
          <w:p w14:paraId="0E6CD81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shd w:val="clear" w:color="auto" w:fill="F2F2F2"/>
            <w:vAlign w:val="center"/>
          </w:tcPr>
          <w:p w14:paraId="00AA1F0F"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197620D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shd w:val="clear" w:color="auto" w:fill="F2F2F2"/>
            <w:vAlign w:val="center"/>
          </w:tcPr>
          <w:p w14:paraId="63D7DB1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19.1</w:t>
            </w:r>
          </w:p>
        </w:tc>
      </w:tr>
      <w:tr w:rsidR="00503521" w:rsidRPr="00503521" w14:paraId="18002122" w14:textId="77777777" w:rsidTr="00326A6F">
        <w:tblPrEx>
          <w:jc w:val="center"/>
        </w:tblPrEx>
        <w:trPr>
          <w:trHeight w:val="179"/>
          <w:jc w:val="center"/>
        </w:trPr>
        <w:tc>
          <w:tcPr>
            <w:tcW w:w="1620" w:type="dxa"/>
            <w:vMerge/>
            <w:vAlign w:val="center"/>
          </w:tcPr>
          <w:p w14:paraId="20E9A45D" w14:textId="77777777" w:rsidR="00326A6F" w:rsidRPr="00503521" w:rsidRDefault="00326A6F" w:rsidP="00326A6F">
            <w:pPr>
              <w:spacing w:after="0"/>
              <w:rPr>
                <w:rFonts w:ascii="Arial" w:hAnsi="Arial" w:cs="Arial"/>
                <w:sz w:val="18"/>
                <w:szCs w:val="18"/>
              </w:rPr>
            </w:pPr>
          </w:p>
        </w:tc>
        <w:tc>
          <w:tcPr>
            <w:tcW w:w="1283" w:type="dxa"/>
            <w:vMerge/>
            <w:shd w:val="clear" w:color="auto" w:fill="F2F2F2"/>
            <w:vAlign w:val="center"/>
          </w:tcPr>
          <w:p w14:paraId="3E5357EE" w14:textId="77777777" w:rsidR="00326A6F" w:rsidRPr="00503521" w:rsidRDefault="00326A6F" w:rsidP="00326A6F">
            <w:pPr>
              <w:spacing w:after="0"/>
              <w:rPr>
                <w:rFonts w:ascii="Arial" w:hAnsi="Arial" w:cs="Arial"/>
                <w:sz w:val="18"/>
                <w:szCs w:val="18"/>
              </w:rPr>
            </w:pPr>
          </w:p>
        </w:tc>
        <w:tc>
          <w:tcPr>
            <w:tcW w:w="1057" w:type="dxa"/>
            <w:shd w:val="clear" w:color="auto" w:fill="F2F2F2"/>
            <w:vAlign w:val="center"/>
          </w:tcPr>
          <w:p w14:paraId="1E611EA1"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shd w:val="clear" w:color="auto" w:fill="F2F2F2"/>
            <w:vAlign w:val="center"/>
          </w:tcPr>
          <w:p w14:paraId="0EE0BFD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shd w:val="clear" w:color="auto" w:fill="F2F2F2"/>
            <w:vAlign w:val="center"/>
          </w:tcPr>
          <w:p w14:paraId="5F2B4050"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194F2E4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shd w:val="clear" w:color="auto" w:fill="F2F2F2"/>
            <w:vAlign w:val="center"/>
          </w:tcPr>
          <w:p w14:paraId="0DAF453E" w14:textId="77777777" w:rsidR="00326A6F" w:rsidRPr="00503521" w:rsidRDefault="00326A6F" w:rsidP="00326A6F">
            <w:pPr>
              <w:spacing w:after="0"/>
              <w:rPr>
                <w:rFonts w:ascii="Arial" w:hAnsi="Arial" w:cs="Arial"/>
                <w:sz w:val="18"/>
                <w:szCs w:val="18"/>
              </w:rPr>
            </w:pPr>
          </w:p>
        </w:tc>
      </w:tr>
      <w:tr w:rsidR="00503521" w:rsidRPr="00503521" w14:paraId="518D6E80" w14:textId="77777777" w:rsidTr="00326A6F">
        <w:tblPrEx>
          <w:jc w:val="center"/>
        </w:tblPrEx>
        <w:trPr>
          <w:trHeight w:val="152"/>
          <w:jc w:val="center"/>
        </w:trPr>
        <w:tc>
          <w:tcPr>
            <w:tcW w:w="1620" w:type="dxa"/>
            <w:vMerge/>
            <w:vAlign w:val="center"/>
          </w:tcPr>
          <w:p w14:paraId="5803E560" w14:textId="77777777" w:rsidR="00326A6F" w:rsidRPr="00503521" w:rsidRDefault="00326A6F" w:rsidP="00326A6F">
            <w:pPr>
              <w:spacing w:after="0"/>
              <w:rPr>
                <w:rFonts w:ascii="Arial" w:hAnsi="Arial" w:cs="Arial"/>
                <w:sz w:val="18"/>
                <w:szCs w:val="18"/>
              </w:rPr>
            </w:pPr>
          </w:p>
        </w:tc>
        <w:tc>
          <w:tcPr>
            <w:tcW w:w="1283" w:type="dxa"/>
            <w:vMerge w:val="restart"/>
            <w:shd w:val="clear" w:color="auto" w:fill="F2F2F2"/>
            <w:vAlign w:val="center"/>
          </w:tcPr>
          <w:p w14:paraId="28836D6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1.5</w:t>
            </w:r>
          </w:p>
        </w:tc>
        <w:tc>
          <w:tcPr>
            <w:tcW w:w="1057" w:type="dxa"/>
            <w:shd w:val="clear" w:color="auto" w:fill="F2F2F2"/>
            <w:vAlign w:val="center"/>
          </w:tcPr>
          <w:p w14:paraId="550957A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shd w:val="clear" w:color="auto" w:fill="F2F2F2"/>
            <w:vAlign w:val="center"/>
          </w:tcPr>
          <w:p w14:paraId="627524F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shd w:val="clear" w:color="auto" w:fill="F2F2F2"/>
            <w:vAlign w:val="center"/>
          </w:tcPr>
          <w:p w14:paraId="4319175D"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34A224A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shd w:val="clear" w:color="auto" w:fill="F2F2F2"/>
            <w:vAlign w:val="center"/>
          </w:tcPr>
          <w:p w14:paraId="4B63DFC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26.4</w:t>
            </w:r>
          </w:p>
        </w:tc>
      </w:tr>
      <w:tr w:rsidR="00503521" w:rsidRPr="00503521" w14:paraId="7AE8309C" w14:textId="77777777" w:rsidTr="00326A6F">
        <w:tblPrEx>
          <w:jc w:val="center"/>
        </w:tblPrEx>
        <w:trPr>
          <w:trHeight w:val="134"/>
          <w:jc w:val="center"/>
        </w:trPr>
        <w:tc>
          <w:tcPr>
            <w:tcW w:w="1620" w:type="dxa"/>
            <w:vMerge/>
            <w:vAlign w:val="center"/>
          </w:tcPr>
          <w:p w14:paraId="39D4F2BA" w14:textId="77777777" w:rsidR="00326A6F" w:rsidRPr="00503521" w:rsidRDefault="00326A6F" w:rsidP="00326A6F">
            <w:pPr>
              <w:spacing w:after="0"/>
              <w:rPr>
                <w:rFonts w:ascii="Arial" w:hAnsi="Arial" w:cs="Arial"/>
                <w:sz w:val="18"/>
                <w:szCs w:val="18"/>
              </w:rPr>
            </w:pPr>
          </w:p>
        </w:tc>
        <w:tc>
          <w:tcPr>
            <w:tcW w:w="1283" w:type="dxa"/>
            <w:vMerge/>
            <w:shd w:val="clear" w:color="auto" w:fill="F2F2F2"/>
            <w:vAlign w:val="center"/>
          </w:tcPr>
          <w:p w14:paraId="39709553" w14:textId="77777777" w:rsidR="00326A6F" w:rsidRPr="00503521" w:rsidRDefault="00326A6F" w:rsidP="00326A6F">
            <w:pPr>
              <w:spacing w:after="0"/>
              <w:rPr>
                <w:rFonts w:ascii="Arial" w:hAnsi="Arial" w:cs="Arial"/>
                <w:sz w:val="18"/>
                <w:szCs w:val="18"/>
              </w:rPr>
            </w:pPr>
          </w:p>
        </w:tc>
        <w:tc>
          <w:tcPr>
            <w:tcW w:w="1057" w:type="dxa"/>
            <w:shd w:val="clear" w:color="auto" w:fill="F2F2F2"/>
            <w:vAlign w:val="center"/>
          </w:tcPr>
          <w:p w14:paraId="2F1D5D2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shd w:val="clear" w:color="auto" w:fill="F2F2F2"/>
            <w:vAlign w:val="center"/>
          </w:tcPr>
          <w:p w14:paraId="148A9BE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27.8</w:t>
            </w:r>
          </w:p>
        </w:tc>
        <w:tc>
          <w:tcPr>
            <w:tcW w:w="1260" w:type="dxa"/>
            <w:vMerge/>
            <w:shd w:val="clear" w:color="auto" w:fill="F2F2F2"/>
            <w:vAlign w:val="center"/>
          </w:tcPr>
          <w:p w14:paraId="248A8E88"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728ACD0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shd w:val="clear" w:color="auto" w:fill="F2F2F2"/>
            <w:vAlign w:val="center"/>
          </w:tcPr>
          <w:p w14:paraId="51E936CD" w14:textId="77777777" w:rsidR="00326A6F" w:rsidRPr="00503521" w:rsidRDefault="00326A6F" w:rsidP="00326A6F">
            <w:pPr>
              <w:spacing w:after="0"/>
              <w:rPr>
                <w:rFonts w:ascii="Arial" w:hAnsi="Arial" w:cs="Arial"/>
                <w:sz w:val="18"/>
                <w:szCs w:val="18"/>
              </w:rPr>
            </w:pPr>
          </w:p>
        </w:tc>
      </w:tr>
      <w:tr w:rsidR="00503521" w:rsidRPr="00503521" w14:paraId="76449E1B" w14:textId="77777777" w:rsidTr="00326A6F">
        <w:tblPrEx>
          <w:jc w:val="center"/>
        </w:tblPrEx>
        <w:trPr>
          <w:trHeight w:val="188"/>
          <w:jc w:val="center"/>
        </w:trPr>
        <w:tc>
          <w:tcPr>
            <w:tcW w:w="1620" w:type="dxa"/>
            <w:vMerge/>
            <w:vAlign w:val="center"/>
          </w:tcPr>
          <w:p w14:paraId="389DBE38"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1697336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vAlign w:val="center"/>
          </w:tcPr>
          <w:p w14:paraId="419BADB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0C64214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785D1B1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IMD5</w:t>
            </w:r>
          </w:p>
        </w:tc>
        <w:tc>
          <w:tcPr>
            <w:tcW w:w="1170" w:type="dxa"/>
            <w:vAlign w:val="center"/>
          </w:tcPr>
          <w:p w14:paraId="26E56F6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AF00D8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5.0</w:t>
            </w:r>
          </w:p>
        </w:tc>
      </w:tr>
      <w:tr w:rsidR="00503521" w:rsidRPr="00503521" w14:paraId="697F3FE0" w14:textId="77777777" w:rsidTr="00326A6F">
        <w:tblPrEx>
          <w:jc w:val="center"/>
        </w:tblPrEx>
        <w:trPr>
          <w:trHeight w:val="161"/>
          <w:jc w:val="center"/>
        </w:trPr>
        <w:tc>
          <w:tcPr>
            <w:tcW w:w="1620" w:type="dxa"/>
            <w:vMerge/>
            <w:vAlign w:val="center"/>
          </w:tcPr>
          <w:p w14:paraId="41726161" w14:textId="77777777" w:rsidR="00326A6F" w:rsidRPr="00503521" w:rsidRDefault="00326A6F" w:rsidP="00326A6F">
            <w:pPr>
              <w:spacing w:after="0"/>
              <w:rPr>
                <w:rFonts w:ascii="Arial" w:hAnsi="Arial" w:cs="Arial"/>
                <w:sz w:val="18"/>
                <w:szCs w:val="18"/>
              </w:rPr>
            </w:pPr>
          </w:p>
        </w:tc>
        <w:tc>
          <w:tcPr>
            <w:tcW w:w="1283" w:type="dxa"/>
            <w:vMerge/>
            <w:vAlign w:val="center"/>
          </w:tcPr>
          <w:p w14:paraId="5C0E8B8C" w14:textId="77777777" w:rsidR="00326A6F" w:rsidRPr="00503521" w:rsidRDefault="00326A6F" w:rsidP="00326A6F">
            <w:pPr>
              <w:spacing w:after="0"/>
              <w:rPr>
                <w:rFonts w:ascii="Arial" w:hAnsi="Arial" w:cs="Arial"/>
                <w:sz w:val="18"/>
                <w:szCs w:val="18"/>
              </w:rPr>
            </w:pPr>
          </w:p>
        </w:tc>
        <w:tc>
          <w:tcPr>
            <w:tcW w:w="1057" w:type="dxa"/>
            <w:vAlign w:val="center"/>
          </w:tcPr>
          <w:p w14:paraId="350C546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350DAA89"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ign w:val="center"/>
          </w:tcPr>
          <w:p w14:paraId="6854246E" w14:textId="77777777" w:rsidR="00326A6F" w:rsidRPr="00503521" w:rsidRDefault="00326A6F" w:rsidP="00326A6F">
            <w:pPr>
              <w:spacing w:after="0"/>
              <w:rPr>
                <w:rFonts w:ascii="Arial" w:hAnsi="Arial" w:cs="Arial"/>
                <w:sz w:val="18"/>
                <w:szCs w:val="18"/>
              </w:rPr>
            </w:pPr>
          </w:p>
        </w:tc>
        <w:tc>
          <w:tcPr>
            <w:tcW w:w="1170" w:type="dxa"/>
            <w:vAlign w:val="center"/>
          </w:tcPr>
          <w:p w14:paraId="7F0687E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80" w:type="dxa"/>
            <w:vMerge/>
            <w:vAlign w:val="center"/>
          </w:tcPr>
          <w:p w14:paraId="38993B28" w14:textId="77777777" w:rsidR="00326A6F" w:rsidRPr="00503521" w:rsidRDefault="00326A6F" w:rsidP="00326A6F">
            <w:pPr>
              <w:spacing w:after="0"/>
              <w:rPr>
                <w:rFonts w:ascii="Arial" w:hAnsi="Arial" w:cs="Arial"/>
                <w:sz w:val="18"/>
                <w:szCs w:val="18"/>
              </w:rPr>
            </w:pPr>
          </w:p>
        </w:tc>
      </w:tr>
      <w:tr w:rsidR="00503521" w:rsidRPr="00503521" w14:paraId="780C0B62" w14:textId="77777777" w:rsidTr="00326A6F">
        <w:tblPrEx>
          <w:jc w:val="center"/>
        </w:tblPrEx>
        <w:trPr>
          <w:trHeight w:val="134"/>
          <w:jc w:val="center"/>
        </w:trPr>
        <w:tc>
          <w:tcPr>
            <w:tcW w:w="1620" w:type="dxa"/>
            <w:vMerge/>
            <w:vAlign w:val="center"/>
          </w:tcPr>
          <w:p w14:paraId="51C2661E"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29D45C66"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vAlign w:val="center"/>
          </w:tcPr>
          <w:p w14:paraId="52E9842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6380AB5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5A3AA94F" w14:textId="77777777" w:rsidR="00326A6F" w:rsidRPr="00503521" w:rsidRDefault="00326A6F" w:rsidP="00326A6F">
            <w:pPr>
              <w:spacing w:after="0"/>
              <w:rPr>
                <w:rFonts w:ascii="Arial" w:hAnsi="Arial" w:cs="Arial"/>
                <w:sz w:val="18"/>
                <w:szCs w:val="18"/>
              </w:rPr>
            </w:pPr>
          </w:p>
        </w:tc>
        <w:tc>
          <w:tcPr>
            <w:tcW w:w="1170" w:type="dxa"/>
            <w:vAlign w:val="center"/>
          </w:tcPr>
          <w:p w14:paraId="177E211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5CC7CCE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20.0</w:t>
            </w:r>
          </w:p>
        </w:tc>
      </w:tr>
      <w:tr w:rsidR="00503521" w:rsidRPr="00503521" w14:paraId="171D729D" w14:textId="77777777" w:rsidTr="00326A6F">
        <w:tblPrEx>
          <w:jc w:val="center"/>
        </w:tblPrEx>
        <w:trPr>
          <w:trHeight w:val="98"/>
          <w:jc w:val="center"/>
        </w:trPr>
        <w:tc>
          <w:tcPr>
            <w:tcW w:w="1620" w:type="dxa"/>
            <w:vMerge/>
            <w:vAlign w:val="center"/>
          </w:tcPr>
          <w:p w14:paraId="011DB687" w14:textId="77777777" w:rsidR="00326A6F" w:rsidRPr="00503521" w:rsidRDefault="00326A6F" w:rsidP="00326A6F">
            <w:pPr>
              <w:spacing w:after="0"/>
              <w:rPr>
                <w:rFonts w:ascii="Arial" w:hAnsi="Arial" w:cs="Arial"/>
                <w:sz w:val="18"/>
                <w:szCs w:val="18"/>
              </w:rPr>
            </w:pPr>
          </w:p>
        </w:tc>
        <w:tc>
          <w:tcPr>
            <w:tcW w:w="1283" w:type="dxa"/>
            <w:vMerge/>
            <w:vAlign w:val="center"/>
          </w:tcPr>
          <w:p w14:paraId="6BEFF956" w14:textId="77777777" w:rsidR="00326A6F" w:rsidRPr="00503521" w:rsidRDefault="00326A6F" w:rsidP="00326A6F">
            <w:pPr>
              <w:spacing w:after="0"/>
              <w:rPr>
                <w:rFonts w:ascii="Arial" w:hAnsi="Arial" w:cs="Arial"/>
                <w:sz w:val="18"/>
                <w:szCs w:val="18"/>
              </w:rPr>
            </w:pPr>
          </w:p>
        </w:tc>
        <w:tc>
          <w:tcPr>
            <w:tcW w:w="1057" w:type="dxa"/>
            <w:vAlign w:val="center"/>
          </w:tcPr>
          <w:p w14:paraId="703D3D1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785DB9D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3EAEDA73" w14:textId="77777777" w:rsidR="00326A6F" w:rsidRPr="00503521" w:rsidRDefault="00326A6F" w:rsidP="00326A6F">
            <w:pPr>
              <w:spacing w:after="0"/>
              <w:rPr>
                <w:rFonts w:ascii="Arial" w:hAnsi="Arial" w:cs="Arial"/>
                <w:sz w:val="18"/>
                <w:szCs w:val="18"/>
              </w:rPr>
            </w:pPr>
          </w:p>
        </w:tc>
        <w:tc>
          <w:tcPr>
            <w:tcW w:w="1170" w:type="dxa"/>
            <w:vAlign w:val="center"/>
          </w:tcPr>
          <w:p w14:paraId="54FF3EE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80" w:type="dxa"/>
            <w:vMerge/>
            <w:vAlign w:val="center"/>
          </w:tcPr>
          <w:p w14:paraId="5F1DD912" w14:textId="77777777" w:rsidR="00326A6F" w:rsidRPr="00503521" w:rsidRDefault="00326A6F" w:rsidP="00326A6F">
            <w:pPr>
              <w:spacing w:after="0"/>
              <w:rPr>
                <w:rFonts w:ascii="Arial" w:hAnsi="Arial" w:cs="Arial"/>
                <w:sz w:val="18"/>
                <w:szCs w:val="18"/>
              </w:rPr>
            </w:pPr>
          </w:p>
        </w:tc>
      </w:tr>
      <w:tr w:rsidR="00503521" w:rsidRPr="00503521" w14:paraId="3EDE4FEE" w14:textId="77777777" w:rsidTr="00326A6F">
        <w:tblPrEx>
          <w:jc w:val="center"/>
        </w:tblPrEx>
        <w:trPr>
          <w:trHeight w:val="170"/>
          <w:jc w:val="center"/>
        </w:trPr>
        <w:tc>
          <w:tcPr>
            <w:tcW w:w="1620" w:type="dxa"/>
            <w:vMerge/>
            <w:vAlign w:val="center"/>
          </w:tcPr>
          <w:p w14:paraId="5FC2BA2A"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4C6CC1E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1.5</w:t>
            </w:r>
          </w:p>
        </w:tc>
        <w:tc>
          <w:tcPr>
            <w:tcW w:w="1057" w:type="dxa"/>
            <w:vAlign w:val="center"/>
          </w:tcPr>
          <w:p w14:paraId="0356F92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3AA054C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33E0744A" w14:textId="77777777" w:rsidR="00326A6F" w:rsidRPr="00503521" w:rsidRDefault="00326A6F" w:rsidP="00326A6F">
            <w:pPr>
              <w:spacing w:after="0"/>
              <w:rPr>
                <w:rFonts w:ascii="Arial" w:hAnsi="Arial" w:cs="Arial"/>
                <w:sz w:val="18"/>
                <w:szCs w:val="18"/>
              </w:rPr>
            </w:pPr>
          </w:p>
        </w:tc>
        <w:tc>
          <w:tcPr>
            <w:tcW w:w="1170" w:type="dxa"/>
            <w:vAlign w:val="center"/>
          </w:tcPr>
          <w:p w14:paraId="44D9FE3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79FB75A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28.0</w:t>
            </w:r>
          </w:p>
        </w:tc>
      </w:tr>
      <w:tr w:rsidR="00503521" w:rsidRPr="00503521" w14:paraId="037CC4CD" w14:textId="77777777" w:rsidTr="00326A6F">
        <w:tblPrEx>
          <w:jc w:val="center"/>
        </w:tblPrEx>
        <w:trPr>
          <w:trHeight w:val="143"/>
          <w:jc w:val="center"/>
        </w:trPr>
        <w:tc>
          <w:tcPr>
            <w:tcW w:w="1620" w:type="dxa"/>
            <w:vMerge/>
            <w:vAlign w:val="center"/>
          </w:tcPr>
          <w:p w14:paraId="71AD2E75" w14:textId="77777777" w:rsidR="00326A6F" w:rsidRPr="00503521" w:rsidRDefault="00326A6F" w:rsidP="00326A6F">
            <w:pPr>
              <w:spacing w:after="0"/>
              <w:rPr>
                <w:rFonts w:ascii="Arial" w:hAnsi="Arial" w:cs="Arial"/>
                <w:sz w:val="18"/>
                <w:szCs w:val="18"/>
              </w:rPr>
            </w:pPr>
          </w:p>
        </w:tc>
        <w:tc>
          <w:tcPr>
            <w:tcW w:w="1283" w:type="dxa"/>
            <w:vMerge/>
            <w:vAlign w:val="center"/>
          </w:tcPr>
          <w:p w14:paraId="1BDC25E8" w14:textId="77777777" w:rsidR="00326A6F" w:rsidRPr="00503521" w:rsidRDefault="00326A6F" w:rsidP="00326A6F">
            <w:pPr>
              <w:spacing w:after="0"/>
              <w:rPr>
                <w:rFonts w:ascii="Arial" w:hAnsi="Arial" w:cs="Arial"/>
                <w:sz w:val="18"/>
                <w:szCs w:val="18"/>
              </w:rPr>
            </w:pPr>
          </w:p>
        </w:tc>
        <w:tc>
          <w:tcPr>
            <w:tcW w:w="1057" w:type="dxa"/>
            <w:vAlign w:val="center"/>
          </w:tcPr>
          <w:p w14:paraId="67A7023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0D0D802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27.8</w:t>
            </w:r>
          </w:p>
        </w:tc>
        <w:tc>
          <w:tcPr>
            <w:tcW w:w="1260" w:type="dxa"/>
            <w:vMerge/>
            <w:vAlign w:val="center"/>
          </w:tcPr>
          <w:p w14:paraId="59FB2A05" w14:textId="77777777" w:rsidR="00326A6F" w:rsidRPr="00503521" w:rsidRDefault="00326A6F" w:rsidP="00326A6F">
            <w:pPr>
              <w:spacing w:after="0"/>
              <w:rPr>
                <w:rFonts w:ascii="Arial" w:hAnsi="Arial" w:cs="Arial"/>
                <w:sz w:val="18"/>
                <w:szCs w:val="18"/>
              </w:rPr>
            </w:pPr>
          </w:p>
        </w:tc>
        <w:tc>
          <w:tcPr>
            <w:tcW w:w="1170" w:type="dxa"/>
            <w:vAlign w:val="center"/>
          </w:tcPr>
          <w:p w14:paraId="1387DC5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80" w:type="dxa"/>
            <w:vMerge/>
            <w:vAlign w:val="center"/>
          </w:tcPr>
          <w:p w14:paraId="5E1C6C8A" w14:textId="77777777" w:rsidR="00326A6F" w:rsidRPr="00503521" w:rsidRDefault="00326A6F" w:rsidP="00326A6F">
            <w:pPr>
              <w:spacing w:after="0"/>
              <w:rPr>
                <w:rFonts w:ascii="Arial" w:hAnsi="Arial" w:cs="Arial"/>
                <w:sz w:val="18"/>
                <w:szCs w:val="18"/>
              </w:rPr>
            </w:pPr>
          </w:p>
        </w:tc>
      </w:tr>
    </w:tbl>
    <w:p w14:paraId="649697B4" w14:textId="77777777" w:rsidR="00326A6F" w:rsidRPr="00503521" w:rsidRDefault="00326A6F" w:rsidP="00326A6F">
      <w:pPr>
        <w:rPr>
          <w:rFonts w:eastAsia="DengXian"/>
          <w:lang w:eastAsia="zh-CN"/>
        </w:rPr>
      </w:pPr>
      <w:r w:rsidRPr="00503521">
        <w:rPr>
          <w:rFonts w:eastAsia="DengXian"/>
          <w:lang w:eastAsia="zh-CN"/>
        </w:rPr>
        <w:t xml:space="preserve">Editor note: Except the MSD values for PC3, the MSD value for PC2 IMD5 and all of the MSD values for PC1.5 are newly proposed in this table. </w:t>
      </w:r>
    </w:p>
    <w:p w14:paraId="0046CD2E" w14:textId="64B39C2A" w:rsidR="00326A6F" w:rsidRPr="00503521" w:rsidRDefault="00326A6F" w:rsidP="00326A6F">
      <w:pPr>
        <w:rPr>
          <w:rFonts w:eastAsia="DengXian"/>
          <w:lang w:eastAsia="zh-CN"/>
        </w:rPr>
      </w:pPr>
      <w:r w:rsidRPr="00503521">
        <w:t xml:space="preserve">Based on analysis above, for PC1.5 UL CA_n2-n5 inter-band combination, the reference sensitivity values are summarized and proposed in </w:t>
      </w:r>
      <w:r w:rsidRPr="00503521">
        <w:rPr>
          <w:lang w:eastAsia="ja-JP"/>
        </w:rPr>
        <w:t xml:space="preserve">Table </w:t>
      </w:r>
      <w:r w:rsidR="006A75D0" w:rsidRPr="00503521">
        <w:t>5.1</w:t>
      </w:r>
      <w:r w:rsidRPr="00503521">
        <w:t>.4.2-2</w:t>
      </w:r>
    </w:p>
    <w:p w14:paraId="373A09B2" w14:textId="597AD537" w:rsidR="00326A6F" w:rsidRPr="00503521" w:rsidRDefault="00326A6F" w:rsidP="00282C68">
      <w:pPr>
        <w:pStyle w:val="TH"/>
        <w:rPr>
          <w:rFonts w:eastAsia="DengXian"/>
          <w:lang w:eastAsia="zh-CN"/>
        </w:rPr>
      </w:pPr>
      <w:r w:rsidRPr="00503521">
        <w:rPr>
          <w:rFonts w:eastAsia="DengXian"/>
          <w:lang w:eastAsia="ja-JP"/>
        </w:rPr>
        <w:t xml:space="preserve">Table </w:t>
      </w:r>
      <w:r w:rsidR="006A75D0" w:rsidRPr="00503521">
        <w:rPr>
          <w:rFonts w:eastAsia="DengXian"/>
        </w:rPr>
        <w:t>5.1</w:t>
      </w:r>
      <w:r w:rsidRPr="00503521">
        <w:rPr>
          <w:rFonts w:eastAsia="DengXian"/>
        </w:rPr>
        <w:t>.4.2-2:</w:t>
      </w:r>
      <w:r w:rsidRPr="00503521">
        <w:rPr>
          <w:rFonts w:eastAsia="DengXian"/>
          <w:lang w:eastAsia="zh-CN"/>
        </w:rPr>
        <w:t xml:space="preserve"> 2DL/2UL inter-band Reference sensitivity QPSK P</w:t>
      </w:r>
      <w:r w:rsidRPr="00503521">
        <w:rPr>
          <w:rFonts w:eastAsia="DengXian"/>
          <w:vertAlign w:val="subscript"/>
          <w:lang w:eastAsia="zh-CN"/>
        </w:rPr>
        <w:t>REFSENS</w:t>
      </w:r>
      <w:r w:rsidRPr="00503521">
        <w:rPr>
          <w:rFonts w:eastAsia="DengXian"/>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6AA5A46E"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92BD0B" w14:textId="77777777" w:rsidR="00326A6F" w:rsidRPr="00503521" w:rsidRDefault="00326A6F" w:rsidP="00326A6F">
            <w:pPr>
              <w:keepNext/>
              <w:keepLines/>
              <w:spacing w:after="0"/>
              <w:jc w:val="center"/>
              <w:rPr>
                <w:rFonts w:ascii="Arial" w:eastAsia="DengXian" w:hAnsi="Arial" w:cs="Arial"/>
                <w:b/>
                <w:sz w:val="18"/>
                <w:szCs w:val="18"/>
                <w:lang w:val="en-US"/>
              </w:rPr>
            </w:pPr>
            <w:r w:rsidRPr="00503521">
              <w:rPr>
                <w:rFonts w:ascii="Arial" w:eastAsia="DengXian" w:hAnsi="Arial" w:cs="Arial"/>
                <w:b/>
                <w:sz w:val="18"/>
                <w:szCs w:val="18"/>
              </w:rPr>
              <w:t>Band / Channel bandwidth / N</w:t>
            </w:r>
            <w:r w:rsidRPr="00503521">
              <w:rPr>
                <w:rFonts w:ascii="Arial" w:eastAsia="DengXian" w:hAnsi="Arial" w:cs="Arial"/>
                <w:b/>
                <w:sz w:val="18"/>
                <w:szCs w:val="18"/>
                <w:vertAlign w:val="subscript"/>
              </w:rPr>
              <w:t>RB</w:t>
            </w:r>
            <w:r w:rsidRPr="00503521">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06B2CE2"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Source of IMD</w:t>
            </w:r>
          </w:p>
        </w:tc>
      </w:tr>
      <w:tr w:rsidR="00503521" w:rsidRPr="00503521" w14:paraId="17AFD30D"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FA1F0FE"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lang w:eastAsia="ja-JP"/>
              </w:rPr>
              <w:t>NR</w:t>
            </w:r>
            <w:r w:rsidRPr="00503521">
              <w:rPr>
                <w:rFonts w:ascii="Arial" w:eastAsia="DengXian" w:hAnsi="Arial" w:cs="Arial"/>
                <w:b/>
                <w:sz w:val="18"/>
                <w:szCs w:val="18"/>
              </w:rPr>
              <w:t xml:space="preserve"> </w:t>
            </w:r>
            <w:r w:rsidRPr="00503521">
              <w:rPr>
                <w:rFonts w:ascii="Arial" w:eastAsia="DengXian" w:hAnsi="Arial" w:cs="Arial"/>
                <w:b/>
                <w:sz w:val="18"/>
                <w:szCs w:val="18"/>
                <w:lang w:val="en-US" w:eastAsia="zh-CN"/>
              </w:rPr>
              <w:t>CA</w:t>
            </w:r>
          </w:p>
          <w:p w14:paraId="32A722BB"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0EC2D7C"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lang w:eastAsia="ja-JP"/>
              </w:rPr>
              <w:t>NR</w:t>
            </w:r>
            <w:r w:rsidRPr="00503521">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F99C7D0"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F</w:t>
            </w:r>
            <w:r w:rsidRPr="00503521">
              <w:rPr>
                <w:rFonts w:ascii="Arial" w:eastAsia="DengXian" w:hAnsi="Arial" w:cs="Arial"/>
                <w:b/>
                <w:sz w:val="18"/>
                <w:szCs w:val="18"/>
                <w:vertAlign w:val="subscript"/>
              </w:rPr>
              <w:t>c</w:t>
            </w:r>
            <w:r w:rsidRPr="00503521">
              <w:rPr>
                <w:rFonts w:ascii="Arial" w:eastAsia="DengXian" w:hAnsi="Arial" w:cs="Arial"/>
                <w:b/>
                <w:sz w:val="18"/>
                <w:szCs w:val="18"/>
              </w:rPr>
              <w:t xml:space="preserve"> </w:t>
            </w:r>
            <w:r w:rsidRPr="00503521">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9934145"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 xml:space="preserve">UL/DL BW </w:t>
            </w:r>
            <w:r w:rsidRPr="00503521">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13BAB37"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 xml:space="preserve">UL </w:t>
            </w:r>
            <w:r w:rsidRPr="00503521">
              <w:rPr>
                <w:rFonts w:ascii="Arial" w:eastAsia="DengXian" w:hAnsi="Arial" w:cs="Arial"/>
                <w:b/>
                <w:sz w:val="18"/>
                <w:szCs w:val="18"/>
              </w:rPr>
              <w:br/>
              <w:t>L</w:t>
            </w:r>
            <w:r w:rsidRPr="00503521">
              <w:rPr>
                <w:rFonts w:ascii="Arial" w:eastAsia="DengXian"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9242AD5"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DL F</w:t>
            </w:r>
            <w:r w:rsidRPr="00503521">
              <w:rPr>
                <w:rFonts w:ascii="Arial" w:eastAsia="DengXian" w:hAnsi="Arial" w:cs="Arial"/>
                <w:b/>
                <w:sz w:val="18"/>
                <w:szCs w:val="18"/>
                <w:vertAlign w:val="subscript"/>
              </w:rPr>
              <w:t>c</w:t>
            </w:r>
            <w:r w:rsidRPr="00503521">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B8BFCA7"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 xml:space="preserve">MSD </w:t>
            </w:r>
            <w:r w:rsidRPr="00503521">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468733F"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661A3D55" w14:textId="77777777" w:rsidR="00326A6F" w:rsidRPr="00503521" w:rsidRDefault="00326A6F" w:rsidP="00326A6F">
            <w:pPr>
              <w:keepNext/>
              <w:keepLines/>
              <w:spacing w:after="0"/>
              <w:jc w:val="center"/>
              <w:rPr>
                <w:rFonts w:ascii="Arial" w:eastAsia="DengXian" w:hAnsi="Arial" w:cs="Arial"/>
                <w:b/>
                <w:sz w:val="18"/>
                <w:szCs w:val="18"/>
              </w:rPr>
            </w:pPr>
          </w:p>
        </w:tc>
      </w:tr>
      <w:tr w:rsidR="00503521" w:rsidRPr="00503521" w14:paraId="491F77F0"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4F406626"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749BA421"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1F48E83"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E0BE944"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00BFF3"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D0BCFE"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7EF55D0"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rPr>
              <w:t>35.2</w:t>
            </w:r>
          </w:p>
        </w:tc>
        <w:tc>
          <w:tcPr>
            <w:tcW w:w="828" w:type="dxa"/>
            <w:tcBorders>
              <w:top w:val="single" w:sz="4" w:space="0" w:color="auto"/>
              <w:left w:val="single" w:sz="4" w:space="0" w:color="auto"/>
              <w:bottom w:val="single" w:sz="4" w:space="0" w:color="auto"/>
              <w:right w:val="single" w:sz="4" w:space="0" w:color="auto"/>
            </w:tcBorders>
            <w:hideMark/>
          </w:tcPr>
          <w:p w14:paraId="03BBB182"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956A65"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lang w:eastAsia="ja-JP"/>
              </w:rPr>
              <w:t>IMD2</w:t>
            </w:r>
          </w:p>
        </w:tc>
      </w:tr>
      <w:tr w:rsidR="00503521" w:rsidRPr="00503521" w14:paraId="1EC2B014" w14:textId="77777777" w:rsidTr="00326A6F">
        <w:trPr>
          <w:trHeight w:val="187"/>
          <w:jc w:val="center"/>
        </w:trPr>
        <w:tc>
          <w:tcPr>
            <w:tcW w:w="2006" w:type="dxa"/>
            <w:tcBorders>
              <w:top w:val="nil"/>
              <w:left w:val="single" w:sz="4" w:space="0" w:color="auto"/>
              <w:bottom w:val="nil"/>
              <w:right w:val="single" w:sz="4" w:space="0" w:color="auto"/>
            </w:tcBorders>
          </w:tcPr>
          <w:p w14:paraId="57490475" w14:textId="77777777" w:rsidR="00326A6F" w:rsidRPr="00503521"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CE747"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6816269"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CA94B43"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B8F925"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3AD5F0"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02E1554"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F519C0"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E9933F"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lang w:eastAsia="ja-JP"/>
              </w:rPr>
              <w:t>N/A</w:t>
            </w:r>
          </w:p>
        </w:tc>
      </w:tr>
      <w:tr w:rsidR="00503521" w:rsidRPr="00503521" w14:paraId="25C7DB35" w14:textId="77777777" w:rsidTr="00326A6F">
        <w:trPr>
          <w:trHeight w:val="187"/>
          <w:jc w:val="center"/>
        </w:trPr>
        <w:tc>
          <w:tcPr>
            <w:tcW w:w="2006" w:type="dxa"/>
            <w:tcBorders>
              <w:top w:val="nil"/>
              <w:left w:val="single" w:sz="4" w:space="0" w:color="auto"/>
              <w:bottom w:val="nil"/>
              <w:right w:val="single" w:sz="4" w:space="0" w:color="auto"/>
            </w:tcBorders>
          </w:tcPr>
          <w:p w14:paraId="2DE9C117" w14:textId="77777777" w:rsidR="00326A6F" w:rsidRPr="00503521"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A15051"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6931FC5"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536BB96"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71614"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6B3AA"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D4755A7" w14:textId="77777777" w:rsidR="00326A6F" w:rsidRPr="00503521" w:rsidRDefault="00326A6F" w:rsidP="00326A6F">
            <w:pPr>
              <w:keepNext/>
              <w:keepLines/>
              <w:spacing w:after="0"/>
              <w:jc w:val="center"/>
              <w:rPr>
                <w:rFonts w:ascii="Arial" w:eastAsia="DengXian" w:hAnsi="Arial" w:cs="Arial"/>
                <w:sz w:val="18"/>
                <w:szCs w:val="18"/>
              </w:rPr>
            </w:pPr>
            <w:r w:rsidRPr="00503521">
              <w:rPr>
                <w:rFonts w:ascii="Arial" w:eastAsia="DengXian" w:hAnsi="Arial" w:cs="Arial"/>
                <w:sz w:val="18"/>
                <w:szCs w:val="18"/>
              </w:rPr>
              <w:t>26.4</w:t>
            </w:r>
          </w:p>
        </w:tc>
        <w:tc>
          <w:tcPr>
            <w:tcW w:w="828" w:type="dxa"/>
            <w:tcBorders>
              <w:top w:val="single" w:sz="4" w:space="0" w:color="auto"/>
              <w:left w:val="single" w:sz="4" w:space="0" w:color="auto"/>
              <w:bottom w:val="single" w:sz="4" w:space="0" w:color="auto"/>
              <w:right w:val="single" w:sz="4" w:space="0" w:color="auto"/>
            </w:tcBorders>
          </w:tcPr>
          <w:p w14:paraId="54ADB9CA"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7BD5739"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lang w:eastAsia="ja-JP"/>
              </w:rPr>
              <w:t>IMD4</w:t>
            </w:r>
          </w:p>
        </w:tc>
      </w:tr>
      <w:tr w:rsidR="00503521" w:rsidRPr="00503521" w14:paraId="3FCE9B6E" w14:textId="77777777" w:rsidTr="00326A6F">
        <w:trPr>
          <w:trHeight w:val="187"/>
          <w:jc w:val="center"/>
        </w:trPr>
        <w:tc>
          <w:tcPr>
            <w:tcW w:w="2006" w:type="dxa"/>
            <w:tcBorders>
              <w:top w:val="nil"/>
              <w:left w:val="single" w:sz="4" w:space="0" w:color="auto"/>
              <w:bottom w:val="nil"/>
              <w:right w:val="single" w:sz="4" w:space="0" w:color="auto"/>
            </w:tcBorders>
          </w:tcPr>
          <w:p w14:paraId="7F314E40" w14:textId="77777777" w:rsidR="00326A6F" w:rsidRPr="00503521"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3F0D4"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38AA6FE"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9353E08"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9997FD"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68B203"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881BC30" w14:textId="77777777" w:rsidR="00326A6F" w:rsidRPr="00503521" w:rsidRDefault="00326A6F" w:rsidP="00326A6F">
            <w:pPr>
              <w:keepNext/>
              <w:keepLines/>
              <w:spacing w:after="0"/>
              <w:jc w:val="center"/>
              <w:rPr>
                <w:rFonts w:ascii="Arial" w:eastAsia="DengXian" w:hAnsi="Arial" w:cs="Arial"/>
                <w:sz w:val="18"/>
                <w:szCs w:val="18"/>
              </w:rPr>
            </w:pPr>
            <w:r w:rsidRPr="00503521">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1D3F87"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11AE4F6"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lang w:eastAsia="ja-JP"/>
              </w:rPr>
              <w:t>N/A</w:t>
            </w:r>
          </w:p>
        </w:tc>
      </w:tr>
      <w:tr w:rsidR="00503521" w:rsidRPr="00503521" w14:paraId="51D0C4E7" w14:textId="77777777" w:rsidTr="00326A6F">
        <w:trPr>
          <w:trHeight w:val="187"/>
          <w:jc w:val="center"/>
        </w:trPr>
        <w:tc>
          <w:tcPr>
            <w:tcW w:w="2006" w:type="dxa"/>
            <w:tcBorders>
              <w:top w:val="nil"/>
              <w:left w:val="single" w:sz="4" w:space="0" w:color="auto"/>
              <w:bottom w:val="nil"/>
              <w:right w:val="single" w:sz="4" w:space="0" w:color="auto"/>
            </w:tcBorders>
          </w:tcPr>
          <w:p w14:paraId="742D95E3" w14:textId="77777777" w:rsidR="00326A6F" w:rsidRPr="00503521"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DC17E2"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D8CFAA9"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24792320"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4554AC"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CCE205A"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ABBFCAE"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rPr>
              <w:t>28.0</w:t>
            </w:r>
          </w:p>
        </w:tc>
        <w:tc>
          <w:tcPr>
            <w:tcW w:w="828" w:type="dxa"/>
            <w:tcBorders>
              <w:top w:val="single" w:sz="4" w:space="0" w:color="auto"/>
              <w:left w:val="single" w:sz="4" w:space="0" w:color="auto"/>
              <w:bottom w:val="single" w:sz="4" w:space="0" w:color="auto"/>
              <w:right w:val="single" w:sz="4" w:space="0" w:color="auto"/>
            </w:tcBorders>
            <w:hideMark/>
          </w:tcPr>
          <w:p w14:paraId="28D96CD7"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8312E7A"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rPr>
              <w:t>IMD5</w:t>
            </w:r>
          </w:p>
        </w:tc>
      </w:tr>
      <w:tr w:rsidR="00326A6F" w:rsidRPr="00503521" w14:paraId="75468412"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511EAFCD" w14:textId="77777777" w:rsidR="00326A6F" w:rsidRPr="00503521" w:rsidRDefault="00326A6F" w:rsidP="00326A6F">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4B3C2B"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E4FF84A"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3CF51157"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0A70402"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2518C8E"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4D89F688"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C39C2B" w14:textId="77777777" w:rsidR="00326A6F" w:rsidRPr="00503521" w:rsidRDefault="00326A6F" w:rsidP="00326A6F">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B4AF284" w14:textId="77777777" w:rsidR="00326A6F" w:rsidRPr="00503521" w:rsidRDefault="00326A6F" w:rsidP="00326A6F">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rPr>
              <w:t>N/A</w:t>
            </w:r>
          </w:p>
        </w:tc>
      </w:tr>
    </w:tbl>
    <w:p w14:paraId="2D45A9BD" w14:textId="77777777" w:rsidR="00326A6F" w:rsidRPr="00503521" w:rsidRDefault="00326A6F" w:rsidP="00326A6F">
      <w:pPr>
        <w:jc w:val="both"/>
      </w:pPr>
    </w:p>
    <w:p w14:paraId="648D9398" w14:textId="7369EE7D" w:rsidR="00326A6F" w:rsidRPr="00503521" w:rsidRDefault="00326A6F" w:rsidP="00326A6F">
      <w:pPr>
        <w:rPr>
          <w:lang w:eastAsia="zh-CN"/>
        </w:rPr>
      </w:pPr>
      <w:r w:rsidRPr="00503521">
        <w:rPr>
          <w:lang w:eastAsia="zh-CN"/>
        </w:rPr>
        <w:t xml:space="preserve">As both </w:t>
      </w:r>
      <w:r w:rsidRPr="00503521">
        <w:t xml:space="preserve">harmonic mixing and cross band isolation for this PC1.5 UL CA_n2-n77 have been specified in 38.101-1, we copy/paste the same requirements into the </w:t>
      </w:r>
      <w:r w:rsidRPr="00503521">
        <w:rPr>
          <w:lang w:eastAsia="ja-JP"/>
        </w:rPr>
        <w:t xml:space="preserve">Table </w:t>
      </w:r>
      <w:r w:rsidR="006A75D0" w:rsidRPr="00503521">
        <w:t>5.1</w:t>
      </w:r>
      <w:r w:rsidRPr="00503521">
        <w:t xml:space="preserve">.4.2-3 and </w:t>
      </w:r>
      <w:r w:rsidRPr="00503521">
        <w:rPr>
          <w:lang w:eastAsia="ja-JP"/>
        </w:rPr>
        <w:t xml:space="preserve">Table </w:t>
      </w:r>
      <w:r w:rsidR="006A75D0" w:rsidRPr="00503521">
        <w:t>5.1</w:t>
      </w:r>
      <w:r w:rsidRPr="00503521">
        <w:t>.4.2-4</w:t>
      </w:r>
    </w:p>
    <w:p w14:paraId="2664298D" w14:textId="41EF143E" w:rsidR="00326A6F" w:rsidRPr="00503521" w:rsidRDefault="00326A6F" w:rsidP="00282C68">
      <w:pPr>
        <w:pStyle w:val="TH"/>
        <w:rPr>
          <w:rFonts w:eastAsia="DengXian"/>
        </w:rPr>
      </w:pPr>
      <w:r w:rsidRPr="00503521">
        <w:rPr>
          <w:rFonts w:eastAsia="DengXian"/>
          <w:lang w:eastAsia="ja-JP"/>
        </w:rPr>
        <w:lastRenderedPageBreak/>
        <w:t xml:space="preserve">Table </w:t>
      </w:r>
      <w:r w:rsidR="006A75D0" w:rsidRPr="00503521">
        <w:rPr>
          <w:rFonts w:eastAsia="DengXian"/>
        </w:rPr>
        <w:t>5.1</w:t>
      </w:r>
      <w:r w:rsidRPr="00503521">
        <w:rPr>
          <w:rFonts w:eastAsia="DengXian"/>
        </w:rPr>
        <w:t xml:space="preserve">.4.2-3 (same as </w:t>
      </w:r>
      <w:r w:rsidRPr="00503521">
        <w:rPr>
          <w:rFonts w:eastAsia="DengXian"/>
          <w:lang w:eastAsia="ja-JP"/>
        </w:rPr>
        <w:t>Table 7.3A.</w:t>
      </w:r>
      <w:r w:rsidRPr="00503521">
        <w:rPr>
          <w:rFonts w:eastAsia="SimSun"/>
          <w:lang w:eastAsia="zh-CN"/>
        </w:rPr>
        <w:t>4</w:t>
      </w:r>
      <w:r w:rsidRPr="00503521">
        <w:rPr>
          <w:rFonts w:eastAsia="DengXian"/>
          <w:lang w:eastAsia="ja-JP"/>
        </w:rPr>
        <w:t xml:space="preserve">-4b of 38.101-1): </w:t>
      </w:r>
      <w:r w:rsidRPr="00503521">
        <w:rPr>
          <w:rFonts w:eastAsia="DengXian"/>
          <w:lang w:val="en-US" w:eastAsia="ja-JP"/>
        </w:rPr>
        <w:t>R</w:t>
      </w:r>
      <w:r w:rsidRPr="00503521">
        <w:rPr>
          <w:rFonts w:eastAsia="DengXian"/>
          <w:lang w:eastAsia="ja-JP"/>
        </w:rPr>
        <w:t xml:space="preserve">eference sensitivity exceptions </w:t>
      </w:r>
      <w:r w:rsidRPr="00503521">
        <w:rPr>
          <w:rFonts w:eastAsia="DengXian"/>
        </w:rPr>
        <w:t>and uplink/downlink configurations</w:t>
      </w:r>
      <w:r w:rsidRPr="00503521">
        <w:rPr>
          <w:rFonts w:eastAsia="DengXian"/>
          <w:lang w:eastAsia="ja-JP"/>
        </w:rPr>
        <w:t xml:space="preserve"> due to harmonic mixing </w:t>
      </w:r>
      <w:r w:rsidRPr="00503521">
        <w:rPr>
          <w:rFonts w:eastAsia="SimSun"/>
          <w:lang w:val="en-US" w:eastAsia="zh-CN"/>
        </w:rPr>
        <w:t xml:space="preserve">from a PC1.5 NR UL band </w:t>
      </w:r>
      <w:r w:rsidRPr="00503521">
        <w:rPr>
          <w:rFonts w:eastAsia="DengXian"/>
          <w:lang w:eastAsia="ja-JP"/>
        </w:rPr>
        <w:t>for</w:t>
      </w:r>
      <w:r w:rsidRPr="00503521">
        <w:rPr>
          <w:rFonts w:eastAsia="SimSun"/>
          <w:lang w:val="en-US" w:eastAsia="zh-CN"/>
        </w:rPr>
        <w:t xml:space="preserve"> </w:t>
      </w:r>
      <w:r w:rsidRPr="00503521">
        <w:rPr>
          <w:rFonts w:eastAsia="DengXian"/>
        </w:rPr>
        <w:t>NR DL CA</w:t>
      </w:r>
      <w:r w:rsidRPr="00503521">
        <w:rPr>
          <w:rFonts w:eastAsia="SimSun"/>
          <w:lang w:val="en-US" w:eastAsia="zh-CN"/>
        </w:rPr>
        <w:t xml:space="preserve"> </w:t>
      </w:r>
      <w:r w:rsidRPr="00503521">
        <w:rPr>
          <w:rFonts w:eastAsia="DengXia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503521" w:rsidRPr="00503521" w14:paraId="03E13FBD"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ADF4F"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75D8C7"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2687"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4F9E3"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34213"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A86C1"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06843"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CBD7D"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E3483"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UL/DL harmonic order</w:t>
            </w:r>
          </w:p>
        </w:tc>
      </w:tr>
      <w:tr w:rsidR="00503521" w:rsidRPr="00503521" w14:paraId="072D48C7"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6E756" w14:textId="77777777" w:rsidR="00326A6F" w:rsidRPr="00503521" w:rsidRDefault="00326A6F" w:rsidP="00326A6F">
            <w:pPr>
              <w:widowControl w:val="0"/>
              <w:spacing w:after="0"/>
              <w:rPr>
                <w:rFonts w:ascii="Arial" w:eastAsia="DengXi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B87D" w14:textId="77777777" w:rsidR="00326A6F" w:rsidRPr="00503521" w:rsidRDefault="00326A6F" w:rsidP="00326A6F">
            <w:pPr>
              <w:widowControl w:val="0"/>
              <w:spacing w:after="0"/>
              <w:rPr>
                <w:rFonts w:ascii="Arial" w:eastAsia="DengXi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38321"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A5C28"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E5C32"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L</w:t>
            </w:r>
            <w:r w:rsidRPr="00503521">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3D923"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DC7A5"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0B3B2" w14:textId="77777777" w:rsidR="00326A6F" w:rsidRPr="00503521" w:rsidRDefault="00326A6F" w:rsidP="00326A6F">
            <w:pPr>
              <w:widowControl w:val="0"/>
              <w:spacing w:after="0"/>
              <w:rPr>
                <w:rFonts w:ascii="Arial" w:eastAsia="DengXi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9AB1" w14:textId="77777777" w:rsidR="00326A6F" w:rsidRPr="00503521" w:rsidRDefault="00326A6F" w:rsidP="00326A6F">
            <w:pPr>
              <w:widowControl w:val="0"/>
              <w:spacing w:after="0"/>
              <w:rPr>
                <w:rFonts w:ascii="Arial" w:eastAsia="DengXian" w:hAnsi="Arial" w:cs="Arial"/>
                <w:b/>
                <w:bCs/>
                <w:sz w:val="18"/>
                <w:szCs w:val="18"/>
                <w:lang w:eastAsia="zh-CN"/>
              </w:rPr>
            </w:pPr>
          </w:p>
        </w:tc>
      </w:tr>
      <w:tr w:rsidR="00503521" w:rsidRPr="00503521" w14:paraId="1EC61BB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4DB0EA"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88EACF"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rPr>
              <w:t>n</w:t>
            </w:r>
            <w:r w:rsidRPr="00503521">
              <w:rPr>
                <w:rFonts w:ascii="Arial" w:eastAsia="DengXia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9A4CCF6"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57B0F7"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2CC507"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F7A73"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5996F9"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11.8</w:t>
            </w:r>
          </w:p>
        </w:tc>
        <w:tc>
          <w:tcPr>
            <w:tcW w:w="0" w:type="auto"/>
            <w:tcBorders>
              <w:top w:val="single" w:sz="4" w:space="0" w:color="auto"/>
              <w:left w:val="single" w:sz="4" w:space="0" w:color="auto"/>
              <w:bottom w:val="single" w:sz="4" w:space="0" w:color="auto"/>
              <w:right w:val="single" w:sz="4" w:space="0" w:color="auto"/>
            </w:tcBorders>
            <w:vAlign w:val="center"/>
          </w:tcPr>
          <w:p w14:paraId="3401986A"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 xml:space="preserve">NOTE </w:t>
            </w:r>
            <w:r w:rsidRPr="00503521">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40D8B3"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val="en-US" w:eastAsia="zh-CN"/>
              </w:rPr>
              <w:t>UL1/DL2</w:t>
            </w:r>
          </w:p>
        </w:tc>
      </w:tr>
      <w:tr w:rsidR="00326A6F" w:rsidRPr="00503521" w14:paraId="40A4FC0C"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227A19"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B2EE85"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rPr>
              <w:t>n</w:t>
            </w:r>
            <w:r w:rsidRPr="00503521">
              <w:rPr>
                <w:rFonts w:ascii="Arial" w:eastAsia="DengXia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5752B32"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0716ED"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073C04"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2964EF5"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5FB6E4"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1F810EA"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 xml:space="preserve">NOTE </w:t>
            </w:r>
            <w:r w:rsidRPr="00503521">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AD8A71"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val="en-US" w:eastAsia="zh-CN"/>
              </w:rPr>
              <w:t>UL1/DL2</w:t>
            </w:r>
          </w:p>
        </w:tc>
      </w:tr>
    </w:tbl>
    <w:p w14:paraId="146640E3" w14:textId="77777777" w:rsidR="00326A6F" w:rsidRPr="00503521" w:rsidRDefault="00326A6F" w:rsidP="00282C68"/>
    <w:p w14:paraId="31D406DA" w14:textId="0BE8587B" w:rsidR="00326A6F" w:rsidRPr="00503521" w:rsidRDefault="00326A6F" w:rsidP="00282C68">
      <w:pPr>
        <w:pStyle w:val="TH"/>
        <w:rPr>
          <w:rFonts w:eastAsia="DengXian"/>
        </w:rPr>
      </w:pPr>
      <w:r w:rsidRPr="00503521">
        <w:rPr>
          <w:rFonts w:eastAsia="DengXian"/>
          <w:lang w:eastAsia="ja-JP"/>
        </w:rPr>
        <w:t xml:space="preserve">Table </w:t>
      </w:r>
      <w:r w:rsidR="006A75D0" w:rsidRPr="00503521">
        <w:rPr>
          <w:rFonts w:eastAsia="DengXian"/>
        </w:rPr>
        <w:t>5.1</w:t>
      </w:r>
      <w:r w:rsidRPr="00503521">
        <w:rPr>
          <w:rFonts w:eastAsia="DengXian"/>
        </w:rPr>
        <w:t>.4.2-4 (same as Table 7.3A.</w:t>
      </w:r>
      <w:r w:rsidRPr="00503521">
        <w:rPr>
          <w:rFonts w:eastAsia="DengXian"/>
          <w:lang w:eastAsia="zh-CN"/>
        </w:rPr>
        <w:t>6</w:t>
      </w:r>
      <w:r w:rsidRPr="00503521">
        <w:rPr>
          <w:rFonts w:eastAsia="DengXian"/>
        </w:rPr>
        <w:t>-1</w:t>
      </w:r>
      <w:r w:rsidRPr="00503521">
        <w:rPr>
          <w:rFonts w:eastAsia="DengXian"/>
          <w:lang w:eastAsia="zh-CN"/>
        </w:rPr>
        <w:t>b of 38.101-1)</w:t>
      </w:r>
      <w:r w:rsidRPr="00503521">
        <w:rPr>
          <w:rFonts w:eastAsia="DengXian"/>
        </w:rPr>
        <w:t xml:space="preserve">: Reference sensitivity exceptions (MSD) and uplink/downlink configurations due to cross band isolation </w:t>
      </w:r>
      <w:r w:rsidRPr="00503521">
        <w:rPr>
          <w:rFonts w:eastAsia="SimSun"/>
          <w:lang w:val="en-US" w:eastAsia="zh-CN"/>
        </w:rPr>
        <w:t>from a PC1.5 aggressor NR single UL band</w:t>
      </w:r>
      <w:r w:rsidRPr="00503521">
        <w:rPr>
          <w:rFonts w:eastAsia="DengXian"/>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503521" w:rsidRPr="00503521" w14:paraId="1CA587D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7B07D"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A7656"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B3A9"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F</w:t>
            </w:r>
            <w:r w:rsidRPr="00503521">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B1BE2"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97D80"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06D84"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64EDF"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DL F</w:t>
            </w:r>
            <w:r w:rsidRPr="00503521">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ACC2"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6FF6"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FEFFA"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Cross-band</w:t>
            </w:r>
          </w:p>
          <w:p w14:paraId="4AD65231"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Interference</w:t>
            </w:r>
          </w:p>
          <w:p w14:paraId="1B1C02D6"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source</w:t>
            </w:r>
          </w:p>
        </w:tc>
      </w:tr>
      <w:tr w:rsidR="00503521" w:rsidRPr="00503521" w14:paraId="13A87623"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8EA25" w14:textId="77777777" w:rsidR="00326A6F" w:rsidRPr="00503521" w:rsidRDefault="00326A6F" w:rsidP="00326A6F">
            <w:pPr>
              <w:keepNext/>
              <w:keepLines/>
              <w:spacing w:after="0"/>
              <w:jc w:val="center"/>
              <w:rPr>
                <w:rFonts w:ascii="Arial" w:eastAsia="DengXia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5946" w14:textId="77777777" w:rsidR="00326A6F" w:rsidRPr="00503521" w:rsidRDefault="00326A6F" w:rsidP="00326A6F">
            <w:pPr>
              <w:keepNext/>
              <w:keepLines/>
              <w:spacing w:after="0"/>
              <w:jc w:val="center"/>
              <w:rPr>
                <w:rFonts w:ascii="Arial" w:eastAsia="DengXia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C7F04"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72DA"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FEA17" w14:textId="77777777" w:rsidR="00326A6F" w:rsidRPr="00503521" w:rsidRDefault="00326A6F" w:rsidP="00326A6F">
            <w:pPr>
              <w:keepNext/>
              <w:keepLines/>
              <w:spacing w:after="0"/>
              <w:jc w:val="center"/>
              <w:rPr>
                <w:rFonts w:ascii="Arial" w:eastAsia="DengXian" w:hAnsi="Arial" w:cs="Arial"/>
                <w:b/>
                <w:sz w:val="18"/>
                <w:szCs w:val="18"/>
                <w:lang w:eastAsia="zh-CN"/>
              </w:rPr>
            </w:pPr>
            <w:r w:rsidRPr="00503521">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44679"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L</w:t>
            </w:r>
            <w:r w:rsidRPr="00503521">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09329"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A4179"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E6D90" w14:textId="77777777" w:rsidR="00326A6F" w:rsidRPr="00503521" w:rsidRDefault="00326A6F" w:rsidP="00326A6F">
            <w:pPr>
              <w:keepNext/>
              <w:keepLines/>
              <w:spacing w:after="0"/>
              <w:jc w:val="center"/>
              <w:rPr>
                <w:rFonts w:ascii="Arial" w:eastAsia="DengXian" w:hAnsi="Arial" w:cs="Arial"/>
                <w:b/>
                <w:sz w:val="18"/>
                <w:szCs w:val="18"/>
              </w:rPr>
            </w:pPr>
            <w:r w:rsidRPr="00503521">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0667" w14:textId="77777777" w:rsidR="00326A6F" w:rsidRPr="00503521" w:rsidRDefault="00326A6F" w:rsidP="00326A6F">
            <w:pPr>
              <w:spacing w:after="0"/>
              <w:rPr>
                <w:rFonts w:ascii="Arial" w:eastAsia="DengXian" w:hAnsi="Arial" w:cs="Arial"/>
                <w:b/>
                <w:bCs/>
                <w:sz w:val="18"/>
                <w:szCs w:val="18"/>
                <w:lang w:eastAsia="zh-CN"/>
              </w:rPr>
            </w:pPr>
          </w:p>
        </w:tc>
      </w:tr>
      <w:tr w:rsidR="00326A6F" w:rsidRPr="00503521" w14:paraId="6231FF0D"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C8D297"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3B555" w14:textId="77777777" w:rsidR="00326A6F" w:rsidRPr="00503521" w:rsidRDefault="00326A6F" w:rsidP="00326A6F">
            <w:pPr>
              <w:keepNext/>
              <w:keepLines/>
              <w:spacing w:after="0"/>
              <w:jc w:val="center"/>
              <w:rPr>
                <w:rFonts w:ascii="Arial" w:eastAsia="DengXian" w:hAnsi="Arial" w:cs="Arial"/>
                <w:sz w:val="18"/>
                <w:szCs w:val="18"/>
                <w:vertAlign w:val="superscript"/>
                <w:lang w:eastAsia="zh-CN"/>
              </w:rPr>
            </w:pPr>
            <w:r w:rsidRPr="00503521">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06CDA"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C9B1F"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7C961"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57544"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0822D"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ED555" w14:textId="77777777" w:rsidR="00326A6F" w:rsidRPr="00503521" w:rsidRDefault="00326A6F" w:rsidP="00326A6F">
            <w:pPr>
              <w:keepNext/>
              <w:keepLines/>
              <w:spacing w:after="0"/>
              <w:jc w:val="center"/>
              <w:rPr>
                <w:rFonts w:ascii="Arial" w:eastAsia="DengXian" w:hAnsi="Arial" w:cs="Arial"/>
                <w:sz w:val="18"/>
                <w:szCs w:val="18"/>
                <w:lang w:eastAsia="zh-CN"/>
              </w:rPr>
            </w:pPr>
            <w:r w:rsidRPr="00503521">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B07AE"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263F9" w14:textId="77777777" w:rsidR="00326A6F" w:rsidRPr="00503521" w:rsidRDefault="00326A6F" w:rsidP="00326A6F">
            <w:pPr>
              <w:keepNext/>
              <w:keepLines/>
              <w:spacing w:after="0"/>
              <w:jc w:val="center"/>
              <w:rPr>
                <w:rFonts w:ascii="Arial" w:eastAsia="DengXian" w:hAnsi="Arial" w:cs="Arial"/>
                <w:bCs/>
                <w:sz w:val="18"/>
                <w:szCs w:val="18"/>
                <w:lang w:eastAsia="zh-CN"/>
              </w:rPr>
            </w:pPr>
            <w:r w:rsidRPr="00503521">
              <w:rPr>
                <w:rFonts w:ascii="Arial" w:eastAsia="DengXian" w:hAnsi="Arial" w:cs="Arial"/>
                <w:bCs/>
                <w:sz w:val="18"/>
                <w:szCs w:val="18"/>
                <w:lang w:eastAsia="zh-CN"/>
              </w:rPr>
              <w:t>&gt;ACLR2</w:t>
            </w:r>
          </w:p>
        </w:tc>
      </w:tr>
    </w:tbl>
    <w:p w14:paraId="2C1D47F3" w14:textId="77777777" w:rsidR="00F44194" w:rsidRPr="00503521" w:rsidRDefault="00F44194" w:rsidP="00B650BF"/>
    <w:p w14:paraId="40B0BF05" w14:textId="77777777" w:rsidR="00AD70B5" w:rsidRPr="00503521" w:rsidRDefault="00AD70B5"/>
    <w:p w14:paraId="579CEC8B" w14:textId="5BC20F1F" w:rsidR="00F44194" w:rsidRPr="00503521" w:rsidRDefault="00B04960" w:rsidP="00F44194">
      <w:pPr>
        <w:pStyle w:val="Heading2"/>
      </w:pPr>
      <w:bookmarkStart w:id="326" w:name="_Toc168040481"/>
      <w:bookmarkStart w:id="327" w:name="_Toc168040547"/>
      <w:bookmarkStart w:id="328" w:name="_Toc168040585"/>
      <w:bookmarkStart w:id="329" w:name="_Toc169988867"/>
      <w:bookmarkStart w:id="330" w:name="_Toc170058580"/>
      <w:bookmarkStart w:id="331" w:name="_Toc170058985"/>
      <w:r w:rsidRPr="00503521">
        <w:t>5.2</w:t>
      </w:r>
      <w:r w:rsidR="00F44194" w:rsidRPr="00503521">
        <w:tab/>
        <w:t>CA_n</w:t>
      </w:r>
      <w:r w:rsidR="00D65DD3" w:rsidRPr="00503521">
        <w:t>25</w:t>
      </w:r>
      <w:r w:rsidR="00F44194" w:rsidRPr="00503521">
        <w:t>A-n</w:t>
      </w:r>
      <w:r w:rsidR="00D65DD3" w:rsidRPr="00503521">
        <w:t>41</w:t>
      </w:r>
      <w:r w:rsidR="00F44194" w:rsidRPr="00503521">
        <w:t>A</w:t>
      </w:r>
      <w:bookmarkEnd w:id="326"/>
      <w:bookmarkEnd w:id="327"/>
      <w:bookmarkEnd w:id="328"/>
      <w:bookmarkEnd w:id="329"/>
      <w:bookmarkEnd w:id="330"/>
      <w:bookmarkEnd w:id="331"/>
    </w:p>
    <w:p w14:paraId="70B7D76B" w14:textId="35859200" w:rsidR="00255A34" w:rsidRPr="00503521" w:rsidRDefault="00B04960" w:rsidP="00255A34">
      <w:pPr>
        <w:pStyle w:val="Heading3"/>
      </w:pPr>
      <w:bookmarkStart w:id="332" w:name="_Toc170058581"/>
      <w:bookmarkStart w:id="333" w:name="_Toc170058986"/>
      <w:r w:rsidRPr="00503521">
        <w:t>5.2</w:t>
      </w:r>
      <w:r w:rsidR="00255A34" w:rsidRPr="00503521">
        <w:t>.1</w:t>
      </w:r>
      <w:r w:rsidR="00255A34" w:rsidRPr="00503521">
        <w:tab/>
        <w:t>Operating bands for CA</w:t>
      </w:r>
      <w:bookmarkEnd w:id="332"/>
      <w:bookmarkEnd w:id="333"/>
    </w:p>
    <w:p w14:paraId="57D00A5F" w14:textId="68BFF4E1" w:rsidR="00255A34" w:rsidRPr="00503521" w:rsidRDefault="00255A34" w:rsidP="00255A34">
      <w:pPr>
        <w:pStyle w:val="TH"/>
        <w:overflowPunct/>
        <w:autoSpaceDE/>
        <w:autoSpaceDN/>
        <w:adjustRightInd/>
        <w:textAlignment w:val="auto"/>
      </w:pPr>
      <w:r w:rsidRPr="00503521">
        <w:t xml:space="preserve">Table </w:t>
      </w:r>
      <w:r w:rsidR="00B04960" w:rsidRPr="00503521">
        <w:rPr>
          <w:rFonts w:hint="eastAsia"/>
        </w:rPr>
        <w:t>5.2</w:t>
      </w:r>
      <w:r w:rsidRPr="00503521">
        <w:t>.1-1:  CA band combination of band n25+n41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DD6526C"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ACAEE" w14:textId="77777777" w:rsidR="00255A34" w:rsidRPr="00503521" w:rsidRDefault="00255A34" w:rsidP="00C0617C">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8064B" w14:textId="77777777" w:rsidR="00255A34" w:rsidRPr="00503521" w:rsidRDefault="00255A34" w:rsidP="00C0617C">
            <w:pPr>
              <w:pStyle w:val="TAH"/>
            </w:pPr>
            <w:r w:rsidRPr="00503521">
              <w:t>NR Band</w:t>
            </w:r>
          </w:p>
        </w:tc>
      </w:tr>
      <w:tr w:rsidR="00255A34" w:rsidRPr="00503521" w14:paraId="43CDF30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0224D7B9" w14:textId="77777777" w:rsidR="00255A34" w:rsidRPr="00503521" w:rsidRDefault="00255A34" w:rsidP="00C0617C">
            <w:pPr>
              <w:pStyle w:val="TAC"/>
              <w:rPr>
                <w:lang w:val="en-US" w:eastAsia="zh-CN"/>
              </w:rPr>
            </w:pPr>
            <w:r w:rsidRPr="00503521">
              <w:rPr>
                <w:rFonts w:hint="eastAsia"/>
                <w:lang w:val="en-US" w:eastAsia="zh-CN"/>
              </w:rPr>
              <w:t>CA_n</w:t>
            </w:r>
            <w:r w:rsidRPr="00503521">
              <w:rPr>
                <w:lang w:val="en-US" w:eastAsia="zh-CN"/>
              </w:rPr>
              <w:t>25</w:t>
            </w:r>
            <w:r w:rsidRPr="00503521">
              <w:rPr>
                <w:rFonts w:hint="eastAsia"/>
                <w:lang w:val="en-US" w:eastAsia="zh-CN"/>
              </w:rPr>
              <w:t>-n</w:t>
            </w:r>
            <w:r w:rsidRPr="00503521">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74898E" w14:textId="77777777" w:rsidR="00255A34" w:rsidRPr="00503521" w:rsidRDefault="00255A34" w:rsidP="00C0617C">
            <w:pPr>
              <w:pStyle w:val="TAC"/>
              <w:rPr>
                <w:lang w:val="en-US" w:eastAsia="zh-CN"/>
              </w:rPr>
            </w:pPr>
            <w:r w:rsidRPr="00503521">
              <w:rPr>
                <w:lang w:val="en-US" w:eastAsia="zh-CN"/>
              </w:rPr>
              <w:t>n25</w:t>
            </w:r>
            <w:r w:rsidRPr="00503521">
              <w:rPr>
                <w:rFonts w:hint="eastAsia"/>
                <w:lang w:val="en-US" w:eastAsia="zh-CN"/>
              </w:rPr>
              <w:t xml:space="preserve">, </w:t>
            </w:r>
            <w:r w:rsidRPr="00503521">
              <w:rPr>
                <w:lang w:val="en-US" w:eastAsia="zh-CN"/>
              </w:rPr>
              <w:t>n41</w:t>
            </w:r>
          </w:p>
        </w:tc>
      </w:tr>
    </w:tbl>
    <w:p w14:paraId="4EF0B68C" w14:textId="77777777" w:rsidR="00255A34" w:rsidRPr="00503521" w:rsidRDefault="00255A34" w:rsidP="00255A34">
      <w:pPr>
        <w:rPr>
          <w:lang w:eastAsia="zh-CN"/>
        </w:rPr>
      </w:pPr>
    </w:p>
    <w:p w14:paraId="0397E763" w14:textId="67097974" w:rsidR="00255A34" w:rsidRPr="00503521" w:rsidRDefault="00B04960" w:rsidP="00255A34">
      <w:pPr>
        <w:pStyle w:val="Heading3"/>
      </w:pPr>
      <w:bookmarkStart w:id="334" w:name="_Toc170058582"/>
      <w:bookmarkStart w:id="335" w:name="_Toc170058987"/>
      <w:r w:rsidRPr="00503521">
        <w:t>5.2</w:t>
      </w:r>
      <w:r w:rsidR="00255A34" w:rsidRPr="00503521">
        <w:t>.2</w:t>
      </w:r>
      <w:r w:rsidR="00255A34" w:rsidRPr="00503521">
        <w:tab/>
        <w:t>Maximum output power for inter-band CA</w:t>
      </w:r>
      <w:bookmarkEnd w:id="334"/>
      <w:bookmarkEnd w:id="335"/>
    </w:p>
    <w:p w14:paraId="75948239" w14:textId="1EC8D271" w:rsidR="00255A34" w:rsidRPr="00503521" w:rsidRDefault="00255A34" w:rsidP="00255A34">
      <w:pPr>
        <w:pStyle w:val="TH"/>
        <w:overflowPunct/>
        <w:autoSpaceDE/>
        <w:autoSpaceDN/>
        <w:adjustRightInd/>
        <w:textAlignment w:val="auto"/>
      </w:pPr>
      <w:r w:rsidRPr="00503521">
        <w:t xml:space="preserve">Table </w:t>
      </w:r>
      <w:r w:rsidR="00B04960" w:rsidRPr="00503521">
        <w:rPr>
          <w:rFonts w:hint="eastAsia"/>
        </w:rPr>
        <w:t>5.2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45DF029A" w14:textId="77777777" w:rsidTr="00C0617C">
        <w:trPr>
          <w:jc w:val="center"/>
        </w:trPr>
        <w:tc>
          <w:tcPr>
            <w:tcW w:w="1705" w:type="dxa"/>
            <w:shd w:val="clear" w:color="auto" w:fill="D9D9D9" w:themeFill="background1" w:themeFillShade="D9"/>
            <w:vAlign w:val="center"/>
          </w:tcPr>
          <w:p w14:paraId="5D54CCED"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4682A2"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10E2EDC"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82875A1"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33574D0"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4CF0270"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49D6957"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5FC61FD5" w14:textId="77777777" w:rsidTr="00C0617C">
        <w:trPr>
          <w:jc w:val="center"/>
        </w:trPr>
        <w:tc>
          <w:tcPr>
            <w:tcW w:w="1705" w:type="dxa"/>
            <w:vAlign w:val="center"/>
          </w:tcPr>
          <w:p w14:paraId="1773992D" w14:textId="77777777" w:rsidR="00255A34" w:rsidRPr="00503521" w:rsidRDefault="00255A34" w:rsidP="00C0617C">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CA_n25A-n41A</w:t>
            </w:r>
          </w:p>
        </w:tc>
        <w:tc>
          <w:tcPr>
            <w:tcW w:w="1260" w:type="dxa"/>
          </w:tcPr>
          <w:p w14:paraId="48C814E9" w14:textId="77777777" w:rsidR="00255A34" w:rsidRPr="00503521" w:rsidRDefault="00255A34"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ED70603"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A0E72FC"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75E1BD7"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05EEF54" w14:textId="77777777" w:rsidR="00255A34" w:rsidRPr="00503521" w:rsidRDefault="00255A34" w:rsidP="00C0617C">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05105CD6" w14:textId="77777777" w:rsidR="00255A34" w:rsidRPr="00503521" w:rsidRDefault="00255A34" w:rsidP="00C0617C">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255A34" w:rsidRPr="00503521" w14:paraId="2360038E"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EC02105" w14:textId="77777777" w:rsidR="00255A34" w:rsidRPr="00503521" w:rsidRDefault="00255A34" w:rsidP="00C0617C">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3BBF9336" w14:textId="77777777" w:rsidR="00255A34" w:rsidRPr="00503521" w:rsidRDefault="00255A34"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F7F42A7" w14:textId="77777777" w:rsidR="00255A34" w:rsidRPr="00503521" w:rsidRDefault="00255A34"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102CD7D0" w14:textId="77777777" w:rsidR="00255A34" w:rsidRPr="00503521" w:rsidRDefault="00255A34" w:rsidP="00C0617C">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tbl>
    <w:p w14:paraId="357532E2" w14:textId="77777777" w:rsidR="00255A34" w:rsidRPr="00503521" w:rsidRDefault="00255A34" w:rsidP="00255A34"/>
    <w:p w14:paraId="6C2DC8D6" w14:textId="7B901BB5" w:rsidR="00255A34" w:rsidRPr="00503521" w:rsidRDefault="00255A34" w:rsidP="00255A34">
      <w:pPr>
        <w:pStyle w:val="TH"/>
        <w:overflowPunct/>
        <w:autoSpaceDE/>
        <w:autoSpaceDN/>
        <w:adjustRightInd/>
        <w:textAlignment w:val="auto"/>
      </w:pPr>
      <w:r w:rsidRPr="00503521">
        <w:t xml:space="preserve">Table </w:t>
      </w:r>
      <w:r w:rsidR="00B04960" w:rsidRPr="00503521">
        <w:rPr>
          <w:rFonts w:hint="eastAsia"/>
        </w:rPr>
        <w:t>5.2</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37A5A9E1" w14:textId="77777777" w:rsidTr="00C0617C">
        <w:trPr>
          <w:jc w:val="center"/>
        </w:trPr>
        <w:tc>
          <w:tcPr>
            <w:tcW w:w="1705" w:type="dxa"/>
            <w:shd w:val="clear" w:color="auto" w:fill="D9D9D9" w:themeFill="background1" w:themeFillShade="D9"/>
            <w:vAlign w:val="center"/>
          </w:tcPr>
          <w:p w14:paraId="337EB78C"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F544ECD"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005FD941"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81E50BA"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E0BDFAA"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8905ACA"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4F7F604"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08EC0575" w14:textId="77777777" w:rsidTr="00C0617C">
        <w:trPr>
          <w:jc w:val="center"/>
        </w:trPr>
        <w:tc>
          <w:tcPr>
            <w:tcW w:w="1705" w:type="dxa"/>
            <w:vAlign w:val="center"/>
          </w:tcPr>
          <w:p w14:paraId="6972FFF1" w14:textId="77777777" w:rsidR="00255A34" w:rsidRPr="00503521" w:rsidRDefault="00255A34" w:rsidP="00C0617C">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CA_n25A-n41A</w:t>
            </w:r>
          </w:p>
        </w:tc>
        <w:tc>
          <w:tcPr>
            <w:tcW w:w="1260" w:type="dxa"/>
          </w:tcPr>
          <w:p w14:paraId="7BD1AD45" w14:textId="77777777" w:rsidR="00255A34" w:rsidRPr="00503521" w:rsidRDefault="00255A34"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5F11F69"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E4ED5FC"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31741265"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CF26B42" w14:textId="77777777" w:rsidR="00255A34" w:rsidRPr="00503521" w:rsidRDefault="00255A34" w:rsidP="00C0617C">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B099028" w14:textId="77777777" w:rsidR="00255A34" w:rsidRPr="00503521" w:rsidRDefault="00255A34"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255A34" w:rsidRPr="00503521" w14:paraId="7FF77373"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19A1273" w14:textId="77777777" w:rsidR="00255A34" w:rsidRPr="00503521" w:rsidRDefault="00255A34" w:rsidP="00C0617C">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6EC2A16A" w14:textId="77777777" w:rsidR="00255A34" w:rsidRPr="00503521" w:rsidRDefault="00255A34"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BB73EF8" w14:textId="77777777" w:rsidR="00255A34" w:rsidRPr="00503521" w:rsidRDefault="00255A34" w:rsidP="00C0617C">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53150E4B" w14:textId="77777777" w:rsidR="00255A34" w:rsidRPr="00503521" w:rsidRDefault="00255A34" w:rsidP="00255A34"/>
    <w:p w14:paraId="69D2357A" w14:textId="782E58DF" w:rsidR="00255A34" w:rsidRPr="00503521" w:rsidRDefault="00B04960" w:rsidP="00255A34">
      <w:pPr>
        <w:pStyle w:val="Heading3"/>
      </w:pPr>
      <w:bookmarkStart w:id="336" w:name="_Toc170058583"/>
      <w:bookmarkStart w:id="337" w:name="_Toc170058988"/>
      <w:r w:rsidRPr="00503521">
        <w:lastRenderedPageBreak/>
        <w:t>5.2</w:t>
      </w:r>
      <w:r w:rsidR="00255A34" w:rsidRPr="00503521">
        <w:t>.3</w:t>
      </w:r>
      <w:r w:rsidR="00255A34" w:rsidRPr="00503521">
        <w:tab/>
        <w:t>MSD scenario studies</w:t>
      </w:r>
      <w:bookmarkEnd w:id="336"/>
      <w:bookmarkEnd w:id="337"/>
    </w:p>
    <w:p w14:paraId="405A682E" w14:textId="7A722616" w:rsidR="00255A34" w:rsidRPr="00503521" w:rsidRDefault="00255A34" w:rsidP="00255A34">
      <w:r w:rsidRPr="00503521">
        <w:t xml:space="preserve">Table </w:t>
      </w:r>
      <w:r w:rsidR="00B04960" w:rsidRPr="00503521">
        <w:t>5.2</w:t>
      </w:r>
      <w:r w:rsidRPr="00503521">
        <w:t xml:space="preserve">.3-1 and </w:t>
      </w:r>
      <w:r w:rsidR="00B04960" w:rsidRPr="00503521">
        <w:t>5.2</w:t>
      </w:r>
      <w:r w:rsidRPr="00503521">
        <w:t xml:space="preserve">.3-2 summarizes frequency ranges where harmonics mixing, cross band leakage, IMD interferences occur for CA_ n25-n41. </w:t>
      </w:r>
    </w:p>
    <w:p w14:paraId="675B84E6" w14:textId="1DB6B032" w:rsidR="00255A34" w:rsidRPr="00503521" w:rsidRDefault="00255A34" w:rsidP="00255A34">
      <w:pPr>
        <w:pStyle w:val="TH"/>
        <w:overflowPunct/>
        <w:autoSpaceDE/>
        <w:autoSpaceDN/>
        <w:adjustRightInd/>
        <w:textAlignment w:val="auto"/>
      </w:pPr>
      <w:r w:rsidRPr="00503521">
        <w:t xml:space="preserve"> Table </w:t>
      </w:r>
      <w:r w:rsidR="00B04960" w:rsidRPr="00503521">
        <w:rPr>
          <w:rFonts w:hint="eastAsia"/>
        </w:rPr>
        <w:t>5.2</w:t>
      </w:r>
      <w:r w:rsidRPr="00503521">
        <w:t>.3-1: MSD scenarios for CA_n25-n41 with total power class 2</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4BF35199" w14:textId="77777777" w:rsidTr="00C0617C">
        <w:trPr>
          <w:trHeight w:val="443"/>
        </w:trPr>
        <w:tc>
          <w:tcPr>
            <w:tcW w:w="1795" w:type="dxa"/>
            <w:shd w:val="clear" w:color="auto" w:fill="D9D9D9" w:themeFill="background1" w:themeFillShade="D9"/>
          </w:tcPr>
          <w:p w14:paraId="3D0663BD" w14:textId="77777777" w:rsidR="00255A34" w:rsidRPr="00503521" w:rsidRDefault="00255A34" w:rsidP="00C0617C">
            <w:pPr>
              <w:spacing w:after="0"/>
              <w:rPr>
                <w:b/>
                <w:lang w:eastAsia="zh-CN"/>
              </w:rPr>
            </w:pPr>
          </w:p>
        </w:tc>
        <w:tc>
          <w:tcPr>
            <w:tcW w:w="2736" w:type="dxa"/>
            <w:shd w:val="clear" w:color="auto" w:fill="D9D9D9" w:themeFill="background1" w:themeFillShade="D9"/>
          </w:tcPr>
          <w:p w14:paraId="392D30FD" w14:textId="77777777" w:rsidR="00255A34" w:rsidRPr="00503521" w:rsidRDefault="00255A34" w:rsidP="00C0617C">
            <w:pPr>
              <w:pStyle w:val="TAH"/>
            </w:pPr>
            <w:r w:rsidRPr="00503521">
              <w:t>Aggressor Tx</w:t>
            </w:r>
          </w:p>
        </w:tc>
        <w:tc>
          <w:tcPr>
            <w:tcW w:w="2694" w:type="dxa"/>
            <w:shd w:val="clear" w:color="auto" w:fill="D9D9D9" w:themeFill="background1" w:themeFillShade="D9"/>
          </w:tcPr>
          <w:p w14:paraId="15BD1FE5" w14:textId="77777777" w:rsidR="00255A34" w:rsidRPr="00503521" w:rsidRDefault="00255A34" w:rsidP="00C0617C">
            <w:pPr>
              <w:pStyle w:val="TAH"/>
            </w:pPr>
            <w:r w:rsidRPr="00503521">
              <w:rPr>
                <w:rFonts w:hint="eastAsia"/>
              </w:rPr>
              <w:t>V</w:t>
            </w:r>
            <w:r w:rsidRPr="00503521">
              <w:t>ictim Rx</w:t>
            </w:r>
          </w:p>
        </w:tc>
        <w:tc>
          <w:tcPr>
            <w:tcW w:w="2406" w:type="dxa"/>
            <w:shd w:val="clear" w:color="auto" w:fill="D9D9D9" w:themeFill="background1" w:themeFillShade="D9"/>
          </w:tcPr>
          <w:p w14:paraId="137D60B2" w14:textId="77777777" w:rsidR="00255A34" w:rsidRPr="00503521" w:rsidRDefault="00255A34" w:rsidP="00C0617C">
            <w:pPr>
              <w:pStyle w:val="TAH"/>
            </w:pPr>
            <w:r w:rsidRPr="00503521">
              <w:rPr>
                <w:rFonts w:hint="eastAsia"/>
              </w:rPr>
              <w:t>W</w:t>
            </w:r>
            <w:r w:rsidRPr="00503521">
              <w:t>hether 2Tx requirements exists</w:t>
            </w:r>
          </w:p>
        </w:tc>
      </w:tr>
      <w:tr w:rsidR="00255A34" w:rsidRPr="00503521" w14:paraId="72368B67" w14:textId="77777777" w:rsidTr="00C0617C">
        <w:trPr>
          <w:trHeight w:val="305"/>
        </w:trPr>
        <w:tc>
          <w:tcPr>
            <w:tcW w:w="1795" w:type="dxa"/>
          </w:tcPr>
          <w:p w14:paraId="508E389E" w14:textId="77777777" w:rsidR="00255A34" w:rsidRPr="00503521" w:rsidRDefault="00255A34" w:rsidP="00C0617C">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B1EDDA9" w14:textId="77777777" w:rsidR="00255A34" w:rsidRPr="00503521" w:rsidRDefault="00255A34" w:rsidP="00C0617C">
            <w:pPr>
              <w:pStyle w:val="TAL"/>
            </w:pPr>
            <w:r w:rsidRPr="00503521">
              <w:t>n41 UL</w:t>
            </w:r>
          </w:p>
        </w:tc>
        <w:tc>
          <w:tcPr>
            <w:tcW w:w="2694" w:type="dxa"/>
          </w:tcPr>
          <w:p w14:paraId="6A2A9B8C" w14:textId="77777777" w:rsidR="00255A34" w:rsidRPr="00503521" w:rsidRDefault="00255A34" w:rsidP="00C0617C">
            <w:pPr>
              <w:pStyle w:val="TAL"/>
            </w:pPr>
            <w:r w:rsidRPr="00503521">
              <w:t>n25 DL</w:t>
            </w:r>
          </w:p>
        </w:tc>
        <w:tc>
          <w:tcPr>
            <w:tcW w:w="2406" w:type="dxa"/>
          </w:tcPr>
          <w:p w14:paraId="7F9E2D23" w14:textId="77777777" w:rsidR="00255A34" w:rsidRPr="00503521" w:rsidRDefault="00255A34" w:rsidP="00C0617C">
            <w:pPr>
              <w:pStyle w:val="TAL"/>
            </w:pPr>
            <w:r w:rsidRPr="00503521">
              <w:t>Yes</w:t>
            </w:r>
          </w:p>
        </w:tc>
      </w:tr>
    </w:tbl>
    <w:p w14:paraId="318ED9A4" w14:textId="77777777" w:rsidR="00255A34" w:rsidRPr="00503521" w:rsidRDefault="00255A34" w:rsidP="00112EBA"/>
    <w:p w14:paraId="50403FB8" w14:textId="74A00811" w:rsidR="00255A34" w:rsidRPr="00503521" w:rsidRDefault="00255A34" w:rsidP="00255A34">
      <w:pPr>
        <w:pStyle w:val="TH"/>
        <w:overflowPunct/>
        <w:autoSpaceDE/>
        <w:autoSpaceDN/>
        <w:adjustRightInd/>
        <w:textAlignment w:val="auto"/>
      </w:pPr>
      <w:r w:rsidRPr="00503521">
        <w:t xml:space="preserve">Table </w:t>
      </w:r>
      <w:r w:rsidR="00B04960" w:rsidRPr="00503521">
        <w:rPr>
          <w:rFonts w:hint="eastAsia"/>
        </w:rPr>
        <w:t>5.2</w:t>
      </w:r>
      <w:r w:rsidRPr="00503521">
        <w:t>.3-2: MSD scenarios for CA_n25-n41 with total power class 1.5</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7AF89D6E" w14:textId="77777777" w:rsidTr="00C0617C">
        <w:trPr>
          <w:trHeight w:val="443"/>
        </w:trPr>
        <w:tc>
          <w:tcPr>
            <w:tcW w:w="1795" w:type="dxa"/>
            <w:shd w:val="clear" w:color="auto" w:fill="D9D9D9" w:themeFill="background1" w:themeFillShade="D9"/>
          </w:tcPr>
          <w:p w14:paraId="4BD95933" w14:textId="77777777" w:rsidR="00255A34" w:rsidRPr="00503521" w:rsidRDefault="00255A34" w:rsidP="00C0617C">
            <w:pPr>
              <w:spacing w:after="0"/>
              <w:rPr>
                <w:b/>
                <w:lang w:eastAsia="zh-CN"/>
              </w:rPr>
            </w:pPr>
          </w:p>
        </w:tc>
        <w:tc>
          <w:tcPr>
            <w:tcW w:w="2736" w:type="dxa"/>
            <w:shd w:val="clear" w:color="auto" w:fill="D9D9D9" w:themeFill="background1" w:themeFillShade="D9"/>
          </w:tcPr>
          <w:p w14:paraId="6C3FCDD2" w14:textId="77777777" w:rsidR="00255A34" w:rsidRPr="00503521" w:rsidRDefault="00255A34" w:rsidP="00C0617C">
            <w:pPr>
              <w:pStyle w:val="TAH"/>
            </w:pPr>
            <w:r w:rsidRPr="00503521">
              <w:t>Aggressor Tx</w:t>
            </w:r>
          </w:p>
        </w:tc>
        <w:tc>
          <w:tcPr>
            <w:tcW w:w="2694" w:type="dxa"/>
            <w:shd w:val="clear" w:color="auto" w:fill="D9D9D9" w:themeFill="background1" w:themeFillShade="D9"/>
          </w:tcPr>
          <w:p w14:paraId="66C7D863" w14:textId="77777777" w:rsidR="00255A34" w:rsidRPr="00503521" w:rsidRDefault="00255A34" w:rsidP="00C0617C">
            <w:pPr>
              <w:pStyle w:val="TAH"/>
            </w:pPr>
            <w:r w:rsidRPr="00503521">
              <w:rPr>
                <w:rFonts w:hint="eastAsia"/>
              </w:rPr>
              <w:t>V</w:t>
            </w:r>
            <w:r w:rsidRPr="00503521">
              <w:t>ictim Rx</w:t>
            </w:r>
          </w:p>
        </w:tc>
        <w:tc>
          <w:tcPr>
            <w:tcW w:w="2406" w:type="dxa"/>
            <w:shd w:val="clear" w:color="auto" w:fill="D9D9D9" w:themeFill="background1" w:themeFillShade="D9"/>
          </w:tcPr>
          <w:p w14:paraId="1BC54BC6" w14:textId="77777777" w:rsidR="00255A34" w:rsidRPr="00503521" w:rsidRDefault="00255A34" w:rsidP="00C0617C">
            <w:pPr>
              <w:pStyle w:val="TAH"/>
            </w:pPr>
            <w:r w:rsidRPr="00503521">
              <w:rPr>
                <w:rFonts w:hint="eastAsia"/>
              </w:rPr>
              <w:t>W</w:t>
            </w:r>
            <w:r w:rsidRPr="00503521">
              <w:t>hether 2Tx requirements exists</w:t>
            </w:r>
          </w:p>
        </w:tc>
      </w:tr>
      <w:tr w:rsidR="00255A34" w:rsidRPr="00503521" w14:paraId="32A5E5B5" w14:textId="77777777" w:rsidTr="00C0617C">
        <w:trPr>
          <w:trHeight w:val="305"/>
        </w:trPr>
        <w:tc>
          <w:tcPr>
            <w:tcW w:w="1795" w:type="dxa"/>
          </w:tcPr>
          <w:p w14:paraId="2EBC6F23" w14:textId="77777777" w:rsidR="00255A34" w:rsidRPr="00503521" w:rsidRDefault="00255A34" w:rsidP="00C0617C">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E005408" w14:textId="77777777" w:rsidR="00255A34" w:rsidRPr="00503521" w:rsidRDefault="00255A34" w:rsidP="00C0617C">
            <w:pPr>
              <w:pStyle w:val="TAL"/>
            </w:pPr>
            <w:r w:rsidRPr="00503521">
              <w:t>n41 UL</w:t>
            </w:r>
          </w:p>
        </w:tc>
        <w:tc>
          <w:tcPr>
            <w:tcW w:w="2694" w:type="dxa"/>
          </w:tcPr>
          <w:p w14:paraId="3DA460DE" w14:textId="77777777" w:rsidR="00255A34" w:rsidRPr="00503521" w:rsidRDefault="00255A34" w:rsidP="00C0617C">
            <w:pPr>
              <w:pStyle w:val="TAL"/>
            </w:pPr>
            <w:r w:rsidRPr="00503521">
              <w:t>n25 DL</w:t>
            </w:r>
          </w:p>
        </w:tc>
        <w:tc>
          <w:tcPr>
            <w:tcW w:w="2406" w:type="dxa"/>
          </w:tcPr>
          <w:p w14:paraId="6624F3B2" w14:textId="77777777" w:rsidR="00255A34" w:rsidRPr="00503521" w:rsidRDefault="00255A34" w:rsidP="00C0617C">
            <w:pPr>
              <w:pStyle w:val="TAL"/>
            </w:pPr>
            <w:r w:rsidRPr="00503521">
              <w:rPr>
                <w:rFonts w:hint="eastAsia"/>
              </w:rPr>
              <w:t>Y</w:t>
            </w:r>
            <w:r w:rsidRPr="00503521">
              <w:t>es</w:t>
            </w:r>
          </w:p>
        </w:tc>
      </w:tr>
    </w:tbl>
    <w:p w14:paraId="216A15C4" w14:textId="77777777" w:rsidR="00255A34" w:rsidRPr="00503521" w:rsidRDefault="00255A34" w:rsidP="00255A34"/>
    <w:p w14:paraId="7DD1BED7" w14:textId="6D11EAAD" w:rsidR="00255A34" w:rsidRPr="00503521" w:rsidRDefault="00B04960" w:rsidP="00255A34">
      <w:pPr>
        <w:pStyle w:val="Heading3"/>
      </w:pPr>
      <w:bookmarkStart w:id="338" w:name="_Toc170058584"/>
      <w:bookmarkStart w:id="339" w:name="_Toc170058989"/>
      <w:r w:rsidRPr="00503521">
        <w:t>5.2</w:t>
      </w:r>
      <w:r w:rsidR="00255A34" w:rsidRPr="00503521">
        <w:t>.4</w:t>
      </w:r>
      <w:r w:rsidR="00255A34" w:rsidRPr="00503521">
        <w:tab/>
        <w:t>REFSENS requirements</w:t>
      </w:r>
      <w:bookmarkEnd w:id="338"/>
      <w:bookmarkEnd w:id="339"/>
    </w:p>
    <w:p w14:paraId="14EFB847" w14:textId="30D7C732" w:rsidR="00255A34" w:rsidRPr="00503521" w:rsidRDefault="00B04960" w:rsidP="00255A34">
      <w:pPr>
        <w:pStyle w:val="Heading4"/>
      </w:pPr>
      <w:bookmarkStart w:id="340" w:name="_Toc170058585"/>
      <w:bookmarkStart w:id="341" w:name="_Toc170058990"/>
      <w:r w:rsidRPr="00503521">
        <w:t>5.2</w:t>
      </w:r>
      <w:r w:rsidR="00255A34" w:rsidRPr="00503521">
        <w:t>.4.1</w:t>
      </w:r>
      <w:r w:rsidR="00255A34" w:rsidRPr="00503521">
        <w:tab/>
        <w:t>REFSENS requirements for total power class 2</w:t>
      </w:r>
      <w:bookmarkEnd w:id="340"/>
      <w:bookmarkEnd w:id="341"/>
    </w:p>
    <w:p w14:paraId="1E79A57F" w14:textId="61018A0D" w:rsidR="00255A34" w:rsidRPr="00503521" w:rsidRDefault="00255A34" w:rsidP="00112EBA">
      <w:r w:rsidRPr="00503521">
        <w:t>The PC2 MSD due to cross band isolation can be re-used from PC2 with 2Tx and therefore is not shown here.</w:t>
      </w:r>
    </w:p>
    <w:p w14:paraId="3BCEC03F" w14:textId="669C8811" w:rsidR="00255A34" w:rsidRPr="00503521" w:rsidRDefault="00B04960" w:rsidP="00255A34">
      <w:pPr>
        <w:pStyle w:val="Heading4"/>
      </w:pPr>
      <w:bookmarkStart w:id="342" w:name="_Toc170058586"/>
      <w:bookmarkStart w:id="343" w:name="_Toc170058991"/>
      <w:r w:rsidRPr="00503521">
        <w:t>5.2</w:t>
      </w:r>
      <w:r w:rsidR="00255A34" w:rsidRPr="00503521">
        <w:t>.4.2</w:t>
      </w:r>
      <w:r w:rsidR="00255A34" w:rsidRPr="00503521">
        <w:tab/>
        <w:t>REFSENS requirements for total power class 1.5</w:t>
      </w:r>
      <w:bookmarkEnd w:id="342"/>
      <w:bookmarkEnd w:id="343"/>
    </w:p>
    <w:p w14:paraId="05B1F2D4" w14:textId="77777777" w:rsidR="00255A34" w:rsidRPr="00503521" w:rsidRDefault="00255A34" w:rsidP="00112EBA">
      <w:r w:rsidRPr="00503521">
        <w:t xml:space="preserve">The PC1.5 MSD due to cross band isolation can be re-used from PC1.5 with 2Tx and therefore is not shown here. </w:t>
      </w:r>
    </w:p>
    <w:p w14:paraId="3A2B8682" w14:textId="77777777" w:rsidR="00F44194" w:rsidRPr="00503521" w:rsidRDefault="00F44194" w:rsidP="00F44194"/>
    <w:p w14:paraId="32D4064A" w14:textId="1E1CDF1A" w:rsidR="00F44194" w:rsidRPr="00503521" w:rsidRDefault="00F72E0F" w:rsidP="00F44194">
      <w:pPr>
        <w:pStyle w:val="Heading2"/>
      </w:pPr>
      <w:bookmarkStart w:id="344" w:name="_Toc168040482"/>
      <w:bookmarkStart w:id="345" w:name="_Toc168040548"/>
      <w:bookmarkStart w:id="346" w:name="_Toc168040586"/>
      <w:bookmarkStart w:id="347" w:name="_Toc169988868"/>
      <w:bookmarkStart w:id="348" w:name="_Toc170058587"/>
      <w:bookmarkStart w:id="349" w:name="_Toc170058992"/>
      <w:r w:rsidRPr="00503521">
        <w:t>5.3</w:t>
      </w:r>
      <w:r w:rsidR="00F44194" w:rsidRPr="00503521">
        <w:tab/>
        <w:t>CA_n41A-n66A</w:t>
      </w:r>
      <w:bookmarkEnd w:id="344"/>
      <w:bookmarkEnd w:id="345"/>
      <w:bookmarkEnd w:id="346"/>
      <w:bookmarkEnd w:id="347"/>
      <w:bookmarkEnd w:id="348"/>
      <w:bookmarkEnd w:id="349"/>
    </w:p>
    <w:p w14:paraId="115AE944" w14:textId="7A1F3EB6" w:rsidR="00A256F8" w:rsidRPr="00503521" w:rsidRDefault="00F72E0F" w:rsidP="00A256F8">
      <w:pPr>
        <w:pStyle w:val="Heading3"/>
      </w:pPr>
      <w:bookmarkStart w:id="350" w:name="_Toc170058588"/>
      <w:bookmarkStart w:id="351" w:name="_Toc170058993"/>
      <w:r w:rsidRPr="00503521">
        <w:t>5.3</w:t>
      </w:r>
      <w:r w:rsidR="00A256F8" w:rsidRPr="00503521">
        <w:t>.1</w:t>
      </w:r>
      <w:r w:rsidR="00A256F8" w:rsidRPr="00503521">
        <w:tab/>
        <w:t>Operating bands for CA</w:t>
      </w:r>
      <w:bookmarkEnd w:id="350"/>
      <w:bookmarkEnd w:id="351"/>
    </w:p>
    <w:p w14:paraId="67B3837B" w14:textId="29692C28" w:rsidR="00A256F8" w:rsidRPr="00503521" w:rsidRDefault="00A256F8" w:rsidP="00A256F8">
      <w:pPr>
        <w:pStyle w:val="TH"/>
        <w:overflowPunct/>
        <w:autoSpaceDE/>
        <w:autoSpaceDN/>
        <w:adjustRightInd/>
        <w:textAlignment w:val="auto"/>
      </w:pPr>
      <w:r w:rsidRPr="00503521">
        <w:t xml:space="preserve">Table </w:t>
      </w:r>
      <w:r w:rsidR="00F72E0F" w:rsidRPr="00503521">
        <w:rPr>
          <w:rFonts w:hint="eastAsia"/>
        </w:rPr>
        <w:t>5.3</w:t>
      </w:r>
      <w:r w:rsidRPr="00503521">
        <w:t>.1-1:  CA band combination of band n41+n66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E1D0A29"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80536" w14:textId="77777777" w:rsidR="00A256F8" w:rsidRPr="00503521" w:rsidRDefault="00A256F8" w:rsidP="00C0617C">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CC84D" w14:textId="77777777" w:rsidR="00A256F8" w:rsidRPr="00503521" w:rsidRDefault="00A256F8" w:rsidP="00C0617C">
            <w:pPr>
              <w:pStyle w:val="TAH"/>
            </w:pPr>
            <w:r w:rsidRPr="00503521">
              <w:t>NR Band</w:t>
            </w:r>
          </w:p>
        </w:tc>
      </w:tr>
      <w:tr w:rsidR="00A256F8" w:rsidRPr="00503521" w14:paraId="11DA123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1B1BBF15" w14:textId="77777777" w:rsidR="00A256F8" w:rsidRPr="00503521" w:rsidRDefault="00A256F8" w:rsidP="00C0617C">
            <w:pPr>
              <w:pStyle w:val="TAC"/>
              <w:rPr>
                <w:lang w:val="en-US" w:eastAsia="zh-CN"/>
              </w:rPr>
            </w:pPr>
            <w:r w:rsidRPr="00503521">
              <w:rPr>
                <w:rFonts w:hint="eastAsia"/>
                <w:lang w:val="en-US" w:eastAsia="zh-CN"/>
              </w:rPr>
              <w:t>CA_</w:t>
            </w:r>
            <w:r w:rsidRPr="00503521">
              <w:rPr>
                <w:lang w:val="en-US" w:eastAsia="zh-CN"/>
              </w:rPr>
              <w:t>n41</w:t>
            </w:r>
            <w:r w:rsidRPr="00503521">
              <w:rPr>
                <w:rFonts w:hint="eastAsia"/>
                <w:lang w:val="en-US" w:eastAsia="zh-CN"/>
              </w:rPr>
              <w:t>-n</w:t>
            </w:r>
            <w:r w:rsidRPr="00503521">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27E4998" w14:textId="77777777" w:rsidR="00A256F8" w:rsidRPr="00503521" w:rsidRDefault="00A256F8" w:rsidP="00C0617C">
            <w:pPr>
              <w:pStyle w:val="TAC"/>
              <w:rPr>
                <w:lang w:val="en-US" w:eastAsia="zh-CN"/>
              </w:rPr>
            </w:pPr>
            <w:r w:rsidRPr="00503521">
              <w:rPr>
                <w:lang w:val="en-US" w:eastAsia="zh-CN"/>
              </w:rPr>
              <w:t>n41</w:t>
            </w:r>
            <w:r w:rsidRPr="00503521">
              <w:rPr>
                <w:rFonts w:hint="eastAsia"/>
                <w:lang w:val="en-US" w:eastAsia="zh-CN"/>
              </w:rPr>
              <w:t>, n</w:t>
            </w:r>
            <w:r w:rsidRPr="00503521">
              <w:rPr>
                <w:lang w:val="en-US" w:eastAsia="zh-CN"/>
              </w:rPr>
              <w:t>66</w:t>
            </w:r>
          </w:p>
        </w:tc>
      </w:tr>
    </w:tbl>
    <w:p w14:paraId="75F92164" w14:textId="77777777" w:rsidR="00A256F8" w:rsidRPr="00503521" w:rsidRDefault="00A256F8" w:rsidP="00A256F8">
      <w:pPr>
        <w:rPr>
          <w:lang w:eastAsia="zh-CN"/>
        </w:rPr>
      </w:pPr>
    </w:p>
    <w:p w14:paraId="7182E49F" w14:textId="387244F0" w:rsidR="00A256F8" w:rsidRPr="00503521" w:rsidRDefault="00F72E0F" w:rsidP="00A256F8">
      <w:pPr>
        <w:pStyle w:val="Heading3"/>
      </w:pPr>
      <w:bookmarkStart w:id="352" w:name="_Toc170058589"/>
      <w:bookmarkStart w:id="353" w:name="_Toc170058994"/>
      <w:r w:rsidRPr="00503521">
        <w:t>5.3</w:t>
      </w:r>
      <w:r w:rsidR="00A256F8" w:rsidRPr="00503521">
        <w:t>.2</w:t>
      </w:r>
      <w:r w:rsidR="00A256F8" w:rsidRPr="00503521">
        <w:tab/>
        <w:t>Maximum output power for inter-band CA</w:t>
      </w:r>
      <w:bookmarkEnd w:id="352"/>
      <w:bookmarkEnd w:id="353"/>
    </w:p>
    <w:p w14:paraId="4589AC29" w14:textId="223A2C0E" w:rsidR="00A256F8" w:rsidRPr="00503521" w:rsidRDefault="00A256F8" w:rsidP="00A256F8">
      <w:pPr>
        <w:pStyle w:val="TH"/>
        <w:overflowPunct/>
        <w:autoSpaceDE/>
        <w:autoSpaceDN/>
        <w:adjustRightInd/>
        <w:textAlignment w:val="auto"/>
      </w:pPr>
      <w:bookmarkStart w:id="354" w:name="_Hlk150866281"/>
      <w:r w:rsidRPr="00503521">
        <w:t xml:space="preserve">Table </w:t>
      </w:r>
      <w:r w:rsidR="00F72E0F" w:rsidRPr="00503521">
        <w:rPr>
          <w:rFonts w:hint="eastAsia"/>
        </w:rPr>
        <w:t>5.3</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3C96C05E" w14:textId="77777777" w:rsidTr="00C0617C">
        <w:trPr>
          <w:jc w:val="center"/>
        </w:trPr>
        <w:tc>
          <w:tcPr>
            <w:tcW w:w="1705" w:type="dxa"/>
            <w:shd w:val="clear" w:color="auto" w:fill="D9D9D9" w:themeFill="background1" w:themeFillShade="D9"/>
            <w:vAlign w:val="center"/>
          </w:tcPr>
          <w:p w14:paraId="4D9E793C"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39DD28E"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8A370AB"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1263D37"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30752CE"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B006AED"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A12C183"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33D269A9" w14:textId="77777777" w:rsidTr="00C0617C">
        <w:trPr>
          <w:jc w:val="center"/>
        </w:trPr>
        <w:tc>
          <w:tcPr>
            <w:tcW w:w="1705" w:type="dxa"/>
            <w:vAlign w:val="center"/>
          </w:tcPr>
          <w:p w14:paraId="7E5EA0B3" w14:textId="77777777" w:rsidR="00A256F8" w:rsidRPr="00503521" w:rsidRDefault="00A256F8" w:rsidP="00C0617C">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CA_n41A-n66A</w:t>
            </w:r>
          </w:p>
        </w:tc>
        <w:tc>
          <w:tcPr>
            <w:tcW w:w="1260" w:type="dxa"/>
          </w:tcPr>
          <w:p w14:paraId="0F47E8F8" w14:textId="77777777" w:rsidR="00A256F8" w:rsidRPr="00503521" w:rsidRDefault="00A256F8"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4C121F9"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04129EC"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EF1FBC2"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453FDB9" w14:textId="77777777" w:rsidR="00A256F8" w:rsidRPr="00503521" w:rsidRDefault="00A256F8" w:rsidP="00C0617C">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539572E" w14:textId="77777777" w:rsidR="00A256F8" w:rsidRPr="00503521" w:rsidRDefault="00A256F8" w:rsidP="00C0617C">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A256F8" w:rsidRPr="00503521" w14:paraId="56D653A0"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2C4C3E" w14:textId="77777777" w:rsidR="00A256F8" w:rsidRPr="00503521" w:rsidRDefault="00A256F8" w:rsidP="00C0617C">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0075A3D2" w14:textId="77777777" w:rsidR="00A256F8" w:rsidRPr="00503521" w:rsidRDefault="00A256F8"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C1A52BB" w14:textId="77777777" w:rsidR="00A256F8" w:rsidRPr="00503521" w:rsidRDefault="00A256F8"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58E4A68D" w14:textId="77777777" w:rsidR="00A256F8" w:rsidRPr="00503521" w:rsidRDefault="00A256F8" w:rsidP="00C0617C">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bookmarkEnd w:id="354"/>
    </w:tbl>
    <w:p w14:paraId="77530A3F" w14:textId="77777777" w:rsidR="00A256F8" w:rsidRPr="00503521" w:rsidRDefault="00A256F8" w:rsidP="00A256F8"/>
    <w:p w14:paraId="47BD0D05" w14:textId="57CA28E9" w:rsidR="00A256F8" w:rsidRPr="00503521" w:rsidRDefault="00A256F8" w:rsidP="00A256F8">
      <w:pPr>
        <w:pStyle w:val="TH"/>
        <w:overflowPunct/>
        <w:autoSpaceDE/>
        <w:autoSpaceDN/>
        <w:adjustRightInd/>
        <w:textAlignment w:val="auto"/>
      </w:pPr>
      <w:r w:rsidRPr="00503521">
        <w:t xml:space="preserve">Table </w:t>
      </w:r>
      <w:r w:rsidR="00F72E0F" w:rsidRPr="00503521">
        <w:rPr>
          <w:rFonts w:hint="eastAsia"/>
        </w:rPr>
        <w:t>5.3</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60C8D21C" w14:textId="77777777" w:rsidTr="00C0617C">
        <w:trPr>
          <w:jc w:val="center"/>
        </w:trPr>
        <w:tc>
          <w:tcPr>
            <w:tcW w:w="1705" w:type="dxa"/>
            <w:shd w:val="clear" w:color="auto" w:fill="D9D9D9" w:themeFill="background1" w:themeFillShade="D9"/>
            <w:vAlign w:val="center"/>
          </w:tcPr>
          <w:p w14:paraId="3AA955A7"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47C389"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5250669"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873A0FE"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6F4089E"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AFB4ECC"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60AA0D5"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01B94647" w14:textId="77777777" w:rsidTr="00C0617C">
        <w:trPr>
          <w:jc w:val="center"/>
        </w:trPr>
        <w:tc>
          <w:tcPr>
            <w:tcW w:w="1705" w:type="dxa"/>
            <w:vAlign w:val="center"/>
          </w:tcPr>
          <w:p w14:paraId="133167FF" w14:textId="77777777" w:rsidR="00A256F8" w:rsidRPr="00503521" w:rsidRDefault="00A256F8" w:rsidP="00C0617C">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CA_n41A-n66A</w:t>
            </w:r>
          </w:p>
        </w:tc>
        <w:tc>
          <w:tcPr>
            <w:tcW w:w="1260" w:type="dxa"/>
          </w:tcPr>
          <w:p w14:paraId="696F63B9" w14:textId="77777777" w:rsidR="00A256F8" w:rsidRPr="00503521" w:rsidRDefault="00A256F8"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715191FC"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15A7252"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65E0A4B4"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61B8353" w14:textId="77777777" w:rsidR="00A256F8" w:rsidRPr="00503521" w:rsidRDefault="00A256F8" w:rsidP="00C0617C">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188A039C" w14:textId="77777777" w:rsidR="00A256F8" w:rsidRPr="00503521" w:rsidRDefault="00A256F8"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A256F8" w:rsidRPr="00503521" w14:paraId="737FD698"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BC9B3A9" w14:textId="77777777" w:rsidR="00A256F8" w:rsidRPr="00503521" w:rsidRDefault="00A256F8" w:rsidP="00C0617C">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43FE3822" w14:textId="77777777" w:rsidR="00A256F8" w:rsidRPr="00503521" w:rsidRDefault="00A256F8"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0ABC43C0" w14:textId="77777777" w:rsidR="00A256F8" w:rsidRPr="00503521" w:rsidRDefault="00A256F8" w:rsidP="00C0617C">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7C910531" w14:textId="77777777" w:rsidR="00A256F8" w:rsidRPr="00503521" w:rsidRDefault="00A256F8" w:rsidP="00A256F8"/>
    <w:p w14:paraId="62811DD6" w14:textId="18CFF757" w:rsidR="00A256F8" w:rsidRPr="00503521" w:rsidRDefault="00F72E0F" w:rsidP="00A256F8">
      <w:pPr>
        <w:pStyle w:val="Heading3"/>
      </w:pPr>
      <w:bookmarkStart w:id="355" w:name="_Toc170058590"/>
      <w:bookmarkStart w:id="356" w:name="_Toc170058995"/>
      <w:r w:rsidRPr="00503521">
        <w:lastRenderedPageBreak/>
        <w:t>5.3</w:t>
      </w:r>
      <w:r w:rsidR="00A256F8" w:rsidRPr="00503521">
        <w:t>.3</w:t>
      </w:r>
      <w:r w:rsidR="00A256F8" w:rsidRPr="00503521">
        <w:tab/>
        <w:t>MSD scenario studies</w:t>
      </w:r>
      <w:bookmarkEnd w:id="355"/>
      <w:bookmarkEnd w:id="356"/>
    </w:p>
    <w:p w14:paraId="0E629075" w14:textId="42C6C1B8" w:rsidR="00A256F8" w:rsidRPr="00503521" w:rsidRDefault="00A256F8" w:rsidP="00A256F8">
      <w:r w:rsidRPr="00503521">
        <w:t xml:space="preserve">Table </w:t>
      </w:r>
      <w:r w:rsidR="00F72E0F" w:rsidRPr="00503521">
        <w:t>5.3</w:t>
      </w:r>
      <w:r w:rsidRPr="00503521">
        <w:t xml:space="preserve">.3-1 and </w:t>
      </w:r>
      <w:r w:rsidR="00F72E0F" w:rsidRPr="00503521">
        <w:t>5.3</w:t>
      </w:r>
      <w:r w:rsidRPr="00503521">
        <w:t xml:space="preserve">.3-2 summarizes frequency ranges where harmonics mixing, cross band leakage, IMD interferences occur for CA_ n41-n66. </w:t>
      </w:r>
    </w:p>
    <w:p w14:paraId="764C99B0" w14:textId="24DB740E" w:rsidR="00A256F8" w:rsidRPr="00503521" w:rsidRDefault="00A256F8" w:rsidP="00A256F8">
      <w:pPr>
        <w:pStyle w:val="TH"/>
        <w:overflowPunct/>
        <w:autoSpaceDE/>
        <w:autoSpaceDN/>
        <w:adjustRightInd/>
        <w:textAlignment w:val="auto"/>
      </w:pPr>
      <w:r w:rsidRPr="00503521">
        <w:t xml:space="preserve"> Table </w:t>
      </w:r>
      <w:r w:rsidR="00F72E0F" w:rsidRPr="00503521">
        <w:rPr>
          <w:rFonts w:hint="eastAsia"/>
        </w:rPr>
        <w:t>5.3</w:t>
      </w:r>
      <w:r w:rsidRPr="00503521">
        <w:t>.3-1: MSD scenarios for CA_n41-n66 with total power class 2</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2B4C6E59" w14:textId="77777777" w:rsidTr="00C0617C">
        <w:trPr>
          <w:trHeight w:val="443"/>
        </w:trPr>
        <w:tc>
          <w:tcPr>
            <w:tcW w:w="1795" w:type="dxa"/>
            <w:shd w:val="clear" w:color="auto" w:fill="D9D9D9" w:themeFill="background1" w:themeFillShade="D9"/>
          </w:tcPr>
          <w:p w14:paraId="73B0F630" w14:textId="77777777" w:rsidR="00A256F8" w:rsidRPr="00503521" w:rsidRDefault="00A256F8" w:rsidP="00C0617C">
            <w:pPr>
              <w:spacing w:after="0"/>
              <w:rPr>
                <w:b/>
                <w:lang w:eastAsia="zh-CN"/>
              </w:rPr>
            </w:pPr>
          </w:p>
        </w:tc>
        <w:tc>
          <w:tcPr>
            <w:tcW w:w="2736" w:type="dxa"/>
            <w:shd w:val="clear" w:color="auto" w:fill="D9D9D9" w:themeFill="background1" w:themeFillShade="D9"/>
          </w:tcPr>
          <w:p w14:paraId="66E17603" w14:textId="77777777" w:rsidR="00A256F8" w:rsidRPr="00503521" w:rsidRDefault="00A256F8" w:rsidP="00C0617C">
            <w:pPr>
              <w:pStyle w:val="TAH"/>
            </w:pPr>
            <w:r w:rsidRPr="00503521">
              <w:t>Aggressor Tx</w:t>
            </w:r>
          </w:p>
        </w:tc>
        <w:tc>
          <w:tcPr>
            <w:tcW w:w="2694" w:type="dxa"/>
            <w:shd w:val="clear" w:color="auto" w:fill="D9D9D9" w:themeFill="background1" w:themeFillShade="D9"/>
          </w:tcPr>
          <w:p w14:paraId="7279448D" w14:textId="77777777" w:rsidR="00A256F8" w:rsidRPr="00503521" w:rsidRDefault="00A256F8" w:rsidP="00C0617C">
            <w:pPr>
              <w:pStyle w:val="TAH"/>
            </w:pPr>
            <w:r w:rsidRPr="00503521">
              <w:rPr>
                <w:rFonts w:hint="eastAsia"/>
              </w:rPr>
              <w:t>V</w:t>
            </w:r>
            <w:r w:rsidRPr="00503521">
              <w:t>ictim Rx</w:t>
            </w:r>
          </w:p>
        </w:tc>
        <w:tc>
          <w:tcPr>
            <w:tcW w:w="2406" w:type="dxa"/>
            <w:shd w:val="clear" w:color="auto" w:fill="D9D9D9" w:themeFill="background1" w:themeFillShade="D9"/>
          </w:tcPr>
          <w:p w14:paraId="3147D1E8" w14:textId="77777777" w:rsidR="00A256F8" w:rsidRPr="00503521" w:rsidRDefault="00A256F8" w:rsidP="00C0617C">
            <w:pPr>
              <w:pStyle w:val="TAH"/>
            </w:pPr>
            <w:r w:rsidRPr="00503521">
              <w:rPr>
                <w:rFonts w:hint="eastAsia"/>
              </w:rPr>
              <w:t>W</w:t>
            </w:r>
            <w:r w:rsidRPr="00503521">
              <w:t>hether 2Tx requirements exists</w:t>
            </w:r>
          </w:p>
        </w:tc>
      </w:tr>
      <w:tr w:rsidR="00A256F8" w:rsidRPr="00503521" w14:paraId="7E1128A1" w14:textId="77777777" w:rsidTr="00C0617C">
        <w:trPr>
          <w:trHeight w:val="305"/>
        </w:trPr>
        <w:tc>
          <w:tcPr>
            <w:tcW w:w="1795" w:type="dxa"/>
          </w:tcPr>
          <w:p w14:paraId="2E322799" w14:textId="77777777" w:rsidR="00A256F8" w:rsidRPr="00503521" w:rsidRDefault="00A256F8" w:rsidP="00C0617C">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525D533" w14:textId="77777777" w:rsidR="00A256F8" w:rsidRPr="00503521" w:rsidRDefault="00A256F8" w:rsidP="00C0617C">
            <w:pPr>
              <w:pStyle w:val="TAL"/>
            </w:pPr>
            <w:r w:rsidRPr="00503521">
              <w:t>n41 UL</w:t>
            </w:r>
          </w:p>
        </w:tc>
        <w:tc>
          <w:tcPr>
            <w:tcW w:w="2694" w:type="dxa"/>
          </w:tcPr>
          <w:p w14:paraId="2770DD58" w14:textId="77777777" w:rsidR="00A256F8" w:rsidRPr="00503521" w:rsidRDefault="00A256F8" w:rsidP="00C0617C">
            <w:pPr>
              <w:pStyle w:val="TAL"/>
            </w:pPr>
            <w:r w:rsidRPr="00503521">
              <w:t>n66 DL</w:t>
            </w:r>
          </w:p>
        </w:tc>
        <w:tc>
          <w:tcPr>
            <w:tcW w:w="2406" w:type="dxa"/>
          </w:tcPr>
          <w:p w14:paraId="2FE84E50" w14:textId="77777777" w:rsidR="00A256F8" w:rsidRPr="00503521" w:rsidRDefault="00A256F8" w:rsidP="00C0617C">
            <w:pPr>
              <w:pStyle w:val="TAL"/>
            </w:pPr>
            <w:r w:rsidRPr="00503521">
              <w:rPr>
                <w:rFonts w:hint="eastAsia"/>
              </w:rPr>
              <w:t>Y</w:t>
            </w:r>
            <w:r w:rsidRPr="00503521">
              <w:t>es</w:t>
            </w:r>
          </w:p>
        </w:tc>
      </w:tr>
    </w:tbl>
    <w:p w14:paraId="735092F5" w14:textId="77777777" w:rsidR="00A256F8" w:rsidRPr="00503521" w:rsidRDefault="00A256F8" w:rsidP="008E1AD2"/>
    <w:p w14:paraId="7522C58D" w14:textId="2603F039" w:rsidR="00A256F8" w:rsidRPr="00503521" w:rsidRDefault="00A256F8" w:rsidP="00A256F8">
      <w:pPr>
        <w:pStyle w:val="TH"/>
        <w:overflowPunct/>
        <w:autoSpaceDE/>
        <w:autoSpaceDN/>
        <w:adjustRightInd/>
        <w:textAlignment w:val="auto"/>
      </w:pPr>
      <w:r w:rsidRPr="00503521">
        <w:t xml:space="preserve">Table </w:t>
      </w:r>
      <w:r w:rsidR="00F72E0F" w:rsidRPr="00503521">
        <w:rPr>
          <w:rFonts w:hint="eastAsia"/>
        </w:rPr>
        <w:t>5.3</w:t>
      </w:r>
      <w:r w:rsidRPr="00503521">
        <w:t>.3-2: MSD scenarios for CA_n41-n66 with total power class 1.5</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0C8A0F38" w14:textId="77777777" w:rsidTr="00C0617C">
        <w:trPr>
          <w:trHeight w:val="443"/>
        </w:trPr>
        <w:tc>
          <w:tcPr>
            <w:tcW w:w="1795" w:type="dxa"/>
            <w:shd w:val="clear" w:color="auto" w:fill="D9D9D9" w:themeFill="background1" w:themeFillShade="D9"/>
          </w:tcPr>
          <w:p w14:paraId="52019880" w14:textId="77777777" w:rsidR="00A256F8" w:rsidRPr="00503521" w:rsidRDefault="00A256F8" w:rsidP="00C0617C">
            <w:pPr>
              <w:spacing w:after="0"/>
              <w:rPr>
                <w:b/>
                <w:lang w:eastAsia="zh-CN"/>
              </w:rPr>
            </w:pPr>
          </w:p>
        </w:tc>
        <w:tc>
          <w:tcPr>
            <w:tcW w:w="2736" w:type="dxa"/>
            <w:shd w:val="clear" w:color="auto" w:fill="D9D9D9" w:themeFill="background1" w:themeFillShade="D9"/>
          </w:tcPr>
          <w:p w14:paraId="22443E18" w14:textId="77777777" w:rsidR="00A256F8" w:rsidRPr="00503521" w:rsidRDefault="00A256F8" w:rsidP="00C0617C">
            <w:pPr>
              <w:pStyle w:val="TAH"/>
            </w:pPr>
            <w:r w:rsidRPr="00503521">
              <w:t>Aggressor Tx</w:t>
            </w:r>
          </w:p>
        </w:tc>
        <w:tc>
          <w:tcPr>
            <w:tcW w:w="2694" w:type="dxa"/>
            <w:shd w:val="clear" w:color="auto" w:fill="D9D9D9" w:themeFill="background1" w:themeFillShade="D9"/>
          </w:tcPr>
          <w:p w14:paraId="2F0EDF29" w14:textId="77777777" w:rsidR="00A256F8" w:rsidRPr="00503521" w:rsidRDefault="00A256F8" w:rsidP="00C0617C">
            <w:pPr>
              <w:pStyle w:val="TAH"/>
            </w:pPr>
            <w:r w:rsidRPr="00503521">
              <w:rPr>
                <w:rFonts w:hint="eastAsia"/>
              </w:rPr>
              <w:t>V</w:t>
            </w:r>
            <w:r w:rsidRPr="00503521">
              <w:t>ictim Rx</w:t>
            </w:r>
          </w:p>
        </w:tc>
        <w:tc>
          <w:tcPr>
            <w:tcW w:w="2406" w:type="dxa"/>
            <w:shd w:val="clear" w:color="auto" w:fill="D9D9D9" w:themeFill="background1" w:themeFillShade="D9"/>
          </w:tcPr>
          <w:p w14:paraId="6893E376" w14:textId="77777777" w:rsidR="00A256F8" w:rsidRPr="00503521" w:rsidRDefault="00A256F8" w:rsidP="00C0617C">
            <w:pPr>
              <w:pStyle w:val="TAH"/>
            </w:pPr>
            <w:r w:rsidRPr="00503521">
              <w:rPr>
                <w:rFonts w:hint="eastAsia"/>
              </w:rPr>
              <w:t>W</w:t>
            </w:r>
            <w:r w:rsidRPr="00503521">
              <w:t>hether 2Tx requirements exists</w:t>
            </w:r>
          </w:p>
        </w:tc>
      </w:tr>
      <w:tr w:rsidR="00A256F8" w:rsidRPr="00503521" w14:paraId="1D9CB535" w14:textId="77777777" w:rsidTr="00C0617C">
        <w:trPr>
          <w:trHeight w:val="305"/>
        </w:trPr>
        <w:tc>
          <w:tcPr>
            <w:tcW w:w="1795" w:type="dxa"/>
          </w:tcPr>
          <w:p w14:paraId="277699A8" w14:textId="77777777" w:rsidR="00A256F8" w:rsidRPr="00503521" w:rsidRDefault="00A256F8" w:rsidP="00C0617C">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BF1925C" w14:textId="77777777" w:rsidR="00A256F8" w:rsidRPr="00503521" w:rsidRDefault="00A256F8" w:rsidP="00C0617C">
            <w:pPr>
              <w:pStyle w:val="TAL"/>
            </w:pPr>
            <w:r w:rsidRPr="00503521">
              <w:t>n41 UL</w:t>
            </w:r>
          </w:p>
        </w:tc>
        <w:tc>
          <w:tcPr>
            <w:tcW w:w="2694" w:type="dxa"/>
          </w:tcPr>
          <w:p w14:paraId="4D887C1C" w14:textId="77777777" w:rsidR="00A256F8" w:rsidRPr="00503521" w:rsidRDefault="00A256F8" w:rsidP="00C0617C">
            <w:pPr>
              <w:pStyle w:val="TAL"/>
            </w:pPr>
            <w:r w:rsidRPr="00503521">
              <w:t>n66 DL</w:t>
            </w:r>
          </w:p>
        </w:tc>
        <w:tc>
          <w:tcPr>
            <w:tcW w:w="2406" w:type="dxa"/>
          </w:tcPr>
          <w:p w14:paraId="080E09DA" w14:textId="77777777" w:rsidR="00A256F8" w:rsidRPr="00503521" w:rsidRDefault="00A256F8" w:rsidP="00C0617C">
            <w:pPr>
              <w:pStyle w:val="TAL"/>
            </w:pPr>
            <w:r w:rsidRPr="00503521">
              <w:rPr>
                <w:rFonts w:hint="eastAsia"/>
              </w:rPr>
              <w:t>Y</w:t>
            </w:r>
            <w:r w:rsidRPr="00503521">
              <w:t>es</w:t>
            </w:r>
          </w:p>
        </w:tc>
      </w:tr>
    </w:tbl>
    <w:p w14:paraId="1FE070E5" w14:textId="77777777" w:rsidR="00A256F8" w:rsidRPr="00503521" w:rsidRDefault="00A256F8" w:rsidP="00A256F8"/>
    <w:p w14:paraId="0057D557" w14:textId="6DD8E99E" w:rsidR="00A256F8" w:rsidRPr="00503521" w:rsidRDefault="00F72E0F" w:rsidP="00A256F8">
      <w:pPr>
        <w:pStyle w:val="Heading3"/>
      </w:pPr>
      <w:bookmarkStart w:id="357" w:name="_Toc170058591"/>
      <w:bookmarkStart w:id="358" w:name="_Toc170058996"/>
      <w:r w:rsidRPr="00503521">
        <w:t>5.3</w:t>
      </w:r>
      <w:r w:rsidR="00A256F8" w:rsidRPr="00503521">
        <w:t>.4</w:t>
      </w:r>
      <w:r w:rsidR="00A256F8" w:rsidRPr="00503521">
        <w:tab/>
        <w:t>REFSENS requirements</w:t>
      </w:r>
      <w:bookmarkEnd w:id="357"/>
      <w:bookmarkEnd w:id="358"/>
    </w:p>
    <w:p w14:paraId="4D94FE77" w14:textId="227BC976" w:rsidR="00A256F8" w:rsidRPr="00503521" w:rsidRDefault="00F72E0F" w:rsidP="00A256F8">
      <w:pPr>
        <w:pStyle w:val="Heading4"/>
      </w:pPr>
      <w:bookmarkStart w:id="359" w:name="_Toc170058592"/>
      <w:bookmarkStart w:id="360" w:name="_Toc170058997"/>
      <w:r w:rsidRPr="00503521">
        <w:t>5.3</w:t>
      </w:r>
      <w:r w:rsidR="00A256F8" w:rsidRPr="00503521">
        <w:t>.4.1</w:t>
      </w:r>
      <w:r w:rsidR="00A256F8" w:rsidRPr="00503521">
        <w:tab/>
        <w:t>REFSENS requirements for total power class 2</w:t>
      </w:r>
      <w:bookmarkEnd w:id="359"/>
      <w:bookmarkEnd w:id="360"/>
    </w:p>
    <w:p w14:paraId="67F301BB" w14:textId="77777777" w:rsidR="00A256F8" w:rsidRPr="00503521" w:rsidRDefault="00A256F8" w:rsidP="008E1AD2">
      <w:r w:rsidRPr="00503521">
        <w:t xml:space="preserve">The PC2 MSD due to cross band isolation can be re-used from PC2 with 2Tx and is therefore not shown here. </w:t>
      </w:r>
    </w:p>
    <w:p w14:paraId="516F2987" w14:textId="68226BA9" w:rsidR="00A256F8" w:rsidRPr="00503521" w:rsidRDefault="00F72E0F" w:rsidP="00A256F8">
      <w:pPr>
        <w:pStyle w:val="Heading4"/>
      </w:pPr>
      <w:bookmarkStart w:id="361" w:name="_Toc170058593"/>
      <w:bookmarkStart w:id="362" w:name="_Toc170058998"/>
      <w:r w:rsidRPr="00503521">
        <w:t>5.3</w:t>
      </w:r>
      <w:r w:rsidR="00A256F8" w:rsidRPr="00503521">
        <w:t>.4.2</w:t>
      </w:r>
      <w:r w:rsidR="00A256F8" w:rsidRPr="00503521">
        <w:tab/>
        <w:t>REFSENS requirements for total power class 1.5</w:t>
      </w:r>
      <w:bookmarkEnd w:id="361"/>
      <w:bookmarkEnd w:id="362"/>
    </w:p>
    <w:p w14:paraId="3099075F" w14:textId="77777777" w:rsidR="00A256F8" w:rsidRPr="00503521" w:rsidRDefault="00A256F8" w:rsidP="008E1AD2">
      <w:r w:rsidRPr="00503521">
        <w:t>The PC1.5 MSD due to cross band isolation can be re-used from PC1.5 with 2Tx and is therefore not shown here.</w:t>
      </w:r>
    </w:p>
    <w:p w14:paraId="1529A52E" w14:textId="1C9A7AC2" w:rsidR="00861FFD" w:rsidRPr="00503521" w:rsidRDefault="00861FFD" w:rsidP="00F6421E">
      <w:pPr>
        <w:pStyle w:val="Heading2"/>
      </w:pPr>
      <w:bookmarkStart w:id="363" w:name="_Toc170058594"/>
      <w:bookmarkStart w:id="364" w:name="_Toc170058999"/>
      <w:r w:rsidRPr="00503521">
        <w:t>5.4</w:t>
      </w:r>
      <w:r w:rsidR="00F6421E">
        <w:tab/>
      </w:r>
      <w:r w:rsidRPr="00503521">
        <w:t>CA_n7-n77</w:t>
      </w:r>
      <w:bookmarkEnd w:id="363"/>
      <w:bookmarkEnd w:id="364"/>
    </w:p>
    <w:p w14:paraId="79B28D28" w14:textId="3A9BA1B5" w:rsidR="00861FFD" w:rsidRPr="00503521" w:rsidRDefault="00861FFD" w:rsidP="00F6421E">
      <w:pPr>
        <w:pStyle w:val="Heading3"/>
      </w:pPr>
      <w:bookmarkStart w:id="365" w:name="_Toc170058595"/>
      <w:bookmarkStart w:id="366" w:name="_Toc170059000"/>
      <w:r w:rsidRPr="00503521">
        <w:t>5.4.1</w:t>
      </w:r>
      <w:r w:rsidRPr="00503521">
        <w:tab/>
        <w:t>Operating bands for CA</w:t>
      </w:r>
      <w:bookmarkEnd w:id="365"/>
      <w:bookmarkEnd w:id="366"/>
    </w:p>
    <w:p w14:paraId="51DE2141" w14:textId="7F9767FA" w:rsidR="00861FFD" w:rsidRPr="00503521" w:rsidRDefault="00861FFD" w:rsidP="00E83492">
      <w:pPr>
        <w:pStyle w:val="TH"/>
      </w:pPr>
      <w:r w:rsidRPr="00503521">
        <w:t xml:space="preserve">Table </w:t>
      </w:r>
      <w:r w:rsidRPr="00503521">
        <w:rPr>
          <w:rFonts w:hint="eastAsia"/>
        </w:rPr>
        <w:t>5.4</w:t>
      </w:r>
      <w:r w:rsidRPr="00503521">
        <w:t>.1-1:  CA band combination of band n7+n77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BDB9F55" w14:textId="77777777" w:rsidTr="00861F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E9FD7" w14:textId="77777777" w:rsidR="00861FFD" w:rsidRPr="00503521" w:rsidRDefault="00861FFD" w:rsidP="00861F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6E428" w14:textId="77777777" w:rsidR="00861FFD" w:rsidRPr="00503521" w:rsidRDefault="00861FFD" w:rsidP="00861FFD">
            <w:pPr>
              <w:keepNext/>
              <w:keepLines/>
              <w:spacing w:after="0"/>
              <w:jc w:val="center"/>
              <w:rPr>
                <w:rFonts w:ascii="Arial" w:hAnsi="Arial"/>
                <w:b/>
                <w:sz w:val="18"/>
              </w:rPr>
            </w:pPr>
            <w:r w:rsidRPr="00503521">
              <w:rPr>
                <w:rFonts w:ascii="Arial" w:hAnsi="Arial"/>
                <w:b/>
                <w:sz w:val="18"/>
              </w:rPr>
              <w:t>NR Band</w:t>
            </w:r>
          </w:p>
        </w:tc>
      </w:tr>
      <w:tr w:rsidR="00861FFD" w:rsidRPr="00503521" w14:paraId="08904E2E" w14:textId="77777777" w:rsidTr="00861FFD">
        <w:trPr>
          <w:jc w:val="center"/>
        </w:trPr>
        <w:tc>
          <w:tcPr>
            <w:tcW w:w="3364" w:type="dxa"/>
            <w:tcBorders>
              <w:top w:val="single" w:sz="4" w:space="0" w:color="auto"/>
              <w:left w:val="single" w:sz="4" w:space="0" w:color="auto"/>
              <w:bottom w:val="single" w:sz="4" w:space="0" w:color="auto"/>
              <w:right w:val="single" w:sz="4" w:space="0" w:color="auto"/>
            </w:tcBorders>
          </w:tcPr>
          <w:p w14:paraId="137C60B0" w14:textId="77777777" w:rsidR="00861FFD" w:rsidRPr="00503521" w:rsidRDefault="00861FFD" w:rsidP="00861FFD">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7</w:t>
            </w:r>
            <w:r w:rsidRPr="00503521">
              <w:rPr>
                <w:rFonts w:ascii="Arial" w:hAnsi="Arial" w:hint="eastAsia"/>
                <w:sz w:val="18"/>
                <w:lang w:val="en-US" w:eastAsia="zh-CN"/>
              </w:rPr>
              <w:t>-n</w:t>
            </w:r>
            <w:r w:rsidRPr="00503521">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5960D7D" w14:textId="77777777" w:rsidR="00861FFD" w:rsidRPr="00503521" w:rsidRDefault="00861FFD" w:rsidP="00861FFD">
            <w:pPr>
              <w:keepNext/>
              <w:keepLines/>
              <w:spacing w:after="0"/>
              <w:jc w:val="center"/>
              <w:rPr>
                <w:rFonts w:ascii="Arial" w:hAnsi="Arial"/>
                <w:sz w:val="18"/>
                <w:lang w:val="en-US" w:eastAsia="zh-CN"/>
              </w:rPr>
            </w:pPr>
            <w:r w:rsidRPr="00503521">
              <w:rPr>
                <w:rFonts w:ascii="Arial" w:hAnsi="Arial"/>
                <w:sz w:val="18"/>
                <w:lang w:val="en-US" w:eastAsia="zh-CN"/>
              </w:rPr>
              <w:t>n7</w:t>
            </w:r>
            <w:r w:rsidRPr="00503521">
              <w:rPr>
                <w:rFonts w:ascii="Arial" w:hAnsi="Arial" w:hint="eastAsia"/>
                <w:sz w:val="18"/>
                <w:lang w:val="en-US" w:eastAsia="zh-CN"/>
              </w:rPr>
              <w:t>, n</w:t>
            </w:r>
            <w:r w:rsidRPr="00503521">
              <w:rPr>
                <w:rFonts w:ascii="Arial" w:hAnsi="Arial"/>
                <w:sz w:val="18"/>
                <w:lang w:val="en-US" w:eastAsia="zh-CN"/>
              </w:rPr>
              <w:t>77</w:t>
            </w:r>
          </w:p>
        </w:tc>
      </w:tr>
    </w:tbl>
    <w:p w14:paraId="2313DF0E" w14:textId="77777777" w:rsidR="00861FFD" w:rsidRPr="00503521" w:rsidRDefault="00861FFD" w:rsidP="00861FFD">
      <w:pPr>
        <w:rPr>
          <w:lang w:eastAsia="zh-CN"/>
        </w:rPr>
      </w:pPr>
    </w:p>
    <w:p w14:paraId="4C60D33C" w14:textId="6E7CF01B" w:rsidR="00861FFD" w:rsidRPr="00503521" w:rsidRDefault="00861FFD" w:rsidP="00F6421E">
      <w:pPr>
        <w:pStyle w:val="Heading3"/>
      </w:pPr>
      <w:bookmarkStart w:id="367" w:name="_Toc170058596"/>
      <w:bookmarkStart w:id="368" w:name="_Toc170059001"/>
      <w:r w:rsidRPr="00503521">
        <w:t>5.4.2</w:t>
      </w:r>
      <w:r w:rsidRPr="00503521">
        <w:tab/>
        <w:t>Maximum output power for inter-band CA</w:t>
      </w:r>
      <w:bookmarkEnd w:id="367"/>
      <w:bookmarkEnd w:id="368"/>
    </w:p>
    <w:p w14:paraId="399472A6" w14:textId="4A14399D" w:rsidR="00861FFD" w:rsidRPr="00503521" w:rsidRDefault="00861FFD" w:rsidP="00E83492">
      <w:pPr>
        <w:pStyle w:val="TH"/>
      </w:pPr>
      <w:r w:rsidRPr="00503521">
        <w:t xml:space="preserve">Table </w:t>
      </w:r>
      <w:r w:rsidRPr="00503521">
        <w:rPr>
          <w:rFonts w:hint="eastAsia"/>
        </w:rPr>
        <w:t>5.4</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C356139" w14:textId="77777777" w:rsidTr="00861FFD">
        <w:trPr>
          <w:jc w:val="center"/>
        </w:trPr>
        <w:tc>
          <w:tcPr>
            <w:tcW w:w="1705" w:type="dxa"/>
            <w:shd w:val="clear" w:color="auto" w:fill="D9D9D9" w:themeFill="background1" w:themeFillShade="D9"/>
            <w:vAlign w:val="center"/>
          </w:tcPr>
          <w:p w14:paraId="0EFF1995"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B852359"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DA9EC57"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ADCABBC"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EB514F3"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3F19D52"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72D341F"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4B4B36DB" w14:textId="77777777" w:rsidTr="00861FFD">
        <w:trPr>
          <w:jc w:val="center"/>
        </w:trPr>
        <w:tc>
          <w:tcPr>
            <w:tcW w:w="1705" w:type="dxa"/>
            <w:vAlign w:val="center"/>
          </w:tcPr>
          <w:p w14:paraId="26DFD15A" w14:textId="77777777" w:rsidR="00861FFD" w:rsidRPr="00503521" w:rsidRDefault="00861FFD" w:rsidP="00861F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CA_n7A-n77A</w:t>
            </w:r>
          </w:p>
        </w:tc>
        <w:tc>
          <w:tcPr>
            <w:tcW w:w="1260" w:type="dxa"/>
          </w:tcPr>
          <w:p w14:paraId="736F3718" w14:textId="77777777" w:rsidR="00861FFD" w:rsidRPr="00503521" w:rsidRDefault="00861FFD" w:rsidP="00861F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CA185EA"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B9B0E97"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68B939D"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3AAE94A" w14:textId="77777777" w:rsidR="00861FFD" w:rsidRPr="00503521" w:rsidRDefault="00861FFD" w:rsidP="00861F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EC4B472" w14:textId="77777777" w:rsidR="00861FFD" w:rsidRPr="00503521" w:rsidRDefault="00861FFD" w:rsidP="00861F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861FFD" w:rsidRPr="00503521" w14:paraId="4B04B6A4" w14:textId="77777777" w:rsidTr="00861F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F84474D" w14:textId="77777777" w:rsidR="00861FFD" w:rsidRPr="00503521" w:rsidRDefault="00861FFD" w:rsidP="00861FF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30B02359" w14:textId="77777777" w:rsidR="00861FFD" w:rsidRPr="00503521" w:rsidRDefault="00861FFD" w:rsidP="00861F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048E705" w14:textId="77777777" w:rsidR="00861FFD" w:rsidRPr="00503521" w:rsidRDefault="00861FFD" w:rsidP="00861F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37D394EA" w14:textId="77777777" w:rsidR="00861FFD" w:rsidRPr="00503521" w:rsidRDefault="00861FFD" w:rsidP="00861F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tbl>
    <w:p w14:paraId="0EDF7F0F" w14:textId="77777777" w:rsidR="00861FFD" w:rsidRPr="00503521" w:rsidRDefault="00861FFD" w:rsidP="00861FFD"/>
    <w:p w14:paraId="2F1A0EE2" w14:textId="04F314FB" w:rsidR="00861FFD" w:rsidRPr="00503521" w:rsidRDefault="00861FFD" w:rsidP="00E83492">
      <w:pPr>
        <w:pStyle w:val="TH"/>
      </w:pPr>
      <w:r w:rsidRPr="00503521">
        <w:t xml:space="preserve">Table </w:t>
      </w:r>
      <w:r w:rsidRPr="00503521">
        <w:rPr>
          <w:rFonts w:hint="eastAsia"/>
        </w:rPr>
        <w:t>5.4</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03B257A" w14:textId="77777777" w:rsidTr="00861FFD">
        <w:trPr>
          <w:jc w:val="center"/>
        </w:trPr>
        <w:tc>
          <w:tcPr>
            <w:tcW w:w="1705" w:type="dxa"/>
            <w:shd w:val="clear" w:color="auto" w:fill="D9D9D9" w:themeFill="background1" w:themeFillShade="D9"/>
            <w:vAlign w:val="center"/>
          </w:tcPr>
          <w:p w14:paraId="15B9C2EE"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277DB3D"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B225E2C"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0837B81"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F25BC36"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5B22DE0"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F969E14"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3715EC4A" w14:textId="77777777" w:rsidTr="00861FFD">
        <w:trPr>
          <w:jc w:val="center"/>
        </w:trPr>
        <w:tc>
          <w:tcPr>
            <w:tcW w:w="1705" w:type="dxa"/>
            <w:vAlign w:val="center"/>
          </w:tcPr>
          <w:p w14:paraId="2819ACB6" w14:textId="77777777" w:rsidR="00861FFD" w:rsidRPr="00503521" w:rsidRDefault="00861FFD" w:rsidP="00861F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CA_n7A-n77A</w:t>
            </w:r>
          </w:p>
        </w:tc>
        <w:tc>
          <w:tcPr>
            <w:tcW w:w="1260" w:type="dxa"/>
          </w:tcPr>
          <w:p w14:paraId="7C039177" w14:textId="77777777" w:rsidR="00861FFD" w:rsidRPr="00503521" w:rsidRDefault="00861FFD" w:rsidP="00861F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2FF069C8"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516F8B2"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D4F92BD"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0BD40D8" w14:textId="77777777" w:rsidR="00861FFD" w:rsidRPr="00503521" w:rsidRDefault="00861FFD" w:rsidP="00861FFD">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776D4C52" w14:textId="77777777" w:rsidR="00861FFD" w:rsidRPr="00503521" w:rsidRDefault="00861FFD" w:rsidP="00861F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861FFD" w:rsidRPr="00503521" w14:paraId="23797F7E" w14:textId="77777777" w:rsidTr="00861F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F1693B2" w14:textId="77777777" w:rsidR="00861FFD" w:rsidRPr="00503521" w:rsidRDefault="00861FFD" w:rsidP="00861FF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002CF214" w14:textId="77777777" w:rsidR="00861FFD" w:rsidRPr="00503521" w:rsidRDefault="00861FFD" w:rsidP="00861F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74F97A5" w14:textId="77777777" w:rsidR="00861FFD" w:rsidRPr="00503521" w:rsidRDefault="00861FFD" w:rsidP="00861F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071CD1E1" w14:textId="77777777" w:rsidR="00861FFD" w:rsidRPr="00503521" w:rsidRDefault="00861FFD" w:rsidP="00861FFD"/>
    <w:p w14:paraId="77AC54B0" w14:textId="7C788598" w:rsidR="00861FFD" w:rsidRPr="00503521" w:rsidRDefault="00861FFD" w:rsidP="00F6421E">
      <w:pPr>
        <w:pStyle w:val="Heading3"/>
      </w:pPr>
      <w:bookmarkStart w:id="369" w:name="_Toc170058597"/>
      <w:bookmarkStart w:id="370" w:name="_Toc170059002"/>
      <w:r w:rsidRPr="00503521">
        <w:lastRenderedPageBreak/>
        <w:t>5.4.3</w:t>
      </w:r>
      <w:r w:rsidRPr="00503521">
        <w:tab/>
        <w:t>MSD scenario studies</w:t>
      </w:r>
      <w:bookmarkEnd w:id="369"/>
      <w:bookmarkEnd w:id="370"/>
    </w:p>
    <w:p w14:paraId="2939EDBB" w14:textId="380FE69E" w:rsidR="00861FFD" w:rsidRPr="00503521" w:rsidRDefault="00861FFD" w:rsidP="00861FFD">
      <w:r w:rsidRPr="00503521">
        <w:t xml:space="preserve">Table 5.4.3-1 and 5.4.3-2 summarizes frequency ranges where harmonics mixing, cross band leakage, IMD interferences occur for CA_ n7-n77. </w:t>
      </w:r>
    </w:p>
    <w:p w14:paraId="2E61FA46" w14:textId="550F1204" w:rsidR="00861FFD" w:rsidRPr="00503521" w:rsidRDefault="00861FFD" w:rsidP="00E83492">
      <w:pPr>
        <w:pStyle w:val="TH"/>
      </w:pPr>
      <w:r w:rsidRPr="00503521">
        <w:t xml:space="preserve">Table </w:t>
      </w:r>
      <w:r w:rsidRPr="00503521">
        <w:rPr>
          <w:rFonts w:hint="eastAsia"/>
        </w:rPr>
        <w:t>5.4</w:t>
      </w:r>
      <w:r w:rsidRPr="00503521">
        <w:t>.3-1: MSD scenarios for CA_n7-n77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33985054" w14:textId="77777777" w:rsidTr="00861FFD">
        <w:trPr>
          <w:trHeight w:val="443"/>
        </w:trPr>
        <w:tc>
          <w:tcPr>
            <w:tcW w:w="1795" w:type="dxa"/>
            <w:shd w:val="clear" w:color="auto" w:fill="D9D9D9" w:themeFill="background1" w:themeFillShade="D9"/>
          </w:tcPr>
          <w:p w14:paraId="7FCB1303" w14:textId="77777777" w:rsidR="00861FFD" w:rsidRPr="00503521" w:rsidRDefault="00861FFD" w:rsidP="00861FFD">
            <w:pPr>
              <w:spacing w:after="0"/>
              <w:rPr>
                <w:b/>
                <w:lang w:eastAsia="zh-CN"/>
              </w:rPr>
            </w:pPr>
          </w:p>
        </w:tc>
        <w:tc>
          <w:tcPr>
            <w:tcW w:w="2736" w:type="dxa"/>
            <w:shd w:val="clear" w:color="auto" w:fill="D9D9D9" w:themeFill="background1" w:themeFillShade="D9"/>
          </w:tcPr>
          <w:p w14:paraId="2CA55426" w14:textId="77777777" w:rsidR="00861FFD" w:rsidRPr="00503521" w:rsidRDefault="00861FFD" w:rsidP="00861F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5D9A0B99" w14:textId="77777777" w:rsidR="00861FFD" w:rsidRPr="00503521" w:rsidRDefault="00861FFD" w:rsidP="00861F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79BBC598" w14:textId="77777777" w:rsidR="00861FFD" w:rsidRPr="00503521" w:rsidRDefault="00861FFD" w:rsidP="00861F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5FC6923E" w14:textId="77777777" w:rsidTr="00861FFD">
        <w:trPr>
          <w:trHeight w:val="443"/>
        </w:trPr>
        <w:tc>
          <w:tcPr>
            <w:tcW w:w="1795" w:type="dxa"/>
            <w:shd w:val="clear" w:color="auto" w:fill="D9D9D9" w:themeFill="background1" w:themeFillShade="D9"/>
          </w:tcPr>
          <w:p w14:paraId="754E86F2" w14:textId="77777777" w:rsidR="00861FFD" w:rsidRPr="00503521" w:rsidRDefault="00861FFD" w:rsidP="00861F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09BE959" w14:textId="77777777" w:rsidR="00861FFD" w:rsidRPr="00503521" w:rsidRDefault="00861FFD" w:rsidP="00861FFD">
            <w:pPr>
              <w:keepNext/>
              <w:keepLines/>
              <w:spacing w:after="0"/>
              <w:rPr>
                <w:rFonts w:ascii="Arial" w:hAnsi="Arial"/>
                <w:sz w:val="18"/>
              </w:rPr>
            </w:pPr>
            <w:r w:rsidRPr="00503521">
              <w:rPr>
                <w:rFonts w:ascii="Arial" w:hAnsi="Arial"/>
                <w:sz w:val="18"/>
              </w:rPr>
              <w:t>n77(UL2/DL3)</w:t>
            </w:r>
          </w:p>
        </w:tc>
        <w:tc>
          <w:tcPr>
            <w:tcW w:w="2694" w:type="dxa"/>
            <w:shd w:val="clear" w:color="auto" w:fill="D9D9D9" w:themeFill="background1" w:themeFillShade="D9"/>
          </w:tcPr>
          <w:p w14:paraId="5853E9DA" w14:textId="77777777" w:rsidR="00861FFD" w:rsidRPr="00503521" w:rsidRDefault="00861FFD" w:rsidP="00861FFD">
            <w:pPr>
              <w:keepNext/>
              <w:keepLines/>
              <w:spacing w:after="0"/>
              <w:rPr>
                <w:rFonts w:ascii="Arial" w:hAnsi="Arial"/>
                <w:sz w:val="18"/>
              </w:rPr>
            </w:pPr>
            <w:r w:rsidRPr="00503521">
              <w:rPr>
                <w:rFonts w:ascii="Arial" w:hAnsi="Arial"/>
                <w:sz w:val="18"/>
              </w:rPr>
              <w:t>n7</w:t>
            </w:r>
          </w:p>
        </w:tc>
        <w:tc>
          <w:tcPr>
            <w:tcW w:w="2406" w:type="dxa"/>
            <w:shd w:val="clear" w:color="auto" w:fill="D9D9D9" w:themeFill="background1" w:themeFillShade="D9"/>
          </w:tcPr>
          <w:p w14:paraId="263F26F7" w14:textId="77777777" w:rsidR="00861FFD" w:rsidRPr="00503521" w:rsidRDefault="00861FFD" w:rsidP="00861FFD">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503521" w:rsidRPr="00503521" w14:paraId="06856C89" w14:textId="77777777" w:rsidTr="00861FFD">
        <w:trPr>
          <w:trHeight w:val="305"/>
        </w:trPr>
        <w:tc>
          <w:tcPr>
            <w:tcW w:w="1795" w:type="dxa"/>
          </w:tcPr>
          <w:p w14:paraId="5FE53D6C" w14:textId="77777777" w:rsidR="00861FFD" w:rsidRPr="00503521" w:rsidRDefault="00861FFD" w:rsidP="00861F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8723D76" w14:textId="77777777" w:rsidR="00861FFD" w:rsidRPr="00503521" w:rsidRDefault="00861FFD" w:rsidP="00861FFD">
            <w:pPr>
              <w:keepNext/>
              <w:keepLines/>
              <w:spacing w:after="0"/>
              <w:rPr>
                <w:rFonts w:ascii="Arial" w:hAnsi="Arial"/>
                <w:sz w:val="18"/>
              </w:rPr>
            </w:pPr>
            <w:r w:rsidRPr="00503521">
              <w:rPr>
                <w:rFonts w:ascii="Arial" w:hAnsi="Arial"/>
                <w:sz w:val="18"/>
                <w:lang w:eastAsia="zh-CN"/>
              </w:rPr>
              <w:t>n77</w:t>
            </w:r>
            <w:r w:rsidRPr="00503521">
              <w:rPr>
                <w:rFonts w:ascii="Arial" w:hAnsi="Arial"/>
                <w:sz w:val="18"/>
              </w:rPr>
              <w:t xml:space="preserve"> </w:t>
            </w:r>
          </w:p>
        </w:tc>
        <w:tc>
          <w:tcPr>
            <w:tcW w:w="2694" w:type="dxa"/>
          </w:tcPr>
          <w:p w14:paraId="51ACC0EA" w14:textId="77777777" w:rsidR="00861FFD" w:rsidRPr="00503521" w:rsidRDefault="00861FFD" w:rsidP="00861FFD">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6B71C452" w14:textId="77777777" w:rsidR="00861FFD" w:rsidRPr="00503521" w:rsidRDefault="00861FFD" w:rsidP="00861FFD">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503521" w:rsidRPr="00503521" w14:paraId="384AEAB1" w14:textId="77777777" w:rsidTr="00861FFD">
        <w:trPr>
          <w:trHeight w:val="305"/>
        </w:trPr>
        <w:tc>
          <w:tcPr>
            <w:tcW w:w="1795" w:type="dxa"/>
          </w:tcPr>
          <w:p w14:paraId="47A1893A" w14:textId="77777777" w:rsidR="00861FFD" w:rsidRPr="00503521" w:rsidRDefault="00861FFD" w:rsidP="00861FFD">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1B1A5E86" w14:textId="77777777" w:rsidR="00861FFD" w:rsidRPr="00503521" w:rsidRDefault="00861FFD" w:rsidP="00861FFD">
            <w:pPr>
              <w:keepNext/>
              <w:keepLines/>
              <w:spacing w:after="0"/>
              <w:rPr>
                <w:rFonts w:ascii="Arial" w:hAnsi="Arial"/>
                <w:sz w:val="18"/>
              </w:rPr>
            </w:pPr>
            <w:r w:rsidRPr="00503521">
              <w:rPr>
                <w:rFonts w:ascii="Arial" w:hAnsi="Arial"/>
                <w:sz w:val="18"/>
              </w:rPr>
              <w:t>IMD 4 (2nd order of n7 UL + 2nd order of n77 UL)</w:t>
            </w:r>
          </w:p>
        </w:tc>
        <w:tc>
          <w:tcPr>
            <w:tcW w:w="2694" w:type="dxa"/>
          </w:tcPr>
          <w:p w14:paraId="5DA8F619" w14:textId="77777777" w:rsidR="00861FFD" w:rsidRPr="00503521" w:rsidRDefault="00861FFD" w:rsidP="00861FFD">
            <w:pPr>
              <w:keepNext/>
              <w:keepLines/>
              <w:spacing w:after="0"/>
              <w:rPr>
                <w:rFonts w:ascii="Arial" w:hAnsi="Arial"/>
                <w:sz w:val="18"/>
              </w:rPr>
            </w:pPr>
            <w:r w:rsidRPr="00503521">
              <w:rPr>
                <w:rFonts w:ascii="Arial" w:hAnsi="Arial"/>
                <w:sz w:val="18"/>
              </w:rPr>
              <w:t xml:space="preserve">n7 </w:t>
            </w:r>
          </w:p>
        </w:tc>
        <w:tc>
          <w:tcPr>
            <w:tcW w:w="2406" w:type="dxa"/>
          </w:tcPr>
          <w:p w14:paraId="35F5F87F" w14:textId="77777777" w:rsidR="00861FFD" w:rsidRPr="00503521" w:rsidRDefault="00861FFD" w:rsidP="00861FFD">
            <w:pPr>
              <w:keepNext/>
              <w:keepLines/>
              <w:spacing w:after="0"/>
              <w:rPr>
                <w:rFonts w:ascii="Arial" w:hAnsi="Arial"/>
                <w:sz w:val="18"/>
              </w:rPr>
            </w:pPr>
            <w:r w:rsidRPr="00503521">
              <w:rPr>
                <w:rFonts w:ascii="Arial" w:hAnsi="Arial"/>
                <w:sz w:val="18"/>
              </w:rPr>
              <w:t>Yes</w:t>
            </w:r>
          </w:p>
        </w:tc>
      </w:tr>
    </w:tbl>
    <w:p w14:paraId="2D1A57E0" w14:textId="3E32FC65" w:rsidR="00861FFD" w:rsidRPr="00503521" w:rsidRDefault="00861FFD" w:rsidP="00E83492">
      <w:pPr>
        <w:pStyle w:val="TH"/>
      </w:pPr>
      <w:r w:rsidRPr="00503521">
        <w:t xml:space="preserve">Table </w:t>
      </w:r>
      <w:r w:rsidRPr="00503521">
        <w:rPr>
          <w:rFonts w:hint="eastAsia"/>
        </w:rPr>
        <w:t>5.4</w:t>
      </w:r>
      <w:r w:rsidRPr="00503521">
        <w:t>.3-2: MSD scenarios for CA_n7-n77 with total power class 1.5</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18997227" w14:textId="77777777" w:rsidTr="00861FFD">
        <w:trPr>
          <w:trHeight w:val="443"/>
        </w:trPr>
        <w:tc>
          <w:tcPr>
            <w:tcW w:w="1795" w:type="dxa"/>
            <w:shd w:val="clear" w:color="auto" w:fill="D9D9D9" w:themeFill="background1" w:themeFillShade="D9"/>
          </w:tcPr>
          <w:p w14:paraId="66AA0277" w14:textId="77777777" w:rsidR="00861FFD" w:rsidRPr="00503521" w:rsidRDefault="00861FFD" w:rsidP="00861FFD">
            <w:pPr>
              <w:spacing w:after="0"/>
              <w:rPr>
                <w:b/>
                <w:lang w:eastAsia="zh-CN"/>
              </w:rPr>
            </w:pPr>
          </w:p>
        </w:tc>
        <w:tc>
          <w:tcPr>
            <w:tcW w:w="2736" w:type="dxa"/>
            <w:shd w:val="clear" w:color="auto" w:fill="D9D9D9" w:themeFill="background1" w:themeFillShade="D9"/>
          </w:tcPr>
          <w:p w14:paraId="232D841F" w14:textId="77777777" w:rsidR="00861FFD" w:rsidRPr="00503521" w:rsidRDefault="00861FFD" w:rsidP="00861F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24325A87" w14:textId="77777777" w:rsidR="00861FFD" w:rsidRPr="00503521" w:rsidRDefault="00861FFD" w:rsidP="00861F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3AC7A889" w14:textId="77777777" w:rsidR="00861FFD" w:rsidRPr="00503521" w:rsidRDefault="00861FFD" w:rsidP="00861F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6E8315D5" w14:textId="77777777" w:rsidTr="00861FFD">
        <w:trPr>
          <w:trHeight w:val="443"/>
        </w:trPr>
        <w:tc>
          <w:tcPr>
            <w:tcW w:w="1795" w:type="dxa"/>
            <w:shd w:val="clear" w:color="auto" w:fill="D9D9D9" w:themeFill="background1" w:themeFillShade="D9"/>
          </w:tcPr>
          <w:p w14:paraId="51BD089A" w14:textId="77777777" w:rsidR="00861FFD" w:rsidRPr="00503521" w:rsidRDefault="00861FFD" w:rsidP="00861F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5BFFCBE4" w14:textId="77777777" w:rsidR="00861FFD" w:rsidRPr="00503521" w:rsidRDefault="00861FFD" w:rsidP="00861FFD">
            <w:pPr>
              <w:keepNext/>
              <w:keepLines/>
              <w:spacing w:after="0"/>
              <w:rPr>
                <w:rFonts w:ascii="Arial" w:hAnsi="Arial"/>
                <w:sz w:val="18"/>
                <w:lang w:eastAsia="zh-CN"/>
              </w:rPr>
            </w:pPr>
            <w:r w:rsidRPr="00503521">
              <w:rPr>
                <w:rFonts w:ascii="Arial" w:hAnsi="Arial"/>
                <w:sz w:val="18"/>
              </w:rPr>
              <w:t>n77(UL2/DL3)</w:t>
            </w:r>
          </w:p>
        </w:tc>
        <w:tc>
          <w:tcPr>
            <w:tcW w:w="2694" w:type="dxa"/>
            <w:shd w:val="clear" w:color="auto" w:fill="D9D9D9" w:themeFill="background1" w:themeFillShade="D9"/>
          </w:tcPr>
          <w:p w14:paraId="7F3DE2C2" w14:textId="77777777" w:rsidR="00861FFD" w:rsidRPr="00503521" w:rsidRDefault="00861FFD" w:rsidP="00861FFD">
            <w:pPr>
              <w:keepNext/>
              <w:keepLines/>
              <w:spacing w:after="0"/>
              <w:rPr>
                <w:rFonts w:ascii="Arial" w:hAnsi="Arial"/>
                <w:sz w:val="18"/>
                <w:lang w:eastAsia="zh-CN"/>
              </w:rPr>
            </w:pPr>
            <w:r w:rsidRPr="00503521">
              <w:rPr>
                <w:rFonts w:ascii="Arial" w:hAnsi="Arial" w:hint="eastAsia"/>
                <w:sz w:val="18"/>
                <w:lang w:eastAsia="zh-CN"/>
              </w:rPr>
              <w:t>n</w:t>
            </w:r>
            <w:r w:rsidRPr="00503521">
              <w:rPr>
                <w:rFonts w:ascii="Arial" w:hAnsi="Arial"/>
                <w:sz w:val="18"/>
                <w:lang w:eastAsia="zh-CN"/>
              </w:rPr>
              <w:t>7</w:t>
            </w:r>
          </w:p>
        </w:tc>
        <w:tc>
          <w:tcPr>
            <w:tcW w:w="2406" w:type="dxa"/>
            <w:shd w:val="clear" w:color="auto" w:fill="D9D9D9" w:themeFill="background1" w:themeFillShade="D9"/>
          </w:tcPr>
          <w:p w14:paraId="04313320" w14:textId="77777777" w:rsidR="00861FFD" w:rsidRPr="00503521" w:rsidRDefault="00861FFD" w:rsidP="00861FFD">
            <w:pPr>
              <w:keepNext/>
              <w:keepLines/>
              <w:spacing w:after="0"/>
              <w:rPr>
                <w:rFonts w:ascii="Arial" w:hAnsi="Arial"/>
                <w:sz w:val="18"/>
                <w:lang w:eastAsia="zh-CN"/>
              </w:rPr>
            </w:pPr>
            <w:r w:rsidRPr="00503521">
              <w:rPr>
                <w:rFonts w:ascii="Arial" w:hAnsi="Arial" w:hint="eastAsia"/>
                <w:sz w:val="18"/>
                <w:lang w:eastAsia="zh-CN"/>
              </w:rPr>
              <w:t>Y</w:t>
            </w:r>
            <w:r w:rsidRPr="00503521">
              <w:rPr>
                <w:rFonts w:ascii="Arial" w:hAnsi="Arial"/>
                <w:sz w:val="18"/>
                <w:lang w:eastAsia="zh-CN"/>
              </w:rPr>
              <w:t xml:space="preserve">es </w:t>
            </w:r>
          </w:p>
        </w:tc>
      </w:tr>
      <w:tr w:rsidR="00503521" w:rsidRPr="00503521" w14:paraId="08B2956E" w14:textId="77777777" w:rsidTr="00861FFD">
        <w:trPr>
          <w:trHeight w:val="305"/>
        </w:trPr>
        <w:tc>
          <w:tcPr>
            <w:tcW w:w="1795" w:type="dxa"/>
          </w:tcPr>
          <w:p w14:paraId="35E989F6" w14:textId="77777777" w:rsidR="00861FFD" w:rsidRPr="00503521" w:rsidRDefault="00861FFD" w:rsidP="00861F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B5E6653" w14:textId="77777777" w:rsidR="00861FFD" w:rsidRPr="00503521" w:rsidRDefault="00861FFD" w:rsidP="00861FFD">
            <w:pPr>
              <w:keepNext/>
              <w:keepLines/>
              <w:spacing w:after="0"/>
              <w:rPr>
                <w:rFonts w:ascii="Arial" w:hAnsi="Arial"/>
                <w:sz w:val="18"/>
              </w:rPr>
            </w:pPr>
            <w:r w:rsidRPr="00503521">
              <w:rPr>
                <w:rFonts w:ascii="Arial" w:hAnsi="Arial"/>
                <w:sz w:val="18"/>
                <w:lang w:eastAsia="zh-CN"/>
              </w:rPr>
              <w:t>n77</w:t>
            </w:r>
            <w:r w:rsidRPr="00503521">
              <w:rPr>
                <w:rFonts w:ascii="Arial" w:hAnsi="Arial"/>
                <w:sz w:val="18"/>
              </w:rPr>
              <w:t xml:space="preserve"> </w:t>
            </w:r>
          </w:p>
        </w:tc>
        <w:tc>
          <w:tcPr>
            <w:tcW w:w="2694" w:type="dxa"/>
          </w:tcPr>
          <w:p w14:paraId="4F8874B0" w14:textId="77777777" w:rsidR="00861FFD" w:rsidRPr="00503521" w:rsidRDefault="00861FFD" w:rsidP="00861FFD">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40F16B6A" w14:textId="77777777" w:rsidR="00861FFD" w:rsidRPr="00503521" w:rsidRDefault="00861FFD" w:rsidP="00861FFD">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861FFD" w:rsidRPr="00503521" w14:paraId="6CBA7CCA" w14:textId="77777777" w:rsidTr="00861FFD">
        <w:trPr>
          <w:trHeight w:val="305"/>
        </w:trPr>
        <w:tc>
          <w:tcPr>
            <w:tcW w:w="1795" w:type="dxa"/>
          </w:tcPr>
          <w:p w14:paraId="461B6138" w14:textId="77777777" w:rsidR="00861FFD" w:rsidRPr="00503521" w:rsidRDefault="00861FFD" w:rsidP="00861FFD">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236D8D64" w14:textId="77777777" w:rsidR="00861FFD" w:rsidRPr="00503521" w:rsidRDefault="00861FFD" w:rsidP="00861FFD">
            <w:pPr>
              <w:keepNext/>
              <w:keepLines/>
              <w:spacing w:after="0"/>
              <w:rPr>
                <w:rFonts w:ascii="Arial" w:hAnsi="Arial"/>
                <w:sz w:val="18"/>
              </w:rPr>
            </w:pPr>
            <w:r w:rsidRPr="00503521">
              <w:rPr>
                <w:rFonts w:ascii="Arial" w:hAnsi="Arial"/>
                <w:sz w:val="18"/>
              </w:rPr>
              <w:t>IMD 4 (2nd order of n7 UL + 2nd order of n77 UL)</w:t>
            </w:r>
          </w:p>
        </w:tc>
        <w:tc>
          <w:tcPr>
            <w:tcW w:w="2694" w:type="dxa"/>
          </w:tcPr>
          <w:p w14:paraId="3CD60C52" w14:textId="77777777" w:rsidR="00861FFD" w:rsidRPr="00503521" w:rsidRDefault="00861FFD" w:rsidP="00861FFD">
            <w:pPr>
              <w:keepNext/>
              <w:keepLines/>
              <w:spacing w:after="0"/>
              <w:rPr>
                <w:rFonts w:ascii="Arial" w:hAnsi="Arial"/>
                <w:sz w:val="18"/>
              </w:rPr>
            </w:pPr>
            <w:r w:rsidRPr="00503521">
              <w:rPr>
                <w:rFonts w:ascii="Arial" w:hAnsi="Arial"/>
                <w:sz w:val="18"/>
              </w:rPr>
              <w:t xml:space="preserve">n7 </w:t>
            </w:r>
          </w:p>
        </w:tc>
        <w:tc>
          <w:tcPr>
            <w:tcW w:w="2406" w:type="dxa"/>
          </w:tcPr>
          <w:p w14:paraId="7AA37B34" w14:textId="77777777" w:rsidR="00861FFD" w:rsidRPr="00503521" w:rsidRDefault="00861FFD" w:rsidP="00861FFD">
            <w:pPr>
              <w:keepNext/>
              <w:keepLines/>
              <w:spacing w:after="0"/>
              <w:rPr>
                <w:rFonts w:ascii="Arial" w:hAnsi="Arial"/>
                <w:sz w:val="18"/>
              </w:rPr>
            </w:pPr>
            <w:r w:rsidRPr="00503521">
              <w:rPr>
                <w:rFonts w:ascii="Arial" w:hAnsi="Arial"/>
                <w:sz w:val="18"/>
              </w:rPr>
              <w:t>No</w:t>
            </w:r>
          </w:p>
        </w:tc>
      </w:tr>
    </w:tbl>
    <w:p w14:paraId="495237CF" w14:textId="77777777" w:rsidR="00861FFD" w:rsidRPr="00503521" w:rsidRDefault="00861FFD" w:rsidP="00861FFD"/>
    <w:p w14:paraId="7233E5B9" w14:textId="45097978" w:rsidR="00861FFD" w:rsidRPr="00503521" w:rsidRDefault="00861FFD" w:rsidP="00F6421E">
      <w:pPr>
        <w:pStyle w:val="Heading3"/>
      </w:pPr>
      <w:bookmarkStart w:id="371" w:name="_Toc170058598"/>
      <w:bookmarkStart w:id="372" w:name="_Toc170059003"/>
      <w:r w:rsidRPr="00503521">
        <w:t>5.4.4</w:t>
      </w:r>
      <w:r w:rsidRPr="00503521">
        <w:tab/>
        <w:t>REFSENS requirements</w:t>
      </w:r>
      <w:bookmarkEnd w:id="371"/>
      <w:bookmarkEnd w:id="372"/>
    </w:p>
    <w:p w14:paraId="4C00EF21" w14:textId="1785D513" w:rsidR="00861FFD" w:rsidRPr="00503521" w:rsidRDefault="00861FFD" w:rsidP="00F6421E">
      <w:pPr>
        <w:pStyle w:val="Heading4"/>
      </w:pPr>
      <w:bookmarkStart w:id="373" w:name="_Toc170058599"/>
      <w:bookmarkStart w:id="374" w:name="_Toc170059004"/>
      <w:r w:rsidRPr="00503521">
        <w:t>5.4.4.1</w:t>
      </w:r>
      <w:r w:rsidRPr="00503521">
        <w:tab/>
        <w:t>REFSENS requirements for total power class 2</w:t>
      </w:r>
      <w:bookmarkEnd w:id="373"/>
      <w:bookmarkEnd w:id="374"/>
    </w:p>
    <w:p w14:paraId="5AE2A7D1" w14:textId="77777777" w:rsidR="00861FFD" w:rsidRPr="00503521" w:rsidRDefault="00861FFD" w:rsidP="00861FFD">
      <w:pPr>
        <w:rPr>
          <w:lang w:eastAsia="zh-CN"/>
        </w:rPr>
      </w:pPr>
      <w:r w:rsidRPr="00503521">
        <w:rPr>
          <w:lang w:eastAsia="zh-CN"/>
        </w:rPr>
        <w:t>- The 2Tx MSD due to harmonic mixing has already been specified, which is applicable for 3Tx.</w:t>
      </w:r>
    </w:p>
    <w:p w14:paraId="444CED2B" w14:textId="77777777" w:rsidR="00861FFD" w:rsidRPr="00503521" w:rsidRDefault="00861FFD" w:rsidP="00861FFD">
      <w:pPr>
        <w:rPr>
          <w:lang w:eastAsia="zh-CN"/>
        </w:rPr>
      </w:pPr>
      <w:r w:rsidRPr="00503521">
        <w:rPr>
          <w:rFonts w:hint="eastAsia"/>
          <w:lang w:eastAsia="zh-CN"/>
        </w:rPr>
        <w:t>-</w:t>
      </w:r>
      <w:r w:rsidRPr="00503521">
        <w:rPr>
          <w:lang w:eastAsia="zh-CN"/>
        </w:rPr>
        <w:t xml:space="preserve"> The 2Tx MSD due to cross band isolation has already been specified, which is applicable for 3Tx. </w:t>
      </w:r>
    </w:p>
    <w:p w14:paraId="56336835" w14:textId="77777777" w:rsidR="00861FFD" w:rsidRPr="00503521" w:rsidRDefault="00861FFD" w:rsidP="00861FFD">
      <w:pPr>
        <w:rPr>
          <w:lang w:eastAsia="zh-CN"/>
        </w:rPr>
      </w:pPr>
      <w:r w:rsidRPr="00503521">
        <w:rPr>
          <w:rFonts w:hint="eastAsia"/>
          <w:lang w:eastAsia="zh-CN"/>
        </w:rPr>
        <w:t>-</w:t>
      </w:r>
      <w:r w:rsidRPr="00503521">
        <w:rPr>
          <w:lang w:eastAsia="zh-CN"/>
        </w:rPr>
        <w:t xml:space="preserve"> The 2Tx MSD due to IMD has already been specified, which is applicable for 3Tx. </w:t>
      </w:r>
    </w:p>
    <w:p w14:paraId="0D318E13" w14:textId="044C03A3" w:rsidR="00861FFD" w:rsidRPr="00503521" w:rsidRDefault="00861FFD" w:rsidP="00F6421E">
      <w:pPr>
        <w:pStyle w:val="Heading4"/>
      </w:pPr>
      <w:bookmarkStart w:id="375" w:name="_Toc170058600"/>
      <w:bookmarkStart w:id="376" w:name="_Toc170059005"/>
      <w:r w:rsidRPr="00503521">
        <w:t>5.4.4.2</w:t>
      </w:r>
      <w:r w:rsidRPr="00503521">
        <w:tab/>
        <w:t>REFSENS requirements for total power class 1.5</w:t>
      </w:r>
      <w:bookmarkEnd w:id="375"/>
      <w:bookmarkEnd w:id="376"/>
    </w:p>
    <w:p w14:paraId="41243A0E" w14:textId="77777777" w:rsidR="00861FFD" w:rsidRPr="00503521" w:rsidRDefault="00861FFD" w:rsidP="00861FFD">
      <w:pPr>
        <w:rPr>
          <w:lang w:eastAsia="zh-CN"/>
        </w:rPr>
      </w:pPr>
      <w:r w:rsidRPr="00503521">
        <w:rPr>
          <w:lang w:eastAsia="zh-CN"/>
        </w:rPr>
        <w:t>- The 2Tx MSD due to harmonic mixing has already been specified, which is applicable for 3Tx.</w:t>
      </w:r>
    </w:p>
    <w:p w14:paraId="25D40C0C" w14:textId="77777777" w:rsidR="00861FFD" w:rsidRPr="00503521" w:rsidRDefault="00861FFD" w:rsidP="00861FFD">
      <w:pPr>
        <w:rPr>
          <w:lang w:eastAsia="zh-CN"/>
        </w:rPr>
      </w:pPr>
      <w:r w:rsidRPr="00503521">
        <w:rPr>
          <w:rFonts w:hint="eastAsia"/>
          <w:lang w:eastAsia="zh-CN"/>
        </w:rPr>
        <w:t>-</w:t>
      </w:r>
      <w:r w:rsidRPr="00503521">
        <w:rPr>
          <w:lang w:eastAsia="zh-CN"/>
        </w:rPr>
        <w:t xml:space="preserve"> The 2Tx MSD due to cross band isolation has already been specified, which is applicable for 3Tx. </w:t>
      </w:r>
    </w:p>
    <w:p w14:paraId="52DEDD7C" w14:textId="77777777" w:rsidR="00861FFD" w:rsidRPr="00503521" w:rsidRDefault="00861FFD" w:rsidP="00861FFD">
      <w:pPr>
        <w:rPr>
          <w:lang w:eastAsia="zh-CN"/>
        </w:rPr>
      </w:pPr>
      <w:r w:rsidRPr="00503521">
        <w:rPr>
          <w:rFonts w:hint="eastAsia"/>
          <w:lang w:eastAsia="zh-CN"/>
        </w:rPr>
        <w:t>-</w:t>
      </w:r>
      <w:r w:rsidRPr="00503521">
        <w:rPr>
          <w:lang w:eastAsia="zh-CN"/>
        </w:rPr>
        <w:t xml:space="preserve"> The MSD due to IMD4 for PC1.5 3Tx is specified in the following table.</w:t>
      </w:r>
    </w:p>
    <w:p w14:paraId="4AE3AF92" w14:textId="73342D7F" w:rsidR="00861FFD" w:rsidRPr="00503521" w:rsidRDefault="00861FFD" w:rsidP="00E83492">
      <w:pPr>
        <w:pStyle w:val="TH"/>
        <w:rPr>
          <w:rFonts w:eastAsia="DengXian"/>
          <w:lang w:eastAsia="zh-CN"/>
        </w:rPr>
      </w:pPr>
      <w:r w:rsidRPr="00503521">
        <w:rPr>
          <w:rFonts w:eastAsia="DengXian"/>
          <w:lang w:eastAsia="ja-JP"/>
        </w:rPr>
        <w:t xml:space="preserve">Table </w:t>
      </w:r>
      <w:r w:rsidRPr="00503521">
        <w:rPr>
          <w:rFonts w:eastAsia="DengXian"/>
        </w:rPr>
        <w:t>5.4.4.2-1:</w:t>
      </w:r>
      <w:r w:rsidRPr="00503521">
        <w:rPr>
          <w:rFonts w:eastAsia="DengXian"/>
          <w:lang w:eastAsia="zh-CN"/>
        </w:rPr>
        <w:t xml:space="preserve"> 2DL/2UL inter-band Reference sensitivity QPSK P</w:t>
      </w:r>
      <w:r w:rsidRPr="00503521">
        <w:rPr>
          <w:rFonts w:eastAsia="DengXian"/>
          <w:vertAlign w:val="subscript"/>
          <w:lang w:eastAsia="zh-CN"/>
        </w:rPr>
        <w:t>REFSENS</w:t>
      </w:r>
      <w:r w:rsidRPr="00503521">
        <w:rPr>
          <w:rFonts w:eastAsia="DengXian"/>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7A4B6486" w14:textId="77777777" w:rsidTr="00861F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BD33F7F" w14:textId="77777777" w:rsidR="00861FFD" w:rsidRPr="00503521" w:rsidRDefault="00861FFD" w:rsidP="00861FFD">
            <w:pPr>
              <w:keepNext/>
              <w:keepLines/>
              <w:spacing w:after="0"/>
              <w:jc w:val="center"/>
              <w:rPr>
                <w:rFonts w:ascii="Arial" w:eastAsia="DengXian" w:hAnsi="Arial" w:cs="Arial"/>
                <w:b/>
                <w:sz w:val="18"/>
                <w:szCs w:val="18"/>
                <w:lang w:val="en-US"/>
              </w:rPr>
            </w:pPr>
            <w:r w:rsidRPr="00503521">
              <w:rPr>
                <w:rFonts w:ascii="Arial" w:eastAsia="DengXian" w:hAnsi="Arial" w:cs="Arial"/>
                <w:b/>
                <w:sz w:val="18"/>
                <w:szCs w:val="18"/>
              </w:rPr>
              <w:t>Band / Channel bandwidth / N</w:t>
            </w:r>
            <w:r w:rsidRPr="00503521">
              <w:rPr>
                <w:rFonts w:ascii="Arial" w:eastAsia="DengXian" w:hAnsi="Arial" w:cs="Arial"/>
                <w:b/>
                <w:sz w:val="18"/>
                <w:szCs w:val="18"/>
                <w:vertAlign w:val="subscript"/>
              </w:rPr>
              <w:t>RB</w:t>
            </w:r>
            <w:r w:rsidRPr="00503521">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12379B3E" w14:textId="77777777" w:rsidR="00861FFD" w:rsidRPr="00503521" w:rsidRDefault="00861FFD" w:rsidP="00861FFD">
            <w:pPr>
              <w:keepNext/>
              <w:keepLines/>
              <w:spacing w:after="0"/>
              <w:jc w:val="center"/>
              <w:rPr>
                <w:rFonts w:ascii="Arial" w:eastAsia="DengXian" w:hAnsi="Arial" w:cs="Arial"/>
                <w:b/>
                <w:sz w:val="18"/>
                <w:szCs w:val="18"/>
              </w:rPr>
            </w:pPr>
            <w:r w:rsidRPr="00503521">
              <w:rPr>
                <w:rFonts w:ascii="Arial" w:eastAsia="DengXian" w:hAnsi="Arial" w:cs="Arial"/>
                <w:b/>
                <w:sz w:val="18"/>
                <w:szCs w:val="18"/>
              </w:rPr>
              <w:t>Source of IMD</w:t>
            </w:r>
          </w:p>
        </w:tc>
      </w:tr>
      <w:tr w:rsidR="00503521" w:rsidRPr="00503521" w14:paraId="000831FA" w14:textId="77777777" w:rsidTr="00861F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95C6210" w14:textId="77777777" w:rsidR="00861FFD" w:rsidRPr="00503521" w:rsidRDefault="00861FFD" w:rsidP="00861FFD">
            <w:pPr>
              <w:keepNext/>
              <w:keepLines/>
              <w:spacing w:after="0"/>
              <w:jc w:val="center"/>
              <w:rPr>
                <w:rFonts w:ascii="Arial" w:eastAsia="DengXian" w:hAnsi="Arial" w:cs="Arial"/>
                <w:b/>
                <w:sz w:val="18"/>
                <w:szCs w:val="18"/>
              </w:rPr>
            </w:pPr>
            <w:r w:rsidRPr="00503521">
              <w:rPr>
                <w:rFonts w:ascii="Arial" w:eastAsia="DengXian" w:hAnsi="Arial" w:cs="Arial"/>
                <w:b/>
                <w:sz w:val="18"/>
                <w:szCs w:val="18"/>
                <w:lang w:eastAsia="ja-JP"/>
              </w:rPr>
              <w:t>NR</w:t>
            </w:r>
            <w:r w:rsidRPr="00503521">
              <w:rPr>
                <w:rFonts w:ascii="Arial" w:eastAsia="DengXian" w:hAnsi="Arial" w:cs="Arial"/>
                <w:b/>
                <w:sz w:val="18"/>
                <w:szCs w:val="18"/>
              </w:rPr>
              <w:t xml:space="preserve"> </w:t>
            </w:r>
            <w:r w:rsidRPr="00503521">
              <w:rPr>
                <w:rFonts w:ascii="Arial" w:eastAsia="DengXian" w:hAnsi="Arial" w:cs="Arial"/>
                <w:b/>
                <w:sz w:val="18"/>
                <w:szCs w:val="18"/>
                <w:lang w:val="en-US" w:eastAsia="zh-CN"/>
              </w:rPr>
              <w:t>CA</w:t>
            </w:r>
          </w:p>
          <w:p w14:paraId="282AE38B" w14:textId="77777777" w:rsidR="00861FFD" w:rsidRPr="00503521" w:rsidRDefault="00861FFD" w:rsidP="00861FFD">
            <w:pPr>
              <w:keepNext/>
              <w:keepLines/>
              <w:spacing w:after="0"/>
              <w:jc w:val="center"/>
              <w:rPr>
                <w:rFonts w:ascii="Arial" w:eastAsia="DengXian" w:hAnsi="Arial" w:cs="Arial"/>
                <w:b/>
                <w:sz w:val="18"/>
                <w:szCs w:val="18"/>
              </w:rPr>
            </w:pPr>
            <w:r w:rsidRPr="00503521">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0681C46" w14:textId="77777777" w:rsidR="00861FFD" w:rsidRPr="00503521" w:rsidRDefault="00861FFD" w:rsidP="00861FFD">
            <w:pPr>
              <w:keepNext/>
              <w:keepLines/>
              <w:spacing w:after="0"/>
              <w:jc w:val="center"/>
              <w:rPr>
                <w:rFonts w:ascii="Arial" w:eastAsia="DengXian" w:hAnsi="Arial" w:cs="Arial"/>
                <w:b/>
                <w:sz w:val="18"/>
                <w:szCs w:val="18"/>
              </w:rPr>
            </w:pPr>
            <w:r w:rsidRPr="00503521">
              <w:rPr>
                <w:rFonts w:ascii="Arial" w:eastAsia="DengXian" w:hAnsi="Arial" w:cs="Arial"/>
                <w:b/>
                <w:sz w:val="18"/>
                <w:szCs w:val="18"/>
                <w:lang w:eastAsia="ja-JP"/>
              </w:rPr>
              <w:t>NR</w:t>
            </w:r>
            <w:r w:rsidRPr="00503521">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5115591" w14:textId="77777777" w:rsidR="00861FFD" w:rsidRPr="00503521" w:rsidRDefault="00861FFD" w:rsidP="00861FFD">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F</w:t>
            </w:r>
            <w:r w:rsidRPr="00503521">
              <w:rPr>
                <w:rFonts w:ascii="Arial" w:eastAsia="DengXian" w:hAnsi="Arial" w:cs="Arial"/>
                <w:b/>
                <w:sz w:val="18"/>
                <w:szCs w:val="18"/>
                <w:vertAlign w:val="subscript"/>
              </w:rPr>
              <w:t>c</w:t>
            </w:r>
            <w:r w:rsidRPr="00503521">
              <w:rPr>
                <w:rFonts w:ascii="Arial" w:eastAsia="DengXian" w:hAnsi="Arial" w:cs="Arial"/>
                <w:b/>
                <w:sz w:val="18"/>
                <w:szCs w:val="18"/>
              </w:rPr>
              <w:t xml:space="preserve"> </w:t>
            </w:r>
            <w:r w:rsidRPr="00503521">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50C4EA2" w14:textId="77777777" w:rsidR="00861FFD" w:rsidRPr="00503521" w:rsidRDefault="00861FFD" w:rsidP="00861FFD">
            <w:pPr>
              <w:keepNext/>
              <w:keepLines/>
              <w:spacing w:after="0"/>
              <w:jc w:val="center"/>
              <w:rPr>
                <w:rFonts w:ascii="Arial" w:eastAsia="DengXian" w:hAnsi="Arial" w:cs="Arial"/>
                <w:b/>
                <w:sz w:val="18"/>
                <w:szCs w:val="18"/>
              </w:rPr>
            </w:pPr>
            <w:r w:rsidRPr="00503521">
              <w:rPr>
                <w:rFonts w:ascii="Arial" w:eastAsia="DengXian" w:hAnsi="Arial" w:cs="Arial"/>
                <w:b/>
                <w:sz w:val="18"/>
                <w:szCs w:val="18"/>
              </w:rPr>
              <w:t xml:space="preserve">UL/DL BW </w:t>
            </w:r>
            <w:r w:rsidRPr="00503521">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4313DBF" w14:textId="77777777" w:rsidR="00861FFD" w:rsidRPr="00503521" w:rsidRDefault="00861FFD" w:rsidP="00861FFD">
            <w:pPr>
              <w:keepNext/>
              <w:keepLines/>
              <w:spacing w:after="0"/>
              <w:jc w:val="center"/>
              <w:rPr>
                <w:rFonts w:ascii="Arial" w:eastAsia="DengXian" w:hAnsi="Arial" w:cs="Arial"/>
                <w:b/>
                <w:sz w:val="18"/>
                <w:szCs w:val="18"/>
              </w:rPr>
            </w:pPr>
            <w:r w:rsidRPr="00503521">
              <w:rPr>
                <w:rFonts w:ascii="Arial" w:eastAsia="DengXian" w:hAnsi="Arial" w:cs="Arial"/>
                <w:b/>
                <w:sz w:val="18"/>
                <w:szCs w:val="18"/>
              </w:rPr>
              <w:t xml:space="preserve">UL </w:t>
            </w:r>
            <w:r w:rsidRPr="00503521">
              <w:rPr>
                <w:rFonts w:ascii="Arial" w:eastAsia="DengXian" w:hAnsi="Arial" w:cs="Arial"/>
                <w:b/>
                <w:sz w:val="18"/>
                <w:szCs w:val="18"/>
              </w:rPr>
              <w:br/>
              <w:t>L</w:t>
            </w:r>
            <w:r w:rsidRPr="00503521">
              <w:rPr>
                <w:rFonts w:ascii="Arial" w:eastAsia="DengXian"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01A9843" w14:textId="77777777" w:rsidR="00861FFD" w:rsidRPr="00503521" w:rsidRDefault="00861FFD" w:rsidP="00861FFD">
            <w:pPr>
              <w:keepNext/>
              <w:keepLines/>
              <w:spacing w:after="0"/>
              <w:jc w:val="center"/>
              <w:rPr>
                <w:rFonts w:ascii="Arial" w:eastAsia="DengXian" w:hAnsi="Arial" w:cs="Arial"/>
                <w:b/>
                <w:sz w:val="18"/>
                <w:szCs w:val="18"/>
              </w:rPr>
            </w:pPr>
            <w:r w:rsidRPr="00503521">
              <w:rPr>
                <w:rFonts w:ascii="Arial" w:eastAsia="DengXian" w:hAnsi="Arial" w:cs="Arial"/>
                <w:b/>
                <w:sz w:val="18"/>
                <w:szCs w:val="18"/>
              </w:rPr>
              <w:t>DL F</w:t>
            </w:r>
            <w:r w:rsidRPr="00503521">
              <w:rPr>
                <w:rFonts w:ascii="Arial" w:eastAsia="DengXian" w:hAnsi="Arial" w:cs="Arial"/>
                <w:b/>
                <w:sz w:val="18"/>
                <w:szCs w:val="18"/>
                <w:vertAlign w:val="subscript"/>
              </w:rPr>
              <w:t>c</w:t>
            </w:r>
            <w:r w:rsidRPr="00503521">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7500DF2" w14:textId="77777777" w:rsidR="00861FFD" w:rsidRPr="00503521" w:rsidRDefault="00861FFD" w:rsidP="00861FFD">
            <w:pPr>
              <w:keepNext/>
              <w:keepLines/>
              <w:spacing w:after="0"/>
              <w:jc w:val="center"/>
              <w:rPr>
                <w:rFonts w:ascii="Arial" w:eastAsia="DengXian" w:hAnsi="Arial" w:cs="Arial"/>
                <w:b/>
                <w:sz w:val="18"/>
                <w:szCs w:val="18"/>
              </w:rPr>
            </w:pPr>
            <w:r w:rsidRPr="00503521">
              <w:rPr>
                <w:rFonts w:ascii="Arial" w:eastAsia="DengXian" w:hAnsi="Arial" w:cs="Arial"/>
                <w:b/>
                <w:sz w:val="18"/>
                <w:szCs w:val="18"/>
              </w:rPr>
              <w:t xml:space="preserve">MSD </w:t>
            </w:r>
            <w:r w:rsidRPr="00503521">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533BAF5" w14:textId="77777777" w:rsidR="00861FFD" w:rsidRPr="00503521" w:rsidRDefault="00861FFD" w:rsidP="00861FFD">
            <w:pPr>
              <w:keepNext/>
              <w:keepLines/>
              <w:spacing w:after="0"/>
              <w:jc w:val="center"/>
              <w:rPr>
                <w:rFonts w:ascii="Arial" w:eastAsia="DengXian" w:hAnsi="Arial" w:cs="Arial"/>
                <w:b/>
                <w:sz w:val="18"/>
                <w:szCs w:val="18"/>
              </w:rPr>
            </w:pPr>
            <w:r w:rsidRPr="00503521">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4C980BC4" w14:textId="77777777" w:rsidR="00861FFD" w:rsidRPr="00503521" w:rsidRDefault="00861FFD" w:rsidP="00861FFD">
            <w:pPr>
              <w:keepNext/>
              <w:keepLines/>
              <w:spacing w:after="0"/>
              <w:jc w:val="center"/>
              <w:rPr>
                <w:rFonts w:ascii="Arial" w:eastAsia="DengXian" w:hAnsi="Arial" w:cs="Arial"/>
                <w:b/>
                <w:sz w:val="18"/>
                <w:szCs w:val="18"/>
              </w:rPr>
            </w:pPr>
          </w:p>
        </w:tc>
      </w:tr>
      <w:tr w:rsidR="00503521" w:rsidRPr="00503521" w14:paraId="4D435639" w14:textId="77777777" w:rsidTr="00861FFD">
        <w:trPr>
          <w:trHeight w:val="187"/>
          <w:jc w:val="center"/>
        </w:trPr>
        <w:tc>
          <w:tcPr>
            <w:tcW w:w="2006" w:type="dxa"/>
            <w:tcBorders>
              <w:top w:val="single" w:sz="4" w:space="0" w:color="auto"/>
              <w:left w:val="single" w:sz="4" w:space="0" w:color="auto"/>
              <w:bottom w:val="nil"/>
              <w:right w:val="single" w:sz="4" w:space="0" w:color="auto"/>
            </w:tcBorders>
            <w:hideMark/>
          </w:tcPr>
          <w:p w14:paraId="5571FA24" w14:textId="77777777" w:rsidR="00861FFD" w:rsidRPr="00503521" w:rsidRDefault="00861FFD" w:rsidP="00861FFD">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10962B5F" w14:textId="77777777" w:rsidR="00861FFD" w:rsidRPr="00503521" w:rsidRDefault="00861FFD" w:rsidP="00861FFD">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C0A9907" w14:textId="77777777" w:rsidR="00861FFD" w:rsidRPr="00503521" w:rsidRDefault="00861FFD" w:rsidP="00861FFD">
            <w:pPr>
              <w:keepNext/>
              <w:keepLines/>
              <w:spacing w:after="0"/>
              <w:jc w:val="center"/>
              <w:rPr>
                <w:rFonts w:ascii="Arial" w:eastAsia="DengXian" w:hAnsi="Arial" w:cs="Arial"/>
                <w:sz w:val="18"/>
                <w:szCs w:val="18"/>
              </w:rPr>
            </w:pPr>
            <w:r w:rsidRPr="00503521">
              <w:rPr>
                <w:rFonts w:ascii="Arial" w:eastAsia="DengXian" w:hAnsi="Arial" w:cs="Arial"/>
                <w:sz w:val="18"/>
                <w:szCs w:val="18"/>
              </w:rPr>
              <w:t>2540</w:t>
            </w:r>
          </w:p>
        </w:tc>
        <w:tc>
          <w:tcPr>
            <w:tcW w:w="964" w:type="dxa"/>
            <w:tcBorders>
              <w:top w:val="single" w:sz="4" w:space="0" w:color="auto"/>
              <w:left w:val="single" w:sz="4" w:space="0" w:color="auto"/>
              <w:bottom w:val="single" w:sz="4" w:space="0" w:color="auto"/>
              <w:right w:val="single" w:sz="4" w:space="0" w:color="auto"/>
            </w:tcBorders>
            <w:hideMark/>
          </w:tcPr>
          <w:p w14:paraId="6D9D8040" w14:textId="77777777" w:rsidR="00861FFD" w:rsidRPr="00503521" w:rsidRDefault="00861FFD" w:rsidP="00861FFD">
            <w:pPr>
              <w:keepNext/>
              <w:keepLines/>
              <w:spacing w:after="0"/>
              <w:jc w:val="center"/>
              <w:rPr>
                <w:rFonts w:ascii="Arial" w:eastAsia="DengXian" w:hAnsi="Arial" w:cs="Arial"/>
                <w:sz w:val="18"/>
                <w:szCs w:val="18"/>
              </w:rPr>
            </w:pPr>
            <w:r w:rsidRPr="00503521">
              <w:rPr>
                <w:rFonts w:ascii="Arial" w:eastAsia="DengXian" w:hAnsi="Arial" w:cs="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E4E07DE" w14:textId="77777777" w:rsidR="00861FFD" w:rsidRPr="00503521" w:rsidRDefault="00861FFD" w:rsidP="00861FFD">
            <w:pPr>
              <w:keepNext/>
              <w:keepLines/>
              <w:spacing w:after="0"/>
              <w:jc w:val="center"/>
              <w:rPr>
                <w:rFonts w:ascii="Arial" w:eastAsia="DengXian" w:hAnsi="Arial" w:cs="Arial"/>
                <w:sz w:val="18"/>
                <w:szCs w:val="18"/>
              </w:rPr>
            </w:pPr>
            <w:r w:rsidRPr="00503521">
              <w:rPr>
                <w:rFonts w:ascii="Arial" w:eastAsia="DengXian" w:hAnsi="Arial" w:cs="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290A9CA" w14:textId="77777777" w:rsidR="00861FFD" w:rsidRPr="00503521" w:rsidRDefault="00861FFD" w:rsidP="00861FFD">
            <w:pPr>
              <w:keepNext/>
              <w:keepLines/>
              <w:spacing w:after="0"/>
              <w:jc w:val="center"/>
              <w:rPr>
                <w:rFonts w:ascii="Arial" w:eastAsia="DengXian" w:hAnsi="Arial" w:cs="Arial"/>
                <w:sz w:val="18"/>
                <w:szCs w:val="18"/>
              </w:rPr>
            </w:pPr>
            <w:r w:rsidRPr="00503521">
              <w:rPr>
                <w:rFonts w:ascii="Arial" w:eastAsia="DengXian" w:hAnsi="Arial" w:cs="Arial"/>
                <w:sz w:val="18"/>
                <w:szCs w:val="18"/>
              </w:rPr>
              <w:t>2660</w:t>
            </w:r>
          </w:p>
        </w:tc>
        <w:tc>
          <w:tcPr>
            <w:tcW w:w="977" w:type="dxa"/>
            <w:tcBorders>
              <w:top w:val="single" w:sz="4" w:space="0" w:color="auto"/>
              <w:left w:val="single" w:sz="4" w:space="0" w:color="auto"/>
              <w:bottom w:val="single" w:sz="4" w:space="0" w:color="auto"/>
              <w:right w:val="single" w:sz="4" w:space="0" w:color="auto"/>
            </w:tcBorders>
            <w:hideMark/>
          </w:tcPr>
          <w:p w14:paraId="22CE7191" w14:textId="77777777" w:rsidR="00861FFD" w:rsidRPr="00503521" w:rsidRDefault="00861FFD" w:rsidP="00861FFD">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64E79094" w14:textId="77777777" w:rsidR="00861FFD" w:rsidRPr="00503521" w:rsidRDefault="00861FFD" w:rsidP="00861FFD">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A273DB" w14:textId="77777777" w:rsidR="00861FFD" w:rsidRPr="00503521" w:rsidRDefault="00861FFD" w:rsidP="00861FFD">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lang w:eastAsia="ja-JP"/>
              </w:rPr>
              <w:t>IMD4</w:t>
            </w:r>
          </w:p>
        </w:tc>
      </w:tr>
      <w:tr w:rsidR="00861FFD" w:rsidRPr="00503521" w14:paraId="56094E5D" w14:textId="77777777" w:rsidTr="00861FFD">
        <w:trPr>
          <w:trHeight w:val="187"/>
          <w:jc w:val="center"/>
        </w:trPr>
        <w:tc>
          <w:tcPr>
            <w:tcW w:w="2006" w:type="dxa"/>
            <w:tcBorders>
              <w:top w:val="nil"/>
              <w:left w:val="single" w:sz="4" w:space="0" w:color="auto"/>
              <w:bottom w:val="single" w:sz="4" w:space="0" w:color="auto"/>
              <w:right w:val="single" w:sz="4" w:space="0" w:color="auto"/>
            </w:tcBorders>
          </w:tcPr>
          <w:p w14:paraId="2B4FB55B" w14:textId="77777777" w:rsidR="00861FFD" w:rsidRPr="00503521" w:rsidRDefault="00861FFD" w:rsidP="00861FFD">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ED2612" w14:textId="77777777" w:rsidR="00861FFD" w:rsidRPr="00503521" w:rsidRDefault="00861FFD" w:rsidP="00861FFD">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3DA5B5A" w14:textId="77777777" w:rsidR="00861FFD" w:rsidRPr="00503521" w:rsidRDefault="00861FFD" w:rsidP="00861FFD">
            <w:pPr>
              <w:keepNext/>
              <w:keepLines/>
              <w:spacing w:after="0"/>
              <w:jc w:val="center"/>
              <w:rPr>
                <w:rFonts w:ascii="Arial" w:eastAsia="DengXian" w:hAnsi="Arial" w:cs="Arial"/>
                <w:sz w:val="18"/>
                <w:szCs w:val="18"/>
              </w:rPr>
            </w:pPr>
            <w:r w:rsidRPr="00503521">
              <w:rPr>
                <w:rFonts w:ascii="Arial" w:eastAsia="DengXian" w:hAnsi="Arial" w:cs="Arial"/>
                <w:sz w:val="18"/>
                <w:szCs w:val="18"/>
              </w:rPr>
              <w:t>3870</w:t>
            </w:r>
          </w:p>
        </w:tc>
        <w:tc>
          <w:tcPr>
            <w:tcW w:w="964" w:type="dxa"/>
            <w:tcBorders>
              <w:top w:val="single" w:sz="4" w:space="0" w:color="auto"/>
              <w:left w:val="single" w:sz="4" w:space="0" w:color="auto"/>
              <w:bottom w:val="single" w:sz="4" w:space="0" w:color="auto"/>
              <w:right w:val="single" w:sz="4" w:space="0" w:color="auto"/>
            </w:tcBorders>
            <w:hideMark/>
          </w:tcPr>
          <w:p w14:paraId="2AEF6B3B" w14:textId="77777777" w:rsidR="00861FFD" w:rsidRPr="00503521" w:rsidRDefault="00861FFD" w:rsidP="00861FFD">
            <w:pPr>
              <w:keepNext/>
              <w:keepLines/>
              <w:spacing w:after="0"/>
              <w:jc w:val="center"/>
              <w:rPr>
                <w:rFonts w:ascii="Arial" w:eastAsia="DengXian" w:hAnsi="Arial" w:cs="Arial"/>
                <w:sz w:val="18"/>
                <w:szCs w:val="18"/>
              </w:rPr>
            </w:pPr>
            <w:r w:rsidRPr="00503521">
              <w:rPr>
                <w:rFonts w:ascii="Arial" w:eastAsia="DengXian" w:hAnsi="Arial" w:cs="Arial" w:hint="eastAsia"/>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DF1809D" w14:textId="77777777" w:rsidR="00861FFD" w:rsidRPr="00503521" w:rsidRDefault="00861FFD" w:rsidP="00861FFD">
            <w:pPr>
              <w:keepNext/>
              <w:keepLines/>
              <w:spacing w:after="0"/>
              <w:jc w:val="center"/>
              <w:rPr>
                <w:rFonts w:ascii="Arial" w:eastAsia="DengXian" w:hAnsi="Arial" w:cs="Arial"/>
                <w:sz w:val="18"/>
                <w:szCs w:val="18"/>
              </w:rPr>
            </w:pPr>
            <w:r w:rsidRPr="00503521">
              <w:rPr>
                <w:rFonts w:ascii="Arial" w:eastAsia="DengXian" w:hAnsi="Arial" w:cs="Arial" w:hint="eastAsia"/>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4DFDA21" w14:textId="77777777" w:rsidR="00861FFD" w:rsidRPr="00503521" w:rsidRDefault="00861FFD" w:rsidP="00861FFD">
            <w:pPr>
              <w:keepNext/>
              <w:keepLines/>
              <w:spacing w:after="0"/>
              <w:jc w:val="center"/>
              <w:rPr>
                <w:rFonts w:ascii="Arial" w:eastAsia="DengXian" w:hAnsi="Arial" w:cs="Arial"/>
                <w:sz w:val="18"/>
                <w:szCs w:val="18"/>
              </w:rPr>
            </w:pPr>
            <w:r w:rsidRPr="00503521">
              <w:rPr>
                <w:rFonts w:ascii="Arial" w:eastAsia="DengXian" w:hAnsi="Arial" w:cs="Arial"/>
                <w:sz w:val="18"/>
                <w:szCs w:val="18"/>
              </w:rPr>
              <w:t>3870</w:t>
            </w:r>
          </w:p>
        </w:tc>
        <w:tc>
          <w:tcPr>
            <w:tcW w:w="977" w:type="dxa"/>
            <w:tcBorders>
              <w:top w:val="single" w:sz="4" w:space="0" w:color="auto"/>
              <w:left w:val="single" w:sz="4" w:space="0" w:color="auto"/>
              <w:bottom w:val="single" w:sz="4" w:space="0" w:color="auto"/>
              <w:right w:val="single" w:sz="4" w:space="0" w:color="auto"/>
            </w:tcBorders>
            <w:hideMark/>
          </w:tcPr>
          <w:p w14:paraId="4AC00EB0" w14:textId="77777777" w:rsidR="00861FFD" w:rsidRPr="00503521" w:rsidRDefault="00861FFD" w:rsidP="00861FFD">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004297" w14:textId="77777777" w:rsidR="00861FFD" w:rsidRPr="00503521" w:rsidRDefault="00861FFD" w:rsidP="00861FFD">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6076DBA" w14:textId="77777777" w:rsidR="00861FFD" w:rsidRPr="00503521" w:rsidRDefault="00861FFD" w:rsidP="00861FFD">
            <w:pPr>
              <w:keepNext/>
              <w:keepLines/>
              <w:spacing w:after="0"/>
              <w:jc w:val="center"/>
              <w:rPr>
                <w:rFonts w:ascii="Arial" w:eastAsia="DengXian" w:hAnsi="Arial" w:cs="Arial"/>
                <w:sz w:val="18"/>
                <w:szCs w:val="18"/>
                <w:lang w:eastAsia="ja-JP"/>
              </w:rPr>
            </w:pPr>
            <w:r w:rsidRPr="00503521">
              <w:rPr>
                <w:rFonts w:ascii="Arial" w:eastAsia="DengXian" w:hAnsi="Arial" w:cs="Arial"/>
                <w:sz w:val="18"/>
                <w:szCs w:val="18"/>
                <w:lang w:eastAsia="ja-JP"/>
              </w:rPr>
              <w:t>N/A</w:t>
            </w:r>
          </w:p>
        </w:tc>
      </w:tr>
    </w:tbl>
    <w:p w14:paraId="0C4AD372" w14:textId="7EA2D407" w:rsidR="00B23892" w:rsidRPr="00503521" w:rsidRDefault="00B23892" w:rsidP="00437121">
      <w:pPr>
        <w:rPr>
          <w:rFonts w:eastAsia="Yu Mincho"/>
          <w:lang w:eastAsia="ja-JP"/>
        </w:rPr>
      </w:pPr>
    </w:p>
    <w:p w14:paraId="660A008C" w14:textId="47DD39EA" w:rsidR="006E561D" w:rsidRPr="00503521" w:rsidRDefault="006E561D" w:rsidP="00F6421E">
      <w:pPr>
        <w:pStyle w:val="Heading2"/>
      </w:pPr>
      <w:bookmarkStart w:id="377" w:name="_Toc170058601"/>
      <w:bookmarkStart w:id="378" w:name="_Toc170059006"/>
      <w:r w:rsidRPr="00503521">
        <w:lastRenderedPageBreak/>
        <w:t>5.5</w:t>
      </w:r>
      <w:r w:rsidR="00F6421E">
        <w:tab/>
      </w:r>
      <w:r w:rsidRPr="00503521">
        <w:t>CA_n25-n77</w:t>
      </w:r>
      <w:bookmarkEnd w:id="377"/>
      <w:bookmarkEnd w:id="378"/>
    </w:p>
    <w:p w14:paraId="28C3DD04" w14:textId="4398B2DE" w:rsidR="006E561D" w:rsidRPr="00503521" w:rsidRDefault="006E561D" w:rsidP="00F6421E">
      <w:pPr>
        <w:pStyle w:val="Heading3"/>
      </w:pPr>
      <w:bookmarkStart w:id="379" w:name="_Toc170058602"/>
      <w:bookmarkStart w:id="380" w:name="_Toc170059007"/>
      <w:r w:rsidRPr="00503521">
        <w:t>5.5.1</w:t>
      </w:r>
      <w:r w:rsidRPr="00503521">
        <w:tab/>
        <w:t>Operating bands for CA</w:t>
      </w:r>
      <w:bookmarkEnd w:id="379"/>
      <w:bookmarkEnd w:id="380"/>
    </w:p>
    <w:p w14:paraId="7D02BA57" w14:textId="5412BE39" w:rsidR="006E561D" w:rsidRPr="00503521" w:rsidRDefault="006E561D" w:rsidP="00E83492">
      <w:pPr>
        <w:pStyle w:val="TH"/>
      </w:pPr>
      <w:r w:rsidRPr="00503521">
        <w:t xml:space="preserve">Table </w:t>
      </w:r>
      <w:r w:rsidRPr="00503521">
        <w:rPr>
          <w:rFonts w:hint="eastAsia"/>
        </w:rPr>
        <w:t>5.5</w:t>
      </w:r>
      <w:r w:rsidRPr="00503521">
        <w:t>.1-1:  CA band combination of band n25+n77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4A665BDE"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39E47" w14:textId="77777777" w:rsidR="006E561D" w:rsidRPr="00503521" w:rsidRDefault="006E561D" w:rsidP="00ED1953">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019B" w14:textId="77777777" w:rsidR="006E561D" w:rsidRPr="00503521" w:rsidRDefault="006E561D" w:rsidP="00ED1953">
            <w:pPr>
              <w:keepNext/>
              <w:keepLines/>
              <w:spacing w:after="0"/>
              <w:jc w:val="center"/>
              <w:rPr>
                <w:rFonts w:ascii="Arial" w:hAnsi="Arial"/>
                <w:b/>
                <w:sz w:val="18"/>
              </w:rPr>
            </w:pPr>
            <w:r w:rsidRPr="00503521">
              <w:rPr>
                <w:rFonts w:ascii="Arial" w:hAnsi="Arial"/>
                <w:b/>
                <w:sz w:val="18"/>
              </w:rPr>
              <w:t>NR Band</w:t>
            </w:r>
          </w:p>
        </w:tc>
      </w:tr>
      <w:tr w:rsidR="006E561D" w:rsidRPr="00503521" w14:paraId="343C27C2"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tcPr>
          <w:p w14:paraId="53DF3534" w14:textId="77777777" w:rsidR="006E561D" w:rsidRPr="00503521" w:rsidRDefault="006E561D" w:rsidP="00ED1953">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25</w:t>
            </w:r>
            <w:r w:rsidRPr="00503521">
              <w:rPr>
                <w:rFonts w:ascii="Arial" w:hAnsi="Arial" w:hint="eastAsia"/>
                <w:sz w:val="18"/>
                <w:lang w:val="en-US" w:eastAsia="zh-CN"/>
              </w:rPr>
              <w:t>-n</w:t>
            </w:r>
            <w:r w:rsidRPr="00503521">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508F8C3" w14:textId="77777777" w:rsidR="006E561D" w:rsidRPr="00503521" w:rsidRDefault="006E561D" w:rsidP="00ED1953">
            <w:pPr>
              <w:keepNext/>
              <w:keepLines/>
              <w:spacing w:after="0"/>
              <w:jc w:val="center"/>
              <w:rPr>
                <w:rFonts w:ascii="Arial" w:hAnsi="Arial"/>
                <w:sz w:val="18"/>
                <w:lang w:val="en-US" w:eastAsia="zh-CN"/>
              </w:rPr>
            </w:pPr>
            <w:r w:rsidRPr="00503521">
              <w:rPr>
                <w:rFonts w:ascii="Arial" w:hAnsi="Arial"/>
                <w:sz w:val="18"/>
                <w:lang w:val="en-US" w:eastAsia="zh-CN"/>
              </w:rPr>
              <w:t>n25</w:t>
            </w:r>
            <w:r w:rsidRPr="00503521">
              <w:rPr>
                <w:rFonts w:ascii="Arial" w:hAnsi="Arial" w:hint="eastAsia"/>
                <w:sz w:val="18"/>
                <w:lang w:val="en-US" w:eastAsia="zh-CN"/>
              </w:rPr>
              <w:t>, n</w:t>
            </w:r>
            <w:r w:rsidRPr="00503521">
              <w:rPr>
                <w:rFonts w:ascii="Arial" w:hAnsi="Arial"/>
                <w:sz w:val="18"/>
                <w:lang w:val="en-US" w:eastAsia="zh-CN"/>
              </w:rPr>
              <w:t>77</w:t>
            </w:r>
          </w:p>
        </w:tc>
      </w:tr>
    </w:tbl>
    <w:p w14:paraId="02CE0BEE" w14:textId="77777777" w:rsidR="006E561D" w:rsidRPr="00503521" w:rsidRDefault="006E561D" w:rsidP="006E561D">
      <w:pPr>
        <w:rPr>
          <w:lang w:eastAsia="zh-CN"/>
        </w:rPr>
      </w:pPr>
    </w:p>
    <w:p w14:paraId="35AC63C2" w14:textId="6E1866CC" w:rsidR="006E561D" w:rsidRPr="00503521" w:rsidRDefault="006E561D" w:rsidP="00F6421E">
      <w:pPr>
        <w:pStyle w:val="Heading3"/>
      </w:pPr>
      <w:bookmarkStart w:id="381" w:name="_Toc170058603"/>
      <w:bookmarkStart w:id="382" w:name="_Toc170059008"/>
      <w:r w:rsidRPr="00503521">
        <w:t>5.5.2</w:t>
      </w:r>
      <w:r w:rsidRPr="00503521">
        <w:tab/>
        <w:t>Maximum output power for inter-band CA</w:t>
      </w:r>
      <w:bookmarkEnd w:id="381"/>
      <w:bookmarkEnd w:id="382"/>
    </w:p>
    <w:p w14:paraId="317BC918" w14:textId="392C9500" w:rsidR="006E561D" w:rsidRPr="00503521" w:rsidRDefault="006E561D" w:rsidP="009539EC">
      <w:pPr>
        <w:pStyle w:val="TH"/>
      </w:pPr>
      <w:r w:rsidRPr="00503521">
        <w:t xml:space="preserve">Table </w:t>
      </w:r>
      <w:r w:rsidRPr="00503521">
        <w:rPr>
          <w:rFonts w:hint="eastAsia"/>
        </w:rPr>
        <w:t>5.5</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255FD4A1" w14:textId="77777777" w:rsidTr="00ED1953">
        <w:trPr>
          <w:jc w:val="center"/>
        </w:trPr>
        <w:tc>
          <w:tcPr>
            <w:tcW w:w="1705" w:type="dxa"/>
            <w:shd w:val="clear" w:color="auto" w:fill="D9D9D9" w:themeFill="background1" w:themeFillShade="D9"/>
            <w:vAlign w:val="center"/>
          </w:tcPr>
          <w:p w14:paraId="74DE705D"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89870A"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B0E49CB"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E31F5AB"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DAA83F4"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194F198"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A0538C6"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2AAAF1FC" w14:textId="77777777" w:rsidTr="00ED1953">
        <w:trPr>
          <w:jc w:val="center"/>
        </w:trPr>
        <w:tc>
          <w:tcPr>
            <w:tcW w:w="1705" w:type="dxa"/>
            <w:vAlign w:val="center"/>
          </w:tcPr>
          <w:p w14:paraId="686CF004" w14:textId="77777777" w:rsidR="006E561D" w:rsidRPr="00503521" w:rsidRDefault="006E561D"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CA_n25A-n77A</w:t>
            </w:r>
          </w:p>
        </w:tc>
        <w:tc>
          <w:tcPr>
            <w:tcW w:w="1260" w:type="dxa"/>
          </w:tcPr>
          <w:p w14:paraId="3640A6E4" w14:textId="77777777" w:rsidR="006E561D" w:rsidRPr="00503521" w:rsidRDefault="006E561D" w:rsidP="00ED1953">
            <w:pPr>
              <w:keepNext/>
              <w:keepLines/>
              <w:spacing w:after="0"/>
              <w:jc w:val="center"/>
              <w:rPr>
                <w:rFonts w:ascii="Arial" w:hAnsi="Arial" w:cs="Arial"/>
                <w:sz w:val="18"/>
                <w:szCs w:val="24"/>
                <w:lang w:val="en-US" w:eastAsia="zh-TW"/>
              </w:rPr>
            </w:pPr>
          </w:p>
        </w:tc>
        <w:tc>
          <w:tcPr>
            <w:tcW w:w="1260" w:type="dxa"/>
          </w:tcPr>
          <w:p w14:paraId="694F3FB5" w14:textId="77777777" w:rsidR="006E561D" w:rsidRPr="00503521" w:rsidRDefault="006E561D" w:rsidP="00ED1953">
            <w:pPr>
              <w:keepNext/>
              <w:keepLines/>
              <w:spacing w:after="0"/>
              <w:jc w:val="center"/>
              <w:rPr>
                <w:rFonts w:ascii="Arial" w:hAnsi="Arial"/>
                <w:sz w:val="18"/>
                <w:szCs w:val="24"/>
                <w:lang w:val="en-US" w:eastAsia="ko-KR"/>
              </w:rPr>
            </w:pPr>
          </w:p>
        </w:tc>
        <w:tc>
          <w:tcPr>
            <w:tcW w:w="1260" w:type="dxa"/>
          </w:tcPr>
          <w:p w14:paraId="204BFC84" w14:textId="77777777" w:rsidR="006E561D" w:rsidRPr="00503521" w:rsidRDefault="006E561D" w:rsidP="00ED1953">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E230DCD" w14:textId="77777777" w:rsidR="006E561D" w:rsidRPr="00503521" w:rsidRDefault="006E561D" w:rsidP="00ED1953">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1D52DA4" w14:textId="77777777" w:rsidR="006E561D" w:rsidRPr="00503521" w:rsidRDefault="006E561D" w:rsidP="00ED1953">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A44C0F3" w14:textId="77777777" w:rsidR="006E561D" w:rsidRPr="00503521" w:rsidRDefault="006E561D" w:rsidP="00ED1953">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6E561D" w:rsidRPr="00503521" w14:paraId="5CB40E63" w14:textId="77777777" w:rsidTr="00ED1953">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B1223DD" w14:textId="77777777" w:rsidR="006E561D" w:rsidRPr="00503521" w:rsidRDefault="006E561D" w:rsidP="00ED1953">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01F6D4E4" w14:textId="77777777" w:rsidR="006E561D" w:rsidRPr="00503521" w:rsidRDefault="006E561D" w:rsidP="00ED1953">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551EF30" w14:textId="77777777" w:rsidR="006E561D" w:rsidRPr="00503521" w:rsidRDefault="006E561D" w:rsidP="00ED1953">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635205C4" w14:textId="77777777" w:rsidR="006E561D" w:rsidRPr="00503521" w:rsidRDefault="006E561D" w:rsidP="00ED1953">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tbl>
    <w:p w14:paraId="0298D22C" w14:textId="77777777" w:rsidR="006E561D" w:rsidRPr="00503521" w:rsidRDefault="006E561D" w:rsidP="006E561D"/>
    <w:p w14:paraId="3BC38C2B" w14:textId="7E5CE242" w:rsidR="006E561D" w:rsidRPr="00503521" w:rsidRDefault="006E561D" w:rsidP="009539EC">
      <w:pPr>
        <w:pStyle w:val="TH"/>
      </w:pPr>
      <w:r w:rsidRPr="00503521">
        <w:t xml:space="preserve">Table </w:t>
      </w:r>
      <w:r w:rsidRPr="00503521">
        <w:rPr>
          <w:rFonts w:hint="eastAsia"/>
        </w:rPr>
        <w:t>5.5</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1DA9149B" w14:textId="77777777" w:rsidTr="00ED1953">
        <w:trPr>
          <w:jc w:val="center"/>
        </w:trPr>
        <w:tc>
          <w:tcPr>
            <w:tcW w:w="1705" w:type="dxa"/>
            <w:shd w:val="clear" w:color="auto" w:fill="D9D9D9" w:themeFill="background1" w:themeFillShade="D9"/>
            <w:vAlign w:val="center"/>
          </w:tcPr>
          <w:p w14:paraId="57E53194"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EABD116"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080F60E"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E6C78B7"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25FC13F"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E8573A3"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0B227AF"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072E3EB3" w14:textId="77777777" w:rsidTr="00ED1953">
        <w:trPr>
          <w:jc w:val="center"/>
        </w:trPr>
        <w:tc>
          <w:tcPr>
            <w:tcW w:w="1705" w:type="dxa"/>
            <w:vAlign w:val="center"/>
          </w:tcPr>
          <w:p w14:paraId="7A884257" w14:textId="77777777" w:rsidR="006E561D" w:rsidRPr="00503521" w:rsidRDefault="006E561D"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CA_n25A-n77A</w:t>
            </w:r>
          </w:p>
        </w:tc>
        <w:tc>
          <w:tcPr>
            <w:tcW w:w="1260" w:type="dxa"/>
          </w:tcPr>
          <w:p w14:paraId="5866011C" w14:textId="77777777" w:rsidR="006E561D" w:rsidRPr="00503521" w:rsidRDefault="006E561D" w:rsidP="00ED1953">
            <w:pPr>
              <w:keepNext/>
              <w:keepLines/>
              <w:spacing w:after="0"/>
              <w:jc w:val="center"/>
              <w:rPr>
                <w:rFonts w:ascii="Arial" w:hAnsi="Arial" w:cs="Arial"/>
                <w:sz w:val="18"/>
                <w:szCs w:val="24"/>
                <w:lang w:val="en-US" w:eastAsia="zh-TW"/>
              </w:rPr>
            </w:pPr>
          </w:p>
        </w:tc>
        <w:tc>
          <w:tcPr>
            <w:tcW w:w="1260" w:type="dxa"/>
          </w:tcPr>
          <w:p w14:paraId="5C45729A" w14:textId="77777777" w:rsidR="006E561D" w:rsidRPr="00503521" w:rsidRDefault="006E561D" w:rsidP="00ED1953">
            <w:pPr>
              <w:keepNext/>
              <w:keepLines/>
              <w:spacing w:after="0"/>
              <w:jc w:val="center"/>
              <w:rPr>
                <w:rFonts w:ascii="Arial" w:hAnsi="Arial"/>
                <w:sz w:val="18"/>
                <w:szCs w:val="24"/>
                <w:lang w:val="en-US" w:eastAsia="ko-KR"/>
              </w:rPr>
            </w:pPr>
          </w:p>
        </w:tc>
        <w:tc>
          <w:tcPr>
            <w:tcW w:w="1260" w:type="dxa"/>
          </w:tcPr>
          <w:p w14:paraId="6F4A5935" w14:textId="77777777" w:rsidR="006E561D" w:rsidRPr="00503521" w:rsidRDefault="006E561D" w:rsidP="00ED1953">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24D293D" w14:textId="77777777" w:rsidR="006E561D" w:rsidRPr="00503521" w:rsidRDefault="006E561D" w:rsidP="00ED1953">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533BAB0" w14:textId="77777777" w:rsidR="006E561D" w:rsidRPr="00503521" w:rsidRDefault="006E561D" w:rsidP="00ED1953">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1C8DCE40" w14:textId="77777777" w:rsidR="006E561D" w:rsidRPr="00503521" w:rsidRDefault="006E561D" w:rsidP="00ED1953">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6E561D" w:rsidRPr="00503521" w14:paraId="4BB86026" w14:textId="77777777" w:rsidTr="00ED1953">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4281D84" w14:textId="77777777" w:rsidR="006E561D" w:rsidRPr="00503521" w:rsidRDefault="006E561D" w:rsidP="00ED1953">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6201052D" w14:textId="77777777" w:rsidR="006E561D" w:rsidRPr="00503521" w:rsidRDefault="006E561D" w:rsidP="00ED1953">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C308057" w14:textId="77777777" w:rsidR="006E561D" w:rsidRPr="00503521" w:rsidRDefault="006E561D" w:rsidP="00ED1953">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7B4D63C6" w14:textId="77777777" w:rsidR="006E561D" w:rsidRPr="00503521" w:rsidRDefault="006E561D" w:rsidP="006E561D"/>
    <w:p w14:paraId="62F99831" w14:textId="4C610632" w:rsidR="006E561D" w:rsidRPr="00503521" w:rsidRDefault="006E561D" w:rsidP="00F6421E">
      <w:pPr>
        <w:pStyle w:val="Heading3"/>
      </w:pPr>
      <w:bookmarkStart w:id="383" w:name="_Toc170058604"/>
      <w:bookmarkStart w:id="384" w:name="_Toc170059009"/>
      <w:r w:rsidRPr="00503521">
        <w:t>5.5.3</w:t>
      </w:r>
      <w:r w:rsidRPr="00503521">
        <w:tab/>
        <w:t>MSD scenario studies</w:t>
      </w:r>
      <w:bookmarkEnd w:id="383"/>
      <w:bookmarkEnd w:id="384"/>
    </w:p>
    <w:p w14:paraId="1C5073FB" w14:textId="0B6A1709" w:rsidR="006E561D" w:rsidRPr="00503521" w:rsidRDefault="006E561D" w:rsidP="006E561D">
      <w:r w:rsidRPr="00503521">
        <w:t xml:space="preserve">Table 5.5.3-1 and 5.5.3-2 summarizes frequency ranges where harmonics mixing, cross band leakage, IMD interferences occur for CA_ n25-n77. </w:t>
      </w:r>
    </w:p>
    <w:p w14:paraId="557E3867" w14:textId="00027BFB" w:rsidR="006E561D" w:rsidRPr="00503521" w:rsidRDefault="006E561D" w:rsidP="009539EC">
      <w:pPr>
        <w:pStyle w:val="TH"/>
      </w:pPr>
      <w:r w:rsidRPr="00503521">
        <w:t xml:space="preserve">Table </w:t>
      </w:r>
      <w:r w:rsidRPr="00503521">
        <w:rPr>
          <w:rFonts w:hint="eastAsia"/>
        </w:rPr>
        <w:t>5.5</w:t>
      </w:r>
      <w:r w:rsidRPr="00503521">
        <w:t>.3-1: MSD scenarios for CA_n25-n77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30E62E94" w14:textId="77777777" w:rsidTr="00ED1953">
        <w:trPr>
          <w:trHeight w:val="443"/>
        </w:trPr>
        <w:tc>
          <w:tcPr>
            <w:tcW w:w="1795" w:type="dxa"/>
            <w:shd w:val="clear" w:color="auto" w:fill="D9D9D9" w:themeFill="background1" w:themeFillShade="D9"/>
          </w:tcPr>
          <w:p w14:paraId="6646A78D" w14:textId="77777777" w:rsidR="006E561D" w:rsidRPr="00503521" w:rsidRDefault="006E561D" w:rsidP="00ED1953">
            <w:pPr>
              <w:spacing w:after="0"/>
              <w:rPr>
                <w:b/>
                <w:lang w:eastAsia="zh-CN"/>
              </w:rPr>
            </w:pPr>
          </w:p>
        </w:tc>
        <w:tc>
          <w:tcPr>
            <w:tcW w:w="2736" w:type="dxa"/>
            <w:shd w:val="clear" w:color="auto" w:fill="D9D9D9" w:themeFill="background1" w:themeFillShade="D9"/>
          </w:tcPr>
          <w:p w14:paraId="3F96A7C9" w14:textId="77777777" w:rsidR="006E561D" w:rsidRPr="00503521" w:rsidRDefault="006E561D" w:rsidP="00ED1953">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1AFA283" w14:textId="77777777" w:rsidR="006E561D" w:rsidRPr="00503521" w:rsidRDefault="006E561D" w:rsidP="00ED1953">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9FA42ED" w14:textId="77777777" w:rsidR="006E561D" w:rsidRPr="00503521" w:rsidRDefault="006E561D" w:rsidP="00ED1953">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63CF59D6" w14:textId="77777777" w:rsidTr="00ED1953">
        <w:trPr>
          <w:trHeight w:val="305"/>
        </w:trPr>
        <w:tc>
          <w:tcPr>
            <w:tcW w:w="1795" w:type="dxa"/>
          </w:tcPr>
          <w:p w14:paraId="0995AB40" w14:textId="77777777" w:rsidR="006E561D" w:rsidRPr="00503521" w:rsidRDefault="006E561D" w:rsidP="00ED1953">
            <w:pPr>
              <w:spacing w:after="0"/>
              <w:rPr>
                <w:rFonts w:ascii="Arial" w:hAnsi="Arial"/>
                <w:b/>
                <w:sz w:val="18"/>
                <w:lang w:eastAsia="zh-CN"/>
              </w:rPr>
            </w:pPr>
            <w:r w:rsidRPr="00503521">
              <w:rPr>
                <w:rFonts w:ascii="Arial" w:hAnsi="Arial" w:hint="eastAsia"/>
                <w:b/>
                <w:sz w:val="18"/>
                <w:lang w:eastAsia="zh-CN"/>
              </w:rPr>
              <w:t>H</w:t>
            </w:r>
            <w:r w:rsidRPr="00503521">
              <w:rPr>
                <w:rFonts w:ascii="Arial" w:hAnsi="Arial"/>
                <w:b/>
                <w:sz w:val="18"/>
                <w:lang w:eastAsia="zh-CN"/>
              </w:rPr>
              <w:t>armonics mixing</w:t>
            </w:r>
          </w:p>
        </w:tc>
        <w:tc>
          <w:tcPr>
            <w:tcW w:w="2736" w:type="dxa"/>
          </w:tcPr>
          <w:p w14:paraId="4DD774AA" w14:textId="77777777" w:rsidR="006E561D" w:rsidRPr="00503521" w:rsidRDefault="006E561D" w:rsidP="00ED1953">
            <w:pPr>
              <w:keepNext/>
              <w:keepLines/>
              <w:spacing w:after="0"/>
              <w:rPr>
                <w:rFonts w:ascii="Arial" w:hAnsi="Arial"/>
                <w:sz w:val="18"/>
                <w:lang w:eastAsia="zh-CN"/>
              </w:rPr>
            </w:pPr>
            <w:r w:rsidRPr="00503521">
              <w:rPr>
                <w:rFonts w:ascii="Arial" w:hAnsi="Arial"/>
                <w:sz w:val="18"/>
                <w:lang w:eastAsia="zh-CN"/>
              </w:rPr>
              <w:t>n77 (</w:t>
            </w:r>
            <w:r w:rsidRPr="00503521">
              <w:rPr>
                <w:rFonts w:ascii="Arial" w:hAnsi="Arial" w:hint="eastAsia"/>
                <w:sz w:val="18"/>
                <w:lang w:eastAsia="zh-CN"/>
              </w:rPr>
              <w:t>UL1/DL2</w:t>
            </w:r>
            <w:r w:rsidRPr="00503521">
              <w:rPr>
                <w:rFonts w:ascii="Arial" w:hAnsi="Arial"/>
                <w:sz w:val="18"/>
                <w:lang w:eastAsia="zh-CN"/>
              </w:rPr>
              <w:t>)</w:t>
            </w:r>
          </w:p>
        </w:tc>
        <w:tc>
          <w:tcPr>
            <w:tcW w:w="2694" w:type="dxa"/>
          </w:tcPr>
          <w:p w14:paraId="5DA3835C" w14:textId="77777777" w:rsidR="006E561D" w:rsidRPr="00503521" w:rsidRDefault="006E561D" w:rsidP="00ED1953">
            <w:pPr>
              <w:keepNext/>
              <w:keepLines/>
              <w:spacing w:after="0"/>
              <w:rPr>
                <w:rFonts w:ascii="Arial" w:hAnsi="Arial"/>
                <w:sz w:val="18"/>
                <w:lang w:eastAsia="zh-CN"/>
              </w:rPr>
            </w:pPr>
            <w:r w:rsidRPr="00503521">
              <w:rPr>
                <w:rFonts w:ascii="Arial" w:hAnsi="Arial"/>
                <w:sz w:val="18"/>
                <w:lang w:eastAsia="zh-CN"/>
              </w:rPr>
              <w:t>n25</w:t>
            </w:r>
          </w:p>
        </w:tc>
        <w:tc>
          <w:tcPr>
            <w:tcW w:w="2406" w:type="dxa"/>
          </w:tcPr>
          <w:p w14:paraId="64F345F3" w14:textId="77777777" w:rsidR="006E561D" w:rsidRPr="00503521" w:rsidRDefault="006E561D" w:rsidP="00ED1953">
            <w:pPr>
              <w:keepNext/>
              <w:keepLines/>
              <w:spacing w:after="0"/>
              <w:rPr>
                <w:rFonts w:ascii="Arial" w:hAnsi="Arial"/>
                <w:sz w:val="18"/>
                <w:lang w:eastAsia="zh-CN"/>
              </w:rPr>
            </w:pPr>
            <w:r w:rsidRPr="00503521">
              <w:rPr>
                <w:rFonts w:ascii="Arial" w:hAnsi="Arial" w:hint="eastAsia"/>
                <w:sz w:val="18"/>
                <w:lang w:eastAsia="zh-CN"/>
              </w:rPr>
              <w:t>Y</w:t>
            </w:r>
            <w:r w:rsidRPr="00503521">
              <w:rPr>
                <w:rFonts w:ascii="Arial" w:hAnsi="Arial"/>
                <w:sz w:val="18"/>
                <w:lang w:eastAsia="zh-CN"/>
              </w:rPr>
              <w:t>es</w:t>
            </w:r>
          </w:p>
        </w:tc>
      </w:tr>
      <w:tr w:rsidR="00503521" w:rsidRPr="00503521" w14:paraId="505E4F45" w14:textId="77777777" w:rsidTr="00ED1953">
        <w:trPr>
          <w:trHeight w:val="305"/>
        </w:trPr>
        <w:tc>
          <w:tcPr>
            <w:tcW w:w="1795" w:type="dxa"/>
            <w:vMerge w:val="restart"/>
          </w:tcPr>
          <w:p w14:paraId="24B6496D" w14:textId="77777777" w:rsidR="006E561D" w:rsidRPr="00503521" w:rsidRDefault="006E561D" w:rsidP="00ED1953">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002B968B" w14:textId="77777777" w:rsidR="006E561D" w:rsidRPr="00503521" w:rsidRDefault="006E561D" w:rsidP="00ED1953">
            <w:pPr>
              <w:keepNext/>
              <w:keepLines/>
              <w:spacing w:after="0"/>
              <w:rPr>
                <w:rFonts w:ascii="Arial" w:hAnsi="Arial"/>
                <w:sz w:val="18"/>
              </w:rPr>
            </w:pPr>
            <w:r w:rsidRPr="00503521">
              <w:rPr>
                <w:rFonts w:ascii="Arial" w:hAnsi="Arial"/>
                <w:sz w:val="18"/>
              </w:rPr>
              <w:t>IMD 2 (1st order of n25 UL + 1st order of n77 UL)</w:t>
            </w:r>
          </w:p>
        </w:tc>
        <w:tc>
          <w:tcPr>
            <w:tcW w:w="2694" w:type="dxa"/>
          </w:tcPr>
          <w:p w14:paraId="233B11F6"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2C2CDE71"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r w:rsidR="00503521" w:rsidRPr="00503521" w14:paraId="089DC392" w14:textId="77777777" w:rsidTr="00ED1953">
        <w:trPr>
          <w:trHeight w:val="305"/>
        </w:trPr>
        <w:tc>
          <w:tcPr>
            <w:tcW w:w="1795" w:type="dxa"/>
            <w:vMerge/>
          </w:tcPr>
          <w:p w14:paraId="4D13E913" w14:textId="77777777" w:rsidR="006E561D" w:rsidRPr="00503521" w:rsidRDefault="006E561D" w:rsidP="00ED1953">
            <w:pPr>
              <w:spacing w:after="0"/>
              <w:rPr>
                <w:rFonts w:ascii="Arial" w:hAnsi="Arial"/>
                <w:b/>
                <w:sz w:val="18"/>
              </w:rPr>
            </w:pPr>
          </w:p>
        </w:tc>
        <w:tc>
          <w:tcPr>
            <w:tcW w:w="2736" w:type="dxa"/>
          </w:tcPr>
          <w:p w14:paraId="0FE16408" w14:textId="77777777" w:rsidR="006E561D" w:rsidRPr="00503521" w:rsidRDefault="006E561D" w:rsidP="00ED1953">
            <w:pPr>
              <w:keepNext/>
              <w:keepLines/>
              <w:spacing w:after="0"/>
              <w:rPr>
                <w:rFonts w:ascii="Arial" w:hAnsi="Arial"/>
                <w:sz w:val="18"/>
              </w:rPr>
            </w:pPr>
            <w:r w:rsidRPr="00503521">
              <w:rPr>
                <w:rFonts w:ascii="Arial" w:hAnsi="Arial"/>
                <w:sz w:val="18"/>
              </w:rPr>
              <w:t>IMD 4 (3rd order of n25 UL + 1st order of n77 UL)</w:t>
            </w:r>
          </w:p>
        </w:tc>
        <w:tc>
          <w:tcPr>
            <w:tcW w:w="2694" w:type="dxa"/>
          </w:tcPr>
          <w:p w14:paraId="54C7507C"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7D678D1E"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r w:rsidR="00503521" w:rsidRPr="00503521" w14:paraId="2B5C79C3" w14:textId="77777777" w:rsidTr="00ED1953">
        <w:trPr>
          <w:trHeight w:val="305"/>
        </w:trPr>
        <w:tc>
          <w:tcPr>
            <w:tcW w:w="1795" w:type="dxa"/>
            <w:vMerge/>
          </w:tcPr>
          <w:p w14:paraId="27645B55" w14:textId="77777777" w:rsidR="006E561D" w:rsidRPr="00503521" w:rsidRDefault="006E561D" w:rsidP="00ED1953">
            <w:pPr>
              <w:spacing w:after="0"/>
              <w:rPr>
                <w:rFonts w:ascii="Arial" w:hAnsi="Arial"/>
                <w:b/>
                <w:sz w:val="18"/>
              </w:rPr>
            </w:pPr>
          </w:p>
        </w:tc>
        <w:tc>
          <w:tcPr>
            <w:tcW w:w="2736" w:type="dxa"/>
          </w:tcPr>
          <w:p w14:paraId="5010948F" w14:textId="77777777" w:rsidR="006E561D" w:rsidRPr="00503521" w:rsidRDefault="006E561D" w:rsidP="00ED1953">
            <w:pPr>
              <w:keepNext/>
              <w:keepLines/>
              <w:spacing w:after="0"/>
              <w:rPr>
                <w:rFonts w:ascii="Arial" w:hAnsi="Arial"/>
                <w:sz w:val="18"/>
              </w:rPr>
            </w:pPr>
            <w:r w:rsidRPr="00503521">
              <w:rPr>
                <w:rFonts w:ascii="Arial" w:hAnsi="Arial"/>
                <w:sz w:val="18"/>
              </w:rPr>
              <w:t>IMD 5 (3rd order of n25 UL + 2nd order of n77 UL)</w:t>
            </w:r>
          </w:p>
        </w:tc>
        <w:tc>
          <w:tcPr>
            <w:tcW w:w="2694" w:type="dxa"/>
          </w:tcPr>
          <w:p w14:paraId="27201322"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148AC962"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bl>
    <w:p w14:paraId="15B7FA6B" w14:textId="7A5AF923" w:rsidR="006E561D" w:rsidRPr="00503521" w:rsidRDefault="006E561D" w:rsidP="009539EC">
      <w:pPr>
        <w:pStyle w:val="TH"/>
      </w:pPr>
      <w:r w:rsidRPr="00503521">
        <w:t xml:space="preserve">Table </w:t>
      </w:r>
      <w:r w:rsidRPr="00503521">
        <w:rPr>
          <w:rFonts w:hint="eastAsia"/>
        </w:rPr>
        <w:t>5.5</w:t>
      </w:r>
      <w:r w:rsidRPr="00503521">
        <w:t>.3-2: MSD scenarios for CA_n25-n77 with total power class 1.5</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75EE96A6" w14:textId="77777777" w:rsidTr="00ED1953">
        <w:trPr>
          <w:trHeight w:val="443"/>
        </w:trPr>
        <w:tc>
          <w:tcPr>
            <w:tcW w:w="1795" w:type="dxa"/>
            <w:shd w:val="clear" w:color="auto" w:fill="D9D9D9" w:themeFill="background1" w:themeFillShade="D9"/>
          </w:tcPr>
          <w:p w14:paraId="4E0EA6C6" w14:textId="77777777" w:rsidR="006E561D" w:rsidRPr="00503521" w:rsidRDefault="006E561D" w:rsidP="00ED1953">
            <w:pPr>
              <w:spacing w:after="0"/>
              <w:rPr>
                <w:b/>
                <w:lang w:eastAsia="zh-CN"/>
              </w:rPr>
            </w:pPr>
          </w:p>
        </w:tc>
        <w:tc>
          <w:tcPr>
            <w:tcW w:w="2736" w:type="dxa"/>
            <w:shd w:val="clear" w:color="auto" w:fill="D9D9D9" w:themeFill="background1" w:themeFillShade="D9"/>
          </w:tcPr>
          <w:p w14:paraId="2320D3D9" w14:textId="77777777" w:rsidR="006E561D" w:rsidRPr="00503521" w:rsidRDefault="006E561D" w:rsidP="00ED1953">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D6BDE1C" w14:textId="77777777" w:rsidR="006E561D" w:rsidRPr="00503521" w:rsidRDefault="006E561D" w:rsidP="00ED1953">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6E34AD70" w14:textId="77777777" w:rsidR="006E561D" w:rsidRPr="00503521" w:rsidRDefault="006E561D" w:rsidP="00ED1953">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552538B0" w14:textId="77777777" w:rsidTr="00ED1953">
        <w:trPr>
          <w:trHeight w:val="305"/>
        </w:trPr>
        <w:tc>
          <w:tcPr>
            <w:tcW w:w="1795" w:type="dxa"/>
          </w:tcPr>
          <w:p w14:paraId="5D164CF9" w14:textId="77777777" w:rsidR="006E561D" w:rsidRPr="00503521" w:rsidRDefault="006E561D" w:rsidP="00ED1953">
            <w:pPr>
              <w:spacing w:after="0"/>
              <w:rPr>
                <w:rFonts w:ascii="Arial" w:hAnsi="Arial"/>
                <w:b/>
                <w:sz w:val="18"/>
              </w:rPr>
            </w:pPr>
            <w:r w:rsidRPr="00503521">
              <w:rPr>
                <w:rFonts w:ascii="Arial" w:hAnsi="Arial" w:hint="eastAsia"/>
                <w:b/>
                <w:sz w:val="18"/>
                <w:lang w:eastAsia="zh-CN"/>
              </w:rPr>
              <w:t>H</w:t>
            </w:r>
            <w:r w:rsidRPr="00503521">
              <w:rPr>
                <w:rFonts w:ascii="Arial" w:hAnsi="Arial"/>
                <w:b/>
                <w:sz w:val="18"/>
                <w:lang w:eastAsia="zh-CN"/>
              </w:rPr>
              <w:t>armonics mixing</w:t>
            </w:r>
          </w:p>
        </w:tc>
        <w:tc>
          <w:tcPr>
            <w:tcW w:w="2736" w:type="dxa"/>
          </w:tcPr>
          <w:p w14:paraId="3B93D13C" w14:textId="77777777" w:rsidR="006E561D" w:rsidRPr="00503521" w:rsidRDefault="006E561D" w:rsidP="00ED1953">
            <w:pPr>
              <w:keepNext/>
              <w:keepLines/>
              <w:spacing w:after="0"/>
              <w:rPr>
                <w:rFonts w:ascii="Arial" w:hAnsi="Arial"/>
                <w:sz w:val="18"/>
                <w:lang w:eastAsia="zh-CN"/>
              </w:rPr>
            </w:pPr>
            <w:r w:rsidRPr="00503521">
              <w:rPr>
                <w:rFonts w:ascii="Arial" w:hAnsi="Arial"/>
                <w:sz w:val="18"/>
                <w:lang w:eastAsia="zh-CN"/>
              </w:rPr>
              <w:t>n77 (</w:t>
            </w:r>
            <w:r w:rsidRPr="00503521">
              <w:rPr>
                <w:rFonts w:ascii="Arial" w:hAnsi="Arial" w:hint="eastAsia"/>
                <w:sz w:val="18"/>
                <w:lang w:eastAsia="zh-CN"/>
              </w:rPr>
              <w:t>UL1/DL2</w:t>
            </w:r>
            <w:r w:rsidRPr="00503521">
              <w:rPr>
                <w:rFonts w:ascii="Arial" w:hAnsi="Arial"/>
                <w:sz w:val="18"/>
                <w:lang w:eastAsia="zh-CN"/>
              </w:rPr>
              <w:t>)</w:t>
            </w:r>
          </w:p>
        </w:tc>
        <w:tc>
          <w:tcPr>
            <w:tcW w:w="2694" w:type="dxa"/>
          </w:tcPr>
          <w:p w14:paraId="30CED067" w14:textId="77777777" w:rsidR="006E561D" w:rsidRPr="00503521" w:rsidRDefault="006E561D" w:rsidP="00ED1953">
            <w:pPr>
              <w:keepNext/>
              <w:keepLines/>
              <w:spacing w:after="0"/>
              <w:rPr>
                <w:rFonts w:ascii="Arial" w:hAnsi="Arial"/>
                <w:sz w:val="18"/>
              </w:rPr>
            </w:pPr>
            <w:r w:rsidRPr="00503521">
              <w:rPr>
                <w:rFonts w:ascii="Arial" w:hAnsi="Arial"/>
                <w:sz w:val="18"/>
                <w:lang w:eastAsia="zh-CN"/>
              </w:rPr>
              <w:t>n25</w:t>
            </w:r>
          </w:p>
        </w:tc>
        <w:tc>
          <w:tcPr>
            <w:tcW w:w="2406" w:type="dxa"/>
          </w:tcPr>
          <w:p w14:paraId="091DBE96"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r w:rsidR="00503521" w:rsidRPr="00503521" w14:paraId="1EB1A8B5" w14:textId="77777777" w:rsidTr="00ED1953">
        <w:trPr>
          <w:trHeight w:val="305"/>
        </w:trPr>
        <w:tc>
          <w:tcPr>
            <w:tcW w:w="1795" w:type="dxa"/>
            <w:vMerge w:val="restart"/>
          </w:tcPr>
          <w:p w14:paraId="0FFC9A9F" w14:textId="77777777" w:rsidR="006E561D" w:rsidRPr="00503521" w:rsidRDefault="006E561D" w:rsidP="00ED1953">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68C481B4" w14:textId="77777777" w:rsidR="006E561D" w:rsidRPr="00503521" w:rsidRDefault="006E561D" w:rsidP="00ED1953">
            <w:pPr>
              <w:keepNext/>
              <w:keepLines/>
              <w:spacing w:after="0"/>
              <w:rPr>
                <w:rFonts w:ascii="Arial" w:hAnsi="Arial"/>
                <w:sz w:val="18"/>
              </w:rPr>
            </w:pPr>
            <w:r w:rsidRPr="00503521">
              <w:rPr>
                <w:rFonts w:ascii="Arial" w:hAnsi="Arial"/>
                <w:sz w:val="18"/>
              </w:rPr>
              <w:t>IMD 2 (1st order of n25 UL + 1st order of n77 UL)</w:t>
            </w:r>
          </w:p>
        </w:tc>
        <w:tc>
          <w:tcPr>
            <w:tcW w:w="2694" w:type="dxa"/>
          </w:tcPr>
          <w:p w14:paraId="55B0BC38"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78318469"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r w:rsidR="00503521" w:rsidRPr="00503521" w14:paraId="68C0A22E" w14:textId="77777777" w:rsidTr="00ED1953">
        <w:trPr>
          <w:trHeight w:val="305"/>
        </w:trPr>
        <w:tc>
          <w:tcPr>
            <w:tcW w:w="1795" w:type="dxa"/>
            <w:vMerge/>
          </w:tcPr>
          <w:p w14:paraId="20A1E546" w14:textId="77777777" w:rsidR="006E561D" w:rsidRPr="00503521" w:rsidRDefault="006E561D" w:rsidP="00ED1953">
            <w:pPr>
              <w:spacing w:after="0"/>
              <w:rPr>
                <w:rFonts w:ascii="Arial" w:hAnsi="Arial"/>
                <w:b/>
                <w:sz w:val="18"/>
              </w:rPr>
            </w:pPr>
          </w:p>
        </w:tc>
        <w:tc>
          <w:tcPr>
            <w:tcW w:w="2736" w:type="dxa"/>
          </w:tcPr>
          <w:p w14:paraId="7DE566C6" w14:textId="77777777" w:rsidR="006E561D" w:rsidRPr="00503521" w:rsidRDefault="006E561D" w:rsidP="00ED1953">
            <w:pPr>
              <w:keepNext/>
              <w:keepLines/>
              <w:spacing w:after="0"/>
              <w:rPr>
                <w:rFonts w:ascii="Arial" w:hAnsi="Arial"/>
                <w:sz w:val="18"/>
              </w:rPr>
            </w:pPr>
            <w:r w:rsidRPr="00503521">
              <w:rPr>
                <w:rFonts w:ascii="Arial" w:hAnsi="Arial"/>
                <w:sz w:val="18"/>
              </w:rPr>
              <w:t>IMD 4 (3rd order of n25 UL + 1st order of n77 UL)</w:t>
            </w:r>
          </w:p>
        </w:tc>
        <w:tc>
          <w:tcPr>
            <w:tcW w:w="2694" w:type="dxa"/>
          </w:tcPr>
          <w:p w14:paraId="64A4AA8C"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1C2F9700"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r w:rsidR="006E561D" w:rsidRPr="00503521" w14:paraId="723C3057" w14:textId="77777777" w:rsidTr="00ED1953">
        <w:trPr>
          <w:trHeight w:val="305"/>
        </w:trPr>
        <w:tc>
          <w:tcPr>
            <w:tcW w:w="1795" w:type="dxa"/>
            <w:vMerge/>
          </w:tcPr>
          <w:p w14:paraId="411AADFB" w14:textId="77777777" w:rsidR="006E561D" w:rsidRPr="00503521" w:rsidRDefault="006E561D" w:rsidP="00ED1953">
            <w:pPr>
              <w:spacing w:after="0"/>
              <w:rPr>
                <w:rFonts w:ascii="Arial" w:hAnsi="Arial"/>
                <w:b/>
                <w:sz w:val="18"/>
              </w:rPr>
            </w:pPr>
          </w:p>
        </w:tc>
        <w:tc>
          <w:tcPr>
            <w:tcW w:w="2736" w:type="dxa"/>
          </w:tcPr>
          <w:p w14:paraId="379145E8" w14:textId="77777777" w:rsidR="006E561D" w:rsidRPr="00503521" w:rsidRDefault="006E561D" w:rsidP="00ED1953">
            <w:pPr>
              <w:keepNext/>
              <w:keepLines/>
              <w:spacing w:after="0"/>
              <w:rPr>
                <w:rFonts w:ascii="Arial" w:hAnsi="Arial"/>
                <w:sz w:val="18"/>
              </w:rPr>
            </w:pPr>
            <w:r w:rsidRPr="00503521">
              <w:rPr>
                <w:rFonts w:ascii="Arial" w:hAnsi="Arial"/>
                <w:sz w:val="18"/>
              </w:rPr>
              <w:t>IMD 5 (3rd order of n25 UL + 2nd order of n77 UL)</w:t>
            </w:r>
          </w:p>
        </w:tc>
        <w:tc>
          <w:tcPr>
            <w:tcW w:w="2694" w:type="dxa"/>
          </w:tcPr>
          <w:p w14:paraId="5B33B94F"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6A58F858"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bl>
    <w:p w14:paraId="0A177AC9" w14:textId="77777777" w:rsidR="006E561D" w:rsidRPr="00503521" w:rsidRDefault="006E561D" w:rsidP="006E561D"/>
    <w:p w14:paraId="41CE2A31" w14:textId="0F14B353" w:rsidR="006E561D" w:rsidRPr="00503521" w:rsidRDefault="006E561D" w:rsidP="006B1BC7">
      <w:pPr>
        <w:pStyle w:val="Heading3"/>
      </w:pPr>
      <w:bookmarkStart w:id="385" w:name="_Toc170058605"/>
      <w:bookmarkStart w:id="386" w:name="_Toc170059010"/>
      <w:r w:rsidRPr="00503521">
        <w:lastRenderedPageBreak/>
        <w:t>5.5.4</w:t>
      </w:r>
      <w:r w:rsidRPr="00503521">
        <w:tab/>
        <w:t>REFSENS requirements</w:t>
      </w:r>
      <w:bookmarkEnd w:id="385"/>
      <w:bookmarkEnd w:id="386"/>
    </w:p>
    <w:p w14:paraId="1D3563FB" w14:textId="28301EF1" w:rsidR="006E561D" w:rsidRPr="00503521" w:rsidRDefault="006E561D" w:rsidP="006B1BC7">
      <w:pPr>
        <w:pStyle w:val="Heading4"/>
      </w:pPr>
      <w:bookmarkStart w:id="387" w:name="_Toc170058606"/>
      <w:bookmarkStart w:id="388" w:name="_Toc170059011"/>
      <w:r w:rsidRPr="00503521">
        <w:t>5.5.4.1</w:t>
      </w:r>
      <w:r w:rsidRPr="00503521">
        <w:tab/>
        <w:t>REFSENS requirements for total power class 2</w:t>
      </w:r>
      <w:bookmarkEnd w:id="387"/>
      <w:bookmarkEnd w:id="388"/>
    </w:p>
    <w:p w14:paraId="24496748" w14:textId="77777777" w:rsidR="006E561D" w:rsidRPr="00503521" w:rsidRDefault="006E561D" w:rsidP="006E561D">
      <w:pPr>
        <w:rPr>
          <w:lang w:eastAsia="zh-CN"/>
        </w:rPr>
      </w:pPr>
      <w:r w:rsidRPr="00503521">
        <w:rPr>
          <w:rFonts w:hint="eastAsia"/>
          <w:lang w:eastAsia="zh-CN"/>
        </w:rPr>
        <w:t>-</w:t>
      </w:r>
      <w:r w:rsidRPr="00503521">
        <w:rPr>
          <w:lang w:eastAsia="zh-CN"/>
        </w:rPr>
        <w:t xml:space="preserve"> The existing 2Tx MSD value due to harmonic mixing has already been specified, which is also applicable for 3Tx. </w:t>
      </w:r>
    </w:p>
    <w:p w14:paraId="2F0BF97E" w14:textId="77777777" w:rsidR="006E561D" w:rsidRPr="00503521" w:rsidRDefault="006E561D" w:rsidP="006E561D">
      <w:pPr>
        <w:rPr>
          <w:lang w:eastAsia="zh-CN"/>
        </w:rPr>
      </w:pPr>
      <w:r w:rsidRPr="00503521">
        <w:rPr>
          <w:rFonts w:hint="eastAsia"/>
          <w:lang w:eastAsia="zh-CN"/>
        </w:rPr>
        <w:t>-</w:t>
      </w:r>
      <w:r w:rsidRPr="00503521">
        <w:rPr>
          <w:lang w:eastAsia="zh-CN"/>
        </w:rPr>
        <w:t xml:space="preserve"> The existing 2Tx MSD value due to IMD has already been specified, which is also applicable for 3Tx. </w:t>
      </w:r>
    </w:p>
    <w:p w14:paraId="796F236C" w14:textId="591FC855" w:rsidR="006E561D" w:rsidRPr="00503521" w:rsidRDefault="006E561D" w:rsidP="006B1BC7">
      <w:pPr>
        <w:pStyle w:val="Heading4"/>
      </w:pPr>
      <w:bookmarkStart w:id="389" w:name="_Toc170058607"/>
      <w:bookmarkStart w:id="390" w:name="_Toc170059012"/>
      <w:r w:rsidRPr="00503521">
        <w:t>5.5.4.2</w:t>
      </w:r>
      <w:r w:rsidRPr="00503521">
        <w:tab/>
        <w:t>REFSENS requirements for total power class 1.5</w:t>
      </w:r>
      <w:bookmarkEnd w:id="389"/>
      <w:bookmarkEnd w:id="390"/>
    </w:p>
    <w:p w14:paraId="37AEDF78" w14:textId="77777777" w:rsidR="006E561D" w:rsidRPr="00503521" w:rsidRDefault="006E561D" w:rsidP="006E561D">
      <w:pPr>
        <w:rPr>
          <w:lang w:eastAsia="zh-CN"/>
        </w:rPr>
      </w:pPr>
      <w:r w:rsidRPr="00503521">
        <w:rPr>
          <w:rFonts w:hint="eastAsia"/>
          <w:lang w:eastAsia="zh-CN"/>
        </w:rPr>
        <w:t>-</w:t>
      </w:r>
      <w:r w:rsidRPr="00503521">
        <w:rPr>
          <w:lang w:eastAsia="zh-CN"/>
        </w:rPr>
        <w:t xml:space="preserve"> The existing 2Tx MSD value due to harmonic mixing has already been specified, which is also applicable for 3Tx. </w:t>
      </w:r>
    </w:p>
    <w:p w14:paraId="4ABFD489" w14:textId="77777777" w:rsidR="006E561D" w:rsidRPr="00503521" w:rsidRDefault="006E561D" w:rsidP="006E561D">
      <w:pPr>
        <w:rPr>
          <w:lang w:eastAsia="zh-CN"/>
        </w:rPr>
      </w:pPr>
      <w:r w:rsidRPr="00503521">
        <w:rPr>
          <w:rFonts w:hint="eastAsia"/>
          <w:lang w:eastAsia="zh-CN"/>
        </w:rPr>
        <w:t>-</w:t>
      </w:r>
      <w:r w:rsidRPr="00503521">
        <w:rPr>
          <w:lang w:eastAsia="zh-CN"/>
        </w:rPr>
        <w:t xml:space="preserve"> The existing 2Tx MSD value due to IMD has already been specified, which is also applicable for 3Tx. </w:t>
      </w:r>
    </w:p>
    <w:p w14:paraId="554FB730" w14:textId="6B21B76C" w:rsidR="00ED1953" w:rsidRPr="00503521" w:rsidRDefault="00ED1953" w:rsidP="006B1BC7">
      <w:pPr>
        <w:pStyle w:val="Heading2"/>
      </w:pPr>
      <w:bookmarkStart w:id="391" w:name="_Toc170058608"/>
      <w:bookmarkStart w:id="392" w:name="_Toc170059013"/>
      <w:r w:rsidRPr="00503521">
        <w:t>5.6</w:t>
      </w:r>
      <w:r w:rsidR="006B1BC7">
        <w:tab/>
      </w:r>
      <w:r w:rsidRPr="00503521">
        <w:t>CA_n66A-n77A</w:t>
      </w:r>
      <w:bookmarkEnd w:id="391"/>
      <w:bookmarkEnd w:id="392"/>
    </w:p>
    <w:p w14:paraId="6E339350" w14:textId="6C9DF91C" w:rsidR="00ED1953" w:rsidRPr="00503521" w:rsidRDefault="00ED1953" w:rsidP="00ED1953">
      <w:pPr>
        <w:pStyle w:val="Heading3"/>
        <w:rPr>
          <w:rFonts w:cs="Arial"/>
        </w:rPr>
      </w:pPr>
      <w:bookmarkStart w:id="393" w:name="_Toc170058609"/>
      <w:bookmarkStart w:id="394" w:name="_Toc170059014"/>
      <w:r w:rsidRPr="00503521">
        <w:rPr>
          <w:rFonts w:cs="Arial"/>
        </w:rPr>
        <w:t>5.6.1</w:t>
      </w:r>
      <w:r w:rsidRPr="00503521">
        <w:rPr>
          <w:rFonts w:cs="Arial"/>
        </w:rPr>
        <w:tab/>
        <w:t>Operating bands for CA</w:t>
      </w:r>
      <w:bookmarkEnd w:id="393"/>
      <w:bookmarkEnd w:id="394"/>
    </w:p>
    <w:p w14:paraId="4BA74CF6" w14:textId="036AA594" w:rsidR="00ED1953" w:rsidRPr="00503521" w:rsidRDefault="00ED1953" w:rsidP="00ED1953">
      <w:pPr>
        <w:pStyle w:val="TH"/>
        <w:overflowPunct/>
        <w:autoSpaceDE/>
        <w:autoSpaceDN/>
        <w:adjustRightInd/>
        <w:textAlignment w:val="auto"/>
        <w:rPr>
          <w:rFonts w:cs="Arial"/>
        </w:rPr>
      </w:pPr>
      <w:r w:rsidRPr="00503521">
        <w:rPr>
          <w:rFonts w:cs="Arial"/>
        </w:rPr>
        <w:t>Table 5.6.1-1:  CA band combination of band 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691DE204"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05E98" w14:textId="77777777" w:rsidR="00ED1953" w:rsidRPr="00503521" w:rsidRDefault="00ED1953" w:rsidP="00ED1953">
            <w:pPr>
              <w:pStyle w:val="TAH"/>
              <w:rPr>
                <w:rFonts w:cs="Arial"/>
              </w:rPr>
            </w:pPr>
            <w:r w:rsidRPr="00503521">
              <w:rPr>
                <w:rFonts w:cs="Arial"/>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9D644" w14:textId="77777777" w:rsidR="00ED1953" w:rsidRPr="00503521" w:rsidRDefault="00ED1953" w:rsidP="00ED1953">
            <w:pPr>
              <w:pStyle w:val="TAH"/>
              <w:rPr>
                <w:rFonts w:cs="Arial"/>
              </w:rPr>
            </w:pPr>
            <w:r w:rsidRPr="00503521">
              <w:rPr>
                <w:rFonts w:cs="Arial"/>
              </w:rPr>
              <w:t>NR Band</w:t>
            </w:r>
          </w:p>
        </w:tc>
      </w:tr>
      <w:tr w:rsidR="00ED1953" w:rsidRPr="00503521" w14:paraId="46A0AD25"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tcPr>
          <w:p w14:paraId="3A74A246" w14:textId="77777777" w:rsidR="00ED1953" w:rsidRPr="00503521" w:rsidRDefault="00ED1953" w:rsidP="00ED1953">
            <w:pPr>
              <w:pStyle w:val="TAC"/>
              <w:rPr>
                <w:rFonts w:cs="Arial"/>
                <w:lang w:val="en-US" w:eastAsia="zh-CN"/>
              </w:rPr>
            </w:pPr>
            <w:r w:rsidRPr="00503521">
              <w:rPr>
                <w:rFonts w:cs="Arial"/>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278223B5" w14:textId="77777777" w:rsidR="00ED1953" w:rsidRPr="00503521" w:rsidRDefault="00ED1953" w:rsidP="00ED1953">
            <w:pPr>
              <w:pStyle w:val="TAC"/>
              <w:rPr>
                <w:rFonts w:cs="Arial"/>
                <w:lang w:val="en-US" w:eastAsia="zh-CN"/>
              </w:rPr>
            </w:pPr>
            <w:r w:rsidRPr="00503521">
              <w:rPr>
                <w:rFonts w:cs="Arial"/>
                <w:lang w:val="en-US" w:eastAsia="zh-CN"/>
              </w:rPr>
              <w:t>n66, n77</w:t>
            </w:r>
          </w:p>
        </w:tc>
      </w:tr>
    </w:tbl>
    <w:p w14:paraId="1D1F4ED8" w14:textId="77777777" w:rsidR="00ED1953" w:rsidRPr="00503521" w:rsidRDefault="00ED1953" w:rsidP="00ED1953">
      <w:pPr>
        <w:rPr>
          <w:rFonts w:ascii="Arial" w:hAnsi="Arial" w:cs="Arial"/>
          <w:lang w:eastAsia="zh-CN"/>
        </w:rPr>
      </w:pPr>
    </w:p>
    <w:p w14:paraId="5520653F" w14:textId="2D5EE2BA" w:rsidR="00ED1953" w:rsidRPr="00503521" w:rsidRDefault="00ED1953" w:rsidP="00ED1953">
      <w:pPr>
        <w:pStyle w:val="Heading3"/>
        <w:rPr>
          <w:rFonts w:cs="Arial"/>
        </w:rPr>
      </w:pPr>
      <w:bookmarkStart w:id="395" w:name="_Toc170058610"/>
      <w:bookmarkStart w:id="396" w:name="_Toc170059015"/>
      <w:r w:rsidRPr="00503521">
        <w:rPr>
          <w:rFonts w:cs="Arial"/>
        </w:rPr>
        <w:t>5.6.2</w:t>
      </w:r>
      <w:r w:rsidRPr="00503521">
        <w:rPr>
          <w:rFonts w:cs="Arial"/>
        </w:rPr>
        <w:tab/>
        <w:t>Maximum output power for inter-band CA</w:t>
      </w:r>
      <w:bookmarkEnd w:id="395"/>
      <w:bookmarkEnd w:id="396"/>
    </w:p>
    <w:p w14:paraId="56D9053E" w14:textId="2C2CC9BF" w:rsidR="00ED1953" w:rsidRPr="00503521" w:rsidRDefault="00ED1953" w:rsidP="00ED1953">
      <w:pPr>
        <w:pStyle w:val="TH"/>
        <w:overflowPunct/>
        <w:autoSpaceDE/>
        <w:autoSpaceDN/>
        <w:adjustRightInd/>
        <w:textAlignment w:val="auto"/>
        <w:rPr>
          <w:rFonts w:cs="Arial"/>
        </w:rPr>
      </w:pPr>
      <w:r w:rsidRPr="00503521">
        <w:rPr>
          <w:rFonts w:cs="Arial"/>
        </w:rPr>
        <w:t>Table 5.6.2-1: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40A604BA" w14:textId="77777777" w:rsidTr="00ED1953">
        <w:trPr>
          <w:jc w:val="center"/>
        </w:trPr>
        <w:tc>
          <w:tcPr>
            <w:tcW w:w="1705" w:type="dxa"/>
            <w:shd w:val="clear" w:color="auto" w:fill="D9D9D9" w:themeFill="background1" w:themeFillShade="D9"/>
            <w:vAlign w:val="center"/>
          </w:tcPr>
          <w:p w14:paraId="5EAAEFD1"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hemeFill="background1" w:themeFillShade="D9"/>
          </w:tcPr>
          <w:p w14:paraId="5EBF0C07"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23D3FFC"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2CC7F69"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A40C951"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2781108"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33202E6"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6CB2A254" w14:textId="77777777" w:rsidTr="00ED1953">
        <w:trPr>
          <w:jc w:val="center"/>
        </w:trPr>
        <w:tc>
          <w:tcPr>
            <w:tcW w:w="1705" w:type="dxa"/>
            <w:vAlign w:val="center"/>
          </w:tcPr>
          <w:p w14:paraId="3C1035E0" w14:textId="77777777" w:rsidR="00ED1953" w:rsidRPr="00503521" w:rsidRDefault="00ED1953"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CA_n66A-n77A</w:t>
            </w:r>
          </w:p>
        </w:tc>
        <w:tc>
          <w:tcPr>
            <w:tcW w:w="1260" w:type="dxa"/>
          </w:tcPr>
          <w:p w14:paraId="54EFB834" w14:textId="77777777" w:rsidR="00ED1953" w:rsidRPr="00503521" w:rsidRDefault="00ED1953" w:rsidP="00ED1953">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cs="Arial"/>
                <w:sz w:val="18"/>
                <w:szCs w:val="24"/>
                <w:vertAlign w:val="superscript"/>
                <w:lang w:val="en-US" w:eastAsia="ko-KR"/>
              </w:rPr>
              <w:t>3</w:t>
            </w:r>
          </w:p>
        </w:tc>
        <w:tc>
          <w:tcPr>
            <w:tcW w:w="1260" w:type="dxa"/>
          </w:tcPr>
          <w:p w14:paraId="0B7A76F7"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74328D90"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526DB11E"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5530A3A3" w14:textId="77777777" w:rsidR="00ED1953" w:rsidRPr="00503521" w:rsidRDefault="00ED1953"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ko-KR"/>
              </w:rPr>
              <w:t>23</w:t>
            </w:r>
          </w:p>
        </w:tc>
        <w:tc>
          <w:tcPr>
            <w:tcW w:w="1350" w:type="dxa"/>
          </w:tcPr>
          <w:p w14:paraId="460298F4" w14:textId="77777777" w:rsidR="00ED1953" w:rsidRPr="00503521" w:rsidRDefault="00ED1953" w:rsidP="00ED1953">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ko-KR"/>
              </w:rPr>
              <w:t>+2/-3</w:t>
            </w:r>
          </w:p>
        </w:tc>
      </w:tr>
      <w:tr w:rsidR="00ED1953" w:rsidRPr="00503521" w14:paraId="47DC2F10" w14:textId="77777777" w:rsidTr="00ED1953">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C0A5A9E" w14:textId="77777777" w:rsidR="00ED1953" w:rsidRPr="00503521" w:rsidRDefault="00ED1953" w:rsidP="00ED1953">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54431AAA" w14:textId="77777777" w:rsidR="00ED1953" w:rsidRPr="00503521" w:rsidRDefault="00ED1953" w:rsidP="00ED1953">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PC3 or PC2 with UL MIMO in TDD band.</w:t>
            </w:r>
          </w:p>
          <w:p w14:paraId="2D62DF99" w14:textId="77777777" w:rsidR="00ED1953" w:rsidRPr="00503521" w:rsidRDefault="00ED1953" w:rsidP="00ED1953">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UL MIMO in TDD band.</w:t>
            </w:r>
          </w:p>
          <w:p w14:paraId="4528C361" w14:textId="77777777" w:rsidR="00ED1953" w:rsidRPr="00503521" w:rsidRDefault="00ED1953" w:rsidP="00ED1953">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4:</w:t>
            </w:r>
            <w:r w:rsidRPr="00503521">
              <w:rPr>
                <w:rFonts w:ascii="Arial" w:hAnsi="Arial" w:cs="Arial"/>
                <w:sz w:val="18"/>
                <w:szCs w:val="24"/>
                <w:lang w:val="en-US" w:eastAsia="zh-TW"/>
              </w:rPr>
              <w:tab/>
              <w:t>The UE supports PC2 with UL MIMO in either one of the TDD bands and PC2 in the other TDD band.</w:t>
            </w:r>
          </w:p>
        </w:tc>
      </w:tr>
    </w:tbl>
    <w:p w14:paraId="650655F2" w14:textId="77777777" w:rsidR="00ED1953" w:rsidRPr="00503521" w:rsidRDefault="00ED1953" w:rsidP="00ED1953">
      <w:pPr>
        <w:rPr>
          <w:rFonts w:ascii="Arial" w:hAnsi="Arial" w:cs="Arial"/>
        </w:rPr>
      </w:pPr>
    </w:p>
    <w:p w14:paraId="3F1C1CA6" w14:textId="4D446580" w:rsidR="00ED1953" w:rsidRPr="00503521" w:rsidRDefault="00ED1953" w:rsidP="00ED1953">
      <w:pPr>
        <w:pStyle w:val="TH"/>
        <w:overflowPunct/>
        <w:autoSpaceDE/>
        <w:autoSpaceDN/>
        <w:adjustRightInd/>
        <w:textAlignment w:val="auto"/>
        <w:rPr>
          <w:rFonts w:cs="Arial"/>
        </w:rPr>
      </w:pPr>
      <w:r w:rsidRPr="00503521">
        <w:rPr>
          <w:rFonts w:cs="Arial"/>
        </w:rPr>
        <w:t>Table 5.6.2-2: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267BFD24" w14:textId="77777777" w:rsidTr="00ED1953">
        <w:trPr>
          <w:jc w:val="center"/>
        </w:trPr>
        <w:tc>
          <w:tcPr>
            <w:tcW w:w="1705" w:type="dxa"/>
            <w:shd w:val="clear" w:color="auto" w:fill="D9D9D9" w:themeFill="background1" w:themeFillShade="D9"/>
            <w:vAlign w:val="center"/>
          </w:tcPr>
          <w:p w14:paraId="3483F02F"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hemeFill="background1" w:themeFillShade="D9"/>
          </w:tcPr>
          <w:p w14:paraId="44A219C9"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9C3FE47"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EFE9D7F"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8ECD159"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02836BA"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1C8268E"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353974B6" w14:textId="77777777" w:rsidTr="00ED1953">
        <w:trPr>
          <w:jc w:val="center"/>
        </w:trPr>
        <w:tc>
          <w:tcPr>
            <w:tcW w:w="1705" w:type="dxa"/>
            <w:vAlign w:val="center"/>
          </w:tcPr>
          <w:p w14:paraId="7DAB02C0" w14:textId="77777777" w:rsidR="00ED1953" w:rsidRPr="00503521" w:rsidRDefault="00ED1953"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CA_n66A-n77A</w:t>
            </w:r>
          </w:p>
        </w:tc>
        <w:tc>
          <w:tcPr>
            <w:tcW w:w="1260" w:type="dxa"/>
          </w:tcPr>
          <w:p w14:paraId="24957431" w14:textId="77777777" w:rsidR="00ED1953" w:rsidRPr="00503521" w:rsidRDefault="00ED1953" w:rsidP="00ED1953">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cs="Arial"/>
                <w:sz w:val="18"/>
                <w:szCs w:val="24"/>
                <w:vertAlign w:val="superscript"/>
                <w:lang w:val="en-US" w:eastAsia="ko-KR"/>
              </w:rPr>
              <w:t>3</w:t>
            </w:r>
          </w:p>
        </w:tc>
        <w:tc>
          <w:tcPr>
            <w:tcW w:w="1260" w:type="dxa"/>
          </w:tcPr>
          <w:p w14:paraId="149739C5"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088FF65D"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15EAFF51"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73517C5F" w14:textId="77777777" w:rsidR="00ED1953" w:rsidRPr="00503521" w:rsidRDefault="00ED1953"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23</w:t>
            </w:r>
          </w:p>
        </w:tc>
        <w:tc>
          <w:tcPr>
            <w:tcW w:w="1350" w:type="dxa"/>
          </w:tcPr>
          <w:p w14:paraId="181D4053" w14:textId="77777777" w:rsidR="00ED1953" w:rsidRPr="00503521" w:rsidRDefault="00ED1953" w:rsidP="00ED1953">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ED1953" w:rsidRPr="00503521" w14:paraId="6F271C23" w14:textId="77777777" w:rsidTr="00ED1953">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F4BAC" w14:textId="77777777" w:rsidR="00ED1953" w:rsidRPr="00503521" w:rsidRDefault="00ED1953" w:rsidP="00ED1953">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2F46F25B" w14:textId="77777777" w:rsidR="00ED1953" w:rsidRPr="00503521" w:rsidRDefault="00ED1953" w:rsidP="00ED1953">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PC2 with Tx Diversity in TDD band.</w:t>
            </w:r>
          </w:p>
          <w:p w14:paraId="4FCC640D" w14:textId="77777777" w:rsidR="00ED1953" w:rsidRPr="00503521" w:rsidRDefault="00ED1953" w:rsidP="00ED1953">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Tx Diversity in TDD band.</w:t>
            </w:r>
          </w:p>
        </w:tc>
      </w:tr>
    </w:tbl>
    <w:p w14:paraId="4A6F6D9D" w14:textId="77777777" w:rsidR="00ED1953" w:rsidRPr="00503521" w:rsidRDefault="00ED1953" w:rsidP="00ED1953">
      <w:pPr>
        <w:rPr>
          <w:rFonts w:ascii="Arial" w:hAnsi="Arial" w:cs="Arial"/>
        </w:rPr>
      </w:pPr>
    </w:p>
    <w:p w14:paraId="2FCD0677" w14:textId="53F6B36B" w:rsidR="00ED1953" w:rsidRPr="00503521" w:rsidRDefault="00ED1953" w:rsidP="00ED1953">
      <w:pPr>
        <w:pStyle w:val="Heading3"/>
        <w:rPr>
          <w:rFonts w:cs="Arial"/>
        </w:rPr>
      </w:pPr>
      <w:bookmarkStart w:id="397" w:name="_Toc170058611"/>
      <w:bookmarkStart w:id="398" w:name="_Toc170059016"/>
      <w:r w:rsidRPr="00503521">
        <w:rPr>
          <w:rFonts w:cs="Arial"/>
        </w:rPr>
        <w:t>5.6.3</w:t>
      </w:r>
      <w:r w:rsidRPr="00503521">
        <w:rPr>
          <w:rFonts w:cs="Arial"/>
        </w:rPr>
        <w:tab/>
        <w:t>MSD scenario studies</w:t>
      </w:r>
      <w:bookmarkEnd w:id="397"/>
      <w:bookmarkEnd w:id="398"/>
    </w:p>
    <w:p w14:paraId="677DC251" w14:textId="5C8F9FD2" w:rsidR="00ED1953" w:rsidRPr="00503521" w:rsidRDefault="00ED1953" w:rsidP="00447D17">
      <w:r w:rsidRPr="00503521">
        <w:t xml:space="preserve">Table 5.6.3-1 and 5.6.3-2 summarizes frequency ranges where harmonics mixing, cross band leakage, IMD interferences occur for CA_n66-n77. </w:t>
      </w:r>
    </w:p>
    <w:p w14:paraId="5E949B61" w14:textId="0CF31249" w:rsidR="00ED1953" w:rsidRPr="00503521" w:rsidRDefault="00ED1953" w:rsidP="00ED1953">
      <w:pPr>
        <w:pStyle w:val="TH"/>
        <w:overflowPunct/>
        <w:autoSpaceDE/>
        <w:autoSpaceDN/>
        <w:adjustRightInd/>
        <w:textAlignment w:val="auto"/>
        <w:rPr>
          <w:rFonts w:cs="Arial"/>
        </w:rPr>
      </w:pPr>
      <w:r w:rsidRPr="00503521">
        <w:rPr>
          <w:rFonts w:cs="Arial"/>
        </w:rPr>
        <w:t xml:space="preserve"> Table 5.6.3-1: MSD scenarios for CA_n66-n77 with total power class 2</w:t>
      </w:r>
    </w:p>
    <w:tbl>
      <w:tblPr>
        <w:tblStyle w:val="TableGrid"/>
        <w:tblW w:w="9659" w:type="dxa"/>
        <w:tblLook w:val="04A0" w:firstRow="1" w:lastRow="0" w:firstColumn="1" w:lastColumn="0" w:noHBand="0" w:noVBand="1"/>
      </w:tblPr>
      <w:tblGrid>
        <w:gridCol w:w="2065"/>
        <w:gridCol w:w="2651"/>
        <w:gridCol w:w="2592"/>
        <w:gridCol w:w="2351"/>
      </w:tblGrid>
      <w:tr w:rsidR="00503521" w:rsidRPr="00503521" w14:paraId="192647DD" w14:textId="77777777" w:rsidTr="00ED1953">
        <w:trPr>
          <w:trHeight w:val="443"/>
        </w:trPr>
        <w:tc>
          <w:tcPr>
            <w:tcW w:w="2065" w:type="dxa"/>
            <w:tcBorders>
              <w:bottom w:val="single" w:sz="4" w:space="0" w:color="000000" w:themeColor="text1"/>
            </w:tcBorders>
            <w:shd w:val="clear" w:color="auto" w:fill="D9D9D9" w:themeFill="background1" w:themeFillShade="D9"/>
          </w:tcPr>
          <w:p w14:paraId="0619BF0B" w14:textId="77777777" w:rsidR="00ED1953" w:rsidRPr="00503521" w:rsidRDefault="00ED1953" w:rsidP="00ED1953">
            <w:pPr>
              <w:spacing w:after="0"/>
              <w:rPr>
                <w:rFonts w:ascii="Arial" w:hAnsi="Arial" w:cs="Arial"/>
                <w:b/>
                <w:lang w:eastAsia="zh-CN"/>
              </w:rPr>
            </w:pPr>
          </w:p>
        </w:tc>
        <w:tc>
          <w:tcPr>
            <w:tcW w:w="2651" w:type="dxa"/>
            <w:shd w:val="clear" w:color="auto" w:fill="D9D9D9" w:themeFill="background1" w:themeFillShade="D9"/>
          </w:tcPr>
          <w:p w14:paraId="24C2C491" w14:textId="77777777" w:rsidR="00ED1953" w:rsidRPr="00503521" w:rsidRDefault="00ED1953" w:rsidP="00ED1953">
            <w:pPr>
              <w:pStyle w:val="TAH"/>
              <w:rPr>
                <w:rFonts w:cs="Arial"/>
              </w:rPr>
            </w:pPr>
            <w:r w:rsidRPr="00503521">
              <w:rPr>
                <w:rFonts w:cs="Arial"/>
              </w:rPr>
              <w:t>Aggressor Tx</w:t>
            </w:r>
          </w:p>
        </w:tc>
        <w:tc>
          <w:tcPr>
            <w:tcW w:w="2592" w:type="dxa"/>
            <w:shd w:val="clear" w:color="auto" w:fill="D9D9D9" w:themeFill="background1" w:themeFillShade="D9"/>
          </w:tcPr>
          <w:p w14:paraId="5EFBB1A9" w14:textId="77777777" w:rsidR="00ED1953" w:rsidRPr="00503521" w:rsidRDefault="00ED1953" w:rsidP="00ED1953">
            <w:pPr>
              <w:pStyle w:val="TAH"/>
              <w:rPr>
                <w:rFonts w:cs="Arial"/>
              </w:rPr>
            </w:pPr>
            <w:r w:rsidRPr="00503521">
              <w:rPr>
                <w:rFonts w:cs="Arial"/>
              </w:rPr>
              <w:t>Victim Rx</w:t>
            </w:r>
          </w:p>
        </w:tc>
        <w:tc>
          <w:tcPr>
            <w:tcW w:w="2351" w:type="dxa"/>
            <w:shd w:val="clear" w:color="auto" w:fill="D9D9D9" w:themeFill="background1" w:themeFillShade="D9"/>
          </w:tcPr>
          <w:p w14:paraId="78DB8911" w14:textId="77777777" w:rsidR="00ED1953" w:rsidRPr="00503521" w:rsidRDefault="00ED1953" w:rsidP="00ED1953">
            <w:pPr>
              <w:pStyle w:val="TAH"/>
              <w:rPr>
                <w:rFonts w:cs="Arial"/>
              </w:rPr>
            </w:pPr>
            <w:r w:rsidRPr="00503521">
              <w:rPr>
                <w:rFonts w:cs="Arial"/>
              </w:rPr>
              <w:t>Whether 2Tx requirements exists</w:t>
            </w:r>
          </w:p>
        </w:tc>
      </w:tr>
      <w:tr w:rsidR="00503521" w:rsidRPr="00503521" w14:paraId="2C582A78" w14:textId="77777777" w:rsidTr="00ED1953">
        <w:trPr>
          <w:trHeight w:val="260"/>
        </w:trPr>
        <w:tc>
          <w:tcPr>
            <w:tcW w:w="2065" w:type="dxa"/>
            <w:tcBorders>
              <w:top w:val="single" w:sz="4" w:space="0" w:color="000000" w:themeColor="text1"/>
              <w:bottom w:val="single" w:sz="4" w:space="0" w:color="000000"/>
            </w:tcBorders>
          </w:tcPr>
          <w:p w14:paraId="6C9FB855" w14:textId="77777777" w:rsidR="00ED1953" w:rsidRPr="00503521" w:rsidRDefault="00ED1953" w:rsidP="00ED1953">
            <w:pPr>
              <w:spacing w:after="0"/>
              <w:rPr>
                <w:rFonts w:ascii="Arial" w:hAnsi="Arial" w:cs="Arial"/>
                <w:b/>
                <w:sz w:val="18"/>
              </w:rPr>
            </w:pPr>
            <w:r w:rsidRPr="00503521">
              <w:rPr>
                <w:rFonts w:ascii="Arial" w:hAnsi="Arial" w:cs="Arial"/>
                <w:b/>
                <w:sz w:val="18"/>
              </w:rPr>
              <w:t>Harmonic mixing</w:t>
            </w:r>
          </w:p>
        </w:tc>
        <w:tc>
          <w:tcPr>
            <w:tcW w:w="2651" w:type="dxa"/>
          </w:tcPr>
          <w:p w14:paraId="466F86EB" w14:textId="77777777" w:rsidR="00ED1953" w:rsidRPr="00503521" w:rsidRDefault="00ED1953" w:rsidP="00ED1953">
            <w:pPr>
              <w:pStyle w:val="TAL"/>
              <w:rPr>
                <w:rFonts w:cs="Arial"/>
              </w:rPr>
            </w:pPr>
            <w:r w:rsidRPr="00503521">
              <w:rPr>
                <w:rFonts w:cs="Arial"/>
              </w:rPr>
              <w:t>N/A</w:t>
            </w:r>
          </w:p>
        </w:tc>
        <w:tc>
          <w:tcPr>
            <w:tcW w:w="2592" w:type="dxa"/>
          </w:tcPr>
          <w:p w14:paraId="3F97D0E5" w14:textId="77777777" w:rsidR="00ED1953" w:rsidRPr="00503521" w:rsidRDefault="00ED1953" w:rsidP="00ED1953">
            <w:pPr>
              <w:pStyle w:val="TAL"/>
              <w:rPr>
                <w:rFonts w:cs="Arial"/>
              </w:rPr>
            </w:pPr>
            <w:r w:rsidRPr="00503521">
              <w:rPr>
                <w:rFonts w:cs="Arial"/>
              </w:rPr>
              <w:t>N/A</w:t>
            </w:r>
          </w:p>
        </w:tc>
        <w:tc>
          <w:tcPr>
            <w:tcW w:w="2351" w:type="dxa"/>
          </w:tcPr>
          <w:p w14:paraId="3E35ADC5" w14:textId="77777777" w:rsidR="00ED1953" w:rsidRPr="00503521" w:rsidRDefault="00ED1953" w:rsidP="00ED1953">
            <w:pPr>
              <w:pStyle w:val="TAL"/>
              <w:rPr>
                <w:rFonts w:cs="Arial"/>
              </w:rPr>
            </w:pPr>
            <w:r w:rsidRPr="00503521">
              <w:rPr>
                <w:rFonts w:cs="Arial"/>
              </w:rPr>
              <w:t>N/A</w:t>
            </w:r>
          </w:p>
        </w:tc>
      </w:tr>
      <w:tr w:rsidR="00503521" w:rsidRPr="00503521" w14:paraId="58D7F0B0" w14:textId="77777777" w:rsidTr="00ED1953">
        <w:trPr>
          <w:trHeight w:val="170"/>
        </w:trPr>
        <w:tc>
          <w:tcPr>
            <w:tcW w:w="2065" w:type="dxa"/>
            <w:tcBorders>
              <w:bottom w:val="single" w:sz="4" w:space="0" w:color="000000"/>
            </w:tcBorders>
          </w:tcPr>
          <w:p w14:paraId="4D621782" w14:textId="77777777" w:rsidR="00ED1953" w:rsidRPr="00503521" w:rsidRDefault="00ED1953" w:rsidP="00ED1953">
            <w:pPr>
              <w:spacing w:after="0"/>
              <w:rPr>
                <w:rFonts w:ascii="Arial" w:hAnsi="Arial" w:cs="Arial"/>
                <w:b/>
                <w:sz w:val="18"/>
              </w:rPr>
            </w:pPr>
            <w:r w:rsidRPr="00503521">
              <w:rPr>
                <w:rFonts w:ascii="Arial" w:hAnsi="Arial" w:cs="Arial"/>
                <w:b/>
                <w:sz w:val="18"/>
              </w:rPr>
              <w:t>Cross band leakage</w:t>
            </w:r>
          </w:p>
        </w:tc>
        <w:tc>
          <w:tcPr>
            <w:tcW w:w="2651" w:type="dxa"/>
          </w:tcPr>
          <w:p w14:paraId="472CAEDE" w14:textId="77777777" w:rsidR="00ED1953" w:rsidRPr="00503521" w:rsidRDefault="00ED1953" w:rsidP="00ED1953">
            <w:pPr>
              <w:pStyle w:val="TAL"/>
              <w:rPr>
                <w:rFonts w:cs="Arial"/>
              </w:rPr>
            </w:pPr>
            <w:r w:rsidRPr="00503521">
              <w:rPr>
                <w:rFonts w:cs="Arial"/>
              </w:rPr>
              <w:t>n77 UL</w:t>
            </w:r>
          </w:p>
        </w:tc>
        <w:tc>
          <w:tcPr>
            <w:tcW w:w="2592" w:type="dxa"/>
          </w:tcPr>
          <w:p w14:paraId="183D4FEB" w14:textId="77777777" w:rsidR="00ED1953" w:rsidRPr="00503521" w:rsidRDefault="00ED1953" w:rsidP="00ED1953">
            <w:pPr>
              <w:pStyle w:val="TAL"/>
              <w:rPr>
                <w:rFonts w:cs="Arial"/>
              </w:rPr>
            </w:pPr>
            <w:r w:rsidRPr="00503521">
              <w:rPr>
                <w:rFonts w:cs="Arial"/>
              </w:rPr>
              <w:t>n66 DL</w:t>
            </w:r>
          </w:p>
        </w:tc>
        <w:tc>
          <w:tcPr>
            <w:tcW w:w="2351" w:type="dxa"/>
          </w:tcPr>
          <w:p w14:paraId="032FB8FA" w14:textId="77777777" w:rsidR="00ED1953" w:rsidRPr="00503521" w:rsidRDefault="00ED1953" w:rsidP="00ED1953">
            <w:pPr>
              <w:pStyle w:val="TAL"/>
              <w:rPr>
                <w:rFonts w:cs="Arial"/>
              </w:rPr>
            </w:pPr>
            <w:r w:rsidRPr="00503521">
              <w:rPr>
                <w:rFonts w:cs="Arial"/>
              </w:rPr>
              <w:t>Yes</w:t>
            </w:r>
          </w:p>
        </w:tc>
      </w:tr>
      <w:tr w:rsidR="00503521" w:rsidRPr="00503521" w14:paraId="0799127F" w14:textId="77777777" w:rsidTr="00ED1953">
        <w:trPr>
          <w:trHeight w:val="305"/>
        </w:trPr>
        <w:tc>
          <w:tcPr>
            <w:tcW w:w="2065" w:type="dxa"/>
          </w:tcPr>
          <w:p w14:paraId="6F396DAC" w14:textId="77777777" w:rsidR="00ED1953" w:rsidRPr="00503521" w:rsidRDefault="00ED1953" w:rsidP="00ED1953">
            <w:pPr>
              <w:spacing w:after="0"/>
              <w:rPr>
                <w:rFonts w:ascii="Arial" w:hAnsi="Arial" w:cs="Arial"/>
                <w:b/>
                <w:sz w:val="18"/>
              </w:rPr>
            </w:pPr>
            <w:r w:rsidRPr="00503521">
              <w:rPr>
                <w:rFonts w:ascii="Arial" w:hAnsi="Arial" w:cs="Arial"/>
                <w:b/>
                <w:sz w:val="18"/>
              </w:rPr>
              <w:t>IMD</w:t>
            </w:r>
          </w:p>
        </w:tc>
        <w:tc>
          <w:tcPr>
            <w:tcW w:w="2651" w:type="dxa"/>
          </w:tcPr>
          <w:p w14:paraId="0931593F" w14:textId="77777777" w:rsidR="00ED1953" w:rsidRPr="00503521" w:rsidRDefault="00ED1953" w:rsidP="00ED1953">
            <w:pPr>
              <w:pStyle w:val="TAL"/>
              <w:rPr>
                <w:rFonts w:cs="Arial"/>
              </w:rPr>
            </w:pPr>
            <w:r w:rsidRPr="00503521">
              <w:rPr>
                <w:rFonts w:cs="Arial"/>
              </w:rPr>
              <w:t>IMD2 (1*f_n77-1*f_n66)</w:t>
            </w:r>
          </w:p>
        </w:tc>
        <w:tc>
          <w:tcPr>
            <w:tcW w:w="2592" w:type="dxa"/>
          </w:tcPr>
          <w:p w14:paraId="45397FCE" w14:textId="77777777" w:rsidR="00ED1953" w:rsidRPr="00503521" w:rsidRDefault="00ED1953" w:rsidP="00ED1953">
            <w:pPr>
              <w:pStyle w:val="TAL"/>
              <w:rPr>
                <w:rFonts w:cs="Arial"/>
              </w:rPr>
            </w:pPr>
            <w:r w:rsidRPr="00503521">
              <w:rPr>
                <w:rFonts w:cs="Arial"/>
              </w:rPr>
              <w:t>n66 DL</w:t>
            </w:r>
          </w:p>
        </w:tc>
        <w:tc>
          <w:tcPr>
            <w:tcW w:w="2351" w:type="dxa"/>
          </w:tcPr>
          <w:p w14:paraId="49E8EB56" w14:textId="77777777" w:rsidR="00ED1953" w:rsidRPr="00503521" w:rsidRDefault="00ED1953" w:rsidP="00ED1953">
            <w:pPr>
              <w:pStyle w:val="TAL"/>
              <w:rPr>
                <w:rFonts w:cs="Arial"/>
              </w:rPr>
            </w:pPr>
            <w:r w:rsidRPr="00503521">
              <w:rPr>
                <w:rFonts w:cs="Arial"/>
              </w:rPr>
              <w:t>Yes</w:t>
            </w:r>
          </w:p>
        </w:tc>
      </w:tr>
      <w:tr w:rsidR="00ED1953" w:rsidRPr="00503521" w14:paraId="0EDEEC6D" w14:textId="77777777" w:rsidTr="00ED1953">
        <w:trPr>
          <w:trHeight w:val="305"/>
        </w:trPr>
        <w:tc>
          <w:tcPr>
            <w:tcW w:w="2065" w:type="dxa"/>
          </w:tcPr>
          <w:p w14:paraId="166733DB" w14:textId="77777777" w:rsidR="00ED1953" w:rsidRPr="00503521" w:rsidRDefault="00ED1953" w:rsidP="00ED1953">
            <w:pPr>
              <w:spacing w:after="0"/>
              <w:rPr>
                <w:rFonts w:ascii="Arial" w:hAnsi="Arial" w:cs="Arial"/>
                <w:lang w:eastAsia="zh-CN"/>
              </w:rPr>
            </w:pPr>
          </w:p>
        </w:tc>
        <w:tc>
          <w:tcPr>
            <w:tcW w:w="2651" w:type="dxa"/>
          </w:tcPr>
          <w:p w14:paraId="103D285C" w14:textId="77777777" w:rsidR="00ED1953" w:rsidRPr="00503521" w:rsidRDefault="00ED1953" w:rsidP="00ED1953">
            <w:pPr>
              <w:pStyle w:val="TAL"/>
              <w:rPr>
                <w:rFonts w:cs="Arial"/>
              </w:rPr>
            </w:pPr>
            <w:r w:rsidRPr="00503521">
              <w:rPr>
                <w:rFonts w:cs="Arial"/>
              </w:rPr>
              <w:t>IMD5 (2*f_n77-3*f_n66)</w:t>
            </w:r>
          </w:p>
        </w:tc>
        <w:tc>
          <w:tcPr>
            <w:tcW w:w="2592" w:type="dxa"/>
          </w:tcPr>
          <w:p w14:paraId="1542160F" w14:textId="77777777" w:rsidR="00ED1953" w:rsidRPr="00503521" w:rsidRDefault="00ED1953" w:rsidP="00ED1953">
            <w:pPr>
              <w:pStyle w:val="TAL"/>
              <w:rPr>
                <w:rFonts w:cs="Arial"/>
              </w:rPr>
            </w:pPr>
            <w:r w:rsidRPr="00503521">
              <w:rPr>
                <w:rFonts w:cs="Arial"/>
              </w:rPr>
              <w:t>n66 DL</w:t>
            </w:r>
          </w:p>
        </w:tc>
        <w:tc>
          <w:tcPr>
            <w:tcW w:w="2351" w:type="dxa"/>
          </w:tcPr>
          <w:p w14:paraId="2354FF9D" w14:textId="77777777" w:rsidR="00ED1953" w:rsidRPr="00503521" w:rsidRDefault="00ED1953" w:rsidP="00ED1953">
            <w:pPr>
              <w:pStyle w:val="TAL"/>
              <w:rPr>
                <w:rFonts w:cs="Arial"/>
              </w:rPr>
            </w:pPr>
            <w:r w:rsidRPr="00503521">
              <w:rPr>
                <w:rFonts w:cs="Arial"/>
              </w:rPr>
              <w:t>Yes</w:t>
            </w:r>
          </w:p>
        </w:tc>
      </w:tr>
    </w:tbl>
    <w:p w14:paraId="1920C287" w14:textId="77777777" w:rsidR="00ED1953" w:rsidRPr="00503521" w:rsidRDefault="00ED1953" w:rsidP="009539EC"/>
    <w:p w14:paraId="18D37FF9" w14:textId="64112993" w:rsidR="00ED1953" w:rsidRPr="00503521" w:rsidRDefault="00ED1953" w:rsidP="00ED1953">
      <w:pPr>
        <w:pStyle w:val="TH"/>
        <w:overflowPunct/>
        <w:autoSpaceDE/>
        <w:autoSpaceDN/>
        <w:adjustRightInd/>
        <w:textAlignment w:val="auto"/>
        <w:rPr>
          <w:rFonts w:cs="Arial"/>
        </w:rPr>
      </w:pPr>
      <w:r w:rsidRPr="00503521">
        <w:rPr>
          <w:rFonts w:cs="Arial"/>
        </w:rPr>
        <w:lastRenderedPageBreak/>
        <w:t>Table 5.6.3-2: MSD scenarios for CA_n66-n77 with total power class 1.5</w:t>
      </w:r>
    </w:p>
    <w:tbl>
      <w:tblPr>
        <w:tblStyle w:val="TableGrid"/>
        <w:tblW w:w="9636" w:type="dxa"/>
        <w:tblLook w:val="04A0" w:firstRow="1" w:lastRow="0" w:firstColumn="1" w:lastColumn="0" w:noHBand="0" w:noVBand="1"/>
      </w:tblPr>
      <w:tblGrid>
        <w:gridCol w:w="2065"/>
        <w:gridCol w:w="2700"/>
        <w:gridCol w:w="2520"/>
        <w:gridCol w:w="2351"/>
      </w:tblGrid>
      <w:tr w:rsidR="00503521" w:rsidRPr="00503521" w14:paraId="6E4331D9" w14:textId="77777777" w:rsidTr="00ED1953">
        <w:trPr>
          <w:trHeight w:val="443"/>
        </w:trPr>
        <w:tc>
          <w:tcPr>
            <w:tcW w:w="2065" w:type="dxa"/>
            <w:shd w:val="clear" w:color="auto" w:fill="D9D9D9" w:themeFill="background1" w:themeFillShade="D9"/>
          </w:tcPr>
          <w:p w14:paraId="04E13F83" w14:textId="77777777" w:rsidR="00ED1953" w:rsidRPr="00503521" w:rsidRDefault="00ED1953" w:rsidP="00ED1953">
            <w:pPr>
              <w:spacing w:after="0"/>
              <w:rPr>
                <w:rFonts w:ascii="Arial" w:hAnsi="Arial" w:cs="Arial"/>
                <w:b/>
                <w:lang w:eastAsia="zh-CN"/>
              </w:rPr>
            </w:pPr>
          </w:p>
        </w:tc>
        <w:tc>
          <w:tcPr>
            <w:tcW w:w="2700" w:type="dxa"/>
            <w:shd w:val="clear" w:color="auto" w:fill="D9D9D9" w:themeFill="background1" w:themeFillShade="D9"/>
          </w:tcPr>
          <w:p w14:paraId="504E4614" w14:textId="77777777" w:rsidR="00ED1953" w:rsidRPr="00503521" w:rsidRDefault="00ED1953" w:rsidP="00ED1953">
            <w:pPr>
              <w:pStyle w:val="TAH"/>
              <w:rPr>
                <w:rFonts w:cs="Arial"/>
              </w:rPr>
            </w:pPr>
            <w:r w:rsidRPr="00503521">
              <w:rPr>
                <w:rFonts w:cs="Arial"/>
              </w:rPr>
              <w:t>Aggressor Tx</w:t>
            </w:r>
          </w:p>
        </w:tc>
        <w:tc>
          <w:tcPr>
            <w:tcW w:w="2520" w:type="dxa"/>
            <w:shd w:val="clear" w:color="auto" w:fill="D9D9D9" w:themeFill="background1" w:themeFillShade="D9"/>
          </w:tcPr>
          <w:p w14:paraId="65E33DA9" w14:textId="77777777" w:rsidR="00ED1953" w:rsidRPr="00503521" w:rsidRDefault="00ED1953" w:rsidP="00ED1953">
            <w:pPr>
              <w:pStyle w:val="TAH"/>
              <w:rPr>
                <w:rFonts w:cs="Arial"/>
              </w:rPr>
            </w:pPr>
            <w:r w:rsidRPr="00503521">
              <w:rPr>
                <w:rFonts w:cs="Arial"/>
              </w:rPr>
              <w:t>Victim Rx</w:t>
            </w:r>
          </w:p>
        </w:tc>
        <w:tc>
          <w:tcPr>
            <w:tcW w:w="2351" w:type="dxa"/>
            <w:shd w:val="clear" w:color="auto" w:fill="D9D9D9" w:themeFill="background1" w:themeFillShade="D9"/>
          </w:tcPr>
          <w:p w14:paraId="59C178C6" w14:textId="77777777" w:rsidR="00ED1953" w:rsidRPr="00503521" w:rsidRDefault="00ED1953" w:rsidP="00ED1953">
            <w:pPr>
              <w:pStyle w:val="TAH"/>
              <w:rPr>
                <w:rFonts w:cs="Arial"/>
              </w:rPr>
            </w:pPr>
            <w:r w:rsidRPr="00503521">
              <w:rPr>
                <w:rFonts w:cs="Arial"/>
              </w:rPr>
              <w:t>Whether 2Tx requirements exists</w:t>
            </w:r>
          </w:p>
        </w:tc>
      </w:tr>
      <w:tr w:rsidR="00503521" w:rsidRPr="00503521" w14:paraId="4DED9B75" w14:textId="77777777" w:rsidTr="00ED1953">
        <w:trPr>
          <w:trHeight w:val="305"/>
        </w:trPr>
        <w:tc>
          <w:tcPr>
            <w:tcW w:w="2065" w:type="dxa"/>
            <w:tcBorders>
              <w:bottom w:val="single" w:sz="4" w:space="0" w:color="000000"/>
            </w:tcBorders>
          </w:tcPr>
          <w:p w14:paraId="22DC3D95" w14:textId="77777777" w:rsidR="00ED1953" w:rsidRPr="00503521" w:rsidRDefault="00ED1953" w:rsidP="00ED1953">
            <w:pPr>
              <w:spacing w:after="0"/>
              <w:rPr>
                <w:rFonts w:ascii="Arial" w:hAnsi="Arial" w:cs="Arial"/>
                <w:b/>
                <w:sz w:val="18"/>
              </w:rPr>
            </w:pPr>
            <w:r w:rsidRPr="00503521">
              <w:rPr>
                <w:rFonts w:ascii="Arial" w:hAnsi="Arial" w:cs="Arial"/>
                <w:b/>
                <w:sz w:val="18"/>
              </w:rPr>
              <w:t>Harmonic mixing</w:t>
            </w:r>
          </w:p>
        </w:tc>
        <w:tc>
          <w:tcPr>
            <w:tcW w:w="2700" w:type="dxa"/>
          </w:tcPr>
          <w:p w14:paraId="76333865" w14:textId="77777777" w:rsidR="00ED1953" w:rsidRPr="00503521" w:rsidRDefault="00ED1953" w:rsidP="00ED1953">
            <w:pPr>
              <w:pStyle w:val="TAL"/>
              <w:rPr>
                <w:rFonts w:cs="Arial"/>
              </w:rPr>
            </w:pPr>
            <w:r w:rsidRPr="00503521">
              <w:rPr>
                <w:rFonts w:cs="Arial"/>
              </w:rPr>
              <w:t>N/A</w:t>
            </w:r>
          </w:p>
        </w:tc>
        <w:tc>
          <w:tcPr>
            <w:tcW w:w="2520" w:type="dxa"/>
          </w:tcPr>
          <w:p w14:paraId="26076E88" w14:textId="77777777" w:rsidR="00ED1953" w:rsidRPr="00503521" w:rsidRDefault="00ED1953" w:rsidP="00ED1953">
            <w:pPr>
              <w:pStyle w:val="TAL"/>
              <w:rPr>
                <w:rFonts w:cs="Arial"/>
              </w:rPr>
            </w:pPr>
            <w:r w:rsidRPr="00503521">
              <w:rPr>
                <w:rFonts w:cs="Arial"/>
              </w:rPr>
              <w:t>N/A</w:t>
            </w:r>
          </w:p>
        </w:tc>
        <w:tc>
          <w:tcPr>
            <w:tcW w:w="2351" w:type="dxa"/>
          </w:tcPr>
          <w:p w14:paraId="06282A5B" w14:textId="77777777" w:rsidR="00ED1953" w:rsidRPr="00503521" w:rsidRDefault="00ED1953" w:rsidP="00ED1953">
            <w:pPr>
              <w:pStyle w:val="TAL"/>
              <w:rPr>
                <w:rFonts w:cs="Arial"/>
              </w:rPr>
            </w:pPr>
            <w:r w:rsidRPr="00503521">
              <w:rPr>
                <w:rFonts w:cs="Arial"/>
              </w:rPr>
              <w:t>N/A</w:t>
            </w:r>
          </w:p>
        </w:tc>
      </w:tr>
      <w:tr w:rsidR="00503521" w:rsidRPr="00503521" w14:paraId="7C08F92F" w14:textId="77777777" w:rsidTr="00ED1953">
        <w:trPr>
          <w:trHeight w:val="188"/>
        </w:trPr>
        <w:tc>
          <w:tcPr>
            <w:tcW w:w="2065" w:type="dxa"/>
            <w:tcBorders>
              <w:bottom w:val="single" w:sz="4" w:space="0" w:color="000000"/>
            </w:tcBorders>
          </w:tcPr>
          <w:p w14:paraId="2F71AC66" w14:textId="77777777" w:rsidR="00ED1953" w:rsidRPr="00503521" w:rsidRDefault="00ED1953" w:rsidP="00ED1953">
            <w:pPr>
              <w:spacing w:after="0"/>
              <w:rPr>
                <w:rFonts w:ascii="Arial" w:hAnsi="Arial" w:cs="Arial"/>
                <w:b/>
                <w:sz w:val="18"/>
              </w:rPr>
            </w:pPr>
            <w:r w:rsidRPr="00503521">
              <w:rPr>
                <w:rFonts w:ascii="Arial" w:hAnsi="Arial" w:cs="Arial"/>
                <w:b/>
                <w:sz w:val="18"/>
              </w:rPr>
              <w:t>Cross band leakage</w:t>
            </w:r>
          </w:p>
        </w:tc>
        <w:tc>
          <w:tcPr>
            <w:tcW w:w="2700" w:type="dxa"/>
          </w:tcPr>
          <w:p w14:paraId="36EF972D" w14:textId="77777777" w:rsidR="00ED1953" w:rsidRPr="00503521" w:rsidRDefault="00ED1953" w:rsidP="00ED1953">
            <w:pPr>
              <w:pStyle w:val="TAL"/>
              <w:rPr>
                <w:rFonts w:cs="Arial"/>
              </w:rPr>
            </w:pPr>
            <w:r w:rsidRPr="00503521">
              <w:rPr>
                <w:rFonts w:cs="Arial"/>
              </w:rPr>
              <w:t>n77 UL</w:t>
            </w:r>
          </w:p>
        </w:tc>
        <w:tc>
          <w:tcPr>
            <w:tcW w:w="2520" w:type="dxa"/>
          </w:tcPr>
          <w:p w14:paraId="20877630" w14:textId="77777777" w:rsidR="00ED1953" w:rsidRPr="00503521" w:rsidRDefault="00ED1953" w:rsidP="00ED1953">
            <w:pPr>
              <w:pStyle w:val="TAL"/>
              <w:rPr>
                <w:rFonts w:cs="Arial"/>
              </w:rPr>
            </w:pPr>
            <w:r w:rsidRPr="00503521">
              <w:rPr>
                <w:rFonts w:cs="Arial"/>
              </w:rPr>
              <w:t>n66 DL</w:t>
            </w:r>
          </w:p>
        </w:tc>
        <w:tc>
          <w:tcPr>
            <w:tcW w:w="2351" w:type="dxa"/>
          </w:tcPr>
          <w:p w14:paraId="07CDC4F1" w14:textId="77777777" w:rsidR="00ED1953" w:rsidRPr="00503521" w:rsidRDefault="00ED1953" w:rsidP="00ED1953">
            <w:pPr>
              <w:pStyle w:val="TAL"/>
              <w:rPr>
                <w:rFonts w:cs="Arial"/>
              </w:rPr>
            </w:pPr>
            <w:r w:rsidRPr="00503521">
              <w:rPr>
                <w:rFonts w:cs="Arial"/>
              </w:rPr>
              <w:t>Yes</w:t>
            </w:r>
          </w:p>
        </w:tc>
      </w:tr>
      <w:tr w:rsidR="00503521" w:rsidRPr="00503521" w14:paraId="4251DF29" w14:textId="77777777" w:rsidTr="00ED1953">
        <w:trPr>
          <w:trHeight w:val="305"/>
        </w:trPr>
        <w:tc>
          <w:tcPr>
            <w:tcW w:w="2065" w:type="dxa"/>
          </w:tcPr>
          <w:p w14:paraId="7F4C83A5" w14:textId="77777777" w:rsidR="00ED1953" w:rsidRPr="00503521" w:rsidRDefault="00ED1953" w:rsidP="00ED1953">
            <w:pPr>
              <w:spacing w:after="0"/>
              <w:rPr>
                <w:rFonts w:ascii="Arial" w:hAnsi="Arial" w:cs="Arial"/>
                <w:b/>
                <w:sz w:val="18"/>
              </w:rPr>
            </w:pPr>
            <w:r w:rsidRPr="00503521">
              <w:rPr>
                <w:rFonts w:ascii="Arial" w:hAnsi="Arial" w:cs="Arial"/>
                <w:b/>
                <w:sz w:val="18"/>
              </w:rPr>
              <w:t>IMD</w:t>
            </w:r>
          </w:p>
        </w:tc>
        <w:tc>
          <w:tcPr>
            <w:tcW w:w="2700" w:type="dxa"/>
          </w:tcPr>
          <w:p w14:paraId="35634FA5" w14:textId="77777777" w:rsidR="00ED1953" w:rsidRPr="00503521" w:rsidRDefault="00ED1953" w:rsidP="00ED1953">
            <w:pPr>
              <w:pStyle w:val="TAL"/>
              <w:rPr>
                <w:rFonts w:cs="Arial"/>
              </w:rPr>
            </w:pPr>
            <w:r w:rsidRPr="00503521">
              <w:rPr>
                <w:rFonts w:cs="Arial"/>
              </w:rPr>
              <w:t>IMD2 (1*f_n77-1*f_n66)</w:t>
            </w:r>
          </w:p>
        </w:tc>
        <w:tc>
          <w:tcPr>
            <w:tcW w:w="2520" w:type="dxa"/>
          </w:tcPr>
          <w:p w14:paraId="3DF34CC6" w14:textId="77777777" w:rsidR="00ED1953" w:rsidRPr="00503521" w:rsidRDefault="00ED1953" w:rsidP="00ED1953">
            <w:pPr>
              <w:pStyle w:val="TAL"/>
              <w:rPr>
                <w:rFonts w:cs="Arial"/>
              </w:rPr>
            </w:pPr>
            <w:r w:rsidRPr="00503521">
              <w:rPr>
                <w:rFonts w:cs="Arial"/>
              </w:rPr>
              <w:t>n66 DL</w:t>
            </w:r>
          </w:p>
        </w:tc>
        <w:tc>
          <w:tcPr>
            <w:tcW w:w="2351" w:type="dxa"/>
          </w:tcPr>
          <w:p w14:paraId="39D52DFC" w14:textId="77777777" w:rsidR="00ED1953" w:rsidRPr="00503521" w:rsidRDefault="00ED1953" w:rsidP="00ED1953">
            <w:pPr>
              <w:pStyle w:val="TAL"/>
              <w:rPr>
                <w:rFonts w:cs="Arial"/>
              </w:rPr>
            </w:pPr>
            <w:r w:rsidRPr="00503521">
              <w:rPr>
                <w:rFonts w:cs="Arial"/>
              </w:rPr>
              <w:t>No</w:t>
            </w:r>
          </w:p>
        </w:tc>
      </w:tr>
      <w:tr w:rsidR="00503521" w:rsidRPr="00503521" w14:paraId="62A2BDA9" w14:textId="77777777" w:rsidTr="00ED1953">
        <w:trPr>
          <w:trHeight w:val="305"/>
        </w:trPr>
        <w:tc>
          <w:tcPr>
            <w:tcW w:w="2065" w:type="dxa"/>
          </w:tcPr>
          <w:p w14:paraId="59EAEDBA" w14:textId="77777777" w:rsidR="00ED1953" w:rsidRPr="00503521" w:rsidRDefault="00ED1953" w:rsidP="00ED1953">
            <w:pPr>
              <w:spacing w:after="0"/>
              <w:rPr>
                <w:rFonts w:ascii="Arial" w:hAnsi="Arial" w:cs="Arial"/>
                <w:lang w:eastAsia="zh-CN"/>
              </w:rPr>
            </w:pPr>
          </w:p>
        </w:tc>
        <w:tc>
          <w:tcPr>
            <w:tcW w:w="2700" w:type="dxa"/>
          </w:tcPr>
          <w:p w14:paraId="24AEDD80" w14:textId="77777777" w:rsidR="00ED1953" w:rsidRPr="00503521" w:rsidRDefault="00ED1953" w:rsidP="00ED1953">
            <w:pPr>
              <w:pStyle w:val="TAL"/>
              <w:rPr>
                <w:rFonts w:cs="Arial"/>
              </w:rPr>
            </w:pPr>
            <w:r w:rsidRPr="00503521">
              <w:rPr>
                <w:rFonts w:cs="Arial"/>
              </w:rPr>
              <w:t>IMD5 (2*f_n77-3*f_n66)</w:t>
            </w:r>
          </w:p>
        </w:tc>
        <w:tc>
          <w:tcPr>
            <w:tcW w:w="2520" w:type="dxa"/>
          </w:tcPr>
          <w:p w14:paraId="637444AD" w14:textId="77777777" w:rsidR="00ED1953" w:rsidRPr="00503521" w:rsidRDefault="00ED1953" w:rsidP="00ED1953">
            <w:pPr>
              <w:pStyle w:val="TAL"/>
              <w:rPr>
                <w:rFonts w:cs="Arial"/>
              </w:rPr>
            </w:pPr>
            <w:r w:rsidRPr="00503521">
              <w:rPr>
                <w:rFonts w:cs="Arial"/>
              </w:rPr>
              <w:t>n66 DL</w:t>
            </w:r>
          </w:p>
        </w:tc>
        <w:tc>
          <w:tcPr>
            <w:tcW w:w="2351" w:type="dxa"/>
          </w:tcPr>
          <w:p w14:paraId="7E7B7E21" w14:textId="77777777" w:rsidR="00ED1953" w:rsidRPr="00503521" w:rsidRDefault="00ED1953" w:rsidP="00ED1953">
            <w:pPr>
              <w:pStyle w:val="TAL"/>
              <w:rPr>
                <w:rFonts w:cs="Arial"/>
              </w:rPr>
            </w:pPr>
            <w:r w:rsidRPr="00503521">
              <w:rPr>
                <w:rFonts w:cs="Arial"/>
              </w:rPr>
              <w:t>No</w:t>
            </w:r>
          </w:p>
        </w:tc>
      </w:tr>
    </w:tbl>
    <w:p w14:paraId="3D368A5E" w14:textId="0174C8F1" w:rsidR="00ED1953" w:rsidRPr="00503521" w:rsidRDefault="00ED1953" w:rsidP="00ED1953">
      <w:pPr>
        <w:pStyle w:val="Heading3"/>
        <w:rPr>
          <w:rFonts w:cs="Arial"/>
        </w:rPr>
      </w:pPr>
      <w:bookmarkStart w:id="399" w:name="_Toc170058612"/>
      <w:bookmarkStart w:id="400" w:name="_Toc170059017"/>
      <w:r w:rsidRPr="00503521">
        <w:rPr>
          <w:rFonts w:cs="Arial"/>
        </w:rPr>
        <w:t>5.6.4</w:t>
      </w:r>
      <w:r w:rsidRPr="00503521">
        <w:rPr>
          <w:rFonts w:cs="Arial"/>
        </w:rPr>
        <w:tab/>
        <w:t>REFSENS requirements</w:t>
      </w:r>
      <w:bookmarkEnd w:id="399"/>
      <w:bookmarkEnd w:id="400"/>
    </w:p>
    <w:p w14:paraId="7066FB5B" w14:textId="784D8589" w:rsidR="00ED1953" w:rsidRPr="00503521" w:rsidRDefault="00ED1953" w:rsidP="009539EC">
      <w:pPr>
        <w:pStyle w:val="Heading4"/>
      </w:pPr>
      <w:bookmarkStart w:id="401" w:name="_Toc170059018"/>
      <w:r w:rsidRPr="00503521">
        <w:t>5.6.4.1</w:t>
      </w:r>
      <w:r w:rsidRPr="00503521">
        <w:tab/>
        <w:t>REFSENS requirements for total power class 2</w:t>
      </w:r>
      <w:bookmarkEnd w:id="401"/>
    </w:p>
    <w:p w14:paraId="39C5CFA4" w14:textId="77777777" w:rsidR="00ED1953" w:rsidRPr="00503521" w:rsidRDefault="00ED1953" w:rsidP="009539EC">
      <w:r w:rsidRPr="00503521">
        <w:rPr>
          <w:lang w:eastAsia="zh-CN"/>
        </w:rPr>
        <w:t xml:space="preserve">In previous discussion, RAN4 agreed that the following rules will be as the baseline to define </w:t>
      </w:r>
      <w:r w:rsidRPr="00503521">
        <w:t>MSD requirement for PC2 inter-band CA or EN-DC:</w:t>
      </w:r>
    </w:p>
    <w:p w14:paraId="74BB8A89" w14:textId="7A49FF7F" w:rsidR="00ED1953" w:rsidRPr="00503521" w:rsidRDefault="009539EC" w:rsidP="009539EC">
      <w:pPr>
        <w:pStyle w:val="B1"/>
      </w:pPr>
      <w:r>
        <w:t>-</w:t>
      </w:r>
      <w:r>
        <w:tab/>
      </w:r>
      <w:r w:rsidR="00ED1953" w:rsidRPr="00503521">
        <w:t xml:space="preserve">Same MSD requirements can be applied for the band combination with either 1Tx or 2Tx in TDD aggressor band UL with same power class for harmonic mixing and cross band isolation, and </w:t>
      </w:r>
    </w:p>
    <w:p w14:paraId="59BEA04E" w14:textId="61F92097" w:rsidR="00ED1953" w:rsidRPr="00503521" w:rsidRDefault="009539EC" w:rsidP="009539EC">
      <w:pPr>
        <w:pStyle w:val="B1"/>
      </w:pPr>
      <w:r>
        <w:t>-</w:t>
      </w:r>
      <w:r>
        <w:tab/>
      </w:r>
      <w:r w:rsidR="00ED1953" w:rsidRPr="00503521">
        <w:t>the requirements specified based on 1Tx-1Tx UL configuration are applicable for 1Tx-2Tx UL configuration</w:t>
      </w:r>
    </w:p>
    <w:p w14:paraId="0118B7F7" w14:textId="5C2ADDB9" w:rsidR="00ED1953" w:rsidRPr="00503521" w:rsidRDefault="00ED1953" w:rsidP="009539EC">
      <w:r w:rsidRPr="00503521">
        <w:rPr>
          <w:lang w:eastAsia="zh-CN"/>
        </w:rPr>
        <w:t xml:space="preserve">Based on the agreement, the PC2 MSD results are referred in both </w:t>
      </w:r>
      <w:r w:rsidRPr="00503521">
        <w:rPr>
          <w:lang w:eastAsia="ja-JP"/>
        </w:rPr>
        <w:t xml:space="preserve">Table </w:t>
      </w:r>
      <w:r w:rsidRPr="00503521">
        <w:t>5.6.4.1-1 and</w:t>
      </w:r>
      <w:r w:rsidRPr="00503521">
        <w:rPr>
          <w:b/>
          <w:bCs/>
        </w:rPr>
        <w:t xml:space="preserve"> </w:t>
      </w:r>
      <w:r w:rsidRPr="00503521">
        <w:rPr>
          <w:lang w:eastAsia="ja-JP"/>
        </w:rPr>
        <w:t xml:space="preserve">Table </w:t>
      </w:r>
      <w:r w:rsidRPr="00503521">
        <w:t xml:space="preserve">5.6.4.2-1. Mainly, they are the same as the PC2 </w:t>
      </w:r>
      <w:r w:rsidRPr="00503521">
        <w:rPr>
          <w:lang w:eastAsia="zh-CN"/>
        </w:rPr>
        <w:t xml:space="preserve">2Tx </w:t>
      </w:r>
      <w:r w:rsidRPr="00503521">
        <w:t xml:space="preserve">configuration for this 3Tx requirement to the RAN4 specifications [2]. </w:t>
      </w:r>
    </w:p>
    <w:p w14:paraId="2C563A3A" w14:textId="7388EE8D" w:rsidR="00ED1953" w:rsidRPr="00503521" w:rsidRDefault="00ED1953" w:rsidP="009539EC">
      <w:pPr>
        <w:rPr>
          <w:b/>
          <w:lang w:eastAsia="zh-CN"/>
        </w:rPr>
      </w:pPr>
      <w:r w:rsidRPr="00503521">
        <w:t xml:space="preserve">According to the RAN4 specifications [2], both IMD2 and IMD5 are the subjects to n66DL in CA_n66-n77. The value of PC2 IMD2 and IMD5 are the summarized in Table 5.6.4.1-1. </w:t>
      </w:r>
    </w:p>
    <w:p w14:paraId="03047F18" w14:textId="67348A16" w:rsidR="00ED1953" w:rsidRPr="00503521" w:rsidRDefault="00ED1953" w:rsidP="00ED1953">
      <w:pPr>
        <w:jc w:val="center"/>
        <w:rPr>
          <w:rFonts w:ascii="Arial" w:hAnsi="Arial" w:cs="Arial"/>
          <w:b/>
          <w:bCs/>
          <w:lang w:eastAsia="zh-CN"/>
        </w:rPr>
      </w:pPr>
      <w:r w:rsidRPr="00503521">
        <w:rPr>
          <w:rFonts w:ascii="Arial" w:hAnsi="Arial" w:cs="Arial"/>
          <w:b/>
          <w:bCs/>
          <w:lang w:eastAsia="ja-JP"/>
        </w:rPr>
        <w:t xml:space="preserve">Table </w:t>
      </w:r>
      <w:r w:rsidRPr="00503521">
        <w:rPr>
          <w:rFonts w:ascii="Arial" w:hAnsi="Arial" w:cs="Arial"/>
          <w:b/>
          <w:bCs/>
        </w:rPr>
        <w:t>5.6.4.1-1: Derived MSD values for PC2 UL configurations</w:t>
      </w:r>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503521" w:rsidRPr="00503521" w14:paraId="0C3F11F3" w14:textId="77777777" w:rsidTr="00ED1953">
        <w:trPr>
          <w:trHeight w:val="288"/>
        </w:trPr>
        <w:tc>
          <w:tcPr>
            <w:tcW w:w="1620" w:type="dxa"/>
            <w:vAlign w:val="center"/>
          </w:tcPr>
          <w:p w14:paraId="5E8C674A" w14:textId="77777777" w:rsidR="00ED1953" w:rsidRPr="00503521" w:rsidRDefault="00ED1953" w:rsidP="00D4407B">
            <w:pPr>
              <w:pStyle w:val="TAH"/>
            </w:pPr>
            <w:r w:rsidRPr="00503521">
              <w:t>CA Combination</w:t>
            </w:r>
          </w:p>
        </w:tc>
        <w:tc>
          <w:tcPr>
            <w:tcW w:w="1283" w:type="dxa"/>
            <w:vAlign w:val="center"/>
          </w:tcPr>
          <w:p w14:paraId="4B63607B" w14:textId="77777777" w:rsidR="00ED1953" w:rsidRPr="00503521" w:rsidRDefault="00ED1953" w:rsidP="00D4407B">
            <w:pPr>
              <w:pStyle w:val="TAH"/>
            </w:pPr>
            <w:r w:rsidRPr="00503521">
              <w:t>Power Class</w:t>
            </w:r>
          </w:p>
        </w:tc>
        <w:tc>
          <w:tcPr>
            <w:tcW w:w="1057" w:type="dxa"/>
            <w:vAlign w:val="center"/>
          </w:tcPr>
          <w:p w14:paraId="3E7938A2" w14:textId="77777777" w:rsidR="00ED1953" w:rsidRPr="00503521" w:rsidRDefault="00ED1953" w:rsidP="00D4407B">
            <w:pPr>
              <w:pStyle w:val="TAH"/>
            </w:pPr>
            <w:r w:rsidRPr="00503521">
              <w:t>NR Band</w:t>
            </w:r>
          </w:p>
        </w:tc>
        <w:tc>
          <w:tcPr>
            <w:tcW w:w="1170" w:type="dxa"/>
            <w:vAlign w:val="center"/>
          </w:tcPr>
          <w:p w14:paraId="4B7E728C" w14:textId="77777777" w:rsidR="00ED1953" w:rsidRPr="00503521" w:rsidRDefault="00ED1953" w:rsidP="00D4407B">
            <w:pPr>
              <w:pStyle w:val="TAH"/>
            </w:pPr>
            <w:r w:rsidRPr="00503521">
              <w:t>P</w:t>
            </w:r>
            <w:r w:rsidRPr="00503521">
              <w:rPr>
                <w:vertAlign w:val="subscript"/>
              </w:rPr>
              <w:t xml:space="preserve">UL </w:t>
            </w:r>
            <w:r w:rsidRPr="00503521">
              <w:t>(dBm)</w:t>
            </w:r>
          </w:p>
        </w:tc>
        <w:tc>
          <w:tcPr>
            <w:tcW w:w="1260" w:type="dxa"/>
            <w:vAlign w:val="center"/>
          </w:tcPr>
          <w:p w14:paraId="4CFD3A94" w14:textId="77777777" w:rsidR="00ED1953" w:rsidRPr="00503521" w:rsidRDefault="00ED1953" w:rsidP="00D4407B">
            <w:pPr>
              <w:pStyle w:val="TAH"/>
            </w:pPr>
            <w:r w:rsidRPr="00503521">
              <w:t>IMD Source</w:t>
            </w:r>
          </w:p>
        </w:tc>
        <w:tc>
          <w:tcPr>
            <w:tcW w:w="1170" w:type="dxa"/>
            <w:vAlign w:val="center"/>
          </w:tcPr>
          <w:p w14:paraId="29BD11D0" w14:textId="77777777" w:rsidR="00ED1953" w:rsidRPr="00503521" w:rsidRDefault="00ED1953" w:rsidP="00D4407B">
            <w:pPr>
              <w:pStyle w:val="TAH"/>
            </w:pPr>
            <w:r w:rsidRPr="00503521">
              <w:t>IMD Order</w:t>
            </w:r>
          </w:p>
        </w:tc>
        <w:tc>
          <w:tcPr>
            <w:tcW w:w="1080" w:type="dxa"/>
            <w:vAlign w:val="center"/>
          </w:tcPr>
          <w:p w14:paraId="55612E6E" w14:textId="77777777" w:rsidR="00ED1953" w:rsidRPr="00503521" w:rsidRDefault="00ED1953" w:rsidP="00D4407B">
            <w:pPr>
              <w:pStyle w:val="TAH"/>
            </w:pPr>
            <w:r w:rsidRPr="00503521">
              <w:t>MSD (dB)</w:t>
            </w:r>
          </w:p>
        </w:tc>
      </w:tr>
      <w:tr w:rsidR="00503521" w:rsidRPr="00503521" w14:paraId="0EACC3C7" w14:textId="77777777" w:rsidTr="00ED1953">
        <w:tblPrEx>
          <w:jc w:val="center"/>
        </w:tblPrEx>
        <w:trPr>
          <w:trHeight w:val="98"/>
          <w:jc w:val="center"/>
        </w:trPr>
        <w:tc>
          <w:tcPr>
            <w:tcW w:w="1620" w:type="dxa"/>
            <w:vMerge w:val="restart"/>
            <w:vAlign w:val="center"/>
          </w:tcPr>
          <w:p w14:paraId="6AA03E8A" w14:textId="77777777" w:rsidR="00ED1953" w:rsidRPr="00503521" w:rsidRDefault="00ED1953" w:rsidP="00D4407B">
            <w:pPr>
              <w:pStyle w:val="TAC"/>
            </w:pPr>
            <w:r w:rsidRPr="00503521">
              <w:t>CA_n66-n77</w:t>
            </w:r>
          </w:p>
        </w:tc>
        <w:tc>
          <w:tcPr>
            <w:tcW w:w="1283" w:type="dxa"/>
            <w:vMerge w:val="restart"/>
            <w:vAlign w:val="center"/>
          </w:tcPr>
          <w:p w14:paraId="208C14DE" w14:textId="77777777" w:rsidR="00ED1953" w:rsidRPr="00503521" w:rsidRDefault="00ED1953" w:rsidP="00D4407B">
            <w:pPr>
              <w:pStyle w:val="TAC"/>
            </w:pPr>
            <w:r w:rsidRPr="00503521">
              <w:t>3</w:t>
            </w:r>
          </w:p>
        </w:tc>
        <w:tc>
          <w:tcPr>
            <w:tcW w:w="1057" w:type="dxa"/>
            <w:vAlign w:val="center"/>
          </w:tcPr>
          <w:p w14:paraId="39094F3B" w14:textId="77777777" w:rsidR="00ED1953" w:rsidRPr="00503521" w:rsidRDefault="00ED1953" w:rsidP="00D4407B">
            <w:pPr>
              <w:pStyle w:val="TAC"/>
            </w:pPr>
            <w:r w:rsidRPr="00503521">
              <w:t>n66</w:t>
            </w:r>
          </w:p>
        </w:tc>
        <w:tc>
          <w:tcPr>
            <w:tcW w:w="1170" w:type="dxa"/>
            <w:vAlign w:val="center"/>
          </w:tcPr>
          <w:p w14:paraId="35316852" w14:textId="77777777" w:rsidR="00ED1953" w:rsidRPr="00503521" w:rsidRDefault="00ED1953" w:rsidP="00D4407B">
            <w:pPr>
              <w:pStyle w:val="TAC"/>
            </w:pPr>
            <w:r w:rsidRPr="00503521">
              <w:t>20</w:t>
            </w:r>
          </w:p>
        </w:tc>
        <w:tc>
          <w:tcPr>
            <w:tcW w:w="1260" w:type="dxa"/>
            <w:vMerge w:val="restart"/>
            <w:vAlign w:val="center"/>
          </w:tcPr>
          <w:p w14:paraId="437BDC1E" w14:textId="77777777" w:rsidR="00ED1953" w:rsidRPr="00503521" w:rsidRDefault="00ED1953" w:rsidP="00D4407B">
            <w:pPr>
              <w:pStyle w:val="TAC"/>
            </w:pPr>
            <w:r w:rsidRPr="00503521">
              <w:t>IMD2</w:t>
            </w:r>
          </w:p>
        </w:tc>
        <w:tc>
          <w:tcPr>
            <w:tcW w:w="1170" w:type="dxa"/>
            <w:vAlign w:val="center"/>
          </w:tcPr>
          <w:p w14:paraId="01B84BEF" w14:textId="77777777" w:rsidR="00ED1953" w:rsidRPr="00503521" w:rsidRDefault="00ED1953" w:rsidP="00D4407B">
            <w:pPr>
              <w:pStyle w:val="TAC"/>
            </w:pPr>
            <w:r w:rsidRPr="00503521">
              <w:t>1</w:t>
            </w:r>
          </w:p>
        </w:tc>
        <w:tc>
          <w:tcPr>
            <w:tcW w:w="1080" w:type="dxa"/>
            <w:vMerge w:val="restart"/>
            <w:vAlign w:val="center"/>
          </w:tcPr>
          <w:p w14:paraId="1645CBEB" w14:textId="77777777" w:rsidR="00ED1953" w:rsidRPr="00503521" w:rsidRDefault="00ED1953" w:rsidP="00D4407B">
            <w:pPr>
              <w:pStyle w:val="TAC"/>
            </w:pPr>
            <w:r w:rsidRPr="00503521">
              <w:t>31</w:t>
            </w:r>
          </w:p>
        </w:tc>
      </w:tr>
      <w:tr w:rsidR="00503521" w:rsidRPr="00503521" w14:paraId="0B030D3C" w14:textId="77777777" w:rsidTr="00ED1953">
        <w:tblPrEx>
          <w:jc w:val="center"/>
        </w:tblPrEx>
        <w:trPr>
          <w:trHeight w:val="161"/>
          <w:jc w:val="center"/>
        </w:trPr>
        <w:tc>
          <w:tcPr>
            <w:tcW w:w="1620" w:type="dxa"/>
            <w:vMerge/>
            <w:vAlign w:val="center"/>
          </w:tcPr>
          <w:p w14:paraId="14DF65C3" w14:textId="77777777" w:rsidR="00ED1953" w:rsidRPr="00503521" w:rsidRDefault="00ED1953" w:rsidP="00D4407B">
            <w:pPr>
              <w:pStyle w:val="TAC"/>
            </w:pPr>
          </w:p>
        </w:tc>
        <w:tc>
          <w:tcPr>
            <w:tcW w:w="1283" w:type="dxa"/>
            <w:vMerge/>
            <w:vAlign w:val="center"/>
          </w:tcPr>
          <w:p w14:paraId="594FB3B8" w14:textId="77777777" w:rsidR="00ED1953" w:rsidRPr="00503521" w:rsidRDefault="00ED1953" w:rsidP="00D4407B">
            <w:pPr>
              <w:pStyle w:val="TAC"/>
            </w:pPr>
          </w:p>
        </w:tc>
        <w:tc>
          <w:tcPr>
            <w:tcW w:w="1057" w:type="dxa"/>
            <w:vAlign w:val="center"/>
          </w:tcPr>
          <w:p w14:paraId="61AE776D" w14:textId="77777777" w:rsidR="00ED1953" w:rsidRPr="00503521" w:rsidRDefault="00ED1953" w:rsidP="00D4407B">
            <w:pPr>
              <w:pStyle w:val="TAC"/>
            </w:pPr>
            <w:r w:rsidRPr="00503521">
              <w:t>n77</w:t>
            </w:r>
          </w:p>
        </w:tc>
        <w:tc>
          <w:tcPr>
            <w:tcW w:w="1170" w:type="dxa"/>
            <w:vAlign w:val="center"/>
          </w:tcPr>
          <w:p w14:paraId="7D288BC7" w14:textId="77777777" w:rsidR="00ED1953" w:rsidRPr="00503521" w:rsidRDefault="00ED1953" w:rsidP="00D4407B">
            <w:pPr>
              <w:pStyle w:val="TAC"/>
            </w:pPr>
            <w:r w:rsidRPr="00503521">
              <w:t>20</w:t>
            </w:r>
          </w:p>
        </w:tc>
        <w:tc>
          <w:tcPr>
            <w:tcW w:w="1260" w:type="dxa"/>
            <w:vMerge/>
            <w:vAlign w:val="center"/>
          </w:tcPr>
          <w:p w14:paraId="178742D0" w14:textId="77777777" w:rsidR="00ED1953" w:rsidRPr="00503521" w:rsidRDefault="00ED1953" w:rsidP="00D4407B">
            <w:pPr>
              <w:pStyle w:val="TAC"/>
            </w:pPr>
          </w:p>
        </w:tc>
        <w:tc>
          <w:tcPr>
            <w:tcW w:w="1170" w:type="dxa"/>
            <w:vAlign w:val="center"/>
          </w:tcPr>
          <w:p w14:paraId="3B1AE03B" w14:textId="77777777" w:rsidR="00ED1953" w:rsidRPr="00503521" w:rsidRDefault="00ED1953" w:rsidP="00D4407B">
            <w:pPr>
              <w:pStyle w:val="TAC"/>
            </w:pPr>
            <w:r w:rsidRPr="00503521">
              <w:t>1</w:t>
            </w:r>
          </w:p>
        </w:tc>
        <w:tc>
          <w:tcPr>
            <w:tcW w:w="1080" w:type="dxa"/>
            <w:vMerge/>
            <w:vAlign w:val="center"/>
          </w:tcPr>
          <w:p w14:paraId="111919E4" w14:textId="77777777" w:rsidR="00ED1953" w:rsidRPr="00503521" w:rsidRDefault="00ED1953" w:rsidP="00D4407B">
            <w:pPr>
              <w:pStyle w:val="TAC"/>
            </w:pPr>
          </w:p>
        </w:tc>
      </w:tr>
      <w:tr w:rsidR="00503521" w:rsidRPr="00503521" w14:paraId="0C4D2AF7" w14:textId="77777777" w:rsidTr="00ED1953">
        <w:tblPrEx>
          <w:jc w:val="center"/>
        </w:tblPrEx>
        <w:trPr>
          <w:trHeight w:val="134"/>
          <w:jc w:val="center"/>
        </w:trPr>
        <w:tc>
          <w:tcPr>
            <w:tcW w:w="1620" w:type="dxa"/>
            <w:vMerge/>
            <w:vAlign w:val="center"/>
          </w:tcPr>
          <w:p w14:paraId="0F1F5C44" w14:textId="77777777" w:rsidR="00ED1953" w:rsidRPr="00503521" w:rsidRDefault="00ED1953" w:rsidP="00D4407B">
            <w:pPr>
              <w:pStyle w:val="TAC"/>
            </w:pPr>
          </w:p>
        </w:tc>
        <w:tc>
          <w:tcPr>
            <w:tcW w:w="1283" w:type="dxa"/>
            <w:vMerge w:val="restart"/>
            <w:vAlign w:val="center"/>
          </w:tcPr>
          <w:p w14:paraId="41234949" w14:textId="77777777" w:rsidR="00ED1953" w:rsidRPr="00503521" w:rsidRDefault="00ED1953" w:rsidP="00D4407B">
            <w:pPr>
              <w:pStyle w:val="TAC"/>
            </w:pPr>
            <w:r w:rsidRPr="00503521">
              <w:t>2</w:t>
            </w:r>
          </w:p>
        </w:tc>
        <w:tc>
          <w:tcPr>
            <w:tcW w:w="1057" w:type="dxa"/>
            <w:vAlign w:val="center"/>
          </w:tcPr>
          <w:p w14:paraId="01BF5249" w14:textId="77777777" w:rsidR="00ED1953" w:rsidRPr="00503521" w:rsidRDefault="00ED1953" w:rsidP="00D4407B">
            <w:pPr>
              <w:pStyle w:val="TAC"/>
            </w:pPr>
            <w:r w:rsidRPr="00503521">
              <w:t>n66</w:t>
            </w:r>
          </w:p>
        </w:tc>
        <w:tc>
          <w:tcPr>
            <w:tcW w:w="1170" w:type="dxa"/>
            <w:vAlign w:val="center"/>
          </w:tcPr>
          <w:p w14:paraId="23C4690D" w14:textId="77777777" w:rsidR="00ED1953" w:rsidRPr="00503521" w:rsidRDefault="00ED1953" w:rsidP="00D4407B">
            <w:pPr>
              <w:pStyle w:val="TAC"/>
            </w:pPr>
            <w:r w:rsidRPr="00503521">
              <w:t>23</w:t>
            </w:r>
          </w:p>
        </w:tc>
        <w:tc>
          <w:tcPr>
            <w:tcW w:w="1260" w:type="dxa"/>
            <w:vMerge/>
            <w:vAlign w:val="center"/>
          </w:tcPr>
          <w:p w14:paraId="40FEE9D9" w14:textId="77777777" w:rsidR="00ED1953" w:rsidRPr="00503521" w:rsidRDefault="00ED1953" w:rsidP="00D4407B">
            <w:pPr>
              <w:pStyle w:val="TAC"/>
            </w:pPr>
          </w:p>
        </w:tc>
        <w:tc>
          <w:tcPr>
            <w:tcW w:w="1170" w:type="dxa"/>
            <w:vAlign w:val="center"/>
          </w:tcPr>
          <w:p w14:paraId="0E5DF750" w14:textId="77777777" w:rsidR="00ED1953" w:rsidRPr="00503521" w:rsidRDefault="00ED1953" w:rsidP="00D4407B">
            <w:pPr>
              <w:pStyle w:val="TAC"/>
            </w:pPr>
            <w:r w:rsidRPr="00503521">
              <w:t>1</w:t>
            </w:r>
          </w:p>
        </w:tc>
        <w:tc>
          <w:tcPr>
            <w:tcW w:w="1080" w:type="dxa"/>
            <w:vMerge w:val="restart"/>
            <w:vAlign w:val="center"/>
          </w:tcPr>
          <w:p w14:paraId="45E5647F" w14:textId="77777777" w:rsidR="00ED1953" w:rsidRPr="00503521" w:rsidRDefault="00ED1953" w:rsidP="00D4407B">
            <w:pPr>
              <w:pStyle w:val="TAC"/>
            </w:pPr>
            <w:r w:rsidRPr="00503521">
              <w:t>34.3</w:t>
            </w:r>
          </w:p>
        </w:tc>
      </w:tr>
      <w:tr w:rsidR="00503521" w:rsidRPr="00503521" w14:paraId="5CB6B25E" w14:textId="77777777" w:rsidTr="00ED1953">
        <w:tblPrEx>
          <w:jc w:val="center"/>
        </w:tblPrEx>
        <w:trPr>
          <w:trHeight w:val="197"/>
          <w:jc w:val="center"/>
        </w:trPr>
        <w:tc>
          <w:tcPr>
            <w:tcW w:w="1620" w:type="dxa"/>
            <w:vMerge/>
            <w:vAlign w:val="center"/>
          </w:tcPr>
          <w:p w14:paraId="0775FC82" w14:textId="77777777" w:rsidR="00ED1953" w:rsidRPr="00503521" w:rsidRDefault="00ED1953" w:rsidP="00D4407B">
            <w:pPr>
              <w:pStyle w:val="TAC"/>
            </w:pPr>
          </w:p>
        </w:tc>
        <w:tc>
          <w:tcPr>
            <w:tcW w:w="1283" w:type="dxa"/>
            <w:vMerge/>
            <w:vAlign w:val="center"/>
          </w:tcPr>
          <w:p w14:paraId="5464B23C" w14:textId="77777777" w:rsidR="00ED1953" w:rsidRPr="00503521" w:rsidRDefault="00ED1953" w:rsidP="00D4407B">
            <w:pPr>
              <w:pStyle w:val="TAC"/>
            </w:pPr>
          </w:p>
        </w:tc>
        <w:tc>
          <w:tcPr>
            <w:tcW w:w="1057" w:type="dxa"/>
            <w:vAlign w:val="center"/>
          </w:tcPr>
          <w:p w14:paraId="36168BAD" w14:textId="77777777" w:rsidR="00ED1953" w:rsidRPr="00503521" w:rsidRDefault="00ED1953" w:rsidP="00D4407B">
            <w:pPr>
              <w:pStyle w:val="TAC"/>
            </w:pPr>
            <w:r w:rsidRPr="00503521">
              <w:t>n77</w:t>
            </w:r>
          </w:p>
        </w:tc>
        <w:tc>
          <w:tcPr>
            <w:tcW w:w="1170" w:type="dxa"/>
            <w:vAlign w:val="center"/>
          </w:tcPr>
          <w:p w14:paraId="19F94A8F" w14:textId="77777777" w:rsidR="00ED1953" w:rsidRPr="00503521" w:rsidRDefault="00ED1953" w:rsidP="00D4407B">
            <w:pPr>
              <w:pStyle w:val="TAC"/>
            </w:pPr>
            <w:r w:rsidRPr="00503521">
              <w:t>23</w:t>
            </w:r>
          </w:p>
        </w:tc>
        <w:tc>
          <w:tcPr>
            <w:tcW w:w="1260" w:type="dxa"/>
            <w:vMerge/>
            <w:vAlign w:val="center"/>
          </w:tcPr>
          <w:p w14:paraId="0BAE1A35" w14:textId="77777777" w:rsidR="00ED1953" w:rsidRPr="00503521" w:rsidRDefault="00ED1953" w:rsidP="00D4407B">
            <w:pPr>
              <w:pStyle w:val="TAC"/>
            </w:pPr>
          </w:p>
        </w:tc>
        <w:tc>
          <w:tcPr>
            <w:tcW w:w="1170" w:type="dxa"/>
            <w:vAlign w:val="center"/>
          </w:tcPr>
          <w:p w14:paraId="313016F5" w14:textId="77777777" w:rsidR="00ED1953" w:rsidRPr="00503521" w:rsidRDefault="00ED1953" w:rsidP="00D4407B">
            <w:pPr>
              <w:pStyle w:val="TAC"/>
            </w:pPr>
            <w:r w:rsidRPr="00503521">
              <w:t>1</w:t>
            </w:r>
          </w:p>
        </w:tc>
        <w:tc>
          <w:tcPr>
            <w:tcW w:w="1080" w:type="dxa"/>
            <w:vMerge/>
            <w:vAlign w:val="center"/>
          </w:tcPr>
          <w:p w14:paraId="1CED7538" w14:textId="77777777" w:rsidR="00ED1953" w:rsidRPr="00503521" w:rsidRDefault="00ED1953" w:rsidP="00D4407B">
            <w:pPr>
              <w:pStyle w:val="TAC"/>
            </w:pPr>
          </w:p>
        </w:tc>
      </w:tr>
      <w:tr w:rsidR="00503521" w:rsidRPr="00503521" w14:paraId="5A7F5120" w14:textId="77777777" w:rsidTr="00ED1953">
        <w:tblPrEx>
          <w:jc w:val="center"/>
        </w:tblPrEx>
        <w:trPr>
          <w:trHeight w:val="152"/>
          <w:jc w:val="center"/>
        </w:trPr>
        <w:tc>
          <w:tcPr>
            <w:tcW w:w="1620" w:type="dxa"/>
            <w:vMerge/>
            <w:vAlign w:val="center"/>
          </w:tcPr>
          <w:p w14:paraId="67E5B5DC" w14:textId="77777777" w:rsidR="00ED1953" w:rsidRPr="00503521" w:rsidRDefault="00ED1953" w:rsidP="00D4407B">
            <w:pPr>
              <w:pStyle w:val="TAC"/>
            </w:pPr>
          </w:p>
        </w:tc>
        <w:tc>
          <w:tcPr>
            <w:tcW w:w="1283" w:type="dxa"/>
            <w:vMerge w:val="restart"/>
            <w:vAlign w:val="center"/>
          </w:tcPr>
          <w:p w14:paraId="727EA078" w14:textId="77777777" w:rsidR="00ED1953" w:rsidRPr="00503521" w:rsidRDefault="00ED1953" w:rsidP="00D4407B">
            <w:pPr>
              <w:pStyle w:val="TAC"/>
            </w:pPr>
            <w:r w:rsidRPr="00503521">
              <w:t>3</w:t>
            </w:r>
          </w:p>
        </w:tc>
        <w:tc>
          <w:tcPr>
            <w:tcW w:w="1057" w:type="dxa"/>
            <w:vAlign w:val="center"/>
          </w:tcPr>
          <w:p w14:paraId="7EDF1CD7" w14:textId="77777777" w:rsidR="00ED1953" w:rsidRPr="00503521" w:rsidRDefault="00ED1953" w:rsidP="00D4407B">
            <w:pPr>
              <w:pStyle w:val="TAC"/>
            </w:pPr>
            <w:r w:rsidRPr="00503521">
              <w:t>n66</w:t>
            </w:r>
          </w:p>
        </w:tc>
        <w:tc>
          <w:tcPr>
            <w:tcW w:w="1170" w:type="dxa"/>
            <w:vAlign w:val="center"/>
          </w:tcPr>
          <w:p w14:paraId="5062710B" w14:textId="77777777" w:rsidR="00ED1953" w:rsidRPr="00503521" w:rsidRDefault="00ED1953" w:rsidP="00D4407B">
            <w:pPr>
              <w:pStyle w:val="TAC"/>
            </w:pPr>
            <w:r w:rsidRPr="00503521">
              <w:t>20</w:t>
            </w:r>
          </w:p>
        </w:tc>
        <w:tc>
          <w:tcPr>
            <w:tcW w:w="1260" w:type="dxa"/>
            <w:vMerge w:val="restart"/>
            <w:vAlign w:val="center"/>
          </w:tcPr>
          <w:p w14:paraId="6B97A675" w14:textId="77777777" w:rsidR="00ED1953" w:rsidRPr="00503521" w:rsidRDefault="00ED1953" w:rsidP="00D4407B">
            <w:pPr>
              <w:pStyle w:val="TAC"/>
            </w:pPr>
            <w:r w:rsidRPr="00503521">
              <w:t>IMD5</w:t>
            </w:r>
          </w:p>
        </w:tc>
        <w:tc>
          <w:tcPr>
            <w:tcW w:w="1170" w:type="dxa"/>
            <w:vAlign w:val="center"/>
          </w:tcPr>
          <w:p w14:paraId="33D9D330" w14:textId="77777777" w:rsidR="00ED1953" w:rsidRPr="00503521" w:rsidRDefault="00ED1953" w:rsidP="00D4407B">
            <w:pPr>
              <w:pStyle w:val="TAC"/>
            </w:pPr>
            <w:r w:rsidRPr="00503521">
              <w:t>3</w:t>
            </w:r>
          </w:p>
        </w:tc>
        <w:tc>
          <w:tcPr>
            <w:tcW w:w="1080" w:type="dxa"/>
            <w:vMerge w:val="restart"/>
            <w:vAlign w:val="center"/>
          </w:tcPr>
          <w:p w14:paraId="46879581" w14:textId="77777777" w:rsidR="00ED1953" w:rsidRPr="00503521" w:rsidRDefault="00ED1953" w:rsidP="00D4407B">
            <w:pPr>
              <w:pStyle w:val="TAC"/>
            </w:pPr>
            <w:r w:rsidRPr="00503521">
              <w:t>5.0</w:t>
            </w:r>
          </w:p>
        </w:tc>
      </w:tr>
      <w:tr w:rsidR="00503521" w:rsidRPr="00503521" w14:paraId="1A6D7345" w14:textId="77777777" w:rsidTr="00ED1953">
        <w:tblPrEx>
          <w:jc w:val="center"/>
        </w:tblPrEx>
        <w:trPr>
          <w:trHeight w:val="116"/>
          <w:jc w:val="center"/>
        </w:trPr>
        <w:tc>
          <w:tcPr>
            <w:tcW w:w="1620" w:type="dxa"/>
            <w:vMerge/>
            <w:vAlign w:val="center"/>
          </w:tcPr>
          <w:p w14:paraId="61581B9B" w14:textId="77777777" w:rsidR="00ED1953" w:rsidRPr="00503521" w:rsidRDefault="00ED1953" w:rsidP="00D4407B">
            <w:pPr>
              <w:pStyle w:val="TAC"/>
            </w:pPr>
          </w:p>
        </w:tc>
        <w:tc>
          <w:tcPr>
            <w:tcW w:w="1283" w:type="dxa"/>
            <w:vMerge/>
            <w:vAlign w:val="center"/>
          </w:tcPr>
          <w:p w14:paraId="0C27E121" w14:textId="77777777" w:rsidR="00ED1953" w:rsidRPr="00503521" w:rsidRDefault="00ED1953" w:rsidP="00D4407B">
            <w:pPr>
              <w:pStyle w:val="TAC"/>
            </w:pPr>
          </w:p>
        </w:tc>
        <w:tc>
          <w:tcPr>
            <w:tcW w:w="1057" w:type="dxa"/>
            <w:vAlign w:val="center"/>
          </w:tcPr>
          <w:p w14:paraId="70F45DF7" w14:textId="77777777" w:rsidR="00ED1953" w:rsidRPr="00503521" w:rsidRDefault="00ED1953" w:rsidP="00D4407B">
            <w:pPr>
              <w:pStyle w:val="TAC"/>
            </w:pPr>
            <w:r w:rsidRPr="00503521">
              <w:t>n77</w:t>
            </w:r>
          </w:p>
        </w:tc>
        <w:tc>
          <w:tcPr>
            <w:tcW w:w="1170" w:type="dxa"/>
            <w:vAlign w:val="center"/>
          </w:tcPr>
          <w:p w14:paraId="69C5C8A9" w14:textId="77777777" w:rsidR="00ED1953" w:rsidRPr="00503521" w:rsidRDefault="00ED1953" w:rsidP="00D4407B">
            <w:pPr>
              <w:pStyle w:val="TAC"/>
            </w:pPr>
            <w:r w:rsidRPr="00503521">
              <w:t>20</w:t>
            </w:r>
          </w:p>
        </w:tc>
        <w:tc>
          <w:tcPr>
            <w:tcW w:w="1260" w:type="dxa"/>
            <w:vMerge/>
            <w:vAlign w:val="center"/>
          </w:tcPr>
          <w:p w14:paraId="63AFE604" w14:textId="77777777" w:rsidR="00ED1953" w:rsidRPr="00503521" w:rsidRDefault="00ED1953" w:rsidP="00D4407B">
            <w:pPr>
              <w:pStyle w:val="TAC"/>
            </w:pPr>
          </w:p>
        </w:tc>
        <w:tc>
          <w:tcPr>
            <w:tcW w:w="1170" w:type="dxa"/>
            <w:vAlign w:val="center"/>
          </w:tcPr>
          <w:p w14:paraId="6E18137F" w14:textId="77777777" w:rsidR="00ED1953" w:rsidRPr="00503521" w:rsidRDefault="00ED1953" w:rsidP="00D4407B">
            <w:pPr>
              <w:pStyle w:val="TAC"/>
            </w:pPr>
            <w:r w:rsidRPr="00503521">
              <w:t>2</w:t>
            </w:r>
          </w:p>
        </w:tc>
        <w:tc>
          <w:tcPr>
            <w:tcW w:w="1080" w:type="dxa"/>
            <w:vMerge/>
            <w:vAlign w:val="center"/>
          </w:tcPr>
          <w:p w14:paraId="2CB0EC7E" w14:textId="77777777" w:rsidR="00ED1953" w:rsidRPr="00503521" w:rsidRDefault="00ED1953" w:rsidP="00D4407B">
            <w:pPr>
              <w:pStyle w:val="TAC"/>
            </w:pPr>
          </w:p>
        </w:tc>
      </w:tr>
      <w:tr w:rsidR="00503521" w:rsidRPr="00503521" w14:paraId="45BEA8CC" w14:textId="77777777" w:rsidTr="00ED1953">
        <w:tblPrEx>
          <w:jc w:val="center"/>
        </w:tblPrEx>
        <w:trPr>
          <w:trHeight w:val="179"/>
          <w:jc w:val="center"/>
        </w:trPr>
        <w:tc>
          <w:tcPr>
            <w:tcW w:w="1620" w:type="dxa"/>
            <w:vMerge/>
            <w:vAlign w:val="center"/>
          </w:tcPr>
          <w:p w14:paraId="73EBDB34" w14:textId="77777777" w:rsidR="00ED1953" w:rsidRPr="00503521" w:rsidRDefault="00ED1953" w:rsidP="00D4407B">
            <w:pPr>
              <w:pStyle w:val="TAC"/>
            </w:pPr>
          </w:p>
        </w:tc>
        <w:tc>
          <w:tcPr>
            <w:tcW w:w="1283" w:type="dxa"/>
            <w:vMerge w:val="restart"/>
            <w:vAlign w:val="center"/>
          </w:tcPr>
          <w:p w14:paraId="3A45627C" w14:textId="77777777" w:rsidR="00ED1953" w:rsidRPr="00503521" w:rsidRDefault="00ED1953" w:rsidP="00D4407B">
            <w:pPr>
              <w:pStyle w:val="TAC"/>
            </w:pPr>
            <w:r w:rsidRPr="00503521">
              <w:t>2</w:t>
            </w:r>
          </w:p>
        </w:tc>
        <w:tc>
          <w:tcPr>
            <w:tcW w:w="1057" w:type="dxa"/>
            <w:vAlign w:val="center"/>
          </w:tcPr>
          <w:p w14:paraId="12E00DFC" w14:textId="77777777" w:rsidR="00ED1953" w:rsidRPr="00503521" w:rsidRDefault="00ED1953" w:rsidP="00D4407B">
            <w:pPr>
              <w:pStyle w:val="TAC"/>
            </w:pPr>
            <w:r w:rsidRPr="00503521">
              <w:t>n66</w:t>
            </w:r>
          </w:p>
        </w:tc>
        <w:tc>
          <w:tcPr>
            <w:tcW w:w="1170" w:type="dxa"/>
            <w:vAlign w:val="center"/>
          </w:tcPr>
          <w:p w14:paraId="38853558" w14:textId="77777777" w:rsidR="00ED1953" w:rsidRPr="00503521" w:rsidRDefault="00ED1953" w:rsidP="00D4407B">
            <w:pPr>
              <w:pStyle w:val="TAC"/>
            </w:pPr>
            <w:r w:rsidRPr="00503521">
              <w:t>23</w:t>
            </w:r>
          </w:p>
        </w:tc>
        <w:tc>
          <w:tcPr>
            <w:tcW w:w="1260" w:type="dxa"/>
            <w:vMerge/>
            <w:vAlign w:val="center"/>
          </w:tcPr>
          <w:p w14:paraId="695C3EAB" w14:textId="77777777" w:rsidR="00ED1953" w:rsidRPr="00503521" w:rsidRDefault="00ED1953" w:rsidP="00D4407B">
            <w:pPr>
              <w:pStyle w:val="TAC"/>
            </w:pPr>
          </w:p>
        </w:tc>
        <w:tc>
          <w:tcPr>
            <w:tcW w:w="1170" w:type="dxa"/>
            <w:vAlign w:val="center"/>
          </w:tcPr>
          <w:p w14:paraId="12DD0DD3" w14:textId="77777777" w:rsidR="00ED1953" w:rsidRPr="00503521" w:rsidRDefault="00ED1953" w:rsidP="00D4407B">
            <w:pPr>
              <w:pStyle w:val="TAC"/>
            </w:pPr>
            <w:r w:rsidRPr="00503521">
              <w:t>3</w:t>
            </w:r>
          </w:p>
        </w:tc>
        <w:tc>
          <w:tcPr>
            <w:tcW w:w="1080" w:type="dxa"/>
            <w:vMerge w:val="restart"/>
            <w:vAlign w:val="center"/>
          </w:tcPr>
          <w:p w14:paraId="45681A1D" w14:textId="77777777" w:rsidR="00ED1953" w:rsidRPr="00503521" w:rsidRDefault="00ED1953" w:rsidP="00D4407B">
            <w:pPr>
              <w:pStyle w:val="TAC"/>
            </w:pPr>
            <w:r w:rsidRPr="00503521">
              <w:t>11.3</w:t>
            </w:r>
          </w:p>
        </w:tc>
      </w:tr>
      <w:tr w:rsidR="00ED1953" w:rsidRPr="00503521" w14:paraId="086A1AE0" w14:textId="77777777" w:rsidTr="00ED1953">
        <w:tblPrEx>
          <w:jc w:val="center"/>
        </w:tblPrEx>
        <w:trPr>
          <w:trHeight w:val="50"/>
          <w:jc w:val="center"/>
        </w:trPr>
        <w:tc>
          <w:tcPr>
            <w:tcW w:w="1620" w:type="dxa"/>
            <w:vMerge/>
            <w:tcBorders>
              <w:bottom w:val="single" w:sz="4" w:space="0" w:color="000000"/>
            </w:tcBorders>
            <w:vAlign w:val="center"/>
          </w:tcPr>
          <w:p w14:paraId="3E5E60EB" w14:textId="77777777" w:rsidR="00ED1953" w:rsidRPr="00503521" w:rsidRDefault="00ED1953" w:rsidP="00ED1953">
            <w:pPr>
              <w:pStyle w:val="NoSpacing"/>
              <w:rPr>
                <w:rFonts w:ascii="Arial" w:hAnsi="Arial" w:cs="Arial"/>
                <w:sz w:val="18"/>
                <w:szCs w:val="18"/>
              </w:rPr>
            </w:pPr>
          </w:p>
        </w:tc>
        <w:tc>
          <w:tcPr>
            <w:tcW w:w="1283" w:type="dxa"/>
            <w:vMerge/>
            <w:vAlign w:val="center"/>
          </w:tcPr>
          <w:p w14:paraId="45B8E3CC" w14:textId="77777777" w:rsidR="00ED1953" w:rsidRPr="00503521" w:rsidRDefault="00ED1953" w:rsidP="00ED1953">
            <w:pPr>
              <w:pStyle w:val="NoSpacing"/>
              <w:rPr>
                <w:rFonts w:ascii="Arial" w:hAnsi="Arial" w:cs="Arial"/>
                <w:sz w:val="18"/>
                <w:szCs w:val="18"/>
              </w:rPr>
            </w:pPr>
          </w:p>
        </w:tc>
        <w:tc>
          <w:tcPr>
            <w:tcW w:w="1057" w:type="dxa"/>
            <w:vAlign w:val="center"/>
          </w:tcPr>
          <w:p w14:paraId="6107ED70" w14:textId="77777777" w:rsidR="00ED1953" w:rsidRPr="00503521" w:rsidRDefault="00ED1953" w:rsidP="00ED1953">
            <w:pPr>
              <w:pStyle w:val="NoSpacing"/>
              <w:rPr>
                <w:rFonts w:ascii="Arial" w:hAnsi="Arial" w:cs="Arial"/>
                <w:sz w:val="18"/>
                <w:szCs w:val="18"/>
              </w:rPr>
            </w:pPr>
            <w:r w:rsidRPr="00503521">
              <w:rPr>
                <w:rFonts w:ascii="Arial" w:hAnsi="Arial" w:cs="Arial"/>
                <w:sz w:val="18"/>
                <w:szCs w:val="18"/>
              </w:rPr>
              <w:t>n77</w:t>
            </w:r>
          </w:p>
        </w:tc>
        <w:tc>
          <w:tcPr>
            <w:tcW w:w="1170" w:type="dxa"/>
            <w:vAlign w:val="center"/>
          </w:tcPr>
          <w:p w14:paraId="082CC3D9" w14:textId="77777777" w:rsidR="00ED1953" w:rsidRPr="00503521" w:rsidRDefault="00ED1953" w:rsidP="00ED1953">
            <w:pPr>
              <w:pStyle w:val="NoSpacing"/>
              <w:rPr>
                <w:rFonts w:ascii="Arial" w:hAnsi="Arial" w:cs="Arial"/>
                <w:sz w:val="18"/>
                <w:szCs w:val="18"/>
              </w:rPr>
            </w:pPr>
            <w:r w:rsidRPr="00503521">
              <w:rPr>
                <w:rFonts w:ascii="Arial" w:hAnsi="Arial" w:cs="Arial"/>
                <w:sz w:val="18"/>
                <w:szCs w:val="18"/>
              </w:rPr>
              <w:t>23</w:t>
            </w:r>
          </w:p>
        </w:tc>
        <w:tc>
          <w:tcPr>
            <w:tcW w:w="1260" w:type="dxa"/>
            <w:vMerge/>
            <w:vAlign w:val="center"/>
          </w:tcPr>
          <w:p w14:paraId="38620D5C" w14:textId="77777777" w:rsidR="00ED1953" w:rsidRPr="00503521" w:rsidRDefault="00ED1953" w:rsidP="00ED1953">
            <w:pPr>
              <w:pStyle w:val="NoSpacing"/>
              <w:rPr>
                <w:rFonts w:ascii="Arial" w:hAnsi="Arial" w:cs="Arial"/>
                <w:sz w:val="18"/>
                <w:szCs w:val="18"/>
              </w:rPr>
            </w:pPr>
          </w:p>
        </w:tc>
        <w:tc>
          <w:tcPr>
            <w:tcW w:w="1170" w:type="dxa"/>
            <w:vAlign w:val="center"/>
          </w:tcPr>
          <w:p w14:paraId="24A75EBC" w14:textId="77777777" w:rsidR="00ED1953" w:rsidRPr="00503521" w:rsidRDefault="00ED1953" w:rsidP="00ED1953">
            <w:pPr>
              <w:pStyle w:val="NoSpacing"/>
              <w:rPr>
                <w:rFonts w:ascii="Arial" w:hAnsi="Arial" w:cs="Arial"/>
                <w:sz w:val="18"/>
                <w:szCs w:val="18"/>
              </w:rPr>
            </w:pPr>
            <w:r w:rsidRPr="00503521">
              <w:rPr>
                <w:rFonts w:ascii="Arial" w:hAnsi="Arial" w:cs="Arial"/>
                <w:sz w:val="18"/>
                <w:szCs w:val="18"/>
              </w:rPr>
              <w:t>2</w:t>
            </w:r>
          </w:p>
        </w:tc>
        <w:tc>
          <w:tcPr>
            <w:tcW w:w="1080" w:type="dxa"/>
            <w:vMerge/>
            <w:vAlign w:val="center"/>
          </w:tcPr>
          <w:p w14:paraId="43EA23BE" w14:textId="77777777" w:rsidR="00ED1953" w:rsidRPr="00503521" w:rsidRDefault="00ED1953" w:rsidP="00ED1953">
            <w:pPr>
              <w:pStyle w:val="NoSpacing"/>
              <w:rPr>
                <w:rFonts w:ascii="Arial" w:hAnsi="Arial" w:cs="Arial"/>
                <w:sz w:val="18"/>
                <w:szCs w:val="18"/>
              </w:rPr>
            </w:pPr>
          </w:p>
        </w:tc>
      </w:tr>
    </w:tbl>
    <w:p w14:paraId="6995B799" w14:textId="77777777" w:rsidR="00ED1953" w:rsidRPr="00503521" w:rsidRDefault="00ED1953" w:rsidP="00447D17"/>
    <w:p w14:paraId="2FB15993" w14:textId="65A2595D" w:rsidR="00ED1953" w:rsidRPr="00503521" w:rsidRDefault="00ED1953" w:rsidP="00447D17">
      <w:r w:rsidRPr="00503521">
        <w:t xml:space="preserve">For the proposed MSD requirements, the required values are summarized in the </w:t>
      </w:r>
      <w:r w:rsidRPr="00503521">
        <w:rPr>
          <w:lang w:eastAsia="ja-JP"/>
        </w:rPr>
        <w:t xml:space="preserve">Table </w:t>
      </w:r>
      <w:r w:rsidRPr="00503521">
        <w:t>5.6.4.1-2, and the MSD value are based on discussed above.</w:t>
      </w:r>
    </w:p>
    <w:p w14:paraId="41C632F2" w14:textId="204B29CA" w:rsidR="00ED1953" w:rsidRPr="00503521" w:rsidRDefault="00ED1953" w:rsidP="00ED1953">
      <w:pPr>
        <w:pStyle w:val="TH"/>
        <w:rPr>
          <w:rFonts w:cs="Arial"/>
          <w:lang w:eastAsia="zh-CN"/>
        </w:rPr>
      </w:pPr>
      <w:r w:rsidRPr="00503521">
        <w:rPr>
          <w:rFonts w:cs="Arial"/>
          <w:lang w:eastAsia="ja-JP"/>
        </w:rPr>
        <w:t xml:space="preserve">Table </w:t>
      </w:r>
      <w:r w:rsidRPr="00503521">
        <w:rPr>
          <w:rFonts w:cs="Arial"/>
        </w:rPr>
        <w:t>5.6.4.1-2</w:t>
      </w:r>
      <w:r w:rsidRPr="00503521">
        <w:rPr>
          <w:rFonts w:cs="Arial"/>
          <w:lang w:eastAsia="zh-CN"/>
        </w:rPr>
        <w:t>: 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0568F1F8" w14:textId="77777777" w:rsidTr="00ED195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B9D3FE2" w14:textId="77777777" w:rsidR="00ED1953" w:rsidRPr="00503521" w:rsidRDefault="00ED1953" w:rsidP="00ED1953">
            <w:pPr>
              <w:pStyle w:val="TAH"/>
              <w:rPr>
                <w:rFonts w:cs="Arial"/>
                <w:lang w:val="en-US"/>
              </w:rPr>
            </w:pPr>
            <w:bookmarkStart w:id="402" w:name="_Hlk157691409"/>
            <w:r w:rsidRPr="00503521">
              <w:rPr>
                <w:rFonts w:cs="Arial"/>
              </w:rPr>
              <w:t>Band / Channel bandwidth / N</w:t>
            </w:r>
            <w:r w:rsidRPr="00503521">
              <w:rPr>
                <w:rFonts w:cs="Arial"/>
                <w:vertAlign w:val="subscript"/>
              </w:rPr>
              <w:t>RB</w:t>
            </w:r>
            <w:r w:rsidRPr="00503521">
              <w:rPr>
                <w:rFonts w:cs="Arial"/>
              </w:rPr>
              <w:t xml:space="preserve"> / Duplex mode</w:t>
            </w:r>
          </w:p>
        </w:tc>
        <w:tc>
          <w:tcPr>
            <w:tcW w:w="1056" w:type="dxa"/>
            <w:tcBorders>
              <w:top w:val="single" w:sz="4" w:space="0" w:color="auto"/>
              <w:left w:val="single" w:sz="4" w:space="0" w:color="auto"/>
              <w:bottom w:val="nil"/>
              <w:right w:val="single" w:sz="4" w:space="0" w:color="auto"/>
            </w:tcBorders>
            <w:hideMark/>
          </w:tcPr>
          <w:p w14:paraId="0AA8B65E" w14:textId="77777777" w:rsidR="00ED1953" w:rsidRPr="00503521" w:rsidRDefault="00ED1953" w:rsidP="00ED1953">
            <w:pPr>
              <w:pStyle w:val="TAH"/>
              <w:rPr>
                <w:rFonts w:cs="Arial"/>
              </w:rPr>
            </w:pPr>
            <w:r w:rsidRPr="00503521">
              <w:rPr>
                <w:rFonts w:cs="Arial"/>
              </w:rPr>
              <w:t>Source of IMD</w:t>
            </w:r>
          </w:p>
        </w:tc>
      </w:tr>
      <w:tr w:rsidR="00503521" w:rsidRPr="00503521" w14:paraId="65AC5AA0" w14:textId="77777777" w:rsidTr="00ED195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61764F4" w14:textId="77777777" w:rsidR="00ED1953" w:rsidRPr="00503521" w:rsidRDefault="00ED1953" w:rsidP="00ED1953">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6A889E68" w14:textId="77777777" w:rsidR="00ED1953" w:rsidRPr="00503521" w:rsidRDefault="00ED1953" w:rsidP="00ED1953">
            <w:pPr>
              <w:pStyle w:val="TAH"/>
              <w:rPr>
                <w:rFonts w:cs="Arial"/>
              </w:rPr>
            </w:pPr>
            <w:r w:rsidRPr="00503521">
              <w:rPr>
                <w:rFonts w:cs="Arial"/>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631FDB6" w14:textId="77777777" w:rsidR="00ED1953" w:rsidRPr="00503521" w:rsidRDefault="00ED1953" w:rsidP="00ED1953">
            <w:pPr>
              <w:pStyle w:val="TAH"/>
              <w:rPr>
                <w:rFonts w:cs="Arial"/>
              </w:rPr>
            </w:pPr>
            <w:r w:rsidRPr="00503521">
              <w:rPr>
                <w:rFonts w:cs="Arial"/>
                <w:lang w:eastAsia="ja-JP"/>
              </w:rPr>
              <w:t>NR</w:t>
            </w:r>
            <w:r w:rsidRPr="00503521">
              <w:rPr>
                <w:rFonts w:cs="Arial"/>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6DEE13F" w14:textId="77777777" w:rsidR="00ED1953" w:rsidRPr="00503521" w:rsidRDefault="00ED1953" w:rsidP="00ED1953">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7F73F537" w14:textId="77777777" w:rsidR="00ED1953" w:rsidRPr="00503521" w:rsidRDefault="00ED1953" w:rsidP="00ED1953">
            <w:pPr>
              <w:pStyle w:val="TAH"/>
              <w:rPr>
                <w:rFonts w:cs="Arial"/>
              </w:rPr>
            </w:pPr>
            <w:r w:rsidRPr="00503521">
              <w:rPr>
                <w:rFonts w:cs="Arial"/>
              </w:rPr>
              <w:t xml:space="preserve">UL/DL BW </w:t>
            </w:r>
            <w:r w:rsidRPr="00503521">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1E933C30" w14:textId="77777777" w:rsidR="00ED1953" w:rsidRPr="00503521" w:rsidRDefault="00ED1953" w:rsidP="00ED1953">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178C4FF" w14:textId="77777777" w:rsidR="00ED1953" w:rsidRPr="00503521" w:rsidRDefault="00ED1953" w:rsidP="00ED1953">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12A3005" w14:textId="77777777" w:rsidR="00ED1953" w:rsidRPr="00503521" w:rsidRDefault="00ED1953" w:rsidP="00ED1953">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A81114D" w14:textId="77777777" w:rsidR="00ED1953" w:rsidRPr="00503521" w:rsidRDefault="00ED1953" w:rsidP="00ED1953">
            <w:pPr>
              <w:pStyle w:val="TAH"/>
              <w:rPr>
                <w:rFonts w:cs="Arial"/>
              </w:rPr>
            </w:pPr>
            <w:r w:rsidRPr="00503521">
              <w:rPr>
                <w:rFonts w:cs="Arial"/>
              </w:rPr>
              <w:t>Duplex mode</w:t>
            </w:r>
          </w:p>
        </w:tc>
        <w:tc>
          <w:tcPr>
            <w:tcW w:w="1056" w:type="dxa"/>
            <w:tcBorders>
              <w:top w:val="nil"/>
              <w:left w:val="single" w:sz="4" w:space="0" w:color="auto"/>
              <w:bottom w:val="single" w:sz="4" w:space="0" w:color="auto"/>
              <w:right w:val="single" w:sz="4" w:space="0" w:color="auto"/>
            </w:tcBorders>
          </w:tcPr>
          <w:p w14:paraId="34817683" w14:textId="77777777" w:rsidR="00ED1953" w:rsidRPr="00503521" w:rsidRDefault="00ED1953" w:rsidP="00ED1953">
            <w:pPr>
              <w:pStyle w:val="TAH"/>
              <w:rPr>
                <w:rFonts w:cs="Arial"/>
              </w:rPr>
            </w:pPr>
          </w:p>
        </w:tc>
      </w:tr>
      <w:tr w:rsidR="00503521" w:rsidRPr="00503521" w14:paraId="57BCF30D" w14:textId="77777777" w:rsidTr="00ED1953">
        <w:trPr>
          <w:trHeight w:val="134"/>
          <w:jc w:val="center"/>
        </w:trPr>
        <w:tc>
          <w:tcPr>
            <w:tcW w:w="2006" w:type="dxa"/>
            <w:tcBorders>
              <w:top w:val="single" w:sz="4" w:space="0" w:color="auto"/>
              <w:left w:val="single" w:sz="4" w:space="0" w:color="auto"/>
              <w:bottom w:val="nil"/>
              <w:right w:val="single" w:sz="4" w:space="0" w:color="auto"/>
            </w:tcBorders>
            <w:hideMark/>
          </w:tcPr>
          <w:p w14:paraId="201DA091" w14:textId="77777777" w:rsidR="00ED1953" w:rsidRPr="00503521" w:rsidRDefault="00ED1953" w:rsidP="00ED1953">
            <w:pPr>
              <w:pStyle w:val="TAC"/>
              <w:rPr>
                <w:rFonts w:cs="Arial"/>
                <w:szCs w:val="18"/>
                <w:lang w:eastAsia="zh-CN"/>
              </w:rPr>
            </w:pPr>
            <w:r w:rsidRPr="00503521">
              <w:rPr>
                <w:rFonts w:cs="Arial"/>
                <w:szCs w:val="18"/>
                <w:lang w:val="en-US" w:eastAsia="zh-CN"/>
              </w:rPr>
              <w:t>CA</w:t>
            </w:r>
            <w:r w:rsidRPr="00503521">
              <w:rPr>
                <w:rFonts w:cs="Arial"/>
                <w:szCs w:val="18"/>
              </w:rPr>
              <w:t>_</w:t>
            </w:r>
            <w:r w:rsidRPr="00503521">
              <w:rPr>
                <w:rFonts w:cs="Arial"/>
                <w:szCs w:val="18"/>
                <w:lang w:val="en-US" w:eastAsia="zh-CN"/>
              </w:rPr>
              <w:t>n66</w:t>
            </w:r>
            <w:r w:rsidRPr="00503521">
              <w:rPr>
                <w:rFonts w:cs="Arial"/>
                <w:szCs w:val="18"/>
              </w:rPr>
              <w:t>-</w:t>
            </w:r>
            <w:r w:rsidRPr="00503521">
              <w:rPr>
                <w:rFonts w:cs="Arial"/>
                <w:szCs w:val="18"/>
                <w:lang w:eastAsia="zh-CN"/>
              </w:rPr>
              <w:t>n</w:t>
            </w:r>
            <w:r w:rsidRPr="00503521">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2BA5987E" w14:textId="77777777" w:rsidR="00ED1953" w:rsidRPr="00503521" w:rsidRDefault="00ED1953" w:rsidP="00ED1953">
            <w:pPr>
              <w:pStyle w:val="TAC"/>
              <w:rPr>
                <w:rFonts w:cs="Arial"/>
                <w:lang w:val="en-US" w:eastAsia="zh-CN"/>
              </w:rPr>
            </w:pPr>
            <w:r w:rsidRPr="00503521">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AD7EDFF" w14:textId="77777777" w:rsidR="00ED1953" w:rsidRPr="00503521" w:rsidRDefault="00ED1953" w:rsidP="00ED1953">
            <w:pPr>
              <w:pStyle w:val="TAC"/>
              <w:rPr>
                <w:rFonts w:cs="Arial"/>
                <w:lang w:val="en-US" w:eastAsia="zh-CN"/>
              </w:rPr>
            </w:pPr>
            <w:r w:rsidRPr="00503521">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18D20969" w14:textId="77777777" w:rsidR="00ED1953" w:rsidRPr="00503521" w:rsidRDefault="00ED1953" w:rsidP="00ED1953">
            <w:pPr>
              <w:pStyle w:val="TAC"/>
              <w:rPr>
                <w:rFonts w:cs="Arial"/>
                <w:lang w:val="en-US" w:eastAsia="zh-CN"/>
              </w:rPr>
            </w:pPr>
            <w:r w:rsidRPr="0050352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CBFB658" w14:textId="77777777" w:rsidR="00ED1953" w:rsidRPr="00503521" w:rsidRDefault="00ED1953" w:rsidP="00ED1953">
            <w:pPr>
              <w:pStyle w:val="TAC"/>
              <w:rPr>
                <w:rFonts w:cs="Arial"/>
                <w:lang w:val="en-US" w:eastAsia="zh-CN"/>
              </w:rPr>
            </w:pPr>
            <w:r w:rsidRPr="0050352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C32675" w14:textId="77777777" w:rsidR="00ED1953" w:rsidRPr="00503521" w:rsidRDefault="00ED1953" w:rsidP="00ED1953">
            <w:pPr>
              <w:pStyle w:val="TAC"/>
              <w:rPr>
                <w:rFonts w:cs="Arial"/>
                <w:lang w:val="en-US" w:eastAsia="zh-CN"/>
              </w:rPr>
            </w:pPr>
            <w:r w:rsidRPr="00503521">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66A74432" w14:textId="77777777" w:rsidR="00ED1953" w:rsidRPr="00503521" w:rsidRDefault="00ED1953" w:rsidP="00ED1953">
            <w:pPr>
              <w:pStyle w:val="TAC"/>
              <w:rPr>
                <w:rFonts w:cs="Arial"/>
                <w:lang w:val="en-US" w:eastAsia="zh-CN"/>
              </w:rPr>
            </w:pPr>
            <w:r w:rsidRPr="00503521">
              <w:rPr>
                <w:rFonts w:cs="Arial"/>
                <w:szCs w:val="18"/>
                <w:lang w:val="en-US" w:eastAsia="zh-CN"/>
              </w:rPr>
              <w:t>34.3</w:t>
            </w:r>
          </w:p>
        </w:tc>
        <w:tc>
          <w:tcPr>
            <w:tcW w:w="828" w:type="dxa"/>
            <w:tcBorders>
              <w:top w:val="single" w:sz="4" w:space="0" w:color="auto"/>
              <w:left w:val="single" w:sz="4" w:space="0" w:color="auto"/>
              <w:bottom w:val="single" w:sz="4" w:space="0" w:color="auto"/>
              <w:right w:val="single" w:sz="4" w:space="0" w:color="auto"/>
            </w:tcBorders>
            <w:hideMark/>
          </w:tcPr>
          <w:p w14:paraId="39F02F5F" w14:textId="77777777" w:rsidR="00ED1953" w:rsidRPr="00503521" w:rsidRDefault="00ED1953" w:rsidP="00ED1953">
            <w:pPr>
              <w:pStyle w:val="TAC"/>
              <w:rPr>
                <w:rFonts w:cs="Arial"/>
                <w:lang w:val="en-US" w:eastAsia="zh-CN"/>
              </w:rPr>
            </w:pPr>
            <w:r w:rsidRPr="0050352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5616FE" w14:textId="77777777" w:rsidR="00ED1953" w:rsidRPr="00503521" w:rsidRDefault="00ED1953" w:rsidP="00ED1953">
            <w:pPr>
              <w:pStyle w:val="TAC"/>
              <w:rPr>
                <w:rFonts w:cs="Arial"/>
                <w:lang w:eastAsia="zh-CN"/>
              </w:rPr>
            </w:pPr>
            <w:r w:rsidRPr="00503521">
              <w:rPr>
                <w:rFonts w:cs="Arial"/>
                <w:szCs w:val="18"/>
                <w:lang w:eastAsia="zh-CN"/>
              </w:rPr>
              <w:t>IMD2</w:t>
            </w:r>
          </w:p>
        </w:tc>
      </w:tr>
      <w:tr w:rsidR="00503521" w:rsidRPr="00503521" w14:paraId="10F2C8A2" w14:textId="77777777" w:rsidTr="00ED1953">
        <w:trPr>
          <w:trHeight w:val="187"/>
          <w:jc w:val="center"/>
        </w:trPr>
        <w:tc>
          <w:tcPr>
            <w:tcW w:w="2006" w:type="dxa"/>
            <w:tcBorders>
              <w:top w:val="nil"/>
              <w:left w:val="single" w:sz="4" w:space="0" w:color="auto"/>
              <w:bottom w:val="nil"/>
              <w:right w:val="single" w:sz="4" w:space="0" w:color="auto"/>
            </w:tcBorders>
          </w:tcPr>
          <w:p w14:paraId="06C51F54"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4F98AE" w14:textId="77777777" w:rsidR="00ED1953" w:rsidRPr="00503521" w:rsidRDefault="00ED1953" w:rsidP="00ED1953">
            <w:pPr>
              <w:pStyle w:val="TAC"/>
              <w:rPr>
                <w:rFonts w:cs="Arial"/>
                <w:lang w:val="en-US" w:eastAsia="zh-CN"/>
              </w:rPr>
            </w:pPr>
            <w:r w:rsidRPr="0050352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FA129C6" w14:textId="77777777" w:rsidR="00ED1953" w:rsidRPr="00503521" w:rsidRDefault="00ED1953" w:rsidP="00ED1953">
            <w:pPr>
              <w:pStyle w:val="TAC"/>
              <w:rPr>
                <w:rFonts w:cs="Arial"/>
                <w:lang w:val="en-US" w:eastAsia="zh-CN"/>
              </w:rPr>
            </w:pPr>
            <w:r w:rsidRPr="00503521">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54CC4D3F" w14:textId="77777777" w:rsidR="00ED1953" w:rsidRPr="00503521" w:rsidRDefault="00ED1953" w:rsidP="00ED1953">
            <w:pPr>
              <w:pStyle w:val="TAC"/>
              <w:rPr>
                <w:rFonts w:cs="Arial"/>
                <w:lang w:val="en-US" w:eastAsia="zh-CN"/>
              </w:rPr>
            </w:pPr>
            <w:r w:rsidRPr="0050352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BC4C31" w14:textId="77777777" w:rsidR="00ED1953" w:rsidRPr="00503521" w:rsidRDefault="00ED1953" w:rsidP="00ED1953">
            <w:pPr>
              <w:pStyle w:val="TAC"/>
              <w:rPr>
                <w:rFonts w:cs="Arial"/>
                <w:lang w:val="en-US" w:eastAsia="zh-CN"/>
              </w:rPr>
            </w:pPr>
            <w:r w:rsidRPr="0050352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C3D9A1" w14:textId="77777777" w:rsidR="00ED1953" w:rsidRPr="00503521" w:rsidRDefault="00ED1953" w:rsidP="00ED1953">
            <w:pPr>
              <w:pStyle w:val="TAC"/>
              <w:rPr>
                <w:rFonts w:cs="Arial"/>
                <w:lang w:val="en-US" w:eastAsia="zh-CN"/>
              </w:rPr>
            </w:pPr>
            <w:r w:rsidRPr="00503521">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5A80C98E" w14:textId="77777777" w:rsidR="00ED1953" w:rsidRPr="00503521" w:rsidRDefault="00ED1953" w:rsidP="00ED1953">
            <w:pPr>
              <w:pStyle w:val="TAC"/>
              <w:rPr>
                <w:rFonts w:cs="Arial"/>
                <w:lang w:val="en-US" w:eastAsia="zh-CN"/>
              </w:rPr>
            </w:pPr>
            <w:r w:rsidRPr="0050352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C14526" w14:textId="77777777" w:rsidR="00ED1953" w:rsidRPr="00503521" w:rsidRDefault="00ED1953" w:rsidP="00ED1953">
            <w:pPr>
              <w:pStyle w:val="TAC"/>
              <w:rPr>
                <w:rFonts w:cs="Arial"/>
                <w:lang w:val="en-US" w:eastAsia="zh-CN"/>
              </w:rPr>
            </w:pPr>
            <w:r w:rsidRPr="0050352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86803F" w14:textId="77777777" w:rsidR="00ED1953" w:rsidRPr="00503521" w:rsidRDefault="00ED1953" w:rsidP="00ED1953">
            <w:pPr>
              <w:pStyle w:val="TAC"/>
              <w:rPr>
                <w:rFonts w:cs="Arial"/>
                <w:lang w:eastAsia="zh-CN"/>
              </w:rPr>
            </w:pPr>
            <w:r w:rsidRPr="00503521">
              <w:rPr>
                <w:rFonts w:cs="Arial"/>
                <w:szCs w:val="18"/>
                <w:lang w:eastAsia="zh-CN"/>
              </w:rPr>
              <w:t>N/A</w:t>
            </w:r>
          </w:p>
        </w:tc>
      </w:tr>
      <w:tr w:rsidR="00503521" w:rsidRPr="00503521" w14:paraId="54C59328" w14:textId="77777777" w:rsidTr="00ED1953">
        <w:trPr>
          <w:trHeight w:val="187"/>
          <w:jc w:val="center"/>
        </w:trPr>
        <w:tc>
          <w:tcPr>
            <w:tcW w:w="2006" w:type="dxa"/>
            <w:tcBorders>
              <w:top w:val="nil"/>
              <w:left w:val="single" w:sz="4" w:space="0" w:color="auto"/>
              <w:bottom w:val="nil"/>
              <w:right w:val="single" w:sz="4" w:space="0" w:color="auto"/>
            </w:tcBorders>
          </w:tcPr>
          <w:p w14:paraId="4D0796DD"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375FA" w14:textId="77777777" w:rsidR="00ED1953" w:rsidRPr="00503521" w:rsidRDefault="00ED1953" w:rsidP="00ED1953">
            <w:pPr>
              <w:pStyle w:val="TAC"/>
              <w:rPr>
                <w:rFonts w:cs="Arial"/>
                <w:lang w:val="en-US" w:eastAsia="zh-CN"/>
              </w:rPr>
            </w:pPr>
            <w:r w:rsidRPr="00503521">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C41BB8E" w14:textId="77777777" w:rsidR="00ED1953" w:rsidRPr="00503521" w:rsidRDefault="00ED1953" w:rsidP="00ED1953">
            <w:pPr>
              <w:pStyle w:val="TAC"/>
              <w:rPr>
                <w:rFonts w:cs="Arial"/>
                <w:lang w:val="en-US" w:eastAsia="zh-CN"/>
              </w:rPr>
            </w:pPr>
            <w:r w:rsidRPr="0050352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0C51839" w14:textId="77777777" w:rsidR="00ED1953" w:rsidRPr="00503521" w:rsidRDefault="00ED1953" w:rsidP="00ED1953">
            <w:pPr>
              <w:pStyle w:val="TAC"/>
              <w:rPr>
                <w:rFonts w:cs="Arial"/>
                <w:lang w:val="en-US" w:eastAsia="zh-CN"/>
              </w:rPr>
            </w:pPr>
            <w:r w:rsidRPr="0050352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3EE9D1" w14:textId="77777777" w:rsidR="00ED1953" w:rsidRPr="00503521" w:rsidRDefault="00ED1953" w:rsidP="00ED1953">
            <w:pPr>
              <w:pStyle w:val="TAC"/>
              <w:rPr>
                <w:rFonts w:cs="Arial"/>
                <w:lang w:val="en-US" w:eastAsia="zh-CN"/>
              </w:rPr>
            </w:pPr>
            <w:r w:rsidRPr="0050352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9CF016" w14:textId="77777777" w:rsidR="00ED1953" w:rsidRPr="00503521" w:rsidRDefault="00ED1953" w:rsidP="00ED1953">
            <w:pPr>
              <w:pStyle w:val="TAC"/>
              <w:rPr>
                <w:rFonts w:cs="Arial"/>
                <w:lang w:val="en-US" w:eastAsia="zh-CN"/>
              </w:rPr>
            </w:pPr>
            <w:r w:rsidRPr="0050352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BB34AE5" w14:textId="77777777" w:rsidR="00ED1953" w:rsidRPr="00503521" w:rsidRDefault="00ED1953" w:rsidP="00ED1953">
            <w:pPr>
              <w:pStyle w:val="TAC"/>
              <w:rPr>
                <w:rFonts w:cs="Arial"/>
                <w:lang w:val="en-US" w:eastAsia="zh-CN"/>
              </w:rPr>
            </w:pPr>
            <w:r w:rsidRPr="00503521">
              <w:rPr>
                <w:rFonts w:cs="Arial"/>
                <w:szCs w:val="18"/>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484CF0EF" w14:textId="77777777" w:rsidR="00ED1953" w:rsidRPr="00503521" w:rsidRDefault="00ED1953" w:rsidP="00ED1953">
            <w:pPr>
              <w:pStyle w:val="TAC"/>
              <w:rPr>
                <w:rFonts w:cs="Arial"/>
                <w:lang w:val="en-US" w:eastAsia="zh-CN"/>
              </w:rPr>
            </w:pPr>
            <w:r w:rsidRPr="0050352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C3CE13" w14:textId="77777777" w:rsidR="00ED1953" w:rsidRPr="00503521" w:rsidRDefault="00ED1953" w:rsidP="00ED1953">
            <w:pPr>
              <w:pStyle w:val="TAC"/>
              <w:rPr>
                <w:rFonts w:cs="Arial"/>
                <w:lang w:eastAsia="zh-CN"/>
              </w:rPr>
            </w:pPr>
            <w:r w:rsidRPr="00503521">
              <w:rPr>
                <w:rFonts w:cs="Arial"/>
                <w:szCs w:val="18"/>
                <w:lang w:eastAsia="zh-CN"/>
              </w:rPr>
              <w:t>IMD</w:t>
            </w:r>
            <w:r w:rsidRPr="00503521">
              <w:rPr>
                <w:rFonts w:cs="Arial"/>
                <w:szCs w:val="18"/>
                <w:lang w:val="en-US" w:eastAsia="zh-CN"/>
              </w:rPr>
              <w:t>5</w:t>
            </w:r>
          </w:p>
        </w:tc>
      </w:tr>
      <w:tr w:rsidR="00ED1953" w:rsidRPr="00503521" w14:paraId="6E260E9E" w14:textId="77777777" w:rsidTr="00ED1953">
        <w:trPr>
          <w:trHeight w:val="187"/>
          <w:jc w:val="center"/>
        </w:trPr>
        <w:tc>
          <w:tcPr>
            <w:tcW w:w="2006" w:type="dxa"/>
            <w:tcBorders>
              <w:top w:val="nil"/>
              <w:left w:val="single" w:sz="4" w:space="0" w:color="auto"/>
              <w:bottom w:val="single" w:sz="4" w:space="0" w:color="auto"/>
              <w:right w:val="single" w:sz="4" w:space="0" w:color="auto"/>
            </w:tcBorders>
          </w:tcPr>
          <w:p w14:paraId="3AAB40B8"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EAEDB" w14:textId="77777777" w:rsidR="00ED1953" w:rsidRPr="00503521" w:rsidRDefault="00ED1953" w:rsidP="00ED1953">
            <w:pPr>
              <w:pStyle w:val="TAC"/>
              <w:rPr>
                <w:rFonts w:cs="Arial"/>
                <w:lang w:val="en-US" w:eastAsia="zh-CN"/>
              </w:rPr>
            </w:pPr>
            <w:r w:rsidRPr="0050352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7E6E37F" w14:textId="77777777" w:rsidR="00ED1953" w:rsidRPr="00503521" w:rsidRDefault="00ED1953" w:rsidP="00ED1953">
            <w:pPr>
              <w:pStyle w:val="TAC"/>
              <w:rPr>
                <w:rFonts w:cs="Arial"/>
                <w:lang w:val="en-US" w:eastAsia="zh-CN"/>
              </w:rPr>
            </w:pPr>
            <w:r w:rsidRPr="0050352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FB2541B" w14:textId="77777777" w:rsidR="00ED1953" w:rsidRPr="00503521" w:rsidRDefault="00ED1953" w:rsidP="00ED1953">
            <w:pPr>
              <w:pStyle w:val="TAC"/>
              <w:rPr>
                <w:rFonts w:cs="Arial"/>
                <w:lang w:val="en-US" w:eastAsia="zh-CN"/>
              </w:rPr>
            </w:pPr>
            <w:r w:rsidRPr="0050352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5168E5" w14:textId="77777777" w:rsidR="00ED1953" w:rsidRPr="00503521" w:rsidRDefault="00ED1953" w:rsidP="00ED1953">
            <w:pPr>
              <w:pStyle w:val="TAC"/>
              <w:rPr>
                <w:rFonts w:cs="Arial"/>
                <w:lang w:val="en-US" w:eastAsia="zh-CN"/>
              </w:rPr>
            </w:pPr>
            <w:r w:rsidRPr="0050352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21845" w14:textId="77777777" w:rsidR="00ED1953" w:rsidRPr="00503521" w:rsidRDefault="00ED1953" w:rsidP="00ED1953">
            <w:pPr>
              <w:pStyle w:val="TAC"/>
              <w:rPr>
                <w:rFonts w:cs="Arial"/>
                <w:lang w:val="en-US" w:eastAsia="zh-CN"/>
              </w:rPr>
            </w:pPr>
            <w:r w:rsidRPr="0050352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1D9EB4D" w14:textId="77777777" w:rsidR="00ED1953" w:rsidRPr="00503521" w:rsidRDefault="00ED1953" w:rsidP="00ED1953">
            <w:pPr>
              <w:pStyle w:val="TAC"/>
              <w:rPr>
                <w:rFonts w:cs="Arial"/>
                <w:lang w:val="en-US" w:eastAsia="zh-CN"/>
              </w:rPr>
            </w:pPr>
            <w:r w:rsidRPr="0050352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24D9D1" w14:textId="77777777" w:rsidR="00ED1953" w:rsidRPr="00503521" w:rsidRDefault="00ED1953" w:rsidP="00ED1953">
            <w:pPr>
              <w:pStyle w:val="TAC"/>
              <w:rPr>
                <w:rFonts w:cs="Arial"/>
                <w:lang w:val="en-US" w:eastAsia="zh-CN"/>
              </w:rPr>
            </w:pPr>
            <w:r w:rsidRPr="0050352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C4EF89" w14:textId="77777777" w:rsidR="00ED1953" w:rsidRPr="00503521" w:rsidRDefault="00ED1953" w:rsidP="00ED1953">
            <w:pPr>
              <w:pStyle w:val="TAC"/>
              <w:rPr>
                <w:rFonts w:cs="Arial"/>
                <w:lang w:eastAsia="zh-CN"/>
              </w:rPr>
            </w:pPr>
            <w:r w:rsidRPr="00503521">
              <w:rPr>
                <w:rFonts w:cs="Arial"/>
                <w:szCs w:val="18"/>
              </w:rPr>
              <w:t>N/A</w:t>
            </w:r>
          </w:p>
        </w:tc>
      </w:tr>
      <w:bookmarkEnd w:id="402"/>
    </w:tbl>
    <w:p w14:paraId="450BB7E9" w14:textId="77777777" w:rsidR="00ED1953" w:rsidRPr="00503521" w:rsidRDefault="00ED1953" w:rsidP="00447D17"/>
    <w:p w14:paraId="6D9B50DD" w14:textId="77777777" w:rsidR="00ED1953" w:rsidRPr="00503521" w:rsidRDefault="00ED1953" w:rsidP="00447D17">
      <w:pPr>
        <w:rPr>
          <w:rFonts w:eastAsia="SimSun"/>
          <w:lang w:val="en-US" w:eastAsia="zh-CN"/>
        </w:rPr>
      </w:pPr>
      <w:r w:rsidRPr="00503521">
        <w:rPr>
          <w:rFonts w:eastAsia="SimSun"/>
          <w:lang w:val="en-US" w:eastAsia="zh-CN"/>
        </w:rPr>
        <w:t xml:space="preserve">For CA_n66-n77 band combination, RAN4 has concluded that the harmonic mixing is not a subject to this combo. Thus, the same conclusion is held in this TP. </w:t>
      </w:r>
    </w:p>
    <w:p w14:paraId="7A7A2BB6" w14:textId="5E3693F8" w:rsidR="00ED1953" w:rsidRPr="00503521" w:rsidRDefault="00ED1953" w:rsidP="00447D17">
      <w:r w:rsidRPr="00503521">
        <w:t>For the cross-band isolation to this PC2 UL CA, the same requirement from Table 7.3A.</w:t>
      </w:r>
      <w:r w:rsidRPr="00503521">
        <w:rPr>
          <w:lang w:eastAsia="zh-CN"/>
        </w:rPr>
        <w:t>6</w:t>
      </w:r>
      <w:r w:rsidRPr="00503521">
        <w:t>-1</w:t>
      </w:r>
      <w:r w:rsidRPr="00503521">
        <w:rPr>
          <w:lang w:eastAsia="zh-CN"/>
        </w:rPr>
        <w:t xml:space="preserve">a of 38.101-1 </w:t>
      </w:r>
      <w:r w:rsidRPr="00503521">
        <w:t xml:space="preserve">is maintained in this proposal, and it is summarized in the </w:t>
      </w:r>
      <w:r w:rsidRPr="00503521">
        <w:rPr>
          <w:lang w:eastAsia="ja-JP"/>
        </w:rPr>
        <w:t xml:space="preserve">Table </w:t>
      </w:r>
      <w:r w:rsidRPr="00503521">
        <w:t>5.6.4.1-3</w:t>
      </w:r>
    </w:p>
    <w:p w14:paraId="3BEBE804" w14:textId="6ED77D4A" w:rsidR="00ED1953" w:rsidRPr="00503521" w:rsidRDefault="00ED1953" w:rsidP="00ED1953">
      <w:pPr>
        <w:pStyle w:val="TH"/>
        <w:rPr>
          <w:rFonts w:cs="Arial"/>
        </w:rPr>
      </w:pPr>
      <w:r w:rsidRPr="00503521">
        <w:rPr>
          <w:rFonts w:cs="Arial"/>
          <w:lang w:eastAsia="ja-JP"/>
        </w:rPr>
        <w:lastRenderedPageBreak/>
        <w:t xml:space="preserve">Table </w:t>
      </w:r>
      <w:r w:rsidRPr="00503521">
        <w:rPr>
          <w:rFonts w:cs="Arial"/>
        </w:rPr>
        <w:t>5.6.4.1-3 (same as Table 7.3A.</w:t>
      </w:r>
      <w:r w:rsidRPr="00503521">
        <w:rPr>
          <w:rFonts w:cs="Arial"/>
          <w:lang w:eastAsia="zh-CN"/>
        </w:rPr>
        <w:t>6</w:t>
      </w:r>
      <w:r w:rsidRPr="00503521">
        <w:rPr>
          <w:rFonts w:cs="Arial"/>
        </w:rPr>
        <w:t>-1</w:t>
      </w:r>
      <w:r w:rsidRPr="00503521">
        <w:rPr>
          <w:rFonts w:cs="Arial"/>
          <w:lang w:eastAsia="zh-CN"/>
        </w:rPr>
        <w:t>a of 38.101-1)</w:t>
      </w:r>
      <w:r w:rsidRPr="00503521">
        <w:rPr>
          <w:rFonts w:cs="Arial"/>
        </w:rPr>
        <w:t xml:space="preserve">: Reference sensitivity exceptions (MSD) and uplink/downlink configurations due to cross band isolation </w:t>
      </w:r>
      <w:r w:rsidRPr="00503521">
        <w:rPr>
          <w:rFonts w:eastAsia="SimSun" w:cs="Arial"/>
          <w:lang w:val="en-US" w:eastAsia="zh-CN"/>
        </w:rPr>
        <w:t xml:space="preserve">from a PC2 aggressor NR UL band </w:t>
      </w:r>
      <w:r w:rsidRPr="00503521">
        <w:rPr>
          <w:rFonts w:cs="Arial"/>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503521" w:rsidRPr="00503521" w14:paraId="5F98ED3A" w14:textId="77777777" w:rsidTr="00ED195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0C7E1" w14:textId="77777777" w:rsidR="00ED1953" w:rsidRPr="00503521" w:rsidRDefault="00ED1953" w:rsidP="00ED1953">
            <w:pPr>
              <w:pStyle w:val="TAH"/>
              <w:rPr>
                <w:rFonts w:cs="Arial"/>
              </w:rPr>
            </w:pPr>
            <w:r w:rsidRPr="00503521">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70E831" w14:textId="77777777" w:rsidR="00ED1953" w:rsidRPr="00503521" w:rsidRDefault="00ED1953" w:rsidP="00ED1953">
            <w:pPr>
              <w:pStyle w:val="TAH"/>
              <w:rPr>
                <w:rFonts w:cs="Arial"/>
              </w:rPr>
            </w:pPr>
            <w:r w:rsidRPr="00503521">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87765" w14:textId="77777777" w:rsidR="00ED1953" w:rsidRPr="00503521" w:rsidRDefault="00ED1953" w:rsidP="00ED1953">
            <w:pPr>
              <w:pStyle w:val="TAH"/>
              <w:rPr>
                <w:rFonts w:cs="Arial"/>
              </w:rPr>
            </w:pPr>
            <w:r w:rsidRPr="00503521">
              <w:rPr>
                <w:rFonts w:cs="Arial"/>
              </w:rPr>
              <w:t>UL F</w:t>
            </w:r>
            <w:r w:rsidRPr="00503521">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1E21" w14:textId="77777777" w:rsidR="00ED1953" w:rsidRPr="00503521" w:rsidRDefault="00ED1953" w:rsidP="00ED1953">
            <w:pPr>
              <w:pStyle w:val="TAH"/>
              <w:rPr>
                <w:rFonts w:cs="Arial"/>
              </w:rPr>
            </w:pPr>
            <w:r w:rsidRPr="00503521">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5B9EB" w14:textId="77777777" w:rsidR="00ED1953" w:rsidRPr="00503521" w:rsidRDefault="00ED1953" w:rsidP="00ED1953">
            <w:pPr>
              <w:pStyle w:val="TAH"/>
              <w:rPr>
                <w:rFonts w:cs="Arial"/>
                <w:lang w:eastAsia="zh-CN"/>
              </w:rPr>
            </w:pPr>
            <w:r w:rsidRPr="00503521">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A55B8" w14:textId="77777777" w:rsidR="00ED1953" w:rsidRPr="00503521" w:rsidRDefault="00ED1953" w:rsidP="00ED1953">
            <w:pPr>
              <w:pStyle w:val="TAH"/>
              <w:rPr>
                <w:rFonts w:cs="Arial"/>
              </w:rPr>
            </w:pPr>
            <w:r w:rsidRPr="00503521">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75CAB" w14:textId="77777777" w:rsidR="00ED1953" w:rsidRPr="00503521" w:rsidRDefault="00ED1953" w:rsidP="00ED1953">
            <w:pPr>
              <w:pStyle w:val="TAH"/>
              <w:rPr>
                <w:rFonts w:cs="Arial"/>
              </w:rPr>
            </w:pPr>
            <w:r w:rsidRPr="00503521">
              <w:rPr>
                <w:rFonts w:cs="Arial"/>
              </w:rPr>
              <w:t>DL F</w:t>
            </w:r>
            <w:r w:rsidRPr="00503521">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AEA62" w14:textId="77777777" w:rsidR="00ED1953" w:rsidRPr="00503521" w:rsidRDefault="00ED1953" w:rsidP="00ED1953">
            <w:pPr>
              <w:pStyle w:val="TAH"/>
              <w:rPr>
                <w:rFonts w:cs="Arial"/>
              </w:rPr>
            </w:pPr>
            <w:r w:rsidRPr="00503521">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E7869" w14:textId="77777777" w:rsidR="00ED1953" w:rsidRPr="00503521" w:rsidRDefault="00ED1953" w:rsidP="00ED1953">
            <w:pPr>
              <w:pStyle w:val="TAH"/>
              <w:rPr>
                <w:rFonts w:cs="Arial"/>
              </w:rPr>
            </w:pPr>
            <w:r w:rsidRPr="00503521">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6E2092" w14:textId="77777777" w:rsidR="00ED1953" w:rsidRPr="00503521" w:rsidRDefault="00ED1953" w:rsidP="00ED1953">
            <w:pPr>
              <w:pStyle w:val="TAH"/>
              <w:rPr>
                <w:rFonts w:cs="Arial"/>
                <w:lang w:eastAsia="zh-CN"/>
              </w:rPr>
            </w:pPr>
            <w:r w:rsidRPr="00503521">
              <w:rPr>
                <w:rFonts w:cs="Arial"/>
                <w:lang w:eastAsia="zh-CN"/>
              </w:rPr>
              <w:t>Cross-band</w:t>
            </w:r>
          </w:p>
          <w:p w14:paraId="4EE4655E" w14:textId="77777777" w:rsidR="00ED1953" w:rsidRPr="00503521" w:rsidRDefault="00ED1953" w:rsidP="00ED1953">
            <w:pPr>
              <w:pStyle w:val="TAH"/>
              <w:rPr>
                <w:rFonts w:cs="Arial"/>
                <w:lang w:eastAsia="zh-CN"/>
              </w:rPr>
            </w:pPr>
            <w:r w:rsidRPr="00503521">
              <w:rPr>
                <w:rFonts w:cs="Arial"/>
                <w:lang w:eastAsia="zh-CN"/>
              </w:rPr>
              <w:t>Interference</w:t>
            </w:r>
          </w:p>
          <w:p w14:paraId="2B11A94E" w14:textId="77777777" w:rsidR="00ED1953" w:rsidRPr="00503521" w:rsidRDefault="00ED1953" w:rsidP="00ED1953">
            <w:pPr>
              <w:pStyle w:val="TAH"/>
              <w:rPr>
                <w:rFonts w:cs="Arial"/>
                <w:lang w:eastAsia="zh-CN"/>
              </w:rPr>
            </w:pPr>
            <w:r w:rsidRPr="00503521">
              <w:rPr>
                <w:rFonts w:cs="Arial"/>
                <w:lang w:eastAsia="zh-CN"/>
              </w:rPr>
              <w:t>source</w:t>
            </w:r>
          </w:p>
        </w:tc>
      </w:tr>
      <w:tr w:rsidR="00503521" w:rsidRPr="00503521" w14:paraId="7E4B8373" w14:textId="77777777" w:rsidTr="00ED195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1A663" w14:textId="77777777" w:rsidR="00ED1953" w:rsidRPr="00503521" w:rsidRDefault="00ED1953" w:rsidP="00ED1953">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8CF0C" w14:textId="77777777" w:rsidR="00ED1953" w:rsidRPr="00503521" w:rsidRDefault="00ED1953" w:rsidP="00ED1953">
            <w:pPr>
              <w:keepNext/>
              <w:keepLines/>
              <w:spacing w:after="0"/>
              <w:jc w:val="center"/>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BEA36"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4CDFE"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F61D7" w14:textId="77777777" w:rsidR="00ED1953" w:rsidRPr="00503521" w:rsidRDefault="00ED1953" w:rsidP="00ED1953">
            <w:pPr>
              <w:pStyle w:val="TAH"/>
              <w:rPr>
                <w:rFonts w:cs="Arial"/>
                <w:lang w:eastAsia="zh-CN"/>
              </w:rPr>
            </w:pPr>
            <w:r w:rsidRPr="00503521">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94368" w14:textId="77777777" w:rsidR="00ED1953" w:rsidRPr="00503521" w:rsidRDefault="00ED1953" w:rsidP="00ED1953">
            <w:pPr>
              <w:pStyle w:val="TAH"/>
              <w:rPr>
                <w:rFonts w:cs="Arial"/>
              </w:rPr>
            </w:pPr>
            <w:r w:rsidRPr="00503521">
              <w:rPr>
                <w:rFonts w:cs="Arial"/>
              </w:rPr>
              <w:t>L</w:t>
            </w:r>
            <w:r w:rsidRPr="00503521">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BF81"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7FB8"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971A" w14:textId="77777777" w:rsidR="00ED1953" w:rsidRPr="00503521" w:rsidRDefault="00ED1953" w:rsidP="00ED1953">
            <w:pPr>
              <w:pStyle w:val="TAH"/>
              <w:rPr>
                <w:rFonts w:cs="Arial"/>
              </w:rPr>
            </w:pPr>
            <w:r w:rsidRPr="00503521">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F9171" w14:textId="77777777" w:rsidR="00ED1953" w:rsidRPr="00503521" w:rsidRDefault="00ED1953" w:rsidP="00ED1953">
            <w:pPr>
              <w:spacing w:after="0"/>
              <w:rPr>
                <w:rFonts w:ascii="Arial" w:hAnsi="Arial" w:cs="Arial"/>
                <w:b/>
                <w:bCs/>
                <w:sz w:val="18"/>
                <w:szCs w:val="18"/>
                <w:lang w:eastAsia="zh-CN"/>
              </w:rPr>
            </w:pPr>
          </w:p>
        </w:tc>
      </w:tr>
      <w:tr w:rsidR="00ED1953" w:rsidRPr="00503521" w14:paraId="3AE4D45C" w14:textId="77777777" w:rsidTr="00ED195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FEC618" w14:textId="77777777" w:rsidR="00ED1953" w:rsidRPr="00503521" w:rsidRDefault="00ED1953" w:rsidP="00ED1953">
            <w:pPr>
              <w:pStyle w:val="TAC"/>
              <w:rPr>
                <w:rFonts w:cs="Arial"/>
                <w:lang w:eastAsia="zh-CN"/>
              </w:rPr>
            </w:pPr>
            <w:r w:rsidRPr="00503521">
              <w:rPr>
                <w:rFonts w:cs="Arial"/>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24F2D" w14:textId="77777777" w:rsidR="00ED1953" w:rsidRPr="00503521" w:rsidRDefault="00ED1953" w:rsidP="00ED1953">
            <w:pPr>
              <w:pStyle w:val="TAC"/>
              <w:rPr>
                <w:rFonts w:cs="Arial"/>
                <w:lang w:eastAsia="zh-CN"/>
              </w:rPr>
            </w:pPr>
            <w:r w:rsidRPr="00503521">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43D9F" w14:textId="77777777" w:rsidR="00ED1953" w:rsidRPr="00503521" w:rsidRDefault="00ED1953" w:rsidP="00ED1953">
            <w:pPr>
              <w:pStyle w:val="TAC"/>
              <w:rPr>
                <w:rFonts w:cs="Arial"/>
                <w:bCs/>
                <w:lang w:eastAsia="zh-CN"/>
              </w:rPr>
            </w:pPr>
            <w:r w:rsidRPr="00503521">
              <w:rPr>
                <w:rFonts w:cs="Arial"/>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CF984" w14:textId="77777777" w:rsidR="00ED1953" w:rsidRPr="00503521" w:rsidRDefault="00ED1953" w:rsidP="00ED1953">
            <w:pPr>
              <w:pStyle w:val="TAC"/>
              <w:rPr>
                <w:rFonts w:cs="Arial"/>
                <w:bCs/>
                <w:lang w:eastAsia="zh-CN"/>
              </w:rPr>
            </w:pPr>
            <w:r w:rsidRPr="00503521">
              <w:rPr>
                <w:rFonts w:cs="Arial"/>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276D" w14:textId="77777777" w:rsidR="00ED1953" w:rsidRPr="00503521" w:rsidRDefault="00ED1953" w:rsidP="00ED1953">
            <w:pPr>
              <w:pStyle w:val="TAC"/>
              <w:rPr>
                <w:rFonts w:cs="Arial"/>
                <w:bCs/>
                <w:lang w:eastAsia="zh-CN"/>
              </w:rPr>
            </w:pPr>
            <w:r w:rsidRPr="00503521">
              <w:rPr>
                <w:rFonts w:cs="Arial"/>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E5EB5" w14:textId="77777777" w:rsidR="00ED1953" w:rsidRPr="00503521" w:rsidRDefault="00ED1953" w:rsidP="00ED1953">
            <w:pPr>
              <w:pStyle w:val="TAC"/>
              <w:rPr>
                <w:rFonts w:cs="Arial"/>
                <w:bCs/>
                <w:lang w:eastAsia="zh-CN"/>
              </w:rPr>
            </w:pPr>
            <w:r w:rsidRPr="00503521">
              <w:rPr>
                <w:rFonts w:cs="Arial"/>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424FD" w14:textId="77777777" w:rsidR="00ED1953" w:rsidRPr="00503521" w:rsidRDefault="00ED1953" w:rsidP="00ED1953">
            <w:pPr>
              <w:pStyle w:val="TAC"/>
              <w:rPr>
                <w:rFonts w:cs="Arial"/>
                <w:lang w:eastAsia="zh-CN"/>
              </w:rPr>
            </w:pPr>
            <w:r w:rsidRPr="00503521">
              <w:rPr>
                <w:rFonts w:cs="Arial"/>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BD294" w14:textId="77777777" w:rsidR="00ED1953" w:rsidRPr="00503521" w:rsidRDefault="00ED1953" w:rsidP="00ED1953">
            <w:pPr>
              <w:pStyle w:val="TAC"/>
              <w:rPr>
                <w:rFonts w:cs="Arial"/>
                <w:lang w:eastAsia="zh-CN"/>
              </w:rPr>
            </w:pPr>
            <w:r w:rsidRPr="00503521">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A5B59" w14:textId="77777777" w:rsidR="00ED1953" w:rsidRPr="00503521" w:rsidRDefault="00ED1953" w:rsidP="00ED1953">
            <w:pPr>
              <w:pStyle w:val="TAC"/>
              <w:rPr>
                <w:rFonts w:cs="Arial"/>
                <w:bCs/>
                <w:lang w:eastAsia="zh-CN"/>
              </w:rPr>
            </w:pPr>
            <w:r w:rsidRPr="00503521">
              <w:rPr>
                <w:rFonts w:cs="Arial"/>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F282B" w14:textId="77777777" w:rsidR="00ED1953" w:rsidRPr="00503521" w:rsidRDefault="00ED1953" w:rsidP="00ED1953">
            <w:pPr>
              <w:pStyle w:val="TAC"/>
              <w:rPr>
                <w:rFonts w:cs="Arial"/>
                <w:bCs/>
                <w:lang w:eastAsia="zh-CN"/>
              </w:rPr>
            </w:pPr>
            <w:r w:rsidRPr="00503521">
              <w:rPr>
                <w:rFonts w:cs="Arial"/>
                <w:bCs/>
                <w:lang w:eastAsia="zh-CN"/>
              </w:rPr>
              <w:t>&gt;ACLR2</w:t>
            </w:r>
          </w:p>
        </w:tc>
      </w:tr>
    </w:tbl>
    <w:p w14:paraId="77B3A5FC" w14:textId="77777777" w:rsidR="00ED1953" w:rsidRPr="00503521" w:rsidRDefault="00ED1953" w:rsidP="006B1BC7"/>
    <w:p w14:paraId="41F3A936" w14:textId="77777777" w:rsidR="00ED1953" w:rsidRPr="00503521" w:rsidRDefault="00ED1953" w:rsidP="006B1BC7"/>
    <w:p w14:paraId="3BAF4F6A" w14:textId="5BEE64CF" w:rsidR="00ED1953" w:rsidRPr="00503521" w:rsidRDefault="00ED1953" w:rsidP="00ED1953">
      <w:pPr>
        <w:pStyle w:val="Heading4"/>
        <w:rPr>
          <w:rFonts w:cs="Arial"/>
        </w:rPr>
      </w:pPr>
      <w:bookmarkStart w:id="403" w:name="_Toc170058613"/>
      <w:bookmarkStart w:id="404" w:name="_Toc170059019"/>
      <w:r w:rsidRPr="00503521">
        <w:rPr>
          <w:rFonts w:cs="Arial"/>
        </w:rPr>
        <w:t>5.6.4.2</w:t>
      </w:r>
      <w:r w:rsidRPr="00503521">
        <w:rPr>
          <w:rFonts w:cs="Arial"/>
        </w:rPr>
        <w:tab/>
        <w:t>REFSENS requirements for total power class 1.5</w:t>
      </w:r>
      <w:bookmarkEnd w:id="403"/>
      <w:bookmarkEnd w:id="404"/>
    </w:p>
    <w:p w14:paraId="4F866455" w14:textId="77777777" w:rsidR="00ED1953" w:rsidRPr="00503521" w:rsidRDefault="00ED1953" w:rsidP="00447D17">
      <w:r w:rsidRPr="00503521">
        <w:t>According to the RAN4 specification [2], both IMD2 and IMD5 are the subjects to n66DL in CA_n66-n77. For IMD2, the IMD composition is 1</w:t>
      </w:r>
      <w:r w:rsidRPr="00503521">
        <w:rPr>
          <w:vertAlign w:val="superscript"/>
        </w:rPr>
        <w:t>st</w:t>
      </w:r>
      <w:r w:rsidRPr="00503521">
        <w:t xml:space="preserve"> order in n66 UL and 1</w:t>
      </w:r>
      <w:r w:rsidRPr="00503521">
        <w:rPr>
          <w:vertAlign w:val="superscript"/>
        </w:rPr>
        <w:t>st</w:t>
      </w:r>
      <w:r w:rsidRPr="00503521">
        <w:t xml:space="preserve"> order in n77 UL. And, the IMD composition is 3</w:t>
      </w:r>
      <w:r w:rsidRPr="00503521">
        <w:rPr>
          <w:vertAlign w:val="superscript"/>
        </w:rPr>
        <w:t>rd</w:t>
      </w:r>
      <w:r w:rsidRPr="00503521">
        <w:t xml:space="preserve"> order in n66 UL and 2</w:t>
      </w:r>
      <w:r w:rsidRPr="00503521">
        <w:rPr>
          <w:vertAlign w:val="superscript"/>
        </w:rPr>
        <w:t>nd</w:t>
      </w:r>
      <w:r w:rsidRPr="00503521">
        <w:t xml:space="preserve"> order in n77 UL for IMD5. </w:t>
      </w:r>
    </w:p>
    <w:p w14:paraId="71C3EE03" w14:textId="639E4CD0" w:rsidR="00ED1953" w:rsidRPr="00503521" w:rsidRDefault="00ED1953" w:rsidP="00447D17">
      <w:r w:rsidRPr="00503521">
        <w:rPr>
          <w:lang w:eastAsia="ja-JP"/>
        </w:rPr>
        <w:t xml:space="preserve">Table </w:t>
      </w:r>
      <w:r w:rsidRPr="00503521">
        <w:t>5.6.4.2-1 summarizes the MSD analysis results where the MSD for PC3 and PC2 UL configurations are referenced to the RAN4 specification [2]. And, the MSD for PC1.5 UL configuration is derived based on linear extrapolation.</w:t>
      </w:r>
    </w:p>
    <w:p w14:paraId="048EE0D4" w14:textId="77777777" w:rsidR="00ED1953" w:rsidRPr="00503521" w:rsidRDefault="00ED1953" w:rsidP="00D4407B"/>
    <w:p w14:paraId="7853E2AE" w14:textId="4AF5ABD1" w:rsidR="00ED1953" w:rsidRPr="00503521" w:rsidRDefault="00ED1953" w:rsidP="003A2CFC">
      <w:pPr>
        <w:pStyle w:val="TH"/>
      </w:pPr>
      <w:r w:rsidRPr="00503521">
        <w:rPr>
          <w:lang w:eastAsia="ja-JP"/>
        </w:rPr>
        <w:t xml:space="preserve">Table </w:t>
      </w:r>
      <w:r w:rsidRPr="00503521">
        <w:t>5.6.4.2-1: Derived MSD values for PC1.5 UL configurations</w:t>
      </w:r>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503521" w:rsidRPr="00503521" w14:paraId="46C4B05A" w14:textId="77777777" w:rsidTr="00ED1953">
        <w:trPr>
          <w:trHeight w:val="288"/>
        </w:trPr>
        <w:tc>
          <w:tcPr>
            <w:tcW w:w="1620" w:type="dxa"/>
          </w:tcPr>
          <w:p w14:paraId="452C19DB" w14:textId="77777777" w:rsidR="00ED1953" w:rsidRPr="00503521" w:rsidRDefault="00ED1953" w:rsidP="003A2CFC">
            <w:pPr>
              <w:pStyle w:val="TAH"/>
            </w:pPr>
            <w:r w:rsidRPr="00503521">
              <w:t>CA Combination</w:t>
            </w:r>
          </w:p>
        </w:tc>
        <w:tc>
          <w:tcPr>
            <w:tcW w:w="1283" w:type="dxa"/>
          </w:tcPr>
          <w:p w14:paraId="47E8CF15" w14:textId="77777777" w:rsidR="00ED1953" w:rsidRPr="00503521" w:rsidRDefault="00ED1953" w:rsidP="003A2CFC">
            <w:pPr>
              <w:pStyle w:val="TAH"/>
            </w:pPr>
            <w:r w:rsidRPr="00503521">
              <w:t>Power Class</w:t>
            </w:r>
          </w:p>
        </w:tc>
        <w:tc>
          <w:tcPr>
            <w:tcW w:w="1057" w:type="dxa"/>
          </w:tcPr>
          <w:p w14:paraId="495D4161" w14:textId="77777777" w:rsidR="00ED1953" w:rsidRPr="00503521" w:rsidRDefault="00ED1953" w:rsidP="003A2CFC">
            <w:pPr>
              <w:pStyle w:val="TAH"/>
            </w:pPr>
            <w:r w:rsidRPr="00503521">
              <w:t>NR Band</w:t>
            </w:r>
          </w:p>
        </w:tc>
        <w:tc>
          <w:tcPr>
            <w:tcW w:w="1170" w:type="dxa"/>
          </w:tcPr>
          <w:p w14:paraId="19A1FD88" w14:textId="77777777" w:rsidR="00ED1953" w:rsidRPr="00503521" w:rsidRDefault="00ED1953" w:rsidP="003A2CFC">
            <w:pPr>
              <w:pStyle w:val="TAH"/>
            </w:pPr>
            <w:r w:rsidRPr="00503521">
              <w:t>P</w:t>
            </w:r>
            <w:r w:rsidRPr="00503521">
              <w:rPr>
                <w:vertAlign w:val="subscript"/>
              </w:rPr>
              <w:t xml:space="preserve">UL </w:t>
            </w:r>
            <w:r w:rsidRPr="00503521">
              <w:t>(dBm)</w:t>
            </w:r>
          </w:p>
        </w:tc>
        <w:tc>
          <w:tcPr>
            <w:tcW w:w="1260" w:type="dxa"/>
          </w:tcPr>
          <w:p w14:paraId="76881555" w14:textId="77777777" w:rsidR="00ED1953" w:rsidRPr="00503521" w:rsidRDefault="00ED1953" w:rsidP="003A2CFC">
            <w:pPr>
              <w:pStyle w:val="TAH"/>
            </w:pPr>
            <w:r w:rsidRPr="00503521">
              <w:t>IMD Source</w:t>
            </w:r>
          </w:p>
        </w:tc>
        <w:tc>
          <w:tcPr>
            <w:tcW w:w="1170" w:type="dxa"/>
          </w:tcPr>
          <w:p w14:paraId="5DA7504B" w14:textId="77777777" w:rsidR="00ED1953" w:rsidRPr="00503521" w:rsidRDefault="00ED1953" w:rsidP="003A2CFC">
            <w:pPr>
              <w:pStyle w:val="TAH"/>
            </w:pPr>
            <w:r w:rsidRPr="00503521">
              <w:t>IMD Order</w:t>
            </w:r>
          </w:p>
        </w:tc>
        <w:tc>
          <w:tcPr>
            <w:tcW w:w="1080" w:type="dxa"/>
          </w:tcPr>
          <w:p w14:paraId="76C0352B" w14:textId="77777777" w:rsidR="00ED1953" w:rsidRPr="00503521" w:rsidRDefault="00ED1953" w:rsidP="003A2CFC">
            <w:pPr>
              <w:pStyle w:val="TAH"/>
            </w:pPr>
            <w:r w:rsidRPr="00503521">
              <w:t>MSD (dB)</w:t>
            </w:r>
          </w:p>
        </w:tc>
      </w:tr>
      <w:tr w:rsidR="00503521" w:rsidRPr="00503521" w14:paraId="040443ED" w14:textId="77777777" w:rsidTr="00ED1953">
        <w:tblPrEx>
          <w:jc w:val="center"/>
        </w:tblPrEx>
        <w:trPr>
          <w:trHeight w:val="161"/>
          <w:jc w:val="center"/>
        </w:trPr>
        <w:tc>
          <w:tcPr>
            <w:tcW w:w="1620" w:type="dxa"/>
            <w:vMerge w:val="restart"/>
            <w:vAlign w:val="center"/>
          </w:tcPr>
          <w:p w14:paraId="02AE3EBF" w14:textId="77777777" w:rsidR="00ED1953" w:rsidRPr="00503521" w:rsidRDefault="00ED1953" w:rsidP="003A2CFC">
            <w:pPr>
              <w:pStyle w:val="TAC"/>
            </w:pPr>
            <w:r w:rsidRPr="00503521">
              <w:t>CA_n66-n77</w:t>
            </w:r>
          </w:p>
        </w:tc>
        <w:tc>
          <w:tcPr>
            <w:tcW w:w="1283" w:type="dxa"/>
            <w:vMerge w:val="restart"/>
            <w:vAlign w:val="center"/>
          </w:tcPr>
          <w:p w14:paraId="71A9D4E3" w14:textId="77777777" w:rsidR="00ED1953" w:rsidRPr="00503521" w:rsidRDefault="00ED1953" w:rsidP="003A2CFC">
            <w:pPr>
              <w:pStyle w:val="TAC"/>
            </w:pPr>
            <w:r w:rsidRPr="00503521">
              <w:t>3</w:t>
            </w:r>
          </w:p>
        </w:tc>
        <w:tc>
          <w:tcPr>
            <w:tcW w:w="1057" w:type="dxa"/>
            <w:vAlign w:val="center"/>
          </w:tcPr>
          <w:p w14:paraId="1B590ED1" w14:textId="77777777" w:rsidR="00ED1953" w:rsidRPr="00503521" w:rsidRDefault="00ED1953" w:rsidP="003A2CFC">
            <w:pPr>
              <w:pStyle w:val="TAC"/>
            </w:pPr>
            <w:r w:rsidRPr="00503521">
              <w:t>n66</w:t>
            </w:r>
          </w:p>
        </w:tc>
        <w:tc>
          <w:tcPr>
            <w:tcW w:w="1170" w:type="dxa"/>
            <w:vAlign w:val="center"/>
          </w:tcPr>
          <w:p w14:paraId="429A2631" w14:textId="77777777" w:rsidR="00ED1953" w:rsidRPr="00503521" w:rsidRDefault="00ED1953" w:rsidP="003A2CFC">
            <w:pPr>
              <w:pStyle w:val="TAC"/>
            </w:pPr>
            <w:r w:rsidRPr="00503521">
              <w:t>20</w:t>
            </w:r>
          </w:p>
        </w:tc>
        <w:tc>
          <w:tcPr>
            <w:tcW w:w="1260" w:type="dxa"/>
            <w:vMerge w:val="restart"/>
            <w:vAlign w:val="center"/>
          </w:tcPr>
          <w:p w14:paraId="2EB7FD78" w14:textId="77777777" w:rsidR="00ED1953" w:rsidRPr="00503521" w:rsidRDefault="00ED1953" w:rsidP="003A2CFC">
            <w:pPr>
              <w:pStyle w:val="TAC"/>
            </w:pPr>
            <w:r w:rsidRPr="00503521">
              <w:t>IMD2</w:t>
            </w:r>
          </w:p>
        </w:tc>
        <w:tc>
          <w:tcPr>
            <w:tcW w:w="1170" w:type="dxa"/>
            <w:vAlign w:val="center"/>
          </w:tcPr>
          <w:p w14:paraId="6383AC00" w14:textId="77777777" w:rsidR="00ED1953" w:rsidRPr="00503521" w:rsidRDefault="00ED1953" w:rsidP="003A2CFC">
            <w:pPr>
              <w:pStyle w:val="TAC"/>
            </w:pPr>
            <w:r w:rsidRPr="00503521">
              <w:t>1</w:t>
            </w:r>
          </w:p>
        </w:tc>
        <w:tc>
          <w:tcPr>
            <w:tcW w:w="1080" w:type="dxa"/>
            <w:vMerge w:val="restart"/>
            <w:vAlign w:val="center"/>
          </w:tcPr>
          <w:p w14:paraId="4D6A59CF" w14:textId="77777777" w:rsidR="00ED1953" w:rsidRPr="00503521" w:rsidRDefault="00ED1953" w:rsidP="003A2CFC">
            <w:pPr>
              <w:pStyle w:val="TAC"/>
            </w:pPr>
            <w:r w:rsidRPr="00503521">
              <w:t>31</w:t>
            </w:r>
          </w:p>
        </w:tc>
      </w:tr>
      <w:tr w:rsidR="00503521" w:rsidRPr="00503521" w14:paraId="7B003BDA" w14:textId="77777777" w:rsidTr="00ED1953">
        <w:tblPrEx>
          <w:jc w:val="center"/>
        </w:tblPrEx>
        <w:trPr>
          <w:trHeight w:val="143"/>
          <w:jc w:val="center"/>
        </w:trPr>
        <w:tc>
          <w:tcPr>
            <w:tcW w:w="1620" w:type="dxa"/>
            <w:vMerge/>
            <w:vAlign w:val="center"/>
          </w:tcPr>
          <w:p w14:paraId="32AE99E4" w14:textId="77777777" w:rsidR="00ED1953" w:rsidRPr="00503521" w:rsidRDefault="00ED1953" w:rsidP="003A2CFC">
            <w:pPr>
              <w:pStyle w:val="TAC"/>
            </w:pPr>
          </w:p>
        </w:tc>
        <w:tc>
          <w:tcPr>
            <w:tcW w:w="1283" w:type="dxa"/>
            <w:vMerge/>
            <w:vAlign w:val="center"/>
          </w:tcPr>
          <w:p w14:paraId="6F527B8B" w14:textId="77777777" w:rsidR="00ED1953" w:rsidRPr="00503521" w:rsidRDefault="00ED1953" w:rsidP="003A2CFC">
            <w:pPr>
              <w:pStyle w:val="TAC"/>
            </w:pPr>
          </w:p>
        </w:tc>
        <w:tc>
          <w:tcPr>
            <w:tcW w:w="1057" w:type="dxa"/>
            <w:vAlign w:val="center"/>
          </w:tcPr>
          <w:p w14:paraId="4A5A7AC8" w14:textId="77777777" w:rsidR="00ED1953" w:rsidRPr="00503521" w:rsidRDefault="00ED1953" w:rsidP="003A2CFC">
            <w:pPr>
              <w:pStyle w:val="TAC"/>
            </w:pPr>
            <w:r w:rsidRPr="00503521">
              <w:t>n77</w:t>
            </w:r>
          </w:p>
        </w:tc>
        <w:tc>
          <w:tcPr>
            <w:tcW w:w="1170" w:type="dxa"/>
            <w:vAlign w:val="center"/>
          </w:tcPr>
          <w:p w14:paraId="0C252B18" w14:textId="77777777" w:rsidR="00ED1953" w:rsidRPr="00503521" w:rsidRDefault="00ED1953" w:rsidP="003A2CFC">
            <w:pPr>
              <w:pStyle w:val="TAC"/>
            </w:pPr>
            <w:r w:rsidRPr="00503521">
              <w:t>20</w:t>
            </w:r>
          </w:p>
        </w:tc>
        <w:tc>
          <w:tcPr>
            <w:tcW w:w="1260" w:type="dxa"/>
            <w:vMerge/>
            <w:vAlign w:val="center"/>
          </w:tcPr>
          <w:p w14:paraId="08F2E26E" w14:textId="77777777" w:rsidR="00ED1953" w:rsidRPr="00503521" w:rsidRDefault="00ED1953" w:rsidP="003A2CFC">
            <w:pPr>
              <w:pStyle w:val="TAC"/>
            </w:pPr>
          </w:p>
        </w:tc>
        <w:tc>
          <w:tcPr>
            <w:tcW w:w="1170" w:type="dxa"/>
            <w:vAlign w:val="center"/>
          </w:tcPr>
          <w:p w14:paraId="68E55DF7" w14:textId="77777777" w:rsidR="00ED1953" w:rsidRPr="00503521" w:rsidRDefault="00ED1953" w:rsidP="003A2CFC">
            <w:pPr>
              <w:pStyle w:val="TAC"/>
            </w:pPr>
            <w:r w:rsidRPr="00503521">
              <w:t>1</w:t>
            </w:r>
          </w:p>
        </w:tc>
        <w:tc>
          <w:tcPr>
            <w:tcW w:w="1080" w:type="dxa"/>
            <w:vMerge/>
            <w:vAlign w:val="center"/>
          </w:tcPr>
          <w:p w14:paraId="4252BBED" w14:textId="77777777" w:rsidR="00ED1953" w:rsidRPr="00503521" w:rsidRDefault="00ED1953" w:rsidP="003A2CFC">
            <w:pPr>
              <w:pStyle w:val="TAC"/>
            </w:pPr>
          </w:p>
        </w:tc>
      </w:tr>
      <w:tr w:rsidR="00503521" w:rsidRPr="00503521" w14:paraId="1186AC05" w14:textId="77777777" w:rsidTr="00ED1953">
        <w:tblPrEx>
          <w:jc w:val="center"/>
        </w:tblPrEx>
        <w:trPr>
          <w:trHeight w:val="107"/>
          <w:jc w:val="center"/>
        </w:trPr>
        <w:tc>
          <w:tcPr>
            <w:tcW w:w="1620" w:type="dxa"/>
            <w:vMerge/>
            <w:vAlign w:val="center"/>
          </w:tcPr>
          <w:p w14:paraId="53050258" w14:textId="77777777" w:rsidR="00ED1953" w:rsidRPr="00503521" w:rsidRDefault="00ED1953" w:rsidP="003A2CFC">
            <w:pPr>
              <w:pStyle w:val="TAC"/>
            </w:pPr>
          </w:p>
        </w:tc>
        <w:tc>
          <w:tcPr>
            <w:tcW w:w="1283" w:type="dxa"/>
            <w:vMerge w:val="restart"/>
            <w:vAlign w:val="center"/>
          </w:tcPr>
          <w:p w14:paraId="0237D665" w14:textId="77777777" w:rsidR="00ED1953" w:rsidRPr="00503521" w:rsidRDefault="00ED1953" w:rsidP="003A2CFC">
            <w:pPr>
              <w:pStyle w:val="TAC"/>
            </w:pPr>
            <w:r w:rsidRPr="00503521">
              <w:t>2</w:t>
            </w:r>
          </w:p>
        </w:tc>
        <w:tc>
          <w:tcPr>
            <w:tcW w:w="1057" w:type="dxa"/>
            <w:vAlign w:val="center"/>
          </w:tcPr>
          <w:p w14:paraId="33288DCD" w14:textId="77777777" w:rsidR="00ED1953" w:rsidRPr="00503521" w:rsidRDefault="00ED1953" w:rsidP="003A2CFC">
            <w:pPr>
              <w:pStyle w:val="TAC"/>
            </w:pPr>
            <w:r w:rsidRPr="00503521">
              <w:t>n66</w:t>
            </w:r>
          </w:p>
        </w:tc>
        <w:tc>
          <w:tcPr>
            <w:tcW w:w="1170" w:type="dxa"/>
            <w:vAlign w:val="center"/>
          </w:tcPr>
          <w:p w14:paraId="35D4B24A" w14:textId="77777777" w:rsidR="00ED1953" w:rsidRPr="00503521" w:rsidRDefault="00ED1953" w:rsidP="003A2CFC">
            <w:pPr>
              <w:pStyle w:val="TAC"/>
            </w:pPr>
            <w:r w:rsidRPr="00503521">
              <w:t>23</w:t>
            </w:r>
          </w:p>
        </w:tc>
        <w:tc>
          <w:tcPr>
            <w:tcW w:w="1260" w:type="dxa"/>
            <w:vMerge/>
            <w:vAlign w:val="center"/>
          </w:tcPr>
          <w:p w14:paraId="3BC88FEF" w14:textId="77777777" w:rsidR="00ED1953" w:rsidRPr="00503521" w:rsidRDefault="00ED1953" w:rsidP="003A2CFC">
            <w:pPr>
              <w:pStyle w:val="TAC"/>
            </w:pPr>
          </w:p>
        </w:tc>
        <w:tc>
          <w:tcPr>
            <w:tcW w:w="1170" w:type="dxa"/>
            <w:vAlign w:val="center"/>
          </w:tcPr>
          <w:p w14:paraId="18468F81" w14:textId="77777777" w:rsidR="00ED1953" w:rsidRPr="00503521" w:rsidRDefault="00ED1953" w:rsidP="003A2CFC">
            <w:pPr>
              <w:pStyle w:val="TAC"/>
            </w:pPr>
            <w:r w:rsidRPr="00503521">
              <w:t>1</w:t>
            </w:r>
          </w:p>
        </w:tc>
        <w:tc>
          <w:tcPr>
            <w:tcW w:w="1080" w:type="dxa"/>
            <w:vMerge w:val="restart"/>
            <w:vAlign w:val="center"/>
          </w:tcPr>
          <w:p w14:paraId="65FC0CDF" w14:textId="77777777" w:rsidR="00ED1953" w:rsidRPr="00503521" w:rsidRDefault="00ED1953" w:rsidP="003A2CFC">
            <w:pPr>
              <w:pStyle w:val="TAC"/>
            </w:pPr>
            <w:r w:rsidRPr="00503521">
              <w:t>34.3</w:t>
            </w:r>
          </w:p>
        </w:tc>
      </w:tr>
      <w:tr w:rsidR="00503521" w:rsidRPr="00503521" w14:paraId="7F43CE5D" w14:textId="77777777" w:rsidTr="00ED1953">
        <w:tblPrEx>
          <w:jc w:val="center"/>
        </w:tblPrEx>
        <w:trPr>
          <w:trHeight w:val="170"/>
          <w:jc w:val="center"/>
        </w:trPr>
        <w:tc>
          <w:tcPr>
            <w:tcW w:w="1620" w:type="dxa"/>
            <w:vMerge/>
            <w:vAlign w:val="center"/>
          </w:tcPr>
          <w:p w14:paraId="7681E998" w14:textId="77777777" w:rsidR="00ED1953" w:rsidRPr="00503521" w:rsidRDefault="00ED1953" w:rsidP="003A2CFC">
            <w:pPr>
              <w:pStyle w:val="TAC"/>
            </w:pPr>
          </w:p>
        </w:tc>
        <w:tc>
          <w:tcPr>
            <w:tcW w:w="1283" w:type="dxa"/>
            <w:vMerge/>
            <w:vAlign w:val="center"/>
          </w:tcPr>
          <w:p w14:paraId="70EB6BBE" w14:textId="77777777" w:rsidR="00ED1953" w:rsidRPr="00503521" w:rsidRDefault="00ED1953" w:rsidP="003A2CFC">
            <w:pPr>
              <w:pStyle w:val="TAC"/>
            </w:pPr>
          </w:p>
        </w:tc>
        <w:tc>
          <w:tcPr>
            <w:tcW w:w="1057" w:type="dxa"/>
            <w:vAlign w:val="center"/>
          </w:tcPr>
          <w:p w14:paraId="12915E39" w14:textId="77777777" w:rsidR="00ED1953" w:rsidRPr="00503521" w:rsidRDefault="00ED1953" w:rsidP="003A2CFC">
            <w:pPr>
              <w:pStyle w:val="TAC"/>
            </w:pPr>
            <w:r w:rsidRPr="00503521">
              <w:t>n77</w:t>
            </w:r>
          </w:p>
        </w:tc>
        <w:tc>
          <w:tcPr>
            <w:tcW w:w="1170" w:type="dxa"/>
            <w:vAlign w:val="center"/>
          </w:tcPr>
          <w:p w14:paraId="6DD87078" w14:textId="77777777" w:rsidR="00ED1953" w:rsidRPr="00503521" w:rsidRDefault="00ED1953" w:rsidP="003A2CFC">
            <w:pPr>
              <w:pStyle w:val="TAC"/>
            </w:pPr>
            <w:r w:rsidRPr="00503521">
              <w:t>23</w:t>
            </w:r>
          </w:p>
        </w:tc>
        <w:tc>
          <w:tcPr>
            <w:tcW w:w="1260" w:type="dxa"/>
            <w:vMerge/>
            <w:vAlign w:val="center"/>
          </w:tcPr>
          <w:p w14:paraId="235F9B8A" w14:textId="77777777" w:rsidR="00ED1953" w:rsidRPr="00503521" w:rsidRDefault="00ED1953" w:rsidP="003A2CFC">
            <w:pPr>
              <w:pStyle w:val="TAC"/>
            </w:pPr>
          </w:p>
        </w:tc>
        <w:tc>
          <w:tcPr>
            <w:tcW w:w="1170" w:type="dxa"/>
            <w:vAlign w:val="center"/>
          </w:tcPr>
          <w:p w14:paraId="25DEBEFF" w14:textId="77777777" w:rsidR="00ED1953" w:rsidRPr="00503521" w:rsidRDefault="00ED1953" w:rsidP="003A2CFC">
            <w:pPr>
              <w:pStyle w:val="TAC"/>
            </w:pPr>
            <w:r w:rsidRPr="00503521">
              <w:t>1</w:t>
            </w:r>
          </w:p>
        </w:tc>
        <w:tc>
          <w:tcPr>
            <w:tcW w:w="1080" w:type="dxa"/>
            <w:vMerge/>
            <w:vAlign w:val="center"/>
          </w:tcPr>
          <w:p w14:paraId="6D520983" w14:textId="77777777" w:rsidR="00ED1953" w:rsidRPr="00503521" w:rsidRDefault="00ED1953" w:rsidP="003A2CFC">
            <w:pPr>
              <w:pStyle w:val="TAC"/>
            </w:pPr>
          </w:p>
        </w:tc>
      </w:tr>
      <w:tr w:rsidR="00503521" w:rsidRPr="00503521" w14:paraId="53E4FD14" w14:textId="77777777" w:rsidTr="00ED1953">
        <w:tblPrEx>
          <w:jc w:val="center"/>
        </w:tblPrEx>
        <w:trPr>
          <w:trHeight w:val="143"/>
          <w:jc w:val="center"/>
        </w:trPr>
        <w:tc>
          <w:tcPr>
            <w:tcW w:w="1620" w:type="dxa"/>
            <w:vMerge/>
            <w:vAlign w:val="center"/>
          </w:tcPr>
          <w:p w14:paraId="6750B5A7" w14:textId="77777777" w:rsidR="00ED1953" w:rsidRPr="00503521" w:rsidRDefault="00ED1953" w:rsidP="003A2CFC">
            <w:pPr>
              <w:pStyle w:val="TAC"/>
            </w:pPr>
          </w:p>
        </w:tc>
        <w:tc>
          <w:tcPr>
            <w:tcW w:w="1283" w:type="dxa"/>
            <w:vMerge w:val="restart"/>
            <w:vAlign w:val="center"/>
          </w:tcPr>
          <w:p w14:paraId="1E55A8DA" w14:textId="77777777" w:rsidR="00ED1953" w:rsidRPr="00503521" w:rsidRDefault="00ED1953" w:rsidP="003A2CFC">
            <w:pPr>
              <w:pStyle w:val="TAC"/>
            </w:pPr>
            <w:r w:rsidRPr="00503521">
              <w:t>1.5</w:t>
            </w:r>
          </w:p>
        </w:tc>
        <w:tc>
          <w:tcPr>
            <w:tcW w:w="1057" w:type="dxa"/>
            <w:vAlign w:val="center"/>
          </w:tcPr>
          <w:p w14:paraId="573B7D39" w14:textId="77777777" w:rsidR="00ED1953" w:rsidRPr="00503521" w:rsidRDefault="00ED1953" w:rsidP="003A2CFC">
            <w:pPr>
              <w:pStyle w:val="TAC"/>
            </w:pPr>
            <w:r w:rsidRPr="00503521">
              <w:t>n66</w:t>
            </w:r>
          </w:p>
        </w:tc>
        <w:tc>
          <w:tcPr>
            <w:tcW w:w="1170" w:type="dxa"/>
            <w:vAlign w:val="center"/>
          </w:tcPr>
          <w:p w14:paraId="203FDF3B" w14:textId="77777777" w:rsidR="00ED1953" w:rsidRPr="00503521" w:rsidRDefault="00ED1953" w:rsidP="003A2CFC">
            <w:pPr>
              <w:pStyle w:val="TAC"/>
            </w:pPr>
            <w:r w:rsidRPr="00503521">
              <w:t>23</w:t>
            </w:r>
          </w:p>
        </w:tc>
        <w:tc>
          <w:tcPr>
            <w:tcW w:w="1260" w:type="dxa"/>
            <w:vMerge/>
            <w:vAlign w:val="center"/>
          </w:tcPr>
          <w:p w14:paraId="4D63A703" w14:textId="77777777" w:rsidR="00ED1953" w:rsidRPr="00503521" w:rsidRDefault="00ED1953" w:rsidP="003A2CFC">
            <w:pPr>
              <w:pStyle w:val="TAC"/>
            </w:pPr>
          </w:p>
        </w:tc>
        <w:tc>
          <w:tcPr>
            <w:tcW w:w="1170" w:type="dxa"/>
            <w:vAlign w:val="center"/>
          </w:tcPr>
          <w:p w14:paraId="030AE9FF" w14:textId="77777777" w:rsidR="00ED1953" w:rsidRPr="00503521" w:rsidRDefault="00ED1953" w:rsidP="003A2CFC">
            <w:pPr>
              <w:pStyle w:val="TAC"/>
            </w:pPr>
            <w:r w:rsidRPr="00503521">
              <w:t>1</w:t>
            </w:r>
          </w:p>
        </w:tc>
        <w:tc>
          <w:tcPr>
            <w:tcW w:w="1080" w:type="dxa"/>
            <w:vMerge w:val="restart"/>
            <w:vAlign w:val="center"/>
          </w:tcPr>
          <w:p w14:paraId="54BF8F30" w14:textId="77777777" w:rsidR="00ED1953" w:rsidRPr="00503521" w:rsidRDefault="00ED1953" w:rsidP="003A2CFC">
            <w:pPr>
              <w:pStyle w:val="TAC"/>
            </w:pPr>
            <w:r w:rsidRPr="00503521">
              <w:t>40.0</w:t>
            </w:r>
          </w:p>
        </w:tc>
      </w:tr>
      <w:tr w:rsidR="00503521" w:rsidRPr="00503521" w14:paraId="6BEB50F1" w14:textId="77777777" w:rsidTr="00ED1953">
        <w:tblPrEx>
          <w:jc w:val="center"/>
        </w:tblPrEx>
        <w:trPr>
          <w:trHeight w:val="107"/>
          <w:jc w:val="center"/>
        </w:trPr>
        <w:tc>
          <w:tcPr>
            <w:tcW w:w="1620" w:type="dxa"/>
            <w:vMerge/>
            <w:vAlign w:val="center"/>
          </w:tcPr>
          <w:p w14:paraId="12CDD48A" w14:textId="77777777" w:rsidR="00ED1953" w:rsidRPr="00503521" w:rsidRDefault="00ED1953" w:rsidP="003A2CFC">
            <w:pPr>
              <w:pStyle w:val="TAC"/>
            </w:pPr>
          </w:p>
        </w:tc>
        <w:tc>
          <w:tcPr>
            <w:tcW w:w="1283" w:type="dxa"/>
            <w:vMerge/>
            <w:vAlign w:val="center"/>
          </w:tcPr>
          <w:p w14:paraId="7D5F77AA" w14:textId="77777777" w:rsidR="00ED1953" w:rsidRPr="00503521" w:rsidRDefault="00ED1953" w:rsidP="003A2CFC">
            <w:pPr>
              <w:pStyle w:val="TAC"/>
            </w:pPr>
          </w:p>
        </w:tc>
        <w:tc>
          <w:tcPr>
            <w:tcW w:w="1057" w:type="dxa"/>
            <w:vAlign w:val="center"/>
          </w:tcPr>
          <w:p w14:paraId="527EA42D" w14:textId="77777777" w:rsidR="00ED1953" w:rsidRPr="00503521" w:rsidRDefault="00ED1953" w:rsidP="003A2CFC">
            <w:pPr>
              <w:pStyle w:val="TAC"/>
            </w:pPr>
            <w:r w:rsidRPr="00503521">
              <w:t>n77</w:t>
            </w:r>
          </w:p>
        </w:tc>
        <w:tc>
          <w:tcPr>
            <w:tcW w:w="1170" w:type="dxa"/>
            <w:vAlign w:val="center"/>
          </w:tcPr>
          <w:p w14:paraId="5F6D3015" w14:textId="77777777" w:rsidR="00ED1953" w:rsidRPr="00503521" w:rsidRDefault="00ED1953" w:rsidP="003A2CFC">
            <w:pPr>
              <w:pStyle w:val="TAC"/>
            </w:pPr>
            <w:r w:rsidRPr="00503521">
              <w:t>27.8</w:t>
            </w:r>
          </w:p>
        </w:tc>
        <w:tc>
          <w:tcPr>
            <w:tcW w:w="1260" w:type="dxa"/>
            <w:vMerge/>
            <w:vAlign w:val="center"/>
          </w:tcPr>
          <w:p w14:paraId="7ADA7862" w14:textId="77777777" w:rsidR="00ED1953" w:rsidRPr="00503521" w:rsidRDefault="00ED1953" w:rsidP="003A2CFC">
            <w:pPr>
              <w:pStyle w:val="TAC"/>
            </w:pPr>
          </w:p>
        </w:tc>
        <w:tc>
          <w:tcPr>
            <w:tcW w:w="1170" w:type="dxa"/>
            <w:vAlign w:val="center"/>
          </w:tcPr>
          <w:p w14:paraId="2A4930E1" w14:textId="77777777" w:rsidR="00ED1953" w:rsidRPr="00503521" w:rsidRDefault="00ED1953" w:rsidP="003A2CFC">
            <w:pPr>
              <w:pStyle w:val="TAC"/>
            </w:pPr>
            <w:r w:rsidRPr="00503521">
              <w:t>1</w:t>
            </w:r>
          </w:p>
        </w:tc>
        <w:tc>
          <w:tcPr>
            <w:tcW w:w="1080" w:type="dxa"/>
            <w:vMerge/>
            <w:vAlign w:val="center"/>
          </w:tcPr>
          <w:p w14:paraId="54E4E328" w14:textId="77777777" w:rsidR="00ED1953" w:rsidRPr="00503521" w:rsidRDefault="00ED1953" w:rsidP="003A2CFC">
            <w:pPr>
              <w:pStyle w:val="TAC"/>
            </w:pPr>
          </w:p>
        </w:tc>
      </w:tr>
      <w:tr w:rsidR="00503521" w:rsidRPr="00503521" w14:paraId="6F06C15B" w14:textId="77777777" w:rsidTr="00ED1953">
        <w:tblPrEx>
          <w:jc w:val="center"/>
        </w:tblPrEx>
        <w:trPr>
          <w:trHeight w:val="188"/>
          <w:jc w:val="center"/>
        </w:trPr>
        <w:tc>
          <w:tcPr>
            <w:tcW w:w="1620" w:type="dxa"/>
            <w:vMerge/>
            <w:vAlign w:val="center"/>
          </w:tcPr>
          <w:p w14:paraId="3D8D1E78" w14:textId="77777777" w:rsidR="00ED1953" w:rsidRPr="00503521" w:rsidRDefault="00ED1953" w:rsidP="003A2CFC">
            <w:pPr>
              <w:pStyle w:val="TAC"/>
            </w:pPr>
          </w:p>
        </w:tc>
        <w:tc>
          <w:tcPr>
            <w:tcW w:w="1283" w:type="dxa"/>
            <w:vMerge w:val="restart"/>
            <w:vAlign w:val="center"/>
          </w:tcPr>
          <w:p w14:paraId="69D6B13E" w14:textId="77777777" w:rsidR="00ED1953" w:rsidRPr="00503521" w:rsidRDefault="00ED1953" w:rsidP="003A2CFC">
            <w:pPr>
              <w:pStyle w:val="TAC"/>
            </w:pPr>
            <w:r w:rsidRPr="00503521">
              <w:t>3</w:t>
            </w:r>
          </w:p>
        </w:tc>
        <w:tc>
          <w:tcPr>
            <w:tcW w:w="1057" w:type="dxa"/>
            <w:vAlign w:val="center"/>
          </w:tcPr>
          <w:p w14:paraId="6C5A7495" w14:textId="77777777" w:rsidR="00ED1953" w:rsidRPr="00503521" w:rsidRDefault="00ED1953" w:rsidP="003A2CFC">
            <w:pPr>
              <w:pStyle w:val="TAC"/>
            </w:pPr>
            <w:r w:rsidRPr="00503521">
              <w:t>n66</w:t>
            </w:r>
          </w:p>
        </w:tc>
        <w:tc>
          <w:tcPr>
            <w:tcW w:w="1170" w:type="dxa"/>
            <w:vAlign w:val="center"/>
          </w:tcPr>
          <w:p w14:paraId="653768E5" w14:textId="77777777" w:rsidR="00ED1953" w:rsidRPr="00503521" w:rsidRDefault="00ED1953" w:rsidP="003A2CFC">
            <w:pPr>
              <w:pStyle w:val="TAC"/>
            </w:pPr>
            <w:r w:rsidRPr="00503521">
              <w:t>20</w:t>
            </w:r>
          </w:p>
        </w:tc>
        <w:tc>
          <w:tcPr>
            <w:tcW w:w="1260" w:type="dxa"/>
            <w:vMerge w:val="restart"/>
            <w:vAlign w:val="center"/>
          </w:tcPr>
          <w:p w14:paraId="19C00145" w14:textId="77777777" w:rsidR="00ED1953" w:rsidRPr="00503521" w:rsidRDefault="00ED1953" w:rsidP="003A2CFC">
            <w:pPr>
              <w:pStyle w:val="TAC"/>
            </w:pPr>
            <w:r w:rsidRPr="00503521">
              <w:t>IMD5</w:t>
            </w:r>
          </w:p>
        </w:tc>
        <w:tc>
          <w:tcPr>
            <w:tcW w:w="1170" w:type="dxa"/>
            <w:vAlign w:val="center"/>
          </w:tcPr>
          <w:p w14:paraId="75FD7301" w14:textId="77777777" w:rsidR="00ED1953" w:rsidRPr="00503521" w:rsidRDefault="00ED1953" w:rsidP="003A2CFC">
            <w:pPr>
              <w:pStyle w:val="TAC"/>
            </w:pPr>
            <w:r w:rsidRPr="00503521">
              <w:t>3</w:t>
            </w:r>
          </w:p>
        </w:tc>
        <w:tc>
          <w:tcPr>
            <w:tcW w:w="1080" w:type="dxa"/>
            <w:vMerge w:val="restart"/>
            <w:vAlign w:val="center"/>
          </w:tcPr>
          <w:p w14:paraId="1731DD62" w14:textId="77777777" w:rsidR="00ED1953" w:rsidRPr="00503521" w:rsidRDefault="00ED1953" w:rsidP="003A2CFC">
            <w:pPr>
              <w:pStyle w:val="TAC"/>
            </w:pPr>
            <w:r w:rsidRPr="00503521">
              <w:t>5.0</w:t>
            </w:r>
          </w:p>
        </w:tc>
      </w:tr>
      <w:tr w:rsidR="00503521" w:rsidRPr="00503521" w14:paraId="67008ECD" w14:textId="77777777" w:rsidTr="00ED1953">
        <w:tblPrEx>
          <w:jc w:val="center"/>
        </w:tblPrEx>
        <w:trPr>
          <w:trHeight w:val="161"/>
          <w:jc w:val="center"/>
        </w:trPr>
        <w:tc>
          <w:tcPr>
            <w:tcW w:w="1620" w:type="dxa"/>
            <w:vMerge/>
            <w:vAlign w:val="center"/>
          </w:tcPr>
          <w:p w14:paraId="7134A835" w14:textId="77777777" w:rsidR="00ED1953" w:rsidRPr="00503521" w:rsidRDefault="00ED1953" w:rsidP="003A2CFC">
            <w:pPr>
              <w:pStyle w:val="TAC"/>
            </w:pPr>
          </w:p>
        </w:tc>
        <w:tc>
          <w:tcPr>
            <w:tcW w:w="1283" w:type="dxa"/>
            <w:vMerge/>
            <w:vAlign w:val="center"/>
          </w:tcPr>
          <w:p w14:paraId="0C25E5AE" w14:textId="77777777" w:rsidR="00ED1953" w:rsidRPr="00503521" w:rsidRDefault="00ED1953" w:rsidP="003A2CFC">
            <w:pPr>
              <w:pStyle w:val="TAC"/>
            </w:pPr>
          </w:p>
        </w:tc>
        <w:tc>
          <w:tcPr>
            <w:tcW w:w="1057" w:type="dxa"/>
            <w:vAlign w:val="center"/>
          </w:tcPr>
          <w:p w14:paraId="24E8F165" w14:textId="77777777" w:rsidR="00ED1953" w:rsidRPr="00503521" w:rsidRDefault="00ED1953" w:rsidP="003A2CFC">
            <w:pPr>
              <w:pStyle w:val="TAC"/>
            </w:pPr>
            <w:r w:rsidRPr="00503521">
              <w:t>n77</w:t>
            </w:r>
          </w:p>
        </w:tc>
        <w:tc>
          <w:tcPr>
            <w:tcW w:w="1170" w:type="dxa"/>
            <w:vAlign w:val="center"/>
          </w:tcPr>
          <w:p w14:paraId="1781777A" w14:textId="77777777" w:rsidR="00ED1953" w:rsidRPr="00503521" w:rsidRDefault="00ED1953" w:rsidP="003A2CFC">
            <w:pPr>
              <w:pStyle w:val="TAC"/>
            </w:pPr>
            <w:r w:rsidRPr="00503521">
              <w:t>20</w:t>
            </w:r>
          </w:p>
        </w:tc>
        <w:tc>
          <w:tcPr>
            <w:tcW w:w="1260" w:type="dxa"/>
            <w:vMerge/>
            <w:vAlign w:val="center"/>
          </w:tcPr>
          <w:p w14:paraId="5CD1373F" w14:textId="77777777" w:rsidR="00ED1953" w:rsidRPr="00503521" w:rsidRDefault="00ED1953" w:rsidP="003A2CFC">
            <w:pPr>
              <w:pStyle w:val="TAC"/>
            </w:pPr>
          </w:p>
        </w:tc>
        <w:tc>
          <w:tcPr>
            <w:tcW w:w="1170" w:type="dxa"/>
            <w:vAlign w:val="center"/>
          </w:tcPr>
          <w:p w14:paraId="61414101" w14:textId="77777777" w:rsidR="00ED1953" w:rsidRPr="00503521" w:rsidRDefault="00ED1953" w:rsidP="003A2CFC">
            <w:pPr>
              <w:pStyle w:val="TAC"/>
            </w:pPr>
            <w:r w:rsidRPr="00503521">
              <w:t>2</w:t>
            </w:r>
          </w:p>
        </w:tc>
        <w:tc>
          <w:tcPr>
            <w:tcW w:w="1080" w:type="dxa"/>
            <w:vMerge/>
            <w:vAlign w:val="center"/>
          </w:tcPr>
          <w:p w14:paraId="1F67AA64" w14:textId="77777777" w:rsidR="00ED1953" w:rsidRPr="00503521" w:rsidRDefault="00ED1953" w:rsidP="003A2CFC">
            <w:pPr>
              <w:pStyle w:val="TAC"/>
            </w:pPr>
          </w:p>
        </w:tc>
      </w:tr>
      <w:tr w:rsidR="00503521" w:rsidRPr="00503521" w14:paraId="6C658AD0" w14:textId="77777777" w:rsidTr="00ED1953">
        <w:tblPrEx>
          <w:jc w:val="center"/>
        </w:tblPrEx>
        <w:trPr>
          <w:trHeight w:val="134"/>
          <w:jc w:val="center"/>
        </w:trPr>
        <w:tc>
          <w:tcPr>
            <w:tcW w:w="1620" w:type="dxa"/>
            <w:vMerge/>
            <w:vAlign w:val="center"/>
          </w:tcPr>
          <w:p w14:paraId="1B732B76" w14:textId="77777777" w:rsidR="00ED1953" w:rsidRPr="00503521" w:rsidRDefault="00ED1953" w:rsidP="003A2CFC">
            <w:pPr>
              <w:pStyle w:val="TAC"/>
            </w:pPr>
          </w:p>
        </w:tc>
        <w:tc>
          <w:tcPr>
            <w:tcW w:w="1283" w:type="dxa"/>
            <w:vMerge w:val="restart"/>
            <w:vAlign w:val="center"/>
          </w:tcPr>
          <w:p w14:paraId="2C57114E" w14:textId="77777777" w:rsidR="00ED1953" w:rsidRPr="00503521" w:rsidRDefault="00ED1953" w:rsidP="003A2CFC">
            <w:pPr>
              <w:pStyle w:val="TAC"/>
            </w:pPr>
            <w:r w:rsidRPr="00503521">
              <w:t>2</w:t>
            </w:r>
          </w:p>
        </w:tc>
        <w:tc>
          <w:tcPr>
            <w:tcW w:w="1057" w:type="dxa"/>
            <w:vAlign w:val="center"/>
          </w:tcPr>
          <w:p w14:paraId="233FA319" w14:textId="77777777" w:rsidR="00ED1953" w:rsidRPr="00503521" w:rsidRDefault="00ED1953" w:rsidP="003A2CFC">
            <w:pPr>
              <w:pStyle w:val="TAC"/>
            </w:pPr>
            <w:r w:rsidRPr="00503521">
              <w:t>n66</w:t>
            </w:r>
          </w:p>
        </w:tc>
        <w:tc>
          <w:tcPr>
            <w:tcW w:w="1170" w:type="dxa"/>
            <w:vAlign w:val="center"/>
          </w:tcPr>
          <w:p w14:paraId="5B60ADAD" w14:textId="77777777" w:rsidR="00ED1953" w:rsidRPr="00503521" w:rsidRDefault="00ED1953" w:rsidP="003A2CFC">
            <w:pPr>
              <w:pStyle w:val="TAC"/>
            </w:pPr>
            <w:r w:rsidRPr="00503521">
              <w:t>23</w:t>
            </w:r>
          </w:p>
        </w:tc>
        <w:tc>
          <w:tcPr>
            <w:tcW w:w="1260" w:type="dxa"/>
            <w:vMerge/>
            <w:vAlign w:val="center"/>
          </w:tcPr>
          <w:p w14:paraId="26F3BD83" w14:textId="77777777" w:rsidR="00ED1953" w:rsidRPr="00503521" w:rsidRDefault="00ED1953" w:rsidP="003A2CFC">
            <w:pPr>
              <w:pStyle w:val="TAC"/>
            </w:pPr>
          </w:p>
        </w:tc>
        <w:tc>
          <w:tcPr>
            <w:tcW w:w="1170" w:type="dxa"/>
            <w:vAlign w:val="center"/>
          </w:tcPr>
          <w:p w14:paraId="6FBA0123" w14:textId="77777777" w:rsidR="00ED1953" w:rsidRPr="00503521" w:rsidRDefault="00ED1953" w:rsidP="003A2CFC">
            <w:pPr>
              <w:pStyle w:val="TAC"/>
            </w:pPr>
            <w:r w:rsidRPr="00503521">
              <w:t>3</w:t>
            </w:r>
          </w:p>
        </w:tc>
        <w:tc>
          <w:tcPr>
            <w:tcW w:w="1080" w:type="dxa"/>
            <w:vMerge w:val="restart"/>
            <w:vAlign w:val="center"/>
          </w:tcPr>
          <w:p w14:paraId="4DCA7E8B" w14:textId="77777777" w:rsidR="00ED1953" w:rsidRPr="00503521" w:rsidRDefault="00ED1953" w:rsidP="003A2CFC">
            <w:pPr>
              <w:pStyle w:val="TAC"/>
            </w:pPr>
            <w:r w:rsidRPr="00503521">
              <w:t>11.3</w:t>
            </w:r>
          </w:p>
        </w:tc>
      </w:tr>
      <w:tr w:rsidR="00503521" w:rsidRPr="00503521" w14:paraId="163A9A73" w14:textId="77777777" w:rsidTr="00ED1953">
        <w:tblPrEx>
          <w:jc w:val="center"/>
        </w:tblPrEx>
        <w:trPr>
          <w:trHeight w:val="98"/>
          <w:jc w:val="center"/>
        </w:trPr>
        <w:tc>
          <w:tcPr>
            <w:tcW w:w="1620" w:type="dxa"/>
            <w:vMerge/>
            <w:vAlign w:val="center"/>
          </w:tcPr>
          <w:p w14:paraId="0E8B321F" w14:textId="77777777" w:rsidR="00ED1953" w:rsidRPr="00503521" w:rsidRDefault="00ED1953" w:rsidP="003A2CFC">
            <w:pPr>
              <w:pStyle w:val="TAC"/>
            </w:pPr>
          </w:p>
        </w:tc>
        <w:tc>
          <w:tcPr>
            <w:tcW w:w="1283" w:type="dxa"/>
            <w:vMerge/>
            <w:vAlign w:val="center"/>
          </w:tcPr>
          <w:p w14:paraId="0D0E79C0" w14:textId="77777777" w:rsidR="00ED1953" w:rsidRPr="00503521" w:rsidRDefault="00ED1953" w:rsidP="003A2CFC">
            <w:pPr>
              <w:pStyle w:val="TAC"/>
            </w:pPr>
          </w:p>
        </w:tc>
        <w:tc>
          <w:tcPr>
            <w:tcW w:w="1057" w:type="dxa"/>
            <w:vAlign w:val="center"/>
          </w:tcPr>
          <w:p w14:paraId="7F616DD9" w14:textId="77777777" w:rsidR="00ED1953" w:rsidRPr="00503521" w:rsidRDefault="00ED1953" w:rsidP="003A2CFC">
            <w:pPr>
              <w:pStyle w:val="TAC"/>
            </w:pPr>
            <w:r w:rsidRPr="00503521">
              <w:t>n77</w:t>
            </w:r>
          </w:p>
        </w:tc>
        <w:tc>
          <w:tcPr>
            <w:tcW w:w="1170" w:type="dxa"/>
            <w:vAlign w:val="center"/>
          </w:tcPr>
          <w:p w14:paraId="57C01963" w14:textId="77777777" w:rsidR="00ED1953" w:rsidRPr="00503521" w:rsidRDefault="00ED1953" w:rsidP="003A2CFC">
            <w:pPr>
              <w:pStyle w:val="TAC"/>
            </w:pPr>
            <w:r w:rsidRPr="00503521">
              <w:t>23</w:t>
            </w:r>
          </w:p>
        </w:tc>
        <w:tc>
          <w:tcPr>
            <w:tcW w:w="1260" w:type="dxa"/>
            <w:vMerge/>
            <w:vAlign w:val="center"/>
          </w:tcPr>
          <w:p w14:paraId="7F9AD908" w14:textId="77777777" w:rsidR="00ED1953" w:rsidRPr="00503521" w:rsidRDefault="00ED1953" w:rsidP="003A2CFC">
            <w:pPr>
              <w:pStyle w:val="TAC"/>
            </w:pPr>
          </w:p>
        </w:tc>
        <w:tc>
          <w:tcPr>
            <w:tcW w:w="1170" w:type="dxa"/>
            <w:vAlign w:val="center"/>
          </w:tcPr>
          <w:p w14:paraId="72850196" w14:textId="77777777" w:rsidR="00ED1953" w:rsidRPr="00503521" w:rsidRDefault="00ED1953" w:rsidP="003A2CFC">
            <w:pPr>
              <w:pStyle w:val="TAC"/>
            </w:pPr>
            <w:r w:rsidRPr="00503521">
              <w:t>2</w:t>
            </w:r>
          </w:p>
        </w:tc>
        <w:tc>
          <w:tcPr>
            <w:tcW w:w="1080" w:type="dxa"/>
            <w:vMerge/>
            <w:vAlign w:val="center"/>
          </w:tcPr>
          <w:p w14:paraId="739AD718" w14:textId="77777777" w:rsidR="00ED1953" w:rsidRPr="00503521" w:rsidRDefault="00ED1953" w:rsidP="003A2CFC">
            <w:pPr>
              <w:pStyle w:val="TAC"/>
            </w:pPr>
          </w:p>
        </w:tc>
      </w:tr>
      <w:tr w:rsidR="00503521" w:rsidRPr="00503521" w14:paraId="017F8583" w14:textId="77777777" w:rsidTr="00ED1953">
        <w:tblPrEx>
          <w:jc w:val="center"/>
        </w:tblPrEx>
        <w:trPr>
          <w:trHeight w:val="170"/>
          <w:jc w:val="center"/>
        </w:trPr>
        <w:tc>
          <w:tcPr>
            <w:tcW w:w="1620" w:type="dxa"/>
            <w:vMerge/>
            <w:vAlign w:val="center"/>
          </w:tcPr>
          <w:p w14:paraId="6143E273" w14:textId="77777777" w:rsidR="00ED1953" w:rsidRPr="00503521" w:rsidRDefault="00ED1953" w:rsidP="003A2CFC">
            <w:pPr>
              <w:pStyle w:val="TAC"/>
            </w:pPr>
          </w:p>
        </w:tc>
        <w:tc>
          <w:tcPr>
            <w:tcW w:w="1283" w:type="dxa"/>
            <w:vMerge w:val="restart"/>
            <w:vAlign w:val="center"/>
          </w:tcPr>
          <w:p w14:paraId="04534A38" w14:textId="77777777" w:rsidR="00ED1953" w:rsidRPr="00503521" w:rsidRDefault="00ED1953" w:rsidP="003A2CFC">
            <w:pPr>
              <w:pStyle w:val="TAC"/>
            </w:pPr>
            <w:r w:rsidRPr="00503521">
              <w:t>1.5</w:t>
            </w:r>
          </w:p>
        </w:tc>
        <w:tc>
          <w:tcPr>
            <w:tcW w:w="1057" w:type="dxa"/>
            <w:vAlign w:val="center"/>
          </w:tcPr>
          <w:p w14:paraId="0A53042A" w14:textId="77777777" w:rsidR="00ED1953" w:rsidRPr="00503521" w:rsidRDefault="00ED1953" w:rsidP="003A2CFC">
            <w:pPr>
              <w:pStyle w:val="TAC"/>
            </w:pPr>
            <w:r w:rsidRPr="00503521">
              <w:t>n66</w:t>
            </w:r>
          </w:p>
        </w:tc>
        <w:tc>
          <w:tcPr>
            <w:tcW w:w="1170" w:type="dxa"/>
            <w:vAlign w:val="center"/>
          </w:tcPr>
          <w:p w14:paraId="2DD36D1E" w14:textId="77777777" w:rsidR="00ED1953" w:rsidRPr="00503521" w:rsidRDefault="00ED1953" w:rsidP="003A2CFC">
            <w:pPr>
              <w:pStyle w:val="TAC"/>
            </w:pPr>
            <w:r w:rsidRPr="00503521">
              <w:t>23</w:t>
            </w:r>
          </w:p>
        </w:tc>
        <w:tc>
          <w:tcPr>
            <w:tcW w:w="1260" w:type="dxa"/>
            <w:vMerge/>
            <w:vAlign w:val="center"/>
          </w:tcPr>
          <w:p w14:paraId="230DD1AC" w14:textId="77777777" w:rsidR="00ED1953" w:rsidRPr="00503521" w:rsidRDefault="00ED1953" w:rsidP="003A2CFC">
            <w:pPr>
              <w:pStyle w:val="TAC"/>
            </w:pPr>
          </w:p>
        </w:tc>
        <w:tc>
          <w:tcPr>
            <w:tcW w:w="1170" w:type="dxa"/>
            <w:vAlign w:val="center"/>
          </w:tcPr>
          <w:p w14:paraId="643168AE" w14:textId="77777777" w:rsidR="00ED1953" w:rsidRPr="00503521" w:rsidRDefault="00ED1953" w:rsidP="003A2CFC">
            <w:pPr>
              <w:pStyle w:val="TAC"/>
            </w:pPr>
            <w:r w:rsidRPr="00503521">
              <w:t>3</w:t>
            </w:r>
          </w:p>
        </w:tc>
        <w:tc>
          <w:tcPr>
            <w:tcW w:w="1080" w:type="dxa"/>
            <w:vMerge w:val="restart"/>
            <w:vAlign w:val="center"/>
          </w:tcPr>
          <w:p w14:paraId="5689DA10" w14:textId="77777777" w:rsidR="00ED1953" w:rsidRPr="00503521" w:rsidRDefault="00ED1953" w:rsidP="003A2CFC">
            <w:pPr>
              <w:pStyle w:val="TAC"/>
            </w:pPr>
            <w:r w:rsidRPr="00503521">
              <w:t>26.0</w:t>
            </w:r>
          </w:p>
        </w:tc>
      </w:tr>
      <w:tr w:rsidR="00ED1953" w:rsidRPr="00503521" w14:paraId="47F090B3" w14:textId="77777777" w:rsidTr="00ED1953">
        <w:tblPrEx>
          <w:jc w:val="center"/>
        </w:tblPrEx>
        <w:trPr>
          <w:trHeight w:val="143"/>
          <w:jc w:val="center"/>
        </w:trPr>
        <w:tc>
          <w:tcPr>
            <w:tcW w:w="1620" w:type="dxa"/>
            <w:vMerge/>
            <w:vAlign w:val="center"/>
          </w:tcPr>
          <w:p w14:paraId="1431A312" w14:textId="77777777" w:rsidR="00ED1953" w:rsidRPr="00503521" w:rsidRDefault="00ED1953" w:rsidP="00ED1953">
            <w:pPr>
              <w:pStyle w:val="NoSpacing"/>
              <w:rPr>
                <w:rFonts w:ascii="Arial" w:hAnsi="Arial" w:cs="Arial"/>
                <w:sz w:val="18"/>
                <w:szCs w:val="18"/>
              </w:rPr>
            </w:pPr>
          </w:p>
        </w:tc>
        <w:tc>
          <w:tcPr>
            <w:tcW w:w="1283" w:type="dxa"/>
            <w:vMerge/>
            <w:vAlign w:val="center"/>
          </w:tcPr>
          <w:p w14:paraId="4F49B105" w14:textId="77777777" w:rsidR="00ED1953" w:rsidRPr="00503521" w:rsidRDefault="00ED1953" w:rsidP="00ED1953">
            <w:pPr>
              <w:pStyle w:val="NoSpacing"/>
              <w:rPr>
                <w:rFonts w:ascii="Arial" w:hAnsi="Arial" w:cs="Arial"/>
                <w:sz w:val="18"/>
                <w:szCs w:val="18"/>
              </w:rPr>
            </w:pPr>
          </w:p>
        </w:tc>
        <w:tc>
          <w:tcPr>
            <w:tcW w:w="1057" w:type="dxa"/>
            <w:vAlign w:val="center"/>
          </w:tcPr>
          <w:p w14:paraId="5918FD18" w14:textId="77777777" w:rsidR="00ED1953" w:rsidRPr="00503521" w:rsidRDefault="00ED1953" w:rsidP="00ED1953">
            <w:pPr>
              <w:pStyle w:val="NoSpacing"/>
              <w:rPr>
                <w:rFonts w:ascii="Arial" w:hAnsi="Arial" w:cs="Arial"/>
                <w:sz w:val="18"/>
                <w:szCs w:val="18"/>
              </w:rPr>
            </w:pPr>
            <w:r w:rsidRPr="00503521">
              <w:rPr>
                <w:rFonts w:ascii="Arial" w:hAnsi="Arial" w:cs="Arial"/>
                <w:sz w:val="18"/>
                <w:szCs w:val="18"/>
              </w:rPr>
              <w:t>n77</w:t>
            </w:r>
          </w:p>
        </w:tc>
        <w:tc>
          <w:tcPr>
            <w:tcW w:w="1170" w:type="dxa"/>
            <w:vAlign w:val="center"/>
          </w:tcPr>
          <w:p w14:paraId="2EB27602" w14:textId="77777777" w:rsidR="00ED1953" w:rsidRPr="00503521" w:rsidRDefault="00ED1953" w:rsidP="00ED1953">
            <w:pPr>
              <w:pStyle w:val="NoSpacing"/>
              <w:rPr>
                <w:rFonts w:ascii="Arial" w:hAnsi="Arial" w:cs="Arial"/>
                <w:sz w:val="18"/>
                <w:szCs w:val="18"/>
              </w:rPr>
            </w:pPr>
            <w:r w:rsidRPr="00503521">
              <w:rPr>
                <w:rFonts w:ascii="Arial" w:hAnsi="Arial" w:cs="Arial"/>
                <w:sz w:val="18"/>
                <w:szCs w:val="18"/>
              </w:rPr>
              <w:t>27.8</w:t>
            </w:r>
          </w:p>
        </w:tc>
        <w:tc>
          <w:tcPr>
            <w:tcW w:w="1260" w:type="dxa"/>
            <w:vMerge/>
            <w:vAlign w:val="center"/>
          </w:tcPr>
          <w:p w14:paraId="0F6600F9" w14:textId="77777777" w:rsidR="00ED1953" w:rsidRPr="00503521" w:rsidRDefault="00ED1953" w:rsidP="00ED1953">
            <w:pPr>
              <w:pStyle w:val="NoSpacing"/>
              <w:rPr>
                <w:rFonts w:ascii="Arial" w:hAnsi="Arial" w:cs="Arial"/>
                <w:sz w:val="18"/>
                <w:szCs w:val="18"/>
              </w:rPr>
            </w:pPr>
          </w:p>
        </w:tc>
        <w:tc>
          <w:tcPr>
            <w:tcW w:w="1170" w:type="dxa"/>
            <w:vAlign w:val="center"/>
          </w:tcPr>
          <w:p w14:paraId="5740068E" w14:textId="77777777" w:rsidR="00ED1953" w:rsidRPr="00503521" w:rsidRDefault="00ED1953" w:rsidP="00ED1953">
            <w:pPr>
              <w:pStyle w:val="NoSpacing"/>
              <w:rPr>
                <w:rFonts w:ascii="Arial" w:hAnsi="Arial" w:cs="Arial"/>
                <w:sz w:val="18"/>
                <w:szCs w:val="18"/>
              </w:rPr>
            </w:pPr>
            <w:r w:rsidRPr="00503521">
              <w:rPr>
                <w:rFonts w:ascii="Arial" w:hAnsi="Arial" w:cs="Arial"/>
                <w:sz w:val="18"/>
                <w:szCs w:val="18"/>
              </w:rPr>
              <w:t>2</w:t>
            </w:r>
          </w:p>
        </w:tc>
        <w:tc>
          <w:tcPr>
            <w:tcW w:w="1080" w:type="dxa"/>
            <w:vMerge/>
            <w:vAlign w:val="center"/>
          </w:tcPr>
          <w:p w14:paraId="4E4854F8" w14:textId="77777777" w:rsidR="00ED1953" w:rsidRPr="00503521" w:rsidRDefault="00ED1953" w:rsidP="00ED1953">
            <w:pPr>
              <w:pStyle w:val="NoSpacing"/>
              <w:rPr>
                <w:rFonts w:ascii="Arial" w:hAnsi="Arial" w:cs="Arial"/>
                <w:sz w:val="18"/>
                <w:szCs w:val="18"/>
              </w:rPr>
            </w:pPr>
          </w:p>
        </w:tc>
      </w:tr>
    </w:tbl>
    <w:p w14:paraId="72EBFE5D" w14:textId="77777777" w:rsidR="00ED1953" w:rsidRPr="00503521" w:rsidRDefault="00ED1953" w:rsidP="00D4407B"/>
    <w:p w14:paraId="628A1FBB" w14:textId="4DCD4C1D" w:rsidR="00ED1953" w:rsidRPr="00503521" w:rsidRDefault="00ED1953" w:rsidP="00D4407B">
      <w:r w:rsidRPr="00503521">
        <w:t xml:space="preserve">For the proposed MSD requirement, the required values are summarized in </w:t>
      </w:r>
      <w:r w:rsidRPr="00503521">
        <w:rPr>
          <w:lang w:eastAsia="ja-JP"/>
        </w:rPr>
        <w:t xml:space="preserve">Table </w:t>
      </w:r>
      <w:r w:rsidRPr="00503521">
        <w:t>5.6.4.2-2, and the MSD value are based on discussed above.</w:t>
      </w:r>
    </w:p>
    <w:p w14:paraId="67F04324" w14:textId="57EDD08C" w:rsidR="00ED1953" w:rsidRPr="00503521" w:rsidRDefault="00ED1953" w:rsidP="00ED1953">
      <w:pPr>
        <w:pStyle w:val="TH"/>
        <w:rPr>
          <w:rFonts w:cs="Arial"/>
          <w:lang w:eastAsia="zh-CN"/>
        </w:rPr>
      </w:pPr>
      <w:r w:rsidRPr="00503521">
        <w:rPr>
          <w:rFonts w:cs="Arial"/>
          <w:lang w:eastAsia="ja-JP"/>
        </w:rPr>
        <w:t xml:space="preserve">Table </w:t>
      </w:r>
      <w:r w:rsidRPr="00503521">
        <w:rPr>
          <w:rFonts w:cs="Arial"/>
        </w:rPr>
        <w:t>5.6.4.2-2</w:t>
      </w:r>
      <w:r w:rsidRPr="00503521">
        <w:rPr>
          <w:rFonts w:cs="Arial"/>
          <w:lang w:eastAsia="zh-CN"/>
        </w:rPr>
        <w:t>: 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7B01F10F" w14:textId="77777777" w:rsidTr="00ED195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74C9FBD" w14:textId="77777777" w:rsidR="00ED1953" w:rsidRPr="00503521" w:rsidRDefault="00ED1953" w:rsidP="00ED1953">
            <w:pPr>
              <w:pStyle w:val="TAH"/>
              <w:rPr>
                <w:rFonts w:cs="Arial"/>
                <w:lang w:val="en-US"/>
              </w:rPr>
            </w:pPr>
            <w:r w:rsidRPr="00503521">
              <w:rPr>
                <w:rFonts w:cs="Arial"/>
              </w:rPr>
              <w:t>Band / Channel bandwidth / N</w:t>
            </w:r>
            <w:r w:rsidRPr="00503521">
              <w:rPr>
                <w:rFonts w:cs="Arial"/>
                <w:vertAlign w:val="subscript"/>
              </w:rPr>
              <w:t>RB</w:t>
            </w:r>
            <w:r w:rsidRPr="00503521">
              <w:rPr>
                <w:rFonts w:cs="Arial"/>
              </w:rPr>
              <w:t xml:space="preserve"> / Duplex mode</w:t>
            </w:r>
          </w:p>
        </w:tc>
        <w:tc>
          <w:tcPr>
            <w:tcW w:w="1056" w:type="dxa"/>
            <w:tcBorders>
              <w:top w:val="single" w:sz="4" w:space="0" w:color="auto"/>
              <w:left w:val="single" w:sz="4" w:space="0" w:color="auto"/>
              <w:bottom w:val="nil"/>
              <w:right w:val="single" w:sz="4" w:space="0" w:color="auto"/>
            </w:tcBorders>
            <w:hideMark/>
          </w:tcPr>
          <w:p w14:paraId="2198B91A" w14:textId="77777777" w:rsidR="00ED1953" w:rsidRPr="00503521" w:rsidRDefault="00ED1953" w:rsidP="00ED1953">
            <w:pPr>
              <w:pStyle w:val="TAH"/>
              <w:rPr>
                <w:rFonts w:cs="Arial"/>
              </w:rPr>
            </w:pPr>
            <w:r w:rsidRPr="00503521">
              <w:rPr>
                <w:rFonts w:cs="Arial"/>
              </w:rPr>
              <w:t>Source of IMD</w:t>
            </w:r>
          </w:p>
        </w:tc>
      </w:tr>
      <w:tr w:rsidR="00503521" w:rsidRPr="00503521" w14:paraId="1FA7F4AC" w14:textId="77777777" w:rsidTr="00ED195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489CBC1" w14:textId="77777777" w:rsidR="00ED1953" w:rsidRPr="00503521" w:rsidRDefault="00ED1953" w:rsidP="00ED1953">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55A75F8" w14:textId="77777777" w:rsidR="00ED1953" w:rsidRPr="00503521" w:rsidRDefault="00ED1953" w:rsidP="00ED1953">
            <w:pPr>
              <w:pStyle w:val="TAH"/>
              <w:rPr>
                <w:rFonts w:cs="Arial"/>
              </w:rPr>
            </w:pPr>
            <w:r w:rsidRPr="00503521">
              <w:rPr>
                <w:rFonts w:cs="Arial"/>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A6C702D" w14:textId="77777777" w:rsidR="00ED1953" w:rsidRPr="00503521" w:rsidRDefault="00ED1953" w:rsidP="00ED1953">
            <w:pPr>
              <w:pStyle w:val="TAH"/>
              <w:rPr>
                <w:rFonts w:cs="Arial"/>
              </w:rPr>
            </w:pPr>
            <w:r w:rsidRPr="00503521">
              <w:rPr>
                <w:rFonts w:cs="Arial"/>
                <w:lang w:eastAsia="ja-JP"/>
              </w:rPr>
              <w:t>NR</w:t>
            </w:r>
            <w:r w:rsidRPr="00503521">
              <w:rPr>
                <w:rFonts w:cs="Arial"/>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D185A52" w14:textId="77777777" w:rsidR="00ED1953" w:rsidRPr="00503521" w:rsidRDefault="00ED1953" w:rsidP="00ED1953">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1A4DCBE4" w14:textId="77777777" w:rsidR="00ED1953" w:rsidRPr="00503521" w:rsidRDefault="00ED1953" w:rsidP="00ED1953">
            <w:pPr>
              <w:pStyle w:val="TAH"/>
              <w:rPr>
                <w:rFonts w:cs="Arial"/>
              </w:rPr>
            </w:pPr>
            <w:r w:rsidRPr="00503521">
              <w:rPr>
                <w:rFonts w:cs="Arial"/>
              </w:rPr>
              <w:t xml:space="preserve">UL/DL BW </w:t>
            </w:r>
            <w:r w:rsidRPr="00503521">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93A3F9" w14:textId="77777777" w:rsidR="00ED1953" w:rsidRPr="00503521" w:rsidRDefault="00ED1953" w:rsidP="00ED1953">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C065F7F" w14:textId="77777777" w:rsidR="00ED1953" w:rsidRPr="00503521" w:rsidRDefault="00ED1953" w:rsidP="00ED1953">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B8A7563" w14:textId="77777777" w:rsidR="00ED1953" w:rsidRPr="00503521" w:rsidRDefault="00ED1953" w:rsidP="00ED1953">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9C62052" w14:textId="77777777" w:rsidR="00ED1953" w:rsidRPr="00503521" w:rsidRDefault="00ED1953" w:rsidP="00ED1953">
            <w:pPr>
              <w:pStyle w:val="TAH"/>
              <w:rPr>
                <w:rFonts w:cs="Arial"/>
              </w:rPr>
            </w:pPr>
            <w:r w:rsidRPr="00503521">
              <w:rPr>
                <w:rFonts w:cs="Arial"/>
              </w:rPr>
              <w:t>Duplex mode</w:t>
            </w:r>
          </w:p>
        </w:tc>
        <w:tc>
          <w:tcPr>
            <w:tcW w:w="1056" w:type="dxa"/>
            <w:tcBorders>
              <w:top w:val="nil"/>
              <w:left w:val="single" w:sz="4" w:space="0" w:color="auto"/>
              <w:bottom w:val="single" w:sz="4" w:space="0" w:color="auto"/>
              <w:right w:val="single" w:sz="4" w:space="0" w:color="auto"/>
            </w:tcBorders>
          </w:tcPr>
          <w:p w14:paraId="30D2BCF6" w14:textId="77777777" w:rsidR="00ED1953" w:rsidRPr="00503521" w:rsidRDefault="00ED1953" w:rsidP="00ED1953">
            <w:pPr>
              <w:pStyle w:val="TAH"/>
              <w:rPr>
                <w:rFonts w:cs="Arial"/>
              </w:rPr>
            </w:pPr>
          </w:p>
        </w:tc>
      </w:tr>
      <w:tr w:rsidR="00503521" w:rsidRPr="00503521" w14:paraId="692682E2" w14:textId="77777777" w:rsidTr="00ED1953">
        <w:trPr>
          <w:trHeight w:val="134"/>
          <w:jc w:val="center"/>
        </w:trPr>
        <w:tc>
          <w:tcPr>
            <w:tcW w:w="2006" w:type="dxa"/>
            <w:tcBorders>
              <w:top w:val="single" w:sz="4" w:space="0" w:color="auto"/>
              <w:left w:val="single" w:sz="4" w:space="0" w:color="auto"/>
              <w:bottom w:val="nil"/>
              <w:right w:val="single" w:sz="4" w:space="0" w:color="auto"/>
            </w:tcBorders>
            <w:hideMark/>
          </w:tcPr>
          <w:p w14:paraId="09623305" w14:textId="77777777" w:rsidR="00ED1953" w:rsidRPr="00503521" w:rsidRDefault="00ED1953" w:rsidP="00ED1953">
            <w:pPr>
              <w:pStyle w:val="TAC"/>
              <w:rPr>
                <w:rFonts w:cs="Arial"/>
                <w:szCs w:val="18"/>
                <w:lang w:eastAsia="zh-CN"/>
              </w:rPr>
            </w:pPr>
            <w:r w:rsidRPr="00503521">
              <w:rPr>
                <w:rFonts w:cs="Arial"/>
                <w:szCs w:val="18"/>
                <w:lang w:val="en-US" w:eastAsia="zh-CN"/>
              </w:rPr>
              <w:t>CA</w:t>
            </w:r>
            <w:r w:rsidRPr="00503521">
              <w:rPr>
                <w:rFonts w:cs="Arial"/>
                <w:szCs w:val="18"/>
              </w:rPr>
              <w:t>_</w:t>
            </w:r>
            <w:r w:rsidRPr="00503521">
              <w:rPr>
                <w:rFonts w:cs="Arial"/>
                <w:szCs w:val="18"/>
                <w:lang w:val="en-US" w:eastAsia="zh-CN"/>
              </w:rPr>
              <w:t>n66</w:t>
            </w:r>
            <w:r w:rsidRPr="00503521">
              <w:rPr>
                <w:rFonts w:cs="Arial"/>
                <w:szCs w:val="18"/>
              </w:rPr>
              <w:t>-</w:t>
            </w:r>
            <w:r w:rsidRPr="00503521">
              <w:rPr>
                <w:rFonts w:cs="Arial"/>
                <w:szCs w:val="18"/>
                <w:lang w:eastAsia="zh-CN"/>
              </w:rPr>
              <w:t>n</w:t>
            </w:r>
            <w:r w:rsidRPr="00503521">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174BF3B4" w14:textId="77777777" w:rsidR="00ED1953" w:rsidRPr="00503521" w:rsidRDefault="00ED1953" w:rsidP="00ED1953">
            <w:pPr>
              <w:pStyle w:val="TAC"/>
              <w:rPr>
                <w:rFonts w:cs="Arial"/>
                <w:lang w:val="en-US" w:eastAsia="zh-CN"/>
              </w:rPr>
            </w:pPr>
            <w:r w:rsidRPr="00503521">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7D0EC4C" w14:textId="77777777" w:rsidR="00ED1953" w:rsidRPr="00503521" w:rsidRDefault="00ED1953" w:rsidP="00ED1953">
            <w:pPr>
              <w:pStyle w:val="TAC"/>
              <w:rPr>
                <w:rFonts w:cs="Arial"/>
                <w:lang w:val="en-US" w:eastAsia="zh-CN"/>
              </w:rPr>
            </w:pPr>
            <w:r w:rsidRPr="00503521">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05060A63" w14:textId="77777777" w:rsidR="00ED1953" w:rsidRPr="00503521" w:rsidRDefault="00ED1953" w:rsidP="00ED1953">
            <w:pPr>
              <w:pStyle w:val="TAC"/>
              <w:rPr>
                <w:rFonts w:cs="Arial"/>
                <w:lang w:val="en-US" w:eastAsia="zh-CN"/>
              </w:rPr>
            </w:pPr>
            <w:r w:rsidRPr="0050352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C92538" w14:textId="77777777" w:rsidR="00ED1953" w:rsidRPr="00503521" w:rsidRDefault="00ED1953" w:rsidP="00ED1953">
            <w:pPr>
              <w:pStyle w:val="TAC"/>
              <w:rPr>
                <w:rFonts w:cs="Arial"/>
                <w:lang w:val="en-US" w:eastAsia="zh-CN"/>
              </w:rPr>
            </w:pPr>
            <w:r w:rsidRPr="0050352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A5CA74" w14:textId="77777777" w:rsidR="00ED1953" w:rsidRPr="00503521" w:rsidRDefault="00ED1953" w:rsidP="00ED1953">
            <w:pPr>
              <w:pStyle w:val="TAC"/>
              <w:rPr>
                <w:rFonts w:cs="Arial"/>
                <w:lang w:val="en-US" w:eastAsia="zh-CN"/>
              </w:rPr>
            </w:pPr>
            <w:r w:rsidRPr="00503521">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0154C0AD" w14:textId="77777777" w:rsidR="00ED1953" w:rsidRPr="00503521" w:rsidRDefault="00ED1953" w:rsidP="00ED1953">
            <w:pPr>
              <w:pStyle w:val="TAC"/>
              <w:rPr>
                <w:rFonts w:cs="Arial"/>
                <w:lang w:val="en-US" w:eastAsia="zh-CN"/>
              </w:rPr>
            </w:pPr>
            <w:r w:rsidRPr="00503521">
              <w:rPr>
                <w:rFonts w:cs="Arial"/>
                <w:szCs w:val="18"/>
              </w:rPr>
              <w:t>40.0</w:t>
            </w:r>
          </w:p>
        </w:tc>
        <w:tc>
          <w:tcPr>
            <w:tcW w:w="828" w:type="dxa"/>
            <w:tcBorders>
              <w:top w:val="single" w:sz="4" w:space="0" w:color="auto"/>
              <w:left w:val="single" w:sz="4" w:space="0" w:color="auto"/>
              <w:bottom w:val="single" w:sz="4" w:space="0" w:color="auto"/>
              <w:right w:val="single" w:sz="4" w:space="0" w:color="auto"/>
            </w:tcBorders>
            <w:hideMark/>
          </w:tcPr>
          <w:p w14:paraId="2B705BFB" w14:textId="77777777" w:rsidR="00ED1953" w:rsidRPr="00503521" w:rsidRDefault="00ED1953" w:rsidP="00ED1953">
            <w:pPr>
              <w:pStyle w:val="TAC"/>
              <w:rPr>
                <w:rFonts w:cs="Arial"/>
                <w:lang w:val="en-US" w:eastAsia="zh-CN"/>
              </w:rPr>
            </w:pPr>
            <w:r w:rsidRPr="0050352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856954" w14:textId="77777777" w:rsidR="00ED1953" w:rsidRPr="00503521" w:rsidRDefault="00ED1953" w:rsidP="00ED1953">
            <w:pPr>
              <w:pStyle w:val="TAC"/>
              <w:rPr>
                <w:rFonts w:cs="Arial"/>
                <w:lang w:eastAsia="zh-CN"/>
              </w:rPr>
            </w:pPr>
            <w:r w:rsidRPr="00503521">
              <w:rPr>
                <w:rFonts w:cs="Arial"/>
                <w:szCs w:val="18"/>
                <w:lang w:eastAsia="zh-CN"/>
              </w:rPr>
              <w:t>IMD2</w:t>
            </w:r>
          </w:p>
        </w:tc>
      </w:tr>
      <w:tr w:rsidR="00503521" w:rsidRPr="00503521" w14:paraId="0D244740" w14:textId="77777777" w:rsidTr="00ED1953">
        <w:trPr>
          <w:trHeight w:val="187"/>
          <w:jc w:val="center"/>
        </w:trPr>
        <w:tc>
          <w:tcPr>
            <w:tcW w:w="2006" w:type="dxa"/>
            <w:tcBorders>
              <w:top w:val="nil"/>
              <w:left w:val="single" w:sz="4" w:space="0" w:color="auto"/>
              <w:bottom w:val="nil"/>
              <w:right w:val="single" w:sz="4" w:space="0" w:color="auto"/>
            </w:tcBorders>
          </w:tcPr>
          <w:p w14:paraId="0578059D"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7C0A3C" w14:textId="77777777" w:rsidR="00ED1953" w:rsidRPr="00503521" w:rsidRDefault="00ED1953" w:rsidP="00ED1953">
            <w:pPr>
              <w:pStyle w:val="TAC"/>
              <w:rPr>
                <w:rFonts w:cs="Arial"/>
                <w:lang w:val="en-US" w:eastAsia="zh-CN"/>
              </w:rPr>
            </w:pPr>
            <w:r w:rsidRPr="0050352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9A19475" w14:textId="77777777" w:rsidR="00ED1953" w:rsidRPr="00503521" w:rsidRDefault="00ED1953" w:rsidP="00ED1953">
            <w:pPr>
              <w:pStyle w:val="TAC"/>
              <w:rPr>
                <w:rFonts w:cs="Arial"/>
                <w:lang w:val="en-US" w:eastAsia="zh-CN"/>
              </w:rPr>
            </w:pPr>
            <w:r w:rsidRPr="00503521">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46C94597" w14:textId="77777777" w:rsidR="00ED1953" w:rsidRPr="00503521" w:rsidRDefault="00ED1953" w:rsidP="00ED1953">
            <w:pPr>
              <w:pStyle w:val="TAC"/>
              <w:rPr>
                <w:rFonts w:cs="Arial"/>
                <w:lang w:val="en-US" w:eastAsia="zh-CN"/>
              </w:rPr>
            </w:pPr>
            <w:r w:rsidRPr="0050352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27F79B6" w14:textId="77777777" w:rsidR="00ED1953" w:rsidRPr="00503521" w:rsidRDefault="00ED1953" w:rsidP="00ED1953">
            <w:pPr>
              <w:pStyle w:val="TAC"/>
              <w:rPr>
                <w:rFonts w:cs="Arial"/>
                <w:lang w:val="en-US" w:eastAsia="zh-CN"/>
              </w:rPr>
            </w:pPr>
            <w:r w:rsidRPr="0050352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6D1C5F" w14:textId="77777777" w:rsidR="00ED1953" w:rsidRPr="00503521" w:rsidRDefault="00ED1953" w:rsidP="00ED1953">
            <w:pPr>
              <w:pStyle w:val="TAC"/>
              <w:rPr>
                <w:rFonts w:cs="Arial"/>
                <w:lang w:val="en-US" w:eastAsia="zh-CN"/>
              </w:rPr>
            </w:pPr>
            <w:r w:rsidRPr="00503521">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77E65FDF" w14:textId="77777777" w:rsidR="00ED1953" w:rsidRPr="00503521" w:rsidRDefault="00ED1953" w:rsidP="00ED1953">
            <w:pPr>
              <w:pStyle w:val="TAC"/>
              <w:rPr>
                <w:rFonts w:cs="Arial"/>
                <w:lang w:val="en-US" w:eastAsia="zh-CN"/>
              </w:rPr>
            </w:pPr>
            <w:r w:rsidRPr="0050352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F8D569" w14:textId="77777777" w:rsidR="00ED1953" w:rsidRPr="00503521" w:rsidRDefault="00ED1953" w:rsidP="00ED1953">
            <w:pPr>
              <w:pStyle w:val="TAC"/>
              <w:rPr>
                <w:rFonts w:cs="Arial"/>
                <w:lang w:val="en-US" w:eastAsia="zh-CN"/>
              </w:rPr>
            </w:pPr>
            <w:r w:rsidRPr="0050352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201075" w14:textId="77777777" w:rsidR="00ED1953" w:rsidRPr="00503521" w:rsidRDefault="00ED1953" w:rsidP="00ED1953">
            <w:pPr>
              <w:pStyle w:val="TAC"/>
              <w:rPr>
                <w:rFonts w:cs="Arial"/>
                <w:lang w:eastAsia="zh-CN"/>
              </w:rPr>
            </w:pPr>
            <w:r w:rsidRPr="00503521">
              <w:rPr>
                <w:rFonts w:cs="Arial"/>
                <w:szCs w:val="18"/>
                <w:lang w:eastAsia="zh-CN"/>
              </w:rPr>
              <w:t>N/A</w:t>
            </w:r>
          </w:p>
        </w:tc>
      </w:tr>
      <w:tr w:rsidR="00503521" w:rsidRPr="00503521" w14:paraId="69331298" w14:textId="77777777" w:rsidTr="00ED1953">
        <w:trPr>
          <w:trHeight w:val="187"/>
          <w:jc w:val="center"/>
        </w:trPr>
        <w:tc>
          <w:tcPr>
            <w:tcW w:w="2006" w:type="dxa"/>
            <w:tcBorders>
              <w:top w:val="nil"/>
              <w:left w:val="single" w:sz="4" w:space="0" w:color="auto"/>
              <w:bottom w:val="nil"/>
              <w:right w:val="single" w:sz="4" w:space="0" w:color="auto"/>
            </w:tcBorders>
          </w:tcPr>
          <w:p w14:paraId="43CE27B5"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63334" w14:textId="77777777" w:rsidR="00ED1953" w:rsidRPr="00503521" w:rsidRDefault="00ED1953" w:rsidP="00ED1953">
            <w:pPr>
              <w:pStyle w:val="TAC"/>
              <w:rPr>
                <w:rFonts w:cs="Arial"/>
                <w:lang w:val="en-US" w:eastAsia="zh-CN"/>
              </w:rPr>
            </w:pPr>
            <w:r w:rsidRPr="00503521">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27733AB" w14:textId="77777777" w:rsidR="00ED1953" w:rsidRPr="00503521" w:rsidRDefault="00ED1953" w:rsidP="00ED1953">
            <w:pPr>
              <w:pStyle w:val="TAC"/>
              <w:rPr>
                <w:rFonts w:cs="Arial"/>
                <w:lang w:val="en-US" w:eastAsia="zh-CN"/>
              </w:rPr>
            </w:pPr>
            <w:r w:rsidRPr="0050352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20628E5" w14:textId="77777777" w:rsidR="00ED1953" w:rsidRPr="00503521" w:rsidRDefault="00ED1953" w:rsidP="00ED1953">
            <w:pPr>
              <w:pStyle w:val="TAC"/>
              <w:rPr>
                <w:rFonts w:cs="Arial"/>
                <w:lang w:val="en-US" w:eastAsia="zh-CN"/>
              </w:rPr>
            </w:pPr>
            <w:r w:rsidRPr="0050352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5BCA1C" w14:textId="77777777" w:rsidR="00ED1953" w:rsidRPr="00503521" w:rsidRDefault="00ED1953" w:rsidP="00ED1953">
            <w:pPr>
              <w:pStyle w:val="TAC"/>
              <w:rPr>
                <w:rFonts w:cs="Arial"/>
                <w:lang w:val="en-US" w:eastAsia="zh-CN"/>
              </w:rPr>
            </w:pPr>
            <w:r w:rsidRPr="0050352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6563BF" w14:textId="77777777" w:rsidR="00ED1953" w:rsidRPr="00503521" w:rsidRDefault="00ED1953" w:rsidP="00ED1953">
            <w:pPr>
              <w:pStyle w:val="TAC"/>
              <w:rPr>
                <w:rFonts w:cs="Arial"/>
                <w:lang w:val="en-US" w:eastAsia="zh-CN"/>
              </w:rPr>
            </w:pPr>
            <w:r w:rsidRPr="0050352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1B06C7B" w14:textId="77777777" w:rsidR="00ED1953" w:rsidRPr="00503521" w:rsidRDefault="00ED1953" w:rsidP="00ED1953">
            <w:pPr>
              <w:pStyle w:val="TAC"/>
              <w:rPr>
                <w:rFonts w:cs="Arial"/>
                <w:lang w:val="en-US" w:eastAsia="zh-CN"/>
              </w:rPr>
            </w:pPr>
            <w:r w:rsidRPr="00503521">
              <w:rPr>
                <w:rFonts w:cs="Arial"/>
                <w:szCs w:val="18"/>
                <w:lang w:val="en-US" w:eastAsia="zh-CN"/>
              </w:rPr>
              <w:t>26.0</w:t>
            </w:r>
          </w:p>
        </w:tc>
        <w:tc>
          <w:tcPr>
            <w:tcW w:w="828" w:type="dxa"/>
            <w:tcBorders>
              <w:top w:val="single" w:sz="4" w:space="0" w:color="auto"/>
              <w:left w:val="single" w:sz="4" w:space="0" w:color="auto"/>
              <w:bottom w:val="single" w:sz="4" w:space="0" w:color="auto"/>
              <w:right w:val="single" w:sz="4" w:space="0" w:color="auto"/>
            </w:tcBorders>
            <w:hideMark/>
          </w:tcPr>
          <w:p w14:paraId="083E7936" w14:textId="77777777" w:rsidR="00ED1953" w:rsidRPr="00503521" w:rsidRDefault="00ED1953" w:rsidP="00ED1953">
            <w:pPr>
              <w:pStyle w:val="TAC"/>
              <w:rPr>
                <w:rFonts w:cs="Arial"/>
                <w:lang w:val="en-US" w:eastAsia="zh-CN"/>
              </w:rPr>
            </w:pPr>
            <w:r w:rsidRPr="0050352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FBCCDE1" w14:textId="77777777" w:rsidR="00ED1953" w:rsidRPr="00503521" w:rsidRDefault="00ED1953" w:rsidP="00ED1953">
            <w:pPr>
              <w:pStyle w:val="TAC"/>
              <w:rPr>
                <w:rFonts w:cs="Arial"/>
                <w:lang w:eastAsia="zh-CN"/>
              </w:rPr>
            </w:pPr>
            <w:r w:rsidRPr="00503521">
              <w:rPr>
                <w:rFonts w:cs="Arial"/>
                <w:szCs w:val="18"/>
                <w:lang w:eastAsia="zh-CN"/>
              </w:rPr>
              <w:t>IMD</w:t>
            </w:r>
            <w:r w:rsidRPr="00503521">
              <w:rPr>
                <w:rFonts w:cs="Arial"/>
                <w:szCs w:val="18"/>
                <w:lang w:val="en-US" w:eastAsia="zh-CN"/>
              </w:rPr>
              <w:t>5</w:t>
            </w:r>
          </w:p>
        </w:tc>
      </w:tr>
      <w:tr w:rsidR="00ED1953" w:rsidRPr="00503521" w14:paraId="67081180" w14:textId="77777777" w:rsidTr="00ED1953">
        <w:trPr>
          <w:trHeight w:val="187"/>
          <w:jc w:val="center"/>
        </w:trPr>
        <w:tc>
          <w:tcPr>
            <w:tcW w:w="2006" w:type="dxa"/>
            <w:tcBorders>
              <w:top w:val="nil"/>
              <w:left w:val="single" w:sz="4" w:space="0" w:color="auto"/>
              <w:bottom w:val="single" w:sz="4" w:space="0" w:color="auto"/>
              <w:right w:val="single" w:sz="4" w:space="0" w:color="auto"/>
            </w:tcBorders>
          </w:tcPr>
          <w:p w14:paraId="675D3399"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916160" w14:textId="77777777" w:rsidR="00ED1953" w:rsidRPr="00503521" w:rsidRDefault="00ED1953" w:rsidP="00ED1953">
            <w:pPr>
              <w:pStyle w:val="TAC"/>
              <w:rPr>
                <w:rFonts w:cs="Arial"/>
                <w:lang w:val="en-US" w:eastAsia="zh-CN"/>
              </w:rPr>
            </w:pPr>
            <w:r w:rsidRPr="0050352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D519630" w14:textId="77777777" w:rsidR="00ED1953" w:rsidRPr="00503521" w:rsidRDefault="00ED1953" w:rsidP="00ED1953">
            <w:pPr>
              <w:pStyle w:val="TAC"/>
              <w:rPr>
                <w:rFonts w:cs="Arial"/>
                <w:lang w:val="en-US" w:eastAsia="zh-CN"/>
              </w:rPr>
            </w:pPr>
            <w:r w:rsidRPr="0050352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DFB8215" w14:textId="77777777" w:rsidR="00ED1953" w:rsidRPr="00503521" w:rsidRDefault="00ED1953" w:rsidP="00ED1953">
            <w:pPr>
              <w:pStyle w:val="TAC"/>
              <w:rPr>
                <w:rFonts w:cs="Arial"/>
                <w:lang w:val="en-US" w:eastAsia="zh-CN"/>
              </w:rPr>
            </w:pPr>
            <w:r w:rsidRPr="0050352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BA46E1" w14:textId="77777777" w:rsidR="00ED1953" w:rsidRPr="00503521" w:rsidRDefault="00ED1953" w:rsidP="00ED1953">
            <w:pPr>
              <w:pStyle w:val="TAC"/>
              <w:rPr>
                <w:rFonts w:cs="Arial"/>
                <w:lang w:val="en-US" w:eastAsia="zh-CN"/>
              </w:rPr>
            </w:pPr>
            <w:r w:rsidRPr="0050352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E0B1E" w14:textId="77777777" w:rsidR="00ED1953" w:rsidRPr="00503521" w:rsidRDefault="00ED1953" w:rsidP="00ED1953">
            <w:pPr>
              <w:pStyle w:val="TAC"/>
              <w:rPr>
                <w:rFonts w:cs="Arial"/>
                <w:lang w:val="en-US" w:eastAsia="zh-CN"/>
              </w:rPr>
            </w:pPr>
            <w:r w:rsidRPr="0050352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C3D4E86" w14:textId="77777777" w:rsidR="00ED1953" w:rsidRPr="00503521" w:rsidRDefault="00ED1953" w:rsidP="00ED1953">
            <w:pPr>
              <w:pStyle w:val="TAC"/>
              <w:rPr>
                <w:rFonts w:cs="Arial"/>
                <w:lang w:val="en-US" w:eastAsia="zh-CN"/>
              </w:rPr>
            </w:pPr>
            <w:r w:rsidRPr="0050352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FA2F3C" w14:textId="77777777" w:rsidR="00ED1953" w:rsidRPr="00503521" w:rsidRDefault="00ED1953" w:rsidP="00ED1953">
            <w:pPr>
              <w:pStyle w:val="TAC"/>
              <w:rPr>
                <w:rFonts w:cs="Arial"/>
                <w:lang w:val="en-US" w:eastAsia="zh-CN"/>
              </w:rPr>
            </w:pPr>
            <w:r w:rsidRPr="0050352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6F318B7" w14:textId="77777777" w:rsidR="00ED1953" w:rsidRPr="00503521" w:rsidRDefault="00ED1953" w:rsidP="00ED1953">
            <w:pPr>
              <w:pStyle w:val="TAC"/>
              <w:rPr>
                <w:rFonts w:cs="Arial"/>
                <w:lang w:eastAsia="zh-CN"/>
              </w:rPr>
            </w:pPr>
            <w:r w:rsidRPr="00503521">
              <w:rPr>
                <w:rFonts w:cs="Arial"/>
                <w:szCs w:val="18"/>
              </w:rPr>
              <w:t>N/A</w:t>
            </w:r>
          </w:p>
        </w:tc>
      </w:tr>
    </w:tbl>
    <w:p w14:paraId="3B94406E" w14:textId="77777777" w:rsidR="00ED1953" w:rsidRPr="00503521" w:rsidRDefault="00ED1953" w:rsidP="00ED1953">
      <w:pPr>
        <w:rPr>
          <w:lang w:eastAsia="zh-CN"/>
        </w:rPr>
      </w:pPr>
    </w:p>
    <w:p w14:paraId="41788923" w14:textId="77777777" w:rsidR="00ED1953" w:rsidRPr="00503521" w:rsidRDefault="00ED1953" w:rsidP="00447D17">
      <w:pPr>
        <w:rPr>
          <w:rFonts w:eastAsia="SimSun"/>
          <w:lang w:val="en-US" w:eastAsia="zh-CN"/>
        </w:rPr>
      </w:pPr>
      <w:r w:rsidRPr="00503521">
        <w:rPr>
          <w:rFonts w:eastAsia="SimSun"/>
          <w:lang w:val="en-US" w:eastAsia="zh-CN"/>
        </w:rPr>
        <w:t xml:space="preserve">For CA_n66-n77 band combination, RAN4 has concluded that the harmonic mixing is not a subject to this combo. Thus, the same conclusion is held in this TP. </w:t>
      </w:r>
    </w:p>
    <w:p w14:paraId="4831E100" w14:textId="596666CC" w:rsidR="00ED1953" w:rsidRPr="00503521" w:rsidRDefault="00ED1953" w:rsidP="00447D17">
      <w:r w:rsidRPr="00503521">
        <w:lastRenderedPageBreak/>
        <w:t>For the cross-band isolation to this PC1.5 UL CA, the same requirement from Table 7.3A.</w:t>
      </w:r>
      <w:r w:rsidRPr="00503521">
        <w:rPr>
          <w:lang w:eastAsia="zh-CN"/>
        </w:rPr>
        <w:t>6</w:t>
      </w:r>
      <w:r w:rsidRPr="00503521">
        <w:t>-1</w:t>
      </w:r>
      <w:r w:rsidRPr="00503521">
        <w:rPr>
          <w:lang w:eastAsia="zh-CN"/>
        </w:rPr>
        <w:t xml:space="preserve">b of 38.101-1 </w:t>
      </w:r>
      <w:r w:rsidRPr="00503521">
        <w:t xml:space="preserve">is maintained in this proposal, and it is summarized in </w:t>
      </w:r>
      <w:r w:rsidRPr="00503521">
        <w:rPr>
          <w:lang w:eastAsia="ja-JP"/>
        </w:rPr>
        <w:t xml:space="preserve">Table </w:t>
      </w:r>
      <w:r w:rsidRPr="00503521">
        <w:t xml:space="preserve">5.6.4.2-3. </w:t>
      </w:r>
    </w:p>
    <w:p w14:paraId="3C919C4F" w14:textId="48827514" w:rsidR="00ED1953" w:rsidRPr="00503521" w:rsidRDefault="00ED1953" w:rsidP="00447D17">
      <w:pPr>
        <w:pStyle w:val="TH"/>
      </w:pPr>
      <w:r w:rsidRPr="00503521">
        <w:rPr>
          <w:lang w:eastAsia="ja-JP"/>
        </w:rPr>
        <w:t xml:space="preserve">Table </w:t>
      </w:r>
      <w:r w:rsidRPr="00503521">
        <w:t>5.6.4.2-3 (same as Table 7.3A.</w:t>
      </w:r>
      <w:r w:rsidRPr="00503521">
        <w:rPr>
          <w:lang w:eastAsia="zh-CN"/>
        </w:rPr>
        <w:t>6</w:t>
      </w:r>
      <w:r w:rsidRPr="00503521">
        <w:t>-1</w:t>
      </w:r>
      <w:r w:rsidRPr="00503521">
        <w:rPr>
          <w:lang w:eastAsia="zh-CN"/>
        </w:rPr>
        <w:t>b of 38.101-1)</w:t>
      </w:r>
      <w:r w:rsidRPr="00503521">
        <w:t xml:space="preserve">: Reference sensitivity exceptions (MSD) and uplink/downlink configurations due to cross band isolation </w:t>
      </w:r>
      <w:r w:rsidRPr="00503521">
        <w:rPr>
          <w:rFonts w:eastAsia="SimSun"/>
          <w:lang w:val="en-US" w:eastAsia="zh-CN"/>
        </w:rPr>
        <w:t>from a PC1.5 aggressor NR single UL band</w:t>
      </w:r>
      <w:r w:rsidRPr="00503521">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503521" w:rsidRPr="00503521" w14:paraId="04051322" w14:textId="77777777" w:rsidTr="00ED195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65E56" w14:textId="77777777" w:rsidR="00ED1953" w:rsidRPr="00503521" w:rsidRDefault="00ED1953" w:rsidP="00ED1953">
            <w:pPr>
              <w:pStyle w:val="TAH"/>
              <w:rPr>
                <w:rFonts w:cs="Arial"/>
              </w:rPr>
            </w:pPr>
            <w:r w:rsidRPr="00503521">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DE8B4" w14:textId="77777777" w:rsidR="00ED1953" w:rsidRPr="00503521" w:rsidRDefault="00ED1953" w:rsidP="00ED1953">
            <w:pPr>
              <w:pStyle w:val="TAH"/>
              <w:rPr>
                <w:rFonts w:cs="Arial"/>
              </w:rPr>
            </w:pPr>
            <w:r w:rsidRPr="00503521">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5049B" w14:textId="77777777" w:rsidR="00ED1953" w:rsidRPr="00503521" w:rsidRDefault="00ED1953" w:rsidP="00ED1953">
            <w:pPr>
              <w:pStyle w:val="TAH"/>
              <w:rPr>
                <w:rFonts w:cs="Arial"/>
              </w:rPr>
            </w:pPr>
            <w:r w:rsidRPr="00503521">
              <w:rPr>
                <w:rFonts w:cs="Arial"/>
              </w:rPr>
              <w:t>UL F</w:t>
            </w:r>
            <w:r w:rsidRPr="00503521">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E5F29" w14:textId="77777777" w:rsidR="00ED1953" w:rsidRPr="00503521" w:rsidRDefault="00ED1953" w:rsidP="00ED1953">
            <w:pPr>
              <w:pStyle w:val="TAH"/>
              <w:rPr>
                <w:rFonts w:cs="Arial"/>
              </w:rPr>
            </w:pPr>
            <w:r w:rsidRPr="00503521">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59238" w14:textId="77777777" w:rsidR="00ED1953" w:rsidRPr="00503521" w:rsidRDefault="00ED1953" w:rsidP="00ED1953">
            <w:pPr>
              <w:pStyle w:val="TAH"/>
              <w:rPr>
                <w:rFonts w:cs="Arial"/>
                <w:lang w:eastAsia="zh-CN"/>
              </w:rPr>
            </w:pPr>
            <w:r w:rsidRPr="00503521">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73E98" w14:textId="77777777" w:rsidR="00ED1953" w:rsidRPr="00503521" w:rsidRDefault="00ED1953" w:rsidP="00ED1953">
            <w:pPr>
              <w:pStyle w:val="TAH"/>
              <w:rPr>
                <w:rFonts w:cs="Arial"/>
              </w:rPr>
            </w:pPr>
            <w:r w:rsidRPr="00503521">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9154E" w14:textId="77777777" w:rsidR="00ED1953" w:rsidRPr="00503521" w:rsidRDefault="00ED1953" w:rsidP="00ED1953">
            <w:pPr>
              <w:pStyle w:val="TAH"/>
              <w:rPr>
                <w:rFonts w:cs="Arial"/>
              </w:rPr>
            </w:pPr>
            <w:r w:rsidRPr="00503521">
              <w:rPr>
                <w:rFonts w:cs="Arial"/>
              </w:rPr>
              <w:t>DL F</w:t>
            </w:r>
            <w:r w:rsidRPr="00503521">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2FAC6" w14:textId="77777777" w:rsidR="00ED1953" w:rsidRPr="00503521" w:rsidRDefault="00ED1953" w:rsidP="00ED1953">
            <w:pPr>
              <w:pStyle w:val="TAH"/>
              <w:rPr>
                <w:rFonts w:cs="Arial"/>
              </w:rPr>
            </w:pPr>
            <w:r w:rsidRPr="00503521">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B4290" w14:textId="77777777" w:rsidR="00ED1953" w:rsidRPr="00503521" w:rsidRDefault="00ED1953" w:rsidP="00ED1953">
            <w:pPr>
              <w:pStyle w:val="TAH"/>
              <w:rPr>
                <w:rFonts w:cs="Arial"/>
              </w:rPr>
            </w:pPr>
            <w:r w:rsidRPr="00503521">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5824D" w14:textId="77777777" w:rsidR="00ED1953" w:rsidRPr="00503521" w:rsidRDefault="00ED1953" w:rsidP="00ED1953">
            <w:pPr>
              <w:pStyle w:val="TAH"/>
              <w:rPr>
                <w:rFonts w:cs="Arial"/>
                <w:lang w:eastAsia="zh-CN"/>
              </w:rPr>
            </w:pPr>
            <w:r w:rsidRPr="00503521">
              <w:rPr>
                <w:rFonts w:cs="Arial"/>
                <w:lang w:eastAsia="zh-CN"/>
              </w:rPr>
              <w:t>Cross-band</w:t>
            </w:r>
          </w:p>
          <w:p w14:paraId="4614A4B4" w14:textId="77777777" w:rsidR="00ED1953" w:rsidRPr="00503521" w:rsidRDefault="00ED1953" w:rsidP="00ED1953">
            <w:pPr>
              <w:pStyle w:val="TAH"/>
              <w:rPr>
                <w:rFonts w:cs="Arial"/>
                <w:lang w:eastAsia="zh-CN"/>
              </w:rPr>
            </w:pPr>
            <w:r w:rsidRPr="00503521">
              <w:rPr>
                <w:rFonts w:cs="Arial"/>
                <w:lang w:eastAsia="zh-CN"/>
              </w:rPr>
              <w:t>Interference</w:t>
            </w:r>
          </w:p>
          <w:p w14:paraId="20FF7A57" w14:textId="77777777" w:rsidR="00ED1953" w:rsidRPr="00503521" w:rsidRDefault="00ED1953" w:rsidP="00ED1953">
            <w:pPr>
              <w:pStyle w:val="TAH"/>
              <w:rPr>
                <w:rFonts w:cs="Arial"/>
                <w:lang w:eastAsia="zh-CN"/>
              </w:rPr>
            </w:pPr>
            <w:r w:rsidRPr="00503521">
              <w:rPr>
                <w:rFonts w:cs="Arial"/>
                <w:lang w:eastAsia="zh-CN"/>
              </w:rPr>
              <w:t>source</w:t>
            </w:r>
          </w:p>
        </w:tc>
      </w:tr>
      <w:tr w:rsidR="00503521" w:rsidRPr="00503521" w14:paraId="0FCEA7AD" w14:textId="77777777" w:rsidTr="00ED195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BA351" w14:textId="77777777" w:rsidR="00ED1953" w:rsidRPr="00503521" w:rsidRDefault="00ED1953" w:rsidP="00ED1953">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3B76" w14:textId="77777777" w:rsidR="00ED1953" w:rsidRPr="00503521" w:rsidRDefault="00ED1953" w:rsidP="00ED1953">
            <w:pPr>
              <w:keepNext/>
              <w:keepLines/>
              <w:spacing w:after="0"/>
              <w:jc w:val="center"/>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6D9F5"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47FC5"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67478" w14:textId="77777777" w:rsidR="00ED1953" w:rsidRPr="00503521" w:rsidRDefault="00ED1953" w:rsidP="00ED1953">
            <w:pPr>
              <w:pStyle w:val="TAH"/>
              <w:rPr>
                <w:rFonts w:cs="Arial"/>
                <w:lang w:eastAsia="zh-CN"/>
              </w:rPr>
            </w:pPr>
            <w:r w:rsidRPr="00503521">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EF982" w14:textId="77777777" w:rsidR="00ED1953" w:rsidRPr="00503521" w:rsidRDefault="00ED1953" w:rsidP="00ED1953">
            <w:pPr>
              <w:pStyle w:val="TAH"/>
              <w:rPr>
                <w:rFonts w:cs="Arial"/>
              </w:rPr>
            </w:pPr>
            <w:r w:rsidRPr="00503521">
              <w:rPr>
                <w:rFonts w:cs="Arial"/>
              </w:rPr>
              <w:t>L</w:t>
            </w:r>
            <w:r w:rsidRPr="00503521">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6C8DD"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4C1EB"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022F8" w14:textId="77777777" w:rsidR="00ED1953" w:rsidRPr="00503521" w:rsidRDefault="00ED1953" w:rsidP="00ED1953">
            <w:pPr>
              <w:pStyle w:val="TAH"/>
              <w:rPr>
                <w:rFonts w:cs="Arial"/>
              </w:rPr>
            </w:pPr>
            <w:r w:rsidRPr="00503521">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72B0" w14:textId="77777777" w:rsidR="00ED1953" w:rsidRPr="00503521" w:rsidRDefault="00ED1953" w:rsidP="00ED1953">
            <w:pPr>
              <w:spacing w:after="0"/>
              <w:rPr>
                <w:rFonts w:ascii="Arial" w:hAnsi="Arial" w:cs="Arial"/>
                <w:b/>
                <w:bCs/>
                <w:sz w:val="18"/>
                <w:szCs w:val="18"/>
                <w:lang w:eastAsia="zh-CN"/>
              </w:rPr>
            </w:pPr>
          </w:p>
        </w:tc>
      </w:tr>
      <w:tr w:rsidR="00ED1953" w:rsidRPr="00503521" w14:paraId="29E9C281" w14:textId="77777777" w:rsidTr="00ED195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3543E" w14:textId="77777777" w:rsidR="00ED1953" w:rsidRPr="00503521" w:rsidRDefault="00ED1953" w:rsidP="00ED1953">
            <w:pPr>
              <w:pStyle w:val="TAC"/>
              <w:rPr>
                <w:rFonts w:cs="Arial"/>
                <w:lang w:eastAsia="zh-CN"/>
              </w:rPr>
            </w:pPr>
            <w:r w:rsidRPr="00503521">
              <w:rPr>
                <w:rFonts w:cs="Arial"/>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3916F" w14:textId="77777777" w:rsidR="00ED1953" w:rsidRPr="00503521" w:rsidRDefault="00ED1953" w:rsidP="00ED1953">
            <w:pPr>
              <w:pStyle w:val="TAC"/>
              <w:rPr>
                <w:rFonts w:cs="Arial"/>
                <w:lang w:eastAsia="zh-CN"/>
              </w:rPr>
            </w:pPr>
            <w:r w:rsidRPr="00503521">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F3109" w14:textId="77777777" w:rsidR="00ED1953" w:rsidRPr="00503521" w:rsidRDefault="00ED1953" w:rsidP="00ED1953">
            <w:pPr>
              <w:pStyle w:val="TAC"/>
              <w:rPr>
                <w:rFonts w:cs="Arial"/>
                <w:bCs/>
                <w:lang w:eastAsia="zh-CN"/>
              </w:rPr>
            </w:pPr>
            <w:r w:rsidRPr="00503521">
              <w:rPr>
                <w:rFonts w:cs="Arial"/>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8D45B" w14:textId="77777777" w:rsidR="00ED1953" w:rsidRPr="00503521" w:rsidRDefault="00ED1953" w:rsidP="00ED1953">
            <w:pPr>
              <w:pStyle w:val="TAC"/>
              <w:rPr>
                <w:rFonts w:cs="Arial"/>
                <w:bCs/>
                <w:lang w:eastAsia="zh-CN"/>
              </w:rPr>
            </w:pPr>
            <w:r w:rsidRPr="00503521">
              <w:rPr>
                <w:rFonts w:cs="Arial"/>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74F5F" w14:textId="77777777" w:rsidR="00ED1953" w:rsidRPr="00503521" w:rsidRDefault="00ED1953" w:rsidP="00ED1953">
            <w:pPr>
              <w:pStyle w:val="TAC"/>
              <w:rPr>
                <w:rFonts w:cs="Arial"/>
                <w:bCs/>
                <w:lang w:eastAsia="zh-CN"/>
              </w:rPr>
            </w:pPr>
            <w:r w:rsidRPr="00503521">
              <w:rPr>
                <w:rFonts w:cs="Arial"/>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CBEB6" w14:textId="77777777" w:rsidR="00ED1953" w:rsidRPr="00503521" w:rsidRDefault="00ED1953" w:rsidP="00ED1953">
            <w:pPr>
              <w:pStyle w:val="TAC"/>
              <w:rPr>
                <w:rFonts w:cs="Arial"/>
                <w:bCs/>
                <w:lang w:eastAsia="zh-CN"/>
              </w:rPr>
            </w:pPr>
            <w:r w:rsidRPr="00503521">
              <w:rPr>
                <w:rFonts w:cs="Arial"/>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D25BB" w14:textId="77777777" w:rsidR="00ED1953" w:rsidRPr="00503521" w:rsidRDefault="00ED1953" w:rsidP="00ED1953">
            <w:pPr>
              <w:pStyle w:val="TAC"/>
              <w:rPr>
                <w:rFonts w:cs="Arial"/>
                <w:lang w:eastAsia="zh-CN"/>
              </w:rPr>
            </w:pPr>
            <w:r w:rsidRPr="00503521">
              <w:rPr>
                <w:rFonts w:cs="Arial"/>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3D5A11" w14:textId="77777777" w:rsidR="00ED1953" w:rsidRPr="00503521" w:rsidRDefault="00ED1953" w:rsidP="00ED1953">
            <w:pPr>
              <w:pStyle w:val="TAC"/>
              <w:rPr>
                <w:rFonts w:cs="Arial"/>
                <w:lang w:eastAsia="zh-CN"/>
              </w:rPr>
            </w:pPr>
            <w:r w:rsidRPr="00503521">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4FDA5" w14:textId="77777777" w:rsidR="00ED1953" w:rsidRPr="00503521" w:rsidRDefault="00ED1953" w:rsidP="00ED1953">
            <w:pPr>
              <w:pStyle w:val="TAC"/>
              <w:rPr>
                <w:rFonts w:cs="Arial"/>
                <w:bCs/>
                <w:lang w:eastAsia="zh-CN"/>
              </w:rPr>
            </w:pPr>
            <w:r w:rsidRPr="00503521">
              <w:rPr>
                <w:rFonts w:cs="Arial"/>
                <w:bCs/>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350A5" w14:textId="77777777" w:rsidR="00ED1953" w:rsidRPr="00503521" w:rsidRDefault="00ED1953" w:rsidP="00ED1953">
            <w:pPr>
              <w:pStyle w:val="TAC"/>
              <w:rPr>
                <w:rFonts w:cs="Arial"/>
                <w:bCs/>
                <w:lang w:eastAsia="zh-CN"/>
              </w:rPr>
            </w:pPr>
            <w:r w:rsidRPr="00503521">
              <w:rPr>
                <w:rFonts w:cs="Arial"/>
                <w:bCs/>
                <w:lang w:eastAsia="zh-CN"/>
              </w:rPr>
              <w:t>&gt;ACLR2</w:t>
            </w:r>
          </w:p>
        </w:tc>
      </w:tr>
    </w:tbl>
    <w:p w14:paraId="47AD1EAF" w14:textId="4B92A368" w:rsidR="006E561D" w:rsidRPr="00503521" w:rsidRDefault="006E561D" w:rsidP="00447D17">
      <w:pPr>
        <w:rPr>
          <w:rFonts w:eastAsia="Yu Mincho"/>
          <w:lang w:eastAsia="ja-JP"/>
        </w:rPr>
      </w:pPr>
    </w:p>
    <w:p w14:paraId="6F85C0AB" w14:textId="4FD2595B" w:rsidR="00940626" w:rsidRPr="00503521" w:rsidRDefault="00940626" w:rsidP="00E52705">
      <w:pPr>
        <w:pStyle w:val="Heading2"/>
      </w:pPr>
      <w:bookmarkStart w:id="405" w:name="_Toc170058614"/>
      <w:bookmarkStart w:id="406" w:name="_Toc170059020"/>
      <w:r w:rsidRPr="00503521">
        <w:t>5.7</w:t>
      </w:r>
      <w:r w:rsidRPr="00503521">
        <w:tab/>
        <w:t>CA_n5A-n77A</w:t>
      </w:r>
      <w:bookmarkEnd w:id="405"/>
      <w:bookmarkEnd w:id="406"/>
    </w:p>
    <w:p w14:paraId="793D4891" w14:textId="53BAD0C6" w:rsidR="00940626" w:rsidRPr="00503521" w:rsidRDefault="00940626" w:rsidP="00940626">
      <w:pPr>
        <w:pStyle w:val="Heading3"/>
        <w:rPr>
          <w:rFonts w:cs="Arial"/>
        </w:rPr>
      </w:pPr>
      <w:bookmarkStart w:id="407" w:name="_Toc170058615"/>
      <w:bookmarkStart w:id="408" w:name="_Toc170059021"/>
      <w:r w:rsidRPr="00503521">
        <w:rPr>
          <w:rFonts w:cs="Arial"/>
        </w:rPr>
        <w:t>5.7.1</w:t>
      </w:r>
      <w:r w:rsidRPr="00503521">
        <w:rPr>
          <w:rFonts w:cs="Arial"/>
        </w:rPr>
        <w:tab/>
        <w:t>Operating bands for CA</w:t>
      </w:r>
      <w:bookmarkEnd w:id="407"/>
      <w:bookmarkEnd w:id="408"/>
    </w:p>
    <w:p w14:paraId="3F15EAF9" w14:textId="40E8182B" w:rsidR="00940626" w:rsidRPr="00503521" w:rsidRDefault="00940626" w:rsidP="00940626">
      <w:pPr>
        <w:pStyle w:val="TH"/>
        <w:overflowPunct/>
        <w:autoSpaceDE/>
        <w:autoSpaceDN/>
        <w:adjustRightInd/>
        <w:textAlignment w:val="auto"/>
        <w:rPr>
          <w:rFonts w:cs="Arial"/>
        </w:rPr>
      </w:pPr>
      <w:r w:rsidRPr="00503521">
        <w:rPr>
          <w:rFonts w:cs="Arial"/>
        </w:rPr>
        <w:t>Table 5.7.1-1:  CA band combination of band n5+n77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08C5B1CA"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41585" w14:textId="77777777" w:rsidR="00940626" w:rsidRPr="00503521" w:rsidRDefault="00940626" w:rsidP="00731A09">
            <w:pPr>
              <w:pStyle w:val="TAH"/>
              <w:rPr>
                <w:rFonts w:cs="Arial"/>
              </w:rPr>
            </w:pPr>
            <w:r w:rsidRPr="00503521">
              <w:rPr>
                <w:rFonts w:cs="Arial"/>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A5899" w14:textId="77777777" w:rsidR="00940626" w:rsidRPr="00503521" w:rsidRDefault="00940626" w:rsidP="00731A09">
            <w:pPr>
              <w:pStyle w:val="TAH"/>
              <w:rPr>
                <w:rFonts w:cs="Arial"/>
              </w:rPr>
            </w:pPr>
            <w:r w:rsidRPr="00503521">
              <w:rPr>
                <w:rFonts w:cs="Arial"/>
              </w:rPr>
              <w:t>NR Band</w:t>
            </w:r>
          </w:p>
        </w:tc>
      </w:tr>
      <w:tr w:rsidR="00940626" w:rsidRPr="00503521" w14:paraId="7D5953CD"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tcPr>
          <w:p w14:paraId="23423B72" w14:textId="77777777" w:rsidR="00940626" w:rsidRPr="00503521" w:rsidRDefault="00940626" w:rsidP="00731A09">
            <w:pPr>
              <w:pStyle w:val="TAC"/>
              <w:rPr>
                <w:rFonts w:cs="Arial"/>
                <w:lang w:val="en-US" w:eastAsia="zh-CN"/>
              </w:rPr>
            </w:pPr>
            <w:r w:rsidRPr="00503521">
              <w:rPr>
                <w:rFonts w:cs="Arial"/>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EEF4C92" w14:textId="77777777" w:rsidR="00940626" w:rsidRPr="00503521" w:rsidRDefault="00940626" w:rsidP="00731A09">
            <w:pPr>
              <w:pStyle w:val="TAC"/>
              <w:rPr>
                <w:rFonts w:cs="Arial"/>
                <w:lang w:val="en-US" w:eastAsia="zh-CN"/>
              </w:rPr>
            </w:pPr>
            <w:r w:rsidRPr="00503521">
              <w:rPr>
                <w:rFonts w:cs="Arial"/>
                <w:lang w:val="en-US" w:eastAsia="zh-CN"/>
              </w:rPr>
              <w:t>n5, n77</w:t>
            </w:r>
          </w:p>
        </w:tc>
      </w:tr>
    </w:tbl>
    <w:p w14:paraId="66F0ECB6" w14:textId="77777777" w:rsidR="00940626" w:rsidRPr="00503521" w:rsidRDefault="00940626" w:rsidP="003A2CFC">
      <w:pPr>
        <w:rPr>
          <w:lang w:eastAsia="zh-CN"/>
        </w:rPr>
      </w:pPr>
    </w:p>
    <w:p w14:paraId="43B5EB18" w14:textId="22F3F41A" w:rsidR="00940626" w:rsidRPr="00503521" w:rsidRDefault="00940626" w:rsidP="00940626">
      <w:pPr>
        <w:pStyle w:val="Heading3"/>
        <w:rPr>
          <w:rFonts w:cs="Arial"/>
        </w:rPr>
      </w:pPr>
      <w:bookmarkStart w:id="409" w:name="_Toc170058616"/>
      <w:bookmarkStart w:id="410" w:name="_Toc170059022"/>
      <w:r w:rsidRPr="00503521">
        <w:rPr>
          <w:rFonts w:cs="Arial"/>
        </w:rPr>
        <w:t>5.7.2</w:t>
      </w:r>
      <w:r w:rsidRPr="00503521">
        <w:rPr>
          <w:rFonts w:cs="Arial"/>
        </w:rPr>
        <w:tab/>
        <w:t>Maximum output power for inter-band CA</w:t>
      </w:r>
      <w:bookmarkEnd w:id="409"/>
      <w:bookmarkEnd w:id="410"/>
    </w:p>
    <w:p w14:paraId="3508BD8E" w14:textId="03E8520E" w:rsidR="00940626" w:rsidRPr="00503521" w:rsidRDefault="00940626" w:rsidP="00940626">
      <w:pPr>
        <w:pStyle w:val="TH"/>
        <w:overflowPunct/>
        <w:autoSpaceDE/>
        <w:autoSpaceDN/>
        <w:adjustRightInd/>
        <w:textAlignment w:val="auto"/>
        <w:rPr>
          <w:rFonts w:cs="Arial"/>
        </w:rPr>
      </w:pPr>
      <w:r w:rsidRPr="00503521">
        <w:rPr>
          <w:rFonts w:cs="Arial"/>
        </w:rPr>
        <w:t>Table 5.7.2-1: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6A80F560" w14:textId="77777777" w:rsidTr="00731A09">
        <w:trPr>
          <w:jc w:val="center"/>
        </w:trPr>
        <w:tc>
          <w:tcPr>
            <w:tcW w:w="1705" w:type="dxa"/>
            <w:shd w:val="clear" w:color="auto" w:fill="D9D9D9" w:themeFill="background1" w:themeFillShade="D9"/>
            <w:vAlign w:val="center"/>
          </w:tcPr>
          <w:p w14:paraId="2B5CAF27"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hemeFill="background1" w:themeFillShade="D9"/>
          </w:tcPr>
          <w:p w14:paraId="1DB83859"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F566541"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0774DEB"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BF53260"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89A460B"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17E048A"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66CB98B8" w14:textId="77777777" w:rsidTr="00731A09">
        <w:trPr>
          <w:jc w:val="center"/>
        </w:trPr>
        <w:tc>
          <w:tcPr>
            <w:tcW w:w="1705" w:type="dxa"/>
            <w:vAlign w:val="center"/>
          </w:tcPr>
          <w:p w14:paraId="70525C82" w14:textId="77777777" w:rsidR="00940626" w:rsidRPr="00503521" w:rsidRDefault="00940626"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CA_n5A-n77A</w:t>
            </w:r>
          </w:p>
        </w:tc>
        <w:tc>
          <w:tcPr>
            <w:tcW w:w="1260" w:type="dxa"/>
          </w:tcPr>
          <w:p w14:paraId="22B3D200" w14:textId="77777777" w:rsidR="00940626" w:rsidRPr="00503521" w:rsidRDefault="00940626" w:rsidP="00731A09">
            <w:pPr>
              <w:keepNext/>
              <w:keepLines/>
              <w:spacing w:after="0"/>
              <w:jc w:val="center"/>
              <w:rPr>
                <w:rFonts w:ascii="Arial" w:hAnsi="Arial" w:cs="Arial"/>
                <w:sz w:val="18"/>
                <w:szCs w:val="24"/>
                <w:lang w:val="en-US" w:eastAsia="zh-TW"/>
              </w:rPr>
            </w:pPr>
          </w:p>
        </w:tc>
        <w:tc>
          <w:tcPr>
            <w:tcW w:w="1260" w:type="dxa"/>
          </w:tcPr>
          <w:p w14:paraId="678C1DB1" w14:textId="77777777" w:rsidR="00940626" w:rsidRPr="00503521" w:rsidRDefault="00940626" w:rsidP="00731A09">
            <w:pPr>
              <w:keepNext/>
              <w:keepLines/>
              <w:spacing w:after="0"/>
              <w:jc w:val="center"/>
              <w:rPr>
                <w:rFonts w:ascii="Arial" w:hAnsi="Arial" w:cs="Arial"/>
                <w:sz w:val="18"/>
                <w:szCs w:val="24"/>
                <w:lang w:val="en-US" w:eastAsia="ko-KR"/>
              </w:rPr>
            </w:pPr>
          </w:p>
        </w:tc>
        <w:tc>
          <w:tcPr>
            <w:tcW w:w="1260" w:type="dxa"/>
          </w:tcPr>
          <w:p w14:paraId="055C0B63" w14:textId="77777777" w:rsidR="00940626" w:rsidRPr="00503521" w:rsidRDefault="00940626" w:rsidP="00731A09">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372D80A6" w14:textId="77777777" w:rsidR="00940626" w:rsidRPr="00503521" w:rsidRDefault="00940626" w:rsidP="00731A09">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67AD362C" w14:textId="77777777" w:rsidR="00940626" w:rsidRPr="00503521" w:rsidRDefault="00940626"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ko-KR"/>
              </w:rPr>
              <w:t>23</w:t>
            </w:r>
          </w:p>
        </w:tc>
        <w:tc>
          <w:tcPr>
            <w:tcW w:w="1350" w:type="dxa"/>
          </w:tcPr>
          <w:p w14:paraId="7B0415F7" w14:textId="77777777" w:rsidR="00940626" w:rsidRPr="00503521" w:rsidRDefault="00940626"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ko-KR"/>
              </w:rPr>
              <w:t>+2/-3</w:t>
            </w:r>
          </w:p>
        </w:tc>
      </w:tr>
      <w:tr w:rsidR="00940626" w:rsidRPr="00503521" w14:paraId="45589084" w14:textId="77777777" w:rsidTr="00731A09">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BAEAB94" w14:textId="77777777" w:rsidR="00940626" w:rsidRPr="00503521" w:rsidRDefault="00940626" w:rsidP="00731A09">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66F91359" w14:textId="77777777" w:rsidR="00940626" w:rsidRPr="00503521" w:rsidRDefault="00940626" w:rsidP="00731A09">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PC3 or PC2 with UL MIMO in TDD band.</w:t>
            </w:r>
          </w:p>
          <w:p w14:paraId="7C681B37" w14:textId="77777777" w:rsidR="00940626" w:rsidRPr="00503521" w:rsidRDefault="00940626" w:rsidP="00731A09">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UL MIMO in TDD band.</w:t>
            </w:r>
          </w:p>
          <w:p w14:paraId="40E8FDAC" w14:textId="77777777" w:rsidR="00940626" w:rsidRPr="00503521" w:rsidRDefault="00940626" w:rsidP="00731A09">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4:</w:t>
            </w:r>
            <w:r w:rsidRPr="00503521">
              <w:rPr>
                <w:rFonts w:ascii="Arial" w:hAnsi="Arial" w:cs="Arial"/>
                <w:sz w:val="18"/>
                <w:szCs w:val="24"/>
                <w:lang w:val="en-US" w:eastAsia="zh-TW"/>
              </w:rPr>
              <w:tab/>
              <w:t>The UE supports PC2 with UL MIMO in either one of the TDD bands and PC2 in the other TDD band.</w:t>
            </w:r>
          </w:p>
        </w:tc>
      </w:tr>
    </w:tbl>
    <w:p w14:paraId="71ACFA68" w14:textId="77777777" w:rsidR="00940626" w:rsidRPr="00503521" w:rsidRDefault="00940626" w:rsidP="00940626">
      <w:pPr>
        <w:rPr>
          <w:rFonts w:ascii="Arial" w:hAnsi="Arial" w:cs="Arial"/>
        </w:rPr>
      </w:pPr>
    </w:p>
    <w:p w14:paraId="140F5B8C" w14:textId="02A096F1" w:rsidR="00940626" w:rsidRPr="00503521" w:rsidRDefault="00940626" w:rsidP="00940626">
      <w:pPr>
        <w:pStyle w:val="TH"/>
        <w:overflowPunct/>
        <w:autoSpaceDE/>
        <w:autoSpaceDN/>
        <w:adjustRightInd/>
        <w:textAlignment w:val="auto"/>
        <w:rPr>
          <w:rFonts w:cs="Arial"/>
        </w:rPr>
      </w:pPr>
      <w:r w:rsidRPr="00503521">
        <w:rPr>
          <w:rFonts w:cs="Arial"/>
        </w:rPr>
        <w:t>Table 5.7.2-2: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3B8A2BA2" w14:textId="77777777" w:rsidTr="00731A09">
        <w:trPr>
          <w:jc w:val="center"/>
        </w:trPr>
        <w:tc>
          <w:tcPr>
            <w:tcW w:w="1705" w:type="dxa"/>
            <w:shd w:val="clear" w:color="auto" w:fill="D9D9D9" w:themeFill="background1" w:themeFillShade="D9"/>
            <w:vAlign w:val="center"/>
          </w:tcPr>
          <w:p w14:paraId="2C37D5C3"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hemeFill="background1" w:themeFillShade="D9"/>
          </w:tcPr>
          <w:p w14:paraId="751073C0"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3358BC2"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83F4076"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7D989E12"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2F50303"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C816846"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5827C376" w14:textId="77777777" w:rsidTr="00731A09">
        <w:trPr>
          <w:jc w:val="center"/>
        </w:trPr>
        <w:tc>
          <w:tcPr>
            <w:tcW w:w="1705" w:type="dxa"/>
            <w:vAlign w:val="center"/>
          </w:tcPr>
          <w:p w14:paraId="3EB8B666" w14:textId="77777777" w:rsidR="00940626" w:rsidRPr="00503521" w:rsidRDefault="00940626"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CA_n5A-n77A</w:t>
            </w:r>
          </w:p>
        </w:tc>
        <w:tc>
          <w:tcPr>
            <w:tcW w:w="1260" w:type="dxa"/>
          </w:tcPr>
          <w:p w14:paraId="4F3A4B02" w14:textId="77777777" w:rsidR="00940626" w:rsidRPr="00503521" w:rsidRDefault="00940626" w:rsidP="00731A09">
            <w:pPr>
              <w:keepNext/>
              <w:keepLines/>
              <w:spacing w:after="0"/>
              <w:jc w:val="center"/>
              <w:rPr>
                <w:rFonts w:ascii="Arial" w:hAnsi="Arial" w:cs="Arial"/>
                <w:sz w:val="18"/>
                <w:szCs w:val="24"/>
                <w:lang w:val="en-US" w:eastAsia="zh-TW"/>
              </w:rPr>
            </w:pPr>
          </w:p>
        </w:tc>
        <w:tc>
          <w:tcPr>
            <w:tcW w:w="1260" w:type="dxa"/>
          </w:tcPr>
          <w:p w14:paraId="0A5C7168" w14:textId="77777777" w:rsidR="00940626" w:rsidRPr="00503521" w:rsidRDefault="00940626" w:rsidP="00731A09">
            <w:pPr>
              <w:keepNext/>
              <w:keepLines/>
              <w:spacing w:after="0"/>
              <w:jc w:val="center"/>
              <w:rPr>
                <w:rFonts w:ascii="Arial" w:hAnsi="Arial" w:cs="Arial"/>
                <w:sz w:val="18"/>
                <w:szCs w:val="24"/>
                <w:lang w:val="en-US" w:eastAsia="ko-KR"/>
              </w:rPr>
            </w:pPr>
          </w:p>
        </w:tc>
        <w:tc>
          <w:tcPr>
            <w:tcW w:w="1260" w:type="dxa"/>
          </w:tcPr>
          <w:p w14:paraId="177768EB" w14:textId="77777777" w:rsidR="00940626" w:rsidRPr="00503521" w:rsidRDefault="00940626" w:rsidP="00731A09">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5B00B372" w14:textId="77777777" w:rsidR="00940626" w:rsidRPr="00503521" w:rsidRDefault="00940626" w:rsidP="00731A09">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44F0FF78" w14:textId="77777777" w:rsidR="00940626" w:rsidRPr="00503521" w:rsidRDefault="00940626"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23</w:t>
            </w:r>
          </w:p>
        </w:tc>
        <w:tc>
          <w:tcPr>
            <w:tcW w:w="1350" w:type="dxa"/>
          </w:tcPr>
          <w:p w14:paraId="6C857D60" w14:textId="77777777" w:rsidR="00940626" w:rsidRPr="00503521" w:rsidRDefault="00940626"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940626" w:rsidRPr="00503521" w14:paraId="0E2D3798" w14:textId="77777777" w:rsidTr="00731A09">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8825BD0" w14:textId="77777777" w:rsidR="00940626" w:rsidRPr="00503521" w:rsidRDefault="00940626" w:rsidP="00731A09">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0C08FB27" w14:textId="77777777" w:rsidR="00940626" w:rsidRPr="00503521" w:rsidRDefault="00940626" w:rsidP="00731A09">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PC2 with Tx Diversity in TDD band.</w:t>
            </w:r>
          </w:p>
          <w:p w14:paraId="4F97D0AC" w14:textId="77777777" w:rsidR="00940626" w:rsidRPr="00503521" w:rsidRDefault="00940626" w:rsidP="00731A09">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Tx Diversity in TDD band.</w:t>
            </w:r>
          </w:p>
        </w:tc>
      </w:tr>
    </w:tbl>
    <w:p w14:paraId="77BA8547" w14:textId="77777777" w:rsidR="00940626" w:rsidRPr="00503521" w:rsidRDefault="00940626" w:rsidP="00E52705"/>
    <w:p w14:paraId="4997E470" w14:textId="65CB4356" w:rsidR="00940626" w:rsidRPr="00503521" w:rsidRDefault="00940626" w:rsidP="00940626">
      <w:pPr>
        <w:pStyle w:val="Heading3"/>
        <w:rPr>
          <w:rFonts w:cs="Arial"/>
        </w:rPr>
      </w:pPr>
      <w:bookmarkStart w:id="411" w:name="_Toc170058617"/>
      <w:bookmarkStart w:id="412" w:name="_Toc170059023"/>
      <w:r w:rsidRPr="00503521">
        <w:rPr>
          <w:rFonts w:cs="Arial"/>
        </w:rPr>
        <w:t>5.7.3</w:t>
      </w:r>
      <w:r w:rsidRPr="00503521">
        <w:rPr>
          <w:rFonts w:cs="Arial"/>
        </w:rPr>
        <w:tab/>
        <w:t>MSD scenario studies</w:t>
      </w:r>
      <w:bookmarkEnd w:id="411"/>
      <w:bookmarkEnd w:id="412"/>
    </w:p>
    <w:p w14:paraId="6323690A" w14:textId="421E546E" w:rsidR="00940626" w:rsidRPr="00503521" w:rsidRDefault="00940626" w:rsidP="00E52705">
      <w:r w:rsidRPr="00503521">
        <w:t xml:space="preserve">Table 5.7.3-1 and 5.7.3-2 summarizes frequency ranges where harmonics mixing, cross band leakage, IMD interferences occur for CA_ n5-n77. </w:t>
      </w:r>
    </w:p>
    <w:p w14:paraId="608181FE" w14:textId="2099D768" w:rsidR="00940626" w:rsidRPr="00503521" w:rsidRDefault="00940626" w:rsidP="00940626">
      <w:pPr>
        <w:pStyle w:val="TH"/>
        <w:overflowPunct/>
        <w:autoSpaceDE/>
        <w:autoSpaceDN/>
        <w:adjustRightInd/>
        <w:textAlignment w:val="auto"/>
        <w:rPr>
          <w:rFonts w:cs="Arial"/>
        </w:rPr>
      </w:pPr>
      <w:r w:rsidRPr="00503521">
        <w:rPr>
          <w:rFonts w:cs="Arial"/>
        </w:rPr>
        <w:t xml:space="preserve"> Table 5.7.3-1: MSD scenarios for CA_n5-n77 with total power class 2</w:t>
      </w:r>
    </w:p>
    <w:tbl>
      <w:tblPr>
        <w:tblStyle w:val="TableGrid"/>
        <w:tblW w:w="9659" w:type="dxa"/>
        <w:tblLook w:val="04A0" w:firstRow="1" w:lastRow="0" w:firstColumn="1" w:lastColumn="0" w:noHBand="0" w:noVBand="1"/>
      </w:tblPr>
      <w:tblGrid>
        <w:gridCol w:w="2065"/>
        <w:gridCol w:w="2651"/>
        <w:gridCol w:w="2592"/>
        <w:gridCol w:w="2351"/>
      </w:tblGrid>
      <w:tr w:rsidR="00503521" w:rsidRPr="00503521" w14:paraId="48232FA0" w14:textId="77777777" w:rsidTr="00731A09">
        <w:trPr>
          <w:trHeight w:val="443"/>
        </w:trPr>
        <w:tc>
          <w:tcPr>
            <w:tcW w:w="2065" w:type="dxa"/>
            <w:tcBorders>
              <w:bottom w:val="single" w:sz="4" w:space="0" w:color="000000" w:themeColor="text1"/>
            </w:tcBorders>
            <w:shd w:val="clear" w:color="auto" w:fill="D9D9D9" w:themeFill="background1" w:themeFillShade="D9"/>
          </w:tcPr>
          <w:p w14:paraId="6364D38C" w14:textId="77777777" w:rsidR="00940626" w:rsidRPr="00503521" w:rsidRDefault="00940626" w:rsidP="00731A09">
            <w:pPr>
              <w:spacing w:after="0"/>
              <w:rPr>
                <w:rFonts w:ascii="Arial" w:hAnsi="Arial" w:cs="Arial"/>
                <w:b/>
                <w:lang w:eastAsia="zh-CN"/>
              </w:rPr>
            </w:pPr>
          </w:p>
        </w:tc>
        <w:tc>
          <w:tcPr>
            <w:tcW w:w="2651" w:type="dxa"/>
            <w:shd w:val="clear" w:color="auto" w:fill="D9D9D9" w:themeFill="background1" w:themeFillShade="D9"/>
          </w:tcPr>
          <w:p w14:paraId="2E149FBE" w14:textId="77777777" w:rsidR="00940626" w:rsidRPr="00503521" w:rsidRDefault="00940626" w:rsidP="00731A09">
            <w:pPr>
              <w:pStyle w:val="TAH"/>
              <w:rPr>
                <w:rFonts w:cs="Arial"/>
              </w:rPr>
            </w:pPr>
            <w:r w:rsidRPr="00503521">
              <w:rPr>
                <w:rFonts w:cs="Arial"/>
              </w:rPr>
              <w:t>Aggressor Tx</w:t>
            </w:r>
          </w:p>
        </w:tc>
        <w:tc>
          <w:tcPr>
            <w:tcW w:w="2592" w:type="dxa"/>
            <w:shd w:val="clear" w:color="auto" w:fill="D9D9D9" w:themeFill="background1" w:themeFillShade="D9"/>
          </w:tcPr>
          <w:p w14:paraId="6840F57E" w14:textId="77777777" w:rsidR="00940626" w:rsidRPr="00503521" w:rsidRDefault="00940626" w:rsidP="00731A09">
            <w:pPr>
              <w:pStyle w:val="TAH"/>
              <w:rPr>
                <w:rFonts w:cs="Arial"/>
              </w:rPr>
            </w:pPr>
            <w:r w:rsidRPr="00503521">
              <w:rPr>
                <w:rFonts w:cs="Arial"/>
              </w:rPr>
              <w:t>Victim Rx</w:t>
            </w:r>
          </w:p>
        </w:tc>
        <w:tc>
          <w:tcPr>
            <w:tcW w:w="2351" w:type="dxa"/>
            <w:shd w:val="clear" w:color="auto" w:fill="D9D9D9" w:themeFill="background1" w:themeFillShade="D9"/>
          </w:tcPr>
          <w:p w14:paraId="1F16C8D4" w14:textId="77777777" w:rsidR="00940626" w:rsidRPr="00503521" w:rsidRDefault="00940626" w:rsidP="00731A09">
            <w:pPr>
              <w:pStyle w:val="TAH"/>
              <w:rPr>
                <w:rFonts w:cs="Arial"/>
              </w:rPr>
            </w:pPr>
            <w:r w:rsidRPr="00503521">
              <w:rPr>
                <w:rFonts w:cs="Arial"/>
              </w:rPr>
              <w:t>Whether 2Tx requirements exists</w:t>
            </w:r>
          </w:p>
        </w:tc>
      </w:tr>
      <w:tr w:rsidR="00503521" w:rsidRPr="00503521" w14:paraId="26125CD5" w14:textId="77777777" w:rsidTr="00731A09">
        <w:trPr>
          <w:trHeight w:val="260"/>
        </w:trPr>
        <w:tc>
          <w:tcPr>
            <w:tcW w:w="2065" w:type="dxa"/>
            <w:tcBorders>
              <w:top w:val="single" w:sz="4" w:space="0" w:color="000000" w:themeColor="text1"/>
              <w:bottom w:val="single" w:sz="4" w:space="0" w:color="000000"/>
            </w:tcBorders>
          </w:tcPr>
          <w:p w14:paraId="08E6F953" w14:textId="77777777" w:rsidR="00940626" w:rsidRPr="00503521" w:rsidRDefault="00940626" w:rsidP="00731A09">
            <w:pPr>
              <w:spacing w:after="0"/>
              <w:rPr>
                <w:rFonts w:ascii="Arial" w:hAnsi="Arial" w:cs="Arial"/>
                <w:b/>
                <w:sz w:val="18"/>
              </w:rPr>
            </w:pPr>
            <w:r w:rsidRPr="00503521">
              <w:rPr>
                <w:rFonts w:ascii="Arial" w:hAnsi="Arial" w:cs="Arial"/>
                <w:b/>
                <w:sz w:val="18"/>
              </w:rPr>
              <w:t>Harmonic mixing</w:t>
            </w:r>
          </w:p>
        </w:tc>
        <w:tc>
          <w:tcPr>
            <w:tcW w:w="2651" w:type="dxa"/>
          </w:tcPr>
          <w:p w14:paraId="1FF7A3B8" w14:textId="77777777" w:rsidR="00940626" w:rsidRPr="00503521" w:rsidRDefault="00940626" w:rsidP="00731A09">
            <w:pPr>
              <w:pStyle w:val="TAL"/>
              <w:rPr>
                <w:rFonts w:cs="Arial"/>
              </w:rPr>
            </w:pPr>
            <w:r w:rsidRPr="00503521">
              <w:rPr>
                <w:rFonts w:cs="Arial"/>
              </w:rPr>
              <w:t>1</w:t>
            </w:r>
            <w:r w:rsidRPr="00503521">
              <w:rPr>
                <w:rFonts w:cs="Arial"/>
                <w:vertAlign w:val="superscript"/>
              </w:rPr>
              <w:t>st</w:t>
            </w:r>
            <w:r w:rsidRPr="00503521">
              <w:rPr>
                <w:rFonts w:cs="Arial"/>
              </w:rPr>
              <w:t xml:space="preserve"> order of n77 UL</w:t>
            </w:r>
          </w:p>
        </w:tc>
        <w:tc>
          <w:tcPr>
            <w:tcW w:w="2592" w:type="dxa"/>
          </w:tcPr>
          <w:p w14:paraId="7A509704" w14:textId="77777777" w:rsidR="00940626" w:rsidRPr="00503521" w:rsidRDefault="00940626" w:rsidP="00731A09">
            <w:pPr>
              <w:pStyle w:val="TAL"/>
              <w:rPr>
                <w:rFonts w:cs="Arial"/>
              </w:rPr>
            </w:pPr>
            <w:r w:rsidRPr="00503521">
              <w:rPr>
                <w:rFonts w:cs="Arial"/>
              </w:rPr>
              <w:t>4</w:t>
            </w:r>
            <w:r w:rsidRPr="00503521">
              <w:rPr>
                <w:rFonts w:cs="Arial"/>
                <w:vertAlign w:val="superscript"/>
              </w:rPr>
              <w:t>nd</w:t>
            </w:r>
            <w:r w:rsidRPr="00503521">
              <w:rPr>
                <w:rFonts w:cs="Arial"/>
              </w:rPr>
              <w:t xml:space="preserve"> order of n5 DL</w:t>
            </w:r>
          </w:p>
        </w:tc>
        <w:tc>
          <w:tcPr>
            <w:tcW w:w="2351" w:type="dxa"/>
          </w:tcPr>
          <w:p w14:paraId="00BE781B" w14:textId="77777777" w:rsidR="00940626" w:rsidRPr="00503521" w:rsidRDefault="00940626" w:rsidP="00731A09">
            <w:pPr>
              <w:pStyle w:val="TAL"/>
              <w:rPr>
                <w:rFonts w:cs="Arial"/>
              </w:rPr>
            </w:pPr>
            <w:r w:rsidRPr="00503521">
              <w:rPr>
                <w:rFonts w:cs="Arial"/>
              </w:rPr>
              <w:t>Yes</w:t>
            </w:r>
          </w:p>
        </w:tc>
      </w:tr>
      <w:tr w:rsidR="00503521" w:rsidRPr="00503521" w14:paraId="18DFCDD4" w14:textId="77777777" w:rsidTr="00731A09">
        <w:trPr>
          <w:trHeight w:val="170"/>
        </w:trPr>
        <w:tc>
          <w:tcPr>
            <w:tcW w:w="2065" w:type="dxa"/>
            <w:tcBorders>
              <w:bottom w:val="single" w:sz="4" w:space="0" w:color="000000"/>
            </w:tcBorders>
          </w:tcPr>
          <w:p w14:paraId="298013A0" w14:textId="77777777" w:rsidR="00940626" w:rsidRPr="00503521" w:rsidRDefault="00940626" w:rsidP="00731A09">
            <w:pPr>
              <w:spacing w:after="0"/>
              <w:rPr>
                <w:rFonts w:ascii="Arial" w:hAnsi="Arial" w:cs="Arial"/>
                <w:b/>
                <w:sz w:val="18"/>
              </w:rPr>
            </w:pPr>
            <w:r w:rsidRPr="00503521">
              <w:rPr>
                <w:rFonts w:ascii="Arial" w:hAnsi="Arial" w:cs="Arial"/>
                <w:b/>
                <w:sz w:val="18"/>
              </w:rPr>
              <w:t>Cross band leakage</w:t>
            </w:r>
          </w:p>
        </w:tc>
        <w:tc>
          <w:tcPr>
            <w:tcW w:w="2651" w:type="dxa"/>
          </w:tcPr>
          <w:p w14:paraId="317DA19A" w14:textId="77777777" w:rsidR="00940626" w:rsidRPr="00503521" w:rsidRDefault="00940626" w:rsidP="00731A09">
            <w:pPr>
              <w:pStyle w:val="TAL"/>
              <w:rPr>
                <w:rFonts w:cs="Arial"/>
              </w:rPr>
            </w:pPr>
            <w:r w:rsidRPr="00503521">
              <w:rPr>
                <w:rFonts w:cs="Arial"/>
              </w:rPr>
              <w:t>N/A</w:t>
            </w:r>
          </w:p>
        </w:tc>
        <w:tc>
          <w:tcPr>
            <w:tcW w:w="2592" w:type="dxa"/>
          </w:tcPr>
          <w:p w14:paraId="3BAD632E" w14:textId="77777777" w:rsidR="00940626" w:rsidRPr="00503521" w:rsidRDefault="00940626" w:rsidP="00731A09">
            <w:pPr>
              <w:pStyle w:val="TAL"/>
              <w:rPr>
                <w:rFonts w:cs="Arial"/>
              </w:rPr>
            </w:pPr>
            <w:r w:rsidRPr="00503521">
              <w:rPr>
                <w:rFonts w:cs="Arial"/>
              </w:rPr>
              <w:t>N/A</w:t>
            </w:r>
          </w:p>
        </w:tc>
        <w:tc>
          <w:tcPr>
            <w:tcW w:w="2351" w:type="dxa"/>
          </w:tcPr>
          <w:p w14:paraId="05C2AFD2" w14:textId="77777777" w:rsidR="00940626" w:rsidRPr="00503521" w:rsidRDefault="00940626" w:rsidP="00731A09">
            <w:pPr>
              <w:pStyle w:val="TAL"/>
              <w:rPr>
                <w:rFonts w:cs="Arial"/>
              </w:rPr>
            </w:pPr>
            <w:r w:rsidRPr="00503521">
              <w:rPr>
                <w:rFonts w:cs="Arial"/>
              </w:rPr>
              <w:t>N/A</w:t>
            </w:r>
          </w:p>
        </w:tc>
      </w:tr>
      <w:tr w:rsidR="00503521" w:rsidRPr="00503521" w14:paraId="7A1A08A6" w14:textId="77777777" w:rsidTr="00731A09">
        <w:trPr>
          <w:trHeight w:val="305"/>
        </w:trPr>
        <w:tc>
          <w:tcPr>
            <w:tcW w:w="2065" w:type="dxa"/>
          </w:tcPr>
          <w:p w14:paraId="5CE7FCE1" w14:textId="77777777" w:rsidR="00940626" w:rsidRPr="00503521" w:rsidRDefault="00940626" w:rsidP="00731A09">
            <w:pPr>
              <w:spacing w:after="0"/>
              <w:rPr>
                <w:rFonts w:ascii="Arial" w:hAnsi="Arial" w:cs="Arial"/>
                <w:b/>
                <w:sz w:val="18"/>
              </w:rPr>
            </w:pPr>
            <w:r w:rsidRPr="00503521">
              <w:rPr>
                <w:rFonts w:ascii="Arial" w:hAnsi="Arial" w:cs="Arial"/>
                <w:b/>
                <w:sz w:val="18"/>
              </w:rPr>
              <w:t>IMD</w:t>
            </w:r>
          </w:p>
        </w:tc>
        <w:tc>
          <w:tcPr>
            <w:tcW w:w="2651" w:type="dxa"/>
          </w:tcPr>
          <w:p w14:paraId="4ADD2CCA" w14:textId="77777777" w:rsidR="00940626" w:rsidRPr="00503521" w:rsidRDefault="00940626" w:rsidP="00731A09">
            <w:pPr>
              <w:pStyle w:val="TAL"/>
              <w:rPr>
                <w:rFonts w:cs="Arial"/>
              </w:rPr>
            </w:pPr>
            <w:r w:rsidRPr="00503521">
              <w:rPr>
                <w:rFonts w:cs="Arial"/>
              </w:rPr>
              <w:t>IMD4 (1*f_n77-3*f_n5)</w:t>
            </w:r>
          </w:p>
        </w:tc>
        <w:tc>
          <w:tcPr>
            <w:tcW w:w="2592" w:type="dxa"/>
          </w:tcPr>
          <w:p w14:paraId="220C0E30" w14:textId="77777777" w:rsidR="00940626" w:rsidRPr="00503521" w:rsidRDefault="00940626" w:rsidP="00731A09">
            <w:pPr>
              <w:pStyle w:val="TAL"/>
              <w:rPr>
                <w:rFonts w:cs="Arial"/>
              </w:rPr>
            </w:pPr>
            <w:r w:rsidRPr="00503521">
              <w:rPr>
                <w:rFonts w:cs="Arial"/>
              </w:rPr>
              <w:t>n5 DL</w:t>
            </w:r>
          </w:p>
        </w:tc>
        <w:tc>
          <w:tcPr>
            <w:tcW w:w="2351" w:type="dxa"/>
          </w:tcPr>
          <w:p w14:paraId="438901E2" w14:textId="77777777" w:rsidR="00940626" w:rsidRPr="00503521" w:rsidRDefault="00940626" w:rsidP="00731A09">
            <w:pPr>
              <w:pStyle w:val="TAL"/>
              <w:rPr>
                <w:rFonts w:cs="Arial"/>
              </w:rPr>
            </w:pPr>
            <w:r w:rsidRPr="00503521">
              <w:rPr>
                <w:rFonts w:cs="Arial"/>
              </w:rPr>
              <w:t>Yes</w:t>
            </w:r>
          </w:p>
        </w:tc>
      </w:tr>
      <w:tr w:rsidR="00503521" w:rsidRPr="00503521" w14:paraId="20C617DF" w14:textId="77777777" w:rsidTr="00731A09">
        <w:trPr>
          <w:trHeight w:val="305"/>
        </w:trPr>
        <w:tc>
          <w:tcPr>
            <w:tcW w:w="2065" w:type="dxa"/>
          </w:tcPr>
          <w:p w14:paraId="53CAC86E" w14:textId="77777777" w:rsidR="00940626" w:rsidRPr="00503521" w:rsidRDefault="00940626" w:rsidP="00731A09">
            <w:pPr>
              <w:spacing w:after="0"/>
              <w:rPr>
                <w:rFonts w:ascii="Arial" w:hAnsi="Arial" w:cs="Arial"/>
                <w:lang w:eastAsia="zh-CN"/>
              </w:rPr>
            </w:pPr>
          </w:p>
        </w:tc>
        <w:tc>
          <w:tcPr>
            <w:tcW w:w="2651" w:type="dxa"/>
          </w:tcPr>
          <w:p w14:paraId="2578152E" w14:textId="77777777" w:rsidR="00940626" w:rsidRPr="00503521" w:rsidRDefault="00940626" w:rsidP="00731A09">
            <w:pPr>
              <w:pStyle w:val="TAL"/>
              <w:rPr>
                <w:rFonts w:cs="Arial"/>
              </w:rPr>
            </w:pPr>
            <w:r w:rsidRPr="00503521">
              <w:rPr>
                <w:rFonts w:cs="Arial"/>
              </w:rPr>
              <w:t>IMD5 (1*f_n77-4*f_n5)</w:t>
            </w:r>
          </w:p>
        </w:tc>
        <w:tc>
          <w:tcPr>
            <w:tcW w:w="2592" w:type="dxa"/>
          </w:tcPr>
          <w:p w14:paraId="0AD14ACC" w14:textId="77777777" w:rsidR="00940626" w:rsidRPr="00503521" w:rsidRDefault="00940626" w:rsidP="00731A09">
            <w:pPr>
              <w:pStyle w:val="TAL"/>
              <w:rPr>
                <w:rFonts w:cs="Arial"/>
              </w:rPr>
            </w:pPr>
            <w:r w:rsidRPr="00503521">
              <w:rPr>
                <w:rFonts w:cs="Arial"/>
              </w:rPr>
              <w:t>n5 DL</w:t>
            </w:r>
          </w:p>
        </w:tc>
        <w:tc>
          <w:tcPr>
            <w:tcW w:w="2351" w:type="dxa"/>
          </w:tcPr>
          <w:p w14:paraId="1A2F39B8" w14:textId="77777777" w:rsidR="00940626" w:rsidRPr="00503521" w:rsidRDefault="00940626" w:rsidP="00731A09">
            <w:pPr>
              <w:pStyle w:val="TAL"/>
              <w:rPr>
                <w:rFonts w:cs="Arial"/>
              </w:rPr>
            </w:pPr>
            <w:r w:rsidRPr="00503521">
              <w:rPr>
                <w:rFonts w:cs="Arial"/>
              </w:rPr>
              <w:t>Yes</w:t>
            </w:r>
          </w:p>
        </w:tc>
      </w:tr>
    </w:tbl>
    <w:p w14:paraId="76CC0299" w14:textId="48E96348" w:rsidR="00940626" w:rsidRPr="00503521" w:rsidRDefault="00940626" w:rsidP="00940626">
      <w:pPr>
        <w:pStyle w:val="Heading3"/>
        <w:rPr>
          <w:rFonts w:cs="Arial"/>
        </w:rPr>
      </w:pPr>
      <w:bookmarkStart w:id="413" w:name="_Toc170058618"/>
      <w:bookmarkStart w:id="414" w:name="_Toc170059024"/>
      <w:r w:rsidRPr="00503521">
        <w:rPr>
          <w:rFonts w:cs="Arial"/>
        </w:rPr>
        <w:lastRenderedPageBreak/>
        <w:t>5.7.4</w:t>
      </w:r>
      <w:r w:rsidRPr="00503521">
        <w:rPr>
          <w:rFonts w:cs="Arial"/>
        </w:rPr>
        <w:tab/>
        <w:t>REFSENS requirements</w:t>
      </w:r>
      <w:bookmarkEnd w:id="413"/>
      <w:bookmarkEnd w:id="414"/>
    </w:p>
    <w:p w14:paraId="0B8C9176" w14:textId="3C92AB55" w:rsidR="00940626" w:rsidRPr="00503521" w:rsidRDefault="00940626" w:rsidP="00940626">
      <w:pPr>
        <w:pStyle w:val="Heading4"/>
        <w:rPr>
          <w:rFonts w:cs="Arial"/>
        </w:rPr>
      </w:pPr>
      <w:bookmarkStart w:id="415" w:name="_Toc170058619"/>
      <w:bookmarkStart w:id="416" w:name="_Toc170059025"/>
      <w:r w:rsidRPr="00503521">
        <w:rPr>
          <w:rFonts w:cs="Arial"/>
        </w:rPr>
        <w:t>5.7.4.1</w:t>
      </w:r>
      <w:r w:rsidRPr="00503521">
        <w:rPr>
          <w:rFonts w:cs="Arial"/>
        </w:rPr>
        <w:tab/>
        <w:t>REFSENS requirements for total power class 2</w:t>
      </w:r>
      <w:bookmarkEnd w:id="415"/>
      <w:bookmarkEnd w:id="416"/>
    </w:p>
    <w:p w14:paraId="2AB5024F" w14:textId="77777777" w:rsidR="00940626" w:rsidRPr="00503521" w:rsidRDefault="00940626" w:rsidP="00447D17">
      <w:r w:rsidRPr="00503521">
        <w:rPr>
          <w:lang w:eastAsia="zh-CN"/>
        </w:rPr>
        <w:t xml:space="preserve">In previous meeting, RAN4 agreed that the following rules will be as the baseline to define </w:t>
      </w:r>
      <w:r w:rsidRPr="00503521">
        <w:t>MSD requirement for PC2 inter-band CA or EN-DC:</w:t>
      </w:r>
    </w:p>
    <w:p w14:paraId="7D264B24" w14:textId="77777777" w:rsidR="00940626" w:rsidRPr="00503521" w:rsidRDefault="00940626" w:rsidP="00430F81">
      <w:pPr>
        <w:pStyle w:val="B1"/>
      </w:pPr>
      <w:r w:rsidRPr="00503521">
        <w:t xml:space="preserve">Same MSD requirements can be applied for the band combination with either 1Tx or 2Tx in TDD aggressor band UL with same power class for harmonic mixing and cross band isolation, and </w:t>
      </w:r>
    </w:p>
    <w:p w14:paraId="411D97FE" w14:textId="77777777" w:rsidR="00940626" w:rsidRPr="00503521" w:rsidRDefault="00940626" w:rsidP="00430F81">
      <w:pPr>
        <w:pStyle w:val="B1"/>
      </w:pPr>
      <w:r w:rsidRPr="00503521">
        <w:t>the requirements specified based on 1Tx-1Tx UL configuration are applicable for 1Tx-2Tx UL configuration</w:t>
      </w:r>
    </w:p>
    <w:bookmarkEnd w:id="320"/>
    <w:bookmarkEnd w:id="321"/>
    <w:bookmarkEnd w:id="322"/>
    <w:bookmarkEnd w:id="323"/>
    <w:p w14:paraId="275CC51D" w14:textId="61C39E1D" w:rsidR="00940626" w:rsidRPr="00503521" w:rsidRDefault="00940626" w:rsidP="00447D17">
      <w:r w:rsidRPr="00503521">
        <w:rPr>
          <w:lang w:eastAsia="zh-CN"/>
        </w:rPr>
        <w:t xml:space="preserve">Based on the agreement, the analysis MSD results are summarized in both </w:t>
      </w:r>
      <w:r w:rsidRPr="00503521">
        <w:rPr>
          <w:lang w:eastAsia="ja-JP"/>
        </w:rPr>
        <w:t xml:space="preserve">Table </w:t>
      </w:r>
      <w:r w:rsidRPr="00503521">
        <w:t xml:space="preserve">5.7.4.1-1. Actually, the same MSD PC2 </w:t>
      </w:r>
      <w:r w:rsidRPr="00503521">
        <w:rPr>
          <w:lang w:eastAsia="zh-CN"/>
        </w:rPr>
        <w:t xml:space="preserve">2Tx </w:t>
      </w:r>
      <w:r w:rsidRPr="00503521">
        <w:t xml:space="preserve">configuration from the specification [2] is applied for this 3Tx requirement based on the rule above. </w:t>
      </w:r>
    </w:p>
    <w:p w14:paraId="2D02BB35" w14:textId="2895AE41" w:rsidR="00940626" w:rsidRPr="00503521" w:rsidRDefault="00940626" w:rsidP="00447D17">
      <w:r w:rsidRPr="00503521">
        <w:t xml:space="preserve">According to the RAN4 specification [2], both PC2 IMD4 and IMD5 are the subjects to DL n5 in CA_n5-n77, and IMD values are derived in Table 5.7.4.1-1 based on linear extrapolation and referred the MSD for PC3 configuration. </w:t>
      </w:r>
    </w:p>
    <w:p w14:paraId="5CD4B9A4" w14:textId="114AC6C9" w:rsidR="00940626" w:rsidRPr="00503521" w:rsidRDefault="00940626" w:rsidP="0060557E">
      <w:pPr>
        <w:pStyle w:val="TH"/>
        <w:rPr>
          <w:lang w:eastAsia="zh-CN"/>
        </w:rPr>
      </w:pPr>
      <w:r w:rsidRPr="00503521">
        <w:rPr>
          <w:lang w:eastAsia="ja-JP"/>
        </w:rPr>
        <w:t xml:space="preserve">Table </w:t>
      </w:r>
      <w:r w:rsidRPr="00503521">
        <w:t>5.7.4.1-1: Derived MSD values for PC2 UL configurations</w:t>
      </w:r>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503521" w:rsidRPr="00503521" w14:paraId="4D9E99C1" w14:textId="77777777" w:rsidTr="00731A09">
        <w:trPr>
          <w:trHeight w:val="288"/>
        </w:trPr>
        <w:tc>
          <w:tcPr>
            <w:tcW w:w="1620" w:type="dxa"/>
            <w:vAlign w:val="center"/>
          </w:tcPr>
          <w:p w14:paraId="67E2BD2A" w14:textId="77777777" w:rsidR="00940626" w:rsidRPr="00503521" w:rsidRDefault="00940626" w:rsidP="0060557E">
            <w:pPr>
              <w:pStyle w:val="TAH"/>
            </w:pPr>
            <w:r w:rsidRPr="00503521">
              <w:t>CA Combination</w:t>
            </w:r>
          </w:p>
        </w:tc>
        <w:tc>
          <w:tcPr>
            <w:tcW w:w="1283" w:type="dxa"/>
            <w:vAlign w:val="center"/>
          </w:tcPr>
          <w:p w14:paraId="007FE661" w14:textId="77777777" w:rsidR="00940626" w:rsidRPr="00503521" w:rsidRDefault="00940626" w:rsidP="0060557E">
            <w:pPr>
              <w:pStyle w:val="TAH"/>
            </w:pPr>
            <w:r w:rsidRPr="00503521">
              <w:t>Power Class</w:t>
            </w:r>
          </w:p>
        </w:tc>
        <w:tc>
          <w:tcPr>
            <w:tcW w:w="1057" w:type="dxa"/>
            <w:vAlign w:val="center"/>
          </w:tcPr>
          <w:p w14:paraId="45B5BCDA" w14:textId="77777777" w:rsidR="00940626" w:rsidRPr="00503521" w:rsidRDefault="00940626" w:rsidP="0060557E">
            <w:pPr>
              <w:pStyle w:val="TAH"/>
            </w:pPr>
            <w:r w:rsidRPr="00503521">
              <w:t>NR Band</w:t>
            </w:r>
          </w:p>
        </w:tc>
        <w:tc>
          <w:tcPr>
            <w:tcW w:w="1170" w:type="dxa"/>
            <w:vAlign w:val="center"/>
          </w:tcPr>
          <w:p w14:paraId="681AD814" w14:textId="77777777" w:rsidR="00940626" w:rsidRPr="00503521" w:rsidRDefault="00940626" w:rsidP="0060557E">
            <w:pPr>
              <w:pStyle w:val="TAH"/>
            </w:pPr>
            <w:r w:rsidRPr="00503521">
              <w:t>P</w:t>
            </w:r>
            <w:r w:rsidRPr="00503521">
              <w:rPr>
                <w:vertAlign w:val="subscript"/>
              </w:rPr>
              <w:t xml:space="preserve">UL </w:t>
            </w:r>
            <w:r w:rsidRPr="00503521">
              <w:t>(dBm)</w:t>
            </w:r>
          </w:p>
        </w:tc>
        <w:tc>
          <w:tcPr>
            <w:tcW w:w="1260" w:type="dxa"/>
            <w:vAlign w:val="center"/>
          </w:tcPr>
          <w:p w14:paraId="68E0573F" w14:textId="77777777" w:rsidR="00940626" w:rsidRPr="00503521" w:rsidRDefault="00940626" w:rsidP="0060557E">
            <w:pPr>
              <w:pStyle w:val="TAH"/>
            </w:pPr>
            <w:r w:rsidRPr="00503521">
              <w:t>IMD Source</w:t>
            </w:r>
          </w:p>
        </w:tc>
        <w:tc>
          <w:tcPr>
            <w:tcW w:w="1170" w:type="dxa"/>
            <w:vAlign w:val="center"/>
          </w:tcPr>
          <w:p w14:paraId="017FFFE1" w14:textId="77777777" w:rsidR="00940626" w:rsidRPr="00503521" w:rsidRDefault="00940626" w:rsidP="0060557E">
            <w:pPr>
              <w:pStyle w:val="TAH"/>
            </w:pPr>
            <w:r w:rsidRPr="00503521">
              <w:t>IMD Order</w:t>
            </w:r>
          </w:p>
        </w:tc>
        <w:tc>
          <w:tcPr>
            <w:tcW w:w="1080" w:type="dxa"/>
            <w:vAlign w:val="center"/>
          </w:tcPr>
          <w:p w14:paraId="2688151C" w14:textId="77777777" w:rsidR="00940626" w:rsidRPr="00503521" w:rsidRDefault="00940626" w:rsidP="0060557E">
            <w:pPr>
              <w:pStyle w:val="TAH"/>
            </w:pPr>
            <w:r w:rsidRPr="00503521">
              <w:t>MSD (dB)</w:t>
            </w:r>
          </w:p>
        </w:tc>
      </w:tr>
      <w:tr w:rsidR="00503521" w:rsidRPr="00503521" w14:paraId="2E08F90B" w14:textId="77777777" w:rsidTr="00731A09">
        <w:tblPrEx>
          <w:jc w:val="center"/>
        </w:tblPrEx>
        <w:trPr>
          <w:trHeight w:val="98"/>
          <w:jc w:val="center"/>
        </w:trPr>
        <w:tc>
          <w:tcPr>
            <w:tcW w:w="1620" w:type="dxa"/>
            <w:vMerge w:val="restart"/>
            <w:vAlign w:val="center"/>
          </w:tcPr>
          <w:p w14:paraId="587D6A80" w14:textId="77777777" w:rsidR="00940626" w:rsidRPr="00503521" w:rsidRDefault="00940626" w:rsidP="0060557E">
            <w:pPr>
              <w:pStyle w:val="TAC"/>
            </w:pPr>
            <w:r w:rsidRPr="00503521">
              <w:t>CA_n5-n77</w:t>
            </w:r>
          </w:p>
        </w:tc>
        <w:tc>
          <w:tcPr>
            <w:tcW w:w="1283" w:type="dxa"/>
            <w:vMerge w:val="restart"/>
            <w:vAlign w:val="center"/>
          </w:tcPr>
          <w:p w14:paraId="5E6B8983" w14:textId="77777777" w:rsidR="00940626" w:rsidRPr="00503521" w:rsidRDefault="00940626" w:rsidP="0060557E">
            <w:pPr>
              <w:pStyle w:val="TAC"/>
            </w:pPr>
            <w:r w:rsidRPr="00503521">
              <w:t>3</w:t>
            </w:r>
          </w:p>
        </w:tc>
        <w:tc>
          <w:tcPr>
            <w:tcW w:w="1057" w:type="dxa"/>
            <w:vAlign w:val="center"/>
          </w:tcPr>
          <w:p w14:paraId="5E875EB3" w14:textId="77777777" w:rsidR="00940626" w:rsidRPr="00503521" w:rsidRDefault="00940626" w:rsidP="0060557E">
            <w:pPr>
              <w:pStyle w:val="TAC"/>
            </w:pPr>
            <w:r w:rsidRPr="00503521">
              <w:t>n5</w:t>
            </w:r>
          </w:p>
        </w:tc>
        <w:tc>
          <w:tcPr>
            <w:tcW w:w="1170" w:type="dxa"/>
            <w:vAlign w:val="center"/>
          </w:tcPr>
          <w:p w14:paraId="0A48D964" w14:textId="77777777" w:rsidR="00940626" w:rsidRPr="00503521" w:rsidRDefault="00940626" w:rsidP="0060557E">
            <w:pPr>
              <w:pStyle w:val="TAC"/>
            </w:pPr>
            <w:r w:rsidRPr="00503521">
              <w:t>20</w:t>
            </w:r>
          </w:p>
        </w:tc>
        <w:tc>
          <w:tcPr>
            <w:tcW w:w="1260" w:type="dxa"/>
            <w:vMerge w:val="restart"/>
            <w:vAlign w:val="center"/>
          </w:tcPr>
          <w:p w14:paraId="27C87512" w14:textId="77777777" w:rsidR="00940626" w:rsidRPr="00503521" w:rsidRDefault="00940626" w:rsidP="0060557E">
            <w:pPr>
              <w:pStyle w:val="TAC"/>
            </w:pPr>
            <w:r w:rsidRPr="00503521">
              <w:t>IMD4</w:t>
            </w:r>
          </w:p>
        </w:tc>
        <w:tc>
          <w:tcPr>
            <w:tcW w:w="1170" w:type="dxa"/>
            <w:vAlign w:val="center"/>
          </w:tcPr>
          <w:p w14:paraId="503FFFAA" w14:textId="77777777" w:rsidR="00940626" w:rsidRPr="00503521" w:rsidRDefault="00940626" w:rsidP="0060557E">
            <w:pPr>
              <w:pStyle w:val="TAC"/>
            </w:pPr>
            <w:r w:rsidRPr="00503521">
              <w:t>3</w:t>
            </w:r>
          </w:p>
        </w:tc>
        <w:tc>
          <w:tcPr>
            <w:tcW w:w="1080" w:type="dxa"/>
            <w:vMerge w:val="restart"/>
            <w:vAlign w:val="center"/>
          </w:tcPr>
          <w:p w14:paraId="42400B94" w14:textId="77777777" w:rsidR="00940626" w:rsidRPr="00503521" w:rsidRDefault="00940626" w:rsidP="0060557E">
            <w:pPr>
              <w:pStyle w:val="TAC"/>
            </w:pPr>
            <w:r w:rsidRPr="00503521">
              <w:t>8.3</w:t>
            </w:r>
          </w:p>
        </w:tc>
      </w:tr>
      <w:tr w:rsidR="00503521" w:rsidRPr="00503521" w14:paraId="567F3A92" w14:textId="77777777" w:rsidTr="00731A09">
        <w:tblPrEx>
          <w:jc w:val="center"/>
        </w:tblPrEx>
        <w:trPr>
          <w:trHeight w:val="161"/>
          <w:jc w:val="center"/>
        </w:trPr>
        <w:tc>
          <w:tcPr>
            <w:tcW w:w="1620" w:type="dxa"/>
            <w:vMerge/>
            <w:vAlign w:val="center"/>
          </w:tcPr>
          <w:p w14:paraId="2946F164" w14:textId="77777777" w:rsidR="00940626" w:rsidRPr="00503521" w:rsidRDefault="00940626" w:rsidP="0060557E">
            <w:pPr>
              <w:pStyle w:val="TAC"/>
            </w:pPr>
          </w:p>
        </w:tc>
        <w:tc>
          <w:tcPr>
            <w:tcW w:w="1283" w:type="dxa"/>
            <w:vMerge/>
            <w:vAlign w:val="center"/>
          </w:tcPr>
          <w:p w14:paraId="21A74D5D" w14:textId="77777777" w:rsidR="00940626" w:rsidRPr="00503521" w:rsidRDefault="00940626" w:rsidP="0060557E">
            <w:pPr>
              <w:pStyle w:val="TAC"/>
            </w:pPr>
          </w:p>
        </w:tc>
        <w:tc>
          <w:tcPr>
            <w:tcW w:w="1057" w:type="dxa"/>
            <w:vAlign w:val="center"/>
          </w:tcPr>
          <w:p w14:paraId="2A4FBFEE" w14:textId="77777777" w:rsidR="00940626" w:rsidRPr="00503521" w:rsidRDefault="00940626" w:rsidP="0060557E">
            <w:pPr>
              <w:pStyle w:val="TAC"/>
            </w:pPr>
            <w:r w:rsidRPr="00503521">
              <w:t>n77</w:t>
            </w:r>
          </w:p>
        </w:tc>
        <w:tc>
          <w:tcPr>
            <w:tcW w:w="1170" w:type="dxa"/>
            <w:vAlign w:val="center"/>
          </w:tcPr>
          <w:p w14:paraId="5082CA74" w14:textId="77777777" w:rsidR="00940626" w:rsidRPr="00503521" w:rsidRDefault="00940626" w:rsidP="0060557E">
            <w:pPr>
              <w:pStyle w:val="TAC"/>
            </w:pPr>
            <w:r w:rsidRPr="00503521">
              <w:t>20</w:t>
            </w:r>
          </w:p>
        </w:tc>
        <w:tc>
          <w:tcPr>
            <w:tcW w:w="1260" w:type="dxa"/>
            <w:vMerge/>
            <w:vAlign w:val="center"/>
          </w:tcPr>
          <w:p w14:paraId="449D986F" w14:textId="77777777" w:rsidR="00940626" w:rsidRPr="00503521" w:rsidRDefault="00940626" w:rsidP="0060557E">
            <w:pPr>
              <w:pStyle w:val="TAC"/>
            </w:pPr>
          </w:p>
        </w:tc>
        <w:tc>
          <w:tcPr>
            <w:tcW w:w="1170" w:type="dxa"/>
            <w:vAlign w:val="center"/>
          </w:tcPr>
          <w:p w14:paraId="6CEDC16C" w14:textId="77777777" w:rsidR="00940626" w:rsidRPr="00503521" w:rsidRDefault="00940626" w:rsidP="0060557E">
            <w:pPr>
              <w:pStyle w:val="TAC"/>
            </w:pPr>
            <w:r w:rsidRPr="00503521">
              <w:t>1</w:t>
            </w:r>
          </w:p>
        </w:tc>
        <w:tc>
          <w:tcPr>
            <w:tcW w:w="1080" w:type="dxa"/>
            <w:vMerge/>
            <w:vAlign w:val="center"/>
          </w:tcPr>
          <w:p w14:paraId="78224A09" w14:textId="77777777" w:rsidR="00940626" w:rsidRPr="00503521" w:rsidRDefault="00940626" w:rsidP="0060557E">
            <w:pPr>
              <w:pStyle w:val="TAC"/>
            </w:pPr>
          </w:p>
        </w:tc>
      </w:tr>
      <w:tr w:rsidR="00503521" w:rsidRPr="00503521" w14:paraId="29032ADF" w14:textId="77777777" w:rsidTr="00731A09">
        <w:tblPrEx>
          <w:jc w:val="center"/>
        </w:tblPrEx>
        <w:trPr>
          <w:trHeight w:val="134"/>
          <w:jc w:val="center"/>
        </w:trPr>
        <w:tc>
          <w:tcPr>
            <w:tcW w:w="1620" w:type="dxa"/>
            <w:vMerge/>
            <w:vAlign w:val="center"/>
          </w:tcPr>
          <w:p w14:paraId="69F6E441" w14:textId="77777777" w:rsidR="00940626" w:rsidRPr="00503521" w:rsidRDefault="00940626" w:rsidP="0060557E">
            <w:pPr>
              <w:pStyle w:val="TAC"/>
            </w:pPr>
          </w:p>
        </w:tc>
        <w:tc>
          <w:tcPr>
            <w:tcW w:w="1283" w:type="dxa"/>
            <w:vMerge w:val="restart"/>
            <w:vAlign w:val="center"/>
          </w:tcPr>
          <w:p w14:paraId="3F9F7D10" w14:textId="77777777" w:rsidR="00940626" w:rsidRPr="00503521" w:rsidRDefault="00940626" w:rsidP="0060557E">
            <w:pPr>
              <w:pStyle w:val="TAC"/>
            </w:pPr>
            <w:r w:rsidRPr="00503521">
              <w:t>2</w:t>
            </w:r>
          </w:p>
        </w:tc>
        <w:tc>
          <w:tcPr>
            <w:tcW w:w="1057" w:type="dxa"/>
            <w:vAlign w:val="center"/>
          </w:tcPr>
          <w:p w14:paraId="648D946B" w14:textId="77777777" w:rsidR="00940626" w:rsidRPr="00503521" w:rsidRDefault="00940626" w:rsidP="0060557E">
            <w:pPr>
              <w:pStyle w:val="TAC"/>
            </w:pPr>
            <w:r w:rsidRPr="00503521">
              <w:t>n5</w:t>
            </w:r>
          </w:p>
        </w:tc>
        <w:tc>
          <w:tcPr>
            <w:tcW w:w="1170" w:type="dxa"/>
            <w:vAlign w:val="center"/>
          </w:tcPr>
          <w:p w14:paraId="2683C342" w14:textId="77777777" w:rsidR="00940626" w:rsidRPr="00503521" w:rsidRDefault="00940626" w:rsidP="0060557E">
            <w:pPr>
              <w:pStyle w:val="TAC"/>
            </w:pPr>
            <w:r w:rsidRPr="00503521">
              <w:t>23</w:t>
            </w:r>
          </w:p>
        </w:tc>
        <w:tc>
          <w:tcPr>
            <w:tcW w:w="1260" w:type="dxa"/>
            <w:vMerge/>
            <w:vAlign w:val="center"/>
          </w:tcPr>
          <w:p w14:paraId="27E69485" w14:textId="77777777" w:rsidR="00940626" w:rsidRPr="00503521" w:rsidRDefault="00940626" w:rsidP="0060557E">
            <w:pPr>
              <w:pStyle w:val="TAC"/>
            </w:pPr>
          </w:p>
        </w:tc>
        <w:tc>
          <w:tcPr>
            <w:tcW w:w="1170" w:type="dxa"/>
            <w:vAlign w:val="center"/>
          </w:tcPr>
          <w:p w14:paraId="53DC681D" w14:textId="77777777" w:rsidR="00940626" w:rsidRPr="00503521" w:rsidRDefault="00940626" w:rsidP="0060557E">
            <w:pPr>
              <w:pStyle w:val="TAC"/>
            </w:pPr>
            <w:r w:rsidRPr="00503521">
              <w:t>3</w:t>
            </w:r>
          </w:p>
        </w:tc>
        <w:tc>
          <w:tcPr>
            <w:tcW w:w="1080" w:type="dxa"/>
            <w:vMerge w:val="restart"/>
            <w:vAlign w:val="center"/>
          </w:tcPr>
          <w:p w14:paraId="49930A69" w14:textId="77777777" w:rsidR="00940626" w:rsidRPr="00503521" w:rsidRDefault="00940626" w:rsidP="0060557E">
            <w:pPr>
              <w:pStyle w:val="TAC"/>
            </w:pPr>
            <w:r w:rsidRPr="00503521">
              <w:t>18.6</w:t>
            </w:r>
          </w:p>
        </w:tc>
      </w:tr>
      <w:tr w:rsidR="00503521" w:rsidRPr="00503521" w14:paraId="427B72FE" w14:textId="77777777" w:rsidTr="00731A09">
        <w:tblPrEx>
          <w:jc w:val="center"/>
        </w:tblPrEx>
        <w:trPr>
          <w:trHeight w:val="197"/>
          <w:jc w:val="center"/>
        </w:trPr>
        <w:tc>
          <w:tcPr>
            <w:tcW w:w="1620" w:type="dxa"/>
            <w:vMerge/>
            <w:vAlign w:val="center"/>
          </w:tcPr>
          <w:p w14:paraId="799086D9" w14:textId="77777777" w:rsidR="00940626" w:rsidRPr="00503521" w:rsidRDefault="00940626" w:rsidP="0060557E">
            <w:pPr>
              <w:pStyle w:val="TAC"/>
            </w:pPr>
          </w:p>
        </w:tc>
        <w:tc>
          <w:tcPr>
            <w:tcW w:w="1283" w:type="dxa"/>
            <w:vMerge/>
            <w:vAlign w:val="center"/>
          </w:tcPr>
          <w:p w14:paraId="38922ADE" w14:textId="77777777" w:rsidR="00940626" w:rsidRPr="00503521" w:rsidRDefault="00940626" w:rsidP="0060557E">
            <w:pPr>
              <w:pStyle w:val="TAC"/>
            </w:pPr>
          </w:p>
        </w:tc>
        <w:tc>
          <w:tcPr>
            <w:tcW w:w="1057" w:type="dxa"/>
            <w:vAlign w:val="center"/>
          </w:tcPr>
          <w:p w14:paraId="5A836030" w14:textId="77777777" w:rsidR="00940626" w:rsidRPr="00503521" w:rsidRDefault="00940626" w:rsidP="0060557E">
            <w:pPr>
              <w:pStyle w:val="TAC"/>
            </w:pPr>
            <w:r w:rsidRPr="00503521">
              <w:t>n77</w:t>
            </w:r>
          </w:p>
        </w:tc>
        <w:tc>
          <w:tcPr>
            <w:tcW w:w="1170" w:type="dxa"/>
            <w:vAlign w:val="center"/>
          </w:tcPr>
          <w:p w14:paraId="7D0DED99" w14:textId="77777777" w:rsidR="00940626" w:rsidRPr="00503521" w:rsidRDefault="00940626" w:rsidP="0060557E">
            <w:pPr>
              <w:pStyle w:val="TAC"/>
            </w:pPr>
            <w:r w:rsidRPr="00503521">
              <w:t>23</w:t>
            </w:r>
          </w:p>
        </w:tc>
        <w:tc>
          <w:tcPr>
            <w:tcW w:w="1260" w:type="dxa"/>
            <w:vMerge/>
            <w:vAlign w:val="center"/>
          </w:tcPr>
          <w:p w14:paraId="1A60F075" w14:textId="77777777" w:rsidR="00940626" w:rsidRPr="00503521" w:rsidRDefault="00940626" w:rsidP="0060557E">
            <w:pPr>
              <w:pStyle w:val="TAC"/>
            </w:pPr>
          </w:p>
        </w:tc>
        <w:tc>
          <w:tcPr>
            <w:tcW w:w="1170" w:type="dxa"/>
            <w:vAlign w:val="center"/>
          </w:tcPr>
          <w:p w14:paraId="13F5854F" w14:textId="77777777" w:rsidR="00940626" w:rsidRPr="00503521" w:rsidRDefault="00940626" w:rsidP="0060557E">
            <w:pPr>
              <w:pStyle w:val="TAC"/>
            </w:pPr>
            <w:r w:rsidRPr="00503521">
              <w:t>1</w:t>
            </w:r>
          </w:p>
        </w:tc>
        <w:tc>
          <w:tcPr>
            <w:tcW w:w="1080" w:type="dxa"/>
            <w:vMerge/>
            <w:vAlign w:val="center"/>
          </w:tcPr>
          <w:p w14:paraId="4D07E225" w14:textId="77777777" w:rsidR="00940626" w:rsidRPr="00503521" w:rsidRDefault="00940626" w:rsidP="0060557E">
            <w:pPr>
              <w:pStyle w:val="TAC"/>
            </w:pPr>
          </w:p>
        </w:tc>
      </w:tr>
      <w:tr w:rsidR="00503521" w:rsidRPr="00503521" w14:paraId="4D9F59DC" w14:textId="77777777" w:rsidTr="00731A09">
        <w:tblPrEx>
          <w:jc w:val="center"/>
        </w:tblPrEx>
        <w:trPr>
          <w:trHeight w:val="152"/>
          <w:jc w:val="center"/>
        </w:trPr>
        <w:tc>
          <w:tcPr>
            <w:tcW w:w="1620" w:type="dxa"/>
            <w:vMerge/>
            <w:vAlign w:val="center"/>
          </w:tcPr>
          <w:p w14:paraId="14F7540A" w14:textId="77777777" w:rsidR="00940626" w:rsidRPr="00503521" w:rsidRDefault="00940626" w:rsidP="0060557E">
            <w:pPr>
              <w:pStyle w:val="TAC"/>
            </w:pPr>
          </w:p>
        </w:tc>
        <w:tc>
          <w:tcPr>
            <w:tcW w:w="1283" w:type="dxa"/>
            <w:vMerge w:val="restart"/>
            <w:vAlign w:val="center"/>
          </w:tcPr>
          <w:p w14:paraId="6F5FCE55" w14:textId="77777777" w:rsidR="00940626" w:rsidRPr="00503521" w:rsidRDefault="00940626" w:rsidP="0060557E">
            <w:pPr>
              <w:pStyle w:val="TAC"/>
            </w:pPr>
            <w:r w:rsidRPr="00503521">
              <w:t>3</w:t>
            </w:r>
          </w:p>
        </w:tc>
        <w:tc>
          <w:tcPr>
            <w:tcW w:w="1057" w:type="dxa"/>
            <w:vAlign w:val="center"/>
          </w:tcPr>
          <w:p w14:paraId="497B96C1" w14:textId="77777777" w:rsidR="00940626" w:rsidRPr="00503521" w:rsidRDefault="00940626" w:rsidP="0060557E">
            <w:pPr>
              <w:pStyle w:val="TAC"/>
            </w:pPr>
            <w:r w:rsidRPr="00503521">
              <w:t>n5</w:t>
            </w:r>
          </w:p>
        </w:tc>
        <w:tc>
          <w:tcPr>
            <w:tcW w:w="1170" w:type="dxa"/>
            <w:vAlign w:val="center"/>
          </w:tcPr>
          <w:p w14:paraId="255337F7" w14:textId="77777777" w:rsidR="00940626" w:rsidRPr="00503521" w:rsidRDefault="00940626" w:rsidP="0060557E">
            <w:pPr>
              <w:pStyle w:val="TAC"/>
            </w:pPr>
            <w:r w:rsidRPr="00503521">
              <w:t>20</w:t>
            </w:r>
          </w:p>
        </w:tc>
        <w:tc>
          <w:tcPr>
            <w:tcW w:w="1260" w:type="dxa"/>
            <w:vMerge w:val="restart"/>
            <w:vAlign w:val="center"/>
          </w:tcPr>
          <w:p w14:paraId="0496CE02" w14:textId="77777777" w:rsidR="00940626" w:rsidRPr="00503521" w:rsidRDefault="00940626" w:rsidP="0060557E">
            <w:pPr>
              <w:pStyle w:val="TAC"/>
            </w:pPr>
            <w:r w:rsidRPr="00503521">
              <w:t>IMD5</w:t>
            </w:r>
          </w:p>
        </w:tc>
        <w:tc>
          <w:tcPr>
            <w:tcW w:w="1170" w:type="dxa"/>
            <w:vAlign w:val="center"/>
          </w:tcPr>
          <w:p w14:paraId="2869DCF3" w14:textId="77777777" w:rsidR="00940626" w:rsidRPr="00503521" w:rsidRDefault="00940626" w:rsidP="0060557E">
            <w:pPr>
              <w:pStyle w:val="TAC"/>
            </w:pPr>
            <w:r w:rsidRPr="00503521">
              <w:t>4</w:t>
            </w:r>
          </w:p>
        </w:tc>
        <w:tc>
          <w:tcPr>
            <w:tcW w:w="1080" w:type="dxa"/>
            <w:vMerge w:val="restart"/>
            <w:vAlign w:val="center"/>
          </w:tcPr>
          <w:p w14:paraId="004E0EED" w14:textId="77777777" w:rsidR="00940626" w:rsidRPr="00503521" w:rsidRDefault="00940626" w:rsidP="0060557E">
            <w:pPr>
              <w:pStyle w:val="TAC"/>
            </w:pPr>
            <w:r w:rsidRPr="00503521">
              <w:t>5.5</w:t>
            </w:r>
          </w:p>
        </w:tc>
      </w:tr>
      <w:tr w:rsidR="00503521" w:rsidRPr="00503521" w14:paraId="21432D5B" w14:textId="77777777" w:rsidTr="00731A09">
        <w:tblPrEx>
          <w:jc w:val="center"/>
        </w:tblPrEx>
        <w:trPr>
          <w:trHeight w:val="116"/>
          <w:jc w:val="center"/>
        </w:trPr>
        <w:tc>
          <w:tcPr>
            <w:tcW w:w="1620" w:type="dxa"/>
            <w:vMerge/>
            <w:vAlign w:val="center"/>
          </w:tcPr>
          <w:p w14:paraId="75473CDD" w14:textId="77777777" w:rsidR="00940626" w:rsidRPr="00503521" w:rsidRDefault="00940626" w:rsidP="0060557E">
            <w:pPr>
              <w:pStyle w:val="TAC"/>
            </w:pPr>
          </w:p>
        </w:tc>
        <w:tc>
          <w:tcPr>
            <w:tcW w:w="1283" w:type="dxa"/>
            <w:vMerge/>
            <w:vAlign w:val="center"/>
          </w:tcPr>
          <w:p w14:paraId="48F6E0BF" w14:textId="77777777" w:rsidR="00940626" w:rsidRPr="00503521" w:rsidRDefault="00940626" w:rsidP="0060557E">
            <w:pPr>
              <w:pStyle w:val="TAC"/>
            </w:pPr>
          </w:p>
        </w:tc>
        <w:tc>
          <w:tcPr>
            <w:tcW w:w="1057" w:type="dxa"/>
            <w:vAlign w:val="center"/>
          </w:tcPr>
          <w:p w14:paraId="4218DFF8" w14:textId="77777777" w:rsidR="00940626" w:rsidRPr="00503521" w:rsidRDefault="00940626" w:rsidP="0060557E">
            <w:pPr>
              <w:pStyle w:val="TAC"/>
            </w:pPr>
            <w:r w:rsidRPr="00503521">
              <w:t>n77</w:t>
            </w:r>
          </w:p>
        </w:tc>
        <w:tc>
          <w:tcPr>
            <w:tcW w:w="1170" w:type="dxa"/>
            <w:vAlign w:val="center"/>
          </w:tcPr>
          <w:p w14:paraId="4F550C1A" w14:textId="77777777" w:rsidR="00940626" w:rsidRPr="00503521" w:rsidRDefault="00940626" w:rsidP="0060557E">
            <w:pPr>
              <w:pStyle w:val="TAC"/>
            </w:pPr>
            <w:r w:rsidRPr="00503521">
              <w:t>20</w:t>
            </w:r>
          </w:p>
        </w:tc>
        <w:tc>
          <w:tcPr>
            <w:tcW w:w="1260" w:type="dxa"/>
            <w:vMerge/>
            <w:vAlign w:val="center"/>
          </w:tcPr>
          <w:p w14:paraId="0CBE2793" w14:textId="77777777" w:rsidR="00940626" w:rsidRPr="00503521" w:rsidRDefault="00940626" w:rsidP="0060557E">
            <w:pPr>
              <w:pStyle w:val="TAC"/>
            </w:pPr>
          </w:p>
        </w:tc>
        <w:tc>
          <w:tcPr>
            <w:tcW w:w="1170" w:type="dxa"/>
            <w:vAlign w:val="center"/>
          </w:tcPr>
          <w:p w14:paraId="7600FBFB" w14:textId="77777777" w:rsidR="00940626" w:rsidRPr="00503521" w:rsidRDefault="00940626" w:rsidP="0060557E">
            <w:pPr>
              <w:pStyle w:val="TAC"/>
            </w:pPr>
            <w:r w:rsidRPr="00503521">
              <w:t>1</w:t>
            </w:r>
          </w:p>
        </w:tc>
        <w:tc>
          <w:tcPr>
            <w:tcW w:w="1080" w:type="dxa"/>
            <w:vMerge/>
            <w:vAlign w:val="center"/>
          </w:tcPr>
          <w:p w14:paraId="1ECFB443" w14:textId="77777777" w:rsidR="00940626" w:rsidRPr="00503521" w:rsidRDefault="00940626" w:rsidP="0060557E">
            <w:pPr>
              <w:pStyle w:val="TAC"/>
            </w:pPr>
          </w:p>
        </w:tc>
      </w:tr>
      <w:tr w:rsidR="00503521" w:rsidRPr="00503521" w14:paraId="39C91607" w14:textId="77777777" w:rsidTr="00731A09">
        <w:tblPrEx>
          <w:jc w:val="center"/>
        </w:tblPrEx>
        <w:trPr>
          <w:trHeight w:val="179"/>
          <w:jc w:val="center"/>
        </w:trPr>
        <w:tc>
          <w:tcPr>
            <w:tcW w:w="1620" w:type="dxa"/>
            <w:vMerge/>
            <w:vAlign w:val="center"/>
          </w:tcPr>
          <w:p w14:paraId="292FCCAF" w14:textId="77777777" w:rsidR="00940626" w:rsidRPr="00503521" w:rsidRDefault="00940626" w:rsidP="0060557E">
            <w:pPr>
              <w:pStyle w:val="TAC"/>
            </w:pPr>
          </w:p>
        </w:tc>
        <w:tc>
          <w:tcPr>
            <w:tcW w:w="1283" w:type="dxa"/>
            <w:vMerge w:val="restart"/>
            <w:vAlign w:val="center"/>
          </w:tcPr>
          <w:p w14:paraId="29CC1A23" w14:textId="77777777" w:rsidR="00940626" w:rsidRPr="00503521" w:rsidRDefault="00940626" w:rsidP="0060557E">
            <w:pPr>
              <w:pStyle w:val="TAC"/>
            </w:pPr>
            <w:r w:rsidRPr="00503521">
              <w:t>2</w:t>
            </w:r>
          </w:p>
        </w:tc>
        <w:tc>
          <w:tcPr>
            <w:tcW w:w="1057" w:type="dxa"/>
            <w:vAlign w:val="center"/>
          </w:tcPr>
          <w:p w14:paraId="16136BE9" w14:textId="77777777" w:rsidR="00940626" w:rsidRPr="00503521" w:rsidRDefault="00940626" w:rsidP="0060557E">
            <w:pPr>
              <w:pStyle w:val="TAC"/>
            </w:pPr>
            <w:r w:rsidRPr="00503521">
              <w:t>n5</w:t>
            </w:r>
          </w:p>
        </w:tc>
        <w:tc>
          <w:tcPr>
            <w:tcW w:w="1170" w:type="dxa"/>
            <w:vAlign w:val="center"/>
          </w:tcPr>
          <w:p w14:paraId="021F9028" w14:textId="77777777" w:rsidR="00940626" w:rsidRPr="00503521" w:rsidRDefault="00940626" w:rsidP="0060557E">
            <w:pPr>
              <w:pStyle w:val="TAC"/>
            </w:pPr>
            <w:r w:rsidRPr="00503521">
              <w:t>23</w:t>
            </w:r>
          </w:p>
        </w:tc>
        <w:tc>
          <w:tcPr>
            <w:tcW w:w="1260" w:type="dxa"/>
            <w:vMerge/>
            <w:vAlign w:val="center"/>
          </w:tcPr>
          <w:p w14:paraId="0FE9FF17" w14:textId="77777777" w:rsidR="00940626" w:rsidRPr="00503521" w:rsidRDefault="00940626" w:rsidP="0060557E">
            <w:pPr>
              <w:pStyle w:val="TAC"/>
            </w:pPr>
          </w:p>
        </w:tc>
        <w:tc>
          <w:tcPr>
            <w:tcW w:w="1170" w:type="dxa"/>
            <w:vAlign w:val="center"/>
          </w:tcPr>
          <w:p w14:paraId="1EEBBD72" w14:textId="77777777" w:rsidR="00940626" w:rsidRPr="00503521" w:rsidRDefault="00940626" w:rsidP="0060557E">
            <w:pPr>
              <w:pStyle w:val="TAC"/>
            </w:pPr>
            <w:r w:rsidRPr="00503521">
              <w:t>4</w:t>
            </w:r>
          </w:p>
        </w:tc>
        <w:tc>
          <w:tcPr>
            <w:tcW w:w="1080" w:type="dxa"/>
            <w:vMerge w:val="restart"/>
            <w:vAlign w:val="center"/>
          </w:tcPr>
          <w:p w14:paraId="54CF8FB6" w14:textId="77777777" w:rsidR="00940626" w:rsidRPr="00503521" w:rsidRDefault="00940626" w:rsidP="0060557E">
            <w:pPr>
              <w:pStyle w:val="TAC"/>
            </w:pPr>
            <w:r w:rsidRPr="00503521">
              <w:t>20.0</w:t>
            </w:r>
          </w:p>
        </w:tc>
      </w:tr>
      <w:tr w:rsidR="00940626" w:rsidRPr="00503521" w14:paraId="2758BC09" w14:textId="77777777" w:rsidTr="00731A09">
        <w:tblPrEx>
          <w:jc w:val="center"/>
        </w:tblPrEx>
        <w:trPr>
          <w:trHeight w:val="50"/>
          <w:jc w:val="center"/>
        </w:trPr>
        <w:tc>
          <w:tcPr>
            <w:tcW w:w="1620" w:type="dxa"/>
            <w:vMerge/>
            <w:tcBorders>
              <w:bottom w:val="single" w:sz="4" w:space="0" w:color="000000"/>
            </w:tcBorders>
            <w:vAlign w:val="center"/>
          </w:tcPr>
          <w:p w14:paraId="725EED5F" w14:textId="77777777" w:rsidR="00940626" w:rsidRPr="00503521" w:rsidRDefault="00940626" w:rsidP="00731A09">
            <w:pPr>
              <w:pStyle w:val="NoSpacing"/>
              <w:rPr>
                <w:rFonts w:ascii="Arial" w:hAnsi="Arial" w:cs="Arial"/>
                <w:sz w:val="18"/>
                <w:szCs w:val="18"/>
              </w:rPr>
            </w:pPr>
          </w:p>
        </w:tc>
        <w:tc>
          <w:tcPr>
            <w:tcW w:w="1283" w:type="dxa"/>
            <w:vMerge/>
            <w:vAlign w:val="center"/>
          </w:tcPr>
          <w:p w14:paraId="3EC545C1" w14:textId="77777777" w:rsidR="00940626" w:rsidRPr="00503521" w:rsidRDefault="00940626" w:rsidP="00731A09">
            <w:pPr>
              <w:pStyle w:val="NoSpacing"/>
              <w:rPr>
                <w:rFonts w:ascii="Arial" w:hAnsi="Arial" w:cs="Arial"/>
                <w:sz w:val="18"/>
                <w:szCs w:val="18"/>
              </w:rPr>
            </w:pPr>
          </w:p>
        </w:tc>
        <w:tc>
          <w:tcPr>
            <w:tcW w:w="1057" w:type="dxa"/>
            <w:vAlign w:val="center"/>
          </w:tcPr>
          <w:p w14:paraId="3111DADA" w14:textId="77777777" w:rsidR="00940626" w:rsidRPr="00503521" w:rsidRDefault="00940626" w:rsidP="00731A09">
            <w:pPr>
              <w:pStyle w:val="NoSpacing"/>
              <w:rPr>
                <w:rFonts w:ascii="Arial" w:hAnsi="Arial" w:cs="Arial"/>
                <w:sz w:val="18"/>
                <w:szCs w:val="18"/>
              </w:rPr>
            </w:pPr>
            <w:r w:rsidRPr="00503521">
              <w:rPr>
                <w:rFonts w:ascii="Arial" w:hAnsi="Arial" w:cs="Arial"/>
                <w:sz w:val="18"/>
                <w:szCs w:val="18"/>
              </w:rPr>
              <w:t>n77</w:t>
            </w:r>
          </w:p>
        </w:tc>
        <w:tc>
          <w:tcPr>
            <w:tcW w:w="1170" w:type="dxa"/>
            <w:vAlign w:val="center"/>
          </w:tcPr>
          <w:p w14:paraId="15059997" w14:textId="77777777" w:rsidR="00940626" w:rsidRPr="00503521" w:rsidRDefault="00940626" w:rsidP="00731A09">
            <w:pPr>
              <w:pStyle w:val="NoSpacing"/>
              <w:rPr>
                <w:rFonts w:ascii="Arial" w:hAnsi="Arial" w:cs="Arial"/>
                <w:sz w:val="18"/>
                <w:szCs w:val="18"/>
              </w:rPr>
            </w:pPr>
            <w:r w:rsidRPr="00503521">
              <w:rPr>
                <w:rFonts w:ascii="Arial" w:hAnsi="Arial" w:cs="Arial"/>
                <w:sz w:val="18"/>
                <w:szCs w:val="18"/>
              </w:rPr>
              <w:t>23</w:t>
            </w:r>
          </w:p>
        </w:tc>
        <w:tc>
          <w:tcPr>
            <w:tcW w:w="1260" w:type="dxa"/>
            <w:vMerge/>
            <w:vAlign w:val="center"/>
          </w:tcPr>
          <w:p w14:paraId="12E1F8C5" w14:textId="77777777" w:rsidR="00940626" w:rsidRPr="00503521" w:rsidRDefault="00940626" w:rsidP="00731A09">
            <w:pPr>
              <w:pStyle w:val="NoSpacing"/>
              <w:rPr>
                <w:rFonts w:ascii="Arial" w:hAnsi="Arial" w:cs="Arial"/>
                <w:sz w:val="18"/>
                <w:szCs w:val="18"/>
              </w:rPr>
            </w:pPr>
          </w:p>
        </w:tc>
        <w:tc>
          <w:tcPr>
            <w:tcW w:w="1170" w:type="dxa"/>
            <w:vAlign w:val="center"/>
          </w:tcPr>
          <w:p w14:paraId="021158EA" w14:textId="77777777" w:rsidR="00940626" w:rsidRPr="00503521" w:rsidRDefault="00940626" w:rsidP="00731A09">
            <w:pPr>
              <w:pStyle w:val="NoSpacing"/>
              <w:rPr>
                <w:rFonts w:ascii="Arial" w:hAnsi="Arial" w:cs="Arial"/>
                <w:sz w:val="18"/>
                <w:szCs w:val="18"/>
              </w:rPr>
            </w:pPr>
            <w:r w:rsidRPr="00503521">
              <w:rPr>
                <w:rFonts w:ascii="Arial" w:hAnsi="Arial" w:cs="Arial"/>
                <w:sz w:val="18"/>
                <w:szCs w:val="18"/>
              </w:rPr>
              <w:t>1</w:t>
            </w:r>
          </w:p>
        </w:tc>
        <w:tc>
          <w:tcPr>
            <w:tcW w:w="1080" w:type="dxa"/>
            <w:vMerge/>
            <w:vAlign w:val="center"/>
          </w:tcPr>
          <w:p w14:paraId="6E8CB716" w14:textId="77777777" w:rsidR="00940626" w:rsidRPr="00503521" w:rsidRDefault="00940626" w:rsidP="00731A09">
            <w:pPr>
              <w:pStyle w:val="NoSpacing"/>
              <w:rPr>
                <w:rFonts w:ascii="Arial" w:hAnsi="Arial" w:cs="Arial"/>
                <w:sz w:val="18"/>
                <w:szCs w:val="18"/>
              </w:rPr>
            </w:pPr>
          </w:p>
        </w:tc>
      </w:tr>
    </w:tbl>
    <w:p w14:paraId="12326530" w14:textId="77777777" w:rsidR="00940626" w:rsidRPr="00503521" w:rsidRDefault="00940626" w:rsidP="003A2CFC"/>
    <w:p w14:paraId="32609397" w14:textId="7CB8D852" w:rsidR="00940626" w:rsidRPr="00503521" w:rsidRDefault="00940626" w:rsidP="003A2CFC">
      <w:r w:rsidRPr="00503521">
        <w:t xml:space="preserve">For the MSD requirements, the required values are summarized in the </w:t>
      </w:r>
      <w:r w:rsidRPr="00503521">
        <w:rPr>
          <w:lang w:eastAsia="ja-JP"/>
        </w:rPr>
        <w:t xml:space="preserve">Table </w:t>
      </w:r>
      <w:r w:rsidRPr="00503521">
        <w:t>5.7.4.1-2 based on discussion above.</w:t>
      </w:r>
    </w:p>
    <w:p w14:paraId="3E0AE7B0" w14:textId="5A4FB0AF" w:rsidR="00940626" w:rsidRPr="00503521" w:rsidRDefault="00940626" w:rsidP="00940626">
      <w:pPr>
        <w:pStyle w:val="TH"/>
        <w:rPr>
          <w:rFonts w:cs="Arial"/>
          <w:lang w:eastAsia="zh-CN"/>
        </w:rPr>
      </w:pPr>
      <w:r w:rsidRPr="00503521">
        <w:rPr>
          <w:rFonts w:cs="Arial"/>
          <w:lang w:eastAsia="ja-JP"/>
        </w:rPr>
        <w:t xml:space="preserve">Table </w:t>
      </w:r>
      <w:r w:rsidRPr="00503521">
        <w:rPr>
          <w:rFonts w:cs="Arial"/>
        </w:rPr>
        <w:t>5.7.4.1-2</w:t>
      </w:r>
      <w:r w:rsidRPr="00503521">
        <w:rPr>
          <w:rFonts w:cs="Arial"/>
          <w:lang w:eastAsia="zh-CN"/>
        </w:rPr>
        <w:t>: 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503521" w:rsidRPr="00503521" w14:paraId="7245C44C" w14:textId="77777777" w:rsidTr="00731A09">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36730FD" w14:textId="77777777" w:rsidR="00940626" w:rsidRPr="00503521" w:rsidRDefault="00940626" w:rsidP="00731A09">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8CF42E2" w14:textId="77777777" w:rsidR="00940626" w:rsidRPr="00503521" w:rsidRDefault="00940626" w:rsidP="00731A09">
            <w:pPr>
              <w:pStyle w:val="TAH"/>
              <w:rPr>
                <w:rFonts w:cs="Arial"/>
              </w:rPr>
            </w:pPr>
            <w:r w:rsidRPr="00503521">
              <w:rPr>
                <w:rFonts w:cs="Arial"/>
              </w:rPr>
              <w:t>Source of IMD</w:t>
            </w:r>
          </w:p>
        </w:tc>
      </w:tr>
      <w:tr w:rsidR="00503521" w:rsidRPr="00503521" w14:paraId="0D06F6F9" w14:textId="77777777" w:rsidTr="00731A0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9887C89" w14:textId="77777777" w:rsidR="00940626" w:rsidRPr="00503521" w:rsidRDefault="00940626" w:rsidP="00731A09">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41E8763" w14:textId="77777777" w:rsidR="00940626" w:rsidRPr="00503521" w:rsidRDefault="00940626" w:rsidP="00731A09">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23C9EEF" w14:textId="77777777" w:rsidR="00940626" w:rsidRPr="00503521" w:rsidRDefault="00940626" w:rsidP="00731A09">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0AA9F29F" w14:textId="77777777" w:rsidR="00940626" w:rsidRPr="00503521" w:rsidRDefault="00940626" w:rsidP="00731A09">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34CD6F4A" w14:textId="77777777" w:rsidR="00940626" w:rsidRPr="00503521" w:rsidRDefault="00940626" w:rsidP="00731A09">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48334632" w14:textId="77777777" w:rsidR="00940626" w:rsidRPr="00503521" w:rsidRDefault="00940626" w:rsidP="00731A09">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218BD9C" w14:textId="77777777" w:rsidR="00940626" w:rsidRPr="00503521" w:rsidRDefault="00940626" w:rsidP="00731A09">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A2EF485" w14:textId="77777777" w:rsidR="00940626" w:rsidRPr="00503521" w:rsidRDefault="00940626" w:rsidP="00731A09">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6676D0E" w14:textId="77777777" w:rsidR="00940626" w:rsidRPr="00503521" w:rsidRDefault="00940626" w:rsidP="00731A09">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38CF8AA7" w14:textId="77777777" w:rsidR="00940626" w:rsidRPr="00503521" w:rsidRDefault="00940626" w:rsidP="00731A09">
            <w:pPr>
              <w:pStyle w:val="TAH"/>
              <w:rPr>
                <w:rFonts w:cs="Arial"/>
              </w:rPr>
            </w:pPr>
          </w:p>
        </w:tc>
      </w:tr>
      <w:tr w:rsidR="00503521" w:rsidRPr="00503521" w14:paraId="0EBE0C89" w14:textId="77777777" w:rsidTr="00731A09">
        <w:trPr>
          <w:trHeight w:val="187"/>
          <w:jc w:val="center"/>
        </w:trPr>
        <w:tc>
          <w:tcPr>
            <w:tcW w:w="2007" w:type="dxa"/>
            <w:tcBorders>
              <w:top w:val="single" w:sz="4" w:space="0" w:color="auto"/>
              <w:left w:val="single" w:sz="4" w:space="0" w:color="auto"/>
              <w:bottom w:val="nil"/>
              <w:right w:val="single" w:sz="4" w:space="0" w:color="auto"/>
            </w:tcBorders>
            <w:hideMark/>
          </w:tcPr>
          <w:p w14:paraId="5F3D5AD0" w14:textId="77777777" w:rsidR="00940626" w:rsidRPr="00503521" w:rsidRDefault="00940626" w:rsidP="00731A09">
            <w:pPr>
              <w:pStyle w:val="TAC"/>
              <w:rPr>
                <w:rFonts w:cs="Arial"/>
                <w:lang w:val="en-US" w:eastAsia="zh-CN"/>
              </w:rPr>
            </w:pPr>
            <w:bookmarkStart w:id="417" w:name="_Hlk153383334"/>
            <w:r w:rsidRPr="00503521">
              <w:rPr>
                <w:rFonts w:cs="Arial"/>
                <w:szCs w:val="18"/>
              </w:rPr>
              <w:t>CA_n5</w:t>
            </w:r>
            <w:r w:rsidRPr="00503521">
              <w:rPr>
                <w:rFonts w:cs="Arial"/>
                <w:szCs w:val="18"/>
                <w:lang w:val="en-US" w:eastAsia="zh-CN"/>
              </w:rPr>
              <w:t>-</w:t>
            </w:r>
            <w:r w:rsidRPr="00503521">
              <w:rPr>
                <w:rFonts w:cs="Arial"/>
                <w:szCs w:val="18"/>
              </w:rPr>
              <w:t>n77</w:t>
            </w:r>
          </w:p>
        </w:tc>
        <w:tc>
          <w:tcPr>
            <w:tcW w:w="1145" w:type="dxa"/>
            <w:gridSpan w:val="2"/>
            <w:tcBorders>
              <w:top w:val="single" w:sz="4" w:space="0" w:color="auto"/>
              <w:left w:val="single" w:sz="4" w:space="0" w:color="auto"/>
              <w:bottom w:val="single" w:sz="4" w:space="0" w:color="auto"/>
              <w:right w:val="single" w:sz="4" w:space="0" w:color="auto"/>
            </w:tcBorders>
            <w:hideMark/>
          </w:tcPr>
          <w:p w14:paraId="4FD1CBC8" w14:textId="77777777" w:rsidR="00940626" w:rsidRPr="00503521" w:rsidRDefault="00940626" w:rsidP="00731A09">
            <w:pPr>
              <w:pStyle w:val="TAC"/>
              <w:rPr>
                <w:rFonts w:cs="Arial"/>
                <w:lang w:val="en-US" w:eastAsia="zh-CN"/>
              </w:rPr>
            </w:pPr>
            <w:r w:rsidRPr="00503521">
              <w:rPr>
                <w:rFonts w:cs="Arial"/>
                <w:szCs w:val="18"/>
              </w:rPr>
              <w:t>5</w:t>
            </w:r>
          </w:p>
        </w:tc>
        <w:tc>
          <w:tcPr>
            <w:tcW w:w="983" w:type="dxa"/>
            <w:tcBorders>
              <w:top w:val="single" w:sz="4" w:space="0" w:color="auto"/>
              <w:left w:val="single" w:sz="4" w:space="0" w:color="auto"/>
              <w:bottom w:val="single" w:sz="4" w:space="0" w:color="auto"/>
              <w:right w:val="single" w:sz="4" w:space="0" w:color="auto"/>
            </w:tcBorders>
            <w:hideMark/>
          </w:tcPr>
          <w:p w14:paraId="3E8398EA" w14:textId="77777777" w:rsidR="00940626" w:rsidRPr="00503521" w:rsidRDefault="00940626" w:rsidP="00731A09">
            <w:pPr>
              <w:pStyle w:val="TAC"/>
              <w:rPr>
                <w:rFonts w:cs="Arial"/>
                <w:lang w:val="en-US" w:eastAsia="zh-CN"/>
              </w:rPr>
            </w:pPr>
            <w:r w:rsidRPr="00503521">
              <w:rPr>
                <w:rFonts w:cs="Arial"/>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598E1A01" w14:textId="77777777" w:rsidR="00940626" w:rsidRPr="00503521" w:rsidRDefault="00940626" w:rsidP="00731A09">
            <w:pPr>
              <w:pStyle w:val="TAC"/>
              <w:rPr>
                <w:rFonts w:cs="Arial"/>
                <w:lang w:val="en-US" w:eastAsia="zh-CN"/>
              </w:rPr>
            </w:pPr>
            <w:r w:rsidRPr="00503521">
              <w:rPr>
                <w:rFonts w:cs="Arial"/>
                <w:szCs w:val="18"/>
              </w:rPr>
              <w:t>5</w:t>
            </w:r>
          </w:p>
        </w:tc>
        <w:tc>
          <w:tcPr>
            <w:tcW w:w="900" w:type="dxa"/>
            <w:tcBorders>
              <w:top w:val="single" w:sz="4" w:space="0" w:color="auto"/>
              <w:left w:val="single" w:sz="4" w:space="0" w:color="auto"/>
              <w:bottom w:val="single" w:sz="4" w:space="0" w:color="auto"/>
              <w:right w:val="single" w:sz="4" w:space="0" w:color="auto"/>
            </w:tcBorders>
            <w:hideMark/>
          </w:tcPr>
          <w:p w14:paraId="3B887FC4" w14:textId="77777777" w:rsidR="00940626" w:rsidRPr="00503521" w:rsidRDefault="00940626" w:rsidP="00731A09">
            <w:pPr>
              <w:pStyle w:val="TAC"/>
              <w:rPr>
                <w:rFonts w:cs="Arial"/>
                <w:lang w:val="en-US" w:eastAsia="zh-CN"/>
              </w:rPr>
            </w:pPr>
            <w:r w:rsidRPr="00503521">
              <w:rPr>
                <w:rFonts w:cs="Arial"/>
                <w:szCs w:val="18"/>
              </w:rPr>
              <w:t>25</w:t>
            </w:r>
          </w:p>
        </w:tc>
        <w:tc>
          <w:tcPr>
            <w:tcW w:w="990" w:type="dxa"/>
            <w:tcBorders>
              <w:top w:val="single" w:sz="4" w:space="0" w:color="auto"/>
              <w:left w:val="single" w:sz="4" w:space="0" w:color="auto"/>
              <w:bottom w:val="single" w:sz="4" w:space="0" w:color="auto"/>
              <w:right w:val="single" w:sz="4" w:space="0" w:color="auto"/>
            </w:tcBorders>
            <w:hideMark/>
          </w:tcPr>
          <w:p w14:paraId="7E9A4F27" w14:textId="77777777" w:rsidR="00940626" w:rsidRPr="00503521" w:rsidRDefault="00940626" w:rsidP="00731A09">
            <w:pPr>
              <w:pStyle w:val="TAC"/>
              <w:rPr>
                <w:rFonts w:cs="Arial"/>
                <w:lang w:val="en-US" w:eastAsia="zh-CN"/>
              </w:rPr>
            </w:pPr>
            <w:r w:rsidRPr="00503521">
              <w:rPr>
                <w:rFonts w:cs="Arial"/>
                <w:szCs w:val="18"/>
              </w:rPr>
              <w:t>889</w:t>
            </w:r>
          </w:p>
        </w:tc>
        <w:tc>
          <w:tcPr>
            <w:tcW w:w="959" w:type="dxa"/>
            <w:tcBorders>
              <w:top w:val="single" w:sz="4" w:space="0" w:color="auto"/>
              <w:left w:val="single" w:sz="4" w:space="0" w:color="auto"/>
              <w:bottom w:val="single" w:sz="4" w:space="0" w:color="auto"/>
              <w:right w:val="single" w:sz="4" w:space="0" w:color="auto"/>
            </w:tcBorders>
            <w:hideMark/>
          </w:tcPr>
          <w:p w14:paraId="00DB79EB" w14:textId="77777777" w:rsidR="00940626" w:rsidRPr="00503521" w:rsidRDefault="00940626" w:rsidP="00731A09">
            <w:pPr>
              <w:pStyle w:val="TAC"/>
              <w:rPr>
                <w:rFonts w:cs="Arial"/>
                <w:lang w:val="en-US" w:eastAsia="zh-CN"/>
              </w:rPr>
            </w:pPr>
            <w:r w:rsidRPr="00503521">
              <w:rPr>
                <w:rFonts w:cs="Arial"/>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EE0CB76" w14:textId="77777777" w:rsidR="00940626" w:rsidRPr="00503521" w:rsidRDefault="00940626" w:rsidP="00731A09">
            <w:pPr>
              <w:pStyle w:val="TAC"/>
              <w:rPr>
                <w:rFonts w:cs="Arial"/>
                <w:lang w:val="en-US" w:eastAsia="zh-CN"/>
              </w:rPr>
            </w:pPr>
            <w:r w:rsidRPr="0050352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EA7CAF" w14:textId="77777777" w:rsidR="00940626" w:rsidRPr="00503521" w:rsidRDefault="00940626" w:rsidP="00731A09">
            <w:pPr>
              <w:pStyle w:val="TAC"/>
              <w:rPr>
                <w:rFonts w:cs="Arial"/>
                <w:lang w:eastAsia="zh-CN"/>
              </w:rPr>
            </w:pPr>
            <w:r w:rsidRPr="00503521">
              <w:rPr>
                <w:rFonts w:cs="Arial"/>
                <w:szCs w:val="18"/>
              </w:rPr>
              <w:t>IMD4</w:t>
            </w:r>
          </w:p>
        </w:tc>
      </w:tr>
      <w:tr w:rsidR="00503521" w:rsidRPr="00503521" w14:paraId="36D42DC4" w14:textId="77777777" w:rsidTr="00731A09">
        <w:trPr>
          <w:trHeight w:val="187"/>
          <w:jc w:val="center"/>
        </w:trPr>
        <w:tc>
          <w:tcPr>
            <w:tcW w:w="2007" w:type="dxa"/>
            <w:tcBorders>
              <w:top w:val="nil"/>
              <w:left w:val="single" w:sz="4" w:space="0" w:color="auto"/>
              <w:bottom w:val="nil"/>
              <w:right w:val="single" w:sz="4" w:space="0" w:color="auto"/>
            </w:tcBorders>
          </w:tcPr>
          <w:p w14:paraId="2BF397C5" w14:textId="77777777" w:rsidR="00940626" w:rsidRPr="00503521" w:rsidRDefault="00940626" w:rsidP="00731A09">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3B123CA7" w14:textId="77777777" w:rsidR="00940626" w:rsidRPr="00503521" w:rsidRDefault="00940626" w:rsidP="00731A09">
            <w:pPr>
              <w:pStyle w:val="TAC"/>
              <w:rPr>
                <w:rFonts w:cs="Arial"/>
                <w:lang w:val="en-US" w:eastAsia="zh-CN"/>
              </w:rPr>
            </w:pPr>
            <w:r w:rsidRPr="00503521">
              <w:rPr>
                <w:rFonts w:cs="Arial"/>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45ADB593" w14:textId="77777777" w:rsidR="00940626" w:rsidRPr="00503521" w:rsidRDefault="00940626" w:rsidP="00731A09">
            <w:pPr>
              <w:pStyle w:val="TAC"/>
              <w:rPr>
                <w:rFonts w:cs="Arial"/>
                <w:lang w:val="en-US" w:eastAsia="zh-CN"/>
              </w:rPr>
            </w:pPr>
            <w:r w:rsidRPr="00503521">
              <w:rPr>
                <w:rFonts w:cs="Arial"/>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341B9940" w14:textId="77777777" w:rsidR="00940626" w:rsidRPr="00503521" w:rsidRDefault="00940626" w:rsidP="00731A09">
            <w:pPr>
              <w:pStyle w:val="TAC"/>
              <w:rPr>
                <w:rFonts w:cs="Arial"/>
                <w:lang w:val="en-US" w:eastAsia="zh-CN"/>
              </w:rPr>
            </w:pPr>
            <w:r w:rsidRPr="00503521">
              <w:rPr>
                <w:rFonts w:cs="Arial"/>
                <w:szCs w:val="18"/>
              </w:rPr>
              <w:t>10</w:t>
            </w:r>
          </w:p>
        </w:tc>
        <w:tc>
          <w:tcPr>
            <w:tcW w:w="900" w:type="dxa"/>
            <w:tcBorders>
              <w:top w:val="single" w:sz="4" w:space="0" w:color="auto"/>
              <w:left w:val="single" w:sz="4" w:space="0" w:color="auto"/>
              <w:bottom w:val="single" w:sz="4" w:space="0" w:color="auto"/>
              <w:right w:val="single" w:sz="4" w:space="0" w:color="auto"/>
            </w:tcBorders>
            <w:hideMark/>
          </w:tcPr>
          <w:p w14:paraId="21D305B7" w14:textId="77777777" w:rsidR="00940626" w:rsidRPr="00503521" w:rsidRDefault="00940626" w:rsidP="00731A09">
            <w:pPr>
              <w:pStyle w:val="TAC"/>
              <w:rPr>
                <w:rFonts w:cs="Arial"/>
                <w:lang w:val="en-US" w:eastAsia="zh-CN"/>
              </w:rPr>
            </w:pPr>
            <w:r w:rsidRPr="00503521">
              <w:rPr>
                <w:rFonts w:cs="Arial"/>
                <w:szCs w:val="18"/>
              </w:rPr>
              <w:t>50</w:t>
            </w:r>
          </w:p>
        </w:tc>
        <w:tc>
          <w:tcPr>
            <w:tcW w:w="990" w:type="dxa"/>
            <w:tcBorders>
              <w:top w:val="single" w:sz="4" w:space="0" w:color="auto"/>
              <w:left w:val="single" w:sz="4" w:space="0" w:color="auto"/>
              <w:bottom w:val="single" w:sz="4" w:space="0" w:color="auto"/>
              <w:right w:val="single" w:sz="4" w:space="0" w:color="auto"/>
            </w:tcBorders>
            <w:hideMark/>
          </w:tcPr>
          <w:p w14:paraId="378F12AD" w14:textId="77777777" w:rsidR="00940626" w:rsidRPr="00503521" w:rsidRDefault="00940626" w:rsidP="00731A09">
            <w:pPr>
              <w:pStyle w:val="TAC"/>
              <w:rPr>
                <w:rFonts w:cs="Arial"/>
                <w:lang w:val="en-US" w:eastAsia="zh-CN"/>
              </w:rPr>
            </w:pPr>
            <w:r w:rsidRPr="00503521">
              <w:rPr>
                <w:rFonts w:cs="Arial"/>
                <w:szCs w:val="18"/>
              </w:rPr>
              <w:t>3421</w:t>
            </w:r>
          </w:p>
        </w:tc>
        <w:tc>
          <w:tcPr>
            <w:tcW w:w="959" w:type="dxa"/>
            <w:tcBorders>
              <w:top w:val="single" w:sz="4" w:space="0" w:color="auto"/>
              <w:left w:val="single" w:sz="4" w:space="0" w:color="auto"/>
              <w:bottom w:val="single" w:sz="4" w:space="0" w:color="auto"/>
              <w:right w:val="single" w:sz="4" w:space="0" w:color="auto"/>
            </w:tcBorders>
            <w:hideMark/>
          </w:tcPr>
          <w:p w14:paraId="06CC3E7C" w14:textId="77777777" w:rsidR="00940626" w:rsidRPr="00503521" w:rsidRDefault="00940626" w:rsidP="00731A09">
            <w:pPr>
              <w:pStyle w:val="TAC"/>
              <w:rPr>
                <w:rFonts w:cs="Arial"/>
                <w:lang w:val="en-US" w:eastAsia="zh-CN"/>
              </w:rPr>
            </w:pPr>
            <w:r w:rsidRPr="00503521">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485C109" w14:textId="77777777" w:rsidR="00940626" w:rsidRPr="00503521" w:rsidRDefault="00940626" w:rsidP="00731A09">
            <w:pPr>
              <w:pStyle w:val="TAC"/>
              <w:rPr>
                <w:rFonts w:cs="Arial"/>
                <w:lang w:val="en-US" w:eastAsia="zh-CN"/>
              </w:rPr>
            </w:pPr>
            <w:r w:rsidRPr="0050352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4B53A0" w14:textId="77777777" w:rsidR="00940626" w:rsidRPr="00503521" w:rsidRDefault="00940626" w:rsidP="00731A09">
            <w:pPr>
              <w:pStyle w:val="TAC"/>
              <w:rPr>
                <w:rFonts w:cs="Arial"/>
                <w:lang w:eastAsia="zh-CN"/>
              </w:rPr>
            </w:pPr>
            <w:r w:rsidRPr="00503521">
              <w:rPr>
                <w:rFonts w:cs="Arial"/>
                <w:szCs w:val="18"/>
              </w:rPr>
              <w:t>N/A</w:t>
            </w:r>
          </w:p>
        </w:tc>
      </w:tr>
      <w:tr w:rsidR="00503521" w:rsidRPr="00503521" w14:paraId="6CF1720F" w14:textId="77777777" w:rsidTr="00731A09">
        <w:trPr>
          <w:trHeight w:val="187"/>
          <w:jc w:val="center"/>
        </w:trPr>
        <w:tc>
          <w:tcPr>
            <w:tcW w:w="2007" w:type="dxa"/>
            <w:tcBorders>
              <w:top w:val="nil"/>
              <w:left w:val="single" w:sz="4" w:space="0" w:color="auto"/>
              <w:bottom w:val="nil"/>
              <w:right w:val="single" w:sz="4" w:space="0" w:color="auto"/>
            </w:tcBorders>
            <w:shd w:val="clear" w:color="auto" w:fill="auto"/>
          </w:tcPr>
          <w:p w14:paraId="04EC8FCC" w14:textId="77777777" w:rsidR="00940626" w:rsidRPr="00503521" w:rsidRDefault="00940626" w:rsidP="00731A09">
            <w:pPr>
              <w:pStyle w:val="TAC"/>
              <w:rPr>
                <w:rFonts w:cs="Arial"/>
                <w:lang w:val="en-US" w:eastAsia="zh-CN"/>
              </w:rPr>
            </w:pPr>
            <w:bookmarkStart w:id="418" w:name="_Hlk153383286"/>
          </w:p>
        </w:tc>
        <w:tc>
          <w:tcPr>
            <w:tcW w:w="1138" w:type="dxa"/>
            <w:tcBorders>
              <w:top w:val="single" w:sz="4" w:space="0" w:color="auto"/>
              <w:left w:val="single" w:sz="4" w:space="0" w:color="auto"/>
              <w:bottom w:val="single" w:sz="4" w:space="0" w:color="auto"/>
              <w:right w:val="single" w:sz="4" w:space="0" w:color="auto"/>
            </w:tcBorders>
          </w:tcPr>
          <w:p w14:paraId="0255458D" w14:textId="77777777" w:rsidR="00940626" w:rsidRPr="00503521" w:rsidRDefault="00940626" w:rsidP="00731A09">
            <w:pPr>
              <w:pStyle w:val="TAC"/>
              <w:rPr>
                <w:rFonts w:cs="Arial"/>
                <w:lang w:val="en-US" w:eastAsia="zh-CN"/>
              </w:rPr>
            </w:pPr>
            <w:r w:rsidRPr="00503521">
              <w:rPr>
                <w:rFonts w:cs="Arial"/>
                <w:szCs w:val="18"/>
              </w:rPr>
              <w:t>n5</w:t>
            </w:r>
          </w:p>
        </w:tc>
        <w:tc>
          <w:tcPr>
            <w:tcW w:w="990" w:type="dxa"/>
            <w:gridSpan w:val="2"/>
            <w:tcBorders>
              <w:top w:val="single" w:sz="4" w:space="0" w:color="auto"/>
              <w:left w:val="single" w:sz="4" w:space="0" w:color="auto"/>
              <w:bottom w:val="single" w:sz="4" w:space="0" w:color="auto"/>
              <w:right w:val="single" w:sz="4" w:space="0" w:color="auto"/>
            </w:tcBorders>
          </w:tcPr>
          <w:p w14:paraId="1C59EDCB" w14:textId="77777777" w:rsidR="00940626" w:rsidRPr="00503521" w:rsidRDefault="00940626" w:rsidP="00731A09">
            <w:pPr>
              <w:pStyle w:val="TAC"/>
              <w:rPr>
                <w:rFonts w:cs="Arial"/>
                <w:lang w:val="en-US" w:eastAsia="zh-CN"/>
              </w:rPr>
            </w:pPr>
            <w:r w:rsidRPr="00503521">
              <w:rPr>
                <w:rFonts w:cs="Arial"/>
                <w:szCs w:val="18"/>
              </w:rPr>
              <w:t>829</w:t>
            </w:r>
          </w:p>
        </w:tc>
        <w:tc>
          <w:tcPr>
            <w:tcW w:w="990" w:type="dxa"/>
            <w:tcBorders>
              <w:top w:val="single" w:sz="4" w:space="0" w:color="auto"/>
              <w:left w:val="single" w:sz="4" w:space="0" w:color="auto"/>
              <w:bottom w:val="single" w:sz="4" w:space="0" w:color="auto"/>
              <w:right w:val="single" w:sz="4" w:space="0" w:color="auto"/>
            </w:tcBorders>
          </w:tcPr>
          <w:p w14:paraId="410447BC" w14:textId="77777777" w:rsidR="00940626" w:rsidRPr="00503521" w:rsidRDefault="00940626" w:rsidP="00731A09">
            <w:pPr>
              <w:pStyle w:val="TAC"/>
              <w:rPr>
                <w:rFonts w:cs="Arial"/>
                <w:lang w:val="en-US" w:eastAsia="zh-CN"/>
              </w:rPr>
            </w:pPr>
            <w:r w:rsidRPr="00503521">
              <w:rPr>
                <w:rFonts w:cs="Arial"/>
                <w:szCs w:val="18"/>
              </w:rPr>
              <w:t>5</w:t>
            </w:r>
          </w:p>
        </w:tc>
        <w:tc>
          <w:tcPr>
            <w:tcW w:w="900" w:type="dxa"/>
            <w:tcBorders>
              <w:top w:val="single" w:sz="4" w:space="0" w:color="auto"/>
              <w:left w:val="single" w:sz="4" w:space="0" w:color="auto"/>
              <w:bottom w:val="single" w:sz="4" w:space="0" w:color="auto"/>
              <w:right w:val="single" w:sz="4" w:space="0" w:color="auto"/>
            </w:tcBorders>
          </w:tcPr>
          <w:p w14:paraId="5C40D09C" w14:textId="77777777" w:rsidR="00940626" w:rsidRPr="00503521" w:rsidRDefault="00940626" w:rsidP="00731A09">
            <w:pPr>
              <w:pStyle w:val="TAC"/>
              <w:rPr>
                <w:rFonts w:cs="Arial"/>
                <w:lang w:val="en-US" w:eastAsia="zh-CN"/>
              </w:rPr>
            </w:pPr>
            <w:r w:rsidRPr="00503521">
              <w:rPr>
                <w:rFonts w:cs="Arial"/>
                <w:szCs w:val="18"/>
              </w:rPr>
              <w:t>25</w:t>
            </w:r>
          </w:p>
        </w:tc>
        <w:tc>
          <w:tcPr>
            <w:tcW w:w="990" w:type="dxa"/>
            <w:tcBorders>
              <w:top w:val="single" w:sz="4" w:space="0" w:color="auto"/>
              <w:left w:val="single" w:sz="4" w:space="0" w:color="auto"/>
              <w:bottom w:val="single" w:sz="4" w:space="0" w:color="auto"/>
              <w:right w:val="single" w:sz="4" w:space="0" w:color="auto"/>
            </w:tcBorders>
          </w:tcPr>
          <w:p w14:paraId="3D8FDE4B" w14:textId="77777777" w:rsidR="00940626" w:rsidRPr="00503521" w:rsidRDefault="00940626" w:rsidP="00731A09">
            <w:pPr>
              <w:pStyle w:val="TAC"/>
              <w:rPr>
                <w:rFonts w:cs="Arial"/>
                <w:lang w:val="en-US" w:eastAsia="zh-CN"/>
              </w:rPr>
            </w:pPr>
            <w:r w:rsidRPr="00503521">
              <w:rPr>
                <w:rFonts w:cs="Arial"/>
                <w:szCs w:val="18"/>
              </w:rPr>
              <w:t>874</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534FB31E" w14:textId="77777777" w:rsidR="00940626" w:rsidRPr="00503521" w:rsidRDefault="00940626" w:rsidP="00731A09">
            <w:pPr>
              <w:pStyle w:val="TAC"/>
              <w:rPr>
                <w:rFonts w:cs="Arial"/>
                <w:lang w:val="en-US" w:eastAsia="zh-CN"/>
              </w:rPr>
            </w:pPr>
            <w:r w:rsidRPr="00503521">
              <w:rPr>
                <w:rFonts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39777DE" w14:textId="77777777" w:rsidR="00940626" w:rsidRPr="00503521" w:rsidRDefault="00940626" w:rsidP="00731A09">
            <w:pPr>
              <w:pStyle w:val="TAC"/>
              <w:rPr>
                <w:rFonts w:cs="Arial"/>
                <w:lang w:val="en-US" w:eastAsia="zh-CN"/>
              </w:rPr>
            </w:pPr>
            <w:r w:rsidRPr="0050352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DE3DB0" w14:textId="77777777" w:rsidR="00940626" w:rsidRPr="00503521" w:rsidRDefault="00940626" w:rsidP="00731A09">
            <w:pPr>
              <w:pStyle w:val="TAC"/>
              <w:rPr>
                <w:rFonts w:cs="Arial"/>
                <w:lang w:eastAsia="zh-CN"/>
              </w:rPr>
            </w:pPr>
            <w:r w:rsidRPr="00503521">
              <w:rPr>
                <w:rFonts w:cs="Arial"/>
                <w:szCs w:val="18"/>
              </w:rPr>
              <w:t>IMD5</w:t>
            </w:r>
          </w:p>
        </w:tc>
      </w:tr>
      <w:tr w:rsidR="00940626" w:rsidRPr="00503521" w14:paraId="37E11941" w14:textId="77777777" w:rsidTr="00731A0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B1A396" w14:textId="77777777" w:rsidR="00940626" w:rsidRPr="00503521" w:rsidRDefault="00940626" w:rsidP="00731A09">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ADD67F8" w14:textId="77777777" w:rsidR="00940626" w:rsidRPr="00503521" w:rsidRDefault="00940626" w:rsidP="00731A09">
            <w:pPr>
              <w:pStyle w:val="TAC"/>
              <w:rPr>
                <w:rFonts w:cs="Arial"/>
                <w:lang w:eastAsia="zh-CN"/>
              </w:rPr>
            </w:pPr>
            <w:r w:rsidRPr="00503521">
              <w:rPr>
                <w:rFonts w:cs="Arial"/>
                <w:szCs w:val="18"/>
              </w:rPr>
              <w:t>n77</w:t>
            </w:r>
          </w:p>
        </w:tc>
        <w:tc>
          <w:tcPr>
            <w:tcW w:w="990" w:type="dxa"/>
            <w:gridSpan w:val="2"/>
            <w:tcBorders>
              <w:top w:val="single" w:sz="4" w:space="0" w:color="auto"/>
              <w:left w:val="single" w:sz="4" w:space="0" w:color="auto"/>
              <w:bottom w:val="single" w:sz="4" w:space="0" w:color="auto"/>
              <w:right w:val="single" w:sz="4" w:space="0" w:color="auto"/>
            </w:tcBorders>
          </w:tcPr>
          <w:p w14:paraId="6AEA4A97" w14:textId="77777777" w:rsidR="00940626" w:rsidRPr="00503521" w:rsidRDefault="00940626" w:rsidP="00731A09">
            <w:pPr>
              <w:pStyle w:val="TAC"/>
              <w:rPr>
                <w:rFonts w:cs="Arial"/>
                <w:lang w:val="en-US" w:eastAsia="zh-CN"/>
              </w:rPr>
            </w:pPr>
            <w:r w:rsidRPr="00503521">
              <w:rPr>
                <w:rFonts w:cs="Arial"/>
                <w:szCs w:val="18"/>
              </w:rPr>
              <w:t>4190</w:t>
            </w:r>
          </w:p>
        </w:tc>
        <w:tc>
          <w:tcPr>
            <w:tcW w:w="990" w:type="dxa"/>
            <w:tcBorders>
              <w:top w:val="single" w:sz="4" w:space="0" w:color="auto"/>
              <w:left w:val="single" w:sz="4" w:space="0" w:color="auto"/>
              <w:bottom w:val="single" w:sz="4" w:space="0" w:color="auto"/>
              <w:right w:val="single" w:sz="4" w:space="0" w:color="auto"/>
            </w:tcBorders>
          </w:tcPr>
          <w:p w14:paraId="393C7738" w14:textId="77777777" w:rsidR="00940626" w:rsidRPr="00503521" w:rsidRDefault="00940626" w:rsidP="00731A09">
            <w:pPr>
              <w:pStyle w:val="TAC"/>
              <w:rPr>
                <w:rFonts w:cs="Arial"/>
              </w:rPr>
            </w:pPr>
            <w:r w:rsidRPr="00503521">
              <w:rPr>
                <w:rFonts w:cs="Arial"/>
                <w:szCs w:val="18"/>
              </w:rPr>
              <w:t>10</w:t>
            </w:r>
          </w:p>
        </w:tc>
        <w:tc>
          <w:tcPr>
            <w:tcW w:w="900" w:type="dxa"/>
            <w:tcBorders>
              <w:top w:val="single" w:sz="4" w:space="0" w:color="auto"/>
              <w:left w:val="single" w:sz="4" w:space="0" w:color="auto"/>
              <w:bottom w:val="single" w:sz="4" w:space="0" w:color="auto"/>
              <w:right w:val="single" w:sz="4" w:space="0" w:color="auto"/>
            </w:tcBorders>
          </w:tcPr>
          <w:p w14:paraId="5FB67CA1" w14:textId="77777777" w:rsidR="00940626" w:rsidRPr="00503521" w:rsidRDefault="00940626" w:rsidP="00731A09">
            <w:pPr>
              <w:pStyle w:val="TAC"/>
              <w:rPr>
                <w:rFonts w:cs="Arial"/>
              </w:rPr>
            </w:pPr>
            <w:r w:rsidRPr="00503521">
              <w:rPr>
                <w:rFonts w:cs="Arial"/>
                <w:szCs w:val="18"/>
              </w:rPr>
              <w:t>50</w:t>
            </w:r>
          </w:p>
        </w:tc>
        <w:tc>
          <w:tcPr>
            <w:tcW w:w="990" w:type="dxa"/>
            <w:tcBorders>
              <w:top w:val="single" w:sz="4" w:space="0" w:color="auto"/>
              <w:left w:val="single" w:sz="4" w:space="0" w:color="auto"/>
              <w:bottom w:val="single" w:sz="4" w:space="0" w:color="auto"/>
              <w:right w:val="single" w:sz="4" w:space="0" w:color="auto"/>
            </w:tcBorders>
          </w:tcPr>
          <w:p w14:paraId="76D80BCB" w14:textId="77777777" w:rsidR="00940626" w:rsidRPr="00503521" w:rsidRDefault="00940626" w:rsidP="00731A09">
            <w:pPr>
              <w:pStyle w:val="TAC"/>
              <w:rPr>
                <w:rFonts w:cs="Arial"/>
                <w:lang w:val="en-US" w:eastAsia="zh-CN"/>
              </w:rPr>
            </w:pPr>
            <w:r w:rsidRPr="00503521">
              <w:rPr>
                <w:rFonts w:cs="Arial"/>
                <w:szCs w:val="18"/>
              </w:rPr>
              <w:t>4190</w:t>
            </w:r>
          </w:p>
        </w:tc>
        <w:tc>
          <w:tcPr>
            <w:tcW w:w="959" w:type="dxa"/>
            <w:tcBorders>
              <w:top w:val="single" w:sz="4" w:space="0" w:color="auto"/>
              <w:left w:val="single" w:sz="4" w:space="0" w:color="auto"/>
              <w:bottom w:val="single" w:sz="4" w:space="0" w:color="auto"/>
              <w:right w:val="single" w:sz="4" w:space="0" w:color="auto"/>
            </w:tcBorders>
          </w:tcPr>
          <w:p w14:paraId="59496CBF" w14:textId="77777777" w:rsidR="00940626" w:rsidRPr="00503521" w:rsidRDefault="00940626" w:rsidP="00731A09">
            <w:pPr>
              <w:pStyle w:val="TAC"/>
              <w:rPr>
                <w:rFonts w:cs="Arial"/>
                <w:lang w:eastAsia="zh-CN"/>
              </w:rPr>
            </w:pPr>
            <w:r w:rsidRPr="0050352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DDBAEB" w14:textId="77777777" w:rsidR="00940626" w:rsidRPr="00503521" w:rsidRDefault="00940626" w:rsidP="00731A09">
            <w:pPr>
              <w:pStyle w:val="TAC"/>
              <w:rPr>
                <w:rFonts w:cs="Arial"/>
                <w:lang w:val="en-US" w:eastAsia="zh-CN"/>
              </w:rPr>
            </w:pPr>
            <w:r w:rsidRPr="0050352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58B9EB" w14:textId="77777777" w:rsidR="00940626" w:rsidRPr="00503521" w:rsidRDefault="00940626" w:rsidP="00731A09">
            <w:pPr>
              <w:pStyle w:val="TAC"/>
              <w:rPr>
                <w:rFonts w:cs="Arial"/>
                <w:lang w:eastAsia="zh-CN"/>
              </w:rPr>
            </w:pPr>
            <w:r w:rsidRPr="00503521">
              <w:rPr>
                <w:rFonts w:cs="Arial"/>
                <w:szCs w:val="18"/>
              </w:rPr>
              <w:t>N/A</w:t>
            </w:r>
          </w:p>
        </w:tc>
      </w:tr>
      <w:bookmarkEnd w:id="417"/>
      <w:bookmarkEnd w:id="418"/>
    </w:tbl>
    <w:p w14:paraId="5192A4E2" w14:textId="77777777" w:rsidR="00940626" w:rsidRPr="00503521" w:rsidRDefault="00940626" w:rsidP="003A2CFC"/>
    <w:p w14:paraId="01CC5CE1" w14:textId="1006B5C5" w:rsidR="00940626" w:rsidRPr="00503521" w:rsidRDefault="00940626" w:rsidP="003A2CFC">
      <w:pPr>
        <w:rPr>
          <w:lang w:eastAsia="zh-CN"/>
        </w:rPr>
      </w:pPr>
      <w:r w:rsidRPr="00503521">
        <w:rPr>
          <w:lang w:eastAsia="zh-CN"/>
        </w:rPr>
        <w:t xml:space="preserve">For the </w:t>
      </w:r>
      <w:r w:rsidRPr="00503521">
        <w:t xml:space="preserve">harmonic mixing requirement to this PC2 UL CA_n5-n77 combo, the requirements are reused from [2] into </w:t>
      </w:r>
      <w:r w:rsidRPr="00503521">
        <w:rPr>
          <w:lang w:eastAsia="ja-JP"/>
        </w:rPr>
        <w:t xml:space="preserve">Table </w:t>
      </w:r>
      <w:r w:rsidRPr="00503521">
        <w:t>5.7.4.1-2.</w:t>
      </w:r>
    </w:p>
    <w:p w14:paraId="1813D0FF" w14:textId="6C77F65E" w:rsidR="00940626" w:rsidRPr="00503521" w:rsidRDefault="00940626" w:rsidP="00940626">
      <w:pPr>
        <w:pStyle w:val="TH"/>
        <w:rPr>
          <w:rFonts w:cs="Arial"/>
        </w:rPr>
      </w:pPr>
      <w:r w:rsidRPr="00503521">
        <w:rPr>
          <w:rFonts w:cs="Arial"/>
          <w:lang w:eastAsia="ja-JP"/>
        </w:rPr>
        <w:t xml:space="preserve">Table </w:t>
      </w:r>
      <w:r w:rsidRPr="00503521">
        <w:rPr>
          <w:rFonts w:cs="Arial"/>
        </w:rPr>
        <w:t xml:space="preserve">5.7.4.1-2 (same as Table </w:t>
      </w:r>
      <w:r w:rsidRPr="00503521">
        <w:rPr>
          <w:rFonts w:cs="Arial"/>
          <w:lang w:eastAsia="ja-JP"/>
        </w:rPr>
        <w:t>7.3A.</w:t>
      </w:r>
      <w:r w:rsidRPr="00503521">
        <w:rPr>
          <w:rFonts w:eastAsia="SimSun" w:cs="Arial"/>
          <w:lang w:eastAsia="zh-CN"/>
        </w:rPr>
        <w:t>4</w:t>
      </w:r>
      <w:r w:rsidRPr="00503521">
        <w:rPr>
          <w:rFonts w:cs="Arial"/>
          <w:lang w:eastAsia="ja-JP"/>
        </w:rPr>
        <w:t>-4</w:t>
      </w:r>
      <w:r w:rsidRPr="00503521">
        <w:rPr>
          <w:rFonts w:cs="Arial"/>
          <w:lang w:eastAsia="zh-CN"/>
        </w:rPr>
        <w:t>a of 38.101-1)</w:t>
      </w:r>
      <w:r w:rsidRPr="00503521">
        <w:rPr>
          <w:rFonts w:cs="Arial"/>
          <w:lang w:eastAsia="ja-JP"/>
        </w:rPr>
        <w:t xml:space="preserve">: </w:t>
      </w:r>
      <w:r w:rsidRPr="00503521">
        <w:rPr>
          <w:rFonts w:cs="Arial"/>
          <w:lang w:val="en-US" w:eastAsia="ja-JP"/>
        </w:rPr>
        <w:t>R</w:t>
      </w:r>
      <w:r w:rsidRPr="00503521">
        <w:rPr>
          <w:rFonts w:cs="Arial"/>
          <w:lang w:eastAsia="ja-JP"/>
        </w:rPr>
        <w:t xml:space="preserve">eference sensitivity exceptions </w:t>
      </w:r>
      <w:r w:rsidRPr="00503521">
        <w:rPr>
          <w:rFonts w:cs="Arial"/>
        </w:rPr>
        <w:t>and uplink/downlink configurations</w:t>
      </w:r>
      <w:r w:rsidRPr="00503521">
        <w:rPr>
          <w:rFonts w:cs="Arial"/>
          <w:lang w:eastAsia="ja-JP"/>
        </w:rPr>
        <w:t xml:space="preserve"> due to harmonic mixing </w:t>
      </w:r>
      <w:r w:rsidRPr="00503521">
        <w:rPr>
          <w:rFonts w:eastAsia="SimSun" w:cs="Arial"/>
          <w:lang w:val="en-US" w:eastAsia="zh-CN"/>
        </w:rPr>
        <w:t xml:space="preserve">from a PC2 aggressor NR UL band </w:t>
      </w:r>
      <w:r w:rsidRPr="00503521">
        <w:rPr>
          <w:rFonts w:cs="Arial"/>
          <w:lang w:eastAsia="ja-JP"/>
        </w:rPr>
        <w:t>for</w:t>
      </w:r>
      <w:r w:rsidRPr="00503521">
        <w:rPr>
          <w:rFonts w:eastAsia="SimSun" w:cs="Arial"/>
          <w:lang w:val="en-US" w:eastAsia="zh-CN"/>
        </w:rPr>
        <w:t xml:space="preserve"> </w:t>
      </w:r>
      <w:r w:rsidRPr="00503521">
        <w:rPr>
          <w:rFonts w:cs="Arial"/>
        </w:rPr>
        <w:t>NR DL CA</w:t>
      </w:r>
      <w:r w:rsidRPr="00503521">
        <w:rPr>
          <w:rFonts w:eastAsia="SimSun" w:cs="Arial"/>
          <w:lang w:val="en-US" w:eastAsia="zh-CN"/>
        </w:rPr>
        <w:t xml:space="preserve"> </w:t>
      </w:r>
      <w:r w:rsidRPr="00503521">
        <w:rPr>
          <w:rFonts w:cs="Arial"/>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503521" w:rsidRPr="00503521" w14:paraId="30C5CE19" w14:textId="77777777" w:rsidTr="00731A0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459563" w14:textId="77777777" w:rsidR="00940626" w:rsidRPr="00503521" w:rsidRDefault="00940626" w:rsidP="00731A09">
            <w:pPr>
              <w:pStyle w:val="TAH"/>
              <w:rPr>
                <w:rFonts w:cs="Arial"/>
              </w:rPr>
            </w:pPr>
            <w:r w:rsidRPr="00503521">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80E423" w14:textId="77777777" w:rsidR="00940626" w:rsidRPr="00503521" w:rsidRDefault="00940626" w:rsidP="00731A09">
            <w:pPr>
              <w:pStyle w:val="TAH"/>
              <w:rPr>
                <w:rFonts w:cs="Arial"/>
              </w:rPr>
            </w:pPr>
            <w:r w:rsidRPr="00503521">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CDF25" w14:textId="77777777" w:rsidR="00940626" w:rsidRPr="00503521" w:rsidRDefault="00940626" w:rsidP="00731A09">
            <w:pPr>
              <w:pStyle w:val="TAH"/>
              <w:rPr>
                <w:rFonts w:cs="Arial"/>
              </w:rPr>
            </w:pPr>
            <w:r w:rsidRPr="00503521">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C69" w14:textId="77777777" w:rsidR="00940626" w:rsidRPr="00503521" w:rsidRDefault="00940626" w:rsidP="00731A09">
            <w:pPr>
              <w:pStyle w:val="TAH"/>
              <w:rPr>
                <w:rFonts w:cs="Arial"/>
                <w:lang w:eastAsia="zh-CN"/>
              </w:rPr>
            </w:pPr>
            <w:r w:rsidRPr="00503521">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513EF" w14:textId="77777777" w:rsidR="00940626" w:rsidRPr="00503521" w:rsidRDefault="00940626" w:rsidP="00731A09">
            <w:pPr>
              <w:pStyle w:val="TAH"/>
              <w:rPr>
                <w:rFonts w:cs="Arial"/>
              </w:rPr>
            </w:pPr>
            <w:r w:rsidRPr="00503521">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AB614" w14:textId="77777777" w:rsidR="00940626" w:rsidRPr="00503521" w:rsidRDefault="00940626" w:rsidP="00731A09">
            <w:pPr>
              <w:pStyle w:val="TAH"/>
              <w:rPr>
                <w:rFonts w:cs="Arial"/>
              </w:rPr>
            </w:pPr>
            <w:r w:rsidRPr="00503521">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7F9A7" w14:textId="77777777" w:rsidR="00940626" w:rsidRPr="00503521" w:rsidRDefault="00940626" w:rsidP="00731A09">
            <w:pPr>
              <w:pStyle w:val="TAH"/>
              <w:rPr>
                <w:rFonts w:cs="Arial"/>
              </w:rPr>
            </w:pPr>
            <w:r w:rsidRPr="00503521">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015414" w14:textId="77777777" w:rsidR="00940626" w:rsidRPr="00503521" w:rsidRDefault="00940626" w:rsidP="00731A09">
            <w:pPr>
              <w:pStyle w:val="TAH"/>
              <w:rPr>
                <w:rFonts w:cs="Arial"/>
                <w:lang w:eastAsia="zh-CN"/>
              </w:rPr>
            </w:pPr>
            <w:r w:rsidRPr="00503521">
              <w:rPr>
                <w:rFonts w:cs="Arial"/>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3905A" w14:textId="77777777" w:rsidR="00940626" w:rsidRPr="00503521" w:rsidRDefault="00940626" w:rsidP="00731A09">
            <w:pPr>
              <w:pStyle w:val="TAH"/>
              <w:rPr>
                <w:rFonts w:cs="Arial"/>
                <w:lang w:eastAsia="zh-CN"/>
              </w:rPr>
            </w:pPr>
            <w:r w:rsidRPr="00503521">
              <w:rPr>
                <w:rFonts w:cs="Arial"/>
                <w:lang w:eastAsia="zh-CN"/>
              </w:rPr>
              <w:t>UL/DL harmonic order</w:t>
            </w:r>
          </w:p>
        </w:tc>
      </w:tr>
      <w:tr w:rsidR="00503521" w:rsidRPr="00503521" w14:paraId="4745142E" w14:textId="77777777" w:rsidTr="00731A0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0633C" w14:textId="77777777" w:rsidR="00940626" w:rsidRPr="00503521" w:rsidRDefault="00940626" w:rsidP="00731A09">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B994" w14:textId="77777777" w:rsidR="00940626" w:rsidRPr="00503521" w:rsidRDefault="00940626" w:rsidP="00731A09">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B593B" w14:textId="77777777" w:rsidR="00940626" w:rsidRPr="00503521" w:rsidRDefault="00940626" w:rsidP="00731A09">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AE6A8" w14:textId="77777777" w:rsidR="00940626" w:rsidRPr="00503521" w:rsidRDefault="00940626" w:rsidP="00731A09">
            <w:pPr>
              <w:pStyle w:val="TAH"/>
              <w:rPr>
                <w:rFonts w:cs="Arial"/>
                <w:lang w:eastAsia="zh-CN"/>
              </w:rPr>
            </w:pPr>
            <w:r w:rsidRPr="00503521">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F73AC" w14:textId="77777777" w:rsidR="00940626" w:rsidRPr="00503521" w:rsidRDefault="00940626" w:rsidP="00731A09">
            <w:pPr>
              <w:pStyle w:val="TAH"/>
              <w:rPr>
                <w:rFonts w:cs="Arial"/>
              </w:rPr>
            </w:pPr>
            <w:r w:rsidRPr="00503521">
              <w:rPr>
                <w:rFonts w:cs="Arial"/>
              </w:rPr>
              <w:t>L</w:t>
            </w:r>
            <w:r w:rsidRPr="00503521">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599FA" w14:textId="77777777" w:rsidR="00940626" w:rsidRPr="00503521" w:rsidRDefault="00940626" w:rsidP="00731A09">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0D579" w14:textId="77777777" w:rsidR="00940626" w:rsidRPr="00503521" w:rsidRDefault="00940626" w:rsidP="00731A09">
            <w:pPr>
              <w:pStyle w:val="TAH"/>
              <w:rPr>
                <w:rFonts w:cs="Arial"/>
              </w:rPr>
            </w:pPr>
            <w:r w:rsidRPr="00503521">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7200" w14:textId="77777777" w:rsidR="00940626" w:rsidRPr="00503521" w:rsidRDefault="00940626" w:rsidP="00731A09">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4B2F" w14:textId="77777777" w:rsidR="00940626" w:rsidRPr="00503521" w:rsidRDefault="00940626" w:rsidP="00731A09">
            <w:pPr>
              <w:spacing w:after="0"/>
              <w:rPr>
                <w:rFonts w:ascii="Arial" w:hAnsi="Arial" w:cs="Arial"/>
                <w:b/>
                <w:bCs/>
                <w:sz w:val="18"/>
                <w:szCs w:val="18"/>
                <w:lang w:eastAsia="zh-CN"/>
              </w:rPr>
            </w:pPr>
          </w:p>
        </w:tc>
      </w:tr>
      <w:tr w:rsidR="00503521" w:rsidRPr="00503521" w14:paraId="0673F475" w14:textId="77777777" w:rsidTr="00731A0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23F4D7" w14:textId="77777777" w:rsidR="00940626" w:rsidRPr="00503521" w:rsidRDefault="00940626" w:rsidP="00731A09">
            <w:pPr>
              <w:pStyle w:val="TAC"/>
              <w:rPr>
                <w:rFonts w:cs="Arial"/>
                <w:lang w:eastAsia="zh-CN"/>
              </w:rPr>
            </w:pPr>
            <w:r w:rsidRPr="00503521">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74A490" w14:textId="77777777" w:rsidR="00940626" w:rsidRPr="00503521" w:rsidRDefault="00940626" w:rsidP="00731A09">
            <w:pPr>
              <w:pStyle w:val="TAC"/>
              <w:rPr>
                <w:rFonts w:cs="Arial"/>
                <w:lang w:eastAsia="zh-CN"/>
              </w:rPr>
            </w:pPr>
            <w:r w:rsidRPr="00503521">
              <w:rPr>
                <w:rFonts w:cs="Arial"/>
              </w:rPr>
              <w:t>n</w:t>
            </w:r>
            <w:r w:rsidRPr="00503521">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D9F498" w14:textId="77777777" w:rsidR="00940626" w:rsidRPr="00503521" w:rsidRDefault="00940626" w:rsidP="00731A09">
            <w:pPr>
              <w:pStyle w:val="TAC"/>
              <w:rPr>
                <w:rFonts w:cs="Arial"/>
                <w:bCs/>
                <w:lang w:eastAsia="zh-CN"/>
              </w:rPr>
            </w:pPr>
            <w:r w:rsidRPr="00503521">
              <w:rPr>
                <w:rFonts w:cs="Arial"/>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891B40" w14:textId="77777777" w:rsidR="00940626" w:rsidRPr="00503521" w:rsidRDefault="00940626" w:rsidP="00731A09">
            <w:pPr>
              <w:pStyle w:val="TAC"/>
              <w:rPr>
                <w:rFonts w:cs="Arial"/>
                <w:bCs/>
                <w:lang w:eastAsia="zh-CN"/>
              </w:rPr>
            </w:pPr>
            <w:r w:rsidRPr="00503521">
              <w:rPr>
                <w:rFonts w:cs="Arial"/>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E72A4A" w14:textId="77777777" w:rsidR="00940626" w:rsidRPr="00503521" w:rsidRDefault="00940626" w:rsidP="00731A09">
            <w:pPr>
              <w:pStyle w:val="TAC"/>
              <w:rPr>
                <w:rFonts w:cs="Arial"/>
                <w:bCs/>
                <w:lang w:eastAsia="zh-CN"/>
              </w:rPr>
            </w:pPr>
            <w:r w:rsidRPr="00503521">
              <w:rPr>
                <w:rFonts w:cs="Arial"/>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84E09A8" w14:textId="77777777" w:rsidR="00940626" w:rsidRPr="00503521" w:rsidRDefault="00940626" w:rsidP="00731A09">
            <w:pPr>
              <w:pStyle w:val="TAC"/>
              <w:rPr>
                <w:rFonts w:cs="Arial"/>
                <w:lang w:eastAsia="zh-CN"/>
              </w:rPr>
            </w:pPr>
            <w:r w:rsidRPr="00503521">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D57BBF" w14:textId="77777777" w:rsidR="00940626" w:rsidRPr="00503521" w:rsidRDefault="00940626" w:rsidP="00731A09">
            <w:pPr>
              <w:pStyle w:val="TAC"/>
              <w:rPr>
                <w:rFonts w:cs="Arial"/>
                <w:bCs/>
                <w:lang w:eastAsia="zh-CN"/>
              </w:rPr>
            </w:pPr>
            <w:r w:rsidRPr="00503521">
              <w:rPr>
                <w:rFonts w:cs="Arial"/>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CF94931" w14:textId="77777777" w:rsidR="00940626" w:rsidRPr="00503521" w:rsidRDefault="00940626" w:rsidP="00731A09">
            <w:pPr>
              <w:pStyle w:val="TAC"/>
              <w:rPr>
                <w:rFonts w:cs="Arial"/>
                <w:bCs/>
                <w:lang w:eastAsia="zh-CN"/>
              </w:rPr>
            </w:pPr>
            <w:r w:rsidRPr="00503521">
              <w:rPr>
                <w:rFonts w:cs="Arial"/>
                <w:bCs/>
                <w:szCs w:val="18"/>
                <w:lang w:eastAsia="zh-CN"/>
              </w:rPr>
              <w:t xml:space="preserve">NOTE </w:t>
            </w:r>
            <w:r w:rsidRPr="00503521">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279D1D7" w14:textId="77777777" w:rsidR="00940626" w:rsidRPr="00503521" w:rsidRDefault="00940626" w:rsidP="00731A09">
            <w:pPr>
              <w:pStyle w:val="TAC"/>
              <w:rPr>
                <w:rFonts w:cs="Arial"/>
                <w:bCs/>
                <w:lang w:eastAsia="zh-CN"/>
              </w:rPr>
            </w:pPr>
            <w:r w:rsidRPr="00503521">
              <w:rPr>
                <w:rFonts w:cs="Arial"/>
                <w:bCs/>
                <w:szCs w:val="18"/>
                <w:lang w:val="en-US" w:eastAsia="zh-CN"/>
              </w:rPr>
              <w:t>UL1/DL4</w:t>
            </w:r>
          </w:p>
        </w:tc>
      </w:tr>
      <w:tr w:rsidR="00940626" w:rsidRPr="00503521" w14:paraId="181393FA" w14:textId="77777777" w:rsidTr="00731A0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75EDB1" w14:textId="77777777" w:rsidR="00940626" w:rsidRPr="00503521" w:rsidRDefault="00940626" w:rsidP="00731A09">
            <w:pPr>
              <w:pStyle w:val="TAC"/>
              <w:rPr>
                <w:rFonts w:cs="Arial"/>
                <w:lang w:eastAsia="zh-CN"/>
              </w:rPr>
            </w:pPr>
            <w:r w:rsidRPr="00503521">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2C7A31" w14:textId="77777777" w:rsidR="00940626" w:rsidRPr="00503521" w:rsidRDefault="00940626" w:rsidP="00731A09">
            <w:pPr>
              <w:pStyle w:val="TAC"/>
              <w:rPr>
                <w:rFonts w:cs="Arial"/>
                <w:lang w:eastAsia="zh-CN"/>
              </w:rPr>
            </w:pPr>
            <w:r w:rsidRPr="00503521">
              <w:rPr>
                <w:rFonts w:cs="Arial"/>
              </w:rPr>
              <w:t>n</w:t>
            </w:r>
            <w:r w:rsidRPr="00503521">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5869F1" w14:textId="77777777" w:rsidR="00940626" w:rsidRPr="00503521" w:rsidRDefault="00940626" w:rsidP="00731A09">
            <w:pPr>
              <w:pStyle w:val="TAC"/>
              <w:rPr>
                <w:rFonts w:cs="Arial"/>
                <w:bCs/>
                <w:lang w:eastAsia="zh-CN"/>
              </w:rPr>
            </w:pPr>
            <w:r w:rsidRPr="00503521">
              <w:rPr>
                <w:rFonts w:cs="Arial"/>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E5089B" w14:textId="77777777" w:rsidR="00940626" w:rsidRPr="00503521" w:rsidRDefault="00940626" w:rsidP="00731A09">
            <w:pPr>
              <w:pStyle w:val="TAC"/>
              <w:rPr>
                <w:rFonts w:cs="Arial"/>
                <w:bCs/>
                <w:lang w:eastAsia="zh-CN"/>
              </w:rPr>
            </w:pPr>
            <w:r w:rsidRPr="00503521">
              <w:rPr>
                <w:rFonts w:cs="Arial"/>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881C25" w14:textId="77777777" w:rsidR="00940626" w:rsidRPr="00503521" w:rsidRDefault="00940626" w:rsidP="00731A09">
            <w:pPr>
              <w:pStyle w:val="TAC"/>
              <w:rPr>
                <w:rFonts w:cs="Arial"/>
                <w:bCs/>
                <w:lang w:eastAsia="zh-CN"/>
              </w:rPr>
            </w:pPr>
            <w:r w:rsidRPr="00503521">
              <w:rPr>
                <w:rFonts w:cs="Arial"/>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AC7868" w14:textId="77777777" w:rsidR="00940626" w:rsidRPr="00503521" w:rsidRDefault="00940626" w:rsidP="00731A09">
            <w:pPr>
              <w:pStyle w:val="TAC"/>
              <w:rPr>
                <w:rFonts w:cs="Arial"/>
                <w:lang w:eastAsia="zh-CN"/>
              </w:rPr>
            </w:pPr>
            <w:r w:rsidRPr="00503521">
              <w:rPr>
                <w:rFonts w:cs="Arial"/>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B93F3C3" w14:textId="77777777" w:rsidR="00940626" w:rsidRPr="00503521" w:rsidRDefault="00940626" w:rsidP="00731A09">
            <w:pPr>
              <w:pStyle w:val="TAC"/>
              <w:rPr>
                <w:rFonts w:cs="Arial"/>
                <w:bCs/>
                <w:lang w:eastAsia="zh-CN"/>
              </w:rPr>
            </w:pPr>
            <w:r w:rsidRPr="00503521">
              <w:rPr>
                <w:rFonts w:cs="Arial"/>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5FB72B4" w14:textId="77777777" w:rsidR="00940626" w:rsidRPr="00503521" w:rsidRDefault="00940626" w:rsidP="00731A09">
            <w:pPr>
              <w:pStyle w:val="TAC"/>
              <w:rPr>
                <w:rFonts w:cs="Arial"/>
                <w:bCs/>
                <w:lang w:eastAsia="zh-CN"/>
              </w:rPr>
            </w:pPr>
            <w:r w:rsidRPr="00503521">
              <w:rPr>
                <w:rFonts w:cs="Arial"/>
                <w:bCs/>
                <w:szCs w:val="18"/>
                <w:lang w:eastAsia="zh-CN"/>
              </w:rPr>
              <w:t xml:space="preserve">NOTE </w:t>
            </w:r>
            <w:r w:rsidRPr="00503521">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A6C4EB1" w14:textId="77777777" w:rsidR="00940626" w:rsidRPr="00503521" w:rsidRDefault="00940626" w:rsidP="00731A09">
            <w:pPr>
              <w:pStyle w:val="TAC"/>
              <w:rPr>
                <w:rFonts w:cs="Arial"/>
                <w:bCs/>
                <w:lang w:eastAsia="zh-CN"/>
              </w:rPr>
            </w:pPr>
            <w:r w:rsidRPr="00503521">
              <w:rPr>
                <w:rFonts w:cs="Arial"/>
                <w:bCs/>
                <w:szCs w:val="18"/>
                <w:lang w:val="en-US" w:eastAsia="zh-CN"/>
              </w:rPr>
              <w:t>UL1/DL4</w:t>
            </w:r>
          </w:p>
        </w:tc>
      </w:tr>
    </w:tbl>
    <w:p w14:paraId="42208FB9" w14:textId="77777777" w:rsidR="00940626" w:rsidRPr="00503521" w:rsidRDefault="00940626" w:rsidP="00A0342F">
      <w:pPr>
        <w:rPr>
          <w:lang w:eastAsia="ja-JP"/>
        </w:rPr>
      </w:pPr>
    </w:p>
    <w:p w14:paraId="763684FE" w14:textId="77777777" w:rsidR="00940626" w:rsidRPr="00503521" w:rsidRDefault="00940626" w:rsidP="00132004">
      <w:r w:rsidRPr="00503521">
        <w:rPr>
          <w:rFonts w:eastAsia="SimSun"/>
          <w:lang w:val="en-US" w:eastAsia="zh-CN"/>
        </w:rPr>
        <w:lastRenderedPageBreak/>
        <w:t xml:space="preserve">RAN4 has concluded that there is no </w:t>
      </w:r>
      <w:r w:rsidRPr="00503521">
        <w:t xml:space="preserve">cross-band isolation issue to this </w:t>
      </w:r>
      <w:r w:rsidRPr="00503521">
        <w:rPr>
          <w:rFonts w:eastAsia="SimSun"/>
          <w:lang w:val="en-US" w:eastAsia="zh-CN"/>
        </w:rPr>
        <w:t xml:space="preserve">combo. </w:t>
      </w:r>
      <w:r w:rsidRPr="00503521">
        <w:t xml:space="preserve">Thus, the same conclusion is held in this proposal. </w:t>
      </w:r>
    </w:p>
    <w:p w14:paraId="649C1A96" w14:textId="3D5CB9F2" w:rsidR="00EF26DB" w:rsidRPr="00503521" w:rsidRDefault="00EF26DB" w:rsidP="00EF26DB">
      <w:pPr>
        <w:pStyle w:val="Heading2"/>
      </w:pPr>
      <w:bookmarkStart w:id="419" w:name="_Toc168040483"/>
      <w:bookmarkStart w:id="420" w:name="_Toc168040549"/>
      <w:bookmarkStart w:id="421" w:name="_Toc168040587"/>
      <w:bookmarkStart w:id="422" w:name="_Toc169988869"/>
      <w:bookmarkStart w:id="423" w:name="_Toc170058620"/>
      <w:bookmarkStart w:id="424" w:name="_Toc170059026"/>
      <w:r w:rsidRPr="00503521">
        <w:t>5.8</w:t>
      </w:r>
      <w:r w:rsidRPr="00503521">
        <w:tab/>
        <w:t>CA_n71A-n77A</w:t>
      </w:r>
      <w:bookmarkEnd w:id="419"/>
      <w:bookmarkEnd w:id="420"/>
      <w:bookmarkEnd w:id="421"/>
      <w:bookmarkEnd w:id="422"/>
      <w:bookmarkEnd w:id="423"/>
      <w:bookmarkEnd w:id="424"/>
    </w:p>
    <w:p w14:paraId="53B4DC5C" w14:textId="6C3F0F7C" w:rsidR="00EF26DB" w:rsidRPr="00503521" w:rsidRDefault="00EF26DB" w:rsidP="00EF26DB">
      <w:pPr>
        <w:pStyle w:val="Heading3"/>
      </w:pPr>
      <w:bookmarkStart w:id="425" w:name="_Toc170058621"/>
      <w:bookmarkStart w:id="426" w:name="_Toc170059027"/>
      <w:r w:rsidRPr="00503521">
        <w:t>5.8.1</w:t>
      </w:r>
      <w:r w:rsidRPr="00503521">
        <w:tab/>
        <w:t>Operating bands for CA</w:t>
      </w:r>
      <w:bookmarkEnd w:id="425"/>
      <w:bookmarkEnd w:id="426"/>
    </w:p>
    <w:p w14:paraId="5C769687" w14:textId="62127345" w:rsidR="00EF26DB" w:rsidRPr="00503521" w:rsidRDefault="00EF26DB" w:rsidP="00EF26DB">
      <w:pPr>
        <w:pStyle w:val="TH"/>
        <w:overflowPunct/>
        <w:autoSpaceDE/>
        <w:autoSpaceDN/>
        <w:adjustRightInd/>
        <w:textAlignment w:val="auto"/>
      </w:pPr>
      <w:r w:rsidRPr="00503521">
        <w:t xml:space="preserve">Table </w:t>
      </w:r>
      <w:r w:rsidRPr="00503521">
        <w:rPr>
          <w:rFonts w:hint="eastAsia"/>
        </w:rPr>
        <w:t>5.8</w:t>
      </w:r>
      <w:r w:rsidRPr="00503521">
        <w:t>.1-1:  CA band combination of band 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3C8DC394"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9A277" w14:textId="77777777" w:rsidR="00EF26DB" w:rsidRPr="00503521" w:rsidRDefault="00EF26DB" w:rsidP="00731A09">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A9EDF" w14:textId="77777777" w:rsidR="00EF26DB" w:rsidRPr="00503521" w:rsidRDefault="00EF26DB" w:rsidP="00731A09">
            <w:pPr>
              <w:pStyle w:val="TAH"/>
            </w:pPr>
            <w:r w:rsidRPr="00503521">
              <w:t>NR Band</w:t>
            </w:r>
          </w:p>
        </w:tc>
      </w:tr>
      <w:tr w:rsidR="00EF26DB" w:rsidRPr="00503521" w14:paraId="6ABFAEA9"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tcPr>
          <w:p w14:paraId="2594D444" w14:textId="77777777" w:rsidR="00EF26DB" w:rsidRPr="00503521" w:rsidRDefault="00EF26DB" w:rsidP="00731A09">
            <w:pPr>
              <w:pStyle w:val="TAC"/>
              <w:rPr>
                <w:lang w:val="en-US" w:eastAsia="zh-CN"/>
              </w:rPr>
            </w:pPr>
            <w:r w:rsidRPr="00503521">
              <w:rPr>
                <w:rFonts w:hint="eastAsia"/>
                <w:lang w:val="en-US" w:eastAsia="zh-CN"/>
              </w:rPr>
              <w:t>CA_n</w:t>
            </w:r>
            <w:r w:rsidRPr="00503521">
              <w:rPr>
                <w:lang w:val="en-US" w:eastAsia="zh-CN"/>
              </w:rPr>
              <w:t>71</w:t>
            </w:r>
            <w:r w:rsidRPr="00503521">
              <w:rPr>
                <w:rFonts w:hint="eastAsia"/>
                <w:lang w:val="en-US" w:eastAsia="zh-CN"/>
              </w:rPr>
              <w:t>-n</w:t>
            </w:r>
            <w:r w:rsidRPr="00503521">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9A003D3" w14:textId="77777777" w:rsidR="00EF26DB" w:rsidRPr="00503521" w:rsidRDefault="00EF26DB" w:rsidP="00731A09">
            <w:pPr>
              <w:pStyle w:val="TAC"/>
              <w:rPr>
                <w:lang w:val="en-US" w:eastAsia="zh-CN"/>
              </w:rPr>
            </w:pPr>
            <w:r w:rsidRPr="00503521">
              <w:rPr>
                <w:lang w:val="en-US" w:eastAsia="zh-CN"/>
              </w:rPr>
              <w:t>n71</w:t>
            </w:r>
            <w:r w:rsidRPr="00503521">
              <w:rPr>
                <w:rFonts w:hint="eastAsia"/>
                <w:lang w:val="en-US" w:eastAsia="zh-CN"/>
              </w:rPr>
              <w:t xml:space="preserve">, </w:t>
            </w:r>
            <w:r w:rsidRPr="00503521">
              <w:rPr>
                <w:lang w:val="en-US" w:eastAsia="zh-CN"/>
              </w:rPr>
              <w:t>n77</w:t>
            </w:r>
          </w:p>
        </w:tc>
      </w:tr>
    </w:tbl>
    <w:p w14:paraId="569C70A5" w14:textId="77777777" w:rsidR="00EF26DB" w:rsidRPr="00503521" w:rsidRDefault="00EF26DB" w:rsidP="00EF26DB">
      <w:pPr>
        <w:rPr>
          <w:lang w:eastAsia="zh-CN"/>
        </w:rPr>
      </w:pPr>
    </w:p>
    <w:p w14:paraId="4A9A4F52" w14:textId="5124E52F" w:rsidR="00EF26DB" w:rsidRPr="00503521" w:rsidRDefault="00EF26DB" w:rsidP="00EF26DB">
      <w:pPr>
        <w:pStyle w:val="Heading3"/>
      </w:pPr>
      <w:bookmarkStart w:id="427" w:name="_Toc170058622"/>
      <w:bookmarkStart w:id="428" w:name="_Toc170059028"/>
      <w:r w:rsidRPr="00503521">
        <w:t>5.8.2</w:t>
      </w:r>
      <w:r w:rsidRPr="00503521">
        <w:tab/>
        <w:t>Maximum output power for inter-band CA</w:t>
      </w:r>
      <w:bookmarkEnd w:id="427"/>
      <w:bookmarkEnd w:id="428"/>
    </w:p>
    <w:p w14:paraId="1CE1CD6A" w14:textId="3486B574" w:rsidR="00EF26DB" w:rsidRPr="00503521" w:rsidRDefault="00EF26DB" w:rsidP="00EF26DB">
      <w:pPr>
        <w:pStyle w:val="TH"/>
        <w:overflowPunct/>
        <w:autoSpaceDE/>
        <w:autoSpaceDN/>
        <w:adjustRightInd/>
        <w:textAlignment w:val="auto"/>
      </w:pPr>
      <w:r w:rsidRPr="00503521">
        <w:t xml:space="preserve">Table </w:t>
      </w:r>
      <w:r w:rsidRPr="00503521">
        <w:rPr>
          <w:rFonts w:hint="eastAsia"/>
        </w:rPr>
        <w:t>5.8</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0D86EE4A" w14:textId="77777777" w:rsidTr="00731A09">
        <w:trPr>
          <w:jc w:val="center"/>
        </w:trPr>
        <w:tc>
          <w:tcPr>
            <w:tcW w:w="1705" w:type="dxa"/>
            <w:shd w:val="clear" w:color="auto" w:fill="D9D9D9" w:themeFill="background1" w:themeFillShade="D9"/>
            <w:vAlign w:val="center"/>
          </w:tcPr>
          <w:p w14:paraId="1D922012"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9E50DBC"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34CABCE"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F67D4C1"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D59BE90"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6F07AF9"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2AA6238"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38C38A30" w14:textId="77777777" w:rsidTr="00731A09">
        <w:trPr>
          <w:jc w:val="center"/>
        </w:trPr>
        <w:tc>
          <w:tcPr>
            <w:tcW w:w="1705" w:type="dxa"/>
            <w:vAlign w:val="center"/>
          </w:tcPr>
          <w:p w14:paraId="0C704EC0" w14:textId="77777777" w:rsidR="00EF26DB" w:rsidRPr="00503521" w:rsidRDefault="00EF26DB"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CA_n71A-n77A</w:t>
            </w:r>
          </w:p>
        </w:tc>
        <w:tc>
          <w:tcPr>
            <w:tcW w:w="1260" w:type="dxa"/>
          </w:tcPr>
          <w:p w14:paraId="4B89C243" w14:textId="77777777" w:rsidR="00EF26DB" w:rsidRPr="00503521" w:rsidRDefault="00EF26DB"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7EEE6C1D"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BB68455"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3FF64A8"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7C54837" w14:textId="77777777" w:rsidR="00EF26DB" w:rsidRPr="00503521" w:rsidRDefault="00EF26DB" w:rsidP="00731A09">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6702EE3" w14:textId="77777777" w:rsidR="00EF26DB" w:rsidRPr="00503521" w:rsidRDefault="00EF26DB" w:rsidP="00731A09">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F26DB" w:rsidRPr="00503521" w14:paraId="2A9A3191" w14:textId="77777777" w:rsidTr="00731A09">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0993778" w14:textId="77777777" w:rsidR="00EF26DB" w:rsidRPr="00503521" w:rsidRDefault="00EF26DB" w:rsidP="00731A09">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50F1BCE0" w14:textId="77777777" w:rsidR="00EF26DB" w:rsidRPr="00503521" w:rsidRDefault="00EF26DB" w:rsidP="00731A09">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64E7C5C0" w14:textId="77777777" w:rsidR="00EF26DB" w:rsidRPr="00503521" w:rsidRDefault="00EF26DB" w:rsidP="00731A09">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86C40D8" w14:textId="77777777" w:rsidR="00EF26DB" w:rsidRPr="00503521" w:rsidRDefault="00EF26DB" w:rsidP="00EF26DB"/>
    <w:p w14:paraId="6C008F02" w14:textId="2F51EF7A" w:rsidR="00EF26DB" w:rsidRPr="00503521" w:rsidRDefault="00EF26DB" w:rsidP="00EF26DB">
      <w:pPr>
        <w:pStyle w:val="TH"/>
        <w:overflowPunct/>
        <w:autoSpaceDE/>
        <w:autoSpaceDN/>
        <w:adjustRightInd/>
        <w:textAlignment w:val="auto"/>
      </w:pPr>
      <w:r w:rsidRPr="00503521">
        <w:t xml:space="preserve">Table </w:t>
      </w:r>
      <w:r w:rsidRPr="00503521">
        <w:rPr>
          <w:rFonts w:hint="eastAsia"/>
        </w:rPr>
        <w:t>5.8</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5A771029" w14:textId="77777777" w:rsidTr="00731A09">
        <w:trPr>
          <w:jc w:val="center"/>
        </w:trPr>
        <w:tc>
          <w:tcPr>
            <w:tcW w:w="1705" w:type="dxa"/>
            <w:shd w:val="clear" w:color="auto" w:fill="D9D9D9" w:themeFill="background1" w:themeFillShade="D9"/>
            <w:vAlign w:val="center"/>
          </w:tcPr>
          <w:p w14:paraId="6C7B3955"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536A96"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12CEE4E"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3BF232A"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6B4F3C6"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6F8D3E3"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2E586F4"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27144E39" w14:textId="77777777" w:rsidTr="00731A09">
        <w:trPr>
          <w:jc w:val="center"/>
        </w:trPr>
        <w:tc>
          <w:tcPr>
            <w:tcW w:w="1705" w:type="dxa"/>
            <w:vAlign w:val="center"/>
          </w:tcPr>
          <w:p w14:paraId="24B3E6B6" w14:textId="77777777" w:rsidR="00EF26DB" w:rsidRPr="00503521" w:rsidRDefault="00EF26DB"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CA_n71A-n77A</w:t>
            </w:r>
          </w:p>
        </w:tc>
        <w:tc>
          <w:tcPr>
            <w:tcW w:w="1260" w:type="dxa"/>
          </w:tcPr>
          <w:p w14:paraId="24A6AA96" w14:textId="77777777" w:rsidR="00EF26DB" w:rsidRPr="00503521" w:rsidRDefault="00EF26DB"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28EB077F"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B8B6628"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0DDAF044"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3400B1D" w14:textId="77777777" w:rsidR="00EF26DB" w:rsidRPr="00503521" w:rsidRDefault="00EF26DB" w:rsidP="00731A09">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6AF72A07" w14:textId="77777777" w:rsidR="00EF26DB" w:rsidRPr="00503521" w:rsidRDefault="00EF26DB"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EF26DB" w:rsidRPr="00503521" w14:paraId="24918E20" w14:textId="77777777" w:rsidTr="00731A09">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09A7F7" w14:textId="77777777" w:rsidR="00EF26DB" w:rsidRPr="00503521" w:rsidRDefault="00EF26DB" w:rsidP="00731A09">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7A7D7E9A" w14:textId="77777777" w:rsidR="00EF26DB" w:rsidRPr="00503521" w:rsidRDefault="00EF26DB" w:rsidP="00731A09">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B6ECBE9" w14:textId="77777777" w:rsidR="00EF26DB" w:rsidRPr="00503521" w:rsidRDefault="00EF26DB" w:rsidP="00731A09">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7F062B5A" w14:textId="77777777" w:rsidR="00EF26DB" w:rsidRPr="00503521" w:rsidRDefault="00EF26DB" w:rsidP="00EF26DB"/>
    <w:p w14:paraId="2ABA11B6" w14:textId="0789D65A" w:rsidR="00EF26DB" w:rsidRPr="00503521" w:rsidRDefault="00EF26DB" w:rsidP="00EF26DB">
      <w:pPr>
        <w:pStyle w:val="Heading3"/>
      </w:pPr>
      <w:bookmarkStart w:id="429" w:name="_Toc170058623"/>
      <w:bookmarkStart w:id="430" w:name="_Toc170059029"/>
      <w:r w:rsidRPr="00503521">
        <w:t>5.8.3</w:t>
      </w:r>
      <w:r w:rsidRPr="00503521">
        <w:tab/>
        <w:t>MSD scenario studies</w:t>
      </w:r>
      <w:bookmarkEnd w:id="429"/>
      <w:bookmarkEnd w:id="430"/>
    </w:p>
    <w:p w14:paraId="3F4629E4" w14:textId="77777777" w:rsidR="00EF26DB" w:rsidRPr="00503521" w:rsidRDefault="00EF26DB" w:rsidP="00EF26DB">
      <w:r w:rsidRPr="00503521">
        <w:t xml:space="preserve">Table 5.5.3-1 and 5.5.3-2 summarizes frequency ranges where harmonics mixing, cross band leakage, IMD interferences occur for CA_ n71-n77. </w:t>
      </w:r>
    </w:p>
    <w:p w14:paraId="01C1E134" w14:textId="77777777" w:rsidR="00EF26DB" w:rsidRPr="00503521" w:rsidRDefault="00EF26DB" w:rsidP="00EF26DB">
      <w:pPr>
        <w:pStyle w:val="TH"/>
        <w:overflowPunct/>
        <w:autoSpaceDE/>
        <w:autoSpaceDN/>
        <w:adjustRightInd/>
        <w:textAlignment w:val="auto"/>
      </w:pPr>
      <w:r w:rsidRPr="00503521">
        <w:t xml:space="preserve"> Table </w:t>
      </w:r>
      <w:r w:rsidRPr="00503521">
        <w:rPr>
          <w:rFonts w:hint="eastAsia"/>
        </w:rPr>
        <w:t>5.</w:t>
      </w:r>
      <w:r w:rsidRPr="00503521">
        <w:t>5.3-1: MSD scenarios for CA_n71-n77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5E386F21" w14:textId="77777777" w:rsidTr="00731A09">
        <w:trPr>
          <w:trHeight w:val="443"/>
        </w:trPr>
        <w:tc>
          <w:tcPr>
            <w:tcW w:w="1795" w:type="dxa"/>
            <w:shd w:val="clear" w:color="auto" w:fill="D9D9D9" w:themeFill="background1" w:themeFillShade="D9"/>
          </w:tcPr>
          <w:p w14:paraId="05E94569" w14:textId="77777777" w:rsidR="00EF26DB" w:rsidRPr="00503521" w:rsidRDefault="00EF26DB" w:rsidP="00731A09">
            <w:pPr>
              <w:spacing w:after="0"/>
              <w:rPr>
                <w:b/>
                <w:lang w:eastAsia="zh-CN"/>
              </w:rPr>
            </w:pPr>
          </w:p>
        </w:tc>
        <w:tc>
          <w:tcPr>
            <w:tcW w:w="2736" w:type="dxa"/>
            <w:shd w:val="clear" w:color="auto" w:fill="D9D9D9" w:themeFill="background1" w:themeFillShade="D9"/>
          </w:tcPr>
          <w:p w14:paraId="6118857E" w14:textId="77777777" w:rsidR="00EF26DB" w:rsidRPr="00503521" w:rsidRDefault="00EF26DB" w:rsidP="00731A09">
            <w:pPr>
              <w:pStyle w:val="TAH"/>
            </w:pPr>
            <w:r w:rsidRPr="00503521">
              <w:t>Aggressor Tx</w:t>
            </w:r>
          </w:p>
        </w:tc>
        <w:tc>
          <w:tcPr>
            <w:tcW w:w="2694" w:type="dxa"/>
            <w:shd w:val="clear" w:color="auto" w:fill="D9D9D9" w:themeFill="background1" w:themeFillShade="D9"/>
          </w:tcPr>
          <w:p w14:paraId="04C61406" w14:textId="77777777" w:rsidR="00EF26DB" w:rsidRPr="00503521" w:rsidRDefault="00EF26DB" w:rsidP="00731A09">
            <w:pPr>
              <w:pStyle w:val="TAH"/>
            </w:pPr>
            <w:r w:rsidRPr="00503521">
              <w:rPr>
                <w:rFonts w:hint="eastAsia"/>
              </w:rPr>
              <w:t>V</w:t>
            </w:r>
            <w:r w:rsidRPr="00503521">
              <w:t>ictim Rx</w:t>
            </w:r>
          </w:p>
        </w:tc>
        <w:tc>
          <w:tcPr>
            <w:tcW w:w="2406" w:type="dxa"/>
            <w:shd w:val="clear" w:color="auto" w:fill="D9D9D9" w:themeFill="background1" w:themeFillShade="D9"/>
          </w:tcPr>
          <w:p w14:paraId="3DFAEBE4" w14:textId="77777777" w:rsidR="00EF26DB" w:rsidRPr="00503521" w:rsidRDefault="00EF26DB" w:rsidP="00731A09">
            <w:pPr>
              <w:pStyle w:val="TAH"/>
            </w:pPr>
            <w:r w:rsidRPr="00503521">
              <w:rPr>
                <w:rFonts w:hint="eastAsia"/>
              </w:rPr>
              <w:t>W</w:t>
            </w:r>
            <w:r w:rsidRPr="00503521">
              <w:t>hether 2Tx requirements exists</w:t>
            </w:r>
          </w:p>
        </w:tc>
      </w:tr>
      <w:tr w:rsidR="00503521" w:rsidRPr="00503521" w14:paraId="6F19CAFF" w14:textId="77777777" w:rsidTr="00731A09">
        <w:trPr>
          <w:trHeight w:val="305"/>
        </w:trPr>
        <w:tc>
          <w:tcPr>
            <w:tcW w:w="1795" w:type="dxa"/>
          </w:tcPr>
          <w:p w14:paraId="360C3502" w14:textId="77777777" w:rsidR="00EF26DB" w:rsidRPr="00503521" w:rsidRDefault="00EF26DB" w:rsidP="00731A09">
            <w:pPr>
              <w:spacing w:after="0"/>
              <w:rPr>
                <w:rFonts w:ascii="Arial" w:hAnsi="Arial"/>
                <w:b/>
                <w:sz w:val="18"/>
              </w:rPr>
            </w:pPr>
            <w:r w:rsidRPr="00503521">
              <w:rPr>
                <w:rFonts w:ascii="Arial" w:hAnsi="Arial"/>
                <w:b/>
                <w:sz w:val="18"/>
              </w:rPr>
              <w:t>Harmonic Mixing</w:t>
            </w:r>
          </w:p>
        </w:tc>
        <w:tc>
          <w:tcPr>
            <w:tcW w:w="2736" w:type="dxa"/>
          </w:tcPr>
          <w:p w14:paraId="0D5A5669" w14:textId="77777777" w:rsidR="00EF26DB" w:rsidRPr="00503521" w:rsidRDefault="00EF26DB" w:rsidP="00731A09">
            <w:pPr>
              <w:pStyle w:val="TAL"/>
            </w:pPr>
          </w:p>
        </w:tc>
        <w:tc>
          <w:tcPr>
            <w:tcW w:w="2694" w:type="dxa"/>
          </w:tcPr>
          <w:p w14:paraId="5DB1B4F6" w14:textId="77777777" w:rsidR="00EF26DB" w:rsidRPr="00503521" w:rsidRDefault="00EF26DB" w:rsidP="00731A09">
            <w:pPr>
              <w:pStyle w:val="TAL"/>
            </w:pPr>
          </w:p>
        </w:tc>
        <w:tc>
          <w:tcPr>
            <w:tcW w:w="2406" w:type="dxa"/>
          </w:tcPr>
          <w:p w14:paraId="057831C3" w14:textId="77777777" w:rsidR="00EF26DB" w:rsidRPr="00503521" w:rsidRDefault="00EF26DB" w:rsidP="00731A09">
            <w:pPr>
              <w:pStyle w:val="TAL"/>
            </w:pPr>
            <w:r w:rsidRPr="00503521">
              <w:t>No</w:t>
            </w:r>
          </w:p>
        </w:tc>
      </w:tr>
      <w:tr w:rsidR="00503521" w:rsidRPr="00503521" w14:paraId="67304F51" w14:textId="77777777" w:rsidTr="00731A09">
        <w:trPr>
          <w:trHeight w:val="305"/>
        </w:trPr>
        <w:tc>
          <w:tcPr>
            <w:tcW w:w="1795" w:type="dxa"/>
          </w:tcPr>
          <w:p w14:paraId="4B8D8B94" w14:textId="77777777" w:rsidR="00EF26DB" w:rsidRPr="00503521" w:rsidRDefault="00EF26DB" w:rsidP="00731A09">
            <w:pPr>
              <w:spacing w:after="0"/>
              <w:rPr>
                <w:rFonts w:ascii="Arial" w:hAnsi="Arial"/>
                <w:b/>
                <w:sz w:val="18"/>
              </w:rPr>
            </w:pPr>
            <w:r w:rsidRPr="00503521">
              <w:rPr>
                <w:rFonts w:ascii="Arial" w:hAnsi="Arial"/>
                <w:b/>
                <w:sz w:val="18"/>
              </w:rPr>
              <w:t>IMD</w:t>
            </w:r>
          </w:p>
        </w:tc>
        <w:tc>
          <w:tcPr>
            <w:tcW w:w="2736" w:type="dxa"/>
          </w:tcPr>
          <w:p w14:paraId="103078D2" w14:textId="77777777" w:rsidR="00EF26DB" w:rsidRPr="00503521" w:rsidRDefault="00EF26DB" w:rsidP="00731A09">
            <w:pPr>
              <w:pStyle w:val="TAL"/>
            </w:pPr>
            <w:r w:rsidRPr="00503521">
              <w:t>n71+n77</w:t>
            </w:r>
          </w:p>
        </w:tc>
        <w:tc>
          <w:tcPr>
            <w:tcW w:w="2694" w:type="dxa"/>
          </w:tcPr>
          <w:p w14:paraId="2E97D1C7" w14:textId="77777777" w:rsidR="00EF26DB" w:rsidRPr="00503521" w:rsidRDefault="00EF26DB" w:rsidP="00731A09">
            <w:pPr>
              <w:pStyle w:val="TAL"/>
            </w:pPr>
            <w:r w:rsidRPr="00503521">
              <w:t>n71</w:t>
            </w:r>
          </w:p>
        </w:tc>
        <w:tc>
          <w:tcPr>
            <w:tcW w:w="2406" w:type="dxa"/>
          </w:tcPr>
          <w:p w14:paraId="11578FB2" w14:textId="77777777" w:rsidR="00EF26DB" w:rsidRPr="00503521" w:rsidRDefault="00EF26DB" w:rsidP="00731A09">
            <w:pPr>
              <w:pStyle w:val="TAL"/>
            </w:pPr>
            <w:r w:rsidRPr="00503521">
              <w:t>Yes</w:t>
            </w:r>
          </w:p>
        </w:tc>
      </w:tr>
      <w:tr w:rsidR="00EF26DB" w:rsidRPr="00503521" w14:paraId="1C40091B" w14:textId="77777777" w:rsidTr="00731A09">
        <w:trPr>
          <w:trHeight w:val="305"/>
        </w:trPr>
        <w:tc>
          <w:tcPr>
            <w:tcW w:w="1795" w:type="dxa"/>
          </w:tcPr>
          <w:p w14:paraId="435FC459" w14:textId="77777777" w:rsidR="00EF26DB" w:rsidRPr="00503521" w:rsidRDefault="00EF26DB" w:rsidP="00731A09">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BFC4FB7" w14:textId="77777777" w:rsidR="00EF26DB" w:rsidRPr="00503521" w:rsidRDefault="00EF26DB" w:rsidP="00731A09">
            <w:pPr>
              <w:pStyle w:val="TAL"/>
            </w:pPr>
            <w:r w:rsidRPr="00503521">
              <w:t>n77 UL</w:t>
            </w:r>
          </w:p>
        </w:tc>
        <w:tc>
          <w:tcPr>
            <w:tcW w:w="2694" w:type="dxa"/>
          </w:tcPr>
          <w:p w14:paraId="298B00F7" w14:textId="77777777" w:rsidR="00EF26DB" w:rsidRPr="00503521" w:rsidRDefault="00EF26DB" w:rsidP="00731A09">
            <w:pPr>
              <w:pStyle w:val="TAL"/>
            </w:pPr>
            <w:r w:rsidRPr="00503521">
              <w:t>n71 DL</w:t>
            </w:r>
          </w:p>
        </w:tc>
        <w:tc>
          <w:tcPr>
            <w:tcW w:w="2406" w:type="dxa"/>
          </w:tcPr>
          <w:p w14:paraId="54B0C345" w14:textId="77777777" w:rsidR="00EF26DB" w:rsidRPr="00503521" w:rsidRDefault="00EF26DB" w:rsidP="00731A09">
            <w:pPr>
              <w:pStyle w:val="TAL"/>
            </w:pPr>
            <w:r w:rsidRPr="00503521">
              <w:t>Yes</w:t>
            </w:r>
          </w:p>
        </w:tc>
      </w:tr>
    </w:tbl>
    <w:p w14:paraId="5FAA1EE2" w14:textId="77777777" w:rsidR="00EF26DB" w:rsidRPr="00503521" w:rsidRDefault="00EF26DB" w:rsidP="00EF26DB">
      <w:pPr>
        <w:pStyle w:val="TH"/>
        <w:overflowPunct/>
        <w:autoSpaceDE/>
        <w:autoSpaceDN/>
        <w:adjustRightInd/>
        <w:textAlignment w:val="auto"/>
      </w:pPr>
    </w:p>
    <w:p w14:paraId="1C6FA848" w14:textId="77777777" w:rsidR="00EF26DB" w:rsidRPr="00503521" w:rsidRDefault="00EF26DB" w:rsidP="00EF26DB">
      <w:pPr>
        <w:pStyle w:val="TH"/>
        <w:overflowPunct/>
        <w:autoSpaceDE/>
        <w:autoSpaceDN/>
        <w:adjustRightInd/>
        <w:textAlignment w:val="auto"/>
      </w:pPr>
      <w:r w:rsidRPr="00503521">
        <w:t xml:space="preserve">Table </w:t>
      </w:r>
      <w:r w:rsidRPr="00503521">
        <w:rPr>
          <w:rFonts w:hint="eastAsia"/>
        </w:rPr>
        <w:t>5.</w:t>
      </w:r>
      <w:r w:rsidRPr="00503521">
        <w:t>5.3-2: MSD scenarios for CA_n71-n77 with total power class 1.5</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3E0EB281" w14:textId="77777777" w:rsidTr="00731A09">
        <w:trPr>
          <w:trHeight w:val="443"/>
        </w:trPr>
        <w:tc>
          <w:tcPr>
            <w:tcW w:w="1795" w:type="dxa"/>
            <w:shd w:val="clear" w:color="auto" w:fill="D9D9D9" w:themeFill="background1" w:themeFillShade="D9"/>
          </w:tcPr>
          <w:p w14:paraId="0297A661" w14:textId="77777777" w:rsidR="00EF26DB" w:rsidRPr="00503521" w:rsidRDefault="00EF26DB" w:rsidP="00731A09">
            <w:pPr>
              <w:spacing w:after="0"/>
              <w:rPr>
                <w:b/>
                <w:lang w:eastAsia="zh-CN"/>
              </w:rPr>
            </w:pPr>
          </w:p>
        </w:tc>
        <w:tc>
          <w:tcPr>
            <w:tcW w:w="2736" w:type="dxa"/>
            <w:shd w:val="clear" w:color="auto" w:fill="D9D9D9" w:themeFill="background1" w:themeFillShade="D9"/>
          </w:tcPr>
          <w:p w14:paraId="0ED69103" w14:textId="77777777" w:rsidR="00EF26DB" w:rsidRPr="00503521" w:rsidRDefault="00EF26DB" w:rsidP="00731A09">
            <w:pPr>
              <w:pStyle w:val="TAH"/>
            </w:pPr>
            <w:r w:rsidRPr="00503521">
              <w:t>Aggressor Tx</w:t>
            </w:r>
          </w:p>
        </w:tc>
        <w:tc>
          <w:tcPr>
            <w:tcW w:w="2694" w:type="dxa"/>
            <w:shd w:val="clear" w:color="auto" w:fill="D9D9D9" w:themeFill="background1" w:themeFillShade="D9"/>
          </w:tcPr>
          <w:p w14:paraId="5885D54A" w14:textId="77777777" w:rsidR="00EF26DB" w:rsidRPr="00503521" w:rsidRDefault="00EF26DB" w:rsidP="00731A09">
            <w:pPr>
              <w:pStyle w:val="TAH"/>
            </w:pPr>
            <w:r w:rsidRPr="00503521">
              <w:rPr>
                <w:rFonts w:hint="eastAsia"/>
              </w:rPr>
              <w:t>V</w:t>
            </w:r>
            <w:r w:rsidRPr="00503521">
              <w:t>ictim Rx</w:t>
            </w:r>
          </w:p>
        </w:tc>
        <w:tc>
          <w:tcPr>
            <w:tcW w:w="2406" w:type="dxa"/>
            <w:shd w:val="clear" w:color="auto" w:fill="D9D9D9" w:themeFill="background1" w:themeFillShade="D9"/>
          </w:tcPr>
          <w:p w14:paraId="21546761" w14:textId="77777777" w:rsidR="00EF26DB" w:rsidRPr="00503521" w:rsidRDefault="00EF26DB" w:rsidP="00731A09">
            <w:pPr>
              <w:pStyle w:val="TAH"/>
            </w:pPr>
            <w:r w:rsidRPr="00503521">
              <w:rPr>
                <w:rFonts w:hint="eastAsia"/>
              </w:rPr>
              <w:t>W</w:t>
            </w:r>
            <w:r w:rsidRPr="00503521">
              <w:t>hether 2Tx requirements exists</w:t>
            </w:r>
          </w:p>
        </w:tc>
      </w:tr>
      <w:tr w:rsidR="00503521" w:rsidRPr="00503521" w14:paraId="42FF3FF3" w14:textId="77777777" w:rsidTr="00731A09">
        <w:trPr>
          <w:trHeight w:val="305"/>
        </w:trPr>
        <w:tc>
          <w:tcPr>
            <w:tcW w:w="1795" w:type="dxa"/>
          </w:tcPr>
          <w:p w14:paraId="54E2D687" w14:textId="77777777" w:rsidR="00EF26DB" w:rsidRPr="00503521" w:rsidRDefault="00EF26DB" w:rsidP="00731A09">
            <w:pPr>
              <w:spacing w:after="0"/>
              <w:rPr>
                <w:rFonts w:ascii="Arial" w:hAnsi="Arial"/>
                <w:b/>
                <w:sz w:val="18"/>
              </w:rPr>
            </w:pPr>
            <w:r w:rsidRPr="00503521">
              <w:rPr>
                <w:rFonts w:ascii="Arial" w:hAnsi="Arial"/>
                <w:b/>
                <w:sz w:val="18"/>
              </w:rPr>
              <w:t>Harmonic Mixing</w:t>
            </w:r>
          </w:p>
        </w:tc>
        <w:tc>
          <w:tcPr>
            <w:tcW w:w="2736" w:type="dxa"/>
          </w:tcPr>
          <w:p w14:paraId="1D4CE6D1" w14:textId="77777777" w:rsidR="00EF26DB" w:rsidRPr="00503521" w:rsidRDefault="00EF26DB" w:rsidP="00731A09">
            <w:pPr>
              <w:pStyle w:val="TAL"/>
            </w:pPr>
          </w:p>
        </w:tc>
        <w:tc>
          <w:tcPr>
            <w:tcW w:w="2694" w:type="dxa"/>
          </w:tcPr>
          <w:p w14:paraId="2A3F9760" w14:textId="77777777" w:rsidR="00EF26DB" w:rsidRPr="00503521" w:rsidRDefault="00EF26DB" w:rsidP="00731A09">
            <w:pPr>
              <w:pStyle w:val="TAL"/>
            </w:pPr>
          </w:p>
        </w:tc>
        <w:tc>
          <w:tcPr>
            <w:tcW w:w="2406" w:type="dxa"/>
          </w:tcPr>
          <w:p w14:paraId="649F013C" w14:textId="77777777" w:rsidR="00EF26DB" w:rsidRPr="00503521" w:rsidRDefault="00EF26DB" w:rsidP="00731A09">
            <w:pPr>
              <w:pStyle w:val="TAL"/>
            </w:pPr>
            <w:r w:rsidRPr="00503521">
              <w:t>No</w:t>
            </w:r>
          </w:p>
        </w:tc>
      </w:tr>
      <w:tr w:rsidR="00503521" w:rsidRPr="00503521" w14:paraId="2C62DAEE" w14:textId="77777777" w:rsidTr="00731A09">
        <w:trPr>
          <w:trHeight w:val="305"/>
        </w:trPr>
        <w:tc>
          <w:tcPr>
            <w:tcW w:w="1795" w:type="dxa"/>
          </w:tcPr>
          <w:p w14:paraId="55452F5C" w14:textId="77777777" w:rsidR="00EF26DB" w:rsidRPr="00503521" w:rsidRDefault="00EF26DB" w:rsidP="00731A09">
            <w:pPr>
              <w:spacing w:after="0"/>
              <w:rPr>
                <w:rFonts w:ascii="Arial" w:hAnsi="Arial"/>
                <w:b/>
                <w:sz w:val="18"/>
              </w:rPr>
            </w:pPr>
            <w:r w:rsidRPr="00503521">
              <w:rPr>
                <w:rFonts w:ascii="Arial" w:hAnsi="Arial"/>
                <w:b/>
                <w:sz w:val="18"/>
              </w:rPr>
              <w:t>IMD</w:t>
            </w:r>
          </w:p>
        </w:tc>
        <w:tc>
          <w:tcPr>
            <w:tcW w:w="2736" w:type="dxa"/>
          </w:tcPr>
          <w:p w14:paraId="5A36AD58" w14:textId="77777777" w:rsidR="00EF26DB" w:rsidRPr="00503521" w:rsidRDefault="00EF26DB" w:rsidP="00731A09">
            <w:pPr>
              <w:pStyle w:val="TAL"/>
            </w:pPr>
            <w:r w:rsidRPr="00503521">
              <w:t>n71+n77</w:t>
            </w:r>
          </w:p>
        </w:tc>
        <w:tc>
          <w:tcPr>
            <w:tcW w:w="2694" w:type="dxa"/>
          </w:tcPr>
          <w:p w14:paraId="7EA4E966" w14:textId="77777777" w:rsidR="00EF26DB" w:rsidRPr="00503521" w:rsidRDefault="00EF26DB" w:rsidP="00731A09">
            <w:pPr>
              <w:pStyle w:val="TAL"/>
            </w:pPr>
            <w:r w:rsidRPr="00503521">
              <w:t>n71</w:t>
            </w:r>
          </w:p>
        </w:tc>
        <w:tc>
          <w:tcPr>
            <w:tcW w:w="2406" w:type="dxa"/>
          </w:tcPr>
          <w:p w14:paraId="179AE57E" w14:textId="77777777" w:rsidR="00EF26DB" w:rsidRPr="00503521" w:rsidRDefault="00EF26DB" w:rsidP="00731A09">
            <w:pPr>
              <w:pStyle w:val="TAL"/>
            </w:pPr>
            <w:r w:rsidRPr="00503521">
              <w:t>No</w:t>
            </w:r>
          </w:p>
        </w:tc>
      </w:tr>
      <w:tr w:rsidR="00EF26DB" w:rsidRPr="00503521" w14:paraId="0C24A070" w14:textId="77777777" w:rsidTr="00731A09">
        <w:trPr>
          <w:trHeight w:val="305"/>
        </w:trPr>
        <w:tc>
          <w:tcPr>
            <w:tcW w:w="1795" w:type="dxa"/>
          </w:tcPr>
          <w:p w14:paraId="6775B33A" w14:textId="77777777" w:rsidR="00EF26DB" w:rsidRPr="00503521" w:rsidRDefault="00EF26DB" w:rsidP="00731A09">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29699EF3" w14:textId="77777777" w:rsidR="00EF26DB" w:rsidRPr="00503521" w:rsidRDefault="00EF26DB" w:rsidP="00731A09">
            <w:pPr>
              <w:pStyle w:val="TAL"/>
            </w:pPr>
            <w:r w:rsidRPr="00503521">
              <w:t>n77 UL</w:t>
            </w:r>
          </w:p>
        </w:tc>
        <w:tc>
          <w:tcPr>
            <w:tcW w:w="2694" w:type="dxa"/>
          </w:tcPr>
          <w:p w14:paraId="540392D0" w14:textId="77777777" w:rsidR="00EF26DB" w:rsidRPr="00503521" w:rsidRDefault="00EF26DB" w:rsidP="00731A09">
            <w:pPr>
              <w:pStyle w:val="TAL"/>
            </w:pPr>
            <w:r w:rsidRPr="00503521">
              <w:t>n71 DL</w:t>
            </w:r>
          </w:p>
        </w:tc>
        <w:tc>
          <w:tcPr>
            <w:tcW w:w="2406" w:type="dxa"/>
          </w:tcPr>
          <w:p w14:paraId="28241ACB" w14:textId="77777777" w:rsidR="00EF26DB" w:rsidRPr="00503521" w:rsidRDefault="00EF26DB" w:rsidP="00731A09">
            <w:pPr>
              <w:pStyle w:val="TAL"/>
            </w:pPr>
            <w:r w:rsidRPr="00503521">
              <w:rPr>
                <w:rFonts w:hint="eastAsia"/>
              </w:rPr>
              <w:t>Y</w:t>
            </w:r>
            <w:r w:rsidRPr="00503521">
              <w:t>es</w:t>
            </w:r>
          </w:p>
        </w:tc>
      </w:tr>
    </w:tbl>
    <w:p w14:paraId="742B8F1F" w14:textId="77777777" w:rsidR="00EF26DB" w:rsidRPr="00503521" w:rsidRDefault="00EF26DB" w:rsidP="00EF26DB"/>
    <w:p w14:paraId="461E9F6F" w14:textId="2C5E7D25" w:rsidR="00EF26DB" w:rsidRPr="00503521" w:rsidRDefault="00EF26DB" w:rsidP="00EF26DB">
      <w:pPr>
        <w:pStyle w:val="Heading3"/>
      </w:pPr>
      <w:bookmarkStart w:id="431" w:name="_Toc170058624"/>
      <w:bookmarkStart w:id="432" w:name="_Toc170059030"/>
      <w:r w:rsidRPr="00503521">
        <w:lastRenderedPageBreak/>
        <w:t>5.8.4</w:t>
      </w:r>
      <w:r w:rsidRPr="00503521">
        <w:tab/>
        <w:t>REFSENS requirements</w:t>
      </w:r>
      <w:bookmarkEnd w:id="431"/>
      <w:bookmarkEnd w:id="432"/>
    </w:p>
    <w:p w14:paraId="1DC79524" w14:textId="0440D43C" w:rsidR="00EF26DB" w:rsidRPr="00503521" w:rsidRDefault="00EF26DB" w:rsidP="00EF26DB">
      <w:pPr>
        <w:pStyle w:val="Heading4"/>
      </w:pPr>
      <w:bookmarkStart w:id="433" w:name="_Toc170058625"/>
      <w:bookmarkStart w:id="434" w:name="_Toc170059031"/>
      <w:r w:rsidRPr="00503521">
        <w:t>5.8.4.1</w:t>
      </w:r>
      <w:r w:rsidRPr="00503521">
        <w:tab/>
        <w:t>REFSENS requirements for total power class 2</w:t>
      </w:r>
      <w:bookmarkEnd w:id="433"/>
      <w:bookmarkEnd w:id="434"/>
    </w:p>
    <w:p w14:paraId="0CB150C9" w14:textId="77777777" w:rsidR="00EF26DB" w:rsidRPr="00503521" w:rsidRDefault="00EF26DB" w:rsidP="00EF26DB">
      <w:pPr>
        <w:keepNext/>
        <w:keepLines/>
        <w:widowControl w:val="0"/>
        <w:rPr>
          <w:rFonts w:ascii="Arial" w:eastAsia="SimSun" w:hAnsi="Arial" w:cs="Arial"/>
          <w:sz w:val="18"/>
          <w:szCs w:val="18"/>
          <w:lang w:val="en-US" w:eastAsia="zh-TW"/>
        </w:rPr>
      </w:pPr>
      <w:r w:rsidRPr="00503521">
        <w:rPr>
          <w:rFonts w:ascii="Arial" w:eastAsia="SimSun" w:hAnsi="Arial" w:cs="Arial"/>
          <w:sz w:val="18"/>
          <w:szCs w:val="18"/>
          <w:lang w:val="en-US" w:eastAsia="zh-TW"/>
        </w:rPr>
        <w:t>The PC2 IMD MSD can be re-used from 2Tx.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503521" w:rsidRPr="00503521" w14:paraId="74E5F047" w14:textId="77777777" w:rsidTr="00EF26DB">
        <w:trPr>
          <w:trHeight w:val="187"/>
          <w:jc w:val="center"/>
        </w:trPr>
        <w:tc>
          <w:tcPr>
            <w:tcW w:w="2006" w:type="dxa"/>
            <w:tcBorders>
              <w:top w:val="single" w:sz="4" w:space="0" w:color="auto"/>
              <w:left w:val="single" w:sz="4" w:space="0" w:color="auto"/>
              <w:bottom w:val="nil"/>
              <w:right w:val="single" w:sz="4" w:space="0" w:color="auto"/>
            </w:tcBorders>
            <w:hideMark/>
          </w:tcPr>
          <w:p w14:paraId="0974E62C" w14:textId="77777777" w:rsidR="00EF26DB" w:rsidRPr="00503521" w:rsidRDefault="00EF26DB" w:rsidP="00731A09">
            <w:pPr>
              <w:keepNext/>
              <w:keepLines/>
              <w:tabs>
                <w:tab w:val="num" w:pos="737"/>
              </w:tabs>
              <w:spacing w:after="0"/>
              <w:jc w:val="center"/>
              <w:rPr>
                <w:rFonts w:ascii="Arial" w:hAnsi="Arial"/>
                <w:sz w:val="18"/>
                <w:lang w:eastAsia="zh-CN"/>
              </w:rPr>
            </w:pPr>
            <w:r w:rsidRPr="00503521">
              <w:rPr>
                <w:rFonts w:ascii="Arial" w:hAnsi="Arial"/>
                <w:sz w:val="18"/>
                <w:lang w:eastAsia="zh-CN"/>
              </w:rPr>
              <w:t>CA</w:t>
            </w:r>
            <w:r w:rsidRPr="00503521">
              <w:rPr>
                <w:rFonts w:ascii="Arial" w:hAnsi="Arial"/>
                <w:sz w:val="18"/>
                <w:lang w:eastAsia="ja-JP"/>
              </w:rPr>
              <w:t>_</w:t>
            </w:r>
            <w:r w:rsidRPr="00503521">
              <w:rPr>
                <w:rFonts w:ascii="Arial" w:hAnsi="Arial"/>
                <w:sz w:val="18"/>
                <w:lang w:val="en-US" w:eastAsia="zh-CN"/>
              </w:rPr>
              <w:t>n7</w:t>
            </w:r>
            <w:r w:rsidRPr="00503521">
              <w:rPr>
                <w:rFonts w:ascii="Arial" w:hAnsi="Arial"/>
                <w:sz w:val="18"/>
                <w:lang w:eastAsia="zh-CN"/>
              </w:rPr>
              <w:t>1</w:t>
            </w:r>
            <w:r w:rsidRPr="00503521">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64AECD78"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10D6A3C"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1AB13A05"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1C0B8A77"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01CBB700"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F381E36"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6EC0C0F"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8977164"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eastAsia="zh-TW"/>
              </w:rPr>
              <w:t>IMD5</w:t>
            </w:r>
            <w:r w:rsidRPr="00503521">
              <w:rPr>
                <w:rFonts w:ascii="Arial" w:hAnsi="Arial"/>
                <w:sz w:val="18"/>
                <w:vertAlign w:val="superscript"/>
                <w:lang w:eastAsia="zh-TW"/>
              </w:rPr>
              <w:t>7</w:t>
            </w:r>
          </w:p>
        </w:tc>
      </w:tr>
      <w:tr w:rsidR="00EF26DB" w:rsidRPr="00503521" w14:paraId="0890E638"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343FC3A9" w14:textId="77777777" w:rsidR="00EF26DB" w:rsidRPr="00503521" w:rsidRDefault="00EF26DB" w:rsidP="00731A09">
            <w:pPr>
              <w:keepNext/>
              <w:keepLines/>
              <w:tabs>
                <w:tab w:val="num" w:pos="737"/>
              </w:tab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420B94"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C2F6CC"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0782B546"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C70E4A5"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20059D8"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72838D61"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BD3C13E"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5A93CDE"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eastAsia="zh-TW"/>
              </w:rPr>
              <w:t>N/A</w:t>
            </w:r>
          </w:p>
        </w:tc>
      </w:tr>
    </w:tbl>
    <w:p w14:paraId="39DCB674" w14:textId="77777777" w:rsidR="00EF26DB" w:rsidRPr="00503521" w:rsidRDefault="00EF26DB" w:rsidP="00132004">
      <w:pPr>
        <w:rPr>
          <w:rFonts w:eastAsia="SimSun"/>
          <w:lang w:val="en-US" w:eastAsia="zh-TW"/>
        </w:rPr>
      </w:pPr>
    </w:p>
    <w:p w14:paraId="63505E40" w14:textId="77777777" w:rsidR="00EF26DB" w:rsidRPr="00503521" w:rsidRDefault="00EF26DB" w:rsidP="00132004">
      <w:pPr>
        <w:rPr>
          <w:rFonts w:eastAsia="SimSun"/>
          <w:lang w:val="en-US" w:eastAsia="zh-TW"/>
        </w:rPr>
      </w:pPr>
      <w:r w:rsidRPr="00503521">
        <w:rPr>
          <w:rFonts w:eastAsia="SimSun"/>
          <w:lang w:val="en-US" w:eastAsia="zh-TW"/>
        </w:rPr>
        <w:t>For 2 Tx the power is 23 dBm for n71 + 23 dBm for n77 = 26 dBm total.</w:t>
      </w:r>
    </w:p>
    <w:p w14:paraId="1D3C9C7C" w14:textId="77777777" w:rsidR="00EF26DB" w:rsidRPr="00503521" w:rsidRDefault="00EF26DB" w:rsidP="00132004">
      <w:pPr>
        <w:rPr>
          <w:rFonts w:eastAsia="SimSun"/>
          <w:lang w:val="en-US" w:eastAsia="zh-TW"/>
        </w:rPr>
      </w:pPr>
      <w:r w:rsidRPr="00503521">
        <w:rPr>
          <w:rFonts w:eastAsia="SimSun"/>
          <w:lang w:val="en-US" w:eastAsia="zh-TW"/>
        </w:rPr>
        <w:t>For 3Tx the power is 23 dBm for n71 + 20 dBm + 20 dBm for n77, 23 dBm on n77 and 26 dBm total.</w:t>
      </w:r>
    </w:p>
    <w:p w14:paraId="394C15B7" w14:textId="77777777" w:rsidR="00EF26DB" w:rsidRPr="00503521" w:rsidRDefault="00EF26DB" w:rsidP="00132004">
      <w:pPr>
        <w:rPr>
          <w:rFonts w:eastAsia="SimSun"/>
          <w:lang w:val="en-US" w:eastAsia="zh-TW"/>
        </w:rPr>
      </w:pPr>
      <w:r w:rsidRPr="00503521">
        <w:rPr>
          <w:rFonts w:eastAsia="SimSun"/>
          <w:lang w:val="en-US" w:eastAsia="zh-TW"/>
        </w:rPr>
        <w:t>The PC2 MSD due to cross band isolation can be re-used from PC2 with 2Tx and therefore is not shown here.</w:t>
      </w:r>
    </w:p>
    <w:p w14:paraId="47D1B5A6" w14:textId="07252D13" w:rsidR="00EF26DB" w:rsidRPr="00503521" w:rsidRDefault="00EF26DB" w:rsidP="00EF26DB">
      <w:pPr>
        <w:pStyle w:val="Heading4"/>
      </w:pPr>
      <w:bookmarkStart w:id="435" w:name="_Toc170058626"/>
      <w:bookmarkStart w:id="436" w:name="_Toc170059032"/>
      <w:r w:rsidRPr="00503521">
        <w:t>5.8.4.2</w:t>
      </w:r>
      <w:r w:rsidRPr="00503521">
        <w:tab/>
        <w:t>REFSENS requirements for total power class 1.5</w:t>
      </w:r>
      <w:bookmarkEnd w:id="435"/>
      <w:bookmarkEnd w:id="436"/>
    </w:p>
    <w:p w14:paraId="53327C0B" w14:textId="77777777" w:rsidR="00EF26DB" w:rsidRPr="00503521" w:rsidRDefault="00EF26DB" w:rsidP="00132004">
      <w:pPr>
        <w:rPr>
          <w:rFonts w:eastAsia="SimSun"/>
          <w:lang w:val="en-US" w:eastAsia="zh-TW"/>
        </w:rPr>
      </w:pPr>
      <w:r w:rsidRPr="00503521">
        <w:rPr>
          <w:rFonts w:eastAsia="SimSun"/>
          <w:lang w:val="en-US" w:eastAsia="zh-TW"/>
        </w:rPr>
        <w:t xml:space="preserve">There is no PC1.5 MSD requirement for CA_n71-n77A because PC1.5 requires 2Tx in the TDD band currently. </w:t>
      </w:r>
    </w:p>
    <w:p w14:paraId="52CD8A8F" w14:textId="77777777" w:rsidR="00EF26DB" w:rsidRPr="00503521" w:rsidRDefault="00EF26DB" w:rsidP="00132004">
      <w:pPr>
        <w:rPr>
          <w:rFonts w:eastAsia="SimSun"/>
          <w:lang w:val="en-US" w:eastAsia="zh-TW"/>
        </w:rPr>
      </w:pPr>
      <w:r w:rsidRPr="00503521">
        <w:rPr>
          <w:rFonts w:eastAsia="SimSun"/>
          <w:lang w:val="en-US" w:eastAsia="zh-TW"/>
        </w:rPr>
        <w:t>For 3Tx the power is 23 dBm for n71 + 24.8 dBm + 24.8 dBm for n77 for 27.8 dBm TDD, 29 dBm total.</w:t>
      </w:r>
    </w:p>
    <w:p w14:paraId="3249849D" w14:textId="77777777" w:rsidR="00EF26DB" w:rsidRPr="00503521" w:rsidRDefault="00EF26DB" w:rsidP="00132004">
      <w:pPr>
        <w:rPr>
          <w:rFonts w:eastAsia="SimSun"/>
          <w:lang w:val="en-US" w:eastAsia="zh-TW"/>
        </w:rPr>
      </w:pPr>
      <w:r w:rsidRPr="00503521">
        <w:rPr>
          <w:rFonts w:eastAsia="SimSun"/>
          <w:lang w:val="en-US" w:eastAsia="zh-TW"/>
        </w:rPr>
        <w:t xml:space="preserve">Therefore, the n77 power is increased by 4.8 for PC1.5 compared to PC2 since the n71 power is unchanged. </w:t>
      </w:r>
    </w:p>
    <w:p w14:paraId="49714DC1" w14:textId="77777777" w:rsidR="00EF26DB" w:rsidRPr="00503521" w:rsidRDefault="00EF26DB" w:rsidP="00132004">
      <w:pPr>
        <w:rPr>
          <w:rFonts w:eastAsia="SimSun"/>
          <w:lang w:val="en-US" w:eastAsia="zh-TW"/>
        </w:rPr>
      </w:pPr>
      <w:r w:rsidRPr="00503521">
        <w:rPr>
          <w:rFonts w:eastAsia="SimSun"/>
          <w:lang w:val="en-US" w:eastAsia="zh-TW"/>
        </w:rPr>
        <w:t>And for the IMD combination, it is -4*n71_Tx + 1*n77_Tx = n71_Rx</w:t>
      </w:r>
    </w:p>
    <w:p w14:paraId="1AC0D356" w14:textId="77777777" w:rsidR="00EF26DB" w:rsidRPr="00503521" w:rsidRDefault="00EF26DB" w:rsidP="00132004">
      <w:pPr>
        <w:rPr>
          <w:rFonts w:eastAsia="SimSun"/>
          <w:lang w:val="en-US" w:eastAsia="zh-TW"/>
        </w:rPr>
      </w:pPr>
      <w:r w:rsidRPr="00503521">
        <w:rPr>
          <w:rFonts w:eastAsia="SimSun"/>
          <w:lang w:val="en-US" w:eastAsia="zh-TW"/>
        </w:rPr>
        <w:t>So, we can expect 4.8dB IMD power increase because the order for n77 is one.</w:t>
      </w:r>
    </w:p>
    <w:p w14:paraId="72784522" w14:textId="77777777" w:rsidR="00EF26DB" w:rsidRPr="00503521" w:rsidRDefault="00EF26DB" w:rsidP="00132004">
      <w:pPr>
        <w:rPr>
          <w:rFonts w:eastAsia="DengXian"/>
          <w:iCs/>
          <w:lang w:eastAsia="zh-CN"/>
        </w:rPr>
      </w:pPr>
      <w:r w:rsidRPr="00503521">
        <w:rPr>
          <w:rFonts w:eastAsia="DengXian"/>
          <w:iCs/>
          <w:lang w:eastAsia="zh-CN"/>
        </w:rPr>
        <w:t xml:space="preserve">MSD due to interference power </w:t>
      </w:r>
      <w:r w:rsidRPr="00503521">
        <w:rPr>
          <w:rFonts w:eastAsia="DengXian"/>
          <w:i/>
          <w:lang w:eastAsia="zh-CN"/>
        </w:rPr>
        <w:t>I</w:t>
      </w:r>
      <w:r w:rsidRPr="00503521">
        <w:rPr>
          <w:rFonts w:eastAsia="DengXian"/>
          <w:iCs/>
          <w:lang w:eastAsia="zh-CN"/>
        </w:rPr>
        <w:t xml:space="preserve"> is given by:</w:t>
      </w:r>
    </w:p>
    <w:p w14:paraId="0B0120B7" w14:textId="77777777" w:rsidR="00EF26DB" w:rsidRPr="00503521" w:rsidRDefault="00EF26DB" w:rsidP="00EF26DB">
      <w:pPr>
        <w:spacing w:after="0"/>
        <w:rPr>
          <w:rFonts w:eastAsia="Calibri"/>
          <w:lang w:val="en-US"/>
        </w:rPr>
      </w:pPr>
      <w:r w:rsidRPr="00503521">
        <w:rPr>
          <w:rFonts w:eastAsia="DengXian"/>
          <w:noProof/>
        </w:rPr>
        <w:drawing>
          <wp:inline distT="0" distB="0" distL="0" distR="0" wp14:anchorId="45369769" wp14:editId="199909EE">
            <wp:extent cx="3556000" cy="3810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p>
    <w:p w14:paraId="4550CD98" w14:textId="77777777" w:rsidR="00EF26DB" w:rsidRPr="00503521" w:rsidRDefault="00EF26DB" w:rsidP="00EF26DB">
      <w:pPr>
        <w:spacing w:after="0"/>
        <w:rPr>
          <w:rFonts w:eastAsia="Calibri"/>
          <w:lang w:val="en-US"/>
        </w:rPr>
      </w:pPr>
      <w:r w:rsidRPr="00503521">
        <w:rPr>
          <w:rFonts w:eastAsia="Calibri"/>
          <w:lang w:val="en-US"/>
        </w:rPr>
        <w:t xml:space="preserve">where </w:t>
      </w:r>
      <w:r w:rsidRPr="00503521">
        <w:rPr>
          <w:rFonts w:eastAsia="Calibri"/>
          <w:i/>
          <w:iCs/>
          <w:lang w:val="en-US"/>
        </w:rPr>
        <w:t>N</w:t>
      </w:r>
      <w:r w:rsidRPr="00503521">
        <w:rPr>
          <w:rFonts w:eastAsia="Calibri"/>
          <w:lang w:val="en-US"/>
        </w:rPr>
        <w:t xml:space="preserve"> is the noise spectral density and BW is the bandwidth of the carrier. If the initial MSD is known,</w:t>
      </w:r>
    </w:p>
    <w:p w14:paraId="47EC1423" w14:textId="77777777" w:rsidR="00EF26DB" w:rsidRPr="00503521" w:rsidRDefault="00EF26DB" w:rsidP="00EF26DB">
      <w:pPr>
        <w:spacing w:after="0"/>
        <w:rPr>
          <w:rFonts w:eastAsia="Calibri"/>
          <w:lang w:val="en-US"/>
        </w:rPr>
      </w:pPr>
      <w:r w:rsidRPr="00503521">
        <w:rPr>
          <w:rFonts w:eastAsia="Calibri"/>
          <w:lang w:val="en-US"/>
        </w:rPr>
        <w:t>then we have:</w:t>
      </w:r>
    </w:p>
    <w:p w14:paraId="46CD6D56" w14:textId="77777777" w:rsidR="00EF26DB" w:rsidRPr="00503521" w:rsidRDefault="00EF26DB" w:rsidP="00EF26DB">
      <w:pPr>
        <w:spacing w:after="0"/>
        <w:rPr>
          <w:rFonts w:eastAsia="Calibri"/>
          <w:lang w:val="en-US"/>
        </w:rPr>
      </w:pPr>
    </w:p>
    <w:p w14:paraId="51E8684A" w14:textId="77777777" w:rsidR="00EF26DB" w:rsidRPr="00503521" w:rsidRDefault="00EF26DB" w:rsidP="00EF26DB">
      <w:pPr>
        <w:spacing w:after="0"/>
        <w:rPr>
          <w:rFonts w:eastAsia="Calibri"/>
          <w:lang w:val="en-US"/>
        </w:rPr>
      </w:pPr>
      <w:r w:rsidRPr="00503521">
        <w:rPr>
          <w:rFonts w:eastAsia="Calibri"/>
          <w:lang w:val="en-US"/>
        </w:rPr>
        <w:t xml:space="preserve"> </w:t>
      </w:r>
      <w:r w:rsidRPr="00503521">
        <w:rPr>
          <w:rFonts w:ascii="Calibri" w:eastAsia="Calibri" w:hAnsi="Calibri" w:cs="Calibri"/>
          <w:noProof/>
          <w:sz w:val="22"/>
          <w:szCs w:val="22"/>
          <w:lang w:val="en-US"/>
        </w:rPr>
        <w:drawing>
          <wp:inline distT="0" distB="0" distL="0" distR="0" wp14:anchorId="003E2E68" wp14:editId="351C4BE9">
            <wp:extent cx="1346200" cy="323850"/>
            <wp:effectExtent l="0" t="0" r="635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p>
    <w:p w14:paraId="5BF5B5E0" w14:textId="77777777" w:rsidR="00EF26DB" w:rsidRPr="00503521" w:rsidRDefault="00EF26DB" w:rsidP="00EF26DB">
      <w:pPr>
        <w:spacing w:after="0"/>
        <w:rPr>
          <w:rFonts w:ascii="Calibri" w:eastAsia="Calibri" w:hAnsi="Calibri" w:cs="Calibri"/>
          <w:sz w:val="22"/>
          <w:szCs w:val="22"/>
          <w:lang w:val="en-US"/>
        </w:rPr>
      </w:pPr>
    </w:p>
    <w:p w14:paraId="7C4F27CA" w14:textId="77777777" w:rsidR="00EF26DB" w:rsidRPr="00503521" w:rsidRDefault="00EF26DB" w:rsidP="00EF26DB">
      <w:pPr>
        <w:rPr>
          <w:rFonts w:eastAsia="DengXian"/>
          <w:iCs/>
          <w:lang w:eastAsia="zh-CN"/>
        </w:rPr>
      </w:pPr>
      <w:r w:rsidRPr="00503521">
        <w:rPr>
          <w:rFonts w:eastAsia="DengXian"/>
          <w:iCs/>
          <w:lang w:eastAsia="zh-CN"/>
        </w:rPr>
        <w:t xml:space="preserve">If </w:t>
      </w:r>
      <w:r w:rsidRPr="00503521">
        <w:rPr>
          <w:rFonts w:eastAsia="DengXian"/>
          <w:i/>
          <w:lang w:eastAsia="zh-CN"/>
        </w:rPr>
        <w:t>I</w:t>
      </w:r>
      <w:r w:rsidRPr="00503521">
        <w:rPr>
          <w:rFonts w:eastAsia="DengXian"/>
          <w:iCs/>
          <w:lang w:eastAsia="zh-CN"/>
        </w:rPr>
        <w:t xml:space="preserve"> is increased by </w:t>
      </w:r>
      <w:r w:rsidRPr="00503521">
        <w:rPr>
          <w:rFonts w:eastAsia="DengXian"/>
          <w:i/>
          <w:lang w:eastAsia="zh-CN"/>
        </w:rPr>
        <w:t>X</w:t>
      </w:r>
      <w:r w:rsidRPr="00503521">
        <w:rPr>
          <w:rFonts w:eastAsia="DengXian"/>
          <w:iCs/>
          <w:lang w:eastAsia="zh-CN"/>
        </w:rPr>
        <w:t xml:space="preserve"> dB, then </w:t>
      </w:r>
      <w:r w:rsidRPr="00503521">
        <w:rPr>
          <w:rFonts w:eastAsia="DengXian"/>
          <w:i/>
          <w:lang w:eastAsia="zh-CN"/>
        </w:rPr>
        <w:t>MSD(X)</w:t>
      </w:r>
      <w:r w:rsidRPr="00503521">
        <w:rPr>
          <w:rFonts w:eastAsia="DengXian"/>
          <w:iCs/>
          <w:lang w:eastAsia="zh-CN"/>
        </w:rPr>
        <w:t xml:space="preserve"> is given by</w:t>
      </w:r>
    </w:p>
    <w:p w14:paraId="03B67349" w14:textId="77777777" w:rsidR="00EF26DB" w:rsidRPr="00503521" w:rsidRDefault="00EF26DB" w:rsidP="00EF26DB">
      <w:pPr>
        <w:rPr>
          <w:rFonts w:eastAsia="DengXian"/>
          <w:iCs/>
          <w:lang w:eastAsia="zh-CN"/>
        </w:rPr>
      </w:pPr>
      <w:r w:rsidRPr="00503521">
        <w:rPr>
          <w:rFonts w:eastAsia="DengXian"/>
          <w:noProof/>
        </w:rPr>
        <w:drawing>
          <wp:inline distT="0" distB="0" distL="0" distR="0" wp14:anchorId="0FC51221" wp14:editId="165543B3">
            <wp:extent cx="2686050" cy="393700"/>
            <wp:effectExtent l="0" t="0" r="0" b="635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p>
    <w:p w14:paraId="09717796" w14:textId="77777777" w:rsidR="00EF26DB" w:rsidRPr="00503521" w:rsidRDefault="00EF26DB" w:rsidP="00EF26DB">
      <w:pPr>
        <w:rPr>
          <w:rFonts w:eastAsia="DengXian"/>
          <w:iCs/>
          <w:lang w:eastAsia="zh-CN"/>
        </w:rPr>
      </w:pPr>
      <w:r w:rsidRPr="00503521">
        <w:rPr>
          <w:rFonts w:eastAsia="DengXian"/>
          <w:noProof/>
        </w:rPr>
        <w:drawing>
          <wp:inline distT="0" distB="0" distL="0" distR="0" wp14:anchorId="6012D6FC" wp14:editId="27063B43">
            <wp:extent cx="2038350" cy="381000"/>
            <wp:effectExtent l="0" t="0" r="0" b="0"/>
            <wp:docPr id="5"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1057495" w14:textId="77777777" w:rsidR="00EF26DB" w:rsidRPr="00503521" w:rsidRDefault="00EF26DB" w:rsidP="00EF26DB">
      <w:pPr>
        <w:rPr>
          <w:rFonts w:eastAsia="DengXian"/>
          <w:iCs/>
          <w:lang w:eastAsia="zh-CN"/>
        </w:rPr>
      </w:pPr>
      <w:r w:rsidRPr="00503521">
        <w:rPr>
          <w:rFonts w:eastAsia="DengXian"/>
          <w:noProof/>
        </w:rPr>
        <w:drawing>
          <wp:inline distT="0" distB="0" distL="0" distR="0" wp14:anchorId="007DB7AD" wp14:editId="08A7C391">
            <wp:extent cx="2527300" cy="247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p>
    <w:p w14:paraId="29564FB9" w14:textId="77777777" w:rsidR="00EF26DB" w:rsidRPr="00503521" w:rsidRDefault="00EF26DB" w:rsidP="00EF26DB">
      <w:pPr>
        <w:keepNext/>
        <w:keepLines/>
        <w:widowControl w:val="0"/>
        <w:rPr>
          <w:rFonts w:ascii="Arial" w:eastAsia="SimSun" w:hAnsi="Arial" w:cs="Arial"/>
          <w:sz w:val="18"/>
          <w:szCs w:val="18"/>
          <w:lang w:val="en-US" w:eastAsia="zh-TW"/>
        </w:rPr>
      </w:pPr>
      <w:r w:rsidRPr="00503521">
        <w:rPr>
          <w:rFonts w:ascii="Arial" w:eastAsia="SimSun" w:hAnsi="Arial" w:cs="Arial"/>
          <w:sz w:val="18"/>
          <w:szCs w:val="18"/>
          <w:lang w:val="en-US" w:eastAsia="zh-TW"/>
        </w:rPr>
        <w:t xml:space="preserve">Based on the 4.8 dB dB increase intermod power, the resulting MSD is 16.0.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503521" w:rsidRPr="00503521" w14:paraId="6724904B" w14:textId="77777777" w:rsidTr="00731A09">
        <w:trPr>
          <w:trHeight w:val="187"/>
          <w:jc w:val="center"/>
        </w:trPr>
        <w:tc>
          <w:tcPr>
            <w:tcW w:w="2006" w:type="dxa"/>
            <w:tcBorders>
              <w:top w:val="single" w:sz="4" w:space="0" w:color="auto"/>
              <w:left w:val="single" w:sz="4" w:space="0" w:color="auto"/>
              <w:bottom w:val="nil"/>
              <w:right w:val="single" w:sz="4" w:space="0" w:color="auto"/>
            </w:tcBorders>
            <w:hideMark/>
          </w:tcPr>
          <w:p w14:paraId="6F3D2CA5" w14:textId="77777777" w:rsidR="00EF26DB" w:rsidRPr="00503521" w:rsidRDefault="00EF26DB" w:rsidP="00731A09">
            <w:pPr>
              <w:keepNext/>
              <w:keepLines/>
              <w:tabs>
                <w:tab w:val="num" w:pos="737"/>
              </w:tabs>
              <w:spacing w:after="0"/>
              <w:jc w:val="center"/>
              <w:rPr>
                <w:rFonts w:ascii="Arial" w:hAnsi="Arial"/>
                <w:sz w:val="18"/>
                <w:lang w:eastAsia="zh-CN"/>
              </w:rPr>
            </w:pPr>
            <w:r w:rsidRPr="00503521">
              <w:rPr>
                <w:rFonts w:ascii="Arial" w:hAnsi="Arial"/>
                <w:sz w:val="18"/>
                <w:lang w:eastAsia="zh-CN"/>
              </w:rPr>
              <w:t>CA</w:t>
            </w:r>
            <w:r w:rsidRPr="00503521">
              <w:rPr>
                <w:rFonts w:ascii="Arial" w:hAnsi="Arial"/>
                <w:sz w:val="18"/>
                <w:lang w:eastAsia="ja-JP"/>
              </w:rPr>
              <w:t>_</w:t>
            </w:r>
            <w:r w:rsidRPr="00503521">
              <w:rPr>
                <w:rFonts w:ascii="Arial" w:hAnsi="Arial"/>
                <w:sz w:val="18"/>
                <w:lang w:val="en-US" w:eastAsia="zh-CN"/>
              </w:rPr>
              <w:t>n7</w:t>
            </w:r>
            <w:r w:rsidRPr="00503521">
              <w:rPr>
                <w:rFonts w:ascii="Arial" w:hAnsi="Arial"/>
                <w:sz w:val="18"/>
                <w:lang w:eastAsia="zh-CN"/>
              </w:rPr>
              <w:t>1</w:t>
            </w:r>
            <w:r w:rsidRPr="00503521">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18E697E0"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15D2F6F"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4EF1A4F7"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27528A4C"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24905509"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01B026D"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val="en-US"/>
              </w:rPr>
              <w:t>16.0</w:t>
            </w:r>
          </w:p>
        </w:tc>
        <w:tc>
          <w:tcPr>
            <w:tcW w:w="828" w:type="dxa"/>
            <w:tcBorders>
              <w:top w:val="single" w:sz="4" w:space="0" w:color="auto"/>
              <w:left w:val="single" w:sz="4" w:space="0" w:color="auto"/>
              <w:bottom w:val="single" w:sz="4" w:space="0" w:color="auto"/>
              <w:right w:val="single" w:sz="4" w:space="0" w:color="auto"/>
            </w:tcBorders>
            <w:hideMark/>
          </w:tcPr>
          <w:p w14:paraId="3738E65E"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EA64AA"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eastAsia="zh-TW"/>
              </w:rPr>
              <w:t>IMD5</w:t>
            </w:r>
            <w:r w:rsidRPr="00503521">
              <w:rPr>
                <w:rFonts w:ascii="Arial" w:hAnsi="Arial"/>
                <w:sz w:val="18"/>
                <w:vertAlign w:val="superscript"/>
                <w:lang w:eastAsia="zh-TW"/>
              </w:rPr>
              <w:t>7</w:t>
            </w:r>
          </w:p>
        </w:tc>
      </w:tr>
      <w:tr w:rsidR="00EF26DB" w:rsidRPr="00503521" w14:paraId="3DC97AC6"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00C0727A" w14:textId="77777777" w:rsidR="00EF26DB" w:rsidRPr="00503521" w:rsidRDefault="00EF26DB" w:rsidP="00731A09">
            <w:pPr>
              <w:keepNext/>
              <w:keepLines/>
              <w:tabs>
                <w:tab w:val="num" w:pos="737"/>
              </w:tab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F47501"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A399A87"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1EEA1977"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15DFBDB4"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437D6334"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C53A04D"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F397EB7"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BF1D08"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eastAsia="zh-TW"/>
              </w:rPr>
              <w:t>N/A</w:t>
            </w:r>
          </w:p>
        </w:tc>
      </w:tr>
    </w:tbl>
    <w:p w14:paraId="7577C09D" w14:textId="77777777" w:rsidR="00EF26DB" w:rsidRPr="00503521" w:rsidRDefault="00EF26DB" w:rsidP="00132004">
      <w:pPr>
        <w:rPr>
          <w:rFonts w:eastAsia="SimSun"/>
          <w:lang w:val="en-US" w:eastAsia="zh-TW"/>
        </w:rPr>
      </w:pPr>
    </w:p>
    <w:p w14:paraId="0E253A34" w14:textId="77777777" w:rsidR="00EF26DB" w:rsidRPr="00503521" w:rsidRDefault="00EF26DB" w:rsidP="00132004">
      <w:pPr>
        <w:rPr>
          <w:rFonts w:eastAsia="SimSun"/>
          <w:lang w:val="en-US" w:eastAsia="zh-TW"/>
        </w:rPr>
      </w:pPr>
      <w:r w:rsidRPr="00503521">
        <w:rPr>
          <w:rFonts w:eastAsia="SimSun"/>
          <w:lang w:val="en-US" w:eastAsia="zh-TW"/>
        </w:rPr>
        <w:t xml:space="preserve">The PC1.5 MSD due to cross band isolation can be re-used from PC1.5 with 2Tx and therefore is not shown here. </w:t>
      </w:r>
    </w:p>
    <w:p w14:paraId="76911C10" w14:textId="57C62B13" w:rsidR="00731A09" w:rsidRPr="00503521" w:rsidRDefault="00731A09" w:rsidP="006C0A82">
      <w:pPr>
        <w:pStyle w:val="Heading2"/>
      </w:pPr>
      <w:bookmarkStart w:id="437" w:name="_Toc168040550"/>
      <w:bookmarkStart w:id="438" w:name="_Toc168040588"/>
      <w:bookmarkStart w:id="439" w:name="_Toc169988870"/>
      <w:bookmarkStart w:id="440" w:name="_Toc170058627"/>
      <w:bookmarkStart w:id="441" w:name="_Toc170059033"/>
      <w:r w:rsidRPr="00503521">
        <w:lastRenderedPageBreak/>
        <w:t>5.9</w:t>
      </w:r>
      <w:r w:rsidR="00987336" w:rsidRPr="00503521">
        <w:tab/>
      </w:r>
      <w:r w:rsidRPr="00503521">
        <w:t>CA_n70</w:t>
      </w:r>
      <w:r w:rsidR="00CC0FF0" w:rsidRPr="00503521">
        <w:t>A</w:t>
      </w:r>
      <w:r w:rsidRPr="00503521">
        <w:t>-n77</w:t>
      </w:r>
      <w:r w:rsidR="00CC0FF0" w:rsidRPr="00503521">
        <w:t>A</w:t>
      </w:r>
      <w:bookmarkEnd w:id="437"/>
      <w:bookmarkEnd w:id="438"/>
      <w:bookmarkEnd w:id="439"/>
      <w:bookmarkEnd w:id="440"/>
      <w:bookmarkEnd w:id="441"/>
    </w:p>
    <w:p w14:paraId="37EE7B9D" w14:textId="647B71CD" w:rsidR="00731A09" w:rsidRPr="00503521" w:rsidRDefault="00731A09" w:rsidP="006C0A82">
      <w:pPr>
        <w:pStyle w:val="Heading3"/>
      </w:pPr>
      <w:bookmarkStart w:id="442" w:name="_Toc170058628"/>
      <w:bookmarkStart w:id="443" w:name="_Toc170059034"/>
      <w:r w:rsidRPr="00503521">
        <w:t>5.9.1</w:t>
      </w:r>
      <w:r w:rsidRPr="00503521">
        <w:tab/>
        <w:t>Operating bands for CA</w:t>
      </w:r>
      <w:bookmarkEnd w:id="442"/>
      <w:bookmarkEnd w:id="443"/>
    </w:p>
    <w:p w14:paraId="5308FBCB" w14:textId="48C0886C" w:rsidR="00731A09" w:rsidRPr="00503521" w:rsidRDefault="00731A09" w:rsidP="00731A09">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5.9</w:t>
      </w:r>
      <w:r w:rsidRPr="00503521">
        <w:rPr>
          <w:rFonts w:ascii="Arial" w:hAnsi="Arial"/>
          <w:b/>
        </w:rPr>
        <w:t>.1-1:  CA band combination of band n70+n77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2B7D94A3"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078B5" w14:textId="77777777" w:rsidR="00731A09" w:rsidRPr="00503521" w:rsidRDefault="00731A09" w:rsidP="00731A09">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3890C" w14:textId="77777777" w:rsidR="00731A09" w:rsidRPr="00503521" w:rsidRDefault="00731A09" w:rsidP="00731A09">
            <w:pPr>
              <w:keepNext/>
              <w:keepLines/>
              <w:spacing w:after="0"/>
              <w:jc w:val="center"/>
              <w:rPr>
                <w:rFonts w:ascii="Arial" w:hAnsi="Arial"/>
                <w:b/>
                <w:sz w:val="18"/>
              </w:rPr>
            </w:pPr>
            <w:r w:rsidRPr="00503521">
              <w:rPr>
                <w:rFonts w:ascii="Arial" w:hAnsi="Arial"/>
                <w:b/>
                <w:sz w:val="18"/>
              </w:rPr>
              <w:t>NR Band</w:t>
            </w:r>
          </w:p>
        </w:tc>
      </w:tr>
      <w:tr w:rsidR="00731A09" w:rsidRPr="00503521" w14:paraId="0A426BBB"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tcPr>
          <w:p w14:paraId="0BBBEDAF" w14:textId="77777777" w:rsidR="00731A09" w:rsidRPr="00503521" w:rsidRDefault="00731A09" w:rsidP="00731A09">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70</w:t>
            </w:r>
            <w:r w:rsidRPr="00503521">
              <w:rPr>
                <w:rFonts w:ascii="Arial" w:hAnsi="Arial" w:hint="eastAsia"/>
                <w:sz w:val="18"/>
                <w:lang w:val="en-US" w:eastAsia="zh-CN"/>
              </w:rPr>
              <w:t>-n</w:t>
            </w:r>
            <w:r w:rsidRPr="00503521">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39A1C74" w14:textId="77777777" w:rsidR="00731A09" w:rsidRPr="00503521" w:rsidRDefault="00731A09" w:rsidP="00731A09">
            <w:pPr>
              <w:keepNext/>
              <w:keepLines/>
              <w:spacing w:after="0"/>
              <w:jc w:val="center"/>
              <w:rPr>
                <w:rFonts w:ascii="Arial" w:hAnsi="Arial"/>
                <w:sz w:val="18"/>
                <w:lang w:val="en-US" w:eastAsia="zh-CN"/>
              </w:rPr>
            </w:pPr>
            <w:r w:rsidRPr="00503521">
              <w:rPr>
                <w:rFonts w:ascii="Arial" w:hAnsi="Arial"/>
                <w:sz w:val="18"/>
                <w:lang w:val="en-US" w:eastAsia="zh-CN"/>
              </w:rPr>
              <w:t>n70</w:t>
            </w:r>
            <w:r w:rsidRPr="00503521">
              <w:rPr>
                <w:rFonts w:ascii="Arial" w:hAnsi="Arial" w:hint="eastAsia"/>
                <w:sz w:val="18"/>
                <w:lang w:val="en-US" w:eastAsia="zh-CN"/>
              </w:rPr>
              <w:t>, n</w:t>
            </w:r>
            <w:r w:rsidRPr="00503521">
              <w:rPr>
                <w:rFonts w:ascii="Arial" w:hAnsi="Arial"/>
                <w:sz w:val="18"/>
                <w:lang w:val="en-US" w:eastAsia="zh-CN"/>
              </w:rPr>
              <w:t>77</w:t>
            </w:r>
          </w:p>
        </w:tc>
      </w:tr>
    </w:tbl>
    <w:p w14:paraId="312B9364" w14:textId="77777777" w:rsidR="00731A09" w:rsidRPr="00503521" w:rsidRDefault="00731A09" w:rsidP="00731A09">
      <w:pPr>
        <w:rPr>
          <w:lang w:eastAsia="zh-CN"/>
        </w:rPr>
      </w:pPr>
    </w:p>
    <w:p w14:paraId="6FC22E7B" w14:textId="01002682" w:rsidR="00731A09" w:rsidRPr="00503521" w:rsidRDefault="00731A09" w:rsidP="006C0A82">
      <w:pPr>
        <w:pStyle w:val="Heading3"/>
      </w:pPr>
      <w:bookmarkStart w:id="444" w:name="_Toc170058629"/>
      <w:bookmarkStart w:id="445" w:name="_Toc170059035"/>
      <w:r w:rsidRPr="00503521">
        <w:t>5.9.2</w:t>
      </w:r>
      <w:r w:rsidRPr="00503521">
        <w:tab/>
        <w:t>Maximum output power for inter-band CA</w:t>
      </w:r>
      <w:bookmarkEnd w:id="444"/>
      <w:bookmarkEnd w:id="445"/>
    </w:p>
    <w:p w14:paraId="077E05A5" w14:textId="7ABEA3BC" w:rsidR="00731A09" w:rsidRPr="00503521" w:rsidRDefault="00731A09" w:rsidP="00731A09">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5.9</w:t>
      </w:r>
      <w:r w:rsidRPr="00503521">
        <w:rPr>
          <w:rFonts w:ascii="Arial" w:hAnsi="Arial"/>
          <w:b/>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4A378756" w14:textId="77777777" w:rsidTr="00731A09">
        <w:trPr>
          <w:jc w:val="center"/>
        </w:trPr>
        <w:tc>
          <w:tcPr>
            <w:tcW w:w="1705" w:type="dxa"/>
            <w:shd w:val="clear" w:color="auto" w:fill="D9D9D9" w:themeFill="background1" w:themeFillShade="D9"/>
            <w:vAlign w:val="center"/>
          </w:tcPr>
          <w:p w14:paraId="08AB4038"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CCB5D71"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0CC7B44"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FA1908F"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43381E9"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70B97D2"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2CC1466"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7DB7CACA" w14:textId="77777777" w:rsidTr="00731A09">
        <w:trPr>
          <w:jc w:val="center"/>
        </w:trPr>
        <w:tc>
          <w:tcPr>
            <w:tcW w:w="1705" w:type="dxa"/>
            <w:vAlign w:val="center"/>
          </w:tcPr>
          <w:p w14:paraId="4F4FD8DD" w14:textId="77777777" w:rsidR="00731A09" w:rsidRPr="00503521" w:rsidRDefault="00731A09"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CA_n70A-n77A</w:t>
            </w:r>
          </w:p>
        </w:tc>
        <w:tc>
          <w:tcPr>
            <w:tcW w:w="1260" w:type="dxa"/>
          </w:tcPr>
          <w:p w14:paraId="453F8255" w14:textId="77777777" w:rsidR="00731A09" w:rsidRPr="00503521" w:rsidRDefault="00731A09"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077CDDF" w14:textId="77777777" w:rsidR="00731A09" w:rsidRPr="00503521" w:rsidRDefault="00731A09"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F21B96D" w14:textId="77777777" w:rsidR="00731A09" w:rsidRPr="00503521" w:rsidRDefault="00731A09"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BD38D7F" w14:textId="77777777" w:rsidR="00731A09" w:rsidRPr="00503521" w:rsidRDefault="00731A09"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DE82791" w14:textId="77777777" w:rsidR="00731A09" w:rsidRPr="00503521" w:rsidRDefault="00731A09" w:rsidP="00731A09">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1E42A4C5" w14:textId="77777777" w:rsidR="00731A09" w:rsidRPr="00503521" w:rsidRDefault="00731A09" w:rsidP="00731A09">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31A09" w:rsidRPr="00503521" w14:paraId="679704FE" w14:textId="77777777" w:rsidTr="00731A09">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EEBB48D" w14:textId="77777777" w:rsidR="00731A09" w:rsidRPr="00503521" w:rsidRDefault="00731A09" w:rsidP="00731A09">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037A40CB" w14:textId="77777777" w:rsidR="00731A09" w:rsidRPr="00503521" w:rsidRDefault="00731A09" w:rsidP="00731A09">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04146EBC" w14:textId="77777777" w:rsidR="00731A09" w:rsidRPr="00503521" w:rsidRDefault="00731A09" w:rsidP="00731A09">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1EE8E49C" w14:textId="77777777" w:rsidR="00731A09" w:rsidRPr="00503521" w:rsidRDefault="00731A09" w:rsidP="00731A09">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tbl>
    <w:p w14:paraId="27A779B0" w14:textId="77777777" w:rsidR="00731A09" w:rsidRPr="00503521" w:rsidRDefault="00731A09" w:rsidP="00731A09"/>
    <w:p w14:paraId="5EF4209D" w14:textId="4F93C367" w:rsidR="00731A09" w:rsidRPr="00503521" w:rsidRDefault="00731A09" w:rsidP="00731A09">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5.9</w:t>
      </w:r>
      <w:r w:rsidRPr="00503521">
        <w:rPr>
          <w:rFonts w:ascii="Arial" w:hAnsi="Arial"/>
          <w:b/>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0CAD6FCA" w14:textId="77777777" w:rsidTr="00731A09">
        <w:trPr>
          <w:jc w:val="center"/>
        </w:trPr>
        <w:tc>
          <w:tcPr>
            <w:tcW w:w="1705" w:type="dxa"/>
            <w:shd w:val="clear" w:color="auto" w:fill="D9D9D9" w:themeFill="background1" w:themeFillShade="D9"/>
            <w:vAlign w:val="center"/>
          </w:tcPr>
          <w:p w14:paraId="56941268"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99304CA"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82B6729"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218F6C"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768801EA"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ABE6C7C"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654C243"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4A152BBC" w14:textId="77777777" w:rsidTr="00731A09">
        <w:trPr>
          <w:jc w:val="center"/>
        </w:trPr>
        <w:tc>
          <w:tcPr>
            <w:tcW w:w="1705" w:type="dxa"/>
            <w:vAlign w:val="center"/>
          </w:tcPr>
          <w:p w14:paraId="74A65DFD" w14:textId="77777777" w:rsidR="00731A09" w:rsidRPr="00503521" w:rsidRDefault="00731A09"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CA_n70A-n77A</w:t>
            </w:r>
          </w:p>
        </w:tc>
        <w:tc>
          <w:tcPr>
            <w:tcW w:w="1260" w:type="dxa"/>
          </w:tcPr>
          <w:p w14:paraId="2D70A94C" w14:textId="77777777" w:rsidR="00731A09" w:rsidRPr="00503521" w:rsidRDefault="00731A09"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61BA226" w14:textId="77777777" w:rsidR="00731A09" w:rsidRPr="00503521" w:rsidRDefault="00731A09"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D2867F7" w14:textId="77777777" w:rsidR="00731A09" w:rsidRPr="00503521" w:rsidRDefault="00731A09"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229589B" w14:textId="77777777" w:rsidR="00731A09" w:rsidRPr="00503521" w:rsidRDefault="00731A09"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738FF1C" w14:textId="77777777" w:rsidR="00731A09" w:rsidRPr="00503521" w:rsidRDefault="00731A09" w:rsidP="00731A09">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409FB5FB" w14:textId="77777777" w:rsidR="00731A09" w:rsidRPr="00503521" w:rsidRDefault="00731A09"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731A09" w:rsidRPr="00503521" w14:paraId="79E77D14" w14:textId="77777777" w:rsidTr="00731A09">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93BA510" w14:textId="77777777" w:rsidR="00731A09" w:rsidRPr="00503521" w:rsidRDefault="00731A09" w:rsidP="00731A09">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70382183" w14:textId="77777777" w:rsidR="00731A09" w:rsidRPr="00503521" w:rsidRDefault="00731A09" w:rsidP="00731A09">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46AA277" w14:textId="77777777" w:rsidR="00731A09" w:rsidRPr="00503521" w:rsidRDefault="00731A09" w:rsidP="00731A09">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40B65DE7" w14:textId="77777777" w:rsidR="00731A09" w:rsidRPr="00503521" w:rsidRDefault="00731A09" w:rsidP="00731A09"/>
    <w:p w14:paraId="2F3D47A7" w14:textId="37BB03CD" w:rsidR="00731A09" w:rsidRPr="00503521" w:rsidRDefault="00731A09" w:rsidP="006C0A82">
      <w:pPr>
        <w:pStyle w:val="Heading3"/>
      </w:pPr>
      <w:bookmarkStart w:id="446" w:name="_Toc170058630"/>
      <w:bookmarkStart w:id="447" w:name="_Toc170059036"/>
      <w:r w:rsidRPr="00503521">
        <w:t>5.9.3</w:t>
      </w:r>
      <w:r w:rsidRPr="00503521">
        <w:tab/>
        <w:t>MSD scenario studies</w:t>
      </w:r>
      <w:bookmarkEnd w:id="446"/>
      <w:bookmarkEnd w:id="447"/>
    </w:p>
    <w:p w14:paraId="5CF29840" w14:textId="73325B32" w:rsidR="00731A09" w:rsidRPr="00503521" w:rsidRDefault="00731A09" w:rsidP="00731A09">
      <w:r w:rsidRPr="00503521">
        <w:t xml:space="preserve">Table 5.9.3-1 and 5.9.3-2 summarizes frequency ranges where harmonics mixing, cross band leakage, IMD interferences occur for CA_ n70-n77. </w:t>
      </w:r>
    </w:p>
    <w:p w14:paraId="61C7AD22" w14:textId="7E38E0A7" w:rsidR="00731A09" w:rsidRPr="00503521" w:rsidRDefault="00731A09" w:rsidP="00731A09">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5.9</w:t>
      </w:r>
      <w:r w:rsidRPr="00503521">
        <w:rPr>
          <w:rFonts w:ascii="Arial" w:hAnsi="Arial"/>
          <w:b/>
        </w:rPr>
        <w:t>.3-1: MSD scenarios for CA_n70-n77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0D948040" w14:textId="77777777" w:rsidTr="00731A09">
        <w:trPr>
          <w:trHeight w:val="443"/>
        </w:trPr>
        <w:tc>
          <w:tcPr>
            <w:tcW w:w="1795" w:type="dxa"/>
            <w:shd w:val="clear" w:color="auto" w:fill="D9D9D9" w:themeFill="background1" w:themeFillShade="D9"/>
          </w:tcPr>
          <w:p w14:paraId="4449E20B" w14:textId="77777777" w:rsidR="00731A09" w:rsidRPr="00503521" w:rsidRDefault="00731A09" w:rsidP="00731A09">
            <w:pPr>
              <w:spacing w:after="0"/>
              <w:rPr>
                <w:b/>
                <w:lang w:eastAsia="zh-CN"/>
              </w:rPr>
            </w:pPr>
          </w:p>
        </w:tc>
        <w:tc>
          <w:tcPr>
            <w:tcW w:w="2736" w:type="dxa"/>
            <w:shd w:val="clear" w:color="auto" w:fill="D9D9D9" w:themeFill="background1" w:themeFillShade="D9"/>
          </w:tcPr>
          <w:p w14:paraId="6171A107" w14:textId="77777777" w:rsidR="00731A09" w:rsidRPr="00503521" w:rsidRDefault="00731A09" w:rsidP="00731A09">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5F3B6BFF" w14:textId="77777777" w:rsidR="00731A09" w:rsidRPr="00503521" w:rsidRDefault="00731A09" w:rsidP="00731A09">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5AB0968" w14:textId="77777777" w:rsidR="00731A09" w:rsidRPr="00503521" w:rsidRDefault="00731A09" w:rsidP="00731A09">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1885409B" w14:textId="77777777" w:rsidTr="00731A09">
        <w:trPr>
          <w:trHeight w:val="443"/>
        </w:trPr>
        <w:tc>
          <w:tcPr>
            <w:tcW w:w="1795" w:type="dxa"/>
            <w:shd w:val="clear" w:color="auto" w:fill="auto"/>
          </w:tcPr>
          <w:p w14:paraId="1508C3D6" w14:textId="77777777" w:rsidR="00731A09" w:rsidRPr="00503521" w:rsidRDefault="00731A09" w:rsidP="00731A09">
            <w:pPr>
              <w:spacing w:after="0"/>
              <w:rPr>
                <w:b/>
                <w:lang w:eastAsia="zh-CN"/>
              </w:rPr>
            </w:pPr>
            <w:r w:rsidRPr="00503521">
              <w:rPr>
                <w:rFonts w:ascii="Arial" w:hAnsi="Arial"/>
                <w:b/>
                <w:sz w:val="18"/>
              </w:rPr>
              <w:t>Harmonic mixing</w:t>
            </w:r>
          </w:p>
        </w:tc>
        <w:tc>
          <w:tcPr>
            <w:tcW w:w="2736" w:type="dxa"/>
            <w:shd w:val="clear" w:color="auto" w:fill="auto"/>
          </w:tcPr>
          <w:p w14:paraId="0C4D9F25" w14:textId="77777777" w:rsidR="00731A09" w:rsidRPr="00503521" w:rsidRDefault="00731A09" w:rsidP="00731A09">
            <w:pPr>
              <w:keepNext/>
              <w:keepLines/>
              <w:spacing w:after="0"/>
              <w:rPr>
                <w:rFonts w:ascii="Arial" w:hAnsi="Arial"/>
                <w:sz w:val="18"/>
              </w:rPr>
            </w:pPr>
            <w:r w:rsidRPr="00503521">
              <w:rPr>
                <w:rFonts w:ascii="Arial" w:hAnsi="Arial"/>
                <w:sz w:val="18"/>
              </w:rPr>
              <w:t>n77(UL1/DL2)</w:t>
            </w:r>
          </w:p>
        </w:tc>
        <w:tc>
          <w:tcPr>
            <w:tcW w:w="2694" w:type="dxa"/>
            <w:shd w:val="clear" w:color="auto" w:fill="auto"/>
          </w:tcPr>
          <w:p w14:paraId="18DEFCF9" w14:textId="77777777" w:rsidR="00731A09" w:rsidRPr="00503521" w:rsidRDefault="00731A09" w:rsidP="00731A09">
            <w:pPr>
              <w:keepNext/>
              <w:keepLines/>
              <w:spacing w:after="0"/>
              <w:rPr>
                <w:rFonts w:ascii="Arial" w:hAnsi="Arial"/>
                <w:sz w:val="18"/>
              </w:rPr>
            </w:pPr>
            <w:r w:rsidRPr="00503521">
              <w:rPr>
                <w:rFonts w:ascii="Arial" w:hAnsi="Arial"/>
                <w:sz w:val="18"/>
              </w:rPr>
              <w:t>n70</w:t>
            </w:r>
          </w:p>
        </w:tc>
        <w:tc>
          <w:tcPr>
            <w:tcW w:w="2406" w:type="dxa"/>
            <w:shd w:val="clear" w:color="auto" w:fill="auto"/>
          </w:tcPr>
          <w:p w14:paraId="3D9BAE94" w14:textId="77777777" w:rsidR="00731A09" w:rsidRPr="00503521" w:rsidRDefault="00731A09" w:rsidP="00731A09">
            <w:pPr>
              <w:keepNext/>
              <w:keepLines/>
              <w:spacing w:after="0"/>
              <w:rPr>
                <w:rFonts w:ascii="Arial" w:hAnsi="Arial"/>
                <w:sz w:val="18"/>
              </w:rPr>
            </w:pPr>
            <w:r w:rsidRPr="00503521">
              <w:rPr>
                <w:rFonts w:ascii="Arial" w:hAnsi="Arial"/>
                <w:sz w:val="18"/>
              </w:rPr>
              <w:t>No</w:t>
            </w:r>
          </w:p>
        </w:tc>
      </w:tr>
      <w:tr w:rsidR="00503521" w:rsidRPr="00503521" w14:paraId="744845D5" w14:textId="77777777" w:rsidTr="00731A09">
        <w:trPr>
          <w:trHeight w:val="305"/>
        </w:trPr>
        <w:tc>
          <w:tcPr>
            <w:tcW w:w="1795" w:type="dxa"/>
            <w:vMerge w:val="restart"/>
          </w:tcPr>
          <w:p w14:paraId="4B0C2FCF" w14:textId="77777777" w:rsidR="00731A09" w:rsidRPr="00503521" w:rsidRDefault="00731A09" w:rsidP="00731A09">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2D92E633" w14:textId="77777777" w:rsidR="00731A09" w:rsidRPr="00503521" w:rsidRDefault="00731A09" w:rsidP="00731A09">
            <w:pPr>
              <w:keepNext/>
              <w:keepLines/>
              <w:spacing w:after="0"/>
              <w:rPr>
                <w:rFonts w:ascii="Arial" w:hAnsi="Arial"/>
                <w:sz w:val="18"/>
              </w:rPr>
            </w:pPr>
            <w:r w:rsidRPr="00503521">
              <w:rPr>
                <w:rFonts w:ascii="Arial" w:hAnsi="Arial"/>
                <w:sz w:val="18"/>
              </w:rPr>
              <w:t>IMD 2 (1st order of n77 UL – 1st order of n70 UL)</w:t>
            </w:r>
          </w:p>
        </w:tc>
        <w:tc>
          <w:tcPr>
            <w:tcW w:w="2694" w:type="dxa"/>
          </w:tcPr>
          <w:p w14:paraId="77960FBC" w14:textId="77777777" w:rsidR="00731A09" w:rsidRPr="00503521" w:rsidRDefault="00731A09" w:rsidP="00731A09">
            <w:pPr>
              <w:keepNext/>
              <w:keepLines/>
              <w:spacing w:after="0"/>
              <w:rPr>
                <w:rFonts w:ascii="Arial" w:hAnsi="Arial"/>
                <w:sz w:val="18"/>
              </w:rPr>
            </w:pPr>
            <w:r w:rsidRPr="00503521">
              <w:rPr>
                <w:rFonts w:ascii="Arial" w:hAnsi="Arial"/>
                <w:sz w:val="18"/>
              </w:rPr>
              <w:t>n70</w:t>
            </w:r>
          </w:p>
        </w:tc>
        <w:tc>
          <w:tcPr>
            <w:tcW w:w="2406" w:type="dxa"/>
          </w:tcPr>
          <w:p w14:paraId="52E69E00" w14:textId="77777777" w:rsidR="00731A09" w:rsidRPr="00503521" w:rsidRDefault="00731A09" w:rsidP="00731A09">
            <w:pPr>
              <w:keepNext/>
              <w:keepLines/>
              <w:spacing w:after="0"/>
              <w:rPr>
                <w:rFonts w:ascii="Arial" w:hAnsi="Arial"/>
                <w:sz w:val="18"/>
              </w:rPr>
            </w:pPr>
            <w:r w:rsidRPr="00503521">
              <w:rPr>
                <w:rFonts w:ascii="Arial" w:hAnsi="Arial"/>
                <w:sz w:val="18"/>
              </w:rPr>
              <w:t>No</w:t>
            </w:r>
          </w:p>
        </w:tc>
      </w:tr>
      <w:tr w:rsidR="00503521" w:rsidRPr="00503521" w14:paraId="34D07BF8" w14:textId="77777777" w:rsidTr="00731A09">
        <w:trPr>
          <w:trHeight w:val="305"/>
        </w:trPr>
        <w:tc>
          <w:tcPr>
            <w:tcW w:w="1795" w:type="dxa"/>
            <w:vMerge/>
          </w:tcPr>
          <w:p w14:paraId="13ABE26F" w14:textId="77777777" w:rsidR="00731A09" w:rsidRPr="00503521" w:rsidRDefault="00731A09" w:rsidP="00731A09">
            <w:pPr>
              <w:spacing w:after="0"/>
              <w:rPr>
                <w:rFonts w:ascii="Arial" w:hAnsi="Arial"/>
                <w:b/>
                <w:sz w:val="18"/>
              </w:rPr>
            </w:pPr>
          </w:p>
        </w:tc>
        <w:tc>
          <w:tcPr>
            <w:tcW w:w="2736" w:type="dxa"/>
          </w:tcPr>
          <w:p w14:paraId="441A7F16" w14:textId="77777777" w:rsidR="00731A09" w:rsidRPr="00503521" w:rsidRDefault="00731A09" w:rsidP="00731A09">
            <w:pPr>
              <w:keepNext/>
              <w:keepLines/>
              <w:spacing w:after="0"/>
              <w:rPr>
                <w:rFonts w:ascii="Arial" w:hAnsi="Arial"/>
                <w:sz w:val="18"/>
                <w:lang w:eastAsia="zh-CN"/>
              </w:rPr>
            </w:pPr>
            <w:r w:rsidRPr="00503521">
              <w:rPr>
                <w:rFonts w:ascii="Arial" w:hAnsi="Arial" w:hint="eastAsia"/>
                <w:sz w:val="18"/>
                <w:lang w:eastAsia="zh-CN"/>
              </w:rPr>
              <w:t>I</w:t>
            </w:r>
            <w:r w:rsidRPr="00503521">
              <w:rPr>
                <w:rFonts w:ascii="Arial" w:hAnsi="Arial"/>
                <w:sz w:val="18"/>
                <w:lang w:eastAsia="zh-CN"/>
              </w:rPr>
              <w:t>MD5 (</w:t>
            </w:r>
            <w:r w:rsidRPr="00503521">
              <w:rPr>
                <w:rFonts w:ascii="Arial" w:hAnsi="Arial"/>
                <w:sz w:val="18"/>
              </w:rPr>
              <w:t>2nd</w:t>
            </w:r>
            <w:r w:rsidRPr="00503521">
              <w:rPr>
                <w:rFonts w:ascii="Arial" w:hAnsi="Arial"/>
                <w:sz w:val="18"/>
                <w:lang w:eastAsia="zh-CN"/>
              </w:rPr>
              <w:t xml:space="preserve"> order of n77UL- 3rd order of n70)</w:t>
            </w:r>
          </w:p>
        </w:tc>
        <w:tc>
          <w:tcPr>
            <w:tcW w:w="2694" w:type="dxa"/>
          </w:tcPr>
          <w:p w14:paraId="478A42C3" w14:textId="77777777" w:rsidR="00731A09" w:rsidRPr="00503521" w:rsidRDefault="00731A09" w:rsidP="00731A09">
            <w:pPr>
              <w:keepNext/>
              <w:keepLines/>
              <w:spacing w:after="0"/>
              <w:rPr>
                <w:rFonts w:ascii="Arial" w:hAnsi="Arial"/>
                <w:sz w:val="18"/>
              </w:rPr>
            </w:pPr>
            <w:r w:rsidRPr="00503521">
              <w:rPr>
                <w:rFonts w:ascii="Arial" w:hAnsi="Arial"/>
                <w:sz w:val="18"/>
              </w:rPr>
              <w:t>n70</w:t>
            </w:r>
          </w:p>
        </w:tc>
        <w:tc>
          <w:tcPr>
            <w:tcW w:w="2406" w:type="dxa"/>
          </w:tcPr>
          <w:p w14:paraId="1E300F87" w14:textId="77777777" w:rsidR="00731A09" w:rsidRPr="00503521" w:rsidRDefault="00731A09" w:rsidP="00731A09">
            <w:pPr>
              <w:keepNext/>
              <w:keepLines/>
              <w:spacing w:after="0"/>
              <w:rPr>
                <w:rFonts w:ascii="Arial" w:hAnsi="Arial"/>
                <w:sz w:val="18"/>
                <w:lang w:eastAsia="zh-CN"/>
              </w:rPr>
            </w:pPr>
            <w:r w:rsidRPr="00503521">
              <w:rPr>
                <w:rFonts w:ascii="Arial" w:hAnsi="Arial"/>
                <w:sz w:val="18"/>
                <w:lang w:eastAsia="zh-CN"/>
              </w:rPr>
              <w:t>No</w:t>
            </w:r>
          </w:p>
        </w:tc>
      </w:tr>
    </w:tbl>
    <w:p w14:paraId="3D30AF56" w14:textId="5307607C" w:rsidR="00731A09" w:rsidRPr="00503521" w:rsidRDefault="00731A09" w:rsidP="00731A09">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5.9</w:t>
      </w:r>
      <w:r w:rsidRPr="00503521">
        <w:rPr>
          <w:rFonts w:ascii="Arial" w:hAnsi="Arial"/>
          <w:b/>
        </w:rPr>
        <w:t>.3-2: MSD scenarios for CA_n70-n77 with total power class 1.5</w:t>
      </w:r>
    </w:p>
    <w:tbl>
      <w:tblPr>
        <w:tblStyle w:val="TableGrid"/>
        <w:tblW w:w="0" w:type="auto"/>
        <w:tblLook w:val="04A0" w:firstRow="1" w:lastRow="0" w:firstColumn="1" w:lastColumn="0" w:noHBand="0" w:noVBand="1"/>
      </w:tblPr>
      <w:tblGrid>
        <w:gridCol w:w="1795"/>
        <w:gridCol w:w="2736"/>
        <w:gridCol w:w="2694"/>
        <w:gridCol w:w="2406"/>
      </w:tblGrid>
      <w:tr w:rsidR="00503521" w:rsidRPr="00503521" w14:paraId="011E94C3" w14:textId="77777777" w:rsidTr="00731A09">
        <w:trPr>
          <w:trHeight w:val="443"/>
        </w:trPr>
        <w:tc>
          <w:tcPr>
            <w:tcW w:w="1795" w:type="dxa"/>
            <w:shd w:val="clear" w:color="auto" w:fill="D9D9D9" w:themeFill="background1" w:themeFillShade="D9"/>
          </w:tcPr>
          <w:p w14:paraId="0FC352B5" w14:textId="77777777" w:rsidR="00731A09" w:rsidRPr="00503521" w:rsidRDefault="00731A09" w:rsidP="00731A09">
            <w:pPr>
              <w:spacing w:after="0"/>
              <w:rPr>
                <w:b/>
                <w:lang w:eastAsia="zh-CN"/>
              </w:rPr>
            </w:pPr>
          </w:p>
        </w:tc>
        <w:tc>
          <w:tcPr>
            <w:tcW w:w="2736" w:type="dxa"/>
            <w:shd w:val="clear" w:color="auto" w:fill="D9D9D9" w:themeFill="background1" w:themeFillShade="D9"/>
          </w:tcPr>
          <w:p w14:paraId="5348A2C6" w14:textId="77777777" w:rsidR="00731A09" w:rsidRPr="00503521" w:rsidRDefault="00731A09" w:rsidP="00731A09">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2499688A" w14:textId="77777777" w:rsidR="00731A09" w:rsidRPr="00503521" w:rsidRDefault="00731A09" w:rsidP="00731A09">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C4C2B1C" w14:textId="77777777" w:rsidR="00731A09" w:rsidRPr="00503521" w:rsidRDefault="00731A09" w:rsidP="00731A09">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0BF559CA" w14:textId="77777777" w:rsidTr="00731A09">
        <w:trPr>
          <w:trHeight w:val="443"/>
        </w:trPr>
        <w:tc>
          <w:tcPr>
            <w:tcW w:w="1795" w:type="dxa"/>
            <w:shd w:val="clear" w:color="auto" w:fill="auto"/>
          </w:tcPr>
          <w:p w14:paraId="0D3DAA2D" w14:textId="77777777" w:rsidR="00731A09" w:rsidRPr="00503521" w:rsidRDefault="00731A09" w:rsidP="00731A09">
            <w:pPr>
              <w:spacing w:after="0"/>
              <w:rPr>
                <w:b/>
                <w:lang w:eastAsia="zh-CN"/>
              </w:rPr>
            </w:pPr>
            <w:r w:rsidRPr="00503521">
              <w:rPr>
                <w:rFonts w:ascii="Arial" w:hAnsi="Arial"/>
                <w:b/>
                <w:sz w:val="18"/>
              </w:rPr>
              <w:t>Harmonic mixing</w:t>
            </w:r>
          </w:p>
        </w:tc>
        <w:tc>
          <w:tcPr>
            <w:tcW w:w="2736" w:type="dxa"/>
            <w:shd w:val="clear" w:color="auto" w:fill="auto"/>
          </w:tcPr>
          <w:p w14:paraId="11B62FB5" w14:textId="77777777" w:rsidR="00731A09" w:rsidRPr="00503521" w:rsidRDefault="00731A09" w:rsidP="00731A09">
            <w:pPr>
              <w:keepNext/>
              <w:keepLines/>
              <w:spacing w:after="0"/>
              <w:rPr>
                <w:rFonts w:ascii="Arial" w:hAnsi="Arial"/>
                <w:sz w:val="18"/>
                <w:lang w:eastAsia="zh-CN"/>
              </w:rPr>
            </w:pPr>
            <w:r w:rsidRPr="00503521">
              <w:rPr>
                <w:rFonts w:ascii="Arial" w:hAnsi="Arial"/>
                <w:sz w:val="18"/>
              </w:rPr>
              <w:t>n77(UL1/DL2)</w:t>
            </w:r>
          </w:p>
        </w:tc>
        <w:tc>
          <w:tcPr>
            <w:tcW w:w="2694" w:type="dxa"/>
            <w:shd w:val="clear" w:color="auto" w:fill="auto"/>
          </w:tcPr>
          <w:p w14:paraId="1550E9F1" w14:textId="77777777" w:rsidR="00731A09" w:rsidRPr="00503521" w:rsidRDefault="00731A09" w:rsidP="00731A09">
            <w:pPr>
              <w:keepNext/>
              <w:keepLines/>
              <w:spacing w:after="0"/>
              <w:rPr>
                <w:rFonts w:ascii="Arial" w:hAnsi="Arial"/>
                <w:sz w:val="18"/>
                <w:lang w:eastAsia="zh-CN"/>
              </w:rPr>
            </w:pPr>
            <w:r w:rsidRPr="00503521">
              <w:rPr>
                <w:rFonts w:ascii="Arial" w:hAnsi="Arial"/>
                <w:sz w:val="18"/>
              </w:rPr>
              <w:t>n70</w:t>
            </w:r>
          </w:p>
        </w:tc>
        <w:tc>
          <w:tcPr>
            <w:tcW w:w="2406" w:type="dxa"/>
            <w:shd w:val="clear" w:color="auto" w:fill="auto"/>
          </w:tcPr>
          <w:p w14:paraId="5C2B80B4" w14:textId="77777777" w:rsidR="00731A09" w:rsidRPr="00503521" w:rsidRDefault="00731A09" w:rsidP="00731A09">
            <w:pPr>
              <w:keepNext/>
              <w:keepLines/>
              <w:spacing w:after="0"/>
              <w:rPr>
                <w:rFonts w:ascii="Arial" w:hAnsi="Arial"/>
                <w:sz w:val="18"/>
                <w:lang w:eastAsia="zh-CN"/>
              </w:rPr>
            </w:pPr>
            <w:r w:rsidRPr="00503521">
              <w:rPr>
                <w:rFonts w:ascii="Arial" w:hAnsi="Arial"/>
                <w:sz w:val="18"/>
                <w:lang w:eastAsia="zh-CN"/>
              </w:rPr>
              <w:t>No</w:t>
            </w:r>
          </w:p>
        </w:tc>
      </w:tr>
      <w:tr w:rsidR="00503521" w:rsidRPr="00503521" w14:paraId="67F7A09F" w14:textId="77777777" w:rsidTr="00731A09">
        <w:trPr>
          <w:trHeight w:val="305"/>
        </w:trPr>
        <w:tc>
          <w:tcPr>
            <w:tcW w:w="1795" w:type="dxa"/>
            <w:vMerge w:val="restart"/>
          </w:tcPr>
          <w:p w14:paraId="5E8254D3" w14:textId="77777777" w:rsidR="00731A09" w:rsidRPr="00503521" w:rsidRDefault="00731A09" w:rsidP="00731A09">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48FD1691" w14:textId="77777777" w:rsidR="00731A09" w:rsidRPr="00503521" w:rsidRDefault="00731A09" w:rsidP="00731A09">
            <w:pPr>
              <w:keepNext/>
              <w:keepLines/>
              <w:spacing w:after="0"/>
              <w:rPr>
                <w:rFonts w:ascii="Arial" w:hAnsi="Arial"/>
                <w:sz w:val="18"/>
              </w:rPr>
            </w:pPr>
            <w:r w:rsidRPr="00503521">
              <w:rPr>
                <w:rFonts w:ascii="Arial" w:hAnsi="Arial"/>
                <w:sz w:val="18"/>
              </w:rPr>
              <w:t>IMD 2 (1st order of n77 UL – 1st order of n70 UL)</w:t>
            </w:r>
          </w:p>
        </w:tc>
        <w:tc>
          <w:tcPr>
            <w:tcW w:w="2694" w:type="dxa"/>
          </w:tcPr>
          <w:p w14:paraId="30579271" w14:textId="77777777" w:rsidR="00731A09" w:rsidRPr="00503521" w:rsidRDefault="00731A09" w:rsidP="00731A09">
            <w:pPr>
              <w:keepNext/>
              <w:keepLines/>
              <w:spacing w:after="0"/>
              <w:rPr>
                <w:rFonts w:ascii="Arial" w:hAnsi="Arial"/>
                <w:sz w:val="18"/>
              </w:rPr>
            </w:pPr>
            <w:r w:rsidRPr="00503521">
              <w:rPr>
                <w:rFonts w:ascii="Arial" w:hAnsi="Arial"/>
                <w:sz w:val="18"/>
              </w:rPr>
              <w:t>n70</w:t>
            </w:r>
          </w:p>
        </w:tc>
        <w:tc>
          <w:tcPr>
            <w:tcW w:w="2406" w:type="dxa"/>
          </w:tcPr>
          <w:p w14:paraId="2A99C3C2" w14:textId="77777777" w:rsidR="00731A09" w:rsidRPr="00503521" w:rsidRDefault="00731A09" w:rsidP="00731A09">
            <w:pPr>
              <w:keepNext/>
              <w:keepLines/>
              <w:spacing w:after="0"/>
              <w:rPr>
                <w:rFonts w:ascii="Arial" w:hAnsi="Arial"/>
                <w:sz w:val="18"/>
              </w:rPr>
            </w:pPr>
            <w:r w:rsidRPr="00503521">
              <w:rPr>
                <w:rFonts w:ascii="Arial" w:hAnsi="Arial"/>
                <w:sz w:val="18"/>
              </w:rPr>
              <w:t>No</w:t>
            </w:r>
          </w:p>
        </w:tc>
      </w:tr>
      <w:tr w:rsidR="00731A09" w:rsidRPr="00503521" w14:paraId="7246414F" w14:textId="77777777" w:rsidTr="00731A09">
        <w:trPr>
          <w:trHeight w:val="305"/>
        </w:trPr>
        <w:tc>
          <w:tcPr>
            <w:tcW w:w="1795" w:type="dxa"/>
            <w:vMerge/>
          </w:tcPr>
          <w:p w14:paraId="21D9E7FA" w14:textId="77777777" w:rsidR="00731A09" w:rsidRPr="00503521" w:rsidRDefault="00731A09" w:rsidP="00731A09">
            <w:pPr>
              <w:spacing w:after="0"/>
              <w:rPr>
                <w:rFonts w:ascii="Arial" w:hAnsi="Arial"/>
                <w:b/>
                <w:sz w:val="18"/>
              </w:rPr>
            </w:pPr>
          </w:p>
        </w:tc>
        <w:tc>
          <w:tcPr>
            <w:tcW w:w="2736" w:type="dxa"/>
          </w:tcPr>
          <w:p w14:paraId="3FA53118" w14:textId="77777777" w:rsidR="00731A09" w:rsidRPr="00503521" w:rsidRDefault="00731A09" w:rsidP="00731A09">
            <w:pPr>
              <w:keepNext/>
              <w:keepLines/>
              <w:spacing w:after="0"/>
              <w:rPr>
                <w:rFonts w:ascii="Arial" w:hAnsi="Arial"/>
                <w:sz w:val="18"/>
                <w:lang w:eastAsia="zh-CN"/>
              </w:rPr>
            </w:pPr>
            <w:r w:rsidRPr="00503521">
              <w:rPr>
                <w:rFonts w:ascii="Arial" w:hAnsi="Arial" w:hint="eastAsia"/>
                <w:sz w:val="18"/>
                <w:lang w:eastAsia="zh-CN"/>
              </w:rPr>
              <w:t>I</w:t>
            </w:r>
            <w:r w:rsidRPr="00503521">
              <w:rPr>
                <w:rFonts w:ascii="Arial" w:hAnsi="Arial"/>
                <w:sz w:val="18"/>
                <w:lang w:eastAsia="zh-CN"/>
              </w:rPr>
              <w:t>MD5 (</w:t>
            </w:r>
            <w:r w:rsidRPr="00503521">
              <w:rPr>
                <w:rFonts w:ascii="Arial" w:hAnsi="Arial"/>
                <w:sz w:val="18"/>
              </w:rPr>
              <w:t>2nd</w:t>
            </w:r>
            <w:r w:rsidRPr="00503521">
              <w:rPr>
                <w:rFonts w:ascii="Arial" w:hAnsi="Arial"/>
                <w:sz w:val="18"/>
                <w:lang w:eastAsia="zh-CN"/>
              </w:rPr>
              <w:t xml:space="preserve"> order of n77UL- 3rd order of n70)</w:t>
            </w:r>
          </w:p>
        </w:tc>
        <w:tc>
          <w:tcPr>
            <w:tcW w:w="2694" w:type="dxa"/>
          </w:tcPr>
          <w:p w14:paraId="3F59464D" w14:textId="77777777" w:rsidR="00731A09" w:rsidRPr="00503521" w:rsidRDefault="00731A09" w:rsidP="00731A09">
            <w:pPr>
              <w:keepNext/>
              <w:keepLines/>
              <w:spacing w:after="0"/>
              <w:rPr>
                <w:rFonts w:ascii="Arial" w:hAnsi="Arial"/>
                <w:sz w:val="18"/>
                <w:lang w:eastAsia="zh-CN"/>
              </w:rPr>
            </w:pPr>
            <w:r w:rsidRPr="00503521">
              <w:rPr>
                <w:rFonts w:ascii="Arial" w:hAnsi="Arial"/>
                <w:sz w:val="18"/>
              </w:rPr>
              <w:t>n70</w:t>
            </w:r>
          </w:p>
        </w:tc>
        <w:tc>
          <w:tcPr>
            <w:tcW w:w="2406" w:type="dxa"/>
          </w:tcPr>
          <w:p w14:paraId="5EEAD6FB" w14:textId="77777777" w:rsidR="00731A09" w:rsidRPr="00503521" w:rsidRDefault="00731A09" w:rsidP="00731A09">
            <w:pPr>
              <w:keepNext/>
              <w:keepLines/>
              <w:spacing w:after="0"/>
              <w:rPr>
                <w:rFonts w:ascii="Arial" w:hAnsi="Arial"/>
                <w:sz w:val="18"/>
                <w:lang w:eastAsia="zh-CN"/>
              </w:rPr>
            </w:pPr>
            <w:r w:rsidRPr="00503521">
              <w:rPr>
                <w:rFonts w:ascii="Arial" w:hAnsi="Arial" w:hint="eastAsia"/>
                <w:sz w:val="18"/>
                <w:lang w:eastAsia="zh-CN"/>
              </w:rPr>
              <w:t>N</w:t>
            </w:r>
            <w:r w:rsidRPr="00503521">
              <w:rPr>
                <w:rFonts w:ascii="Arial" w:hAnsi="Arial"/>
                <w:sz w:val="18"/>
                <w:lang w:eastAsia="zh-CN"/>
              </w:rPr>
              <w:t>o</w:t>
            </w:r>
          </w:p>
        </w:tc>
      </w:tr>
    </w:tbl>
    <w:p w14:paraId="0C4463A5" w14:textId="77777777" w:rsidR="00731A09" w:rsidRPr="00503521" w:rsidRDefault="00731A09" w:rsidP="00731A09"/>
    <w:p w14:paraId="36AF72CE" w14:textId="63D73DC8" w:rsidR="00731A09" w:rsidRPr="00503521" w:rsidRDefault="00731A09" w:rsidP="00731BDA">
      <w:pPr>
        <w:pStyle w:val="Heading3"/>
      </w:pPr>
      <w:bookmarkStart w:id="448" w:name="_Toc170058631"/>
      <w:bookmarkStart w:id="449" w:name="_Toc170059037"/>
      <w:r w:rsidRPr="00503521">
        <w:lastRenderedPageBreak/>
        <w:t>5.9.4</w:t>
      </w:r>
      <w:r w:rsidRPr="00503521">
        <w:tab/>
        <w:t>REFSENS requirements</w:t>
      </w:r>
      <w:bookmarkEnd w:id="448"/>
      <w:bookmarkEnd w:id="449"/>
    </w:p>
    <w:p w14:paraId="03D415B7" w14:textId="2440E48B" w:rsidR="00731A09" w:rsidRPr="00503521" w:rsidRDefault="00731A09" w:rsidP="00731BDA">
      <w:pPr>
        <w:pStyle w:val="Heading4"/>
      </w:pPr>
      <w:bookmarkStart w:id="450" w:name="_Toc170058632"/>
      <w:bookmarkStart w:id="451" w:name="_Toc170059038"/>
      <w:r w:rsidRPr="00503521">
        <w:t>5.9.4.1</w:t>
      </w:r>
      <w:r w:rsidRPr="00503521">
        <w:tab/>
        <w:t>REFSENS requirements for total power class 2</w:t>
      </w:r>
      <w:bookmarkEnd w:id="450"/>
      <w:bookmarkEnd w:id="451"/>
    </w:p>
    <w:p w14:paraId="7A51CEE4" w14:textId="77777777" w:rsidR="00731A09" w:rsidRPr="00503521" w:rsidRDefault="00731A09" w:rsidP="00731A09">
      <w:pPr>
        <w:rPr>
          <w:lang w:eastAsia="zh-CN"/>
        </w:rPr>
      </w:pPr>
      <w:r w:rsidRPr="00503521">
        <w:rPr>
          <w:lang w:eastAsia="zh-CN"/>
        </w:rPr>
        <w:t>- 2</w:t>
      </w:r>
      <w:r w:rsidRPr="00503521">
        <w:rPr>
          <w:vertAlign w:val="superscript"/>
          <w:lang w:eastAsia="zh-CN"/>
        </w:rPr>
        <w:t>nd</w:t>
      </w:r>
      <w:r w:rsidRPr="00503521">
        <w:rPr>
          <w:lang w:eastAsia="zh-CN"/>
        </w:rPr>
        <w:t xml:space="preserve"> harmonic mixing could be waived, according to Note 6 of Table 7.3A.4-4 of TS 38.101-1.</w:t>
      </w:r>
    </w:p>
    <w:p w14:paraId="2F7AF09F" w14:textId="77777777" w:rsidR="00731A09" w:rsidRPr="00503521" w:rsidRDefault="00731A09" w:rsidP="00731A09">
      <w:pPr>
        <w:rPr>
          <w:lang w:eastAsia="zh-CN"/>
        </w:rPr>
      </w:pPr>
      <w:r w:rsidRPr="00503521">
        <w:rPr>
          <w:lang w:eastAsia="zh-CN"/>
        </w:rPr>
        <w:t>- IMD2/5 of dual UL are defined as follows:</w:t>
      </w:r>
    </w:p>
    <w:p w14:paraId="1A6DDDE7" w14:textId="77777777" w:rsidR="00731A09" w:rsidRPr="00503521" w:rsidRDefault="00731A09" w:rsidP="00731A09">
      <w:pPr>
        <w:ind w:left="284"/>
        <w:rPr>
          <w:lang w:eastAsia="zh-CN"/>
        </w:rPr>
      </w:pPr>
      <w:r w:rsidRPr="00503521">
        <w:rPr>
          <w:lang w:eastAsia="zh-CN"/>
        </w:rPr>
        <w:t>The IMD MSD values specified for 2TX are applicable for this 3TX case as well.  Hence, the following PC3 IMD2/IMD5 are used as a starting point:</w:t>
      </w:r>
    </w:p>
    <w:p w14:paraId="03E6AE1B" w14:textId="77777777" w:rsidR="00731A09" w:rsidRPr="00503521" w:rsidRDefault="00731A09" w:rsidP="00503521">
      <w:pPr>
        <w:overflowPunct/>
        <w:autoSpaceDE/>
        <w:autoSpaceDN/>
        <w:adjustRightInd/>
        <w:ind w:left="644"/>
        <w:textAlignment w:val="auto"/>
        <w:rPr>
          <w:lang w:eastAsia="zh-CN"/>
        </w:rPr>
      </w:pPr>
      <w:r w:rsidRPr="00503521">
        <w:rPr>
          <w:lang w:eastAsia="zh-CN"/>
        </w:rPr>
        <w:t>IMD2 interference for PC3 is -68dBm</w:t>
      </w:r>
    </w:p>
    <w:p w14:paraId="43B1E45A" w14:textId="77777777" w:rsidR="00731A09" w:rsidRPr="00503521" w:rsidRDefault="00731A09" w:rsidP="00503521">
      <w:pPr>
        <w:overflowPunct/>
        <w:autoSpaceDE/>
        <w:autoSpaceDN/>
        <w:adjustRightInd/>
        <w:ind w:left="644"/>
        <w:textAlignment w:val="auto"/>
        <w:rPr>
          <w:lang w:eastAsia="zh-CN"/>
        </w:rPr>
      </w:pPr>
      <w:r w:rsidRPr="00503521">
        <w:rPr>
          <w:lang w:eastAsia="zh-CN"/>
        </w:rPr>
        <w:t>IMD5 interference for PC3 is -95.7dBm</w:t>
      </w:r>
    </w:p>
    <w:p w14:paraId="1A92206C" w14:textId="77777777" w:rsidR="00731A09" w:rsidRPr="00503521" w:rsidRDefault="00731A09" w:rsidP="00731A09">
      <w:pPr>
        <w:ind w:left="284"/>
        <w:rPr>
          <w:lang w:eastAsia="zh-CN"/>
        </w:rPr>
      </w:pPr>
      <w:r w:rsidRPr="00503521">
        <w:rPr>
          <w:lang w:eastAsia="zh-CN"/>
        </w:rPr>
        <w:t>The interference levels for PC2 case (IMD2/IMD5) are derived by increasing the interference levels which result the MSDs for PC3 (31dB IMD2 and 5.0dB IMD5) according to the following:</w:t>
      </w:r>
    </w:p>
    <w:p w14:paraId="72F28CE6" w14:textId="77777777" w:rsidR="00731A09" w:rsidRPr="00503521" w:rsidRDefault="00731A09" w:rsidP="00503521">
      <w:pPr>
        <w:overflowPunct/>
        <w:autoSpaceDE/>
        <w:autoSpaceDN/>
        <w:adjustRightInd/>
        <w:ind w:left="644"/>
        <w:textAlignment w:val="auto"/>
        <w:rPr>
          <w:lang w:eastAsia="zh-CN"/>
        </w:rPr>
      </w:pPr>
      <w:r w:rsidRPr="00503521">
        <w:rPr>
          <w:lang w:eastAsia="zh-CN"/>
        </w:rPr>
        <w:t>IMD2 PC2 interference level is derived by increasing the IMD2 PC3 interference by 6dB (1,1)</w:t>
      </w:r>
    </w:p>
    <w:p w14:paraId="5E144033" w14:textId="77777777" w:rsidR="00731A09" w:rsidRPr="00503521" w:rsidRDefault="00731A09" w:rsidP="00503521">
      <w:pPr>
        <w:overflowPunct/>
        <w:autoSpaceDE/>
        <w:autoSpaceDN/>
        <w:adjustRightInd/>
        <w:ind w:left="644"/>
        <w:textAlignment w:val="auto"/>
        <w:rPr>
          <w:lang w:eastAsia="zh-CN"/>
        </w:rPr>
      </w:pPr>
      <w:r w:rsidRPr="00503521">
        <w:rPr>
          <w:lang w:eastAsia="zh-CN"/>
        </w:rPr>
        <w:t>IMD5 PC2 interference level is derived by increasing the IMD5 PC3 interference by 15dB (3,2)</w:t>
      </w:r>
    </w:p>
    <w:p w14:paraId="49EFCD0D" w14:textId="77777777" w:rsidR="00731A09" w:rsidRPr="00503521" w:rsidRDefault="00731A09" w:rsidP="00503521">
      <w:pPr>
        <w:overflowPunct/>
        <w:autoSpaceDE/>
        <w:autoSpaceDN/>
        <w:adjustRightInd/>
        <w:ind w:left="644"/>
        <w:textAlignment w:val="auto"/>
        <w:rPr>
          <w:lang w:eastAsia="zh-CN"/>
        </w:rPr>
      </w:pPr>
      <w:r w:rsidRPr="00503521">
        <w:rPr>
          <w:lang w:eastAsia="zh-CN"/>
        </w:rPr>
        <w:t xml:space="preserve">The scaling is logical as the TX power for each CC increases by 3dB when going from PC3 to PC2 UE power class (20+20 to 23+23). </w:t>
      </w:r>
    </w:p>
    <w:p w14:paraId="0F9A547A" w14:textId="77777777" w:rsidR="00731A09" w:rsidRPr="00503521" w:rsidRDefault="00731A09" w:rsidP="00731A09">
      <w:pPr>
        <w:ind w:firstLine="284"/>
        <w:rPr>
          <w:lang w:eastAsia="zh-CN"/>
        </w:rPr>
      </w:pPr>
      <w:r w:rsidRPr="00503521">
        <w:rPr>
          <w:lang w:eastAsia="zh-CN"/>
        </w:rPr>
        <w:t>The resulting interference levels and respective MSDs are as follows:</w:t>
      </w:r>
    </w:p>
    <w:p w14:paraId="2EA77D40" w14:textId="77777777" w:rsidR="00731A09" w:rsidRPr="00503521" w:rsidRDefault="00731A09" w:rsidP="00503521">
      <w:pPr>
        <w:overflowPunct/>
        <w:autoSpaceDE/>
        <w:autoSpaceDN/>
        <w:adjustRightInd/>
        <w:ind w:left="644"/>
        <w:textAlignment w:val="auto"/>
        <w:rPr>
          <w:lang w:eastAsia="zh-CN"/>
        </w:rPr>
      </w:pPr>
      <w:r w:rsidRPr="00503521">
        <w:rPr>
          <w:lang w:eastAsia="zh-CN"/>
        </w:rPr>
        <w:t>Interference level for PC2 IMD2 is -62dBm, with IMD2 MSD of 37dB</w:t>
      </w:r>
    </w:p>
    <w:p w14:paraId="6A7CCB2D" w14:textId="77777777" w:rsidR="00731A09" w:rsidRPr="00503521" w:rsidRDefault="00731A09" w:rsidP="00503521">
      <w:pPr>
        <w:overflowPunct/>
        <w:autoSpaceDE/>
        <w:autoSpaceDN/>
        <w:adjustRightInd/>
        <w:ind w:left="644"/>
        <w:textAlignment w:val="auto"/>
        <w:rPr>
          <w:lang w:eastAsia="zh-CN"/>
        </w:rPr>
      </w:pPr>
      <w:r w:rsidRPr="00503521">
        <w:rPr>
          <w:lang w:eastAsia="zh-CN"/>
        </w:rPr>
        <w:t>Interference level for PC2 IMD5 is -80.7dBm, with IMD5 MSD of 18.4dB</w:t>
      </w:r>
    </w:p>
    <w:p w14:paraId="508B6FC3" w14:textId="77777777" w:rsidR="00731A09" w:rsidRPr="00503521" w:rsidRDefault="00731A09" w:rsidP="00731A09">
      <w:pPr>
        <w:rPr>
          <w:lang w:eastAsia="zh-CN"/>
        </w:rPr>
      </w:pPr>
    </w:p>
    <w:p w14:paraId="104B73B2" w14:textId="6E3DB3C5" w:rsidR="00731A09" w:rsidRPr="00503521" w:rsidRDefault="00731A09" w:rsidP="00731A09">
      <w:pPr>
        <w:pStyle w:val="TH"/>
      </w:pPr>
      <w:r w:rsidRPr="00503521">
        <w:rPr>
          <w:rFonts w:eastAsia="DengXian" w:cs="Arial"/>
          <w:lang w:eastAsia="ja-JP"/>
        </w:rPr>
        <w:t xml:space="preserve">Table </w:t>
      </w:r>
      <w:r w:rsidRPr="00503521">
        <w:rPr>
          <w:rFonts w:eastAsia="DengXian" w:cs="Arial"/>
        </w:rPr>
        <w:t>5.9.4.1-1:</w:t>
      </w:r>
      <w:r w:rsidRPr="00503521">
        <w:rPr>
          <w:rFonts w:eastAsia="DengXian" w:cs="Arial"/>
          <w:b w:val="0"/>
        </w:rPr>
        <w:t xml:space="preserve"> </w:t>
      </w:r>
      <w:r w:rsidRPr="00503521">
        <w:rPr>
          <w:lang w:val="en-US" w:eastAsia="ja-JP"/>
        </w:rPr>
        <w:t>R</w:t>
      </w:r>
      <w:r w:rsidRPr="00503521">
        <w:rPr>
          <w:lang w:eastAsia="ja-JP"/>
        </w:rPr>
        <w:t xml:space="preserve">eference sensitivity exceptions </w:t>
      </w:r>
      <w:r w:rsidRPr="00503521">
        <w:t>and uplink/downlink configurations</w:t>
      </w:r>
      <w:r w:rsidRPr="00503521">
        <w:rPr>
          <w:lang w:eastAsia="ja-JP"/>
        </w:rPr>
        <w:t xml:space="preserve"> due to harmonic mixing </w:t>
      </w:r>
      <w:r w:rsidRPr="00503521">
        <w:rPr>
          <w:rFonts w:eastAsia="SimSun"/>
          <w:lang w:val="en-US" w:eastAsia="zh-CN"/>
        </w:rPr>
        <w:t xml:space="preserve">from a PC2 aggressor NR UL band </w:t>
      </w:r>
      <w:r w:rsidRPr="00503521">
        <w:rPr>
          <w:lang w:eastAsia="ja-JP"/>
        </w:rPr>
        <w:t>for</w:t>
      </w:r>
      <w:r w:rsidRPr="00503521">
        <w:rPr>
          <w:rFonts w:eastAsia="SimSun"/>
          <w:lang w:val="en-US" w:eastAsia="zh-CN"/>
        </w:rPr>
        <w:t xml:space="preserve"> </w:t>
      </w:r>
      <w:r w:rsidRPr="00503521">
        <w:t>NR DL CA</w:t>
      </w:r>
      <w:r w:rsidRPr="00503521">
        <w:rPr>
          <w:rFonts w:eastAsia="SimSun"/>
          <w:lang w:val="en-US" w:eastAsia="zh-CN"/>
        </w:rPr>
        <w:t xml:space="preserve"> </w:t>
      </w:r>
      <w:r w:rsidRPr="00503521">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03521" w:rsidRPr="00503521" w14:paraId="1B9FDAD0" w14:textId="77777777" w:rsidTr="00731A09">
        <w:trPr>
          <w:trHeight w:val="732"/>
          <w:jc w:val="center"/>
        </w:trPr>
        <w:tc>
          <w:tcPr>
            <w:tcW w:w="704" w:type="dxa"/>
            <w:vMerge w:val="restart"/>
            <w:vAlign w:val="center"/>
          </w:tcPr>
          <w:p w14:paraId="39A21DB3" w14:textId="77777777" w:rsidR="00731A09" w:rsidRPr="00503521" w:rsidRDefault="00731A09" w:rsidP="00731A09">
            <w:pPr>
              <w:pStyle w:val="TAH"/>
            </w:pPr>
            <w:r w:rsidRPr="00503521">
              <w:t>UL band</w:t>
            </w:r>
          </w:p>
        </w:tc>
        <w:tc>
          <w:tcPr>
            <w:tcW w:w="709" w:type="dxa"/>
            <w:vMerge w:val="restart"/>
            <w:vAlign w:val="center"/>
          </w:tcPr>
          <w:p w14:paraId="1B5A320C" w14:textId="77777777" w:rsidR="00731A09" w:rsidRPr="00503521" w:rsidRDefault="00731A09" w:rsidP="00731A09">
            <w:pPr>
              <w:pStyle w:val="TAH"/>
            </w:pPr>
            <w:r w:rsidRPr="00503521">
              <w:t>DL band</w:t>
            </w:r>
          </w:p>
        </w:tc>
        <w:tc>
          <w:tcPr>
            <w:tcW w:w="858" w:type="dxa"/>
            <w:vAlign w:val="center"/>
          </w:tcPr>
          <w:p w14:paraId="6E3EBDEA" w14:textId="77777777" w:rsidR="00731A09" w:rsidRPr="00503521" w:rsidRDefault="00731A09" w:rsidP="00731A09">
            <w:pPr>
              <w:pStyle w:val="TAH"/>
            </w:pPr>
            <w:r w:rsidRPr="00503521">
              <w:t>UL BW</w:t>
            </w:r>
          </w:p>
        </w:tc>
        <w:tc>
          <w:tcPr>
            <w:tcW w:w="843" w:type="dxa"/>
            <w:vAlign w:val="center"/>
          </w:tcPr>
          <w:p w14:paraId="7808A5C0" w14:textId="77777777" w:rsidR="00731A09" w:rsidRPr="00503521" w:rsidRDefault="00731A09" w:rsidP="00731A09">
            <w:pPr>
              <w:pStyle w:val="TAH"/>
              <w:rPr>
                <w:lang w:eastAsia="zh-CN"/>
              </w:rPr>
            </w:pPr>
            <w:r w:rsidRPr="00503521">
              <w:rPr>
                <w:lang w:eastAsia="zh-CN"/>
              </w:rPr>
              <w:t>SCS of UL band</w:t>
            </w:r>
          </w:p>
        </w:tc>
        <w:tc>
          <w:tcPr>
            <w:tcW w:w="1972" w:type="dxa"/>
            <w:vAlign w:val="center"/>
          </w:tcPr>
          <w:p w14:paraId="7ECBBEBE" w14:textId="77777777" w:rsidR="00731A09" w:rsidRPr="00503521" w:rsidRDefault="00731A09" w:rsidP="00731A09">
            <w:pPr>
              <w:pStyle w:val="TAH"/>
            </w:pPr>
            <w:r w:rsidRPr="00503521">
              <w:t>UL RB Allocation</w:t>
            </w:r>
          </w:p>
        </w:tc>
        <w:tc>
          <w:tcPr>
            <w:tcW w:w="1047" w:type="dxa"/>
            <w:vAlign w:val="center"/>
          </w:tcPr>
          <w:p w14:paraId="696172EF" w14:textId="77777777" w:rsidR="00731A09" w:rsidRPr="00503521" w:rsidRDefault="00731A09" w:rsidP="00731A09">
            <w:pPr>
              <w:pStyle w:val="TAH"/>
            </w:pPr>
            <w:r w:rsidRPr="00503521">
              <w:t>DL BW</w:t>
            </w:r>
          </w:p>
        </w:tc>
        <w:tc>
          <w:tcPr>
            <w:tcW w:w="1002" w:type="dxa"/>
            <w:vAlign w:val="center"/>
          </w:tcPr>
          <w:p w14:paraId="5A833B06" w14:textId="77777777" w:rsidR="00731A09" w:rsidRPr="00503521" w:rsidRDefault="00731A09" w:rsidP="00731A09">
            <w:pPr>
              <w:pStyle w:val="TAH"/>
            </w:pPr>
            <w:r w:rsidRPr="00503521">
              <w:t>MSD</w:t>
            </w:r>
          </w:p>
        </w:tc>
        <w:tc>
          <w:tcPr>
            <w:tcW w:w="1082" w:type="dxa"/>
            <w:vMerge w:val="restart"/>
            <w:vAlign w:val="center"/>
          </w:tcPr>
          <w:p w14:paraId="777C4D36" w14:textId="77777777" w:rsidR="00731A09" w:rsidRPr="00503521" w:rsidRDefault="00731A09" w:rsidP="00731A09">
            <w:pPr>
              <w:pStyle w:val="TAH"/>
              <w:rPr>
                <w:lang w:eastAsia="zh-CN"/>
              </w:rPr>
            </w:pPr>
            <w:r w:rsidRPr="00503521">
              <w:rPr>
                <w:lang w:eastAsia="zh-CN"/>
              </w:rPr>
              <w:t>UL/DL fc condition</w:t>
            </w:r>
          </w:p>
        </w:tc>
        <w:tc>
          <w:tcPr>
            <w:tcW w:w="1412" w:type="dxa"/>
            <w:vMerge w:val="restart"/>
            <w:vAlign w:val="center"/>
          </w:tcPr>
          <w:p w14:paraId="76AB105E" w14:textId="77777777" w:rsidR="00731A09" w:rsidRPr="00503521" w:rsidRDefault="00731A09" w:rsidP="00731A09">
            <w:pPr>
              <w:pStyle w:val="TAH"/>
              <w:rPr>
                <w:lang w:eastAsia="zh-CN"/>
              </w:rPr>
            </w:pPr>
            <w:r w:rsidRPr="00503521">
              <w:rPr>
                <w:lang w:eastAsia="zh-CN"/>
              </w:rPr>
              <w:t>UL/DL harmonic order</w:t>
            </w:r>
          </w:p>
        </w:tc>
      </w:tr>
      <w:tr w:rsidR="00503521" w:rsidRPr="00503521" w14:paraId="29E94CA7" w14:textId="77777777" w:rsidTr="00731A09">
        <w:trPr>
          <w:trHeight w:val="492"/>
          <w:jc w:val="center"/>
        </w:trPr>
        <w:tc>
          <w:tcPr>
            <w:tcW w:w="704" w:type="dxa"/>
            <w:vMerge/>
            <w:vAlign w:val="center"/>
          </w:tcPr>
          <w:p w14:paraId="5E9A305B" w14:textId="77777777" w:rsidR="00731A09" w:rsidRPr="00503521" w:rsidRDefault="00731A09" w:rsidP="00731A09">
            <w:pPr>
              <w:keepNext/>
              <w:keepLines/>
              <w:spacing w:after="0"/>
              <w:jc w:val="center"/>
              <w:rPr>
                <w:rFonts w:ascii="Arial" w:hAnsi="Arial"/>
                <w:b/>
                <w:sz w:val="18"/>
              </w:rPr>
            </w:pPr>
          </w:p>
        </w:tc>
        <w:tc>
          <w:tcPr>
            <w:tcW w:w="709" w:type="dxa"/>
            <w:vMerge/>
            <w:vAlign w:val="center"/>
          </w:tcPr>
          <w:p w14:paraId="5C3E083F" w14:textId="77777777" w:rsidR="00731A09" w:rsidRPr="00503521" w:rsidRDefault="00731A09" w:rsidP="00731A09">
            <w:pPr>
              <w:keepNext/>
              <w:keepLines/>
              <w:spacing w:after="0"/>
              <w:jc w:val="center"/>
              <w:rPr>
                <w:rFonts w:ascii="Arial" w:hAnsi="Arial"/>
                <w:b/>
                <w:sz w:val="18"/>
              </w:rPr>
            </w:pPr>
          </w:p>
        </w:tc>
        <w:tc>
          <w:tcPr>
            <w:tcW w:w="858" w:type="dxa"/>
            <w:vAlign w:val="center"/>
          </w:tcPr>
          <w:p w14:paraId="52CF3606" w14:textId="77777777" w:rsidR="00731A09" w:rsidRPr="00503521" w:rsidRDefault="00731A09" w:rsidP="00731A09">
            <w:pPr>
              <w:pStyle w:val="TAH"/>
            </w:pPr>
            <w:r w:rsidRPr="00503521">
              <w:t>(MHz)</w:t>
            </w:r>
          </w:p>
        </w:tc>
        <w:tc>
          <w:tcPr>
            <w:tcW w:w="843" w:type="dxa"/>
            <w:vAlign w:val="center"/>
          </w:tcPr>
          <w:p w14:paraId="7258558D" w14:textId="77777777" w:rsidR="00731A09" w:rsidRPr="00503521" w:rsidRDefault="00731A09" w:rsidP="00731A09">
            <w:pPr>
              <w:pStyle w:val="TAH"/>
              <w:rPr>
                <w:lang w:eastAsia="zh-CN"/>
              </w:rPr>
            </w:pPr>
            <w:r w:rsidRPr="00503521">
              <w:rPr>
                <w:lang w:eastAsia="zh-CN"/>
              </w:rPr>
              <w:t>(kHz)</w:t>
            </w:r>
          </w:p>
        </w:tc>
        <w:tc>
          <w:tcPr>
            <w:tcW w:w="1972" w:type="dxa"/>
            <w:vAlign w:val="center"/>
          </w:tcPr>
          <w:p w14:paraId="41D6E61A" w14:textId="77777777" w:rsidR="00731A09" w:rsidRPr="00503521" w:rsidRDefault="00731A09" w:rsidP="00731A09">
            <w:pPr>
              <w:pStyle w:val="TAH"/>
            </w:pPr>
            <w:r w:rsidRPr="00503521">
              <w:t>L</w:t>
            </w:r>
            <w:r w:rsidRPr="00503521">
              <w:rPr>
                <w:vertAlign w:val="subscript"/>
              </w:rPr>
              <w:t>CRB</w:t>
            </w:r>
          </w:p>
        </w:tc>
        <w:tc>
          <w:tcPr>
            <w:tcW w:w="1047" w:type="dxa"/>
            <w:vAlign w:val="center"/>
          </w:tcPr>
          <w:p w14:paraId="6C46523A" w14:textId="77777777" w:rsidR="00731A09" w:rsidRPr="00503521" w:rsidRDefault="00731A09" w:rsidP="00731A09">
            <w:pPr>
              <w:pStyle w:val="TAH"/>
            </w:pPr>
            <w:r w:rsidRPr="00503521">
              <w:t>(MHz)</w:t>
            </w:r>
          </w:p>
        </w:tc>
        <w:tc>
          <w:tcPr>
            <w:tcW w:w="1002" w:type="dxa"/>
            <w:vAlign w:val="center"/>
          </w:tcPr>
          <w:p w14:paraId="60CD72A7" w14:textId="77777777" w:rsidR="00731A09" w:rsidRPr="00503521" w:rsidRDefault="00731A09" w:rsidP="00731A09">
            <w:pPr>
              <w:pStyle w:val="TAH"/>
            </w:pPr>
            <w:r w:rsidRPr="00503521">
              <w:t>(dB)</w:t>
            </w:r>
          </w:p>
        </w:tc>
        <w:tc>
          <w:tcPr>
            <w:tcW w:w="1082" w:type="dxa"/>
            <w:vMerge/>
            <w:vAlign w:val="center"/>
          </w:tcPr>
          <w:p w14:paraId="44B46CF9" w14:textId="77777777" w:rsidR="00731A09" w:rsidRPr="00503521" w:rsidRDefault="00731A09" w:rsidP="00731A09">
            <w:pPr>
              <w:spacing w:after="0"/>
              <w:rPr>
                <w:rFonts w:ascii="Arial" w:hAnsi="Arial" w:cs="Arial"/>
                <w:b/>
                <w:bCs/>
                <w:sz w:val="18"/>
                <w:szCs w:val="18"/>
                <w:lang w:eastAsia="zh-CN"/>
              </w:rPr>
            </w:pPr>
          </w:p>
        </w:tc>
        <w:tc>
          <w:tcPr>
            <w:tcW w:w="1412" w:type="dxa"/>
            <w:vMerge/>
            <w:vAlign w:val="center"/>
          </w:tcPr>
          <w:p w14:paraId="58C57368" w14:textId="77777777" w:rsidR="00731A09" w:rsidRPr="00503521" w:rsidRDefault="00731A09" w:rsidP="00731A09">
            <w:pPr>
              <w:spacing w:after="0"/>
              <w:rPr>
                <w:rFonts w:ascii="Arial" w:hAnsi="Arial" w:cs="Arial"/>
                <w:b/>
                <w:bCs/>
                <w:sz w:val="18"/>
                <w:szCs w:val="18"/>
                <w:lang w:eastAsia="zh-CN"/>
              </w:rPr>
            </w:pPr>
          </w:p>
        </w:tc>
      </w:tr>
      <w:tr w:rsidR="00503521" w:rsidRPr="00503521" w14:paraId="6DE23216" w14:textId="77777777" w:rsidTr="00731A09">
        <w:trPr>
          <w:trHeight w:val="300"/>
          <w:jc w:val="center"/>
        </w:trPr>
        <w:tc>
          <w:tcPr>
            <w:tcW w:w="704" w:type="dxa"/>
            <w:vAlign w:val="center"/>
          </w:tcPr>
          <w:p w14:paraId="762E5D69" w14:textId="77777777" w:rsidR="00731A09" w:rsidRPr="00503521" w:rsidRDefault="00731A09" w:rsidP="00731A09">
            <w:pPr>
              <w:pStyle w:val="TAC"/>
              <w:rPr>
                <w:b/>
                <w:bCs/>
                <w:lang w:eastAsia="zh-CN"/>
              </w:rPr>
            </w:pPr>
            <w:r w:rsidRPr="00503521">
              <w:rPr>
                <w:rFonts w:hint="eastAsia"/>
                <w:lang w:eastAsia="zh-CN"/>
              </w:rPr>
              <w:t>n</w:t>
            </w:r>
            <w:r w:rsidRPr="00503521">
              <w:rPr>
                <w:lang w:eastAsia="zh-CN"/>
              </w:rPr>
              <w:t>77</w:t>
            </w:r>
            <w:r w:rsidRPr="00503521">
              <w:rPr>
                <w:vertAlign w:val="superscript"/>
                <w:lang w:eastAsia="zh-CN"/>
              </w:rPr>
              <w:t>2</w:t>
            </w:r>
          </w:p>
        </w:tc>
        <w:tc>
          <w:tcPr>
            <w:tcW w:w="709" w:type="dxa"/>
            <w:vAlign w:val="center"/>
          </w:tcPr>
          <w:p w14:paraId="6BC26E91" w14:textId="77777777" w:rsidR="00731A09" w:rsidRPr="00503521" w:rsidRDefault="00731A09" w:rsidP="00731A09">
            <w:pPr>
              <w:pStyle w:val="TAC"/>
              <w:rPr>
                <w:lang w:eastAsia="zh-CN"/>
              </w:rPr>
            </w:pPr>
            <w:r w:rsidRPr="00503521">
              <w:rPr>
                <w:rFonts w:hint="eastAsia"/>
                <w:lang w:eastAsia="zh-CN"/>
              </w:rPr>
              <w:t>n</w:t>
            </w:r>
            <w:r w:rsidRPr="00503521">
              <w:rPr>
                <w:lang w:eastAsia="zh-CN"/>
              </w:rPr>
              <w:t>70</w:t>
            </w:r>
          </w:p>
        </w:tc>
        <w:tc>
          <w:tcPr>
            <w:tcW w:w="858" w:type="dxa"/>
            <w:noWrap/>
            <w:vAlign w:val="center"/>
          </w:tcPr>
          <w:p w14:paraId="1D18A065" w14:textId="77777777" w:rsidR="00731A09" w:rsidRPr="00503521" w:rsidRDefault="00731A09" w:rsidP="00731A09">
            <w:pPr>
              <w:pStyle w:val="TAC"/>
              <w:rPr>
                <w:lang w:eastAsia="zh-CN"/>
              </w:rPr>
            </w:pPr>
            <w:r w:rsidRPr="00503521">
              <w:rPr>
                <w:bCs/>
                <w:lang w:eastAsia="zh-CN"/>
              </w:rPr>
              <w:t>N/A</w:t>
            </w:r>
          </w:p>
        </w:tc>
        <w:tc>
          <w:tcPr>
            <w:tcW w:w="843" w:type="dxa"/>
            <w:vAlign w:val="center"/>
          </w:tcPr>
          <w:p w14:paraId="54CE15F0" w14:textId="77777777" w:rsidR="00731A09" w:rsidRPr="00503521" w:rsidRDefault="00731A09" w:rsidP="00731A09">
            <w:pPr>
              <w:pStyle w:val="TAC"/>
              <w:rPr>
                <w:lang w:eastAsia="zh-CN"/>
              </w:rPr>
            </w:pPr>
            <w:r w:rsidRPr="00503521">
              <w:rPr>
                <w:bCs/>
                <w:lang w:eastAsia="zh-CN"/>
              </w:rPr>
              <w:t>N/A</w:t>
            </w:r>
          </w:p>
        </w:tc>
        <w:tc>
          <w:tcPr>
            <w:tcW w:w="1972" w:type="dxa"/>
            <w:noWrap/>
            <w:vAlign w:val="center"/>
          </w:tcPr>
          <w:p w14:paraId="012C6A77" w14:textId="77777777" w:rsidR="00731A09" w:rsidRPr="00503521" w:rsidRDefault="00731A09" w:rsidP="00731A09">
            <w:pPr>
              <w:pStyle w:val="TAC"/>
              <w:rPr>
                <w:lang w:eastAsia="zh-CN"/>
              </w:rPr>
            </w:pPr>
            <w:r w:rsidRPr="00503521">
              <w:rPr>
                <w:bCs/>
                <w:lang w:eastAsia="zh-CN"/>
              </w:rPr>
              <w:t>N/A</w:t>
            </w:r>
          </w:p>
        </w:tc>
        <w:tc>
          <w:tcPr>
            <w:tcW w:w="1047" w:type="dxa"/>
            <w:noWrap/>
            <w:vAlign w:val="center"/>
          </w:tcPr>
          <w:p w14:paraId="1FFCF547" w14:textId="77777777" w:rsidR="00731A09" w:rsidRPr="00503521" w:rsidRDefault="00731A09" w:rsidP="00731A09">
            <w:pPr>
              <w:pStyle w:val="TAC"/>
              <w:rPr>
                <w:lang w:eastAsia="zh-CN"/>
              </w:rPr>
            </w:pPr>
            <w:r w:rsidRPr="00503521">
              <w:rPr>
                <w:lang w:eastAsia="zh-CN"/>
              </w:rPr>
              <w:t>N/A</w:t>
            </w:r>
          </w:p>
        </w:tc>
        <w:tc>
          <w:tcPr>
            <w:tcW w:w="1002" w:type="dxa"/>
            <w:noWrap/>
            <w:vAlign w:val="center"/>
          </w:tcPr>
          <w:p w14:paraId="465A786A" w14:textId="77777777" w:rsidR="00731A09" w:rsidRPr="00503521" w:rsidRDefault="00731A09" w:rsidP="00731A09">
            <w:pPr>
              <w:pStyle w:val="TAC"/>
              <w:rPr>
                <w:lang w:eastAsia="zh-CN"/>
              </w:rPr>
            </w:pPr>
            <w:r w:rsidRPr="00503521">
              <w:rPr>
                <w:bCs/>
                <w:lang w:eastAsia="zh-CN"/>
              </w:rPr>
              <w:t>N/A</w:t>
            </w:r>
          </w:p>
        </w:tc>
        <w:tc>
          <w:tcPr>
            <w:tcW w:w="1082" w:type="dxa"/>
            <w:vAlign w:val="center"/>
          </w:tcPr>
          <w:p w14:paraId="17CA54C3" w14:textId="392DB229" w:rsidR="00731A09" w:rsidRPr="00503521" w:rsidRDefault="00731A09" w:rsidP="00731A09">
            <w:pPr>
              <w:pStyle w:val="TAC"/>
              <w:rPr>
                <w:lang w:eastAsia="zh-CN"/>
              </w:rPr>
            </w:pPr>
            <w:r w:rsidRPr="00503521">
              <w:rPr>
                <w:bCs/>
                <w:lang w:eastAsia="zh-CN"/>
              </w:rPr>
              <w:t xml:space="preserve">NOTE </w:t>
            </w:r>
            <w:r w:rsidR="00B96B04" w:rsidRPr="00503521">
              <w:rPr>
                <w:bCs/>
                <w:lang w:eastAsia="zh-CN"/>
              </w:rPr>
              <w:t>4</w:t>
            </w:r>
          </w:p>
        </w:tc>
        <w:tc>
          <w:tcPr>
            <w:tcW w:w="1412" w:type="dxa"/>
            <w:vAlign w:val="center"/>
          </w:tcPr>
          <w:p w14:paraId="48227B54" w14:textId="77777777" w:rsidR="00731A09" w:rsidRPr="00503521" w:rsidRDefault="00731A09" w:rsidP="00731A09">
            <w:pPr>
              <w:pStyle w:val="TAC"/>
              <w:rPr>
                <w:lang w:eastAsia="zh-CN"/>
              </w:rPr>
            </w:pPr>
            <w:r w:rsidRPr="00503521">
              <w:rPr>
                <w:bCs/>
                <w:lang w:eastAsia="zh-CN"/>
              </w:rPr>
              <w:t>UL1/DL2</w:t>
            </w:r>
          </w:p>
        </w:tc>
      </w:tr>
      <w:tr w:rsidR="00731A09" w:rsidRPr="00503521" w14:paraId="6A2DC2FD" w14:textId="77777777" w:rsidTr="00731A09">
        <w:trPr>
          <w:trHeight w:val="300"/>
          <w:jc w:val="center"/>
        </w:trPr>
        <w:tc>
          <w:tcPr>
            <w:tcW w:w="9629" w:type="dxa"/>
            <w:gridSpan w:val="9"/>
            <w:vAlign w:val="center"/>
          </w:tcPr>
          <w:p w14:paraId="19A85767" w14:textId="77777777" w:rsidR="00731A09" w:rsidRPr="00503521" w:rsidRDefault="00731A09" w:rsidP="00731A09">
            <w:pPr>
              <w:pStyle w:val="TAN"/>
              <w:rPr>
                <w:rFonts w:cs="Arial"/>
                <w:lang w:eastAsia="ja-JP"/>
              </w:rPr>
            </w:pPr>
            <w:r w:rsidRPr="00503521">
              <w:rPr>
                <w:rFonts w:cs="Arial"/>
                <w:lang w:eastAsia="ja-JP"/>
              </w:rPr>
              <w:t xml:space="preserve">NOTE </w:t>
            </w:r>
            <w:r w:rsidRPr="00503521">
              <w:rPr>
                <w:rFonts w:eastAsia="SimSun" w:cs="Arial"/>
                <w:lang w:val="en-US" w:eastAsia="zh-CN"/>
              </w:rPr>
              <w:t>2</w:t>
            </w:r>
            <w:r w:rsidRPr="00503521">
              <w:rPr>
                <w:rFonts w:cs="Arial"/>
                <w:lang w:eastAsia="ja-JP"/>
              </w:rPr>
              <w:t>:</w:t>
            </w:r>
            <w:r w:rsidRPr="00503521">
              <w:rPr>
                <w:rFonts w:cs="Arial"/>
                <w:lang w:eastAsia="ja-JP"/>
              </w:rPr>
              <w:tab/>
              <w:t xml:space="preserve">For a UE which supports this band </w:t>
            </w:r>
            <w:r w:rsidRPr="00503521">
              <w:rPr>
                <w:lang w:eastAsia="ja-JP"/>
              </w:rPr>
              <w:t>combination</w:t>
            </w:r>
            <w:r w:rsidRPr="00503521">
              <w:rPr>
                <w:rFonts w:cs="Arial"/>
                <w:lang w:eastAsia="ja-JP"/>
              </w:rPr>
              <w:t xml:space="preserve"> only when the Band n77 frequency range restriction defined in NOTE 12 of Table 5.2-1 applies, the MSD test point(s) cannot be verified for the band combination and the test point(s) can be skipped.</w:t>
            </w:r>
          </w:p>
        </w:tc>
      </w:tr>
    </w:tbl>
    <w:p w14:paraId="789E4311" w14:textId="77777777" w:rsidR="00731A09" w:rsidRPr="00503521" w:rsidRDefault="00731A09" w:rsidP="00731A09">
      <w:pPr>
        <w:rPr>
          <w:lang w:eastAsia="zh-CN"/>
        </w:rPr>
      </w:pPr>
    </w:p>
    <w:p w14:paraId="6A7FD73D" w14:textId="6FABAD7D" w:rsidR="00731A09" w:rsidRPr="00503521" w:rsidRDefault="00731A09" w:rsidP="00731A09">
      <w:pPr>
        <w:keepNext/>
        <w:keepLines/>
        <w:spacing w:before="60"/>
        <w:jc w:val="center"/>
        <w:rPr>
          <w:rFonts w:ascii="Arial" w:eastAsia="DengXian" w:hAnsi="Arial" w:cs="Arial"/>
          <w:b/>
          <w:lang w:eastAsia="zh-CN"/>
        </w:rPr>
      </w:pPr>
      <w:r w:rsidRPr="00503521">
        <w:rPr>
          <w:rFonts w:ascii="Arial" w:eastAsia="DengXian" w:hAnsi="Arial" w:cs="Arial"/>
          <w:b/>
          <w:lang w:eastAsia="ja-JP"/>
        </w:rPr>
        <w:t xml:space="preserve">Table </w:t>
      </w:r>
      <w:r w:rsidRPr="00503521">
        <w:rPr>
          <w:rFonts w:ascii="Arial" w:eastAsia="DengXian" w:hAnsi="Arial" w:cs="Arial"/>
          <w:b/>
        </w:rPr>
        <w:t>5.9.4.1-2:</w:t>
      </w:r>
      <w:r w:rsidRPr="00503521">
        <w:rPr>
          <w:rFonts w:ascii="Arial" w:eastAsia="DengXian" w:hAnsi="Arial" w:cs="Arial"/>
          <w:b/>
          <w:lang w:eastAsia="zh-CN"/>
        </w:rPr>
        <w:t xml:space="preserve"> 2DL/2UL inter-band Reference sensitivity QPSK P</w:t>
      </w:r>
      <w:r w:rsidRPr="00503521">
        <w:rPr>
          <w:rFonts w:ascii="Arial" w:eastAsia="DengXian" w:hAnsi="Arial" w:cs="Arial"/>
          <w:b/>
          <w:vertAlign w:val="subscript"/>
          <w:lang w:eastAsia="zh-CN"/>
        </w:rPr>
        <w:t>REFSENS</w:t>
      </w:r>
      <w:r w:rsidRPr="00503521">
        <w:rPr>
          <w:rFonts w:ascii="Arial" w:eastAsia="DengXian" w:hAnsi="Arial" w:cs="Arial"/>
          <w:b/>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213F1D8A" w14:textId="77777777" w:rsidTr="00731A0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57126F0" w14:textId="77777777" w:rsidR="00731A09" w:rsidRPr="00503521" w:rsidRDefault="00731A09" w:rsidP="00731A09">
            <w:pPr>
              <w:keepNext/>
              <w:keepLines/>
              <w:spacing w:after="0"/>
              <w:jc w:val="center"/>
              <w:rPr>
                <w:rFonts w:ascii="Arial" w:eastAsia="DengXian" w:hAnsi="Arial" w:cs="Arial"/>
                <w:b/>
                <w:sz w:val="18"/>
                <w:szCs w:val="18"/>
                <w:lang w:val="en-US"/>
              </w:rPr>
            </w:pPr>
            <w:r w:rsidRPr="00503521">
              <w:rPr>
                <w:rFonts w:ascii="Arial" w:eastAsia="DengXian" w:hAnsi="Arial" w:cs="Arial"/>
                <w:b/>
                <w:sz w:val="18"/>
                <w:szCs w:val="18"/>
              </w:rPr>
              <w:t>Band / Channel bandwidth / N</w:t>
            </w:r>
            <w:r w:rsidRPr="00503521">
              <w:rPr>
                <w:rFonts w:ascii="Arial" w:eastAsia="DengXian" w:hAnsi="Arial" w:cs="Arial"/>
                <w:b/>
                <w:sz w:val="18"/>
                <w:szCs w:val="18"/>
                <w:vertAlign w:val="subscript"/>
              </w:rPr>
              <w:t>RB</w:t>
            </w:r>
            <w:r w:rsidRPr="00503521">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20EF8E9F"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Source of IMD</w:t>
            </w:r>
          </w:p>
        </w:tc>
      </w:tr>
      <w:tr w:rsidR="00503521" w:rsidRPr="00503521" w14:paraId="2ABF3102" w14:textId="77777777" w:rsidTr="00731A0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D5CFE51"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lang w:eastAsia="ja-JP"/>
              </w:rPr>
              <w:t>NR</w:t>
            </w:r>
            <w:r w:rsidRPr="00503521">
              <w:rPr>
                <w:rFonts w:ascii="Arial" w:eastAsia="DengXian" w:hAnsi="Arial" w:cs="Arial"/>
                <w:b/>
                <w:sz w:val="18"/>
                <w:szCs w:val="18"/>
              </w:rPr>
              <w:t xml:space="preserve"> </w:t>
            </w:r>
            <w:r w:rsidRPr="00503521">
              <w:rPr>
                <w:rFonts w:ascii="Arial" w:eastAsia="DengXian" w:hAnsi="Arial" w:cs="Arial"/>
                <w:b/>
                <w:sz w:val="18"/>
                <w:szCs w:val="18"/>
                <w:lang w:val="en-US" w:eastAsia="zh-CN"/>
              </w:rPr>
              <w:t>CA</w:t>
            </w:r>
          </w:p>
          <w:p w14:paraId="43953255"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DB8B69A"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lang w:eastAsia="ja-JP"/>
              </w:rPr>
              <w:t>NR</w:t>
            </w:r>
            <w:r w:rsidRPr="00503521">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24215FA"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F</w:t>
            </w:r>
            <w:r w:rsidRPr="00503521">
              <w:rPr>
                <w:rFonts w:ascii="Arial" w:eastAsia="DengXian" w:hAnsi="Arial" w:cs="Arial"/>
                <w:b/>
                <w:sz w:val="18"/>
                <w:szCs w:val="18"/>
                <w:vertAlign w:val="subscript"/>
              </w:rPr>
              <w:t>c</w:t>
            </w:r>
            <w:r w:rsidRPr="00503521">
              <w:rPr>
                <w:rFonts w:ascii="Arial" w:eastAsia="DengXian" w:hAnsi="Arial" w:cs="Arial"/>
                <w:b/>
                <w:sz w:val="18"/>
                <w:szCs w:val="18"/>
              </w:rPr>
              <w:t xml:space="preserve"> </w:t>
            </w:r>
            <w:r w:rsidRPr="00503521">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7C51DE1A"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 xml:space="preserve">UL/DL BW </w:t>
            </w:r>
            <w:r w:rsidRPr="00503521">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6BC273D1"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 xml:space="preserve">UL </w:t>
            </w:r>
            <w:r w:rsidRPr="00503521">
              <w:rPr>
                <w:rFonts w:ascii="Arial" w:eastAsia="DengXian" w:hAnsi="Arial" w:cs="Arial"/>
                <w:b/>
                <w:sz w:val="18"/>
                <w:szCs w:val="18"/>
              </w:rPr>
              <w:br/>
              <w:t>L</w:t>
            </w:r>
            <w:r w:rsidRPr="00503521">
              <w:rPr>
                <w:rFonts w:ascii="Arial" w:eastAsia="DengXian"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DE21A2E"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DL F</w:t>
            </w:r>
            <w:r w:rsidRPr="00503521">
              <w:rPr>
                <w:rFonts w:ascii="Arial" w:eastAsia="DengXian" w:hAnsi="Arial" w:cs="Arial"/>
                <w:b/>
                <w:sz w:val="18"/>
                <w:szCs w:val="18"/>
                <w:vertAlign w:val="subscript"/>
              </w:rPr>
              <w:t>c</w:t>
            </w:r>
            <w:r w:rsidRPr="00503521">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61316EE"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 xml:space="preserve">MSD </w:t>
            </w:r>
            <w:r w:rsidRPr="00503521">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5634F20"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6DDF4DF9" w14:textId="77777777" w:rsidR="00731A09" w:rsidRPr="00503521" w:rsidRDefault="00731A09" w:rsidP="00731A09">
            <w:pPr>
              <w:keepNext/>
              <w:keepLines/>
              <w:spacing w:after="0"/>
              <w:jc w:val="center"/>
              <w:rPr>
                <w:rFonts w:ascii="Arial" w:eastAsia="DengXian" w:hAnsi="Arial" w:cs="Arial"/>
                <w:b/>
                <w:sz w:val="18"/>
                <w:szCs w:val="18"/>
              </w:rPr>
            </w:pPr>
          </w:p>
        </w:tc>
      </w:tr>
      <w:tr w:rsidR="00503521" w:rsidRPr="00503521" w14:paraId="6A162215" w14:textId="77777777" w:rsidTr="00731A09">
        <w:trPr>
          <w:trHeight w:val="187"/>
          <w:jc w:val="center"/>
        </w:trPr>
        <w:tc>
          <w:tcPr>
            <w:tcW w:w="2006" w:type="dxa"/>
            <w:tcBorders>
              <w:top w:val="single" w:sz="4" w:space="0" w:color="auto"/>
              <w:left w:val="single" w:sz="4" w:space="0" w:color="auto"/>
              <w:bottom w:val="nil"/>
              <w:right w:val="single" w:sz="4" w:space="0" w:color="auto"/>
            </w:tcBorders>
            <w:hideMark/>
          </w:tcPr>
          <w:p w14:paraId="03C7F4C5"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2905D148"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5F3A74F8"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0A648AD"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3EF4FB"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491CC0"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7E0A3E0"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37</w:t>
            </w:r>
          </w:p>
        </w:tc>
        <w:tc>
          <w:tcPr>
            <w:tcW w:w="828" w:type="dxa"/>
            <w:tcBorders>
              <w:top w:val="single" w:sz="4" w:space="0" w:color="auto"/>
              <w:left w:val="single" w:sz="4" w:space="0" w:color="auto"/>
              <w:bottom w:val="single" w:sz="4" w:space="0" w:color="auto"/>
              <w:right w:val="single" w:sz="4" w:space="0" w:color="auto"/>
            </w:tcBorders>
          </w:tcPr>
          <w:p w14:paraId="0FFBB613"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684A762"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IMD2</w:t>
            </w:r>
          </w:p>
        </w:tc>
      </w:tr>
      <w:tr w:rsidR="00503521" w:rsidRPr="00503521" w14:paraId="5979E1C1" w14:textId="77777777" w:rsidTr="00731A09">
        <w:trPr>
          <w:trHeight w:val="187"/>
          <w:jc w:val="center"/>
        </w:trPr>
        <w:tc>
          <w:tcPr>
            <w:tcW w:w="2006" w:type="dxa"/>
            <w:tcBorders>
              <w:top w:val="nil"/>
              <w:left w:val="single" w:sz="4" w:space="0" w:color="auto"/>
              <w:bottom w:val="nil"/>
              <w:right w:val="single" w:sz="4" w:space="0" w:color="auto"/>
            </w:tcBorders>
          </w:tcPr>
          <w:p w14:paraId="6E266468" w14:textId="77777777" w:rsidR="00731A09" w:rsidRPr="00503521" w:rsidRDefault="00731A09" w:rsidP="00731A09">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E6CF62"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EAEC822"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3705</w:t>
            </w:r>
          </w:p>
        </w:tc>
        <w:tc>
          <w:tcPr>
            <w:tcW w:w="964" w:type="dxa"/>
            <w:tcBorders>
              <w:top w:val="single" w:sz="4" w:space="0" w:color="auto"/>
              <w:left w:val="single" w:sz="4" w:space="0" w:color="auto"/>
              <w:bottom w:val="single" w:sz="4" w:space="0" w:color="auto"/>
              <w:right w:val="single" w:sz="4" w:space="0" w:color="auto"/>
            </w:tcBorders>
          </w:tcPr>
          <w:p w14:paraId="3240788D"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5D758A"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731171"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6370DB83"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A22B05"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7595761"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N/A</w:t>
            </w:r>
          </w:p>
        </w:tc>
      </w:tr>
      <w:tr w:rsidR="00503521" w:rsidRPr="00503521" w14:paraId="21E810B8" w14:textId="77777777" w:rsidTr="00731A09">
        <w:trPr>
          <w:trHeight w:val="187"/>
          <w:jc w:val="center"/>
        </w:trPr>
        <w:tc>
          <w:tcPr>
            <w:tcW w:w="2006" w:type="dxa"/>
            <w:tcBorders>
              <w:top w:val="nil"/>
              <w:left w:val="single" w:sz="4" w:space="0" w:color="auto"/>
              <w:bottom w:val="nil"/>
              <w:right w:val="single" w:sz="4" w:space="0" w:color="auto"/>
            </w:tcBorders>
          </w:tcPr>
          <w:p w14:paraId="33D687D3" w14:textId="77777777" w:rsidR="00731A09" w:rsidRPr="00503521" w:rsidRDefault="00731A09" w:rsidP="00731A09">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82573E8"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5FDC6558"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2528C78C"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7C12E3"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ED5DD1"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3F34DC1D"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18.4</w:t>
            </w:r>
          </w:p>
        </w:tc>
        <w:tc>
          <w:tcPr>
            <w:tcW w:w="828" w:type="dxa"/>
            <w:tcBorders>
              <w:top w:val="single" w:sz="4" w:space="0" w:color="auto"/>
              <w:left w:val="single" w:sz="4" w:space="0" w:color="auto"/>
              <w:bottom w:val="single" w:sz="4" w:space="0" w:color="auto"/>
              <w:right w:val="single" w:sz="4" w:space="0" w:color="auto"/>
            </w:tcBorders>
          </w:tcPr>
          <w:p w14:paraId="69ED1F6C"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8DB58BC"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IMD5</w:t>
            </w:r>
          </w:p>
        </w:tc>
      </w:tr>
      <w:tr w:rsidR="00731A09" w:rsidRPr="00503521" w14:paraId="5E8BF9B7"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5ED63650" w14:textId="77777777" w:rsidR="00731A09" w:rsidRPr="00503521" w:rsidRDefault="00731A09" w:rsidP="00731A09">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EE823D"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B073C93"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3545</w:t>
            </w:r>
          </w:p>
        </w:tc>
        <w:tc>
          <w:tcPr>
            <w:tcW w:w="964" w:type="dxa"/>
            <w:tcBorders>
              <w:top w:val="single" w:sz="4" w:space="0" w:color="auto"/>
              <w:left w:val="single" w:sz="4" w:space="0" w:color="auto"/>
              <w:bottom w:val="single" w:sz="4" w:space="0" w:color="auto"/>
              <w:right w:val="single" w:sz="4" w:space="0" w:color="auto"/>
            </w:tcBorders>
          </w:tcPr>
          <w:p w14:paraId="2FAB81C9"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9EC034"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406FF9"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1D145836"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88BE4C"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8F949AC"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N/A</w:t>
            </w:r>
          </w:p>
        </w:tc>
      </w:tr>
    </w:tbl>
    <w:p w14:paraId="3AF7BE18" w14:textId="77777777" w:rsidR="00731A09" w:rsidRPr="00503521" w:rsidRDefault="00731A09" w:rsidP="00731A09">
      <w:pPr>
        <w:rPr>
          <w:lang w:eastAsia="zh-CN"/>
        </w:rPr>
      </w:pPr>
    </w:p>
    <w:p w14:paraId="4D4465AD" w14:textId="29C34A70" w:rsidR="00731A09" w:rsidRPr="00503521" w:rsidRDefault="00731A09" w:rsidP="00731BDA">
      <w:pPr>
        <w:pStyle w:val="Heading4"/>
      </w:pPr>
      <w:bookmarkStart w:id="452" w:name="_Toc170058633"/>
      <w:bookmarkStart w:id="453" w:name="_Toc170059039"/>
      <w:r w:rsidRPr="00503521">
        <w:t>5.9.4.2</w:t>
      </w:r>
      <w:r w:rsidRPr="00503521">
        <w:tab/>
        <w:t>REFSENS requirements for total power class 1.5</w:t>
      </w:r>
      <w:bookmarkEnd w:id="452"/>
      <w:bookmarkEnd w:id="453"/>
    </w:p>
    <w:p w14:paraId="53FD7836" w14:textId="77777777" w:rsidR="00731A09" w:rsidRPr="00503521" w:rsidRDefault="00731A09" w:rsidP="00731A09">
      <w:pPr>
        <w:rPr>
          <w:lang w:eastAsia="zh-CN"/>
        </w:rPr>
      </w:pPr>
      <w:r w:rsidRPr="00503521">
        <w:rPr>
          <w:lang w:eastAsia="zh-CN"/>
        </w:rPr>
        <w:t>- 2</w:t>
      </w:r>
      <w:r w:rsidRPr="00503521">
        <w:rPr>
          <w:vertAlign w:val="superscript"/>
          <w:lang w:eastAsia="zh-CN"/>
        </w:rPr>
        <w:t>nd</w:t>
      </w:r>
      <w:r w:rsidRPr="00503521">
        <w:rPr>
          <w:lang w:eastAsia="zh-CN"/>
        </w:rPr>
        <w:t xml:space="preserve"> harmonic mixing could be waived, according to Note 6 of Table 7.3A.4-4 of TS 381.101-1.</w:t>
      </w:r>
    </w:p>
    <w:p w14:paraId="3DF98BB4" w14:textId="77777777" w:rsidR="00731A09" w:rsidRPr="00503521" w:rsidRDefault="00731A09" w:rsidP="00731A09">
      <w:pPr>
        <w:rPr>
          <w:lang w:eastAsia="zh-CN"/>
        </w:rPr>
      </w:pPr>
      <w:r w:rsidRPr="00503521">
        <w:rPr>
          <w:lang w:eastAsia="zh-CN"/>
        </w:rPr>
        <w:lastRenderedPageBreak/>
        <w:t>- IMD2/5 of dual UL are defined as follows:</w:t>
      </w:r>
    </w:p>
    <w:p w14:paraId="29715B4C" w14:textId="77777777" w:rsidR="00731A09" w:rsidRPr="00503521" w:rsidRDefault="00731A09" w:rsidP="00731A09">
      <w:pPr>
        <w:ind w:left="284"/>
        <w:rPr>
          <w:lang w:eastAsia="zh-CN"/>
        </w:rPr>
      </w:pPr>
      <w:r w:rsidRPr="00503521">
        <w:rPr>
          <w:lang w:eastAsia="zh-CN"/>
        </w:rPr>
        <w:t>The IMD MSD values specified for 2TX are applicable for this 3TX case as well. Hence, the following PC3 IMD2/IMD5 are used as a starting point:</w:t>
      </w:r>
    </w:p>
    <w:p w14:paraId="7CC84374" w14:textId="77777777" w:rsidR="00731A09" w:rsidRPr="00503521" w:rsidRDefault="00731A09" w:rsidP="00503521">
      <w:pPr>
        <w:overflowPunct/>
        <w:autoSpaceDE/>
        <w:autoSpaceDN/>
        <w:adjustRightInd/>
        <w:ind w:left="644"/>
        <w:textAlignment w:val="auto"/>
        <w:rPr>
          <w:lang w:eastAsia="zh-CN"/>
        </w:rPr>
      </w:pPr>
      <w:r w:rsidRPr="00503521">
        <w:rPr>
          <w:lang w:eastAsia="zh-CN"/>
        </w:rPr>
        <w:t>IMD2 interference for PC3 is -68dBm</w:t>
      </w:r>
    </w:p>
    <w:p w14:paraId="29D0B8F8" w14:textId="77777777" w:rsidR="00731A09" w:rsidRPr="00503521" w:rsidRDefault="00731A09" w:rsidP="00503521">
      <w:pPr>
        <w:overflowPunct/>
        <w:autoSpaceDE/>
        <w:autoSpaceDN/>
        <w:adjustRightInd/>
        <w:ind w:left="644"/>
        <w:textAlignment w:val="auto"/>
        <w:rPr>
          <w:lang w:eastAsia="zh-CN"/>
        </w:rPr>
      </w:pPr>
      <w:r w:rsidRPr="00503521">
        <w:rPr>
          <w:lang w:eastAsia="zh-CN"/>
        </w:rPr>
        <w:t>IMD5 interference for PC3 is -95.7dBm</w:t>
      </w:r>
    </w:p>
    <w:p w14:paraId="4754D770" w14:textId="77777777" w:rsidR="00731A09" w:rsidRPr="00503521" w:rsidRDefault="00731A09" w:rsidP="00731A09">
      <w:pPr>
        <w:ind w:left="284"/>
        <w:rPr>
          <w:lang w:eastAsia="zh-CN"/>
        </w:rPr>
      </w:pPr>
      <w:r w:rsidRPr="00503521">
        <w:rPr>
          <w:lang w:eastAsia="zh-CN"/>
        </w:rPr>
        <w:t>The interference levels for PC1.5 case (IMD2/IMD5) are derived by increasing the interference levels which result the MSDs for PC3 (31dB IMD2 and 5.0dB IMD5) according to the following:</w:t>
      </w:r>
    </w:p>
    <w:p w14:paraId="1CD9B942" w14:textId="77777777" w:rsidR="00731A09" w:rsidRPr="00503521" w:rsidRDefault="00731A09" w:rsidP="00503521">
      <w:pPr>
        <w:overflowPunct/>
        <w:autoSpaceDE/>
        <w:autoSpaceDN/>
        <w:adjustRightInd/>
        <w:ind w:left="644"/>
        <w:textAlignment w:val="auto"/>
        <w:rPr>
          <w:lang w:eastAsia="zh-CN"/>
        </w:rPr>
      </w:pPr>
      <w:r w:rsidRPr="00503521">
        <w:rPr>
          <w:lang w:eastAsia="zh-CN"/>
        </w:rPr>
        <w:t>Interference for PC1.5 IMD2 is derived by increasing the IMD2 PC3 interference by 10.8dB (1,1)</w:t>
      </w:r>
    </w:p>
    <w:p w14:paraId="67A4DD16" w14:textId="77777777" w:rsidR="00731A09" w:rsidRPr="00503521" w:rsidRDefault="00731A09" w:rsidP="00503521">
      <w:pPr>
        <w:overflowPunct/>
        <w:autoSpaceDE/>
        <w:autoSpaceDN/>
        <w:adjustRightInd/>
        <w:ind w:left="644"/>
        <w:textAlignment w:val="auto"/>
        <w:rPr>
          <w:lang w:eastAsia="zh-CN"/>
        </w:rPr>
      </w:pPr>
      <w:r w:rsidRPr="00503521">
        <w:rPr>
          <w:lang w:eastAsia="zh-CN"/>
        </w:rPr>
        <w:t>Interference for PC 1.5 IMD5 is derived by increasing the IMD5 PC3 interference by 24.6dB (3,2)</w:t>
      </w:r>
    </w:p>
    <w:p w14:paraId="3AC2731A" w14:textId="77777777" w:rsidR="00731A09" w:rsidRPr="00503521" w:rsidRDefault="00731A09" w:rsidP="00503521">
      <w:pPr>
        <w:overflowPunct/>
        <w:autoSpaceDE/>
        <w:autoSpaceDN/>
        <w:adjustRightInd/>
        <w:ind w:left="644"/>
        <w:textAlignment w:val="auto"/>
        <w:rPr>
          <w:lang w:eastAsia="zh-CN"/>
        </w:rPr>
      </w:pPr>
      <w:r w:rsidRPr="00503521">
        <w:rPr>
          <w:lang w:eastAsia="zh-CN"/>
        </w:rPr>
        <w:t xml:space="preserve"> This scaling fully accounts the TX power test conditions for each band in PC1.5 FDD+TDD (23+27.8dBm). </w:t>
      </w:r>
    </w:p>
    <w:p w14:paraId="50C68BAE" w14:textId="77777777" w:rsidR="00731A09" w:rsidRPr="00503521" w:rsidRDefault="00731A09" w:rsidP="00731A09">
      <w:pPr>
        <w:ind w:left="284"/>
        <w:rPr>
          <w:lang w:eastAsia="zh-CN"/>
        </w:rPr>
      </w:pPr>
      <w:r w:rsidRPr="00503521">
        <w:rPr>
          <w:lang w:eastAsia="zh-CN"/>
        </w:rPr>
        <w:t>The resulting interference level and respective MSDs are as follows:</w:t>
      </w:r>
    </w:p>
    <w:p w14:paraId="6BE966E1" w14:textId="77777777" w:rsidR="00731A09" w:rsidRPr="00503521" w:rsidRDefault="00731A09" w:rsidP="00503521">
      <w:pPr>
        <w:overflowPunct/>
        <w:autoSpaceDE/>
        <w:autoSpaceDN/>
        <w:adjustRightInd/>
        <w:ind w:left="644"/>
        <w:textAlignment w:val="auto"/>
        <w:rPr>
          <w:lang w:eastAsia="zh-CN"/>
        </w:rPr>
      </w:pPr>
      <w:r w:rsidRPr="00503521">
        <w:rPr>
          <w:lang w:eastAsia="zh-CN"/>
        </w:rPr>
        <w:t xml:space="preserve">Interference level for PC1.5 IMD2 is -57.2dBm, with IMD2 MSD of 41.8dB </w:t>
      </w:r>
    </w:p>
    <w:p w14:paraId="741CA951" w14:textId="77777777" w:rsidR="00731A09" w:rsidRPr="00503521" w:rsidRDefault="00731A09" w:rsidP="00503521">
      <w:pPr>
        <w:overflowPunct/>
        <w:autoSpaceDE/>
        <w:autoSpaceDN/>
        <w:adjustRightInd/>
        <w:ind w:left="644"/>
        <w:textAlignment w:val="auto"/>
        <w:rPr>
          <w:lang w:eastAsia="zh-CN"/>
        </w:rPr>
      </w:pPr>
      <w:r w:rsidRPr="00503521">
        <w:rPr>
          <w:lang w:eastAsia="zh-CN"/>
        </w:rPr>
        <w:t>Interference level for PC1.5 IMD5 is -71.1dBm, with IMD5 MSD of 27.9dB</w:t>
      </w:r>
    </w:p>
    <w:p w14:paraId="0A9871B4" w14:textId="77777777" w:rsidR="00731A09" w:rsidRPr="00503521" w:rsidRDefault="00731A09" w:rsidP="00731A09">
      <w:pPr>
        <w:rPr>
          <w:lang w:eastAsia="zh-CN"/>
        </w:rPr>
      </w:pPr>
    </w:p>
    <w:p w14:paraId="154EC1D0" w14:textId="43345E0D" w:rsidR="00731A09" w:rsidRPr="00503521" w:rsidRDefault="00731A09" w:rsidP="00731A09">
      <w:pPr>
        <w:pStyle w:val="TH"/>
      </w:pPr>
      <w:r w:rsidRPr="00503521">
        <w:rPr>
          <w:rFonts w:eastAsia="DengXian" w:cs="Arial"/>
          <w:lang w:eastAsia="ja-JP"/>
        </w:rPr>
        <w:t xml:space="preserve">Table </w:t>
      </w:r>
      <w:r w:rsidRPr="00503521">
        <w:rPr>
          <w:rFonts w:eastAsia="DengXian" w:cs="Arial"/>
        </w:rPr>
        <w:t>5.9.4.2-1:</w:t>
      </w:r>
      <w:r w:rsidRPr="00503521">
        <w:rPr>
          <w:rFonts w:eastAsia="DengXian" w:cs="Arial"/>
          <w:b w:val="0"/>
        </w:rPr>
        <w:t xml:space="preserve"> </w:t>
      </w:r>
      <w:r w:rsidRPr="00503521">
        <w:rPr>
          <w:lang w:val="en-US" w:eastAsia="ja-JP"/>
        </w:rPr>
        <w:t>R</w:t>
      </w:r>
      <w:r w:rsidRPr="00503521">
        <w:rPr>
          <w:lang w:eastAsia="ja-JP"/>
        </w:rPr>
        <w:t xml:space="preserve">eference sensitivity exceptions </w:t>
      </w:r>
      <w:r w:rsidRPr="00503521">
        <w:t>and uplink/downlink configurations</w:t>
      </w:r>
      <w:r w:rsidRPr="00503521">
        <w:rPr>
          <w:lang w:eastAsia="ja-JP"/>
        </w:rPr>
        <w:t xml:space="preserve"> due to harmonic mixing </w:t>
      </w:r>
      <w:r w:rsidRPr="00503521">
        <w:rPr>
          <w:rFonts w:eastAsia="SimSun"/>
          <w:lang w:val="en-US" w:eastAsia="zh-CN"/>
        </w:rPr>
        <w:t>from a PC</w:t>
      </w:r>
      <w:r w:rsidR="00D918D1" w:rsidRPr="00503521">
        <w:rPr>
          <w:rFonts w:eastAsia="SimSun"/>
          <w:lang w:val="en-US" w:eastAsia="zh-CN"/>
        </w:rPr>
        <w:t>1.5</w:t>
      </w:r>
      <w:r w:rsidRPr="00503521">
        <w:rPr>
          <w:rFonts w:eastAsia="SimSun"/>
          <w:lang w:val="en-US" w:eastAsia="zh-CN"/>
        </w:rPr>
        <w:t xml:space="preserve"> aggressor NR UL band </w:t>
      </w:r>
      <w:r w:rsidRPr="00503521">
        <w:rPr>
          <w:lang w:eastAsia="ja-JP"/>
        </w:rPr>
        <w:t>for</w:t>
      </w:r>
      <w:r w:rsidRPr="00503521">
        <w:rPr>
          <w:rFonts w:eastAsia="SimSun"/>
          <w:lang w:val="en-US" w:eastAsia="zh-CN"/>
        </w:rPr>
        <w:t xml:space="preserve"> </w:t>
      </w:r>
      <w:r w:rsidRPr="00503521">
        <w:t>NR DL CA</w:t>
      </w:r>
      <w:r w:rsidRPr="00503521">
        <w:rPr>
          <w:rFonts w:eastAsia="SimSun"/>
          <w:lang w:val="en-US" w:eastAsia="zh-CN"/>
        </w:rPr>
        <w:t xml:space="preserve"> </w:t>
      </w:r>
      <w:r w:rsidRPr="00503521">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03521" w:rsidRPr="00503521" w14:paraId="1D70FB6A" w14:textId="77777777" w:rsidTr="00731A09">
        <w:trPr>
          <w:trHeight w:val="732"/>
          <w:jc w:val="center"/>
        </w:trPr>
        <w:tc>
          <w:tcPr>
            <w:tcW w:w="704" w:type="dxa"/>
            <w:vMerge w:val="restart"/>
            <w:vAlign w:val="center"/>
          </w:tcPr>
          <w:p w14:paraId="096DFD9E" w14:textId="77777777" w:rsidR="00731A09" w:rsidRPr="00503521" w:rsidRDefault="00731A09" w:rsidP="00731A09">
            <w:pPr>
              <w:pStyle w:val="TAH"/>
            </w:pPr>
            <w:r w:rsidRPr="00503521">
              <w:t>UL band</w:t>
            </w:r>
          </w:p>
        </w:tc>
        <w:tc>
          <w:tcPr>
            <w:tcW w:w="709" w:type="dxa"/>
            <w:vMerge w:val="restart"/>
            <w:vAlign w:val="center"/>
          </w:tcPr>
          <w:p w14:paraId="5BA73A96" w14:textId="77777777" w:rsidR="00731A09" w:rsidRPr="00503521" w:rsidRDefault="00731A09" w:rsidP="00731A09">
            <w:pPr>
              <w:pStyle w:val="TAH"/>
            </w:pPr>
            <w:r w:rsidRPr="00503521">
              <w:t>DL band</w:t>
            </w:r>
          </w:p>
        </w:tc>
        <w:tc>
          <w:tcPr>
            <w:tcW w:w="858" w:type="dxa"/>
            <w:vAlign w:val="center"/>
          </w:tcPr>
          <w:p w14:paraId="397F826E" w14:textId="77777777" w:rsidR="00731A09" w:rsidRPr="00503521" w:rsidRDefault="00731A09" w:rsidP="00731A09">
            <w:pPr>
              <w:pStyle w:val="TAH"/>
            </w:pPr>
            <w:r w:rsidRPr="00503521">
              <w:t>UL BW</w:t>
            </w:r>
          </w:p>
        </w:tc>
        <w:tc>
          <w:tcPr>
            <w:tcW w:w="843" w:type="dxa"/>
            <w:vAlign w:val="center"/>
          </w:tcPr>
          <w:p w14:paraId="6BBB8C0D" w14:textId="77777777" w:rsidR="00731A09" w:rsidRPr="00503521" w:rsidRDefault="00731A09" w:rsidP="00731A09">
            <w:pPr>
              <w:pStyle w:val="TAH"/>
              <w:rPr>
                <w:lang w:eastAsia="zh-CN"/>
              </w:rPr>
            </w:pPr>
            <w:r w:rsidRPr="00503521">
              <w:rPr>
                <w:lang w:eastAsia="zh-CN"/>
              </w:rPr>
              <w:t>SCS of UL band</w:t>
            </w:r>
          </w:p>
        </w:tc>
        <w:tc>
          <w:tcPr>
            <w:tcW w:w="1972" w:type="dxa"/>
            <w:vAlign w:val="center"/>
          </w:tcPr>
          <w:p w14:paraId="14F8C39D" w14:textId="77777777" w:rsidR="00731A09" w:rsidRPr="00503521" w:rsidRDefault="00731A09" w:rsidP="00731A09">
            <w:pPr>
              <w:pStyle w:val="TAH"/>
            </w:pPr>
            <w:r w:rsidRPr="00503521">
              <w:t>UL RB Allocation</w:t>
            </w:r>
          </w:p>
        </w:tc>
        <w:tc>
          <w:tcPr>
            <w:tcW w:w="1047" w:type="dxa"/>
            <w:vAlign w:val="center"/>
          </w:tcPr>
          <w:p w14:paraId="26751F4D" w14:textId="77777777" w:rsidR="00731A09" w:rsidRPr="00503521" w:rsidRDefault="00731A09" w:rsidP="00731A09">
            <w:pPr>
              <w:pStyle w:val="TAH"/>
            </w:pPr>
            <w:r w:rsidRPr="00503521">
              <w:t>DL BW</w:t>
            </w:r>
          </w:p>
        </w:tc>
        <w:tc>
          <w:tcPr>
            <w:tcW w:w="1002" w:type="dxa"/>
            <w:vAlign w:val="center"/>
          </w:tcPr>
          <w:p w14:paraId="763E8876" w14:textId="77777777" w:rsidR="00731A09" w:rsidRPr="00503521" w:rsidRDefault="00731A09" w:rsidP="00731A09">
            <w:pPr>
              <w:pStyle w:val="TAH"/>
            </w:pPr>
            <w:r w:rsidRPr="00503521">
              <w:t>MSD</w:t>
            </w:r>
          </w:p>
        </w:tc>
        <w:tc>
          <w:tcPr>
            <w:tcW w:w="1082" w:type="dxa"/>
            <w:vMerge w:val="restart"/>
            <w:vAlign w:val="center"/>
          </w:tcPr>
          <w:p w14:paraId="58061F9C" w14:textId="77777777" w:rsidR="00731A09" w:rsidRPr="00503521" w:rsidRDefault="00731A09" w:rsidP="00731A09">
            <w:pPr>
              <w:pStyle w:val="TAH"/>
              <w:rPr>
                <w:lang w:eastAsia="zh-CN"/>
              </w:rPr>
            </w:pPr>
            <w:r w:rsidRPr="00503521">
              <w:rPr>
                <w:lang w:eastAsia="zh-CN"/>
              </w:rPr>
              <w:t>UL/DL fc condition</w:t>
            </w:r>
          </w:p>
        </w:tc>
        <w:tc>
          <w:tcPr>
            <w:tcW w:w="1412" w:type="dxa"/>
            <w:vMerge w:val="restart"/>
            <w:vAlign w:val="center"/>
          </w:tcPr>
          <w:p w14:paraId="7DF7908A" w14:textId="77777777" w:rsidR="00731A09" w:rsidRPr="00503521" w:rsidRDefault="00731A09" w:rsidP="00731A09">
            <w:pPr>
              <w:pStyle w:val="TAH"/>
              <w:rPr>
                <w:lang w:eastAsia="zh-CN"/>
              </w:rPr>
            </w:pPr>
            <w:r w:rsidRPr="00503521">
              <w:rPr>
                <w:lang w:eastAsia="zh-CN"/>
              </w:rPr>
              <w:t>UL/DL harmonic order</w:t>
            </w:r>
          </w:p>
        </w:tc>
      </w:tr>
      <w:tr w:rsidR="00503521" w:rsidRPr="00503521" w14:paraId="0846EB27" w14:textId="77777777" w:rsidTr="00731A09">
        <w:trPr>
          <w:trHeight w:val="492"/>
          <w:jc w:val="center"/>
        </w:trPr>
        <w:tc>
          <w:tcPr>
            <w:tcW w:w="704" w:type="dxa"/>
            <w:vMerge/>
            <w:vAlign w:val="center"/>
          </w:tcPr>
          <w:p w14:paraId="1269DFF6" w14:textId="77777777" w:rsidR="00731A09" w:rsidRPr="00503521" w:rsidRDefault="00731A09" w:rsidP="00731A09">
            <w:pPr>
              <w:keepNext/>
              <w:keepLines/>
              <w:spacing w:after="0"/>
              <w:jc w:val="center"/>
              <w:rPr>
                <w:rFonts w:ascii="Arial" w:hAnsi="Arial"/>
                <w:b/>
                <w:sz w:val="18"/>
              </w:rPr>
            </w:pPr>
          </w:p>
        </w:tc>
        <w:tc>
          <w:tcPr>
            <w:tcW w:w="709" w:type="dxa"/>
            <w:vMerge/>
            <w:vAlign w:val="center"/>
          </w:tcPr>
          <w:p w14:paraId="02C19AAA" w14:textId="77777777" w:rsidR="00731A09" w:rsidRPr="00503521" w:rsidRDefault="00731A09" w:rsidP="00731A09">
            <w:pPr>
              <w:keepNext/>
              <w:keepLines/>
              <w:spacing w:after="0"/>
              <w:jc w:val="center"/>
              <w:rPr>
                <w:rFonts w:ascii="Arial" w:hAnsi="Arial"/>
                <w:b/>
                <w:sz w:val="18"/>
              </w:rPr>
            </w:pPr>
          </w:p>
        </w:tc>
        <w:tc>
          <w:tcPr>
            <w:tcW w:w="858" w:type="dxa"/>
            <w:vAlign w:val="center"/>
          </w:tcPr>
          <w:p w14:paraId="58572B5F" w14:textId="77777777" w:rsidR="00731A09" w:rsidRPr="00503521" w:rsidRDefault="00731A09" w:rsidP="00731A09">
            <w:pPr>
              <w:pStyle w:val="TAH"/>
            </w:pPr>
            <w:r w:rsidRPr="00503521">
              <w:t>(MHz)</w:t>
            </w:r>
          </w:p>
        </w:tc>
        <w:tc>
          <w:tcPr>
            <w:tcW w:w="843" w:type="dxa"/>
            <w:vAlign w:val="center"/>
          </w:tcPr>
          <w:p w14:paraId="2327BD86" w14:textId="77777777" w:rsidR="00731A09" w:rsidRPr="00503521" w:rsidRDefault="00731A09" w:rsidP="00731A09">
            <w:pPr>
              <w:pStyle w:val="TAH"/>
              <w:rPr>
                <w:lang w:eastAsia="zh-CN"/>
              </w:rPr>
            </w:pPr>
            <w:r w:rsidRPr="00503521">
              <w:rPr>
                <w:lang w:eastAsia="zh-CN"/>
              </w:rPr>
              <w:t>(kHz)</w:t>
            </w:r>
          </w:p>
        </w:tc>
        <w:tc>
          <w:tcPr>
            <w:tcW w:w="1972" w:type="dxa"/>
            <w:vAlign w:val="center"/>
          </w:tcPr>
          <w:p w14:paraId="469E7846" w14:textId="77777777" w:rsidR="00731A09" w:rsidRPr="00503521" w:rsidRDefault="00731A09" w:rsidP="00731A09">
            <w:pPr>
              <w:pStyle w:val="TAH"/>
            </w:pPr>
            <w:r w:rsidRPr="00503521">
              <w:t>L</w:t>
            </w:r>
            <w:r w:rsidRPr="00503521">
              <w:rPr>
                <w:vertAlign w:val="subscript"/>
              </w:rPr>
              <w:t>CRB</w:t>
            </w:r>
          </w:p>
        </w:tc>
        <w:tc>
          <w:tcPr>
            <w:tcW w:w="1047" w:type="dxa"/>
            <w:vAlign w:val="center"/>
          </w:tcPr>
          <w:p w14:paraId="4878F0EB" w14:textId="77777777" w:rsidR="00731A09" w:rsidRPr="00503521" w:rsidRDefault="00731A09" w:rsidP="00731A09">
            <w:pPr>
              <w:pStyle w:val="TAH"/>
            </w:pPr>
            <w:r w:rsidRPr="00503521">
              <w:t>(MHz)</w:t>
            </w:r>
          </w:p>
        </w:tc>
        <w:tc>
          <w:tcPr>
            <w:tcW w:w="1002" w:type="dxa"/>
            <w:vAlign w:val="center"/>
          </w:tcPr>
          <w:p w14:paraId="62BF38E4" w14:textId="77777777" w:rsidR="00731A09" w:rsidRPr="00503521" w:rsidRDefault="00731A09" w:rsidP="00731A09">
            <w:pPr>
              <w:pStyle w:val="TAH"/>
            </w:pPr>
            <w:r w:rsidRPr="00503521">
              <w:t>(dB)</w:t>
            </w:r>
          </w:p>
        </w:tc>
        <w:tc>
          <w:tcPr>
            <w:tcW w:w="1082" w:type="dxa"/>
            <w:vMerge/>
            <w:vAlign w:val="center"/>
          </w:tcPr>
          <w:p w14:paraId="5CF674A5" w14:textId="77777777" w:rsidR="00731A09" w:rsidRPr="00503521" w:rsidRDefault="00731A09" w:rsidP="00731A09">
            <w:pPr>
              <w:spacing w:after="0"/>
              <w:rPr>
                <w:rFonts w:ascii="Arial" w:hAnsi="Arial" w:cs="Arial"/>
                <w:b/>
                <w:bCs/>
                <w:sz w:val="18"/>
                <w:szCs w:val="18"/>
                <w:lang w:eastAsia="zh-CN"/>
              </w:rPr>
            </w:pPr>
          </w:p>
        </w:tc>
        <w:tc>
          <w:tcPr>
            <w:tcW w:w="1412" w:type="dxa"/>
            <w:vMerge/>
            <w:vAlign w:val="center"/>
          </w:tcPr>
          <w:p w14:paraId="75E5B468" w14:textId="77777777" w:rsidR="00731A09" w:rsidRPr="00503521" w:rsidRDefault="00731A09" w:rsidP="00731A09">
            <w:pPr>
              <w:spacing w:after="0"/>
              <w:rPr>
                <w:rFonts w:ascii="Arial" w:hAnsi="Arial" w:cs="Arial"/>
                <w:b/>
                <w:bCs/>
                <w:sz w:val="18"/>
                <w:szCs w:val="18"/>
                <w:lang w:eastAsia="zh-CN"/>
              </w:rPr>
            </w:pPr>
          </w:p>
        </w:tc>
      </w:tr>
      <w:tr w:rsidR="00503521" w:rsidRPr="00503521" w14:paraId="73156658" w14:textId="77777777" w:rsidTr="00731A09">
        <w:trPr>
          <w:trHeight w:val="300"/>
          <w:jc w:val="center"/>
        </w:trPr>
        <w:tc>
          <w:tcPr>
            <w:tcW w:w="704" w:type="dxa"/>
            <w:vAlign w:val="center"/>
          </w:tcPr>
          <w:p w14:paraId="23B7E3E7" w14:textId="77777777" w:rsidR="00731A09" w:rsidRPr="00503521" w:rsidRDefault="00731A09" w:rsidP="00731A09">
            <w:pPr>
              <w:pStyle w:val="TAC"/>
              <w:rPr>
                <w:b/>
                <w:bCs/>
                <w:lang w:eastAsia="zh-CN"/>
              </w:rPr>
            </w:pPr>
            <w:r w:rsidRPr="00503521">
              <w:rPr>
                <w:rFonts w:hint="eastAsia"/>
                <w:lang w:eastAsia="zh-CN"/>
              </w:rPr>
              <w:t>n</w:t>
            </w:r>
            <w:r w:rsidRPr="00503521">
              <w:rPr>
                <w:lang w:eastAsia="zh-CN"/>
              </w:rPr>
              <w:t>77</w:t>
            </w:r>
            <w:r w:rsidRPr="00503521">
              <w:rPr>
                <w:vertAlign w:val="superscript"/>
                <w:lang w:eastAsia="zh-CN"/>
              </w:rPr>
              <w:t>2</w:t>
            </w:r>
          </w:p>
        </w:tc>
        <w:tc>
          <w:tcPr>
            <w:tcW w:w="709" w:type="dxa"/>
            <w:vAlign w:val="center"/>
          </w:tcPr>
          <w:p w14:paraId="60AED940" w14:textId="77777777" w:rsidR="00731A09" w:rsidRPr="00503521" w:rsidRDefault="00731A09" w:rsidP="00731A09">
            <w:pPr>
              <w:pStyle w:val="TAC"/>
              <w:rPr>
                <w:lang w:eastAsia="zh-CN"/>
              </w:rPr>
            </w:pPr>
            <w:r w:rsidRPr="00503521">
              <w:rPr>
                <w:rFonts w:hint="eastAsia"/>
                <w:lang w:eastAsia="zh-CN"/>
              </w:rPr>
              <w:t>n</w:t>
            </w:r>
            <w:r w:rsidRPr="00503521">
              <w:rPr>
                <w:lang w:eastAsia="zh-CN"/>
              </w:rPr>
              <w:t>70</w:t>
            </w:r>
          </w:p>
        </w:tc>
        <w:tc>
          <w:tcPr>
            <w:tcW w:w="858" w:type="dxa"/>
            <w:noWrap/>
            <w:vAlign w:val="center"/>
          </w:tcPr>
          <w:p w14:paraId="2ED15F44" w14:textId="77777777" w:rsidR="00731A09" w:rsidRPr="00503521" w:rsidRDefault="00731A09" w:rsidP="00731A09">
            <w:pPr>
              <w:pStyle w:val="TAC"/>
              <w:rPr>
                <w:lang w:eastAsia="zh-CN"/>
              </w:rPr>
            </w:pPr>
            <w:r w:rsidRPr="00503521">
              <w:rPr>
                <w:bCs/>
                <w:lang w:eastAsia="zh-CN"/>
              </w:rPr>
              <w:t>N/A</w:t>
            </w:r>
          </w:p>
        </w:tc>
        <w:tc>
          <w:tcPr>
            <w:tcW w:w="843" w:type="dxa"/>
            <w:vAlign w:val="center"/>
          </w:tcPr>
          <w:p w14:paraId="31408693" w14:textId="77777777" w:rsidR="00731A09" w:rsidRPr="00503521" w:rsidRDefault="00731A09" w:rsidP="00731A09">
            <w:pPr>
              <w:pStyle w:val="TAC"/>
              <w:rPr>
                <w:lang w:eastAsia="zh-CN"/>
              </w:rPr>
            </w:pPr>
            <w:r w:rsidRPr="00503521">
              <w:rPr>
                <w:bCs/>
                <w:lang w:eastAsia="zh-CN"/>
              </w:rPr>
              <w:t>N/A</w:t>
            </w:r>
          </w:p>
        </w:tc>
        <w:tc>
          <w:tcPr>
            <w:tcW w:w="1972" w:type="dxa"/>
            <w:noWrap/>
            <w:vAlign w:val="center"/>
          </w:tcPr>
          <w:p w14:paraId="13778B33" w14:textId="77777777" w:rsidR="00731A09" w:rsidRPr="00503521" w:rsidRDefault="00731A09" w:rsidP="00731A09">
            <w:pPr>
              <w:pStyle w:val="TAC"/>
              <w:rPr>
                <w:lang w:eastAsia="zh-CN"/>
              </w:rPr>
            </w:pPr>
            <w:r w:rsidRPr="00503521">
              <w:rPr>
                <w:bCs/>
                <w:lang w:eastAsia="zh-CN"/>
              </w:rPr>
              <w:t>N/A</w:t>
            </w:r>
          </w:p>
        </w:tc>
        <w:tc>
          <w:tcPr>
            <w:tcW w:w="1047" w:type="dxa"/>
            <w:noWrap/>
            <w:vAlign w:val="center"/>
          </w:tcPr>
          <w:p w14:paraId="6C23D62D" w14:textId="77777777" w:rsidR="00731A09" w:rsidRPr="00503521" w:rsidRDefault="00731A09" w:rsidP="00731A09">
            <w:pPr>
              <w:pStyle w:val="TAC"/>
              <w:rPr>
                <w:lang w:eastAsia="zh-CN"/>
              </w:rPr>
            </w:pPr>
            <w:r w:rsidRPr="00503521">
              <w:rPr>
                <w:lang w:eastAsia="zh-CN"/>
              </w:rPr>
              <w:t>N/A</w:t>
            </w:r>
          </w:p>
        </w:tc>
        <w:tc>
          <w:tcPr>
            <w:tcW w:w="1002" w:type="dxa"/>
            <w:noWrap/>
            <w:vAlign w:val="center"/>
          </w:tcPr>
          <w:p w14:paraId="35DC7475" w14:textId="77777777" w:rsidR="00731A09" w:rsidRPr="00503521" w:rsidRDefault="00731A09" w:rsidP="00731A09">
            <w:pPr>
              <w:pStyle w:val="TAC"/>
              <w:rPr>
                <w:lang w:eastAsia="zh-CN"/>
              </w:rPr>
            </w:pPr>
            <w:r w:rsidRPr="00503521">
              <w:rPr>
                <w:bCs/>
                <w:lang w:eastAsia="zh-CN"/>
              </w:rPr>
              <w:t>N/A</w:t>
            </w:r>
          </w:p>
        </w:tc>
        <w:tc>
          <w:tcPr>
            <w:tcW w:w="1082" w:type="dxa"/>
            <w:vAlign w:val="center"/>
          </w:tcPr>
          <w:p w14:paraId="656C8CEF" w14:textId="6C6BA638" w:rsidR="00731A09" w:rsidRPr="00503521" w:rsidRDefault="00731A09" w:rsidP="00731A09">
            <w:pPr>
              <w:pStyle w:val="TAC"/>
              <w:rPr>
                <w:lang w:eastAsia="zh-CN"/>
              </w:rPr>
            </w:pPr>
            <w:r w:rsidRPr="00503521">
              <w:rPr>
                <w:bCs/>
                <w:lang w:eastAsia="zh-CN"/>
              </w:rPr>
              <w:t xml:space="preserve">NOTE </w:t>
            </w:r>
            <w:r w:rsidR="00B96B04" w:rsidRPr="00503521">
              <w:rPr>
                <w:bCs/>
                <w:lang w:eastAsia="zh-CN"/>
              </w:rPr>
              <w:t>4</w:t>
            </w:r>
          </w:p>
        </w:tc>
        <w:tc>
          <w:tcPr>
            <w:tcW w:w="1412" w:type="dxa"/>
            <w:vAlign w:val="center"/>
          </w:tcPr>
          <w:p w14:paraId="1067A443" w14:textId="77777777" w:rsidR="00731A09" w:rsidRPr="00503521" w:rsidRDefault="00731A09" w:rsidP="00731A09">
            <w:pPr>
              <w:pStyle w:val="TAC"/>
              <w:rPr>
                <w:lang w:eastAsia="zh-CN"/>
              </w:rPr>
            </w:pPr>
            <w:r w:rsidRPr="00503521">
              <w:rPr>
                <w:bCs/>
                <w:lang w:eastAsia="zh-CN"/>
              </w:rPr>
              <w:t>UL1/DL2</w:t>
            </w:r>
          </w:p>
        </w:tc>
      </w:tr>
      <w:tr w:rsidR="00731A09" w:rsidRPr="00503521" w14:paraId="16456D04" w14:textId="77777777" w:rsidTr="00731A09">
        <w:trPr>
          <w:trHeight w:val="300"/>
          <w:jc w:val="center"/>
        </w:trPr>
        <w:tc>
          <w:tcPr>
            <w:tcW w:w="9629" w:type="dxa"/>
            <w:gridSpan w:val="9"/>
            <w:vAlign w:val="center"/>
          </w:tcPr>
          <w:p w14:paraId="17042D2A" w14:textId="77777777" w:rsidR="00731A09" w:rsidRPr="00503521" w:rsidRDefault="00731A09" w:rsidP="00731A09">
            <w:pPr>
              <w:pStyle w:val="TAN"/>
              <w:rPr>
                <w:rFonts w:cs="Arial"/>
                <w:lang w:eastAsia="ja-JP"/>
              </w:rPr>
            </w:pPr>
            <w:r w:rsidRPr="00503521">
              <w:rPr>
                <w:rFonts w:cs="Arial"/>
                <w:lang w:eastAsia="ja-JP"/>
              </w:rPr>
              <w:t xml:space="preserve">NOTE </w:t>
            </w:r>
            <w:r w:rsidRPr="00503521">
              <w:rPr>
                <w:rFonts w:eastAsia="SimSun" w:cs="Arial"/>
                <w:lang w:val="en-US" w:eastAsia="zh-CN"/>
              </w:rPr>
              <w:t>2</w:t>
            </w:r>
            <w:r w:rsidRPr="00503521">
              <w:rPr>
                <w:rFonts w:cs="Arial"/>
                <w:lang w:eastAsia="ja-JP"/>
              </w:rPr>
              <w:t>:</w:t>
            </w:r>
            <w:r w:rsidRPr="00503521">
              <w:rPr>
                <w:rFonts w:cs="Arial"/>
                <w:lang w:eastAsia="ja-JP"/>
              </w:rPr>
              <w:tab/>
              <w:t xml:space="preserve">For a UE which supports this band </w:t>
            </w:r>
            <w:r w:rsidRPr="00503521">
              <w:rPr>
                <w:lang w:eastAsia="ja-JP"/>
              </w:rPr>
              <w:t>combination</w:t>
            </w:r>
            <w:r w:rsidRPr="00503521">
              <w:rPr>
                <w:rFonts w:cs="Arial"/>
                <w:lang w:eastAsia="ja-JP"/>
              </w:rPr>
              <w:t xml:space="preserve"> only when the Band n77 frequency range restriction defined in NOTE 12 of Table 5.2-1 applies, the MSD test point(s) cannot be verified for the band combination and the test point(s) can be skipped.</w:t>
            </w:r>
          </w:p>
        </w:tc>
      </w:tr>
    </w:tbl>
    <w:p w14:paraId="0073F43F" w14:textId="77777777" w:rsidR="00731A09" w:rsidRPr="00503521" w:rsidRDefault="00731A09" w:rsidP="00731A09">
      <w:pPr>
        <w:rPr>
          <w:lang w:eastAsia="zh-CN"/>
        </w:rPr>
      </w:pPr>
    </w:p>
    <w:p w14:paraId="7B6DB46E" w14:textId="49DE13EA" w:rsidR="00731A09" w:rsidRPr="00503521" w:rsidRDefault="00731A09" w:rsidP="00731BDA">
      <w:pPr>
        <w:pStyle w:val="TH"/>
        <w:rPr>
          <w:rFonts w:eastAsia="DengXian"/>
          <w:lang w:eastAsia="zh-CN"/>
        </w:rPr>
      </w:pPr>
      <w:r w:rsidRPr="00503521">
        <w:rPr>
          <w:rFonts w:eastAsia="DengXian"/>
          <w:lang w:eastAsia="ja-JP"/>
        </w:rPr>
        <w:t xml:space="preserve">Table </w:t>
      </w:r>
      <w:r w:rsidRPr="00503521">
        <w:rPr>
          <w:rFonts w:eastAsia="DengXian"/>
        </w:rPr>
        <w:t>5.9.4.2-2:</w:t>
      </w:r>
      <w:r w:rsidRPr="00503521">
        <w:rPr>
          <w:rFonts w:eastAsia="DengXian"/>
          <w:lang w:eastAsia="zh-CN"/>
        </w:rPr>
        <w:t xml:space="preserve"> 2DL/2UL inter-band Reference sensitivity QPSK P</w:t>
      </w:r>
      <w:r w:rsidRPr="00503521">
        <w:rPr>
          <w:rFonts w:eastAsia="DengXian"/>
          <w:vertAlign w:val="subscript"/>
          <w:lang w:eastAsia="zh-CN"/>
        </w:rPr>
        <w:t>REFSENS</w:t>
      </w:r>
      <w:r w:rsidRPr="00503521">
        <w:rPr>
          <w:rFonts w:eastAsia="DengXian"/>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18F12391" w14:textId="77777777" w:rsidTr="00731A0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AAFCBDC" w14:textId="77777777" w:rsidR="00731A09" w:rsidRPr="00503521" w:rsidRDefault="00731A09" w:rsidP="00731A09">
            <w:pPr>
              <w:keepNext/>
              <w:keepLines/>
              <w:spacing w:after="0"/>
              <w:jc w:val="center"/>
              <w:rPr>
                <w:rFonts w:ascii="Arial" w:eastAsia="DengXian" w:hAnsi="Arial" w:cs="Arial"/>
                <w:b/>
                <w:sz w:val="18"/>
                <w:szCs w:val="18"/>
                <w:lang w:val="en-US"/>
              </w:rPr>
            </w:pPr>
            <w:r w:rsidRPr="00503521">
              <w:rPr>
                <w:rFonts w:ascii="Arial" w:eastAsia="DengXian" w:hAnsi="Arial" w:cs="Arial"/>
                <w:b/>
                <w:sz w:val="18"/>
                <w:szCs w:val="18"/>
              </w:rPr>
              <w:t>Band / Channel bandwidth / N</w:t>
            </w:r>
            <w:r w:rsidRPr="00503521">
              <w:rPr>
                <w:rFonts w:ascii="Arial" w:eastAsia="DengXian" w:hAnsi="Arial" w:cs="Arial"/>
                <w:b/>
                <w:sz w:val="18"/>
                <w:szCs w:val="18"/>
                <w:vertAlign w:val="subscript"/>
              </w:rPr>
              <w:t>RB</w:t>
            </w:r>
            <w:r w:rsidRPr="00503521">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052C8B85"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Source of IMD</w:t>
            </w:r>
          </w:p>
        </w:tc>
      </w:tr>
      <w:tr w:rsidR="00503521" w:rsidRPr="00503521" w14:paraId="020300F0" w14:textId="77777777" w:rsidTr="00731A0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5EE38A1"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lang w:eastAsia="ja-JP"/>
              </w:rPr>
              <w:t>NR</w:t>
            </w:r>
            <w:r w:rsidRPr="00503521">
              <w:rPr>
                <w:rFonts w:ascii="Arial" w:eastAsia="DengXian" w:hAnsi="Arial" w:cs="Arial"/>
                <w:b/>
                <w:sz w:val="18"/>
                <w:szCs w:val="18"/>
              </w:rPr>
              <w:t xml:space="preserve"> </w:t>
            </w:r>
            <w:r w:rsidRPr="00503521">
              <w:rPr>
                <w:rFonts w:ascii="Arial" w:eastAsia="DengXian" w:hAnsi="Arial" w:cs="Arial"/>
                <w:b/>
                <w:sz w:val="18"/>
                <w:szCs w:val="18"/>
                <w:lang w:val="en-US" w:eastAsia="zh-CN"/>
              </w:rPr>
              <w:t>CA</w:t>
            </w:r>
          </w:p>
          <w:p w14:paraId="4EFF7937"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9DA0F38"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lang w:eastAsia="ja-JP"/>
              </w:rPr>
              <w:t>NR</w:t>
            </w:r>
            <w:r w:rsidRPr="00503521">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D86A1D2"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UL F</w:t>
            </w:r>
            <w:r w:rsidRPr="00503521">
              <w:rPr>
                <w:rFonts w:ascii="Arial" w:eastAsia="DengXian" w:hAnsi="Arial" w:cs="Arial"/>
                <w:b/>
                <w:sz w:val="18"/>
                <w:szCs w:val="18"/>
                <w:vertAlign w:val="subscript"/>
              </w:rPr>
              <w:t>c</w:t>
            </w:r>
            <w:r w:rsidRPr="00503521">
              <w:rPr>
                <w:rFonts w:ascii="Arial" w:eastAsia="DengXian" w:hAnsi="Arial" w:cs="Arial"/>
                <w:b/>
                <w:sz w:val="18"/>
                <w:szCs w:val="18"/>
              </w:rPr>
              <w:t xml:space="preserve"> </w:t>
            </w:r>
            <w:r w:rsidRPr="00503521">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30FAE442"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 xml:space="preserve">UL/DL BW </w:t>
            </w:r>
            <w:r w:rsidRPr="00503521">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24139244"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 xml:space="preserve">UL </w:t>
            </w:r>
            <w:r w:rsidRPr="00503521">
              <w:rPr>
                <w:rFonts w:ascii="Arial" w:eastAsia="DengXian" w:hAnsi="Arial" w:cs="Arial"/>
                <w:b/>
                <w:sz w:val="18"/>
                <w:szCs w:val="18"/>
              </w:rPr>
              <w:br/>
              <w:t>L</w:t>
            </w:r>
            <w:r w:rsidRPr="00503521">
              <w:rPr>
                <w:rFonts w:ascii="Arial" w:eastAsia="DengXian"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DDF0FD3"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DL F</w:t>
            </w:r>
            <w:r w:rsidRPr="00503521">
              <w:rPr>
                <w:rFonts w:ascii="Arial" w:eastAsia="DengXian" w:hAnsi="Arial" w:cs="Arial"/>
                <w:b/>
                <w:sz w:val="18"/>
                <w:szCs w:val="18"/>
                <w:vertAlign w:val="subscript"/>
              </w:rPr>
              <w:t>c</w:t>
            </w:r>
            <w:r w:rsidRPr="00503521">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16ED252"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 xml:space="preserve">MSD </w:t>
            </w:r>
            <w:r w:rsidRPr="00503521">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3873DE6" w14:textId="77777777" w:rsidR="00731A09" w:rsidRPr="00503521" w:rsidRDefault="00731A09" w:rsidP="00731A09">
            <w:pPr>
              <w:keepNext/>
              <w:keepLines/>
              <w:spacing w:after="0"/>
              <w:jc w:val="center"/>
              <w:rPr>
                <w:rFonts w:ascii="Arial" w:eastAsia="DengXian" w:hAnsi="Arial" w:cs="Arial"/>
                <w:b/>
                <w:sz w:val="18"/>
                <w:szCs w:val="18"/>
              </w:rPr>
            </w:pPr>
            <w:r w:rsidRPr="00503521">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565E7D8A" w14:textId="77777777" w:rsidR="00731A09" w:rsidRPr="00503521" w:rsidRDefault="00731A09" w:rsidP="00731A09">
            <w:pPr>
              <w:keepNext/>
              <w:keepLines/>
              <w:spacing w:after="0"/>
              <w:jc w:val="center"/>
              <w:rPr>
                <w:rFonts w:ascii="Arial" w:eastAsia="DengXian" w:hAnsi="Arial" w:cs="Arial"/>
                <w:b/>
                <w:sz w:val="18"/>
                <w:szCs w:val="18"/>
              </w:rPr>
            </w:pPr>
          </w:p>
        </w:tc>
      </w:tr>
      <w:tr w:rsidR="00503521" w:rsidRPr="00503521" w14:paraId="3C339868" w14:textId="77777777" w:rsidTr="00731A09">
        <w:trPr>
          <w:trHeight w:val="187"/>
          <w:jc w:val="center"/>
        </w:trPr>
        <w:tc>
          <w:tcPr>
            <w:tcW w:w="2006" w:type="dxa"/>
            <w:tcBorders>
              <w:top w:val="single" w:sz="4" w:space="0" w:color="auto"/>
              <w:left w:val="single" w:sz="4" w:space="0" w:color="auto"/>
              <w:bottom w:val="nil"/>
              <w:right w:val="single" w:sz="4" w:space="0" w:color="auto"/>
            </w:tcBorders>
            <w:hideMark/>
          </w:tcPr>
          <w:p w14:paraId="48479695"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7D68B017"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34384AA8"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E94E2E0"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D08F07"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0BEFDC"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0FDAF7A"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41.8</w:t>
            </w:r>
          </w:p>
        </w:tc>
        <w:tc>
          <w:tcPr>
            <w:tcW w:w="828" w:type="dxa"/>
            <w:tcBorders>
              <w:top w:val="single" w:sz="4" w:space="0" w:color="auto"/>
              <w:left w:val="single" w:sz="4" w:space="0" w:color="auto"/>
              <w:bottom w:val="single" w:sz="4" w:space="0" w:color="auto"/>
              <w:right w:val="single" w:sz="4" w:space="0" w:color="auto"/>
            </w:tcBorders>
          </w:tcPr>
          <w:p w14:paraId="0F41AC05"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5710758"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IMD2</w:t>
            </w:r>
          </w:p>
        </w:tc>
      </w:tr>
      <w:tr w:rsidR="00503521" w:rsidRPr="00503521" w14:paraId="31948109" w14:textId="77777777" w:rsidTr="00731A09">
        <w:trPr>
          <w:trHeight w:val="187"/>
          <w:jc w:val="center"/>
        </w:trPr>
        <w:tc>
          <w:tcPr>
            <w:tcW w:w="2006" w:type="dxa"/>
            <w:tcBorders>
              <w:top w:val="nil"/>
              <w:left w:val="single" w:sz="4" w:space="0" w:color="auto"/>
              <w:bottom w:val="nil"/>
              <w:right w:val="single" w:sz="4" w:space="0" w:color="auto"/>
            </w:tcBorders>
          </w:tcPr>
          <w:p w14:paraId="226A94AA" w14:textId="77777777" w:rsidR="00731A09" w:rsidRPr="00503521" w:rsidRDefault="00731A09" w:rsidP="00731A09">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DD61127"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85CE560"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3705</w:t>
            </w:r>
          </w:p>
        </w:tc>
        <w:tc>
          <w:tcPr>
            <w:tcW w:w="964" w:type="dxa"/>
            <w:tcBorders>
              <w:top w:val="single" w:sz="4" w:space="0" w:color="auto"/>
              <w:left w:val="single" w:sz="4" w:space="0" w:color="auto"/>
              <w:bottom w:val="single" w:sz="4" w:space="0" w:color="auto"/>
              <w:right w:val="single" w:sz="4" w:space="0" w:color="auto"/>
            </w:tcBorders>
          </w:tcPr>
          <w:p w14:paraId="2ED87668"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434827"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33C7E0"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5687AFB2"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E6C18E8"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4043C93"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N/A</w:t>
            </w:r>
          </w:p>
        </w:tc>
      </w:tr>
      <w:tr w:rsidR="00503521" w:rsidRPr="00503521" w14:paraId="298911A5" w14:textId="77777777" w:rsidTr="00731A09">
        <w:trPr>
          <w:trHeight w:val="187"/>
          <w:jc w:val="center"/>
        </w:trPr>
        <w:tc>
          <w:tcPr>
            <w:tcW w:w="2006" w:type="dxa"/>
            <w:tcBorders>
              <w:top w:val="nil"/>
              <w:left w:val="single" w:sz="4" w:space="0" w:color="auto"/>
              <w:bottom w:val="nil"/>
              <w:right w:val="single" w:sz="4" w:space="0" w:color="auto"/>
            </w:tcBorders>
          </w:tcPr>
          <w:p w14:paraId="29270180" w14:textId="77777777" w:rsidR="00731A09" w:rsidRPr="00503521" w:rsidRDefault="00731A09" w:rsidP="00731A09">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8714D10"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0DA6362F"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C79549C"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AFAC9B"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7D782D"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5B77FCDC"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27.9</w:t>
            </w:r>
          </w:p>
        </w:tc>
        <w:tc>
          <w:tcPr>
            <w:tcW w:w="828" w:type="dxa"/>
            <w:tcBorders>
              <w:top w:val="single" w:sz="4" w:space="0" w:color="auto"/>
              <w:left w:val="single" w:sz="4" w:space="0" w:color="auto"/>
              <w:bottom w:val="single" w:sz="4" w:space="0" w:color="auto"/>
              <w:right w:val="single" w:sz="4" w:space="0" w:color="auto"/>
            </w:tcBorders>
          </w:tcPr>
          <w:p w14:paraId="252C6BB3"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42C7B75"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IMD5</w:t>
            </w:r>
          </w:p>
        </w:tc>
      </w:tr>
      <w:tr w:rsidR="00731A09" w:rsidRPr="00503521" w14:paraId="526233D3"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0A76AE20" w14:textId="77777777" w:rsidR="00731A09" w:rsidRPr="00503521" w:rsidRDefault="00731A09" w:rsidP="00731A09">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602CA89"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4209322"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3545</w:t>
            </w:r>
          </w:p>
        </w:tc>
        <w:tc>
          <w:tcPr>
            <w:tcW w:w="964" w:type="dxa"/>
            <w:tcBorders>
              <w:top w:val="single" w:sz="4" w:space="0" w:color="auto"/>
              <w:left w:val="single" w:sz="4" w:space="0" w:color="auto"/>
              <w:bottom w:val="single" w:sz="4" w:space="0" w:color="auto"/>
              <w:right w:val="single" w:sz="4" w:space="0" w:color="auto"/>
            </w:tcBorders>
          </w:tcPr>
          <w:p w14:paraId="60B93D04"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66AF1A"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583A75"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7EC77550"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EC83F6"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08F3E9F" w14:textId="77777777" w:rsidR="00731A09" w:rsidRPr="00503521" w:rsidRDefault="00731A09" w:rsidP="00731A09">
            <w:pPr>
              <w:keepNext/>
              <w:keepLines/>
              <w:spacing w:after="0"/>
              <w:jc w:val="center"/>
              <w:rPr>
                <w:rFonts w:ascii="Arial" w:eastAsia="DengXian" w:hAnsi="Arial" w:cs="Arial"/>
                <w:sz w:val="18"/>
                <w:szCs w:val="18"/>
                <w:lang w:val="en-US" w:eastAsia="zh-CN"/>
              </w:rPr>
            </w:pPr>
            <w:r w:rsidRPr="00503521">
              <w:rPr>
                <w:rFonts w:ascii="Arial" w:eastAsia="DengXian" w:hAnsi="Arial" w:cs="Arial"/>
                <w:sz w:val="18"/>
                <w:szCs w:val="18"/>
                <w:lang w:val="en-US" w:eastAsia="zh-CN"/>
              </w:rPr>
              <w:t>N/A</w:t>
            </w:r>
          </w:p>
        </w:tc>
      </w:tr>
    </w:tbl>
    <w:p w14:paraId="539399BB" w14:textId="77777777" w:rsidR="00940626" w:rsidRPr="00503521" w:rsidRDefault="00940626" w:rsidP="00AF688F">
      <w:pPr>
        <w:rPr>
          <w:rFonts w:eastAsia="Yu Mincho"/>
          <w:lang w:eastAsia="ja-JP"/>
        </w:rPr>
      </w:pPr>
    </w:p>
    <w:p w14:paraId="75DCE745" w14:textId="77777777" w:rsidR="006E561D" w:rsidRPr="00503521" w:rsidRDefault="006E561D" w:rsidP="00AF688F">
      <w:pPr>
        <w:rPr>
          <w:rFonts w:eastAsia="Yu Mincho"/>
          <w:lang w:eastAsia="ja-JP"/>
        </w:rPr>
      </w:pPr>
    </w:p>
    <w:p w14:paraId="2D9E84B9" w14:textId="77777777" w:rsidR="001B5B4D" w:rsidRPr="00503521" w:rsidRDefault="00722EEB" w:rsidP="00910C40">
      <w:pPr>
        <w:pStyle w:val="Heading1"/>
      </w:pPr>
      <w:bookmarkStart w:id="454" w:name="_Toc16729"/>
      <w:bookmarkStart w:id="455" w:name="_Toc29476"/>
      <w:bookmarkStart w:id="456" w:name="_Toc4500"/>
      <w:bookmarkStart w:id="457" w:name="_Toc20528"/>
      <w:bookmarkStart w:id="458" w:name="_Toc24263"/>
      <w:bookmarkStart w:id="459" w:name="_Toc8630"/>
      <w:bookmarkStart w:id="460" w:name="_Toc3788"/>
      <w:bookmarkStart w:id="461" w:name="_Toc109047250"/>
      <w:bookmarkStart w:id="462" w:name="_Toc24942"/>
      <w:bookmarkStart w:id="463" w:name="_Toc16181"/>
      <w:bookmarkStart w:id="464" w:name="_Toc19950"/>
      <w:bookmarkStart w:id="465" w:name="_Toc168040484"/>
      <w:bookmarkStart w:id="466" w:name="_Toc168040551"/>
      <w:bookmarkStart w:id="467" w:name="_Toc168040589"/>
      <w:bookmarkStart w:id="468" w:name="_Toc169988871"/>
      <w:bookmarkStart w:id="469" w:name="_Toc170058634"/>
      <w:bookmarkStart w:id="470" w:name="_Toc170059040"/>
      <w:r w:rsidRPr="00503521">
        <w:lastRenderedPageBreak/>
        <w:t>6</w:t>
      </w:r>
      <w:r w:rsidR="00D14E2E" w:rsidRPr="00503521">
        <w:tab/>
      </w:r>
      <w:bookmarkEnd w:id="454"/>
      <w:bookmarkEnd w:id="455"/>
      <w:bookmarkEnd w:id="456"/>
      <w:bookmarkEnd w:id="457"/>
      <w:bookmarkEnd w:id="458"/>
      <w:bookmarkEnd w:id="459"/>
      <w:bookmarkEnd w:id="460"/>
      <w:bookmarkEnd w:id="461"/>
      <w:bookmarkEnd w:id="462"/>
      <w:bookmarkEnd w:id="463"/>
      <w:bookmarkEnd w:id="464"/>
      <w:r w:rsidR="00910C40" w:rsidRPr="00503521">
        <w:rPr>
          <w:rFonts w:cs="Arial"/>
          <w:lang w:val="en-US" w:eastAsia="zh-CN"/>
        </w:rPr>
        <w:t>3Tx EN-DC band combinations</w:t>
      </w:r>
      <w:bookmarkEnd w:id="465"/>
      <w:bookmarkEnd w:id="466"/>
      <w:bookmarkEnd w:id="467"/>
      <w:bookmarkEnd w:id="468"/>
      <w:bookmarkEnd w:id="469"/>
      <w:bookmarkEnd w:id="470"/>
    </w:p>
    <w:p w14:paraId="35566B8C" w14:textId="77777777" w:rsidR="00906EFB" w:rsidRPr="00503521" w:rsidRDefault="00906EFB" w:rsidP="00906EFB">
      <w:pPr>
        <w:pStyle w:val="Heading2"/>
      </w:pPr>
      <w:bookmarkStart w:id="471" w:name="_Toc168040485"/>
      <w:bookmarkStart w:id="472" w:name="_Toc168040552"/>
      <w:bookmarkStart w:id="473" w:name="_Toc168040590"/>
      <w:bookmarkStart w:id="474" w:name="_Toc169988872"/>
      <w:bookmarkStart w:id="475" w:name="_Toc170058635"/>
      <w:bookmarkStart w:id="476" w:name="_Toc170059041"/>
      <w:r w:rsidRPr="00503521">
        <w:t>6.x</w:t>
      </w:r>
      <w:r w:rsidRPr="00503521">
        <w:tab/>
        <w:t>DC_bx_nY</w:t>
      </w:r>
      <w:r w:rsidR="00FD788F" w:rsidRPr="00503521">
        <w:t xml:space="preserve"> (Example)</w:t>
      </w:r>
      <w:bookmarkEnd w:id="471"/>
      <w:bookmarkEnd w:id="472"/>
      <w:bookmarkEnd w:id="473"/>
      <w:bookmarkEnd w:id="474"/>
      <w:bookmarkEnd w:id="475"/>
      <w:bookmarkEnd w:id="476"/>
    </w:p>
    <w:p w14:paraId="4F68B87E" w14:textId="77777777" w:rsidR="00906EFB" w:rsidRPr="00503521" w:rsidRDefault="00906EFB" w:rsidP="00110B89">
      <w:pPr>
        <w:pStyle w:val="Heading3"/>
      </w:pPr>
      <w:bookmarkStart w:id="477" w:name="_Toc170058636"/>
      <w:bookmarkStart w:id="478" w:name="_Toc170059042"/>
      <w:r w:rsidRPr="00503521">
        <w:t>6.x.1</w:t>
      </w:r>
      <w:r w:rsidRPr="00503521">
        <w:tab/>
        <w:t>Operating bands for EN-DC</w:t>
      </w:r>
      <w:bookmarkEnd w:id="477"/>
      <w:bookmarkEnd w:id="478"/>
    </w:p>
    <w:p w14:paraId="7F7AA36B" w14:textId="77777777" w:rsidR="00906EFB" w:rsidRPr="00503521" w:rsidRDefault="00906EFB" w:rsidP="00110B89">
      <w:pPr>
        <w:pStyle w:val="TH"/>
        <w:overflowPunct/>
        <w:autoSpaceDE/>
        <w:autoSpaceDN/>
        <w:adjustRightInd/>
        <w:textAlignment w:val="auto"/>
      </w:pPr>
      <w:r w:rsidRPr="00503521">
        <w:t>Table 6</w:t>
      </w:r>
      <w:r w:rsidRPr="00503521">
        <w:rPr>
          <w:rFonts w:hint="eastAsia"/>
        </w:rPr>
        <w:t>.x</w:t>
      </w:r>
      <w:r w:rsidRPr="00503521">
        <w:t xml:space="preserve">.1-1:  EN-DC band combination of band </w:t>
      </w:r>
      <w:r w:rsidR="009C0AAB" w:rsidRPr="00503521">
        <w:t>b</w:t>
      </w:r>
      <w:r w:rsidRPr="00503521">
        <w:t>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Pr="00503521" w:rsidRDefault="00143A3E" w:rsidP="005A3B45">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Pr="00503521" w:rsidRDefault="00143A3E" w:rsidP="005A3B45">
            <w:pPr>
              <w:pStyle w:val="TAH"/>
            </w:pPr>
            <w:r w:rsidRPr="00503521">
              <w:t>Bands</w:t>
            </w:r>
          </w:p>
        </w:tc>
      </w:tr>
      <w:tr w:rsidR="00143A3E" w:rsidRPr="00503521"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77777777" w:rsidR="00143A3E" w:rsidRPr="00503521" w:rsidRDefault="00143A3E" w:rsidP="005A3B45">
            <w:pPr>
              <w:pStyle w:val="TAC"/>
              <w:rPr>
                <w:lang w:val="en-US" w:eastAsia="zh-CN"/>
              </w:rPr>
            </w:pPr>
            <w:r w:rsidRPr="00503521">
              <w:rPr>
                <w:lang w:val="en-US" w:eastAsia="zh-CN"/>
              </w:rPr>
              <w:t>DC</w:t>
            </w:r>
            <w:r w:rsidRPr="00503521">
              <w:rPr>
                <w:rFonts w:hint="eastAsia"/>
                <w:lang w:val="en-US" w:eastAsia="zh-CN"/>
              </w:rPr>
              <w:t>_</w:t>
            </w:r>
            <w:r w:rsidRPr="00503521">
              <w:rPr>
                <w:lang w:val="en-US" w:eastAsia="zh-CN"/>
              </w:rPr>
              <w:t>b</w:t>
            </w:r>
            <w:r w:rsidRPr="00503521">
              <w:rPr>
                <w:rFonts w:hint="eastAsia"/>
                <w:lang w:val="en-US" w:eastAsia="zh-CN"/>
              </w:rPr>
              <w:t>X</w:t>
            </w:r>
            <w:r w:rsidRPr="00503521">
              <w:rPr>
                <w:lang w:val="en-US" w:eastAsia="zh-CN"/>
              </w:rPr>
              <w:t>_</w:t>
            </w:r>
            <w:r w:rsidRPr="00503521">
              <w:rPr>
                <w:rFonts w:hint="eastAsia"/>
                <w:lang w:val="en-US" w:eastAsia="zh-CN"/>
              </w:rPr>
              <w:t>nY</w:t>
            </w:r>
          </w:p>
        </w:tc>
        <w:tc>
          <w:tcPr>
            <w:tcW w:w="2552" w:type="dxa"/>
            <w:tcBorders>
              <w:top w:val="single" w:sz="4" w:space="0" w:color="auto"/>
              <w:left w:val="single" w:sz="4" w:space="0" w:color="auto"/>
              <w:bottom w:val="single" w:sz="4" w:space="0" w:color="auto"/>
              <w:right w:val="single" w:sz="4" w:space="0" w:color="auto"/>
            </w:tcBorders>
          </w:tcPr>
          <w:p w14:paraId="478975D1" w14:textId="77777777" w:rsidR="00143A3E" w:rsidRPr="00503521" w:rsidRDefault="00143A3E" w:rsidP="005A3B45">
            <w:pPr>
              <w:pStyle w:val="TAC"/>
              <w:rPr>
                <w:lang w:val="en-US" w:eastAsia="zh-CN"/>
              </w:rPr>
            </w:pPr>
            <w:r w:rsidRPr="00503521">
              <w:rPr>
                <w:lang w:val="en-US" w:eastAsia="zh-CN"/>
              </w:rPr>
              <w:t>b</w:t>
            </w:r>
            <w:r w:rsidRPr="00503521">
              <w:rPr>
                <w:rFonts w:hint="eastAsia"/>
                <w:lang w:val="en-US" w:eastAsia="zh-CN"/>
              </w:rPr>
              <w:t>X, nY</w:t>
            </w:r>
          </w:p>
        </w:tc>
      </w:tr>
    </w:tbl>
    <w:p w14:paraId="7ACE8265" w14:textId="77777777" w:rsidR="00906EFB" w:rsidRPr="00503521" w:rsidRDefault="00906EFB" w:rsidP="00906EFB">
      <w:pPr>
        <w:rPr>
          <w:lang w:eastAsia="zh-CN"/>
        </w:rPr>
      </w:pPr>
    </w:p>
    <w:p w14:paraId="5F6D67FB" w14:textId="77777777" w:rsidR="00906EFB" w:rsidRPr="00503521" w:rsidRDefault="00D8143B" w:rsidP="00110B89">
      <w:pPr>
        <w:pStyle w:val="Heading3"/>
      </w:pPr>
      <w:bookmarkStart w:id="479" w:name="_Toc170058637"/>
      <w:bookmarkStart w:id="480" w:name="_Toc170059043"/>
      <w:r w:rsidRPr="00503521">
        <w:t>6</w:t>
      </w:r>
      <w:r w:rsidR="00906EFB" w:rsidRPr="00503521">
        <w:t>.x.</w:t>
      </w:r>
      <w:r w:rsidR="00B735A2" w:rsidRPr="00503521">
        <w:t>2</w:t>
      </w:r>
      <w:r w:rsidR="00906EFB" w:rsidRPr="00503521">
        <w:tab/>
        <w:t xml:space="preserve">Maximum output power for inter-band </w:t>
      </w:r>
      <w:r w:rsidR="00B735A2" w:rsidRPr="00503521">
        <w:t>EN-DC</w:t>
      </w:r>
      <w:bookmarkEnd w:id="479"/>
      <w:bookmarkEnd w:id="480"/>
    </w:p>
    <w:p w14:paraId="033AFBCD" w14:textId="77777777" w:rsidR="00906EFB" w:rsidRPr="00503521" w:rsidRDefault="00906EFB" w:rsidP="00110B89">
      <w:pPr>
        <w:pStyle w:val="TH"/>
        <w:overflowPunct/>
        <w:autoSpaceDE/>
        <w:autoSpaceDN/>
        <w:adjustRightInd/>
        <w:textAlignment w:val="auto"/>
      </w:pPr>
      <w:r w:rsidRPr="00503521">
        <w:t xml:space="preserve">Table </w:t>
      </w:r>
      <w:r w:rsidR="00D8143B" w:rsidRPr="00503521">
        <w:t>6</w:t>
      </w:r>
      <w:r w:rsidRPr="00503521">
        <w:rPr>
          <w:rFonts w:hint="eastAsia"/>
        </w:rPr>
        <w:t>.x</w:t>
      </w:r>
      <w:r w:rsidRPr="00503521">
        <w:t>.</w:t>
      </w:r>
      <w:r w:rsidR="00B735A2" w:rsidRPr="00503521">
        <w:t>2</w:t>
      </w:r>
      <w:r w:rsidRPr="00503521">
        <w:t xml:space="preserve">-1: UE Power Class for 3Tx inter-band </w:t>
      </w:r>
      <w:r w:rsidR="00B735A2" w:rsidRPr="00503521">
        <w:t>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5B27ED21" w14:textId="77777777" w:rsidTr="00F30630">
        <w:trPr>
          <w:trHeight w:val="187"/>
          <w:tblHeader/>
          <w:jc w:val="center"/>
        </w:trPr>
        <w:tc>
          <w:tcPr>
            <w:tcW w:w="3440" w:type="dxa"/>
            <w:shd w:val="clear" w:color="auto" w:fill="D9D9D9" w:themeFill="background1" w:themeFillShade="D9"/>
          </w:tcPr>
          <w:p w14:paraId="08DAA55E" w14:textId="77777777" w:rsidR="004C7316" w:rsidRPr="00503521" w:rsidRDefault="004C7316" w:rsidP="00C12C87">
            <w:pPr>
              <w:pStyle w:val="TAH"/>
            </w:pPr>
            <w:r w:rsidRPr="00503521">
              <w:t>EN-DC configuration</w:t>
            </w:r>
          </w:p>
        </w:tc>
        <w:tc>
          <w:tcPr>
            <w:tcW w:w="1578" w:type="dxa"/>
            <w:shd w:val="clear" w:color="auto" w:fill="D9D9D9" w:themeFill="background1" w:themeFillShade="D9"/>
          </w:tcPr>
          <w:p w14:paraId="4706BBFA" w14:textId="77777777" w:rsidR="004C7316" w:rsidRPr="00503521" w:rsidRDefault="004C7316" w:rsidP="00C12C87">
            <w:pPr>
              <w:pStyle w:val="TAH"/>
            </w:pPr>
            <w:r w:rsidRPr="00503521">
              <w:t xml:space="preserve">Power class </w:t>
            </w:r>
            <w:r w:rsidRPr="00503521">
              <w:rPr>
                <w:lang w:eastAsia="zh-CN"/>
              </w:rPr>
              <w:t>2</w:t>
            </w:r>
          </w:p>
          <w:p w14:paraId="68663276" w14:textId="77777777" w:rsidR="004C7316" w:rsidRPr="00503521" w:rsidRDefault="004C7316" w:rsidP="00C12C87">
            <w:pPr>
              <w:pStyle w:val="TAH"/>
            </w:pPr>
            <w:r w:rsidRPr="00503521">
              <w:t>(dBm)</w:t>
            </w:r>
          </w:p>
        </w:tc>
        <w:tc>
          <w:tcPr>
            <w:tcW w:w="1481" w:type="dxa"/>
            <w:shd w:val="clear" w:color="auto" w:fill="D9D9D9" w:themeFill="background1" w:themeFillShade="D9"/>
          </w:tcPr>
          <w:p w14:paraId="33AAC2D1" w14:textId="77777777" w:rsidR="004C7316" w:rsidRPr="00503521" w:rsidRDefault="004C7316" w:rsidP="00C12C87">
            <w:pPr>
              <w:pStyle w:val="TAH"/>
            </w:pPr>
            <w:r w:rsidRPr="00503521">
              <w:t>Tolerance</w:t>
            </w:r>
          </w:p>
          <w:p w14:paraId="39009F9F" w14:textId="77777777" w:rsidR="004C7316" w:rsidRPr="00503521" w:rsidRDefault="004C7316" w:rsidP="00C12C87">
            <w:pPr>
              <w:pStyle w:val="TAH"/>
            </w:pPr>
            <w:r w:rsidRPr="00503521">
              <w:t>(dB)</w:t>
            </w:r>
          </w:p>
        </w:tc>
        <w:tc>
          <w:tcPr>
            <w:tcW w:w="1688" w:type="dxa"/>
            <w:shd w:val="clear" w:color="auto" w:fill="D9D9D9" w:themeFill="background1" w:themeFillShade="D9"/>
          </w:tcPr>
          <w:p w14:paraId="67F86C7A" w14:textId="77777777" w:rsidR="004C7316" w:rsidRPr="00503521" w:rsidRDefault="004C7316" w:rsidP="00C12C87">
            <w:pPr>
              <w:pStyle w:val="TAH"/>
            </w:pPr>
            <w:r w:rsidRPr="00503521">
              <w:t>Power class 3</w:t>
            </w:r>
          </w:p>
          <w:p w14:paraId="40667CBB" w14:textId="77777777" w:rsidR="004C7316" w:rsidRPr="00503521" w:rsidRDefault="004C7316" w:rsidP="00C12C87">
            <w:pPr>
              <w:pStyle w:val="TAH"/>
            </w:pPr>
            <w:r w:rsidRPr="00503521">
              <w:t>(dBm)</w:t>
            </w:r>
          </w:p>
        </w:tc>
        <w:tc>
          <w:tcPr>
            <w:tcW w:w="1852" w:type="dxa"/>
            <w:shd w:val="clear" w:color="auto" w:fill="D9D9D9" w:themeFill="background1" w:themeFillShade="D9"/>
          </w:tcPr>
          <w:p w14:paraId="36CBE7CD" w14:textId="77777777" w:rsidR="004C7316" w:rsidRPr="00503521" w:rsidRDefault="004C7316" w:rsidP="00C12C87">
            <w:pPr>
              <w:pStyle w:val="TAH"/>
            </w:pPr>
            <w:r w:rsidRPr="00503521">
              <w:t>Tolerance</w:t>
            </w:r>
          </w:p>
          <w:p w14:paraId="47888375" w14:textId="77777777" w:rsidR="004C7316" w:rsidRPr="00503521" w:rsidRDefault="004C7316" w:rsidP="00C12C87">
            <w:pPr>
              <w:pStyle w:val="TAH"/>
            </w:pPr>
            <w:r w:rsidRPr="00503521">
              <w:t>(dB)</w:t>
            </w:r>
          </w:p>
        </w:tc>
      </w:tr>
      <w:tr w:rsidR="00503521" w:rsidRPr="00503521" w14:paraId="4819F28E" w14:textId="77777777" w:rsidTr="00C12C87">
        <w:trPr>
          <w:trHeight w:val="187"/>
          <w:jc w:val="center"/>
        </w:trPr>
        <w:tc>
          <w:tcPr>
            <w:tcW w:w="3440" w:type="dxa"/>
          </w:tcPr>
          <w:p w14:paraId="25C0EBB9" w14:textId="77777777" w:rsidR="004C7316" w:rsidRPr="00503521" w:rsidRDefault="004C7316" w:rsidP="00C12C87">
            <w:pPr>
              <w:pStyle w:val="TAC"/>
            </w:pPr>
            <w:r w:rsidRPr="00503521">
              <w:t>DC_3A_n78A</w:t>
            </w:r>
            <w:r w:rsidRPr="00503521">
              <w:rPr>
                <w:vertAlign w:val="superscript"/>
              </w:rPr>
              <w:t>5</w:t>
            </w:r>
          </w:p>
        </w:tc>
        <w:tc>
          <w:tcPr>
            <w:tcW w:w="1578" w:type="dxa"/>
          </w:tcPr>
          <w:p w14:paraId="751FDEC9" w14:textId="77777777" w:rsidR="004C7316" w:rsidRPr="00503521" w:rsidRDefault="004C7316" w:rsidP="00C12C87">
            <w:pPr>
              <w:pStyle w:val="TAC"/>
            </w:pPr>
            <w:r w:rsidRPr="00503521">
              <w:t>26</w:t>
            </w:r>
          </w:p>
        </w:tc>
        <w:tc>
          <w:tcPr>
            <w:tcW w:w="1481" w:type="dxa"/>
          </w:tcPr>
          <w:p w14:paraId="62B2C944" w14:textId="77777777" w:rsidR="004C7316" w:rsidRPr="00503521" w:rsidRDefault="004C7316" w:rsidP="00C12C87">
            <w:pPr>
              <w:pStyle w:val="TAC"/>
            </w:pPr>
            <w:r w:rsidRPr="00503521">
              <w:t>+2/-3</w:t>
            </w:r>
          </w:p>
        </w:tc>
        <w:tc>
          <w:tcPr>
            <w:tcW w:w="1688" w:type="dxa"/>
          </w:tcPr>
          <w:p w14:paraId="7FE02677" w14:textId="77777777" w:rsidR="004C7316" w:rsidRPr="00503521" w:rsidRDefault="004C7316" w:rsidP="00C12C87">
            <w:pPr>
              <w:pStyle w:val="TAC"/>
            </w:pPr>
            <w:r w:rsidRPr="00503521">
              <w:t>23</w:t>
            </w:r>
          </w:p>
        </w:tc>
        <w:tc>
          <w:tcPr>
            <w:tcW w:w="1852" w:type="dxa"/>
          </w:tcPr>
          <w:p w14:paraId="5530B198" w14:textId="77777777" w:rsidR="004C7316" w:rsidRPr="00503521" w:rsidRDefault="004C7316" w:rsidP="00C12C87">
            <w:pPr>
              <w:pStyle w:val="TAC"/>
            </w:pPr>
            <w:r w:rsidRPr="00503521">
              <w:t>+2/-3</w:t>
            </w:r>
          </w:p>
        </w:tc>
      </w:tr>
      <w:tr w:rsidR="00503521" w:rsidRPr="00503521" w14:paraId="426F80FA" w14:textId="77777777" w:rsidTr="00C12C87">
        <w:trPr>
          <w:trHeight w:val="187"/>
          <w:jc w:val="center"/>
        </w:trPr>
        <w:tc>
          <w:tcPr>
            <w:tcW w:w="3440" w:type="dxa"/>
          </w:tcPr>
          <w:p w14:paraId="267AFF5D" w14:textId="77777777" w:rsidR="004C7316" w:rsidRPr="00503521" w:rsidRDefault="004C7316" w:rsidP="00C12C87">
            <w:pPr>
              <w:pStyle w:val="TAC"/>
              <w:rPr>
                <w:lang w:eastAsia="fi-FI"/>
              </w:rPr>
            </w:pPr>
            <w:r w:rsidRPr="00503521">
              <w:t>DC_40A_n78A</w:t>
            </w:r>
            <w:r w:rsidRPr="00503521">
              <w:rPr>
                <w:vertAlign w:val="superscript"/>
              </w:rPr>
              <w:t>5,6</w:t>
            </w:r>
          </w:p>
        </w:tc>
        <w:tc>
          <w:tcPr>
            <w:tcW w:w="1578" w:type="dxa"/>
          </w:tcPr>
          <w:p w14:paraId="57A35B17" w14:textId="77777777" w:rsidR="004C7316" w:rsidRPr="00503521" w:rsidRDefault="004C7316" w:rsidP="00C12C87">
            <w:pPr>
              <w:pStyle w:val="TAC"/>
            </w:pPr>
            <w:r w:rsidRPr="00503521">
              <w:t>26</w:t>
            </w:r>
          </w:p>
        </w:tc>
        <w:tc>
          <w:tcPr>
            <w:tcW w:w="1481" w:type="dxa"/>
          </w:tcPr>
          <w:p w14:paraId="30EA660F" w14:textId="77777777" w:rsidR="004C7316" w:rsidRPr="00503521" w:rsidRDefault="004C7316" w:rsidP="00C12C87">
            <w:pPr>
              <w:pStyle w:val="TAC"/>
            </w:pPr>
            <w:r w:rsidRPr="00503521">
              <w:t>+2/-3</w:t>
            </w:r>
          </w:p>
        </w:tc>
        <w:tc>
          <w:tcPr>
            <w:tcW w:w="1688" w:type="dxa"/>
          </w:tcPr>
          <w:p w14:paraId="2B5A2C16" w14:textId="77777777" w:rsidR="004C7316" w:rsidRPr="00503521" w:rsidRDefault="004C7316" w:rsidP="00C12C87">
            <w:pPr>
              <w:pStyle w:val="TAC"/>
            </w:pPr>
            <w:r w:rsidRPr="00503521">
              <w:t>23</w:t>
            </w:r>
          </w:p>
        </w:tc>
        <w:tc>
          <w:tcPr>
            <w:tcW w:w="1852" w:type="dxa"/>
          </w:tcPr>
          <w:p w14:paraId="3D5A0B47" w14:textId="77777777" w:rsidR="004C7316" w:rsidRPr="00503521" w:rsidRDefault="004C7316" w:rsidP="00C12C87">
            <w:pPr>
              <w:pStyle w:val="TAC"/>
            </w:pPr>
            <w:r w:rsidRPr="00503521">
              <w:t>+2/-3</w:t>
            </w:r>
          </w:p>
        </w:tc>
      </w:tr>
      <w:tr w:rsidR="00503521" w:rsidRPr="00503521" w14:paraId="7FB132B6" w14:textId="77777777" w:rsidTr="00C12C87">
        <w:trPr>
          <w:trHeight w:val="187"/>
          <w:jc w:val="center"/>
        </w:trPr>
        <w:tc>
          <w:tcPr>
            <w:tcW w:w="10039" w:type="dxa"/>
            <w:gridSpan w:val="5"/>
          </w:tcPr>
          <w:p w14:paraId="4AB3DD06" w14:textId="77777777" w:rsidR="004C7316" w:rsidRPr="00503521" w:rsidRDefault="004C7316" w:rsidP="00C12C87">
            <w:pPr>
              <w:pStyle w:val="TAN"/>
            </w:pPr>
            <w:r w:rsidRPr="00503521">
              <w:t>NOTE 1:</w:t>
            </w:r>
            <w:r w:rsidRPr="00503521">
              <w:tab/>
            </w:r>
            <w:r w:rsidR="007C27C2" w:rsidRPr="00503521">
              <w:rPr>
                <w:rFonts w:cs="Arial"/>
                <w:szCs w:val="24"/>
                <w:lang w:val="en-US" w:eastAsia="zh-TW"/>
              </w:rPr>
              <w:t>(</w:t>
            </w:r>
            <w:r w:rsidR="007C27C2" w:rsidRPr="00503521">
              <w:rPr>
                <w:rFonts w:eastAsia="SimSun"/>
                <w:szCs w:val="24"/>
                <w:lang w:val="en-US" w:eastAsia="zh-TW"/>
              </w:rPr>
              <w:t>V</w:t>
            </w:r>
            <w:r w:rsidR="007C27C2" w:rsidRPr="00503521">
              <w:rPr>
                <w:rFonts w:eastAsia="SimSun" w:hint="eastAsia"/>
                <w:szCs w:val="24"/>
                <w:lang w:val="en-US" w:eastAsia="zh-CN"/>
              </w:rPr>
              <w:t>oid</w:t>
            </w:r>
            <w:r w:rsidR="007C27C2" w:rsidRPr="00503521">
              <w:rPr>
                <w:rFonts w:eastAsia="SimSun"/>
                <w:szCs w:val="24"/>
                <w:lang w:val="en-US" w:eastAsia="zh-TW"/>
              </w:rPr>
              <w:t xml:space="preserve"> in this TR)</w:t>
            </w:r>
          </w:p>
          <w:p w14:paraId="7132FFBA" w14:textId="77777777" w:rsidR="004C7316" w:rsidRPr="00503521" w:rsidRDefault="004C7316" w:rsidP="00C12C87">
            <w:pPr>
              <w:pStyle w:val="TAN"/>
            </w:pPr>
            <w:r w:rsidRPr="00503521">
              <w:t>NOTE 2:</w:t>
            </w:r>
            <w:r w:rsidRPr="00503521">
              <w:tab/>
            </w:r>
            <w:r w:rsidR="007C27C2" w:rsidRPr="00503521">
              <w:rPr>
                <w:rFonts w:cs="Arial"/>
                <w:szCs w:val="24"/>
                <w:lang w:val="en-US" w:eastAsia="zh-TW"/>
              </w:rPr>
              <w:t>(</w:t>
            </w:r>
            <w:r w:rsidR="007C27C2" w:rsidRPr="00503521">
              <w:rPr>
                <w:rFonts w:eastAsia="SimSun"/>
                <w:szCs w:val="24"/>
                <w:lang w:val="en-US" w:eastAsia="zh-TW"/>
              </w:rPr>
              <w:t>V</w:t>
            </w:r>
            <w:r w:rsidR="007C27C2" w:rsidRPr="00503521">
              <w:rPr>
                <w:rFonts w:eastAsia="SimSun" w:hint="eastAsia"/>
                <w:szCs w:val="24"/>
                <w:lang w:val="en-US" w:eastAsia="zh-CN"/>
              </w:rPr>
              <w:t>oid</w:t>
            </w:r>
            <w:r w:rsidR="007C27C2" w:rsidRPr="00503521">
              <w:rPr>
                <w:rFonts w:eastAsia="SimSun"/>
                <w:szCs w:val="24"/>
                <w:lang w:val="en-US" w:eastAsia="zh-TW"/>
              </w:rPr>
              <w:t xml:space="preserve"> in this TR)</w:t>
            </w:r>
          </w:p>
          <w:p w14:paraId="4C896686" w14:textId="77777777" w:rsidR="004C7316" w:rsidRPr="00503521" w:rsidRDefault="004C7316" w:rsidP="00C12C87">
            <w:pPr>
              <w:pStyle w:val="TAN"/>
            </w:pPr>
            <w:r w:rsidRPr="00503521">
              <w:t>NOTE 3:</w:t>
            </w:r>
            <w:r w:rsidRPr="00503521">
              <w:tab/>
            </w:r>
            <w:r w:rsidR="007C27C2" w:rsidRPr="00503521">
              <w:rPr>
                <w:rFonts w:cs="Arial"/>
                <w:szCs w:val="24"/>
                <w:lang w:val="en-US" w:eastAsia="zh-TW"/>
              </w:rPr>
              <w:t>(</w:t>
            </w:r>
            <w:r w:rsidR="007C27C2" w:rsidRPr="00503521">
              <w:rPr>
                <w:rFonts w:eastAsia="SimSun"/>
                <w:szCs w:val="24"/>
                <w:lang w:val="en-US" w:eastAsia="zh-TW"/>
              </w:rPr>
              <w:t>V</w:t>
            </w:r>
            <w:r w:rsidR="007C27C2" w:rsidRPr="00503521">
              <w:rPr>
                <w:rFonts w:eastAsia="SimSun" w:hint="eastAsia"/>
                <w:szCs w:val="24"/>
                <w:lang w:val="en-US" w:eastAsia="zh-CN"/>
              </w:rPr>
              <w:t>oid</w:t>
            </w:r>
            <w:r w:rsidR="007C27C2" w:rsidRPr="00503521">
              <w:rPr>
                <w:rFonts w:eastAsia="SimSun"/>
                <w:szCs w:val="24"/>
                <w:lang w:val="en-US" w:eastAsia="zh-TW"/>
              </w:rPr>
              <w:t xml:space="preserve"> in this TR)</w:t>
            </w:r>
          </w:p>
          <w:p w14:paraId="4E2F0882" w14:textId="77777777" w:rsidR="004C7316" w:rsidRPr="00503521" w:rsidRDefault="004C7316" w:rsidP="00C12C87">
            <w:pPr>
              <w:pStyle w:val="TAN"/>
            </w:pPr>
            <w:r w:rsidRPr="00503521">
              <w:t>NOTE 4:</w:t>
            </w:r>
            <w:r w:rsidRPr="00503521">
              <w:tab/>
            </w:r>
            <w:r w:rsidR="007C27C2" w:rsidRPr="00503521">
              <w:rPr>
                <w:rFonts w:cs="Arial"/>
                <w:szCs w:val="24"/>
                <w:lang w:val="en-US" w:eastAsia="zh-TW"/>
              </w:rPr>
              <w:t>(</w:t>
            </w:r>
            <w:r w:rsidR="007C27C2" w:rsidRPr="00503521">
              <w:rPr>
                <w:rFonts w:eastAsia="SimSun"/>
                <w:szCs w:val="24"/>
                <w:lang w:val="en-US" w:eastAsia="zh-TW"/>
              </w:rPr>
              <w:t>V</w:t>
            </w:r>
            <w:r w:rsidR="007C27C2" w:rsidRPr="00503521">
              <w:rPr>
                <w:rFonts w:eastAsia="SimSun" w:hint="eastAsia"/>
                <w:szCs w:val="24"/>
                <w:lang w:val="en-US" w:eastAsia="zh-CN"/>
              </w:rPr>
              <w:t>oid</w:t>
            </w:r>
            <w:r w:rsidR="007C27C2" w:rsidRPr="00503521">
              <w:rPr>
                <w:rFonts w:eastAsia="SimSun"/>
                <w:szCs w:val="24"/>
                <w:lang w:val="en-US" w:eastAsia="zh-TW"/>
              </w:rPr>
              <w:t xml:space="preserve"> in this TR)</w:t>
            </w:r>
          </w:p>
          <w:p w14:paraId="7D66374B" w14:textId="77777777" w:rsidR="004C7316" w:rsidRPr="00503521" w:rsidRDefault="004C7316" w:rsidP="00C12C87">
            <w:pPr>
              <w:pStyle w:val="TAN"/>
              <w:rPr>
                <w:lang w:eastAsia="zh-CN"/>
              </w:rPr>
            </w:pPr>
            <w:r w:rsidRPr="00503521">
              <w:t>NOTE 5</w:t>
            </w:r>
            <w:r w:rsidRPr="00503521">
              <w:rPr>
                <w:lang w:eastAsia="zh-CN"/>
              </w:rPr>
              <w:t>:</w:t>
            </w:r>
            <w:r w:rsidRPr="00503521">
              <w:t xml:space="preserve"> </w:t>
            </w:r>
            <w:r w:rsidRPr="00503521">
              <w:tab/>
            </w:r>
            <w:r w:rsidRPr="00503521">
              <w:rPr>
                <w:lang w:eastAsia="zh-CN"/>
              </w:rPr>
              <w:t>The UE supports PC3 in E-UTRA band, and supports PC2 with UL MIMO in NR band</w:t>
            </w:r>
          </w:p>
          <w:p w14:paraId="556430CE" w14:textId="77777777" w:rsidR="004C7316" w:rsidRPr="00503521" w:rsidRDefault="004C7316" w:rsidP="007C27C2">
            <w:pPr>
              <w:pStyle w:val="TAN"/>
              <w:rPr>
                <w:lang w:eastAsia="zh-CN"/>
              </w:rPr>
            </w:pPr>
            <w:r w:rsidRPr="00503521">
              <w:t>NOTE 6</w:t>
            </w:r>
            <w:r w:rsidRPr="00503521">
              <w:rPr>
                <w:lang w:eastAsia="zh-CN"/>
              </w:rPr>
              <w:t>:</w:t>
            </w:r>
            <w:r w:rsidRPr="00503521">
              <w:t xml:space="preserve"> </w:t>
            </w:r>
            <w:r w:rsidRPr="00503521">
              <w:tab/>
            </w:r>
            <w:r w:rsidRPr="00503521">
              <w:rPr>
                <w:lang w:eastAsia="zh-CN"/>
              </w:rPr>
              <w:t>The UE supports PC3 in E-UTRA band, and supports PC3 with UL MIMO in NR band</w:t>
            </w:r>
          </w:p>
        </w:tc>
      </w:tr>
    </w:tbl>
    <w:p w14:paraId="4BF37530" w14:textId="77777777" w:rsidR="00671B1E" w:rsidRPr="00503521" w:rsidRDefault="00906EFB" w:rsidP="00671B1E">
      <w:pPr>
        <w:pStyle w:val="TH"/>
        <w:spacing w:after="0"/>
        <w:jc w:val="left"/>
        <w:rPr>
          <w:rFonts w:ascii="Times New Roman" w:hAnsi="Times New Roman"/>
          <w:b w:val="0"/>
          <w:lang w:val="en-US" w:eastAsia="zh-CN"/>
        </w:rPr>
      </w:pPr>
      <w:r w:rsidRPr="00503521">
        <w:rPr>
          <w:rFonts w:ascii="Times New Roman" w:hAnsi="Times New Roman" w:hint="eastAsia"/>
          <w:b w:val="0"/>
          <w:lang w:eastAsia="zh-CN"/>
        </w:rPr>
        <w:t xml:space="preserve">Editor's </w:t>
      </w:r>
      <w:r w:rsidRPr="00503521">
        <w:rPr>
          <w:rFonts w:ascii="Times New Roman" w:hAnsi="Times New Roman"/>
          <w:b w:val="0"/>
        </w:rPr>
        <w:t>note</w:t>
      </w:r>
      <w:r w:rsidR="00671B1E" w:rsidRPr="00503521">
        <w:rPr>
          <w:rFonts w:ascii="Times New Roman" w:hAnsi="Times New Roman"/>
          <w:b w:val="0"/>
        </w:rPr>
        <w:t>1</w:t>
      </w:r>
      <w:r w:rsidRPr="00503521">
        <w:rPr>
          <w:rFonts w:ascii="Times New Roman" w:hAnsi="Times New Roman"/>
          <w:b w:val="0"/>
        </w:rPr>
        <w:t xml:space="preserve">: </w:t>
      </w:r>
      <w:r w:rsidRPr="00503521">
        <w:rPr>
          <w:rFonts w:ascii="Times New Roman" w:hAnsi="Times New Roman" w:hint="eastAsia"/>
          <w:b w:val="0"/>
          <w:lang w:val="en-US" w:eastAsia="zh-CN"/>
        </w:rPr>
        <w:t>T</w:t>
      </w:r>
      <w:r w:rsidRPr="00503521">
        <w:rPr>
          <w:rFonts w:ascii="Times New Roman" w:hAnsi="Times New Roman"/>
          <w:b w:val="0"/>
          <w:lang w:val="en-US" w:eastAsia="zh-CN"/>
        </w:rPr>
        <w:t xml:space="preserve">he targeted max Tx power configuration shall be within the scope of basket WI. </w:t>
      </w:r>
    </w:p>
    <w:p w14:paraId="55E3A30E" w14:textId="77777777" w:rsidR="00906EFB" w:rsidRPr="00503521" w:rsidRDefault="00671B1E" w:rsidP="00906EFB">
      <w:pPr>
        <w:pStyle w:val="TH"/>
        <w:jc w:val="left"/>
        <w:rPr>
          <w:rFonts w:ascii="Times New Roman" w:hAnsi="Times New Roman"/>
          <w:b w:val="0"/>
          <w:lang w:val="en-US" w:eastAsia="zh-CN"/>
        </w:rPr>
      </w:pPr>
      <w:r w:rsidRPr="00503521">
        <w:rPr>
          <w:rFonts w:ascii="Times New Roman" w:hAnsi="Times New Roman" w:hint="eastAsia"/>
          <w:b w:val="0"/>
          <w:lang w:eastAsia="zh-CN"/>
        </w:rPr>
        <w:t xml:space="preserve">Editor's </w:t>
      </w:r>
      <w:r w:rsidRPr="00503521">
        <w:rPr>
          <w:rFonts w:ascii="Times New Roman" w:hAnsi="Times New Roman"/>
          <w:b w:val="0"/>
        </w:rPr>
        <w:t xml:space="preserve">note2: For inter </w:t>
      </w:r>
      <w:r w:rsidRPr="00503521">
        <w:rPr>
          <w:rFonts w:ascii="Times New Roman" w:hAnsi="Times New Roman"/>
          <w:b w:val="0"/>
          <w:lang w:val="en-US" w:eastAsia="zh-CN"/>
        </w:rPr>
        <w:t>band EN-DC</w:t>
      </w:r>
      <w:r w:rsidR="00A47049" w:rsidRPr="00503521">
        <w:rPr>
          <w:rFonts w:ascii="Times New Roman" w:hAnsi="Times New Roman"/>
          <w:b w:val="0"/>
          <w:lang w:val="en-US" w:eastAsia="zh-CN"/>
        </w:rPr>
        <w:t xml:space="preserve"> with 3Tx,</w:t>
      </w:r>
      <w:r w:rsidRPr="00503521">
        <w:rPr>
          <w:rFonts w:ascii="Times New Roman" w:hAnsi="Times New Roman"/>
          <w:b w:val="0"/>
          <w:lang w:val="en-US" w:eastAsia="zh-CN"/>
        </w:rPr>
        <w:t xml:space="preserve"> total power class </w:t>
      </w:r>
      <w:r w:rsidR="00B11969" w:rsidRPr="00503521">
        <w:rPr>
          <w:rFonts w:ascii="Times New Roman" w:hAnsi="Times New Roman"/>
          <w:b w:val="0"/>
          <w:lang w:val="en-US" w:eastAsia="zh-CN"/>
        </w:rPr>
        <w:t>1.5</w:t>
      </w:r>
      <w:r w:rsidRPr="00503521">
        <w:rPr>
          <w:rFonts w:ascii="Times New Roman" w:hAnsi="Times New Roman"/>
          <w:b w:val="0"/>
          <w:lang w:val="en-US" w:eastAsia="zh-CN"/>
        </w:rPr>
        <w:t xml:space="preserve"> is</w:t>
      </w:r>
      <w:r w:rsidR="00B11969" w:rsidRPr="00503521">
        <w:rPr>
          <w:rFonts w:ascii="Times New Roman" w:hAnsi="Times New Roman"/>
          <w:b w:val="0"/>
          <w:lang w:val="en-US" w:eastAsia="zh-CN"/>
        </w:rPr>
        <w:t xml:space="preserve"> not</w:t>
      </w:r>
      <w:r w:rsidRPr="00503521">
        <w:rPr>
          <w:rFonts w:ascii="Times New Roman" w:hAnsi="Times New Roman"/>
          <w:b w:val="0"/>
          <w:lang w:val="en-US" w:eastAsia="zh-CN"/>
        </w:rPr>
        <w:t xml:space="preserve"> considered here due to no general requirements introduced for total power class 1.5 in general WI “4Rx_low_NR_band_handheld_3Tx_NR_CA_ENDC”.</w:t>
      </w:r>
    </w:p>
    <w:p w14:paraId="18F32A27" w14:textId="77777777" w:rsidR="00906F16" w:rsidRPr="00503521" w:rsidRDefault="00906F16" w:rsidP="00906F16"/>
    <w:p w14:paraId="43A4DA62" w14:textId="77777777" w:rsidR="00906EFB" w:rsidRPr="00503521" w:rsidRDefault="00D8143B" w:rsidP="00110B89">
      <w:pPr>
        <w:pStyle w:val="Heading3"/>
      </w:pPr>
      <w:bookmarkStart w:id="481" w:name="_Toc170058638"/>
      <w:bookmarkStart w:id="482" w:name="_Toc170059044"/>
      <w:r w:rsidRPr="00503521">
        <w:t>6</w:t>
      </w:r>
      <w:r w:rsidR="00906EFB" w:rsidRPr="00503521">
        <w:t>.x.</w:t>
      </w:r>
      <w:r w:rsidR="00FE2261" w:rsidRPr="00503521">
        <w:t>3</w:t>
      </w:r>
      <w:r w:rsidR="00906EFB" w:rsidRPr="00503521">
        <w:tab/>
        <w:t>MSD scenario studies</w:t>
      </w:r>
      <w:bookmarkEnd w:id="481"/>
      <w:bookmarkEnd w:id="482"/>
    </w:p>
    <w:p w14:paraId="265AAEA1" w14:textId="77777777" w:rsidR="00906EFB" w:rsidRPr="00503521" w:rsidRDefault="00906EFB" w:rsidP="00906EFB">
      <w:pPr>
        <w:rPr>
          <w:rFonts w:eastAsia="MS Mincho"/>
          <w:lang w:eastAsia="zh-CN"/>
        </w:rPr>
      </w:pPr>
      <w:r w:rsidRPr="00503521">
        <w:rPr>
          <w:rFonts w:eastAsia="MS Mincho"/>
          <w:lang w:eastAsia="zh-CN"/>
        </w:rPr>
        <w:t xml:space="preserve">Table </w:t>
      </w:r>
      <w:r w:rsidR="00D8143B" w:rsidRPr="00503521">
        <w:rPr>
          <w:rFonts w:eastAsia="MS Mincho"/>
          <w:lang w:val="en-US" w:eastAsia="zh-CN"/>
        </w:rPr>
        <w:t>6</w:t>
      </w:r>
      <w:r w:rsidRPr="00503521">
        <w:rPr>
          <w:rFonts w:eastAsia="MS Mincho"/>
          <w:lang w:val="en-US" w:eastAsia="zh-CN"/>
        </w:rPr>
        <w:t>.x.</w:t>
      </w:r>
      <w:r w:rsidR="009212EB" w:rsidRPr="00503521">
        <w:rPr>
          <w:rFonts w:eastAsia="MS Mincho"/>
          <w:lang w:val="en-US" w:eastAsia="zh-CN"/>
        </w:rPr>
        <w:t>3</w:t>
      </w:r>
      <w:r w:rsidRPr="00503521">
        <w:rPr>
          <w:rFonts w:eastAsia="MS Mincho"/>
          <w:lang w:val="en-US" w:eastAsia="zh-CN"/>
        </w:rPr>
        <w:t>-1</w:t>
      </w:r>
      <w:r w:rsidRPr="00503521">
        <w:rPr>
          <w:rFonts w:eastAsia="MS Mincho"/>
          <w:lang w:eastAsia="zh-CN"/>
        </w:rPr>
        <w:t xml:space="preserve"> summarizes frequency ranges where harmonics mixing, cross band leakage, IMD interferences occur for </w:t>
      </w:r>
      <w:r w:rsidR="00B735A2" w:rsidRPr="00503521">
        <w:rPr>
          <w:rFonts w:eastAsia="MS Mincho"/>
          <w:lang w:eastAsia="zh-CN"/>
        </w:rPr>
        <w:t>DC</w:t>
      </w:r>
      <w:r w:rsidRPr="00503521">
        <w:rPr>
          <w:rFonts w:eastAsia="MS Mincho"/>
          <w:lang w:eastAsia="zh-CN"/>
        </w:rPr>
        <w:t>_</w:t>
      </w:r>
      <w:r w:rsidR="00B735A2" w:rsidRPr="00503521">
        <w:rPr>
          <w:rFonts w:eastAsia="MS Mincho"/>
          <w:lang w:val="en-US" w:eastAsia="zh-CN"/>
        </w:rPr>
        <w:t>b</w:t>
      </w:r>
      <w:r w:rsidRPr="00503521">
        <w:rPr>
          <w:rFonts w:eastAsia="MS Mincho"/>
          <w:lang w:val="en-US" w:eastAsia="zh-CN"/>
        </w:rPr>
        <w:t>X</w:t>
      </w:r>
      <w:r w:rsidRPr="00503521">
        <w:rPr>
          <w:rFonts w:eastAsia="MS Mincho"/>
          <w:lang w:eastAsia="zh-CN"/>
        </w:rPr>
        <w:t>-</w:t>
      </w:r>
      <w:r w:rsidRPr="00503521">
        <w:rPr>
          <w:rFonts w:eastAsia="MS Mincho"/>
          <w:lang w:val="en-US" w:eastAsia="zh-CN"/>
        </w:rPr>
        <w:t>nY</w:t>
      </w:r>
      <w:r w:rsidRPr="00503521">
        <w:rPr>
          <w:rFonts w:eastAsia="MS Mincho"/>
          <w:lang w:eastAsia="zh-CN"/>
        </w:rPr>
        <w:t xml:space="preserve">. </w:t>
      </w:r>
    </w:p>
    <w:p w14:paraId="7FEA25D5" w14:textId="77777777" w:rsidR="00906EFB" w:rsidRPr="00503521" w:rsidRDefault="00906EFB" w:rsidP="00110B89">
      <w:pPr>
        <w:pStyle w:val="TH"/>
        <w:overflowPunct/>
        <w:autoSpaceDE/>
        <w:autoSpaceDN/>
        <w:adjustRightInd/>
        <w:textAlignment w:val="auto"/>
      </w:pPr>
      <w:r w:rsidRPr="00503521">
        <w:t xml:space="preserve"> Table </w:t>
      </w:r>
      <w:r w:rsidR="00D8143B" w:rsidRPr="00503521">
        <w:t>6</w:t>
      </w:r>
      <w:r w:rsidRPr="00503521">
        <w:rPr>
          <w:rFonts w:hint="eastAsia"/>
        </w:rPr>
        <w:t>.x</w:t>
      </w:r>
      <w:r w:rsidRPr="00503521">
        <w:t>.</w:t>
      </w:r>
      <w:r w:rsidR="00FE2261" w:rsidRPr="00503521">
        <w:t>3</w:t>
      </w:r>
      <w:r w:rsidRPr="00503521">
        <w:t xml:space="preserve">-1: MSD scenarios for </w:t>
      </w:r>
      <w:r w:rsidR="00B735A2" w:rsidRPr="00503521">
        <w:t>DC</w:t>
      </w:r>
      <w:r w:rsidRPr="00503521">
        <w:t>_</w:t>
      </w:r>
      <w:r w:rsidR="00B735A2" w:rsidRPr="00503521">
        <w:t>b</w:t>
      </w:r>
      <w:r w:rsidRPr="00503521">
        <w:t>X-nY</w:t>
      </w:r>
      <w:r w:rsidR="00157C7C" w:rsidRPr="00503521">
        <w:t xml:space="preserve"> with total power class 2</w:t>
      </w:r>
    </w:p>
    <w:tbl>
      <w:tblPr>
        <w:tblStyle w:val="TableGrid"/>
        <w:tblW w:w="0" w:type="auto"/>
        <w:tblLook w:val="04A0" w:firstRow="1" w:lastRow="0" w:firstColumn="1" w:lastColumn="0" w:noHBand="0" w:noVBand="1"/>
      </w:tblPr>
      <w:tblGrid>
        <w:gridCol w:w="1795"/>
        <w:gridCol w:w="2878"/>
        <w:gridCol w:w="2552"/>
        <w:gridCol w:w="2406"/>
      </w:tblGrid>
      <w:tr w:rsidR="00503521" w:rsidRPr="00503521" w14:paraId="606C6C46" w14:textId="77777777" w:rsidTr="0067064C">
        <w:trPr>
          <w:trHeight w:val="527"/>
        </w:trPr>
        <w:tc>
          <w:tcPr>
            <w:tcW w:w="1795" w:type="dxa"/>
            <w:shd w:val="clear" w:color="auto" w:fill="D9D9D9" w:themeFill="background1" w:themeFillShade="D9"/>
          </w:tcPr>
          <w:p w14:paraId="54BA6A4B" w14:textId="77777777" w:rsidR="00123932" w:rsidRPr="00503521"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503521" w:rsidRDefault="00123932" w:rsidP="0067064C">
            <w:pPr>
              <w:pStyle w:val="TAH"/>
            </w:pPr>
            <w:r w:rsidRPr="00503521">
              <w:t xml:space="preserve">Aggressor Tx </w:t>
            </w:r>
            <w:r w:rsidR="001C2147" w:rsidRPr="00503521">
              <w:t>band</w:t>
            </w:r>
          </w:p>
        </w:tc>
        <w:tc>
          <w:tcPr>
            <w:tcW w:w="2552" w:type="dxa"/>
            <w:shd w:val="clear" w:color="auto" w:fill="D9D9D9" w:themeFill="background1" w:themeFillShade="D9"/>
          </w:tcPr>
          <w:p w14:paraId="4307B098" w14:textId="77777777" w:rsidR="00123932" w:rsidRPr="00503521" w:rsidRDefault="00123932" w:rsidP="0067064C">
            <w:pPr>
              <w:pStyle w:val="TAH"/>
            </w:pPr>
            <w:r w:rsidRPr="00503521">
              <w:rPr>
                <w:rFonts w:hint="eastAsia"/>
              </w:rPr>
              <w:t>V</w:t>
            </w:r>
            <w:r w:rsidRPr="00503521">
              <w:t xml:space="preserve">ictim Rx </w:t>
            </w:r>
            <w:r w:rsidR="001C2147" w:rsidRPr="00503521">
              <w:t>band</w:t>
            </w:r>
          </w:p>
        </w:tc>
        <w:tc>
          <w:tcPr>
            <w:tcW w:w="2406" w:type="dxa"/>
            <w:shd w:val="clear" w:color="auto" w:fill="D9D9D9" w:themeFill="background1" w:themeFillShade="D9"/>
          </w:tcPr>
          <w:p w14:paraId="190E9B67" w14:textId="77777777" w:rsidR="00123932" w:rsidRPr="00503521" w:rsidRDefault="00123932" w:rsidP="0067064C">
            <w:pPr>
              <w:pStyle w:val="TAH"/>
            </w:pPr>
            <w:r w:rsidRPr="00503521">
              <w:rPr>
                <w:rFonts w:hint="eastAsia"/>
              </w:rPr>
              <w:t>W</w:t>
            </w:r>
            <w:r w:rsidRPr="00503521">
              <w:t>hether 2Tx requirements exists</w:t>
            </w:r>
          </w:p>
        </w:tc>
      </w:tr>
      <w:tr w:rsidR="00503521" w:rsidRPr="00503521" w14:paraId="1E15F807" w14:textId="77777777" w:rsidTr="0067064C">
        <w:trPr>
          <w:trHeight w:val="305"/>
        </w:trPr>
        <w:tc>
          <w:tcPr>
            <w:tcW w:w="1795" w:type="dxa"/>
            <w:vMerge w:val="restart"/>
          </w:tcPr>
          <w:p w14:paraId="3A829990" w14:textId="77777777" w:rsidR="00123932" w:rsidRPr="00503521" w:rsidRDefault="00123932" w:rsidP="0067064C">
            <w:pPr>
              <w:pStyle w:val="TAL"/>
              <w:rPr>
                <w:b/>
              </w:rPr>
            </w:pPr>
            <w:r w:rsidRPr="00503521">
              <w:rPr>
                <w:rFonts w:hint="eastAsia"/>
                <w:b/>
              </w:rPr>
              <w:t>H</w:t>
            </w:r>
            <w:r w:rsidRPr="00503521">
              <w:rPr>
                <w:b/>
              </w:rPr>
              <w:t>armonic mixing</w:t>
            </w:r>
          </w:p>
        </w:tc>
        <w:tc>
          <w:tcPr>
            <w:tcW w:w="2878" w:type="dxa"/>
          </w:tcPr>
          <w:p w14:paraId="3F4A04E0" w14:textId="77777777" w:rsidR="00123932" w:rsidRPr="00503521" w:rsidRDefault="00123932" w:rsidP="0067064C">
            <w:pPr>
              <w:pStyle w:val="TAL"/>
            </w:pPr>
            <w:r w:rsidRPr="00503521">
              <w:t xml:space="preserve">M order of </w:t>
            </w:r>
            <w:r w:rsidRPr="00503521">
              <w:rPr>
                <w:rFonts w:hint="eastAsia"/>
              </w:rPr>
              <w:t>n</w:t>
            </w:r>
            <w:r w:rsidRPr="00503521">
              <w:t>Y UL</w:t>
            </w:r>
          </w:p>
        </w:tc>
        <w:tc>
          <w:tcPr>
            <w:tcW w:w="2552" w:type="dxa"/>
          </w:tcPr>
          <w:p w14:paraId="15A9DDDE" w14:textId="77777777" w:rsidR="00123932" w:rsidRPr="00503521" w:rsidRDefault="00123932" w:rsidP="0067064C">
            <w:pPr>
              <w:pStyle w:val="TAL"/>
            </w:pPr>
            <w:r w:rsidRPr="00503521">
              <w:t xml:space="preserve">N order of </w:t>
            </w:r>
            <w:r w:rsidR="006432B1" w:rsidRPr="00503521">
              <w:t>b</w:t>
            </w:r>
            <w:r w:rsidRPr="00503521">
              <w:t>X DL</w:t>
            </w:r>
          </w:p>
        </w:tc>
        <w:tc>
          <w:tcPr>
            <w:tcW w:w="2406" w:type="dxa"/>
          </w:tcPr>
          <w:p w14:paraId="30B154FB" w14:textId="77777777" w:rsidR="00123932" w:rsidRPr="00503521" w:rsidRDefault="00123932" w:rsidP="0067064C">
            <w:pPr>
              <w:pStyle w:val="TAL"/>
            </w:pPr>
            <w:r w:rsidRPr="00503521">
              <w:rPr>
                <w:rFonts w:hint="eastAsia"/>
              </w:rPr>
              <w:t>Y</w:t>
            </w:r>
            <w:r w:rsidRPr="00503521">
              <w:t>es or No?</w:t>
            </w:r>
          </w:p>
        </w:tc>
      </w:tr>
      <w:tr w:rsidR="00503521" w:rsidRPr="00503521" w14:paraId="30274D4E" w14:textId="77777777" w:rsidTr="0067064C">
        <w:trPr>
          <w:trHeight w:val="305"/>
        </w:trPr>
        <w:tc>
          <w:tcPr>
            <w:tcW w:w="1795" w:type="dxa"/>
            <w:vMerge/>
          </w:tcPr>
          <w:p w14:paraId="4BD8EC06" w14:textId="77777777" w:rsidR="00123932" w:rsidRPr="00503521" w:rsidRDefault="00123932" w:rsidP="0067064C">
            <w:pPr>
              <w:pStyle w:val="TAL"/>
              <w:rPr>
                <w:b/>
              </w:rPr>
            </w:pPr>
          </w:p>
        </w:tc>
        <w:tc>
          <w:tcPr>
            <w:tcW w:w="2878" w:type="dxa"/>
          </w:tcPr>
          <w:p w14:paraId="5BE386F5" w14:textId="77777777" w:rsidR="00123932" w:rsidRPr="00503521" w:rsidRDefault="00123932" w:rsidP="0067064C">
            <w:pPr>
              <w:pStyle w:val="TAL"/>
            </w:pPr>
            <w:r w:rsidRPr="00503521">
              <w:t>…</w:t>
            </w:r>
          </w:p>
        </w:tc>
        <w:tc>
          <w:tcPr>
            <w:tcW w:w="2552" w:type="dxa"/>
          </w:tcPr>
          <w:p w14:paraId="42BD4A9B" w14:textId="77777777" w:rsidR="00123932" w:rsidRPr="00503521" w:rsidRDefault="00123932" w:rsidP="0067064C">
            <w:pPr>
              <w:pStyle w:val="TAL"/>
            </w:pPr>
            <w:r w:rsidRPr="00503521">
              <w:t>…</w:t>
            </w:r>
          </w:p>
        </w:tc>
        <w:tc>
          <w:tcPr>
            <w:tcW w:w="2406" w:type="dxa"/>
          </w:tcPr>
          <w:p w14:paraId="72E401D5" w14:textId="77777777" w:rsidR="00123932" w:rsidRPr="00503521" w:rsidRDefault="00123932" w:rsidP="0067064C">
            <w:pPr>
              <w:pStyle w:val="TAL"/>
            </w:pPr>
            <w:r w:rsidRPr="00503521">
              <w:t>…</w:t>
            </w:r>
          </w:p>
        </w:tc>
      </w:tr>
      <w:tr w:rsidR="00503521" w:rsidRPr="00503521" w14:paraId="30468CB9" w14:textId="77777777" w:rsidTr="0067064C">
        <w:trPr>
          <w:trHeight w:val="305"/>
        </w:trPr>
        <w:tc>
          <w:tcPr>
            <w:tcW w:w="1795" w:type="dxa"/>
            <w:vMerge w:val="restart"/>
            <w:vAlign w:val="center"/>
          </w:tcPr>
          <w:p w14:paraId="6ECD65CD" w14:textId="77777777" w:rsidR="00123932" w:rsidRPr="00503521" w:rsidRDefault="00123932" w:rsidP="0067064C">
            <w:pPr>
              <w:pStyle w:val="TAL"/>
              <w:rPr>
                <w:b/>
              </w:rPr>
            </w:pPr>
            <w:r w:rsidRPr="00503521">
              <w:rPr>
                <w:rFonts w:hint="eastAsia"/>
                <w:b/>
              </w:rPr>
              <w:t>C</w:t>
            </w:r>
            <w:r w:rsidRPr="00503521">
              <w:rPr>
                <w:b/>
              </w:rPr>
              <w:t>ross band leakage</w:t>
            </w:r>
          </w:p>
        </w:tc>
        <w:tc>
          <w:tcPr>
            <w:tcW w:w="2878" w:type="dxa"/>
          </w:tcPr>
          <w:p w14:paraId="58C759B7" w14:textId="77777777" w:rsidR="00123932" w:rsidRPr="00503521" w:rsidRDefault="00123932" w:rsidP="0067064C">
            <w:pPr>
              <w:pStyle w:val="TAL"/>
            </w:pPr>
            <w:r w:rsidRPr="00503521">
              <w:t>n</w:t>
            </w:r>
            <w:r w:rsidRPr="00503521">
              <w:rPr>
                <w:rFonts w:hint="eastAsia"/>
              </w:rPr>
              <w:t>Y</w:t>
            </w:r>
            <w:r w:rsidRPr="00503521">
              <w:t xml:space="preserve"> UL</w:t>
            </w:r>
          </w:p>
        </w:tc>
        <w:tc>
          <w:tcPr>
            <w:tcW w:w="2552" w:type="dxa"/>
          </w:tcPr>
          <w:p w14:paraId="72C99F37" w14:textId="77777777" w:rsidR="00123932" w:rsidRPr="00503521" w:rsidRDefault="006432B1" w:rsidP="0067064C">
            <w:pPr>
              <w:pStyle w:val="TAL"/>
            </w:pPr>
            <w:r w:rsidRPr="00503521">
              <w:t>b</w:t>
            </w:r>
            <w:r w:rsidR="00123932" w:rsidRPr="00503521">
              <w:t>X DL</w:t>
            </w:r>
          </w:p>
        </w:tc>
        <w:tc>
          <w:tcPr>
            <w:tcW w:w="2406" w:type="dxa"/>
          </w:tcPr>
          <w:p w14:paraId="3BEDE3BD" w14:textId="77777777" w:rsidR="00123932" w:rsidRPr="00503521" w:rsidRDefault="00123932" w:rsidP="0067064C">
            <w:pPr>
              <w:pStyle w:val="TAL"/>
            </w:pPr>
            <w:r w:rsidRPr="00503521">
              <w:rPr>
                <w:rFonts w:hint="eastAsia"/>
              </w:rPr>
              <w:t>Y</w:t>
            </w:r>
            <w:r w:rsidRPr="00503521">
              <w:t>es or No?</w:t>
            </w:r>
          </w:p>
        </w:tc>
      </w:tr>
      <w:tr w:rsidR="00503521" w:rsidRPr="00503521" w14:paraId="1663DEF3" w14:textId="77777777" w:rsidTr="0067064C">
        <w:trPr>
          <w:trHeight w:val="305"/>
        </w:trPr>
        <w:tc>
          <w:tcPr>
            <w:tcW w:w="1795" w:type="dxa"/>
            <w:vMerge/>
          </w:tcPr>
          <w:p w14:paraId="1D915E7D" w14:textId="77777777" w:rsidR="00123932" w:rsidRPr="00503521" w:rsidRDefault="00123932" w:rsidP="0067064C">
            <w:pPr>
              <w:pStyle w:val="TAL"/>
              <w:rPr>
                <w:b/>
              </w:rPr>
            </w:pPr>
          </w:p>
        </w:tc>
        <w:tc>
          <w:tcPr>
            <w:tcW w:w="2878" w:type="dxa"/>
          </w:tcPr>
          <w:p w14:paraId="6CE2AD9C" w14:textId="77777777" w:rsidR="00123932" w:rsidRPr="00503521" w:rsidRDefault="00123932" w:rsidP="0067064C">
            <w:pPr>
              <w:pStyle w:val="TAL"/>
            </w:pPr>
            <w:r w:rsidRPr="00503521">
              <w:t>…</w:t>
            </w:r>
          </w:p>
        </w:tc>
        <w:tc>
          <w:tcPr>
            <w:tcW w:w="2552" w:type="dxa"/>
          </w:tcPr>
          <w:p w14:paraId="4F2B2F75" w14:textId="77777777" w:rsidR="00123932" w:rsidRPr="00503521" w:rsidRDefault="00123932" w:rsidP="0067064C">
            <w:pPr>
              <w:pStyle w:val="TAL"/>
            </w:pPr>
            <w:r w:rsidRPr="00503521">
              <w:t>…</w:t>
            </w:r>
          </w:p>
        </w:tc>
        <w:tc>
          <w:tcPr>
            <w:tcW w:w="2406" w:type="dxa"/>
          </w:tcPr>
          <w:p w14:paraId="46C88A06" w14:textId="77777777" w:rsidR="00123932" w:rsidRPr="00503521" w:rsidRDefault="00123932" w:rsidP="0067064C">
            <w:pPr>
              <w:pStyle w:val="TAL"/>
            </w:pPr>
            <w:r w:rsidRPr="00503521">
              <w:t>…</w:t>
            </w:r>
          </w:p>
        </w:tc>
      </w:tr>
      <w:tr w:rsidR="00503521" w:rsidRPr="00503521" w14:paraId="3DD52878" w14:textId="77777777" w:rsidTr="0067064C">
        <w:trPr>
          <w:trHeight w:val="305"/>
        </w:trPr>
        <w:tc>
          <w:tcPr>
            <w:tcW w:w="1795" w:type="dxa"/>
            <w:vMerge w:val="restart"/>
          </w:tcPr>
          <w:p w14:paraId="106CD0CB" w14:textId="77777777" w:rsidR="00123932" w:rsidRPr="00503521" w:rsidRDefault="00123932" w:rsidP="0067064C">
            <w:pPr>
              <w:pStyle w:val="TAL"/>
              <w:rPr>
                <w:b/>
              </w:rPr>
            </w:pPr>
            <w:r w:rsidRPr="00503521">
              <w:rPr>
                <w:rFonts w:hint="eastAsia"/>
                <w:b/>
              </w:rPr>
              <w:t>I</w:t>
            </w:r>
            <w:r w:rsidRPr="00503521">
              <w:rPr>
                <w:b/>
              </w:rPr>
              <w:t>MD</w:t>
            </w:r>
          </w:p>
        </w:tc>
        <w:tc>
          <w:tcPr>
            <w:tcW w:w="2878" w:type="dxa"/>
          </w:tcPr>
          <w:p w14:paraId="3992BE48" w14:textId="77777777" w:rsidR="00123932" w:rsidRPr="00503521" w:rsidRDefault="00123932" w:rsidP="0067064C">
            <w:pPr>
              <w:pStyle w:val="TAL"/>
            </w:pPr>
            <w:r w:rsidRPr="00503521">
              <w:t xml:space="preserve">IMD order (M order of </w:t>
            </w:r>
            <w:r w:rsidR="006432B1" w:rsidRPr="00503521">
              <w:t>b</w:t>
            </w:r>
            <w:r w:rsidRPr="00503521">
              <w:t>X UL + N order of nY UL)</w:t>
            </w:r>
          </w:p>
        </w:tc>
        <w:tc>
          <w:tcPr>
            <w:tcW w:w="2552" w:type="dxa"/>
          </w:tcPr>
          <w:p w14:paraId="4D9AB562" w14:textId="77777777" w:rsidR="00123932" w:rsidRPr="00503521" w:rsidRDefault="006432B1" w:rsidP="0067064C">
            <w:pPr>
              <w:pStyle w:val="TAL"/>
            </w:pPr>
            <w:r w:rsidRPr="00503521">
              <w:t>b</w:t>
            </w:r>
            <w:r w:rsidR="00123932" w:rsidRPr="00503521">
              <w:t>X DL</w:t>
            </w:r>
          </w:p>
        </w:tc>
        <w:tc>
          <w:tcPr>
            <w:tcW w:w="2406" w:type="dxa"/>
          </w:tcPr>
          <w:p w14:paraId="432D59A7" w14:textId="77777777" w:rsidR="00123932" w:rsidRPr="00503521" w:rsidRDefault="00123932" w:rsidP="0067064C">
            <w:pPr>
              <w:pStyle w:val="TAL"/>
            </w:pPr>
            <w:r w:rsidRPr="00503521">
              <w:rPr>
                <w:rFonts w:hint="eastAsia"/>
              </w:rPr>
              <w:t>Y</w:t>
            </w:r>
            <w:r w:rsidRPr="00503521">
              <w:t>es or No?</w:t>
            </w:r>
          </w:p>
        </w:tc>
      </w:tr>
      <w:tr w:rsidR="00503521" w:rsidRPr="00503521" w14:paraId="59E47CA2" w14:textId="77777777" w:rsidTr="0067064C">
        <w:trPr>
          <w:trHeight w:val="305"/>
        </w:trPr>
        <w:tc>
          <w:tcPr>
            <w:tcW w:w="1795" w:type="dxa"/>
            <w:vMerge/>
          </w:tcPr>
          <w:p w14:paraId="357E6467" w14:textId="77777777" w:rsidR="00123932" w:rsidRPr="00503521" w:rsidRDefault="00123932" w:rsidP="005A3B45">
            <w:pPr>
              <w:spacing w:after="0"/>
              <w:rPr>
                <w:lang w:eastAsia="zh-CN"/>
              </w:rPr>
            </w:pPr>
          </w:p>
        </w:tc>
        <w:tc>
          <w:tcPr>
            <w:tcW w:w="2878" w:type="dxa"/>
          </w:tcPr>
          <w:p w14:paraId="4CDE90F8" w14:textId="77777777" w:rsidR="00123932" w:rsidRPr="00503521" w:rsidRDefault="00123932" w:rsidP="0067064C">
            <w:pPr>
              <w:pStyle w:val="TAL"/>
            </w:pPr>
            <w:r w:rsidRPr="00503521">
              <w:t>…</w:t>
            </w:r>
          </w:p>
        </w:tc>
        <w:tc>
          <w:tcPr>
            <w:tcW w:w="2552" w:type="dxa"/>
          </w:tcPr>
          <w:p w14:paraId="116C53DC" w14:textId="77777777" w:rsidR="00123932" w:rsidRPr="00503521" w:rsidRDefault="00123932" w:rsidP="0067064C">
            <w:pPr>
              <w:pStyle w:val="TAL"/>
            </w:pPr>
            <w:r w:rsidRPr="00503521">
              <w:t>…</w:t>
            </w:r>
          </w:p>
        </w:tc>
        <w:tc>
          <w:tcPr>
            <w:tcW w:w="2406" w:type="dxa"/>
          </w:tcPr>
          <w:p w14:paraId="03D9E9A1" w14:textId="77777777" w:rsidR="00123932" w:rsidRPr="00503521" w:rsidRDefault="00123932" w:rsidP="0067064C">
            <w:pPr>
              <w:pStyle w:val="TAL"/>
            </w:pPr>
            <w:r w:rsidRPr="00503521">
              <w:t>…</w:t>
            </w:r>
          </w:p>
        </w:tc>
      </w:tr>
    </w:tbl>
    <w:p w14:paraId="2D8E4711" w14:textId="77777777" w:rsidR="00906EFB" w:rsidRPr="00503521" w:rsidRDefault="00123932" w:rsidP="00906EFB">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w:t>
      </w:r>
      <w:r w:rsidR="005837E4" w:rsidRPr="00503521">
        <w:rPr>
          <w:lang w:val="en-US" w:eastAsia="zh-CN"/>
        </w:rPr>
        <w:t>s</w:t>
      </w:r>
      <w:r w:rsidRPr="00503521">
        <w:rPr>
          <w:lang w:val="en-US" w:eastAsia="zh-CN"/>
        </w:rPr>
        <w:t xml:space="preserve"> for this band combination.</w:t>
      </w:r>
    </w:p>
    <w:p w14:paraId="46492673" w14:textId="77777777" w:rsidR="00123932" w:rsidRPr="00503521" w:rsidRDefault="00123932" w:rsidP="00906EFB"/>
    <w:p w14:paraId="7F54EA5B" w14:textId="77777777" w:rsidR="00906EFB" w:rsidRPr="00503521" w:rsidRDefault="00D8143B" w:rsidP="00110B89">
      <w:pPr>
        <w:pStyle w:val="Heading3"/>
      </w:pPr>
      <w:bookmarkStart w:id="483" w:name="_Toc170058639"/>
      <w:bookmarkStart w:id="484" w:name="_Toc170059045"/>
      <w:r w:rsidRPr="00503521">
        <w:t>6</w:t>
      </w:r>
      <w:r w:rsidR="00906EFB" w:rsidRPr="00503521">
        <w:t>.x.</w:t>
      </w:r>
      <w:r w:rsidR="00FE2261" w:rsidRPr="00503521">
        <w:t>4</w:t>
      </w:r>
      <w:r w:rsidR="00906EFB" w:rsidRPr="00503521">
        <w:tab/>
        <w:t>REFSENS requirements</w:t>
      </w:r>
      <w:bookmarkEnd w:id="483"/>
      <w:bookmarkEnd w:id="484"/>
    </w:p>
    <w:p w14:paraId="77AFAA6E" w14:textId="77777777" w:rsidR="00906EFB" w:rsidRPr="00503521" w:rsidRDefault="00906EFB" w:rsidP="00132004">
      <w:pPr>
        <w:pStyle w:val="NO"/>
        <w:rPr>
          <w:b/>
          <w:lang w:eastAsia="zh-CN"/>
        </w:rPr>
      </w:pPr>
      <w:r w:rsidRPr="00503521">
        <w:rPr>
          <w:lang w:eastAsia="zh-CN"/>
        </w:rPr>
        <w:t>Editor's note1: Make it clear whether the existing 2Tx requirements are reused or newly analysed due to for example missing of the 2Tx requirements.</w:t>
      </w:r>
    </w:p>
    <w:p w14:paraId="292A2417" w14:textId="77777777" w:rsidR="00DE5DD5" w:rsidRPr="00503521" w:rsidRDefault="00DE5DD5" w:rsidP="00132004">
      <w:pPr>
        <w:pStyle w:val="NO"/>
        <w:rPr>
          <w:b/>
          <w:lang w:val="en-US" w:eastAsia="zh-CN"/>
        </w:rPr>
      </w:pPr>
      <w:r w:rsidRPr="00503521">
        <w:rPr>
          <w:lang w:eastAsia="zh-CN"/>
        </w:rPr>
        <w:t xml:space="preserve">Editor's note2: If reused, </w:t>
      </w:r>
      <w:r w:rsidRPr="00503521">
        <w:rPr>
          <w:rFonts w:hint="eastAsia"/>
          <w:lang w:val="en-US" w:eastAsia="zh-CN"/>
        </w:rPr>
        <w:t>just say to reuse the existing 2Tx MSD requirements</w:t>
      </w:r>
      <w:r w:rsidRPr="00503521">
        <w:rPr>
          <w:lang w:val="en-US" w:eastAsia="zh-CN"/>
        </w:rPr>
        <w:t xml:space="preserve"> for MSD type harmonic mixing, or cross band leakage or IMD</w:t>
      </w:r>
      <w:r w:rsidRPr="00503521">
        <w:rPr>
          <w:rFonts w:hint="eastAsia"/>
          <w:lang w:val="en-US" w:eastAsia="zh-CN"/>
        </w:rPr>
        <w:t>.</w:t>
      </w:r>
    </w:p>
    <w:p w14:paraId="50B75002" w14:textId="77777777" w:rsidR="00016F6C" w:rsidRPr="00503521" w:rsidRDefault="00016F6C" w:rsidP="00132004">
      <w:pPr>
        <w:pStyle w:val="NO"/>
        <w:rPr>
          <w:b/>
          <w:lang w:eastAsia="zh-CN"/>
        </w:rPr>
      </w:pPr>
      <w:r w:rsidRPr="00503521">
        <w:rPr>
          <w:rFonts w:hint="eastAsia"/>
          <w:lang w:eastAsia="zh-CN"/>
        </w:rPr>
        <w:lastRenderedPageBreak/>
        <w:t>E</w:t>
      </w:r>
      <w:r w:rsidRPr="00503521">
        <w:rPr>
          <w:lang w:eastAsia="zh-CN"/>
        </w:rPr>
        <w:t>d</w:t>
      </w:r>
      <w:r w:rsidRPr="00503521">
        <w:rPr>
          <w:rFonts w:hint="eastAsia"/>
          <w:lang w:eastAsia="zh-CN"/>
        </w:rPr>
        <w:t>i</w:t>
      </w:r>
      <w:r w:rsidRPr="00503521">
        <w:rPr>
          <w:lang w:eastAsia="zh-CN"/>
        </w:rPr>
        <w:t xml:space="preserve">tor’s note3: If MSD is newly specified, </w:t>
      </w:r>
      <w:r w:rsidR="0033087B" w:rsidRPr="00503521">
        <w:rPr>
          <w:lang w:eastAsia="zh-CN"/>
        </w:rPr>
        <w:t>i</w:t>
      </w:r>
      <w:r w:rsidRPr="00503521">
        <w:rPr>
          <w:lang w:eastAsia="zh-CN"/>
        </w:rPr>
        <w:t>t would be useful to give some key parameters as reference.</w:t>
      </w:r>
    </w:p>
    <w:p w14:paraId="23854BC6" w14:textId="77777777" w:rsidR="006F717E" w:rsidRPr="00503521" w:rsidRDefault="006F717E" w:rsidP="006F717E">
      <w:pPr>
        <w:pStyle w:val="Heading4"/>
      </w:pPr>
      <w:bookmarkStart w:id="485" w:name="_Toc170058640"/>
      <w:bookmarkStart w:id="486" w:name="_Toc170059046"/>
      <w:r w:rsidRPr="00503521">
        <w:t>6.x.4.1</w:t>
      </w:r>
      <w:r w:rsidRPr="00503521">
        <w:tab/>
        <w:t>REFSENS requirements for total power class 2</w:t>
      </w:r>
      <w:bookmarkEnd w:id="485"/>
      <w:bookmarkEnd w:id="486"/>
    </w:p>
    <w:p w14:paraId="4BB8A5BF" w14:textId="77777777" w:rsidR="006F717E" w:rsidRPr="00503521" w:rsidRDefault="006F717E" w:rsidP="006F717E"/>
    <w:p w14:paraId="05BB80C8" w14:textId="77777777" w:rsidR="001B5B4D" w:rsidRPr="00503521" w:rsidRDefault="001B5B4D"/>
    <w:p w14:paraId="05483DD2" w14:textId="77777777" w:rsidR="00B23892" w:rsidRPr="00503521" w:rsidRDefault="008A0722" w:rsidP="00B23892">
      <w:pPr>
        <w:pStyle w:val="Heading2"/>
      </w:pPr>
      <w:bookmarkStart w:id="487" w:name="_Toc168040486"/>
      <w:bookmarkStart w:id="488" w:name="_Toc168040553"/>
      <w:bookmarkStart w:id="489" w:name="_Toc168040591"/>
      <w:bookmarkStart w:id="490" w:name="_Toc169988873"/>
      <w:bookmarkStart w:id="491" w:name="_Toc170058641"/>
      <w:bookmarkStart w:id="492" w:name="_Toc170059047"/>
      <w:r w:rsidRPr="00503521">
        <w:t>6</w:t>
      </w:r>
      <w:r w:rsidR="00B23892" w:rsidRPr="00503521">
        <w:rPr>
          <w:rFonts w:hint="eastAsia"/>
        </w:rPr>
        <w:t>.1</w:t>
      </w:r>
      <w:r w:rsidR="00B23892" w:rsidRPr="00503521">
        <w:tab/>
        <w:t>DC_7A_n78A</w:t>
      </w:r>
      <w:bookmarkEnd w:id="487"/>
      <w:bookmarkEnd w:id="488"/>
      <w:bookmarkEnd w:id="489"/>
      <w:bookmarkEnd w:id="490"/>
      <w:bookmarkEnd w:id="491"/>
      <w:bookmarkEnd w:id="492"/>
    </w:p>
    <w:p w14:paraId="3F784781" w14:textId="77777777" w:rsidR="00D43B2F" w:rsidRPr="00503521" w:rsidRDefault="00D43B2F" w:rsidP="00AF688F">
      <w:pPr>
        <w:pStyle w:val="Heading3"/>
        <w:rPr>
          <w:rFonts w:eastAsia="DengXian"/>
        </w:rPr>
      </w:pPr>
      <w:bookmarkStart w:id="493" w:name="_Toc170058642"/>
      <w:bookmarkStart w:id="494" w:name="_Toc170059048"/>
      <w:r w:rsidRPr="00503521">
        <w:rPr>
          <w:rFonts w:eastAsia="DengXian"/>
        </w:rPr>
        <w:t>6.1.1</w:t>
      </w:r>
      <w:r w:rsidRPr="00503521">
        <w:rPr>
          <w:rFonts w:eastAsia="DengXian"/>
        </w:rPr>
        <w:tab/>
        <w:t>Operating bands for EN-DC</w:t>
      </w:r>
      <w:bookmarkEnd w:id="493"/>
      <w:bookmarkEnd w:id="494"/>
    </w:p>
    <w:p w14:paraId="045BEBC5" w14:textId="77777777" w:rsidR="00D43B2F" w:rsidRPr="00503521" w:rsidRDefault="00D43B2F" w:rsidP="00AF688F">
      <w:pPr>
        <w:pStyle w:val="TH"/>
        <w:rPr>
          <w:rFonts w:eastAsia="DengXian"/>
        </w:rPr>
      </w:pPr>
      <w:r w:rsidRPr="00503521">
        <w:rPr>
          <w:rFonts w:eastAsia="DengXian"/>
        </w:rPr>
        <w:t>Table 6.1.1-1:  EN-DC band combination of band 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20F7766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5570981E" w14:textId="77777777" w:rsidR="00D43B2F" w:rsidRPr="00503521" w:rsidRDefault="00D43B2F" w:rsidP="00D43B2F">
            <w:pPr>
              <w:keepNext/>
              <w:keepLines/>
              <w:spacing w:after="0"/>
              <w:jc w:val="center"/>
              <w:rPr>
                <w:rFonts w:ascii="Arial" w:eastAsia="DengXian" w:hAnsi="Arial" w:cs="Arial"/>
                <w:b/>
                <w:sz w:val="18"/>
                <w:szCs w:val="18"/>
              </w:rPr>
            </w:pPr>
            <w:r w:rsidRPr="00503521">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5B888F8A" w14:textId="77777777" w:rsidR="00D43B2F" w:rsidRPr="00503521" w:rsidRDefault="00D43B2F" w:rsidP="00D43B2F">
            <w:pPr>
              <w:keepNext/>
              <w:keepLines/>
              <w:spacing w:after="0"/>
              <w:jc w:val="center"/>
              <w:rPr>
                <w:rFonts w:ascii="Arial" w:eastAsia="DengXian" w:hAnsi="Arial" w:cs="Arial"/>
                <w:b/>
                <w:sz w:val="18"/>
                <w:szCs w:val="18"/>
              </w:rPr>
            </w:pPr>
            <w:r w:rsidRPr="00503521">
              <w:rPr>
                <w:rFonts w:ascii="Arial" w:eastAsia="DengXian" w:hAnsi="Arial" w:cs="Arial"/>
                <w:b/>
                <w:sz w:val="18"/>
                <w:szCs w:val="18"/>
              </w:rPr>
              <w:t>Bands</w:t>
            </w:r>
          </w:p>
        </w:tc>
      </w:tr>
      <w:tr w:rsidR="00D43B2F" w:rsidRPr="00503521" w14:paraId="11210E19"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50861C04" w14:textId="77777777" w:rsidR="00D43B2F" w:rsidRPr="00503521" w:rsidRDefault="00D43B2F" w:rsidP="00D43B2F">
            <w:pPr>
              <w:keepNext/>
              <w:keepLines/>
              <w:spacing w:after="0"/>
              <w:jc w:val="center"/>
              <w:rPr>
                <w:rFonts w:ascii="Arial" w:eastAsia="DengXian" w:hAnsi="Arial" w:cs="Arial"/>
                <w:sz w:val="18"/>
                <w:szCs w:val="18"/>
                <w:lang w:val="en-US" w:eastAsia="zh-CN"/>
              </w:rPr>
            </w:pPr>
            <w:r w:rsidRPr="00503521">
              <w:rPr>
                <w:rFonts w:ascii="Arial" w:eastAsia="Intel Clear" w:hAnsi="Arial" w:cs="Arial"/>
                <w:sz w:val="18"/>
                <w:szCs w:val="18"/>
              </w:rPr>
              <w:t>DC_7A_n78A</w:t>
            </w:r>
          </w:p>
        </w:tc>
        <w:tc>
          <w:tcPr>
            <w:tcW w:w="2552" w:type="dxa"/>
            <w:tcBorders>
              <w:top w:val="single" w:sz="4" w:space="0" w:color="auto"/>
              <w:left w:val="single" w:sz="4" w:space="0" w:color="auto"/>
              <w:bottom w:val="single" w:sz="4" w:space="0" w:color="auto"/>
              <w:right w:val="single" w:sz="4" w:space="0" w:color="auto"/>
            </w:tcBorders>
          </w:tcPr>
          <w:p w14:paraId="43EDB40C" w14:textId="77777777" w:rsidR="00D43B2F" w:rsidRPr="00503521" w:rsidRDefault="00D43B2F" w:rsidP="00D43B2F">
            <w:pPr>
              <w:keepNext/>
              <w:keepLines/>
              <w:spacing w:after="0"/>
              <w:jc w:val="center"/>
              <w:rPr>
                <w:rFonts w:ascii="Arial" w:eastAsia="DengXian" w:hAnsi="Arial" w:cs="Arial"/>
                <w:sz w:val="18"/>
                <w:szCs w:val="18"/>
                <w:lang w:val="en-US" w:eastAsia="zh-CN"/>
              </w:rPr>
            </w:pPr>
            <w:r w:rsidRPr="00503521">
              <w:rPr>
                <w:rFonts w:ascii="Arial" w:eastAsia="Intel Clear" w:hAnsi="Arial" w:cs="Arial"/>
                <w:sz w:val="18"/>
                <w:szCs w:val="18"/>
              </w:rPr>
              <w:t>7, n78</w:t>
            </w:r>
          </w:p>
        </w:tc>
      </w:tr>
    </w:tbl>
    <w:p w14:paraId="3C26917A" w14:textId="77777777" w:rsidR="00D43B2F" w:rsidRPr="00503521" w:rsidRDefault="00D43B2F" w:rsidP="00130438">
      <w:pPr>
        <w:rPr>
          <w:rFonts w:eastAsia="DengXian"/>
          <w:lang w:eastAsia="zh-CN"/>
        </w:rPr>
      </w:pPr>
    </w:p>
    <w:p w14:paraId="2EA7B83C" w14:textId="77777777" w:rsidR="00D43B2F" w:rsidRPr="00503521" w:rsidRDefault="00D43B2F" w:rsidP="00130438">
      <w:pPr>
        <w:pStyle w:val="Heading3"/>
        <w:rPr>
          <w:rFonts w:eastAsia="DengXian"/>
        </w:rPr>
      </w:pPr>
      <w:bookmarkStart w:id="495" w:name="_Toc170058643"/>
      <w:bookmarkStart w:id="496" w:name="_Toc170059049"/>
      <w:r w:rsidRPr="00503521">
        <w:rPr>
          <w:rFonts w:eastAsia="DengXian"/>
        </w:rPr>
        <w:t>6.1.2</w:t>
      </w:r>
      <w:r w:rsidRPr="00503521">
        <w:rPr>
          <w:rFonts w:eastAsia="DengXian"/>
        </w:rPr>
        <w:tab/>
        <w:t>Maximum output power for inter-band EN-DC</w:t>
      </w:r>
      <w:bookmarkEnd w:id="495"/>
      <w:bookmarkEnd w:id="496"/>
    </w:p>
    <w:p w14:paraId="73539123" w14:textId="77777777" w:rsidR="00D43B2F" w:rsidRPr="00503521" w:rsidRDefault="00D43B2F" w:rsidP="00130438">
      <w:pPr>
        <w:pStyle w:val="TH"/>
        <w:rPr>
          <w:rFonts w:eastAsia="DengXian"/>
        </w:rPr>
      </w:pPr>
      <w:r w:rsidRPr="00503521">
        <w:rPr>
          <w:rFonts w:eastAsia="DengXian"/>
        </w:rPr>
        <w:t>Table 6.1.2-1: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2D3088FF" w14:textId="77777777" w:rsidTr="00326A6F">
        <w:trPr>
          <w:trHeight w:val="187"/>
          <w:tblHeader/>
          <w:jc w:val="center"/>
        </w:trPr>
        <w:tc>
          <w:tcPr>
            <w:tcW w:w="3440" w:type="dxa"/>
            <w:shd w:val="clear" w:color="auto" w:fill="D9D9D9"/>
          </w:tcPr>
          <w:p w14:paraId="67F3E685" w14:textId="77777777" w:rsidR="00D43B2F" w:rsidRPr="00503521" w:rsidRDefault="00D43B2F" w:rsidP="00D43B2F">
            <w:pPr>
              <w:keepNext/>
              <w:keepLines/>
              <w:spacing w:after="0"/>
              <w:jc w:val="center"/>
              <w:rPr>
                <w:rFonts w:ascii="Arial" w:eastAsia="DengXian" w:hAnsi="Arial" w:cs="Arial"/>
                <w:b/>
                <w:sz w:val="18"/>
              </w:rPr>
            </w:pPr>
            <w:r w:rsidRPr="00503521">
              <w:rPr>
                <w:rFonts w:ascii="Arial" w:eastAsia="DengXian" w:hAnsi="Arial" w:cs="Arial"/>
                <w:b/>
                <w:sz w:val="18"/>
              </w:rPr>
              <w:t>EN-DC configuration</w:t>
            </w:r>
          </w:p>
        </w:tc>
        <w:tc>
          <w:tcPr>
            <w:tcW w:w="1578" w:type="dxa"/>
            <w:shd w:val="clear" w:color="auto" w:fill="D9D9D9"/>
          </w:tcPr>
          <w:p w14:paraId="12DF716F" w14:textId="77777777" w:rsidR="00D43B2F" w:rsidRPr="00503521" w:rsidRDefault="00D43B2F" w:rsidP="00D43B2F">
            <w:pPr>
              <w:keepNext/>
              <w:keepLines/>
              <w:spacing w:after="0"/>
              <w:jc w:val="center"/>
              <w:rPr>
                <w:rFonts w:ascii="Arial" w:eastAsia="DengXian" w:hAnsi="Arial" w:cs="Arial"/>
                <w:b/>
                <w:sz w:val="18"/>
              </w:rPr>
            </w:pPr>
            <w:r w:rsidRPr="00503521">
              <w:rPr>
                <w:rFonts w:ascii="Arial" w:eastAsia="DengXian" w:hAnsi="Arial" w:cs="Arial"/>
                <w:b/>
                <w:sz w:val="18"/>
              </w:rPr>
              <w:t xml:space="preserve">Power class </w:t>
            </w:r>
            <w:r w:rsidRPr="00503521">
              <w:rPr>
                <w:rFonts w:ascii="Arial" w:eastAsia="DengXian" w:hAnsi="Arial" w:cs="Arial"/>
                <w:b/>
                <w:sz w:val="18"/>
                <w:lang w:eastAsia="zh-CN"/>
              </w:rPr>
              <w:t>2</w:t>
            </w:r>
          </w:p>
          <w:p w14:paraId="210F5F21" w14:textId="77777777" w:rsidR="00D43B2F" w:rsidRPr="00503521" w:rsidRDefault="00D43B2F" w:rsidP="00D43B2F">
            <w:pPr>
              <w:keepNext/>
              <w:keepLines/>
              <w:spacing w:after="0"/>
              <w:jc w:val="center"/>
              <w:rPr>
                <w:rFonts w:ascii="Arial" w:eastAsia="DengXian" w:hAnsi="Arial" w:cs="Arial"/>
                <w:b/>
                <w:sz w:val="18"/>
              </w:rPr>
            </w:pPr>
            <w:r w:rsidRPr="00503521">
              <w:rPr>
                <w:rFonts w:ascii="Arial" w:eastAsia="DengXian" w:hAnsi="Arial" w:cs="Arial"/>
                <w:b/>
                <w:sz w:val="18"/>
              </w:rPr>
              <w:t>(dBm)</w:t>
            </w:r>
          </w:p>
        </w:tc>
        <w:tc>
          <w:tcPr>
            <w:tcW w:w="1481" w:type="dxa"/>
            <w:shd w:val="clear" w:color="auto" w:fill="D9D9D9"/>
          </w:tcPr>
          <w:p w14:paraId="65C14A7B" w14:textId="77777777" w:rsidR="00D43B2F" w:rsidRPr="00503521" w:rsidRDefault="00D43B2F" w:rsidP="00D43B2F">
            <w:pPr>
              <w:keepNext/>
              <w:keepLines/>
              <w:spacing w:after="0"/>
              <w:jc w:val="center"/>
              <w:rPr>
                <w:rFonts w:ascii="Arial" w:eastAsia="DengXian" w:hAnsi="Arial" w:cs="Arial"/>
                <w:b/>
                <w:sz w:val="18"/>
              </w:rPr>
            </w:pPr>
            <w:r w:rsidRPr="00503521">
              <w:rPr>
                <w:rFonts w:ascii="Arial" w:eastAsia="DengXian" w:hAnsi="Arial" w:cs="Arial"/>
                <w:b/>
                <w:sz w:val="18"/>
              </w:rPr>
              <w:t>Tolerance</w:t>
            </w:r>
          </w:p>
          <w:p w14:paraId="43533430" w14:textId="77777777" w:rsidR="00D43B2F" w:rsidRPr="00503521" w:rsidRDefault="00D43B2F" w:rsidP="00D43B2F">
            <w:pPr>
              <w:keepNext/>
              <w:keepLines/>
              <w:spacing w:after="0"/>
              <w:jc w:val="center"/>
              <w:rPr>
                <w:rFonts w:ascii="Arial" w:eastAsia="DengXian" w:hAnsi="Arial" w:cs="Arial"/>
                <w:b/>
                <w:sz w:val="18"/>
              </w:rPr>
            </w:pPr>
            <w:r w:rsidRPr="00503521">
              <w:rPr>
                <w:rFonts w:ascii="Arial" w:eastAsia="DengXian" w:hAnsi="Arial" w:cs="Arial"/>
                <w:b/>
                <w:sz w:val="18"/>
              </w:rPr>
              <w:t>(dB)</w:t>
            </w:r>
          </w:p>
        </w:tc>
        <w:tc>
          <w:tcPr>
            <w:tcW w:w="1688" w:type="dxa"/>
            <w:shd w:val="clear" w:color="auto" w:fill="D9D9D9"/>
          </w:tcPr>
          <w:p w14:paraId="6A05F7AB" w14:textId="77777777" w:rsidR="00D43B2F" w:rsidRPr="00503521" w:rsidRDefault="00D43B2F" w:rsidP="00D43B2F">
            <w:pPr>
              <w:keepNext/>
              <w:keepLines/>
              <w:spacing w:after="0"/>
              <w:jc w:val="center"/>
              <w:rPr>
                <w:rFonts w:ascii="Arial" w:eastAsia="DengXian" w:hAnsi="Arial" w:cs="Arial"/>
                <w:b/>
                <w:sz w:val="18"/>
              </w:rPr>
            </w:pPr>
            <w:r w:rsidRPr="00503521">
              <w:rPr>
                <w:rFonts w:ascii="Arial" w:eastAsia="DengXian" w:hAnsi="Arial" w:cs="Arial"/>
                <w:b/>
                <w:sz w:val="18"/>
              </w:rPr>
              <w:t>Power class 3</w:t>
            </w:r>
          </w:p>
          <w:p w14:paraId="01FB39FC" w14:textId="77777777" w:rsidR="00D43B2F" w:rsidRPr="00503521" w:rsidRDefault="00D43B2F" w:rsidP="00D43B2F">
            <w:pPr>
              <w:keepNext/>
              <w:keepLines/>
              <w:spacing w:after="0"/>
              <w:jc w:val="center"/>
              <w:rPr>
                <w:rFonts w:ascii="Arial" w:eastAsia="DengXian" w:hAnsi="Arial" w:cs="Arial"/>
                <w:b/>
                <w:sz w:val="18"/>
              </w:rPr>
            </w:pPr>
            <w:r w:rsidRPr="00503521">
              <w:rPr>
                <w:rFonts w:ascii="Arial" w:eastAsia="DengXian" w:hAnsi="Arial" w:cs="Arial"/>
                <w:b/>
                <w:sz w:val="18"/>
              </w:rPr>
              <w:t>(dBm)</w:t>
            </w:r>
          </w:p>
        </w:tc>
        <w:tc>
          <w:tcPr>
            <w:tcW w:w="1852" w:type="dxa"/>
            <w:shd w:val="clear" w:color="auto" w:fill="D9D9D9"/>
          </w:tcPr>
          <w:p w14:paraId="1DEC2A60" w14:textId="77777777" w:rsidR="00D43B2F" w:rsidRPr="00503521" w:rsidRDefault="00D43B2F" w:rsidP="00D43B2F">
            <w:pPr>
              <w:keepNext/>
              <w:keepLines/>
              <w:spacing w:after="0"/>
              <w:jc w:val="center"/>
              <w:rPr>
                <w:rFonts w:ascii="Arial" w:eastAsia="DengXian" w:hAnsi="Arial" w:cs="Arial"/>
                <w:b/>
                <w:sz w:val="18"/>
              </w:rPr>
            </w:pPr>
            <w:r w:rsidRPr="00503521">
              <w:rPr>
                <w:rFonts w:ascii="Arial" w:eastAsia="DengXian" w:hAnsi="Arial" w:cs="Arial"/>
                <w:b/>
                <w:sz w:val="18"/>
              </w:rPr>
              <w:t>Tolerance</w:t>
            </w:r>
          </w:p>
          <w:p w14:paraId="082276B4" w14:textId="77777777" w:rsidR="00D43B2F" w:rsidRPr="00503521" w:rsidRDefault="00D43B2F" w:rsidP="00D43B2F">
            <w:pPr>
              <w:keepNext/>
              <w:keepLines/>
              <w:spacing w:after="0"/>
              <w:jc w:val="center"/>
              <w:rPr>
                <w:rFonts w:ascii="Arial" w:eastAsia="DengXian" w:hAnsi="Arial" w:cs="Arial"/>
                <w:b/>
                <w:sz w:val="18"/>
              </w:rPr>
            </w:pPr>
            <w:r w:rsidRPr="00503521">
              <w:rPr>
                <w:rFonts w:ascii="Arial" w:eastAsia="DengXian" w:hAnsi="Arial" w:cs="Arial"/>
                <w:b/>
                <w:sz w:val="18"/>
              </w:rPr>
              <w:t>(dB)</w:t>
            </w:r>
          </w:p>
        </w:tc>
      </w:tr>
      <w:tr w:rsidR="00503521" w:rsidRPr="00503521" w14:paraId="0EB43412" w14:textId="77777777" w:rsidTr="00326A6F">
        <w:trPr>
          <w:trHeight w:val="187"/>
          <w:jc w:val="center"/>
        </w:trPr>
        <w:tc>
          <w:tcPr>
            <w:tcW w:w="3440" w:type="dxa"/>
          </w:tcPr>
          <w:p w14:paraId="3A045B8E" w14:textId="77777777" w:rsidR="00D43B2F" w:rsidRPr="00503521" w:rsidRDefault="00D43B2F" w:rsidP="00D43B2F">
            <w:pPr>
              <w:keepNext/>
              <w:keepLines/>
              <w:spacing w:after="0"/>
              <w:jc w:val="center"/>
              <w:rPr>
                <w:rFonts w:ascii="Arial" w:eastAsia="DengXian" w:hAnsi="Arial" w:cs="Arial"/>
                <w:sz w:val="18"/>
              </w:rPr>
            </w:pPr>
            <w:r w:rsidRPr="00503521">
              <w:rPr>
                <w:rFonts w:ascii="Arial" w:eastAsia="DengXian" w:hAnsi="Arial" w:cs="Arial"/>
                <w:sz w:val="18"/>
              </w:rPr>
              <w:t>DC_7A_n78A</w:t>
            </w:r>
            <w:r w:rsidRPr="00503521">
              <w:rPr>
                <w:rFonts w:ascii="Arial" w:eastAsia="DengXian" w:hAnsi="Arial" w:cs="Arial"/>
                <w:sz w:val="18"/>
                <w:vertAlign w:val="superscript"/>
              </w:rPr>
              <w:t>5,6</w:t>
            </w:r>
          </w:p>
        </w:tc>
        <w:tc>
          <w:tcPr>
            <w:tcW w:w="1578" w:type="dxa"/>
          </w:tcPr>
          <w:p w14:paraId="543923E9" w14:textId="77777777" w:rsidR="00D43B2F" w:rsidRPr="00503521" w:rsidRDefault="00D43B2F" w:rsidP="00D43B2F">
            <w:pPr>
              <w:keepNext/>
              <w:keepLines/>
              <w:spacing w:after="0"/>
              <w:jc w:val="center"/>
              <w:rPr>
                <w:rFonts w:ascii="Arial" w:eastAsia="DengXian" w:hAnsi="Arial" w:cs="Arial"/>
                <w:sz w:val="18"/>
              </w:rPr>
            </w:pPr>
            <w:r w:rsidRPr="00503521">
              <w:rPr>
                <w:rFonts w:ascii="Arial" w:eastAsia="DengXian" w:hAnsi="Arial" w:cs="Arial"/>
                <w:sz w:val="18"/>
              </w:rPr>
              <w:t>26</w:t>
            </w:r>
          </w:p>
        </w:tc>
        <w:tc>
          <w:tcPr>
            <w:tcW w:w="1481" w:type="dxa"/>
          </w:tcPr>
          <w:p w14:paraId="2F238CDE" w14:textId="77777777" w:rsidR="00D43B2F" w:rsidRPr="00503521" w:rsidRDefault="00D43B2F" w:rsidP="00D43B2F">
            <w:pPr>
              <w:keepNext/>
              <w:keepLines/>
              <w:spacing w:after="0"/>
              <w:jc w:val="center"/>
              <w:rPr>
                <w:rFonts w:ascii="Arial" w:eastAsia="DengXian" w:hAnsi="Arial" w:cs="Arial"/>
                <w:sz w:val="18"/>
              </w:rPr>
            </w:pPr>
            <w:r w:rsidRPr="00503521">
              <w:rPr>
                <w:rFonts w:ascii="Arial" w:eastAsia="DengXian" w:hAnsi="Arial" w:cs="Arial"/>
                <w:sz w:val="18"/>
              </w:rPr>
              <w:t>+2/-3</w:t>
            </w:r>
          </w:p>
        </w:tc>
        <w:tc>
          <w:tcPr>
            <w:tcW w:w="1688" w:type="dxa"/>
          </w:tcPr>
          <w:p w14:paraId="01DFF7B8" w14:textId="77777777" w:rsidR="00D43B2F" w:rsidRPr="00503521" w:rsidRDefault="00D43B2F" w:rsidP="00D43B2F">
            <w:pPr>
              <w:keepNext/>
              <w:keepLines/>
              <w:spacing w:after="0"/>
              <w:jc w:val="center"/>
              <w:rPr>
                <w:rFonts w:ascii="Arial" w:eastAsia="DengXian" w:hAnsi="Arial" w:cs="Arial"/>
                <w:sz w:val="18"/>
              </w:rPr>
            </w:pPr>
            <w:r w:rsidRPr="00503521">
              <w:rPr>
                <w:rFonts w:ascii="Arial" w:eastAsia="DengXian" w:hAnsi="Arial" w:cs="Arial"/>
                <w:sz w:val="18"/>
              </w:rPr>
              <w:t>23</w:t>
            </w:r>
          </w:p>
        </w:tc>
        <w:tc>
          <w:tcPr>
            <w:tcW w:w="1852" w:type="dxa"/>
          </w:tcPr>
          <w:p w14:paraId="082F03DF" w14:textId="77777777" w:rsidR="00D43B2F" w:rsidRPr="00503521" w:rsidRDefault="00D43B2F" w:rsidP="00D43B2F">
            <w:pPr>
              <w:keepNext/>
              <w:keepLines/>
              <w:spacing w:after="0"/>
              <w:jc w:val="center"/>
              <w:rPr>
                <w:rFonts w:ascii="Arial" w:eastAsia="DengXian" w:hAnsi="Arial" w:cs="Arial"/>
                <w:sz w:val="18"/>
              </w:rPr>
            </w:pPr>
            <w:r w:rsidRPr="00503521">
              <w:rPr>
                <w:rFonts w:ascii="Arial" w:eastAsia="DengXian" w:hAnsi="Arial" w:cs="Arial"/>
                <w:sz w:val="18"/>
              </w:rPr>
              <w:t>+2/-3</w:t>
            </w:r>
          </w:p>
        </w:tc>
      </w:tr>
      <w:tr w:rsidR="00D43B2F" w:rsidRPr="00503521" w14:paraId="18F9B904" w14:textId="77777777" w:rsidTr="00326A6F">
        <w:trPr>
          <w:trHeight w:val="187"/>
          <w:jc w:val="center"/>
        </w:trPr>
        <w:tc>
          <w:tcPr>
            <w:tcW w:w="10039" w:type="dxa"/>
            <w:gridSpan w:val="5"/>
          </w:tcPr>
          <w:p w14:paraId="323E4789" w14:textId="77777777" w:rsidR="00D43B2F" w:rsidRPr="00503521" w:rsidRDefault="00D43B2F" w:rsidP="00D43B2F">
            <w:pPr>
              <w:keepNext/>
              <w:keepLines/>
              <w:spacing w:after="0"/>
              <w:ind w:left="851" w:hanging="851"/>
              <w:rPr>
                <w:rFonts w:ascii="Arial" w:eastAsia="DengXian" w:hAnsi="Arial" w:cs="Arial"/>
                <w:sz w:val="18"/>
              </w:rPr>
            </w:pPr>
            <w:r w:rsidRPr="00503521">
              <w:rPr>
                <w:rFonts w:ascii="Arial" w:eastAsia="DengXian" w:hAnsi="Arial" w:cs="Arial"/>
                <w:sz w:val="18"/>
              </w:rPr>
              <w:t>NOTE 1:</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1A4B156C" w14:textId="77777777" w:rsidR="00D43B2F" w:rsidRPr="00503521" w:rsidRDefault="00D43B2F" w:rsidP="00D43B2F">
            <w:pPr>
              <w:keepNext/>
              <w:keepLines/>
              <w:spacing w:after="0"/>
              <w:ind w:left="851" w:hanging="851"/>
              <w:rPr>
                <w:rFonts w:ascii="Arial" w:eastAsia="DengXian" w:hAnsi="Arial" w:cs="Arial"/>
                <w:sz w:val="18"/>
              </w:rPr>
            </w:pPr>
            <w:r w:rsidRPr="00503521">
              <w:rPr>
                <w:rFonts w:ascii="Arial" w:eastAsia="DengXian" w:hAnsi="Arial" w:cs="Arial"/>
                <w:sz w:val="18"/>
              </w:rPr>
              <w:t>NOTE 2:</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4D81865F" w14:textId="77777777" w:rsidR="00D43B2F" w:rsidRPr="00503521" w:rsidRDefault="00D43B2F" w:rsidP="00D43B2F">
            <w:pPr>
              <w:keepNext/>
              <w:keepLines/>
              <w:spacing w:after="0"/>
              <w:ind w:left="851" w:hanging="851"/>
              <w:rPr>
                <w:rFonts w:ascii="Arial" w:eastAsia="DengXian" w:hAnsi="Arial" w:cs="Arial"/>
                <w:sz w:val="18"/>
              </w:rPr>
            </w:pPr>
            <w:r w:rsidRPr="00503521">
              <w:rPr>
                <w:rFonts w:ascii="Arial" w:eastAsia="DengXian" w:hAnsi="Arial" w:cs="Arial"/>
                <w:sz w:val="18"/>
              </w:rPr>
              <w:t>NOTE 3:</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7D0CBA32" w14:textId="77777777" w:rsidR="00D43B2F" w:rsidRPr="00503521" w:rsidRDefault="00D43B2F" w:rsidP="00D43B2F">
            <w:pPr>
              <w:keepNext/>
              <w:keepLines/>
              <w:spacing w:after="0"/>
              <w:ind w:left="851" w:hanging="851"/>
              <w:rPr>
                <w:rFonts w:ascii="Arial" w:eastAsia="DengXian" w:hAnsi="Arial" w:cs="Arial"/>
                <w:sz w:val="18"/>
              </w:rPr>
            </w:pPr>
            <w:r w:rsidRPr="00503521">
              <w:rPr>
                <w:rFonts w:ascii="Arial" w:eastAsia="DengXian" w:hAnsi="Arial" w:cs="Arial"/>
                <w:sz w:val="18"/>
              </w:rPr>
              <w:t>NOTE 4:</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6C5003DA" w14:textId="77777777" w:rsidR="00D43B2F" w:rsidRPr="00503521" w:rsidRDefault="00D43B2F" w:rsidP="00D43B2F">
            <w:pPr>
              <w:keepNext/>
              <w:keepLines/>
              <w:spacing w:after="0"/>
              <w:ind w:left="851" w:hanging="851"/>
              <w:rPr>
                <w:rFonts w:ascii="Arial" w:eastAsia="DengXian" w:hAnsi="Arial" w:cs="Arial"/>
                <w:sz w:val="18"/>
                <w:lang w:eastAsia="zh-CN"/>
              </w:rPr>
            </w:pPr>
            <w:r w:rsidRPr="00503521">
              <w:rPr>
                <w:rFonts w:ascii="Arial" w:eastAsia="DengXian" w:hAnsi="Arial" w:cs="Arial"/>
                <w:sz w:val="18"/>
              </w:rPr>
              <w:t>NOTE 5</w:t>
            </w:r>
            <w:r w:rsidRPr="00503521">
              <w:rPr>
                <w:rFonts w:ascii="Arial" w:eastAsia="DengXian" w:hAnsi="Arial" w:cs="Arial"/>
                <w:sz w:val="18"/>
                <w:lang w:eastAsia="zh-CN"/>
              </w:rPr>
              <w:t>:</w:t>
            </w:r>
            <w:r w:rsidRPr="00503521">
              <w:rPr>
                <w:rFonts w:ascii="Arial" w:eastAsia="DengXian" w:hAnsi="Arial" w:cs="Arial"/>
                <w:sz w:val="18"/>
              </w:rPr>
              <w:t xml:space="preserve"> </w:t>
            </w:r>
            <w:r w:rsidRPr="00503521">
              <w:rPr>
                <w:rFonts w:ascii="Arial" w:eastAsia="DengXian" w:hAnsi="Arial" w:cs="Arial"/>
                <w:sz w:val="18"/>
              </w:rPr>
              <w:tab/>
            </w:r>
            <w:r w:rsidRPr="00503521">
              <w:rPr>
                <w:rFonts w:ascii="Arial" w:eastAsia="DengXian" w:hAnsi="Arial" w:cs="Arial"/>
                <w:sz w:val="18"/>
                <w:lang w:eastAsia="zh-CN"/>
              </w:rPr>
              <w:t>The UE supports PC3 in E-UTRA band, and supports PC2 with UL MIMO in NR band</w:t>
            </w:r>
          </w:p>
          <w:p w14:paraId="54B0AD6B" w14:textId="77777777" w:rsidR="00D43B2F" w:rsidRPr="00503521" w:rsidRDefault="00D43B2F" w:rsidP="00D43B2F">
            <w:pPr>
              <w:keepNext/>
              <w:keepLines/>
              <w:spacing w:after="0"/>
              <w:ind w:left="851" w:hanging="851"/>
              <w:rPr>
                <w:rFonts w:ascii="Arial" w:eastAsia="DengXian" w:hAnsi="Arial" w:cs="Arial"/>
                <w:sz w:val="18"/>
                <w:lang w:eastAsia="zh-CN"/>
              </w:rPr>
            </w:pPr>
            <w:r w:rsidRPr="00503521">
              <w:rPr>
                <w:rFonts w:ascii="Arial" w:eastAsia="DengXian" w:hAnsi="Arial" w:cs="Arial"/>
                <w:sz w:val="18"/>
              </w:rPr>
              <w:t>NOTE 6</w:t>
            </w:r>
            <w:r w:rsidRPr="00503521">
              <w:rPr>
                <w:rFonts w:ascii="Arial" w:eastAsia="DengXian" w:hAnsi="Arial" w:cs="Arial"/>
                <w:sz w:val="18"/>
                <w:lang w:eastAsia="zh-CN"/>
              </w:rPr>
              <w:t>:</w:t>
            </w:r>
            <w:r w:rsidRPr="00503521">
              <w:rPr>
                <w:rFonts w:ascii="Arial" w:eastAsia="DengXian" w:hAnsi="Arial" w:cs="Arial"/>
                <w:sz w:val="18"/>
              </w:rPr>
              <w:t xml:space="preserve"> </w:t>
            </w:r>
            <w:r w:rsidRPr="00503521">
              <w:rPr>
                <w:rFonts w:ascii="Arial" w:eastAsia="DengXian" w:hAnsi="Arial" w:cs="Arial"/>
                <w:sz w:val="18"/>
              </w:rPr>
              <w:tab/>
            </w:r>
            <w:r w:rsidRPr="00503521">
              <w:rPr>
                <w:rFonts w:ascii="Arial" w:eastAsia="DengXian" w:hAnsi="Arial" w:cs="Arial"/>
                <w:sz w:val="18"/>
                <w:lang w:eastAsia="zh-CN"/>
              </w:rPr>
              <w:t>The UE supports PC3 in E-UTRA band, and supports PC3 with UL MIMO in NR band</w:t>
            </w:r>
          </w:p>
        </w:tc>
      </w:tr>
    </w:tbl>
    <w:p w14:paraId="3F3B8B72" w14:textId="77777777" w:rsidR="00D43B2F" w:rsidRPr="00503521" w:rsidRDefault="00D43B2F" w:rsidP="00130438">
      <w:pPr>
        <w:rPr>
          <w:rFonts w:eastAsia="DengXian"/>
        </w:rPr>
      </w:pPr>
    </w:p>
    <w:p w14:paraId="6A6168B5" w14:textId="77777777" w:rsidR="00D43B2F" w:rsidRPr="00503521" w:rsidRDefault="00D43B2F" w:rsidP="00130438">
      <w:pPr>
        <w:pStyle w:val="Heading3"/>
        <w:rPr>
          <w:rFonts w:eastAsia="DengXian"/>
        </w:rPr>
      </w:pPr>
      <w:bookmarkStart w:id="497" w:name="_Toc170058644"/>
      <w:bookmarkStart w:id="498" w:name="_Toc170059050"/>
      <w:r w:rsidRPr="00503521">
        <w:rPr>
          <w:rFonts w:eastAsia="DengXian"/>
        </w:rPr>
        <w:t>6.1.3</w:t>
      </w:r>
      <w:r w:rsidRPr="00503521">
        <w:rPr>
          <w:rFonts w:eastAsia="DengXian"/>
        </w:rPr>
        <w:tab/>
        <w:t>MSD scenario studies</w:t>
      </w:r>
      <w:bookmarkEnd w:id="497"/>
      <w:bookmarkEnd w:id="498"/>
    </w:p>
    <w:p w14:paraId="35FACEDB" w14:textId="77777777" w:rsidR="00D43B2F" w:rsidRPr="00503521" w:rsidRDefault="00D43B2F" w:rsidP="00D43B2F">
      <w:pPr>
        <w:rPr>
          <w:rFonts w:ascii="Arial" w:eastAsia="MS Mincho" w:hAnsi="Arial" w:cs="Arial"/>
          <w:sz w:val="18"/>
          <w:szCs w:val="18"/>
          <w:lang w:eastAsia="zh-CN"/>
        </w:rPr>
      </w:pPr>
      <w:r w:rsidRPr="00503521">
        <w:rPr>
          <w:rFonts w:ascii="Arial" w:eastAsia="MS Mincho" w:hAnsi="Arial" w:cs="Arial"/>
          <w:sz w:val="18"/>
          <w:szCs w:val="18"/>
          <w:lang w:eastAsia="zh-CN"/>
        </w:rPr>
        <w:t xml:space="preserve">Table </w:t>
      </w:r>
      <w:r w:rsidRPr="00503521">
        <w:rPr>
          <w:rFonts w:ascii="Arial" w:eastAsia="MS Mincho" w:hAnsi="Arial" w:cs="Arial"/>
          <w:sz w:val="18"/>
          <w:szCs w:val="18"/>
          <w:lang w:val="en-US" w:eastAsia="zh-CN"/>
        </w:rPr>
        <w:t>6.3.3-1</w:t>
      </w:r>
      <w:r w:rsidRPr="00503521">
        <w:rPr>
          <w:rFonts w:ascii="Arial" w:eastAsia="MS Mincho" w:hAnsi="Arial" w:cs="Arial"/>
          <w:sz w:val="18"/>
          <w:szCs w:val="18"/>
          <w:lang w:eastAsia="zh-CN"/>
        </w:rPr>
        <w:t xml:space="preserve"> summarizes frequency ranges where harmonics mixing occur for </w:t>
      </w:r>
      <w:r w:rsidRPr="00503521">
        <w:rPr>
          <w:rFonts w:ascii="Arial" w:eastAsia="DengXian" w:hAnsi="Arial" w:cs="Arial"/>
          <w:sz w:val="18"/>
          <w:szCs w:val="18"/>
        </w:rPr>
        <w:t>DC_7_n78</w:t>
      </w:r>
    </w:p>
    <w:p w14:paraId="71DE7EFF" w14:textId="77777777" w:rsidR="00D43B2F" w:rsidRPr="00503521" w:rsidRDefault="00D43B2F" w:rsidP="00D43B2F">
      <w:pPr>
        <w:keepNext/>
        <w:keepLines/>
        <w:spacing w:before="60"/>
        <w:jc w:val="center"/>
        <w:rPr>
          <w:rFonts w:ascii="Arial" w:eastAsia="DengXian" w:hAnsi="Arial" w:cs="Arial"/>
          <w:b/>
        </w:rPr>
      </w:pPr>
      <w:r w:rsidRPr="00503521">
        <w:rPr>
          <w:rFonts w:ascii="Arial" w:eastAsia="DengXian" w:hAnsi="Arial" w:cs="Arial"/>
          <w:b/>
        </w:rPr>
        <w:t xml:space="preserve"> Table 6.3.3-1: MSD scenarios for DC_7_n78 with total power class 2</w:t>
      </w:r>
    </w:p>
    <w:tbl>
      <w:tblPr>
        <w:tblW w:w="0" w:type="auto"/>
        <w:tblLook w:val="04A0" w:firstRow="1" w:lastRow="0" w:firstColumn="1" w:lastColumn="0" w:noHBand="0" w:noVBand="1"/>
      </w:tblPr>
      <w:tblGrid>
        <w:gridCol w:w="1706"/>
        <w:gridCol w:w="2668"/>
        <w:gridCol w:w="2362"/>
        <w:gridCol w:w="2281"/>
      </w:tblGrid>
      <w:tr w:rsidR="00503521" w:rsidRPr="00503521" w14:paraId="70CB55B9" w14:textId="77777777" w:rsidTr="00326A6F">
        <w:trPr>
          <w:trHeight w:val="527"/>
        </w:trPr>
        <w:tc>
          <w:tcPr>
            <w:tcW w:w="1706" w:type="dxa"/>
            <w:shd w:val="clear" w:color="auto" w:fill="D9D9D9"/>
          </w:tcPr>
          <w:p w14:paraId="7FBAFBDD" w14:textId="77777777" w:rsidR="00D43B2F" w:rsidRPr="00503521" w:rsidRDefault="00D43B2F" w:rsidP="00D43B2F">
            <w:pPr>
              <w:spacing w:after="0"/>
              <w:rPr>
                <w:rFonts w:ascii="Arial" w:hAnsi="Arial" w:cs="Arial"/>
                <w:b/>
                <w:lang w:eastAsia="zh-CN"/>
              </w:rPr>
            </w:pPr>
          </w:p>
        </w:tc>
        <w:tc>
          <w:tcPr>
            <w:tcW w:w="2668" w:type="dxa"/>
            <w:shd w:val="clear" w:color="auto" w:fill="D9D9D9"/>
          </w:tcPr>
          <w:p w14:paraId="435D379C" w14:textId="77777777" w:rsidR="00D43B2F" w:rsidRPr="00503521" w:rsidRDefault="00D43B2F" w:rsidP="00D43B2F">
            <w:pPr>
              <w:keepNext/>
              <w:keepLines/>
              <w:spacing w:after="0"/>
              <w:jc w:val="center"/>
              <w:rPr>
                <w:rFonts w:ascii="Arial" w:hAnsi="Arial" w:cs="Arial"/>
                <w:b/>
                <w:sz w:val="18"/>
              </w:rPr>
            </w:pPr>
            <w:r w:rsidRPr="00503521">
              <w:rPr>
                <w:rFonts w:ascii="Arial" w:hAnsi="Arial" w:cs="Arial"/>
                <w:b/>
                <w:sz w:val="18"/>
              </w:rPr>
              <w:t>Aggressor Tx band</w:t>
            </w:r>
          </w:p>
        </w:tc>
        <w:tc>
          <w:tcPr>
            <w:tcW w:w="2362" w:type="dxa"/>
            <w:shd w:val="clear" w:color="auto" w:fill="D9D9D9"/>
          </w:tcPr>
          <w:p w14:paraId="6A2B2BEB" w14:textId="77777777" w:rsidR="00D43B2F" w:rsidRPr="00503521" w:rsidRDefault="00D43B2F" w:rsidP="00D43B2F">
            <w:pPr>
              <w:keepNext/>
              <w:keepLines/>
              <w:spacing w:after="0"/>
              <w:jc w:val="center"/>
              <w:rPr>
                <w:rFonts w:ascii="Arial" w:hAnsi="Arial" w:cs="Arial"/>
                <w:b/>
                <w:sz w:val="18"/>
              </w:rPr>
            </w:pPr>
            <w:r w:rsidRPr="00503521">
              <w:rPr>
                <w:rFonts w:ascii="Arial" w:hAnsi="Arial" w:cs="Arial"/>
                <w:b/>
                <w:sz w:val="18"/>
              </w:rPr>
              <w:t>Victim Rx band</w:t>
            </w:r>
          </w:p>
        </w:tc>
        <w:tc>
          <w:tcPr>
            <w:tcW w:w="2281" w:type="dxa"/>
            <w:shd w:val="clear" w:color="auto" w:fill="D9D9D9"/>
          </w:tcPr>
          <w:p w14:paraId="1540C4D1" w14:textId="77777777" w:rsidR="00D43B2F" w:rsidRPr="00503521" w:rsidRDefault="00D43B2F" w:rsidP="00D43B2F">
            <w:pPr>
              <w:keepNext/>
              <w:keepLines/>
              <w:spacing w:after="0"/>
              <w:jc w:val="center"/>
              <w:rPr>
                <w:rFonts w:ascii="Arial" w:hAnsi="Arial" w:cs="Arial"/>
                <w:b/>
                <w:sz w:val="18"/>
              </w:rPr>
            </w:pPr>
            <w:r w:rsidRPr="00503521">
              <w:rPr>
                <w:rFonts w:ascii="Arial" w:hAnsi="Arial" w:cs="Arial"/>
                <w:b/>
                <w:sz w:val="18"/>
              </w:rPr>
              <w:t>Whether 2Tx requirements exists</w:t>
            </w:r>
          </w:p>
        </w:tc>
      </w:tr>
      <w:tr w:rsidR="00503521" w:rsidRPr="00503521" w14:paraId="19A887FF" w14:textId="77777777" w:rsidTr="00326A6F">
        <w:trPr>
          <w:trHeight w:val="242"/>
        </w:trPr>
        <w:tc>
          <w:tcPr>
            <w:tcW w:w="1706" w:type="dxa"/>
          </w:tcPr>
          <w:p w14:paraId="43A48534" w14:textId="77777777" w:rsidR="00D43B2F" w:rsidRPr="00503521" w:rsidRDefault="00D43B2F" w:rsidP="00D43B2F">
            <w:pPr>
              <w:keepNext/>
              <w:keepLines/>
              <w:spacing w:after="0"/>
              <w:jc w:val="center"/>
              <w:rPr>
                <w:rFonts w:ascii="Arial" w:hAnsi="Arial" w:cs="Arial"/>
                <w:b/>
                <w:sz w:val="18"/>
              </w:rPr>
            </w:pPr>
            <w:r w:rsidRPr="00503521">
              <w:rPr>
                <w:rFonts w:ascii="Arial" w:hAnsi="Arial" w:cs="Arial"/>
                <w:b/>
                <w:sz w:val="18"/>
              </w:rPr>
              <w:t>cross band leakage</w:t>
            </w:r>
          </w:p>
        </w:tc>
        <w:tc>
          <w:tcPr>
            <w:tcW w:w="2668" w:type="dxa"/>
          </w:tcPr>
          <w:p w14:paraId="1997046B" w14:textId="77777777" w:rsidR="00D43B2F" w:rsidRPr="00503521" w:rsidRDefault="00D43B2F" w:rsidP="00D43B2F">
            <w:pPr>
              <w:keepNext/>
              <w:keepLines/>
              <w:spacing w:after="0"/>
              <w:jc w:val="center"/>
              <w:rPr>
                <w:rFonts w:ascii="Arial" w:hAnsi="Arial" w:cs="Arial"/>
                <w:sz w:val="18"/>
              </w:rPr>
            </w:pPr>
            <w:r w:rsidRPr="00503521">
              <w:rPr>
                <w:rFonts w:ascii="Arial" w:hAnsi="Arial" w:cs="Arial"/>
                <w:sz w:val="18"/>
              </w:rPr>
              <w:t>n78 UL</w:t>
            </w:r>
          </w:p>
        </w:tc>
        <w:tc>
          <w:tcPr>
            <w:tcW w:w="2362" w:type="dxa"/>
          </w:tcPr>
          <w:p w14:paraId="51913F42" w14:textId="77777777" w:rsidR="00D43B2F" w:rsidRPr="00503521" w:rsidRDefault="00D43B2F" w:rsidP="00D43B2F">
            <w:pPr>
              <w:keepNext/>
              <w:keepLines/>
              <w:spacing w:after="0"/>
              <w:jc w:val="center"/>
              <w:rPr>
                <w:rFonts w:ascii="Arial" w:hAnsi="Arial" w:cs="Arial"/>
                <w:sz w:val="18"/>
              </w:rPr>
            </w:pPr>
            <w:r w:rsidRPr="00503521">
              <w:rPr>
                <w:rFonts w:ascii="Arial" w:hAnsi="Arial" w:cs="Arial"/>
                <w:sz w:val="18"/>
              </w:rPr>
              <w:t>7 DL</w:t>
            </w:r>
          </w:p>
        </w:tc>
        <w:tc>
          <w:tcPr>
            <w:tcW w:w="2281" w:type="dxa"/>
          </w:tcPr>
          <w:p w14:paraId="4C349E45" w14:textId="77777777" w:rsidR="00D43B2F" w:rsidRPr="00503521" w:rsidRDefault="00D43B2F" w:rsidP="00D43B2F">
            <w:pPr>
              <w:keepNext/>
              <w:keepLines/>
              <w:spacing w:after="0"/>
              <w:jc w:val="center"/>
              <w:rPr>
                <w:rFonts w:ascii="Arial" w:hAnsi="Arial" w:cs="Arial"/>
                <w:sz w:val="18"/>
                <w:lang w:val="en-US"/>
              </w:rPr>
            </w:pPr>
            <w:r w:rsidRPr="00503521">
              <w:rPr>
                <w:rFonts w:ascii="Arial" w:hAnsi="Arial" w:cs="Arial"/>
                <w:sz w:val="18"/>
              </w:rPr>
              <w:t>yes</w:t>
            </w:r>
          </w:p>
        </w:tc>
      </w:tr>
    </w:tbl>
    <w:p w14:paraId="71760DB0" w14:textId="77777777" w:rsidR="00D43B2F" w:rsidRPr="00503521" w:rsidRDefault="00D43B2F" w:rsidP="00130438">
      <w:pPr>
        <w:pStyle w:val="Heading3"/>
        <w:rPr>
          <w:rFonts w:eastAsia="DengXian"/>
        </w:rPr>
      </w:pPr>
      <w:bookmarkStart w:id="499" w:name="_Toc170058645"/>
      <w:bookmarkStart w:id="500" w:name="_Toc170059051"/>
      <w:r w:rsidRPr="00503521">
        <w:rPr>
          <w:rFonts w:eastAsia="DengXian"/>
        </w:rPr>
        <w:t>6.1.4</w:t>
      </w:r>
      <w:r w:rsidRPr="00503521">
        <w:rPr>
          <w:rFonts w:eastAsia="DengXian"/>
        </w:rPr>
        <w:tab/>
        <w:t>REFSENS requirements</w:t>
      </w:r>
      <w:bookmarkEnd w:id="499"/>
      <w:bookmarkEnd w:id="500"/>
    </w:p>
    <w:p w14:paraId="58F800C9" w14:textId="77777777" w:rsidR="00D43B2F" w:rsidRPr="00503521" w:rsidRDefault="00D43B2F" w:rsidP="00D43B2F">
      <w:pPr>
        <w:rPr>
          <w:rFonts w:ascii="Arial" w:eastAsia="DengXian" w:hAnsi="Arial" w:cs="Arial"/>
        </w:rPr>
      </w:pPr>
      <w:r w:rsidRPr="00503521">
        <w:rPr>
          <w:rFonts w:ascii="Arial" w:eastAsia="MS Mincho" w:hAnsi="Arial" w:cs="Arial"/>
          <w:lang w:eastAsia="zh-CN"/>
        </w:rPr>
        <w:t>The MSD is already available in Table 7.3B.2.3.4-1a of TS 38.101-3.</w:t>
      </w:r>
    </w:p>
    <w:p w14:paraId="3D4315EE" w14:textId="77777777" w:rsidR="00B23892" w:rsidRPr="00503521" w:rsidRDefault="00B23892"/>
    <w:p w14:paraId="51AD2F6A" w14:textId="77777777" w:rsidR="00B23892" w:rsidRPr="00503521" w:rsidRDefault="009374AD" w:rsidP="00B23892">
      <w:pPr>
        <w:pStyle w:val="Heading2"/>
      </w:pPr>
      <w:bookmarkStart w:id="501" w:name="_Toc168040487"/>
      <w:bookmarkStart w:id="502" w:name="_Toc168040554"/>
      <w:bookmarkStart w:id="503" w:name="_Toc168040592"/>
      <w:bookmarkStart w:id="504" w:name="_Toc169988874"/>
      <w:bookmarkStart w:id="505" w:name="_Toc170058646"/>
      <w:bookmarkStart w:id="506" w:name="_Toc170059052"/>
      <w:r w:rsidRPr="00503521">
        <w:t>6.2</w:t>
      </w:r>
      <w:r w:rsidRPr="00503521">
        <w:tab/>
      </w:r>
      <w:r w:rsidR="00B23892" w:rsidRPr="00503521">
        <w:t>DC_8A_n78A</w:t>
      </w:r>
      <w:bookmarkEnd w:id="501"/>
      <w:bookmarkEnd w:id="502"/>
      <w:bookmarkEnd w:id="503"/>
      <w:bookmarkEnd w:id="504"/>
      <w:bookmarkEnd w:id="505"/>
      <w:bookmarkEnd w:id="506"/>
    </w:p>
    <w:p w14:paraId="63278AAA" w14:textId="77777777" w:rsidR="007F5A2B" w:rsidRPr="00503521" w:rsidRDefault="007F5A2B" w:rsidP="00130438">
      <w:pPr>
        <w:pStyle w:val="Heading3"/>
        <w:rPr>
          <w:rFonts w:eastAsia="DengXian"/>
        </w:rPr>
      </w:pPr>
      <w:bookmarkStart w:id="507" w:name="_Toc170058647"/>
      <w:bookmarkStart w:id="508" w:name="_Toc170059053"/>
      <w:r w:rsidRPr="00503521">
        <w:rPr>
          <w:rFonts w:eastAsia="DengXian"/>
        </w:rPr>
        <w:t>6.2.1</w:t>
      </w:r>
      <w:r w:rsidRPr="00503521">
        <w:rPr>
          <w:rFonts w:eastAsia="DengXian"/>
        </w:rPr>
        <w:tab/>
        <w:t>Operating bands for EN-DC</w:t>
      </w:r>
      <w:bookmarkEnd w:id="507"/>
      <w:bookmarkEnd w:id="508"/>
    </w:p>
    <w:p w14:paraId="7EFF8D92" w14:textId="77777777" w:rsidR="007F5A2B" w:rsidRPr="00503521" w:rsidRDefault="007F5A2B" w:rsidP="00130438">
      <w:pPr>
        <w:pStyle w:val="TH"/>
        <w:rPr>
          <w:rFonts w:eastAsia="DengXian"/>
        </w:rPr>
      </w:pPr>
      <w:r w:rsidRPr="00503521">
        <w:rPr>
          <w:rFonts w:eastAsia="DengXian"/>
        </w:rPr>
        <w:t>Table 6.2.1-1:  EN-DC band combination of band 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1D8F103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CE716DF" w14:textId="77777777" w:rsidR="007F5A2B" w:rsidRPr="00503521" w:rsidRDefault="007F5A2B" w:rsidP="007F5A2B">
            <w:pPr>
              <w:keepNext/>
              <w:keepLines/>
              <w:spacing w:after="0"/>
              <w:jc w:val="center"/>
              <w:rPr>
                <w:rFonts w:ascii="Arial" w:eastAsia="DengXian" w:hAnsi="Arial" w:cs="Arial"/>
                <w:b/>
                <w:sz w:val="18"/>
                <w:szCs w:val="18"/>
              </w:rPr>
            </w:pPr>
            <w:r w:rsidRPr="00503521">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65342A" w14:textId="77777777" w:rsidR="007F5A2B" w:rsidRPr="00503521" w:rsidRDefault="007F5A2B" w:rsidP="007F5A2B">
            <w:pPr>
              <w:keepNext/>
              <w:keepLines/>
              <w:spacing w:after="0"/>
              <w:jc w:val="center"/>
              <w:rPr>
                <w:rFonts w:ascii="Arial" w:eastAsia="DengXian" w:hAnsi="Arial" w:cs="Arial"/>
                <w:b/>
                <w:sz w:val="18"/>
                <w:szCs w:val="18"/>
              </w:rPr>
            </w:pPr>
            <w:r w:rsidRPr="00503521">
              <w:rPr>
                <w:rFonts w:ascii="Arial" w:eastAsia="DengXian" w:hAnsi="Arial" w:cs="Arial"/>
                <w:b/>
                <w:sz w:val="18"/>
                <w:szCs w:val="18"/>
              </w:rPr>
              <w:t>Bands</w:t>
            </w:r>
          </w:p>
        </w:tc>
      </w:tr>
      <w:tr w:rsidR="007F5A2B" w:rsidRPr="00503521" w14:paraId="0E00B45B"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146DE979" w14:textId="77777777" w:rsidR="007F5A2B" w:rsidRPr="00503521" w:rsidRDefault="007F5A2B" w:rsidP="007F5A2B">
            <w:pPr>
              <w:keepNext/>
              <w:keepLines/>
              <w:spacing w:after="0"/>
              <w:jc w:val="center"/>
              <w:rPr>
                <w:rFonts w:ascii="Arial" w:eastAsia="DengXian" w:hAnsi="Arial" w:cs="Arial"/>
                <w:sz w:val="18"/>
                <w:szCs w:val="18"/>
                <w:lang w:val="en-US" w:eastAsia="zh-CN"/>
              </w:rPr>
            </w:pPr>
            <w:r w:rsidRPr="00503521">
              <w:rPr>
                <w:rFonts w:ascii="Arial" w:eastAsia="Intel Clear" w:hAnsi="Arial" w:cs="Arial"/>
                <w:sz w:val="18"/>
                <w:szCs w:val="18"/>
              </w:rPr>
              <w:t>DC_8A_n78A</w:t>
            </w:r>
          </w:p>
        </w:tc>
        <w:tc>
          <w:tcPr>
            <w:tcW w:w="2552" w:type="dxa"/>
            <w:tcBorders>
              <w:top w:val="single" w:sz="4" w:space="0" w:color="auto"/>
              <w:left w:val="single" w:sz="4" w:space="0" w:color="auto"/>
              <w:bottom w:val="single" w:sz="4" w:space="0" w:color="auto"/>
              <w:right w:val="single" w:sz="4" w:space="0" w:color="auto"/>
            </w:tcBorders>
          </w:tcPr>
          <w:p w14:paraId="57A2721D" w14:textId="77777777" w:rsidR="007F5A2B" w:rsidRPr="00503521" w:rsidRDefault="007F5A2B" w:rsidP="007F5A2B">
            <w:pPr>
              <w:keepNext/>
              <w:keepLines/>
              <w:spacing w:after="0"/>
              <w:jc w:val="center"/>
              <w:rPr>
                <w:rFonts w:ascii="Arial" w:eastAsia="DengXian" w:hAnsi="Arial" w:cs="Arial"/>
                <w:sz w:val="18"/>
                <w:szCs w:val="18"/>
                <w:lang w:val="en-US" w:eastAsia="zh-CN"/>
              </w:rPr>
            </w:pPr>
            <w:r w:rsidRPr="00503521">
              <w:rPr>
                <w:rFonts w:ascii="Arial" w:eastAsia="Intel Clear" w:hAnsi="Arial" w:cs="Arial"/>
                <w:sz w:val="18"/>
                <w:szCs w:val="18"/>
              </w:rPr>
              <w:t>8, n78</w:t>
            </w:r>
          </w:p>
        </w:tc>
      </w:tr>
    </w:tbl>
    <w:p w14:paraId="4C13B72A" w14:textId="77777777" w:rsidR="007F5A2B" w:rsidRPr="00503521" w:rsidRDefault="007F5A2B" w:rsidP="00130438">
      <w:pPr>
        <w:rPr>
          <w:rFonts w:eastAsia="DengXian"/>
          <w:lang w:eastAsia="zh-CN"/>
        </w:rPr>
      </w:pPr>
    </w:p>
    <w:p w14:paraId="2B669143" w14:textId="77777777" w:rsidR="007F5A2B" w:rsidRPr="00503521" w:rsidRDefault="007F5A2B" w:rsidP="00130438">
      <w:pPr>
        <w:pStyle w:val="Heading3"/>
        <w:rPr>
          <w:rFonts w:eastAsia="DengXian"/>
        </w:rPr>
      </w:pPr>
      <w:bookmarkStart w:id="509" w:name="_Toc170058648"/>
      <w:bookmarkStart w:id="510" w:name="_Toc170059054"/>
      <w:r w:rsidRPr="00503521">
        <w:rPr>
          <w:rFonts w:eastAsia="DengXian"/>
        </w:rPr>
        <w:lastRenderedPageBreak/>
        <w:t>6.2.2</w:t>
      </w:r>
      <w:r w:rsidRPr="00503521">
        <w:rPr>
          <w:rFonts w:eastAsia="DengXian"/>
        </w:rPr>
        <w:tab/>
        <w:t>Maximum output power for inter-band EN-DC</w:t>
      </w:r>
      <w:bookmarkEnd w:id="509"/>
      <w:bookmarkEnd w:id="510"/>
    </w:p>
    <w:p w14:paraId="18DF8A5D" w14:textId="77777777" w:rsidR="007F5A2B" w:rsidRPr="00503521" w:rsidRDefault="007F5A2B" w:rsidP="00130438">
      <w:pPr>
        <w:pStyle w:val="TH"/>
        <w:rPr>
          <w:rFonts w:eastAsia="DengXian"/>
        </w:rPr>
      </w:pPr>
      <w:r w:rsidRPr="00503521">
        <w:rPr>
          <w:rFonts w:eastAsia="DengXian"/>
        </w:rPr>
        <w:t>Table 6.2.2-1: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6BBB1598" w14:textId="77777777" w:rsidTr="00326A6F">
        <w:trPr>
          <w:trHeight w:val="187"/>
          <w:tblHeader/>
          <w:jc w:val="center"/>
        </w:trPr>
        <w:tc>
          <w:tcPr>
            <w:tcW w:w="3440" w:type="dxa"/>
            <w:shd w:val="clear" w:color="auto" w:fill="D9D9D9"/>
          </w:tcPr>
          <w:p w14:paraId="52CBCF27" w14:textId="77777777" w:rsidR="007F5A2B" w:rsidRPr="00503521" w:rsidRDefault="007F5A2B" w:rsidP="007F5A2B">
            <w:pPr>
              <w:keepNext/>
              <w:keepLines/>
              <w:spacing w:after="0"/>
              <w:jc w:val="center"/>
              <w:rPr>
                <w:rFonts w:ascii="Arial" w:eastAsia="DengXian" w:hAnsi="Arial" w:cs="Arial"/>
                <w:b/>
                <w:sz w:val="18"/>
              </w:rPr>
            </w:pPr>
            <w:r w:rsidRPr="00503521">
              <w:rPr>
                <w:rFonts w:ascii="Arial" w:eastAsia="DengXian" w:hAnsi="Arial" w:cs="Arial"/>
                <w:b/>
                <w:sz w:val="18"/>
              </w:rPr>
              <w:t>EN-DC configuration</w:t>
            </w:r>
          </w:p>
        </w:tc>
        <w:tc>
          <w:tcPr>
            <w:tcW w:w="1578" w:type="dxa"/>
            <w:shd w:val="clear" w:color="auto" w:fill="D9D9D9"/>
          </w:tcPr>
          <w:p w14:paraId="6FD6DBF0" w14:textId="77777777" w:rsidR="007F5A2B" w:rsidRPr="00503521" w:rsidRDefault="007F5A2B" w:rsidP="007F5A2B">
            <w:pPr>
              <w:keepNext/>
              <w:keepLines/>
              <w:spacing w:after="0"/>
              <w:jc w:val="center"/>
              <w:rPr>
                <w:rFonts w:ascii="Arial" w:eastAsia="DengXian" w:hAnsi="Arial" w:cs="Arial"/>
                <w:b/>
                <w:sz w:val="18"/>
              </w:rPr>
            </w:pPr>
            <w:r w:rsidRPr="00503521">
              <w:rPr>
                <w:rFonts w:ascii="Arial" w:eastAsia="DengXian" w:hAnsi="Arial" w:cs="Arial"/>
                <w:b/>
                <w:sz w:val="18"/>
              </w:rPr>
              <w:t xml:space="preserve">Power class </w:t>
            </w:r>
            <w:r w:rsidRPr="00503521">
              <w:rPr>
                <w:rFonts w:ascii="Arial" w:eastAsia="DengXian" w:hAnsi="Arial" w:cs="Arial"/>
                <w:b/>
                <w:sz w:val="18"/>
                <w:lang w:eastAsia="zh-CN"/>
              </w:rPr>
              <w:t>2</w:t>
            </w:r>
          </w:p>
          <w:p w14:paraId="20C07F0D" w14:textId="77777777" w:rsidR="007F5A2B" w:rsidRPr="00503521" w:rsidRDefault="007F5A2B" w:rsidP="007F5A2B">
            <w:pPr>
              <w:keepNext/>
              <w:keepLines/>
              <w:spacing w:after="0"/>
              <w:jc w:val="center"/>
              <w:rPr>
                <w:rFonts w:ascii="Arial" w:eastAsia="DengXian" w:hAnsi="Arial" w:cs="Arial"/>
                <w:b/>
                <w:sz w:val="18"/>
              </w:rPr>
            </w:pPr>
            <w:r w:rsidRPr="00503521">
              <w:rPr>
                <w:rFonts w:ascii="Arial" w:eastAsia="DengXian" w:hAnsi="Arial" w:cs="Arial"/>
                <w:b/>
                <w:sz w:val="18"/>
              </w:rPr>
              <w:t>(dBm)</w:t>
            </w:r>
          </w:p>
        </w:tc>
        <w:tc>
          <w:tcPr>
            <w:tcW w:w="1481" w:type="dxa"/>
            <w:shd w:val="clear" w:color="auto" w:fill="D9D9D9"/>
          </w:tcPr>
          <w:p w14:paraId="13D6C8C0" w14:textId="77777777" w:rsidR="007F5A2B" w:rsidRPr="00503521" w:rsidRDefault="007F5A2B" w:rsidP="007F5A2B">
            <w:pPr>
              <w:keepNext/>
              <w:keepLines/>
              <w:spacing w:after="0"/>
              <w:jc w:val="center"/>
              <w:rPr>
                <w:rFonts w:ascii="Arial" w:eastAsia="DengXian" w:hAnsi="Arial" w:cs="Arial"/>
                <w:b/>
                <w:sz w:val="18"/>
              </w:rPr>
            </w:pPr>
            <w:r w:rsidRPr="00503521">
              <w:rPr>
                <w:rFonts w:ascii="Arial" w:eastAsia="DengXian" w:hAnsi="Arial" w:cs="Arial"/>
                <w:b/>
                <w:sz w:val="18"/>
              </w:rPr>
              <w:t>Tolerance</w:t>
            </w:r>
          </w:p>
          <w:p w14:paraId="31E03BFA" w14:textId="77777777" w:rsidR="007F5A2B" w:rsidRPr="00503521" w:rsidRDefault="007F5A2B" w:rsidP="007F5A2B">
            <w:pPr>
              <w:keepNext/>
              <w:keepLines/>
              <w:spacing w:after="0"/>
              <w:jc w:val="center"/>
              <w:rPr>
                <w:rFonts w:ascii="Arial" w:eastAsia="DengXian" w:hAnsi="Arial" w:cs="Arial"/>
                <w:b/>
                <w:sz w:val="18"/>
              </w:rPr>
            </w:pPr>
            <w:r w:rsidRPr="00503521">
              <w:rPr>
                <w:rFonts w:ascii="Arial" w:eastAsia="DengXian" w:hAnsi="Arial" w:cs="Arial"/>
                <w:b/>
                <w:sz w:val="18"/>
              </w:rPr>
              <w:t>(dB)</w:t>
            </w:r>
          </w:p>
        </w:tc>
        <w:tc>
          <w:tcPr>
            <w:tcW w:w="1688" w:type="dxa"/>
            <w:shd w:val="clear" w:color="auto" w:fill="D9D9D9"/>
          </w:tcPr>
          <w:p w14:paraId="0269B194" w14:textId="77777777" w:rsidR="007F5A2B" w:rsidRPr="00503521" w:rsidRDefault="007F5A2B" w:rsidP="007F5A2B">
            <w:pPr>
              <w:keepNext/>
              <w:keepLines/>
              <w:spacing w:after="0"/>
              <w:jc w:val="center"/>
              <w:rPr>
                <w:rFonts w:ascii="Arial" w:eastAsia="DengXian" w:hAnsi="Arial" w:cs="Arial"/>
                <w:b/>
                <w:sz w:val="18"/>
              </w:rPr>
            </w:pPr>
            <w:r w:rsidRPr="00503521">
              <w:rPr>
                <w:rFonts w:ascii="Arial" w:eastAsia="DengXian" w:hAnsi="Arial" w:cs="Arial"/>
                <w:b/>
                <w:sz w:val="18"/>
              </w:rPr>
              <w:t>Power class 3</w:t>
            </w:r>
          </w:p>
          <w:p w14:paraId="2BCE2062" w14:textId="77777777" w:rsidR="007F5A2B" w:rsidRPr="00503521" w:rsidRDefault="007F5A2B" w:rsidP="007F5A2B">
            <w:pPr>
              <w:keepNext/>
              <w:keepLines/>
              <w:spacing w:after="0"/>
              <w:jc w:val="center"/>
              <w:rPr>
                <w:rFonts w:ascii="Arial" w:eastAsia="DengXian" w:hAnsi="Arial" w:cs="Arial"/>
                <w:b/>
                <w:sz w:val="18"/>
              </w:rPr>
            </w:pPr>
            <w:r w:rsidRPr="00503521">
              <w:rPr>
                <w:rFonts w:ascii="Arial" w:eastAsia="DengXian" w:hAnsi="Arial" w:cs="Arial"/>
                <w:b/>
                <w:sz w:val="18"/>
              </w:rPr>
              <w:t>(dBm)</w:t>
            </w:r>
          </w:p>
        </w:tc>
        <w:tc>
          <w:tcPr>
            <w:tcW w:w="1852" w:type="dxa"/>
            <w:shd w:val="clear" w:color="auto" w:fill="D9D9D9"/>
          </w:tcPr>
          <w:p w14:paraId="1DBD0A20" w14:textId="77777777" w:rsidR="007F5A2B" w:rsidRPr="00503521" w:rsidRDefault="007F5A2B" w:rsidP="007F5A2B">
            <w:pPr>
              <w:keepNext/>
              <w:keepLines/>
              <w:spacing w:after="0"/>
              <w:jc w:val="center"/>
              <w:rPr>
                <w:rFonts w:ascii="Arial" w:eastAsia="DengXian" w:hAnsi="Arial" w:cs="Arial"/>
                <w:b/>
                <w:sz w:val="18"/>
              </w:rPr>
            </w:pPr>
            <w:r w:rsidRPr="00503521">
              <w:rPr>
                <w:rFonts w:ascii="Arial" w:eastAsia="DengXian" w:hAnsi="Arial" w:cs="Arial"/>
                <w:b/>
                <w:sz w:val="18"/>
              </w:rPr>
              <w:t>Tolerance</w:t>
            </w:r>
          </w:p>
          <w:p w14:paraId="783A32C8" w14:textId="77777777" w:rsidR="007F5A2B" w:rsidRPr="00503521" w:rsidRDefault="007F5A2B" w:rsidP="007F5A2B">
            <w:pPr>
              <w:keepNext/>
              <w:keepLines/>
              <w:spacing w:after="0"/>
              <w:jc w:val="center"/>
              <w:rPr>
                <w:rFonts w:ascii="Arial" w:eastAsia="DengXian" w:hAnsi="Arial" w:cs="Arial"/>
                <w:b/>
                <w:sz w:val="18"/>
              </w:rPr>
            </w:pPr>
            <w:r w:rsidRPr="00503521">
              <w:rPr>
                <w:rFonts w:ascii="Arial" w:eastAsia="DengXian" w:hAnsi="Arial" w:cs="Arial"/>
                <w:b/>
                <w:sz w:val="18"/>
              </w:rPr>
              <w:t>(dB)</w:t>
            </w:r>
          </w:p>
        </w:tc>
      </w:tr>
      <w:tr w:rsidR="00503521" w:rsidRPr="00503521" w14:paraId="663DAE01" w14:textId="77777777" w:rsidTr="00326A6F">
        <w:trPr>
          <w:trHeight w:val="187"/>
          <w:jc w:val="center"/>
        </w:trPr>
        <w:tc>
          <w:tcPr>
            <w:tcW w:w="3440" w:type="dxa"/>
          </w:tcPr>
          <w:p w14:paraId="03385AA3" w14:textId="77777777" w:rsidR="007F5A2B" w:rsidRPr="00503521" w:rsidRDefault="007F5A2B" w:rsidP="007F5A2B">
            <w:pPr>
              <w:keepNext/>
              <w:keepLines/>
              <w:spacing w:after="0"/>
              <w:jc w:val="center"/>
              <w:rPr>
                <w:rFonts w:ascii="Arial" w:eastAsia="DengXian" w:hAnsi="Arial" w:cs="Arial"/>
                <w:sz w:val="18"/>
              </w:rPr>
            </w:pPr>
            <w:r w:rsidRPr="00503521">
              <w:rPr>
                <w:rFonts w:ascii="Arial" w:eastAsia="DengXian" w:hAnsi="Arial" w:cs="Arial"/>
                <w:sz w:val="18"/>
              </w:rPr>
              <w:t>DC_8A_n78A</w:t>
            </w:r>
            <w:r w:rsidRPr="00503521">
              <w:rPr>
                <w:rFonts w:ascii="Arial" w:eastAsia="DengXian" w:hAnsi="Arial" w:cs="Arial"/>
                <w:sz w:val="18"/>
                <w:vertAlign w:val="superscript"/>
              </w:rPr>
              <w:t>5,6</w:t>
            </w:r>
          </w:p>
        </w:tc>
        <w:tc>
          <w:tcPr>
            <w:tcW w:w="1578" w:type="dxa"/>
          </w:tcPr>
          <w:p w14:paraId="23F9E0C7" w14:textId="77777777" w:rsidR="007F5A2B" w:rsidRPr="00503521" w:rsidRDefault="007F5A2B" w:rsidP="007F5A2B">
            <w:pPr>
              <w:keepNext/>
              <w:keepLines/>
              <w:spacing w:after="0"/>
              <w:jc w:val="center"/>
              <w:rPr>
                <w:rFonts w:ascii="Arial" w:eastAsia="DengXian" w:hAnsi="Arial" w:cs="Arial"/>
                <w:sz w:val="18"/>
              </w:rPr>
            </w:pPr>
            <w:r w:rsidRPr="00503521">
              <w:rPr>
                <w:rFonts w:ascii="Arial" w:eastAsia="DengXian" w:hAnsi="Arial" w:cs="Arial"/>
                <w:sz w:val="18"/>
              </w:rPr>
              <w:t>26</w:t>
            </w:r>
          </w:p>
        </w:tc>
        <w:tc>
          <w:tcPr>
            <w:tcW w:w="1481" w:type="dxa"/>
          </w:tcPr>
          <w:p w14:paraId="443109A9" w14:textId="77777777" w:rsidR="007F5A2B" w:rsidRPr="00503521" w:rsidRDefault="007F5A2B" w:rsidP="007F5A2B">
            <w:pPr>
              <w:keepNext/>
              <w:keepLines/>
              <w:spacing w:after="0"/>
              <w:jc w:val="center"/>
              <w:rPr>
                <w:rFonts w:ascii="Arial" w:eastAsia="DengXian" w:hAnsi="Arial" w:cs="Arial"/>
                <w:sz w:val="18"/>
              </w:rPr>
            </w:pPr>
            <w:r w:rsidRPr="00503521">
              <w:rPr>
                <w:rFonts w:ascii="Arial" w:eastAsia="DengXian" w:hAnsi="Arial" w:cs="Arial"/>
                <w:sz w:val="18"/>
              </w:rPr>
              <w:t>+2/-3</w:t>
            </w:r>
          </w:p>
        </w:tc>
        <w:tc>
          <w:tcPr>
            <w:tcW w:w="1688" w:type="dxa"/>
          </w:tcPr>
          <w:p w14:paraId="284C814C" w14:textId="77777777" w:rsidR="007F5A2B" w:rsidRPr="00503521" w:rsidRDefault="007F5A2B" w:rsidP="007F5A2B">
            <w:pPr>
              <w:keepNext/>
              <w:keepLines/>
              <w:spacing w:after="0"/>
              <w:jc w:val="center"/>
              <w:rPr>
                <w:rFonts w:ascii="Arial" w:eastAsia="DengXian" w:hAnsi="Arial" w:cs="Arial"/>
                <w:sz w:val="18"/>
              </w:rPr>
            </w:pPr>
            <w:r w:rsidRPr="00503521">
              <w:rPr>
                <w:rFonts w:ascii="Arial" w:eastAsia="DengXian" w:hAnsi="Arial" w:cs="Arial"/>
                <w:sz w:val="18"/>
              </w:rPr>
              <w:t>23</w:t>
            </w:r>
          </w:p>
        </w:tc>
        <w:tc>
          <w:tcPr>
            <w:tcW w:w="1852" w:type="dxa"/>
          </w:tcPr>
          <w:p w14:paraId="1A08FF7A" w14:textId="77777777" w:rsidR="007F5A2B" w:rsidRPr="00503521" w:rsidRDefault="007F5A2B" w:rsidP="007F5A2B">
            <w:pPr>
              <w:keepNext/>
              <w:keepLines/>
              <w:spacing w:after="0"/>
              <w:jc w:val="center"/>
              <w:rPr>
                <w:rFonts w:ascii="Arial" w:eastAsia="DengXian" w:hAnsi="Arial" w:cs="Arial"/>
                <w:sz w:val="18"/>
              </w:rPr>
            </w:pPr>
            <w:r w:rsidRPr="00503521">
              <w:rPr>
                <w:rFonts w:ascii="Arial" w:eastAsia="DengXian" w:hAnsi="Arial" w:cs="Arial"/>
                <w:sz w:val="18"/>
              </w:rPr>
              <w:t>+2/-3</w:t>
            </w:r>
          </w:p>
        </w:tc>
      </w:tr>
      <w:tr w:rsidR="007F5A2B" w:rsidRPr="00503521" w14:paraId="091576BE" w14:textId="77777777" w:rsidTr="00326A6F">
        <w:trPr>
          <w:trHeight w:val="187"/>
          <w:jc w:val="center"/>
        </w:trPr>
        <w:tc>
          <w:tcPr>
            <w:tcW w:w="10039" w:type="dxa"/>
            <w:gridSpan w:val="5"/>
          </w:tcPr>
          <w:p w14:paraId="67494F87" w14:textId="77777777" w:rsidR="007F5A2B" w:rsidRPr="00503521" w:rsidRDefault="007F5A2B" w:rsidP="007F5A2B">
            <w:pPr>
              <w:keepNext/>
              <w:keepLines/>
              <w:spacing w:after="0"/>
              <w:ind w:left="851" w:hanging="851"/>
              <w:rPr>
                <w:rFonts w:ascii="Arial" w:eastAsia="DengXian" w:hAnsi="Arial" w:cs="Arial"/>
                <w:sz w:val="18"/>
              </w:rPr>
            </w:pPr>
            <w:r w:rsidRPr="00503521">
              <w:rPr>
                <w:rFonts w:ascii="Arial" w:eastAsia="DengXian" w:hAnsi="Arial" w:cs="Arial"/>
                <w:sz w:val="18"/>
              </w:rPr>
              <w:t>NOTE 1:</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027CCEDB" w14:textId="77777777" w:rsidR="007F5A2B" w:rsidRPr="00503521" w:rsidRDefault="007F5A2B" w:rsidP="007F5A2B">
            <w:pPr>
              <w:keepNext/>
              <w:keepLines/>
              <w:spacing w:after="0"/>
              <w:ind w:left="851" w:hanging="851"/>
              <w:rPr>
                <w:rFonts w:ascii="Arial" w:eastAsia="DengXian" w:hAnsi="Arial" w:cs="Arial"/>
                <w:sz w:val="18"/>
              </w:rPr>
            </w:pPr>
            <w:r w:rsidRPr="00503521">
              <w:rPr>
                <w:rFonts w:ascii="Arial" w:eastAsia="DengXian" w:hAnsi="Arial" w:cs="Arial"/>
                <w:sz w:val="18"/>
              </w:rPr>
              <w:t>NOTE 2:</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09184EC0" w14:textId="77777777" w:rsidR="007F5A2B" w:rsidRPr="00503521" w:rsidRDefault="007F5A2B" w:rsidP="007F5A2B">
            <w:pPr>
              <w:keepNext/>
              <w:keepLines/>
              <w:spacing w:after="0"/>
              <w:ind w:left="851" w:hanging="851"/>
              <w:rPr>
                <w:rFonts w:ascii="Arial" w:eastAsia="DengXian" w:hAnsi="Arial" w:cs="Arial"/>
                <w:sz w:val="18"/>
              </w:rPr>
            </w:pPr>
            <w:r w:rsidRPr="00503521">
              <w:rPr>
                <w:rFonts w:ascii="Arial" w:eastAsia="DengXian" w:hAnsi="Arial" w:cs="Arial"/>
                <w:sz w:val="18"/>
              </w:rPr>
              <w:t>NOTE 3:</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0491CF28" w14:textId="77777777" w:rsidR="007F5A2B" w:rsidRPr="00503521" w:rsidRDefault="007F5A2B" w:rsidP="007F5A2B">
            <w:pPr>
              <w:keepNext/>
              <w:keepLines/>
              <w:spacing w:after="0"/>
              <w:ind w:left="851" w:hanging="851"/>
              <w:rPr>
                <w:rFonts w:ascii="Arial" w:eastAsia="DengXian" w:hAnsi="Arial" w:cs="Arial"/>
                <w:sz w:val="18"/>
              </w:rPr>
            </w:pPr>
            <w:r w:rsidRPr="00503521">
              <w:rPr>
                <w:rFonts w:ascii="Arial" w:eastAsia="DengXian" w:hAnsi="Arial" w:cs="Arial"/>
                <w:sz w:val="18"/>
              </w:rPr>
              <w:t>NOTE 4:</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68C4ECDD" w14:textId="77777777" w:rsidR="007F5A2B" w:rsidRPr="00503521" w:rsidRDefault="007F5A2B" w:rsidP="007F5A2B">
            <w:pPr>
              <w:keepNext/>
              <w:keepLines/>
              <w:spacing w:after="0"/>
              <w:ind w:left="851" w:hanging="851"/>
              <w:rPr>
                <w:rFonts w:ascii="Arial" w:eastAsia="DengXian" w:hAnsi="Arial" w:cs="Arial"/>
                <w:sz w:val="18"/>
                <w:lang w:eastAsia="zh-CN"/>
              </w:rPr>
            </w:pPr>
            <w:r w:rsidRPr="00503521">
              <w:rPr>
                <w:rFonts w:ascii="Arial" w:eastAsia="DengXian" w:hAnsi="Arial" w:cs="Arial"/>
                <w:sz w:val="18"/>
              </w:rPr>
              <w:t>NOTE 5</w:t>
            </w:r>
            <w:r w:rsidRPr="00503521">
              <w:rPr>
                <w:rFonts w:ascii="Arial" w:eastAsia="DengXian" w:hAnsi="Arial" w:cs="Arial"/>
                <w:sz w:val="18"/>
                <w:lang w:eastAsia="zh-CN"/>
              </w:rPr>
              <w:t>:</w:t>
            </w:r>
            <w:r w:rsidRPr="00503521">
              <w:rPr>
                <w:rFonts w:ascii="Arial" w:eastAsia="DengXian" w:hAnsi="Arial" w:cs="Arial"/>
                <w:sz w:val="18"/>
              </w:rPr>
              <w:t xml:space="preserve"> </w:t>
            </w:r>
            <w:r w:rsidRPr="00503521">
              <w:rPr>
                <w:rFonts w:ascii="Arial" w:eastAsia="DengXian" w:hAnsi="Arial" w:cs="Arial"/>
                <w:sz w:val="18"/>
              </w:rPr>
              <w:tab/>
            </w:r>
            <w:r w:rsidRPr="00503521">
              <w:rPr>
                <w:rFonts w:ascii="Arial" w:eastAsia="DengXian" w:hAnsi="Arial" w:cs="Arial"/>
                <w:sz w:val="18"/>
                <w:lang w:eastAsia="zh-CN"/>
              </w:rPr>
              <w:t>The UE supports PC3 in E-UTRA band, and supports PC2 with UL MIMO in NR band</w:t>
            </w:r>
          </w:p>
          <w:p w14:paraId="65BFC5D5" w14:textId="77777777" w:rsidR="007F5A2B" w:rsidRPr="00503521" w:rsidRDefault="007F5A2B" w:rsidP="007F5A2B">
            <w:pPr>
              <w:keepNext/>
              <w:keepLines/>
              <w:spacing w:after="0"/>
              <w:ind w:left="851" w:hanging="851"/>
              <w:rPr>
                <w:rFonts w:ascii="Arial" w:eastAsia="DengXian" w:hAnsi="Arial" w:cs="Arial"/>
                <w:sz w:val="18"/>
                <w:lang w:eastAsia="zh-CN"/>
              </w:rPr>
            </w:pPr>
            <w:r w:rsidRPr="00503521">
              <w:rPr>
                <w:rFonts w:ascii="Arial" w:eastAsia="DengXian" w:hAnsi="Arial" w:cs="Arial"/>
                <w:sz w:val="18"/>
              </w:rPr>
              <w:t>NOTE 6</w:t>
            </w:r>
            <w:r w:rsidRPr="00503521">
              <w:rPr>
                <w:rFonts w:ascii="Arial" w:eastAsia="DengXian" w:hAnsi="Arial" w:cs="Arial"/>
                <w:sz w:val="18"/>
                <w:lang w:eastAsia="zh-CN"/>
              </w:rPr>
              <w:t>:</w:t>
            </w:r>
            <w:r w:rsidRPr="00503521">
              <w:rPr>
                <w:rFonts w:ascii="Arial" w:eastAsia="DengXian" w:hAnsi="Arial" w:cs="Arial"/>
                <w:sz w:val="18"/>
              </w:rPr>
              <w:t xml:space="preserve"> </w:t>
            </w:r>
            <w:r w:rsidRPr="00503521">
              <w:rPr>
                <w:rFonts w:ascii="Arial" w:eastAsia="DengXian" w:hAnsi="Arial" w:cs="Arial"/>
                <w:sz w:val="18"/>
              </w:rPr>
              <w:tab/>
            </w:r>
            <w:r w:rsidRPr="00503521">
              <w:rPr>
                <w:rFonts w:ascii="Arial" w:eastAsia="DengXian" w:hAnsi="Arial" w:cs="Arial"/>
                <w:sz w:val="18"/>
                <w:lang w:eastAsia="zh-CN"/>
              </w:rPr>
              <w:t>The UE supports PC3 in E-UTRA band, and supports PC3 with UL MIMO in NR band</w:t>
            </w:r>
          </w:p>
        </w:tc>
      </w:tr>
    </w:tbl>
    <w:p w14:paraId="1778FBE4" w14:textId="77777777" w:rsidR="007F5A2B" w:rsidRPr="00503521" w:rsidRDefault="007F5A2B" w:rsidP="007F5A2B">
      <w:pPr>
        <w:rPr>
          <w:rFonts w:ascii="Arial" w:eastAsia="DengXian" w:hAnsi="Arial" w:cs="Arial"/>
        </w:rPr>
      </w:pPr>
    </w:p>
    <w:p w14:paraId="17641B65" w14:textId="77777777" w:rsidR="007F5A2B" w:rsidRPr="00503521" w:rsidRDefault="007F5A2B" w:rsidP="00130438">
      <w:pPr>
        <w:pStyle w:val="Heading3"/>
        <w:rPr>
          <w:rFonts w:eastAsia="DengXian"/>
        </w:rPr>
      </w:pPr>
      <w:bookmarkStart w:id="511" w:name="_Toc170058649"/>
      <w:bookmarkStart w:id="512" w:name="_Toc170059055"/>
      <w:r w:rsidRPr="00503521">
        <w:rPr>
          <w:rFonts w:eastAsia="DengXian"/>
        </w:rPr>
        <w:t>6.2.3</w:t>
      </w:r>
      <w:r w:rsidRPr="00503521">
        <w:rPr>
          <w:rFonts w:eastAsia="DengXian"/>
        </w:rPr>
        <w:tab/>
        <w:t>MSD scenario studies</w:t>
      </w:r>
      <w:bookmarkEnd w:id="511"/>
      <w:bookmarkEnd w:id="512"/>
    </w:p>
    <w:p w14:paraId="767BA2B1" w14:textId="77777777" w:rsidR="007F5A2B" w:rsidRPr="00503521" w:rsidRDefault="007F5A2B" w:rsidP="007F5A2B">
      <w:pPr>
        <w:rPr>
          <w:rFonts w:ascii="Arial" w:eastAsia="MS Mincho" w:hAnsi="Arial" w:cs="Arial"/>
          <w:lang w:eastAsia="zh-CN"/>
        </w:rPr>
      </w:pPr>
      <w:r w:rsidRPr="00503521">
        <w:rPr>
          <w:rFonts w:ascii="Arial" w:eastAsia="MS Mincho" w:hAnsi="Arial" w:cs="Arial"/>
          <w:lang w:eastAsia="zh-CN"/>
        </w:rPr>
        <w:t xml:space="preserve">Table </w:t>
      </w:r>
      <w:r w:rsidRPr="00503521">
        <w:rPr>
          <w:rFonts w:ascii="Arial" w:eastAsia="MS Mincho" w:hAnsi="Arial" w:cs="Arial"/>
          <w:lang w:val="en-US" w:eastAsia="zh-CN"/>
        </w:rPr>
        <w:t>6.2.3-1</w:t>
      </w:r>
      <w:r w:rsidRPr="00503521">
        <w:rPr>
          <w:rFonts w:ascii="Arial" w:eastAsia="MS Mincho" w:hAnsi="Arial" w:cs="Arial"/>
          <w:lang w:eastAsia="zh-CN"/>
        </w:rPr>
        <w:t xml:space="preserve"> summarizes frequency ranges where MSD could occur for </w:t>
      </w:r>
      <w:r w:rsidRPr="00503521">
        <w:rPr>
          <w:rFonts w:ascii="Arial" w:eastAsia="DengXian" w:hAnsi="Arial" w:cs="Arial"/>
          <w:sz w:val="18"/>
        </w:rPr>
        <w:t>DC_8_n78</w:t>
      </w:r>
    </w:p>
    <w:p w14:paraId="001D5891" w14:textId="77777777" w:rsidR="007F5A2B" w:rsidRPr="00503521" w:rsidRDefault="007F5A2B" w:rsidP="00130438">
      <w:pPr>
        <w:pStyle w:val="TH"/>
        <w:rPr>
          <w:rFonts w:eastAsia="DengXian"/>
        </w:rPr>
      </w:pPr>
      <w:r w:rsidRPr="00503521">
        <w:rPr>
          <w:rFonts w:eastAsia="DengXian"/>
        </w:rPr>
        <w:t xml:space="preserve"> Table 6.2.3-1: MSD scenarios for DC_8_n78 with total power class 2</w:t>
      </w:r>
    </w:p>
    <w:tbl>
      <w:tblPr>
        <w:tblW w:w="0" w:type="auto"/>
        <w:jc w:val="center"/>
        <w:tblLook w:val="04A0" w:firstRow="1" w:lastRow="0" w:firstColumn="1" w:lastColumn="0" w:noHBand="0" w:noVBand="1"/>
      </w:tblPr>
      <w:tblGrid>
        <w:gridCol w:w="1706"/>
        <w:gridCol w:w="2668"/>
        <w:gridCol w:w="2362"/>
        <w:gridCol w:w="2281"/>
      </w:tblGrid>
      <w:tr w:rsidR="00503521" w:rsidRPr="00503521" w14:paraId="124250FA" w14:textId="77777777" w:rsidTr="000223DB">
        <w:trPr>
          <w:trHeight w:val="527"/>
          <w:jc w:val="center"/>
        </w:trPr>
        <w:tc>
          <w:tcPr>
            <w:tcW w:w="1706" w:type="dxa"/>
            <w:shd w:val="clear" w:color="auto" w:fill="D9D9D9"/>
          </w:tcPr>
          <w:p w14:paraId="00DB5453" w14:textId="77777777" w:rsidR="007F5A2B" w:rsidRPr="00503521" w:rsidRDefault="007F5A2B" w:rsidP="007F5A2B">
            <w:pPr>
              <w:spacing w:after="0"/>
              <w:rPr>
                <w:rFonts w:ascii="Arial" w:hAnsi="Arial" w:cs="Arial"/>
                <w:b/>
                <w:lang w:eastAsia="zh-CN"/>
              </w:rPr>
            </w:pPr>
          </w:p>
        </w:tc>
        <w:tc>
          <w:tcPr>
            <w:tcW w:w="2668" w:type="dxa"/>
            <w:shd w:val="clear" w:color="auto" w:fill="D9D9D9"/>
          </w:tcPr>
          <w:p w14:paraId="793E969E" w14:textId="77777777" w:rsidR="007F5A2B" w:rsidRPr="00503521" w:rsidRDefault="007F5A2B" w:rsidP="007F5A2B">
            <w:pPr>
              <w:keepNext/>
              <w:keepLines/>
              <w:spacing w:after="0"/>
              <w:jc w:val="center"/>
              <w:rPr>
                <w:rFonts w:ascii="Arial" w:hAnsi="Arial" w:cs="Arial"/>
                <w:b/>
                <w:sz w:val="18"/>
              </w:rPr>
            </w:pPr>
            <w:r w:rsidRPr="00503521">
              <w:rPr>
                <w:rFonts w:ascii="Arial" w:hAnsi="Arial" w:cs="Arial"/>
                <w:b/>
                <w:sz w:val="18"/>
              </w:rPr>
              <w:t>Aggressor Tx band</w:t>
            </w:r>
          </w:p>
        </w:tc>
        <w:tc>
          <w:tcPr>
            <w:tcW w:w="2362" w:type="dxa"/>
            <w:shd w:val="clear" w:color="auto" w:fill="D9D9D9"/>
          </w:tcPr>
          <w:p w14:paraId="712528E3" w14:textId="77777777" w:rsidR="007F5A2B" w:rsidRPr="00503521" w:rsidRDefault="007F5A2B" w:rsidP="007F5A2B">
            <w:pPr>
              <w:keepNext/>
              <w:keepLines/>
              <w:spacing w:after="0"/>
              <w:jc w:val="center"/>
              <w:rPr>
                <w:rFonts w:ascii="Arial" w:hAnsi="Arial" w:cs="Arial"/>
                <w:b/>
                <w:sz w:val="18"/>
              </w:rPr>
            </w:pPr>
            <w:r w:rsidRPr="00503521">
              <w:rPr>
                <w:rFonts w:ascii="Arial" w:hAnsi="Arial" w:cs="Arial"/>
                <w:b/>
                <w:sz w:val="18"/>
              </w:rPr>
              <w:t>Victim Rx band</w:t>
            </w:r>
          </w:p>
        </w:tc>
        <w:tc>
          <w:tcPr>
            <w:tcW w:w="2281" w:type="dxa"/>
            <w:shd w:val="clear" w:color="auto" w:fill="D9D9D9"/>
          </w:tcPr>
          <w:p w14:paraId="399E8ADF" w14:textId="77777777" w:rsidR="007F5A2B" w:rsidRPr="00503521" w:rsidRDefault="007F5A2B" w:rsidP="007F5A2B">
            <w:pPr>
              <w:keepNext/>
              <w:keepLines/>
              <w:spacing w:after="0"/>
              <w:jc w:val="center"/>
              <w:rPr>
                <w:rFonts w:ascii="Arial" w:hAnsi="Arial" w:cs="Arial"/>
                <w:b/>
                <w:sz w:val="18"/>
              </w:rPr>
            </w:pPr>
            <w:r w:rsidRPr="00503521">
              <w:rPr>
                <w:rFonts w:ascii="Arial" w:hAnsi="Arial" w:cs="Arial"/>
                <w:b/>
                <w:sz w:val="18"/>
              </w:rPr>
              <w:t>Whether 2Tx requirements exists</w:t>
            </w:r>
          </w:p>
        </w:tc>
      </w:tr>
      <w:tr w:rsidR="00503521" w:rsidRPr="00503521" w14:paraId="35E4F425" w14:textId="77777777" w:rsidTr="000223DB">
        <w:trPr>
          <w:trHeight w:val="527"/>
          <w:jc w:val="center"/>
        </w:trPr>
        <w:tc>
          <w:tcPr>
            <w:tcW w:w="1706" w:type="dxa"/>
            <w:shd w:val="clear" w:color="auto" w:fill="auto"/>
          </w:tcPr>
          <w:p w14:paraId="152930A2" w14:textId="77777777" w:rsidR="007F5A2B" w:rsidRPr="00503521" w:rsidRDefault="007F5A2B" w:rsidP="007F5A2B">
            <w:pPr>
              <w:spacing w:after="0"/>
              <w:jc w:val="center"/>
              <w:rPr>
                <w:rFonts w:ascii="Arial" w:hAnsi="Arial" w:cs="Arial"/>
                <w:b/>
                <w:lang w:eastAsia="zh-CN"/>
              </w:rPr>
            </w:pPr>
            <w:r w:rsidRPr="00503521">
              <w:rPr>
                <w:rFonts w:ascii="Arial" w:hAnsi="Arial" w:cs="Arial"/>
                <w:b/>
                <w:lang w:eastAsia="zh-CN"/>
              </w:rPr>
              <w:t>Harmonic mixing</w:t>
            </w:r>
          </w:p>
        </w:tc>
        <w:tc>
          <w:tcPr>
            <w:tcW w:w="2668" w:type="dxa"/>
            <w:shd w:val="clear" w:color="auto" w:fill="auto"/>
          </w:tcPr>
          <w:p w14:paraId="683B77F6" w14:textId="77777777" w:rsidR="007F5A2B" w:rsidRPr="00503521" w:rsidRDefault="007F5A2B" w:rsidP="007F5A2B">
            <w:pPr>
              <w:keepNext/>
              <w:keepLines/>
              <w:spacing w:after="0"/>
              <w:jc w:val="center"/>
              <w:rPr>
                <w:rFonts w:ascii="Arial" w:hAnsi="Arial" w:cs="Arial"/>
                <w:bCs/>
                <w:sz w:val="18"/>
              </w:rPr>
            </w:pPr>
            <w:r w:rsidRPr="00503521">
              <w:rPr>
                <w:rFonts w:ascii="Arial" w:hAnsi="Arial" w:cs="Arial"/>
                <w:bCs/>
                <w:sz w:val="18"/>
              </w:rPr>
              <w:t>Fundamental of n78</w:t>
            </w:r>
          </w:p>
        </w:tc>
        <w:tc>
          <w:tcPr>
            <w:tcW w:w="2362" w:type="dxa"/>
            <w:shd w:val="clear" w:color="auto" w:fill="auto"/>
          </w:tcPr>
          <w:p w14:paraId="4C7612A6" w14:textId="77777777" w:rsidR="007F5A2B" w:rsidRPr="00503521" w:rsidRDefault="007F5A2B" w:rsidP="007F5A2B">
            <w:pPr>
              <w:keepNext/>
              <w:keepLines/>
              <w:spacing w:after="0"/>
              <w:jc w:val="center"/>
              <w:rPr>
                <w:rFonts w:ascii="Arial" w:hAnsi="Arial" w:cs="Arial"/>
                <w:bCs/>
                <w:sz w:val="18"/>
              </w:rPr>
            </w:pPr>
            <w:r w:rsidRPr="00503521">
              <w:rPr>
                <w:rFonts w:ascii="Arial" w:hAnsi="Arial" w:cs="Arial"/>
                <w:bCs/>
                <w:sz w:val="18"/>
              </w:rPr>
              <w:t>4</w:t>
            </w:r>
            <w:r w:rsidRPr="00503521">
              <w:rPr>
                <w:rFonts w:ascii="Arial" w:hAnsi="Arial" w:cs="Arial"/>
                <w:bCs/>
                <w:sz w:val="18"/>
                <w:vertAlign w:val="superscript"/>
              </w:rPr>
              <w:t>th</w:t>
            </w:r>
            <w:r w:rsidRPr="00503521">
              <w:rPr>
                <w:rFonts w:ascii="Arial" w:hAnsi="Arial" w:cs="Arial"/>
                <w:bCs/>
                <w:sz w:val="18"/>
              </w:rPr>
              <w:t xml:space="preserve"> harmonic of band 8 DL</w:t>
            </w:r>
          </w:p>
        </w:tc>
        <w:tc>
          <w:tcPr>
            <w:tcW w:w="2281" w:type="dxa"/>
            <w:shd w:val="clear" w:color="auto" w:fill="auto"/>
          </w:tcPr>
          <w:p w14:paraId="68B654ED" w14:textId="77777777" w:rsidR="007F5A2B" w:rsidRPr="00503521" w:rsidRDefault="007F5A2B" w:rsidP="007F5A2B">
            <w:pPr>
              <w:keepNext/>
              <w:keepLines/>
              <w:spacing w:after="0"/>
              <w:jc w:val="center"/>
              <w:rPr>
                <w:rFonts w:ascii="Arial" w:hAnsi="Arial" w:cs="Arial"/>
                <w:bCs/>
                <w:sz w:val="18"/>
              </w:rPr>
            </w:pPr>
            <w:r w:rsidRPr="00503521">
              <w:rPr>
                <w:rFonts w:ascii="Arial" w:hAnsi="Arial" w:cs="Arial"/>
                <w:bCs/>
                <w:sz w:val="18"/>
              </w:rPr>
              <w:t>No, but it can be taken from CA_n8-n78 for PC2</w:t>
            </w:r>
          </w:p>
        </w:tc>
      </w:tr>
      <w:tr w:rsidR="00503521" w:rsidRPr="00503521" w14:paraId="125EE276" w14:textId="77777777" w:rsidTr="000223DB">
        <w:trPr>
          <w:trHeight w:val="242"/>
          <w:jc w:val="center"/>
        </w:trPr>
        <w:tc>
          <w:tcPr>
            <w:tcW w:w="1706" w:type="dxa"/>
          </w:tcPr>
          <w:p w14:paraId="2B77066F" w14:textId="77777777" w:rsidR="007F5A2B" w:rsidRPr="00503521" w:rsidRDefault="007F5A2B" w:rsidP="007F5A2B">
            <w:pPr>
              <w:keepNext/>
              <w:keepLines/>
              <w:spacing w:after="0"/>
              <w:jc w:val="center"/>
              <w:rPr>
                <w:rFonts w:ascii="Arial" w:hAnsi="Arial" w:cs="Arial"/>
                <w:b/>
                <w:sz w:val="18"/>
              </w:rPr>
            </w:pPr>
            <w:r w:rsidRPr="00503521">
              <w:rPr>
                <w:rFonts w:ascii="Arial" w:hAnsi="Arial" w:cs="Arial"/>
                <w:b/>
                <w:sz w:val="18"/>
              </w:rPr>
              <w:t>IMD</w:t>
            </w:r>
          </w:p>
        </w:tc>
        <w:tc>
          <w:tcPr>
            <w:tcW w:w="2668" w:type="dxa"/>
          </w:tcPr>
          <w:p w14:paraId="103EA5BF" w14:textId="39A37762" w:rsidR="007F5A2B" w:rsidRPr="00503521" w:rsidRDefault="007F5A2B" w:rsidP="007F5A2B">
            <w:pPr>
              <w:keepNext/>
              <w:keepLines/>
              <w:spacing w:after="0"/>
              <w:jc w:val="center"/>
              <w:rPr>
                <w:rFonts w:ascii="Arial" w:hAnsi="Arial" w:cs="Arial"/>
                <w:sz w:val="18"/>
              </w:rPr>
            </w:pPr>
            <w:r w:rsidRPr="00503521">
              <w:rPr>
                <w:rFonts w:ascii="Arial" w:hAnsi="Arial" w:cs="Arial"/>
                <w:sz w:val="18"/>
              </w:rPr>
              <w:t>IMD4 (3</w:t>
            </w:r>
            <w:r w:rsidRPr="00503521">
              <w:rPr>
                <w:rFonts w:ascii="Arial" w:hAnsi="Arial" w:cs="Arial"/>
                <w:sz w:val="18"/>
                <w:vertAlign w:val="superscript"/>
              </w:rPr>
              <w:t>rd</w:t>
            </w:r>
            <w:r w:rsidRPr="00503521">
              <w:rPr>
                <w:rFonts w:ascii="Arial" w:hAnsi="Arial" w:cs="Arial"/>
                <w:sz w:val="18"/>
              </w:rPr>
              <w:t xml:space="preserve"> order of band 8 UL - fundamental of n78 UL )</w:t>
            </w:r>
          </w:p>
        </w:tc>
        <w:tc>
          <w:tcPr>
            <w:tcW w:w="2362" w:type="dxa"/>
          </w:tcPr>
          <w:p w14:paraId="4E69468F" w14:textId="77777777" w:rsidR="007F5A2B" w:rsidRPr="00503521" w:rsidRDefault="007F5A2B" w:rsidP="007F5A2B">
            <w:pPr>
              <w:keepNext/>
              <w:keepLines/>
              <w:spacing w:after="0"/>
              <w:jc w:val="center"/>
              <w:rPr>
                <w:rFonts w:ascii="Arial" w:hAnsi="Arial" w:cs="Arial"/>
                <w:sz w:val="18"/>
              </w:rPr>
            </w:pPr>
            <w:r w:rsidRPr="00503521">
              <w:rPr>
                <w:rFonts w:ascii="Arial" w:hAnsi="Arial" w:cs="Arial"/>
                <w:sz w:val="18"/>
              </w:rPr>
              <w:t>Band 8 Rx</w:t>
            </w:r>
          </w:p>
        </w:tc>
        <w:tc>
          <w:tcPr>
            <w:tcW w:w="2281" w:type="dxa"/>
          </w:tcPr>
          <w:p w14:paraId="37C4C24D" w14:textId="77777777" w:rsidR="007F5A2B" w:rsidRPr="00503521" w:rsidRDefault="007F5A2B" w:rsidP="007F5A2B">
            <w:pPr>
              <w:keepNext/>
              <w:keepLines/>
              <w:spacing w:after="0"/>
              <w:jc w:val="center"/>
              <w:rPr>
                <w:rFonts w:ascii="Arial" w:hAnsi="Arial" w:cs="Arial"/>
                <w:sz w:val="18"/>
                <w:lang w:val="en-US"/>
              </w:rPr>
            </w:pPr>
            <w:r w:rsidRPr="00503521">
              <w:rPr>
                <w:rFonts w:ascii="Arial" w:hAnsi="Arial" w:cs="Arial"/>
                <w:sz w:val="18"/>
              </w:rPr>
              <w:t>yes</w:t>
            </w:r>
          </w:p>
        </w:tc>
      </w:tr>
    </w:tbl>
    <w:p w14:paraId="5D227E37" w14:textId="77777777" w:rsidR="007F5A2B" w:rsidRPr="00503521" w:rsidRDefault="007F5A2B" w:rsidP="00130438">
      <w:pPr>
        <w:pStyle w:val="Heading3"/>
        <w:rPr>
          <w:rFonts w:eastAsia="DengXian"/>
        </w:rPr>
      </w:pPr>
      <w:bookmarkStart w:id="513" w:name="_Toc170058650"/>
      <w:bookmarkStart w:id="514" w:name="_Toc170059056"/>
      <w:r w:rsidRPr="00503521">
        <w:rPr>
          <w:rFonts w:eastAsia="DengXian"/>
        </w:rPr>
        <w:t>6.2.4</w:t>
      </w:r>
      <w:r w:rsidRPr="00503521">
        <w:rPr>
          <w:rFonts w:eastAsia="DengXian"/>
        </w:rPr>
        <w:tab/>
        <w:t>REFSENS requirements</w:t>
      </w:r>
      <w:bookmarkEnd w:id="513"/>
      <w:bookmarkEnd w:id="514"/>
    </w:p>
    <w:p w14:paraId="0F50EA69" w14:textId="77777777" w:rsidR="007F5A2B" w:rsidRPr="00503521" w:rsidRDefault="007F5A2B" w:rsidP="00130438">
      <w:pPr>
        <w:pStyle w:val="TH"/>
        <w:rPr>
          <w:rFonts w:eastAsia="Intel Clear"/>
        </w:rPr>
      </w:pPr>
      <w:r w:rsidRPr="00503521">
        <w:rPr>
          <w:rFonts w:eastAsia="Intel Clear"/>
        </w:rPr>
        <w:t>Table 6.2.4-1: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503521" w:rsidRPr="00503521" w14:paraId="73BF0500"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3D7D3C"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A3E64"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842C5"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63B22" w14:textId="77777777" w:rsidR="007F5A2B" w:rsidRPr="00503521" w:rsidRDefault="007F5A2B" w:rsidP="007F5A2B">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770B4"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B6BB4"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FA8B6"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084387" w14:textId="77777777" w:rsidR="007F5A2B" w:rsidRPr="00503521" w:rsidRDefault="007F5A2B" w:rsidP="007F5A2B">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138415" w14:textId="77777777" w:rsidR="007F5A2B" w:rsidRPr="00503521" w:rsidRDefault="007F5A2B" w:rsidP="007F5A2B">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UL/DL harmonic order</w:t>
            </w:r>
          </w:p>
        </w:tc>
      </w:tr>
      <w:tr w:rsidR="00503521" w:rsidRPr="00503521" w14:paraId="58369A10"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FB602" w14:textId="77777777" w:rsidR="007F5A2B" w:rsidRPr="00503521" w:rsidRDefault="007F5A2B" w:rsidP="007F5A2B">
            <w:pPr>
              <w:spacing w:after="0"/>
              <w:rPr>
                <w:rFonts w:ascii="Arial" w:eastAsia="Intel Clear"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1881" w14:textId="77777777" w:rsidR="007F5A2B" w:rsidRPr="00503521" w:rsidRDefault="007F5A2B" w:rsidP="007F5A2B">
            <w:pPr>
              <w:spacing w:after="0"/>
              <w:rPr>
                <w:rFonts w:ascii="Arial" w:eastAsia="Intel Clear"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0C65"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34F16" w14:textId="77777777" w:rsidR="007F5A2B" w:rsidRPr="00503521" w:rsidRDefault="007F5A2B" w:rsidP="007F5A2B">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DFB5F"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L</w:t>
            </w:r>
            <w:r w:rsidRPr="00503521">
              <w:rPr>
                <w:rFonts w:ascii="Arial" w:eastAsia="Intel Clear"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1596E"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0BCB5"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4D3C" w14:textId="77777777" w:rsidR="007F5A2B" w:rsidRPr="00503521" w:rsidRDefault="007F5A2B" w:rsidP="007F5A2B">
            <w:pPr>
              <w:spacing w:after="0"/>
              <w:rPr>
                <w:rFonts w:ascii="Arial" w:eastAsia="Intel Clear"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DCB3" w14:textId="77777777" w:rsidR="007F5A2B" w:rsidRPr="00503521" w:rsidRDefault="007F5A2B" w:rsidP="007F5A2B">
            <w:pPr>
              <w:spacing w:after="0"/>
              <w:rPr>
                <w:rFonts w:ascii="Arial" w:eastAsia="Intel Clear" w:hAnsi="Arial" w:cs="Arial"/>
                <w:b/>
                <w:bCs/>
                <w:sz w:val="18"/>
                <w:szCs w:val="18"/>
                <w:lang w:eastAsia="zh-CN"/>
              </w:rPr>
            </w:pPr>
          </w:p>
        </w:tc>
      </w:tr>
      <w:tr w:rsidR="00503521" w:rsidRPr="00503521" w14:paraId="4A749831"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C14C40"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97176E"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26AAB2E"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135E3D8"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72B107"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FE5866"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920877"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65B74AE"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bCs/>
                <w:sz w:val="18"/>
                <w:szCs w:val="18"/>
                <w:lang w:eastAsia="zh-CN"/>
              </w:rPr>
              <w:t xml:space="preserve">NOTE </w:t>
            </w:r>
            <w:r w:rsidRPr="00503521">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97FA91"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bCs/>
                <w:sz w:val="18"/>
                <w:szCs w:val="18"/>
                <w:lang w:val="en-US" w:eastAsia="zh-CN"/>
              </w:rPr>
              <w:t>UL1/DL4</w:t>
            </w:r>
          </w:p>
        </w:tc>
      </w:tr>
      <w:tr w:rsidR="00503521" w:rsidRPr="00503521" w14:paraId="01E318D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FF7207"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C67BC3"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086E68B"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2474241"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C596B2"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3317C2"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23594D"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725A10F"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bCs/>
                <w:sz w:val="18"/>
                <w:szCs w:val="18"/>
                <w:lang w:eastAsia="zh-CN"/>
              </w:rPr>
              <w:t xml:space="preserve">NOTE </w:t>
            </w:r>
            <w:r w:rsidRPr="00503521">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A09E3B"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SimSun" w:hAnsi="Arial" w:cs="Arial"/>
                <w:bCs/>
                <w:sz w:val="18"/>
                <w:szCs w:val="18"/>
                <w:lang w:val="en-US" w:eastAsia="zh-CN"/>
              </w:rPr>
              <w:t>UL1/DL4</w:t>
            </w:r>
          </w:p>
        </w:tc>
      </w:tr>
      <w:tr w:rsidR="007F5A2B" w:rsidRPr="00503521" w14:paraId="4051308B"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03D0764" w14:textId="77777777" w:rsidR="007F5A2B" w:rsidRPr="00503521" w:rsidRDefault="007F5A2B" w:rsidP="007F5A2B">
            <w:pPr>
              <w:spacing w:after="0"/>
              <w:rPr>
                <w:rFonts w:ascii="Arial" w:eastAsia="SimSun" w:hAnsi="Arial" w:cs="Arial"/>
                <w:bCs/>
                <w:sz w:val="18"/>
                <w:szCs w:val="18"/>
                <w:lang w:val="en-US" w:eastAsia="zh-CN"/>
              </w:rPr>
            </w:pPr>
            <w:r w:rsidRPr="00503521">
              <w:rPr>
                <w:rFonts w:ascii="Arial" w:eastAsia="Intel Clear" w:hAnsi="Arial" w:cs="Arial"/>
                <w:sz w:val="18"/>
                <w:szCs w:val="18"/>
              </w:rPr>
              <w:t xml:space="preserve">NOTE </w:t>
            </w:r>
            <w:r w:rsidRPr="00503521">
              <w:rPr>
                <w:rFonts w:ascii="Arial" w:eastAsia="Intel Clear" w:hAnsi="Arial" w:cs="Arial"/>
                <w:sz w:val="18"/>
                <w:szCs w:val="18"/>
                <w:lang w:val="en-US" w:eastAsia="zh-CN"/>
              </w:rPr>
              <w:t>5</w:t>
            </w:r>
            <w:r w:rsidRPr="00503521">
              <w:rPr>
                <w:rFonts w:ascii="Arial" w:eastAsia="Intel Clear" w:hAnsi="Arial" w:cs="Arial"/>
                <w:sz w:val="18"/>
                <w:szCs w:val="18"/>
              </w:rPr>
              <w:t>:</w:t>
            </w:r>
            <w:r w:rsidRPr="00503521">
              <w:rPr>
                <w:rFonts w:ascii="Arial" w:eastAsia="Intel Clear" w:hAnsi="Arial" w:cs="Arial"/>
                <w:sz w:val="18"/>
                <w:szCs w:val="18"/>
              </w:rPr>
              <w:tab/>
              <w:t xml:space="preserve">The requirements should be verified for UL </w:t>
            </w:r>
            <w:r w:rsidRPr="00503521">
              <w:rPr>
                <w:rFonts w:ascii="Arial" w:eastAsia="Intel Clear" w:hAnsi="Arial" w:cs="Arial"/>
                <w:sz w:val="18"/>
                <w:szCs w:val="18"/>
                <w:lang w:val="en-US" w:eastAsia="zh-CN"/>
              </w:rPr>
              <w:t>NR-</w:t>
            </w:r>
            <w:r w:rsidRPr="00503521">
              <w:rPr>
                <w:rFonts w:ascii="Arial" w:eastAsia="Intel Clear" w:hAnsi="Arial" w:cs="Arial"/>
                <w:sz w:val="18"/>
                <w:szCs w:val="18"/>
              </w:rPr>
              <w:t>ARFCN of the aggressor (higher) band (superscript HB)</w:t>
            </w:r>
            <w:r w:rsidRPr="00503521">
              <w:rPr>
                <w:rFonts w:ascii="Arial" w:eastAsia="Intel Clear" w:hAnsi="Arial" w:cs="Arial"/>
                <w:sz w:val="18"/>
                <w:szCs w:val="18"/>
                <w:lang w:eastAsia="ja-JP"/>
              </w:rPr>
              <w:t xml:space="preserve"> such that </w:t>
            </w:r>
            <w:r w:rsidRPr="00503521">
              <w:rPr>
                <w:rFonts w:ascii="Arial" w:eastAsia="Intel Clear" w:hAnsi="Arial" w:cs="Arial"/>
                <w:snapToGrid w:val="0"/>
                <w:position w:val="-12"/>
                <w:sz w:val="18"/>
                <w:szCs w:val="18"/>
                <w:lang w:eastAsia="ja-JP"/>
              </w:rPr>
              <w:object w:dxaOrig="1507" w:dyaOrig="312" w14:anchorId="5B6BA6DC">
                <v:shape id="_x0000_i1027" type="#_x0000_t75" style="width:77.55pt;height:17.15pt" o:ole="">
                  <v:imagedata r:id="rId23" o:title=""/>
                </v:shape>
                <o:OLEObject Type="Embed" ProgID="Equation.3" ShapeID="_x0000_i1027" DrawAspect="Content" ObjectID="_1780671791" r:id="rId24"/>
              </w:object>
            </w:r>
            <w:r w:rsidRPr="00503521">
              <w:rPr>
                <w:rFonts w:ascii="Arial" w:eastAsia="Intel Clear" w:hAnsi="Arial" w:cs="Arial"/>
                <w:snapToGrid w:val="0"/>
                <w:sz w:val="18"/>
                <w:szCs w:val="18"/>
                <w:lang w:eastAsia="ja-JP"/>
              </w:rPr>
              <w:t xml:space="preserve">  </w:t>
            </w:r>
            <w:r w:rsidRPr="00503521">
              <w:rPr>
                <w:rFonts w:ascii="Arial" w:eastAsia="Intel Clear" w:hAnsi="Arial" w:cs="Arial"/>
                <w:sz w:val="18"/>
                <w:szCs w:val="18"/>
              </w:rPr>
              <w:t>in MHz a</w:t>
            </w:r>
            <w:r w:rsidRPr="00503521">
              <w:rPr>
                <w:rFonts w:ascii="Arial" w:eastAsia="Intel Clear" w:hAnsi="Arial" w:cs="Arial"/>
                <w:sz w:val="18"/>
                <w:szCs w:val="18"/>
                <w:lang w:eastAsia="zh-CN"/>
              </w:rPr>
              <w:t xml:space="preserve">nd </w:t>
            </w:r>
            <w:r w:rsidRPr="00503521">
              <w:rPr>
                <w:rFonts w:ascii="Arial" w:eastAsia="Intel Clear" w:hAnsi="Arial" w:cs="Arial"/>
                <w:position w:val="-14"/>
                <w:sz w:val="18"/>
                <w:szCs w:val="18"/>
                <w:lang w:eastAsia="zh-CN"/>
              </w:rPr>
              <w:object w:dxaOrig="4079" w:dyaOrig="216" w14:anchorId="4BED2169">
                <v:shape id="_x0000_i1028" type="#_x0000_t75" style="width:206.6pt;height:11.1pt" o:ole="">
                  <v:imagedata r:id="rId25" o:title=""/>
                </v:shape>
                <o:OLEObject Type="Embed" ProgID="Equation.DSMT4" ShapeID="_x0000_i1028" DrawAspect="Content" ObjectID="_1780671792" r:id="rId26"/>
              </w:object>
            </w:r>
            <w:r w:rsidRPr="00503521">
              <w:rPr>
                <w:rFonts w:ascii="Arial" w:eastAsia="Intel Clear" w:hAnsi="Arial" w:cs="Arial"/>
                <w:position w:val="-14"/>
                <w:sz w:val="18"/>
                <w:szCs w:val="18"/>
                <w:lang w:eastAsia="zh-CN"/>
              </w:rPr>
              <w:t xml:space="preserve"> </w:t>
            </w:r>
            <w:r w:rsidRPr="00503521">
              <w:rPr>
                <w:rFonts w:ascii="Arial" w:eastAsia="Intel Clear" w:hAnsi="Arial" w:cs="Arial"/>
                <w:sz w:val="18"/>
                <w:szCs w:val="18"/>
              </w:rPr>
              <w:t xml:space="preserve">with </w:t>
            </w:r>
            <w:r w:rsidRPr="00503521">
              <w:rPr>
                <w:rFonts w:ascii="Arial" w:eastAsia="Intel Clear" w:hAnsi="Arial" w:cs="Arial"/>
                <w:noProof/>
                <w:position w:val="-10"/>
                <w:sz w:val="18"/>
                <w:szCs w:val="18"/>
                <w:lang w:val="en-US" w:eastAsia="zh-CN"/>
              </w:rPr>
              <w:drawing>
                <wp:inline distT="0" distB="0" distL="0" distR="0" wp14:anchorId="1FE8E08F" wp14:editId="43FB9548">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03521">
              <w:rPr>
                <w:rFonts w:ascii="Arial" w:eastAsia="Intel Clear" w:hAnsi="Arial" w:cs="Arial" w:hint="eastAsia"/>
                <w:sz w:val="18"/>
                <w:szCs w:val="18"/>
              </w:rPr>
              <w:t> </w:t>
            </w:r>
            <w:r w:rsidRPr="00503521">
              <w:rPr>
                <w:rFonts w:ascii="Arial" w:eastAsia="Intel Clear" w:hAnsi="Arial" w:cs="Arial"/>
                <w:sz w:val="18"/>
                <w:szCs w:val="18"/>
              </w:rPr>
              <w:t xml:space="preserve">the carrier frequency in the victim (lower) band and </w:t>
            </w:r>
            <w:r w:rsidRPr="00503521">
              <w:rPr>
                <w:rFonts w:ascii="Arial" w:eastAsia="Intel Clear" w:hAnsi="Arial" w:cs="Arial"/>
                <w:noProof/>
                <w:position w:val="-12"/>
                <w:sz w:val="18"/>
                <w:szCs w:val="18"/>
                <w:lang w:val="en-US" w:eastAsia="zh-CN"/>
              </w:rPr>
              <w:drawing>
                <wp:inline distT="0" distB="0" distL="0" distR="0" wp14:anchorId="259AC200" wp14:editId="3D11417B">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03521">
              <w:rPr>
                <w:rFonts w:ascii="Arial" w:eastAsia="Intel Clear" w:hAnsi="Arial" w:cs="Arial" w:hint="eastAsia"/>
                <w:sz w:val="18"/>
                <w:szCs w:val="18"/>
              </w:rPr>
              <w:t> </w:t>
            </w:r>
            <w:r w:rsidRPr="00503521">
              <w:rPr>
                <w:rFonts w:ascii="Arial" w:eastAsia="Intel Clear" w:hAnsi="Arial" w:cs="Arial"/>
                <w:sz w:val="18"/>
                <w:szCs w:val="18"/>
              </w:rPr>
              <w:t>the channel bandwidth configured in the higher band</w:t>
            </w:r>
          </w:p>
        </w:tc>
      </w:tr>
    </w:tbl>
    <w:p w14:paraId="05C00B3A" w14:textId="77777777" w:rsidR="007F5A2B" w:rsidRPr="00503521" w:rsidRDefault="007F5A2B" w:rsidP="007F5A2B">
      <w:pPr>
        <w:keepNext/>
        <w:keepLines/>
        <w:widowControl w:val="0"/>
        <w:rPr>
          <w:rFonts w:cs="Batang"/>
          <w:sz w:val="22"/>
          <w:lang w:val="en-US" w:eastAsia="zh-CN"/>
        </w:rPr>
      </w:pPr>
    </w:p>
    <w:p w14:paraId="337B6545" w14:textId="77777777" w:rsidR="007F5A2B" w:rsidRPr="00503521" w:rsidRDefault="007F5A2B" w:rsidP="007F5A2B">
      <w:pPr>
        <w:keepNext/>
        <w:keepLines/>
        <w:widowControl w:val="0"/>
        <w:rPr>
          <w:rFonts w:cs="Batang"/>
          <w:sz w:val="22"/>
          <w:lang w:val="en-US" w:eastAsia="zh-CN"/>
        </w:rPr>
      </w:pPr>
      <w:r w:rsidRPr="00503521">
        <w:rPr>
          <w:rFonts w:cs="Batang"/>
          <w:sz w:val="22"/>
          <w:lang w:val="en-US" w:eastAsia="zh-CN"/>
        </w:rPr>
        <w:t>For IMD4, R</w:t>
      </w:r>
      <w:r w:rsidRPr="00503521">
        <w:rPr>
          <w:rFonts w:cs="Batang" w:hint="eastAsia"/>
          <w:sz w:val="22"/>
          <w:lang w:val="en-US" w:eastAsia="zh-CN"/>
        </w:rPr>
        <w:t>euse the existing 2Tx MSD requirement</w:t>
      </w:r>
      <w:r w:rsidRPr="00503521">
        <w:rPr>
          <w:rFonts w:cs="Batang"/>
          <w:sz w:val="22"/>
          <w:lang w:val="en-US" w:eastAsia="zh-CN"/>
        </w:rPr>
        <w:t>s.</w:t>
      </w:r>
    </w:p>
    <w:p w14:paraId="7C00DB2F" w14:textId="77777777" w:rsidR="00B23892" w:rsidRPr="00503521" w:rsidRDefault="00B23892"/>
    <w:p w14:paraId="47E58692" w14:textId="77777777" w:rsidR="00B23892" w:rsidRPr="00503521" w:rsidRDefault="009374AD" w:rsidP="00130438">
      <w:pPr>
        <w:pStyle w:val="Heading2"/>
      </w:pPr>
      <w:bookmarkStart w:id="515" w:name="_Toc168040488"/>
      <w:bookmarkStart w:id="516" w:name="_Toc168040555"/>
      <w:bookmarkStart w:id="517" w:name="_Toc168040593"/>
      <w:bookmarkStart w:id="518" w:name="_Toc169988875"/>
      <w:bookmarkStart w:id="519" w:name="_Toc170058651"/>
      <w:bookmarkStart w:id="520" w:name="_Toc170059057"/>
      <w:r w:rsidRPr="00503521">
        <w:lastRenderedPageBreak/>
        <w:t>6.3</w:t>
      </w:r>
      <w:r w:rsidRPr="00503521">
        <w:tab/>
      </w:r>
      <w:r w:rsidR="00B23892" w:rsidRPr="00503521">
        <w:t>DC_20A_n78A</w:t>
      </w:r>
      <w:bookmarkEnd w:id="515"/>
      <w:bookmarkEnd w:id="516"/>
      <w:bookmarkEnd w:id="517"/>
      <w:bookmarkEnd w:id="518"/>
      <w:bookmarkEnd w:id="519"/>
      <w:bookmarkEnd w:id="520"/>
    </w:p>
    <w:p w14:paraId="60344D1F" w14:textId="77777777" w:rsidR="002C44DE" w:rsidRPr="00503521" w:rsidRDefault="002C44DE" w:rsidP="00130438">
      <w:pPr>
        <w:pStyle w:val="Heading3"/>
        <w:rPr>
          <w:rFonts w:eastAsia="DengXian"/>
        </w:rPr>
      </w:pPr>
      <w:bookmarkStart w:id="521" w:name="_Toc170058652"/>
      <w:bookmarkStart w:id="522" w:name="_Toc170059058"/>
      <w:r w:rsidRPr="00503521">
        <w:rPr>
          <w:rFonts w:eastAsia="DengXian"/>
        </w:rPr>
        <w:t>6.3.1</w:t>
      </w:r>
      <w:r w:rsidRPr="00503521">
        <w:rPr>
          <w:rFonts w:eastAsia="DengXian"/>
        </w:rPr>
        <w:tab/>
        <w:t>Operating bands for EN-DC</w:t>
      </w:r>
      <w:bookmarkEnd w:id="521"/>
      <w:bookmarkEnd w:id="522"/>
    </w:p>
    <w:p w14:paraId="517F8A4F" w14:textId="77777777" w:rsidR="002C44DE" w:rsidRPr="00503521" w:rsidRDefault="002C44DE" w:rsidP="00130438">
      <w:pPr>
        <w:pStyle w:val="TH"/>
        <w:rPr>
          <w:rFonts w:eastAsia="DengXian"/>
        </w:rPr>
      </w:pPr>
      <w:r w:rsidRPr="00503521">
        <w:rPr>
          <w:rFonts w:eastAsia="DengXian"/>
        </w:rPr>
        <w:t>Table 6.3.1-1:  EN-DC band combination of band 20+n78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A5D056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4E9CFB1" w14:textId="77777777" w:rsidR="002C44DE" w:rsidRPr="00503521" w:rsidRDefault="002C44DE" w:rsidP="002C44DE">
            <w:pPr>
              <w:keepNext/>
              <w:keepLines/>
              <w:spacing w:after="0"/>
              <w:jc w:val="center"/>
              <w:rPr>
                <w:rFonts w:ascii="Arial" w:eastAsia="DengXian" w:hAnsi="Arial" w:cs="Arial"/>
                <w:b/>
                <w:sz w:val="18"/>
                <w:szCs w:val="18"/>
              </w:rPr>
            </w:pPr>
            <w:r w:rsidRPr="00503521">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D18EB8" w14:textId="77777777" w:rsidR="002C44DE" w:rsidRPr="00503521" w:rsidRDefault="002C44DE" w:rsidP="002C44DE">
            <w:pPr>
              <w:keepNext/>
              <w:keepLines/>
              <w:spacing w:after="0"/>
              <w:jc w:val="center"/>
              <w:rPr>
                <w:rFonts w:ascii="Arial" w:eastAsia="DengXian" w:hAnsi="Arial" w:cs="Arial"/>
                <w:b/>
                <w:sz w:val="18"/>
                <w:szCs w:val="18"/>
              </w:rPr>
            </w:pPr>
            <w:r w:rsidRPr="00503521">
              <w:rPr>
                <w:rFonts w:ascii="Arial" w:eastAsia="DengXian" w:hAnsi="Arial" w:cs="Arial"/>
                <w:b/>
                <w:sz w:val="18"/>
                <w:szCs w:val="18"/>
              </w:rPr>
              <w:t>Bands</w:t>
            </w:r>
          </w:p>
        </w:tc>
      </w:tr>
      <w:tr w:rsidR="00503521" w:rsidRPr="00503521" w14:paraId="250F4852"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DA44097" w14:textId="77777777" w:rsidR="002C44DE" w:rsidRPr="00503521" w:rsidRDefault="002C44DE" w:rsidP="002C44DE">
            <w:pPr>
              <w:keepNext/>
              <w:keepLines/>
              <w:spacing w:after="0"/>
              <w:jc w:val="center"/>
              <w:rPr>
                <w:rFonts w:ascii="Arial" w:eastAsia="DengXian" w:hAnsi="Arial" w:cs="Arial"/>
                <w:sz w:val="18"/>
                <w:szCs w:val="18"/>
                <w:lang w:val="en-US" w:eastAsia="zh-CN"/>
              </w:rPr>
            </w:pPr>
            <w:r w:rsidRPr="00503521">
              <w:rPr>
                <w:rFonts w:ascii="Arial" w:eastAsia="Intel Clear" w:hAnsi="Arial" w:cs="Arial"/>
                <w:sz w:val="18"/>
                <w:szCs w:val="18"/>
              </w:rPr>
              <w:t>DC_20A_n78A</w:t>
            </w:r>
          </w:p>
        </w:tc>
        <w:tc>
          <w:tcPr>
            <w:tcW w:w="2552" w:type="dxa"/>
            <w:tcBorders>
              <w:top w:val="single" w:sz="4" w:space="0" w:color="auto"/>
              <w:left w:val="single" w:sz="4" w:space="0" w:color="auto"/>
              <w:bottom w:val="single" w:sz="4" w:space="0" w:color="auto"/>
              <w:right w:val="single" w:sz="4" w:space="0" w:color="auto"/>
            </w:tcBorders>
          </w:tcPr>
          <w:p w14:paraId="614EBF57" w14:textId="77777777" w:rsidR="002C44DE" w:rsidRPr="00503521" w:rsidRDefault="002C44DE" w:rsidP="002C44DE">
            <w:pPr>
              <w:keepNext/>
              <w:keepLines/>
              <w:spacing w:after="0"/>
              <w:jc w:val="center"/>
              <w:rPr>
                <w:rFonts w:ascii="Arial" w:eastAsia="DengXian" w:hAnsi="Arial" w:cs="Arial"/>
                <w:sz w:val="18"/>
                <w:szCs w:val="18"/>
                <w:lang w:val="en-US" w:eastAsia="zh-CN"/>
              </w:rPr>
            </w:pPr>
            <w:r w:rsidRPr="00503521">
              <w:rPr>
                <w:rFonts w:ascii="Arial" w:eastAsia="Intel Clear" w:hAnsi="Arial" w:cs="Arial"/>
                <w:sz w:val="18"/>
                <w:szCs w:val="18"/>
              </w:rPr>
              <w:t>20, n78</w:t>
            </w:r>
          </w:p>
        </w:tc>
      </w:tr>
    </w:tbl>
    <w:p w14:paraId="565631DA" w14:textId="77777777" w:rsidR="002C44DE" w:rsidRPr="00503521" w:rsidRDefault="002C44DE" w:rsidP="00130438">
      <w:pPr>
        <w:pStyle w:val="Heading3"/>
        <w:rPr>
          <w:rFonts w:eastAsia="DengXian"/>
        </w:rPr>
      </w:pPr>
      <w:bookmarkStart w:id="523" w:name="_Toc170058653"/>
      <w:bookmarkStart w:id="524" w:name="_Toc170059059"/>
      <w:r w:rsidRPr="00503521">
        <w:rPr>
          <w:rFonts w:eastAsia="DengXian"/>
        </w:rPr>
        <w:t>6.3.2</w:t>
      </w:r>
      <w:r w:rsidRPr="00503521">
        <w:rPr>
          <w:rFonts w:eastAsia="DengXian"/>
        </w:rPr>
        <w:tab/>
        <w:t>Maximum output power for inter-band EN-DC</w:t>
      </w:r>
      <w:bookmarkEnd w:id="523"/>
      <w:bookmarkEnd w:id="524"/>
    </w:p>
    <w:p w14:paraId="43C35DA6" w14:textId="77777777" w:rsidR="002C44DE" w:rsidRPr="00503521" w:rsidRDefault="002C44DE" w:rsidP="00130438">
      <w:pPr>
        <w:pStyle w:val="TH"/>
        <w:rPr>
          <w:rFonts w:eastAsia="DengXian"/>
        </w:rPr>
      </w:pPr>
      <w:r w:rsidRPr="00503521">
        <w:rPr>
          <w:rFonts w:eastAsia="DengXian"/>
        </w:rPr>
        <w:t>Table 6.3.2-1: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6F0D5F7A" w14:textId="77777777" w:rsidTr="00326A6F">
        <w:trPr>
          <w:trHeight w:val="187"/>
          <w:tblHeader/>
          <w:jc w:val="center"/>
        </w:trPr>
        <w:tc>
          <w:tcPr>
            <w:tcW w:w="3440" w:type="dxa"/>
            <w:shd w:val="clear" w:color="auto" w:fill="D9D9D9"/>
          </w:tcPr>
          <w:p w14:paraId="38EC80E6" w14:textId="77777777" w:rsidR="002C44DE" w:rsidRPr="00503521" w:rsidRDefault="002C44DE" w:rsidP="002C44DE">
            <w:pPr>
              <w:keepNext/>
              <w:keepLines/>
              <w:spacing w:after="0"/>
              <w:jc w:val="center"/>
              <w:rPr>
                <w:rFonts w:ascii="Arial" w:eastAsia="DengXian" w:hAnsi="Arial" w:cs="Arial"/>
                <w:b/>
                <w:sz w:val="18"/>
              </w:rPr>
            </w:pPr>
            <w:r w:rsidRPr="00503521">
              <w:rPr>
                <w:rFonts w:ascii="Arial" w:eastAsia="DengXian" w:hAnsi="Arial" w:cs="Arial"/>
                <w:b/>
                <w:sz w:val="18"/>
              </w:rPr>
              <w:t>EN-DC configuration</w:t>
            </w:r>
          </w:p>
        </w:tc>
        <w:tc>
          <w:tcPr>
            <w:tcW w:w="1578" w:type="dxa"/>
            <w:shd w:val="clear" w:color="auto" w:fill="D9D9D9"/>
          </w:tcPr>
          <w:p w14:paraId="6419B7FE" w14:textId="77777777" w:rsidR="002C44DE" w:rsidRPr="00503521" w:rsidRDefault="002C44DE" w:rsidP="002C44DE">
            <w:pPr>
              <w:keepNext/>
              <w:keepLines/>
              <w:spacing w:after="0"/>
              <w:jc w:val="center"/>
              <w:rPr>
                <w:rFonts w:ascii="Arial" w:eastAsia="DengXian" w:hAnsi="Arial" w:cs="Arial"/>
                <w:b/>
                <w:sz w:val="18"/>
              </w:rPr>
            </w:pPr>
            <w:r w:rsidRPr="00503521">
              <w:rPr>
                <w:rFonts w:ascii="Arial" w:eastAsia="DengXian" w:hAnsi="Arial" w:cs="Arial"/>
                <w:b/>
                <w:sz w:val="18"/>
              </w:rPr>
              <w:t xml:space="preserve">Power class </w:t>
            </w:r>
            <w:r w:rsidRPr="00503521">
              <w:rPr>
                <w:rFonts w:ascii="Arial" w:eastAsia="DengXian" w:hAnsi="Arial" w:cs="Arial"/>
                <w:b/>
                <w:sz w:val="18"/>
                <w:lang w:eastAsia="zh-CN"/>
              </w:rPr>
              <w:t>2</w:t>
            </w:r>
          </w:p>
          <w:p w14:paraId="49B46D34" w14:textId="77777777" w:rsidR="002C44DE" w:rsidRPr="00503521" w:rsidRDefault="002C44DE" w:rsidP="002C44DE">
            <w:pPr>
              <w:keepNext/>
              <w:keepLines/>
              <w:spacing w:after="0"/>
              <w:jc w:val="center"/>
              <w:rPr>
                <w:rFonts w:ascii="Arial" w:eastAsia="DengXian" w:hAnsi="Arial" w:cs="Arial"/>
                <w:b/>
                <w:sz w:val="18"/>
              </w:rPr>
            </w:pPr>
            <w:r w:rsidRPr="00503521">
              <w:rPr>
                <w:rFonts w:ascii="Arial" w:eastAsia="DengXian" w:hAnsi="Arial" w:cs="Arial"/>
                <w:b/>
                <w:sz w:val="18"/>
              </w:rPr>
              <w:t>(dBm)</w:t>
            </w:r>
          </w:p>
        </w:tc>
        <w:tc>
          <w:tcPr>
            <w:tcW w:w="1481" w:type="dxa"/>
            <w:shd w:val="clear" w:color="auto" w:fill="D9D9D9"/>
          </w:tcPr>
          <w:p w14:paraId="29CE4D3E" w14:textId="77777777" w:rsidR="002C44DE" w:rsidRPr="00503521" w:rsidRDefault="002C44DE" w:rsidP="002C44DE">
            <w:pPr>
              <w:keepNext/>
              <w:keepLines/>
              <w:spacing w:after="0"/>
              <w:jc w:val="center"/>
              <w:rPr>
                <w:rFonts w:ascii="Arial" w:eastAsia="DengXian" w:hAnsi="Arial" w:cs="Arial"/>
                <w:b/>
                <w:sz w:val="18"/>
              </w:rPr>
            </w:pPr>
            <w:r w:rsidRPr="00503521">
              <w:rPr>
                <w:rFonts w:ascii="Arial" w:eastAsia="DengXian" w:hAnsi="Arial" w:cs="Arial"/>
                <w:b/>
                <w:sz w:val="18"/>
              </w:rPr>
              <w:t>Tolerance</w:t>
            </w:r>
          </w:p>
          <w:p w14:paraId="6A7605D5" w14:textId="77777777" w:rsidR="002C44DE" w:rsidRPr="00503521" w:rsidRDefault="002C44DE" w:rsidP="002C44DE">
            <w:pPr>
              <w:keepNext/>
              <w:keepLines/>
              <w:spacing w:after="0"/>
              <w:jc w:val="center"/>
              <w:rPr>
                <w:rFonts w:ascii="Arial" w:eastAsia="DengXian" w:hAnsi="Arial" w:cs="Arial"/>
                <w:b/>
                <w:sz w:val="18"/>
              </w:rPr>
            </w:pPr>
            <w:r w:rsidRPr="00503521">
              <w:rPr>
                <w:rFonts w:ascii="Arial" w:eastAsia="DengXian" w:hAnsi="Arial" w:cs="Arial"/>
                <w:b/>
                <w:sz w:val="18"/>
              </w:rPr>
              <w:t>(dB)</w:t>
            </w:r>
          </w:p>
        </w:tc>
        <w:tc>
          <w:tcPr>
            <w:tcW w:w="1688" w:type="dxa"/>
            <w:shd w:val="clear" w:color="auto" w:fill="D9D9D9"/>
          </w:tcPr>
          <w:p w14:paraId="4CCAB311" w14:textId="77777777" w:rsidR="002C44DE" w:rsidRPr="00503521" w:rsidRDefault="002C44DE" w:rsidP="002C44DE">
            <w:pPr>
              <w:keepNext/>
              <w:keepLines/>
              <w:spacing w:after="0"/>
              <w:jc w:val="center"/>
              <w:rPr>
                <w:rFonts w:ascii="Arial" w:eastAsia="DengXian" w:hAnsi="Arial" w:cs="Arial"/>
                <w:b/>
                <w:sz w:val="18"/>
              </w:rPr>
            </w:pPr>
            <w:r w:rsidRPr="00503521">
              <w:rPr>
                <w:rFonts w:ascii="Arial" w:eastAsia="DengXian" w:hAnsi="Arial" w:cs="Arial"/>
                <w:b/>
                <w:sz w:val="18"/>
              </w:rPr>
              <w:t>Power class 3</w:t>
            </w:r>
          </w:p>
          <w:p w14:paraId="1744623A" w14:textId="77777777" w:rsidR="002C44DE" w:rsidRPr="00503521" w:rsidRDefault="002C44DE" w:rsidP="002C44DE">
            <w:pPr>
              <w:keepNext/>
              <w:keepLines/>
              <w:spacing w:after="0"/>
              <w:jc w:val="center"/>
              <w:rPr>
                <w:rFonts w:ascii="Arial" w:eastAsia="DengXian" w:hAnsi="Arial" w:cs="Arial"/>
                <w:b/>
                <w:sz w:val="18"/>
              </w:rPr>
            </w:pPr>
            <w:r w:rsidRPr="00503521">
              <w:rPr>
                <w:rFonts w:ascii="Arial" w:eastAsia="DengXian" w:hAnsi="Arial" w:cs="Arial"/>
                <w:b/>
                <w:sz w:val="18"/>
              </w:rPr>
              <w:t>(dBm)</w:t>
            </w:r>
          </w:p>
        </w:tc>
        <w:tc>
          <w:tcPr>
            <w:tcW w:w="1852" w:type="dxa"/>
            <w:shd w:val="clear" w:color="auto" w:fill="D9D9D9"/>
          </w:tcPr>
          <w:p w14:paraId="357916C0" w14:textId="77777777" w:rsidR="002C44DE" w:rsidRPr="00503521" w:rsidRDefault="002C44DE" w:rsidP="002C44DE">
            <w:pPr>
              <w:keepNext/>
              <w:keepLines/>
              <w:spacing w:after="0"/>
              <w:jc w:val="center"/>
              <w:rPr>
                <w:rFonts w:ascii="Arial" w:eastAsia="DengXian" w:hAnsi="Arial" w:cs="Arial"/>
                <w:b/>
                <w:sz w:val="18"/>
              </w:rPr>
            </w:pPr>
            <w:r w:rsidRPr="00503521">
              <w:rPr>
                <w:rFonts w:ascii="Arial" w:eastAsia="DengXian" w:hAnsi="Arial" w:cs="Arial"/>
                <w:b/>
                <w:sz w:val="18"/>
              </w:rPr>
              <w:t>Tolerance</w:t>
            </w:r>
          </w:p>
          <w:p w14:paraId="016A88C3" w14:textId="77777777" w:rsidR="002C44DE" w:rsidRPr="00503521" w:rsidRDefault="002C44DE" w:rsidP="002C44DE">
            <w:pPr>
              <w:keepNext/>
              <w:keepLines/>
              <w:spacing w:after="0"/>
              <w:jc w:val="center"/>
              <w:rPr>
                <w:rFonts w:ascii="Arial" w:eastAsia="DengXian" w:hAnsi="Arial" w:cs="Arial"/>
                <w:b/>
                <w:sz w:val="18"/>
              </w:rPr>
            </w:pPr>
            <w:r w:rsidRPr="00503521">
              <w:rPr>
                <w:rFonts w:ascii="Arial" w:eastAsia="DengXian" w:hAnsi="Arial" w:cs="Arial"/>
                <w:b/>
                <w:sz w:val="18"/>
              </w:rPr>
              <w:t>(dB)</w:t>
            </w:r>
          </w:p>
        </w:tc>
      </w:tr>
      <w:tr w:rsidR="00503521" w:rsidRPr="00503521" w14:paraId="5C79A191" w14:textId="77777777" w:rsidTr="00326A6F">
        <w:trPr>
          <w:trHeight w:val="187"/>
          <w:jc w:val="center"/>
        </w:trPr>
        <w:tc>
          <w:tcPr>
            <w:tcW w:w="3440" w:type="dxa"/>
          </w:tcPr>
          <w:p w14:paraId="6F14C5D4" w14:textId="77777777" w:rsidR="002C44DE" w:rsidRPr="00503521" w:rsidRDefault="002C44DE" w:rsidP="002C44DE">
            <w:pPr>
              <w:keepNext/>
              <w:keepLines/>
              <w:spacing w:after="0"/>
              <w:jc w:val="center"/>
              <w:rPr>
                <w:rFonts w:ascii="Arial" w:eastAsia="DengXian" w:hAnsi="Arial" w:cs="Arial"/>
                <w:sz w:val="18"/>
              </w:rPr>
            </w:pPr>
            <w:r w:rsidRPr="00503521">
              <w:rPr>
                <w:rFonts w:ascii="Arial" w:eastAsia="DengXian" w:hAnsi="Arial" w:cs="Arial"/>
                <w:sz w:val="18"/>
              </w:rPr>
              <w:t>DC_20A_n78A</w:t>
            </w:r>
            <w:r w:rsidRPr="00503521">
              <w:rPr>
                <w:rFonts w:ascii="Arial" w:eastAsia="DengXian" w:hAnsi="Arial" w:cs="Arial"/>
                <w:sz w:val="18"/>
                <w:vertAlign w:val="superscript"/>
              </w:rPr>
              <w:t>5,6</w:t>
            </w:r>
          </w:p>
        </w:tc>
        <w:tc>
          <w:tcPr>
            <w:tcW w:w="1578" w:type="dxa"/>
          </w:tcPr>
          <w:p w14:paraId="0AF63ACC" w14:textId="77777777" w:rsidR="002C44DE" w:rsidRPr="00503521" w:rsidRDefault="002C44DE" w:rsidP="002C44DE">
            <w:pPr>
              <w:keepNext/>
              <w:keepLines/>
              <w:spacing w:after="0"/>
              <w:jc w:val="center"/>
              <w:rPr>
                <w:rFonts w:ascii="Arial" w:eastAsia="DengXian" w:hAnsi="Arial" w:cs="Arial"/>
                <w:sz w:val="18"/>
              </w:rPr>
            </w:pPr>
            <w:r w:rsidRPr="00503521">
              <w:rPr>
                <w:rFonts w:ascii="Arial" w:eastAsia="DengXian" w:hAnsi="Arial" w:cs="Arial"/>
                <w:sz w:val="18"/>
              </w:rPr>
              <w:t>26</w:t>
            </w:r>
          </w:p>
        </w:tc>
        <w:tc>
          <w:tcPr>
            <w:tcW w:w="1481" w:type="dxa"/>
          </w:tcPr>
          <w:p w14:paraId="233A636D" w14:textId="77777777" w:rsidR="002C44DE" w:rsidRPr="00503521" w:rsidRDefault="002C44DE" w:rsidP="002C44DE">
            <w:pPr>
              <w:keepNext/>
              <w:keepLines/>
              <w:spacing w:after="0"/>
              <w:jc w:val="center"/>
              <w:rPr>
                <w:rFonts w:ascii="Arial" w:eastAsia="DengXian" w:hAnsi="Arial" w:cs="Arial"/>
                <w:sz w:val="18"/>
              </w:rPr>
            </w:pPr>
            <w:r w:rsidRPr="00503521">
              <w:rPr>
                <w:rFonts w:ascii="Arial" w:eastAsia="DengXian" w:hAnsi="Arial" w:cs="Arial"/>
                <w:sz w:val="18"/>
              </w:rPr>
              <w:t>+2/-3</w:t>
            </w:r>
          </w:p>
        </w:tc>
        <w:tc>
          <w:tcPr>
            <w:tcW w:w="1688" w:type="dxa"/>
          </w:tcPr>
          <w:p w14:paraId="120512BC" w14:textId="77777777" w:rsidR="002C44DE" w:rsidRPr="00503521" w:rsidRDefault="002C44DE" w:rsidP="002C44DE">
            <w:pPr>
              <w:keepNext/>
              <w:keepLines/>
              <w:spacing w:after="0"/>
              <w:jc w:val="center"/>
              <w:rPr>
                <w:rFonts w:ascii="Arial" w:eastAsia="DengXian" w:hAnsi="Arial" w:cs="Arial"/>
                <w:sz w:val="18"/>
              </w:rPr>
            </w:pPr>
            <w:r w:rsidRPr="00503521">
              <w:rPr>
                <w:rFonts w:ascii="Arial" w:eastAsia="DengXian" w:hAnsi="Arial" w:cs="Arial"/>
                <w:sz w:val="18"/>
              </w:rPr>
              <w:t>23</w:t>
            </w:r>
          </w:p>
        </w:tc>
        <w:tc>
          <w:tcPr>
            <w:tcW w:w="1852" w:type="dxa"/>
          </w:tcPr>
          <w:p w14:paraId="67AC6A5F" w14:textId="77777777" w:rsidR="002C44DE" w:rsidRPr="00503521" w:rsidRDefault="002C44DE" w:rsidP="002C44DE">
            <w:pPr>
              <w:keepNext/>
              <w:keepLines/>
              <w:spacing w:after="0"/>
              <w:jc w:val="center"/>
              <w:rPr>
                <w:rFonts w:ascii="Arial" w:eastAsia="DengXian" w:hAnsi="Arial" w:cs="Arial"/>
                <w:sz w:val="18"/>
              </w:rPr>
            </w:pPr>
            <w:r w:rsidRPr="00503521">
              <w:rPr>
                <w:rFonts w:ascii="Arial" w:eastAsia="DengXian" w:hAnsi="Arial" w:cs="Arial"/>
                <w:sz w:val="18"/>
              </w:rPr>
              <w:t>+2/-3</w:t>
            </w:r>
          </w:p>
        </w:tc>
      </w:tr>
      <w:tr w:rsidR="002C44DE" w:rsidRPr="00503521" w14:paraId="1D758855" w14:textId="77777777" w:rsidTr="00326A6F">
        <w:trPr>
          <w:trHeight w:val="187"/>
          <w:jc w:val="center"/>
        </w:trPr>
        <w:tc>
          <w:tcPr>
            <w:tcW w:w="10039" w:type="dxa"/>
            <w:gridSpan w:val="5"/>
          </w:tcPr>
          <w:p w14:paraId="41381676" w14:textId="77777777" w:rsidR="002C44DE" w:rsidRPr="00503521" w:rsidRDefault="002C44DE" w:rsidP="002C44DE">
            <w:pPr>
              <w:keepNext/>
              <w:keepLines/>
              <w:spacing w:after="0"/>
              <w:ind w:left="851" w:hanging="851"/>
              <w:rPr>
                <w:rFonts w:ascii="Arial" w:eastAsia="DengXian" w:hAnsi="Arial" w:cs="Arial"/>
                <w:sz w:val="18"/>
              </w:rPr>
            </w:pPr>
            <w:r w:rsidRPr="00503521">
              <w:rPr>
                <w:rFonts w:ascii="Arial" w:eastAsia="DengXian" w:hAnsi="Arial" w:cs="Arial"/>
                <w:sz w:val="18"/>
              </w:rPr>
              <w:t>NOTE 1:</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1FC27E17" w14:textId="77777777" w:rsidR="002C44DE" w:rsidRPr="00503521" w:rsidRDefault="002C44DE" w:rsidP="002C44DE">
            <w:pPr>
              <w:keepNext/>
              <w:keepLines/>
              <w:spacing w:after="0"/>
              <w:ind w:left="851" w:hanging="851"/>
              <w:rPr>
                <w:rFonts w:ascii="Arial" w:eastAsia="DengXian" w:hAnsi="Arial" w:cs="Arial"/>
                <w:sz w:val="18"/>
              </w:rPr>
            </w:pPr>
            <w:r w:rsidRPr="00503521">
              <w:rPr>
                <w:rFonts w:ascii="Arial" w:eastAsia="DengXian" w:hAnsi="Arial" w:cs="Arial"/>
                <w:sz w:val="18"/>
              </w:rPr>
              <w:t>NOTE 2:</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036C0E4D" w14:textId="77777777" w:rsidR="002C44DE" w:rsidRPr="00503521" w:rsidRDefault="002C44DE" w:rsidP="002C44DE">
            <w:pPr>
              <w:keepNext/>
              <w:keepLines/>
              <w:spacing w:after="0"/>
              <w:ind w:left="851" w:hanging="851"/>
              <w:rPr>
                <w:rFonts w:ascii="Arial" w:eastAsia="DengXian" w:hAnsi="Arial" w:cs="Arial"/>
                <w:sz w:val="18"/>
              </w:rPr>
            </w:pPr>
            <w:r w:rsidRPr="00503521">
              <w:rPr>
                <w:rFonts w:ascii="Arial" w:eastAsia="DengXian" w:hAnsi="Arial" w:cs="Arial"/>
                <w:sz w:val="18"/>
              </w:rPr>
              <w:t>NOTE 3:</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636D608F" w14:textId="77777777" w:rsidR="002C44DE" w:rsidRPr="00503521" w:rsidRDefault="002C44DE" w:rsidP="002C44DE">
            <w:pPr>
              <w:keepNext/>
              <w:keepLines/>
              <w:spacing w:after="0"/>
              <w:ind w:left="851" w:hanging="851"/>
              <w:rPr>
                <w:rFonts w:ascii="Arial" w:eastAsia="DengXian" w:hAnsi="Arial" w:cs="Arial"/>
                <w:sz w:val="18"/>
              </w:rPr>
            </w:pPr>
            <w:r w:rsidRPr="00503521">
              <w:rPr>
                <w:rFonts w:ascii="Arial" w:eastAsia="DengXian" w:hAnsi="Arial" w:cs="Arial"/>
                <w:sz w:val="18"/>
              </w:rPr>
              <w:t>NOTE 4:</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761E3DD0" w14:textId="77777777" w:rsidR="002C44DE" w:rsidRPr="00503521" w:rsidRDefault="002C44DE" w:rsidP="002C44DE">
            <w:pPr>
              <w:keepNext/>
              <w:keepLines/>
              <w:spacing w:after="0"/>
              <w:ind w:left="851" w:hanging="851"/>
              <w:rPr>
                <w:rFonts w:ascii="Arial" w:eastAsia="DengXian" w:hAnsi="Arial" w:cs="Arial"/>
                <w:sz w:val="18"/>
                <w:lang w:eastAsia="zh-CN"/>
              </w:rPr>
            </w:pPr>
            <w:r w:rsidRPr="00503521">
              <w:rPr>
                <w:rFonts w:ascii="Arial" w:eastAsia="DengXian" w:hAnsi="Arial" w:cs="Arial"/>
                <w:sz w:val="18"/>
              </w:rPr>
              <w:t>NOTE 5</w:t>
            </w:r>
            <w:r w:rsidRPr="00503521">
              <w:rPr>
                <w:rFonts w:ascii="Arial" w:eastAsia="DengXian" w:hAnsi="Arial" w:cs="Arial"/>
                <w:sz w:val="18"/>
                <w:lang w:eastAsia="zh-CN"/>
              </w:rPr>
              <w:t>:</w:t>
            </w:r>
            <w:r w:rsidRPr="00503521">
              <w:rPr>
                <w:rFonts w:ascii="Arial" w:eastAsia="DengXian" w:hAnsi="Arial" w:cs="Arial"/>
                <w:sz w:val="18"/>
              </w:rPr>
              <w:t xml:space="preserve"> </w:t>
            </w:r>
            <w:r w:rsidRPr="00503521">
              <w:rPr>
                <w:rFonts w:ascii="Arial" w:eastAsia="DengXian" w:hAnsi="Arial" w:cs="Arial"/>
                <w:sz w:val="18"/>
              </w:rPr>
              <w:tab/>
            </w:r>
            <w:r w:rsidRPr="00503521">
              <w:rPr>
                <w:rFonts w:ascii="Arial" w:eastAsia="DengXian" w:hAnsi="Arial" w:cs="Arial"/>
                <w:sz w:val="18"/>
                <w:lang w:eastAsia="zh-CN"/>
              </w:rPr>
              <w:t>The UE supports PC3 in E-UTRA band, and supports PC2 with UL MIMO in NR band</w:t>
            </w:r>
          </w:p>
          <w:p w14:paraId="01365C09" w14:textId="77777777" w:rsidR="002C44DE" w:rsidRPr="00503521" w:rsidRDefault="002C44DE" w:rsidP="002C44DE">
            <w:pPr>
              <w:keepNext/>
              <w:keepLines/>
              <w:spacing w:after="0"/>
              <w:ind w:left="851" w:hanging="851"/>
              <w:rPr>
                <w:rFonts w:ascii="Arial" w:eastAsia="DengXian" w:hAnsi="Arial" w:cs="Arial"/>
                <w:sz w:val="18"/>
                <w:lang w:eastAsia="zh-CN"/>
              </w:rPr>
            </w:pPr>
            <w:r w:rsidRPr="00503521">
              <w:rPr>
                <w:rFonts w:ascii="Arial" w:eastAsia="DengXian" w:hAnsi="Arial" w:cs="Arial"/>
                <w:sz w:val="18"/>
              </w:rPr>
              <w:t>NOTE 6</w:t>
            </w:r>
            <w:r w:rsidRPr="00503521">
              <w:rPr>
                <w:rFonts w:ascii="Arial" w:eastAsia="DengXian" w:hAnsi="Arial" w:cs="Arial"/>
                <w:sz w:val="18"/>
                <w:lang w:eastAsia="zh-CN"/>
              </w:rPr>
              <w:t>:</w:t>
            </w:r>
            <w:r w:rsidRPr="00503521">
              <w:rPr>
                <w:rFonts w:ascii="Arial" w:eastAsia="DengXian" w:hAnsi="Arial" w:cs="Arial"/>
                <w:sz w:val="18"/>
              </w:rPr>
              <w:t xml:space="preserve"> </w:t>
            </w:r>
            <w:r w:rsidRPr="00503521">
              <w:rPr>
                <w:rFonts w:ascii="Arial" w:eastAsia="DengXian" w:hAnsi="Arial" w:cs="Arial"/>
                <w:sz w:val="18"/>
              </w:rPr>
              <w:tab/>
            </w:r>
            <w:r w:rsidRPr="00503521">
              <w:rPr>
                <w:rFonts w:ascii="Arial" w:eastAsia="DengXian" w:hAnsi="Arial" w:cs="Arial"/>
                <w:sz w:val="18"/>
                <w:lang w:eastAsia="zh-CN"/>
              </w:rPr>
              <w:t>The UE supports PC3 in E-UTRA band, and supports PC3 with UL MIMO in NR band</w:t>
            </w:r>
          </w:p>
        </w:tc>
      </w:tr>
    </w:tbl>
    <w:p w14:paraId="40FBEE29" w14:textId="77777777" w:rsidR="002C44DE" w:rsidRPr="00503521" w:rsidRDefault="002C44DE" w:rsidP="00233B61">
      <w:pPr>
        <w:rPr>
          <w:rFonts w:eastAsia="DengXian"/>
        </w:rPr>
      </w:pPr>
    </w:p>
    <w:p w14:paraId="1BEC729A" w14:textId="77777777" w:rsidR="002C44DE" w:rsidRPr="00503521" w:rsidRDefault="002C44DE" w:rsidP="00233B61">
      <w:pPr>
        <w:pStyle w:val="Heading3"/>
        <w:rPr>
          <w:rFonts w:eastAsia="DengXian"/>
        </w:rPr>
      </w:pPr>
      <w:bookmarkStart w:id="525" w:name="_Toc170058654"/>
      <w:bookmarkStart w:id="526" w:name="_Toc170059060"/>
      <w:r w:rsidRPr="00503521">
        <w:rPr>
          <w:rFonts w:eastAsia="DengXian"/>
        </w:rPr>
        <w:t>6.3.3</w:t>
      </w:r>
      <w:r w:rsidRPr="00503521">
        <w:rPr>
          <w:rFonts w:eastAsia="DengXian"/>
        </w:rPr>
        <w:tab/>
        <w:t>MSD scenario studies</w:t>
      </w:r>
      <w:bookmarkEnd w:id="525"/>
      <w:bookmarkEnd w:id="526"/>
    </w:p>
    <w:p w14:paraId="58F535B1" w14:textId="77777777" w:rsidR="002C44DE" w:rsidRPr="00503521" w:rsidRDefault="002C44DE" w:rsidP="002C44DE">
      <w:pPr>
        <w:rPr>
          <w:rFonts w:ascii="Arial" w:eastAsia="MS Mincho" w:hAnsi="Arial" w:cs="Arial"/>
          <w:sz w:val="18"/>
          <w:szCs w:val="18"/>
          <w:lang w:eastAsia="zh-CN"/>
        </w:rPr>
      </w:pPr>
      <w:r w:rsidRPr="00503521">
        <w:rPr>
          <w:rFonts w:ascii="Arial" w:eastAsia="MS Mincho" w:hAnsi="Arial" w:cs="Arial"/>
          <w:sz w:val="18"/>
          <w:szCs w:val="18"/>
          <w:lang w:eastAsia="zh-CN"/>
        </w:rPr>
        <w:t xml:space="preserve">Table </w:t>
      </w:r>
      <w:r w:rsidRPr="00503521">
        <w:rPr>
          <w:rFonts w:ascii="Arial" w:eastAsia="MS Mincho" w:hAnsi="Arial" w:cs="Arial"/>
          <w:sz w:val="18"/>
          <w:szCs w:val="18"/>
          <w:lang w:val="en-US" w:eastAsia="zh-CN"/>
        </w:rPr>
        <w:t>6.3.3-1</w:t>
      </w:r>
      <w:r w:rsidRPr="00503521">
        <w:rPr>
          <w:rFonts w:ascii="Arial" w:eastAsia="MS Mincho" w:hAnsi="Arial" w:cs="Arial"/>
          <w:sz w:val="18"/>
          <w:szCs w:val="18"/>
          <w:lang w:eastAsia="zh-CN"/>
        </w:rPr>
        <w:t xml:space="preserve"> summarizes frequency ranges where harmonics mixing occur for </w:t>
      </w:r>
      <w:r w:rsidRPr="00503521">
        <w:rPr>
          <w:rFonts w:ascii="Arial" w:eastAsia="DengXian" w:hAnsi="Arial" w:cs="Arial"/>
          <w:sz w:val="18"/>
          <w:szCs w:val="18"/>
        </w:rPr>
        <w:t>DC_20_n78</w:t>
      </w:r>
    </w:p>
    <w:p w14:paraId="5219A689" w14:textId="77777777" w:rsidR="002C44DE" w:rsidRPr="00503521" w:rsidRDefault="002C44DE" w:rsidP="00233B61">
      <w:pPr>
        <w:pStyle w:val="TH"/>
        <w:rPr>
          <w:rFonts w:eastAsia="DengXian"/>
        </w:rPr>
      </w:pPr>
      <w:r w:rsidRPr="00503521">
        <w:rPr>
          <w:rFonts w:eastAsia="DengXian"/>
        </w:rPr>
        <w:t xml:space="preserve"> Table 6.3.3-1: MSD scenarios for DC_20_n78 with total power class 2</w:t>
      </w:r>
    </w:p>
    <w:tbl>
      <w:tblPr>
        <w:tblW w:w="0" w:type="auto"/>
        <w:jc w:val="center"/>
        <w:tblLook w:val="04A0" w:firstRow="1" w:lastRow="0" w:firstColumn="1" w:lastColumn="0" w:noHBand="0" w:noVBand="1"/>
      </w:tblPr>
      <w:tblGrid>
        <w:gridCol w:w="1706"/>
        <w:gridCol w:w="2668"/>
        <w:gridCol w:w="2362"/>
        <w:gridCol w:w="2281"/>
      </w:tblGrid>
      <w:tr w:rsidR="00503521" w:rsidRPr="00503521" w14:paraId="38A76499" w14:textId="77777777" w:rsidTr="00C0617C">
        <w:trPr>
          <w:trHeight w:val="527"/>
          <w:jc w:val="center"/>
        </w:trPr>
        <w:tc>
          <w:tcPr>
            <w:tcW w:w="1706" w:type="dxa"/>
            <w:shd w:val="clear" w:color="auto" w:fill="D9D9D9"/>
          </w:tcPr>
          <w:p w14:paraId="3D16AA70" w14:textId="77777777" w:rsidR="002C44DE" w:rsidRPr="00503521" w:rsidRDefault="002C44DE" w:rsidP="002C44DE">
            <w:pPr>
              <w:spacing w:after="0"/>
              <w:rPr>
                <w:rFonts w:ascii="Arial" w:hAnsi="Arial" w:cs="Arial"/>
                <w:b/>
                <w:lang w:eastAsia="zh-CN"/>
              </w:rPr>
            </w:pPr>
          </w:p>
        </w:tc>
        <w:tc>
          <w:tcPr>
            <w:tcW w:w="2668" w:type="dxa"/>
            <w:shd w:val="clear" w:color="auto" w:fill="D9D9D9"/>
          </w:tcPr>
          <w:p w14:paraId="29956E45" w14:textId="77777777" w:rsidR="002C44DE" w:rsidRPr="00503521" w:rsidRDefault="002C44DE" w:rsidP="002C44DE">
            <w:pPr>
              <w:keepNext/>
              <w:keepLines/>
              <w:spacing w:after="0"/>
              <w:jc w:val="center"/>
              <w:rPr>
                <w:rFonts w:ascii="Arial" w:hAnsi="Arial" w:cs="Arial"/>
                <w:b/>
                <w:sz w:val="18"/>
              </w:rPr>
            </w:pPr>
            <w:r w:rsidRPr="00503521">
              <w:rPr>
                <w:rFonts w:ascii="Arial" w:hAnsi="Arial" w:cs="Arial"/>
                <w:b/>
                <w:sz w:val="18"/>
              </w:rPr>
              <w:t>Aggressor Tx band</w:t>
            </w:r>
          </w:p>
        </w:tc>
        <w:tc>
          <w:tcPr>
            <w:tcW w:w="2362" w:type="dxa"/>
            <w:shd w:val="clear" w:color="auto" w:fill="D9D9D9"/>
          </w:tcPr>
          <w:p w14:paraId="64B40FE7" w14:textId="77777777" w:rsidR="002C44DE" w:rsidRPr="00503521" w:rsidRDefault="002C44DE" w:rsidP="002C44DE">
            <w:pPr>
              <w:keepNext/>
              <w:keepLines/>
              <w:spacing w:after="0"/>
              <w:jc w:val="center"/>
              <w:rPr>
                <w:rFonts w:ascii="Arial" w:hAnsi="Arial" w:cs="Arial"/>
                <w:b/>
                <w:sz w:val="18"/>
              </w:rPr>
            </w:pPr>
            <w:r w:rsidRPr="00503521">
              <w:rPr>
                <w:rFonts w:ascii="Arial" w:hAnsi="Arial" w:cs="Arial"/>
                <w:b/>
                <w:sz w:val="18"/>
              </w:rPr>
              <w:t>Victim Rx band</w:t>
            </w:r>
          </w:p>
        </w:tc>
        <w:tc>
          <w:tcPr>
            <w:tcW w:w="2281" w:type="dxa"/>
            <w:shd w:val="clear" w:color="auto" w:fill="D9D9D9"/>
          </w:tcPr>
          <w:p w14:paraId="6AD2EBA7" w14:textId="77777777" w:rsidR="002C44DE" w:rsidRPr="00503521" w:rsidRDefault="002C44DE" w:rsidP="002C44DE">
            <w:pPr>
              <w:keepNext/>
              <w:keepLines/>
              <w:spacing w:after="0"/>
              <w:jc w:val="center"/>
              <w:rPr>
                <w:rFonts w:ascii="Arial" w:hAnsi="Arial" w:cs="Arial"/>
                <w:b/>
                <w:sz w:val="18"/>
              </w:rPr>
            </w:pPr>
            <w:r w:rsidRPr="00503521">
              <w:rPr>
                <w:rFonts w:ascii="Arial" w:hAnsi="Arial" w:cs="Arial"/>
                <w:b/>
                <w:sz w:val="18"/>
              </w:rPr>
              <w:t>Whether 2Tx requirements exists</w:t>
            </w:r>
          </w:p>
        </w:tc>
      </w:tr>
      <w:tr w:rsidR="002C44DE" w:rsidRPr="00503521" w14:paraId="5A3125A7" w14:textId="77777777" w:rsidTr="00C0617C">
        <w:trPr>
          <w:trHeight w:val="242"/>
          <w:jc w:val="center"/>
        </w:trPr>
        <w:tc>
          <w:tcPr>
            <w:tcW w:w="1706" w:type="dxa"/>
          </w:tcPr>
          <w:p w14:paraId="08CB1009" w14:textId="77777777" w:rsidR="002C44DE" w:rsidRPr="00503521" w:rsidRDefault="002C44DE" w:rsidP="002C44DE">
            <w:pPr>
              <w:keepNext/>
              <w:keepLines/>
              <w:spacing w:after="0"/>
              <w:jc w:val="center"/>
              <w:rPr>
                <w:rFonts w:ascii="Arial" w:hAnsi="Arial" w:cs="Arial"/>
                <w:b/>
                <w:sz w:val="18"/>
              </w:rPr>
            </w:pPr>
            <w:r w:rsidRPr="00503521">
              <w:rPr>
                <w:rFonts w:ascii="Arial" w:hAnsi="Arial" w:cs="Arial"/>
                <w:b/>
                <w:sz w:val="18"/>
              </w:rPr>
              <w:t>IMD</w:t>
            </w:r>
          </w:p>
        </w:tc>
        <w:tc>
          <w:tcPr>
            <w:tcW w:w="2668" w:type="dxa"/>
          </w:tcPr>
          <w:p w14:paraId="7132E390" w14:textId="77777777" w:rsidR="002C44DE" w:rsidRPr="00503521" w:rsidRDefault="002C44DE" w:rsidP="002C44DE">
            <w:pPr>
              <w:keepNext/>
              <w:keepLines/>
              <w:spacing w:after="0"/>
              <w:jc w:val="center"/>
              <w:rPr>
                <w:rFonts w:ascii="Arial" w:hAnsi="Arial" w:cs="Arial"/>
                <w:sz w:val="18"/>
              </w:rPr>
            </w:pPr>
            <w:r w:rsidRPr="00503521">
              <w:rPr>
                <w:rFonts w:ascii="Arial" w:hAnsi="Arial" w:cs="Arial"/>
                <w:sz w:val="18"/>
              </w:rPr>
              <w:t>IMD4 (3rd order of b20 UL+ fundamental n78 UL)</w:t>
            </w:r>
          </w:p>
        </w:tc>
        <w:tc>
          <w:tcPr>
            <w:tcW w:w="2362" w:type="dxa"/>
          </w:tcPr>
          <w:p w14:paraId="4850F14A" w14:textId="77777777" w:rsidR="002C44DE" w:rsidRPr="00503521" w:rsidRDefault="002C44DE" w:rsidP="002C44DE">
            <w:pPr>
              <w:keepNext/>
              <w:keepLines/>
              <w:spacing w:after="0"/>
              <w:jc w:val="center"/>
              <w:rPr>
                <w:rFonts w:ascii="Arial" w:hAnsi="Arial" w:cs="Arial"/>
                <w:sz w:val="18"/>
              </w:rPr>
            </w:pPr>
            <w:r w:rsidRPr="00503521">
              <w:rPr>
                <w:rFonts w:ascii="Arial" w:hAnsi="Arial" w:cs="Arial"/>
                <w:sz w:val="18"/>
              </w:rPr>
              <w:t>20 DL</w:t>
            </w:r>
          </w:p>
        </w:tc>
        <w:tc>
          <w:tcPr>
            <w:tcW w:w="2281" w:type="dxa"/>
          </w:tcPr>
          <w:p w14:paraId="644585F6" w14:textId="77777777" w:rsidR="002C44DE" w:rsidRPr="00503521" w:rsidRDefault="002C44DE" w:rsidP="002C44DE">
            <w:pPr>
              <w:keepNext/>
              <w:keepLines/>
              <w:spacing w:after="0"/>
              <w:jc w:val="center"/>
              <w:rPr>
                <w:rFonts w:ascii="Arial" w:hAnsi="Arial" w:cs="Arial"/>
                <w:sz w:val="18"/>
                <w:lang w:val="en-US"/>
              </w:rPr>
            </w:pPr>
            <w:r w:rsidRPr="00503521">
              <w:rPr>
                <w:rFonts w:ascii="Arial" w:hAnsi="Arial" w:cs="Arial"/>
                <w:sz w:val="18"/>
              </w:rPr>
              <w:t>No</w:t>
            </w:r>
          </w:p>
        </w:tc>
      </w:tr>
    </w:tbl>
    <w:p w14:paraId="2A7E581A" w14:textId="77777777" w:rsidR="002C44DE" w:rsidRPr="00503521" w:rsidRDefault="002C44DE" w:rsidP="002C44DE">
      <w:pPr>
        <w:rPr>
          <w:rFonts w:ascii="Arial" w:eastAsia="DengXian" w:hAnsi="Arial" w:cs="Arial"/>
        </w:rPr>
      </w:pPr>
    </w:p>
    <w:p w14:paraId="4C06AE84" w14:textId="77777777" w:rsidR="002C44DE" w:rsidRPr="00503521" w:rsidRDefault="002C44DE" w:rsidP="00233B61">
      <w:pPr>
        <w:pStyle w:val="Heading3"/>
        <w:rPr>
          <w:rFonts w:eastAsia="DengXian"/>
        </w:rPr>
      </w:pPr>
      <w:bookmarkStart w:id="527" w:name="_Toc170058655"/>
      <w:bookmarkStart w:id="528" w:name="_Toc170059061"/>
      <w:r w:rsidRPr="00503521">
        <w:rPr>
          <w:rFonts w:eastAsia="DengXian"/>
        </w:rPr>
        <w:t>6.3.4</w:t>
      </w:r>
      <w:r w:rsidRPr="00503521">
        <w:rPr>
          <w:rFonts w:eastAsia="DengXian"/>
        </w:rPr>
        <w:tab/>
        <w:t>REFSENS requirements</w:t>
      </w:r>
      <w:bookmarkEnd w:id="527"/>
      <w:bookmarkEnd w:id="528"/>
    </w:p>
    <w:p w14:paraId="3761EC53" w14:textId="77777777" w:rsidR="002C44DE" w:rsidRPr="00503521" w:rsidRDefault="002C44DE" w:rsidP="002C44DE">
      <w:pPr>
        <w:keepNext/>
        <w:keepLines/>
        <w:widowControl w:val="0"/>
        <w:rPr>
          <w:rFonts w:ascii="Arial" w:eastAsia="SimSun" w:hAnsi="Arial" w:cs="Arial"/>
          <w:sz w:val="18"/>
          <w:szCs w:val="18"/>
          <w:lang w:val="en-US" w:eastAsia="zh-TW"/>
        </w:rPr>
      </w:pPr>
      <w:r w:rsidRPr="00503521">
        <w:rPr>
          <w:rFonts w:ascii="Arial" w:eastAsia="SimSun" w:hAnsi="Arial" w:cs="Arial"/>
          <w:sz w:val="18"/>
          <w:szCs w:val="18"/>
          <w:lang w:val="en-US" w:eastAsia="zh-TW"/>
        </w:rPr>
        <w:t>As the MSD for PC2, with 2Tx, on this band combination is not yet specified, we propose the following MSD values based on the following analysis.</w:t>
      </w:r>
    </w:p>
    <w:tbl>
      <w:tblPr>
        <w:tblW w:w="0" w:type="auto"/>
        <w:jc w:val="center"/>
        <w:tblLook w:val="04A0" w:firstRow="1" w:lastRow="0" w:firstColumn="1" w:lastColumn="0" w:noHBand="0" w:noVBand="1"/>
      </w:tblPr>
      <w:tblGrid>
        <w:gridCol w:w="4050"/>
        <w:gridCol w:w="630"/>
        <w:gridCol w:w="587"/>
      </w:tblGrid>
      <w:tr w:rsidR="00503521" w:rsidRPr="00503521" w14:paraId="0CCA304E" w14:textId="77777777" w:rsidTr="00BE083D">
        <w:trPr>
          <w:trHeight w:val="276"/>
          <w:jc w:val="center"/>
        </w:trPr>
        <w:tc>
          <w:tcPr>
            <w:tcW w:w="5267" w:type="dxa"/>
            <w:gridSpan w:val="3"/>
            <w:noWrap/>
          </w:tcPr>
          <w:p w14:paraId="42B3F4FC" w14:textId="77777777" w:rsidR="002C44DE" w:rsidRPr="00503521" w:rsidRDefault="002C44DE" w:rsidP="002C44DE">
            <w:pPr>
              <w:spacing w:after="0"/>
              <w:jc w:val="center"/>
              <w:rPr>
                <w:rFonts w:ascii="Arial" w:eastAsia="Intel Clear" w:hAnsi="Arial" w:cs="Arial"/>
                <w:b/>
                <w:bCs/>
                <w:sz w:val="18"/>
                <w:szCs w:val="18"/>
              </w:rPr>
            </w:pPr>
            <w:r w:rsidRPr="00503521">
              <w:rPr>
                <w:rFonts w:ascii="Arial" w:eastAsia="Intel Clear" w:hAnsi="Arial" w:cs="Arial"/>
                <w:b/>
                <w:bCs/>
                <w:sz w:val="18"/>
                <w:szCs w:val="18"/>
              </w:rPr>
              <w:t>DC_20-n78 parameters</w:t>
            </w:r>
          </w:p>
        </w:tc>
      </w:tr>
      <w:tr w:rsidR="00503521" w:rsidRPr="00503521" w14:paraId="3062B564" w14:textId="77777777" w:rsidTr="00326A6F">
        <w:trPr>
          <w:trHeight w:val="276"/>
          <w:jc w:val="center"/>
        </w:trPr>
        <w:tc>
          <w:tcPr>
            <w:tcW w:w="4050" w:type="dxa"/>
            <w:noWrap/>
            <w:hideMark/>
          </w:tcPr>
          <w:p w14:paraId="43ABE220"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Antenna ISO</w:t>
            </w:r>
          </w:p>
        </w:tc>
        <w:tc>
          <w:tcPr>
            <w:tcW w:w="630" w:type="dxa"/>
            <w:noWrap/>
            <w:hideMark/>
          </w:tcPr>
          <w:p w14:paraId="340EAB89"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10</w:t>
            </w:r>
          </w:p>
        </w:tc>
        <w:tc>
          <w:tcPr>
            <w:tcW w:w="587" w:type="dxa"/>
          </w:tcPr>
          <w:p w14:paraId="31D76C4E"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2617C1C8" w14:textId="77777777" w:rsidTr="00326A6F">
        <w:trPr>
          <w:trHeight w:val="197"/>
          <w:jc w:val="center"/>
        </w:trPr>
        <w:tc>
          <w:tcPr>
            <w:tcW w:w="4050" w:type="dxa"/>
            <w:noWrap/>
            <w:hideMark/>
          </w:tcPr>
          <w:p w14:paraId="55D59AFD"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PCB isolation Paout-Pain</w:t>
            </w:r>
          </w:p>
        </w:tc>
        <w:tc>
          <w:tcPr>
            <w:tcW w:w="630" w:type="dxa"/>
            <w:noWrap/>
            <w:hideMark/>
          </w:tcPr>
          <w:p w14:paraId="7EA7B7B2"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60</w:t>
            </w:r>
          </w:p>
        </w:tc>
        <w:tc>
          <w:tcPr>
            <w:tcW w:w="587" w:type="dxa"/>
          </w:tcPr>
          <w:p w14:paraId="033F1510"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792C4871" w14:textId="77777777" w:rsidTr="00326A6F">
        <w:trPr>
          <w:trHeight w:val="276"/>
          <w:jc w:val="center"/>
        </w:trPr>
        <w:tc>
          <w:tcPr>
            <w:tcW w:w="4050" w:type="dxa"/>
            <w:noWrap/>
            <w:hideMark/>
          </w:tcPr>
          <w:p w14:paraId="7871ED9F" w14:textId="77777777" w:rsidR="002C44DE" w:rsidRPr="00503521" w:rsidRDefault="002C44DE" w:rsidP="002C44DE">
            <w:pPr>
              <w:spacing w:after="0"/>
              <w:rPr>
                <w:rFonts w:ascii="Arial" w:eastAsia="Intel Clear" w:hAnsi="Arial" w:cs="Arial"/>
                <w:sz w:val="18"/>
                <w:szCs w:val="18"/>
                <w:lang w:val="fr-FR"/>
              </w:rPr>
            </w:pPr>
            <w:r w:rsidRPr="00503521">
              <w:rPr>
                <w:rFonts w:ascii="Arial" w:eastAsia="Intel Clear" w:hAnsi="Arial" w:cs="Arial"/>
                <w:sz w:val="18"/>
                <w:szCs w:val="18"/>
                <w:lang w:val="fr-FR"/>
              </w:rPr>
              <w:t>PCB isolation Paout Div-Pain main</w:t>
            </w:r>
          </w:p>
        </w:tc>
        <w:tc>
          <w:tcPr>
            <w:tcW w:w="630" w:type="dxa"/>
            <w:noWrap/>
            <w:hideMark/>
          </w:tcPr>
          <w:p w14:paraId="45B5E70B"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65</w:t>
            </w:r>
          </w:p>
        </w:tc>
        <w:tc>
          <w:tcPr>
            <w:tcW w:w="587" w:type="dxa"/>
          </w:tcPr>
          <w:p w14:paraId="6E6D7B9E"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34EA9A9D" w14:textId="77777777" w:rsidTr="00326A6F">
        <w:trPr>
          <w:trHeight w:val="276"/>
          <w:jc w:val="center"/>
        </w:trPr>
        <w:tc>
          <w:tcPr>
            <w:tcW w:w="4050" w:type="dxa"/>
            <w:noWrap/>
            <w:hideMark/>
          </w:tcPr>
          <w:p w14:paraId="32E4148F"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Diplexer ISO</w:t>
            </w:r>
          </w:p>
        </w:tc>
        <w:tc>
          <w:tcPr>
            <w:tcW w:w="630" w:type="dxa"/>
            <w:noWrap/>
            <w:hideMark/>
          </w:tcPr>
          <w:p w14:paraId="72F56F0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15</w:t>
            </w:r>
          </w:p>
        </w:tc>
        <w:tc>
          <w:tcPr>
            <w:tcW w:w="587" w:type="dxa"/>
          </w:tcPr>
          <w:p w14:paraId="4CB0C7B7"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6D754265" w14:textId="77777777" w:rsidTr="00326A6F">
        <w:trPr>
          <w:trHeight w:val="276"/>
          <w:jc w:val="center"/>
        </w:trPr>
        <w:tc>
          <w:tcPr>
            <w:tcW w:w="4050" w:type="dxa"/>
            <w:noWrap/>
            <w:hideMark/>
          </w:tcPr>
          <w:p w14:paraId="273A386D"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20 TX SAW/duplexer rejection at n78 Tx</w:t>
            </w:r>
          </w:p>
        </w:tc>
        <w:tc>
          <w:tcPr>
            <w:tcW w:w="630" w:type="dxa"/>
            <w:noWrap/>
            <w:vAlign w:val="bottom"/>
          </w:tcPr>
          <w:p w14:paraId="7F937AB2"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30</w:t>
            </w:r>
          </w:p>
        </w:tc>
        <w:tc>
          <w:tcPr>
            <w:tcW w:w="587" w:type="dxa"/>
          </w:tcPr>
          <w:p w14:paraId="57D6FB58"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3D3B7BB5" w14:textId="77777777" w:rsidTr="00326A6F">
        <w:trPr>
          <w:trHeight w:val="276"/>
          <w:jc w:val="center"/>
        </w:trPr>
        <w:tc>
          <w:tcPr>
            <w:tcW w:w="4050" w:type="dxa"/>
            <w:noWrap/>
            <w:hideMark/>
          </w:tcPr>
          <w:p w14:paraId="46811E51"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20 RX duplexer rejection at n78 Tx</w:t>
            </w:r>
          </w:p>
        </w:tc>
        <w:tc>
          <w:tcPr>
            <w:tcW w:w="630" w:type="dxa"/>
            <w:noWrap/>
            <w:vAlign w:val="bottom"/>
          </w:tcPr>
          <w:p w14:paraId="6274EC8E"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50</w:t>
            </w:r>
          </w:p>
        </w:tc>
        <w:tc>
          <w:tcPr>
            <w:tcW w:w="587" w:type="dxa"/>
          </w:tcPr>
          <w:p w14:paraId="3AA3E957"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22458D0A" w14:textId="77777777" w:rsidTr="00326A6F">
        <w:trPr>
          <w:trHeight w:val="276"/>
          <w:jc w:val="center"/>
        </w:trPr>
        <w:tc>
          <w:tcPr>
            <w:tcW w:w="4050" w:type="dxa"/>
            <w:noWrap/>
            <w:hideMark/>
          </w:tcPr>
          <w:p w14:paraId="2E05A51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20 SAW/Duplexer TX rejection at 20 RX band</w:t>
            </w:r>
          </w:p>
        </w:tc>
        <w:tc>
          <w:tcPr>
            <w:tcW w:w="630" w:type="dxa"/>
            <w:noWrap/>
            <w:vAlign w:val="bottom"/>
          </w:tcPr>
          <w:p w14:paraId="299A86F8"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60</w:t>
            </w:r>
          </w:p>
        </w:tc>
        <w:tc>
          <w:tcPr>
            <w:tcW w:w="587" w:type="dxa"/>
          </w:tcPr>
          <w:p w14:paraId="2838B35C"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3B8D2A7D" w14:textId="77777777" w:rsidTr="00326A6F">
        <w:trPr>
          <w:trHeight w:val="276"/>
          <w:jc w:val="center"/>
        </w:trPr>
        <w:tc>
          <w:tcPr>
            <w:tcW w:w="4050" w:type="dxa"/>
            <w:noWrap/>
            <w:hideMark/>
          </w:tcPr>
          <w:p w14:paraId="61409072"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filter n78 TX rejection at 20 RX band</w:t>
            </w:r>
          </w:p>
        </w:tc>
        <w:tc>
          <w:tcPr>
            <w:tcW w:w="630" w:type="dxa"/>
            <w:noWrap/>
            <w:vAlign w:val="bottom"/>
          </w:tcPr>
          <w:p w14:paraId="04F26120"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47</w:t>
            </w:r>
          </w:p>
        </w:tc>
        <w:tc>
          <w:tcPr>
            <w:tcW w:w="587" w:type="dxa"/>
          </w:tcPr>
          <w:p w14:paraId="6184B7D4"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74484B8E" w14:textId="77777777" w:rsidTr="00326A6F">
        <w:trPr>
          <w:trHeight w:val="276"/>
          <w:jc w:val="center"/>
        </w:trPr>
        <w:tc>
          <w:tcPr>
            <w:tcW w:w="4050" w:type="dxa"/>
            <w:noWrap/>
            <w:hideMark/>
          </w:tcPr>
          <w:p w14:paraId="31A3DB85"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n78 Tx attenuation at 20 RX</w:t>
            </w:r>
          </w:p>
        </w:tc>
        <w:tc>
          <w:tcPr>
            <w:tcW w:w="630" w:type="dxa"/>
            <w:noWrap/>
            <w:vAlign w:val="bottom"/>
          </w:tcPr>
          <w:p w14:paraId="76295C8C"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47</w:t>
            </w:r>
          </w:p>
        </w:tc>
        <w:tc>
          <w:tcPr>
            <w:tcW w:w="587" w:type="dxa"/>
          </w:tcPr>
          <w:p w14:paraId="2BD061E5"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7C1998CA" w14:textId="77777777" w:rsidTr="00326A6F">
        <w:trPr>
          <w:trHeight w:val="276"/>
          <w:jc w:val="center"/>
        </w:trPr>
        <w:tc>
          <w:tcPr>
            <w:tcW w:w="4050" w:type="dxa"/>
            <w:noWrap/>
            <w:hideMark/>
          </w:tcPr>
          <w:p w14:paraId="14877DBA"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n78 Tx attenuation at 20 TX</w:t>
            </w:r>
          </w:p>
        </w:tc>
        <w:tc>
          <w:tcPr>
            <w:tcW w:w="630" w:type="dxa"/>
            <w:noWrap/>
            <w:vAlign w:val="bottom"/>
          </w:tcPr>
          <w:p w14:paraId="2CEEF4DB"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47</w:t>
            </w:r>
          </w:p>
        </w:tc>
        <w:tc>
          <w:tcPr>
            <w:tcW w:w="587" w:type="dxa"/>
          </w:tcPr>
          <w:p w14:paraId="66343672"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166A3677" w14:textId="77777777" w:rsidTr="00326A6F">
        <w:trPr>
          <w:trHeight w:val="276"/>
          <w:jc w:val="center"/>
        </w:trPr>
        <w:tc>
          <w:tcPr>
            <w:tcW w:w="4050" w:type="dxa"/>
            <w:noWrap/>
            <w:hideMark/>
          </w:tcPr>
          <w:p w14:paraId="7D07745E" w14:textId="77777777" w:rsidR="002C44DE" w:rsidRPr="00503521" w:rsidRDefault="002C44DE" w:rsidP="002C44DE">
            <w:pPr>
              <w:spacing w:after="0"/>
              <w:rPr>
                <w:rFonts w:ascii="Arial" w:eastAsia="Intel Clear" w:hAnsi="Arial" w:cs="Arial"/>
                <w:sz w:val="18"/>
                <w:szCs w:val="18"/>
                <w:lang w:val="fr-FR"/>
              </w:rPr>
            </w:pPr>
            <w:r w:rsidRPr="00503521">
              <w:rPr>
                <w:rFonts w:ascii="Arial" w:eastAsia="Intel Clear" w:hAnsi="Arial" w:cs="Arial"/>
                <w:sz w:val="18"/>
                <w:szCs w:val="18"/>
                <w:lang w:val="fr-FR"/>
              </w:rPr>
              <w:t>Diplexer IL</w:t>
            </w:r>
          </w:p>
        </w:tc>
        <w:tc>
          <w:tcPr>
            <w:tcW w:w="630" w:type="dxa"/>
            <w:noWrap/>
            <w:hideMark/>
          </w:tcPr>
          <w:p w14:paraId="2208251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0.5</w:t>
            </w:r>
          </w:p>
        </w:tc>
        <w:tc>
          <w:tcPr>
            <w:tcW w:w="587" w:type="dxa"/>
          </w:tcPr>
          <w:p w14:paraId="2D83052C"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742CF213" w14:textId="77777777" w:rsidTr="00326A6F">
        <w:trPr>
          <w:trHeight w:val="276"/>
          <w:jc w:val="center"/>
        </w:trPr>
        <w:tc>
          <w:tcPr>
            <w:tcW w:w="4050" w:type="dxa"/>
            <w:noWrap/>
            <w:hideMark/>
          </w:tcPr>
          <w:p w14:paraId="03B81FAB"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Antenna switch IL</w:t>
            </w:r>
          </w:p>
        </w:tc>
        <w:tc>
          <w:tcPr>
            <w:tcW w:w="630" w:type="dxa"/>
            <w:noWrap/>
            <w:hideMark/>
          </w:tcPr>
          <w:p w14:paraId="49A38B95"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1</w:t>
            </w:r>
          </w:p>
        </w:tc>
        <w:tc>
          <w:tcPr>
            <w:tcW w:w="587" w:type="dxa"/>
          </w:tcPr>
          <w:p w14:paraId="222EB044"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3205003F" w14:textId="77777777" w:rsidTr="00326A6F">
        <w:trPr>
          <w:trHeight w:val="276"/>
          <w:jc w:val="center"/>
        </w:trPr>
        <w:tc>
          <w:tcPr>
            <w:tcW w:w="4050" w:type="dxa"/>
            <w:noWrap/>
            <w:hideMark/>
          </w:tcPr>
          <w:p w14:paraId="7B4FA6C7"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TX/RX switch IL</w:t>
            </w:r>
          </w:p>
        </w:tc>
        <w:tc>
          <w:tcPr>
            <w:tcW w:w="630" w:type="dxa"/>
            <w:noWrap/>
            <w:hideMark/>
          </w:tcPr>
          <w:p w14:paraId="39BE2571"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0.5</w:t>
            </w:r>
          </w:p>
        </w:tc>
        <w:tc>
          <w:tcPr>
            <w:tcW w:w="587" w:type="dxa"/>
          </w:tcPr>
          <w:p w14:paraId="4EAF3159"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638631BF" w14:textId="77777777" w:rsidTr="00326A6F">
        <w:trPr>
          <w:trHeight w:val="276"/>
          <w:jc w:val="center"/>
        </w:trPr>
        <w:tc>
          <w:tcPr>
            <w:tcW w:w="4050" w:type="dxa"/>
            <w:noWrap/>
            <w:hideMark/>
          </w:tcPr>
          <w:p w14:paraId="04E72D5C"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 xml:space="preserve">20 Dup IL </w:t>
            </w:r>
          </w:p>
        </w:tc>
        <w:tc>
          <w:tcPr>
            <w:tcW w:w="630" w:type="dxa"/>
            <w:noWrap/>
            <w:hideMark/>
          </w:tcPr>
          <w:p w14:paraId="33C3C5F0"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4</w:t>
            </w:r>
          </w:p>
        </w:tc>
        <w:tc>
          <w:tcPr>
            <w:tcW w:w="587" w:type="dxa"/>
          </w:tcPr>
          <w:p w14:paraId="788D65C5"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57F7EACE" w14:textId="77777777" w:rsidTr="00326A6F">
        <w:trPr>
          <w:trHeight w:val="276"/>
          <w:jc w:val="center"/>
        </w:trPr>
        <w:tc>
          <w:tcPr>
            <w:tcW w:w="4050" w:type="dxa"/>
            <w:noWrap/>
            <w:hideMark/>
          </w:tcPr>
          <w:p w14:paraId="2E2F5DE8" w14:textId="77777777" w:rsidR="002C44DE" w:rsidRPr="00503521" w:rsidRDefault="002C44DE" w:rsidP="002C44DE">
            <w:pPr>
              <w:spacing w:after="0"/>
              <w:rPr>
                <w:rFonts w:ascii="Arial" w:eastAsia="Intel Clear" w:hAnsi="Arial" w:cs="Arial"/>
                <w:sz w:val="18"/>
                <w:szCs w:val="18"/>
                <w:lang w:val="fr-FR"/>
              </w:rPr>
            </w:pPr>
            <w:r w:rsidRPr="00503521">
              <w:rPr>
                <w:rFonts w:ascii="Arial" w:eastAsia="Intel Clear" w:hAnsi="Arial" w:cs="Arial"/>
                <w:sz w:val="18"/>
                <w:szCs w:val="18"/>
                <w:lang w:val="fr-FR"/>
              </w:rPr>
              <w:t>n78 RX SAW filter IL</w:t>
            </w:r>
          </w:p>
        </w:tc>
        <w:tc>
          <w:tcPr>
            <w:tcW w:w="630" w:type="dxa"/>
            <w:noWrap/>
            <w:hideMark/>
          </w:tcPr>
          <w:p w14:paraId="6A3247DF"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3</w:t>
            </w:r>
          </w:p>
        </w:tc>
        <w:tc>
          <w:tcPr>
            <w:tcW w:w="587" w:type="dxa"/>
          </w:tcPr>
          <w:p w14:paraId="25FC37DD"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48D649DD" w14:textId="77777777" w:rsidTr="00326A6F">
        <w:trPr>
          <w:trHeight w:val="276"/>
          <w:jc w:val="center"/>
        </w:trPr>
        <w:tc>
          <w:tcPr>
            <w:tcW w:w="4050" w:type="dxa"/>
            <w:noWrap/>
            <w:hideMark/>
          </w:tcPr>
          <w:p w14:paraId="5CF7D2A7"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Pout 20</w:t>
            </w:r>
          </w:p>
        </w:tc>
        <w:tc>
          <w:tcPr>
            <w:tcW w:w="630" w:type="dxa"/>
            <w:noWrap/>
            <w:hideMark/>
          </w:tcPr>
          <w:p w14:paraId="2A59272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23</w:t>
            </w:r>
          </w:p>
        </w:tc>
        <w:tc>
          <w:tcPr>
            <w:tcW w:w="587" w:type="dxa"/>
          </w:tcPr>
          <w:p w14:paraId="393F34B8"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dBm</w:t>
            </w:r>
          </w:p>
        </w:tc>
      </w:tr>
      <w:tr w:rsidR="00503521" w:rsidRPr="00503521" w14:paraId="4BF607FD" w14:textId="77777777" w:rsidTr="00326A6F">
        <w:trPr>
          <w:trHeight w:val="276"/>
          <w:jc w:val="center"/>
        </w:trPr>
        <w:tc>
          <w:tcPr>
            <w:tcW w:w="4050" w:type="dxa"/>
            <w:noWrap/>
            <w:hideMark/>
          </w:tcPr>
          <w:p w14:paraId="5FDC870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Pout n78</w:t>
            </w:r>
          </w:p>
        </w:tc>
        <w:tc>
          <w:tcPr>
            <w:tcW w:w="630" w:type="dxa"/>
            <w:noWrap/>
            <w:hideMark/>
          </w:tcPr>
          <w:p w14:paraId="2A34753A"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24.8</w:t>
            </w:r>
          </w:p>
        </w:tc>
        <w:tc>
          <w:tcPr>
            <w:tcW w:w="587" w:type="dxa"/>
          </w:tcPr>
          <w:p w14:paraId="39820491"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dBm</w:t>
            </w:r>
          </w:p>
        </w:tc>
      </w:tr>
      <w:tr w:rsidR="00503521" w:rsidRPr="00503521" w14:paraId="25B87AE2" w14:textId="77777777" w:rsidTr="00326A6F">
        <w:trPr>
          <w:trHeight w:val="276"/>
          <w:jc w:val="center"/>
        </w:trPr>
        <w:tc>
          <w:tcPr>
            <w:tcW w:w="4050" w:type="dxa"/>
            <w:noWrap/>
            <w:hideMark/>
          </w:tcPr>
          <w:p w14:paraId="389D6288"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Pout n78 Div</w:t>
            </w:r>
          </w:p>
        </w:tc>
        <w:tc>
          <w:tcPr>
            <w:tcW w:w="630" w:type="dxa"/>
            <w:noWrap/>
            <w:hideMark/>
          </w:tcPr>
          <w:p w14:paraId="08D9CB49"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24.8</w:t>
            </w:r>
          </w:p>
        </w:tc>
        <w:tc>
          <w:tcPr>
            <w:tcW w:w="587" w:type="dxa"/>
          </w:tcPr>
          <w:p w14:paraId="265854C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dBm</w:t>
            </w:r>
          </w:p>
        </w:tc>
      </w:tr>
      <w:tr w:rsidR="002C44DE" w:rsidRPr="00503521" w14:paraId="124F36DC" w14:textId="77777777" w:rsidTr="00326A6F">
        <w:trPr>
          <w:trHeight w:val="276"/>
          <w:jc w:val="center"/>
        </w:trPr>
        <w:tc>
          <w:tcPr>
            <w:tcW w:w="4050" w:type="dxa"/>
            <w:noWrap/>
          </w:tcPr>
          <w:p w14:paraId="314EF2DD"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lastRenderedPageBreak/>
              <w:t>REFSENS 20</w:t>
            </w:r>
          </w:p>
        </w:tc>
        <w:tc>
          <w:tcPr>
            <w:tcW w:w="630" w:type="dxa"/>
            <w:noWrap/>
          </w:tcPr>
          <w:p w14:paraId="3CC7DC0E"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-97</w:t>
            </w:r>
          </w:p>
        </w:tc>
        <w:tc>
          <w:tcPr>
            <w:tcW w:w="587" w:type="dxa"/>
          </w:tcPr>
          <w:p w14:paraId="5A51E1C5"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dBm</w:t>
            </w:r>
          </w:p>
        </w:tc>
      </w:tr>
    </w:tbl>
    <w:p w14:paraId="03F845CE" w14:textId="77777777" w:rsidR="002C44DE" w:rsidRPr="00503521" w:rsidRDefault="002C44DE" w:rsidP="002C44DE">
      <w:pPr>
        <w:keepNext/>
        <w:keepLines/>
        <w:widowControl w:val="0"/>
        <w:rPr>
          <w:rFonts w:ascii="Arial" w:eastAsia="SimSun" w:hAnsi="Arial" w:cs="Arial"/>
          <w:sz w:val="18"/>
          <w:szCs w:val="18"/>
          <w:lang w:val="en-US" w:eastAsia="zh-TW"/>
        </w:rPr>
      </w:pPr>
    </w:p>
    <w:tbl>
      <w:tblPr>
        <w:tblW w:w="8275" w:type="dxa"/>
        <w:jc w:val="center"/>
        <w:tblLook w:val="04A0" w:firstRow="1" w:lastRow="0" w:firstColumn="1" w:lastColumn="0" w:noHBand="0" w:noVBand="1"/>
      </w:tblPr>
      <w:tblGrid>
        <w:gridCol w:w="4025"/>
        <w:gridCol w:w="4250"/>
      </w:tblGrid>
      <w:tr w:rsidR="00503521" w:rsidRPr="00503521" w14:paraId="0C2150DD" w14:textId="77777777" w:rsidTr="00326A6F">
        <w:trPr>
          <w:jc w:val="center"/>
        </w:trPr>
        <w:tc>
          <w:tcPr>
            <w:tcW w:w="4025" w:type="dxa"/>
          </w:tcPr>
          <w:p w14:paraId="669AA5EF"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Main Path</w:t>
            </w:r>
          </w:p>
        </w:tc>
        <w:tc>
          <w:tcPr>
            <w:tcW w:w="4250" w:type="dxa"/>
          </w:tcPr>
          <w:p w14:paraId="55DCA135"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received interference, IMD4 (dBm) on 20 Rx</w:t>
            </w:r>
          </w:p>
        </w:tc>
      </w:tr>
      <w:tr w:rsidR="00503521" w:rsidRPr="00503521" w14:paraId="20CF0BF2" w14:textId="77777777" w:rsidTr="00326A6F">
        <w:trPr>
          <w:jc w:val="center"/>
        </w:trPr>
        <w:tc>
          <w:tcPr>
            <w:tcW w:w="4025" w:type="dxa"/>
          </w:tcPr>
          <w:p w14:paraId="7527E342"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Antenna switch</w:t>
            </w:r>
          </w:p>
        </w:tc>
        <w:tc>
          <w:tcPr>
            <w:tcW w:w="4250" w:type="dxa"/>
            <w:vAlign w:val="bottom"/>
          </w:tcPr>
          <w:p w14:paraId="164644E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-74.7</w:t>
            </w:r>
          </w:p>
        </w:tc>
      </w:tr>
      <w:tr w:rsidR="00503521" w:rsidRPr="00503521" w14:paraId="41330511" w14:textId="77777777" w:rsidTr="00326A6F">
        <w:trPr>
          <w:jc w:val="center"/>
        </w:trPr>
        <w:tc>
          <w:tcPr>
            <w:tcW w:w="4025" w:type="dxa"/>
          </w:tcPr>
          <w:p w14:paraId="420A0035"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Diplexer (H-H or L-L)</w:t>
            </w:r>
          </w:p>
        </w:tc>
        <w:tc>
          <w:tcPr>
            <w:tcW w:w="4250" w:type="dxa"/>
            <w:vAlign w:val="bottom"/>
          </w:tcPr>
          <w:p w14:paraId="14B6BB10"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-68.8</w:t>
            </w:r>
          </w:p>
        </w:tc>
      </w:tr>
      <w:tr w:rsidR="00503521" w:rsidRPr="00503521" w14:paraId="39D2BC54" w14:textId="77777777" w:rsidTr="00326A6F">
        <w:trPr>
          <w:jc w:val="center"/>
        </w:trPr>
        <w:tc>
          <w:tcPr>
            <w:tcW w:w="4025" w:type="dxa"/>
          </w:tcPr>
          <w:p w14:paraId="5D56361D"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SAW/Duplexer</w:t>
            </w:r>
          </w:p>
        </w:tc>
        <w:tc>
          <w:tcPr>
            <w:tcW w:w="4250" w:type="dxa"/>
            <w:vAlign w:val="bottom"/>
          </w:tcPr>
          <w:p w14:paraId="4F66E7AD"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-82.5</w:t>
            </w:r>
          </w:p>
        </w:tc>
      </w:tr>
      <w:tr w:rsidR="00503521" w:rsidRPr="00503521" w14:paraId="1A80B0D5" w14:textId="77777777" w:rsidTr="00326A6F">
        <w:trPr>
          <w:jc w:val="center"/>
        </w:trPr>
        <w:tc>
          <w:tcPr>
            <w:tcW w:w="4025" w:type="dxa"/>
          </w:tcPr>
          <w:p w14:paraId="648FAC3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PA Forward mixing</w:t>
            </w:r>
          </w:p>
        </w:tc>
        <w:tc>
          <w:tcPr>
            <w:tcW w:w="4250" w:type="dxa"/>
            <w:vAlign w:val="bottom"/>
          </w:tcPr>
          <w:p w14:paraId="76CFBC88"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-80.3</w:t>
            </w:r>
          </w:p>
        </w:tc>
      </w:tr>
      <w:tr w:rsidR="00503521" w:rsidRPr="00503521" w14:paraId="3444CC26" w14:textId="77777777" w:rsidTr="00326A6F">
        <w:trPr>
          <w:jc w:val="center"/>
        </w:trPr>
        <w:tc>
          <w:tcPr>
            <w:tcW w:w="4025" w:type="dxa"/>
          </w:tcPr>
          <w:p w14:paraId="560CA5E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n78 PA Forward mixing</w:t>
            </w:r>
          </w:p>
        </w:tc>
        <w:tc>
          <w:tcPr>
            <w:tcW w:w="4250" w:type="dxa"/>
            <w:vAlign w:val="bottom"/>
          </w:tcPr>
          <w:p w14:paraId="3E469166"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-176.8</w:t>
            </w:r>
          </w:p>
        </w:tc>
      </w:tr>
      <w:tr w:rsidR="00503521" w:rsidRPr="00503521" w14:paraId="0EC788F0" w14:textId="77777777" w:rsidTr="00326A6F">
        <w:trPr>
          <w:jc w:val="center"/>
        </w:trPr>
        <w:tc>
          <w:tcPr>
            <w:tcW w:w="4025" w:type="dxa"/>
          </w:tcPr>
          <w:p w14:paraId="4E589C54"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PA Reverse mixing</w:t>
            </w:r>
          </w:p>
        </w:tc>
        <w:tc>
          <w:tcPr>
            <w:tcW w:w="4250" w:type="dxa"/>
            <w:vAlign w:val="bottom"/>
          </w:tcPr>
          <w:p w14:paraId="38722A24"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-111.9</w:t>
            </w:r>
          </w:p>
        </w:tc>
      </w:tr>
      <w:tr w:rsidR="00503521" w:rsidRPr="00503521" w14:paraId="2360DDE3" w14:textId="77777777" w:rsidTr="00326A6F">
        <w:trPr>
          <w:jc w:val="center"/>
        </w:trPr>
        <w:tc>
          <w:tcPr>
            <w:tcW w:w="4025" w:type="dxa"/>
          </w:tcPr>
          <w:p w14:paraId="17DD1B35"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n78 PA Reverse mixing</w:t>
            </w:r>
          </w:p>
        </w:tc>
        <w:tc>
          <w:tcPr>
            <w:tcW w:w="4250" w:type="dxa"/>
            <w:vAlign w:val="bottom"/>
          </w:tcPr>
          <w:p w14:paraId="186986B0"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-260.8</w:t>
            </w:r>
          </w:p>
        </w:tc>
      </w:tr>
      <w:tr w:rsidR="00503521" w:rsidRPr="00503521" w14:paraId="65D0DFB8" w14:textId="77777777" w:rsidTr="008B2141">
        <w:trPr>
          <w:jc w:val="center"/>
        </w:trPr>
        <w:tc>
          <w:tcPr>
            <w:tcW w:w="4025" w:type="dxa"/>
          </w:tcPr>
          <w:p w14:paraId="562D2009"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Total</w:t>
            </w:r>
          </w:p>
        </w:tc>
        <w:tc>
          <w:tcPr>
            <w:tcW w:w="4250" w:type="dxa"/>
            <w:vAlign w:val="bottom"/>
          </w:tcPr>
          <w:p w14:paraId="1C32D98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-67.4</w:t>
            </w:r>
          </w:p>
        </w:tc>
      </w:tr>
      <w:tr w:rsidR="00503521" w:rsidRPr="00503521" w14:paraId="644B464A" w14:textId="77777777" w:rsidTr="008B2141">
        <w:trPr>
          <w:jc w:val="center"/>
        </w:trPr>
        <w:tc>
          <w:tcPr>
            <w:tcW w:w="4025" w:type="dxa"/>
          </w:tcPr>
          <w:p w14:paraId="19238C75"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n78 LNA via filters</w:t>
            </w:r>
          </w:p>
        </w:tc>
        <w:tc>
          <w:tcPr>
            <w:tcW w:w="4250" w:type="dxa"/>
            <w:vAlign w:val="bottom"/>
          </w:tcPr>
          <w:p w14:paraId="03D02C97"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-121.1</w:t>
            </w:r>
          </w:p>
        </w:tc>
      </w:tr>
      <w:tr w:rsidR="00503521" w:rsidRPr="00503521" w14:paraId="1A853A18" w14:textId="77777777" w:rsidTr="008B2141">
        <w:trPr>
          <w:jc w:val="center"/>
        </w:trPr>
        <w:tc>
          <w:tcPr>
            <w:tcW w:w="4025" w:type="dxa"/>
          </w:tcPr>
          <w:p w14:paraId="36D46FE2"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n78 LNA via PCB coupling</w:t>
            </w:r>
          </w:p>
        </w:tc>
        <w:tc>
          <w:tcPr>
            <w:tcW w:w="4250" w:type="dxa"/>
            <w:vAlign w:val="bottom"/>
          </w:tcPr>
          <w:p w14:paraId="0ED4F344"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-118.3</w:t>
            </w:r>
          </w:p>
        </w:tc>
      </w:tr>
      <w:tr w:rsidR="002C44DE" w:rsidRPr="00503521" w14:paraId="33BF5BDA" w14:textId="77777777" w:rsidTr="008B2141">
        <w:trPr>
          <w:jc w:val="center"/>
        </w:trPr>
        <w:tc>
          <w:tcPr>
            <w:tcW w:w="4025" w:type="dxa"/>
          </w:tcPr>
          <w:p w14:paraId="04125BA7"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Total main IMD</w:t>
            </w:r>
          </w:p>
        </w:tc>
        <w:tc>
          <w:tcPr>
            <w:tcW w:w="4250" w:type="dxa"/>
            <w:vAlign w:val="bottom"/>
          </w:tcPr>
          <w:p w14:paraId="4F52BA3B"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-67.4</w:t>
            </w:r>
          </w:p>
        </w:tc>
      </w:tr>
    </w:tbl>
    <w:p w14:paraId="4F337BAF" w14:textId="77777777" w:rsidR="002C44DE" w:rsidRPr="00503521" w:rsidRDefault="002C44DE" w:rsidP="002C44DE">
      <w:pPr>
        <w:keepNext/>
        <w:keepLines/>
        <w:widowControl w:val="0"/>
        <w:rPr>
          <w:rFonts w:ascii="Arial" w:eastAsia="SimSun" w:hAnsi="Arial" w:cs="Arial"/>
          <w:sz w:val="18"/>
          <w:szCs w:val="18"/>
          <w:lang w:val="en-US" w:eastAsia="zh-TW"/>
        </w:rPr>
      </w:pPr>
    </w:p>
    <w:tbl>
      <w:tblPr>
        <w:tblW w:w="8375" w:type="dxa"/>
        <w:jc w:val="center"/>
        <w:tblLayout w:type="fixed"/>
        <w:tblLook w:val="04A0" w:firstRow="1" w:lastRow="0" w:firstColumn="1" w:lastColumn="0" w:noHBand="0" w:noVBand="1"/>
      </w:tblPr>
      <w:tblGrid>
        <w:gridCol w:w="4074"/>
        <w:gridCol w:w="4301"/>
      </w:tblGrid>
      <w:tr w:rsidR="00503521" w:rsidRPr="00503521" w14:paraId="6D5F55E0" w14:textId="77777777" w:rsidTr="00326A6F">
        <w:trPr>
          <w:trHeight w:val="557"/>
          <w:jc w:val="center"/>
        </w:trPr>
        <w:tc>
          <w:tcPr>
            <w:tcW w:w="4074" w:type="dxa"/>
          </w:tcPr>
          <w:p w14:paraId="051CB8FA"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Diversity Path</w:t>
            </w:r>
          </w:p>
        </w:tc>
        <w:tc>
          <w:tcPr>
            <w:tcW w:w="4301" w:type="dxa"/>
          </w:tcPr>
          <w:p w14:paraId="39F0FE7A"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received interference, IMD4 (dBm) on 20 Rx</w:t>
            </w:r>
          </w:p>
        </w:tc>
      </w:tr>
      <w:tr w:rsidR="00503521" w:rsidRPr="00503521" w14:paraId="237E9ABF" w14:textId="77777777" w:rsidTr="00326A6F">
        <w:trPr>
          <w:jc w:val="center"/>
        </w:trPr>
        <w:tc>
          <w:tcPr>
            <w:tcW w:w="4074" w:type="dxa"/>
          </w:tcPr>
          <w:p w14:paraId="7D6E5E1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From main path</w:t>
            </w:r>
          </w:p>
        </w:tc>
        <w:tc>
          <w:tcPr>
            <w:tcW w:w="4301" w:type="dxa"/>
            <w:vAlign w:val="bottom"/>
          </w:tcPr>
          <w:p w14:paraId="0E1DACE6"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-77.4</w:t>
            </w:r>
          </w:p>
        </w:tc>
      </w:tr>
      <w:tr w:rsidR="00503521" w:rsidRPr="00503521" w14:paraId="68D95D80" w14:textId="77777777" w:rsidTr="00326A6F">
        <w:trPr>
          <w:jc w:val="center"/>
        </w:trPr>
        <w:tc>
          <w:tcPr>
            <w:tcW w:w="4074" w:type="dxa"/>
          </w:tcPr>
          <w:p w14:paraId="4B0344CA"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Diplexer</w:t>
            </w:r>
          </w:p>
        </w:tc>
        <w:tc>
          <w:tcPr>
            <w:tcW w:w="4301" w:type="dxa"/>
            <w:vAlign w:val="bottom"/>
          </w:tcPr>
          <w:p w14:paraId="5772C416" w14:textId="20608E7E"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-105.6</w:t>
            </w:r>
          </w:p>
        </w:tc>
      </w:tr>
      <w:tr w:rsidR="00503521" w:rsidRPr="00503521" w14:paraId="58C4BED8" w14:textId="77777777" w:rsidTr="00326A6F">
        <w:trPr>
          <w:jc w:val="center"/>
        </w:trPr>
        <w:tc>
          <w:tcPr>
            <w:tcW w:w="4074" w:type="dxa"/>
          </w:tcPr>
          <w:p w14:paraId="75E4EBB6"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Antenna switch</w:t>
            </w:r>
          </w:p>
        </w:tc>
        <w:tc>
          <w:tcPr>
            <w:tcW w:w="4301" w:type="dxa"/>
            <w:vAlign w:val="bottom"/>
          </w:tcPr>
          <w:p w14:paraId="6A339AC1"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-107.6</w:t>
            </w:r>
          </w:p>
        </w:tc>
      </w:tr>
      <w:tr w:rsidR="00503521" w:rsidRPr="00503521" w14:paraId="7F444604" w14:textId="77777777" w:rsidTr="00326A6F">
        <w:trPr>
          <w:jc w:val="center"/>
        </w:trPr>
        <w:tc>
          <w:tcPr>
            <w:tcW w:w="4074" w:type="dxa"/>
          </w:tcPr>
          <w:p w14:paraId="0EDA516B"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SAW Filter</w:t>
            </w:r>
          </w:p>
        </w:tc>
        <w:tc>
          <w:tcPr>
            <w:tcW w:w="4301" w:type="dxa"/>
            <w:vAlign w:val="bottom"/>
          </w:tcPr>
          <w:p w14:paraId="68722D64"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-103.3</w:t>
            </w:r>
          </w:p>
        </w:tc>
      </w:tr>
      <w:tr w:rsidR="00503521" w:rsidRPr="00503521" w14:paraId="69BB2D3A" w14:textId="77777777" w:rsidTr="00326A6F">
        <w:trPr>
          <w:jc w:val="center"/>
        </w:trPr>
        <w:tc>
          <w:tcPr>
            <w:tcW w:w="4074" w:type="dxa"/>
          </w:tcPr>
          <w:p w14:paraId="793F0ED8"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n78 PA  div Forward mixing</w:t>
            </w:r>
          </w:p>
        </w:tc>
        <w:tc>
          <w:tcPr>
            <w:tcW w:w="4301" w:type="dxa"/>
            <w:vAlign w:val="bottom"/>
          </w:tcPr>
          <w:p w14:paraId="03297D5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-193.3</w:t>
            </w:r>
          </w:p>
        </w:tc>
      </w:tr>
      <w:tr w:rsidR="00503521" w:rsidRPr="00503521" w14:paraId="763E226C" w14:textId="77777777" w:rsidTr="008B2141">
        <w:trPr>
          <w:jc w:val="center"/>
        </w:trPr>
        <w:tc>
          <w:tcPr>
            <w:tcW w:w="4074" w:type="dxa"/>
          </w:tcPr>
          <w:p w14:paraId="4CC2FF1C"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LNA via antenna ISO</w:t>
            </w:r>
          </w:p>
        </w:tc>
        <w:tc>
          <w:tcPr>
            <w:tcW w:w="4301" w:type="dxa"/>
            <w:vAlign w:val="bottom"/>
          </w:tcPr>
          <w:p w14:paraId="6FC1BB5F"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-154.1</w:t>
            </w:r>
          </w:p>
        </w:tc>
      </w:tr>
      <w:tr w:rsidR="00503521" w:rsidRPr="00503521" w14:paraId="28B27ECB" w14:textId="77777777" w:rsidTr="008B2141">
        <w:trPr>
          <w:jc w:val="center"/>
        </w:trPr>
        <w:tc>
          <w:tcPr>
            <w:tcW w:w="4074" w:type="dxa"/>
          </w:tcPr>
          <w:p w14:paraId="48BB6D43"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LNA via PCB coupling</w:t>
            </w:r>
          </w:p>
        </w:tc>
        <w:tc>
          <w:tcPr>
            <w:tcW w:w="4301" w:type="dxa"/>
            <w:vAlign w:val="bottom"/>
          </w:tcPr>
          <w:p w14:paraId="595B900F"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-126.3</w:t>
            </w:r>
          </w:p>
        </w:tc>
      </w:tr>
      <w:tr w:rsidR="002C44DE" w:rsidRPr="00503521" w14:paraId="7677043D" w14:textId="77777777" w:rsidTr="008B2141">
        <w:trPr>
          <w:jc w:val="center"/>
        </w:trPr>
        <w:tc>
          <w:tcPr>
            <w:tcW w:w="4074" w:type="dxa"/>
          </w:tcPr>
          <w:p w14:paraId="62B70870"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Total div IMD</w:t>
            </w:r>
          </w:p>
        </w:tc>
        <w:tc>
          <w:tcPr>
            <w:tcW w:w="4301" w:type="dxa"/>
            <w:vAlign w:val="bottom"/>
          </w:tcPr>
          <w:p w14:paraId="22CB9099"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-77.4</w:t>
            </w:r>
          </w:p>
        </w:tc>
      </w:tr>
    </w:tbl>
    <w:p w14:paraId="4EEA7D03" w14:textId="77777777" w:rsidR="002C44DE" w:rsidRPr="00503521" w:rsidRDefault="002C44DE" w:rsidP="002C44DE">
      <w:pPr>
        <w:keepNext/>
        <w:keepLines/>
        <w:widowControl w:val="0"/>
        <w:rPr>
          <w:rFonts w:ascii="Arial" w:eastAsia="SimSun" w:hAnsi="Arial" w:cs="Arial"/>
          <w:sz w:val="18"/>
          <w:szCs w:val="18"/>
          <w:lang w:val="en-US" w:eastAsia="zh-TW"/>
        </w:rPr>
      </w:pPr>
    </w:p>
    <w:tbl>
      <w:tblPr>
        <w:tblW w:w="0" w:type="auto"/>
        <w:jc w:val="center"/>
        <w:tblLook w:val="04A0" w:firstRow="1" w:lastRow="0" w:firstColumn="1" w:lastColumn="0" w:noHBand="0" w:noVBand="1"/>
      </w:tblPr>
      <w:tblGrid>
        <w:gridCol w:w="2515"/>
        <w:gridCol w:w="3690"/>
      </w:tblGrid>
      <w:tr w:rsidR="00503521" w:rsidRPr="00503521" w14:paraId="41305730" w14:textId="77777777" w:rsidTr="00326A6F">
        <w:trPr>
          <w:jc w:val="center"/>
        </w:trPr>
        <w:tc>
          <w:tcPr>
            <w:tcW w:w="2515" w:type="dxa"/>
          </w:tcPr>
          <w:p w14:paraId="14CAC8D0"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MSD calculation parameters</w:t>
            </w:r>
          </w:p>
        </w:tc>
        <w:tc>
          <w:tcPr>
            <w:tcW w:w="3690" w:type="dxa"/>
          </w:tcPr>
          <w:p w14:paraId="42869C8B"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received interference, IMD4 (dB) on 20 Rx</w:t>
            </w:r>
          </w:p>
        </w:tc>
      </w:tr>
      <w:tr w:rsidR="00503521" w:rsidRPr="00503521" w14:paraId="550F06D6" w14:textId="77777777" w:rsidTr="008B2141">
        <w:trPr>
          <w:jc w:val="center"/>
        </w:trPr>
        <w:tc>
          <w:tcPr>
            <w:tcW w:w="2515" w:type="dxa"/>
          </w:tcPr>
          <w:p w14:paraId="768DAC58"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MSD</w:t>
            </w:r>
          </w:p>
        </w:tc>
        <w:tc>
          <w:tcPr>
            <w:tcW w:w="3690" w:type="dxa"/>
            <w:vAlign w:val="bottom"/>
          </w:tcPr>
          <w:p w14:paraId="341998FE" w14:textId="77777777" w:rsidR="002C44DE" w:rsidRPr="00503521" w:rsidRDefault="002C44DE" w:rsidP="002C44DE">
            <w:pPr>
              <w:snapToGrid w:val="0"/>
              <w:spacing w:after="0"/>
              <w:jc w:val="center"/>
              <w:rPr>
                <w:rFonts w:ascii="Arial" w:eastAsia="Intel Clear" w:hAnsi="Arial" w:cs="Arial"/>
                <w:sz w:val="18"/>
                <w:szCs w:val="18"/>
              </w:rPr>
            </w:pPr>
            <w:r w:rsidRPr="00503521">
              <w:rPr>
                <w:rFonts w:ascii="Arial" w:eastAsia="Intel Clear" w:hAnsi="Arial" w:cs="Arial"/>
                <w:sz w:val="18"/>
                <w:szCs w:val="18"/>
              </w:rPr>
              <w:t>23.7</w:t>
            </w:r>
          </w:p>
        </w:tc>
      </w:tr>
      <w:tr w:rsidR="00503521" w:rsidRPr="00503521" w14:paraId="1B84845D" w14:textId="77777777" w:rsidTr="008B2141">
        <w:trPr>
          <w:jc w:val="center"/>
        </w:trPr>
        <w:tc>
          <w:tcPr>
            <w:tcW w:w="2515" w:type="dxa"/>
          </w:tcPr>
          <w:p w14:paraId="3C863348"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SNR</w:t>
            </w:r>
          </w:p>
        </w:tc>
        <w:tc>
          <w:tcPr>
            <w:tcW w:w="3690" w:type="dxa"/>
            <w:vAlign w:val="bottom"/>
          </w:tcPr>
          <w:p w14:paraId="036A2E72" w14:textId="77777777" w:rsidR="002C44DE" w:rsidRPr="00503521" w:rsidRDefault="002C44DE" w:rsidP="002C44DE">
            <w:pPr>
              <w:snapToGrid w:val="0"/>
              <w:spacing w:after="0"/>
              <w:jc w:val="center"/>
              <w:rPr>
                <w:rFonts w:ascii="Arial" w:eastAsia="Intel Clear" w:hAnsi="Arial" w:cs="Arial"/>
                <w:sz w:val="18"/>
                <w:szCs w:val="18"/>
              </w:rPr>
            </w:pPr>
            <w:r w:rsidRPr="00503521">
              <w:rPr>
                <w:rFonts w:ascii="Arial" w:eastAsia="Intel Clear" w:hAnsi="Arial" w:cs="Arial"/>
                <w:sz w:val="18"/>
                <w:szCs w:val="18"/>
              </w:rPr>
              <w:t>-19.8</w:t>
            </w:r>
          </w:p>
        </w:tc>
      </w:tr>
      <w:tr w:rsidR="002C44DE" w:rsidRPr="00503521" w14:paraId="1994B4DC" w14:textId="77777777" w:rsidTr="008B2141">
        <w:trPr>
          <w:jc w:val="center"/>
        </w:trPr>
        <w:tc>
          <w:tcPr>
            <w:tcW w:w="2515" w:type="dxa"/>
          </w:tcPr>
          <w:p w14:paraId="45D6990F"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MSD at SNR=-1</w:t>
            </w:r>
          </w:p>
        </w:tc>
        <w:tc>
          <w:tcPr>
            <w:tcW w:w="3690" w:type="dxa"/>
            <w:vAlign w:val="bottom"/>
          </w:tcPr>
          <w:p w14:paraId="54BAB3E8" w14:textId="77777777" w:rsidR="002C44DE" w:rsidRPr="00503521" w:rsidRDefault="002C44DE" w:rsidP="002C44DE">
            <w:pPr>
              <w:snapToGrid w:val="0"/>
              <w:spacing w:after="0"/>
              <w:jc w:val="center"/>
              <w:rPr>
                <w:rFonts w:ascii="Arial" w:eastAsia="Intel Clear" w:hAnsi="Arial" w:cs="Arial"/>
                <w:sz w:val="18"/>
                <w:szCs w:val="18"/>
                <w:highlight w:val="green"/>
              </w:rPr>
            </w:pPr>
            <w:r w:rsidRPr="00503521">
              <w:rPr>
                <w:rFonts w:ascii="Arial" w:eastAsia="Intel Clear" w:hAnsi="Arial" w:cs="Arial"/>
                <w:sz w:val="18"/>
                <w:szCs w:val="18"/>
              </w:rPr>
              <w:t>18.8</w:t>
            </w:r>
          </w:p>
        </w:tc>
      </w:tr>
    </w:tbl>
    <w:p w14:paraId="78EB0CC6" w14:textId="77777777" w:rsidR="002C44DE" w:rsidRPr="00503521" w:rsidRDefault="002C44DE" w:rsidP="00C0617C"/>
    <w:p w14:paraId="6C55F240" w14:textId="77777777" w:rsidR="002C44DE" w:rsidRPr="00503521" w:rsidRDefault="002C44DE" w:rsidP="00EF3E64">
      <w:pPr>
        <w:pStyle w:val="TH"/>
        <w:rPr>
          <w:rFonts w:eastAsia="Intel Clear"/>
          <w:sz w:val="22"/>
          <w:lang w:val="en-US"/>
        </w:rPr>
      </w:pPr>
      <w:r w:rsidRPr="00503521">
        <w:rPr>
          <w:rFonts w:eastAsia="DengXian"/>
          <w:lang w:val="en-US"/>
        </w:rPr>
        <w:t>Table 6.3.4-1: Reference sensitivity exceptions (MSD) due to receiver harmonic mixing for EN-DC in NR FR1</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881"/>
        <w:gridCol w:w="916"/>
        <w:gridCol w:w="940"/>
        <w:gridCol w:w="1101"/>
        <w:gridCol w:w="854"/>
        <w:gridCol w:w="759"/>
        <w:gridCol w:w="1740"/>
      </w:tblGrid>
      <w:tr w:rsidR="00503521" w:rsidRPr="00503521" w14:paraId="5C722171" w14:textId="77777777" w:rsidTr="00326A6F">
        <w:trPr>
          <w:trHeight w:val="20"/>
          <w:jc w:val="center"/>
        </w:trPr>
        <w:tc>
          <w:tcPr>
            <w:tcW w:w="9102" w:type="dxa"/>
            <w:gridSpan w:val="8"/>
            <w:tcBorders>
              <w:top w:val="single" w:sz="4" w:space="0" w:color="auto"/>
              <w:left w:val="single" w:sz="4" w:space="0" w:color="auto"/>
              <w:bottom w:val="single" w:sz="4" w:space="0" w:color="auto"/>
              <w:right w:val="single" w:sz="4" w:space="0" w:color="auto"/>
            </w:tcBorders>
          </w:tcPr>
          <w:p w14:paraId="383B77DD" w14:textId="77777777" w:rsidR="002C44DE" w:rsidRPr="00503521" w:rsidRDefault="002C44DE" w:rsidP="002C44DE">
            <w:pPr>
              <w:jc w:val="center"/>
              <w:rPr>
                <w:rFonts w:ascii="Arial" w:eastAsia="Intel Clear" w:hAnsi="Arial" w:cs="Arial"/>
                <w:b/>
                <w:bCs/>
                <w:sz w:val="18"/>
                <w:szCs w:val="18"/>
              </w:rPr>
            </w:pPr>
            <w:r w:rsidRPr="00503521">
              <w:rPr>
                <w:rFonts w:ascii="Arial" w:eastAsia="SimSun" w:hAnsi="Arial" w:cs="Arial"/>
                <w:b/>
                <w:bCs/>
                <w:sz w:val="18"/>
                <w:szCs w:val="18"/>
              </w:rPr>
              <w:t>Band / Channel bandwidth / N</w:t>
            </w:r>
            <w:r w:rsidRPr="00503521">
              <w:rPr>
                <w:rFonts w:ascii="Arial" w:eastAsia="SimSun" w:hAnsi="Arial" w:cs="Arial"/>
                <w:b/>
                <w:bCs/>
                <w:sz w:val="18"/>
                <w:szCs w:val="18"/>
                <w:vertAlign w:val="subscript"/>
              </w:rPr>
              <w:t>RB</w:t>
            </w:r>
            <w:r w:rsidRPr="00503521">
              <w:rPr>
                <w:rFonts w:ascii="Arial" w:eastAsia="SimSun" w:hAnsi="Arial" w:cs="Arial"/>
                <w:b/>
                <w:bCs/>
                <w:sz w:val="18"/>
                <w:szCs w:val="18"/>
              </w:rPr>
              <w:t xml:space="preserve"> / Duplex mode</w:t>
            </w:r>
          </w:p>
        </w:tc>
      </w:tr>
      <w:tr w:rsidR="00503521" w:rsidRPr="00503521" w14:paraId="14AA78D4" w14:textId="77777777" w:rsidTr="00326A6F">
        <w:trPr>
          <w:trHeight w:val="648"/>
          <w:jc w:val="center"/>
        </w:trPr>
        <w:tc>
          <w:tcPr>
            <w:tcW w:w="1911" w:type="dxa"/>
            <w:tcBorders>
              <w:top w:val="single" w:sz="4" w:space="0" w:color="auto"/>
              <w:left w:val="single" w:sz="4" w:space="0" w:color="auto"/>
              <w:bottom w:val="single" w:sz="4" w:space="0" w:color="auto"/>
              <w:right w:val="single" w:sz="4" w:space="0" w:color="auto"/>
            </w:tcBorders>
          </w:tcPr>
          <w:p w14:paraId="5733B2CD" w14:textId="0DF9B8F7" w:rsidR="002C44DE" w:rsidRPr="00503521" w:rsidRDefault="002C44DE" w:rsidP="00E83D9A">
            <w:pPr>
              <w:keepNext/>
              <w:keepLines/>
              <w:spacing w:after="0"/>
              <w:jc w:val="center"/>
              <w:rPr>
                <w:rFonts w:ascii="Arial" w:eastAsia="SimSun" w:hAnsi="Arial" w:cs="Arial"/>
                <w:b/>
                <w:kern w:val="2"/>
                <w:sz w:val="18"/>
                <w:szCs w:val="18"/>
              </w:rPr>
            </w:pPr>
            <w:r w:rsidRPr="00503521">
              <w:rPr>
                <w:rFonts w:ascii="Arial" w:eastAsia="Intel Clear" w:hAnsi="Arial" w:cs="Arial"/>
                <w:b/>
                <w:kern w:val="2"/>
                <w:sz w:val="18"/>
                <w:szCs w:val="18"/>
                <w:lang w:eastAsia="ja-JP"/>
              </w:rPr>
              <w:t>EN-DC</w:t>
            </w:r>
            <w:r w:rsidR="00E83D9A" w:rsidRPr="00503521">
              <w:rPr>
                <w:rFonts w:ascii="Arial" w:eastAsia="SimSun" w:hAnsi="Arial" w:cs="Arial" w:hint="eastAsia"/>
                <w:b/>
                <w:kern w:val="2"/>
                <w:sz w:val="18"/>
                <w:szCs w:val="18"/>
                <w:lang w:eastAsia="zh-CN"/>
              </w:rPr>
              <w:t xml:space="preserve"> </w:t>
            </w:r>
            <w:r w:rsidRPr="00503521">
              <w:rPr>
                <w:rFonts w:ascii="Arial" w:eastAsia="Intel Clear" w:hAnsi="Arial" w:cs="Arial"/>
                <w:b/>
                <w:kern w:val="2"/>
                <w:sz w:val="18"/>
                <w:szCs w:val="18"/>
              </w:rPr>
              <w:t>Configuration</w:t>
            </w:r>
          </w:p>
        </w:tc>
        <w:tc>
          <w:tcPr>
            <w:tcW w:w="881" w:type="dxa"/>
            <w:tcBorders>
              <w:top w:val="single" w:sz="4" w:space="0" w:color="auto"/>
              <w:left w:val="single" w:sz="4" w:space="0" w:color="auto"/>
              <w:bottom w:val="single" w:sz="4" w:space="0" w:color="auto"/>
              <w:right w:val="single" w:sz="4" w:space="0" w:color="auto"/>
            </w:tcBorders>
          </w:tcPr>
          <w:p w14:paraId="755F4B5F"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 xml:space="preserve">EUTRA or </w:t>
            </w:r>
            <w:r w:rsidRPr="00503521">
              <w:rPr>
                <w:rFonts w:ascii="Arial" w:eastAsia="Intel Clear" w:hAnsi="Arial" w:cs="Arial"/>
                <w:b/>
                <w:kern w:val="2"/>
                <w:sz w:val="18"/>
                <w:szCs w:val="18"/>
                <w:lang w:eastAsia="ja-JP"/>
              </w:rPr>
              <w:t>NR</w:t>
            </w:r>
            <w:r w:rsidRPr="00503521">
              <w:rPr>
                <w:rFonts w:ascii="Arial" w:eastAsia="Intel Clear" w:hAnsi="Arial" w:cs="Arial"/>
                <w:b/>
                <w:kern w:val="2"/>
                <w:sz w:val="18"/>
                <w:szCs w:val="18"/>
              </w:rPr>
              <w:t xml:space="preserve"> band</w:t>
            </w:r>
          </w:p>
        </w:tc>
        <w:tc>
          <w:tcPr>
            <w:tcW w:w="916" w:type="dxa"/>
            <w:tcBorders>
              <w:top w:val="single" w:sz="4" w:space="0" w:color="auto"/>
              <w:left w:val="single" w:sz="4" w:space="0" w:color="auto"/>
              <w:bottom w:val="single" w:sz="4" w:space="0" w:color="auto"/>
              <w:right w:val="single" w:sz="4" w:space="0" w:color="auto"/>
            </w:tcBorders>
          </w:tcPr>
          <w:p w14:paraId="63DB60BD"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UL F</w:t>
            </w:r>
            <w:r w:rsidRPr="00503521">
              <w:rPr>
                <w:rFonts w:ascii="Arial" w:eastAsia="Intel Clear" w:hAnsi="Arial" w:cs="Arial"/>
                <w:b/>
                <w:kern w:val="2"/>
                <w:sz w:val="18"/>
                <w:szCs w:val="18"/>
                <w:vertAlign w:val="subscript"/>
              </w:rPr>
              <w:t>c</w:t>
            </w:r>
            <w:r w:rsidRPr="00503521">
              <w:rPr>
                <w:rFonts w:ascii="Arial" w:eastAsia="Intel Clear" w:hAnsi="Arial" w:cs="Arial"/>
                <w:b/>
                <w:kern w:val="2"/>
                <w:sz w:val="18"/>
                <w:szCs w:val="18"/>
              </w:rPr>
              <w:t xml:space="preserve"> </w:t>
            </w:r>
            <w:r w:rsidRPr="00503521">
              <w:rPr>
                <w:rFonts w:ascii="Arial" w:eastAsia="Intel Clear" w:hAnsi="Arial" w:cs="Arial"/>
                <w:b/>
                <w:kern w:val="2"/>
                <w:sz w:val="18"/>
                <w:szCs w:val="18"/>
              </w:rPr>
              <w:br/>
              <w:t>(MHz)</w:t>
            </w:r>
          </w:p>
        </w:tc>
        <w:tc>
          <w:tcPr>
            <w:tcW w:w="940" w:type="dxa"/>
            <w:tcBorders>
              <w:top w:val="single" w:sz="4" w:space="0" w:color="auto"/>
              <w:left w:val="single" w:sz="4" w:space="0" w:color="auto"/>
              <w:bottom w:val="single" w:sz="4" w:space="0" w:color="auto"/>
              <w:right w:val="single" w:sz="4" w:space="0" w:color="auto"/>
            </w:tcBorders>
          </w:tcPr>
          <w:p w14:paraId="721B1BC8"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 xml:space="preserve">UL/DL BW </w:t>
            </w:r>
            <w:r w:rsidRPr="00503521">
              <w:rPr>
                <w:rFonts w:ascii="Arial" w:eastAsia="Intel Clear" w:hAnsi="Arial" w:cs="Arial"/>
                <w:b/>
                <w:kern w:val="2"/>
                <w:sz w:val="18"/>
                <w:szCs w:val="18"/>
              </w:rPr>
              <w:br/>
              <w:t>(MHz)</w:t>
            </w:r>
          </w:p>
        </w:tc>
        <w:tc>
          <w:tcPr>
            <w:tcW w:w="1101" w:type="dxa"/>
            <w:tcBorders>
              <w:top w:val="single" w:sz="4" w:space="0" w:color="auto"/>
              <w:left w:val="single" w:sz="4" w:space="0" w:color="auto"/>
              <w:bottom w:val="single" w:sz="4" w:space="0" w:color="auto"/>
              <w:right w:val="single" w:sz="4" w:space="0" w:color="auto"/>
            </w:tcBorders>
          </w:tcPr>
          <w:p w14:paraId="1505C1CB"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 xml:space="preserve">UL </w:t>
            </w:r>
            <w:r w:rsidRPr="00503521">
              <w:rPr>
                <w:rFonts w:ascii="Arial" w:eastAsia="Intel Clear" w:hAnsi="Arial" w:cs="Arial"/>
                <w:b/>
                <w:kern w:val="2"/>
                <w:sz w:val="18"/>
                <w:szCs w:val="18"/>
              </w:rPr>
              <w:br/>
              <w:t>L</w:t>
            </w:r>
            <w:r w:rsidRPr="00503521">
              <w:rPr>
                <w:rFonts w:ascii="Arial" w:eastAsia="Intel Clear" w:hAnsi="Arial" w:cs="Arial"/>
                <w:b/>
                <w:kern w:val="2"/>
                <w:sz w:val="18"/>
                <w:szCs w:val="18"/>
                <w:vertAlign w:val="subscript"/>
              </w:rPr>
              <w:t>CRB</w:t>
            </w:r>
          </w:p>
        </w:tc>
        <w:tc>
          <w:tcPr>
            <w:tcW w:w="854" w:type="dxa"/>
            <w:tcBorders>
              <w:top w:val="single" w:sz="4" w:space="0" w:color="auto"/>
              <w:left w:val="single" w:sz="4" w:space="0" w:color="auto"/>
              <w:bottom w:val="single" w:sz="4" w:space="0" w:color="auto"/>
              <w:right w:val="single" w:sz="4" w:space="0" w:color="auto"/>
            </w:tcBorders>
          </w:tcPr>
          <w:p w14:paraId="18E83F39"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DL F</w:t>
            </w:r>
            <w:r w:rsidRPr="00503521">
              <w:rPr>
                <w:rFonts w:ascii="Arial" w:eastAsia="Intel Clear" w:hAnsi="Arial" w:cs="Arial"/>
                <w:b/>
                <w:kern w:val="2"/>
                <w:sz w:val="18"/>
                <w:szCs w:val="18"/>
                <w:vertAlign w:val="subscript"/>
              </w:rPr>
              <w:t>c</w:t>
            </w:r>
            <w:r w:rsidRPr="00503521">
              <w:rPr>
                <w:rFonts w:ascii="Arial" w:eastAsia="Intel Clear" w:hAnsi="Arial" w:cs="Arial"/>
                <w:b/>
                <w:kern w:val="2"/>
                <w:sz w:val="18"/>
                <w:szCs w:val="18"/>
              </w:rPr>
              <w:t xml:space="preserve"> (MHz)</w:t>
            </w:r>
          </w:p>
        </w:tc>
        <w:tc>
          <w:tcPr>
            <w:tcW w:w="759" w:type="dxa"/>
            <w:tcBorders>
              <w:top w:val="single" w:sz="4" w:space="0" w:color="auto"/>
              <w:left w:val="single" w:sz="4" w:space="0" w:color="auto"/>
              <w:bottom w:val="single" w:sz="4" w:space="0" w:color="auto"/>
              <w:right w:val="single" w:sz="4" w:space="0" w:color="auto"/>
            </w:tcBorders>
          </w:tcPr>
          <w:p w14:paraId="20CE2335"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 xml:space="preserve">MSD </w:t>
            </w:r>
            <w:r w:rsidRPr="00503521">
              <w:rPr>
                <w:rFonts w:ascii="Arial" w:eastAsia="Intel Clear" w:hAnsi="Arial" w:cs="Arial"/>
                <w:b/>
                <w:kern w:val="2"/>
                <w:sz w:val="18"/>
                <w:szCs w:val="18"/>
              </w:rPr>
              <w:br/>
              <w:t>(dB)</w:t>
            </w:r>
          </w:p>
        </w:tc>
        <w:tc>
          <w:tcPr>
            <w:tcW w:w="1740" w:type="dxa"/>
            <w:tcBorders>
              <w:top w:val="nil"/>
              <w:left w:val="single" w:sz="4" w:space="0" w:color="auto"/>
              <w:bottom w:val="single" w:sz="4" w:space="0" w:color="auto"/>
              <w:right w:val="single" w:sz="4" w:space="0" w:color="auto"/>
            </w:tcBorders>
            <w:shd w:val="clear" w:color="auto" w:fill="auto"/>
          </w:tcPr>
          <w:p w14:paraId="1F297642" w14:textId="77777777" w:rsidR="002C44DE" w:rsidRPr="00503521" w:rsidRDefault="002C44DE" w:rsidP="00E83D9A">
            <w:pPr>
              <w:keepNext/>
              <w:keepLines/>
              <w:spacing w:after="0"/>
              <w:jc w:val="center"/>
              <w:rPr>
                <w:rFonts w:ascii="Arial" w:eastAsia="Intel Clear" w:hAnsi="Arial" w:cs="Arial"/>
                <w:b/>
                <w:kern w:val="2"/>
                <w:sz w:val="18"/>
                <w:szCs w:val="18"/>
                <w:lang w:eastAsia="ja-JP"/>
              </w:rPr>
            </w:pPr>
            <w:r w:rsidRPr="00503521">
              <w:rPr>
                <w:rFonts w:ascii="Arial" w:eastAsia="Intel Clear" w:hAnsi="Arial" w:cs="Arial"/>
                <w:b/>
                <w:kern w:val="2"/>
                <w:sz w:val="18"/>
                <w:szCs w:val="18"/>
              </w:rPr>
              <w:t>IMD order</w:t>
            </w:r>
          </w:p>
        </w:tc>
      </w:tr>
      <w:tr w:rsidR="00503521" w:rsidRPr="00503521" w14:paraId="35DF0005" w14:textId="77777777" w:rsidTr="00326A6F">
        <w:trPr>
          <w:trHeight w:val="187"/>
          <w:jc w:val="center"/>
        </w:trPr>
        <w:tc>
          <w:tcPr>
            <w:tcW w:w="1911" w:type="dxa"/>
            <w:tcBorders>
              <w:top w:val="single" w:sz="4" w:space="0" w:color="auto"/>
              <w:left w:val="single" w:sz="4" w:space="0" w:color="auto"/>
              <w:bottom w:val="nil"/>
              <w:right w:val="single" w:sz="4" w:space="0" w:color="auto"/>
            </w:tcBorders>
            <w:shd w:val="clear" w:color="auto" w:fill="auto"/>
          </w:tcPr>
          <w:p w14:paraId="6AEA0EFE" w14:textId="77777777" w:rsidR="002C44DE" w:rsidRPr="00503521" w:rsidRDefault="002C44DE" w:rsidP="00E83D9A">
            <w:pPr>
              <w:keepNext/>
              <w:keepLines/>
              <w:spacing w:after="0"/>
              <w:rPr>
                <w:rFonts w:ascii="Arial" w:eastAsia="SimSun" w:hAnsi="Arial" w:cs="Arial"/>
                <w:kern w:val="2"/>
                <w:sz w:val="18"/>
                <w:szCs w:val="18"/>
                <w:lang w:val="en-US" w:eastAsia="zh-CN"/>
              </w:rPr>
            </w:pPr>
            <w:r w:rsidRPr="00503521">
              <w:rPr>
                <w:rFonts w:ascii="Arial" w:eastAsia="SimSun" w:hAnsi="Arial" w:cs="Arial"/>
                <w:kern w:val="2"/>
                <w:sz w:val="18"/>
                <w:szCs w:val="18"/>
                <w:lang w:val="en-US" w:eastAsia="zh-CN"/>
              </w:rPr>
              <w:t>DC_20_n78</w:t>
            </w:r>
          </w:p>
        </w:tc>
        <w:tc>
          <w:tcPr>
            <w:tcW w:w="881" w:type="dxa"/>
            <w:tcBorders>
              <w:top w:val="single" w:sz="4" w:space="0" w:color="auto"/>
              <w:left w:val="single" w:sz="4" w:space="0" w:color="auto"/>
              <w:bottom w:val="single" w:sz="4" w:space="0" w:color="auto"/>
              <w:right w:val="single" w:sz="4" w:space="0" w:color="auto"/>
            </w:tcBorders>
          </w:tcPr>
          <w:p w14:paraId="304E0608" w14:textId="77777777" w:rsidR="002C44DE" w:rsidRPr="00503521" w:rsidRDefault="002C44DE" w:rsidP="00E83D9A">
            <w:pPr>
              <w:keepNext/>
              <w:keepLines/>
              <w:spacing w:after="0"/>
              <w:rPr>
                <w:rFonts w:ascii="Arial" w:eastAsia="SimSun" w:hAnsi="Arial" w:cs="Arial"/>
                <w:kern w:val="2"/>
                <w:sz w:val="18"/>
                <w:szCs w:val="18"/>
                <w:lang w:val="en-US" w:eastAsia="zh-CN"/>
              </w:rPr>
            </w:pPr>
            <w:r w:rsidRPr="00503521">
              <w:rPr>
                <w:rFonts w:ascii="Arial" w:eastAsia="SimSun" w:hAnsi="Arial" w:cs="Arial"/>
                <w:kern w:val="2"/>
                <w:sz w:val="18"/>
                <w:szCs w:val="18"/>
                <w:lang w:val="en-US" w:eastAsia="zh-CN"/>
              </w:rPr>
              <w:t>20</w:t>
            </w:r>
          </w:p>
        </w:tc>
        <w:tc>
          <w:tcPr>
            <w:tcW w:w="916" w:type="dxa"/>
            <w:tcBorders>
              <w:top w:val="single" w:sz="4" w:space="0" w:color="auto"/>
              <w:left w:val="single" w:sz="4" w:space="0" w:color="auto"/>
              <w:bottom w:val="single" w:sz="4" w:space="0" w:color="auto"/>
              <w:right w:val="single" w:sz="4" w:space="0" w:color="auto"/>
            </w:tcBorders>
          </w:tcPr>
          <w:p w14:paraId="3C4A4024" w14:textId="77777777" w:rsidR="002C44DE" w:rsidRPr="00503521" w:rsidRDefault="002C44DE" w:rsidP="00E83D9A">
            <w:pPr>
              <w:keepNext/>
              <w:keepLines/>
              <w:spacing w:after="0"/>
              <w:rPr>
                <w:rFonts w:ascii="Arial" w:eastAsia="SimSun" w:hAnsi="Arial" w:cs="Arial"/>
                <w:kern w:val="2"/>
                <w:sz w:val="18"/>
                <w:szCs w:val="18"/>
                <w:lang w:val="en-US" w:eastAsia="zh-CN"/>
              </w:rPr>
            </w:pPr>
            <w:r w:rsidRPr="00503521">
              <w:rPr>
                <w:rFonts w:ascii="Arial" w:eastAsia="SimSun" w:hAnsi="Arial" w:cs="Arial"/>
                <w:kern w:val="2"/>
                <w:sz w:val="18"/>
                <w:szCs w:val="18"/>
                <w:lang w:val="en-US" w:eastAsia="zh-CN"/>
              </w:rPr>
              <w:t>850</w:t>
            </w:r>
          </w:p>
        </w:tc>
        <w:tc>
          <w:tcPr>
            <w:tcW w:w="940" w:type="dxa"/>
            <w:tcBorders>
              <w:top w:val="single" w:sz="4" w:space="0" w:color="auto"/>
              <w:left w:val="single" w:sz="4" w:space="0" w:color="auto"/>
              <w:bottom w:val="single" w:sz="4" w:space="0" w:color="auto"/>
              <w:right w:val="single" w:sz="4" w:space="0" w:color="auto"/>
            </w:tcBorders>
          </w:tcPr>
          <w:p w14:paraId="078B79C0" w14:textId="77777777" w:rsidR="002C44DE" w:rsidRPr="00503521" w:rsidRDefault="002C44DE" w:rsidP="00E83D9A">
            <w:pPr>
              <w:keepNext/>
              <w:keepLines/>
              <w:spacing w:after="0"/>
              <w:jc w:val="center"/>
              <w:rPr>
                <w:rFonts w:ascii="Arial" w:eastAsia="SimSun" w:hAnsi="Arial" w:cs="Arial"/>
                <w:kern w:val="2"/>
                <w:sz w:val="18"/>
                <w:szCs w:val="18"/>
                <w:lang w:val="en-US" w:eastAsia="zh-CN"/>
              </w:rPr>
            </w:pPr>
            <w:r w:rsidRPr="00503521">
              <w:rPr>
                <w:rFonts w:ascii="Arial" w:eastAsia="SimSun" w:hAnsi="Arial" w:cs="Arial"/>
                <w:kern w:val="2"/>
                <w:sz w:val="18"/>
                <w:szCs w:val="18"/>
              </w:rPr>
              <w:t>5</w:t>
            </w:r>
          </w:p>
        </w:tc>
        <w:tc>
          <w:tcPr>
            <w:tcW w:w="1101" w:type="dxa"/>
            <w:tcBorders>
              <w:top w:val="single" w:sz="4" w:space="0" w:color="auto"/>
              <w:left w:val="single" w:sz="4" w:space="0" w:color="auto"/>
              <w:bottom w:val="single" w:sz="4" w:space="0" w:color="auto"/>
              <w:right w:val="single" w:sz="4" w:space="0" w:color="auto"/>
            </w:tcBorders>
          </w:tcPr>
          <w:p w14:paraId="0CCA77F8" w14:textId="77777777" w:rsidR="002C44DE" w:rsidRPr="00503521" w:rsidRDefault="002C44DE" w:rsidP="00E83D9A">
            <w:pPr>
              <w:keepNext/>
              <w:keepLines/>
              <w:spacing w:after="0"/>
              <w:jc w:val="center"/>
              <w:rPr>
                <w:rFonts w:ascii="Arial" w:eastAsia="SimSun" w:hAnsi="Arial" w:cs="Arial"/>
                <w:kern w:val="2"/>
                <w:sz w:val="18"/>
                <w:szCs w:val="18"/>
                <w:lang w:val="en-US" w:eastAsia="zh-CN"/>
              </w:rPr>
            </w:pPr>
            <w:r w:rsidRPr="00503521">
              <w:rPr>
                <w:rFonts w:ascii="Arial" w:eastAsia="SimSun" w:hAnsi="Arial" w:cs="Arial"/>
                <w:kern w:val="2"/>
                <w:sz w:val="18"/>
                <w:szCs w:val="18"/>
              </w:rPr>
              <w:t>25</w:t>
            </w:r>
          </w:p>
        </w:tc>
        <w:tc>
          <w:tcPr>
            <w:tcW w:w="854" w:type="dxa"/>
            <w:tcBorders>
              <w:top w:val="single" w:sz="4" w:space="0" w:color="auto"/>
              <w:left w:val="single" w:sz="4" w:space="0" w:color="auto"/>
              <w:bottom w:val="single" w:sz="4" w:space="0" w:color="auto"/>
              <w:right w:val="single" w:sz="4" w:space="0" w:color="auto"/>
            </w:tcBorders>
          </w:tcPr>
          <w:p w14:paraId="4E6927EE" w14:textId="77777777" w:rsidR="002C44DE" w:rsidRPr="00503521" w:rsidRDefault="002C44DE" w:rsidP="00E83D9A">
            <w:pPr>
              <w:keepNext/>
              <w:keepLines/>
              <w:spacing w:after="0"/>
              <w:jc w:val="center"/>
              <w:rPr>
                <w:rFonts w:ascii="Arial" w:eastAsia="SimSun" w:hAnsi="Arial" w:cs="Arial"/>
                <w:kern w:val="2"/>
                <w:sz w:val="18"/>
                <w:szCs w:val="18"/>
                <w:lang w:val="en-US" w:eastAsia="zh-CN"/>
              </w:rPr>
            </w:pPr>
            <w:r w:rsidRPr="00503521">
              <w:rPr>
                <w:rFonts w:ascii="Arial" w:eastAsia="SimSun" w:hAnsi="Arial" w:cs="Arial"/>
                <w:kern w:val="2"/>
                <w:sz w:val="18"/>
                <w:szCs w:val="18"/>
                <w:lang w:eastAsia="zh-CN"/>
              </w:rPr>
              <w:t>809</w:t>
            </w:r>
          </w:p>
        </w:tc>
        <w:tc>
          <w:tcPr>
            <w:tcW w:w="759" w:type="dxa"/>
            <w:tcBorders>
              <w:top w:val="single" w:sz="4" w:space="0" w:color="auto"/>
              <w:left w:val="single" w:sz="4" w:space="0" w:color="auto"/>
              <w:bottom w:val="single" w:sz="4" w:space="0" w:color="auto"/>
              <w:right w:val="single" w:sz="4" w:space="0" w:color="auto"/>
            </w:tcBorders>
          </w:tcPr>
          <w:p w14:paraId="332DB033" w14:textId="77777777" w:rsidR="002C44DE" w:rsidRPr="00503521" w:rsidRDefault="002C44DE" w:rsidP="00E83D9A">
            <w:pPr>
              <w:keepNext/>
              <w:keepLines/>
              <w:spacing w:after="0"/>
              <w:jc w:val="center"/>
              <w:rPr>
                <w:rFonts w:ascii="Arial" w:eastAsia="SimSun" w:hAnsi="Arial" w:cs="Arial"/>
                <w:kern w:val="2"/>
                <w:sz w:val="18"/>
                <w:szCs w:val="18"/>
                <w:lang w:val="en-US" w:eastAsia="zh-CN"/>
              </w:rPr>
            </w:pPr>
            <w:r w:rsidRPr="00503521">
              <w:rPr>
                <w:rFonts w:ascii="Arial" w:eastAsia="SimSun" w:hAnsi="Arial" w:cs="Arial"/>
                <w:kern w:val="2"/>
                <w:sz w:val="18"/>
                <w:szCs w:val="18"/>
                <w:lang w:eastAsia="ja-JP"/>
              </w:rPr>
              <w:t>18.8</w:t>
            </w:r>
          </w:p>
        </w:tc>
        <w:tc>
          <w:tcPr>
            <w:tcW w:w="1740" w:type="dxa"/>
            <w:tcBorders>
              <w:top w:val="single" w:sz="4" w:space="0" w:color="auto"/>
              <w:left w:val="single" w:sz="4" w:space="0" w:color="auto"/>
              <w:bottom w:val="single" w:sz="4" w:space="0" w:color="auto"/>
              <w:right w:val="single" w:sz="4" w:space="0" w:color="auto"/>
            </w:tcBorders>
          </w:tcPr>
          <w:p w14:paraId="7ACD6D17" w14:textId="77777777" w:rsidR="002C44DE" w:rsidRPr="00503521" w:rsidRDefault="002C44DE" w:rsidP="00E83D9A">
            <w:pPr>
              <w:keepNext/>
              <w:keepLines/>
              <w:spacing w:after="0"/>
              <w:jc w:val="center"/>
              <w:rPr>
                <w:rFonts w:ascii="Arial" w:eastAsia="SimSun" w:hAnsi="Arial" w:cs="Arial"/>
                <w:kern w:val="2"/>
                <w:sz w:val="18"/>
                <w:szCs w:val="18"/>
                <w:lang w:val="en-US" w:eastAsia="zh-CN"/>
              </w:rPr>
            </w:pPr>
            <w:r w:rsidRPr="00503521">
              <w:rPr>
                <w:rFonts w:ascii="Arial" w:eastAsia="SimSun" w:hAnsi="Arial" w:cs="Arial"/>
                <w:kern w:val="2"/>
                <w:sz w:val="18"/>
                <w:szCs w:val="18"/>
              </w:rPr>
              <w:t>IMD4</w:t>
            </w:r>
          </w:p>
        </w:tc>
      </w:tr>
      <w:tr w:rsidR="002C44DE" w:rsidRPr="00503521" w14:paraId="11A6B43D" w14:textId="77777777" w:rsidTr="00326A6F">
        <w:trPr>
          <w:trHeight w:val="187"/>
          <w:jc w:val="center"/>
        </w:trPr>
        <w:tc>
          <w:tcPr>
            <w:tcW w:w="1911" w:type="dxa"/>
            <w:tcBorders>
              <w:top w:val="nil"/>
              <w:left w:val="single" w:sz="4" w:space="0" w:color="auto"/>
              <w:bottom w:val="single" w:sz="4" w:space="0" w:color="auto"/>
              <w:right w:val="single" w:sz="4" w:space="0" w:color="auto"/>
            </w:tcBorders>
            <w:shd w:val="clear" w:color="auto" w:fill="auto"/>
          </w:tcPr>
          <w:p w14:paraId="4710929D" w14:textId="77777777" w:rsidR="002C44DE" w:rsidRPr="00503521" w:rsidRDefault="002C44DE" w:rsidP="00E83D9A">
            <w:pPr>
              <w:keepNext/>
              <w:keepLines/>
              <w:spacing w:after="0"/>
              <w:rPr>
                <w:rFonts w:ascii="Arial" w:eastAsia="SimSun" w:hAnsi="Arial" w:cs="Arial"/>
                <w:kern w:val="2"/>
                <w:sz w:val="18"/>
                <w:szCs w:val="18"/>
                <w:lang w:val="en-US" w:eastAsia="zh-CN"/>
              </w:rPr>
            </w:pPr>
          </w:p>
        </w:tc>
        <w:tc>
          <w:tcPr>
            <w:tcW w:w="881" w:type="dxa"/>
            <w:tcBorders>
              <w:top w:val="single" w:sz="4" w:space="0" w:color="auto"/>
              <w:left w:val="single" w:sz="4" w:space="0" w:color="auto"/>
              <w:bottom w:val="single" w:sz="4" w:space="0" w:color="auto"/>
              <w:right w:val="single" w:sz="4" w:space="0" w:color="auto"/>
            </w:tcBorders>
          </w:tcPr>
          <w:p w14:paraId="61D55FDC" w14:textId="77777777" w:rsidR="002C44DE" w:rsidRPr="00503521" w:rsidRDefault="002C44DE" w:rsidP="00E83D9A">
            <w:pPr>
              <w:keepNext/>
              <w:keepLines/>
              <w:spacing w:after="0"/>
              <w:rPr>
                <w:rFonts w:ascii="Arial" w:eastAsia="SimSun" w:hAnsi="Arial" w:cs="Arial"/>
                <w:kern w:val="2"/>
                <w:sz w:val="18"/>
                <w:szCs w:val="18"/>
                <w:lang w:val="en-US" w:eastAsia="zh-CN"/>
              </w:rPr>
            </w:pPr>
            <w:r w:rsidRPr="00503521">
              <w:rPr>
                <w:rFonts w:ascii="Arial" w:eastAsia="SimSun" w:hAnsi="Arial" w:cs="Arial"/>
                <w:kern w:val="2"/>
                <w:sz w:val="18"/>
                <w:szCs w:val="18"/>
                <w:lang w:val="en-US" w:eastAsia="zh-CN"/>
              </w:rPr>
              <w:t>n78</w:t>
            </w:r>
          </w:p>
        </w:tc>
        <w:tc>
          <w:tcPr>
            <w:tcW w:w="916" w:type="dxa"/>
            <w:tcBorders>
              <w:top w:val="single" w:sz="4" w:space="0" w:color="auto"/>
              <w:left w:val="single" w:sz="4" w:space="0" w:color="auto"/>
              <w:bottom w:val="single" w:sz="4" w:space="0" w:color="auto"/>
              <w:right w:val="single" w:sz="4" w:space="0" w:color="auto"/>
            </w:tcBorders>
          </w:tcPr>
          <w:p w14:paraId="51CB580F" w14:textId="77777777" w:rsidR="002C44DE" w:rsidRPr="00503521" w:rsidRDefault="002C44DE" w:rsidP="00E83D9A">
            <w:pPr>
              <w:keepNext/>
              <w:keepLines/>
              <w:spacing w:after="0"/>
              <w:rPr>
                <w:rFonts w:ascii="Arial" w:eastAsia="SimSun" w:hAnsi="Arial" w:cs="Arial"/>
                <w:kern w:val="2"/>
                <w:sz w:val="18"/>
                <w:szCs w:val="18"/>
                <w:lang w:val="en-US" w:eastAsia="zh-CN"/>
              </w:rPr>
            </w:pPr>
            <w:r w:rsidRPr="00503521">
              <w:rPr>
                <w:rFonts w:ascii="Arial" w:eastAsia="SimSun" w:hAnsi="Arial" w:cs="Arial"/>
                <w:kern w:val="2"/>
                <w:sz w:val="18"/>
                <w:szCs w:val="18"/>
                <w:lang w:val="en-US" w:eastAsia="zh-CN"/>
              </w:rPr>
              <w:t>3359</w:t>
            </w:r>
          </w:p>
        </w:tc>
        <w:tc>
          <w:tcPr>
            <w:tcW w:w="940" w:type="dxa"/>
            <w:tcBorders>
              <w:top w:val="single" w:sz="4" w:space="0" w:color="auto"/>
              <w:left w:val="single" w:sz="4" w:space="0" w:color="auto"/>
              <w:bottom w:val="single" w:sz="4" w:space="0" w:color="auto"/>
              <w:right w:val="single" w:sz="4" w:space="0" w:color="auto"/>
            </w:tcBorders>
          </w:tcPr>
          <w:p w14:paraId="00FE08D3" w14:textId="77777777" w:rsidR="002C44DE" w:rsidRPr="00503521" w:rsidRDefault="002C44DE" w:rsidP="00E83D9A">
            <w:pPr>
              <w:keepNext/>
              <w:keepLines/>
              <w:spacing w:after="0"/>
              <w:jc w:val="center"/>
              <w:rPr>
                <w:rFonts w:ascii="Arial" w:eastAsia="SimSun" w:hAnsi="Arial" w:cs="Arial"/>
                <w:kern w:val="2"/>
                <w:sz w:val="18"/>
                <w:szCs w:val="18"/>
                <w:lang w:val="en-US" w:eastAsia="zh-CN"/>
              </w:rPr>
            </w:pPr>
            <w:r w:rsidRPr="00503521">
              <w:rPr>
                <w:rFonts w:ascii="Arial" w:eastAsia="SimSun" w:hAnsi="Arial" w:cs="Arial"/>
                <w:kern w:val="2"/>
                <w:sz w:val="18"/>
                <w:szCs w:val="18"/>
                <w:lang w:eastAsia="ja-JP"/>
              </w:rPr>
              <w:t>10</w:t>
            </w:r>
          </w:p>
        </w:tc>
        <w:tc>
          <w:tcPr>
            <w:tcW w:w="1101" w:type="dxa"/>
            <w:tcBorders>
              <w:top w:val="single" w:sz="4" w:space="0" w:color="auto"/>
              <w:left w:val="single" w:sz="4" w:space="0" w:color="auto"/>
              <w:bottom w:val="single" w:sz="4" w:space="0" w:color="auto"/>
              <w:right w:val="single" w:sz="4" w:space="0" w:color="auto"/>
            </w:tcBorders>
          </w:tcPr>
          <w:p w14:paraId="2CA5442C" w14:textId="77777777" w:rsidR="002C44DE" w:rsidRPr="00503521" w:rsidRDefault="002C44DE" w:rsidP="00E83D9A">
            <w:pPr>
              <w:keepNext/>
              <w:keepLines/>
              <w:spacing w:after="0"/>
              <w:jc w:val="center"/>
              <w:rPr>
                <w:rFonts w:ascii="Arial" w:eastAsia="SimSun" w:hAnsi="Arial" w:cs="Arial"/>
                <w:kern w:val="2"/>
                <w:sz w:val="18"/>
                <w:szCs w:val="18"/>
                <w:lang w:val="en-US" w:eastAsia="zh-CN"/>
              </w:rPr>
            </w:pPr>
            <w:r w:rsidRPr="00503521">
              <w:rPr>
                <w:rFonts w:ascii="Arial" w:eastAsia="SimSun" w:hAnsi="Arial" w:cs="Arial"/>
                <w:kern w:val="2"/>
                <w:sz w:val="18"/>
                <w:szCs w:val="18"/>
                <w:lang w:eastAsia="zh-CN"/>
              </w:rPr>
              <w:t>50</w:t>
            </w:r>
          </w:p>
        </w:tc>
        <w:tc>
          <w:tcPr>
            <w:tcW w:w="854" w:type="dxa"/>
            <w:tcBorders>
              <w:top w:val="single" w:sz="4" w:space="0" w:color="auto"/>
              <w:left w:val="single" w:sz="4" w:space="0" w:color="auto"/>
              <w:bottom w:val="single" w:sz="4" w:space="0" w:color="auto"/>
              <w:right w:val="single" w:sz="4" w:space="0" w:color="auto"/>
            </w:tcBorders>
          </w:tcPr>
          <w:p w14:paraId="5B350455" w14:textId="77777777" w:rsidR="002C44DE" w:rsidRPr="00503521" w:rsidRDefault="002C44DE" w:rsidP="00E83D9A">
            <w:pPr>
              <w:keepNext/>
              <w:keepLines/>
              <w:spacing w:after="0"/>
              <w:jc w:val="center"/>
              <w:rPr>
                <w:rFonts w:ascii="Arial" w:eastAsia="SimSun" w:hAnsi="Arial" w:cs="Arial"/>
                <w:kern w:val="2"/>
                <w:sz w:val="18"/>
                <w:szCs w:val="18"/>
                <w:lang w:val="en-US" w:eastAsia="zh-CN"/>
              </w:rPr>
            </w:pPr>
            <w:r w:rsidRPr="00503521">
              <w:rPr>
                <w:rFonts w:ascii="Arial" w:eastAsia="SimSun" w:hAnsi="Arial" w:cs="Arial"/>
                <w:kern w:val="2"/>
                <w:sz w:val="18"/>
                <w:szCs w:val="18"/>
                <w:lang w:eastAsia="zh-CN"/>
              </w:rPr>
              <w:t>3359</w:t>
            </w:r>
          </w:p>
        </w:tc>
        <w:tc>
          <w:tcPr>
            <w:tcW w:w="759" w:type="dxa"/>
            <w:tcBorders>
              <w:top w:val="single" w:sz="4" w:space="0" w:color="auto"/>
              <w:left w:val="single" w:sz="4" w:space="0" w:color="auto"/>
              <w:bottom w:val="single" w:sz="4" w:space="0" w:color="auto"/>
              <w:right w:val="single" w:sz="4" w:space="0" w:color="auto"/>
            </w:tcBorders>
          </w:tcPr>
          <w:p w14:paraId="1BF406A3" w14:textId="77777777" w:rsidR="002C44DE" w:rsidRPr="00503521" w:rsidRDefault="002C44DE" w:rsidP="00E83D9A">
            <w:pPr>
              <w:keepNext/>
              <w:keepLines/>
              <w:spacing w:after="0"/>
              <w:jc w:val="center"/>
              <w:rPr>
                <w:rFonts w:ascii="Arial" w:eastAsia="SimSun" w:hAnsi="Arial" w:cs="Arial"/>
                <w:kern w:val="2"/>
                <w:sz w:val="18"/>
                <w:szCs w:val="18"/>
                <w:lang w:val="en-US" w:eastAsia="zh-CN"/>
              </w:rPr>
            </w:pPr>
            <w:r w:rsidRPr="00503521">
              <w:rPr>
                <w:rFonts w:ascii="Arial" w:eastAsia="SimSun" w:hAnsi="Arial" w:cs="Arial"/>
                <w:kern w:val="2"/>
                <w:sz w:val="18"/>
                <w:szCs w:val="18"/>
                <w:lang w:eastAsia="ja-JP"/>
              </w:rPr>
              <w:t>N/A</w:t>
            </w:r>
          </w:p>
        </w:tc>
        <w:tc>
          <w:tcPr>
            <w:tcW w:w="1740" w:type="dxa"/>
            <w:tcBorders>
              <w:top w:val="single" w:sz="4" w:space="0" w:color="auto"/>
              <w:left w:val="single" w:sz="4" w:space="0" w:color="auto"/>
              <w:bottom w:val="single" w:sz="4" w:space="0" w:color="auto"/>
              <w:right w:val="single" w:sz="4" w:space="0" w:color="auto"/>
            </w:tcBorders>
          </w:tcPr>
          <w:p w14:paraId="7BAF5D99" w14:textId="77777777" w:rsidR="002C44DE" w:rsidRPr="00503521" w:rsidRDefault="002C44DE" w:rsidP="00E83D9A">
            <w:pPr>
              <w:keepNext/>
              <w:keepLines/>
              <w:spacing w:after="0"/>
              <w:jc w:val="center"/>
              <w:rPr>
                <w:rFonts w:ascii="Arial" w:eastAsia="SimSun" w:hAnsi="Arial" w:cs="Arial"/>
                <w:kern w:val="2"/>
                <w:sz w:val="18"/>
                <w:szCs w:val="18"/>
                <w:lang w:val="en-US" w:eastAsia="zh-CN"/>
              </w:rPr>
            </w:pPr>
            <w:r w:rsidRPr="00503521">
              <w:rPr>
                <w:rFonts w:ascii="Arial" w:eastAsia="SimSun" w:hAnsi="Arial" w:cs="Arial"/>
                <w:kern w:val="2"/>
                <w:sz w:val="18"/>
                <w:szCs w:val="18"/>
                <w:lang w:eastAsia="zh-CN"/>
              </w:rPr>
              <w:t>N/A</w:t>
            </w:r>
          </w:p>
        </w:tc>
      </w:tr>
    </w:tbl>
    <w:p w14:paraId="435D532A" w14:textId="77777777" w:rsidR="002C44DE" w:rsidRPr="00503521" w:rsidRDefault="002C44DE" w:rsidP="00EF3E64">
      <w:pPr>
        <w:rPr>
          <w:rFonts w:eastAsia="DengXian"/>
        </w:rPr>
      </w:pPr>
    </w:p>
    <w:p w14:paraId="4B68697A" w14:textId="77777777" w:rsidR="00B23892" w:rsidRPr="00503521" w:rsidRDefault="00B23892"/>
    <w:p w14:paraId="7FA3505F" w14:textId="77777777" w:rsidR="00B23892" w:rsidRPr="00503521" w:rsidRDefault="009374AD" w:rsidP="00B23892">
      <w:pPr>
        <w:pStyle w:val="Heading2"/>
      </w:pPr>
      <w:bookmarkStart w:id="529" w:name="_Toc168040489"/>
      <w:bookmarkStart w:id="530" w:name="_Toc168040556"/>
      <w:bookmarkStart w:id="531" w:name="_Toc168040594"/>
      <w:bookmarkStart w:id="532" w:name="_Toc169988876"/>
      <w:bookmarkStart w:id="533" w:name="_Toc170058656"/>
      <w:bookmarkStart w:id="534" w:name="_Toc170059062"/>
      <w:r w:rsidRPr="00503521">
        <w:t>6.4</w:t>
      </w:r>
      <w:r w:rsidRPr="00503521">
        <w:tab/>
      </w:r>
      <w:r w:rsidR="00B23892" w:rsidRPr="00503521">
        <w:t>DC_28A_n78A</w:t>
      </w:r>
      <w:bookmarkEnd w:id="529"/>
      <w:bookmarkEnd w:id="530"/>
      <w:bookmarkEnd w:id="531"/>
      <w:bookmarkEnd w:id="532"/>
      <w:bookmarkEnd w:id="533"/>
      <w:bookmarkEnd w:id="534"/>
    </w:p>
    <w:p w14:paraId="6D3D83B7" w14:textId="77777777" w:rsidR="00183215" w:rsidRPr="00503521" w:rsidRDefault="00183215" w:rsidP="00EF3E64">
      <w:pPr>
        <w:pStyle w:val="Heading3"/>
        <w:rPr>
          <w:rFonts w:eastAsia="DengXian"/>
        </w:rPr>
      </w:pPr>
      <w:bookmarkStart w:id="535" w:name="_Toc170058657"/>
      <w:bookmarkStart w:id="536" w:name="_Toc170059063"/>
      <w:r w:rsidRPr="00503521">
        <w:rPr>
          <w:rFonts w:eastAsia="DengXian"/>
        </w:rPr>
        <w:t>6.4.1</w:t>
      </w:r>
      <w:r w:rsidRPr="00503521">
        <w:rPr>
          <w:rFonts w:eastAsia="DengXian"/>
        </w:rPr>
        <w:tab/>
        <w:t>Operating bands for EN-DC</w:t>
      </w:r>
      <w:bookmarkEnd w:id="535"/>
      <w:bookmarkEnd w:id="536"/>
    </w:p>
    <w:p w14:paraId="6BF2EAF4" w14:textId="77777777" w:rsidR="00183215" w:rsidRPr="00503521" w:rsidRDefault="00183215" w:rsidP="00EF3E64">
      <w:pPr>
        <w:pStyle w:val="TH"/>
        <w:rPr>
          <w:rFonts w:eastAsia="DengXian"/>
        </w:rPr>
      </w:pPr>
      <w:r w:rsidRPr="00503521">
        <w:rPr>
          <w:rFonts w:eastAsia="DengXian"/>
        </w:rPr>
        <w:t>Table 6.4.1-1:  EN-DC band combination of band 28+n78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37F3ECDE"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2C8CFF" w14:textId="77777777" w:rsidR="00183215" w:rsidRPr="00503521" w:rsidRDefault="00183215" w:rsidP="00183215">
            <w:pPr>
              <w:keepNext/>
              <w:keepLines/>
              <w:spacing w:after="0"/>
              <w:jc w:val="center"/>
              <w:rPr>
                <w:rFonts w:ascii="Arial" w:eastAsia="DengXian" w:hAnsi="Arial" w:cs="Arial"/>
                <w:b/>
                <w:sz w:val="18"/>
                <w:szCs w:val="18"/>
              </w:rPr>
            </w:pPr>
            <w:r w:rsidRPr="00503521">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52A044F" w14:textId="77777777" w:rsidR="00183215" w:rsidRPr="00503521" w:rsidRDefault="00183215" w:rsidP="00183215">
            <w:pPr>
              <w:keepNext/>
              <w:keepLines/>
              <w:spacing w:after="0"/>
              <w:jc w:val="center"/>
              <w:rPr>
                <w:rFonts w:ascii="Arial" w:eastAsia="DengXian" w:hAnsi="Arial" w:cs="Arial"/>
                <w:b/>
                <w:sz w:val="18"/>
                <w:szCs w:val="18"/>
              </w:rPr>
            </w:pPr>
            <w:r w:rsidRPr="00503521">
              <w:rPr>
                <w:rFonts w:ascii="Arial" w:eastAsia="DengXian" w:hAnsi="Arial" w:cs="Arial"/>
                <w:b/>
                <w:sz w:val="18"/>
                <w:szCs w:val="18"/>
              </w:rPr>
              <w:t>Bands</w:t>
            </w:r>
          </w:p>
        </w:tc>
      </w:tr>
      <w:tr w:rsidR="00183215" w:rsidRPr="00503521" w14:paraId="2DBEFBA4"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3D2D3E5" w14:textId="77777777" w:rsidR="00183215" w:rsidRPr="00503521" w:rsidRDefault="00183215" w:rsidP="00183215">
            <w:pPr>
              <w:keepNext/>
              <w:keepLines/>
              <w:spacing w:after="0"/>
              <w:jc w:val="center"/>
              <w:rPr>
                <w:rFonts w:ascii="Arial" w:eastAsia="DengXian" w:hAnsi="Arial" w:cs="Arial"/>
                <w:sz w:val="18"/>
                <w:szCs w:val="18"/>
                <w:lang w:val="en-US" w:eastAsia="zh-CN"/>
              </w:rPr>
            </w:pPr>
            <w:r w:rsidRPr="00503521">
              <w:rPr>
                <w:rFonts w:ascii="Arial" w:eastAsia="Intel Clear" w:hAnsi="Arial" w:cs="Arial"/>
                <w:sz w:val="18"/>
                <w:szCs w:val="18"/>
              </w:rPr>
              <w:t>DC_28A_n78A</w:t>
            </w:r>
          </w:p>
        </w:tc>
        <w:tc>
          <w:tcPr>
            <w:tcW w:w="2552" w:type="dxa"/>
            <w:tcBorders>
              <w:top w:val="single" w:sz="4" w:space="0" w:color="auto"/>
              <w:left w:val="single" w:sz="4" w:space="0" w:color="auto"/>
              <w:bottom w:val="single" w:sz="4" w:space="0" w:color="auto"/>
              <w:right w:val="single" w:sz="4" w:space="0" w:color="auto"/>
            </w:tcBorders>
          </w:tcPr>
          <w:p w14:paraId="6A17CA76" w14:textId="77777777" w:rsidR="00183215" w:rsidRPr="00503521" w:rsidRDefault="00183215" w:rsidP="00183215">
            <w:pPr>
              <w:keepNext/>
              <w:keepLines/>
              <w:spacing w:after="0"/>
              <w:jc w:val="center"/>
              <w:rPr>
                <w:rFonts w:ascii="Arial" w:eastAsia="DengXian" w:hAnsi="Arial" w:cs="Arial"/>
                <w:sz w:val="18"/>
                <w:szCs w:val="18"/>
                <w:lang w:val="en-US" w:eastAsia="zh-CN"/>
              </w:rPr>
            </w:pPr>
            <w:r w:rsidRPr="00503521">
              <w:rPr>
                <w:rFonts w:ascii="Arial" w:eastAsia="Intel Clear" w:hAnsi="Arial" w:cs="Arial"/>
                <w:sz w:val="18"/>
                <w:szCs w:val="18"/>
              </w:rPr>
              <w:t>28, n78</w:t>
            </w:r>
          </w:p>
        </w:tc>
      </w:tr>
    </w:tbl>
    <w:p w14:paraId="12C89634" w14:textId="77777777" w:rsidR="00183215" w:rsidRPr="00503521" w:rsidRDefault="00183215" w:rsidP="00233B61">
      <w:pPr>
        <w:rPr>
          <w:rFonts w:eastAsia="DengXian"/>
          <w:lang w:eastAsia="zh-CN"/>
        </w:rPr>
      </w:pPr>
    </w:p>
    <w:p w14:paraId="3436F147" w14:textId="77777777" w:rsidR="00183215" w:rsidRPr="00503521" w:rsidRDefault="00183215" w:rsidP="00EF3E64">
      <w:pPr>
        <w:pStyle w:val="Heading3"/>
        <w:rPr>
          <w:rFonts w:eastAsia="DengXian"/>
        </w:rPr>
      </w:pPr>
      <w:bookmarkStart w:id="537" w:name="_Toc170058658"/>
      <w:bookmarkStart w:id="538" w:name="_Toc170059064"/>
      <w:r w:rsidRPr="00503521">
        <w:rPr>
          <w:rFonts w:eastAsia="DengXian"/>
        </w:rPr>
        <w:lastRenderedPageBreak/>
        <w:t>6.4.2</w:t>
      </w:r>
      <w:r w:rsidRPr="00503521">
        <w:rPr>
          <w:rFonts w:eastAsia="DengXian"/>
        </w:rPr>
        <w:tab/>
        <w:t>Maximum output power for inter-band EN-DC</w:t>
      </w:r>
      <w:bookmarkEnd w:id="537"/>
      <w:bookmarkEnd w:id="538"/>
    </w:p>
    <w:p w14:paraId="3AD306F6" w14:textId="77777777" w:rsidR="00183215" w:rsidRPr="00503521" w:rsidRDefault="00183215" w:rsidP="00183215">
      <w:pPr>
        <w:keepNext/>
        <w:keepLines/>
        <w:spacing w:before="60"/>
        <w:jc w:val="center"/>
        <w:rPr>
          <w:rFonts w:ascii="Arial" w:eastAsia="DengXian" w:hAnsi="Arial" w:cs="Arial"/>
          <w:b/>
        </w:rPr>
      </w:pPr>
      <w:r w:rsidRPr="00503521">
        <w:rPr>
          <w:rFonts w:ascii="Arial" w:eastAsia="DengXian" w:hAnsi="Arial" w:cs="Arial"/>
          <w:b/>
        </w:rPr>
        <w:t>Table 6.4.2-1: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5BECCDDF" w14:textId="77777777" w:rsidTr="00326A6F">
        <w:trPr>
          <w:trHeight w:val="187"/>
          <w:tblHeader/>
          <w:jc w:val="center"/>
        </w:trPr>
        <w:tc>
          <w:tcPr>
            <w:tcW w:w="3440" w:type="dxa"/>
            <w:shd w:val="clear" w:color="auto" w:fill="D9D9D9"/>
          </w:tcPr>
          <w:p w14:paraId="4CBEE0DC" w14:textId="77777777" w:rsidR="00183215" w:rsidRPr="00503521" w:rsidRDefault="00183215" w:rsidP="00183215">
            <w:pPr>
              <w:keepNext/>
              <w:keepLines/>
              <w:spacing w:after="0"/>
              <w:jc w:val="center"/>
              <w:rPr>
                <w:rFonts w:ascii="Arial" w:eastAsia="DengXian" w:hAnsi="Arial" w:cs="Arial"/>
                <w:b/>
                <w:sz w:val="18"/>
              </w:rPr>
            </w:pPr>
            <w:r w:rsidRPr="00503521">
              <w:rPr>
                <w:rFonts w:ascii="Arial" w:eastAsia="DengXian" w:hAnsi="Arial" w:cs="Arial"/>
                <w:b/>
                <w:sz w:val="18"/>
              </w:rPr>
              <w:t>EN-DC configuration</w:t>
            </w:r>
          </w:p>
        </w:tc>
        <w:tc>
          <w:tcPr>
            <w:tcW w:w="1578" w:type="dxa"/>
            <w:shd w:val="clear" w:color="auto" w:fill="D9D9D9"/>
          </w:tcPr>
          <w:p w14:paraId="51C53B6D" w14:textId="77777777" w:rsidR="00183215" w:rsidRPr="00503521" w:rsidRDefault="00183215" w:rsidP="00183215">
            <w:pPr>
              <w:keepNext/>
              <w:keepLines/>
              <w:spacing w:after="0"/>
              <w:jc w:val="center"/>
              <w:rPr>
                <w:rFonts w:ascii="Arial" w:eastAsia="DengXian" w:hAnsi="Arial" w:cs="Arial"/>
                <w:b/>
                <w:sz w:val="18"/>
              </w:rPr>
            </w:pPr>
            <w:r w:rsidRPr="00503521">
              <w:rPr>
                <w:rFonts w:ascii="Arial" w:eastAsia="DengXian" w:hAnsi="Arial" w:cs="Arial"/>
                <w:b/>
                <w:sz w:val="18"/>
              </w:rPr>
              <w:t xml:space="preserve">Power class </w:t>
            </w:r>
            <w:r w:rsidRPr="00503521">
              <w:rPr>
                <w:rFonts w:ascii="Arial" w:eastAsia="DengXian" w:hAnsi="Arial" w:cs="Arial"/>
                <w:b/>
                <w:sz w:val="18"/>
                <w:lang w:eastAsia="zh-CN"/>
              </w:rPr>
              <w:t>2</w:t>
            </w:r>
          </w:p>
          <w:p w14:paraId="1685A6D5" w14:textId="77777777" w:rsidR="00183215" w:rsidRPr="00503521" w:rsidRDefault="00183215" w:rsidP="00183215">
            <w:pPr>
              <w:keepNext/>
              <w:keepLines/>
              <w:spacing w:after="0"/>
              <w:jc w:val="center"/>
              <w:rPr>
                <w:rFonts w:ascii="Arial" w:eastAsia="DengXian" w:hAnsi="Arial" w:cs="Arial"/>
                <w:b/>
                <w:sz w:val="18"/>
              </w:rPr>
            </w:pPr>
            <w:r w:rsidRPr="00503521">
              <w:rPr>
                <w:rFonts w:ascii="Arial" w:eastAsia="DengXian" w:hAnsi="Arial" w:cs="Arial"/>
                <w:b/>
                <w:sz w:val="18"/>
              </w:rPr>
              <w:t>(dBm)</w:t>
            </w:r>
          </w:p>
        </w:tc>
        <w:tc>
          <w:tcPr>
            <w:tcW w:w="1481" w:type="dxa"/>
            <w:shd w:val="clear" w:color="auto" w:fill="D9D9D9"/>
          </w:tcPr>
          <w:p w14:paraId="205DF1E1" w14:textId="77777777" w:rsidR="00183215" w:rsidRPr="00503521" w:rsidRDefault="00183215" w:rsidP="00183215">
            <w:pPr>
              <w:keepNext/>
              <w:keepLines/>
              <w:spacing w:after="0"/>
              <w:jc w:val="center"/>
              <w:rPr>
                <w:rFonts w:ascii="Arial" w:eastAsia="DengXian" w:hAnsi="Arial" w:cs="Arial"/>
                <w:b/>
                <w:sz w:val="18"/>
              </w:rPr>
            </w:pPr>
            <w:r w:rsidRPr="00503521">
              <w:rPr>
                <w:rFonts w:ascii="Arial" w:eastAsia="DengXian" w:hAnsi="Arial" w:cs="Arial"/>
                <w:b/>
                <w:sz w:val="18"/>
              </w:rPr>
              <w:t>Tolerance</w:t>
            </w:r>
          </w:p>
          <w:p w14:paraId="4F14F691" w14:textId="77777777" w:rsidR="00183215" w:rsidRPr="00503521" w:rsidRDefault="00183215" w:rsidP="00183215">
            <w:pPr>
              <w:keepNext/>
              <w:keepLines/>
              <w:spacing w:after="0"/>
              <w:jc w:val="center"/>
              <w:rPr>
                <w:rFonts w:ascii="Arial" w:eastAsia="DengXian" w:hAnsi="Arial" w:cs="Arial"/>
                <w:b/>
                <w:sz w:val="18"/>
              </w:rPr>
            </w:pPr>
            <w:r w:rsidRPr="00503521">
              <w:rPr>
                <w:rFonts w:ascii="Arial" w:eastAsia="DengXian" w:hAnsi="Arial" w:cs="Arial"/>
                <w:b/>
                <w:sz w:val="18"/>
              </w:rPr>
              <w:t>(dB)</w:t>
            </w:r>
          </w:p>
        </w:tc>
        <w:tc>
          <w:tcPr>
            <w:tcW w:w="1688" w:type="dxa"/>
            <w:shd w:val="clear" w:color="auto" w:fill="D9D9D9"/>
          </w:tcPr>
          <w:p w14:paraId="7243EA7F" w14:textId="77777777" w:rsidR="00183215" w:rsidRPr="00503521" w:rsidRDefault="00183215" w:rsidP="00183215">
            <w:pPr>
              <w:keepNext/>
              <w:keepLines/>
              <w:spacing w:after="0"/>
              <w:jc w:val="center"/>
              <w:rPr>
                <w:rFonts w:ascii="Arial" w:eastAsia="DengXian" w:hAnsi="Arial" w:cs="Arial"/>
                <w:b/>
                <w:sz w:val="18"/>
              </w:rPr>
            </w:pPr>
            <w:r w:rsidRPr="00503521">
              <w:rPr>
                <w:rFonts w:ascii="Arial" w:eastAsia="DengXian" w:hAnsi="Arial" w:cs="Arial"/>
                <w:b/>
                <w:sz w:val="18"/>
              </w:rPr>
              <w:t>Power class 3</w:t>
            </w:r>
          </w:p>
          <w:p w14:paraId="3287F177" w14:textId="77777777" w:rsidR="00183215" w:rsidRPr="00503521" w:rsidRDefault="00183215" w:rsidP="00183215">
            <w:pPr>
              <w:keepNext/>
              <w:keepLines/>
              <w:spacing w:after="0"/>
              <w:jc w:val="center"/>
              <w:rPr>
                <w:rFonts w:ascii="Arial" w:eastAsia="DengXian" w:hAnsi="Arial" w:cs="Arial"/>
                <w:b/>
                <w:sz w:val="18"/>
              </w:rPr>
            </w:pPr>
            <w:r w:rsidRPr="00503521">
              <w:rPr>
                <w:rFonts w:ascii="Arial" w:eastAsia="DengXian" w:hAnsi="Arial" w:cs="Arial"/>
                <w:b/>
                <w:sz w:val="18"/>
              </w:rPr>
              <w:t>(dBm)</w:t>
            </w:r>
          </w:p>
        </w:tc>
        <w:tc>
          <w:tcPr>
            <w:tcW w:w="1852" w:type="dxa"/>
            <w:shd w:val="clear" w:color="auto" w:fill="D9D9D9"/>
          </w:tcPr>
          <w:p w14:paraId="2447284A" w14:textId="77777777" w:rsidR="00183215" w:rsidRPr="00503521" w:rsidRDefault="00183215" w:rsidP="00183215">
            <w:pPr>
              <w:keepNext/>
              <w:keepLines/>
              <w:spacing w:after="0"/>
              <w:jc w:val="center"/>
              <w:rPr>
                <w:rFonts w:ascii="Arial" w:eastAsia="DengXian" w:hAnsi="Arial" w:cs="Arial"/>
                <w:b/>
                <w:sz w:val="18"/>
              </w:rPr>
            </w:pPr>
            <w:r w:rsidRPr="00503521">
              <w:rPr>
                <w:rFonts w:ascii="Arial" w:eastAsia="DengXian" w:hAnsi="Arial" w:cs="Arial"/>
                <w:b/>
                <w:sz w:val="18"/>
              </w:rPr>
              <w:t>Tolerance</w:t>
            </w:r>
          </w:p>
          <w:p w14:paraId="58E1725A" w14:textId="77777777" w:rsidR="00183215" w:rsidRPr="00503521" w:rsidRDefault="00183215" w:rsidP="00183215">
            <w:pPr>
              <w:keepNext/>
              <w:keepLines/>
              <w:spacing w:after="0"/>
              <w:jc w:val="center"/>
              <w:rPr>
                <w:rFonts w:ascii="Arial" w:eastAsia="DengXian" w:hAnsi="Arial" w:cs="Arial"/>
                <w:b/>
                <w:sz w:val="18"/>
              </w:rPr>
            </w:pPr>
            <w:r w:rsidRPr="00503521">
              <w:rPr>
                <w:rFonts w:ascii="Arial" w:eastAsia="DengXian" w:hAnsi="Arial" w:cs="Arial"/>
                <w:b/>
                <w:sz w:val="18"/>
              </w:rPr>
              <w:t>(dB)</w:t>
            </w:r>
          </w:p>
        </w:tc>
      </w:tr>
      <w:tr w:rsidR="00503521" w:rsidRPr="00503521" w14:paraId="49FBCF81" w14:textId="77777777" w:rsidTr="00326A6F">
        <w:trPr>
          <w:trHeight w:val="187"/>
          <w:jc w:val="center"/>
        </w:trPr>
        <w:tc>
          <w:tcPr>
            <w:tcW w:w="3440" w:type="dxa"/>
          </w:tcPr>
          <w:p w14:paraId="26A2C26C" w14:textId="77777777" w:rsidR="00183215" w:rsidRPr="00503521" w:rsidRDefault="00183215" w:rsidP="00183215">
            <w:pPr>
              <w:keepNext/>
              <w:keepLines/>
              <w:spacing w:after="0"/>
              <w:jc w:val="center"/>
              <w:rPr>
                <w:rFonts w:ascii="Arial" w:eastAsia="DengXian" w:hAnsi="Arial" w:cs="Arial"/>
                <w:sz w:val="18"/>
              </w:rPr>
            </w:pPr>
            <w:r w:rsidRPr="00503521">
              <w:rPr>
                <w:rFonts w:ascii="Arial" w:eastAsia="DengXian" w:hAnsi="Arial" w:cs="Arial"/>
                <w:sz w:val="18"/>
              </w:rPr>
              <w:t>DC_28A_n78A</w:t>
            </w:r>
            <w:r w:rsidRPr="00503521">
              <w:rPr>
                <w:rFonts w:ascii="Arial" w:eastAsia="DengXian" w:hAnsi="Arial" w:cs="Arial"/>
                <w:sz w:val="18"/>
                <w:vertAlign w:val="superscript"/>
              </w:rPr>
              <w:t>5,6</w:t>
            </w:r>
          </w:p>
        </w:tc>
        <w:tc>
          <w:tcPr>
            <w:tcW w:w="1578" w:type="dxa"/>
          </w:tcPr>
          <w:p w14:paraId="4D097DFA" w14:textId="77777777" w:rsidR="00183215" w:rsidRPr="00503521" w:rsidRDefault="00183215" w:rsidP="00183215">
            <w:pPr>
              <w:keepNext/>
              <w:keepLines/>
              <w:spacing w:after="0"/>
              <w:jc w:val="center"/>
              <w:rPr>
                <w:rFonts w:ascii="Arial" w:eastAsia="DengXian" w:hAnsi="Arial" w:cs="Arial"/>
                <w:sz w:val="18"/>
              </w:rPr>
            </w:pPr>
            <w:r w:rsidRPr="00503521">
              <w:rPr>
                <w:rFonts w:ascii="Arial" w:eastAsia="DengXian" w:hAnsi="Arial" w:cs="Arial"/>
                <w:sz w:val="18"/>
              </w:rPr>
              <w:t>26</w:t>
            </w:r>
          </w:p>
        </w:tc>
        <w:tc>
          <w:tcPr>
            <w:tcW w:w="1481" w:type="dxa"/>
          </w:tcPr>
          <w:p w14:paraId="0032CA5F" w14:textId="77777777" w:rsidR="00183215" w:rsidRPr="00503521" w:rsidRDefault="00183215" w:rsidP="00183215">
            <w:pPr>
              <w:keepNext/>
              <w:keepLines/>
              <w:spacing w:after="0"/>
              <w:jc w:val="center"/>
              <w:rPr>
                <w:rFonts w:ascii="Arial" w:eastAsia="DengXian" w:hAnsi="Arial" w:cs="Arial"/>
                <w:sz w:val="18"/>
              </w:rPr>
            </w:pPr>
            <w:r w:rsidRPr="00503521">
              <w:rPr>
                <w:rFonts w:ascii="Arial" w:eastAsia="DengXian" w:hAnsi="Arial" w:cs="Arial"/>
                <w:sz w:val="18"/>
              </w:rPr>
              <w:t>+2/-3</w:t>
            </w:r>
          </w:p>
        </w:tc>
        <w:tc>
          <w:tcPr>
            <w:tcW w:w="1688" w:type="dxa"/>
          </w:tcPr>
          <w:p w14:paraId="378A5D3A" w14:textId="77777777" w:rsidR="00183215" w:rsidRPr="00503521" w:rsidRDefault="00183215" w:rsidP="00183215">
            <w:pPr>
              <w:keepNext/>
              <w:keepLines/>
              <w:spacing w:after="0"/>
              <w:jc w:val="center"/>
              <w:rPr>
                <w:rFonts w:ascii="Arial" w:eastAsia="DengXian" w:hAnsi="Arial" w:cs="Arial"/>
                <w:sz w:val="18"/>
              </w:rPr>
            </w:pPr>
            <w:r w:rsidRPr="00503521">
              <w:rPr>
                <w:rFonts w:ascii="Arial" w:eastAsia="DengXian" w:hAnsi="Arial" w:cs="Arial"/>
                <w:sz w:val="18"/>
              </w:rPr>
              <w:t>23</w:t>
            </w:r>
          </w:p>
        </w:tc>
        <w:tc>
          <w:tcPr>
            <w:tcW w:w="1852" w:type="dxa"/>
          </w:tcPr>
          <w:p w14:paraId="5227552F" w14:textId="77777777" w:rsidR="00183215" w:rsidRPr="00503521" w:rsidRDefault="00183215" w:rsidP="00183215">
            <w:pPr>
              <w:keepNext/>
              <w:keepLines/>
              <w:spacing w:after="0"/>
              <w:jc w:val="center"/>
              <w:rPr>
                <w:rFonts w:ascii="Arial" w:eastAsia="DengXian" w:hAnsi="Arial" w:cs="Arial"/>
                <w:sz w:val="18"/>
              </w:rPr>
            </w:pPr>
            <w:r w:rsidRPr="00503521">
              <w:rPr>
                <w:rFonts w:ascii="Arial" w:eastAsia="DengXian" w:hAnsi="Arial" w:cs="Arial"/>
                <w:sz w:val="18"/>
              </w:rPr>
              <w:t>+2/-3</w:t>
            </w:r>
          </w:p>
        </w:tc>
      </w:tr>
      <w:tr w:rsidR="00183215" w:rsidRPr="00503521" w14:paraId="148115C3" w14:textId="77777777" w:rsidTr="00326A6F">
        <w:trPr>
          <w:trHeight w:val="187"/>
          <w:jc w:val="center"/>
        </w:trPr>
        <w:tc>
          <w:tcPr>
            <w:tcW w:w="10039" w:type="dxa"/>
            <w:gridSpan w:val="5"/>
          </w:tcPr>
          <w:p w14:paraId="5C546320" w14:textId="77777777" w:rsidR="00183215" w:rsidRPr="00503521" w:rsidRDefault="00183215" w:rsidP="00183215">
            <w:pPr>
              <w:keepNext/>
              <w:keepLines/>
              <w:spacing w:after="0"/>
              <w:ind w:left="851" w:hanging="851"/>
              <w:rPr>
                <w:rFonts w:ascii="Arial" w:eastAsia="DengXian" w:hAnsi="Arial" w:cs="Arial"/>
                <w:sz w:val="18"/>
              </w:rPr>
            </w:pPr>
            <w:r w:rsidRPr="00503521">
              <w:rPr>
                <w:rFonts w:ascii="Arial" w:eastAsia="DengXian" w:hAnsi="Arial" w:cs="Arial"/>
                <w:sz w:val="18"/>
              </w:rPr>
              <w:t>NOTE 1:</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2C6BA59B" w14:textId="77777777" w:rsidR="00183215" w:rsidRPr="00503521" w:rsidRDefault="00183215" w:rsidP="00183215">
            <w:pPr>
              <w:keepNext/>
              <w:keepLines/>
              <w:spacing w:after="0"/>
              <w:ind w:left="851" w:hanging="851"/>
              <w:rPr>
                <w:rFonts w:ascii="Arial" w:eastAsia="DengXian" w:hAnsi="Arial" w:cs="Arial"/>
                <w:sz w:val="18"/>
              </w:rPr>
            </w:pPr>
            <w:r w:rsidRPr="00503521">
              <w:rPr>
                <w:rFonts w:ascii="Arial" w:eastAsia="DengXian" w:hAnsi="Arial" w:cs="Arial"/>
                <w:sz w:val="18"/>
              </w:rPr>
              <w:t>NOTE 2:</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38BD0320" w14:textId="77777777" w:rsidR="00183215" w:rsidRPr="00503521" w:rsidRDefault="00183215" w:rsidP="00183215">
            <w:pPr>
              <w:keepNext/>
              <w:keepLines/>
              <w:spacing w:after="0"/>
              <w:ind w:left="851" w:hanging="851"/>
              <w:rPr>
                <w:rFonts w:ascii="Arial" w:eastAsia="DengXian" w:hAnsi="Arial" w:cs="Arial"/>
                <w:sz w:val="18"/>
              </w:rPr>
            </w:pPr>
            <w:r w:rsidRPr="00503521">
              <w:rPr>
                <w:rFonts w:ascii="Arial" w:eastAsia="DengXian" w:hAnsi="Arial" w:cs="Arial"/>
                <w:sz w:val="18"/>
              </w:rPr>
              <w:t>NOTE 3:</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462DB7F8" w14:textId="77777777" w:rsidR="00183215" w:rsidRPr="00503521" w:rsidRDefault="00183215" w:rsidP="00183215">
            <w:pPr>
              <w:keepNext/>
              <w:keepLines/>
              <w:spacing w:after="0"/>
              <w:ind w:left="851" w:hanging="851"/>
              <w:rPr>
                <w:rFonts w:ascii="Arial" w:eastAsia="DengXian" w:hAnsi="Arial" w:cs="Arial"/>
                <w:sz w:val="18"/>
              </w:rPr>
            </w:pPr>
            <w:r w:rsidRPr="00503521">
              <w:rPr>
                <w:rFonts w:ascii="Arial" w:eastAsia="DengXian" w:hAnsi="Arial" w:cs="Arial"/>
                <w:sz w:val="18"/>
              </w:rPr>
              <w:t>NOTE 4:</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62F77AA9" w14:textId="77777777" w:rsidR="00183215" w:rsidRPr="00503521" w:rsidRDefault="00183215" w:rsidP="00183215">
            <w:pPr>
              <w:keepNext/>
              <w:keepLines/>
              <w:spacing w:after="0"/>
              <w:ind w:left="851" w:hanging="851"/>
              <w:rPr>
                <w:rFonts w:ascii="Arial" w:eastAsia="DengXian" w:hAnsi="Arial" w:cs="Arial"/>
                <w:sz w:val="18"/>
                <w:lang w:eastAsia="zh-CN"/>
              </w:rPr>
            </w:pPr>
            <w:r w:rsidRPr="00503521">
              <w:rPr>
                <w:rFonts w:ascii="Arial" w:eastAsia="DengXian" w:hAnsi="Arial" w:cs="Arial"/>
                <w:sz w:val="18"/>
              </w:rPr>
              <w:t>NOTE 5</w:t>
            </w:r>
            <w:r w:rsidRPr="00503521">
              <w:rPr>
                <w:rFonts w:ascii="Arial" w:eastAsia="DengXian" w:hAnsi="Arial" w:cs="Arial"/>
                <w:sz w:val="18"/>
                <w:lang w:eastAsia="zh-CN"/>
              </w:rPr>
              <w:t>:</w:t>
            </w:r>
            <w:r w:rsidRPr="00503521">
              <w:rPr>
                <w:rFonts w:ascii="Arial" w:eastAsia="DengXian" w:hAnsi="Arial" w:cs="Arial"/>
                <w:sz w:val="18"/>
              </w:rPr>
              <w:t xml:space="preserve"> </w:t>
            </w:r>
            <w:r w:rsidRPr="00503521">
              <w:rPr>
                <w:rFonts w:ascii="Arial" w:eastAsia="DengXian" w:hAnsi="Arial" w:cs="Arial"/>
                <w:sz w:val="18"/>
              </w:rPr>
              <w:tab/>
            </w:r>
            <w:r w:rsidRPr="00503521">
              <w:rPr>
                <w:rFonts w:ascii="Arial" w:eastAsia="DengXian" w:hAnsi="Arial" w:cs="Arial"/>
                <w:sz w:val="18"/>
                <w:lang w:eastAsia="zh-CN"/>
              </w:rPr>
              <w:t>The UE supports PC3 in E-UTRA band, and supports PC2 with UL MIMO in NR band</w:t>
            </w:r>
          </w:p>
          <w:p w14:paraId="4B298FDE" w14:textId="77777777" w:rsidR="00183215" w:rsidRPr="00503521" w:rsidRDefault="00183215" w:rsidP="00183215">
            <w:pPr>
              <w:keepNext/>
              <w:keepLines/>
              <w:spacing w:after="0"/>
              <w:ind w:left="851" w:hanging="851"/>
              <w:rPr>
                <w:rFonts w:ascii="Arial" w:eastAsia="DengXian" w:hAnsi="Arial" w:cs="Arial"/>
                <w:sz w:val="18"/>
                <w:lang w:eastAsia="zh-CN"/>
              </w:rPr>
            </w:pPr>
            <w:r w:rsidRPr="00503521">
              <w:rPr>
                <w:rFonts w:ascii="Arial" w:eastAsia="DengXian" w:hAnsi="Arial" w:cs="Arial"/>
                <w:sz w:val="18"/>
              </w:rPr>
              <w:t>NOTE 6</w:t>
            </w:r>
            <w:r w:rsidRPr="00503521">
              <w:rPr>
                <w:rFonts w:ascii="Arial" w:eastAsia="DengXian" w:hAnsi="Arial" w:cs="Arial"/>
                <w:sz w:val="18"/>
                <w:lang w:eastAsia="zh-CN"/>
              </w:rPr>
              <w:t>:</w:t>
            </w:r>
            <w:r w:rsidRPr="00503521">
              <w:rPr>
                <w:rFonts w:ascii="Arial" w:eastAsia="DengXian" w:hAnsi="Arial" w:cs="Arial"/>
                <w:sz w:val="18"/>
              </w:rPr>
              <w:t xml:space="preserve"> </w:t>
            </w:r>
            <w:r w:rsidRPr="00503521">
              <w:rPr>
                <w:rFonts w:ascii="Arial" w:eastAsia="DengXian" w:hAnsi="Arial" w:cs="Arial"/>
                <w:sz w:val="18"/>
              </w:rPr>
              <w:tab/>
            </w:r>
            <w:r w:rsidRPr="00503521">
              <w:rPr>
                <w:rFonts w:ascii="Arial" w:eastAsia="DengXian" w:hAnsi="Arial" w:cs="Arial"/>
                <w:sz w:val="18"/>
                <w:lang w:eastAsia="zh-CN"/>
              </w:rPr>
              <w:t>The UE supports PC3 in E-UTRA band, and supports PC3 with UL MIMO in NR band</w:t>
            </w:r>
          </w:p>
        </w:tc>
      </w:tr>
    </w:tbl>
    <w:p w14:paraId="372C92B6" w14:textId="77777777" w:rsidR="00183215" w:rsidRPr="00503521" w:rsidRDefault="00183215" w:rsidP="00EF3E64">
      <w:pPr>
        <w:rPr>
          <w:rFonts w:eastAsia="DengXian"/>
        </w:rPr>
      </w:pPr>
    </w:p>
    <w:p w14:paraId="440524C9" w14:textId="77777777" w:rsidR="00183215" w:rsidRPr="00503521" w:rsidRDefault="00183215" w:rsidP="00EF3E64">
      <w:pPr>
        <w:pStyle w:val="Heading3"/>
        <w:rPr>
          <w:rFonts w:eastAsia="DengXian"/>
        </w:rPr>
      </w:pPr>
      <w:bookmarkStart w:id="539" w:name="_Toc170058659"/>
      <w:bookmarkStart w:id="540" w:name="_Toc170059065"/>
      <w:r w:rsidRPr="00503521">
        <w:rPr>
          <w:rFonts w:eastAsia="DengXian"/>
        </w:rPr>
        <w:t>6.4.3</w:t>
      </w:r>
      <w:r w:rsidRPr="00503521">
        <w:rPr>
          <w:rFonts w:eastAsia="DengXian"/>
        </w:rPr>
        <w:tab/>
        <w:t>MSD scenario studies</w:t>
      </w:r>
      <w:bookmarkEnd w:id="539"/>
      <w:bookmarkEnd w:id="540"/>
    </w:p>
    <w:p w14:paraId="1461169A" w14:textId="77777777" w:rsidR="00183215" w:rsidRPr="00503521" w:rsidRDefault="00183215" w:rsidP="00233B61">
      <w:pPr>
        <w:rPr>
          <w:rFonts w:eastAsia="MS Mincho"/>
          <w:lang w:eastAsia="zh-CN"/>
        </w:rPr>
      </w:pPr>
      <w:r w:rsidRPr="00503521">
        <w:rPr>
          <w:rFonts w:eastAsia="MS Mincho"/>
          <w:lang w:eastAsia="zh-CN"/>
        </w:rPr>
        <w:t xml:space="preserve">Table </w:t>
      </w:r>
      <w:r w:rsidRPr="00503521">
        <w:rPr>
          <w:rFonts w:eastAsia="MS Mincho"/>
          <w:lang w:val="en-US" w:eastAsia="zh-CN"/>
        </w:rPr>
        <w:t>6.4.3-1</w:t>
      </w:r>
      <w:r w:rsidRPr="00503521">
        <w:rPr>
          <w:rFonts w:eastAsia="MS Mincho"/>
          <w:lang w:eastAsia="zh-CN"/>
        </w:rPr>
        <w:t xml:space="preserve"> summarizes frequency ranges where harmonics mixing occur for </w:t>
      </w:r>
      <w:r w:rsidRPr="00503521">
        <w:rPr>
          <w:rFonts w:eastAsia="DengXian"/>
          <w:sz w:val="18"/>
        </w:rPr>
        <w:t>DC_28_n78</w:t>
      </w:r>
    </w:p>
    <w:p w14:paraId="6BACD4C7" w14:textId="77777777" w:rsidR="00183215" w:rsidRPr="00503521" w:rsidRDefault="00183215" w:rsidP="00233B61">
      <w:pPr>
        <w:pStyle w:val="TH"/>
        <w:rPr>
          <w:rFonts w:eastAsia="DengXian"/>
        </w:rPr>
      </w:pPr>
      <w:r w:rsidRPr="00503521">
        <w:rPr>
          <w:rFonts w:eastAsia="DengXian"/>
        </w:rPr>
        <w:t xml:space="preserve"> Table 6.4.3-1: MSD scenarios for DC_28_n78 with total power class 2</w:t>
      </w:r>
    </w:p>
    <w:tbl>
      <w:tblPr>
        <w:tblW w:w="0" w:type="auto"/>
        <w:jc w:val="center"/>
        <w:tblLook w:val="04A0" w:firstRow="1" w:lastRow="0" w:firstColumn="1" w:lastColumn="0" w:noHBand="0" w:noVBand="1"/>
      </w:tblPr>
      <w:tblGrid>
        <w:gridCol w:w="1706"/>
        <w:gridCol w:w="2668"/>
        <w:gridCol w:w="2362"/>
        <w:gridCol w:w="2281"/>
      </w:tblGrid>
      <w:tr w:rsidR="00503521" w:rsidRPr="00503521" w14:paraId="05E1EE04" w14:textId="77777777" w:rsidTr="000223DB">
        <w:trPr>
          <w:trHeight w:val="527"/>
          <w:jc w:val="center"/>
        </w:trPr>
        <w:tc>
          <w:tcPr>
            <w:tcW w:w="1706" w:type="dxa"/>
            <w:shd w:val="clear" w:color="auto" w:fill="D9D9D9"/>
          </w:tcPr>
          <w:p w14:paraId="606BD765" w14:textId="77777777" w:rsidR="00183215" w:rsidRPr="00503521" w:rsidRDefault="00183215" w:rsidP="00183215">
            <w:pPr>
              <w:spacing w:after="0"/>
              <w:rPr>
                <w:rFonts w:ascii="Arial" w:hAnsi="Arial" w:cs="Arial"/>
                <w:b/>
                <w:lang w:eastAsia="zh-CN"/>
              </w:rPr>
            </w:pPr>
          </w:p>
        </w:tc>
        <w:tc>
          <w:tcPr>
            <w:tcW w:w="2668" w:type="dxa"/>
            <w:shd w:val="clear" w:color="auto" w:fill="D9D9D9"/>
          </w:tcPr>
          <w:p w14:paraId="24331655" w14:textId="77777777" w:rsidR="00183215" w:rsidRPr="00503521" w:rsidRDefault="00183215" w:rsidP="00183215">
            <w:pPr>
              <w:keepNext/>
              <w:keepLines/>
              <w:spacing w:after="0"/>
              <w:jc w:val="center"/>
              <w:rPr>
                <w:rFonts w:ascii="Arial" w:hAnsi="Arial" w:cs="Arial"/>
                <w:b/>
                <w:sz w:val="18"/>
              </w:rPr>
            </w:pPr>
            <w:r w:rsidRPr="00503521">
              <w:rPr>
                <w:rFonts w:ascii="Arial" w:hAnsi="Arial" w:cs="Arial"/>
                <w:b/>
                <w:sz w:val="18"/>
              </w:rPr>
              <w:t>Aggressor Tx band</w:t>
            </w:r>
          </w:p>
        </w:tc>
        <w:tc>
          <w:tcPr>
            <w:tcW w:w="2362" w:type="dxa"/>
            <w:shd w:val="clear" w:color="auto" w:fill="D9D9D9"/>
          </w:tcPr>
          <w:p w14:paraId="56EC9025" w14:textId="77777777" w:rsidR="00183215" w:rsidRPr="00503521" w:rsidRDefault="00183215" w:rsidP="00183215">
            <w:pPr>
              <w:keepNext/>
              <w:keepLines/>
              <w:spacing w:after="0"/>
              <w:jc w:val="center"/>
              <w:rPr>
                <w:rFonts w:ascii="Arial" w:hAnsi="Arial" w:cs="Arial"/>
                <w:b/>
                <w:sz w:val="18"/>
              </w:rPr>
            </w:pPr>
            <w:r w:rsidRPr="00503521">
              <w:rPr>
                <w:rFonts w:ascii="Arial" w:hAnsi="Arial" w:cs="Arial"/>
                <w:b/>
                <w:sz w:val="18"/>
              </w:rPr>
              <w:t>Victim Rx band</w:t>
            </w:r>
          </w:p>
        </w:tc>
        <w:tc>
          <w:tcPr>
            <w:tcW w:w="2281" w:type="dxa"/>
            <w:shd w:val="clear" w:color="auto" w:fill="D9D9D9"/>
          </w:tcPr>
          <w:p w14:paraId="4C62D067" w14:textId="77777777" w:rsidR="00183215" w:rsidRPr="00503521" w:rsidRDefault="00183215" w:rsidP="00183215">
            <w:pPr>
              <w:keepNext/>
              <w:keepLines/>
              <w:spacing w:after="0"/>
              <w:jc w:val="center"/>
              <w:rPr>
                <w:rFonts w:ascii="Arial" w:hAnsi="Arial" w:cs="Arial"/>
                <w:b/>
                <w:sz w:val="18"/>
              </w:rPr>
            </w:pPr>
            <w:r w:rsidRPr="00503521">
              <w:rPr>
                <w:rFonts w:ascii="Arial" w:hAnsi="Arial" w:cs="Arial"/>
                <w:b/>
                <w:sz w:val="18"/>
              </w:rPr>
              <w:t>Whether 2Tx requirements exists</w:t>
            </w:r>
          </w:p>
        </w:tc>
      </w:tr>
      <w:tr w:rsidR="00503521" w:rsidRPr="00503521" w14:paraId="6E80F430" w14:textId="77777777" w:rsidTr="000223DB">
        <w:trPr>
          <w:trHeight w:val="242"/>
          <w:jc w:val="center"/>
        </w:trPr>
        <w:tc>
          <w:tcPr>
            <w:tcW w:w="1706" w:type="dxa"/>
          </w:tcPr>
          <w:p w14:paraId="4774C6D3" w14:textId="77777777" w:rsidR="00183215" w:rsidRPr="00503521" w:rsidRDefault="00183215" w:rsidP="00183215">
            <w:pPr>
              <w:keepNext/>
              <w:keepLines/>
              <w:spacing w:after="0"/>
              <w:jc w:val="center"/>
              <w:rPr>
                <w:rFonts w:ascii="Arial" w:hAnsi="Arial" w:cs="Arial"/>
                <w:b/>
                <w:sz w:val="18"/>
              </w:rPr>
            </w:pPr>
            <w:r w:rsidRPr="00503521">
              <w:rPr>
                <w:rFonts w:ascii="Arial" w:hAnsi="Arial" w:cs="Arial"/>
                <w:b/>
                <w:sz w:val="18"/>
              </w:rPr>
              <w:t>Harmonics</w:t>
            </w:r>
          </w:p>
        </w:tc>
        <w:tc>
          <w:tcPr>
            <w:tcW w:w="2668" w:type="dxa"/>
          </w:tcPr>
          <w:p w14:paraId="65FC6F68" w14:textId="77777777" w:rsidR="00183215" w:rsidRPr="00503521" w:rsidRDefault="00183215" w:rsidP="00183215">
            <w:pPr>
              <w:keepNext/>
              <w:keepLines/>
              <w:spacing w:after="0"/>
              <w:jc w:val="center"/>
              <w:rPr>
                <w:rFonts w:ascii="Arial" w:hAnsi="Arial" w:cs="Arial"/>
                <w:sz w:val="18"/>
              </w:rPr>
            </w:pPr>
            <w:r w:rsidRPr="00503521">
              <w:rPr>
                <w:rFonts w:ascii="Arial" w:hAnsi="Arial" w:cs="Arial"/>
                <w:sz w:val="18"/>
              </w:rPr>
              <w:t>fundamental of n78 UL</w:t>
            </w:r>
          </w:p>
        </w:tc>
        <w:tc>
          <w:tcPr>
            <w:tcW w:w="2362" w:type="dxa"/>
          </w:tcPr>
          <w:p w14:paraId="204AD20F" w14:textId="77777777" w:rsidR="00183215" w:rsidRPr="00503521" w:rsidRDefault="00183215" w:rsidP="00183215">
            <w:pPr>
              <w:keepNext/>
              <w:keepLines/>
              <w:spacing w:after="0"/>
              <w:jc w:val="center"/>
              <w:rPr>
                <w:rFonts w:ascii="Arial" w:hAnsi="Arial" w:cs="Arial"/>
                <w:sz w:val="18"/>
              </w:rPr>
            </w:pPr>
            <w:r w:rsidRPr="00503521">
              <w:rPr>
                <w:rFonts w:ascii="Arial" w:hAnsi="Arial" w:cs="Arial"/>
                <w:sz w:val="18"/>
              </w:rPr>
              <w:t>5</w:t>
            </w:r>
            <w:r w:rsidRPr="00503521">
              <w:rPr>
                <w:rFonts w:ascii="Arial" w:hAnsi="Arial" w:cs="Arial"/>
                <w:sz w:val="18"/>
                <w:vertAlign w:val="superscript"/>
              </w:rPr>
              <w:t>th</w:t>
            </w:r>
            <w:r w:rsidRPr="00503521">
              <w:rPr>
                <w:rFonts w:ascii="Arial" w:hAnsi="Arial" w:cs="Arial"/>
                <w:sz w:val="18"/>
              </w:rPr>
              <w:t xml:space="preserve"> harmonic of n28 DL</w:t>
            </w:r>
          </w:p>
        </w:tc>
        <w:tc>
          <w:tcPr>
            <w:tcW w:w="2281" w:type="dxa"/>
          </w:tcPr>
          <w:p w14:paraId="716944CA" w14:textId="77777777" w:rsidR="00183215" w:rsidRPr="00503521" w:rsidRDefault="00183215" w:rsidP="00183215">
            <w:pPr>
              <w:keepNext/>
              <w:keepLines/>
              <w:spacing w:after="0"/>
              <w:jc w:val="center"/>
              <w:rPr>
                <w:rFonts w:ascii="Arial" w:hAnsi="Arial" w:cs="Arial"/>
                <w:sz w:val="18"/>
                <w:lang w:val="en-US"/>
              </w:rPr>
            </w:pPr>
            <w:r w:rsidRPr="00503521">
              <w:rPr>
                <w:rFonts w:ascii="Arial" w:hAnsi="Arial" w:cs="Arial"/>
                <w:sz w:val="18"/>
                <w:lang w:val="en-US"/>
              </w:rPr>
              <w:t>yes</w:t>
            </w:r>
          </w:p>
        </w:tc>
      </w:tr>
      <w:tr w:rsidR="00503521" w:rsidRPr="00503521" w14:paraId="493142EC" w14:textId="77777777" w:rsidTr="000223DB">
        <w:trPr>
          <w:trHeight w:val="242"/>
          <w:jc w:val="center"/>
        </w:trPr>
        <w:tc>
          <w:tcPr>
            <w:tcW w:w="1706" w:type="dxa"/>
          </w:tcPr>
          <w:p w14:paraId="6424CA8C" w14:textId="77777777" w:rsidR="00183215" w:rsidRPr="00503521" w:rsidRDefault="00183215" w:rsidP="00183215">
            <w:pPr>
              <w:keepNext/>
              <w:keepLines/>
              <w:spacing w:after="0"/>
              <w:jc w:val="center"/>
              <w:rPr>
                <w:rFonts w:ascii="Arial" w:hAnsi="Arial" w:cs="Arial"/>
                <w:b/>
                <w:sz w:val="18"/>
              </w:rPr>
            </w:pPr>
            <w:r w:rsidRPr="00503521">
              <w:rPr>
                <w:rFonts w:ascii="Arial" w:hAnsi="Arial" w:cs="Arial"/>
                <w:b/>
                <w:sz w:val="18"/>
              </w:rPr>
              <w:t>IMD</w:t>
            </w:r>
          </w:p>
        </w:tc>
        <w:tc>
          <w:tcPr>
            <w:tcW w:w="2668" w:type="dxa"/>
          </w:tcPr>
          <w:p w14:paraId="727B5976" w14:textId="77777777" w:rsidR="00183215" w:rsidRPr="00503521" w:rsidRDefault="00183215" w:rsidP="00183215">
            <w:pPr>
              <w:keepNext/>
              <w:keepLines/>
              <w:spacing w:after="0"/>
              <w:jc w:val="center"/>
              <w:rPr>
                <w:rFonts w:ascii="Arial" w:hAnsi="Arial" w:cs="Arial"/>
                <w:sz w:val="18"/>
              </w:rPr>
            </w:pPr>
            <w:r w:rsidRPr="00503521">
              <w:rPr>
                <w:rFonts w:ascii="Arial" w:hAnsi="Arial" w:cs="Arial"/>
                <w:sz w:val="18"/>
              </w:rPr>
              <w:t>IMD5 (fundamental of n78 UL - 4</w:t>
            </w:r>
            <w:r w:rsidRPr="00503521">
              <w:rPr>
                <w:rFonts w:ascii="Arial" w:hAnsi="Arial" w:cs="Arial"/>
                <w:sz w:val="18"/>
                <w:vertAlign w:val="superscript"/>
              </w:rPr>
              <w:t>th</w:t>
            </w:r>
            <w:r w:rsidRPr="00503521">
              <w:rPr>
                <w:rFonts w:ascii="Arial" w:hAnsi="Arial" w:cs="Arial"/>
                <w:sz w:val="18"/>
              </w:rPr>
              <w:t xml:space="preserve"> order of band 28 UL )</w:t>
            </w:r>
          </w:p>
        </w:tc>
        <w:tc>
          <w:tcPr>
            <w:tcW w:w="2362" w:type="dxa"/>
          </w:tcPr>
          <w:p w14:paraId="012406B2" w14:textId="77777777" w:rsidR="00183215" w:rsidRPr="00503521" w:rsidRDefault="00183215" w:rsidP="00183215">
            <w:pPr>
              <w:keepNext/>
              <w:keepLines/>
              <w:spacing w:after="0"/>
              <w:jc w:val="center"/>
              <w:rPr>
                <w:rFonts w:ascii="Arial" w:hAnsi="Arial" w:cs="Arial"/>
                <w:sz w:val="18"/>
              </w:rPr>
            </w:pPr>
            <w:r w:rsidRPr="00503521">
              <w:rPr>
                <w:rFonts w:ascii="Arial" w:hAnsi="Arial" w:cs="Arial"/>
                <w:sz w:val="18"/>
              </w:rPr>
              <w:t>28 Rx</w:t>
            </w:r>
          </w:p>
        </w:tc>
        <w:tc>
          <w:tcPr>
            <w:tcW w:w="2281" w:type="dxa"/>
          </w:tcPr>
          <w:p w14:paraId="5E2193D5" w14:textId="77777777" w:rsidR="00183215" w:rsidRPr="00503521" w:rsidRDefault="00183215" w:rsidP="00183215">
            <w:pPr>
              <w:keepNext/>
              <w:keepLines/>
              <w:spacing w:after="0"/>
              <w:jc w:val="center"/>
              <w:rPr>
                <w:rFonts w:ascii="Arial" w:hAnsi="Arial" w:cs="Arial"/>
                <w:sz w:val="18"/>
              </w:rPr>
            </w:pPr>
            <w:r w:rsidRPr="00503521">
              <w:rPr>
                <w:rFonts w:ascii="Arial" w:hAnsi="Arial" w:cs="Arial"/>
                <w:sz w:val="18"/>
              </w:rPr>
              <w:t>yes</w:t>
            </w:r>
          </w:p>
        </w:tc>
      </w:tr>
    </w:tbl>
    <w:p w14:paraId="01E1364C" w14:textId="77777777" w:rsidR="00183215" w:rsidRPr="00503521" w:rsidRDefault="00183215" w:rsidP="00EF3E64">
      <w:pPr>
        <w:pStyle w:val="Heading3"/>
        <w:rPr>
          <w:rFonts w:eastAsia="DengXian"/>
        </w:rPr>
      </w:pPr>
      <w:bookmarkStart w:id="541" w:name="_Toc170058660"/>
      <w:bookmarkStart w:id="542" w:name="_Toc170059066"/>
      <w:r w:rsidRPr="00503521">
        <w:rPr>
          <w:rFonts w:eastAsia="DengXian"/>
        </w:rPr>
        <w:t>6.4.4</w:t>
      </w:r>
      <w:r w:rsidRPr="00503521">
        <w:rPr>
          <w:rFonts w:eastAsia="DengXian"/>
        </w:rPr>
        <w:tab/>
        <w:t>REFSENS requirements</w:t>
      </w:r>
      <w:bookmarkEnd w:id="541"/>
      <w:bookmarkEnd w:id="542"/>
    </w:p>
    <w:p w14:paraId="37ECBDED" w14:textId="77777777" w:rsidR="00183215" w:rsidRPr="00503521" w:rsidRDefault="00183215" w:rsidP="00183215">
      <w:pPr>
        <w:keepNext/>
        <w:keepLines/>
        <w:widowControl w:val="0"/>
        <w:rPr>
          <w:rFonts w:cs="Batang"/>
          <w:sz w:val="22"/>
          <w:lang w:val="en-US" w:eastAsia="zh-CN"/>
        </w:rPr>
      </w:pPr>
      <w:r w:rsidRPr="00503521">
        <w:rPr>
          <w:rFonts w:cs="Batang"/>
          <w:sz w:val="22"/>
          <w:lang w:val="en-US" w:eastAsia="zh-CN"/>
        </w:rPr>
        <w:t>R</w:t>
      </w:r>
      <w:r w:rsidRPr="00503521">
        <w:rPr>
          <w:rFonts w:cs="Batang" w:hint="eastAsia"/>
          <w:sz w:val="22"/>
          <w:lang w:val="en-US" w:eastAsia="zh-CN"/>
        </w:rPr>
        <w:t>euse the existing 2Tx MSD requirement</w:t>
      </w:r>
      <w:r w:rsidRPr="00503521">
        <w:rPr>
          <w:rFonts w:cs="Batang"/>
          <w:sz w:val="22"/>
          <w:lang w:val="en-US" w:eastAsia="zh-CN"/>
        </w:rPr>
        <w:t>s.</w:t>
      </w:r>
    </w:p>
    <w:p w14:paraId="374F51A9" w14:textId="77777777" w:rsidR="009374AD" w:rsidRPr="00503521" w:rsidRDefault="009374AD" w:rsidP="009374AD"/>
    <w:p w14:paraId="78FC91B0" w14:textId="77777777" w:rsidR="00B23892" w:rsidRPr="00503521" w:rsidRDefault="009374AD" w:rsidP="00B23892">
      <w:pPr>
        <w:pStyle w:val="Heading2"/>
      </w:pPr>
      <w:bookmarkStart w:id="543" w:name="_Toc168040490"/>
      <w:bookmarkStart w:id="544" w:name="_Toc168040557"/>
      <w:bookmarkStart w:id="545" w:name="_Toc168040595"/>
      <w:bookmarkStart w:id="546" w:name="_Toc169988877"/>
      <w:bookmarkStart w:id="547" w:name="_Toc170058661"/>
      <w:bookmarkStart w:id="548" w:name="_Toc170059067"/>
      <w:r w:rsidRPr="00503521">
        <w:t>6.</w:t>
      </w:r>
      <w:r w:rsidR="00E31E04" w:rsidRPr="00503521">
        <w:t>5</w:t>
      </w:r>
      <w:r w:rsidRPr="00503521">
        <w:tab/>
      </w:r>
      <w:r w:rsidR="00B23892" w:rsidRPr="00503521">
        <w:t>DC_41A_n78A</w:t>
      </w:r>
      <w:bookmarkEnd w:id="543"/>
      <w:bookmarkEnd w:id="544"/>
      <w:bookmarkEnd w:id="545"/>
      <w:bookmarkEnd w:id="546"/>
      <w:bookmarkEnd w:id="547"/>
      <w:bookmarkEnd w:id="548"/>
    </w:p>
    <w:p w14:paraId="057177C9" w14:textId="77777777" w:rsidR="00EF055F" w:rsidRPr="00503521" w:rsidRDefault="00EF055F" w:rsidP="00EF3E64">
      <w:pPr>
        <w:pStyle w:val="Heading3"/>
        <w:rPr>
          <w:rFonts w:eastAsia="DengXian"/>
        </w:rPr>
      </w:pPr>
      <w:bookmarkStart w:id="549" w:name="_Toc170058662"/>
      <w:bookmarkStart w:id="550" w:name="_Toc170059068"/>
      <w:r w:rsidRPr="00503521">
        <w:rPr>
          <w:rFonts w:eastAsia="DengXian"/>
        </w:rPr>
        <w:t>6.5.1</w:t>
      </w:r>
      <w:r w:rsidRPr="00503521">
        <w:rPr>
          <w:rFonts w:eastAsia="DengXian"/>
        </w:rPr>
        <w:tab/>
        <w:t>Operating bands for EN-DC</w:t>
      </w:r>
      <w:bookmarkEnd w:id="549"/>
      <w:bookmarkEnd w:id="550"/>
    </w:p>
    <w:p w14:paraId="6D0D009B" w14:textId="77777777" w:rsidR="00EF055F" w:rsidRPr="00503521" w:rsidRDefault="00EF055F" w:rsidP="00EF3E64">
      <w:pPr>
        <w:pStyle w:val="TH"/>
        <w:rPr>
          <w:rFonts w:eastAsia="DengXian"/>
        </w:rPr>
      </w:pPr>
      <w:r w:rsidRPr="00503521">
        <w:rPr>
          <w:rFonts w:eastAsia="DengXian"/>
        </w:rPr>
        <w:t>Table 6.5.1-1:  EN-DC band combination of band 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066693F3"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6DD290E" w14:textId="77777777" w:rsidR="00EF055F" w:rsidRPr="00503521" w:rsidRDefault="00EF055F" w:rsidP="00EF055F">
            <w:pPr>
              <w:keepNext/>
              <w:keepLines/>
              <w:spacing w:after="0"/>
              <w:jc w:val="center"/>
              <w:rPr>
                <w:rFonts w:ascii="Arial" w:eastAsia="DengXian" w:hAnsi="Arial" w:cs="Arial"/>
                <w:b/>
                <w:sz w:val="18"/>
                <w:szCs w:val="18"/>
              </w:rPr>
            </w:pPr>
            <w:r w:rsidRPr="00503521">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D7CC38C" w14:textId="77777777" w:rsidR="00EF055F" w:rsidRPr="00503521" w:rsidRDefault="00EF055F" w:rsidP="00EF055F">
            <w:pPr>
              <w:keepNext/>
              <w:keepLines/>
              <w:spacing w:after="0"/>
              <w:jc w:val="center"/>
              <w:rPr>
                <w:rFonts w:ascii="Arial" w:eastAsia="DengXian" w:hAnsi="Arial" w:cs="Arial"/>
                <w:b/>
                <w:sz w:val="18"/>
                <w:szCs w:val="18"/>
              </w:rPr>
            </w:pPr>
            <w:r w:rsidRPr="00503521">
              <w:rPr>
                <w:rFonts w:ascii="Arial" w:eastAsia="DengXian" w:hAnsi="Arial" w:cs="Arial"/>
                <w:b/>
                <w:sz w:val="18"/>
                <w:szCs w:val="18"/>
              </w:rPr>
              <w:t>Bands</w:t>
            </w:r>
          </w:p>
        </w:tc>
      </w:tr>
      <w:tr w:rsidR="00EF055F" w:rsidRPr="00503521" w14:paraId="7F5C1DD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8468CB2" w14:textId="77777777" w:rsidR="00EF055F" w:rsidRPr="00503521" w:rsidRDefault="00EF055F" w:rsidP="00EF055F">
            <w:pPr>
              <w:keepNext/>
              <w:keepLines/>
              <w:spacing w:after="0"/>
              <w:jc w:val="center"/>
              <w:rPr>
                <w:rFonts w:ascii="Arial" w:eastAsia="DengXian" w:hAnsi="Arial" w:cs="Arial"/>
                <w:sz w:val="18"/>
                <w:szCs w:val="18"/>
                <w:lang w:val="en-US" w:eastAsia="zh-CN"/>
              </w:rPr>
            </w:pPr>
            <w:r w:rsidRPr="00503521">
              <w:rPr>
                <w:rFonts w:ascii="Arial" w:eastAsia="Intel Clear" w:hAnsi="Arial" w:cs="Arial"/>
                <w:sz w:val="18"/>
                <w:szCs w:val="18"/>
              </w:rPr>
              <w:t>DC_41A_n78A</w:t>
            </w:r>
          </w:p>
        </w:tc>
        <w:tc>
          <w:tcPr>
            <w:tcW w:w="2552" w:type="dxa"/>
            <w:tcBorders>
              <w:top w:val="single" w:sz="4" w:space="0" w:color="auto"/>
              <w:left w:val="single" w:sz="4" w:space="0" w:color="auto"/>
              <w:bottom w:val="single" w:sz="4" w:space="0" w:color="auto"/>
              <w:right w:val="single" w:sz="4" w:space="0" w:color="auto"/>
            </w:tcBorders>
          </w:tcPr>
          <w:p w14:paraId="35906414" w14:textId="77777777" w:rsidR="00EF055F" w:rsidRPr="00503521" w:rsidRDefault="00EF055F" w:rsidP="00EF055F">
            <w:pPr>
              <w:keepNext/>
              <w:keepLines/>
              <w:spacing w:after="0"/>
              <w:jc w:val="center"/>
              <w:rPr>
                <w:rFonts w:ascii="Arial" w:eastAsia="DengXian" w:hAnsi="Arial" w:cs="Arial"/>
                <w:sz w:val="18"/>
                <w:szCs w:val="18"/>
                <w:lang w:val="en-US" w:eastAsia="zh-CN"/>
              </w:rPr>
            </w:pPr>
            <w:r w:rsidRPr="00503521">
              <w:rPr>
                <w:rFonts w:ascii="Arial" w:eastAsia="Intel Clear" w:hAnsi="Arial" w:cs="Arial"/>
                <w:sz w:val="18"/>
                <w:szCs w:val="18"/>
              </w:rPr>
              <w:t>41, n78</w:t>
            </w:r>
          </w:p>
        </w:tc>
      </w:tr>
    </w:tbl>
    <w:p w14:paraId="0BF0D0DE" w14:textId="77777777" w:rsidR="00EF055F" w:rsidRPr="00503521" w:rsidRDefault="00EF055F" w:rsidP="00EF055F">
      <w:pPr>
        <w:rPr>
          <w:rFonts w:ascii="Arial" w:eastAsia="DengXian" w:hAnsi="Arial" w:cs="Arial"/>
          <w:lang w:eastAsia="zh-CN"/>
        </w:rPr>
      </w:pPr>
    </w:p>
    <w:p w14:paraId="30898487" w14:textId="77777777" w:rsidR="00EF055F" w:rsidRPr="00503521" w:rsidRDefault="00EF055F" w:rsidP="00EF055F">
      <w:pPr>
        <w:keepNext/>
        <w:keepLines/>
        <w:spacing w:before="120"/>
        <w:outlineLvl w:val="2"/>
        <w:rPr>
          <w:rFonts w:ascii="Arial" w:eastAsia="DengXian" w:hAnsi="Arial" w:cs="Arial"/>
          <w:sz w:val="28"/>
        </w:rPr>
      </w:pPr>
      <w:r w:rsidRPr="00503521">
        <w:rPr>
          <w:rFonts w:ascii="Arial" w:eastAsia="DengXian" w:hAnsi="Arial" w:cs="Arial"/>
          <w:sz w:val="28"/>
        </w:rPr>
        <w:t>6.5.2</w:t>
      </w:r>
      <w:r w:rsidRPr="00503521">
        <w:rPr>
          <w:rFonts w:ascii="Arial" w:eastAsia="DengXian" w:hAnsi="Arial" w:cs="Arial"/>
          <w:sz w:val="28"/>
        </w:rPr>
        <w:tab/>
        <w:t>Maximum output power for inter-band EN-DC</w:t>
      </w:r>
    </w:p>
    <w:p w14:paraId="26AE0B82" w14:textId="77777777" w:rsidR="00EF055F" w:rsidRPr="00503521" w:rsidRDefault="00EF055F" w:rsidP="00EF3E64">
      <w:pPr>
        <w:pStyle w:val="TH"/>
        <w:rPr>
          <w:rFonts w:eastAsia="DengXian"/>
        </w:rPr>
      </w:pPr>
      <w:r w:rsidRPr="00503521">
        <w:rPr>
          <w:rFonts w:eastAsia="DengXian"/>
        </w:rPr>
        <w:t>Table 6.5.2-1: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2D752690" w14:textId="77777777" w:rsidTr="00326A6F">
        <w:trPr>
          <w:trHeight w:val="187"/>
          <w:tblHeader/>
          <w:jc w:val="center"/>
        </w:trPr>
        <w:tc>
          <w:tcPr>
            <w:tcW w:w="3440" w:type="dxa"/>
            <w:shd w:val="clear" w:color="auto" w:fill="D9D9D9"/>
          </w:tcPr>
          <w:p w14:paraId="7DFC333E" w14:textId="77777777" w:rsidR="00EF055F" w:rsidRPr="00503521" w:rsidRDefault="00EF055F" w:rsidP="00EF055F">
            <w:pPr>
              <w:keepNext/>
              <w:keepLines/>
              <w:spacing w:after="0"/>
              <w:jc w:val="center"/>
              <w:rPr>
                <w:rFonts w:ascii="Arial" w:eastAsia="DengXian" w:hAnsi="Arial" w:cs="Arial"/>
                <w:b/>
                <w:sz w:val="18"/>
              </w:rPr>
            </w:pPr>
            <w:r w:rsidRPr="00503521">
              <w:rPr>
                <w:rFonts w:ascii="Arial" w:eastAsia="DengXian" w:hAnsi="Arial" w:cs="Arial"/>
                <w:b/>
                <w:sz w:val="18"/>
              </w:rPr>
              <w:t>EN-DC configuration</w:t>
            </w:r>
          </w:p>
        </w:tc>
        <w:tc>
          <w:tcPr>
            <w:tcW w:w="1578" w:type="dxa"/>
            <w:shd w:val="clear" w:color="auto" w:fill="D9D9D9"/>
          </w:tcPr>
          <w:p w14:paraId="4F46DA7E" w14:textId="77777777" w:rsidR="00EF055F" w:rsidRPr="00503521" w:rsidRDefault="00EF055F" w:rsidP="00EF055F">
            <w:pPr>
              <w:keepNext/>
              <w:keepLines/>
              <w:spacing w:after="0"/>
              <w:jc w:val="center"/>
              <w:rPr>
                <w:rFonts w:ascii="Arial" w:eastAsia="DengXian" w:hAnsi="Arial" w:cs="Arial"/>
                <w:b/>
                <w:sz w:val="18"/>
              </w:rPr>
            </w:pPr>
            <w:r w:rsidRPr="00503521">
              <w:rPr>
                <w:rFonts w:ascii="Arial" w:eastAsia="DengXian" w:hAnsi="Arial" w:cs="Arial"/>
                <w:b/>
                <w:sz w:val="18"/>
              </w:rPr>
              <w:t xml:space="preserve">Power class </w:t>
            </w:r>
            <w:r w:rsidRPr="00503521">
              <w:rPr>
                <w:rFonts w:ascii="Arial" w:eastAsia="DengXian" w:hAnsi="Arial" w:cs="Arial"/>
                <w:b/>
                <w:sz w:val="18"/>
                <w:lang w:eastAsia="zh-CN"/>
              </w:rPr>
              <w:t>2</w:t>
            </w:r>
          </w:p>
          <w:p w14:paraId="6C38EF1C" w14:textId="77777777" w:rsidR="00EF055F" w:rsidRPr="00503521" w:rsidRDefault="00EF055F" w:rsidP="00EF055F">
            <w:pPr>
              <w:keepNext/>
              <w:keepLines/>
              <w:spacing w:after="0"/>
              <w:jc w:val="center"/>
              <w:rPr>
                <w:rFonts w:ascii="Arial" w:eastAsia="DengXian" w:hAnsi="Arial" w:cs="Arial"/>
                <w:b/>
                <w:sz w:val="18"/>
              </w:rPr>
            </w:pPr>
            <w:r w:rsidRPr="00503521">
              <w:rPr>
                <w:rFonts w:ascii="Arial" w:eastAsia="DengXian" w:hAnsi="Arial" w:cs="Arial"/>
                <w:b/>
                <w:sz w:val="18"/>
              </w:rPr>
              <w:t>(dBm)</w:t>
            </w:r>
          </w:p>
        </w:tc>
        <w:tc>
          <w:tcPr>
            <w:tcW w:w="1481" w:type="dxa"/>
            <w:shd w:val="clear" w:color="auto" w:fill="D9D9D9"/>
          </w:tcPr>
          <w:p w14:paraId="5F39EF1E" w14:textId="77777777" w:rsidR="00EF055F" w:rsidRPr="00503521" w:rsidRDefault="00EF055F" w:rsidP="00EF055F">
            <w:pPr>
              <w:keepNext/>
              <w:keepLines/>
              <w:spacing w:after="0"/>
              <w:jc w:val="center"/>
              <w:rPr>
                <w:rFonts w:ascii="Arial" w:eastAsia="DengXian" w:hAnsi="Arial" w:cs="Arial"/>
                <w:b/>
                <w:sz w:val="18"/>
              </w:rPr>
            </w:pPr>
            <w:r w:rsidRPr="00503521">
              <w:rPr>
                <w:rFonts w:ascii="Arial" w:eastAsia="DengXian" w:hAnsi="Arial" w:cs="Arial"/>
                <w:b/>
                <w:sz w:val="18"/>
              </w:rPr>
              <w:t>Tolerance</w:t>
            </w:r>
          </w:p>
          <w:p w14:paraId="4C974C1B" w14:textId="77777777" w:rsidR="00EF055F" w:rsidRPr="00503521" w:rsidRDefault="00EF055F" w:rsidP="00EF055F">
            <w:pPr>
              <w:keepNext/>
              <w:keepLines/>
              <w:spacing w:after="0"/>
              <w:jc w:val="center"/>
              <w:rPr>
                <w:rFonts w:ascii="Arial" w:eastAsia="DengXian" w:hAnsi="Arial" w:cs="Arial"/>
                <w:b/>
                <w:sz w:val="18"/>
              </w:rPr>
            </w:pPr>
            <w:r w:rsidRPr="00503521">
              <w:rPr>
                <w:rFonts w:ascii="Arial" w:eastAsia="DengXian" w:hAnsi="Arial" w:cs="Arial"/>
                <w:b/>
                <w:sz w:val="18"/>
              </w:rPr>
              <w:t>(dB)</w:t>
            </w:r>
          </w:p>
        </w:tc>
        <w:tc>
          <w:tcPr>
            <w:tcW w:w="1688" w:type="dxa"/>
            <w:shd w:val="clear" w:color="auto" w:fill="D9D9D9"/>
          </w:tcPr>
          <w:p w14:paraId="634F8B76" w14:textId="77777777" w:rsidR="00EF055F" w:rsidRPr="00503521" w:rsidRDefault="00EF055F" w:rsidP="00EF055F">
            <w:pPr>
              <w:keepNext/>
              <w:keepLines/>
              <w:spacing w:after="0"/>
              <w:jc w:val="center"/>
              <w:rPr>
                <w:rFonts w:ascii="Arial" w:eastAsia="DengXian" w:hAnsi="Arial" w:cs="Arial"/>
                <w:b/>
                <w:sz w:val="18"/>
              </w:rPr>
            </w:pPr>
            <w:r w:rsidRPr="00503521">
              <w:rPr>
                <w:rFonts w:ascii="Arial" w:eastAsia="DengXian" w:hAnsi="Arial" w:cs="Arial"/>
                <w:b/>
                <w:sz w:val="18"/>
              </w:rPr>
              <w:t>Power class 3</w:t>
            </w:r>
          </w:p>
          <w:p w14:paraId="7DA61E08" w14:textId="77777777" w:rsidR="00EF055F" w:rsidRPr="00503521" w:rsidRDefault="00EF055F" w:rsidP="00EF055F">
            <w:pPr>
              <w:keepNext/>
              <w:keepLines/>
              <w:spacing w:after="0"/>
              <w:jc w:val="center"/>
              <w:rPr>
                <w:rFonts w:ascii="Arial" w:eastAsia="DengXian" w:hAnsi="Arial" w:cs="Arial"/>
                <w:b/>
                <w:sz w:val="18"/>
              </w:rPr>
            </w:pPr>
            <w:r w:rsidRPr="00503521">
              <w:rPr>
                <w:rFonts w:ascii="Arial" w:eastAsia="DengXian" w:hAnsi="Arial" w:cs="Arial"/>
                <w:b/>
                <w:sz w:val="18"/>
              </w:rPr>
              <w:t>(dBm)</w:t>
            </w:r>
          </w:p>
        </w:tc>
        <w:tc>
          <w:tcPr>
            <w:tcW w:w="1852" w:type="dxa"/>
            <w:shd w:val="clear" w:color="auto" w:fill="D9D9D9"/>
          </w:tcPr>
          <w:p w14:paraId="68DB15E2" w14:textId="77777777" w:rsidR="00EF055F" w:rsidRPr="00503521" w:rsidRDefault="00EF055F" w:rsidP="00EF055F">
            <w:pPr>
              <w:keepNext/>
              <w:keepLines/>
              <w:spacing w:after="0"/>
              <w:jc w:val="center"/>
              <w:rPr>
                <w:rFonts w:ascii="Arial" w:eastAsia="DengXian" w:hAnsi="Arial" w:cs="Arial"/>
                <w:b/>
                <w:sz w:val="18"/>
              </w:rPr>
            </w:pPr>
            <w:r w:rsidRPr="00503521">
              <w:rPr>
                <w:rFonts w:ascii="Arial" w:eastAsia="DengXian" w:hAnsi="Arial" w:cs="Arial"/>
                <w:b/>
                <w:sz w:val="18"/>
              </w:rPr>
              <w:t>Tolerance</w:t>
            </w:r>
          </w:p>
          <w:p w14:paraId="37E37E68" w14:textId="77777777" w:rsidR="00EF055F" w:rsidRPr="00503521" w:rsidRDefault="00EF055F" w:rsidP="00EF055F">
            <w:pPr>
              <w:keepNext/>
              <w:keepLines/>
              <w:spacing w:after="0"/>
              <w:jc w:val="center"/>
              <w:rPr>
                <w:rFonts w:ascii="Arial" w:eastAsia="DengXian" w:hAnsi="Arial" w:cs="Arial"/>
                <w:b/>
                <w:sz w:val="18"/>
              </w:rPr>
            </w:pPr>
            <w:r w:rsidRPr="00503521">
              <w:rPr>
                <w:rFonts w:ascii="Arial" w:eastAsia="DengXian" w:hAnsi="Arial" w:cs="Arial"/>
                <w:b/>
                <w:sz w:val="18"/>
              </w:rPr>
              <w:t>(dB)</w:t>
            </w:r>
          </w:p>
        </w:tc>
      </w:tr>
      <w:tr w:rsidR="00503521" w:rsidRPr="00503521" w14:paraId="0297922A" w14:textId="77777777" w:rsidTr="00326A6F">
        <w:trPr>
          <w:trHeight w:val="187"/>
          <w:jc w:val="center"/>
        </w:trPr>
        <w:tc>
          <w:tcPr>
            <w:tcW w:w="3440" w:type="dxa"/>
          </w:tcPr>
          <w:p w14:paraId="0255206F" w14:textId="77777777" w:rsidR="00EF055F" w:rsidRPr="00503521" w:rsidRDefault="00EF055F" w:rsidP="00EF055F">
            <w:pPr>
              <w:keepNext/>
              <w:keepLines/>
              <w:spacing w:after="0"/>
              <w:jc w:val="center"/>
              <w:rPr>
                <w:rFonts w:ascii="Arial" w:eastAsia="DengXian" w:hAnsi="Arial" w:cs="Arial"/>
                <w:sz w:val="18"/>
              </w:rPr>
            </w:pPr>
            <w:r w:rsidRPr="00503521">
              <w:rPr>
                <w:rFonts w:ascii="Arial" w:eastAsia="DengXian" w:hAnsi="Arial" w:cs="Arial"/>
                <w:sz w:val="18"/>
              </w:rPr>
              <w:t>DC_41A_n78A</w:t>
            </w:r>
            <w:r w:rsidRPr="00503521">
              <w:rPr>
                <w:rFonts w:ascii="Arial" w:eastAsia="DengXian" w:hAnsi="Arial" w:cs="Arial"/>
                <w:sz w:val="18"/>
                <w:vertAlign w:val="superscript"/>
              </w:rPr>
              <w:t>5,6</w:t>
            </w:r>
          </w:p>
        </w:tc>
        <w:tc>
          <w:tcPr>
            <w:tcW w:w="1578" w:type="dxa"/>
          </w:tcPr>
          <w:p w14:paraId="16C9E5B1" w14:textId="77777777" w:rsidR="00EF055F" w:rsidRPr="00503521" w:rsidRDefault="00EF055F" w:rsidP="00EF055F">
            <w:pPr>
              <w:keepNext/>
              <w:keepLines/>
              <w:spacing w:after="0"/>
              <w:jc w:val="center"/>
              <w:rPr>
                <w:rFonts w:ascii="Arial" w:eastAsia="DengXian" w:hAnsi="Arial" w:cs="Arial"/>
                <w:sz w:val="18"/>
              </w:rPr>
            </w:pPr>
            <w:r w:rsidRPr="00503521">
              <w:rPr>
                <w:rFonts w:ascii="Arial" w:eastAsia="DengXian" w:hAnsi="Arial" w:cs="Arial"/>
                <w:sz w:val="18"/>
              </w:rPr>
              <w:t>26</w:t>
            </w:r>
          </w:p>
        </w:tc>
        <w:tc>
          <w:tcPr>
            <w:tcW w:w="1481" w:type="dxa"/>
          </w:tcPr>
          <w:p w14:paraId="5A7D86F3" w14:textId="77777777" w:rsidR="00EF055F" w:rsidRPr="00503521" w:rsidRDefault="00EF055F" w:rsidP="00EF055F">
            <w:pPr>
              <w:keepNext/>
              <w:keepLines/>
              <w:spacing w:after="0"/>
              <w:jc w:val="center"/>
              <w:rPr>
                <w:rFonts w:ascii="Arial" w:eastAsia="DengXian" w:hAnsi="Arial" w:cs="Arial"/>
                <w:sz w:val="18"/>
              </w:rPr>
            </w:pPr>
            <w:r w:rsidRPr="00503521">
              <w:rPr>
                <w:rFonts w:ascii="Arial" w:eastAsia="DengXian" w:hAnsi="Arial" w:cs="Arial"/>
                <w:sz w:val="18"/>
              </w:rPr>
              <w:t>+2/-3</w:t>
            </w:r>
          </w:p>
        </w:tc>
        <w:tc>
          <w:tcPr>
            <w:tcW w:w="1688" w:type="dxa"/>
          </w:tcPr>
          <w:p w14:paraId="1CAF0C58" w14:textId="77777777" w:rsidR="00EF055F" w:rsidRPr="00503521" w:rsidRDefault="00EF055F" w:rsidP="00EF055F">
            <w:pPr>
              <w:keepNext/>
              <w:keepLines/>
              <w:spacing w:after="0"/>
              <w:jc w:val="center"/>
              <w:rPr>
                <w:rFonts w:ascii="Arial" w:eastAsia="DengXian" w:hAnsi="Arial" w:cs="Arial"/>
                <w:sz w:val="18"/>
              </w:rPr>
            </w:pPr>
            <w:r w:rsidRPr="00503521">
              <w:rPr>
                <w:rFonts w:ascii="Arial" w:eastAsia="DengXian" w:hAnsi="Arial" w:cs="Arial"/>
                <w:sz w:val="18"/>
              </w:rPr>
              <w:t>23</w:t>
            </w:r>
          </w:p>
        </w:tc>
        <w:tc>
          <w:tcPr>
            <w:tcW w:w="1852" w:type="dxa"/>
          </w:tcPr>
          <w:p w14:paraId="02794D4F" w14:textId="77777777" w:rsidR="00EF055F" w:rsidRPr="00503521" w:rsidRDefault="00EF055F" w:rsidP="00EF055F">
            <w:pPr>
              <w:keepNext/>
              <w:keepLines/>
              <w:spacing w:after="0"/>
              <w:jc w:val="center"/>
              <w:rPr>
                <w:rFonts w:ascii="Arial" w:eastAsia="DengXian" w:hAnsi="Arial" w:cs="Arial"/>
                <w:sz w:val="18"/>
              </w:rPr>
            </w:pPr>
            <w:r w:rsidRPr="00503521">
              <w:rPr>
                <w:rFonts w:ascii="Arial" w:eastAsia="DengXian" w:hAnsi="Arial" w:cs="Arial"/>
                <w:sz w:val="18"/>
              </w:rPr>
              <w:t>+2/-3</w:t>
            </w:r>
          </w:p>
        </w:tc>
      </w:tr>
      <w:tr w:rsidR="00EF055F" w:rsidRPr="00503521" w14:paraId="4F4ABD39" w14:textId="77777777" w:rsidTr="00326A6F">
        <w:trPr>
          <w:trHeight w:val="187"/>
          <w:jc w:val="center"/>
        </w:trPr>
        <w:tc>
          <w:tcPr>
            <w:tcW w:w="10039" w:type="dxa"/>
            <w:gridSpan w:val="5"/>
          </w:tcPr>
          <w:p w14:paraId="0BCF0D29" w14:textId="77777777" w:rsidR="00EF055F" w:rsidRPr="00503521" w:rsidRDefault="00EF055F" w:rsidP="00EF055F">
            <w:pPr>
              <w:keepNext/>
              <w:keepLines/>
              <w:spacing w:after="0"/>
              <w:ind w:left="851" w:hanging="851"/>
              <w:rPr>
                <w:rFonts w:ascii="Arial" w:eastAsia="DengXian" w:hAnsi="Arial" w:cs="Arial"/>
                <w:sz w:val="18"/>
              </w:rPr>
            </w:pPr>
            <w:r w:rsidRPr="00503521">
              <w:rPr>
                <w:rFonts w:ascii="Arial" w:eastAsia="DengXian" w:hAnsi="Arial" w:cs="Arial"/>
                <w:sz w:val="18"/>
              </w:rPr>
              <w:t>NOTE 1:</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21389557" w14:textId="77777777" w:rsidR="00EF055F" w:rsidRPr="00503521" w:rsidRDefault="00EF055F" w:rsidP="00EF055F">
            <w:pPr>
              <w:keepNext/>
              <w:keepLines/>
              <w:spacing w:after="0"/>
              <w:ind w:left="851" w:hanging="851"/>
              <w:rPr>
                <w:rFonts w:ascii="Arial" w:eastAsia="DengXian" w:hAnsi="Arial" w:cs="Arial"/>
                <w:sz w:val="18"/>
              </w:rPr>
            </w:pPr>
            <w:r w:rsidRPr="00503521">
              <w:rPr>
                <w:rFonts w:ascii="Arial" w:eastAsia="DengXian" w:hAnsi="Arial" w:cs="Arial"/>
                <w:sz w:val="18"/>
              </w:rPr>
              <w:t>NOTE 2:</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12C5E658" w14:textId="77777777" w:rsidR="00EF055F" w:rsidRPr="00503521" w:rsidRDefault="00EF055F" w:rsidP="00EF055F">
            <w:pPr>
              <w:keepNext/>
              <w:keepLines/>
              <w:spacing w:after="0"/>
              <w:ind w:left="851" w:hanging="851"/>
              <w:rPr>
                <w:rFonts w:ascii="Arial" w:eastAsia="DengXian" w:hAnsi="Arial" w:cs="Arial"/>
                <w:sz w:val="18"/>
              </w:rPr>
            </w:pPr>
            <w:r w:rsidRPr="00503521">
              <w:rPr>
                <w:rFonts w:ascii="Arial" w:eastAsia="DengXian" w:hAnsi="Arial" w:cs="Arial"/>
                <w:sz w:val="18"/>
              </w:rPr>
              <w:t>NOTE 3:</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4D228706" w14:textId="77777777" w:rsidR="00EF055F" w:rsidRPr="00503521" w:rsidRDefault="00EF055F" w:rsidP="00EF055F">
            <w:pPr>
              <w:keepNext/>
              <w:keepLines/>
              <w:spacing w:after="0"/>
              <w:ind w:left="851" w:hanging="851"/>
              <w:rPr>
                <w:rFonts w:ascii="Arial" w:eastAsia="DengXian" w:hAnsi="Arial" w:cs="Arial"/>
                <w:sz w:val="18"/>
              </w:rPr>
            </w:pPr>
            <w:r w:rsidRPr="00503521">
              <w:rPr>
                <w:rFonts w:ascii="Arial" w:eastAsia="DengXian" w:hAnsi="Arial" w:cs="Arial"/>
                <w:sz w:val="18"/>
              </w:rPr>
              <w:t>NOTE 4:</w:t>
            </w:r>
            <w:r w:rsidRPr="00503521">
              <w:rPr>
                <w:rFonts w:ascii="Arial" w:eastAsia="DengXian" w:hAnsi="Arial" w:cs="Arial"/>
                <w:sz w:val="18"/>
              </w:rPr>
              <w:tab/>
            </w:r>
            <w:r w:rsidRPr="00503521">
              <w:rPr>
                <w:rFonts w:ascii="Arial" w:eastAsia="DengXian" w:hAnsi="Arial" w:cs="Arial"/>
                <w:sz w:val="18"/>
                <w:szCs w:val="24"/>
                <w:lang w:val="en-US" w:eastAsia="zh-TW"/>
              </w:rPr>
              <w:t>(</w:t>
            </w:r>
            <w:r w:rsidRPr="00503521">
              <w:rPr>
                <w:rFonts w:ascii="Arial" w:eastAsia="SimSun" w:hAnsi="Arial" w:cs="Arial"/>
                <w:sz w:val="18"/>
                <w:szCs w:val="24"/>
                <w:lang w:val="en-US" w:eastAsia="zh-TW"/>
              </w:rPr>
              <w:t>V</w:t>
            </w:r>
            <w:r w:rsidRPr="00503521">
              <w:rPr>
                <w:rFonts w:ascii="Arial" w:eastAsia="SimSun" w:hAnsi="Arial" w:cs="Arial"/>
                <w:sz w:val="18"/>
                <w:szCs w:val="24"/>
                <w:lang w:val="en-US" w:eastAsia="zh-CN"/>
              </w:rPr>
              <w:t>oid</w:t>
            </w:r>
            <w:r w:rsidRPr="00503521">
              <w:rPr>
                <w:rFonts w:ascii="Arial" w:eastAsia="SimSun" w:hAnsi="Arial" w:cs="Arial"/>
                <w:sz w:val="18"/>
                <w:szCs w:val="24"/>
                <w:lang w:val="en-US" w:eastAsia="zh-TW"/>
              </w:rPr>
              <w:t xml:space="preserve"> in this TR)</w:t>
            </w:r>
          </w:p>
          <w:p w14:paraId="40A2CED7" w14:textId="77777777" w:rsidR="00EF055F" w:rsidRPr="00503521" w:rsidRDefault="00EF055F" w:rsidP="00EF055F">
            <w:pPr>
              <w:keepNext/>
              <w:keepLines/>
              <w:spacing w:after="0"/>
              <w:ind w:left="851" w:hanging="851"/>
              <w:rPr>
                <w:rFonts w:ascii="Arial" w:eastAsia="DengXian" w:hAnsi="Arial" w:cs="Arial"/>
                <w:sz w:val="18"/>
                <w:lang w:eastAsia="zh-CN"/>
              </w:rPr>
            </w:pPr>
            <w:r w:rsidRPr="00503521">
              <w:rPr>
                <w:rFonts w:ascii="Arial" w:eastAsia="DengXian" w:hAnsi="Arial" w:cs="Arial"/>
                <w:sz w:val="18"/>
              </w:rPr>
              <w:t>NOTE 5</w:t>
            </w:r>
            <w:r w:rsidRPr="00503521">
              <w:rPr>
                <w:rFonts w:ascii="Arial" w:eastAsia="DengXian" w:hAnsi="Arial" w:cs="Arial"/>
                <w:sz w:val="18"/>
                <w:lang w:eastAsia="zh-CN"/>
              </w:rPr>
              <w:t>:</w:t>
            </w:r>
            <w:r w:rsidRPr="00503521">
              <w:rPr>
                <w:rFonts w:ascii="Arial" w:eastAsia="DengXian" w:hAnsi="Arial" w:cs="Arial"/>
                <w:sz w:val="18"/>
              </w:rPr>
              <w:t xml:space="preserve"> </w:t>
            </w:r>
            <w:r w:rsidRPr="00503521">
              <w:rPr>
                <w:rFonts w:ascii="Arial" w:eastAsia="DengXian" w:hAnsi="Arial" w:cs="Arial"/>
                <w:sz w:val="18"/>
              </w:rPr>
              <w:tab/>
            </w:r>
            <w:r w:rsidRPr="00503521">
              <w:rPr>
                <w:rFonts w:ascii="Arial" w:eastAsia="DengXian" w:hAnsi="Arial" w:cs="Arial"/>
                <w:sz w:val="18"/>
                <w:lang w:eastAsia="zh-CN"/>
              </w:rPr>
              <w:t>The UE supports PC3 in E-UTRA band, and supports PC2 with UL MIMO in NR band</w:t>
            </w:r>
          </w:p>
          <w:p w14:paraId="40E5E9E5" w14:textId="77777777" w:rsidR="00EF055F" w:rsidRPr="00503521" w:rsidRDefault="00EF055F" w:rsidP="00EF055F">
            <w:pPr>
              <w:keepNext/>
              <w:keepLines/>
              <w:spacing w:after="0"/>
              <w:ind w:left="851" w:hanging="851"/>
              <w:rPr>
                <w:rFonts w:ascii="Arial" w:eastAsia="DengXian" w:hAnsi="Arial" w:cs="Arial"/>
                <w:sz w:val="18"/>
                <w:lang w:eastAsia="zh-CN"/>
              </w:rPr>
            </w:pPr>
            <w:r w:rsidRPr="00503521">
              <w:rPr>
                <w:rFonts w:ascii="Arial" w:eastAsia="DengXian" w:hAnsi="Arial" w:cs="Arial"/>
                <w:sz w:val="18"/>
              </w:rPr>
              <w:t>NOTE 6</w:t>
            </w:r>
            <w:r w:rsidRPr="00503521">
              <w:rPr>
                <w:rFonts w:ascii="Arial" w:eastAsia="DengXian" w:hAnsi="Arial" w:cs="Arial"/>
                <w:sz w:val="18"/>
                <w:lang w:eastAsia="zh-CN"/>
              </w:rPr>
              <w:t>:</w:t>
            </w:r>
            <w:r w:rsidRPr="00503521">
              <w:rPr>
                <w:rFonts w:ascii="Arial" w:eastAsia="DengXian" w:hAnsi="Arial" w:cs="Arial"/>
                <w:sz w:val="18"/>
              </w:rPr>
              <w:t xml:space="preserve"> </w:t>
            </w:r>
            <w:r w:rsidRPr="00503521">
              <w:rPr>
                <w:rFonts w:ascii="Arial" w:eastAsia="DengXian" w:hAnsi="Arial" w:cs="Arial"/>
                <w:sz w:val="18"/>
              </w:rPr>
              <w:tab/>
            </w:r>
            <w:r w:rsidRPr="00503521">
              <w:rPr>
                <w:rFonts w:ascii="Arial" w:eastAsia="DengXian" w:hAnsi="Arial" w:cs="Arial"/>
                <w:sz w:val="18"/>
                <w:lang w:eastAsia="zh-CN"/>
              </w:rPr>
              <w:t>The UE supports PC3 in E-UTRA band, and supports PC3 with UL MIMO in NR band</w:t>
            </w:r>
          </w:p>
        </w:tc>
      </w:tr>
    </w:tbl>
    <w:p w14:paraId="014A150B" w14:textId="77777777" w:rsidR="00EF055F" w:rsidRPr="00503521" w:rsidRDefault="00EF055F" w:rsidP="00EF3E64">
      <w:pPr>
        <w:rPr>
          <w:rFonts w:eastAsia="DengXian"/>
        </w:rPr>
      </w:pPr>
    </w:p>
    <w:p w14:paraId="1215F89A" w14:textId="77777777" w:rsidR="00EF055F" w:rsidRPr="00503521" w:rsidRDefault="00EF055F" w:rsidP="00EF3E64">
      <w:pPr>
        <w:pStyle w:val="Heading3"/>
        <w:rPr>
          <w:rFonts w:eastAsia="DengXian"/>
        </w:rPr>
      </w:pPr>
      <w:bookmarkStart w:id="551" w:name="_Toc170058663"/>
      <w:bookmarkStart w:id="552" w:name="_Toc170059069"/>
      <w:r w:rsidRPr="00503521">
        <w:rPr>
          <w:rFonts w:eastAsia="DengXian"/>
        </w:rPr>
        <w:t>6.5.3</w:t>
      </w:r>
      <w:r w:rsidRPr="00503521">
        <w:rPr>
          <w:rFonts w:eastAsia="DengXian"/>
        </w:rPr>
        <w:tab/>
        <w:t>MSD scenario studies</w:t>
      </w:r>
      <w:bookmarkEnd w:id="551"/>
      <w:bookmarkEnd w:id="552"/>
    </w:p>
    <w:p w14:paraId="6FEEE8DC" w14:textId="77777777" w:rsidR="00EF055F" w:rsidRPr="00503521" w:rsidRDefault="00EF055F" w:rsidP="00EF3E64">
      <w:pPr>
        <w:rPr>
          <w:rFonts w:eastAsia="MS Mincho"/>
          <w:lang w:eastAsia="zh-CN"/>
        </w:rPr>
      </w:pPr>
      <w:r w:rsidRPr="00503521">
        <w:rPr>
          <w:rFonts w:eastAsia="MS Mincho"/>
          <w:lang w:eastAsia="zh-CN"/>
        </w:rPr>
        <w:t xml:space="preserve">Table </w:t>
      </w:r>
      <w:r w:rsidRPr="00503521">
        <w:rPr>
          <w:rFonts w:eastAsia="MS Mincho"/>
          <w:lang w:val="en-US" w:eastAsia="zh-CN"/>
        </w:rPr>
        <w:t>6.5.3-1</w:t>
      </w:r>
      <w:r w:rsidRPr="00503521">
        <w:rPr>
          <w:rFonts w:eastAsia="MS Mincho"/>
          <w:lang w:eastAsia="zh-CN"/>
        </w:rPr>
        <w:t xml:space="preserve"> summarizes frequency ranges where harmonics mixing occur for </w:t>
      </w:r>
      <w:r w:rsidRPr="00503521">
        <w:rPr>
          <w:rFonts w:eastAsia="DengXian"/>
          <w:sz w:val="18"/>
        </w:rPr>
        <w:t>DC_41_n78</w:t>
      </w:r>
    </w:p>
    <w:p w14:paraId="3B683F1D" w14:textId="77777777" w:rsidR="00EF055F" w:rsidRPr="00503521" w:rsidRDefault="00EF055F" w:rsidP="00233B61">
      <w:pPr>
        <w:pStyle w:val="TH"/>
        <w:rPr>
          <w:rFonts w:eastAsia="DengXian"/>
        </w:rPr>
      </w:pPr>
      <w:r w:rsidRPr="00503521">
        <w:rPr>
          <w:rFonts w:eastAsia="DengXian"/>
        </w:rPr>
        <w:lastRenderedPageBreak/>
        <w:t xml:space="preserve"> Table 6.5.3-1: MSD scenarios for DC_41_n78 with total power class 2</w:t>
      </w:r>
    </w:p>
    <w:tbl>
      <w:tblPr>
        <w:tblW w:w="0" w:type="auto"/>
        <w:jc w:val="center"/>
        <w:tblLook w:val="04A0" w:firstRow="1" w:lastRow="0" w:firstColumn="1" w:lastColumn="0" w:noHBand="0" w:noVBand="1"/>
      </w:tblPr>
      <w:tblGrid>
        <w:gridCol w:w="1706"/>
        <w:gridCol w:w="2668"/>
        <w:gridCol w:w="2362"/>
        <w:gridCol w:w="2281"/>
      </w:tblGrid>
      <w:tr w:rsidR="00503521" w:rsidRPr="00503521" w14:paraId="53A2B714" w14:textId="77777777" w:rsidTr="00326A6F">
        <w:trPr>
          <w:trHeight w:val="527"/>
          <w:jc w:val="center"/>
        </w:trPr>
        <w:tc>
          <w:tcPr>
            <w:tcW w:w="1706" w:type="dxa"/>
            <w:shd w:val="clear" w:color="auto" w:fill="D9D9D9"/>
          </w:tcPr>
          <w:p w14:paraId="294A0F15" w14:textId="77777777" w:rsidR="00EF055F" w:rsidRPr="00503521" w:rsidRDefault="00EF055F" w:rsidP="00EF055F">
            <w:pPr>
              <w:spacing w:after="0"/>
              <w:rPr>
                <w:rFonts w:ascii="Arial" w:hAnsi="Arial" w:cs="Arial"/>
                <w:b/>
                <w:lang w:eastAsia="zh-CN"/>
              </w:rPr>
            </w:pPr>
          </w:p>
        </w:tc>
        <w:tc>
          <w:tcPr>
            <w:tcW w:w="2668" w:type="dxa"/>
            <w:shd w:val="clear" w:color="auto" w:fill="D9D9D9"/>
          </w:tcPr>
          <w:p w14:paraId="1931606A" w14:textId="77777777" w:rsidR="00EF055F" w:rsidRPr="00503521" w:rsidRDefault="00EF055F" w:rsidP="00EF055F">
            <w:pPr>
              <w:keepNext/>
              <w:keepLines/>
              <w:spacing w:after="0"/>
              <w:jc w:val="center"/>
              <w:rPr>
                <w:rFonts w:ascii="Arial" w:hAnsi="Arial" w:cs="Arial"/>
                <w:b/>
                <w:sz w:val="18"/>
              </w:rPr>
            </w:pPr>
            <w:r w:rsidRPr="00503521">
              <w:rPr>
                <w:rFonts w:ascii="Arial" w:hAnsi="Arial" w:cs="Arial"/>
                <w:b/>
                <w:sz w:val="18"/>
              </w:rPr>
              <w:t>Aggressor Tx band</w:t>
            </w:r>
          </w:p>
        </w:tc>
        <w:tc>
          <w:tcPr>
            <w:tcW w:w="2362" w:type="dxa"/>
            <w:shd w:val="clear" w:color="auto" w:fill="D9D9D9"/>
          </w:tcPr>
          <w:p w14:paraId="164C7670" w14:textId="77777777" w:rsidR="00EF055F" w:rsidRPr="00503521" w:rsidRDefault="00EF055F" w:rsidP="00EF055F">
            <w:pPr>
              <w:keepNext/>
              <w:keepLines/>
              <w:spacing w:after="0"/>
              <w:jc w:val="center"/>
              <w:rPr>
                <w:rFonts w:ascii="Arial" w:hAnsi="Arial" w:cs="Arial"/>
                <w:b/>
                <w:sz w:val="18"/>
              </w:rPr>
            </w:pPr>
            <w:r w:rsidRPr="00503521">
              <w:rPr>
                <w:rFonts w:ascii="Arial" w:hAnsi="Arial" w:cs="Arial"/>
                <w:b/>
                <w:sz w:val="18"/>
              </w:rPr>
              <w:t>Victim Rx band</w:t>
            </w:r>
          </w:p>
        </w:tc>
        <w:tc>
          <w:tcPr>
            <w:tcW w:w="2281" w:type="dxa"/>
            <w:shd w:val="clear" w:color="auto" w:fill="D9D9D9"/>
          </w:tcPr>
          <w:p w14:paraId="0E685572" w14:textId="77777777" w:rsidR="00EF055F" w:rsidRPr="00503521" w:rsidRDefault="00EF055F" w:rsidP="00EF055F">
            <w:pPr>
              <w:keepNext/>
              <w:keepLines/>
              <w:spacing w:after="0"/>
              <w:jc w:val="center"/>
              <w:rPr>
                <w:rFonts w:ascii="Arial" w:hAnsi="Arial" w:cs="Arial"/>
                <w:b/>
                <w:sz w:val="18"/>
              </w:rPr>
            </w:pPr>
            <w:r w:rsidRPr="00503521">
              <w:rPr>
                <w:rFonts w:ascii="Arial" w:hAnsi="Arial" w:cs="Arial"/>
                <w:b/>
                <w:sz w:val="18"/>
              </w:rPr>
              <w:t>Whether 2Tx requirements exists</w:t>
            </w:r>
          </w:p>
        </w:tc>
      </w:tr>
      <w:tr w:rsidR="00503521" w:rsidRPr="00503521" w14:paraId="62FCAC9D" w14:textId="77777777" w:rsidTr="00326A6F">
        <w:trPr>
          <w:trHeight w:val="242"/>
          <w:jc w:val="center"/>
        </w:trPr>
        <w:tc>
          <w:tcPr>
            <w:tcW w:w="1706" w:type="dxa"/>
          </w:tcPr>
          <w:p w14:paraId="24564ABE" w14:textId="77777777" w:rsidR="00EF055F" w:rsidRPr="00503521" w:rsidRDefault="00EF055F" w:rsidP="00EF055F">
            <w:pPr>
              <w:keepNext/>
              <w:keepLines/>
              <w:spacing w:after="0"/>
              <w:jc w:val="center"/>
              <w:rPr>
                <w:rFonts w:ascii="Arial" w:hAnsi="Arial" w:cs="Arial"/>
                <w:b/>
                <w:sz w:val="18"/>
              </w:rPr>
            </w:pPr>
            <w:r w:rsidRPr="00503521">
              <w:rPr>
                <w:rFonts w:ascii="Arial" w:hAnsi="Arial" w:cs="Arial"/>
                <w:b/>
                <w:sz w:val="18"/>
              </w:rPr>
              <w:t>Harmonic mixing</w:t>
            </w:r>
          </w:p>
        </w:tc>
        <w:tc>
          <w:tcPr>
            <w:tcW w:w="2668" w:type="dxa"/>
          </w:tcPr>
          <w:p w14:paraId="1D7E11A6" w14:textId="77777777" w:rsidR="00EF055F" w:rsidRPr="00503521" w:rsidRDefault="00EF055F" w:rsidP="00EF055F">
            <w:pPr>
              <w:keepNext/>
              <w:keepLines/>
              <w:spacing w:after="0"/>
              <w:jc w:val="center"/>
              <w:rPr>
                <w:rFonts w:ascii="Arial" w:hAnsi="Arial" w:cs="Arial"/>
                <w:sz w:val="18"/>
              </w:rPr>
            </w:pPr>
            <w:r w:rsidRPr="00503521">
              <w:rPr>
                <w:rFonts w:ascii="Arial" w:hAnsi="Arial" w:cs="Arial"/>
                <w:sz w:val="18"/>
              </w:rPr>
              <w:t>2</w:t>
            </w:r>
            <w:r w:rsidRPr="00503521">
              <w:rPr>
                <w:rFonts w:ascii="Arial" w:hAnsi="Arial" w:cs="Arial"/>
                <w:sz w:val="18"/>
                <w:vertAlign w:val="superscript"/>
              </w:rPr>
              <w:t>nd</w:t>
            </w:r>
            <w:r w:rsidRPr="00503521">
              <w:rPr>
                <w:rFonts w:ascii="Arial" w:hAnsi="Arial" w:cs="Arial"/>
                <w:sz w:val="18"/>
              </w:rPr>
              <w:t xml:space="preserve"> harmonic of n78</w:t>
            </w:r>
          </w:p>
        </w:tc>
        <w:tc>
          <w:tcPr>
            <w:tcW w:w="2362" w:type="dxa"/>
          </w:tcPr>
          <w:p w14:paraId="0877D0BE" w14:textId="77777777" w:rsidR="00EF055F" w:rsidRPr="00503521" w:rsidRDefault="00EF055F" w:rsidP="00EF055F">
            <w:pPr>
              <w:keepNext/>
              <w:keepLines/>
              <w:spacing w:after="0"/>
              <w:jc w:val="center"/>
              <w:rPr>
                <w:rFonts w:ascii="Arial" w:hAnsi="Arial" w:cs="Arial"/>
                <w:sz w:val="18"/>
              </w:rPr>
            </w:pPr>
            <w:r w:rsidRPr="00503521">
              <w:rPr>
                <w:rFonts w:ascii="Arial" w:hAnsi="Arial" w:cs="Arial"/>
                <w:sz w:val="18"/>
              </w:rPr>
              <w:t>3</w:t>
            </w:r>
            <w:r w:rsidRPr="00503521">
              <w:rPr>
                <w:rFonts w:ascii="Arial" w:hAnsi="Arial" w:cs="Arial"/>
                <w:sz w:val="18"/>
                <w:vertAlign w:val="superscript"/>
              </w:rPr>
              <w:t>rd</w:t>
            </w:r>
            <w:r w:rsidRPr="00503521">
              <w:rPr>
                <w:rFonts w:ascii="Arial" w:hAnsi="Arial" w:cs="Arial"/>
                <w:sz w:val="18"/>
              </w:rPr>
              <w:t xml:space="preserve"> harmonic of 41 Rx</w:t>
            </w:r>
          </w:p>
        </w:tc>
        <w:tc>
          <w:tcPr>
            <w:tcW w:w="2281" w:type="dxa"/>
          </w:tcPr>
          <w:p w14:paraId="778FCEC7" w14:textId="77777777" w:rsidR="00EF055F" w:rsidRPr="00503521" w:rsidRDefault="00EF055F" w:rsidP="00EF055F">
            <w:pPr>
              <w:keepNext/>
              <w:keepLines/>
              <w:spacing w:after="0"/>
              <w:jc w:val="center"/>
              <w:rPr>
                <w:rFonts w:ascii="Arial" w:hAnsi="Arial" w:cs="Arial"/>
                <w:sz w:val="18"/>
                <w:lang w:val="en-US"/>
              </w:rPr>
            </w:pPr>
            <w:r w:rsidRPr="00503521">
              <w:rPr>
                <w:rFonts w:ascii="Arial" w:hAnsi="Arial" w:cs="Arial"/>
                <w:sz w:val="18"/>
              </w:rPr>
              <w:t>No, but can reuse from DC_41_n77</w:t>
            </w:r>
          </w:p>
        </w:tc>
      </w:tr>
      <w:tr w:rsidR="00503521" w:rsidRPr="00503521" w14:paraId="6D90250A" w14:textId="77777777" w:rsidTr="00326A6F">
        <w:trPr>
          <w:trHeight w:val="566"/>
          <w:jc w:val="center"/>
        </w:trPr>
        <w:tc>
          <w:tcPr>
            <w:tcW w:w="1706" w:type="dxa"/>
          </w:tcPr>
          <w:p w14:paraId="1276FAD9" w14:textId="77777777" w:rsidR="00EF055F" w:rsidRPr="00503521" w:rsidRDefault="00EF055F" w:rsidP="00EF055F">
            <w:pPr>
              <w:keepNext/>
              <w:keepLines/>
              <w:spacing w:after="0"/>
              <w:jc w:val="center"/>
              <w:rPr>
                <w:rFonts w:ascii="Arial" w:hAnsi="Arial" w:cs="Arial"/>
                <w:b/>
                <w:sz w:val="18"/>
                <w:szCs w:val="18"/>
              </w:rPr>
            </w:pPr>
            <w:r w:rsidRPr="00503521">
              <w:rPr>
                <w:rFonts w:ascii="Arial" w:eastAsia="Intel Clear" w:hAnsi="Arial" w:cs="Arial"/>
                <w:b/>
                <w:sz w:val="18"/>
                <w:szCs w:val="18"/>
              </w:rPr>
              <w:t>Cross band leakage</w:t>
            </w:r>
          </w:p>
        </w:tc>
        <w:tc>
          <w:tcPr>
            <w:tcW w:w="2668" w:type="dxa"/>
          </w:tcPr>
          <w:p w14:paraId="79821B50" w14:textId="77777777" w:rsidR="00EF055F" w:rsidRPr="00503521" w:rsidRDefault="00EF055F" w:rsidP="00EF055F">
            <w:pPr>
              <w:keepNext/>
              <w:keepLines/>
              <w:spacing w:after="0"/>
              <w:jc w:val="center"/>
              <w:rPr>
                <w:rFonts w:ascii="Arial" w:hAnsi="Arial" w:cs="Arial"/>
                <w:sz w:val="18"/>
              </w:rPr>
            </w:pPr>
            <w:r w:rsidRPr="00503521">
              <w:rPr>
                <w:rFonts w:ascii="Arial" w:hAnsi="Arial" w:cs="Arial"/>
                <w:sz w:val="18"/>
              </w:rPr>
              <w:t>n78 UL</w:t>
            </w:r>
          </w:p>
        </w:tc>
        <w:tc>
          <w:tcPr>
            <w:tcW w:w="2362" w:type="dxa"/>
          </w:tcPr>
          <w:p w14:paraId="0F5ECD04" w14:textId="77777777" w:rsidR="00EF055F" w:rsidRPr="00503521" w:rsidRDefault="00EF055F" w:rsidP="00EF055F">
            <w:pPr>
              <w:keepNext/>
              <w:keepLines/>
              <w:spacing w:after="0"/>
              <w:jc w:val="center"/>
              <w:rPr>
                <w:rFonts w:ascii="Arial" w:hAnsi="Arial" w:cs="Arial"/>
                <w:sz w:val="18"/>
              </w:rPr>
            </w:pPr>
            <w:r w:rsidRPr="00503521">
              <w:rPr>
                <w:rFonts w:ascii="Arial" w:hAnsi="Arial" w:cs="Arial"/>
                <w:sz w:val="18"/>
              </w:rPr>
              <w:t>41 DL</w:t>
            </w:r>
          </w:p>
        </w:tc>
        <w:tc>
          <w:tcPr>
            <w:tcW w:w="2281" w:type="dxa"/>
          </w:tcPr>
          <w:p w14:paraId="42EBDD28" w14:textId="77777777" w:rsidR="00EF055F" w:rsidRPr="00503521" w:rsidRDefault="00EF055F" w:rsidP="00EF055F">
            <w:pPr>
              <w:keepNext/>
              <w:keepLines/>
              <w:spacing w:after="0"/>
              <w:jc w:val="center"/>
              <w:rPr>
                <w:rFonts w:ascii="Arial" w:hAnsi="Arial" w:cs="Arial"/>
                <w:sz w:val="18"/>
              </w:rPr>
            </w:pPr>
            <w:r w:rsidRPr="00503521">
              <w:rPr>
                <w:rFonts w:ascii="Arial" w:hAnsi="Arial" w:cs="Arial"/>
                <w:sz w:val="18"/>
              </w:rPr>
              <w:t>No, but can reuse from DC_41_n77</w:t>
            </w:r>
          </w:p>
        </w:tc>
      </w:tr>
    </w:tbl>
    <w:p w14:paraId="4DE9E4D9" w14:textId="77777777" w:rsidR="00EF055F" w:rsidRPr="00503521" w:rsidRDefault="00EF055F" w:rsidP="00EF3E64">
      <w:pPr>
        <w:pStyle w:val="Heading3"/>
        <w:rPr>
          <w:rFonts w:eastAsia="DengXian"/>
        </w:rPr>
      </w:pPr>
      <w:bookmarkStart w:id="553" w:name="_Toc170058664"/>
      <w:bookmarkStart w:id="554" w:name="_Toc170059070"/>
      <w:r w:rsidRPr="00503521">
        <w:rPr>
          <w:rFonts w:eastAsia="DengXian"/>
        </w:rPr>
        <w:t>6.5.4</w:t>
      </w:r>
      <w:r w:rsidRPr="00503521">
        <w:rPr>
          <w:rFonts w:eastAsia="DengXian"/>
        </w:rPr>
        <w:tab/>
        <w:t>REFSENS requirements</w:t>
      </w:r>
      <w:bookmarkEnd w:id="553"/>
      <w:bookmarkEnd w:id="554"/>
    </w:p>
    <w:p w14:paraId="20FD282F" w14:textId="77777777" w:rsidR="00EF055F" w:rsidRPr="00503521" w:rsidRDefault="00EF055F" w:rsidP="00EF3E64">
      <w:pPr>
        <w:rPr>
          <w:rFonts w:eastAsia="SimSun"/>
          <w:lang w:val="en-US" w:eastAsia="zh-TW"/>
        </w:rPr>
      </w:pPr>
      <w:r w:rsidRPr="00503521">
        <w:rPr>
          <w:rFonts w:eastAsia="SimSun"/>
          <w:lang w:val="en-US" w:eastAsia="zh-TW"/>
        </w:rPr>
        <w:t>The MSD due to harmonic mixing and the cross band isolation can be taken from a similar band combination such DC_41A_n77A for PC2 with 2Tx, as given below.</w:t>
      </w:r>
    </w:p>
    <w:p w14:paraId="2AFB5443" w14:textId="77777777" w:rsidR="00EF055F" w:rsidRPr="00503521" w:rsidRDefault="00EF055F" w:rsidP="00EF3E64">
      <w:pPr>
        <w:pStyle w:val="TH"/>
        <w:rPr>
          <w:rFonts w:ascii="Courier New" w:eastAsia="Intel Clear" w:hAnsi="Courier New" w:cs="Courier New"/>
          <w:lang w:val="en-US"/>
        </w:rPr>
      </w:pPr>
      <w:r w:rsidRPr="00503521">
        <w:rPr>
          <w:rFonts w:eastAsia="DengXian"/>
          <w:lang w:val="en-US"/>
        </w:rPr>
        <w:t>Table 6.5.4-1: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3"/>
        <w:gridCol w:w="833"/>
        <w:gridCol w:w="1031"/>
        <w:gridCol w:w="1672"/>
        <w:gridCol w:w="833"/>
        <w:gridCol w:w="700"/>
        <w:gridCol w:w="1411"/>
        <w:gridCol w:w="1505"/>
      </w:tblGrid>
      <w:tr w:rsidR="00503521" w:rsidRPr="00503521" w14:paraId="361D719C"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DC693B"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BDBC92"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81977"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59756" w14:textId="77777777" w:rsidR="00EF055F" w:rsidRPr="00503521" w:rsidRDefault="00EF055F" w:rsidP="00EF055F">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BA56B"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5D849"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716E6"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66019" w14:textId="77777777" w:rsidR="00EF055F" w:rsidRPr="00503521" w:rsidRDefault="00EF055F" w:rsidP="00EF055F">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A1AAAC" w14:textId="77777777" w:rsidR="00EF055F" w:rsidRPr="00503521" w:rsidRDefault="00EF055F" w:rsidP="00EF055F">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UL/DL harmonic order</w:t>
            </w:r>
          </w:p>
        </w:tc>
      </w:tr>
      <w:tr w:rsidR="00503521" w:rsidRPr="00503521" w14:paraId="66385521"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4172" w14:textId="77777777" w:rsidR="00EF055F" w:rsidRPr="00503521" w:rsidRDefault="00EF055F" w:rsidP="00EF055F">
            <w:pPr>
              <w:spacing w:after="0"/>
              <w:rPr>
                <w:rFonts w:ascii="Arial" w:eastAsia="Intel Clear"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68BC" w14:textId="77777777" w:rsidR="00EF055F" w:rsidRPr="00503521" w:rsidRDefault="00EF055F" w:rsidP="00EF055F">
            <w:pPr>
              <w:spacing w:after="0"/>
              <w:rPr>
                <w:rFonts w:ascii="Arial" w:eastAsia="Intel Clear"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9E895"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C98BD" w14:textId="77777777" w:rsidR="00EF055F" w:rsidRPr="00503521" w:rsidRDefault="00EF055F" w:rsidP="00EF055F">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C40C3"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L</w:t>
            </w:r>
            <w:r w:rsidRPr="00503521">
              <w:rPr>
                <w:rFonts w:ascii="Arial" w:eastAsia="Intel Clear"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D31DD"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EA788"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C161" w14:textId="77777777" w:rsidR="00EF055F" w:rsidRPr="00503521" w:rsidRDefault="00EF055F" w:rsidP="00EF055F">
            <w:pPr>
              <w:spacing w:after="0"/>
              <w:rPr>
                <w:rFonts w:ascii="Arial" w:eastAsia="Intel Clear"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9031" w14:textId="77777777" w:rsidR="00EF055F" w:rsidRPr="00503521" w:rsidRDefault="00EF055F" w:rsidP="00EF055F">
            <w:pPr>
              <w:spacing w:after="0"/>
              <w:rPr>
                <w:rFonts w:ascii="Arial" w:eastAsia="Intel Clear" w:hAnsi="Arial" w:cs="Arial"/>
                <w:b/>
                <w:bCs/>
                <w:sz w:val="18"/>
                <w:szCs w:val="18"/>
                <w:lang w:eastAsia="zh-CN"/>
              </w:rPr>
            </w:pPr>
          </w:p>
        </w:tc>
      </w:tr>
      <w:tr w:rsidR="00503521" w:rsidRPr="00503521" w14:paraId="2D1A9D7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26CF12"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E2B796"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DA9CB5C"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EB6867"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112B68"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BB1585"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352F8A"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4B6D78A8"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BA8F5C"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UL2/DL3</w:t>
            </w:r>
          </w:p>
        </w:tc>
      </w:tr>
      <w:tr w:rsidR="00503521" w:rsidRPr="00503521" w14:paraId="344592D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174D98"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608B3FC"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6ED9673"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3B193B1"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BC5F0"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6583D2"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A7EDDE3"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00133C10"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F3E92E"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UL2/DL3</w:t>
            </w:r>
          </w:p>
        </w:tc>
      </w:tr>
      <w:tr w:rsidR="00EF055F" w:rsidRPr="00503521" w14:paraId="1E3B212F"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C1EC613" w14:textId="77777777" w:rsidR="00EF055F" w:rsidRPr="00503521" w:rsidRDefault="00EF055F" w:rsidP="00EF055F">
            <w:pPr>
              <w:keepNext/>
              <w:keepLines/>
              <w:spacing w:after="0"/>
              <w:ind w:left="851" w:hanging="851"/>
              <w:rPr>
                <w:rFonts w:ascii="Arial" w:eastAsia="Times" w:hAnsi="Arial" w:cs="Arial"/>
                <w:snapToGrid w:val="0"/>
                <w:kern w:val="2"/>
                <w:sz w:val="18"/>
                <w:szCs w:val="18"/>
              </w:rPr>
            </w:pPr>
            <w:r w:rsidRPr="00503521">
              <w:rPr>
                <w:rFonts w:ascii="Arial" w:eastAsia="Times" w:hAnsi="Arial" w:cs="Arial"/>
                <w:kern w:val="2"/>
                <w:sz w:val="18"/>
                <w:szCs w:val="18"/>
              </w:rPr>
              <w:t>NOTE 4: The requirements should be verified for DL EARFCN of the victim (</w:t>
            </w:r>
            <w:r w:rsidRPr="00503521">
              <w:rPr>
                <w:rFonts w:ascii="Arial" w:eastAsia="Times" w:hAnsi="Arial" w:cs="Arial"/>
                <w:kern w:val="2"/>
                <w:sz w:val="18"/>
                <w:szCs w:val="18"/>
                <w:lang w:eastAsia="zh-CN"/>
              </w:rPr>
              <w:t>lower</w:t>
            </w:r>
            <w:r w:rsidRPr="00503521">
              <w:rPr>
                <w:rFonts w:ascii="Arial" w:eastAsia="Times" w:hAnsi="Arial" w:cs="Arial"/>
                <w:kern w:val="2"/>
                <w:sz w:val="18"/>
                <w:szCs w:val="18"/>
              </w:rPr>
              <w:t xml:space="preserve">) band (superscript </w:t>
            </w:r>
            <w:r w:rsidRPr="00503521">
              <w:rPr>
                <w:rFonts w:ascii="Arial" w:eastAsia="Times" w:hAnsi="Arial" w:cs="Arial"/>
                <w:kern w:val="2"/>
                <w:sz w:val="18"/>
                <w:szCs w:val="18"/>
                <w:lang w:eastAsia="zh-CN"/>
              </w:rPr>
              <w:t>L</w:t>
            </w:r>
            <w:r w:rsidRPr="00503521">
              <w:rPr>
                <w:rFonts w:ascii="Arial" w:eastAsia="Times" w:hAnsi="Arial" w:cs="Arial"/>
                <w:kern w:val="2"/>
                <w:sz w:val="18"/>
                <w:szCs w:val="18"/>
              </w:rPr>
              <w:t>B) such that</w:t>
            </w:r>
            <m:oMath>
              <m:r>
                <w:rPr>
                  <w:rFonts w:ascii="Cambria Math" w:eastAsia="Times" w:hAnsi="Cambria Math" w:cs="Arial"/>
                  <w:kern w:val="2"/>
                  <w:sz w:val="18"/>
                  <w:szCs w:val="18"/>
                </w:rPr>
                <m:t xml:space="preserve"> </m:t>
              </m:r>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DL</m:t>
                  </m:r>
                </m:sub>
                <m:sup>
                  <m:r>
                    <w:rPr>
                      <w:rFonts w:ascii="Cambria Math" w:eastAsia="Times" w:hAnsi="Cambria Math" w:cs="Arial"/>
                      <w:kern w:val="2"/>
                      <w:sz w:val="18"/>
                      <w:szCs w:val="18"/>
                    </w:rPr>
                    <m:t>LB</m:t>
                  </m:r>
                </m:sup>
              </m:sSubSup>
              <m:r>
                <w:rPr>
                  <w:rFonts w:ascii="Cambria Math" w:eastAsia="Times" w:hAnsi="Cambria Math" w:cs="Arial"/>
                  <w:kern w:val="2"/>
                  <w:sz w:val="18"/>
                  <w:szCs w:val="18"/>
                </w:rPr>
                <m:t>=</m:t>
              </m:r>
              <m:d>
                <m:dPr>
                  <m:begChr m:val="⌊"/>
                  <m:endChr m:val="⌋"/>
                  <m:ctrlPr>
                    <w:rPr>
                      <w:rFonts w:ascii="Cambria Math" w:eastAsia="Times" w:hAnsi="Cambria Math" w:cs="Arial"/>
                      <w:i/>
                      <w:kern w:val="2"/>
                      <w:sz w:val="18"/>
                      <w:szCs w:val="18"/>
                    </w:rPr>
                  </m:ctrlPr>
                </m:dPr>
                <m:e>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r>
                    <w:rPr>
                      <w:rFonts w:ascii="Cambria Math" w:eastAsia="Times" w:hAnsi="Cambria Math" w:cs="Arial"/>
                      <w:kern w:val="2"/>
                      <w:sz w:val="18"/>
                      <w:szCs w:val="18"/>
                    </w:rPr>
                    <m:t>/0.15</m:t>
                  </m:r>
                </m:e>
              </m:d>
              <m:r>
                <w:rPr>
                  <w:rFonts w:ascii="Cambria Math" w:eastAsia="Times" w:hAnsi="Cambria Math" w:cs="Arial"/>
                  <w:kern w:val="2"/>
                  <w:sz w:val="18"/>
                  <w:szCs w:val="18"/>
                </w:rPr>
                <m:t>0.1</m:t>
              </m:r>
            </m:oMath>
            <w:r w:rsidRPr="00503521">
              <w:rPr>
                <w:rFonts w:ascii="Arial" w:eastAsia="Times" w:hAnsi="Arial" w:cs="Arial"/>
                <w:kern w:val="2"/>
                <w:sz w:val="18"/>
                <w:szCs w:val="18"/>
              </w:rPr>
              <w:t xml:space="preserve"> </w:t>
            </w:r>
            <w:r w:rsidRPr="00503521">
              <w:rPr>
                <w:rFonts w:ascii="Arial" w:eastAsia="Times" w:hAnsi="Arial" w:cs="Arial"/>
                <w:snapToGrid w:val="0"/>
                <w:kern w:val="2"/>
                <w:sz w:val="18"/>
                <w:szCs w:val="18"/>
              </w:rPr>
              <w:t xml:space="preserve"> with</w:t>
            </w:r>
            <w:bookmarkStart w:id="555" w:name="MCCQCTEMPBM_00000028"/>
            <w:bookmarkStart w:id="556" w:name="MCCQCTEMPBM_00000031"/>
            <w:bookmarkStart w:id="557" w:name="MCCQCTEMPBM_00000034"/>
            <w:bookmarkStart w:id="558" w:name="MCCQCTEMPBM_00000037"/>
            <w:bookmarkStart w:id="559" w:name="MCCQCTEMPBM_00000039"/>
            <w:bookmarkStart w:id="560" w:name="MCCQCTEMPBM_00000040"/>
            <w:bookmarkStart w:id="561" w:name="MCCQCTEMPBM_00000042"/>
            <w:bookmarkStart w:id="562" w:name="MCCQCTEMPBM_00000043"/>
            <w:bookmarkStart w:id="563" w:name="MCCQCTEMPBM_00000044"/>
            <w:r w:rsidRPr="00503521">
              <w:rPr>
                <w:rFonts w:ascii="Arial" w:eastAsia="Times" w:hAnsi="Arial" w:cs="Arial"/>
                <w:noProof/>
                <w:kern w:val="2"/>
                <w:sz w:val="18"/>
                <w:szCs w:val="18"/>
              </w:rPr>
              <w:fldChar w:fldCharType="begin"/>
            </w:r>
            <w:r w:rsidRPr="00503521">
              <w:rPr>
                <w:rFonts w:ascii="Arial" w:eastAsia="Times" w:hAnsi="Arial" w:cs="Arial"/>
                <w:noProof/>
                <w:kern w:val="2"/>
                <w:sz w:val="18"/>
                <w:szCs w:val="18"/>
              </w:rPr>
              <w:fldChar w:fldCharType="separate"/>
            </w:r>
            <w:r w:rsidRPr="00503521">
              <w:rPr>
                <w:rFonts w:ascii="Arial" w:eastAsia="Times" w:hAnsi="Arial" w:cs="Arial"/>
                <w:noProof/>
                <w:kern w:val="2"/>
                <w:position w:val="-10"/>
                <w:sz w:val="18"/>
                <w:szCs w:val="18"/>
                <w:lang w:val="en-US" w:eastAsia="zh-CN"/>
              </w:rPr>
              <w:drawing>
                <wp:inline distT="0" distB="0" distL="0" distR="0" wp14:anchorId="71F20935" wp14:editId="6D583687">
                  <wp:extent cx="262255" cy="19494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503521">
              <w:rPr>
                <w:rFonts w:ascii="Arial" w:eastAsia="Times" w:hAnsi="Arial" w:cs="Arial"/>
                <w:noProof/>
                <w:kern w:val="2"/>
                <w:sz w:val="18"/>
                <w:szCs w:val="18"/>
              </w:rPr>
              <w:fldChar w:fldCharType="end"/>
            </w:r>
            <w:bookmarkEnd w:id="555"/>
            <w:bookmarkEnd w:id="556"/>
            <w:bookmarkEnd w:id="557"/>
            <w:bookmarkEnd w:id="558"/>
            <w:bookmarkEnd w:id="559"/>
            <w:bookmarkEnd w:id="560"/>
            <w:bookmarkEnd w:id="561"/>
            <w:bookmarkEnd w:id="562"/>
            <w:bookmarkEnd w:id="563"/>
            <w:r w:rsidRPr="00503521">
              <w:rPr>
                <w:rFonts w:ascii="Arial" w:eastAsia="Times" w:hAnsi="Arial" w:cs="Arial"/>
                <w:snapToGrid w:val="0"/>
                <w:kern w:val="2"/>
                <w:sz w:val="18"/>
                <w:szCs w:val="18"/>
              </w:rPr>
              <w:t xml:space="preserve"> the DL carrier frequency </w:t>
            </w:r>
            <w:r w:rsidRPr="00503521">
              <w:rPr>
                <w:rFonts w:ascii="Arial" w:eastAsia="Times" w:hAnsi="Arial" w:cs="Arial"/>
                <w:kern w:val="2"/>
                <w:sz w:val="18"/>
                <w:szCs w:val="18"/>
              </w:rPr>
              <w:t>in</w:t>
            </w:r>
            <w:r w:rsidRPr="00503521">
              <w:rPr>
                <w:rFonts w:ascii="Arial" w:eastAsia="Times" w:hAnsi="Arial" w:cs="Arial"/>
                <w:snapToGrid w:val="0"/>
                <w:kern w:val="2"/>
                <w:sz w:val="18"/>
                <w:szCs w:val="18"/>
              </w:rPr>
              <w:t xml:space="preserve"> the lower band and </w:t>
            </w:r>
            <m:oMath>
              <m:sSubSup>
                <m:sSubSupPr>
                  <m:ctrlPr>
                    <w:rPr>
                      <w:rFonts w:ascii="Cambria Math" w:eastAsia="Times" w:hAnsi="Cambria Math" w:cs="Arial"/>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oMath>
            <w:r w:rsidRPr="00503521">
              <w:rPr>
                <w:rFonts w:ascii="Arial" w:eastAsia="Times" w:hAnsi="Arial" w:cs="Arial"/>
                <w:snapToGrid w:val="0"/>
                <w:kern w:val="2"/>
                <w:sz w:val="18"/>
                <w:szCs w:val="18"/>
              </w:rPr>
              <w:t xml:space="preserve"> the UL carrier frequency in the higher band, both in MHz.</w:t>
            </w:r>
          </w:p>
          <w:p w14:paraId="73A1B8CA" w14:textId="77777777" w:rsidR="00EF055F" w:rsidRPr="00503521" w:rsidRDefault="00EF055F" w:rsidP="00EF055F">
            <w:pPr>
              <w:keepNext/>
              <w:keepLines/>
              <w:spacing w:after="0"/>
              <w:ind w:left="851" w:hanging="851"/>
              <w:rPr>
                <w:rFonts w:ascii="Arial" w:eastAsia="Times" w:hAnsi="Arial" w:cs="Arial"/>
                <w:snapToGrid w:val="0"/>
                <w:kern w:val="2"/>
                <w:sz w:val="18"/>
                <w:szCs w:val="18"/>
              </w:rPr>
            </w:pPr>
          </w:p>
        </w:tc>
      </w:tr>
    </w:tbl>
    <w:p w14:paraId="5D74CF08" w14:textId="77777777" w:rsidR="00EF055F" w:rsidRPr="00503521" w:rsidRDefault="00EF055F" w:rsidP="00EF3E64">
      <w:pPr>
        <w:rPr>
          <w:rFonts w:eastAsia="SimSun"/>
          <w:lang w:val="en-US" w:eastAsia="zh-TW"/>
        </w:rPr>
      </w:pPr>
    </w:p>
    <w:p w14:paraId="65374045" w14:textId="77777777" w:rsidR="00EF055F" w:rsidRPr="00503521" w:rsidRDefault="00EF055F" w:rsidP="00EF3E64">
      <w:pPr>
        <w:pStyle w:val="TH"/>
        <w:rPr>
          <w:rFonts w:eastAsia="Intel Clear"/>
        </w:rPr>
      </w:pPr>
      <w:r w:rsidRPr="00503521">
        <w:rPr>
          <w:rFonts w:eastAsia="Intel Clear"/>
        </w:rPr>
        <w:t xml:space="preserve">Table </w:t>
      </w:r>
      <w:r w:rsidRPr="00503521">
        <w:rPr>
          <w:rFonts w:eastAsia="DengXian"/>
        </w:rPr>
        <w:t>6.5.4-2</w:t>
      </w:r>
      <w:r w:rsidRPr="00503521">
        <w:rPr>
          <w:rFonts w:eastAsia="Intel Clear"/>
        </w:rPr>
        <w:t xml:space="preserve">: Reference sensitivity exceptions (MSD) due to cross band isolation and uplink/downlink configurations for </w:t>
      </w:r>
      <w:r w:rsidRPr="00503521">
        <w:rPr>
          <w:rFonts w:eastAsia="Intel Clear"/>
          <w:lang w:eastAsia="zh-CN"/>
        </w:rPr>
        <w:t xml:space="preserve">PC2 </w:t>
      </w:r>
      <w:r w:rsidRPr="00503521">
        <w:rPr>
          <w:rFonts w:eastAsia="Intel Clear"/>
        </w:rP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11"/>
        <w:gridCol w:w="708"/>
        <w:gridCol w:w="778"/>
        <w:gridCol w:w="1304"/>
        <w:gridCol w:w="1632"/>
        <w:gridCol w:w="769"/>
        <w:gridCol w:w="778"/>
        <w:gridCol w:w="618"/>
        <w:gridCol w:w="1250"/>
      </w:tblGrid>
      <w:tr w:rsidR="00503521" w:rsidRPr="00503521" w14:paraId="50F268A1" w14:textId="77777777" w:rsidTr="00326A6F">
        <w:trPr>
          <w:trHeight w:val="1239"/>
          <w:jc w:val="center"/>
        </w:trPr>
        <w:tc>
          <w:tcPr>
            <w:tcW w:w="701" w:type="dxa"/>
            <w:vAlign w:val="center"/>
          </w:tcPr>
          <w:p w14:paraId="13A97328"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UL band</w:t>
            </w:r>
          </w:p>
        </w:tc>
        <w:tc>
          <w:tcPr>
            <w:tcW w:w="0" w:type="auto"/>
            <w:vAlign w:val="center"/>
          </w:tcPr>
          <w:p w14:paraId="66B38212"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DL band</w:t>
            </w:r>
          </w:p>
        </w:tc>
        <w:tc>
          <w:tcPr>
            <w:tcW w:w="0" w:type="auto"/>
            <w:vAlign w:val="center"/>
          </w:tcPr>
          <w:p w14:paraId="0F91E3C1"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UL F</w:t>
            </w:r>
            <w:r w:rsidRPr="00503521">
              <w:rPr>
                <w:rFonts w:ascii="Arial" w:eastAsia="Intel Clear" w:hAnsi="Arial" w:cs="Arial"/>
                <w:b/>
                <w:sz w:val="18"/>
                <w:szCs w:val="18"/>
                <w:vertAlign w:val="subscript"/>
              </w:rPr>
              <w:t>c</w:t>
            </w:r>
          </w:p>
          <w:p w14:paraId="6ADB1636"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(MHz)</w:t>
            </w:r>
          </w:p>
        </w:tc>
        <w:tc>
          <w:tcPr>
            <w:tcW w:w="0" w:type="auto"/>
            <w:vAlign w:val="center"/>
          </w:tcPr>
          <w:p w14:paraId="71F0112C"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UL BW</w:t>
            </w:r>
          </w:p>
          <w:p w14:paraId="21CFB30E"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(MHz)</w:t>
            </w:r>
          </w:p>
        </w:tc>
        <w:tc>
          <w:tcPr>
            <w:tcW w:w="0" w:type="auto"/>
            <w:vAlign w:val="center"/>
          </w:tcPr>
          <w:p w14:paraId="3814F37B" w14:textId="77777777" w:rsidR="00EF055F" w:rsidRPr="00503521" w:rsidRDefault="00EF055F" w:rsidP="00EF055F">
            <w:pPr>
              <w:keepNext/>
              <w:keepLines/>
              <w:spacing w:after="0"/>
              <w:jc w:val="center"/>
              <w:rPr>
                <w:rFonts w:ascii="Arial" w:eastAsia="Intel Clear" w:hAnsi="Arial" w:cs="Arial"/>
                <w:b/>
                <w:sz w:val="18"/>
                <w:szCs w:val="18"/>
                <w:lang w:eastAsia="zh-CN"/>
              </w:rPr>
            </w:pPr>
            <w:r w:rsidRPr="00503521">
              <w:rPr>
                <w:rFonts w:ascii="Arial" w:eastAsia="Intel Clear" w:hAnsi="Arial" w:cs="Arial"/>
                <w:b/>
                <w:sz w:val="18"/>
                <w:szCs w:val="18"/>
                <w:lang w:eastAsia="zh-CN"/>
              </w:rPr>
              <w:t>SCS of UL band</w:t>
            </w:r>
          </w:p>
          <w:p w14:paraId="16CD95E5" w14:textId="77777777" w:rsidR="00EF055F" w:rsidRPr="00503521" w:rsidRDefault="00EF055F" w:rsidP="00EF055F">
            <w:pPr>
              <w:keepNext/>
              <w:keepLines/>
              <w:spacing w:after="0"/>
              <w:jc w:val="center"/>
              <w:rPr>
                <w:rFonts w:ascii="Arial" w:eastAsia="Intel Clear" w:hAnsi="Arial" w:cs="Arial"/>
                <w:b/>
                <w:sz w:val="18"/>
                <w:szCs w:val="18"/>
                <w:lang w:eastAsia="zh-CN"/>
              </w:rPr>
            </w:pPr>
            <w:r w:rsidRPr="00503521">
              <w:rPr>
                <w:rFonts w:ascii="Arial" w:eastAsia="Intel Clear" w:hAnsi="Arial" w:cs="Arial"/>
                <w:b/>
                <w:sz w:val="18"/>
                <w:szCs w:val="18"/>
                <w:lang w:eastAsia="zh-CN"/>
              </w:rPr>
              <w:t>(kHz)</w:t>
            </w:r>
          </w:p>
        </w:tc>
        <w:tc>
          <w:tcPr>
            <w:tcW w:w="0" w:type="auto"/>
            <w:vAlign w:val="center"/>
          </w:tcPr>
          <w:p w14:paraId="67FC2E5B"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UL RB Allocation</w:t>
            </w:r>
          </w:p>
          <w:p w14:paraId="508B53CA"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L</w:t>
            </w:r>
            <w:r w:rsidRPr="00503521">
              <w:rPr>
                <w:rFonts w:ascii="Arial" w:eastAsia="Intel Clear" w:hAnsi="Arial" w:cs="Arial"/>
                <w:b/>
                <w:sz w:val="18"/>
                <w:szCs w:val="18"/>
                <w:vertAlign w:val="subscript"/>
              </w:rPr>
              <w:t>CRB</w:t>
            </w:r>
          </w:p>
        </w:tc>
        <w:tc>
          <w:tcPr>
            <w:tcW w:w="0" w:type="auto"/>
            <w:vAlign w:val="center"/>
          </w:tcPr>
          <w:p w14:paraId="0C1A5A75"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DL F</w:t>
            </w:r>
            <w:r w:rsidRPr="00503521">
              <w:rPr>
                <w:rFonts w:ascii="Arial" w:eastAsia="Intel Clear" w:hAnsi="Arial" w:cs="Arial"/>
                <w:b/>
                <w:sz w:val="18"/>
                <w:szCs w:val="18"/>
                <w:vertAlign w:val="subscript"/>
              </w:rPr>
              <w:t>c</w:t>
            </w:r>
          </w:p>
          <w:p w14:paraId="6A0CE775"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(MHz)</w:t>
            </w:r>
          </w:p>
        </w:tc>
        <w:tc>
          <w:tcPr>
            <w:tcW w:w="0" w:type="auto"/>
            <w:vAlign w:val="center"/>
          </w:tcPr>
          <w:p w14:paraId="0C18731C"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DL BW</w:t>
            </w:r>
          </w:p>
          <w:p w14:paraId="2104B976"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(MHz)</w:t>
            </w:r>
          </w:p>
        </w:tc>
        <w:tc>
          <w:tcPr>
            <w:tcW w:w="0" w:type="auto"/>
            <w:vAlign w:val="center"/>
          </w:tcPr>
          <w:p w14:paraId="4D4BB7DC"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MSD</w:t>
            </w:r>
          </w:p>
          <w:p w14:paraId="6CD96483"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(dB)</w:t>
            </w:r>
          </w:p>
        </w:tc>
        <w:tc>
          <w:tcPr>
            <w:tcW w:w="0" w:type="auto"/>
            <w:vAlign w:val="center"/>
          </w:tcPr>
          <w:p w14:paraId="6AF1DD83" w14:textId="77777777" w:rsidR="00EF055F" w:rsidRPr="00503521" w:rsidRDefault="00EF055F" w:rsidP="00EF055F">
            <w:pPr>
              <w:keepNext/>
              <w:keepLines/>
              <w:spacing w:after="0"/>
              <w:jc w:val="center"/>
              <w:rPr>
                <w:rFonts w:ascii="Arial" w:eastAsia="Intel Clear" w:hAnsi="Arial" w:cs="Arial"/>
                <w:b/>
                <w:sz w:val="18"/>
                <w:szCs w:val="18"/>
                <w:lang w:eastAsia="zh-CN"/>
              </w:rPr>
            </w:pPr>
            <w:r w:rsidRPr="00503521">
              <w:rPr>
                <w:rFonts w:ascii="Arial" w:eastAsia="Intel Clear" w:hAnsi="Arial" w:cs="Arial"/>
                <w:b/>
                <w:sz w:val="18"/>
                <w:szCs w:val="18"/>
                <w:lang w:eastAsia="zh-CN"/>
              </w:rPr>
              <w:t>Cross-band</w:t>
            </w:r>
          </w:p>
          <w:p w14:paraId="5BCBE865" w14:textId="77777777" w:rsidR="00EF055F" w:rsidRPr="00503521" w:rsidRDefault="00EF055F" w:rsidP="00EF055F">
            <w:pPr>
              <w:keepNext/>
              <w:keepLines/>
              <w:spacing w:after="0"/>
              <w:jc w:val="center"/>
              <w:rPr>
                <w:rFonts w:ascii="Arial" w:eastAsia="Intel Clear" w:hAnsi="Arial" w:cs="Arial"/>
                <w:b/>
                <w:sz w:val="18"/>
                <w:szCs w:val="18"/>
                <w:lang w:eastAsia="zh-CN"/>
              </w:rPr>
            </w:pPr>
            <w:r w:rsidRPr="00503521">
              <w:rPr>
                <w:rFonts w:ascii="Arial" w:eastAsia="Intel Clear" w:hAnsi="Arial" w:cs="Arial"/>
                <w:b/>
                <w:sz w:val="18"/>
                <w:szCs w:val="18"/>
                <w:lang w:eastAsia="zh-CN"/>
              </w:rPr>
              <w:t>Interference</w:t>
            </w:r>
          </w:p>
          <w:p w14:paraId="389F43A2" w14:textId="77777777" w:rsidR="00EF055F" w:rsidRPr="00503521" w:rsidRDefault="00EF055F" w:rsidP="00EF055F">
            <w:pPr>
              <w:keepNext/>
              <w:keepLines/>
              <w:spacing w:after="0"/>
              <w:jc w:val="center"/>
              <w:rPr>
                <w:rFonts w:ascii="Arial" w:eastAsia="Intel Clear" w:hAnsi="Arial" w:cs="Arial"/>
                <w:b/>
                <w:sz w:val="18"/>
                <w:szCs w:val="18"/>
                <w:lang w:eastAsia="zh-CN"/>
              </w:rPr>
            </w:pPr>
            <w:r w:rsidRPr="00503521">
              <w:rPr>
                <w:rFonts w:ascii="Arial" w:eastAsia="Intel Clear" w:hAnsi="Arial" w:cs="Arial"/>
                <w:b/>
                <w:sz w:val="18"/>
                <w:szCs w:val="18"/>
                <w:lang w:eastAsia="zh-CN"/>
              </w:rPr>
              <w:t>source</w:t>
            </w:r>
          </w:p>
        </w:tc>
      </w:tr>
      <w:tr w:rsidR="00503521" w:rsidRPr="00503521" w14:paraId="276E5D12" w14:textId="77777777" w:rsidTr="00326A6F">
        <w:trPr>
          <w:trHeight w:val="300"/>
          <w:jc w:val="center"/>
        </w:trPr>
        <w:tc>
          <w:tcPr>
            <w:tcW w:w="701" w:type="dxa"/>
            <w:vAlign w:val="center"/>
          </w:tcPr>
          <w:p w14:paraId="7EA4CCF7" w14:textId="77777777" w:rsidR="00EF055F" w:rsidRPr="00503521" w:rsidRDefault="00EF055F" w:rsidP="00EF055F">
            <w:pPr>
              <w:keepNext/>
              <w:keepLines/>
              <w:spacing w:after="0"/>
              <w:ind w:firstLine="360"/>
              <w:jc w:val="center"/>
              <w:rPr>
                <w:rFonts w:ascii="Arial" w:eastAsia="Times" w:hAnsi="Arial" w:cs="Arial"/>
                <w:sz w:val="18"/>
                <w:szCs w:val="18"/>
              </w:rPr>
            </w:pPr>
            <w:r w:rsidRPr="00503521">
              <w:rPr>
                <w:rFonts w:ascii="Arial" w:eastAsia="Times" w:hAnsi="Arial" w:cs="Arial"/>
                <w:sz w:val="18"/>
                <w:szCs w:val="18"/>
              </w:rPr>
              <w:t>n78</w:t>
            </w:r>
          </w:p>
        </w:tc>
        <w:tc>
          <w:tcPr>
            <w:tcW w:w="0" w:type="auto"/>
            <w:vAlign w:val="center"/>
          </w:tcPr>
          <w:p w14:paraId="13580FD4" w14:textId="77777777" w:rsidR="00EF055F" w:rsidRPr="00503521" w:rsidRDefault="00EF055F" w:rsidP="00EF055F">
            <w:pPr>
              <w:keepNext/>
              <w:keepLines/>
              <w:spacing w:after="0"/>
              <w:ind w:firstLine="360"/>
              <w:jc w:val="center"/>
              <w:rPr>
                <w:rFonts w:ascii="Arial" w:eastAsia="Times" w:hAnsi="Arial" w:cs="Arial"/>
                <w:sz w:val="18"/>
                <w:szCs w:val="18"/>
              </w:rPr>
            </w:pPr>
            <w:r w:rsidRPr="00503521">
              <w:rPr>
                <w:rFonts w:ascii="Arial" w:eastAsia="Times" w:hAnsi="Arial" w:cs="Arial"/>
                <w:sz w:val="18"/>
                <w:szCs w:val="18"/>
              </w:rPr>
              <w:t>41</w:t>
            </w:r>
            <w:r w:rsidRPr="00503521">
              <w:rPr>
                <w:rFonts w:ascii="Arial" w:eastAsia="Times" w:hAnsi="Arial" w:cs="Arial"/>
                <w:sz w:val="18"/>
                <w:szCs w:val="18"/>
                <w:vertAlign w:val="superscript"/>
              </w:rPr>
              <w:t>1</w:t>
            </w:r>
          </w:p>
        </w:tc>
        <w:tc>
          <w:tcPr>
            <w:tcW w:w="0" w:type="auto"/>
            <w:vAlign w:val="center"/>
          </w:tcPr>
          <w:p w14:paraId="3463E14D" w14:textId="77777777" w:rsidR="00EF055F" w:rsidRPr="00503521" w:rsidRDefault="00EF055F" w:rsidP="00EF055F">
            <w:pPr>
              <w:keepNext/>
              <w:keepLines/>
              <w:spacing w:after="0"/>
              <w:jc w:val="center"/>
              <w:rPr>
                <w:rFonts w:ascii="Arial" w:eastAsia="Intel Clear" w:hAnsi="Arial" w:cs="Arial"/>
                <w:sz w:val="18"/>
                <w:szCs w:val="18"/>
              </w:rPr>
            </w:pPr>
            <w:r w:rsidRPr="00503521">
              <w:rPr>
                <w:rFonts w:ascii="Arial" w:eastAsia="Intel Clear" w:hAnsi="Arial" w:cs="Arial"/>
                <w:sz w:val="18"/>
                <w:szCs w:val="18"/>
              </w:rPr>
              <w:t>3350</w:t>
            </w:r>
          </w:p>
        </w:tc>
        <w:tc>
          <w:tcPr>
            <w:tcW w:w="0" w:type="auto"/>
            <w:noWrap/>
            <w:vAlign w:val="center"/>
          </w:tcPr>
          <w:p w14:paraId="76C72408" w14:textId="77777777" w:rsidR="00EF055F" w:rsidRPr="00503521" w:rsidRDefault="00EF055F" w:rsidP="00EF055F">
            <w:pPr>
              <w:keepNext/>
              <w:keepLines/>
              <w:spacing w:after="0"/>
              <w:jc w:val="center"/>
              <w:rPr>
                <w:rFonts w:ascii="Arial" w:eastAsia="Intel Clear" w:hAnsi="Arial" w:cs="Arial"/>
                <w:sz w:val="18"/>
                <w:szCs w:val="18"/>
              </w:rPr>
            </w:pPr>
            <w:r w:rsidRPr="00503521">
              <w:rPr>
                <w:rFonts w:ascii="Arial" w:eastAsia="Intel Clear" w:hAnsi="Arial" w:cs="Arial"/>
                <w:sz w:val="18"/>
                <w:szCs w:val="18"/>
              </w:rPr>
              <w:t>100</w:t>
            </w:r>
          </w:p>
        </w:tc>
        <w:tc>
          <w:tcPr>
            <w:tcW w:w="0" w:type="auto"/>
            <w:vAlign w:val="center"/>
          </w:tcPr>
          <w:p w14:paraId="50BE37AC" w14:textId="77777777" w:rsidR="00EF055F" w:rsidRPr="00503521" w:rsidRDefault="00EF055F" w:rsidP="00EF055F">
            <w:pPr>
              <w:keepNext/>
              <w:keepLines/>
              <w:spacing w:after="0"/>
              <w:jc w:val="center"/>
              <w:rPr>
                <w:rFonts w:ascii="Arial" w:eastAsia="Intel Clear" w:hAnsi="Arial" w:cs="Arial"/>
                <w:sz w:val="18"/>
                <w:szCs w:val="18"/>
              </w:rPr>
            </w:pPr>
            <w:r w:rsidRPr="00503521">
              <w:rPr>
                <w:rFonts w:ascii="Arial" w:eastAsia="Intel Clear" w:hAnsi="Arial" w:cs="Arial"/>
                <w:sz w:val="18"/>
                <w:szCs w:val="18"/>
              </w:rPr>
              <w:t>30</w:t>
            </w:r>
          </w:p>
        </w:tc>
        <w:tc>
          <w:tcPr>
            <w:tcW w:w="0" w:type="auto"/>
            <w:noWrap/>
            <w:vAlign w:val="center"/>
          </w:tcPr>
          <w:p w14:paraId="2C6AA990" w14:textId="77777777" w:rsidR="00EF055F" w:rsidRPr="00503521" w:rsidRDefault="00EF055F" w:rsidP="00EF055F">
            <w:pPr>
              <w:keepNext/>
              <w:keepLines/>
              <w:spacing w:after="0"/>
              <w:jc w:val="center"/>
              <w:rPr>
                <w:rFonts w:ascii="Arial" w:eastAsia="Intel Clear" w:hAnsi="Arial" w:cs="Arial"/>
                <w:sz w:val="18"/>
                <w:szCs w:val="18"/>
              </w:rPr>
            </w:pPr>
            <w:r w:rsidRPr="00503521">
              <w:rPr>
                <w:rFonts w:ascii="Arial" w:eastAsia="Intel Clear" w:hAnsi="Arial" w:cs="Arial"/>
                <w:sz w:val="18"/>
                <w:szCs w:val="18"/>
              </w:rPr>
              <w:t>270 (RBstart=0)</w:t>
            </w:r>
          </w:p>
        </w:tc>
        <w:tc>
          <w:tcPr>
            <w:tcW w:w="0" w:type="auto"/>
            <w:vAlign w:val="center"/>
          </w:tcPr>
          <w:p w14:paraId="12F7B841" w14:textId="77777777" w:rsidR="00EF055F" w:rsidRPr="00503521" w:rsidRDefault="00EF055F" w:rsidP="00EF055F">
            <w:pPr>
              <w:keepNext/>
              <w:keepLines/>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2687.5</w:t>
            </w:r>
          </w:p>
        </w:tc>
        <w:tc>
          <w:tcPr>
            <w:tcW w:w="0" w:type="auto"/>
            <w:noWrap/>
            <w:vAlign w:val="center"/>
          </w:tcPr>
          <w:p w14:paraId="44645F45" w14:textId="77777777" w:rsidR="00EF055F" w:rsidRPr="00503521" w:rsidRDefault="00EF055F" w:rsidP="00EF055F">
            <w:pPr>
              <w:keepNext/>
              <w:keepLines/>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5</w:t>
            </w:r>
          </w:p>
        </w:tc>
        <w:tc>
          <w:tcPr>
            <w:tcW w:w="0" w:type="auto"/>
            <w:noWrap/>
            <w:vAlign w:val="center"/>
          </w:tcPr>
          <w:p w14:paraId="59A7A2BF" w14:textId="77777777" w:rsidR="00EF055F" w:rsidRPr="00503521" w:rsidRDefault="00EF055F" w:rsidP="00EF055F">
            <w:pPr>
              <w:keepNext/>
              <w:keepLines/>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6.5</w:t>
            </w:r>
          </w:p>
        </w:tc>
        <w:tc>
          <w:tcPr>
            <w:tcW w:w="0" w:type="auto"/>
            <w:vAlign w:val="center"/>
          </w:tcPr>
          <w:p w14:paraId="0F1B5A92" w14:textId="77777777" w:rsidR="00EF055F" w:rsidRPr="00503521" w:rsidRDefault="00EF055F" w:rsidP="00EF055F">
            <w:pPr>
              <w:keepNext/>
              <w:keepLines/>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&gt;ACLR2</w:t>
            </w:r>
          </w:p>
        </w:tc>
      </w:tr>
      <w:tr w:rsidR="00EF055F" w:rsidRPr="00503521" w14:paraId="0EBFDF9B" w14:textId="77777777" w:rsidTr="00326A6F">
        <w:trPr>
          <w:trHeight w:val="300"/>
          <w:jc w:val="center"/>
        </w:trPr>
        <w:tc>
          <w:tcPr>
            <w:tcW w:w="10066" w:type="dxa"/>
            <w:gridSpan w:val="10"/>
            <w:vAlign w:val="center"/>
          </w:tcPr>
          <w:p w14:paraId="4FF540B2" w14:textId="77777777" w:rsidR="00EF055F" w:rsidRPr="00503521" w:rsidRDefault="00EF055F" w:rsidP="00EF055F">
            <w:pPr>
              <w:keepNext/>
              <w:keepLines/>
              <w:spacing w:after="0"/>
              <w:rPr>
                <w:rFonts w:ascii="Arial" w:eastAsia="Intel Clear" w:hAnsi="Arial" w:cs="Arial"/>
                <w:sz w:val="18"/>
                <w:szCs w:val="18"/>
              </w:rPr>
            </w:pPr>
            <w:r w:rsidRPr="00503521">
              <w:rPr>
                <w:rFonts w:ascii="Arial" w:eastAsia="Intel Clear" w:hAnsi="Arial" w:cs="Arial"/>
                <w:sz w:val="18"/>
                <w:szCs w:val="18"/>
              </w:rPr>
              <w:t>NOTE 1: Applicable only when harmonic mixing MSD for this combination is not applied.</w:t>
            </w:r>
          </w:p>
        </w:tc>
      </w:tr>
    </w:tbl>
    <w:p w14:paraId="0C6E1037" w14:textId="77777777" w:rsidR="00B23892" w:rsidRPr="00503521" w:rsidRDefault="00B23892"/>
    <w:p w14:paraId="031367A9" w14:textId="67D3B4C1" w:rsidR="001B5B4D" w:rsidRPr="00503521" w:rsidRDefault="003425F9" w:rsidP="003425F9">
      <w:pPr>
        <w:pStyle w:val="Heading8"/>
      </w:pPr>
      <w:bookmarkStart w:id="564" w:name="_Toc160611380"/>
      <w:bookmarkStart w:id="565" w:name="_Toc161411963"/>
      <w:bookmarkStart w:id="566" w:name="_Toc169974778"/>
      <w:bookmarkStart w:id="567" w:name="_Toc169974977"/>
      <w:bookmarkStart w:id="568" w:name="_Toc169975160"/>
      <w:bookmarkStart w:id="569" w:name="_Toc170058665"/>
      <w:bookmarkStart w:id="570" w:name="_Toc170059071"/>
      <w:r>
        <w:t>Annex A (informative):</w:t>
      </w:r>
      <w:r>
        <w:br/>
        <w:t>Change history</w:t>
      </w:r>
      <w:bookmarkEnd w:id="564"/>
      <w:bookmarkEnd w:id="565"/>
      <w:bookmarkEnd w:id="566"/>
      <w:bookmarkEnd w:id="567"/>
      <w:bookmarkEnd w:id="568"/>
      <w:bookmarkEnd w:id="569"/>
      <w:bookmarkEnd w:id="5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503521" w:rsidRPr="00503521" w14:paraId="33BEC2F6" w14:textId="77777777">
        <w:trPr>
          <w:cantSplit/>
        </w:trPr>
        <w:tc>
          <w:tcPr>
            <w:tcW w:w="9639" w:type="dxa"/>
            <w:gridSpan w:val="8"/>
            <w:tcBorders>
              <w:bottom w:val="nil"/>
            </w:tcBorders>
            <w:shd w:val="solid" w:color="FFFFFF" w:fill="auto"/>
          </w:tcPr>
          <w:p w14:paraId="1A7C75C5" w14:textId="77777777" w:rsidR="001B5B4D" w:rsidRPr="00503521" w:rsidRDefault="00D14E2E">
            <w:pPr>
              <w:pStyle w:val="TAH"/>
              <w:rPr>
                <w:sz w:val="16"/>
              </w:rPr>
            </w:pPr>
            <w:bookmarkStart w:id="571" w:name="historyclause"/>
            <w:bookmarkEnd w:id="571"/>
            <w:r w:rsidRPr="00503521">
              <w:t>Change history</w:t>
            </w:r>
          </w:p>
        </w:tc>
      </w:tr>
      <w:tr w:rsidR="00503521" w:rsidRPr="00503521" w14:paraId="16EF7C21" w14:textId="77777777">
        <w:tc>
          <w:tcPr>
            <w:tcW w:w="800" w:type="dxa"/>
            <w:shd w:val="pct10" w:color="auto" w:fill="FFFFFF"/>
          </w:tcPr>
          <w:p w14:paraId="384A3148" w14:textId="77777777" w:rsidR="001B5B4D" w:rsidRPr="00503521" w:rsidRDefault="00D14E2E">
            <w:pPr>
              <w:pStyle w:val="TAH"/>
              <w:rPr>
                <w:sz w:val="16"/>
                <w:szCs w:val="16"/>
              </w:rPr>
            </w:pPr>
            <w:r w:rsidRPr="00503521">
              <w:rPr>
                <w:sz w:val="16"/>
                <w:szCs w:val="16"/>
              </w:rPr>
              <w:t>Date</w:t>
            </w:r>
          </w:p>
        </w:tc>
        <w:tc>
          <w:tcPr>
            <w:tcW w:w="1061" w:type="dxa"/>
            <w:shd w:val="pct10" w:color="auto" w:fill="FFFFFF"/>
          </w:tcPr>
          <w:p w14:paraId="11516FCD" w14:textId="77777777" w:rsidR="001B5B4D" w:rsidRPr="00503521" w:rsidRDefault="00D14E2E">
            <w:pPr>
              <w:pStyle w:val="TAH"/>
              <w:rPr>
                <w:sz w:val="16"/>
                <w:szCs w:val="16"/>
              </w:rPr>
            </w:pPr>
            <w:r w:rsidRPr="00503521">
              <w:rPr>
                <w:sz w:val="16"/>
                <w:szCs w:val="16"/>
              </w:rPr>
              <w:t>Meeting</w:t>
            </w:r>
          </w:p>
        </w:tc>
        <w:tc>
          <w:tcPr>
            <w:tcW w:w="1085" w:type="dxa"/>
            <w:shd w:val="pct10" w:color="auto" w:fill="FFFFFF"/>
          </w:tcPr>
          <w:p w14:paraId="7C3ABA60" w14:textId="77777777" w:rsidR="001B5B4D" w:rsidRPr="00503521" w:rsidRDefault="00D14E2E">
            <w:pPr>
              <w:pStyle w:val="TAH"/>
              <w:rPr>
                <w:sz w:val="16"/>
                <w:szCs w:val="16"/>
              </w:rPr>
            </w:pPr>
            <w:r w:rsidRPr="00503521">
              <w:rPr>
                <w:sz w:val="16"/>
                <w:szCs w:val="16"/>
              </w:rPr>
              <w:t>TDoc</w:t>
            </w:r>
          </w:p>
        </w:tc>
        <w:tc>
          <w:tcPr>
            <w:tcW w:w="456" w:type="dxa"/>
            <w:shd w:val="pct10" w:color="auto" w:fill="FFFFFF"/>
          </w:tcPr>
          <w:p w14:paraId="740CE9D6" w14:textId="77777777" w:rsidR="001B5B4D" w:rsidRPr="00503521" w:rsidRDefault="00D14E2E">
            <w:pPr>
              <w:pStyle w:val="TAH"/>
              <w:rPr>
                <w:sz w:val="16"/>
                <w:szCs w:val="16"/>
              </w:rPr>
            </w:pPr>
            <w:r w:rsidRPr="00503521">
              <w:rPr>
                <w:sz w:val="16"/>
                <w:szCs w:val="16"/>
              </w:rPr>
              <w:t>CR</w:t>
            </w:r>
          </w:p>
        </w:tc>
        <w:tc>
          <w:tcPr>
            <w:tcW w:w="426" w:type="dxa"/>
            <w:shd w:val="pct10" w:color="auto" w:fill="FFFFFF"/>
          </w:tcPr>
          <w:p w14:paraId="2E73A56A" w14:textId="77777777" w:rsidR="001B5B4D" w:rsidRPr="00503521" w:rsidRDefault="00D14E2E">
            <w:pPr>
              <w:pStyle w:val="TAH"/>
              <w:rPr>
                <w:sz w:val="16"/>
                <w:szCs w:val="16"/>
              </w:rPr>
            </w:pPr>
            <w:r w:rsidRPr="00503521">
              <w:rPr>
                <w:sz w:val="16"/>
                <w:szCs w:val="16"/>
              </w:rPr>
              <w:t>Rev</w:t>
            </w:r>
          </w:p>
        </w:tc>
        <w:tc>
          <w:tcPr>
            <w:tcW w:w="425" w:type="dxa"/>
            <w:shd w:val="pct10" w:color="auto" w:fill="FFFFFF"/>
          </w:tcPr>
          <w:p w14:paraId="259D91ED" w14:textId="77777777" w:rsidR="001B5B4D" w:rsidRPr="00503521" w:rsidRDefault="00D14E2E">
            <w:pPr>
              <w:pStyle w:val="TAH"/>
              <w:rPr>
                <w:sz w:val="16"/>
                <w:szCs w:val="16"/>
              </w:rPr>
            </w:pPr>
            <w:r w:rsidRPr="00503521">
              <w:rPr>
                <w:sz w:val="16"/>
                <w:szCs w:val="16"/>
              </w:rPr>
              <w:t>Cat</w:t>
            </w:r>
          </w:p>
        </w:tc>
        <w:tc>
          <w:tcPr>
            <w:tcW w:w="4678" w:type="dxa"/>
            <w:shd w:val="pct10" w:color="auto" w:fill="FFFFFF"/>
          </w:tcPr>
          <w:p w14:paraId="28F3F057" w14:textId="77777777" w:rsidR="001B5B4D" w:rsidRPr="00503521" w:rsidRDefault="00D14E2E">
            <w:pPr>
              <w:pStyle w:val="TAH"/>
              <w:rPr>
                <w:sz w:val="16"/>
                <w:szCs w:val="16"/>
              </w:rPr>
            </w:pPr>
            <w:r w:rsidRPr="00503521">
              <w:rPr>
                <w:sz w:val="16"/>
                <w:szCs w:val="16"/>
              </w:rPr>
              <w:t>Subject/Comment</w:t>
            </w:r>
          </w:p>
        </w:tc>
        <w:tc>
          <w:tcPr>
            <w:tcW w:w="708" w:type="dxa"/>
            <w:shd w:val="pct10" w:color="auto" w:fill="FFFFFF"/>
          </w:tcPr>
          <w:p w14:paraId="3157F8C5" w14:textId="77777777" w:rsidR="001B5B4D" w:rsidRPr="00503521" w:rsidRDefault="00D14E2E">
            <w:pPr>
              <w:pStyle w:val="TAH"/>
              <w:rPr>
                <w:sz w:val="16"/>
                <w:szCs w:val="16"/>
              </w:rPr>
            </w:pPr>
            <w:r w:rsidRPr="00503521">
              <w:rPr>
                <w:sz w:val="16"/>
                <w:szCs w:val="16"/>
              </w:rPr>
              <w:t>New version</w:t>
            </w:r>
          </w:p>
        </w:tc>
      </w:tr>
      <w:tr w:rsidR="00503521" w:rsidRPr="00503521" w14:paraId="47C26325" w14:textId="77777777">
        <w:tc>
          <w:tcPr>
            <w:tcW w:w="800" w:type="dxa"/>
            <w:shd w:val="solid" w:color="FFFFFF" w:fill="auto"/>
          </w:tcPr>
          <w:p w14:paraId="7C79BA4D" w14:textId="77777777" w:rsidR="001B5B4D" w:rsidRPr="00503521" w:rsidRDefault="00D14E2E" w:rsidP="00AF0ABB">
            <w:pPr>
              <w:pStyle w:val="TAC"/>
              <w:jc w:val="left"/>
              <w:rPr>
                <w:sz w:val="16"/>
                <w:szCs w:val="16"/>
              </w:rPr>
            </w:pPr>
            <w:r w:rsidRPr="00503521">
              <w:rPr>
                <w:rFonts w:eastAsia="SimSun" w:hint="eastAsia"/>
                <w:sz w:val="16"/>
                <w:szCs w:val="16"/>
                <w:lang w:val="en-US" w:eastAsia="zh-CN"/>
              </w:rPr>
              <w:t>202</w:t>
            </w:r>
            <w:r w:rsidR="00577EA8" w:rsidRPr="00503521">
              <w:rPr>
                <w:rFonts w:eastAsia="SimSun"/>
                <w:sz w:val="16"/>
                <w:szCs w:val="16"/>
                <w:lang w:val="en-US" w:eastAsia="zh-CN"/>
              </w:rPr>
              <w:t>3</w:t>
            </w:r>
            <w:r w:rsidRPr="00503521">
              <w:rPr>
                <w:rFonts w:eastAsia="SimSun" w:hint="eastAsia"/>
                <w:sz w:val="16"/>
                <w:szCs w:val="16"/>
                <w:lang w:val="en-US" w:eastAsia="zh-CN"/>
              </w:rPr>
              <w:t>-</w:t>
            </w:r>
            <w:r w:rsidR="00577EA8" w:rsidRPr="00503521">
              <w:rPr>
                <w:rFonts w:eastAsia="SimSun"/>
                <w:sz w:val="16"/>
                <w:szCs w:val="16"/>
                <w:lang w:val="en-US" w:eastAsia="zh-CN"/>
              </w:rPr>
              <w:t>11</w:t>
            </w:r>
          </w:p>
        </w:tc>
        <w:tc>
          <w:tcPr>
            <w:tcW w:w="1061" w:type="dxa"/>
            <w:shd w:val="solid" w:color="FFFFFF" w:fill="auto"/>
          </w:tcPr>
          <w:p w14:paraId="64ED24A4" w14:textId="77777777" w:rsidR="001B5B4D" w:rsidRPr="00503521" w:rsidRDefault="00D14E2E" w:rsidP="00AF0ABB">
            <w:pPr>
              <w:pStyle w:val="TAC"/>
              <w:jc w:val="left"/>
              <w:rPr>
                <w:sz w:val="16"/>
                <w:szCs w:val="16"/>
              </w:rPr>
            </w:pPr>
            <w:r w:rsidRPr="00503521">
              <w:rPr>
                <w:rFonts w:eastAsia="SimSun" w:hint="eastAsia"/>
                <w:sz w:val="16"/>
                <w:szCs w:val="16"/>
                <w:lang w:val="en-US" w:eastAsia="zh-CN"/>
              </w:rPr>
              <w:t>RAN4 #10</w:t>
            </w:r>
            <w:r w:rsidR="00577EA8" w:rsidRPr="00503521">
              <w:rPr>
                <w:rFonts w:eastAsia="SimSun"/>
                <w:sz w:val="16"/>
                <w:szCs w:val="16"/>
                <w:lang w:val="en-US" w:eastAsia="zh-CN"/>
              </w:rPr>
              <w:t>9</w:t>
            </w:r>
          </w:p>
        </w:tc>
        <w:tc>
          <w:tcPr>
            <w:tcW w:w="1085" w:type="dxa"/>
            <w:shd w:val="solid" w:color="FFFFFF" w:fill="auto"/>
          </w:tcPr>
          <w:p w14:paraId="78A38D67" w14:textId="53C300AB" w:rsidR="001B5B4D" w:rsidRPr="00503521" w:rsidRDefault="00D14E2E" w:rsidP="00AF0ABB">
            <w:pPr>
              <w:pStyle w:val="TAC"/>
              <w:jc w:val="left"/>
              <w:rPr>
                <w:sz w:val="16"/>
                <w:szCs w:val="16"/>
              </w:rPr>
            </w:pPr>
            <w:r w:rsidRPr="00503521">
              <w:rPr>
                <w:rFonts w:eastAsia="SimSun" w:hint="eastAsia"/>
                <w:sz w:val="16"/>
                <w:szCs w:val="16"/>
                <w:lang w:val="en-US" w:eastAsia="zh-CN"/>
              </w:rPr>
              <w:t>R4-2</w:t>
            </w:r>
            <w:r w:rsidR="00577EA8" w:rsidRPr="00503521">
              <w:rPr>
                <w:rFonts w:eastAsia="SimSun"/>
                <w:sz w:val="16"/>
                <w:szCs w:val="16"/>
                <w:lang w:val="en-US" w:eastAsia="zh-CN"/>
              </w:rPr>
              <w:t>3</w:t>
            </w:r>
            <w:r w:rsidR="000044D7" w:rsidRPr="00503521">
              <w:rPr>
                <w:rFonts w:eastAsia="SimSun"/>
                <w:sz w:val="16"/>
                <w:szCs w:val="16"/>
                <w:lang w:val="en-US" w:eastAsia="zh-CN"/>
              </w:rPr>
              <w:t>20017</w:t>
            </w:r>
          </w:p>
        </w:tc>
        <w:tc>
          <w:tcPr>
            <w:tcW w:w="456" w:type="dxa"/>
            <w:shd w:val="solid" w:color="FFFFFF" w:fill="auto"/>
          </w:tcPr>
          <w:p w14:paraId="3574A2DA" w14:textId="77777777" w:rsidR="001B5B4D" w:rsidRPr="00503521" w:rsidRDefault="001B5B4D" w:rsidP="00AF0ABB">
            <w:pPr>
              <w:pStyle w:val="TAC"/>
              <w:jc w:val="left"/>
              <w:rPr>
                <w:sz w:val="16"/>
                <w:szCs w:val="16"/>
              </w:rPr>
            </w:pPr>
          </w:p>
        </w:tc>
        <w:tc>
          <w:tcPr>
            <w:tcW w:w="426" w:type="dxa"/>
            <w:shd w:val="solid" w:color="FFFFFF" w:fill="auto"/>
          </w:tcPr>
          <w:p w14:paraId="5698578A" w14:textId="77777777" w:rsidR="001B5B4D" w:rsidRPr="00503521" w:rsidRDefault="001B5B4D" w:rsidP="00AF0ABB">
            <w:pPr>
              <w:pStyle w:val="TAC"/>
              <w:jc w:val="left"/>
              <w:rPr>
                <w:sz w:val="16"/>
                <w:szCs w:val="16"/>
              </w:rPr>
            </w:pPr>
          </w:p>
        </w:tc>
        <w:tc>
          <w:tcPr>
            <w:tcW w:w="425" w:type="dxa"/>
            <w:shd w:val="solid" w:color="FFFFFF" w:fill="auto"/>
          </w:tcPr>
          <w:p w14:paraId="2D633AE0" w14:textId="77777777" w:rsidR="001B5B4D" w:rsidRPr="00503521" w:rsidRDefault="001B5B4D" w:rsidP="00AF0ABB">
            <w:pPr>
              <w:pStyle w:val="TAC"/>
              <w:jc w:val="left"/>
              <w:rPr>
                <w:sz w:val="16"/>
                <w:szCs w:val="16"/>
              </w:rPr>
            </w:pPr>
          </w:p>
        </w:tc>
        <w:tc>
          <w:tcPr>
            <w:tcW w:w="4678" w:type="dxa"/>
            <w:shd w:val="solid" w:color="FFFFFF" w:fill="auto"/>
          </w:tcPr>
          <w:p w14:paraId="52D672E0" w14:textId="77777777" w:rsidR="001B5B4D" w:rsidRPr="00503521" w:rsidRDefault="00D14E2E" w:rsidP="00AF0ABB">
            <w:pPr>
              <w:pStyle w:val="TAL"/>
              <w:rPr>
                <w:sz w:val="16"/>
                <w:szCs w:val="16"/>
              </w:rPr>
            </w:pPr>
            <w:r w:rsidRPr="00503521">
              <w:rPr>
                <w:rFonts w:eastAsia="SimSun" w:hint="eastAsia"/>
                <w:sz w:val="16"/>
                <w:szCs w:val="16"/>
                <w:lang w:val="en-US" w:eastAsia="zh-CN"/>
              </w:rPr>
              <w:t>TR skeleton</w:t>
            </w:r>
            <w:r w:rsidR="00906120" w:rsidRPr="00503521">
              <w:rPr>
                <w:rFonts w:eastAsia="SimSun"/>
                <w:sz w:val="16"/>
                <w:szCs w:val="16"/>
                <w:lang w:val="en-US" w:eastAsia="zh-CN"/>
              </w:rPr>
              <w:t xml:space="preserve"> and first version of TR</w:t>
            </w:r>
          </w:p>
        </w:tc>
        <w:tc>
          <w:tcPr>
            <w:tcW w:w="708" w:type="dxa"/>
            <w:shd w:val="solid" w:color="FFFFFF" w:fill="auto"/>
          </w:tcPr>
          <w:p w14:paraId="0801CA81" w14:textId="77777777" w:rsidR="001B5B4D" w:rsidRPr="00503521" w:rsidRDefault="00D14E2E">
            <w:pPr>
              <w:pStyle w:val="TAC"/>
              <w:rPr>
                <w:sz w:val="16"/>
                <w:szCs w:val="16"/>
                <w:lang w:val="en-US"/>
              </w:rPr>
            </w:pPr>
            <w:r w:rsidRPr="00503521">
              <w:rPr>
                <w:rFonts w:eastAsia="SimSun" w:hint="eastAsia"/>
                <w:sz w:val="16"/>
                <w:szCs w:val="16"/>
                <w:lang w:val="en-US" w:eastAsia="zh-CN"/>
              </w:rPr>
              <w:t>0.</w:t>
            </w:r>
            <w:r w:rsidR="00906120" w:rsidRPr="00503521">
              <w:rPr>
                <w:rFonts w:eastAsia="SimSun"/>
                <w:sz w:val="16"/>
                <w:szCs w:val="16"/>
                <w:lang w:val="en-US" w:eastAsia="zh-CN"/>
              </w:rPr>
              <w:t>1</w:t>
            </w:r>
            <w:r w:rsidRPr="00503521">
              <w:rPr>
                <w:rFonts w:eastAsia="SimSun" w:hint="eastAsia"/>
                <w:sz w:val="16"/>
                <w:szCs w:val="16"/>
                <w:lang w:val="en-US" w:eastAsia="zh-CN"/>
              </w:rPr>
              <w:t>.0</w:t>
            </w:r>
          </w:p>
        </w:tc>
      </w:tr>
      <w:tr w:rsidR="00503521" w:rsidRPr="00503521" w14:paraId="66C03B84" w14:textId="77777777">
        <w:tc>
          <w:tcPr>
            <w:tcW w:w="800" w:type="dxa"/>
            <w:shd w:val="solid" w:color="FFFFFF" w:fill="auto"/>
          </w:tcPr>
          <w:p w14:paraId="076269B2" w14:textId="247DA4BF" w:rsidR="004E489E" w:rsidRPr="00503521" w:rsidRDefault="004E489E" w:rsidP="00AF0ABB">
            <w:pPr>
              <w:pStyle w:val="TAC"/>
              <w:jc w:val="left"/>
              <w:rPr>
                <w:rFonts w:eastAsia="SimSun"/>
                <w:sz w:val="16"/>
                <w:szCs w:val="16"/>
                <w:lang w:val="en-US" w:eastAsia="zh-CN"/>
              </w:rPr>
            </w:pPr>
            <w:r w:rsidRPr="00503521">
              <w:rPr>
                <w:rFonts w:eastAsia="SimSun" w:hint="eastAsia"/>
                <w:sz w:val="16"/>
                <w:szCs w:val="16"/>
                <w:lang w:val="en-US" w:eastAsia="zh-CN"/>
              </w:rPr>
              <w:t>202</w:t>
            </w:r>
            <w:r w:rsidRPr="00503521">
              <w:rPr>
                <w:rFonts w:eastAsia="SimSun"/>
                <w:sz w:val="16"/>
                <w:szCs w:val="16"/>
                <w:lang w:val="en-US" w:eastAsia="zh-CN"/>
              </w:rPr>
              <w:t>3</w:t>
            </w:r>
            <w:r w:rsidRPr="00503521">
              <w:rPr>
                <w:rFonts w:eastAsia="SimSun" w:hint="eastAsia"/>
                <w:sz w:val="16"/>
                <w:szCs w:val="16"/>
                <w:lang w:val="en-US" w:eastAsia="zh-CN"/>
              </w:rPr>
              <w:t>-</w:t>
            </w:r>
            <w:r w:rsidRPr="00503521">
              <w:rPr>
                <w:rFonts w:eastAsia="SimSun"/>
                <w:sz w:val="16"/>
                <w:szCs w:val="16"/>
                <w:lang w:val="en-US" w:eastAsia="zh-CN"/>
              </w:rPr>
              <w:t>11</w:t>
            </w:r>
          </w:p>
        </w:tc>
        <w:tc>
          <w:tcPr>
            <w:tcW w:w="1061" w:type="dxa"/>
            <w:shd w:val="solid" w:color="FFFFFF" w:fill="auto"/>
          </w:tcPr>
          <w:p w14:paraId="657D90AD" w14:textId="0326007E" w:rsidR="004E489E" w:rsidRPr="00503521" w:rsidRDefault="004E489E" w:rsidP="00AF0ABB">
            <w:pPr>
              <w:pStyle w:val="TAC"/>
              <w:jc w:val="left"/>
              <w:rPr>
                <w:rFonts w:eastAsia="SimSun"/>
                <w:sz w:val="16"/>
                <w:szCs w:val="16"/>
                <w:lang w:val="en-US" w:eastAsia="zh-CN"/>
              </w:rPr>
            </w:pPr>
            <w:r w:rsidRPr="00503521">
              <w:rPr>
                <w:rFonts w:eastAsia="SimSun" w:hint="eastAsia"/>
                <w:sz w:val="16"/>
                <w:szCs w:val="16"/>
                <w:lang w:val="en-US" w:eastAsia="zh-CN"/>
              </w:rPr>
              <w:t>RAN4 #10</w:t>
            </w:r>
            <w:r w:rsidRPr="00503521">
              <w:rPr>
                <w:rFonts w:eastAsia="SimSun"/>
                <w:sz w:val="16"/>
                <w:szCs w:val="16"/>
                <w:lang w:val="en-US" w:eastAsia="zh-CN"/>
              </w:rPr>
              <w:t>9</w:t>
            </w:r>
          </w:p>
        </w:tc>
        <w:tc>
          <w:tcPr>
            <w:tcW w:w="1085" w:type="dxa"/>
            <w:shd w:val="solid" w:color="FFFFFF" w:fill="auto"/>
          </w:tcPr>
          <w:p w14:paraId="1D2433D6" w14:textId="58E288EE" w:rsidR="004E489E" w:rsidRPr="00503521" w:rsidRDefault="00AF0ABB" w:rsidP="00AF0ABB">
            <w:pPr>
              <w:pStyle w:val="TAC"/>
              <w:jc w:val="left"/>
              <w:rPr>
                <w:rFonts w:eastAsia="SimSun"/>
                <w:sz w:val="16"/>
                <w:szCs w:val="16"/>
                <w:lang w:val="en-US" w:eastAsia="zh-CN"/>
              </w:rPr>
            </w:pPr>
            <w:r w:rsidRPr="00503521">
              <w:rPr>
                <w:rFonts w:eastAsia="SimSun"/>
                <w:sz w:val="16"/>
                <w:szCs w:val="16"/>
                <w:lang w:val="en-US" w:eastAsia="zh-CN"/>
              </w:rPr>
              <w:t>R4-2321757</w:t>
            </w:r>
          </w:p>
        </w:tc>
        <w:tc>
          <w:tcPr>
            <w:tcW w:w="456" w:type="dxa"/>
            <w:shd w:val="solid" w:color="FFFFFF" w:fill="auto"/>
          </w:tcPr>
          <w:p w14:paraId="10E55D4E" w14:textId="77777777" w:rsidR="004E489E" w:rsidRPr="00503521" w:rsidRDefault="004E489E" w:rsidP="00AF0ABB">
            <w:pPr>
              <w:pStyle w:val="TAC"/>
              <w:jc w:val="left"/>
              <w:rPr>
                <w:sz w:val="16"/>
                <w:szCs w:val="16"/>
              </w:rPr>
            </w:pPr>
          </w:p>
        </w:tc>
        <w:tc>
          <w:tcPr>
            <w:tcW w:w="426" w:type="dxa"/>
            <w:shd w:val="solid" w:color="FFFFFF" w:fill="auto"/>
          </w:tcPr>
          <w:p w14:paraId="4A393487" w14:textId="77777777" w:rsidR="004E489E" w:rsidRPr="00503521" w:rsidRDefault="004E489E" w:rsidP="00AF0ABB">
            <w:pPr>
              <w:pStyle w:val="TAC"/>
              <w:jc w:val="left"/>
              <w:rPr>
                <w:sz w:val="16"/>
                <w:szCs w:val="16"/>
              </w:rPr>
            </w:pPr>
          </w:p>
        </w:tc>
        <w:tc>
          <w:tcPr>
            <w:tcW w:w="425" w:type="dxa"/>
            <w:shd w:val="solid" w:color="FFFFFF" w:fill="auto"/>
          </w:tcPr>
          <w:p w14:paraId="0FA10BEB" w14:textId="77777777" w:rsidR="004E489E" w:rsidRPr="00503521" w:rsidRDefault="004E489E" w:rsidP="00AF0ABB">
            <w:pPr>
              <w:pStyle w:val="TAC"/>
              <w:jc w:val="left"/>
              <w:rPr>
                <w:sz w:val="16"/>
                <w:szCs w:val="16"/>
              </w:rPr>
            </w:pPr>
          </w:p>
        </w:tc>
        <w:tc>
          <w:tcPr>
            <w:tcW w:w="4678" w:type="dxa"/>
            <w:shd w:val="solid" w:color="FFFFFF" w:fill="auto"/>
          </w:tcPr>
          <w:p w14:paraId="3052E6ED" w14:textId="0798F60D" w:rsidR="004E489E" w:rsidRPr="00503521" w:rsidRDefault="00AF0ABB" w:rsidP="00AF0ABB">
            <w:pPr>
              <w:pStyle w:val="TAL"/>
              <w:rPr>
                <w:rFonts w:eastAsia="SimSun"/>
                <w:sz w:val="16"/>
                <w:szCs w:val="16"/>
                <w:lang w:val="en-US" w:eastAsia="zh-CN"/>
              </w:rPr>
            </w:pPr>
            <w:r w:rsidRPr="00503521">
              <w:rPr>
                <w:rFonts w:eastAsia="SimSun"/>
                <w:sz w:val="16"/>
                <w:szCs w:val="16"/>
                <w:lang w:val="en-US" w:eastAsia="zh-CN"/>
              </w:rPr>
              <w:t>TP for TR 38.880 DC_7A_n78A with 3Tx</w:t>
            </w:r>
          </w:p>
        </w:tc>
        <w:tc>
          <w:tcPr>
            <w:tcW w:w="708" w:type="dxa"/>
            <w:shd w:val="solid" w:color="FFFFFF" w:fill="auto"/>
          </w:tcPr>
          <w:p w14:paraId="7771E08B" w14:textId="23765892" w:rsidR="004E489E" w:rsidRPr="00503521" w:rsidRDefault="000C1CAA" w:rsidP="004E489E">
            <w:pPr>
              <w:pStyle w:val="TAC"/>
              <w:rPr>
                <w:rFonts w:eastAsia="SimSun"/>
                <w:sz w:val="16"/>
                <w:szCs w:val="16"/>
                <w:lang w:val="en-US" w:eastAsia="zh-CN"/>
              </w:rPr>
            </w:pPr>
            <w:r w:rsidRPr="00503521">
              <w:rPr>
                <w:sz w:val="16"/>
                <w:szCs w:val="16"/>
              </w:rPr>
              <w:t>0.1.0</w:t>
            </w:r>
          </w:p>
        </w:tc>
      </w:tr>
      <w:tr w:rsidR="00503521" w:rsidRPr="00503521" w14:paraId="5337368E" w14:textId="77777777">
        <w:tc>
          <w:tcPr>
            <w:tcW w:w="800" w:type="dxa"/>
            <w:shd w:val="solid" w:color="FFFFFF" w:fill="auto"/>
          </w:tcPr>
          <w:p w14:paraId="77B81D14" w14:textId="36780B88" w:rsidR="000C1CAA" w:rsidRPr="00503521" w:rsidRDefault="000C1CAA" w:rsidP="000C1CAA">
            <w:pPr>
              <w:pStyle w:val="TAC"/>
              <w:jc w:val="left"/>
              <w:rPr>
                <w:rFonts w:eastAsia="SimSun"/>
                <w:sz w:val="16"/>
                <w:szCs w:val="16"/>
                <w:lang w:val="en-US" w:eastAsia="zh-CN"/>
              </w:rPr>
            </w:pPr>
            <w:r w:rsidRPr="00503521">
              <w:rPr>
                <w:rFonts w:eastAsia="SimSun" w:hint="eastAsia"/>
                <w:sz w:val="16"/>
                <w:szCs w:val="16"/>
                <w:lang w:val="en-US" w:eastAsia="zh-CN"/>
              </w:rPr>
              <w:t>202</w:t>
            </w:r>
            <w:r w:rsidRPr="00503521">
              <w:rPr>
                <w:rFonts w:eastAsia="SimSun"/>
                <w:sz w:val="16"/>
                <w:szCs w:val="16"/>
                <w:lang w:val="en-US" w:eastAsia="zh-CN"/>
              </w:rPr>
              <w:t>3</w:t>
            </w:r>
            <w:r w:rsidRPr="00503521">
              <w:rPr>
                <w:rFonts w:eastAsia="SimSun" w:hint="eastAsia"/>
                <w:sz w:val="16"/>
                <w:szCs w:val="16"/>
                <w:lang w:val="en-US" w:eastAsia="zh-CN"/>
              </w:rPr>
              <w:t>-</w:t>
            </w:r>
            <w:r w:rsidRPr="00503521">
              <w:rPr>
                <w:rFonts w:eastAsia="SimSun"/>
                <w:sz w:val="16"/>
                <w:szCs w:val="16"/>
                <w:lang w:val="en-US" w:eastAsia="zh-CN"/>
              </w:rPr>
              <w:t>11</w:t>
            </w:r>
          </w:p>
        </w:tc>
        <w:tc>
          <w:tcPr>
            <w:tcW w:w="1061" w:type="dxa"/>
            <w:shd w:val="solid" w:color="FFFFFF" w:fill="auto"/>
          </w:tcPr>
          <w:p w14:paraId="6D407835" w14:textId="365F3AB2" w:rsidR="000C1CAA" w:rsidRPr="00503521" w:rsidRDefault="000C1CAA" w:rsidP="000C1CAA">
            <w:pPr>
              <w:pStyle w:val="TAC"/>
              <w:jc w:val="left"/>
              <w:rPr>
                <w:rFonts w:eastAsia="SimSun"/>
                <w:sz w:val="16"/>
                <w:szCs w:val="16"/>
                <w:lang w:val="en-US" w:eastAsia="zh-CN"/>
              </w:rPr>
            </w:pPr>
            <w:r w:rsidRPr="00503521">
              <w:rPr>
                <w:rFonts w:eastAsia="SimSun" w:hint="eastAsia"/>
                <w:sz w:val="16"/>
                <w:szCs w:val="16"/>
                <w:lang w:val="en-US" w:eastAsia="zh-CN"/>
              </w:rPr>
              <w:t>RAN4 #10</w:t>
            </w:r>
            <w:r w:rsidRPr="00503521">
              <w:rPr>
                <w:rFonts w:eastAsia="SimSun"/>
                <w:sz w:val="16"/>
                <w:szCs w:val="16"/>
                <w:lang w:val="en-US" w:eastAsia="zh-CN"/>
              </w:rPr>
              <w:t>9</w:t>
            </w:r>
          </w:p>
        </w:tc>
        <w:tc>
          <w:tcPr>
            <w:tcW w:w="1085" w:type="dxa"/>
            <w:shd w:val="solid" w:color="FFFFFF" w:fill="auto"/>
          </w:tcPr>
          <w:p w14:paraId="5D50717A" w14:textId="3EB76AF7" w:rsidR="000C1CAA" w:rsidRPr="00503521" w:rsidRDefault="000C1CAA" w:rsidP="000C1CAA">
            <w:pPr>
              <w:pStyle w:val="TAC"/>
              <w:jc w:val="left"/>
              <w:rPr>
                <w:rFonts w:eastAsia="SimSun"/>
                <w:sz w:val="16"/>
                <w:szCs w:val="16"/>
                <w:lang w:val="en-US" w:eastAsia="zh-CN"/>
              </w:rPr>
            </w:pPr>
            <w:r w:rsidRPr="00503521">
              <w:rPr>
                <w:rFonts w:eastAsia="SimSun"/>
                <w:sz w:val="16"/>
                <w:szCs w:val="16"/>
                <w:lang w:val="en-US" w:eastAsia="zh-CN"/>
              </w:rPr>
              <w:t>R4-2321758</w:t>
            </w:r>
          </w:p>
        </w:tc>
        <w:tc>
          <w:tcPr>
            <w:tcW w:w="456" w:type="dxa"/>
            <w:shd w:val="solid" w:color="FFFFFF" w:fill="auto"/>
          </w:tcPr>
          <w:p w14:paraId="721E48A2" w14:textId="77777777" w:rsidR="000C1CAA" w:rsidRPr="00503521" w:rsidRDefault="000C1CAA" w:rsidP="000C1CAA">
            <w:pPr>
              <w:pStyle w:val="TAC"/>
              <w:jc w:val="left"/>
              <w:rPr>
                <w:sz w:val="16"/>
                <w:szCs w:val="16"/>
              </w:rPr>
            </w:pPr>
          </w:p>
        </w:tc>
        <w:tc>
          <w:tcPr>
            <w:tcW w:w="426" w:type="dxa"/>
            <w:shd w:val="solid" w:color="FFFFFF" w:fill="auto"/>
          </w:tcPr>
          <w:p w14:paraId="0ED55D99" w14:textId="77777777" w:rsidR="000C1CAA" w:rsidRPr="00503521" w:rsidRDefault="000C1CAA" w:rsidP="000C1CAA">
            <w:pPr>
              <w:pStyle w:val="TAC"/>
              <w:jc w:val="left"/>
              <w:rPr>
                <w:sz w:val="16"/>
                <w:szCs w:val="16"/>
              </w:rPr>
            </w:pPr>
          </w:p>
        </w:tc>
        <w:tc>
          <w:tcPr>
            <w:tcW w:w="425" w:type="dxa"/>
            <w:shd w:val="solid" w:color="FFFFFF" w:fill="auto"/>
          </w:tcPr>
          <w:p w14:paraId="2A747C0B" w14:textId="77777777" w:rsidR="000C1CAA" w:rsidRPr="00503521" w:rsidRDefault="000C1CAA" w:rsidP="000C1CAA">
            <w:pPr>
              <w:pStyle w:val="TAC"/>
              <w:jc w:val="left"/>
              <w:rPr>
                <w:sz w:val="16"/>
                <w:szCs w:val="16"/>
              </w:rPr>
            </w:pPr>
          </w:p>
        </w:tc>
        <w:tc>
          <w:tcPr>
            <w:tcW w:w="4678" w:type="dxa"/>
            <w:shd w:val="solid" w:color="FFFFFF" w:fill="auto"/>
          </w:tcPr>
          <w:p w14:paraId="51C77415" w14:textId="227DDDBA" w:rsidR="000C1CAA" w:rsidRPr="00503521" w:rsidRDefault="000C1CAA" w:rsidP="000C1CAA">
            <w:pPr>
              <w:pStyle w:val="TAL"/>
              <w:rPr>
                <w:rFonts w:eastAsia="SimSun"/>
                <w:sz w:val="16"/>
                <w:szCs w:val="16"/>
                <w:lang w:val="en-US" w:eastAsia="zh-CN"/>
              </w:rPr>
            </w:pPr>
            <w:r w:rsidRPr="00503521">
              <w:rPr>
                <w:rFonts w:eastAsia="SimSun"/>
                <w:sz w:val="16"/>
                <w:szCs w:val="16"/>
                <w:lang w:val="en-US" w:eastAsia="zh-CN"/>
              </w:rPr>
              <w:t>TP for TR 38.880 DC_8A_n78A</w:t>
            </w:r>
          </w:p>
        </w:tc>
        <w:tc>
          <w:tcPr>
            <w:tcW w:w="708" w:type="dxa"/>
            <w:shd w:val="solid" w:color="FFFFFF" w:fill="auto"/>
          </w:tcPr>
          <w:p w14:paraId="6BBD2B68" w14:textId="12AFEC0F" w:rsidR="000C1CAA" w:rsidRPr="00503521" w:rsidRDefault="000C1CAA" w:rsidP="000C1CAA">
            <w:pPr>
              <w:pStyle w:val="TAC"/>
              <w:rPr>
                <w:rFonts w:eastAsia="SimSun"/>
                <w:sz w:val="16"/>
                <w:szCs w:val="16"/>
                <w:lang w:val="en-US" w:eastAsia="zh-CN"/>
              </w:rPr>
            </w:pPr>
            <w:r w:rsidRPr="00503521">
              <w:rPr>
                <w:sz w:val="16"/>
                <w:szCs w:val="16"/>
              </w:rPr>
              <w:t>0.1.0</w:t>
            </w:r>
          </w:p>
        </w:tc>
      </w:tr>
      <w:tr w:rsidR="00503521" w:rsidRPr="00503521" w14:paraId="70CADC9C" w14:textId="77777777">
        <w:tc>
          <w:tcPr>
            <w:tcW w:w="800" w:type="dxa"/>
            <w:shd w:val="solid" w:color="FFFFFF" w:fill="auto"/>
          </w:tcPr>
          <w:p w14:paraId="0834D682" w14:textId="7E5B93C7" w:rsidR="000C1CAA" w:rsidRPr="00503521" w:rsidRDefault="000C1CAA" w:rsidP="000C1CAA">
            <w:pPr>
              <w:pStyle w:val="TAC"/>
              <w:jc w:val="left"/>
              <w:rPr>
                <w:rFonts w:eastAsia="SimSun"/>
                <w:sz w:val="16"/>
                <w:szCs w:val="16"/>
                <w:lang w:val="en-US" w:eastAsia="zh-CN"/>
              </w:rPr>
            </w:pPr>
            <w:r w:rsidRPr="00503521">
              <w:rPr>
                <w:rFonts w:eastAsia="SimSun" w:hint="eastAsia"/>
                <w:sz w:val="16"/>
                <w:szCs w:val="16"/>
                <w:lang w:val="en-US" w:eastAsia="zh-CN"/>
              </w:rPr>
              <w:t>202</w:t>
            </w:r>
            <w:r w:rsidRPr="00503521">
              <w:rPr>
                <w:rFonts w:eastAsia="SimSun"/>
                <w:sz w:val="16"/>
                <w:szCs w:val="16"/>
                <w:lang w:val="en-US" w:eastAsia="zh-CN"/>
              </w:rPr>
              <w:t>3</w:t>
            </w:r>
            <w:r w:rsidRPr="00503521">
              <w:rPr>
                <w:rFonts w:eastAsia="SimSun" w:hint="eastAsia"/>
                <w:sz w:val="16"/>
                <w:szCs w:val="16"/>
                <w:lang w:val="en-US" w:eastAsia="zh-CN"/>
              </w:rPr>
              <w:t>-</w:t>
            </w:r>
            <w:r w:rsidRPr="00503521">
              <w:rPr>
                <w:rFonts w:eastAsia="SimSun"/>
                <w:sz w:val="16"/>
                <w:szCs w:val="16"/>
                <w:lang w:val="en-US" w:eastAsia="zh-CN"/>
              </w:rPr>
              <w:t>11</w:t>
            </w:r>
          </w:p>
        </w:tc>
        <w:tc>
          <w:tcPr>
            <w:tcW w:w="1061" w:type="dxa"/>
            <w:shd w:val="solid" w:color="FFFFFF" w:fill="auto"/>
          </w:tcPr>
          <w:p w14:paraId="6E15E26F" w14:textId="1A4146AF" w:rsidR="000C1CAA" w:rsidRPr="00503521" w:rsidRDefault="000C1CAA" w:rsidP="000C1CAA">
            <w:pPr>
              <w:pStyle w:val="TAC"/>
              <w:jc w:val="left"/>
              <w:rPr>
                <w:rFonts w:eastAsia="SimSun"/>
                <w:sz w:val="16"/>
                <w:szCs w:val="16"/>
                <w:lang w:val="en-US" w:eastAsia="zh-CN"/>
              </w:rPr>
            </w:pPr>
            <w:r w:rsidRPr="00503521">
              <w:rPr>
                <w:rFonts w:eastAsia="SimSun" w:hint="eastAsia"/>
                <w:sz w:val="16"/>
                <w:szCs w:val="16"/>
                <w:lang w:val="en-US" w:eastAsia="zh-CN"/>
              </w:rPr>
              <w:t>RAN4 #10</w:t>
            </w:r>
            <w:r w:rsidRPr="00503521">
              <w:rPr>
                <w:rFonts w:eastAsia="SimSun"/>
                <w:sz w:val="16"/>
                <w:szCs w:val="16"/>
                <w:lang w:val="en-US" w:eastAsia="zh-CN"/>
              </w:rPr>
              <w:t>9</w:t>
            </w:r>
          </w:p>
        </w:tc>
        <w:tc>
          <w:tcPr>
            <w:tcW w:w="1085" w:type="dxa"/>
            <w:shd w:val="solid" w:color="FFFFFF" w:fill="auto"/>
          </w:tcPr>
          <w:p w14:paraId="589CB8C7" w14:textId="47640D41" w:rsidR="000C1CAA" w:rsidRPr="00503521" w:rsidRDefault="000C1CAA" w:rsidP="000C1CAA">
            <w:pPr>
              <w:pStyle w:val="TAC"/>
              <w:jc w:val="left"/>
              <w:rPr>
                <w:rFonts w:eastAsia="SimSun"/>
                <w:sz w:val="16"/>
                <w:szCs w:val="16"/>
                <w:lang w:val="en-US" w:eastAsia="zh-CN"/>
              </w:rPr>
            </w:pPr>
            <w:r w:rsidRPr="00503521">
              <w:rPr>
                <w:rFonts w:eastAsia="SimSun"/>
                <w:sz w:val="16"/>
                <w:szCs w:val="16"/>
                <w:lang w:val="en-US" w:eastAsia="zh-CN"/>
              </w:rPr>
              <w:t>R4-2321759</w:t>
            </w:r>
          </w:p>
        </w:tc>
        <w:tc>
          <w:tcPr>
            <w:tcW w:w="456" w:type="dxa"/>
            <w:shd w:val="solid" w:color="FFFFFF" w:fill="auto"/>
          </w:tcPr>
          <w:p w14:paraId="0F699F42" w14:textId="77777777" w:rsidR="000C1CAA" w:rsidRPr="00503521" w:rsidRDefault="000C1CAA" w:rsidP="000C1CAA">
            <w:pPr>
              <w:pStyle w:val="TAC"/>
              <w:jc w:val="left"/>
              <w:rPr>
                <w:sz w:val="16"/>
                <w:szCs w:val="16"/>
              </w:rPr>
            </w:pPr>
          </w:p>
        </w:tc>
        <w:tc>
          <w:tcPr>
            <w:tcW w:w="426" w:type="dxa"/>
            <w:shd w:val="solid" w:color="FFFFFF" w:fill="auto"/>
          </w:tcPr>
          <w:p w14:paraId="620F6F35" w14:textId="77777777" w:rsidR="000C1CAA" w:rsidRPr="00503521" w:rsidRDefault="000C1CAA" w:rsidP="000C1CAA">
            <w:pPr>
              <w:pStyle w:val="TAC"/>
              <w:jc w:val="left"/>
              <w:rPr>
                <w:sz w:val="16"/>
                <w:szCs w:val="16"/>
              </w:rPr>
            </w:pPr>
          </w:p>
        </w:tc>
        <w:tc>
          <w:tcPr>
            <w:tcW w:w="425" w:type="dxa"/>
            <w:shd w:val="solid" w:color="FFFFFF" w:fill="auto"/>
          </w:tcPr>
          <w:p w14:paraId="052A21FE" w14:textId="77777777" w:rsidR="000C1CAA" w:rsidRPr="00503521" w:rsidRDefault="000C1CAA" w:rsidP="000C1CAA">
            <w:pPr>
              <w:pStyle w:val="TAC"/>
              <w:jc w:val="left"/>
              <w:rPr>
                <w:sz w:val="16"/>
                <w:szCs w:val="16"/>
              </w:rPr>
            </w:pPr>
          </w:p>
        </w:tc>
        <w:tc>
          <w:tcPr>
            <w:tcW w:w="4678" w:type="dxa"/>
            <w:shd w:val="solid" w:color="FFFFFF" w:fill="auto"/>
          </w:tcPr>
          <w:p w14:paraId="3C66C9AB" w14:textId="1D0E94B2" w:rsidR="000C1CAA" w:rsidRPr="00503521" w:rsidRDefault="000C1CAA" w:rsidP="000C1CAA">
            <w:pPr>
              <w:pStyle w:val="TAL"/>
              <w:rPr>
                <w:rFonts w:eastAsia="SimSun"/>
                <w:sz w:val="16"/>
                <w:szCs w:val="16"/>
                <w:lang w:val="en-US" w:eastAsia="zh-CN"/>
              </w:rPr>
            </w:pPr>
            <w:r w:rsidRPr="00503521">
              <w:rPr>
                <w:rFonts w:eastAsia="SimSun"/>
                <w:sz w:val="16"/>
                <w:szCs w:val="16"/>
                <w:lang w:val="en-US" w:eastAsia="zh-CN"/>
              </w:rPr>
              <w:t>TP for TR 38.880 DC_20A_n78A</w:t>
            </w:r>
          </w:p>
        </w:tc>
        <w:tc>
          <w:tcPr>
            <w:tcW w:w="708" w:type="dxa"/>
            <w:shd w:val="solid" w:color="FFFFFF" w:fill="auto"/>
          </w:tcPr>
          <w:p w14:paraId="4E536808" w14:textId="01FFC3E9" w:rsidR="000C1CAA" w:rsidRPr="00503521" w:rsidRDefault="000C1CAA" w:rsidP="000C1CAA">
            <w:pPr>
              <w:pStyle w:val="TAC"/>
              <w:rPr>
                <w:rFonts w:eastAsia="SimSun"/>
                <w:sz w:val="16"/>
                <w:szCs w:val="16"/>
                <w:lang w:val="en-US" w:eastAsia="zh-CN"/>
              </w:rPr>
            </w:pPr>
            <w:r w:rsidRPr="00503521">
              <w:rPr>
                <w:sz w:val="16"/>
                <w:szCs w:val="16"/>
              </w:rPr>
              <w:t>0.1.0</w:t>
            </w:r>
          </w:p>
        </w:tc>
      </w:tr>
      <w:tr w:rsidR="00503521" w:rsidRPr="00503521" w14:paraId="6A2528C7" w14:textId="77777777">
        <w:tc>
          <w:tcPr>
            <w:tcW w:w="800" w:type="dxa"/>
            <w:shd w:val="solid" w:color="FFFFFF" w:fill="auto"/>
          </w:tcPr>
          <w:p w14:paraId="317E477B" w14:textId="5541781F" w:rsidR="000C1CAA" w:rsidRPr="00503521" w:rsidRDefault="000C1CAA" w:rsidP="000C1CAA">
            <w:pPr>
              <w:pStyle w:val="TAC"/>
              <w:jc w:val="left"/>
              <w:rPr>
                <w:rFonts w:eastAsia="SimSun"/>
                <w:sz w:val="16"/>
                <w:szCs w:val="16"/>
                <w:lang w:val="en-US" w:eastAsia="zh-CN"/>
              </w:rPr>
            </w:pPr>
            <w:r w:rsidRPr="00503521">
              <w:rPr>
                <w:rFonts w:eastAsia="SimSun" w:hint="eastAsia"/>
                <w:sz w:val="16"/>
                <w:szCs w:val="16"/>
                <w:lang w:val="en-US" w:eastAsia="zh-CN"/>
              </w:rPr>
              <w:t>202</w:t>
            </w:r>
            <w:r w:rsidRPr="00503521">
              <w:rPr>
                <w:rFonts w:eastAsia="SimSun"/>
                <w:sz w:val="16"/>
                <w:szCs w:val="16"/>
                <w:lang w:val="en-US" w:eastAsia="zh-CN"/>
              </w:rPr>
              <w:t>3</w:t>
            </w:r>
            <w:r w:rsidRPr="00503521">
              <w:rPr>
                <w:rFonts w:eastAsia="SimSun" w:hint="eastAsia"/>
                <w:sz w:val="16"/>
                <w:szCs w:val="16"/>
                <w:lang w:val="en-US" w:eastAsia="zh-CN"/>
              </w:rPr>
              <w:t>-</w:t>
            </w:r>
            <w:r w:rsidRPr="00503521">
              <w:rPr>
                <w:rFonts w:eastAsia="SimSun"/>
                <w:sz w:val="16"/>
                <w:szCs w:val="16"/>
                <w:lang w:val="en-US" w:eastAsia="zh-CN"/>
              </w:rPr>
              <w:t>11</w:t>
            </w:r>
          </w:p>
        </w:tc>
        <w:tc>
          <w:tcPr>
            <w:tcW w:w="1061" w:type="dxa"/>
            <w:shd w:val="solid" w:color="FFFFFF" w:fill="auto"/>
          </w:tcPr>
          <w:p w14:paraId="5489086F" w14:textId="4BAA2137" w:rsidR="000C1CAA" w:rsidRPr="00503521" w:rsidRDefault="000C1CAA" w:rsidP="000C1CAA">
            <w:pPr>
              <w:pStyle w:val="TAC"/>
              <w:jc w:val="left"/>
              <w:rPr>
                <w:rFonts w:eastAsia="SimSun"/>
                <w:sz w:val="16"/>
                <w:szCs w:val="16"/>
                <w:lang w:val="en-US" w:eastAsia="zh-CN"/>
              </w:rPr>
            </w:pPr>
            <w:r w:rsidRPr="00503521">
              <w:rPr>
                <w:rFonts w:eastAsia="SimSun" w:hint="eastAsia"/>
                <w:sz w:val="16"/>
                <w:szCs w:val="16"/>
                <w:lang w:val="en-US" w:eastAsia="zh-CN"/>
              </w:rPr>
              <w:t>RAN4 #10</w:t>
            </w:r>
            <w:r w:rsidRPr="00503521">
              <w:rPr>
                <w:rFonts w:eastAsia="SimSun"/>
                <w:sz w:val="16"/>
                <w:szCs w:val="16"/>
                <w:lang w:val="en-US" w:eastAsia="zh-CN"/>
              </w:rPr>
              <w:t>9</w:t>
            </w:r>
          </w:p>
        </w:tc>
        <w:tc>
          <w:tcPr>
            <w:tcW w:w="1085" w:type="dxa"/>
            <w:shd w:val="solid" w:color="FFFFFF" w:fill="auto"/>
          </w:tcPr>
          <w:p w14:paraId="2815607E" w14:textId="37AF5872" w:rsidR="000C1CAA" w:rsidRPr="00503521" w:rsidRDefault="000C1CAA" w:rsidP="000C1CAA">
            <w:pPr>
              <w:pStyle w:val="TAC"/>
              <w:jc w:val="left"/>
              <w:rPr>
                <w:rFonts w:eastAsia="SimSun"/>
                <w:sz w:val="16"/>
                <w:szCs w:val="16"/>
                <w:lang w:val="en-US" w:eastAsia="zh-CN"/>
              </w:rPr>
            </w:pPr>
            <w:r w:rsidRPr="00503521">
              <w:rPr>
                <w:rFonts w:eastAsia="SimSun"/>
                <w:sz w:val="16"/>
                <w:szCs w:val="16"/>
                <w:lang w:val="en-US" w:eastAsia="zh-CN"/>
              </w:rPr>
              <w:t>R4-2321760</w:t>
            </w:r>
          </w:p>
        </w:tc>
        <w:tc>
          <w:tcPr>
            <w:tcW w:w="456" w:type="dxa"/>
            <w:shd w:val="solid" w:color="FFFFFF" w:fill="auto"/>
          </w:tcPr>
          <w:p w14:paraId="57239744" w14:textId="77777777" w:rsidR="000C1CAA" w:rsidRPr="00503521" w:rsidRDefault="000C1CAA" w:rsidP="000C1CAA">
            <w:pPr>
              <w:pStyle w:val="TAC"/>
              <w:jc w:val="left"/>
              <w:rPr>
                <w:sz w:val="16"/>
                <w:szCs w:val="16"/>
              </w:rPr>
            </w:pPr>
          </w:p>
        </w:tc>
        <w:tc>
          <w:tcPr>
            <w:tcW w:w="426" w:type="dxa"/>
            <w:shd w:val="solid" w:color="FFFFFF" w:fill="auto"/>
          </w:tcPr>
          <w:p w14:paraId="0B6EEF36" w14:textId="77777777" w:rsidR="000C1CAA" w:rsidRPr="00503521" w:rsidRDefault="000C1CAA" w:rsidP="000C1CAA">
            <w:pPr>
              <w:pStyle w:val="TAC"/>
              <w:jc w:val="left"/>
              <w:rPr>
                <w:sz w:val="16"/>
                <w:szCs w:val="16"/>
              </w:rPr>
            </w:pPr>
          </w:p>
        </w:tc>
        <w:tc>
          <w:tcPr>
            <w:tcW w:w="425" w:type="dxa"/>
            <w:shd w:val="solid" w:color="FFFFFF" w:fill="auto"/>
          </w:tcPr>
          <w:p w14:paraId="39DBA67C" w14:textId="77777777" w:rsidR="000C1CAA" w:rsidRPr="00503521" w:rsidRDefault="000C1CAA" w:rsidP="000C1CAA">
            <w:pPr>
              <w:pStyle w:val="TAC"/>
              <w:jc w:val="left"/>
              <w:rPr>
                <w:sz w:val="16"/>
                <w:szCs w:val="16"/>
              </w:rPr>
            </w:pPr>
          </w:p>
        </w:tc>
        <w:tc>
          <w:tcPr>
            <w:tcW w:w="4678" w:type="dxa"/>
            <w:shd w:val="solid" w:color="FFFFFF" w:fill="auto"/>
          </w:tcPr>
          <w:p w14:paraId="3A8EC1E8" w14:textId="693742CF" w:rsidR="000C1CAA" w:rsidRPr="00503521" w:rsidRDefault="000C1CAA" w:rsidP="000C1CAA">
            <w:pPr>
              <w:pStyle w:val="TAL"/>
              <w:rPr>
                <w:rFonts w:eastAsia="SimSun"/>
                <w:sz w:val="16"/>
                <w:szCs w:val="16"/>
                <w:lang w:val="en-US" w:eastAsia="zh-CN"/>
              </w:rPr>
            </w:pPr>
            <w:r w:rsidRPr="00503521">
              <w:rPr>
                <w:rFonts w:eastAsia="SimSun"/>
                <w:sz w:val="16"/>
                <w:szCs w:val="16"/>
                <w:lang w:val="en-US" w:eastAsia="zh-CN"/>
              </w:rPr>
              <w:t>TP for TR 38.880 DC_28A_n78A</w:t>
            </w:r>
          </w:p>
        </w:tc>
        <w:tc>
          <w:tcPr>
            <w:tcW w:w="708" w:type="dxa"/>
            <w:shd w:val="solid" w:color="FFFFFF" w:fill="auto"/>
          </w:tcPr>
          <w:p w14:paraId="11B1B97A" w14:textId="4C0B678F" w:rsidR="000C1CAA" w:rsidRPr="00503521" w:rsidRDefault="000C1CAA" w:rsidP="000C1CAA">
            <w:pPr>
              <w:pStyle w:val="TAC"/>
              <w:rPr>
                <w:rFonts w:eastAsia="SimSun"/>
                <w:sz w:val="16"/>
                <w:szCs w:val="16"/>
                <w:lang w:val="en-US" w:eastAsia="zh-CN"/>
              </w:rPr>
            </w:pPr>
            <w:r w:rsidRPr="00503521">
              <w:rPr>
                <w:sz w:val="16"/>
                <w:szCs w:val="16"/>
              </w:rPr>
              <w:t>0.1.0</w:t>
            </w:r>
          </w:p>
        </w:tc>
      </w:tr>
      <w:tr w:rsidR="00503521" w:rsidRPr="00503521" w14:paraId="008C1454" w14:textId="77777777">
        <w:tc>
          <w:tcPr>
            <w:tcW w:w="800" w:type="dxa"/>
            <w:shd w:val="solid" w:color="FFFFFF" w:fill="auto"/>
          </w:tcPr>
          <w:p w14:paraId="2E9A419F" w14:textId="58C920A8" w:rsidR="000C1CAA" w:rsidRPr="00503521" w:rsidRDefault="000C1CAA" w:rsidP="000C1CAA">
            <w:pPr>
              <w:pStyle w:val="TAC"/>
              <w:jc w:val="left"/>
              <w:rPr>
                <w:rFonts w:eastAsia="SimSun"/>
                <w:sz w:val="16"/>
                <w:szCs w:val="16"/>
                <w:lang w:val="en-US" w:eastAsia="zh-CN"/>
              </w:rPr>
            </w:pPr>
            <w:r w:rsidRPr="00503521">
              <w:rPr>
                <w:rFonts w:eastAsia="SimSun" w:hint="eastAsia"/>
                <w:sz w:val="16"/>
                <w:szCs w:val="16"/>
                <w:lang w:val="en-US" w:eastAsia="zh-CN"/>
              </w:rPr>
              <w:t>202</w:t>
            </w:r>
            <w:r w:rsidRPr="00503521">
              <w:rPr>
                <w:rFonts w:eastAsia="SimSun"/>
                <w:sz w:val="16"/>
                <w:szCs w:val="16"/>
                <w:lang w:val="en-US" w:eastAsia="zh-CN"/>
              </w:rPr>
              <w:t>3</w:t>
            </w:r>
            <w:r w:rsidRPr="00503521">
              <w:rPr>
                <w:rFonts w:eastAsia="SimSun" w:hint="eastAsia"/>
                <w:sz w:val="16"/>
                <w:szCs w:val="16"/>
                <w:lang w:val="en-US" w:eastAsia="zh-CN"/>
              </w:rPr>
              <w:t>-</w:t>
            </w:r>
            <w:r w:rsidRPr="00503521">
              <w:rPr>
                <w:rFonts w:eastAsia="SimSun"/>
                <w:sz w:val="16"/>
                <w:szCs w:val="16"/>
                <w:lang w:val="en-US" w:eastAsia="zh-CN"/>
              </w:rPr>
              <w:t>11</w:t>
            </w:r>
          </w:p>
        </w:tc>
        <w:tc>
          <w:tcPr>
            <w:tcW w:w="1061" w:type="dxa"/>
            <w:shd w:val="solid" w:color="FFFFFF" w:fill="auto"/>
          </w:tcPr>
          <w:p w14:paraId="6ED436BE" w14:textId="36F6B987" w:rsidR="000C1CAA" w:rsidRPr="00503521" w:rsidRDefault="000C1CAA" w:rsidP="000C1CAA">
            <w:pPr>
              <w:pStyle w:val="TAC"/>
              <w:jc w:val="left"/>
              <w:rPr>
                <w:rFonts w:eastAsia="SimSun"/>
                <w:sz w:val="16"/>
                <w:szCs w:val="16"/>
                <w:lang w:val="en-US" w:eastAsia="zh-CN"/>
              </w:rPr>
            </w:pPr>
            <w:r w:rsidRPr="00503521">
              <w:rPr>
                <w:rFonts w:eastAsia="SimSun" w:hint="eastAsia"/>
                <w:sz w:val="16"/>
                <w:szCs w:val="16"/>
                <w:lang w:val="en-US" w:eastAsia="zh-CN"/>
              </w:rPr>
              <w:t>RAN4 #10</w:t>
            </w:r>
            <w:r w:rsidRPr="00503521">
              <w:rPr>
                <w:rFonts w:eastAsia="SimSun"/>
                <w:sz w:val="16"/>
                <w:szCs w:val="16"/>
                <w:lang w:val="en-US" w:eastAsia="zh-CN"/>
              </w:rPr>
              <w:t>9</w:t>
            </w:r>
          </w:p>
        </w:tc>
        <w:tc>
          <w:tcPr>
            <w:tcW w:w="1085" w:type="dxa"/>
            <w:shd w:val="solid" w:color="FFFFFF" w:fill="auto"/>
          </w:tcPr>
          <w:p w14:paraId="5E4509E3" w14:textId="04B0A04B" w:rsidR="000C1CAA" w:rsidRPr="00503521" w:rsidRDefault="000C1CAA" w:rsidP="000C1CAA">
            <w:pPr>
              <w:pStyle w:val="TAC"/>
              <w:jc w:val="left"/>
              <w:rPr>
                <w:rFonts w:eastAsia="SimSun"/>
                <w:sz w:val="16"/>
                <w:szCs w:val="16"/>
                <w:lang w:val="en-US" w:eastAsia="zh-CN"/>
              </w:rPr>
            </w:pPr>
            <w:r w:rsidRPr="00503521">
              <w:rPr>
                <w:rFonts w:eastAsia="SimSun"/>
                <w:sz w:val="16"/>
                <w:szCs w:val="16"/>
                <w:lang w:val="en-US" w:eastAsia="zh-CN"/>
              </w:rPr>
              <w:t>R4-2318724</w:t>
            </w:r>
          </w:p>
        </w:tc>
        <w:tc>
          <w:tcPr>
            <w:tcW w:w="456" w:type="dxa"/>
            <w:shd w:val="solid" w:color="FFFFFF" w:fill="auto"/>
          </w:tcPr>
          <w:p w14:paraId="199934D7" w14:textId="77777777" w:rsidR="000C1CAA" w:rsidRPr="00503521" w:rsidRDefault="000C1CAA" w:rsidP="000C1CAA">
            <w:pPr>
              <w:pStyle w:val="TAC"/>
              <w:jc w:val="left"/>
              <w:rPr>
                <w:sz w:val="16"/>
                <w:szCs w:val="16"/>
              </w:rPr>
            </w:pPr>
          </w:p>
        </w:tc>
        <w:tc>
          <w:tcPr>
            <w:tcW w:w="426" w:type="dxa"/>
            <w:shd w:val="solid" w:color="FFFFFF" w:fill="auto"/>
          </w:tcPr>
          <w:p w14:paraId="258CDABF" w14:textId="77777777" w:rsidR="000C1CAA" w:rsidRPr="00503521" w:rsidRDefault="000C1CAA" w:rsidP="000C1CAA">
            <w:pPr>
              <w:pStyle w:val="TAC"/>
              <w:jc w:val="left"/>
              <w:rPr>
                <w:sz w:val="16"/>
                <w:szCs w:val="16"/>
              </w:rPr>
            </w:pPr>
          </w:p>
        </w:tc>
        <w:tc>
          <w:tcPr>
            <w:tcW w:w="425" w:type="dxa"/>
            <w:shd w:val="solid" w:color="FFFFFF" w:fill="auto"/>
          </w:tcPr>
          <w:p w14:paraId="27B0A588" w14:textId="77777777" w:rsidR="000C1CAA" w:rsidRPr="00503521" w:rsidRDefault="000C1CAA" w:rsidP="000C1CAA">
            <w:pPr>
              <w:pStyle w:val="TAC"/>
              <w:jc w:val="left"/>
              <w:rPr>
                <w:sz w:val="16"/>
                <w:szCs w:val="16"/>
              </w:rPr>
            </w:pPr>
          </w:p>
        </w:tc>
        <w:tc>
          <w:tcPr>
            <w:tcW w:w="4678" w:type="dxa"/>
            <w:shd w:val="solid" w:color="FFFFFF" w:fill="auto"/>
          </w:tcPr>
          <w:p w14:paraId="3ECB2B92" w14:textId="18C100E0" w:rsidR="000C1CAA" w:rsidRPr="00503521" w:rsidRDefault="000C1CAA" w:rsidP="000C1CAA">
            <w:pPr>
              <w:pStyle w:val="TAL"/>
              <w:rPr>
                <w:rFonts w:eastAsia="SimSun"/>
                <w:sz w:val="16"/>
                <w:szCs w:val="16"/>
                <w:lang w:val="en-US" w:eastAsia="zh-CN"/>
              </w:rPr>
            </w:pPr>
            <w:r w:rsidRPr="00503521">
              <w:rPr>
                <w:rFonts w:eastAsia="SimSun"/>
                <w:sz w:val="16"/>
                <w:szCs w:val="16"/>
                <w:lang w:val="en-US" w:eastAsia="zh-CN"/>
              </w:rPr>
              <w:t>TP for TR 38.880 DC_41A_n78A</w:t>
            </w:r>
          </w:p>
        </w:tc>
        <w:tc>
          <w:tcPr>
            <w:tcW w:w="708" w:type="dxa"/>
            <w:shd w:val="solid" w:color="FFFFFF" w:fill="auto"/>
          </w:tcPr>
          <w:p w14:paraId="13535FBA" w14:textId="6C90AF57" w:rsidR="000C1CAA" w:rsidRPr="00503521" w:rsidRDefault="000C1CAA" w:rsidP="000C1CAA">
            <w:pPr>
              <w:pStyle w:val="TAC"/>
              <w:rPr>
                <w:rFonts w:eastAsia="SimSun"/>
                <w:sz w:val="16"/>
                <w:szCs w:val="16"/>
                <w:lang w:val="en-US" w:eastAsia="zh-CN"/>
              </w:rPr>
            </w:pPr>
            <w:r w:rsidRPr="00503521">
              <w:rPr>
                <w:sz w:val="16"/>
                <w:szCs w:val="16"/>
              </w:rPr>
              <w:t>0.1.0</w:t>
            </w:r>
          </w:p>
        </w:tc>
      </w:tr>
      <w:tr w:rsidR="00503521" w:rsidRPr="00503521" w14:paraId="47EB75AB" w14:textId="77777777">
        <w:tc>
          <w:tcPr>
            <w:tcW w:w="800" w:type="dxa"/>
            <w:shd w:val="solid" w:color="FFFFFF" w:fill="auto"/>
          </w:tcPr>
          <w:p w14:paraId="18F47F02" w14:textId="32384A7C" w:rsidR="000C1CAA" w:rsidRPr="00503521" w:rsidRDefault="000C1CAA" w:rsidP="000C1CAA">
            <w:pPr>
              <w:pStyle w:val="TAC"/>
              <w:jc w:val="left"/>
              <w:rPr>
                <w:rFonts w:eastAsia="SimSun"/>
                <w:sz w:val="16"/>
                <w:szCs w:val="16"/>
                <w:lang w:val="en-US" w:eastAsia="zh-CN"/>
              </w:rPr>
            </w:pPr>
            <w:r w:rsidRPr="00503521">
              <w:rPr>
                <w:rFonts w:eastAsia="SimSun" w:hint="eastAsia"/>
                <w:sz w:val="16"/>
                <w:szCs w:val="16"/>
                <w:lang w:val="en-US" w:eastAsia="zh-CN"/>
              </w:rPr>
              <w:t>202</w:t>
            </w:r>
            <w:r w:rsidRPr="00503521">
              <w:rPr>
                <w:rFonts w:eastAsia="SimSun"/>
                <w:sz w:val="16"/>
                <w:szCs w:val="16"/>
                <w:lang w:val="en-US" w:eastAsia="zh-CN"/>
              </w:rPr>
              <w:t>3</w:t>
            </w:r>
            <w:r w:rsidRPr="00503521">
              <w:rPr>
                <w:rFonts w:eastAsia="SimSun" w:hint="eastAsia"/>
                <w:sz w:val="16"/>
                <w:szCs w:val="16"/>
                <w:lang w:val="en-US" w:eastAsia="zh-CN"/>
              </w:rPr>
              <w:t>-</w:t>
            </w:r>
            <w:r w:rsidRPr="00503521">
              <w:rPr>
                <w:rFonts w:eastAsia="SimSun"/>
                <w:sz w:val="16"/>
                <w:szCs w:val="16"/>
                <w:lang w:val="en-US" w:eastAsia="zh-CN"/>
              </w:rPr>
              <w:t>11</w:t>
            </w:r>
          </w:p>
        </w:tc>
        <w:tc>
          <w:tcPr>
            <w:tcW w:w="1061" w:type="dxa"/>
            <w:shd w:val="solid" w:color="FFFFFF" w:fill="auto"/>
          </w:tcPr>
          <w:p w14:paraId="76B934CF" w14:textId="348E33BD" w:rsidR="000C1CAA" w:rsidRPr="00503521" w:rsidRDefault="000C1CAA" w:rsidP="000C1CAA">
            <w:pPr>
              <w:pStyle w:val="TAC"/>
              <w:jc w:val="left"/>
              <w:rPr>
                <w:rFonts w:eastAsia="SimSun"/>
                <w:sz w:val="16"/>
                <w:szCs w:val="16"/>
                <w:lang w:val="en-US" w:eastAsia="zh-CN"/>
              </w:rPr>
            </w:pPr>
            <w:r w:rsidRPr="00503521">
              <w:rPr>
                <w:rFonts w:eastAsia="SimSun" w:hint="eastAsia"/>
                <w:sz w:val="16"/>
                <w:szCs w:val="16"/>
                <w:lang w:val="en-US" w:eastAsia="zh-CN"/>
              </w:rPr>
              <w:t>RAN4 #10</w:t>
            </w:r>
            <w:r w:rsidRPr="00503521">
              <w:rPr>
                <w:rFonts w:eastAsia="SimSun"/>
                <w:sz w:val="16"/>
                <w:szCs w:val="16"/>
                <w:lang w:val="en-US" w:eastAsia="zh-CN"/>
              </w:rPr>
              <w:t>9</w:t>
            </w:r>
          </w:p>
        </w:tc>
        <w:tc>
          <w:tcPr>
            <w:tcW w:w="1085" w:type="dxa"/>
            <w:shd w:val="solid" w:color="FFFFFF" w:fill="auto"/>
          </w:tcPr>
          <w:p w14:paraId="3A2BE0AC" w14:textId="2604F296" w:rsidR="000C1CAA" w:rsidRPr="00503521" w:rsidRDefault="000C1CAA" w:rsidP="000C1CAA">
            <w:pPr>
              <w:pStyle w:val="TAC"/>
              <w:jc w:val="left"/>
              <w:rPr>
                <w:rFonts w:eastAsia="SimSun"/>
                <w:sz w:val="16"/>
                <w:szCs w:val="16"/>
                <w:lang w:val="en-US" w:eastAsia="zh-CN"/>
              </w:rPr>
            </w:pPr>
            <w:r w:rsidRPr="00503521">
              <w:rPr>
                <w:rFonts w:eastAsia="SimSun"/>
                <w:sz w:val="16"/>
                <w:szCs w:val="16"/>
                <w:lang w:val="en-US" w:eastAsia="zh-CN"/>
              </w:rPr>
              <w:t>R4-2321753</w:t>
            </w:r>
          </w:p>
        </w:tc>
        <w:tc>
          <w:tcPr>
            <w:tcW w:w="456" w:type="dxa"/>
            <w:shd w:val="solid" w:color="FFFFFF" w:fill="auto"/>
          </w:tcPr>
          <w:p w14:paraId="40570545" w14:textId="77777777" w:rsidR="000C1CAA" w:rsidRPr="00503521" w:rsidRDefault="000C1CAA" w:rsidP="000C1CAA">
            <w:pPr>
              <w:pStyle w:val="TAC"/>
              <w:jc w:val="left"/>
              <w:rPr>
                <w:sz w:val="16"/>
                <w:szCs w:val="16"/>
              </w:rPr>
            </w:pPr>
          </w:p>
        </w:tc>
        <w:tc>
          <w:tcPr>
            <w:tcW w:w="426" w:type="dxa"/>
            <w:shd w:val="solid" w:color="FFFFFF" w:fill="auto"/>
          </w:tcPr>
          <w:p w14:paraId="6571F949" w14:textId="77777777" w:rsidR="000C1CAA" w:rsidRPr="00503521" w:rsidRDefault="000C1CAA" w:rsidP="000C1CAA">
            <w:pPr>
              <w:pStyle w:val="TAC"/>
              <w:jc w:val="left"/>
              <w:rPr>
                <w:sz w:val="16"/>
                <w:szCs w:val="16"/>
              </w:rPr>
            </w:pPr>
          </w:p>
        </w:tc>
        <w:tc>
          <w:tcPr>
            <w:tcW w:w="425" w:type="dxa"/>
            <w:shd w:val="solid" w:color="FFFFFF" w:fill="auto"/>
          </w:tcPr>
          <w:p w14:paraId="607561D3" w14:textId="77777777" w:rsidR="000C1CAA" w:rsidRPr="00503521" w:rsidRDefault="000C1CAA" w:rsidP="000C1CAA">
            <w:pPr>
              <w:pStyle w:val="TAC"/>
              <w:jc w:val="left"/>
              <w:rPr>
                <w:sz w:val="16"/>
                <w:szCs w:val="16"/>
              </w:rPr>
            </w:pPr>
          </w:p>
        </w:tc>
        <w:tc>
          <w:tcPr>
            <w:tcW w:w="4678" w:type="dxa"/>
            <w:shd w:val="solid" w:color="FFFFFF" w:fill="auto"/>
          </w:tcPr>
          <w:p w14:paraId="1236C29B" w14:textId="145968BF" w:rsidR="000C1CAA" w:rsidRPr="00503521" w:rsidRDefault="000C1CAA" w:rsidP="000C1CAA">
            <w:pPr>
              <w:pStyle w:val="TAL"/>
              <w:rPr>
                <w:rFonts w:eastAsia="SimSun"/>
                <w:sz w:val="16"/>
                <w:szCs w:val="16"/>
                <w:lang w:val="en-US" w:eastAsia="zh-CN"/>
              </w:rPr>
            </w:pPr>
            <w:r w:rsidRPr="00503521">
              <w:rPr>
                <w:rFonts w:eastAsia="SimSun"/>
                <w:sz w:val="16"/>
                <w:szCs w:val="16"/>
                <w:lang w:val="en-US" w:eastAsia="zh-CN"/>
              </w:rPr>
              <w:t>TP for TR 38.880: 3Tx inter-band CA_n2-n77</w:t>
            </w:r>
          </w:p>
        </w:tc>
        <w:tc>
          <w:tcPr>
            <w:tcW w:w="708" w:type="dxa"/>
            <w:shd w:val="solid" w:color="FFFFFF" w:fill="auto"/>
          </w:tcPr>
          <w:p w14:paraId="59D47DD0" w14:textId="05A39E03" w:rsidR="000C1CAA" w:rsidRPr="00503521" w:rsidRDefault="000C1CAA" w:rsidP="000C1CAA">
            <w:pPr>
              <w:pStyle w:val="TAC"/>
              <w:rPr>
                <w:rFonts w:eastAsia="SimSun"/>
                <w:sz w:val="16"/>
                <w:szCs w:val="16"/>
                <w:lang w:val="en-US" w:eastAsia="zh-CN"/>
              </w:rPr>
            </w:pPr>
            <w:r w:rsidRPr="00503521">
              <w:rPr>
                <w:sz w:val="16"/>
                <w:szCs w:val="16"/>
              </w:rPr>
              <w:t>0.1.0</w:t>
            </w:r>
          </w:p>
        </w:tc>
      </w:tr>
      <w:tr w:rsidR="00503521" w:rsidRPr="00503521" w14:paraId="0322B2DE" w14:textId="77777777">
        <w:tc>
          <w:tcPr>
            <w:tcW w:w="800" w:type="dxa"/>
            <w:shd w:val="solid" w:color="FFFFFF" w:fill="auto"/>
          </w:tcPr>
          <w:p w14:paraId="2F0E0A8C" w14:textId="4E63B872" w:rsidR="000C1CAA" w:rsidRPr="00503521" w:rsidRDefault="000C1CAA" w:rsidP="000C1CAA">
            <w:pPr>
              <w:pStyle w:val="TAC"/>
              <w:jc w:val="left"/>
              <w:rPr>
                <w:rFonts w:eastAsia="SimSun"/>
                <w:sz w:val="16"/>
                <w:szCs w:val="16"/>
                <w:lang w:val="en-US" w:eastAsia="zh-CN"/>
              </w:rPr>
            </w:pPr>
            <w:r w:rsidRPr="00503521">
              <w:rPr>
                <w:rFonts w:eastAsia="SimSun" w:hint="eastAsia"/>
                <w:sz w:val="16"/>
                <w:szCs w:val="16"/>
                <w:lang w:val="en-US" w:eastAsia="zh-CN"/>
              </w:rPr>
              <w:t>202</w:t>
            </w:r>
            <w:r w:rsidRPr="00503521">
              <w:rPr>
                <w:rFonts w:eastAsia="SimSun"/>
                <w:sz w:val="16"/>
                <w:szCs w:val="16"/>
                <w:lang w:val="en-US" w:eastAsia="zh-CN"/>
              </w:rPr>
              <w:t>3</w:t>
            </w:r>
            <w:r w:rsidRPr="00503521">
              <w:rPr>
                <w:rFonts w:eastAsia="SimSun" w:hint="eastAsia"/>
                <w:sz w:val="16"/>
                <w:szCs w:val="16"/>
                <w:lang w:val="en-US" w:eastAsia="zh-CN"/>
              </w:rPr>
              <w:t>-</w:t>
            </w:r>
            <w:r w:rsidRPr="00503521">
              <w:rPr>
                <w:rFonts w:eastAsia="SimSun"/>
                <w:sz w:val="16"/>
                <w:szCs w:val="16"/>
                <w:lang w:val="en-US" w:eastAsia="zh-CN"/>
              </w:rPr>
              <w:t>11</w:t>
            </w:r>
          </w:p>
        </w:tc>
        <w:tc>
          <w:tcPr>
            <w:tcW w:w="1061" w:type="dxa"/>
            <w:shd w:val="solid" w:color="FFFFFF" w:fill="auto"/>
          </w:tcPr>
          <w:p w14:paraId="48B76624" w14:textId="62A7BEA2" w:rsidR="000C1CAA" w:rsidRPr="00503521" w:rsidRDefault="000C1CAA" w:rsidP="000C1CAA">
            <w:pPr>
              <w:pStyle w:val="TAC"/>
              <w:jc w:val="left"/>
              <w:rPr>
                <w:rFonts w:eastAsia="SimSun"/>
                <w:sz w:val="16"/>
                <w:szCs w:val="16"/>
                <w:lang w:val="en-US" w:eastAsia="zh-CN"/>
              </w:rPr>
            </w:pPr>
            <w:r w:rsidRPr="00503521">
              <w:rPr>
                <w:rFonts w:eastAsia="SimSun" w:hint="eastAsia"/>
                <w:sz w:val="16"/>
                <w:szCs w:val="16"/>
                <w:lang w:val="en-US" w:eastAsia="zh-CN"/>
              </w:rPr>
              <w:t>RAN4 #10</w:t>
            </w:r>
            <w:r w:rsidRPr="00503521">
              <w:rPr>
                <w:rFonts w:eastAsia="SimSun"/>
                <w:sz w:val="16"/>
                <w:szCs w:val="16"/>
                <w:lang w:val="en-US" w:eastAsia="zh-CN"/>
              </w:rPr>
              <w:t>9</w:t>
            </w:r>
          </w:p>
        </w:tc>
        <w:tc>
          <w:tcPr>
            <w:tcW w:w="1085" w:type="dxa"/>
            <w:shd w:val="solid" w:color="FFFFFF" w:fill="auto"/>
          </w:tcPr>
          <w:p w14:paraId="3ED63F48" w14:textId="7CA0B4A2" w:rsidR="000C1CAA" w:rsidRPr="00503521" w:rsidRDefault="000C1CAA" w:rsidP="000C1CAA">
            <w:pPr>
              <w:pStyle w:val="TAC"/>
              <w:jc w:val="left"/>
              <w:rPr>
                <w:rFonts w:eastAsia="SimSun"/>
                <w:sz w:val="16"/>
                <w:szCs w:val="16"/>
                <w:lang w:val="en-US" w:eastAsia="zh-CN"/>
              </w:rPr>
            </w:pPr>
            <w:r w:rsidRPr="00503521">
              <w:rPr>
                <w:rFonts w:eastAsia="SimSun"/>
                <w:sz w:val="16"/>
                <w:szCs w:val="16"/>
                <w:lang w:val="en-US" w:eastAsia="zh-CN"/>
              </w:rPr>
              <w:t>R4-2321761</w:t>
            </w:r>
          </w:p>
        </w:tc>
        <w:tc>
          <w:tcPr>
            <w:tcW w:w="456" w:type="dxa"/>
            <w:shd w:val="solid" w:color="FFFFFF" w:fill="auto"/>
          </w:tcPr>
          <w:p w14:paraId="3C467C95" w14:textId="77777777" w:rsidR="000C1CAA" w:rsidRPr="00503521" w:rsidRDefault="000C1CAA" w:rsidP="000C1CAA">
            <w:pPr>
              <w:pStyle w:val="TAC"/>
              <w:jc w:val="left"/>
              <w:rPr>
                <w:sz w:val="16"/>
                <w:szCs w:val="16"/>
              </w:rPr>
            </w:pPr>
          </w:p>
        </w:tc>
        <w:tc>
          <w:tcPr>
            <w:tcW w:w="426" w:type="dxa"/>
            <w:shd w:val="solid" w:color="FFFFFF" w:fill="auto"/>
          </w:tcPr>
          <w:p w14:paraId="77262848" w14:textId="77777777" w:rsidR="000C1CAA" w:rsidRPr="00503521" w:rsidRDefault="000C1CAA" w:rsidP="000C1CAA">
            <w:pPr>
              <w:pStyle w:val="TAC"/>
              <w:jc w:val="left"/>
              <w:rPr>
                <w:sz w:val="16"/>
                <w:szCs w:val="16"/>
              </w:rPr>
            </w:pPr>
          </w:p>
        </w:tc>
        <w:tc>
          <w:tcPr>
            <w:tcW w:w="425" w:type="dxa"/>
            <w:shd w:val="solid" w:color="FFFFFF" w:fill="auto"/>
          </w:tcPr>
          <w:p w14:paraId="0DE44F4A" w14:textId="77777777" w:rsidR="000C1CAA" w:rsidRPr="00503521" w:rsidRDefault="000C1CAA" w:rsidP="000C1CAA">
            <w:pPr>
              <w:pStyle w:val="TAC"/>
              <w:jc w:val="left"/>
              <w:rPr>
                <w:sz w:val="16"/>
                <w:szCs w:val="16"/>
              </w:rPr>
            </w:pPr>
          </w:p>
        </w:tc>
        <w:tc>
          <w:tcPr>
            <w:tcW w:w="4678" w:type="dxa"/>
            <w:shd w:val="solid" w:color="FFFFFF" w:fill="auto"/>
          </w:tcPr>
          <w:p w14:paraId="0AC28A8D" w14:textId="6D343A92" w:rsidR="000C1CAA" w:rsidRPr="00503521" w:rsidRDefault="000C1CAA" w:rsidP="000C1CAA">
            <w:pPr>
              <w:pStyle w:val="TAL"/>
              <w:rPr>
                <w:rFonts w:eastAsia="SimSun"/>
                <w:sz w:val="16"/>
                <w:szCs w:val="16"/>
                <w:lang w:val="en-US" w:eastAsia="zh-CN"/>
              </w:rPr>
            </w:pPr>
            <w:r w:rsidRPr="00503521">
              <w:rPr>
                <w:rFonts w:eastAsia="SimSun"/>
                <w:sz w:val="16"/>
                <w:szCs w:val="16"/>
                <w:lang w:val="en-US" w:eastAsia="zh-CN"/>
              </w:rPr>
              <w:t>TP for TR 38.880: Input for CA_n25A-n41A</w:t>
            </w:r>
          </w:p>
        </w:tc>
        <w:tc>
          <w:tcPr>
            <w:tcW w:w="708" w:type="dxa"/>
            <w:shd w:val="solid" w:color="FFFFFF" w:fill="auto"/>
          </w:tcPr>
          <w:p w14:paraId="6449ED55" w14:textId="70F180E0" w:rsidR="000C1CAA" w:rsidRPr="00503521" w:rsidRDefault="000C1CAA" w:rsidP="000C1CAA">
            <w:pPr>
              <w:pStyle w:val="TAC"/>
              <w:rPr>
                <w:rFonts w:eastAsia="SimSun"/>
                <w:sz w:val="16"/>
                <w:szCs w:val="16"/>
                <w:lang w:val="en-US" w:eastAsia="zh-CN"/>
              </w:rPr>
            </w:pPr>
            <w:r w:rsidRPr="00503521">
              <w:rPr>
                <w:sz w:val="16"/>
                <w:szCs w:val="16"/>
              </w:rPr>
              <w:t>0.1.0</w:t>
            </w:r>
          </w:p>
        </w:tc>
      </w:tr>
      <w:tr w:rsidR="00503521" w:rsidRPr="00503521" w14:paraId="193D5CE8" w14:textId="77777777">
        <w:tc>
          <w:tcPr>
            <w:tcW w:w="800" w:type="dxa"/>
            <w:shd w:val="solid" w:color="FFFFFF" w:fill="auto"/>
          </w:tcPr>
          <w:p w14:paraId="6534B215" w14:textId="255B4855" w:rsidR="00E60F7D" w:rsidRPr="00503521" w:rsidRDefault="00E60F7D" w:rsidP="00E60F7D">
            <w:pPr>
              <w:pStyle w:val="TAC"/>
              <w:jc w:val="left"/>
              <w:rPr>
                <w:rFonts w:eastAsia="SimSun"/>
                <w:sz w:val="16"/>
                <w:szCs w:val="16"/>
                <w:lang w:val="en-US" w:eastAsia="zh-CN"/>
              </w:rPr>
            </w:pPr>
            <w:bookmarkStart w:id="572" w:name="MCCQCTEMPBM_00000026" w:colFirst="7" w:colLast="7"/>
            <w:bookmarkStart w:id="573" w:name="MCCQCTEMPBM_00000027" w:colFirst="0" w:colLast="0"/>
            <w:r w:rsidRPr="00503521">
              <w:rPr>
                <w:rFonts w:eastAsia="SimSun" w:hint="eastAsia"/>
                <w:sz w:val="16"/>
                <w:szCs w:val="16"/>
                <w:lang w:val="en-US" w:eastAsia="zh-CN"/>
              </w:rPr>
              <w:t>202</w:t>
            </w:r>
            <w:r w:rsidRPr="00503521">
              <w:rPr>
                <w:rFonts w:eastAsia="SimSun"/>
                <w:sz w:val="16"/>
                <w:szCs w:val="16"/>
                <w:lang w:val="en-US" w:eastAsia="zh-CN"/>
              </w:rPr>
              <w:t>3</w:t>
            </w:r>
            <w:r w:rsidRPr="00503521">
              <w:rPr>
                <w:rFonts w:eastAsia="SimSun" w:hint="eastAsia"/>
                <w:sz w:val="16"/>
                <w:szCs w:val="16"/>
                <w:lang w:val="en-US" w:eastAsia="zh-CN"/>
              </w:rPr>
              <w:t>-</w:t>
            </w:r>
            <w:r w:rsidRPr="00503521">
              <w:rPr>
                <w:rFonts w:eastAsia="SimSun"/>
                <w:sz w:val="16"/>
                <w:szCs w:val="16"/>
                <w:lang w:val="en-US" w:eastAsia="zh-CN"/>
              </w:rPr>
              <w:t>11</w:t>
            </w:r>
          </w:p>
        </w:tc>
        <w:tc>
          <w:tcPr>
            <w:tcW w:w="1061" w:type="dxa"/>
            <w:shd w:val="solid" w:color="FFFFFF" w:fill="auto"/>
          </w:tcPr>
          <w:p w14:paraId="31A0BBC1" w14:textId="39F29DE6" w:rsidR="00E60F7D" w:rsidRPr="00503521" w:rsidRDefault="00E60F7D" w:rsidP="00E60F7D">
            <w:pPr>
              <w:pStyle w:val="TAC"/>
              <w:jc w:val="left"/>
              <w:rPr>
                <w:rFonts w:eastAsia="SimSun"/>
                <w:sz w:val="16"/>
                <w:szCs w:val="16"/>
                <w:lang w:val="en-US" w:eastAsia="zh-CN"/>
              </w:rPr>
            </w:pPr>
            <w:r w:rsidRPr="00503521">
              <w:rPr>
                <w:rFonts w:eastAsia="SimSun" w:hint="eastAsia"/>
                <w:sz w:val="16"/>
                <w:szCs w:val="16"/>
                <w:lang w:val="en-US" w:eastAsia="zh-CN"/>
              </w:rPr>
              <w:t>RAN4 #10</w:t>
            </w:r>
            <w:r w:rsidRPr="00503521">
              <w:rPr>
                <w:rFonts w:eastAsia="SimSun"/>
                <w:sz w:val="16"/>
                <w:szCs w:val="16"/>
                <w:lang w:val="en-US" w:eastAsia="zh-CN"/>
              </w:rPr>
              <w:t>9</w:t>
            </w:r>
          </w:p>
        </w:tc>
        <w:tc>
          <w:tcPr>
            <w:tcW w:w="1085" w:type="dxa"/>
            <w:shd w:val="solid" w:color="FFFFFF" w:fill="auto"/>
          </w:tcPr>
          <w:p w14:paraId="7E4FA9B6" w14:textId="21707439" w:rsidR="00E60F7D" w:rsidRPr="00503521" w:rsidRDefault="00E60F7D" w:rsidP="00E60F7D">
            <w:pPr>
              <w:pStyle w:val="TAC"/>
              <w:jc w:val="left"/>
              <w:rPr>
                <w:rFonts w:eastAsia="SimSun"/>
                <w:sz w:val="16"/>
                <w:szCs w:val="16"/>
                <w:lang w:val="en-US" w:eastAsia="zh-CN"/>
              </w:rPr>
            </w:pPr>
            <w:r w:rsidRPr="00503521">
              <w:rPr>
                <w:rFonts w:eastAsia="SimSun"/>
                <w:sz w:val="16"/>
                <w:szCs w:val="16"/>
                <w:lang w:val="en-US" w:eastAsia="zh-CN"/>
              </w:rPr>
              <w:t>R4-2321762</w:t>
            </w:r>
          </w:p>
        </w:tc>
        <w:tc>
          <w:tcPr>
            <w:tcW w:w="456" w:type="dxa"/>
            <w:shd w:val="solid" w:color="FFFFFF" w:fill="auto"/>
          </w:tcPr>
          <w:p w14:paraId="512E99B6" w14:textId="77777777" w:rsidR="00E60F7D" w:rsidRPr="00503521" w:rsidRDefault="00E60F7D" w:rsidP="00E60F7D">
            <w:pPr>
              <w:pStyle w:val="TAC"/>
              <w:jc w:val="left"/>
              <w:rPr>
                <w:sz w:val="16"/>
                <w:szCs w:val="16"/>
              </w:rPr>
            </w:pPr>
          </w:p>
        </w:tc>
        <w:tc>
          <w:tcPr>
            <w:tcW w:w="426" w:type="dxa"/>
            <w:shd w:val="solid" w:color="FFFFFF" w:fill="auto"/>
          </w:tcPr>
          <w:p w14:paraId="03CBB8DB" w14:textId="77777777" w:rsidR="00E60F7D" w:rsidRPr="00503521" w:rsidRDefault="00E60F7D" w:rsidP="00E60F7D">
            <w:pPr>
              <w:pStyle w:val="TAC"/>
              <w:jc w:val="left"/>
              <w:rPr>
                <w:sz w:val="16"/>
                <w:szCs w:val="16"/>
              </w:rPr>
            </w:pPr>
          </w:p>
        </w:tc>
        <w:tc>
          <w:tcPr>
            <w:tcW w:w="425" w:type="dxa"/>
            <w:shd w:val="solid" w:color="FFFFFF" w:fill="auto"/>
          </w:tcPr>
          <w:p w14:paraId="397F65F4" w14:textId="77777777" w:rsidR="00E60F7D" w:rsidRPr="00503521" w:rsidRDefault="00E60F7D" w:rsidP="00E60F7D">
            <w:pPr>
              <w:pStyle w:val="TAC"/>
              <w:jc w:val="left"/>
              <w:rPr>
                <w:sz w:val="16"/>
                <w:szCs w:val="16"/>
              </w:rPr>
            </w:pPr>
          </w:p>
        </w:tc>
        <w:tc>
          <w:tcPr>
            <w:tcW w:w="4678" w:type="dxa"/>
            <w:shd w:val="solid" w:color="FFFFFF" w:fill="auto"/>
          </w:tcPr>
          <w:p w14:paraId="6777048D" w14:textId="6D0F7B0D" w:rsidR="00E60F7D" w:rsidRPr="00503521" w:rsidRDefault="00E60F7D" w:rsidP="00E60F7D">
            <w:pPr>
              <w:pStyle w:val="TAL"/>
              <w:rPr>
                <w:rFonts w:eastAsia="SimSun"/>
                <w:sz w:val="16"/>
                <w:szCs w:val="16"/>
                <w:lang w:val="en-US" w:eastAsia="zh-CN"/>
              </w:rPr>
            </w:pPr>
            <w:r w:rsidRPr="00503521">
              <w:rPr>
                <w:rFonts w:eastAsia="SimSun"/>
                <w:sz w:val="16"/>
                <w:szCs w:val="16"/>
                <w:lang w:val="en-US" w:eastAsia="zh-CN"/>
              </w:rPr>
              <w:t>TP for TR 38.880: Input for CA_n41A-n66A</w:t>
            </w:r>
          </w:p>
        </w:tc>
        <w:tc>
          <w:tcPr>
            <w:tcW w:w="708" w:type="dxa"/>
            <w:shd w:val="solid" w:color="FFFFFF" w:fill="auto"/>
          </w:tcPr>
          <w:p w14:paraId="5BF676EE" w14:textId="3F9D9BCA" w:rsidR="00E60F7D" w:rsidRPr="00503521" w:rsidRDefault="00E60F7D" w:rsidP="00E60F7D">
            <w:pPr>
              <w:pStyle w:val="TAC"/>
              <w:rPr>
                <w:rFonts w:eastAsia="SimSun"/>
                <w:sz w:val="16"/>
                <w:szCs w:val="16"/>
                <w:lang w:val="en-US" w:eastAsia="zh-CN"/>
              </w:rPr>
            </w:pPr>
            <w:r w:rsidRPr="00503521">
              <w:rPr>
                <w:sz w:val="16"/>
                <w:szCs w:val="16"/>
              </w:rPr>
              <w:t>0.1.0</w:t>
            </w:r>
          </w:p>
        </w:tc>
      </w:tr>
      <w:tr w:rsidR="00503521" w:rsidRPr="00503521" w14:paraId="1AD9E8BE" w14:textId="77777777">
        <w:tc>
          <w:tcPr>
            <w:tcW w:w="800" w:type="dxa"/>
            <w:shd w:val="solid" w:color="FFFFFF" w:fill="auto"/>
          </w:tcPr>
          <w:p w14:paraId="5BCE7432" w14:textId="2F50951C" w:rsidR="007C4FC0" w:rsidRPr="00503521" w:rsidRDefault="007C4FC0" w:rsidP="007C4FC0">
            <w:pPr>
              <w:pStyle w:val="TAC"/>
              <w:jc w:val="left"/>
              <w:rPr>
                <w:rFonts w:eastAsia="SimSun"/>
                <w:sz w:val="16"/>
                <w:szCs w:val="16"/>
                <w:lang w:val="en-US" w:eastAsia="zh-CN"/>
              </w:rPr>
            </w:pPr>
            <w:r w:rsidRPr="00503521">
              <w:rPr>
                <w:rFonts w:eastAsia="SimSun" w:hint="eastAsia"/>
                <w:sz w:val="16"/>
                <w:szCs w:val="16"/>
                <w:lang w:val="en-US" w:eastAsia="zh-CN"/>
              </w:rPr>
              <w:t>202</w:t>
            </w:r>
            <w:r w:rsidRPr="00503521">
              <w:rPr>
                <w:rFonts w:eastAsia="SimSun"/>
                <w:sz w:val="16"/>
                <w:szCs w:val="16"/>
                <w:lang w:val="en-US" w:eastAsia="zh-CN"/>
              </w:rPr>
              <w:t>4</w:t>
            </w:r>
            <w:r w:rsidRPr="00503521">
              <w:rPr>
                <w:rFonts w:eastAsia="SimSun" w:hint="eastAsia"/>
                <w:sz w:val="16"/>
                <w:szCs w:val="16"/>
                <w:lang w:val="en-US" w:eastAsia="zh-CN"/>
              </w:rPr>
              <w:t>-</w:t>
            </w:r>
            <w:r w:rsidRPr="00503521">
              <w:rPr>
                <w:rFonts w:eastAsia="SimSun"/>
                <w:sz w:val="16"/>
                <w:szCs w:val="16"/>
                <w:lang w:val="en-US" w:eastAsia="zh-CN"/>
              </w:rPr>
              <w:t>03</w:t>
            </w:r>
          </w:p>
        </w:tc>
        <w:tc>
          <w:tcPr>
            <w:tcW w:w="1061" w:type="dxa"/>
            <w:shd w:val="solid" w:color="FFFFFF" w:fill="auto"/>
          </w:tcPr>
          <w:p w14:paraId="1A4C8526" w14:textId="77F616D1" w:rsidR="007C4FC0" w:rsidRPr="00503521" w:rsidRDefault="007C4FC0" w:rsidP="007C4FC0">
            <w:pPr>
              <w:pStyle w:val="TAC"/>
              <w:jc w:val="left"/>
              <w:rPr>
                <w:rFonts w:eastAsia="SimSun"/>
                <w:sz w:val="16"/>
                <w:szCs w:val="16"/>
                <w:lang w:val="en-US" w:eastAsia="zh-CN"/>
              </w:rPr>
            </w:pPr>
            <w:r w:rsidRPr="00503521">
              <w:rPr>
                <w:rFonts w:eastAsia="SimSun" w:hint="eastAsia"/>
                <w:sz w:val="16"/>
                <w:szCs w:val="16"/>
                <w:lang w:val="en-US" w:eastAsia="zh-CN"/>
              </w:rPr>
              <w:t>RAN4 #1</w:t>
            </w:r>
            <w:r w:rsidRPr="00503521">
              <w:rPr>
                <w:rFonts w:eastAsia="SimSun"/>
                <w:sz w:val="16"/>
                <w:szCs w:val="16"/>
                <w:lang w:val="en-US" w:eastAsia="zh-CN"/>
              </w:rPr>
              <w:t>10</w:t>
            </w:r>
          </w:p>
        </w:tc>
        <w:tc>
          <w:tcPr>
            <w:tcW w:w="1085" w:type="dxa"/>
            <w:shd w:val="solid" w:color="FFFFFF" w:fill="auto"/>
          </w:tcPr>
          <w:p w14:paraId="049CBFBA" w14:textId="77777777" w:rsidR="007C4FC0" w:rsidRPr="00503521" w:rsidRDefault="007C4FC0" w:rsidP="007C4FC0">
            <w:pPr>
              <w:pStyle w:val="TAC"/>
              <w:jc w:val="left"/>
              <w:rPr>
                <w:rFonts w:eastAsia="SimSun"/>
                <w:sz w:val="16"/>
                <w:szCs w:val="16"/>
                <w:lang w:val="en-US" w:eastAsia="zh-CN"/>
              </w:rPr>
            </w:pPr>
          </w:p>
        </w:tc>
        <w:tc>
          <w:tcPr>
            <w:tcW w:w="456" w:type="dxa"/>
            <w:shd w:val="solid" w:color="FFFFFF" w:fill="auto"/>
          </w:tcPr>
          <w:p w14:paraId="0C73E989" w14:textId="77777777" w:rsidR="007C4FC0" w:rsidRPr="00503521" w:rsidRDefault="007C4FC0" w:rsidP="007C4FC0">
            <w:pPr>
              <w:pStyle w:val="TAC"/>
              <w:jc w:val="left"/>
              <w:rPr>
                <w:sz w:val="16"/>
                <w:szCs w:val="16"/>
              </w:rPr>
            </w:pPr>
          </w:p>
        </w:tc>
        <w:tc>
          <w:tcPr>
            <w:tcW w:w="426" w:type="dxa"/>
            <w:shd w:val="solid" w:color="FFFFFF" w:fill="auto"/>
          </w:tcPr>
          <w:p w14:paraId="55D2F1A1" w14:textId="77777777" w:rsidR="007C4FC0" w:rsidRPr="00503521" w:rsidRDefault="007C4FC0" w:rsidP="007C4FC0">
            <w:pPr>
              <w:pStyle w:val="TAC"/>
              <w:jc w:val="left"/>
              <w:rPr>
                <w:sz w:val="16"/>
                <w:szCs w:val="16"/>
              </w:rPr>
            </w:pPr>
          </w:p>
        </w:tc>
        <w:tc>
          <w:tcPr>
            <w:tcW w:w="425" w:type="dxa"/>
            <w:shd w:val="solid" w:color="FFFFFF" w:fill="auto"/>
          </w:tcPr>
          <w:p w14:paraId="188C848F" w14:textId="77777777" w:rsidR="007C4FC0" w:rsidRPr="00503521" w:rsidRDefault="007C4FC0" w:rsidP="007C4FC0">
            <w:pPr>
              <w:pStyle w:val="TAC"/>
              <w:jc w:val="left"/>
              <w:rPr>
                <w:sz w:val="16"/>
                <w:szCs w:val="16"/>
              </w:rPr>
            </w:pPr>
          </w:p>
        </w:tc>
        <w:tc>
          <w:tcPr>
            <w:tcW w:w="4678" w:type="dxa"/>
            <w:shd w:val="solid" w:color="FFFFFF" w:fill="auto"/>
          </w:tcPr>
          <w:p w14:paraId="61C617F9" w14:textId="44BA850C" w:rsidR="007C4FC0" w:rsidRPr="00503521" w:rsidRDefault="007C4FC0" w:rsidP="007C4FC0">
            <w:pPr>
              <w:pStyle w:val="TAL"/>
              <w:rPr>
                <w:rFonts w:eastAsia="SimSun"/>
                <w:sz w:val="16"/>
                <w:szCs w:val="16"/>
                <w:lang w:val="en-US" w:eastAsia="zh-CN"/>
              </w:rPr>
            </w:pPr>
            <w:r w:rsidRPr="00503521">
              <w:rPr>
                <w:rFonts w:eastAsia="SimSun"/>
                <w:sz w:val="16"/>
                <w:szCs w:val="16"/>
                <w:lang w:val="en-US" w:eastAsia="zh-CN"/>
              </w:rPr>
              <w:t>TR updates</w:t>
            </w:r>
          </w:p>
        </w:tc>
        <w:tc>
          <w:tcPr>
            <w:tcW w:w="708" w:type="dxa"/>
            <w:shd w:val="solid" w:color="FFFFFF" w:fill="auto"/>
          </w:tcPr>
          <w:p w14:paraId="079283E0" w14:textId="1834B36B" w:rsidR="007C4FC0" w:rsidRPr="00503521" w:rsidRDefault="007C4FC0" w:rsidP="007C4FC0">
            <w:pPr>
              <w:pStyle w:val="TAC"/>
              <w:rPr>
                <w:sz w:val="16"/>
                <w:szCs w:val="16"/>
              </w:rPr>
            </w:pPr>
            <w:r w:rsidRPr="00503521">
              <w:rPr>
                <w:sz w:val="16"/>
                <w:szCs w:val="16"/>
              </w:rPr>
              <w:t>0.2.0</w:t>
            </w:r>
          </w:p>
        </w:tc>
      </w:tr>
      <w:tr w:rsidR="00503521" w:rsidRPr="00503521" w14:paraId="7C87BECE" w14:textId="77777777">
        <w:tc>
          <w:tcPr>
            <w:tcW w:w="800" w:type="dxa"/>
            <w:shd w:val="solid" w:color="FFFFFF" w:fill="auto"/>
          </w:tcPr>
          <w:p w14:paraId="311B6E9C" w14:textId="7D2E5CFE" w:rsidR="001C44E5" w:rsidRPr="00503521" w:rsidRDefault="001C44E5" w:rsidP="001C44E5">
            <w:pPr>
              <w:pStyle w:val="TAC"/>
              <w:jc w:val="left"/>
              <w:rPr>
                <w:rFonts w:eastAsia="SimSun"/>
                <w:sz w:val="16"/>
                <w:szCs w:val="16"/>
                <w:lang w:val="en-US" w:eastAsia="zh-CN"/>
              </w:rPr>
            </w:pPr>
            <w:r w:rsidRPr="00503521">
              <w:rPr>
                <w:rFonts w:eastAsia="SimSun" w:hint="eastAsia"/>
                <w:sz w:val="16"/>
                <w:szCs w:val="16"/>
                <w:lang w:val="en-US" w:eastAsia="zh-CN"/>
              </w:rPr>
              <w:t>2</w:t>
            </w:r>
            <w:r w:rsidRPr="00503521">
              <w:rPr>
                <w:rFonts w:eastAsia="SimSun"/>
                <w:sz w:val="16"/>
                <w:szCs w:val="16"/>
                <w:lang w:val="en-US" w:eastAsia="zh-CN"/>
              </w:rPr>
              <w:t>024-0</w:t>
            </w:r>
            <w:r w:rsidR="00AC6C9E" w:rsidRPr="00503521">
              <w:rPr>
                <w:rFonts w:eastAsia="SimSun"/>
                <w:sz w:val="16"/>
                <w:szCs w:val="16"/>
                <w:lang w:val="en-US" w:eastAsia="zh-CN"/>
              </w:rPr>
              <w:t>5</w:t>
            </w:r>
          </w:p>
        </w:tc>
        <w:tc>
          <w:tcPr>
            <w:tcW w:w="1061" w:type="dxa"/>
            <w:shd w:val="solid" w:color="FFFFFF" w:fill="auto"/>
          </w:tcPr>
          <w:p w14:paraId="046F2307" w14:textId="0129FED7" w:rsidR="001C44E5" w:rsidRPr="00503521" w:rsidRDefault="001C44E5" w:rsidP="001C44E5">
            <w:pPr>
              <w:pStyle w:val="TAC"/>
              <w:jc w:val="left"/>
              <w:rPr>
                <w:rFonts w:eastAsia="SimSun"/>
                <w:sz w:val="16"/>
                <w:szCs w:val="16"/>
                <w:lang w:val="en-US" w:eastAsia="zh-CN"/>
              </w:rPr>
            </w:pPr>
            <w:r w:rsidRPr="00503521">
              <w:rPr>
                <w:rFonts w:eastAsia="SimSun" w:hint="eastAsia"/>
                <w:sz w:val="16"/>
                <w:szCs w:val="16"/>
                <w:lang w:val="en-US" w:eastAsia="zh-CN"/>
              </w:rPr>
              <w:t>R</w:t>
            </w:r>
            <w:r w:rsidRPr="00503521">
              <w:rPr>
                <w:rFonts w:eastAsia="SimSun"/>
                <w:sz w:val="16"/>
                <w:szCs w:val="16"/>
                <w:lang w:val="en-US" w:eastAsia="zh-CN"/>
              </w:rPr>
              <w:t>AN4 #111</w:t>
            </w:r>
          </w:p>
        </w:tc>
        <w:tc>
          <w:tcPr>
            <w:tcW w:w="1085" w:type="dxa"/>
            <w:shd w:val="solid" w:color="FFFFFF" w:fill="auto"/>
          </w:tcPr>
          <w:p w14:paraId="369F7A8B" w14:textId="432231E2" w:rsidR="001C44E5" w:rsidRPr="00503521" w:rsidRDefault="001C44E5" w:rsidP="001C44E5">
            <w:pPr>
              <w:pStyle w:val="TAC"/>
              <w:jc w:val="left"/>
              <w:rPr>
                <w:rFonts w:eastAsia="SimSun"/>
                <w:sz w:val="16"/>
                <w:szCs w:val="16"/>
                <w:lang w:val="en-US" w:eastAsia="zh-CN"/>
              </w:rPr>
            </w:pPr>
            <w:r w:rsidRPr="00503521">
              <w:rPr>
                <w:rFonts w:eastAsia="SimSun"/>
                <w:sz w:val="16"/>
                <w:szCs w:val="16"/>
                <w:lang w:val="en-US" w:eastAsia="zh-CN"/>
              </w:rPr>
              <w:t>R4-2407640</w:t>
            </w:r>
          </w:p>
        </w:tc>
        <w:tc>
          <w:tcPr>
            <w:tcW w:w="456" w:type="dxa"/>
            <w:shd w:val="solid" w:color="FFFFFF" w:fill="auto"/>
          </w:tcPr>
          <w:p w14:paraId="1F2CE66A" w14:textId="77777777" w:rsidR="001C44E5" w:rsidRPr="00503521" w:rsidRDefault="001C44E5" w:rsidP="001C44E5">
            <w:pPr>
              <w:pStyle w:val="TAC"/>
              <w:jc w:val="left"/>
              <w:rPr>
                <w:sz w:val="16"/>
                <w:szCs w:val="16"/>
              </w:rPr>
            </w:pPr>
          </w:p>
        </w:tc>
        <w:tc>
          <w:tcPr>
            <w:tcW w:w="426" w:type="dxa"/>
            <w:shd w:val="solid" w:color="FFFFFF" w:fill="auto"/>
          </w:tcPr>
          <w:p w14:paraId="189021AA" w14:textId="77777777" w:rsidR="001C44E5" w:rsidRPr="00503521" w:rsidRDefault="001C44E5" w:rsidP="001C44E5">
            <w:pPr>
              <w:pStyle w:val="TAC"/>
              <w:jc w:val="left"/>
              <w:rPr>
                <w:sz w:val="16"/>
                <w:szCs w:val="16"/>
              </w:rPr>
            </w:pPr>
          </w:p>
        </w:tc>
        <w:tc>
          <w:tcPr>
            <w:tcW w:w="425" w:type="dxa"/>
            <w:shd w:val="solid" w:color="FFFFFF" w:fill="auto"/>
          </w:tcPr>
          <w:p w14:paraId="6C68303A" w14:textId="77777777" w:rsidR="001C44E5" w:rsidRPr="00503521" w:rsidRDefault="001C44E5" w:rsidP="001C44E5">
            <w:pPr>
              <w:pStyle w:val="TAC"/>
              <w:jc w:val="left"/>
              <w:rPr>
                <w:sz w:val="16"/>
                <w:szCs w:val="16"/>
              </w:rPr>
            </w:pPr>
          </w:p>
        </w:tc>
        <w:tc>
          <w:tcPr>
            <w:tcW w:w="4678" w:type="dxa"/>
            <w:shd w:val="solid" w:color="FFFFFF" w:fill="auto"/>
          </w:tcPr>
          <w:p w14:paraId="740F071F" w14:textId="11E0724A" w:rsidR="001C44E5" w:rsidRPr="00503521" w:rsidRDefault="001C44E5" w:rsidP="001C44E5">
            <w:pPr>
              <w:pStyle w:val="TAL"/>
              <w:rPr>
                <w:rFonts w:eastAsia="SimSun"/>
                <w:sz w:val="16"/>
                <w:szCs w:val="16"/>
                <w:lang w:val="en-US" w:eastAsia="zh-CN"/>
              </w:rPr>
            </w:pPr>
            <w:r w:rsidRPr="00503521">
              <w:rPr>
                <w:rFonts w:eastAsia="SimSun"/>
                <w:sz w:val="16"/>
                <w:szCs w:val="16"/>
                <w:lang w:val="en-US" w:eastAsia="zh-CN"/>
              </w:rPr>
              <w:t>TP for TR 38.880: Input for CA_n70A-n77A</w:t>
            </w:r>
          </w:p>
        </w:tc>
        <w:tc>
          <w:tcPr>
            <w:tcW w:w="708" w:type="dxa"/>
            <w:shd w:val="solid" w:color="FFFFFF" w:fill="auto"/>
          </w:tcPr>
          <w:p w14:paraId="7F911962" w14:textId="0B8902A0" w:rsidR="001C44E5" w:rsidRPr="00503521" w:rsidRDefault="003274DF" w:rsidP="001C44E5">
            <w:pPr>
              <w:pStyle w:val="TAC"/>
              <w:rPr>
                <w:sz w:val="16"/>
                <w:szCs w:val="16"/>
              </w:rPr>
            </w:pPr>
            <w:r>
              <w:rPr>
                <w:sz w:val="16"/>
                <w:szCs w:val="16"/>
                <w:lang w:val="en-US"/>
              </w:rPr>
              <w:t>0</w:t>
            </w:r>
            <w:r w:rsidR="001C44E5" w:rsidRPr="00503521">
              <w:rPr>
                <w:sz w:val="16"/>
                <w:szCs w:val="16"/>
                <w:lang w:val="en-US"/>
              </w:rPr>
              <w:t>.</w:t>
            </w:r>
            <w:r>
              <w:rPr>
                <w:sz w:val="16"/>
                <w:szCs w:val="16"/>
                <w:lang w:val="en-US"/>
              </w:rPr>
              <w:t>3</w:t>
            </w:r>
            <w:r w:rsidR="001C44E5" w:rsidRPr="00503521">
              <w:rPr>
                <w:sz w:val="16"/>
                <w:szCs w:val="16"/>
                <w:lang w:val="en-US"/>
              </w:rPr>
              <w:t>.0</w:t>
            </w:r>
          </w:p>
        </w:tc>
      </w:tr>
      <w:bookmarkEnd w:id="572"/>
      <w:bookmarkEnd w:id="573"/>
    </w:tbl>
    <w:p w14:paraId="412E0543" w14:textId="77777777" w:rsidR="003425F9" w:rsidRDefault="003425F9" w:rsidP="003425F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2"/>
        <w:gridCol w:w="1135"/>
        <w:gridCol w:w="567"/>
        <w:gridCol w:w="426"/>
        <w:gridCol w:w="425"/>
        <w:gridCol w:w="4681"/>
        <w:gridCol w:w="708"/>
      </w:tblGrid>
      <w:tr w:rsidR="003425F9" w14:paraId="379713D6" w14:textId="77777777" w:rsidTr="003425F9">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8CA4B2" w14:textId="77777777" w:rsidR="003425F9" w:rsidRDefault="003425F9">
            <w:pPr>
              <w:pStyle w:val="TAH"/>
              <w:rPr>
                <w:sz w:val="16"/>
              </w:rPr>
            </w:pPr>
            <w:r>
              <w:lastRenderedPageBreak/>
              <w:t>Change history</w:t>
            </w:r>
          </w:p>
        </w:tc>
      </w:tr>
      <w:tr w:rsidR="003425F9" w14:paraId="18EA0A43" w14:textId="77777777" w:rsidTr="003425F9">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9E0C40C" w14:textId="77777777" w:rsidR="003425F9" w:rsidRDefault="003425F9">
            <w:pPr>
              <w:pStyle w:val="TAH"/>
              <w:rPr>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7ECDC8E3" w14:textId="77777777" w:rsidR="003425F9" w:rsidRDefault="003425F9">
            <w:pPr>
              <w:pStyle w:val="TAH"/>
              <w:rPr>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37A0A613" w14:textId="77777777" w:rsidR="003425F9" w:rsidRDefault="003425F9">
            <w:pPr>
              <w:pStyle w:val="TAH"/>
              <w:rPr>
                <w:sz w:val="16"/>
                <w:szCs w:val="16"/>
              </w:rPr>
            </w:pPr>
            <w:r>
              <w:rPr>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0FF940" w14:textId="77777777" w:rsidR="003425F9" w:rsidRDefault="003425F9">
            <w:pPr>
              <w:pStyle w:val="TAH"/>
              <w:rPr>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4D9D7A0" w14:textId="77777777" w:rsidR="003425F9" w:rsidRDefault="003425F9">
            <w:pPr>
              <w:pStyle w:val="TAH"/>
              <w:rPr>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4320AFD" w14:textId="77777777" w:rsidR="003425F9" w:rsidRDefault="003425F9">
            <w:pPr>
              <w:pStyle w:val="TAH"/>
              <w:rPr>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5EDC5B08" w14:textId="77777777" w:rsidR="003425F9" w:rsidRDefault="003425F9">
            <w:pPr>
              <w:pStyle w:val="TAH"/>
              <w:rPr>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69D3AEA" w14:textId="77777777" w:rsidR="003425F9" w:rsidRDefault="003425F9">
            <w:pPr>
              <w:pStyle w:val="TAH"/>
              <w:rPr>
                <w:sz w:val="16"/>
                <w:szCs w:val="16"/>
              </w:rPr>
            </w:pPr>
            <w:r>
              <w:rPr>
                <w:sz w:val="16"/>
                <w:szCs w:val="16"/>
              </w:rPr>
              <w:t>New version</w:t>
            </w:r>
          </w:p>
        </w:tc>
      </w:tr>
      <w:tr w:rsidR="003425F9" w14:paraId="2D617DE9" w14:textId="77777777" w:rsidTr="003425F9">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986B5A" w14:textId="77777777" w:rsidR="003425F9" w:rsidRDefault="003425F9">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5B52AF" w14:textId="77777777" w:rsidR="003425F9" w:rsidRDefault="003425F9">
            <w:pPr>
              <w:pStyle w:val="TAC"/>
              <w:rPr>
                <w:sz w:val="16"/>
                <w:szCs w:val="16"/>
              </w:rPr>
            </w:pPr>
            <w:r>
              <w:rPr>
                <w:sz w:val="16"/>
                <w:szCs w:val="16"/>
              </w:rPr>
              <w:t>RAN #104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7FC823" w14:textId="77777777" w:rsidR="003425F9" w:rsidRDefault="003425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DA1E9" w14:textId="77777777" w:rsidR="003425F9" w:rsidRDefault="003425F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A92E27" w14:textId="77777777" w:rsidR="003425F9" w:rsidRDefault="003425F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C7097" w14:textId="77777777" w:rsidR="003425F9" w:rsidRDefault="003425F9">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4558078E" w14:textId="77777777" w:rsidR="003425F9" w:rsidRDefault="003425F9">
            <w:pPr>
              <w:pStyle w:val="TAL"/>
              <w:rPr>
                <w:sz w:val="16"/>
                <w:szCs w:val="16"/>
              </w:rPr>
            </w:pPr>
            <w:r>
              <w:rPr>
                <w:sz w:val="16"/>
                <w:szCs w:val="16"/>
              </w:rPr>
              <w:t>Put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69CFD" w14:textId="77777777" w:rsidR="003425F9" w:rsidRDefault="003425F9">
            <w:pPr>
              <w:pStyle w:val="TAC"/>
              <w:rPr>
                <w:sz w:val="16"/>
                <w:szCs w:val="16"/>
              </w:rPr>
            </w:pPr>
            <w:r>
              <w:rPr>
                <w:sz w:val="16"/>
                <w:szCs w:val="16"/>
              </w:rPr>
              <w:t>18.0.0</w:t>
            </w:r>
          </w:p>
        </w:tc>
      </w:tr>
    </w:tbl>
    <w:p w14:paraId="102831FC" w14:textId="77777777" w:rsidR="003425F9" w:rsidRDefault="003425F9" w:rsidP="003425F9"/>
    <w:p w14:paraId="6221FEF4" w14:textId="77777777" w:rsidR="001B5B4D" w:rsidRPr="00503521" w:rsidRDefault="001B5B4D"/>
    <w:sectPr w:rsidR="001B5B4D" w:rsidRPr="00503521">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195BC" w14:textId="77777777" w:rsidR="00723330" w:rsidRDefault="00723330">
      <w:pPr>
        <w:spacing w:after="0"/>
      </w:pPr>
      <w:r>
        <w:separator/>
      </w:r>
    </w:p>
  </w:endnote>
  <w:endnote w:type="continuationSeparator" w:id="0">
    <w:p w14:paraId="596E9FD4" w14:textId="77777777" w:rsidR="00723330" w:rsidRDefault="00723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TKaiti">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DE962" w14:textId="77777777" w:rsidR="007A14AA" w:rsidRDefault="007A14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2056B" w14:textId="77777777" w:rsidR="00723330" w:rsidRDefault="00723330">
      <w:pPr>
        <w:spacing w:after="0"/>
      </w:pPr>
      <w:r>
        <w:separator/>
      </w:r>
    </w:p>
  </w:footnote>
  <w:footnote w:type="continuationSeparator" w:id="0">
    <w:p w14:paraId="0190C165" w14:textId="77777777" w:rsidR="00723330" w:rsidRDefault="007233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447D7" w14:textId="37036604" w:rsidR="007A14AA" w:rsidRDefault="007A14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2004">
      <w:rPr>
        <w:rFonts w:ascii="Arial" w:hAnsi="Arial" w:cs="Arial"/>
        <w:b/>
        <w:noProof/>
        <w:sz w:val="18"/>
        <w:szCs w:val="18"/>
      </w:rPr>
      <w:t>3GPP TR 38.880 V18.0.0 (2024-06)</w:t>
    </w:r>
    <w:r>
      <w:rPr>
        <w:rFonts w:ascii="Arial" w:hAnsi="Arial" w:cs="Arial"/>
        <w:b/>
        <w:sz w:val="18"/>
        <w:szCs w:val="18"/>
      </w:rPr>
      <w:fldChar w:fldCharType="end"/>
    </w:r>
  </w:p>
  <w:p w14:paraId="0BC4D6E1" w14:textId="77777777" w:rsidR="007A14AA" w:rsidRDefault="007A14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3C1A0B03" w:rsidR="007A14AA" w:rsidRDefault="007A14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004">
      <w:rPr>
        <w:rFonts w:ascii="Arial" w:hAnsi="Arial" w:cs="Arial"/>
        <w:b/>
        <w:noProof/>
        <w:sz w:val="18"/>
        <w:szCs w:val="18"/>
      </w:rPr>
      <w:t>Release 18</w:t>
    </w:r>
    <w:r>
      <w:rPr>
        <w:rFonts w:ascii="Arial" w:hAnsi="Arial" w:cs="Arial"/>
        <w:b/>
        <w:sz w:val="18"/>
        <w:szCs w:val="18"/>
      </w:rPr>
      <w:fldChar w:fldCharType="end"/>
    </w:r>
  </w:p>
  <w:p w14:paraId="18CB2FBE" w14:textId="77777777" w:rsidR="007A14AA" w:rsidRDefault="007A14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777FB6"/>
    <w:multiLevelType w:val="hybridMultilevel"/>
    <w:tmpl w:val="E76CC0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1E420446"/>
    <w:multiLevelType w:val="hybridMultilevel"/>
    <w:tmpl w:val="2614565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15" w15:restartNumberingAfterBreak="0">
    <w:nsid w:val="2BB4480C"/>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435116A"/>
    <w:multiLevelType w:val="hybridMultilevel"/>
    <w:tmpl w:val="9DE00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4B5CBD"/>
    <w:multiLevelType w:val="hybridMultilevel"/>
    <w:tmpl w:val="FA1471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E2E19"/>
    <w:multiLevelType w:val="hybridMultilevel"/>
    <w:tmpl w:val="5C1AC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E29B1"/>
    <w:multiLevelType w:val="hybridMultilevel"/>
    <w:tmpl w:val="3A0AED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549657746">
    <w:abstractNumId w:val="3"/>
  </w:num>
  <w:num w:numId="2" w16cid:durableId="234974206">
    <w:abstractNumId w:val="5"/>
  </w:num>
  <w:num w:numId="3" w16cid:durableId="975333261">
    <w:abstractNumId w:val="8"/>
  </w:num>
  <w:num w:numId="4" w16cid:durableId="1139616263">
    <w:abstractNumId w:val="9"/>
  </w:num>
  <w:num w:numId="5" w16cid:durableId="1458721226">
    <w:abstractNumId w:val="6"/>
  </w:num>
  <w:num w:numId="6" w16cid:durableId="676686960">
    <w:abstractNumId w:val="2"/>
  </w:num>
  <w:num w:numId="7" w16cid:durableId="1049648200">
    <w:abstractNumId w:val="7"/>
  </w:num>
  <w:num w:numId="8" w16cid:durableId="1927763315">
    <w:abstractNumId w:val="4"/>
  </w:num>
  <w:num w:numId="9" w16cid:durableId="387654350">
    <w:abstractNumId w:val="1"/>
  </w:num>
  <w:num w:numId="10" w16cid:durableId="435444047">
    <w:abstractNumId w:val="0"/>
  </w:num>
  <w:num w:numId="11" w16cid:durableId="1933658647">
    <w:abstractNumId w:val="28"/>
  </w:num>
  <w:num w:numId="12" w16cid:durableId="233899503">
    <w:abstractNumId w:val="25"/>
  </w:num>
  <w:num w:numId="13" w16cid:durableId="763916552">
    <w:abstractNumId w:val="10"/>
  </w:num>
  <w:num w:numId="14" w16cid:durableId="1933663702">
    <w:abstractNumId w:val="26"/>
  </w:num>
  <w:num w:numId="15" w16cid:durableId="1362168559">
    <w:abstractNumId w:val="18"/>
  </w:num>
  <w:num w:numId="16" w16cid:durableId="426848382">
    <w:abstractNumId w:val="22"/>
  </w:num>
  <w:num w:numId="17" w16cid:durableId="4871876">
    <w:abstractNumId w:val="23"/>
  </w:num>
  <w:num w:numId="18" w16cid:durableId="538278234">
    <w:abstractNumId w:val="29"/>
  </w:num>
  <w:num w:numId="19" w16cid:durableId="125784178">
    <w:abstractNumId w:val="20"/>
  </w:num>
  <w:num w:numId="20" w16cid:durableId="1707949874">
    <w:abstractNumId w:val="15"/>
  </w:num>
  <w:num w:numId="21" w16cid:durableId="126705620">
    <w:abstractNumId w:val="19"/>
  </w:num>
  <w:num w:numId="22" w16cid:durableId="315692007">
    <w:abstractNumId w:val="13"/>
  </w:num>
  <w:num w:numId="23" w16cid:durableId="1215657489">
    <w:abstractNumId w:val="27"/>
  </w:num>
  <w:num w:numId="24" w16cid:durableId="7236745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9225301">
    <w:abstractNumId w:val="12"/>
  </w:num>
  <w:num w:numId="26" w16cid:durableId="628972394">
    <w:abstractNumId w:val="24"/>
  </w:num>
  <w:num w:numId="27" w16cid:durableId="1735471562">
    <w:abstractNumId w:val="11"/>
  </w:num>
  <w:num w:numId="28" w16cid:durableId="1548250719">
    <w:abstractNumId w:val="30"/>
  </w:num>
  <w:num w:numId="29" w16cid:durableId="1415780957">
    <w:abstractNumId w:val="16"/>
  </w:num>
  <w:num w:numId="30" w16cid:durableId="756634776">
    <w:abstractNumId w:val="17"/>
  </w:num>
  <w:num w:numId="31" w16cid:durableId="388575276">
    <w:abstractNumId w:val="14"/>
  </w:num>
  <w:num w:numId="32" w16cid:durableId="22842365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706D"/>
    <w:rsid w:val="00012B5B"/>
    <w:rsid w:val="00016161"/>
    <w:rsid w:val="00016F6C"/>
    <w:rsid w:val="000223DB"/>
    <w:rsid w:val="00022FA2"/>
    <w:rsid w:val="000270B9"/>
    <w:rsid w:val="00033397"/>
    <w:rsid w:val="00034452"/>
    <w:rsid w:val="0003552C"/>
    <w:rsid w:val="00040095"/>
    <w:rsid w:val="0004255D"/>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C05A7"/>
    <w:rsid w:val="000C1CAA"/>
    <w:rsid w:val="000C244F"/>
    <w:rsid w:val="000C47C3"/>
    <w:rsid w:val="000D1C9D"/>
    <w:rsid w:val="000D3614"/>
    <w:rsid w:val="000D58AB"/>
    <w:rsid w:val="000D6EFB"/>
    <w:rsid w:val="000E0470"/>
    <w:rsid w:val="000F385E"/>
    <w:rsid w:val="000F3905"/>
    <w:rsid w:val="001013D5"/>
    <w:rsid w:val="00106045"/>
    <w:rsid w:val="00110B89"/>
    <w:rsid w:val="00112723"/>
    <w:rsid w:val="00112EBA"/>
    <w:rsid w:val="00123932"/>
    <w:rsid w:val="00124486"/>
    <w:rsid w:val="00130438"/>
    <w:rsid w:val="00132004"/>
    <w:rsid w:val="00132757"/>
    <w:rsid w:val="00132CA1"/>
    <w:rsid w:val="00133525"/>
    <w:rsid w:val="00134506"/>
    <w:rsid w:val="0014071E"/>
    <w:rsid w:val="00141506"/>
    <w:rsid w:val="001419FB"/>
    <w:rsid w:val="00143A3E"/>
    <w:rsid w:val="001441E1"/>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5B4D"/>
    <w:rsid w:val="001B5F1B"/>
    <w:rsid w:val="001B6637"/>
    <w:rsid w:val="001B7F89"/>
    <w:rsid w:val="001C20E7"/>
    <w:rsid w:val="001C2147"/>
    <w:rsid w:val="001C21C3"/>
    <w:rsid w:val="001C4415"/>
    <w:rsid w:val="001C44E5"/>
    <w:rsid w:val="001C6842"/>
    <w:rsid w:val="001D02C2"/>
    <w:rsid w:val="001D5B7C"/>
    <w:rsid w:val="001E1A16"/>
    <w:rsid w:val="001E265E"/>
    <w:rsid w:val="001E51BA"/>
    <w:rsid w:val="001E5EBD"/>
    <w:rsid w:val="001E6084"/>
    <w:rsid w:val="001E74DF"/>
    <w:rsid w:val="001F0C1D"/>
    <w:rsid w:val="001F1132"/>
    <w:rsid w:val="001F168B"/>
    <w:rsid w:val="001F3AAD"/>
    <w:rsid w:val="00200020"/>
    <w:rsid w:val="0020614B"/>
    <w:rsid w:val="00213503"/>
    <w:rsid w:val="00213F58"/>
    <w:rsid w:val="002217AF"/>
    <w:rsid w:val="00233B61"/>
    <w:rsid w:val="00233E1F"/>
    <w:rsid w:val="002347A2"/>
    <w:rsid w:val="00243812"/>
    <w:rsid w:val="00246B03"/>
    <w:rsid w:val="00255A34"/>
    <w:rsid w:val="00261801"/>
    <w:rsid w:val="00264896"/>
    <w:rsid w:val="00265595"/>
    <w:rsid w:val="002675F0"/>
    <w:rsid w:val="0027106E"/>
    <w:rsid w:val="002760EE"/>
    <w:rsid w:val="002765D3"/>
    <w:rsid w:val="00282BEC"/>
    <w:rsid w:val="00282C68"/>
    <w:rsid w:val="0029258A"/>
    <w:rsid w:val="002969F4"/>
    <w:rsid w:val="002A1DF8"/>
    <w:rsid w:val="002B2BB8"/>
    <w:rsid w:val="002B6339"/>
    <w:rsid w:val="002C44DE"/>
    <w:rsid w:val="002D015A"/>
    <w:rsid w:val="002D70FD"/>
    <w:rsid w:val="002E00EE"/>
    <w:rsid w:val="002F2915"/>
    <w:rsid w:val="00302D40"/>
    <w:rsid w:val="003131B7"/>
    <w:rsid w:val="00314772"/>
    <w:rsid w:val="00314E2A"/>
    <w:rsid w:val="00315B85"/>
    <w:rsid w:val="00316722"/>
    <w:rsid w:val="003172DC"/>
    <w:rsid w:val="00320971"/>
    <w:rsid w:val="00326A6F"/>
    <w:rsid w:val="003274DF"/>
    <w:rsid w:val="0033087B"/>
    <w:rsid w:val="0033227C"/>
    <w:rsid w:val="0033513C"/>
    <w:rsid w:val="00335BAB"/>
    <w:rsid w:val="003378DC"/>
    <w:rsid w:val="003425F9"/>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7DA3"/>
    <w:rsid w:val="00391DD3"/>
    <w:rsid w:val="00392460"/>
    <w:rsid w:val="003A03F1"/>
    <w:rsid w:val="003A0594"/>
    <w:rsid w:val="003A2CFC"/>
    <w:rsid w:val="003A363F"/>
    <w:rsid w:val="003A6E1C"/>
    <w:rsid w:val="003C32A9"/>
    <w:rsid w:val="003C3971"/>
    <w:rsid w:val="003C66C3"/>
    <w:rsid w:val="003F0092"/>
    <w:rsid w:val="003F4F23"/>
    <w:rsid w:val="004005E6"/>
    <w:rsid w:val="0040071F"/>
    <w:rsid w:val="00400C48"/>
    <w:rsid w:val="00423334"/>
    <w:rsid w:val="00426E56"/>
    <w:rsid w:val="00430408"/>
    <w:rsid w:val="00430F81"/>
    <w:rsid w:val="004345EC"/>
    <w:rsid w:val="00437121"/>
    <w:rsid w:val="0044271A"/>
    <w:rsid w:val="00443D27"/>
    <w:rsid w:val="004472D8"/>
    <w:rsid w:val="00447D17"/>
    <w:rsid w:val="00451B29"/>
    <w:rsid w:val="00453336"/>
    <w:rsid w:val="004561F3"/>
    <w:rsid w:val="00465515"/>
    <w:rsid w:val="004706B1"/>
    <w:rsid w:val="00482C49"/>
    <w:rsid w:val="0048360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03521"/>
    <w:rsid w:val="00526C6D"/>
    <w:rsid w:val="00531541"/>
    <w:rsid w:val="0053388B"/>
    <w:rsid w:val="00535773"/>
    <w:rsid w:val="00543E6C"/>
    <w:rsid w:val="00543EE3"/>
    <w:rsid w:val="005451B1"/>
    <w:rsid w:val="00545626"/>
    <w:rsid w:val="00545666"/>
    <w:rsid w:val="00553F23"/>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D2E01"/>
    <w:rsid w:val="005D7526"/>
    <w:rsid w:val="005E4BB2"/>
    <w:rsid w:val="005E662F"/>
    <w:rsid w:val="005F788A"/>
    <w:rsid w:val="00602AEA"/>
    <w:rsid w:val="0060548C"/>
    <w:rsid w:val="0060557E"/>
    <w:rsid w:val="0060655D"/>
    <w:rsid w:val="006125CF"/>
    <w:rsid w:val="00614FDF"/>
    <w:rsid w:val="006203F3"/>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5D0"/>
    <w:rsid w:val="006B19BE"/>
    <w:rsid w:val="006B1A76"/>
    <w:rsid w:val="006B1BC7"/>
    <w:rsid w:val="006B30D0"/>
    <w:rsid w:val="006C0A82"/>
    <w:rsid w:val="006C3D95"/>
    <w:rsid w:val="006C7779"/>
    <w:rsid w:val="006E4E0B"/>
    <w:rsid w:val="006E561D"/>
    <w:rsid w:val="006E5C86"/>
    <w:rsid w:val="006F717E"/>
    <w:rsid w:val="007000D6"/>
    <w:rsid w:val="00701116"/>
    <w:rsid w:val="00706549"/>
    <w:rsid w:val="00707C96"/>
    <w:rsid w:val="00707D57"/>
    <w:rsid w:val="0071174C"/>
    <w:rsid w:val="00713C44"/>
    <w:rsid w:val="00717621"/>
    <w:rsid w:val="00722EEB"/>
    <w:rsid w:val="007231B8"/>
    <w:rsid w:val="00723330"/>
    <w:rsid w:val="00724226"/>
    <w:rsid w:val="00731A09"/>
    <w:rsid w:val="00731BDA"/>
    <w:rsid w:val="00732B72"/>
    <w:rsid w:val="00734A5B"/>
    <w:rsid w:val="00736E13"/>
    <w:rsid w:val="0074026F"/>
    <w:rsid w:val="00741722"/>
    <w:rsid w:val="007429F6"/>
    <w:rsid w:val="00744E76"/>
    <w:rsid w:val="00746726"/>
    <w:rsid w:val="007513E9"/>
    <w:rsid w:val="00752C62"/>
    <w:rsid w:val="00762D9A"/>
    <w:rsid w:val="00765EA3"/>
    <w:rsid w:val="007665CB"/>
    <w:rsid w:val="007721FC"/>
    <w:rsid w:val="0077282F"/>
    <w:rsid w:val="00774DA4"/>
    <w:rsid w:val="00781F0F"/>
    <w:rsid w:val="00796C59"/>
    <w:rsid w:val="00797C39"/>
    <w:rsid w:val="007A14AA"/>
    <w:rsid w:val="007B292B"/>
    <w:rsid w:val="007B600E"/>
    <w:rsid w:val="007B787B"/>
    <w:rsid w:val="007C27C2"/>
    <w:rsid w:val="007C2ABC"/>
    <w:rsid w:val="007C2FF9"/>
    <w:rsid w:val="007C4FC0"/>
    <w:rsid w:val="007C574B"/>
    <w:rsid w:val="007D24D5"/>
    <w:rsid w:val="007D58A2"/>
    <w:rsid w:val="007E2503"/>
    <w:rsid w:val="007F0F4A"/>
    <w:rsid w:val="007F5A2B"/>
    <w:rsid w:val="00802024"/>
    <w:rsid w:val="008028A4"/>
    <w:rsid w:val="008036B9"/>
    <w:rsid w:val="00804B26"/>
    <w:rsid w:val="00810CE8"/>
    <w:rsid w:val="008125F0"/>
    <w:rsid w:val="00830747"/>
    <w:rsid w:val="00830904"/>
    <w:rsid w:val="00834AE0"/>
    <w:rsid w:val="0085456E"/>
    <w:rsid w:val="00861FFD"/>
    <w:rsid w:val="00864FB6"/>
    <w:rsid w:val="00874FB0"/>
    <w:rsid w:val="008768CA"/>
    <w:rsid w:val="008A068D"/>
    <w:rsid w:val="008A0722"/>
    <w:rsid w:val="008B0FFE"/>
    <w:rsid w:val="008B2141"/>
    <w:rsid w:val="008B3CDC"/>
    <w:rsid w:val="008B4511"/>
    <w:rsid w:val="008B4E90"/>
    <w:rsid w:val="008B7A52"/>
    <w:rsid w:val="008C384C"/>
    <w:rsid w:val="008C7B64"/>
    <w:rsid w:val="008D255F"/>
    <w:rsid w:val="008E1AD2"/>
    <w:rsid w:val="008E2D68"/>
    <w:rsid w:val="008E6756"/>
    <w:rsid w:val="008E7110"/>
    <w:rsid w:val="009013A2"/>
    <w:rsid w:val="0090271F"/>
    <w:rsid w:val="00902E23"/>
    <w:rsid w:val="00906120"/>
    <w:rsid w:val="00906B58"/>
    <w:rsid w:val="00906EFB"/>
    <w:rsid w:val="00906F16"/>
    <w:rsid w:val="00910C40"/>
    <w:rsid w:val="009114D7"/>
    <w:rsid w:val="00911FBB"/>
    <w:rsid w:val="0091348E"/>
    <w:rsid w:val="00917CCB"/>
    <w:rsid w:val="009212EB"/>
    <w:rsid w:val="009266DE"/>
    <w:rsid w:val="00933FB0"/>
    <w:rsid w:val="009374AD"/>
    <w:rsid w:val="00940626"/>
    <w:rsid w:val="00942EC2"/>
    <w:rsid w:val="0095177B"/>
    <w:rsid w:val="009539EC"/>
    <w:rsid w:val="00972895"/>
    <w:rsid w:val="00975DAE"/>
    <w:rsid w:val="00977BDE"/>
    <w:rsid w:val="00987336"/>
    <w:rsid w:val="00991A7F"/>
    <w:rsid w:val="009A1A89"/>
    <w:rsid w:val="009A57F4"/>
    <w:rsid w:val="009A59F1"/>
    <w:rsid w:val="009A6026"/>
    <w:rsid w:val="009A67B8"/>
    <w:rsid w:val="009B4C0A"/>
    <w:rsid w:val="009C0AA3"/>
    <w:rsid w:val="009C0AAB"/>
    <w:rsid w:val="009C72C6"/>
    <w:rsid w:val="009C7AC3"/>
    <w:rsid w:val="009D381F"/>
    <w:rsid w:val="009D46AF"/>
    <w:rsid w:val="009E143D"/>
    <w:rsid w:val="009E555F"/>
    <w:rsid w:val="009F37B7"/>
    <w:rsid w:val="00A0342F"/>
    <w:rsid w:val="00A06D71"/>
    <w:rsid w:val="00A07EAF"/>
    <w:rsid w:val="00A07F75"/>
    <w:rsid w:val="00A10F02"/>
    <w:rsid w:val="00A164B4"/>
    <w:rsid w:val="00A16696"/>
    <w:rsid w:val="00A218EF"/>
    <w:rsid w:val="00A24DF1"/>
    <w:rsid w:val="00A256F8"/>
    <w:rsid w:val="00A26956"/>
    <w:rsid w:val="00A27486"/>
    <w:rsid w:val="00A439D3"/>
    <w:rsid w:val="00A47049"/>
    <w:rsid w:val="00A5298B"/>
    <w:rsid w:val="00A52E31"/>
    <w:rsid w:val="00A53724"/>
    <w:rsid w:val="00A56066"/>
    <w:rsid w:val="00A56697"/>
    <w:rsid w:val="00A5734D"/>
    <w:rsid w:val="00A671EF"/>
    <w:rsid w:val="00A73129"/>
    <w:rsid w:val="00A76DEA"/>
    <w:rsid w:val="00A82346"/>
    <w:rsid w:val="00A86A0A"/>
    <w:rsid w:val="00A92BA1"/>
    <w:rsid w:val="00A95A32"/>
    <w:rsid w:val="00AA2430"/>
    <w:rsid w:val="00AA7EEF"/>
    <w:rsid w:val="00AB26D6"/>
    <w:rsid w:val="00AB4A5D"/>
    <w:rsid w:val="00AC2966"/>
    <w:rsid w:val="00AC2B9F"/>
    <w:rsid w:val="00AC6BC6"/>
    <w:rsid w:val="00AC6C9E"/>
    <w:rsid w:val="00AC7D1D"/>
    <w:rsid w:val="00AD45A1"/>
    <w:rsid w:val="00AD70B5"/>
    <w:rsid w:val="00AE6164"/>
    <w:rsid w:val="00AE65E2"/>
    <w:rsid w:val="00AF0ABB"/>
    <w:rsid w:val="00AF1460"/>
    <w:rsid w:val="00AF688F"/>
    <w:rsid w:val="00B04960"/>
    <w:rsid w:val="00B11969"/>
    <w:rsid w:val="00B15449"/>
    <w:rsid w:val="00B15C82"/>
    <w:rsid w:val="00B15EF8"/>
    <w:rsid w:val="00B2196B"/>
    <w:rsid w:val="00B222FC"/>
    <w:rsid w:val="00B23892"/>
    <w:rsid w:val="00B241A6"/>
    <w:rsid w:val="00B25035"/>
    <w:rsid w:val="00B2544A"/>
    <w:rsid w:val="00B35448"/>
    <w:rsid w:val="00B363C6"/>
    <w:rsid w:val="00B40560"/>
    <w:rsid w:val="00B43D0A"/>
    <w:rsid w:val="00B44D4F"/>
    <w:rsid w:val="00B519A0"/>
    <w:rsid w:val="00B53B43"/>
    <w:rsid w:val="00B54EB3"/>
    <w:rsid w:val="00B605B0"/>
    <w:rsid w:val="00B64F3F"/>
    <w:rsid w:val="00B650BF"/>
    <w:rsid w:val="00B735A2"/>
    <w:rsid w:val="00B754BC"/>
    <w:rsid w:val="00B76AEE"/>
    <w:rsid w:val="00B93086"/>
    <w:rsid w:val="00B94024"/>
    <w:rsid w:val="00B940B2"/>
    <w:rsid w:val="00B964DA"/>
    <w:rsid w:val="00B96B04"/>
    <w:rsid w:val="00BA19ED"/>
    <w:rsid w:val="00BA4B8D"/>
    <w:rsid w:val="00BA4D4A"/>
    <w:rsid w:val="00BB6D83"/>
    <w:rsid w:val="00BC0F7D"/>
    <w:rsid w:val="00BC162D"/>
    <w:rsid w:val="00BC37EE"/>
    <w:rsid w:val="00BC6617"/>
    <w:rsid w:val="00BD07CD"/>
    <w:rsid w:val="00BD3839"/>
    <w:rsid w:val="00BD7D31"/>
    <w:rsid w:val="00BE083D"/>
    <w:rsid w:val="00BE324E"/>
    <w:rsid w:val="00BE3255"/>
    <w:rsid w:val="00BF128E"/>
    <w:rsid w:val="00BF130D"/>
    <w:rsid w:val="00C007F7"/>
    <w:rsid w:val="00C03B14"/>
    <w:rsid w:val="00C0617C"/>
    <w:rsid w:val="00C074DD"/>
    <w:rsid w:val="00C12C87"/>
    <w:rsid w:val="00C1496A"/>
    <w:rsid w:val="00C15B41"/>
    <w:rsid w:val="00C3123E"/>
    <w:rsid w:val="00C3144D"/>
    <w:rsid w:val="00C31519"/>
    <w:rsid w:val="00C33079"/>
    <w:rsid w:val="00C3638B"/>
    <w:rsid w:val="00C4466F"/>
    <w:rsid w:val="00C45231"/>
    <w:rsid w:val="00C551FF"/>
    <w:rsid w:val="00C57E7C"/>
    <w:rsid w:val="00C72833"/>
    <w:rsid w:val="00C75B16"/>
    <w:rsid w:val="00C80F1D"/>
    <w:rsid w:val="00C91962"/>
    <w:rsid w:val="00C925DD"/>
    <w:rsid w:val="00C93F40"/>
    <w:rsid w:val="00CA3D0C"/>
    <w:rsid w:val="00CA57CC"/>
    <w:rsid w:val="00CA7DEC"/>
    <w:rsid w:val="00CB4795"/>
    <w:rsid w:val="00CB4DB2"/>
    <w:rsid w:val="00CB72B4"/>
    <w:rsid w:val="00CC0D8E"/>
    <w:rsid w:val="00CC0FF0"/>
    <w:rsid w:val="00CE1231"/>
    <w:rsid w:val="00CE4A23"/>
    <w:rsid w:val="00CF1ED9"/>
    <w:rsid w:val="00CF6DE2"/>
    <w:rsid w:val="00D012F3"/>
    <w:rsid w:val="00D14E2E"/>
    <w:rsid w:val="00D16193"/>
    <w:rsid w:val="00D31F36"/>
    <w:rsid w:val="00D336C3"/>
    <w:rsid w:val="00D43B2F"/>
    <w:rsid w:val="00D4407B"/>
    <w:rsid w:val="00D50BEF"/>
    <w:rsid w:val="00D54292"/>
    <w:rsid w:val="00D57972"/>
    <w:rsid w:val="00D62C34"/>
    <w:rsid w:val="00D65DD3"/>
    <w:rsid w:val="00D675A9"/>
    <w:rsid w:val="00D738D6"/>
    <w:rsid w:val="00D755EB"/>
    <w:rsid w:val="00D76048"/>
    <w:rsid w:val="00D76BFB"/>
    <w:rsid w:val="00D8143B"/>
    <w:rsid w:val="00D82E6F"/>
    <w:rsid w:val="00D85248"/>
    <w:rsid w:val="00D852A8"/>
    <w:rsid w:val="00D87E00"/>
    <w:rsid w:val="00D9134D"/>
    <w:rsid w:val="00D91678"/>
    <w:rsid w:val="00D918D1"/>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062"/>
    <w:rsid w:val="00DF62CD"/>
    <w:rsid w:val="00DF6F9D"/>
    <w:rsid w:val="00E02B20"/>
    <w:rsid w:val="00E07EA9"/>
    <w:rsid w:val="00E16509"/>
    <w:rsid w:val="00E22CD7"/>
    <w:rsid w:val="00E263C3"/>
    <w:rsid w:val="00E31E04"/>
    <w:rsid w:val="00E343F9"/>
    <w:rsid w:val="00E36B0C"/>
    <w:rsid w:val="00E44582"/>
    <w:rsid w:val="00E500F4"/>
    <w:rsid w:val="00E52705"/>
    <w:rsid w:val="00E60F7D"/>
    <w:rsid w:val="00E64085"/>
    <w:rsid w:val="00E6675E"/>
    <w:rsid w:val="00E712EF"/>
    <w:rsid w:val="00E7589A"/>
    <w:rsid w:val="00E77645"/>
    <w:rsid w:val="00E80A79"/>
    <w:rsid w:val="00E83492"/>
    <w:rsid w:val="00E83D9A"/>
    <w:rsid w:val="00E92020"/>
    <w:rsid w:val="00E9309D"/>
    <w:rsid w:val="00E947D7"/>
    <w:rsid w:val="00EA15B0"/>
    <w:rsid w:val="00EA3514"/>
    <w:rsid w:val="00EA5EA7"/>
    <w:rsid w:val="00EA66BD"/>
    <w:rsid w:val="00EB34B4"/>
    <w:rsid w:val="00EC4003"/>
    <w:rsid w:val="00EC4A25"/>
    <w:rsid w:val="00ED03F8"/>
    <w:rsid w:val="00ED1953"/>
    <w:rsid w:val="00ED3491"/>
    <w:rsid w:val="00EE3547"/>
    <w:rsid w:val="00EE4B4D"/>
    <w:rsid w:val="00EF055F"/>
    <w:rsid w:val="00EF26DB"/>
    <w:rsid w:val="00EF3E64"/>
    <w:rsid w:val="00EF608C"/>
    <w:rsid w:val="00EF71CA"/>
    <w:rsid w:val="00F025A2"/>
    <w:rsid w:val="00F04712"/>
    <w:rsid w:val="00F13360"/>
    <w:rsid w:val="00F22EC7"/>
    <w:rsid w:val="00F2456B"/>
    <w:rsid w:val="00F256ED"/>
    <w:rsid w:val="00F25BDC"/>
    <w:rsid w:val="00F30630"/>
    <w:rsid w:val="00F325C8"/>
    <w:rsid w:val="00F33C69"/>
    <w:rsid w:val="00F33E88"/>
    <w:rsid w:val="00F34834"/>
    <w:rsid w:val="00F40370"/>
    <w:rsid w:val="00F44194"/>
    <w:rsid w:val="00F454CF"/>
    <w:rsid w:val="00F61741"/>
    <w:rsid w:val="00F62FC5"/>
    <w:rsid w:val="00F6421E"/>
    <w:rsid w:val="00F653B8"/>
    <w:rsid w:val="00F65804"/>
    <w:rsid w:val="00F6582F"/>
    <w:rsid w:val="00F6646E"/>
    <w:rsid w:val="00F702CB"/>
    <w:rsid w:val="00F72E0F"/>
    <w:rsid w:val="00F7619B"/>
    <w:rsid w:val="00F870D7"/>
    <w:rsid w:val="00F9008D"/>
    <w:rsid w:val="00FA1266"/>
    <w:rsid w:val="00FA44CF"/>
    <w:rsid w:val="00FB0FA5"/>
    <w:rsid w:val="00FC1192"/>
    <w:rsid w:val="00FC78B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7BD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77B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977BDE"/>
    <w:pPr>
      <w:pBdr>
        <w:top w:val="none" w:sz="0" w:space="0" w:color="auto"/>
      </w:pBdr>
      <w:spacing w:before="180"/>
      <w:outlineLvl w:val="1"/>
    </w:pPr>
    <w:rPr>
      <w:sz w:val="32"/>
    </w:rPr>
  </w:style>
  <w:style w:type="paragraph" w:styleId="Heading3">
    <w:name w:val="heading 3"/>
    <w:basedOn w:val="Heading2"/>
    <w:next w:val="Normal"/>
    <w:link w:val="Heading3Char"/>
    <w:qFormat/>
    <w:rsid w:val="00977BDE"/>
    <w:pPr>
      <w:spacing w:before="120"/>
      <w:outlineLvl w:val="2"/>
    </w:pPr>
    <w:rPr>
      <w:sz w:val="28"/>
    </w:rPr>
  </w:style>
  <w:style w:type="paragraph" w:styleId="Heading4">
    <w:name w:val="heading 4"/>
    <w:basedOn w:val="Heading3"/>
    <w:next w:val="Normal"/>
    <w:link w:val="Heading4Char"/>
    <w:qFormat/>
    <w:rsid w:val="00977BDE"/>
    <w:pPr>
      <w:ind w:left="1418" w:hanging="1418"/>
      <w:outlineLvl w:val="3"/>
    </w:pPr>
    <w:rPr>
      <w:sz w:val="24"/>
    </w:rPr>
  </w:style>
  <w:style w:type="paragraph" w:styleId="Heading5">
    <w:name w:val="heading 5"/>
    <w:basedOn w:val="Heading4"/>
    <w:next w:val="Normal"/>
    <w:qFormat/>
    <w:rsid w:val="00977BDE"/>
    <w:pPr>
      <w:ind w:left="1701" w:hanging="1701"/>
      <w:outlineLvl w:val="4"/>
    </w:pPr>
    <w:rPr>
      <w:sz w:val="22"/>
    </w:rPr>
  </w:style>
  <w:style w:type="paragraph" w:styleId="Heading6">
    <w:name w:val="heading 6"/>
    <w:basedOn w:val="H6"/>
    <w:next w:val="Normal"/>
    <w:qFormat/>
    <w:rsid w:val="00977BDE"/>
    <w:pPr>
      <w:outlineLvl w:val="5"/>
    </w:pPr>
  </w:style>
  <w:style w:type="paragraph" w:styleId="Heading7">
    <w:name w:val="heading 7"/>
    <w:basedOn w:val="H6"/>
    <w:next w:val="Normal"/>
    <w:qFormat/>
    <w:rsid w:val="00977BDE"/>
    <w:pPr>
      <w:outlineLvl w:val="6"/>
    </w:pPr>
  </w:style>
  <w:style w:type="paragraph" w:styleId="Heading8">
    <w:name w:val="heading 8"/>
    <w:basedOn w:val="Heading1"/>
    <w:next w:val="Normal"/>
    <w:qFormat/>
    <w:rsid w:val="00977BDE"/>
    <w:pPr>
      <w:ind w:left="0" w:firstLine="0"/>
      <w:outlineLvl w:val="7"/>
    </w:pPr>
  </w:style>
  <w:style w:type="paragraph" w:styleId="Heading9">
    <w:name w:val="heading 9"/>
    <w:basedOn w:val="Heading8"/>
    <w:next w:val="Normal"/>
    <w:qFormat/>
    <w:rsid w:val="00977BDE"/>
    <w:pPr>
      <w:outlineLvl w:val="8"/>
    </w:pPr>
  </w:style>
  <w:style w:type="character" w:default="1" w:styleId="DefaultParagraphFont">
    <w:name w:val="Default Paragraph Font"/>
    <w:semiHidden/>
    <w:rsid w:val="00977B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7BDE"/>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rsid w:val="00977BDE"/>
    <w:pPr>
      <w:ind w:left="1985" w:hanging="1985"/>
      <w:outlineLvl w:val="9"/>
    </w:pPr>
    <w:rPr>
      <w:sz w:val="20"/>
    </w:rPr>
  </w:style>
  <w:style w:type="paragraph" w:styleId="List3">
    <w:name w:val="List 3"/>
    <w:basedOn w:val="List2"/>
    <w:rsid w:val="00977BDE"/>
    <w:pPr>
      <w:ind w:left="1135"/>
    </w:pPr>
  </w:style>
  <w:style w:type="paragraph" w:styleId="TOC7">
    <w:name w:val="toc 7"/>
    <w:basedOn w:val="TOC6"/>
    <w:next w:val="Normal"/>
    <w:rsid w:val="00977BDE"/>
    <w:pPr>
      <w:ind w:left="2268" w:hanging="2268"/>
    </w:pPr>
  </w:style>
  <w:style w:type="paragraph" w:styleId="TOC6">
    <w:name w:val="toc 6"/>
    <w:basedOn w:val="TOC5"/>
    <w:next w:val="Normal"/>
    <w:rsid w:val="00977BDE"/>
    <w:pPr>
      <w:ind w:left="1985" w:hanging="1985"/>
    </w:pPr>
  </w:style>
  <w:style w:type="paragraph" w:styleId="TOC5">
    <w:name w:val="toc 5"/>
    <w:basedOn w:val="TOC4"/>
    <w:rsid w:val="00977BDE"/>
    <w:pPr>
      <w:ind w:left="1701" w:hanging="1701"/>
    </w:pPr>
  </w:style>
  <w:style w:type="paragraph" w:styleId="TOC4">
    <w:name w:val="toc 4"/>
    <w:basedOn w:val="TOC3"/>
    <w:uiPriority w:val="39"/>
    <w:rsid w:val="00977BDE"/>
    <w:pPr>
      <w:ind w:left="1418" w:hanging="1418"/>
    </w:pPr>
  </w:style>
  <w:style w:type="paragraph" w:styleId="TOC3">
    <w:name w:val="toc 3"/>
    <w:basedOn w:val="TOC2"/>
    <w:uiPriority w:val="39"/>
    <w:rsid w:val="00977BDE"/>
    <w:pPr>
      <w:ind w:left="1134" w:hanging="1134"/>
    </w:pPr>
  </w:style>
  <w:style w:type="paragraph" w:styleId="TOC2">
    <w:name w:val="toc 2"/>
    <w:basedOn w:val="TOC1"/>
    <w:uiPriority w:val="39"/>
    <w:rsid w:val="00977BDE"/>
    <w:pPr>
      <w:keepNext w:val="0"/>
      <w:spacing w:before="0"/>
      <w:ind w:left="851" w:hanging="851"/>
    </w:pPr>
    <w:rPr>
      <w:sz w:val="20"/>
    </w:rPr>
  </w:style>
  <w:style w:type="paragraph" w:styleId="TOC1">
    <w:name w:val="toc 1"/>
    <w:uiPriority w:val="39"/>
    <w:rsid w:val="00977B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977BDE"/>
    <w:pPr>
      <w:ind w:left="851"/>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rsid w:val="00977BDE"/>
    <w:pPr>
      <w:ind w:left="1418"/>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rsid w:val="00977BDE"/>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List"/>
    <w:rsid w:val="00977BDE"/>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ListBullet2"/>
    <w:rsid w:val="00977BDE"/>
    <w:pPr>
      <w:ind w:left="1135"/>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977BDE"/>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ListBullet"/>
    <w:rsid w:val="00977BDE"/>
    <w:pPr>
      <w:ind w:left="851"/>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rsid w:val="00977BDE"/>
    <w:pPr>
      <w:ind w:left="1702"/>
    </w:pPr>
  </w:style>
  <w:style w:type="paragraph" w:styleId="ListNumber4">
    <w:name w:val="List Number 4"/>
    <w:basedOn w:val="Normal"/>
    <w:qFormat/>
    <w:pPr>
      <w:numPr>
        <w:numId w:val="9"/>
      </w:numPr>
      <w:contextualSpacing/>
    </w:pPr>
  </w:style>
  <w:style w:type="paragraph" w:styleId="TOC8">
    <w:name w:val="toc 8"/>
    <w:basedOn w:val="TOC1"/>
    <w:uiPriority w:val="39"/>
    <w:rsid w:val="00977BDE"/>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rsid w:val="00977BDE"/>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link w:val="HeaderChar"/>
    <w:rsid w:val="00977BD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rsid w:val="00977BDE"/>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rsid w:val="00977BDE"/>
    <w:pPr>
      <w:ind w:left="568" w:hanging="284"/>
    </w:pPr>
  </w:style>
  <w:style w:type="paragraph" w:styleId="FootnoteText">
    <w:name w:val="footnote text"/>
    <w:basedOn w:val="Normal"/>
    <w:link w:val="FootnoteTextChar"/>
    <w:rsid w:val="00977BDE"/>
    <w:pPr>
      <w:keepLines/>
      <w:spacing w:after="0"/>
      <w:ind w:left="454" w:hanging="454"/>
    </w:pPr>
    <w:rPr>
      <w:sz w:val="16"/>
    </w:rPr>
  </w:style>
  <w:style w:type="paragraph" w:styleId="List5">
    <w:name w:val="List 5"/>
    <w:basedOn w:val="List4"/>
    <w:rsid w:val="00977BDE"/>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rsid w:val="00977BDE"/>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977BDE"/>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977BDE"/>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977BDE"/>
    <w:pPr>
      <w:keepLines/>
      <w:tabs>
        <w:tab w:val="center" w:pos="4536"/>
        <w:tab w:val="right" w:pos="9072"/>
      </w:tabs>
    </w:pPr>
    <w:rPr>
      <w:noProof/>
    </w:rPr>
  </w:style>
  <w:style w:type="character" w:customStyle="1" w:styleId="ZGSM">
    <w:name w:val="ZGSM"/>
    <w:rsid w:val="00977BDE"/>
  </w:style>
  <w:style w:type="paragraph" w:customStyle="1" w:styleId="ZD">
    <w:name w:val="ZD"/>
    <w:rsid w:val="00977B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977BDE"/>
    <w:pPr>
      <w:outlineLvl w:val="9"/>
    </w:pPr>
  </w:style>
  <w:style w:type="paragraph" w:customStyle="1" w:styleId="NF">
    <w:name w:val="NF"/>
    <w:basedOn w:val="NO"/>
    <w:rsid w:val="00977BDE"/>
    <w:pPr>
      <w:keepNext/>
      <w:spacing w:after="0"/>
    </w:pPr>
    <w:rPr>
      <w:rFonts w:ascii="Arial" w:hAnsi="Arial"/>
      <w:sz w:val="18"/>
    </w:rPr>
  </w:style>
  <w:style w:type="paragraph" w:customStyle="1" w:styleId="NO">
    <w:name w:val="NO"/>
    <w:basedOn w:val="Normal"/>
    <w:link w:val="NOChar"/>
    <w:rsid w:val="00977BDE"/>
    <w:pPr>
      <w:keepLines/>
      <w:ind w:left="1135" w:hanging="851"/>
    </w:pPr>
  </w:style>
  <w:style w:type="paragraph" w:customStyle="1" w:styleId="PL">
    <w:name w:val="PL"/>
    <w:rsid w:val="00977B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77BDE"/>
    <w:pPr>
      <w:jc w:val="right"/>
    </w:pPr>
  </w:style>
  <w:style w:type="paragraph" w:customStyle="1" w:styleId="TAL">
    <w:name w:val="TAL"/>
    <w:basedOn w:val="Normal"/>
    <w:link w:val="TALCar"/>
    <w:rsid w:val="00977BDE"/>
    <w:pPr>
      <w:keepNext/>
      <w:keepLines/>
      <w:spacing w:after="0"/>
    </w:pPr>
    <w:rPr>
      <w:rFonts w:ascii="Arial" w:hAnsi="Arial"/>
      <w:sz w:val="18"/>
    </w:rPr>
  </w:style>
  <w:style w:type="paragraph" w:customStyle="1" w:styleId="TAH">
    <w:name w:val="TAH"/>
    <w:basedOn w:val="TAC"/>
    <w:link w:val="TAHCar"/>
    <w:rsid w:val="00977BDE"/>
    <w:rPr>
      <w:b/>
    </w:rPr>
  </w:style>
  <w:style w:type="paragraph" w:customStyle="1" w:styleId="TAC">
    <w:name w:val="TAC"/>
    <w:basedOn w:val="TAL"/>
    <w:link w:val="TACChar"/>
    <w:rsid w:val="00977BDE"/>
    <w:pPr>
      <w:jc w:val="center"/>
    </w:pPr>
  </w:style>
  <w:style w:type="paragraph" w:customStyle="1" w:styleId="LD">
    <w:name w:val="LD"/>
    <w:rsid w:val="00977BD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77BDE"/>
    <w:pPr>
      <w:keepLines/>
      <w:ind w:left="1702" w:hanging="1418"/>
    </w:pPr>
  </w:style>
  <w:style w:type="paragraph" w:customStyle="1" w:styleId="FP">
    <w:name w:val="FP"/>
    <w:basedOn w:val="Normal"/>
    <w:rsid w:val="00977BDE"/>
    <w:pPr>
      <w:spacing w:after="0"/>
    </w:pPr>
  </w:style>
  <w:style w:type="paragraph" w:customStyle="1" w:styleId="NW">
    <w:name w:val="NW"/>
    <w:basedOn w:val="NO"/>
    <w:rsid w:val="00977BDE"/>
    <w:pPr>
      <w:spacing w:after="0"/>
    </w:pPr>
  </w:style>
  <w:style w:type="paragraph" w:customStyle="1" w:styleId="EW">
    <w:name w:val="EW"/>
    <w:basedOn w:val="EX"/>
    <w:rsid w:val="00977BDE"/>
    <w:pPr>
      <w:spacing w:after="0"/>
    </w:pPr>
  </w:style>
  <w:style w:type="paragraph" w:customStyle="1" w:styleId="B1">
    <w:name w:val="B1"/>
    <w:basedOn w:val="List"/>
    <w:rsid w:val="00977BDE"/>
  </w:style>
  <w:style w:type="paragraph" w:customStyle="1" w:styleId="EditorsNote">
    <w:name w:val="Editor's Note"/>
    <w:basedOn w:val="NO"/>
    <w:link w:val="EditorsNoteCarCar"/>
    <w:rsid w:val="00977BDE"/>
    <w:rPr>
      <w:color w:val="FF0000"/>
    </w:rPr>
  </w:style>
  <w:style w:type="paragraph" w:customStyle="1" w:styleId="TH">
    <w:name w:val="TH"/>
    <w:basedOn w:val="Normal"/>
    <w:link w:val="THChar"/>
    <w:rsid w:val="00977BDE"/>
    <w:pPr>
      <w:keepNext/>
      <w:keepLines/>
      <w:spacing w:before="60"/>
      <w:jc w:val="center"/>
    </w:pPr>
    <w:rPr>
      <w:rFonts w:ascii="Arial" w:hAnsi="Arial"/>
      <w:b/>
    </w:rPr>
  </w:style>
  <w:style w:type="paragraph" w:customStyle="1" w:styleId="ZA">
    <w:name w:val="ZA"/>
    <w:rsid w:val="00977B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77B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77B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77B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977BDE"/>
    <w:pPr>
      <w:ind w:left="851" w:hanging="851"/>
    </w:pPr>
  </w:style>
  <w:style w:type="paragraph" w:customStyle="1" w:styleId="ZH">
    <w:name w:val="ZH"/>
    <w:rsid w:val="00977B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977BDE"/>
    <w:pPr>
      <w:keepNext w:val="0"/>
      <w:spacing w:before="0" w:after="240"/>
    </w:pPr>
  </w:style>
  <w:style w:type="paragraph" w:customStyle="1" w:styleId="ZG">
    <w:name w:val="ZG"/>
    <w:rsid w:val="00977B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977BDE"/>
  </w:style>
  <w:style w:type="paragraph" w:customStyle="1" w:styleId="B3">
    <w:name w:val="B3"/>
    <w:basedOn w:val="List3"/>
    <w:rsid w:val="00977BDE"/>
  </w:style>
  <w:style w:type="paragraph" w:customStyle="1" w:styleId="B4">
    <w:name w:val="B4"/>
    <w:basedOn w:val="List4"/>
    <w:rsid w:val="00977BDE"/>
  </w:style>
  <w:style w:type="paragraph" w:customStyle="1" w:styleId="B5">
    <w:name w:val="B5"/>
    <w:basedOn w:val="List5"/>
    <w:rsid w:val="00977BDE"/>
  </w:style>
  <w:style w:type="paragraph" w:customStyle="1" w:styleId="ZTD">
    <w:name w:val="ZTD"/>
    <w:basedOn w:val="ZB"/>
    <w:rsid w:val="00977BDE"/>
    <w:pPr>
      <w:framePr w:hRule="auto" w:wrap="notBeside" w:y="852"/>
    </w:pPr>
    <w:rPr>
      <w:i w:val="0"/>
      <w:sz w:val="40"/>
    </w:rPr>
  </w:style>
  <w:style w:type="paragraph" w:customStyle="1" w:styleId="ZV">
    <w:name w:val="ZV"/>
    <w:basedOn w:val="ZU"/>
    <w:rsid w:val="00977BDE"/>
    <w:pPr>
      <w:framePr w:wrap="notBeside" w:y="16161"/>
    </w:pPr>
  </w:style>
  <w:style w:type="paragraph" w:customStyle="1" w:styleId="Guidance">
    <w:name w:val="Guidance"/>
    <w:basedOn w:val="Normal"/>
    <w:qFormat/>
    <w:rPr>
      <w:i/>
      <w:color w:val="0000FF"/>
    </w:rPr>
  </w:style>
  <w:style w:type="character" w:customStyle="1" w:styleId="THChar">
    <w:name w:val="TH Char"/>
    <w:link w:val="TH"/>
    <w:qFormat/>
    <w:rPr>
      <w:rFonts w:ascii="Arial" w:eastAsia="Times New Roman" w:hAnsi="Arial"/>
      <w:b/>
      <w:lang w:val="en-GB" w:eastAsia="en-GB"/>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eastAsia="en-US"/>
    </w:rPr>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rFonts w:eastAsia="Times New Roman"/>
      <w:sz w:val="16"/>
      <w:lang w:val="en-GB" w:eastAsia="en-GB"/>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character" w:customStyle="1" w:styleId="NOChar">
    <w:name w:val="NO Char"/>
    <w:link w:val="NO"/>
    <w:qFormat/>
    <w:rPr>
      <w:rFonts w:eastAsia="Times New Roman"/>
      <w:lang w:val="en-GB" w:eastAsia="en-GB"/>
    </w:rPr>
  </w:style>
  <w:style w:type="character" w:customStyle="1" w:styleId="Heading3Char">
    <w:name w:val="Heading 3 Char"/>
    <w:link w:val="Heading3"/>
    <w:qFormat/>
    <w:rPr>
      <w:rFonts w:ascii="Arial" w:eastAsia="Times New Roman" w:hAnsi="Arial"/>
      <w:sz w:val="2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1">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styleId="CommentReference">
    <w:name w:val="annotation reference"/>
    <w:basedOn w:val="DefaultParagraphFont"/>
    <w:uiPriority w:val="99"/>
    <w:rsid w:val="00D43B2F"/>
    <w:rPr>
      <w:sz w:val="21"/>
      <w:szCs w:val="21"/>
    </w:rPr>
  </w:style>
  <w:style w:type="paragraph" w:styleId="Revision">
    <w:name w:val="Revision"/>
    <w:hidden/>
    <w:uiPriority w:val="99"/>
    <w:semiHidden/>
    <w:rsid w:val="007F5A2B"/>
    <w:rPr>
      <w:lang w:val="en-GB" w:eastAsia="en-US"/>
    </w:rPr>
  </w:style>
  <w:style w:type="character" w:customStyle="1" w:styleId="Heading1Char">
    <w:name w:val="Heading 1 Char"/>
    <w:basedOn w:val="DefaultParagraphFont"/>
    <w:link w:val="Heading1"/>
    <w:rsid w:val="00326A6F"/>
    <w:rPr>
      <w:rFonts w:ascii="Arial" w:eastAsia="Times New Roman"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326A6F"/>
    <w:rPr>
      <w:rFonts w:ascii="Arial" w:eastAsia="Times New Roman" w:hAnsi="Arial"/>
      <w:b/>
      <w:noProof/>
      <w:sz w:val="18"/>
      <w:lang w:val="en-GB" w:eastAsia="en-GB"/>
    </w:rPr>
  </w:style>
  <w:style w:type="character" w:customStyle="1" w:styleId="FooterChar">
    <w:name w:val="Footer Char"/>
    <w:basedOn w:val="DefaultParagraphFont"/>
    <w:link w:val="Footer"/>
    <w:rsid w:val="00326A6F"/>
    <w:rPr>
      <w:rFonts w:ascii="Arial" w:eastAsia="Times New Roman" w:hAnsi="Arial"/>
      <w:b/>
      <w:i/>
      <w:noProof/>
      <w:sz w:val="18"/>
      <w:lang w:val="en-GB" w:eastAsia="en-GB"/>
    </w:rPr>
  </w:style>
  <w:style w:type="character" w:styleId="FootnoteReference">
    <w:name w:val="footnote reference"/>
    <w:basedOn w:val="DefaultParagraphFont"/>
    <w:rsid w:val="00977BD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798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1.png@01D81AF3.FFE6F1D0" TargetMode="Externa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06.png@01D81AF3.FFE6F1D0" TargetMode="External"/><Relationship Id="rId20" Type="http://schemas.openxmlformats.org/officeDocument/2006/relationships/image" Target="cid:image013.png@01D81AF3.FFE6F1D0" TargetMode="External"/><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cid:image004.png@01D81AF3.FFE6F1D0" TargetMode="External"/><Relationship Id="rId22" Type="http://schemas.openxmlformats.org/officeDocument/2006/relationships/image" Target="cid:image015.png@01D81AF3.FFE6F1D0" TargetMode="External"/><Relationship Id="rId27" Type="http://schemas.openxmlformats.org/officeDocument/2006/relationships/image" Target="media/image10.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2D138-C598-4B54-9A91-891D9CE06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37</Pages>
  <Words>10304</Words>
  <Characters>58738</Characters>
  <Application>Microsoft Office Word</Application>
  <DocSecurity>0</DocSecurity>
  <Lines>489</Lines>
  <Paragraphs>137</Paragraphs>
  <ScaleCrop>false</ScaleCrop>
  <Company>ETSI</Company>
  <LinksUpToDate>false</LinksUpToDate>
  <CharactersWithSpaces>68905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85</cp:revision>
  <cp:lastPrinted>2019-02-25T14:05:00Z</cp:lastPrinted>
  <dcterms:created xsi:type="dcterms:W3CDTF">2023-11-20T10:05:00Z</dcterms:created>
  <dcterms:modified xsi:type="dcterms:W3CDTF">2024-06-23T16:15:00Z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