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A819740" w:rsidR="00E9750A" w:rsidRDefault="00A16F12">
            <w:pPr>
              <w:pStyle w:val="ZA"/>
              <w:framePr w:w="0" w:hRule="auto" w:wrap="auto" w:vAnchor="margin" w:hAnchor="text" w:yAlign="inline"/>
            </w:pPr>
            <w:bookmarkStart w:id="0" w:name="page1"/>
            <w:r>
              <w:rPr>
                <w:sz w:val="64"/>
              </w:rPr>
              <w:t xml:space="preserve">3GPP TS 29.575 </w:t>
            </w:r>
            <w:r>
              <w:t>V18.</w:t>
            </w:r>
            <w:r w:rsidR="00F52477">
              <w:rPr>
                <w:lang w:eastAsia="zh-CN"/>
              </w:rPr>
              <w:t>7</w:t>
            </w:r>
            <w:r>
              <w:t xml:space="preserve">.0 </w:t>
            </w:r>
            <w:r>
              <w:rPr>
                <w:sz w:val="32"/>
              </w:rPr>
              <w:t>(</w:t>
            </w:r>
            <w:r w:rsidR="00D71F1F">
              <w:rPr>
                <w:sz w:val="32"/>
              </w:rPr>
              <w:t>202</w:t>
            </w:r>
            <w:r w:rsidR="00405D9E">
              <w:rPr>
                <w:sz w:val="32"/>
              </w:rPr>
              <w:t>4</w:t>
            </w:r>
            <w:r>
              <w:rPr>
                <w:sz w:val="32"/>
              </w:rPr>
              <w:t>-</w:t>
            </w:r>
            <w:r w:rsidR="00F52477">
              <w:rPr>
                <w:sz w:val="32"/>
              </w:rPr>
              <w:t>0</w:t>
            </w:r>
            <w:r w:rsidR="00F52477">
              <w:rPr>
                <w:sz w:val="32"/>
                <w:lang w:eastAsia="zh-CN"/>
              </w:rPr>
              <w:t>9</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5pt;height:63.15pt;mso-width-percent:0;mso-height-percent:0;mso-width-percent:0;mso-height-percent:0" o:ole="">
                  <v:imagedata r:id="rId8" o:title=""/>
                </v:shape>
                <o:OLEObject Type="Embed" ProgID="Word.Picture.8" ShapeID="_x0000_i1025" DrawAspect="Content" ObjectID="_1787677222"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464AB57" w14:textId="332C3F70" w:rsidR="00285CC2" w:rsidRDefault="00285CC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_Toc175843912 \h </w:instrText>
      </w:r>
      <w:r>
        <w:rPr>
          <w:noProof/>
        </w:rPr>
      </w:r>
      <w:r>
        <w:rPr>
          <w:noProof/>
        </w:rPr>
        <w:fldChar w:fldCharType="separate"/>
      </w:r>
      <w:r>
        <w:rPr>
          <w:noProof/>
        </w:rPr>
        <w:t>7</w:t>
      </w:r>
      <w:r>
        <w:rPr>
          <w:noProof/>
        </w:rPr>
        <w:fldChar w:fldCharType="end"/>
      </w:r>
    </w:p>
    <w:p w14:paraId="050E1D33" w14:textId="57D30CA3" w:rsidR="00285CC2" w:rsidRDefault="00285CC2">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_Toc175843913 \h </w:instrText>
      </w:r>
      <w:r>
        <w:rPr>
          <w:noProof/>
        </w:rPr>
      </w:r>
      <w:r>
        <w:rPr>
          <w:noProof/>
        </w:rPr>
        <w:fldChar w:fldCharType="separate"/>
      </w:r>
      <w:r>
        <w:rPr>
          <w:noProof/>
        </w:rPr>
        <w:t>8</w:t>
      </w:r>
      <w:r>
        <w:rPr>
          <w:noProof/>
        </w:rPr>
        <w:fldChar w:fldCharType="end"/>
      </w:r>
    </w:p>
    <w:p w14:paraId="0982D2EC" w14:textId="1ED2E0BA" w:rsidR="00285CC2" w:rsidRDefault="00285CC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r>
        <w:rPr>
          <w:noProof/>
        </w:rPr>
      </w:r>
      <w:r>
        <w:rPr>
          <w:noProof/>
        </w:rPr>
        <w:fldChar w:fldCharType="separate"/>
      </w:r>
      <w:r>
        <w:rPr>
          <w:noProof/>
        </w:rPr>
        <w:t>9</w:t>
      </w:r>
      <w:r>
        <w:rPr>
          <w:noProof/>
        </w:rPr>
        <w:fldChar w:fldCharType="end"/>
      </w:r>
    </w:p>
    <w:p w14:paraId="7AE24D58" w14:textId="3322BF8F" w:rsidR="00285CC2" w:rsidRDefault="00285CC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r>
        <w:rPr>
          <w:noProof/>
        </w:rPr>
      </w:r>
      <w:r>
        <w:rPr>
          <w:noProof/>
        </w:rPr>
        <w:fldChar w:fldCharType="separate"/>
      </w:r>
      <w:r>
        <w:rPr>
          <w:noProof/>
        </w:rPr>
        <w:t>9</w:t>
      </w:r>
      <w:r>
        <w:rPr>
          <w:noProof/>
        </w:rPr>
        <w:fldChar w:fldCharType="end"/>
      </w:r>
    </w:p>
    <w:p w14:paraId="56BE3037" w14:textId="714FDDAA" w:rsidR="00285CC2" w:rsidRDefault="00285CC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r>
        <w:rPr>
          <w:noProof/>
        </w:rPr>
      </w:r>
      <w:r>
        <w:rPr>
          <w:noProof/>
        </w:rPr>
        <w:fldChar w:fldCharType="separate"/>
      </w:r>
      <w:r>
        <w:rPr>
          <w:noProof/>
        </w:rPr>
        <w:t>10</w:t>
      </w:r>
      <w:r>
        <w:rPr>
          <w:noProof/>
        </w:rPr>
        <w:fldChar w:fldCharType="end"/>
      </w:r>
    </w:p>
    <w:p w14:paraId="594C8293" w14:textId="167BC7DB" w:rsidR="00285CC2" w:rsidRDefault="00285CC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r>
        <w:rPr>
          <w:noProof/>
        </w:rPr>
      </w:r>
      <w:r>
        <w:rPr>
          <w:noProof/>
        </w:rPr>
        <w:fldChar w:fldCharType="separate"/>
      </w:r>
      <w:r>
        <w:rPr>
          <w:noProof/>
        </w:rPr>
        <w:t>10</w:t>
      </w:r>
      <w:r>
        <w:rPr>
          <w:noProof/>
        </w:rPr>
        <w:fldChar w:fldCharType="end"/>
      </w:r>
    </w:p>
    <w:p w14:paraId="673A1E03" w14:textId="6B4955C0" w:rsidR="00285CC2" w:rsidRDefault="00285CC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r>
        <w:rPr>
          <w:noProof/>
        </w:rPr>
      </w:r>
      <w:r>
        <w:rPr>
          <w:noProof/>
        </w:rPr>
        <w:fldChar w:fldCharType="separate"/>
      </w:r>
      <w:r>
        <w:rPr>
          <w:noProof/>
        </w:rPr>
        <w:t>10</w:t>
      </w:r>
      <w:r>
        <w:rPr>
          <w:noProof/>
        </w:rPr>
        <w:fldChar w:fldCharType="end"/>
      </w:r>
    </w:p>
    <w:p w14:paraId="3B9E4669" w14:textId="5E83A987" w:rsidR="00285CC2" w:rsidRDefault="00285CC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r>
        <w:rPr>
          <w:noProof/>
        </w:rPr>
      </w:r>
      <w:r>
        <w:rPr>
          <w:noProof/>
        </w:rPr>
        <w:fldChar w:fldCharType="separate"/>
      </w:r>
      <w:r>
        <w:rPr>
          <w:noProof/>
        </w:rPr>
        <w:t>10</w:t>
      </w:r>
      <w:r>
        <w:rPr>
          <w:noProof/>
        </w:rPr>
        <w:fldChar w:fldCharType="end"/>
      </w:r>
    </w:p>
    <w:p w14:paraId="42000482" w14:textId="4C3F6D39" w:rsidR="00285CC2" w:rsidRDefault="00285CC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r>
        <w:rPr>
          <w:noProof/>
        </w:rPr>
      </w:r>
      <w:r>
        <w:rPr>
          <w:noProof/>
        </w:rPr>
        <w:fldChar w:fldCharType="separate"/>
      </w:r>
      <w:r>
        <w:rPr>
          <w:noProof/>
        </w:rPr>
        <w:t>11</w:t>
      </w:r>
      <w:r>
        <w:rPr>
          <w:noProof/>
        </w:rPr>
        <w:fldChar w:fldCharType="end"/>
      </w:r>
    </w:p>
    <w:p w14:paraId="15B9CB51" w14:textId="0E6FA929" w:rsidR="00285CC2" w:rsidRDefault="00285CC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r>
        <w:rPr>
          <w:noProof/>
        </w:rPr>
      </w:r>
      <w:r>
        <w:rPr>
          <w:noProof/>
        </w:rPr>
        <w:fldChar w:fldCharType="separate"/>
      </w:r>
      <w:r>
        <w:rPr>
          <w:noProof/>
        </w:rPr>
        <w:t>11</w:t>
      </w:r>
      <w:r>
        <w:rPr>
          <w:noProof/>
        </w:rPr>
        <w:fldChar w:fldCharType="end"/>
      </w:r>
    </w:p>
    <w:p w14:paraId="13B99EF9" w14:textId="7C79255F" w:rsidR="00285CC2" w:rsidRDefault="00285CC2">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r>
        <w:rPr>
          <w:noProof/>
        </w:rPr>
      </w:r>
      <w:r>
        <w:rPr>
          <w:noProof/>
        </w:rPr>
        <w:fldChar w:fldCharType="separate"/>
      </w:r>
      <w:r>
        <w:rPr>
          <w:noProof/>
        </w:rPr>
        <w:t>12</w:t>
      </w:r>
      <w:r>
        <w:rPr>
          <w:noProof/>
        </w:rPr>
        <w:fldChar w:fldCharType="end"/>
      </w:r>
    </w:p>
    <w:p w14:paraId="531460F1" w14:textId="49FAA3A5" w:rsidR="00285CC2" w:rsidRDefault="00285CC2">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r>
        <w:rPr>
          <w:noProof/>
        </w:rPr>
      </w:r>
      <w:r>
        <w:rPr>
          <w:noProof/>
        </w:rPr>
        <w:fldChar w:fldCharType="separate"/>
      </w:r>
      <w:r>
        <w:rPr>
          <w:noProof/>
        </w:rPr>
        <w:t>12</w:t>
      </w:r>
      <w:r>
        <w:rPr>
          <w:noProof/>
        </w:rPr>
        <w:fldChar w:fldCharType="end"/>
      </w:r>
    </w:p>
    <w:p w14:paraId="4FD7D704" w14:textId="4BDC23B2" w:rsidR="00285CC2" w:rsidRDefault="00285CC2">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r>
        <w:rPr>
          <w:noProof/>
        </w:rPr>
      </w:r>
      <w:r>
        <w:rPr>
          <w:noProof/>
        </w:rPr>
        <w:fldChar w:fldCharType="separate"/>
      </w:r>
      <w:r>
        <w:rPr>
          <w:noProof/>
        </w:rPr>
        <w:t>12</w:t>
      </w:r>
      <w:r>
        <w:rPr>
          <w:noProof/>
        </w:rPr>
        <w:fldChar w:fldCharType="end"/>
      </w:r>
    </w:p>
    <w:p w14:paraId="266089A6" w14:textId="5595FE06" w:rsidR="00285CC2" w:rsidRDefault="00285CC2">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r>
        <w:rPr>
          <w:noProof/>
        </w:rPr>
      </w:r>
      <w:r>
        <w:rPr>
          <w:noProof/>
        </w:rPr>
        <w:fldChar w:fldCharType="separate"/>
      </w:r>
      <w:r>
        <w:rPr>
          <w:noProof/>
        </w:rPr>
        <w:t>12</w:t>
      </w:r>
      <w:r>
        <w:rPr>
          <w:noProof/>
        </w:rPr>
        <w:fldChar w:fldCharType="end"/>
      </w:r>
    </w:p>
    <w:p w14:paraId="608D6CEF" w14:textId="0CAEA43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r>
        <w:rPr>
          <w:noProof/>
        </w:rPr>
      </w:r>
      <w:r>
        <w:rPr>
          <w:noProof/>
        </w:rPr>
        <w:fldChar w:fldCharType="separate"/>
      </w:r>
      <w:r>
        <w:rPr>
          <w:noProof/>
        </w:rPr>
        <w:t>13</w:t>
      </w:r>
      <w:r>
        <w:rPr>
          <w:noProof/>
        </w:rPr>
        <w:fldChar w:fldCharType="end"/>
      </w:r>
    </w:p>
    <w:p w14:paraId="2C98FF8A" w14:textId="54618E84"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r>
        <w:rPr>
          <w:noProof/>
        </w:rPr>
      </w:r>
      <w:r>
        <w:rPr>
          <w:noProof/>
        </w:rPr>
        <w:fldChar w:fldCharType="separate"/>
      </w:r>
      <w:r>
        <w:rPr>
          <w:noProof/>
        </w:rPr>
        <w:t>13</w:t>
      </w:r>
      <w:r>
        <w:rPr>
          <w:noProof/>
        </w:rPr>
        <w:fldChar w:fldCharType="end"/>
      </w:r>
    </w:p>
    <w:p w14:paraId="04902E7F" w14:textId="7903BC85"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r>
        <w:rPr>
          <w:noProof/>
        </w:rPr>
      </w:r>
      <w:r>
        <w:rPr>
          <w:noProof/>
        </w:rPr>
        <w:fldChar w:fldCharType="separate"/>
      </w:r>
      <w:r>
        <w:rPr>
          <w:noProof/>
        </w:rPr>
        <w:t>13</w:t>
      </w:r>
      <w:r>
        <w:rPr>
          <w:noProof/>
        </w:rPr>
        <w:fldChar w:fldCharType="end"/>
      </w:r>
    </w:p>
    <w:p w14:paraId="2A547E0D" w14:textId="27EAC67E" w:rsidR="00285CC2" w:rsidRDefault="00285CC2">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r>
        <w:rPr>
          <w:noProof/>
        </w:rPr>
      </w:r>
      <w:r>
        <w:rPr>
          <w:noProof/>
        </w:rPr>
        <w:fldChar w:fldCharType="separate"/>
      </w:r>
      <w:r>
        <w:rPr>
          <w:noProof/>
        </w:rPr>
        <w:t>13</w:t>
      </w:r>
      <w:r>
        <w:rPr>
          <w:noProof/>
        </w:rPr>
        <w:fldChar w:fldCharType="end"/>
      </w:r>
    </w:p>
    <w:p w14:paraId="0674903E" w14:textId="774D4C19" w:rsidR="00285CC2" w:rsidRDefault="00285CC2">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r>
        <w:rPr>
          <w:noProof/>
        </w:rPr>
      </w:r>
      <w:r>
        <w:rPr>
          <w:noProof/>
        </w:rPr>
        <w:fldChar w:fldCharType="separate"/>
      </w:r>
      <w:r>
        <w:rPr>
          <w:noProof/>
        </w:rPr>
        <w:t>13</w:t>
      </w:r>
      <w:r>
        <w:rPr>
          <w:noProof/>
        </w:rPr>
        <w:fldChar w:fldCharType="end"/>
      </w:r>
    </w:p>
    <w:p w14:paraId="40CE53FE" w14:textId="30996ACE" w:rsidR="00285CC2" w:rsidRDefault="00285CC2">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r>
        <w:rPr>
          <w:noProof/>
        </w:rPr>
      </w:r>
      <w:r>
        <w:rPr>
          <w:noProof/>
        </w:rPr>
        <w:fldChar w:fldCharType="separate"/>
      </w:r>
      <w:r>
        <w:rPr>
          <w:noProof/>
        </w:rPr>
        <w:t>14</w:t>
      </w:r>
      <w:r>
        <w:rPr>
          <w:noProof/>
        </w:rPr>
        <w:fldChar w:fldCharType="end"/>
      </w:r>
    </w:p>
    <w:p w14:paraId="46791D53" w14:textId="6233F27F" w:rsidR="00285CC2" w:rsidRDefault="00285CC2">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r>
        <w:rPr>
          <w:noProof/>
        </w:rPr>
      </w:r>
      <w:r>
        <w:rPr>
          <w:noProof/>
        </w:rPr>
        <w:fldChar w:fldCharType="separate"/>
      </w:r>
      <w:r>
        <w:rPr>
          <w:noProof/>
        </w:rPr>
        <w:t>14</w:t>
      </w:r>
      <w:r>
        <w:rPr>
          <w:noProof/>
        </w:rPr>
        <w:fldChar w:fldCharType="end"/>
      </w:r>
    </w:p>
    <w:p w14:paraId="2F66E221" w14:textId="7369BF42" w:rsidR="00285CC2" w:rsidRDefault="00285CC2">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r>
        <w:rPr>
          <w:noProof/>
        </w:rPr>
      </w:r>
      <w:r>
        <w:rPr>
          <w:noProof/>
        </w:rPr>
        <w:fldChar w:fldCharType="separate"/>
      </w:r>
      <w:r>
        <w:rPr>
          <w:noProof/>
        </w:rPr>
        <w:t>14</w:t>
      </w:r>
      <w:r>
        <w:rPr>
          <w:noProof/>
        </w:rPr>
        <w:fldChar w:fldCharType="end"/>
      </w:r>
    </w:p>
    <w:p w14:paraId="18FDD1D3" w14:textId="5382FD06" w:rsidR="00285CC2" w:rsidRDefault="00285CC2">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r>
        <w:rPr>
          <w:noProof/>
        </w:rPr>
      </w:r>
      <w:r>
        <w:rPr>
          <w:noProof/>
        </w:rPr>
        <w:fldChar w:fldCharType="separate"/>
      </w:r>
      <w:r>
        <w:rPr>
          <w:noProof/>
        </w:rPr>
        <w:t>15</w:t>
      </w:r>
      <w:r>
        <w:rPr>
          <w:noProof/>
        </w:rPr>
        <w:fldChar w:fldCharType="end"/>
      </w:r>
    </w:p>
    <w:p w14:paraId="5C674A37" w14:textId="75341A47" w:rsidR="00285CC2" w:rsidRDefault="00285CC2">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r>
        <w:rPr>
          <w:noProof/>
        </w:rPr>
      </w:r>
      <w:r>
        <w:rPr>
          <w:noProof/>
        </w:rPr>
        <w:fldChar w:fldCharType="separate"/>
      </w:r>
      <w:r>
        <w:rPr>
          <w:noProof/>
        </w:rPr>
        <w:t>15</w:t>
      </w:r>
      <w:r>
        <w:rPr>
          <w:noProof/>
        </w:rPr>
        <w:fldChar w:fldCharType="end"/>
      </w:r>
    </w:p>
    <w:p w14:paraId="01971386" w14:textId="464C2533" w:rsidR="00285CC2" w:rsidRDefault="00285CC2">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r>
        <w:rPr>
          <w:noProof/>
        </w:rPr>
      </w:r>
      <w:r>
        <w:rPr>
          <w:noProof/>
        </w:rPr>
        <w:fldChar w:fldCharType="separate"/>
      </w:r>
      <w:r>
        <w:rPr>
          <w:noProof/>
        </w:rPr>
        <w:t>15</w:t>
      </w:r>
      <w:r>
        <w:rPr>
          <w:noProof/>
        </w:rPr>
        <w:fldChar w:fldCharType="end"/>
      </w:r>
    </w:p>
    <w:p w14:paraId="1BD4B29B" w14:textId="6E61180F" w:rsidR="00285CC2" w:rsidRDefault="00285CC2">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r>
        <w:rPr>
          <w:noProof/>
        </w:rPr>
      </w:r>
      <w:r>
        <w:rPr>
          <w:noProof/>
        </w:rPr>
        <w:fldChar w:fldCharType="separate"/>
      </w:r>
      <w:r>
        <w:rPr>
          <w:noProof/>
        </w:rPr>
        <w:t>16</w:t>
      </w:r>
      <w:r>
        <w:rPr>
          <w:noProof/>
        </w:rPr>
        <w:fldChar w:fldCharType="end"/>
      </w:r>
    </w:p>
    <w:p w14:paraId="49D49D41" w14:textId="2F26AA6A" w:rsidR="00285CC2" w:rsidRDefault="00285CC2">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r>
        <w:rPr>
          <w:noProof/>
        </w:rPr>
      </w:r>
      <w:r>
        <w:rPr>
          <w:noProof/>
        </w:rPr>
        <w:fldChar w:fldCharType="separate"/>
      </w:r>
      <w:r>
        <w:rPr>
          <w:noProof/>
        </w:rPr>
        <w:t>16</w:t>
      </w:r>
      <w:r>
        <w:rPr>
          <w:noProof/>
        </w:rPr>
        <w:fldChar w:fldCharType="end"/>
      </w:r>
    </w:p>
    <w:p w14:paraId="7CA1ADC0" w14:textId="1FCD42C5" w:rsidR="00285CC2" w:rsidRDefault="00285CC2">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r>
        <w:rPr>
          <w:noProof/>
        </w:rPr>
      </w:r>
      <w:r>
        <w:rPr>
          <w:noProof/>
        </w:rPr>
        <w:fldChar w:fldCharType="separate"/>
      </w:r>
      <w:r>
        <w:rPr>
          <w:noProof/>
        </w:rPr>
        <w:t>17</w:t>
      </w:r>
      <w:r>
        <w:rPr>
          <w:noProof/>
        </w:rPr>
        <w:fldChar w:fldCharType="end"/>
      </w:r>
    </w:p>
    <w:p w14:paraId="61938CE5" w14:textId="62CFEA81" w:rsidR="00285CC2" w:rsidRDefault="00285CC2">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r>
        <w:rPr>
          <w:noProof/>
        </w:rPr>
      </w:r>
      <w:r>
        <w:rPr>
          <w:noProof/>
        </w:rPr>
        <w:fldChar w:fldCharType="separate"/>
      </w:r>
      <w:r>
        <w:rPr>
          <w:noProof/>
        </w:rPr>
        <w:t>17</w:t>
      </w:r>
      <w:r>
        <w:rPr>
          <w:noProof/>
        </w:rPr>
        <w:fldChar w:fldCharType="end"/>
      </w:r>
    </w:p>
    <w:p w14:paraId="749107A1" w14:textId="1CDEA44B" w:rsidR="00285CC2" w:rsidRDefault="00285CC2">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r>
        <w:rPr>
          <w:noProof/>
        </w:rPr>
      </w:r>
      <w:r>
        <w:rPr>
          <w:noProof/>
        </w:rPr>
        <w:fldChar w:fldCharType="separate"/>
      </w:r>
      <w:r>
        <w:rPr>
          <w:noProof/>
        </w:rPr>
        <w:t>17</w:t>
      </w:r>
      <w:r>
        <w:rPr>
          <w:noProof/>
        </w:rPr>
        <w:fldChar w:fldCharType="end"/>
      </w:r>
    </w:p>
    <w:p w14:paraId="7ADE8E8A" w14:textId="01B895DE" w:rsidR="00285CC2" w:rsidRDefault="00285CC2">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r>
        <w:rPr>
          <w:noProof/>
        </w:rPr>
      </w:r>
      <w:r>
        <w:rPr>
          <w:noProof/>
        </w:rPr>
        <w:fldChar w:fldCharType="separate"/>
      </w:r>
      <w:r>
        <w:rPr>
          <w:noProof/>
        </w:rPr>
        <w:t>17</w:t>
      </w:r>
      <w:r>
        <w:rPr>
          <w:noProof/>
        </w:rPr>
        <w:fldChar w:fldCharType="end"/>
      </w:r>
    </w:p>
    <w:p w14:paraId="470F496E" w14:textId="0CB06470" w:rsidR="00285CC2" w:rsidRDefault="00285CC2">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r>
        <w:rPr>
          <w:noProof/>
        </w:rPr>
      </w:r>
      <w:r>
        <w:rPr>
          <w:noProof/>
        </w:rPr>
        <w:fldChar w:fldCharType="separate"/>
      </w:r>
      <w:r>
        <w:rPr>
          <w:noProof/>
        </w:rPr>
        <w:t>19</w:t>
      </w:r>
      <w:r>
        <w:rPr>
          <w:noProof/>
        </w:rPr>
        <w:fldChar w:fldCharType="end"/>
      </w:r>
    </w:p>
    <w:p w14:paraId="3080E032" w14:textId="3BC2663B" w:rsidR="00285CC2" w:rsidRDefault="00285CC2">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r>
        <w:rPr>
          <w:noProof/>
        </w:rPr>
      </w:r>
      <w:r>
        <w:rPr>
          <w:noProof/>
        </w:rPr>
        <w:fldChar w:fldCharType="separate"/>
      </w:r>
      <w:r>
        <w:rPr>
          <w:noProof/>
        </w:rPr>
        <w:t>19</w:t>
      </w:r>
      <w:r>
        <w:rPr>
          <w:noProof/>
        </w:rPr>
        <w:fldChar w:fldCharType="end"/>
      </w:r>
    </w:p>
    <w:p w14:paraId="5B25B2D5" w14:textId="130383A8" w:rsidR="00285CC2" w:rsidRDefault="00285CC2">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r>
        <w:rPr>
          <w:noProof/>
        </w:rPr>
      </w:r>
      <w:r>
        <w:rPr>
          <w:noProof/>
        </w:rPr>
        <w:fldChar w:fldCharType="separate"/>
      </w:r>
      <w:r>
        <w:rPr>
          <w:noProof/>
        </w:rPr>
        <w:t>19</w:t>
      </w:r>
      <w:r>
        <w:rPr>
          <w:noProof/>
        </w:rPr>
        <w:fldChar w:fldCharType="end"/>
      </w:r>
    </w:p>
    <w:p w14:paraId="504A78F5" w14:textId="36631D0C" w:rsidR="00285CC2" w:rsidRDefault="00285CC2">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r>
        <w:rPr>
          <w:noProof/>
        </w:rPr>
      </w:r>
      <w:r>
        <w:rPr>
          <w:noProof/>
        </w:rPr>
        <w:fldChar w:fldCharType="separate"/>
      </w:r>
      <w:r>
        <w:rPr>
          <w:noProof/>
        </w:rPr>
        <w:t>20</w:t>
      </w:r>
      <w:r>
        <w:rPr>
          <w:noProof/>
        </w:rPr>
        <w:fldChar w:fldCharType="end"/>
      </w:r>
    </w:p>
    <w:p w14:paraId="540F3834" w14:textId="41B45B57" w:rsidR="00285CC2" w:rsidRDefault="00285CC2">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r>
        <w:rPr>
          <w:noProof/>
        </w:rPr>
      </w:r>
      <w:r>
        <w:rPr>
          <w:noProof/>
        </w:rPr>
        <w:fldChar w:fldCharType="separate"/>
      </w:r>
      <w:r>
        <w:rPr>
          <w:noProof/>
        </w:rPr>
        <w:t>20</w:t>
      </w:r>
      <w:r>
        <w:rPr>
          <w:noProof/>
        </w:rPr>
        <w:fldChar w:fldCharType="end"/>
      </w:r>
    </w:p>
    <w:p w14:paraId="66EBFDA0" w14:textId="6A406F72" w:rsidR="00285CC2" w:rsidRDefault="00285CC2">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r>
        <w:rPr>
          <w:noProof/>
        </w:rPr>
      </w:r>
      <w:r>
        <w:rPr>
          <w:noProof/>
        </w:rPr>
        <w:fldChar w:fldCharType="separate"/>
      </w:r>
      <w:r>
        <w:rPr>
          <w:noProof/>
        </w:rPr>
        <w:t>20</w:t>
      </w:r>
      <w:r>
        <w:rPr>
          <w:noProof/>
        </w:rPr>
        <w:fldChar w:fldCharType="end"/>
      </w:r>
    </w:p>
    <w:p w14:paraId="066DE20F" w14:textId="729CAD13" w:rsidR="00285CC2" w:rsidRDefault="00285CC2">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r>
        <w:rPr>
          <w:noProof/>
        </w:rPr>
      </w:r>
      <w:r>
        <w:rPr>
          <w:noProof/>
        </w:rPr>
        <w:fldChar w:fldCharType="separate"/>
      </w:r>
      <w:r>
        <w:rPr>
          <w:noProof/>
        </w:rPr>
        <w:t>21</w:t>
      </w:r>
      <w:r>
        <w:rPr>
          <w:noProof/>
        </w:rPr>
        <w:fldChar w:fldCharType="end"/>
      </w:r>
    </w:p>
    <w:p w14:paraId="40860163" w14:textId="52AB34A0" w:rsidR="00285CC2" w:rsidRDefault="00285CC2">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r>
        <w:rPr>
          <w:noProof/>
        </w:rPr>
      </w:r>
      <w:r>
        <w:rPr>
          <w:noProof/>
        </w:rPr>
        <w:fldChar w:fldCharType="separate"/>
      </w:r>
      <w:r>
        <w:rPr>
          <w:noProof/>
        </w:rPr>
        <w:t>21</w:t>
      </w:r>
      <w:r>
        <w:rPr>
          <w:noProof/>
        </w:rPr>
        <w:fldChar w:fldCharType="end"/>
      </w:r>
    </w:p>
    <w:p w14:paraId="6FF005AF" w14:textId="70D0DC4A" w:rsidR="00285CC2" w:rsidRDefault="00285CC2">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r>
        <w:rPr>
          <w:noProof/>
        </w:rPr>
      </w:r>
      <w:r>
        <w:rPr>
          <w:noProof/>
        </w:rPr>
        <w:fldChar w:fldCharType="separate"/>
      </w:r>
      <w:r>
        <w:rPr>
          <w:noProof/>
        </w:rPr>
        <w:t>21</w:t>
      </w:r>
      <w:r>
        <w:rPr>
          <w:noProof/>
        </w:rPr>
        <w:fldChar w:fldCharType="end"/>
      </w:r>
    </w:p>
    <w:p w14:paraId="6616F8CB" w14:textId="052A8B65" w:rsidR="00285CC2" w:rsidRDefault="00285CC2">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r>
        <w:rPr>
          <w:noProof/>
        </w:rPr>
      </w:r>
      <w:r>
        <w:rPr>
          <w:noProof/>
        </w:rPr>
        <w:fldChar w:fldCharType="separate"/>
      </w:r>
      <w:r>
        <w:rPr>
          <w:noProof/>
        </w:rPr>
        <w:t>22</w:t>
      </w:r>
      <w:r>
        <w:rPr>
          <w:noProof/>
        </w:rPr>
        <w:fldChar w:fldCharType="end"/>
      </w:r>
    </w:p>
    <w:p w14:paraId="1A536515" w14:textId="00EA2F45" w:rsidR="00285CC2" w:rsidRDefault="00285CC2">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r>
        <w:rPr>
          <w:noProof/>
        </w:rPr>
      </w:r>
      <w:r>
        <w:rPr>
          <w:noProof/>
        </w:rPr>
        <w:fldChar w:fldCharType="separate"/>
      </w:r>
      <w:r>
        <w:rPr>
          <w:noProof/>
        </w:rPr>
        <w:t>23</w:t>
      </w:r>
      <w:r>
        <w:rPr>
          <w:noProof/>
        </w:rPr>
        <w:fldChar w:fldCharType="end"/>
      </w:r>
    </w:p>
    <w:p w14:paraId="0C59883C" w14:textId="16459B96" w:rsidR="00285CC2" w:rsidRDefault="00285CC2">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r>
        <w:rPr>
          <w:noProof/>
        </w:rPr>
      </w:r>
      <w:r>
        <w:rPr>
          <w:noProof/>
        </w:rPr>
        <w:fldChar w:fldCharType="separate"/>
      </w:r>
      <w:r>
        <w:rPr>
          <w:noProof/>
        </w:rPr>
        <w:t>23</w:t>
      </w:r>
      <w:r>
        <w:rPr>
          <w:noProof/>
        </w:rPr>
        <w:fldChar w:fldCharType="end"/>
      </w:r>
    </w:p>
    <w:p w14:paraId="61CC22B6" w14:textId="42810E91" w:rsidR="00285CC2" w:rsidRDefault="00285CC2">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r>
        <w:rPr>
          <w:noProof/>
        </w:rPr>
      </w:r>
      <w:r>
        <w:rPr>
          <w:noProof/>
        </w:rPr>
        <w:fldChar w:fldCharType="separate"/>
      </w:r>
      <w:r>
        <w:rPr>
          <w:noProof/>
        </w:rPr>
        <w:t>23</w:t>
      </w:r>
      <w:r>
        <w:rPr>
          <w:noProof/>
        </w:rPr>
        <w:fldChar w:fldCharType="end"/>
      </w:r>
    </w:p>
    <w:p w14:paraId="6F5C93CE" w14:textId="31BE194B" w:rsidR="00285CC2" w:rsidRDefault="00285CC2">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r>
        <w:rPr>
          <w:noProof/>
        </w:rPr>
      </w:r>
      <w:r>
        <w:rPr>
          <w:noProof/>
        </w:rPr>
        <w:fldChar w:fldCharType="separate"/>
      </w:r>
      <w:r>
        <w:rPr>
          <w:noProof/>
        </w:rPr>
        <w:t>23</w:t>
      </w:r>
      <w:r>
        <w:rPr>
          <w:noProof/>
        </w:rPr>
        <w:fldChar w:fldCharType="end"/>
      </w:r>
    </w:p>
    <w:p w14:paraId="4D9F310F" w14:textId="5141D46F" w:rsidR="00285CC2" w:rsidRDefault="00285CC2">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r>
        <w:rPr>
          <w:noProof/>
        </w:rPr>
      </w:r>
      <w:r>
        <w:rPr>
          <w:noProof/>
        </w:rPr>
        <w:fldChar w:fldCharType="separate"/>
      </w:r>
      <w:r>
        <w:rPr>
          <w:noProof/>
        </w:rPr>
        <w:t>24</w:t>
      </w:r>
      <w:r>
        <w:rPr>
          <w:noProof/>
        </w:rPr>
        <w:fldChar w:fldCharType="end"/>
      </w:r>
    </w:p>
    <w:p w14:paraId="6F29E397" w14:textId="60CB8849" w:rsidR="00285CC2" w:rsidRDefault="00285CC2">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r>
        <w:rPr>
          <w:noProof/>
        </w:rPr>
      </w:r>
      <w:r>
        <w:rPr>
          <w:noProof/>
        </w:rPr>
        <w:fldChar w:fldCharType="separate"/>
      </w:r>
      <w:r>
        <w:rPr>
          <w:noProof/>
        </w:rPr>
        <w:t>24</w:t>
      </w:r>
      <w:r>
        <w:rPr>
          <w:noProof/>
        </w:rPr>
        <w:fldChar w:fldCharType="end"/>
      </w:r>
    </w:p>
    <w:p w14:paraId="350CFB36" w14:textId="1B776857" w:rsidR="00285CC2" w:rsidRDefault="00285CC2">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r>
        <w:rPr>
          <w:noProof/>
        </w:rPr>
      </w:r>
      <w:r>
        <w:rPr>
          <w:noProof/>
        </w:rPr>
        <w:fldChar w:fldCharType="separate"/>
      </w:r>
      <w:r>
        <w:rPr>
          <w:noProof/>
        </w:rPr>
        <w:t>24</w:t>
      </w:r>
      <w:r>
        <w:rPr>
          <w:noProof/>
        </w:rPr>
        <w:fldChar w:fldCharType="end"/>
      </w:r>
    </w:p>
    <w:p w14:paraId="4E0E1B10" w14:textId="1DD087DA" w:rsidR="00285CC2" w:rsidRDefault="00285CC2">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r>
        <w:rPr>
          <w:noProof/>
        </w:rPr>
      </w:r>
      <w:r>
        <w:rPr>
          <w:noProof/>
        </w:rPr>
        <w:fldChar w:fldCharType="separate"/>
      </w:r>
      <w:r>
        <w:rPr>
          <w:noProof/>
        </w:rPr>
        <w:t>25</w:t>
      </w:r>
      <w:r>
        <w:rPr>
          <w:noProof/>
        </w:rPr>
        <w:fldChar w:fldCharType="end"/>
      </w:r>
    </w:p>
    <w:p w14:paraId="0E31037E" w14:textId="0A3B524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r>
        <w:rPr>
          <w:noProof/>
        </w:rPr>
      </w:r>
      <w:r>
        <w:rPr>
          <w:noProof/>
        </w:rPr>
        <w:fldChar w:fldCharType="separate"/>
      </w:r>
      <w:r>
        <w:rPr>
          <w:noProof/>
        </w:rPr>
        <w:t>25</w:t>
      </w:r>
      <w:r>
        <w:rPr>
          <w:noProof/>
        </w:rPr>
        <w:fldChar w:fldCharType="end"/>
      </w:r>
    </w:p>
    <w:p w14:paraId="095FA19D" w14:textId="06B1470C"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r>
        <w:rPr>
          <w:noProof/>
        </w:rPr>
      </w:r>
      <w:r>
        <w:rPr>
          <w:noProof/>
        </w:rPr>
        <w:fldChar w:fldCharType="separate"/>
      </w:r>
      <w:r>
        <w:rPr>
          <w:noProof/>
        </w:rPr>
        <w:t>25</w:t>
      </w:r>
      <w:r>
        <w:rPr>
          <w:noProof/>
        </w:rPr>
        <w:fldChar w:fldCharType="end"/>
      </w:r>
    </w:p>
    <w:p w14:paraId="34C7B74A" w14:textId="1CD5B0FE"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r>
        <w:rPr>
          <w:noProof/>
        </w:rPr>
      </w:r>
      <w:r>
        <w:rPr>
          <w:noProof/>
        </w:rPr>
        <w:fldChar w:fldCharType="separate"/>
      </w:r>
      <w:r>
        <w:rPr>
          <w:noProof/>
        </w:rPr>
        <w:t>25</w:t>
      </w:r>
      <w:r>
        <w:rPr>
          <w:noProof/>
        </w:rPr>
        <w:fldChar w:fldCharType="end"/>
      </w:r>
    </w:p>
    <w:p w14:paraId="6CCF4EA6" w14:textId="6F8E0E0B" w:rsidR="00285CC2" w:rsidRDefault="00285CC2">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r>
        <w:rPr>
          <w:noProof/>
        </w:rPr>
      </w:r>
      <w:r>
        <w:rPr>
          <w:noProof/>
        </w:rPr>
        <w:fldChar w:fldCharType="separate"/>
      </w:r>
      <w:r>
        <w:rPr>
          <w:noProof/>
        </w:rPr>
        <w:t>26</w:t>
      </w:r>
      <w:r>
        <w:rPr>
          <w:noProof/>
        </w:rPr>
        <w:fldChar w:fldCharType="end"/>
      </w:r>
    </w:p>
    <w:p w14:paraId="68091C0E" w14:textId="524BD7D7" w:rsidR="00285CC2" w:rsidRDefault="00285CC2">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r>
        <w:rPr>
          <w:noProof/>
        </w:rPr>
      </w:r>
      <w:r>
        <w:rPr>
          <w:noProof/>
        </w:rPr>
        <w:fldChar w:fldCharType="separate"/>
      </w:r>
      <w:r>
        <w:rPr>
          <w:noProof/>
        </w:rPr>
        <w:t>26</w:t>
      </w:r>
      <w:r>
        <w:rPr>
          <w:noProof/>
        </w:rPr>
        <w:fldChar w:fldCharType="end"/>
      </w:r>
    </w:p>
    <w:p w14:paraId="408638B3" w14:textId="7E147477" w:rsidR="00285CC2" w:rsidRDefault="00285CC2">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r>
        <w:rPr>
          <w:noProof/>
        </w:rPr>
      </w:r>
      <w:r>
        <w:rPr>
          <w:noProof/>
        </w:rPr>
        <w:fldChar w:fldCharType="separate"/>
      </w:r>
      <w:r>
        <w:rPr>
          <w:noProof/>
        </w:rPr>
        <w:t>26</w:t>
      </w:r>
      <w:r>
        <w:rPr>
          <w:noProof/>
        </w:rPr>
        <w:fldChar w:fldCharType="end"/>
      </w:r>
    </w:p>
    <w:p w14:paraId="783A0F47" w14:textId="7C038020"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r>
        <w:rPr>
          <w:noProof/>
        </w:rPr>
      </w:r>
      <w:r>
        <w:rPr>
          <w:noProof/>
        </w:rPr>
        <w:fldChar w:fldCharType="separate"/>
      </w:r>
      <w:r>
        <w:rPr>
          <w:noProof/>
        </w:rPr>
        <w:t>26</w:t>
      </w:r>
      <w:r>
        <w:rPr>
          <w:noProof/>
        </w:rPr>
        <w:fldChar w:fldCharType="end"/>
      </w:r>
    </w:p>
    <w:p w14:paraId="66691858" w14:textId="5B159DE4" w:rsidR="00285CC2" w:rsidRDefault="00285CC2">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r>
        <w:rPr>
          <w:noProof/>
        </w:rPr>
      </w:r>
      <w:r>
        <w:rPr>
          <w:noProof/>
        </w:rPr>
        <w:fldChar w:fldCharType="separate"/>
      </w:r>
      <w:r>
        <w:rPr>
          <w:noProof/>
        </w:rPr>
        <w:t>26</w:t>
      </w:r>
      <w:r>
        <w:rPr>
          <w:noProof/>
        </w:rPr>
        <w:fldChar w:fldCharType="end"/>
      </w:r>
    </w:p>
    <w:p w14:paraId="68D7C40E" w14:textId="7E529BFD" w:rsidR="00285CC2" w:rsidRDefault="00285CC2">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r>
        <w:rPr>
          <w:noProof/>
        </w:rPr>
      </w:r>
      <w:r>
        <w:rPr>
          <w:noProof/>
        </w:rPr>
        <w:fldChar w:fldCharType="separate"/>
      </w:r>
      <w:r>
        <w:rPr>
          <w:noProof/>
        </w:rPr>
        <w:t>27</w:t>
      </w:r>
      <w:r>
        <w:rPr>
          <w:noProof/>
        </w:rPr>
        <w:fldChar w:fldCharType="end"/>
      </w:r>
    </w:p>
    <w:p w14:paraId="38892FFE" w14:textId="6B3E808F" w:rsidR="00285CC2" w:rsidRDefault="00285CC2">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r>
        <w:rPr>
          <w:noProof/>
        </w:rPr>
      </w:r>
      <w:r>
        <w:rPr>
          <w:noProof/>
        </w:rPr>
        <w:fldChar w:fldCharType="separate"/>
      </w:r>
      <w:r>
        <w:rPr>
          <w:noProof/>
        </w:rPr>
        <w:t>28</w:t>
      </w:r>
      <w:r>
        <w:rPr>
          <w:noProof/>
        </w:rPr>
        <w:fldChar w:fldCharType="end"/>
      </w:r>
    </w:p>
    <w:p w14:paraId="0202F420" w14:textId="73F38F32" w:rsidR="00285CC2" w:rsidRDefault="00285CC2">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r>
        <w:rPr>
          <w:noProof/>
        </w:rPr>
      </w:r>
      <w:r>
        <w:rPr>
          <w:noProof/>
        </w:rPr>
        <w:fldChar w:fldCharType="separate"/>
      </w:r>
      <w:r>
        <w:rPr>
          <w:noProof/>
        </w:rPr>
        <w:t>28</w:t>
      </w:r>
      <w:r>
        <w:rPr>
          <w:noProof/>
        </w:rPr>
        <w:fldChar w:fldCharType="end"/>
      </w:r>
    </w:p>
    <w:p w14:paraId="465C22BA" w14:textId="11BB16BD" w:rsidR="00285CC2" w:rsidRDefault="00285CC2">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r>
        <w:rPr>
          <w:noProof/>
        </w:rPr>
      </w:r>
      <w:r>
        <w:rPr>
          <w:noProof/>
        </w:rPr>
        <w:fldChar w:fldCharType="separate"/>
      </w:r>
      <w:r>
        <w:rPr>
          <w:noProof/>
        </w:rPr>
        <w:t>28</w:t>
      </w:r>
      <w:r>
        <w:rPr>
          <w:noProof/>
        </w:rPr>
        <w:fldChar w:fldCharType="end"/>
      </w:r>
    </w:p>
    <w:p w14:paraId="57AD0EC4" w14:textId="0511D443" w:rsidR="00285CC2" w:rsidRDefault="00285CC2">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r>
        <w:rPr>
          <w:noProof/>
        </w:rPr>
      </w:r>
      <w:r>
        <w:rPr>
          <w:noProof/>
        </w:rPr>
        <w:fldChar w:fldCharType="separate"/>
      </w:r>
      <w:r>
        <w:rPr>
          <w:noProof/>
        </w:rPr>
        <w:t>29</w:t>
      </w:r>
      <w:r>
        <w:rPr>
          <w:noProof/>
        </w:rPr>
        <w:fldChar w:fldCharType="end"/>
      </w:r>
    </w:p>
    <w:p w14:paraId="251C53D7" w14:textId="7DA4A672" w:rsidR="00285CC2" w:rsidRDefault="00285CC2">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r>
        <w:rPr>
          <w:noProof/>
        </w:rPr>
      </w:r>
      <w:r>
        <w:rPr>
          <w:noProof/>
        </w:rPr>
        <w:fldChar w:fldCharType="separate"/>
      </w:r>
      <w:r>
        <w:rPr>
          <w:noProof/>
        </w:rPr>
        <w:t>29</w:t>
      </w:r>
      <w:r>
        <w:rPr>
          <w:noProof/>
        </w:rPr>
        <w:fldChar w:fldCharType="end"/>
      </w:r>
    </w:p>
    <w:p w14:paraId="4AC92264" w14:textId="73CADA29" w:rsidR="00285CC2" w:rsidRDefault="00285CC2">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r>
        <w:rPr>
          <w:noProof/>
        </w:rPr>
      </w:r>
      <w:r>
        <w:rPr>
          <w:noProof/>
        </w:rPr>
        <w:fldChar w:fldCharType="separate"/>
      </w:r>
      <w:r>
        <w:rPr>
          <w:noProof/>
        </w:rPr>
        <w:t>29</w:t>
      </w:r>
      <w:r>
        <w:rPr>
          <w:noProof/>
        </w:rPr>
        <w:fldChar w:fldCharType="end"/>
      </w:r>
    </w:p>
    <w:p w14:paraId="21393484" w14:textId="566164FE" w:rsidR="00285CC2" w:rsidRDefault="00285CC2">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r>
        <w:rPr>
          <w:noProof/>
        </w:rPr>
      </w:r>
      <w:r>
        <w:rPr>
          <w:noProof/>
        </w:rPr>
        <w:fldChar w:fldCharType="separate"/>
      </w:r>
      <w:r>
        <w:rPr>
          <w:noProof/>
        </w:rPr>
        <w:t>30</w:t>
      </w:r>
      <w:r>
        <w:rPr>
          <w:noProof/>
        </w:rPr>
        <w:fldChar w:fldCharType="end"/>
      </w:r>
    </w:p>
    <w:p w14:paraId="2AA06BCB" w14:textId="792A10BC" w:rsidR="00285CC2" w:rsidRDefault="00285CC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r>
        <w:rPr>
          <w:noProof/>
        </w:rPr>
      </w:r>
      <w:r>
        <w:rPr>
          <w:noProof/>
        </w:rPr>
        <w:fldChar w:fldCharType="separate"/>
      </w:r>
      <w:r>
        <w:rPr>
          <w:noProof/>
        </w:rPr>
        <w:t>31</w:t>
      </w:r>
      <w:r>
        <w:rPr>
          <w:noProof/>
        </w:rPr>
        <w:fldChar w:fldCharType="end"/>
      </w:r>
    </w:p>
    <w:p w14:paraId="67541B4B" w14:textId="367C9E8B" w:rsidR="00285CC2" w:rsidRDefault="00285CC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r>
        <w:rPr>
          <w:noProof/>
        </w:rPr>
      </w:r>
      <w:r>
        <w:rPr>
          <w:noProof/>
        </w:rPr>
        <w:fldChar w:fldCharType="separate"/>
      </w:r>
      <w:r>
        <w:rPr>
          <w:noProof/>
        </w:rPr>
        <w:t>31</w:t>
      </w:r>
      <w:r>
        <w:rPr>
          <w:noProof/>
        </w:rPr>
        <w:fldChar w:fldCharType="end"/>
      </w:r>
    </w:p>
    <w:p w14:paraId="20A7F034" w14:textId="6375747B" w:rsidR="00285CC2" w:rsidRDefault="00285CC2">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r>
        <w:rPr>
          <w:noProof/>
        </w:rPr>
      </w:r>
      <w:r>
        <w:rPr>
          <w:noProof/>
        </w:rPr>
        <w:fldChar w:fldCharType="separate"/>
      </w:r>
      <w:r>
        <w:rPr>
          <w:noProof/>
        </w:rPr>
        <w:t>31</w:t>
      </w:r>
      <w:r>
        <w:rPr>
          <w:noProof/>
        </w:rPr>
        <w:fldChar w:fldCharType="end"/>
      </w:r>
    </w:p>
    <w:p w14:paraId="65B6BA34" w14:textId="13E02586" w:rsidR="00285CC2" w:rsidRDefault="00285CC2">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r>
        <w:rPr>
          <w:noProof/>
        </w:rPr>
      </w:r>
      <w:r>
        <w:rPr>
          <w:noProof/>
        </w:rPr>
        <w:fldChar w:fldCharType="separate"/>
      </w:r>
      <w:r>
        <w:rPr>
          <w:noProof/>
        </w:rPr>
        <w:t>31</w:t>
      </w:r>
      <w:r>
        <w:rPr>
          <w:noProof/>
        </w:rPr>
        <w:fldChar w:fldCharType="end"/>
      </w:r>
    </w:p>
    <w:p w14:paraId="2E124963" w14:textId="1893CB5A" w:rsidR="00285CC2" w:rsidRDefault="00285CC2">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r>
        <w:rPr>
          <w:noProof/>
        </w:rPr>
      </w:r>
      <w:r>
        <w:rPr>
          <w:noProof/>
        </w:rPr>
        <w:fldChar w:fldCharType="separate"/>
      </w:r>
      <w:r>
        <w:rPr>
          <w:noProof/>
        </w:rPr>
        <w:t>31</w:t>
      </w:r>
      <w:r>
        <w:rPr>
          <w:noProof/>
        </w:rPr>
        <w:fldChar w:fldCharType="end"/>
      </w:r>
    </w:p>
    <w:p w14:paraId="0E963568" w14:textId="6A591BC4" w:rsidR="00285CC2" w:rsidRDefault="00285CC2">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r>
        <w:rPr>
          <w:noProof/>
        </w:rPr>
      </w:r>
      <w:r>
        <w:rPr>
          <w:noProof/>
        </w:rPr>
        <w:fldChar w:fldCharType="separate"/>
      </w:r>
      <w:r>
        <w:rPr>
          <w:noProof/>
        </w:rPr>
        <w:t>31</w:t>
      </w:r>
      <w:r>
        <w:rPr>
          <w:noProof/>
        </w:rPr>
        <w:fldChar w:fldCharType="end"/>
      </w:r>
    </w:p>
    <w:p w14:paraId="338B9379" w14:textId="54ABFDB4" w:rsidR="00285CC2" w:rsidRDefault="00285CC2">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r>
        <w:rPr>
          <w:noProof/>
        </w:rPr>
      </w:r>
      <w:r>
        <w:rPr>
          <w:noProof/>
        </w:rPr>
        <w:fldChar w:fldCharType="separate"/>
      </w:r>
      <w:r>
        <w:rPr>
          <w:noProof/>
        </w:rPr>
        <w:t>31</w:t>
      </w:r>
      <w:r>
        <w:rPr>
          <w:noProof/>
        </w:rPr>
        <w:fldChar w:fldCharType="end"/>
      </w:r>
    </w:p>
    <w:p w14:paraId="0CA567BF" w14:textId="6D0CB685" w:rsidR="00285CC2" w:rsidRDefault="00285CC2">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r>
        <w:rPr>
          <w:noProof/>
        </w:rPr>
      </w:r>
      <w:r>
        <w:rPr>
          <w:noProof/>
        </w:rPr>
        <w:fldChar w:fldCharType="separate"/>
      </w:r>
      <w:r>
        <w:rPr>
          <w:noProof/>
        </w:rPr>
        <w:t>31</w:t>
      </w:r>
      <w:r>
        <w:rPr>
          <w:noProof/>
        </w:rPr>
        <w:fldChar w:fldCharType="end"/>
      </w:r>
    </w:p>
    <w:p w14:paraId="4089B53F" w14:textId="347E2EC1" w:rsidR="00285CC2" w:rsidRDefault="00285CC2">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r>
        <w:rPr>
          <w:noProof/>
        </w:rPr>
      </w:r>
      <w:r>
        <w:rPr>
          <w:noProof/>
        </w:rPr>
        <w:fldChar w:fldCharType="separate"/>
      </w:r>
      <w:r>
        <w:rPr>
          <w:noProof/>
        </w:rPr>
        <w:t>31</w:t>
      </w:r>
      <w:r>
        <w:rPr>
          <w:noProof/>
        </w:rPr>
        <w:fldChar w:fldCharType="end"/>
      </w:r>
    </w:p>
    <w:p w14:paraId="7DFB07D3" w14:textId="551D2D62" w:rsidR="00285CC2" w:rsidRDefault="00285CC2">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r>
        <w:rPr>
          <w:noProof/>
        </w:rPr>
      </w:r>
      <w:r>
        <w:rPr>
          <w:noProof/>
        </w:rPr>
        <w:fldChar w:fldCharType="separate"/>
      </w:r>
      <w:r>
        <w:rPr>
          <w:noProof/>
        </w:rPr>
        <w:t>32</w:t>
      </w:r>
      <w:r>
        <w:rPr>
          <w:noProof/>
        </w:rPr>
        <w:fldChar w:fldCharType="end"/>
      </w:r>
    </w:p>
    <w:p w14:paraId="226836F8" w14:textId="5A6F093D" w:rsidR="00285CC2" w:rsidRDefault="00285CC2">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r>
        <w:rPr>
          <w:noProof/>
        </w:rPr>
      </w:r>
      <w:r>
        <w:rPr>
          <w:noProof/>
        </w:rPr>
        <w:fldChar w:fldCharType="separate"/>
      </w:r>
      <w:r>
        <w:rPr>
          <w:noProof/>
        </w:rPr>
        <w:t>32</w:t>
      </w:r>
      <w:r>
        <w:rPr>
          <w:noProof/>
        </w:rPr>
        <w:fldChar w:fldCharType="end"/>
      </w:r>
    </w:p>
    <w:p w14:paraId="131191C0" w14:textId="682035F6" w:rsidR="00285CC2" w:rsidRDefault="00285CC2">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r>
        <w:rPr>
          <w:noProof/>
        </w:rPr>
      </w:r>
      <w:r>
        <w:rPr>
          <w:noProof/>
        </w:rPr>
        <w:fldChar w:fldCharType="separate"/>
      </w:r>
      <w:r>
        <w:rPr>
          <w:noProof/>
        </w:rPr>
        <w:t>32</w:t>
      </w:r>
      <w:r>
        <w:rPr>
          <w:noProof/>
        </w:rPr>
        <w:fldChar w:fldCharType="end"/>
      </w:r>
    </w:p>
    <w:p w14:paraId="24113B6F" w14:textId="7FC0A7CD" w:rsidR="00285CC2" w:rsidRDefault="00285CC2">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r>
        <w:rPr>
          <w:noProof/>
        </w:rPr>
      </w:r>
      <w:r>
        <w:rPr>
          <w:noProof/>
        </w:rPr>
        <w:fldChar w:fldCharType="separate"/>
      </w:r>
      <w:r>
        <w:rPr>
          <w:noProof/>
        </w:rPr>
        <w:t>32</w:t>
      </w:r>
      <w:r>
        <w:rPr>
          <w:noProof/>
        </w:rPr>
        <w:fldChar w:fldCharType="end"/>
      </w:r>
    </w:p>
    <w:p w14:paraId="4421CC25" w14:textId="434DDD01" w:rsidR="00285CC2" w:rsidRDefault="00285CC2">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r>
        <w:rPr>
          <w:noProof/>
        </w:rPr>
      </w:r>
      <w:r>
        <w:rPr>
          <w:noProof/>
        </w:rPr>
        <w:fldChar w:fldCharType="separate"/>
      </w:r>
      <w:r>
        <w:rPr>
          <w:noProof/>
        </w:rPr>
        <w:t>32</w:t>
      </w:r>
      <w:r>
        <w:rPr>
          <w:noProof/>
        </w:rPr>
        <w:fldChar w:fldCharType="end"/>
      </w:r>
    </w:p>
    <w:p w14:paraId="5FA17178" w14:textId="56502BDC" w:rsidR="00285CC2" w:rsidRDefault="00285CC2">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r>
        <w:rPr>
          <w:noProof/>
        </w:rPr>
      </w:r>
      <w:r>
        <w:rPr>
          <w:noProof/>
        </w:rPr>
        <w:fldChar w:fldCharType="separate"/>
      </w:r>
      <w:r>
        <w:rPr>
          <w:noProof/>
        </w:rPr>
        <w:t>33</w:t>
      </w:r>
      <w:r>
        <w:rPr>
          <w:noProof/>
        </w:rPr>
        <w:fldChar w:fldCharType="end"/>
      </w:r>
    </w:p>
    <w:p w14:paraId="4F8AF41D" w14:textId="4D70B5B6" w:rsidR="00285CC2" w:rsidRDefault="00285CC2">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r>
        <w:rPr>
          <w:noProof/>
        </w:rPr>
      </w:r>
      <w:r>
        <w:rPr>
          <w:noProof/>
        </w:rPr>
        <w:fldChar w:fldCharType="separate"/>
      </w:r>
      <w:r>
        <w:rPr>
          <w:noProof/>
        </w:rPr>
        <w:t>33</w:t>
      </w:r>
      <w:r>
        <w:rPr>
          <w:noProof/>
        </w:rPr>
        <w:fldChar w:fldCharType="end"/>
      </w:r>
    </w:p>
    <w:p w14:paraId="20C3EF7A" w14:textId="18240506" w:rsidR="00285CC2" w:rsidRDefault="00285CC2">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r>
        <w:rPr>
          <w:noProof/>
        </w:rPr>
      </w:r>
      <w:r>
        <w:rPr>
          <w:noProof/>
        </w:rPr>
        <w:fldChar w:fldCharType="separate"/>
      </w:r>
      <w:r>
        <w:rPr>
          <w:noProof/>
        </w:rPr>
        <w:t>33</w:t>
      </w:r>
      <w:r>
        <w:rPr>
          <w:noProof/>
        </w:rPr>
        <w:fldChar w:fldCharType="end"/>
      </w:r>
    </w:p>
    <w:p w14:paraId="17C6E73A" w14:textId="241CD06A" w:rsidR="00285CC2" w:rsidRDefault="00285CC2">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r>
        <w:rPr>
          <w:noProof/>
        </w:rPr>
      </w:r>
      <w:r>
        <w:rPr>
          <w:noProof/>
        </w:rPr>
        <w:fldChar w:fldCharType="separate"/>
      </w:r>
      <w:r>
        <w:rPr>
          <w:noProof/>
        </w:rPr>
        <w:t>35</w:t>
      </w:r>
      <w:r>
        <w:rPr>
          <w:noProof/>
        </w:rPr>
        <w:fldChar w:fldCharType="end"/>
      </w:r>
    </w:p>
    <w:p w14:paraId="44A14F9F" w14:textId="39AAFAD2" w:rsidR="00285CC2" w:rsidRDefault="00285CC2">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r>
        <w:rPr>
          <w:noProof/>
        </w:rPr>
      </w:r>
      <w:r>
        <w:rPr>
          <w:noProof/>
        </w:rPr>
        <w:fldChar w:fldCharType="separate"/>
      </w:r>
      <w:r>
        <w:rPr>
          <w:noProof/>
        </w:rPr>
        <w:t>35</w:t>
      </w:r>
      <w:r>
        <w:rPr>
          <w:noProof/>
        </w:rPr>
        <w:fldChar w:fldCharType="end"/>
      </w:r>
    </w:p>
    <w:p w14:paraId="7B785F66" w14:textId="678063D2" w:rsidR="00285CC2" w:rsidRDefault="00285CC2">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r>
        <w:rPr>
          <w:noProof/>
        </w:rPr>
      </w:r>
      <w:r>
        <w:rPr>
          <w:noProof/>
        </w:rPr>
        <w:fldChar w:fldCharType="separate"/>
      </w:r>
      <w:r>
        <w:rPr>
          <w:noProof/>
        </w:rPr>
        <w:t>35</w:t>
      </w:r>
      <w:r>
        <w:rPr>
          <w:noProof/>
        </w:rPr>
        <w:fldChar w:fldCharType="end"/>
      </w:r>
    </w:p>
    <w:p w14:paraId="53F0C7AF" w14:textId="73FC3098" w:rsidR="00285CC2" w:rsidRDefault="00285CC2">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r>
        <w:rPr>
          <w:noProof/>
        </w:rPr>
      </w:r>
      <w:r>
        <w:rPr>
          <w:noProof/>
        </w:rPr>
        <w:fldChar w:fldCharType="separate"/>
      </w:r>
      <w:r>
        <w:rPr>
          <w:noProof/>
        </w:rPr>
        <w:t>35</w:t>
      </w:r>
      <w:r>
        <w:rPr>
          <w:noProof/>
        </w:rPr>
        <w:fldChar w:fldCharType="end"/>
      </w:r>
    </w:p>
    <w:p w14:paraId="572979B0" w14:textId="6F78BA7B" w:rsidR="00285CC2" w:rsidRDefault="00285CC2">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r>
        <w:rPr>
          <w:noProof/>
        </w:rPr>
      </w:r>
      <w:r>
        <w:rPr>
          <w:noProof/>
        </w:rPr>
        <w:fldChar w:fldCharType="separate"/>
      </w:r>
      <w:r>
        <w:rPr>
          <w:noProof/>
        </w:rPr>
        <w:t>35</w:t>
      </w:r>
      <w:r>
        <w:rPr>
          <w:noProof/>
        </w:rPr>
        <w:fldChar w:fldCharType="end"/>
      </w:r>
    </w:p>
    <w:p w14:paraId="6D2E2B1A" w14:textId="715B569E" w:rsidR="00285CC2" w:rsidRDefault="00285CC2">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r>
        <w:rPr>
          <w:noProof/>
        </w:rPr>
      </w:r>
      <w:r>
        <w:rPr>
          <w:noProof/>
        </w:rPr>
        <w:fldChar w:fldCharType="separate"/>
      </w:r>
      <w:r>
        <w:rPr>
          <w:noProof/>
        </w:rPr>
        <w:t>35</w:t>
      </w:r>
      <w:r>
        <w:rPr>
          <w:noProof/>
        </w:rPr>
        <w:fldChar w:fldCharType="end"/>
      </w:r>
    </w:p>
    <w:p w14:paraId="1F38804E" w14:textId="1A13B8E9" w:rsidR="00285CC2" w:rsidRDefault="00285CC2">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r>
        <w:rPr>
          <w:noProof/>
        </w:rPr>
      </w:r>
      <w:r>
        <w:rPr>
          <w:noProof/>
        </w:rPr>
        <w:fldChar w:fldCharType="separate"/>
      </w:r>
      <w:r>
        <w:rPr>
          <w:noProof/>
        </w:rPr>
        <w:t>36</w:t>
      </w:r>
      <w:r>
        <w:rPr>
          <w:noProof/>
        </w:rPr>
        <w:fldChar w:fldCharType="end"/>
      </w:r>
    </w:p>
    <w:p w14:paraId="559EED8D" w14:textId="0CBCA8C0" w:rsidR="00285CC2" w:rsidRDefault="00285CC2">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r>
        <w:rPr>
          <w:noProof/>
        </w:rPr>
      </w:r>
      <w:r>
        <w:rPr>
          <w:noProof/>
        </w:rPr>
        <w:fldChar w:fldCharType="separate"/>
      </w:r>
      <w:r>
        <w:rPr>
          <w:noProof/>
        </w:rPr>
        <w:t>36</w:t>
      </w:r>
      <w:r>
        <w:rPr>
          <w:noProof/>
        </w:rPr>
        <w:fldChar w:fldCharType="end"/>
      </w:r>
    </w:p>
    <w:p w14:paraId="4D0C236C" w14:textId="659E7984" w:rsidR="00285CC2" w:rsidRDefault="00285CC2">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r>
        <w:rPr>
          <w:noProof/>
        </w:rPr>
      </w:r>
      <w:r>
        <w:rPr>
          <w:noProof/>
        </w:rPr>
        <w:fldChar w:fldCharType="separate"/>
      </w:r>
      <w:r>
        <w:rPr>
          <w:noProof/>
        </w:rPr>
        <w:t>36</w:t>
      </w:r>
      <w:r>
        <w:rPr>
          <w:noProof/>
        </w:rPr>
        <w:fldChar w:fldCharType="end"/>
      </w:r>
    </w:p>
    <w:p w14:paraId="65B7C0F8" w14:textId="6A9878C4" w:rsidR="00285CC2" w:rsidRDefault="00285CC2">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r>
        <w:rPr>
          <w:noProof/>
        </w:rPr>
      </w:r>
      <w:r>
        <w:rPr>
          <w:noProof/>
        </w:rPr>
        <w:fldChar w:fldCharType="separate"/>
      </w:r>
      <w:r>
        <w:rPr>
          <w:noProof/>
        </w:rPr>
        <w:t>36</w:t>
      </w:r>
      <w:r>
        <w:rPr>
          <w:noProof/>
        </w:rPr>
        <w:fldChar w:fldCharType="end"/>
      </w:r>
    </w:p>
    <w:p w14:paraId="5572E905" w14:textId="59A12E0E" w:rsidR="00285CC2" w:rsidRDefault="00285CC2">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r>
        <w:rPr>
          <w:noProof/>
        </w:rPr>
      </w:r>
      <w:r>
        <w:rPr>
          <w:noProof/>
        </w:rPr>
        <w:fldChar w:fldCharType="separate"/>
      </w:r>
      <w:r>
        <w:rPr>
          <w:noProof/>
        </w:rPr>
        <w:t>37</w:t>
      </w:r>
      <w:r>
        <w:rPr>
          <w:noProof/>
        </w:rPr>
        <w:fldChar w:fldCharType="end"/>
      </w:r>
    </w:p>
    <w:p w14:paraId="3462597B" w14:textId="58754502" w:rsidR="00285CC2" w:rsidRDefault="00285CC2">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r>
        <w:rPr>
          <w:noProof/>
        </w:rPr>
      </w:r>
      <w:r>
        <w:rPr>
          <w:noProof/>
        </w:rPr>
        <w:fldChar w:fldCharType="separate"/>
      </w:r>
      <w:r>
        <w:rPr>
          <w:noProof/>
        </w:rPr>
        <w:t>37</w:t>
      </w:r>
      <w:r>
        <w:rPr>
          <w:noProof/>
        </w:rPr>
        <w:fldChar w:fldCharType="end"/>
      </w:r>
    </w:p>
    <w:p w14:paraId="3C0F9668" w14:textId="20B6E6EA" w:rsidR="00285CC2" w:rsidRDefault="00285CC2">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r>
        <w:rPr>
          <w:noProof/>
        </w:rPr>
      </w:r>
      <w:r>
        <w:rPr>
          <w:noProof/>
        </w:rPr>
        <w:fldChar w:fldCharType="separate"/>
      </w:r>
      <w:r>
        <w:rPr>
          <w:noProof/>
        </w:rPr>
        <w:t>37</w:t>
      </w:r>
      <w:r>
        <w:rPr>
          <w:noProof/>
        </w:rPr>
        <w:fldChar w:fldCharType="end"/>
      </w:r>
    </w:p>
    <w:p w14:paraId="3D09DBA3" w14:textId="68111C23" w:rsidR="00285CC2" w:rsidRDefault="00285CC2">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r>
        <w:rPr>
          <w:noProof/>
        </w:rPr>
      </w:r>
      <w:r>
        <w:rPr>
          <w:noProof/>
        </w:rPr>
        <w:fldChar w:fldCharType="separate"/>
      </w:r>
      <w:r>
        <w:rPr>
          <w:noProof/>
        </w:rPr>
        <w:t>38</w:t>
      </w:r>
      <w:r>
        <w:rPr>
          <w:noProof/>
        </w:rPr>
        <w:fldChar w:fldCharType="end"/>
      </w:r>
    </w:p>
    <w:p w14:paraId="3E3BDD79" w14:textId="51AF00C8" w:rsidR="00285CC2" w:rsidRDefault="00285CC2">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r>
        <w:rPr>
          <w:noProof/>
        </w:rPr>
      </w:r>
      <w:r>
        <w:rPr>
          <w:noProof/>
        </w:rPr>
        <w:fldChar w:fldCharType="separate"/>
      </w:r>
      <w:r>
        <w:rPr>
          <w:noProof/>
        </w:rPr>
        <w:t>38</w:t>
      </w:r>
      <w:r>
        <w:rPr>
          <w:noProof/>
        </w:rPr>
        <w:fldChar w:fldCharType="end"/>
      </w:r>
    </w:p>
    <w:p w14:paraId="19AC3BF5" w14:textId="3F8DDC93" w:rsidR="00285CC2" w:rsidRDefault="00285CC2">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r>
        <w:rPr>
          <w:noProof/>
        </w:rPr>
      </w:r>
      <w:r>
        <w:rPr>
          <w:noProof/>
        </w:rPr>
        <w:fldChar w:fldCharType="separate"/>
      </w:r>
      <w:r>
        <w:rPr>
          <w:noProof/>
        </w:rPr>
        <w:t>38</w:t>
      </w:r>
      <w:r>
        <w:rPr>
          <w:noProof/>
        </w:rPr>
        <w:fldChar w:fldCharType="end"/>
      </w:r>
    </w:p>
    <w:p w14:paraId="7F84E70A" w14:textId="6666BE6B" w:rsidR="00285CC2" w:rsidRDefault="00285CC2">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r>
        <w:rPr>
          <w:noProof/>
        </w:rPr>
      </w:r>
      <w:r>
        <w:rPr>
          <w:noProof/>
        </w:rPr>
        <w:fldChar w:fldCharType="separate"/>
      </w:r>
      <w:r>
        <w:rPr>
          <w:noProof/>
        </w:rPr>
        <w:t>38</w:t>
      </w:r>
      <w:r>
        <w:rPr>
          <w:noProof/>
        </w:rPr>
        <w:fldChar w:fldCharType="end"/>
      </w:r>
    </w:p>
    <w:p w14:paraId="28A05DF3" w14:textId="23EA3A1E" w:rsidR="00285CC2" w:rsidRDefault="00285CC2">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r>
        <w:rPr>
          <w:noProof/>
        </w:rPr>
      </w:r>
      <w:r>
        <w:rPr>
          <w:noProof/>
        </w:rPr>
        <w:fldChar w:fldCharType="separate"/>
      </w:r>
      <w:r>
        <w:rPr>
          <w:noProof/>
        </w:rPr>
        <w:t>38</w:t>
      </w:r>
      <w:r>
        <w:rPr>
          <w:noProof/>
        </w:rPr>
        <w:fldChar w:fldCharType="end"/>
      </w:r>
    </w:p>
    <w:p w14:paraId="2B40FBBC" w14:textId="6BE5A0D9" w:rsidR="00285CC2" w:rsidRDefault="00285CC2">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r>
        <w:rPr>
          <w:noProof/>
        </w:rPr>
      </w:r>
      <w:r>
        <w:rPr>
          <w:noProof/>
        </w:rPr>
        <w:fldChar w:fldCharType="separate"/>
      </w:r>
      <w:r>
        <w:rPr>
          <w:noProof/>
        </w:rPr>
        <w:t>39</w:t>
      </w:r>
      <w:r>
        <w:rPr>
          <w:noProof/>
        </w:rPr>
        <w:fldChar w:fldCharType="end"/>
      </w:r>
    </w:p>
    <w:p w14:paraId="77062792" w14:textId="23076F9A" w:rsidR="00285CC2" w:rsidRDefault="00285CC2">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r>
        <w:rPr>
          <w:noProof/>
        </w:rPr>
      </w:r>
      <w:r>
        <w:rPr>
          <w:noProof/>
        </w:rPr>
        <w:fldChar w:fldCharType="separate"/>
      </w:r>
      <w:r>
        <w:rPr>
          <w:noProof/>
        </w:rPr>
        <w:t>39</w:t>
      </w:r>
      <w:r>
        <w:rPr>
          <w:noProof/>
        </w:rPr>
        <w:fldChar w:fldCharType="end"/>
      </w:r>
    </w:p>
    <w:p w14:paraId="422908CB" w14:textId="1E748C46" w:rsidR="00285CC2" w:rsidRDefault="00285CC2">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r>
        <w:rPr>
          <w:noProof/>
        </w:rPr>
      </w:r>
      <w:r>
        <w:rPr>
          <w:noProof/>
        </w:rPr>
        <w:fldChar w:fldCharType="separate"/>
      </w:r>
      <w:r>
        <w:rPr>
          <w:noProof/>
        </w:rPr>
        <w:t>39</w:t>
      </w:r>
      <w:r>
        <w:rPr>
          <w:noProof/>
        </w:rPr>
        <w:fldChar w:fldCharType="end"/>
      </w:r>
    </w:p>
    <w:p w14:paraId="3B433E38" w14:textId="61BCA90A" w:rsidR="00285CC2" w:rsidRDefault="00285CC2">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r>
        <w:rPr>
          <w:noProof/>
        </w:rPr>
      </w:r>
      <w:r>
        <w:rPr>
          <w:noProof/>
        </w:rPr>
        <w:fldChar w:fldCharType="separate"/>
      </w:r>
      <w:r>
        <w:rPr>
          <w:noProof/>
        </w:rPr>
        <w:t>40</w:t>
      </w:r>
      <w:r>
        <w:rPr>
          <w:noProof/>
        </w:rPr>
        <w:fldChar w:fldCharType="end"/>
      </w:r>
    </w:p>
    <w:p w14:paraId="1DB6C875" w14:textId="02D7EB4A" w:rsidR="00285CC2" w:rsidRDefault="00285CC2">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r>
        <w:rPr>
          <w:noProof/>
        </w:rPr>
      </w:r>
      <w:r>
        <w:rPr>
          <w:noProof/>
        </w:rPr>
        <w:fldChar w:fldCharType="separate"/>
      </w:r>
      <w:r>
        <w:rPr>
          <w:noProof/>
        </w:rPr>
        <w:t>40</w:t>
      </w:r>
      <w:r>
        <w:rPr>
          <w:noProof/>
        </w:rPr>
        <w:fldChar w:fldCharType="end"/>
      </w:r>
    </w:p>
    <w:p w14:paraId="0834E961" w14:textId="0CE73A04" w:rsidR="00285CC2" w:rsidRDefault="00285CC2">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r>
        <w:rPr>
          <w:noProof/>
        </w:rPr>
      </w:r>
      <w:r>
        <w:rPr>
          <w:noProof/>
        </w:rPr>
        <w:fldChar w:fldCharType="separate"/>
      </w:r>
      <w:r>
        <w:rPr>
          <w:noProof/>
        </w:rPr>
        <w:t>40</w:t>
      </w:r>
      <w:r>
        <w:rPr>
          <w:noProof/>
        </w:rPr>
        <w:fldChar w:fldCharType="end"/>
      </w:r>
    </w:p>
    <w:p w14:paraId="70E9DC8B" w14:textId="1079FA40" w:rsidR="00285CC2" w:rsidRDefault="00285CC2">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r>
        <w:rPr>
          <w:noProof/>
        </w:rPr>
      </w:r>
      <w:r>
        <w:rPr>
          <w:noProof/>
        </w:rPr>
        <w:fldChar w:fldCharType="separate"/>
      </w:r>
      <w:r>
        <w:rPr>
          <w:noProof/>
        </w:rPr>
        <w:t>41</w:t>
      </w:r>
      <w:r>
        <w:rPr>
          <w:noProof/>
        </w:rPr>
        <w:fldChar w:fldCharType="end"/>
      </w:r>
    </w:p>
    <w:p w14:paraId="56BEA413" w14:textId="688D705E" w:rsidR="00285CC2" w:rsidRDefault="00285CC2">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r>
        <w:rPr>
          <w:noProof/>
        </w:rPr>
      </w:r>
      <w:r>
        <w:rPr>
          <w:noProof/>
        </w:rPr>
        <w:fldChar w:fldCharType="separate"/>
      </w:r>
      <w:r>
        <w:rPr>
          <w:noProof/>
        </w:rPr>
        <w:t>41</w:t>
      </w:r>
      <w:r>
        <w:rPr>
          <w:noProof/>
        </w:rPr>
        <w:fldChar w:fldCharType="end"/>
      </w:r>
    </w:p>
    <w:p w14:paraId="6AA9562D" w14:textId="0A75E7C3" w:rsidR="00285CC2" w:rsidRDefault="00285CC2">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r>
        <w:rPr>
          <w:noProof/>
        </w:rPr>
      </w:r>
      <w:r>
        <w:rPr>
          <w:noProof/>
        </w:rPr>
        <w:fldChar w:fldCharType="separate"/>
      </w:r>
      <w:r>
        <w:rPr>
          <w:noProof/>
        </w:rPr>
        <w:t>41</w:t>
      </w:r>
      <w:r>
        <w:rPr>
          <w:noProof/>
        </w:rPr>
        <w:fldChar w:fldCharType="end"/>
      </w:r>
    </w:p>
    <w:p w14:paraId="7D5BDE0D" w14:textId="25092884" w:rsidR="00285CC2" w:rsidRDefault="00285CC2">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r>
        <w:rPr>
          <w:noProof/>
        </w:rPr>
      </w:r>
      <w:r>
        <w:rPr>
          <w:noProof/>
        </w:rPr>
        <w:fldChar w:fldCharType="separate"/>
      </w:r>
      <w:r>
        <w:rPr>
          <w:noProof/>
        </w:rPr>
        <w:t>42</w:t>
      </w:r>
      <w:r>
        <w:rPr>
          <w:noProof/>
        </w:rPr>
        <w:fldChar w:fldCharType="end"/>
      </w:r>
    </w:p>
    <w:p w14:paraId="48629388" w14:textId="270FA795" w:rsidR="00285CC2" w:rsidRDefault="00285CC2">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r>
        <w:rPr>
          <w:noProof/>
        </w:rPr>
      </w:r>
      <w:r>
        <w:rPr>
          <w:noProof/>
        </w:rPr>
        <w:fldChar w:fldCharType="separate"/>
      </w:r>
      <w:r>
        <w:rPr>
          <w:noProof/>
        </w:rPr>
        <w:t>42</w:t>
      </w:r>
      <w:r>
        <w:rPr>
          <w:noProof/>
        </w:rPr>
        <w:fldChar w:fldCharType="end"/>
      </w:r>
    </w:p>
    <w:p w14:paraId="08C29729" w14:textId="64AE7405" w:rsidR="00285CC2" w:rsidRDefault="00285CC2">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r>
        <w:rPr>
          <w:noProof/>
        </w:rPr>
      </w:r>
      <w:r>
        <w:rPr>
          <w:noProof/>
        </w:rPr>
        <w:fldChar w:fldCharType="separate"/>
      </w:r>
      <w:r>
        <w:rPr>
          <w:noProof/>
        </w:rPr>
        <w:t>42</w:t>
      </w:r>
      <w:r>
        <w:rPr>
          <w:noProof/>
        </w:rPr>
        <w:fldChar w:fldCharType="end"/>
      </w:r>
    </w:p>
    <w:p w14:paraId="2C2DAFB3" w14:textId="3AE168D1" w:rsidR="00285CC2" w:rsidRDefault="00285CC2">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r>
        <w:rPr>
          <w:noProof/>
        </w:rPr>
      </w:r>
      <w:r>
        <w:rPr>
          <w:noProof/>
        </w:rPr>
        <w:fldChar w:fldCharType="separate"/>
      </w:r>
      <w:r>
        <w:rPr>
          <w:noProof/>
        </w:rPr>
        <w:t>43</w:t>
      </w:r>
      <w:r>
        <w:rPr>
          <w:noProof/>
        </w:rPr>
        <w:fldChar w:fldCharType="end"/>
      </w:r>
    </w:p>
    <w:p w14:paraId="6FBA3B85" w14:textId="060557F1" w:rsidR="00285CC2" w:rsidRDefault="00285CC2">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r>
        <w:rPr>
          <w:noProof/>
        </w:rPr>
      </w:r>
      <w:r>
        <w:rPr>
          <w:noProof/>
        </w:rPr>
        <w:fldChar w:fldCharType="separate"/>
      </w:r>
      <w:r>
        <w:rPr>
          <w:noProof/>
        </w:rPr>
        <w:t>43</w:t>
      </w:r>
      <w:r>
        <w:rPr>
          <w:noProof/>
        </w:rPr>
        <w:fldChar w:fldCharType="end"/>
      </w:r>
    </w:p>
    <w:p w14:paraId="568A40D2" w14:textId="39C2B6B5" w:rsidR="00285CC2" w:rsidRDefault="00285CC2">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r>
        <w:rPr>
          <w:noProof/>
        </w:rPr>
      </w:r>
      <w:r>
        <w:rPr>
          <w:noProof/>
        </w:rPr>
        <w:fldChar w:fldCharType="separate"/>
      </w:r>
      <w:r>
        <w:rPr>
          <w:noProof/>
        </w:rPr>
        <w:t>44</w:t>
      </w:r>
      <w:r>
        <w:rPr>
          <w:noProof/>
        </w:rPr>
        <w:fldChar w:fldCharType="end"/>
      </w:r>
    </w:p>
    <w:p w14:paraId="10E59A86" w14:textId="508580CD" w:rsidR="00285CC2" w:rsidRDefault="00285CC2">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r>
        <w:rPr>
          <w:noProof/>
        </w:rPr>
      </w:r>
      <w:r>
        <w:rPr>
          <w:noProof/>
        </w:rPr>
        <w:fldChar w:fldCharType="separate"/>
      </w:r>
      <w:r>
        <w:rPr>
          <w:noProof/>
        </w:rPr>
        <w:t>44</w:t>
      </w:r>
      <w:r>
        <w:rPr>
          <w:noProof/>
        </w:rPr>
        <w:fldChar w:fldCharType="end"/>
      </w:r>
    </w:p>
    <w:p w14:paraId="5365BF2D" w14:textId="5264449E"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r>
        <w:rPr>
          <w:noProof/>
        </w:rPr>
      </w:r>
      <w:r>
        <w:rPr>
          <w:noProof/>
        </w:rPr>
        <w:fldChar w:fldCharType="separate"/>
      </w:r>
      <w:r>
        <w:rPr>
          <w:noProof/>
        </w:rPr>
        <w:t>44</w:t>
      </w:r>
      <w:r>
        <w:rPr>
          <w:noProof/>
        </w:rPr>
        <w:fldChar w:fldCharType="end"/>
      </w:r>
    </w:p>
    <w:p w14:paraId="0163F98B" w14:textId="47D7CE7A" w:rsidR="00285CC2" w:rsidRDefault="00285CC2">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r>
        <w:rPr>
          <w:noProof/>
        </w:rPr>
      </w:r>
      <w:r>
        <w:rPr>
          <w:noProof/>
        </w:rPr>
        <w:fldChar w:fldCharType="separate"/>
      </w:r>
      <w:r>
        <w:rPr>
          <w:noProof/>
        </w:rPr>
        <w:t>44</w:t>
      </w:r>
      <w:r>
        <w:rPr>
          <w:noProof/>
        </w:rPr>
        <w:fldChar w:fldCharType="end"/>
      </w:r>
    </w:p>
    <w:p w14:paraId="7368F4F4" w14:textId="060ED07D" w:rsidR="00285CC2" w:rsidRDefault="00285CC2">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r>
        <w:rPr>
          <w:noProof/>
        </w:rPr>
      </w:r>
      <w:r>
        <w:rPr>
          <w:noProof/>
        </w:rPr>
        <w:fldChar w:fldCharType="separate"/>
      </w:r>
      <w:r>
        <w:rPr>
          <w:noProof/>
        </w:rPr>
        <w:t>44</w:t>
      </w:r>
      <w:r>
        <w:rPr>
          <w:noProof/>
        </w:rPr>
        <w:fldChar w:fldCharType="end"/>
      </w:r>
    </w:p>
    <w:p w14:paraId="1C8A1BF8" w14:textId="138CBD54" w:rsidR="00285CC2" w:rsidRDefault="00285CC2">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r>
        <w:rPr>
          <w:noProof/>
        </w:rPr>
      </w:r>
      <w:r>
        <w:rPr>
          <w:noProof/>
        </w:rPr>
        <w:fldChar w:fldCharType="separate"/>
      </w:r>
      <w:r>
        <w:rPr>
          <w:noProof/>
        </w:rPr>
        <w:t>45</w:t>
      </w:r>
      <w:r>
        <w:rPr>
          <w:noProof/>
        </w:rPr>
        <w:fldChar w:fldCharType="end"/>
      </w:r>
    </w:p>
    <w:p w14:paraId="795FCAB0" w14:textId="3A3E995F" w:rsidR="00285CC2" w:rsidRDefault="00285CC2">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r>
        <w:rPr>
          <w:noProof/>
        </w:rPr>
      </w:r>
      <w:r>
        <w:rPr>
          <w:noProof/>
        </w:rPr>
        <w:fldChar w:fldCharType="separate"/>
      </w:r>
      <w:r>
        <w:rPr>
          <w:noProof/>
        </w:rPr>
        <w:t>45</w:t>
      </w:r>
      <w:r>
        <w:rPr>
          <w:noProof/>
        </w:rPr>
        <w:fldChar w:fldCharType="end"/>
      </w:r>
    </w:p>
    <w:p w14:paraId="6AEFBAB8" w14:textId="5A7C2B86" w:rsidR="00285CC2" w:rsidRDefault="00285CC2">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r>
        <w:rPr>
          <w:noProof/>
        </w:rPr>
      </w:r>
      <w:r>
        <w:rPr>
          <w:noProof/>
        </w:rPr>
        <w:fldChar w:fldCharType="separate"/>
      </w:r>
      <w:r>
        <w:rPr>
          <w:noProof/>
        </w:rPr>
        <w:t>45</w:t>
      </w:r>
      <w:r>
        <w:rPr>
          <w:noProof/>
        </w:rPr>
        <w:fldChar w:fldCharType="end"/>
      </w:r>
    </w:p>
    <w:p w14:paraId="09DB1D8F" w14:textId="6E9F0D43" w:rsidR="00285CC2" w:rsidRDefault="00285CC2">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r>
        <w:rPr>
          <w:noProof/>
        </w:rPr>
      </w:r>
      <w:r>
        <w:rPr>
          <w:noProof/>
        </w:rPr>
        <w:fldChar w:fldCharType="separate"/>
      </w:r>
      <w:r>
        <w:rPr>
          <w:noProof/>
        </w:rPr>
        <w:t>45</w:t>
      </w:r>
      <w:r>
        <w:rPr>
          <w:noProof/>
        </w:rPr>
        <w:fldChar w:fldCharType="end"/>
      </w:r>
    </w:p>
    <w:p w14:paraId="36099C0A" w14:textId="7A861897" w:rsidR="00285CC2" w:rsidRDefault="00285CC2">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r>
        <w:rPr>
          <w:noProof/>
        </w:rPr>
      </w:r>
      <w:r>
        <w:rPr>
          <w:noProof/>
        </w:rPr>
        <w:fldChar w:fldCharType="separate"/>
      </w:r>
      <w:r>
        <w:rPr>
          <w:noProof/>
        </w:rPr>
        <w:t>46</w:t>
      </w:r>
      <w:r>
        <w:rPr>
          <w:noProof/>
        </w:rPr>
        <w:fldChar w:fldCharType="end"/>
      </w:r>
    </w:p>
    <w:p w14:paraId="29B4021A" w14:textId="385DB713" w:rsidR="00285CC2" w:rsidRDefault="00285CC2">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r>
        <w:rPr>
          <w:noProof/>
        </w:rPr>
      </w:r>
      <w:r>
        <w:rPr>
          <w:noProof/>
        </w:rPr>
        <w:fldChar w:fldCharType="separate"/>
      </w:r>
      <w:r>
        <w:rPr>
          <w:noProof/>
        </w:rPr>
        <w:t>46</w:t>
      </w:r>
      <w:r>
        <w:rPr>
          <w:noProof/>
        </w:rPr>
        <w:fldChar w:fldCharType="end"/>
      </w:r>
    </w:p>
    <w:p w14:paraId="79C16A72" w14:textId="79CFACD2"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r>
        <w:rPr>
          <w:noProof/>
        </w:rPr>
      </w:r>
      <w:r>
        <w:rPr>
          <w:noProof/>
        </w:rPr>
        <w:fldChar w:fldCharType="separate"/>
      </w:r>
      <w:r>
        <w:rPr>
          <w:noProof/>
        </w:rPr>
        <w:t>50</w:t>
      </w:r>
      <w:r>
        <w:rPr>
          <w:noProof/>
        </w:rPr>
        <w:fldChar w:fldCharType="end"/>
      </w:r>
    </w:p>
    <w:p w14:paraId="0C1D90CD" w14:textId="10B23369" w:rsidR="00285CC2" w:rsidRDefault="00285CC2">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r>
        <w:rPr>
          <w:noProof/>
        </w:rPr>
      </w:r>
      <w:r>
        <w:rPr>
          <w:noProof/>
        </w:rPr>
        <w:fldChar w:fldCharType="separate"/>
      </w:r>
      <w:r>
        <w:rPr>
          <w:noProof/>
        </w:rPr>
        <w:t>50</w:t>
      </w:r>
      <w:r>
        <w:rPr>
          <w:noProof/>
        </w:rPr>
        <w:fldChar w:fldCharType="end"/>
      </w:r>
    </w:p>
    <w:p w14:paraId="6548C5D6" w14:textId="00488703" w:rsidR="00285CC2" w:rsidRDefault="00285CC2">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r>
        <w:rPr>
          <w:noProof/>
        </w:rPr>
      </w:r>
      <w:r>
        <w:rPr>
          <w:noProof/>
        </w:rPr>
        <w:fldChar w:fldCharType="separate"/>
      </w:r>
      <w:r>
        <w:rPr>
          <w:noProof/>
        </w:rPr>
        <w:t>50</w:t>
      </w:r>
      <w:r>
        <w:rPr>
          <w:noProof/>
        </w:rPr>
        <w:fldChar w:fldCharType="end"/>
      </w:r>
    </w:p>
    <w:p w14:paraId="33DA99E1" w14:textId="0368E389" w:rsidR="00285CC2" w:rsidRDefault="00285CC2">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r>
        <w:rPr>
          <w:noProof/>
        </w:rPr>
      </w:r>
      <w:r>
        <w:rPr>
          <w:noProof/>
        </w:rPr>
        <w:fldChar w:fldCharType="separate"/>
      </w:r>
      <w:r>
        <w:rPr>
          <w:noProof/>
        </w:rPr>
        <w:t>51</w:t>
      </w:r>
      <w:r>
        <w:rPr>
          <w:noProof/>
        </w:rPr>
        <w:fldChar w:fldCharType="end"/>
      </w:r>
    </w:p>
    <w:p w14:paraId="644E1F3C" w14:textId="0471CEEE" w:rsidR="00285CC2" w:rsidRDefault="00285CC2">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r>
        <w:rPr>
          <w:noProof/>
        </w:rPr>
      </w:r>
      <w:r>
        <w:rPr>
          <w:noProof/>
        </w:rPr>
        <w:fldChar w:fldCharType="separate"/>
      </w:r>
      <w:r>
        <w:rPr>
          <w:noProof/>
        </w:rPr>
        <w:t>52</w:t>
      </w:r>
      <w:r>
        <w:rPr>
          <w:noProof/>
        </w:rPr>
        <w:fldChar w:fldCharType="end"/>
      </w:r>
    </w:p>
    <w:p w14:paraId="24111A1D" w14:textId="1D05D127" w:rsidR="00285CC2" w:rsidRDefault="00285CC2">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r>
        <w:rPr>
          <w:noProof/>
        </w:rPr>
      </w:r>
      <w:r>
        <w:rPr>
          <w:noProof/>
        </w:rPr>
        <w:fldChar w:fldCharType="separate"/>
      </w:r>
      <w:r>
        <w:rPr>
          <w:noProof/>
        </w:rPr>
        <w:t>53</w:t>
      </w:r>
      <w:r>
        <w:rPr>
          <w:noProof/>
        </w:rPr>
        <w:fldChar w:fldCharType="end"/>
      </w:r>
    </w:p>
    <w:p w14:paraId="3F2391CB" w14:textId="36380A9B" w:rsidR="00285CC2" w:rsidRDefault="00285CC2">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r>
        <w:rPr>
          <w:noProof/>
        </w:rPr>
      </w:r>
      <w:r>
        <w:rPr>
          <w:noProof/>
        </w:rPr>
        <w:fldChar w:fldCharType="separate"/>
      </w:r>
      <w:r>
        <w:rPr>
          <w:noProof/>
        </w:rPr>
        <w:t>53</w:t>
      </w:r>
      <w:r>
        <w:rPr>
          <w:noProof/>
        </w:rPr>
        <w:fldChar w:fldCharType="end"/>
      </w:r>
    </w:p>
    <w:p w14:paraId="529CE89E" w14:textId="3D98ADEE" w:rsidR="00285CC2" w:rsidRDefault="00285CC2">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r>
        <w:rPr>
          <w:noProof/>
        </w:rPr>
      </w:r>
      <w:r>
        <w:rPr>
          <w:noProof/>
        </w:rPr>
        <w:fldChar w:fldCharType="separate"/>
      </w:r>
      <w:r>
        <w:rPr>
          <w:noProof/>
        </w:rPr>
        <w:t>54</w:t>
      </w:r>
      <w:r>
        <w:rPr>
          <w:noProof/>
        </w:rPr>
        <w:fldChar w:fldCharType="end"/>
      </w:r>
    </w:p>
    <w:p w14:paraId="6894E75D" w14:textId="3B62F675" w:rsidR="00285CC2" w:rsidRDefault="00285CC2">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r>
        <w:rPr>
          <w:noProof/>
        </w:rPr>
      </w:r>
      <w:r>
        <w:rPr>
          <w:noProof/>
        </w:rPr>
        <w:fldChar w:fldCharType="separate"/>
      </w:r>
      <w:r>
        <w:rPr>
          <w:noProof/>
        </w:rPr>
        <w:t>54</w:t>
      </w:r>
      <w:r>
        <w:rPr>
          <w:noProof/>
        </w:rPr>
        <w:fldChar w:fldCharType="end"/>
      </w:r>
    </w:p>
    <w:p w14:paraId="337CBF31" w14:textId="586FF88A" w:rsidR="00285CC2" w:rsidRDefault="00285CC2">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r>
        <w:rPr>
          <w:noProof/>
        </w:rPr>
      </w:r>
      <w:r>
        <w:rPr>
          <w:noProof/>
        </w:rPr>
        <w:fldChar w:fldCharType="separate"/>
      </w:r>
      <w:r>
        <w:rPr>
          <w:noProof/>
        </w:rPr>
        <w:t>55</w:t>
      </w:r>
      <w:r>
        <w:rPr>
          <w:noProof/>
        </w:rPr>
        <w:fldChar w:fldCharType="end"/>
      </w:r>
    </w:p>
    <w:p w14:paraId="53BF7D90" w14:textId="751F983B" w:rsidR="00285CC2" w:rsidRDefault="00285CC2">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r>
        <w:rPr>
          <w:noProof/>
        </w:rPr>
      </w:r>
      <w:r>
        <w:rPr>
          <w:noProof/>
        </w:rPr>
        <w:fldChar w:fldCharType="separate"/>
      </w:r>
      <w:r>
        <w:rPr>
          <w:noProof/>
        </w:rPr>
        <w:t>55</w:t>
      </w:r>
      <w:r>
        <w:rPr>
          <w:noProof/>
        </w:rPr>
        <w:fldChar w:fldCharType="end"/>
      </w:r>
    </w:p>
    <w:p w14:paraId="7440D114" w14:textId="596580C2" w:rsidR="00285CC2" w:rsidRDefault="00285CC2">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r>
        <w:rPr>
          <w:noProof/>
        </w:rPr>
      </w:r>
      <w:r>
        <w:rPr>
          <w:noProof/>
        </w:rPr>
        <w:fldChar w:fldCharType="separate"/>
      </w:r>
      <w:r>
        <w:rPr>
          <w:noProof/>
        </w:rPr>
        <w:t>56</w:t>
      </w:r>
      <w:r>
        <w:rPr>
          <w:noProof/>
        </w:rPr>
        <w:fldChar w:fldCharType="end"/>
      </w:r>
    </w:p>
    <w:p w14:paraId="75A1EF50" w14:textId="0F4A0F53" w:rsidR="00285CC2" w:rsidRDefault="00285CC2">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r>
        <w:rPr>
          <w:noProof/>
        </w:rPr>
      </w:r>
      <w:r>
        <w:rPr>
          <w:noProof/>
        </w:rPr>
        <w:fldChar w:fldCharType="separate"/>
      </w:r>
      <w:r>
        <w:rPr>
          <w:noProof/>
        </w:rPr>
        <w:t>56</w:t>
      </w:r>
      <w:r>
        <w:rPr>
          <w:noProof/>
        </w:rPr>
        <w:fldChar w:fldCharType="end"/>
      </w:r>
    </w:p>
    <w:p w14:paraId="6066C46D" w14:textId="21FE1A77" w:rsidR="00285CC2" w:rsidRDefault="00285CC2">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r>
        <w:rPr>
          <w:noProof/>
        </w:rPr>
      </w:r>
      <w:r>
        <w:rPr>
          <w:noProof/>
        </w:rPr>
        <w:fldChar w:fldCharType="separate"/>
      </w:r>
      <w:r>
        <w:rPr>
          <w:noProof/>
        </w:rPr>
        <w:t>56</w:t>
      </w:r>
      <w:r>
        <w:rPr>
          <w:noProof/>
        </w:rPr>
        <w:fldChar w:fldCharType="end"/>
      </w:r>
    </w:p>
    <w:p w14:paraId="618A66E2" w14:textId="10C23DC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r>
        <w:rPr>
          <w:noProof/>
        </w:rPr>
      </w:r>
      <w:r>
        <w:rPr>
          <w:noProof/>
        </w:rPr>
        <w:fldChar w:fldCharType="separate"/>
      </w:r>
      <w:r>
        <w:rPr>
          <w:noProof/>
        </w:rPr>
        <w:t>56</w:t>
      </w:r>
      <w:r>
        <w:rPr>
          <w:noProof/>
        </w:rPr>
        <w:fldChar w:fldCharType="end"/>
      </w:r>
    </w:p>
    <w:p w14:paraId="1599CB6A" w14:textId="691AA8B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r>
        <w:rPr>
          <w:noProof/>
        </w:rPr>
      </w:r>
      <w:r>
        <w:rPr>
          <w:noProof/>
        </w:rPr>
        <w:fldChar w:fldCharType="separate"/>
      </w:r>
      <w:r>
        <w:rPr>
          <w:noProof/>
        </w:rPr>
        <w:t>56</w:t>
      </w:r>
      <w:r>
        <w:rPr>
          <w:noProof/>
        </w:rPr>
        <w:fldChar w:fldCharType="end"/>
      </w:r>
    </w:p>
    <w:p w14:paraId="481D56C8" w14:textId="5DBC0255" w:rsidR="00285CC2" w:rsidRDefault="00285CC2">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r>
        <w:rPr>
          <w:noProof/>
        </w:rPr>
      </w:r>
      <w:r>
        <w:rPr>
          <w:noProof/>
        </w:rPr>
        <w:fldChar w:fldCharType="separate"/>
      </w:r>
      <w:r>
        <w:rPr>
          <w:noProof/>
        </w:rPr>
        <w:t>56</w:t>
      </w:r>
      <w:r>
        <w:rPr>
          <w:noProof/>
        </w:rPr>
        <w:fldChar w:fldCharType="end"/>
      </w:r>
    </w:p>
    <w:p w14:paraId="2897161E" w14:textId="640E3177" w:rsidR="00285CC2" w:rsidRDefault="00285CC2">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r>
        <w:rPr>
          <w:noProof/>
        </w:rPr>
      </w:r>
      <w:r>
        <w:rPr>
          <w:noProof/>
        </w:rPr>
        <w:fldChar w:fldCharType="separate"/>
      </w:r>
      <w:r>
        <w:rPr>
          <w:noProof/>
        </w:rPr>
        <w:t>56</w:t>
      </w:r>
      <w:r>
        <w:rPr>
          <w:noProof/>
        </w:rPr>
        <w:fldChar w:fldCharType="end"/>
      </w:r>
    </w:p>
    <w:p w14:paraId="4738401C" w14:textId="2BC5E884" w:rsidR="00285CC2" w:rsidRDefault="00285CC2">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r>
        <w:rPr>
          <w:noProof/>
        </w:rPr>
      </w:r>
      <w:r>
        <w:rPr>
          <w:noProof/>
        </w:rPr>
        <w:fldChar w:fldCharType="separate"/>
      </w:r>
      <w:r>
        <w:rPr>
          <w:noProof/>
        </w:rPr>
        <w:t>57</w:t>
      </w:r>
      <w:r>
        <w:rPr>
          <w:noProof/>
        </w:rPr>
        <w:fldChar w:fldCharType="end"/>
      </w:r>
    </w:p>
    <w:p w14:paraId="54004963" w14:textId="2D3E94B7" w:rsidR="00285CC2" w:rsidRDefault="00285CC2">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r>
        <w:rPr>
          <w:noProof/>
        </w:rPr>
      </w:r>
      <w:r>
        <w:rPr>
          <w:noProof/>
        </w:rPr>
        <w:fldChar w:fldCharType="separate"/>
      </w:r>
      <w:r>
        <w:rPr>
          <w:noProof/>
        </w:rPr>
        <w:t>57</w:t>
      </w:r>
      <w:r>
        <w:rPr>
          <w:noProof/>
        </w:rPr>
        <w:fldChar w:fldCharType="end"/>
      </w:r>
    </w:p>
    <w:p w14:paraId="2A0C454A" w14:textId="5F9F0E75" w:rsidR="00285CC2" w:rsidRDefault="00285CC2">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r>
        <w:rPr>
          <w:noProof/>
        </w:rPr>
      </w:r>
      <w:r>
        <w:rPr>
          <w:noProof/>
        </w:rPr>
        <w:fldChar w:fldCharType="separate"/>
      </w:r>
      <w:r>
        <w:rPr>
          <w:noProof/>
        </w:rPr>
        <w:t>57</w:t>
      </w:r>
      <w:r>
        <w:rPr>
          <w:noProof/>
        </w:rPr>
        <w:fldChar w:fldCharType="end"/>
      </w:r>
    </w:p>
    <w:p w14:paraId="33CAF80F" w14:textId="16A01F19" w:rsidR="00285CC2" w:rsidRDefault="00285CC2">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r>
        <w:rPr>
          <w:noProof/>
        </w:rPr>
      </w:r>
      <w:r>
        <w:rPr>
          <w:noProof/>
        </w:rPr>
        <w:fldChar w:fldCharType="separate"/>
      </w:r>
      <w:r>
        <w:rPr>
          <w:noProof/>
        </w:rPr>
        <w:t>57</w:t>
      </w:r>
      <w:r>
        <w:rPr>
          <w:noProof/>
        </w:rPr>
        <w:fldChar w:fldCharType="end"/>
      </w:r>
    </w:p>
    <w:p w14:paraId="0C9B1891" w14:textId="17EB3B11" w:rsidR="00285CC2" w:rsidRDefault="00285CC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r>
        <w:rPr>
          <w:noProof/>
        </w:rPr>
      </w:r>
      <w:r>
        <w:rPr>
          <w:noProof/>
        </w:rPr>
        <w:fldChar w:fldCharType="separate"/>
      </w:r>
      <w:r>
        <w:rPr>
          <w:noProof/>
        </w:rPr>
        <w:t>58</w:t>
      </w:r>
      <w:r>
        <w:rPr>
          <w:noProof/>
        </w:rPr>
        <w:fldChar w:fldCharType="end"/>
      </w:r>
    </w:p>
    <w:p w14:paraId="350A203C" w14:textId="24B34363" w:rsidR="00285CC2" w:rsidRDefault="00285CC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r>
        <w:rPr>
          <w:noProof/>
        </w:rPr>
      </w:r>
      <w:r>
        <w:rPr>
          <w:noProof/>
        </w:rPr>
        <w:fldChar w:fldCharType="separate"/>
      </w:r>
      <w:r>
        <w:rPr>
          <w:noProof/>
        </w:rPr>
        <w:t>58</w:t>
      </w:r>
      <w:r>
        <w:rPr>
          <w:noProof/>
        </w:rPr>
        <w:fldChar w:fldCharType="end"/>
      </w:r>
    </w:p>
    <w:p w14:paraId="6083620E" w14:textId="2E0D316D" w:rsidR="00285CC2" w:rsidRDefault="00285CC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r>
        <w:rPr>
          <w:noProof/>
        </w:rPr>
      </w:r>
      <w:r>
        <w:rPr>
          <w:noProof/>
        </w:rPr>
        <w:fldChar w:fldCharType="separate"/>
      </w:r>
      <w:r>
        <w:rPr>
          <w:noProof/>
        </w:rPr>
        <w:t>58</w:t>
      </w:r>
      <w:r>
        <w:rPr>
          <w:noProof/>
        </w:rPr>
        <w:fldChar w:fldCharType="end"/>
      </w:r>
    </w:p>
    <w:p w14:paraId="2B559F22" w14:textId="091E4DE9" w:rsidR="00285CC2" w:rsidRDefault="00285CC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r>
        <w:rPr>
          <w:noProof/>
        </w:rPr>
      </w:r>
      <w:r>
        <w:rPr>
          <w:noProof/>
        </w:rPr>
        <w:fldChar w:fldCharType="separate"/>
      </w:r>
      <w:r>
        <w:rPr>
          <w:noProof/>
        </w:rPr>
        <w:t>58</w:t>
      </w:r>
      <w:r>
        <w:rPr>
          <w:noProof/>
        </w:rPr>
        <w:fldChar w:fldCharType="end"/>
      </w:r>
    </w:p>
    <w:p w14:paraId="0EC6B259" w14:textId="6C724BA0" w:rsidR="00285CC2" w:rsidRDefault="00285CC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r>
        <w:rPr>
          <w:noProof/>
        </w:rPr>
      </w:r>
      <w:r>
        <w:rPr>
          <w:noProof/>
        </w:rPr>
        <w:fldChar w:fldCharType="separate"/>
      </w:r>
      <w:r>
        <w:rPr>
          <w:noProof/>
        </w:rPr>
        <w:t>58</w:t>
      </w:r>
      <w:r>
        <w:rPr>
          <w:noProof/>
        </w:rPr>
        <w:fldChar w:fldCharType="end"/>
      </w:r>
    </w:p>
    <w:p w14:paraId="77B4AF62" w14:textId="6246ECD4" w:rsidR="00285CC2" w:rsidRDefault="00285CC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r>
        <w:rPr>
          <w:noProof/>
        </w:rPr>
      </w:r>
      <w:r>
        <w:rPr>
          <w:noProof/>
        </w:rPr>
        <w:fldChar w:fldCharType="separate"/>
      </w:r>
      <w:r>
        <w:rPr>
          <w:noProof/>
        </w:rPr>
        <w:t>58</w:t>
      </w:r>
      <w:r>
        <w:rPr>
          <w:noProof/>
        </w:rPr>
        <w:fldChar w:fldCharType="end"/>
      </w:r>
    </w:p>
    <w:p w14:paraId="69B94580" w14:textId="648183D3" w:rsidR="00285CC2" w:rsidRDefault="00285CC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r>
        <w:rPr>
          <w:noProof/>
        </w:rPr>
      </w:r>
      <w:r>
        <w:rPr>
          <w:noProof/>
        </w:rPr>
        <w:fldChar w:fldCharType="separate"/>
      </w:r>
      <w:r>
        <w:rPr>
          <w:noProof/>
        </w:rPr>
        <w:t>58</w:t>
      </w:r>
      <w:r>
        <w:rPr>
          <w:noProof/>
        </w:rPr>
        <w:fldChar w:fldCharType="end"/>
      </w:r>
    </w:p>
    <w:p w14:paraId="03AC25EE" w14:textId="65FC59C6" w:rsidR="00285CC2" w:rsidRDefault="00285CC2">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r>
        <w:rPr>
          <w:noProof/>
        </w:rPr>
      </w:r>
      <w:r>
        <w:rPr>
          <w:noProof/>
        </w:rPr>
        <w:fldChar w:fldCharType="separate"/>
      </w:r>
      <w:r>
        <w:rPr>
          <w:noProof/>
        </w:rPr>
        <w:t>58</w:t>
      </w:r>
      <w:r>
        <w:rPr>
          <w:noProof/>
        </w:rPr>
        <w:fldChar w:fldCharType="end"/>
      </w:r>
    </w:p>
    <w:p w14:paraId="7E37DA8C" w14:textId="557A9647" w:rsidR="00285CC2" w:rsidRDefault="00285CC2">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r>
        <w:rPr>
          <w:noProof/>
        </w:rPr>
      </w:r>
      <w:r>
        <w:rPr>
          <w:noProof/>
        </w:rPr>
        <w:fldChar w:fldCharType="separate"/>
      </w:r>
      <w:r>
        <w:rPr>
          <w:noProof/>
        </w:rPr>
        <w:t>59</w:t>
      </w:r>
      <w:r>
        <w:rPr>
          <w:noProof/>
        </w:rPr>
        <w:fldChar w:fldCharType="end"/>
      </w:r>
    </w:p>
    <w:p w14:paraId="3FC82AD0" w14:textId="327F2E9D" w:rsidR="00285CC2" w:rsidRDefault="00285CC2">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r>
        <w:rPr>
          <w:noProof/>
        </w:rPr>
      </w:r>
      <w:r>
        <w:rPr>
          <w:noProof/>
        </w:rPr>
        <w:fldChar w:fldCharType="separate"/>
      </w:r>
      <w:r>
        <w:rPr>
          <w:noProof/>
        </w:rPr>
        <w:t>59</w:t>
      </w:r>
      <w:r>
        <w:rPr>
          <w:noProof/>
        </w:rPr>
        <w:fldChar w:fldCharType="end"/>
      </w:r>
    </w:p>
    <w:p w14:paraId="7D1F5470" w14:textId="15C2D971" w:rsidR="00285CC2" w:rsidRDefault="00285CC2">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r>
        <w:rPr>
          <w:noProof/>
        </w:rPr>
      </w:r>
      <w:r>
        <w:rPr>
          <w:noProof/>
        </w:rPr>
        <w:fldChar w:fldCharType="separate"/>
      </w:r>
      <w:r>
        <w:rPr>
          <w:noProof/>
        </w:rPr>
        <w:t>59</w:t>
      </w:r>
      <w:r>
        <w:rPr>
          <w:noProof/>
        </w:rPr>
        <w:fldChar w:fldCharType="end"/>
      </w:r>
    </w:p>
    <w:p w14:paraId="35F73597" w14:textId="7C04C554" w:rsidR="00285CC2" w:rsidRDefault="00285CC2">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r>
        <w:rPr>
          <w:noProof/>
        </w:rPr>
      </w:r>
      <w:r>
        <w:rPr>
          <w:noProof/>
        </w:rPr>
        <w:fldChar w:fldCharType="separate"/>
      </w:r>
      <w:r>
        <w:rPr>
          <w:noProof/>
        </w:rPr>
        <w:t>59</w:t>
      </w:r>
      <w:r>
        <w:rPr>
          <w:noProof/>
        </w:rPr>
        <w:fldChar w:fldCharType="end"/>
      </w:r>
    </w:p>
    <w:p w14:paraId="67CFA0B8" w14:textId="4C9EFCD1" w:rsidR="00285CC2" w:rsidRDefault="00285CC2">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r>
        <w:rPr>
          <w:noProof/>
        </w:rPr>
      </w:r>
      <w:r>
        <w:rPr>
          <w:noProof/>
        </w:rPr>
        <w:fldChar w:fldCharType="separate"/>
      </w:r>
      <w:r>
        <w:rPr>
          <w:noProof/>
        </w:rPr>
        <w:t>59</w:t>
      </w:r>
      <w:r>
        <w:rPr>
          <w:noProof/>
        </w:rPr>
        <w:fldChar w:fldCharType="end"/>
      </w:r>
    </w:p>
    <w:p w14:paraId="23559BE5" w14:textId="3898006D" w:rsidR="00285CC2" w:rsidRDefault="00285CC2">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r>
        <w:rPr>
          <w:noProof/>
        </w:rPr>
      </w:r>
      <w:r>
        <w:rPr>
          <w:noProof/>
        </w:rPr>
        <w:fldChar w:fldCharType="separate"/>
      </w:r>
      <w:r>
        <w:rPr>
          <w:noProof/>
        </w:rPr>
        <w:t>60</w:t>
      </w:r>
      <w:r>
        <w:rPr>
          <w:noProof/>
        </w:rPr>
        <w:fldChar w:fldCharType="end"/>
      </w:r>
    </w:p>
    <w:p w14:paraId="264A6CFF" w14:textId="0D9EE80C" w:rsidR="00285CC2" w:rsidRDefault="00285CC2">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r>
        <w:rPr>
          <w:noProof/>
        </w:rPr>
      </w:r>
      <w:r>
        <w:rPr>
          <w:noProof/>
        </w:rPr>
        <w:fldChar w:fldCharType="separate"/>
      </w:r>
      <w:r>
        <w:rPr>
          <w:noProof/>
        </w:rPr>
        <w:t>60</w:t>
      </w:r>
      <w:r>
        <w:rPr>
          <w:noProof/>
        </w:rPr>
        <w:fldChar w:fldCharType="end"/>
      </w:r>
    </w:p>
    <w:p w14:paraId="10442D16" w14:textId="7C6A3A06" w:rsidR="00285CC2" w:rsidRDefault="00285CC2">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r>
        <w:rPr>
          <w:noProof/>
        </w:rPr>
      </w:r>
      <w:r>
        <w:rPr>
          <w:noProof/>
        </w:rPr>
        <w:fldChar w:fldCharType="separate"/>
      </w:r>
      <w:r>
        <w:rPr>
          <w:noProof/>
        </w:rPr>
        <w:t>60</w:t>
      </w:r>
      <w:r>
        <w:rPr>
          <w:noProof/>
        </w:rPr>
        <w:fldChar w:fldCharType="end"/>
      </w:r>
    </w:p>
    <w:p w14:paraId="22824C2F" w14:textId="1EE4EF63" w:rsidR="00285CC2" w:rsidRDefault="00285CC2">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r>
        <w:rPr>
          <w:noProof/>
        </w:rPr>
      </w:r>
      <w:r>
        <w:rPr>
          <w:noProof/>
        </w:rPr>
        <w:fldChar w:fldCharType="separate"/>
      </w:r>
      <w:r>
        <w:rPr>
          <w:noProof/>
        </w:rPr>
        <w:t>62</w:t>
      </w:r>
      <w:r>
        <w:rPr>
          <w:noProof/>
        </w:rPr>
        <w:fldChar w:fldCharType="end"/>
      </w:r>
    </w:p>
    <w:p w14:paraId="7BB15A79" w14:textId="5BE3A374" w:rsidR="00285CC2" w:rsidRDefault="00285CC2">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r>
        <w:rPr>
          <w:noProof/>
        </w:rPr>
      </w:r>
      <w:r>
        <w:rPr>
          <w:noProof/>
        </w:rPr>
        <w:fldChar w:fldCharType="separate"/>
      </w:r>
      <w:r>
        <w:rPr>
          <w:noProof/>
        </w:rPr>
        <w:t>62</w:t>
      </w:r>
      <w:r>
        <w:rPr>
          <w:noProof/>
        </w:rPr>
        <w:fldChar w:fldCharType="end"/>
      </w:r>
    </w:p>
    <w:p w14:paraId="5DE8C506" w14:textId="3B241620" w:rsidR="00285CC2" w:rsidRDefault="00285CC2">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r>
        <w:rPr>
          <w:noProof/>
        </w:rPr>
      </w:r>
      <w:r>
        <w:rPr>
          <w:noProof/>
        </w:rPr>
        <w:fldChar w:fldCharType="separate"/>
      </w:r>
      <w:r>
        <w:rPr>
          <w:noProof/>
        </w:rPr>
        <w:t>62</w:t>
      </w:r>
      <w:r>
        <w:rPr>
          <w:noProof/>
        </w:rPr>
        <w:fldChar w:fldCharType="end"/>
      </w:r>
    </w:p>
    <w:p w14:paraId="45DB54C4" w14:textId="48369B43" w:rsidR="00285CC2" w:rsidRDefault="00285CC2">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r>
        <w:rPr>
          <w:noProof/>
        </w:rPr>
      </w:r>
      <w:r>
        <w:rPr>
          <w:noProof/>
        </w:rPr>
        <w:fldChar w:fldCharType="separate"/>
      </w:r>
      <w:r>
        <w:rPr>
          <w:noProof/>
        </w:rPr>
        <w:t>62</w:t>
      </w:r>
      <w:r>
        <w:rPr>
          <w:noProof/>
        </w:rPr>
        <w:fldChar w:fldCharType="end"/>
      </w:r>
    </w:p>
    <w:p w14:paraId="0A4FB807" w14:textId="78615ABE" w:rsidR="00285CC2" w:rsidRDefault="00285CC2">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r>
        <w:rPr>
          <w:noProof/>
        </w:rPr>
      </w:r>
      <w:r>
        <w:rPr>
          <w:noProof/>
        </w:rPr>
        <w:fldChar w:fldCharType="separate"/>
      </w:r>
      <w:r>
        <w:rPr>
          <w:noProof/>
        </w:rPr>
        <w:t>62</w:t>
      </w:r>
      <w:r>
        <w:rPr>
          <w:noProof/>
        </w:rPr>
        <w:fldChar w:fldCharType="end"/>
      </w:r>
    </w:p>
    <w:p w14:paraId="2F538956" w14:textId="254EBDB8" w:rsidR="00285CC2" w:rsidRDefault="00285CC2">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r>
        <w:rPr>
          <w:noProof/>
        </w:rPr>
      </w:r>
      <w:r>
        <w:rPr>
          <w:noProof/>
        </w:rPr>
        <w:fldChar w:fldCharType="separate"/>
      </w:r>
      <w:r>
        <w:rPr>
          <w:noProof/>
        </w:rPr>
        <w:t>62</w:t>
      </w:r>
      <w:r>
        <w:rPr>
          <w:noProof/>
        </w:rPr>
        <w:fldChar w:fldCharType="end"/>
      </w:r>
    </w:p>
    <w:p w14:paraId="32C862D6" w14:textId="4901ACBC" w:rsidR="00285CC2" w:rsidRDefault="00285CC2">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r>
        <w:rPr>
          <w:noProof/>
        </w:rPr>
      </w:r>
      <w:r>
        <w:rPr>
          <w:noProof/>
        </w:rPr>
        <w:fldChar w:fldCharType="separate"/>
      </w:r>
      <w:r>
        <w:rPr>
          <w:noProof/>
        </w:rPr>
        <w:t>63</w:t>
      </w:r>
      <w:r>
        <w:rPr>
          <w:noProof/>
        </w:rPr>
        <w:fldChar w:fldCharType="end"/>
      </w:r>
    </w:p>
    <w:p w14:paraId="4C84873B" w14:textId="5E204CA8" w:rsidR="00285CC2" w:rsidRDefault="00285CC2">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r>
        <w:rPr>
          <w:noProof/>
        </w:rPr>
      </w:r>
      <w:r>
        <w:rPr>
          <w:noProof/>
        </w:rPr>
        <w:fldChar w:fldCharType="separate"/>
      </w:r>
      <w:r>
        <w:rPr>
          <w:noProof/>
        </w:rPr>
        <w:t>64</w:t>
      </w:r>
      <w:r>
        <w:rPr>
          <w:noProof/>
        </w:rPr>
        <w:fldChar w:fldCharType="end"/>
      </w:r>
    </w:p>
    <w:p w14:paraId="1344B3F5" w14:textId="66DAD468" w:rsidR="00285CC2" w:rsidRDefault="00285CC2">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r>
        <w:rPr>
          <w:noProof/>
        </w:rPr>
      </w:r>
      <w:r>
        <w:rPr>
          <w:noProof/>
        </w:rPr>
        <w:fldChar w:fldCharType="separate"/>
      </w:r>
      <w:r>
        <w:rPr>
          <w:noProof/>
        </w:rPr>
        <w:t>64</w:t>
      </w:r>
      <w:r>
        <w:rPr>
          <w:noProof/>
        </w:rPr>
        <w:fldChar w:fldCharType="end"/>
      </w:r>
    </w:p>
    <w:p w14:paraId="4DB88975" w14:textId="4D2EA3F0" w:rsidR="00285CC2" w:rsidRDefault="00285CC2">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r>
        <w:rPr>
          <w:noProof/>
        </w:rPr>
      </w:r>
      <w:r>
        <w:rPr>
          <w:noProof/>
        </w:rPr>
        <w:fldChar w:fldCharType="separate"/>
      </w:r>
      <w:r>
        <w:rPr>
          <w:noProof/>
        </w:rPr>
        <w:t>64</w:t>
      </w:r>
      <w:r>
        <w:rPr>
          <w:noProof/>
        </w:rPr>
        <w:fldChar w:fldCharType="end"/>
      </w:r>
    </w:p>
    <w:p w14:paraId="3B7E23F9" w14:textId="49B26CDD" w:rsidR="00285CC2" w:rsidRDefault="00285CC2">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r>
        <w:rPr>
          <w:noProof/>
        </w:rPr>
      </w:r>
      <w:r>
        <w:rPr>
          <w:noProof/>
        </w:rPr>
        <w:fldChar w:fldCharType="separate"/>
      </w:r>
      <w:r>
        <w:rPr>
          <w:noProof/>
        </w:rPr>
        <w:t>65</w:t>
      </w:r>
      <w:r>
        <w:rPr>
          <w:noProof/>
        </w:rPr>
        <w:fldChar w:fldCharType="end"/>
      </w:r>
    </w:p>
    <w:p w14:paraId="7136D275" w14:textId="41417262" w:rsidR="00285CC2" w:rsidRDefault="00285CC2">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r>
        <w:rPr>
          <w:noProof/>
        </w:rPr>
      </w:r>
      <w:r>
        <w:rPr>
          <w:noProof/>
        </w:rPr>
        <w:fldChar w:fldCharType="separate"/>
      </w:r>
      <w:r>
        <w:rPr>
          <w:noProof/>
        </w:rPr>
        <w:t>65</w:t>
      </w:r>
      <w:r>
        <w:rPr>
          <w:noProof/>
        </w:rPr>
        <w:fldChar w:fldCharType="end"/>
      </w:r>
    </w:p>
    <w:p w14:paraId="5F34CBE3" w14:textId="599D944F" w:rsidR="00285CC2" w:rsidRDefault="00285CC2">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r>
        <w:rPr>
          <w:noProof/>
        </w:rPr>
      </w:r>
      <w:r>
        <w:rPr>
          <w:noProof/>
        </w:rPr>
        <w:fldChar w:fldCharType="separate"/>
      </w:r>
      <w:r>
        <w:rPr>
          <w:noProof/>
        </w:rPr>
        <w:t>65</w:t>
      </w:r>
      <w:r>
        <w:rPr>
          <w:noProof/>
        </w:rPr>
        <w:fldChar w:fldCharType="end"/>
      </w:r>
    </w:p>
    <w:p w14:paraId="077EA733" w14:textId="5975B3C9" w:rsidR="00285CC2" w:rsidRDefault="00285CC2">
      <w:pPr>
        <w:pStyle w:val="TOC3"/>
        <w:rPr>
          <w:rFonts w:asciiTheme="minorHAnsi" w:eastAsiaTheme="minorEastAsia" w:hAnsiTheme="minorHAnsi" w:cstheme="minorBidi"/>
          <w:noProof/>
          <w:kern w:val="2"/>
          <w:sz w:val="21"/>
          <w:szCs w:val="22"/>
          <w:lang w:val="en-US" w:eastAsia="zh-CN"/>
        </w:rPr>
      </w:pPr>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r>
        <w:rPr>
          <w:noProof/>
        </w:rPr>
      </w:r>
      <w:r>
        <w:rPr>
          <w:noProof/>
        </w:rPr>
        <w:fldChar w:fldCharType="separate"/>
      </w:r>
      <w:r>
        <w:rPr>
          <w:noProof/>
        </w:rPr>
        <w:t>66</w:t>
      </w:r>
      <w:r>
        <w:rPr>
          <w:noProof/>
        </w:rPr>
        <w:fldChar w:fldCharType="end"/>
      </w:r>
    </w:p>
    <w:p w14:paraId="20E0F9F0" w14:textId="78B13E4D" w:rsidR="00285CC2" w:rsidRDefault="00285CC2">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r>
        <w:rPr>
          <w:noProof/>
        </w:rPr>
      </w:r>
      <w:r>
        <w:rPr>
          <w:noProof/>
        </w:rPr>
        <w:fldChar w:fldCharType="separate"/>
      </w:r>
      <w:r>
        <w:rPr>
          <w:noProof/>
        </w:rPr>
        <w:t>67</w:t>
      </w:r>
      <w:r>
        <w:rPr>
          <w:noProof/>
        </w:rPr>
        <w:fldChar w:fldCharType="end"/>
      </w:r>
    </w:p>
    <w:p w14:paraId="71E13EAE" w14:textId="22D9B498" w:rsidR="00285CC2" w:rsidRDefault="00285CC2">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r>
        <w:rPr>
          <w:noProof/>
        </w:rPr>
      </w:r>
      <w:r>
        <w:rPr>
          <w:noProof/>
        </w:rPr>
        <w:fldChar w:fldCharType="separate"/>
      </w:r>
      <w:r>
        <w:rPr>
          <w:noProof/>
        </w:rPr>
        <w:t>67</w:t>
      </w:r>
      <w:r>
        <w:rPr>
          <w:noProof/>
        </w:rPr>
        <w:fldChar w:fldCharType="end"/>
      </w:r>
    </w:p>
    <w:p w14:paraId="692E98E3" w14:textId="36DB405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r>
        <w:rPr>
          <w:noProof/>
        </w:rPr>
      </w:r>
      <w:r>
        <w:rPr>
          <w:noProof/>
        </w:rPr>
        <w:fldChar w:fldCharType="separate"/>
      </w:r>
      <w:r>
        <w:rPr>
          <w:noProof/>
        </w:rPr>
        <w:t>67</w:t>
      </w:r>
      <w:r>
        <w:rPr>
          <w:noProof/>
        </w:rPr>
        <w:fldChar w:fldCharType="end"/>
      </w:r>
    </w:p>
    <w:p w14:paraId="3BAC2A16" w14:textId="6E29B4AE" w:rsidR="00285CC2" w:rsidRDefault="00285CC2">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r>
        <w:rPr>
          <w:noProof/>
        </w:rPr>
      </w:r>
      <w:r>
        <w:rPr>
          <w:noProof/>
        </w:rPr>
        <w:fldChar w:fldCharType="separate"/>
      </w:r>
      <w:r>
        <w:rPr>
          <w:noProof/>
        </w:rPr>
        <w:t>67</w:t>
      </w:r>
      <w:r>
        <w:rPr>
          <w:noProof/>
        </w:rPr>
        <w:fldChar w:fldCharType="end"/>
      </w:r>
    </w:p>
    <w:p w14:paraId="56D75DDD" w14:textId="63871AE0" w:rsidR="00285CC2" w:rsidRDefault="00285CC2">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r>
        <w:rPr>
          <w:noProof/>
        </w:rPr>
      </w:r>
      <w:r>
        <w:rPr>
          <w:noProof/>
        </w:rPr>
        <w:fldChar w:fldCharType="separate"/>
      </w:r>
      <w:r>
        <w:rPr>
          <w:noProof/>
        </w:rPr>
        <w:t>68</w:t>
      </w:r>
      <w:r>
        <w:rPr>
          <w:noProof/>
        </w:rPr>
        <w:fldChar w:fldCharType="end"/>
      </w:r>
    </w:p>
    <w:p w14:paraId="1F38D941" w14:textId="3838148F" w:rsidR="00285CC2" w:rsidRDefault="00285CC2">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r>
        <w:rPr>
          <w:noProof/>
        </w:rPr>
      </w:r>
      <w:r>
        <w:rPr>
          <w:noProof/>
        </w:rPr>
        <w:fldChar w:fldCharType="separate"/>
      </w:r>
      <w:r>
        <w:rPr>
          <w:noProof/>
        </w:rPr>
        <w:t>68</w:t>
      </w:r>
      <w:r>
        <w:rPr>
          <w:noProof/>
        </w:rPr>
        <w:fldChar w:fldCharType="end"/>
      </w:r>
    </w:p>
    <w:p w14:paraId="62F350A7" w14:textId="008D81EF" w:rsidR="00285CC2" w:rsidRDefault="00285CC2">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r>
        <w:rPr>
          <w:noProof/>
        </w:rPr>
      </w:r>
      <w:r>
        <w:rPr>
          <w:noProof/>
        </w:rPr>
        <w:fldChar w:fldCharType="separate"/>
      </w:r>
      <w:r>
        <w:rPr>
          <w:noProof/>
        </w:rPr>
        <w:t>68</w:t>
      </w:r>
      <w:r>
        <w:rPr>
          <w:noProof/>
        </w:rPr>
        <w:fldChar w:fldCharType="end"/>
      </w:r>
    </w:p>
    <w:p w14:paraId="2B69FFCB" w14:textId="19D61103" w:rsidR="00285CC2" w:rsidRDefault="00285CC2">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r>
        <w:rPr>
          <w:noProof/>
        </w:rPr>
      </w:r>
      <w:r>
        <w:rPr>
          <w:noProof/>
        </w:rPr>
        <w:fldChar w:fldCharType="separate"/>
      </w:r>
      <w:r>
        <w:rPr>
          <w:noProof/>
        </w:rPr>
        <w:t>68</w:t>
      </w:r>
      <w:r>
        <w:rPr>
          <w:noProof/>
        </w:rPr>
        <w:fldChar w:fldCharType="end"/>
      </w:r>
    </w:p>
    <w:p w14:paraId="1C86E285" w14:textId="64148A79" w:rsidR="00285CC2" w:rsidRDefault="00285CC2">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r>
        <w:rPr>
          <w:noProof/>
        </w:rPr>
      </w:r>
      <w:r>
        <w:rPr>
          <w:noProof/>
        </w:rPr>
        <w:fldChar w:fldCharType="separate"/>
      </w:r>
      <w:r>
        <w:rPr>
          <w:noProof/>
        </w:rPr>
        <w:t>69</w:t>
      </w:r>
      <w:r>
        <w:rPr>
          <w:noProof/>
        </w:rPr>
        <w:fldChar w:fldCharType="end"/>
      </w:r>
    </w:p>
    <w:p w14:paraId="7DACBEA3" w14:textId="0DDE13C5" w:rsidR="00285CC2" w:rsidRDefault="00285CC2">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r>
        <w:rPr>
          <w:noProof/>
        </w:rPr>
      </w:r>
      <w:r>
        <w:rPr>
          <w:noProof/>
        </w:rPr>
        <w:fldChar w:fldCharType="separate"/>
      </w:r>
      <w:r>
        <w:rPr>
          <w:noProof/>
        </w:rPr>
        <w:t>69</w:t>
      </w:r>
      <w:r>
        <w:rPr>
          <w:noProof/>
        </w:rPr>
        <w:fldChar w:fldCharType="end"/>
      </w:r>
    </w:p>
    <w:p w14:paraId="671A6780" w14:textId="1AF7306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r>
        <w:rPr>
          <w:noProof/>
        </w:rPr>
      </w:r>
      <w:r>
        <w:rPr>
          <w:noProof/>
        </w:rPr>
        <w:fldChar w:fldCharType="separate"/>
      </w:r>
      <w:r>
        <w:rPr>
          <w:noProof/>
        </w:rPr>
        <w:t>69</w:t>
      </w:r>
      <w:r>
        <w:rPr>
          <w:noProof/>
        </w:rPr>
        <w:fldChar w:fldCharType="end"/>
      </w:r>
    </w:p>
    <w:p w14:paraId="7B01961A" w14:textId="3A786A1F" w:rsidR="00285CC2" w:rsidRDefault="00285CC2">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r>
        <w:rPr>
          <w:noProof/>
        </w:rPr>
      </w:r>
      <w:r>
        <w:rPr>
          <w:noProof/>
        </w:rPr>
        <w:fldChar w:fldCharType="separate"/>
      </w:r>
      <w:r>
        <w:rPr>
          <w:noProof/>
        </w:rPr>
        <w:t>69</w:t>
      </w:r>
      <w:r>
        <w:rPr>
          <w:noProof/>
        </w:rPr>
        <w:fldChar w:fldCharType="end"/>
      </w:r>
    </w:p>
    <w:p w14:paraId="06E86646" w14:textId="4613FF4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r>
        <w:rPr>
          <w:noProof/>
        </w:rPr>
      </w:r>
      <w:r>
        <w:rPr>
          <w:noProof/>
        </w:rPr>
        <w:fldChar w:fldCharType="separate"/>
      </w:r>
      <w:r>
        <w:rPr>
          <w:noProof/>
        </w:rPr>
        <w:t>69</w:t>
      </w:r>
      <w:r>
        <w:rPr>
          <w:noProof/>
        </w:rPr>
        <w:fldChar w:fldCharType="end"/>
      </w:r>
    </w:p>
    <w:p w14:paraId="1CA8449A" w14:textId="6F98CFDE" w:rsidR="00285CC2" w:rsidRDefault="00285CC2">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r>
        <w:rPr>
          <w:noProof/>
        </w:rPr>
      </w:r>
      <w:r>
        <w:rPr>
          <w:noProof/>
        </w:rPr>
        <w:fldChar w:fldCharType="separate"/>
      </w:r>
      <w:r>
        <w:rPr>
          <w:noProof/>
        </w:rPr>
        <w:t>69</w:t>
      </w:r>
      <w:r>
        <w:rPr>
          <w:noProof/>
        </w:rPr>
        <w:fldChar w:fldCharType="end"/>
      </w:r>
    </w:p>
    <w:p w14:paraId="7E5C921F" w14:textId="6EE58559" w:rsidR="00285CC2" w:rsidRDefault="00285CC2">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r>
        <w:rPr>
          <w:noProof/>
        </w:rPr>
      </w:r>
      <w:r>
        <w:rPr>
          <w:noProof/>
        </w:rPr>
        <w:fldChar w:fldCharType="separate"/>
      </w:r>
      <w:r>
        <w:rPr>
          <w:noProof/>
        </w:rPr>
        <w:t>69</w:t>
      </w:r>
      <w:r>
        <w:rPr>
          <w:noProof/>
        </w:rPr>
        <w:fldChar w:fldCharType="end"/>
      </w:r>
    </w:p>
    <w:p w14:paraId="405EA8B9" w14:textId="4E75BCFA" w:rsidR="00285CC2" w:rsidRDefault="00285CC2">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r>
        <w:rPr>
          <w:noProof/>
        </w:rPr>
      </w:r>
      <w:r>
        <w:rPr>
          <w:noProof/>
        </w:rPr>
        <w:fldChar w:fldCharType="separate"/>
      </w:r>
      <w:r>
        <w:rPr>
          <w:noProof/>
        </w:rPr>
        <w:t>70</w:t>
      </w:r>
      <w:r>
        <w:rPr>
          <w:noProof/>
        </w:rPr>
        <w:fldChar w:fldCharType="end"/>
      </w:r>
    </w:p>
    <w:p w14:paraId="0A7B859F" w14:textId="7908D856" w:rsidR="00285CC2" w:rsidRDefault="00285CC2">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r>
        <w:rPr>
          <w:noProof/>
        </w:rPr>
      </w:r>
      <w:r>
        <w:rPr>
          <w:noProof/>
        </w:rPr>
        <w:fldChar w:fldCharType="separate"/>
      </w:r>
      <w:r>
        <w:rPr>
          <w:noProof/>
        </w:rPr>
        <w:t>70</w:t>
      </w:r>
      <w:r>
        <w:rPr>
          <w:noProof/>
        </w:rPr>
        <w:fldChar w:fldCharType="end"/>
      </w:r>
    </w:p>
    <w:p w14:paraId="3FC1D205" w14:textId="0A335307" w:rsidR="00285CC2" w:rsidRDefault="00285CC2">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r>
        <w:rPr>
          <w:noProof/>
        </w:rPr>
      </w:r>
      <w:r>
        <w:rPr>
          <w:noProof/>
        </w:rPr>
        <w:fldChar w:fldCharType="separate"/>
      </w:r>
      <w:r>
        <w:rPr>
          <w:noProof/>
        </w:rPr>
        <w:t>70</w:t>
      </w:r>
      <w:r>
        <w:rPr>
          <w:noProof/>
        </w:rPr>
        <w:fldChar w:fldCharType="end"/>
      </w:r>
    </w:p>
    <w:p w14:paraId="09A2D892" w14:textId="6B5ECAD3" w:rsidR="00285CC2" w:rsidRDefault="00285CC2">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r>
        <w:rPr>
          <w:noProof/>
        </w:rPr>
      </w:r>
      <w:r>
        <w:rPr>
          <w:noProof/>
        </w:rPr>
        <w:fldChar w:fldCharType="separate"/>
      </w:r>
      <w:r>
        <w:rPr>
          <w:noProof/>
        </w:rPr>
        <w:t>70</w:t>
      </w:r>
      <w:r>
        <w:rPr>
          <w:noProof/>
        </w:rPr>
        <w:fldChar w:fldCharType="end"/>
      </w:r>
    </w:p>
    <w:p w14:paraId="475B08D8" w14:textId="78F0838A"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_Toc175844108 \h </w:instrText>
      </w:r>
      <w:r>
        <w:rPr>
          <w:noProof/>
        </w:rPr>
      </w:r>
      <w:r>
        <w:rPr>
          <w:noProof/>
        </w:rPr>
        <w:fldChar w:fldCharType="separate"/>
      </w:r>
      <w:r>
        <w:rPr>
          <w:noProof/>
        </w:rPr>
        <w:t>71</w:t>
      </w:r>
      <w:r>
        <w:rPr>
          <w:noProof/>
        </w:rPr>
        <w:fldChar w:fldCharType="end"/>
      </w:r>
    </w:p>
    <w:p w14:paraId="0A6F1BF7" w14:textId="05899A2B" w:rsidR="00285CC2" w:rsidRDefault="00285CC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r>
        <w:rPr>
          <w:noProof/>
        </w:rPr>
      </w:r>
      <w:r>
        <w:rPr>
          <w:noProof/>
        </w:rPr>
        <w:fldChar w:fldCharType="separate"/>
      </w:r>
      <w:r>
        <w:rPr>
          <w:noProof/>
        </w:rPr>
        <w:t>71</w:t>
      </w:r>
      <w:r>
        <w:rPr>
          <w:noProof/>
        </w:rPr>
        <w:fldChar w:fldCharType="end"/>
      </w:r>
    </w:p>
    <w:p w14:paraId="63908FDF" w14:textId="494EDA02" w:rsidR="00285CC2" w:rsidRDefault="00285CC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r>
        <w:rPr>
          <w:noProof/>
        </w:rPr>
      </w:r>
      <w:r>
        <w:rPr>
          <w:noProof/>
        </w:rPr>
        <w:fldChar w:fldCharType="separate"/>
      </w:r>
      <w:r>
        <w:rPr>
          <w:noProof/>
        </w:rPr>
        <w:t>71</w:t>
      </w:r>
      <w:r>
        <w:rPr>
          <w:noProof/>
        </w:rPr>
        <w:fldChar w:fldCharType="end"/>
      </w:r>
    </w:p>
    <w:p w14:paraId="3BEC403E" w14:textId="0D3ACA3F" w:rsidR="00285CC2" w:rsidRDefault="00285CC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r>
        <w:rPr>
          <w:noProof/>
        </w:rPr>
      </w:r>
      <w:r>
        <w:rPr>
          <w:noProof/>
        </w:rPr>
        <w:fldChar w:fldCharType="separate"/>
      </w:r>
      <w:r>
        <w:rPr>
          <w:noProof/>
        </w:rPr>
        <w:t>83</w:t>
      </w:r>
      <w:r>
        <w:rPr>
          <w:noProof/>
        </w:rPr>
        <w:fldChar w:fldCharType="end"/>
      </w:r>
    </w:p>
    <w:p w14:paraId="71696961" w14:textId="34D5DFF1"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_Toc175844112 \h </w:instrText>
      </w:r>
      <w:r>
        <w:rPr>
          <w:noProof/>
        </w:rPr>
      </w:r>
      <w:r>
        <w:rPr>
          <w:noProof/>
        </w:rPr>
        <w:fldChar w:fldCharType="separate"/>
      </w:r>
      <w:r>
        <w:rPr>
          <w:noProof/>
        </w:rPr>
        <w:t>90</w:t>
      </w:r>
      <w:r>
        <w:rPr>
          <w:noProof/>
        </w:rPr>
        <w:fldChar w:fldCharType="end"/>
      </w:r>
    </w:p>
    <w:p w14:paraId="15FB20EE" w14:textId="778934B3" w:rsidR="00E9750A" w:rsidRDefault="00285CC2">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175843913"/>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175843914"/>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175843915"/>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4" w:name="_Toc162009108"/>
      <w:bookmarkStart w:id="125" w:name="_Toc170160869"/>
      <w:bookmarkStart w:id="126" w:name="_Toc175843916"/>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175843917"/>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175843918"/>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175843919"/>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2" w:name="_Toc133434728"/>
      <w:bookmarkStart w:id="213" w:name="_Toc138693911"/>
      <w:bookmarkStart w:id="214" w:name="_Toc148535621"/>
      <w:bookmarkStart w:id="215" w:name="_Toc162009112"/>
      <w:bookmarkStart w:id="216" w:name="_Toc170160873"/>
      <w:bookmarkStart w:id="217" w:name="_Toc175843920"/>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21"/>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175843921"/>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5" w:name="_Toc148535623"/>
      <w:bookmarkStart w:id="256" w:name="_Toc162009114"/>
      <w:bookmarkStart w:id="257" w:name="_Toc170160875"/>
      <w:bookmarkStart w:id="258" w:name="_Toc175843922"/>
      <w:r>
        <w:lastRenderedPageBreak/>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31"/>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175843923"/>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41"/>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175843924"/>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3" w:name="_Toc162009117"/>
      <w:bookmarkStart w:id="334" w:name="_Toc170160878"/>
      <w:bookmarkStart w:id="335" w:name="_Toc175843925"/>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39.75pt;height:105.95pt;mso-width-percent:0;mso-height-percent:0;mso-width-percent:0;mso-height-percent:0" o:ole="">
            <v:imagedata r:id="rId12" o:title=""/>
          </v:shape>
          <o:OLEObject Type="Embed" ProgID="Visio.Drawing.15" ShapeID="_x0000_i1026" DrawAspect="Content" ObjectID="_1787677223"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55pt;height:119.55pt;mso-width-percent:0;mso-height-percent:0;mso-width-percent:0;mso-height-percent:0" o:ole="">
            <v:imagedata r:id="rId14" o:title=""/>
          </v:shape>
          <o:OLEObject Type="Embed" ProgID="Visio.Drawing.15" ShapeID="_x0000_i1027" DrawAspect="Content" ObjectID="_1787677224"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41"/>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175843926"/>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50"/>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175843927"/>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1" w:name="_Toc162009120"/>
      <w:bookmarkStart w:id="422" w:name="_Toc170160881"/>
      <w:bookmarkStart w:id="423" w:name="_Toc175843928"/>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175843929"/>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41"/>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175843930"/>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175843931"/>
      <w:bookmarkStart w:id="477" w:name="_Toc67903508"/>
      <w:bookmarkStart w:id="478" w:name="_Toc510696592"/>
      <w:bookmarkStart w:id="479" w:name="_Toc35971384"/>
      <w:bookmarkStart w:id="480" w:name="_Toc73173215"/>
      <w:bookmarkStart w:id="481" w:name="_Toc76110434"/>
      <w:bookmarkStart w:id="482" w:name="_Toc72766425"/>
      <w:bookmarkStart w:id="483" w:name="_Toc35971399"/>
      <w:bookmarkStart w:id="484" w:name="_Toc68594633"/>
      <w:bookmarkStart w:id="485" w:name="_Toc81242794"/>
      <w:bookmarkStart w:id="486" w:name="_Toc72766998"/>
      <w:bookmarkStart w:id="487" w:name="_Toc73042450"/>
      <w:bookmarkStart w:id="488" w:name="_Toc510696608"/>
      <w:r>
        <w:lastRenderedPageBreak/>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245225D" w14:textId="77777777" w:rsidR="00E9750A" w:rsidRDefault="00A16F12">
      <w:pPr>
        <w:pStyle w:val="50"/>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175843932"/>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175843933"/>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pt;height:150.1pt;mso-width-percent:0;mso-height-percent:0;mso-width-percent:0;mso-height-percent:0" o:ole="">
            <v:imagedata r:id="rId16" o:title=""/>
          </v:shape>
          <o:OLEObject Type="Embed" ProgID="Visio.Drawing.15" ShapeID="_x0000_i1028" DrawAspect="Content" ObjectID="_178767722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29" w:name="_Toc138693925"/>
      <w:bookmarkStart w:id="530" w:name="_Toc148535635"/>
      <w:bookmarkStart w:id="531" w:name="_Toc162009126"/>
      <w:bookmarkStart w:id="532" w:name="_Toc170160887"/>
      <w:bookmarkStart w:id="533" w:name="_Toc175843934"/>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50"/>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175843935"/>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175843936"/>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15pt;height:150.1pt;mso-width-percent:0;mso-height-percent:0;mso-width-percent:0;mso-height-percent:0" o:ole="">
            <v:imagedata r:id="rId18" o:title=""/>
          </v:shape>
          <o:OLEObject Type="Embed" ProgID="Visio.Drawing.15" ShapeID="_x0000_i1029" DrawAspect="Content" ObjectID="_178767722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4" w:name="_Toc138693928"/>
      <w:bookmarkStart w:id="575" w:name="_Toc148535638"/>
      <w:bookmarkStart w:id="576" w:name="_Toc162009129"/>
      <w:bookmarkStart w:id="577" w:name="_Toc170160890"/>
      <w:bookmarkStart w:id="578" w:name="_Toc175843937"/>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50"/>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175843938"/>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175843939"/>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15pt;height:150.1pt;mso-width-percent:0;mso-height-percent:0;mso-width-percent:0;mso-height-percent:0" o:ole="">
            <v:imagedata r:id="rId20" o:title=""/>
          </v:shape>
          <o:OLEObject Type="Embed" ProgID="Visio.Drawing.15" ShapeID="_x0000_i1030" DrawAspect="Content" ObjectID="_1787677227"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19" w:name="_Toc138693931"/>
      <w:bookmarkStart w:id="620" w:name="_Toc148535641"/>
      <w:bookmarkStart w:id="621" w:name="_Toc162009132"/>
      <w:bookmarkStart w:id="622" w:name="_Toc170160893"/>
      <w:bookmarkStart w:id="623" w:name="_Toc175843940"/>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50"/>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175843941"/>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1" w:name="_Toc162009134"/>
      <w:bookmarkStart w:id="652" w:name="_Toc170160895"/>
      <w:bookmarkStart w:id="653" w:name="_Toc175843942"/>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pt;mso-width-percent:0;mso-height-percent:0;mso-width-percent:0;mso-height-percent:0" o:ole="">
            <v:imagedata r:id="rId22" o:title=""/>
          </v:shape>
          <o:OLEObject Type="Embed" ProgID="Visio.Drawing.15" ShapeID="_x0000_i1031" DrawAspect="Content" ObjectID="_1787677228"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175843943"/>
      <w:r>
        <w:lastRenderedPageBreak/>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50"/>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175843944"/>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96" w:name="_Toc162009137"/>
      <w:bookmarkStart w:id="697" w:name="_Toc170160898"/>
      <w:bookmarkStart w:id="698" w:name="_Toc175843945"/>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pt;height:150.1pt;mso-width-percent:0;mso-height-percent:0;mso-width-percent:0;mso-height-percent:0" o:ole="">
            <v:imagedata r:id="rId24" o:title=""/>
          </v:shape>
          <o:OLEObject Type="Embed" ProgID="Visio.Drawing.15" ShapeID="_x0000_i1032" DrawAspect="Content" ObjectID="_178767722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1" w:name="_Toc162009138"/>
      <w:bookmarkStart w:id="712" w:name="_Toc170160899"/>
      <w:bookmarkStart w:id="713" w:name="_Toc175843946"/>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50"/>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175843947"/>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175843948"/>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pt;height:150.1pt;mso-width-percent:0;mso-height-percent:0;mso-width-percent:0;mso-height-percent:0" o:ole="">
            <v:imagedata r:id="rId26" o:title=""/>
          </v:shape>
          <o:OLEObject Type="Embed" ProgID="Visio.Drawing.15" ShapeID="_x0000_i1033" DrawAspect="Content" ObjectID="_178767723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175843949"/>
      <w:r>
        <w:lastRenderedPageBreak/>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50"/>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175843950"/>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4" w:name="_Toc138693942"/>
      <w:bookmarkStart w:id="785" w:name="_Toc148535652"/>
      <w:bookmarkStart w:id="786" w:name="_Toc162009143"/>
      <w:bookmarkStart w:id="787" w:name="_Toc170160904"/>
      <w:bookmarkStart w:id="788" w:name="_Toc175843951"/>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pt;height:150.1pt;mso-width-percent:0;mso-height-percent:0;mso-width-percent:0;mso-height-percent:0" o:ole="">
            <v:imagedata r:id="rId28" o:title=""/>
          </v:shape>
          <o:OLEObject Type="Embed" ProgID="Visio.Drawing.15" ShapeID="_x0000_i1034" DrawAspect="Content" ObjectID="_178767723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98" w:name="_Toc162009144"/>
      <w:bookmarkStart w:id="799" w:name="_Toc170160905"/>
      <w:bookmarkStart w:id="800" w:name="_Toc175843952"/>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5pt;height:137.9pt;mso-width-percent:0;mso-height-percent:0;mso-width-percent:0;mso-height-percent:0" o:ole="">
            <v:imagedata r:id="rId30" o:title=""/>
          </v:shape>
          <o:OLEObject Type="Embed" ProgID="Word.Document.8" ShapeID="_x0000_i1035" DrawAspect="Content" ObjectID="_1787677232"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06" w:name="_Toc170160906"/>
      <w:bookmarkStart w:id="807" w:name="_Toc175843953"/>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50"/>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175843954"/>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50"/>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175843955"/>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7"/>
    <w:bookmarkEnd w:id="478"/>
    <w:bookmarkEnd w:id="479"/>
    <w:bookmarkEnd w:id="480"/>
    <w:bookmarkEnd w:id="481"/>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pt;height:150.1pt;mso-width-percent:0;mso-height-percent:0;mso-width-percent:0;mso-height-percent:0" o:ole="">
            <v:imagedata r:id="rId32" o:title=""/>
          </v:shape>
          <o:OLEObject Type="Embed" ProgID="Visio.Drawing.15" ShapeID="_x0000_i1036" DrawAspect="Content" ObjectID="_1787677233"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175843956"/>
      <w:bookmarkEnd w:id="482"/>
      <w:bookmarkEnd w:id="483"/>
      <w:bookmarkEnd w:id="484"/>
      <w:bookmarkEnd w:id="485"/>
      <w:bookmarkEnd w:id="486"/>
      <w:bookmarkEnd w:id="487"/>
      <w:bookmarkEnd w:id="488"/>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15pt;height:150.1pt;mso-width-percent:0;mso-height-percent:0;mso-width-percent:0;mso-height-percent:0" o:ole="">
            <v:imagedata r:id="rId34" o:title=""/>
          </v:shape>
          <o:OLEObject Type="Embed" ProgID="Visio.Drawing.15" ShapeID="_x0000_i1037" DrawAspect="Content" ObjectID="_178767723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5" w:name="_Toc148535657"/>
      <w:bookmarkStart w:id="856" w:name="_Toc162009149"/>
      <w:bookmarkStart w:id="857" w:name="_Toc170160910"/>
      <w:bookmarkStart w:id="858" w:name="_Toc175843957"/>
      <w:r>
        <w:t>4.3</w:t>
      </w:r>
      <w:r>
        <w:tab/>
        <w:t>Nadrf_ MLModelManagement Service</w:t>
      </w:r>
      <w:bookmarkEnd w:id="855"/>
      <w:bookmarkEnd w:id="856"/>
      <w:bookmarkEnd w:id="857"/>
      <w:bookmarkEnd w:id="858"/>
    </w:p>
    <w:p w14:paraId="73738A6F" w14:textId="77777777" w:rsidR="00356552" w:rsidRDefault="00356552" w:rsidP="00356552">
      <w:pPr>
        <w:pStyle w:val="31"/>
      </w:pPr>
      <w:bookmarkStart w:id="859" w:name="_Toc148535658"/>
      <w:bookmarkStart w:id="860" w:name="_Toc162009150"/>
      <w:bookmarkStart w:id="861" w:name="_Toc170160911"/>
      <w:bookmarkStart w:id="862" w:name="_Toc175843958"/>
      <w:r>
        <w:t>4.3.1</w:t>
      </w:r>
      <w:r>
        <w:tab/>
        <w:t>Service Description</w:t>
      </w:r>
      <w:bookmarkEnd w:id="859"/>
      <w:bookmarkEnd w:id="860"/>
      <w:bookmarkEnd w:id="861"/>
      <w:bookmarkEnd w:id="862"/>
    </w:p>
    <w:p w14:paraId="3292B9AA" w14:textId="77777777" w:rsidR="00356552" w:rsidRDefault="00356552" w:rsidP="00356552">
      <w:pPr>
        <w:pStyle w:val="41"/>
      </w:pPr>
      <w:bookmarkStart w:id="863" w:name="_Toc148535659"/>
      <w:bookmarkStart w:id="864" w:name="_Toc162009151"/>
      <w:bookmarkStart w:id="865" w:name="_Toc170160912"/>
      <w:bookmarkStart w:id="866" w:name="_Toc175843959"/>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68" w:name="_Toc162009152"/>
      <w:bookmarkStart w:id="869" w:name="_Toc170160913"/>
      <w:bookmarkStart w:id="870" w:name="_Toc175843960"/>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39.75pt;height:108.7pt;mso-width-percent:0;mso-height-percent:0;mso-width-percent:0;mso-height-percent:0" o:ole="">
            <v:imagedata r:id="rId36" o:title=""/>
          </v:shape>
          <o:OLEObject Type="Embed" ProgID="Visio.Drawing.15" ShapeID="_x0000_i1038" DrawAspect="Content" ObjectID="_1787677235"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25pt;height:120.25pt;mso-width-percent:0;mso-height-percent:0;mso-width-percent:0;mso-height-percent:0" o:ole="">
            <v:imagedata r:id="rId38" o:title=""/>
          </v:shape>
          <o:OLEObject Type="Embed" ProgID="Visio.Drawing.15" ShapeID="_x0000_i1039" DrawAspect="Content" ObjectID="_1787677236"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1" w:name="_Toc148535661"/>
      <w:bookmarkStart w:id="872" w:name="_Toc162009153"/>
      <w:bookmarkStart w:id="873" w:name="_Toc170160914"/>
      <w:bookmarkStart w:id="874" w:name="_Toc175843961"/>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50"/>
        <w:rPr>
          <w:lang w:eastAsia="zh-CN"/>
        </w:rPr>
      </w:pPr>
      <w:bookmarkStart w:id="875" w:name="_Toc148535662"/>
      <w:bookmarkStart w:id="876" w:name="_Toc162009154"/>
      <w:bookmarkStart w:id="877" w:name="_Toc170160915"/>
      <w:bookmarkStart w:id="878" w:name="_Toc175843962"/>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1" w:name="_Toc170160916"/>
      <w:bookmarkStart w:id="882" w:name="_Toc175843963"/>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3" w:name="_Toc148535664"/>
      <w:bookmarkStart w:id="884" w:name="_Toc162009156"/>
      <w:bookmarkStart w:id="885" w:name="_Toc170160917"/>
      <w:bookmarkStart w:id="886" w:name="_Toc175843964"/>
      <w:r>
        <w:lastRenderedPageBreak/>
        <w:t>4.3.2</w:t>
      </w:r>
      <w:r>
        <w:tab/>
        <w:t>Service Operations</w:t>
      </w:r>
      <w:bookmarkEnd w:id="883"/>
      <w:bookmarkEnd w:id="884"/>
      <w:bookmarkEnd w:id="885"/>
      <w:bookmarkEnd w:id="886"/>
    </w:p>
    <w:p w14:paraId="7C9BC013" w14:textId="77777777" w:rsidR="00356552" w:rsidRDefault="00356552" w:rsidP="00356552">
      <w:pPr>
        <w:pStyle w:val="41"/>
      </w:pPr>
      <w:bookmarkStart w:id="887" w:name="_Toc148535665"/>
      <w:bookmarkStart w:id="888" w:name="_Toc162009157"/>
      <w:bookmarkStart w:id="889" w:name="_Toc170160918"/>
      <w:bookmarkStart w:id="890" w:name="_Toc175843965"/>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1" w:name="_Toc148535666"/>
      <w:bookmarkStart w:id="892" w:name="_Toc162009158"/>
      <w:bookmarkStart w:id="893" w:name="_Toc170160919"/>
      <w:bookmarkStart w:id="894" w:name="_Toc175843966"/>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50"/>
      </w:pPr>
      <w:bookmarkStart w:id="896" w:name="_Toc148535667"/>
      <w:bookmarkStart w:id="897" w:name="_Toc162009159"/>
      <w:bookmarkStart w:id="898" w:name="_Toc170160920"/>
      <w:bookmarkStart w:id="899" w:name="_Toc175843967"/>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2" w:name="_Toc170160921"/>
      <w:bookmarkStart w:id="903" w:name="_Toc175843968"/>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1pt;mso-width-percent:0;mso-height-percent:0;mso-width-percent:0;mso-height-percent:0" o:ole="">
            <v:imagedata r:id="rId40" o:title=""/>
          </v:shape>
          <o:OLEObject Type="Embed" ProgID="Visio.Drawing.15" ShapeID="_x0000_i1040" DrawAspect="Content" ObjectID="_1787677237"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06" w:name="_Toc170160922"/>
      <w:bookmarkStart w:id="907" w:name="_Toc175843969"/>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35pt;height:131.75pt;mso-width-percent:0;mso-height-percent:0;mso-width-percent:0;mso-height-percent:0" o:ole="">
            <v:imagedata r:id="rId42" o:title=""/>
          </v:shape>
          <o:OLEObject Type="Embed" ProgID="Visio.Drawing.11" ShapeID="_x0000_i1041" DrawAspect="Content" ObjectID="_1787677238"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08" w:name="_Toc162009161"/>
      <w:bookmarkStart w:id="909" w:name="_Toc170160923"/>
      <w:bookmarkStart w:id="910" w:name="_Toc175843970"/>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50"/>
      </w:pPr>
      <w:bookmarkStart w:id="911" w:name="_Toc148535670"/>
      <w:bookmarkStart w:id="912" w:name="_Toc162009162"/>
      <w:bookmarkStart w:id="913" w:name="_Toc170160924"/>
      <w:bookmarkStart w:id="914" w:name="_Toc175843971"/>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5" w:name="_Toc148535671"/>
      <w:bookmarkStart w:id="916" w:name="_Toc162009163"/>
      <w:bookmarkStart w:id="917" w:name="_Toc170160925"/>
      <w:bookmarkStart w:id="918" w:name="_Toc175843972"/>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pt;mso-width-percent:0;mso-height-percent:0;mso-width-percent:0;mso-height-percent:0" o:ole="">
            <v:imagedata r:id="rId44" o:title=""/>
          </v:shape>
          <o:OLEObject Type="Embed" ProgID="Visio.Drawing.15" ShapeID="_x0000_i1042" DrawAspect="Content" ObjectID="_1787677239"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1" w:name="_Toc170160926"/>
      <w:bookmarkStart w:id="922" w:name="_Toc175843973"/>
      <w:r>
        <w:t>4.3.2.4</w:t>
      </w:r>
      <w:r>
        <w:tab/>
        <w:t>Nadrf_MLModelManagement_Delete service operation</w:t>
      </w:r>
      <w:bookmarkEnd w:id="919"/>
      <w:bookmarkEnd w:id="920"/>
      <w:bookmarkEnd w:id="921"/>
      <w:bookmarkEnd w:id="922"/>
    </w:p>
    <w:p w14:paraId="1BB68217" w14:textId="77777777" w:rsidR="00356552" w:rsidRDefault="00356552" w:rsidP="00356552">
      <w:pPr>
        <w:pStyle w:val="50"/>
      </w:pPr>
      <w:bookmarkStart w:id="923" w:name="_Toc148535673"/>
      <w:bookmarkStart w:id="924" w:name="_Toc162009165"/>
      <w:bookmarkStart w:id="925" w:name="_Toc170160927"/>
      <w:bookmarkStart w:id="926" w:name="_Toc175843974"/>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29" w:name="_Toc170160928"/>
      <w:bookmarkStart w:id="930" w:name="_Toc175843975"/>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1pt;mso-width-percent:0;mso-height-percent:0;mso-width-percent:0;mso-height-percent:0" o:ole="">
            <v:imagedata r:id="rId46" o:title=""/>
          </v:shape>
          <o:OLEObject Type="Embed" ProgID="Visio.Drawing.15" ShapeID="_x0000_i1043" DrawAspect="Content" ObjectID="_1787677240"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0" w:name="_Toc162009167"/>
      <w:bookmarkStart w:id="951" w:name="_Toc170160929"/>
      <w:bookmarkStart w:id="952" w:name="_Toc175843976"/>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75pt;mso-width-percent:0;mso-height-percent:0;mso-width-percent:0;mso-height-percent:0" o:ole="">
            <v:imagedata r:id="rId48" o:title=""/>
          </v:shape>
          <o:OLEObject Type="Embed" ProgID="Visio.Drawing.15" ShapeID="_x0000_i1044" DrawAspect="Content" ObjectID="_1787677241"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4" w:name="_Toc162009168"/>
      <w:bookmarkStart w:id="955" w:name="_Toc170160930"/>
      <w:bookmarkStart w:id="956" w:name="_Toc175843977"/>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21"/>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175843978"/>
      <w:bookmarkStart w:id="976" w:name="_Toc510696649"/>
      <w:bookmarkStart w:id="977" w:name="_Hlk530142087"/>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F51931A" w14:textId="77777777" w:rsidR="00E9750A" w:rsidRDefault="00A16F12">
      <w:pPr>
        <w:pStyle w:val="31"/>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175843979"/>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175843980"/>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41"/>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175843981"/>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175843982"/>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50"/>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175843983"/>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50"/>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175843984"/>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08" w:name="_Toc162009176"/>
      <w:bookmarkStart w:id="1109" w:name="_Toc170160938"/>
      <w:bookmarkStart w:id="1110" w:name="_Toc175843985"/>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28" w:name="_Toc170160939"/>
      <w:bookmarkStart w:id="1129" w:name="_Toc175843986"/>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41"/>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175843987"/>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9pt;mso-width-percent:0;mso-height-percent:0;mso-width-percent:0;mso-height-percent:0" o:ole="">
            <v:imagedata r:id="rId50" o:title="" cropbottom="7081f" cropright="4734f"/>
          </v:shape>
          <o:OLEObject Type="Embed" ProgID="Visio.Drawing.15" ShapeID="_x0000_i1045" DrawAspect="Content" ObjectID="_1787677242"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175843988"/>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50"/>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175843989"/>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175843990"/>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175843991"/>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175843992"/>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1" w:name="_Toc170160946"/>
      <w:bookmarkStart w:id="1262" w:name="_Toc175843993"/>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0" w:name="_Toc170160947"/>
      <w:bookmarkStart w:id="1281" w:name="_Toc175843994"/>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41"/>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175843995"/>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50"/>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175843996"/>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175843997"/>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175843998"/>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175843999"/>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1" w:name="_Toc138693970"/>
      <w:bookmarkStart w:id="1372" w:name="_Toc148535699"/>
      <w:bookmarkStart w:id="1373" w:name="_Toc162009191"/>
      <w:bookmarkStart w:id="1374" w:name="_Toc170160953"/>
      <w:bookmarkStart w:id="1375" w:name="_Toc175844000"/>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41"/>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175844001"/>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50"/>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175844002"/>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175844003"/>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175844004"/>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175844005"/>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175844006"/>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41"/>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175844007"/>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50"/>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175844008"/>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175844009"/>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175844010"/>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175844011"/>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1" w:name="_Toc138693982"/>
      <w:bookmarkStart w:id="1552" w:name="_Toc148535711"/>
      <w:bookmarkStart w:id="1553" w:name="_Toc162009203"/>
      <w:bookmarkStart w:id="1554" w:name="_Toc170160965"/>
      <w:bookmarkStart w:id="1555" w:name="_Toc175844012"/>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31"/>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175844013"/>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41"/>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175844014"/>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87677243"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175844015"/>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50"/>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175844016"/>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175844017"/>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68" w:name="_Toc170160971"/>
      <w:bookmarkStart w:id="1669" w:name="_Toc175844018"/>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50"/>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175844019"/>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175844020"/>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1" w:name="_Toc170160974"/>
      <w:bookmarkStart w:id="1712" w:name="_Toc175844021"/>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50"/>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175844022"/>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175844023"/>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56" w:name="_Toc170160977"/>
      <w:bookmarkStart w:id="1757" w:name="_Toc175844024"/>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41"/>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175844025"/>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4" w:name="_Toc170160979"/>
      <w:bookmarkStart w:id="1795" w:name="_Toc175844026"/>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50"/>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175844027"/>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175844028"/>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175844029"/>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175844030"/>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2" w:name="_Toc162009222"/>
      <w:bookmarkStart w:id="1873" w:name="_Toc170160984"/>
      <w:bookmarkStart w:id="1874" w:name="_Toc175844031"/>
      <w:r w:rsidRPr="00C11E5F">
        <w:t>5.1.5.3</w:t>
      </w:r>
      <w:r w:rsidRPr="00C11E5F">
        <w:tab/>
        <w:t>ADRF Alert Notification</w:t>
      </w:r>
      <w:bookmarkEnd w:id="1872"/>
      <w:bookmarkEnd w:id="1873"/>
      <w:bookmarkEnd w:id="1874"/>
    </w:p>
    <w:p w14:paraId="185AD17D" w14:textId="77777777" w:rsidR="006C7DEC" w:rsidRDefault="006C7DEC" w:rsidP="00C11E5F">
      <w:pPr>
        <w:pStyle w:val="50"/>
      </w:pPr>
      <w:bookmarkStart w:id="1875" w:name="_Toc162009223"/>
      <w:bookmarkStart w:id="1876" w:name="_Toc170160985"/>
      <w:bookmarkStart w:id="1877" w:name="_Toc175844032"/>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78" w:name="_Toc162009224"/>
      <w:bookmarkStart w:id="1879" w:name="_Toc170160986"/>
      <w:bookmarkStart w:id="1880" w:name="_Toc175844033"/>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2" w:name="_Toc170160987"/>
      <w:bookmarkStart w:id="1883" w:name="_Toc175844034"/>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175844035"/>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41"/>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175844036"/>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175844037"/>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50"/>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175844038"/>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175844039"/>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997" w:name="_Toc148535735"/>
      <w:bookmarkStart w:id="1998" w:name="_Toc162009231"/>
      <w:bookmarkStart w:id="1999" w:name="_Toc170160993"/>
      <w:bookmarkStart w:id="2000" w:name="_Toc175844040"/>
      <w:r>
        <w:lastRenderedPageBreak/>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175844041"/>
      <w:r>
        <w:lastRenderedPageBreak/>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26" w:name="_Toc133434825"/>
      <w:bookmarkStart w:id="2027" w:name="_Toc138694008"/>
      <w:bookmarkStart w:id="2028" w:name="_Toc148535737"/>
      <w:bookmarkStart w:id="2029" w:name="_Toc162009233"/>
      <w:bookmarkStart w:id="2030" w:name="_Toc170160995"/>
      <w:bookmarkStart w:id="2031" w:name="_Toc175844042"/>
      <w:r>
        <w:lastRenderedPageBreak/>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3" w:name="_Toc148535738"/>
      <w:bookmarkStart w:id="2044" w:name="_Toc162009234"/>
      <w:bookmarkStart w:id="2045" w:name="_Toc170160996"/>
      <w:bookmarkStart w:id="2046" w:name="_Toc175844043"/>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56" w:name="_Toc138694010"/>
      <w:bookmarkStart w:id="2057" w:name="_Toc148535739"/>
      <w:bookmarkStart w:id="2058" w:name="_Toc162009235"/>
      <w:bookmarkStart w:id="2059" w:name="_Toc170160997"/>
      <w:bookmarkStart w:id="2060" w:name="_Toc175844044"/>
      <w:r>
        <w:lastRenderedPageBreak/>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175844045"/>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175844046"/>
      <w:bookmarkStart w:id="2088" w:name="_Toc510696633"/>
      <w:bookmarkStart w:id="2089" w:name="_Toc35971428"/>
      <w:bookmarkStart w:id="2090" w:name="_Toc67903544"/>
      <w:bookmarkStart w:id="2091" w:name="_Toc73173276"/>
      <w:bookmarkStart w:id="2092" w:name="_Toc96959865"/>
      <w:bookmarkStart w:id="2093" w:name="_Toc72784243"/>
      <w:bookmarkStart w:id="2094" w:name="_Toc73041789"/>
      <w:bookmarkStart w:id="2095" w:name="_Toc81244850"/>
      <w:bookmarkStart w:id="2096" w:name="_Toc88645414"/>
      <w:bookmarkStart w:id="2097" w:name="_Toc89426326"/>
      <w:bookmarkStart w:id="2098" w:name="_Toc94033205"/>
      <w:bookmarkStart w:id="2099" w:name="_Toc97037353"/>
      <w:bookmarkStart w:id="2100" w:name="_Toc97038363"/>
      <w:bookmarkStart w:id="2101" w:name="_Toc96959878"/>
      <w:r>
        <w:lastRenderedPageBreak/>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087"/>
    </w:p>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2" w:name="_Toc162009238"/>
      <w:bookmarkStart w:id="2103" w:name="_Toc170161000"/>
      <w:bookmarkStart w:id="2104" w:name="_Toc175844047"/>
      <w:bookmarkStart w:id="2105" w:name="_Toc72766478"/>
      <w:bookmarkStart w:id="2106" w:name="_Toc72767045"/>
      <w:bookmarkStart w:id="2107" w:name="_Toc73042497"/>
      <w:bookmarkStart w:id="2108" w:name="_Toc81242841"/>
      <w:bookmarkStart w:id="2109" w:name="_Toc89426627"/>
      <w:bookmarkStart w:id="2110" w:name="_Toc94020414"/>
      <w:bookmarkStart w:id="2111" w:name="_Toc97034948"/>
      <w:bookmarkStart w:id="2112" w:name="_Toc97037824"/>
      <w:bookmarkStart w:id="2113" w:name="_Toc100940034"/>
      <w:bookmarkStart w:id="2114" w:name="_Toc104546900"/>
      <w:bookmarkStart w:id="2115" w:name="_Toc112937947"/>
      <w:bookmarkStart w:id="2116" w:name="_Toc114134704"/>
      <w:bookmarkStart w:id="2117" w:name="_Toc120681643"/>
      <w:bookmarkStart w:id="2118" w:name="_Toc133434830"/>
      <w:r>
        <w:t>5.1.6.2</w:t>
      </w:r>
      <w:r w:rsidRPr="00B22446">
        <w:t>.10</w:t>
      </w:r>
      <w:r w:rsidRPr="00B22446">
        <w:tab/>
        <w:t>Type: StorageHandlingInfo</w:t>
      </w:r>
      <w:bookmarkEnd w:id="2102"/>
      <w:bookmarkEnd w:id="2103"/>
      <w:bookmarkEnd w:id="210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19" w:name="_Toc162009239"/>
      <w:bookmarkStart w:id="2120" w:name="_Toc170161001"/>
      <w:bookmarkStart w:id="2121" w:name="_Toc175844048"/>
      <w:r>
        <w:lastRenderedPageBreak/>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2" w:name="_Toc162009240"/>
      <w:bookmarkStart w:id="2123" w:name="_Toc170161002"/>
      <w:bookmarkStart w:id="2124" w:name="_Toc175844049"/>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5" w:name="_Toc162009241"/>
      <w:bookmarkStart w:id="2126" w:name="_Toc170161003"/>
      <w:bookmarkStart w:id="2127" w:name="_Toc175844050"/>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28" w:name="_Toc138694013"/>
      <w:bookmarkStart w:id="2129" w:name="_Toc148535742"/>
      <w:bookmarkStart w:id="2130" w:name="_Toc162009242"/>
      <w:bookmarkStart w:id="2131" w:name="_Toc170161004"/>
      <w:bookmarkStart w:id="2132" w:name="_Toc175844051"/>
      <w:r>
        <w:rPr>
          <w:lang w:val="en-US"/>
        </w:rPr>
        <w:t>5.1.6.3</w:t>
      </w:r>
      <w:r>
        <w:rPr>
          <w:lang w:val="en-US"/>
        </w:rPr>
        <w:tab/>
        <w:t>Simple data types and enumerations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41"/>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31"/>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175844053"/>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41"/>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175844054"/>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5" w:name="_Toc148535746"/>
      <w:bookmarkStart w:id="2206" w:name="_Toc162009246"/>
      <w:bookmarkStart w:id="2207" w:name="_Toc170161008"/>
      <w:bookmarkStart w:id="2208" w:name="_Toc175844055"/>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175844056"/>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175844057"/>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2" w:name="_Toc148535749"/>
      <w:bookmarkStart w:id="2263" w:name="_Toc162009249"/>
      <w:bookmarkStart w:id="2264" w:name="_Toc170161011"/>
      <w:bookmarkStart w:id="2265" w:name="_Toc175844058"/>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66" w:name="_Toc148535750"/>
      <w:bookmarkStart w:id="2267" w:name="_Toc162009250"/>
      <w:bookmarkStart w:id="2268" w:name="_Toc170161012"/>
      <w:bookmarkStart w:id="2269" w:name="_Toc175844059"/>
      <w:r>
        <w:lastRenderedPageBreak/>
        <w:t>5.2</w:t>
      </w:r>
      <w:r>
        <w:tab/>
        <w:t>Nadrf_MLModelManagement Service API</w:t>
      </w:r>
      <w:bookmarkEnd w:id="2266"/>
      <w:bookmarkEnd w:id="2267"/>
      <w:bookmarkEnd w:id="2268"/>
      <w:bookmarkEnd w:id="2269"/>
    </w:p>
    <w:p w14:paraId="3D671463" w14:textId="77777777" w:rsidR="00356552" w:rsidRDefault="00356552" w:rsidP="00356552">
      <w:pPr>
        <w:pStyle w:val="31"/>
      </w:pPr>
      <w:bookmarkStart w:id="2270" w:name="_Toc148535751"/>
      <w:bookmarkStart w:id="2271" w:name="_Toc162009251"/>
      <w:bookmarkStart w:id="2272" w:name="_Toc170161013"/>
      <w:bookmarkStart w:id="2273" w:name="_Toc175844060"/>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4" w:name="_Toc148535752"/>
      <w:bookmarkStart w:id="2275" w:name="_Toc162009252"/>
      <w:bookmarkStart w:id="2276" w:name="_Toc170161014"/>
      <w:bookmarkStart w:id="2277" w:name="_Toc175844061"/>
      <w:r>
        <w:t>5.2.2</w:t>
      </w:r>
      <w:r>
        <w:tab/>
        <w:t>Usage of HTTP</w:t>
      </w:r>
      <w:bookmarkEnd w:id="2274"/>
      <w:bookmarkEnd w:id="2275"/>
      <w:bookmarkEnd w:id="2276"/>
      <w:bookmarkEnd w:id="2277"/>
    </w:p>
    <w:p w14:paraId="4C6F41AA" w14:textId="77777777" w:rsidR="00356552" w:rsidRDefault="00356552" w:rsidP="00356552">
      <w:pPr>
        <w:pStyle w:val="41"/>
      </w:pPr>
      <w:bookmarkStart w:id="2278" w:name="_Toc148535753"/>
      <w:bookmarkStart w:id="2279" w:name="_Toc162009253"/>
      <w:bookmarkStart w:id="2280" w:name="_Toc170161015"/>
      <w:bookmarkStart w:id="2281" w:name="_Toc175844062"/>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2" w:name="_Toc148535754"/>
      <w:bookmarkStart w:id="2283" w:name="_Toc162009254"/>
      <w:bookmarkStart w:id="2284" w:name="_Toc170161016"/>
      <w:bookmarkStart w:id="2285" w:name="_Toc175844063"/>
      <w:r>
        <w:t>5.2.2.2</w:t>
      </w:r>
      <w:r>
        <w:tab/>
        <w:t>HTTP standard headers</w:t>
      </w:r>
      <w:bookmarkEnd w:id="2282"/>
      <w:bookmarkEnd w:id="2283"/>
      <w:bookmarkEnd w:id="2284"/>
      <w:bookmarkEnd w:id="2285"/>
    </w:p>
    <w:p w14:paraId="519C0AC8" w14:textId="77777777" w:rsidR="00356552" w:rsidRDefault="00356552" w:rsidP="00356552">
      <w:pPr>
        <w:pStyle w:val="50"/>
        <w:rPr>
          <w:lang w:eastAsia="zh-CN"/>
        </w:rPr>
      </w:pPr>
      <w:bookmarkStart w:id="2286" w:name="_Toc148535755"/>
      <w:bookmarkStart w:id="2287" w:name="_Toc162009255"/>
      <w:bookmarkStart w:id="2288" w:name="_Toc170161017"/>
      <w:bookmarkStart w:id="2289" w:name="_Toc175844064"/>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0" w:name="_Toc148535756"/>
      <w:bookmarkStart w:id="2291" w:name="_Toc162009256"/>
      <w:bookmarkStart w:id="2292" w:name="_Toc170161018"/>
      <w:bookmarkStart w:id="2293" w:name="_Toc175844065"/>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5" w:name="_Toc162009257"/>
      <w:bookmarkStart w:id="2296" w:name="_Toc170161019"/>
      <w:bookmarkStart w:id="2297" w:name="_Toc175844066"/>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0" w:name="_Toc170161020"/>
      <w:bookmarkStart w:id="2301" w:name="_Toc175844067"/>
      <w:r>
        <w:lastRenderedPageBreak/>
        <w:t>5.2.3</w:t>
      </w:r>
      <w:r>
        <w:tab/>
        <w:t>Resources</w:t>
      </w:r>
      <w:bookmarkEnd w:id="2298"/>
      <w:bookmarkEnd w:id="2299"/>
      <w:bookmarkEnd w:id="2300"/>
      <w:bookmarkEnd w:id="2301"/>
    </w:p>
    <w:p w14:paraId="7FAF89C0" w14:textId="77777777" w:rsidR="00356552" w:rsidRDefault="00356552" w:rsidP="00356552">
      <w:pPr>
        <w:pStyle w:val="41"/>
      </w:pPr>
      <w:bookmarkStart w:id="2302" w:name="_Toc148535759"/>
      <w:bookmarkStart w:id="2303" w:name="_Toc162009259"/>
      <w:bookmarkStart w:id="2304" w:name="_Toc170161021"/>
      <w:bookmarkStart w:id="2305" w:name="_Toc175844068"/>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6.45pt;mso-width-percent:0;mso-height-percent:0;mso-width-percent:0;mso-height-percent:0" o:ole="">
            <v:imagedata r:id="rId54" o:title=""/>
          </v:shape>
          <o:OLEObject Type="Embed" ProgID="Visio.Drawing.15" ShapeID="_x0000_i1047" DrawAspect="Content" ObjectID="_1787677244"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06" w:name="_Toc148535760"/>
      <w:bookmarkStart w:id="2307" w:name="_Toc162009260"/>
      <w:bookmarkStart w:id="2308" w:name="_Toc170161022"/>
      <w:bookmarkStart w:id="2309" w:name="_Toc175844069"/>
      <w:r>
        <w:t>5.2.3.2</w:t>
      </w:r>
      <w:r>
        <w:tab/>
        <w:t>Resource: ADRF ML Model Store Records</w:t>
      </w:r>
      <w:bookmarkEnd w:id="2306"/>
      <w:bookmarkEnd w:id="2307"/>
      <w:bookmarkEnd w:id="2308"/>
      <w:bookmarkEnd w:id="2309"/>
    </w:p>
    <w:p w14:paraId="3993DC3D" w14:textId="77777777" w:rsidR="00356552" w:rsidRDefault="00356552" w:rsidP="00356552">
      <w:pPr>
        <w:pStyle w:val="50"/>
      </w:pPr>
      <w:bookmarkStart w:id="2310" w:name="_Toc148535761"/>
      <w:bookmarkStart w:id="2311" w:name="_Toc162009261"/>
      <w:bookmarkStart w:id="2312" w:name="_Toc170161023"/>
      <w:bookmarkStart w:id="2313" w:name="_Toc175844070"/>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4" w:name="_Toc148535762"/>
      <w:bookmarkStart w:id="2315" w:name="_Toc162009262"/>
      <w:bookmarkStart w:id="2316" w:name="_Toc170161024"/>
      <w:bookmarkStart w:id="2317" w:name="_Toc175844071"/>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18" w:name="_Toc148535763"/>
      <w:bookmarkStart w:id="2319" w:name="_Toc162009263"/>
      <w:bookmarkStart w:id="2320" w:name="_Toc170161025"/>
      <w:bookmarkStart w:id="2321" w:name="_Toc175844072"/>
      <w:r>
        <w:t>5.2.3.2.3</w:t>
      </w:r>
      <w:r>
        <w:tab/>
        <w:t>Resource Standard Methods</w:t>
      </w:r>
      <w:bookmarkEnd w:id="2318"/>
      <w:bookmarkEnd w:id="2319"/>
      <w:bookmarkEnd w:id="2320"/>
      <w:bookmarkEnd w:id="2321"/>
    </w:p>
    <w:p w14:paraId="0D66DB0F" w14:textId="77777777" w:rsidR="00356552" w:rsidRDefault="00356552" w:rsidP="00356552">
      <w:pPr>
        <w:pStyle w:val="6"/>
      </w:pPr>
      <w:bookmarkStart w:id="2322" w:name="_Toc148535764"/>
      <w:bookmarkStart w:id="2323" w:name="_Toc162009264"/>
      <w:bookmarkStart w:id="2324" w:name="_Toc170161026"/>
      <w:bookmarkStart w:id="2325" w:name="_Toc175844073"/>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28" w:name="_Toc170161027"/>
      <w:bookmarkStart w:id="2329" w:name="_Toc175844074"/>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2" w:name="_Toc170161028"/>
      <w:bookmarkStart w:id="2333" w:name="_Toc175844075"/>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41"/>
      </w:pPr>
      <w:bookmarkStart w:id="2334" w:name="_Toc148535767"/>
      <w:bookmarkStart w:id="2335" w:name="_Toc162009267"/>
      <w:bookmarkStart w:id="2336" w:name="_Toc170161029"/>
      <w:bookmarkStart w:id="2337" w:name="_Toc175844076"/>
      <w:r>
        <w:t>5.2.3.3</w:t>
      </w:r>
      <w:r>
        <w:tab/>
        <w:t>Resource: Individual ADRF ML Model Store Record</w:t>
      </w:r>
      <w:bookmarkEnd w:id="2334"/>
      <w:bookmarkEnd w:id="2335"/>
      <w:bookmarkEnd w:id="2336"/>
      <w:bookmarkEnd w:id="2337"/>
    </w:p>
    <w:p w14:paraId="7F03B3FA" w14:textId="77777777" w:rsidR="00356552" w:rsidRDefault="00356552" w:rsidP="00356552">
      <w:pPr>
        <w:pStyle w:val="50"/>
      </w:pPr>
      <w:bookmarkStart w:id="2338" w:name="_Toc148535768"/>
      <w:bookmarkStart w:id="2339" w:name="_Toc162009268"/>
      <w:bookmarkStart w:id="2340" w:name="_Toc170161030"/>
      <w:bookmarkStart w:id="2341" w:name="_Toc175844077"/>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2" w:name="_Toc148535769"/>
      <w:bookmarkStart w:id="2343" w:name="_Toc162009269"/>
      <w:bookmarkStart w:id="2344" w:name="_Toc170161031"/>
      <w:bookmarkStart w:id="2345" w:name="_Toc175844078"/>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46" w:name="_Toc148535770"/>
      <w:bookmarkStart w:id="2347" w:name="_Toc162009270"/>
      <w:bookmarkStart w:id="2348" w:name="_Toc170161032"/>
      <w:bookmarkStart w:id="2349" w:name="_Toc175844079"/>
      <w:r>
        <w:t>5.2.3.3.3</w:t>
      </w:r>
      <w:r>
        <w:tab/>
        <w:t>Resource Standard Methods</w:t>
      </w:r>
      <w:bookmarkEnd w:id="2346"/>
      <w:bookmarkEnd w:id="2347"/>
      <w:bookmarkEnd w:id="2348"/>
      <w:bookmarkEnd w:id="2349"/>
    </w:p>
    <w:p w14:paraId="4A8E217A" w14:textId="77777777" w:rsidR="00356552" w:rsidRDefault="00356552" w:rsidP="00356552">
      <w:pPr>
        <w:pStyle w:val="6"/>
      </w:pPr>
      <w:bookmarkStart w:id="2350" w:name="_Toc148535771"/>
      <w:bookmarkStart w:id="2351" w:name="_Toc162009271"/>
      <w:bookmarkStart w:id="2352" w:name="_Toc170161033"/>
      <w:bookmarkStart w:id="2353" w:name="_Toc175844080"/>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4" w:name="_Toc170161034"/>
      <w:bookmarkStart w:id="2355" w:name="_Toc175844081"/>
      <w:bookmarkStart w:id="2356" w:name="_Toc148535772"/>
      <w:bookmarkStart w:id="2357" w:name="_Toc162009272"/>
      <w:bookmarkStart w:id="2358" w:name="_Toc170161035"/>
      <w:r>
        <w:t>5.2.3.3.3.2</w:t>
      </w:r>
      <w:r>
        <w:tab/>
      </w:r>
      <w:r>
        <w:rPr>
          <w:lang w:eastAsia="zh-CN"/>
        </w:rPr>
        <w:t>PUT</w:t>
      </w:r>
      <w:bookmarkEnd w:id="2354"/>
      <w:bookmarkEnd w:id="235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59" w:name="_Toc175844082"/>
      <w:r>
        <w:t>5.2.3.3.4</w:t>
      </w:r>
      <w:r>
        <w:tab/>
        <w:t>Resource Custom Operations</w:t>
      </w:r>
      <w:bookmarkEnd w:id="2356"/>
      <w:bookmarkEnd w:id="2357"/>
      <w:bookmarkEnd w:id="2358"/>
      <w:bookmarkEnd w:id="2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0" w:name="_Toc148535773"/>
      <w:bookmarkStart w:id="2361" w:name="_Toc162009273"/>
      <w:bookmarkStart w:id="2362" w:name="_Toc170161036"/>
      <w:bookmarkStart w:id="2363" w:name="_Toc175844083"/>
      <w:r>
        <w:t>5.2.4</w:t>
      </w:r>
      <w:r>
        <w:tab/>
        <w:t>Custom Operations without associated resources</w:t>
      </w:r>
      <w:bookmarkEnd w:id="2360"/>
      <w:bookmarkEnd w:id="2361"/>
      <w:bookmarkEnd w:id="2362"/>
      <w:bookmarkEnd w:id="2363"/>
    </w:p>
    <w:p w14:paraId="309064D3" w14:textId="77777777" w:rsidR="00356552" w:rsidRDefault="00356552" w:rsidP="00356552">
      <w:pPr>
        <w:pStyle w:val="41"/>
      </w:pPr>
      <w:bookmarkStart w:id="2364" w:name="_Toc148535774"/>
      <w:bookmarkStart w:id="2365" w:name="_Toc162009274"/>
      <w:bookmarkStart w:id="2366" w:name="_Toc170161037"/>
      <w:bookmarkStart w:id="2367" w:name="_Toc175844084"/>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6pt;mso-width-percent:0;mso-height-percent:0;mso-width-percent:0;mso-height-percent:0" o:ole="">
            <v:imagedata r:id="rId56" o:title="" cropbottom="7081f" cropright="4734f"/>
          </v:shape>
          <o:OLEObject Type="Embed" ProgID="Visio.Drawing.15" ShapeID="_x0000_i1048" DrawAspect="Content" ObjectID="_1787677245"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68" w:name="_Toc148535775"/>
      <w:bookmarkStart w:id="2369" w:name="_Toc162009275"/>
      <w:bookmarkStart w:id="2370" w:name="_Toc170161038"/>
      <w:bookmarkStart w:id="2371" w:name="_Toc175844085"/>
      <w:r>
        <w:t>5.2.4.4</w:t>
      </w:r>
      <w:r>
        <w:tab/>
        <w:t>Operation: remove-stored-mlmodel</w:t>
      </w:r>
      <w:bookmarkEnd w:id="2368"/>
      <w:bookmarkEnd w:id="2369"/>
      <w:bookmarkEnd w:id="2370"/>
      <w:bookmarkEnd w:id="2371"/>
    </w:p>
    <w:p w14:paraId="7727E1A6" w14:textId="77777777" w:rsidR="00356552" w:rsidRDefault="00356552" w:rsidP="00356552">
      <w:pPr>
        <w:pStyle w:val="50"/>
      </w:pPr>
      <w:bookmarkStart w:id="2372" w:name="_Toc148535776"/>
      <w:bookmarkStart w:id="2373" w:name="_Toc162009276"/>
      <w:bookmarkStart w:id="2374" w:name="_Toc170161039"/>
      <w:bookmarkStart w:id="2375" w:name="_Toc175844086"/>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76" w:name="_Toc148535777"/>
      <w:bookmarkStart w:id="2377" w:name="_Toc162009277"/>
      <w:bookmarkStart w:id="2378" w:name="_Toc170161040"/>
      <w:bookmarkStart w:id="2379" w:name="_Toc175844087"/>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09" w:name="_Toc170161041"/>
      <w:bookmarkStart w:id="2410" w:name="_Toc175844088"/>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1" w:name="_Toc148535779"/>
      <w:bookmarkStart w:id="2412" w:name="_Toc162009279"/>
      <w:bookmarkStart w:id="2413" w:name="_Toc170161042"/>
      <w:bookmarkStart w:id="2414" w:name="_Toc175844089"/>
      <w:r>
        <w:lastRenderedPageBreak/>
        <w:t>5.2.6</w:t>
      </w:r>
      <w:r>
        <w:tab/>
        <w:t>Data Model</w:t>
      </w:r>
      <w:bookmarkEnd w:id="2411"/>
      <w:bookmarkEnd w:id="2412"/>
      <w:bookmarkEnd w:id="2413"/>
      <w:bookmarkEnd w:id="2414"/>
    </w:p>
    <w:p w14:paraId="2CC7CA0C" w14:textId="77777777" w:rsidR="006225F9" w:rsidRDefault="006225F9" w:rsidP="006225F9">
      <w:pPr>
        <w:pStyle w:val="41"/>
      </w:pPr>
      <w:bookmarkStart w:id="2415" w:name="_Toc148535780"/>
      <w:bookmarkStart w:id="2416" w:name="_Toc162009280"/>
      <w:bookmarkStart w:id="2417" w:name="_Toc170161043"/>
      <w:bookmarkStart w:id="2418" w:name="_Toc175844090"/>
      <w:bookmarkStart w:id="2419" w:name="_Hlk138946652"/>
      <w:r>
        <w:t>5.2.6.1</w:t>
      </w:r>
      <w:r>
        <w:tab/>
        <w:t>General</w:t>
      </w:r>
      <w:bookmarkEnd w:id="2415"/>
      <w:bookmarkEnd w:id="2416"/>
      <w:bookmarkEnd w:id="2417"/>
      <w:bookmarkEnd w:id="241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0" w:name="_Toc148535781"/>
      <w:bookmarkStart w:id="2421" w:name="_Toc162009281"/>
      <w:bookmarkStart w:id="2422" w:name="_Toc170161044"/>
      <w:bookmarkStart w:id="2423" w:name="_Toc175844091"/>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50"/>
      </w:pPr>
      <w:bookmarkStart w:id="2424" w:name="_Toc148535782"/>
      <w:bookmarkStart w:id="2425" w:name="_Toc162009282"/>
      <w:bookmarkStart w:id="2426" w:name="_Toc170161045"/>
      <w:bookmarkStart w:id="2427" w:name="_Toc175844092"/>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28" w:name="_Toc148535783"/>
      <w:bookmarkStart w:id="2429" w:name="_Toc162009283"/>
      <w:bookmarkStart w:id="2430" w:name="_Toc170161046"/>
      <w:bookmarkStart w:id="2431" w:name="_Toc175844093"/>
      <w:bookmarkStart w:id="2432" w:name="_Toc122419262"/>
      <w:bookmarkStart w:id="2433" w:name="_Toc138669905"/>
      <w:bookmarkStart w:id="2434" w:name="_Toc148535784"/>
      <w:bookmarkStart w:id="2435" w:name="_Toc162009284"/>
      <w:bookmarkStart w:id="2436" w:name="_Toc170161047"/>
      <w:bookmarkEnd w:id="2419"/>
      <w:r>
        <w:lastRenderedPageBreak/>
        <w:t>5.2.6.2.2</w:t>
      </w:r>
      <w:r>
        <w:tab/>
        <w:t>Type: NadrfMLModelStoreRecord</w:t>
      </w:r>
      <w:bookmarkEnd w:id="2428"/>
      <w:bookmarkEnd w:id="2429"/>
      <w:bookmarkEnd w:id="2430"/>
      <w:bookmarkEnd w:id="2431"/>
    </w:p>
    <w:bookmarkEnd w:id="2432"/>
    <w:bookmarkEnd w:id="2433"/>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37" w:name="_Toc175844094"/>
      <w:r>
        <w:t>5.2.6.2.3</w:t>
      </w:r>
      <w:r>
        <w:tab/>
        <w:t>Type: MLModelInfo</w:t>
      </w:r>
      <w:bookmarkEnd w:id="2434"/>
      <w:bookmarkEnd w:id="2435"/>
      <w:bookmarkEnd w:id="2436"/>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38" w:name="_Toc148535785"/>
      <w:bookmarkStart w:id="2439" w:name="_Toc162009285"/>
      <w:bookmarkStart w:id="2440" w:name="_Toc170161048"/>
      <w:bookmarkStart w:id="2441" w:name="_Toc175844095"/>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2" w:name="_Toc148535786"/>
      <w:bookmarkStart w:id="2443" w:name="_Toc162009286"/>
      <w:bookmarkStart w:id="2444" w:name="_Toc170161049"/>
      <w:bookmarkStart w:id="2445" w:name="_Toc175844096"/>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49" w:name="_Toc175844097"/>
      <w:r>
        <w:lastRenderedPageBreak/>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0" w:name="_Toc162009288"/>
      <w:bookmarkStart w:id="2451" w:name="_Toc170161051"/>
      <w:bookmarkStart w:id="2452" w:name="_Toc175844098"/>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3" w:name="_Toc148535788"/>
      <w:bookmarkStart w:id="2454" w:name="_Toc162009289"/>
      <w:bookmarkStart w:id="2455" w:name="_Toc170161052"/>
      <w:bookmarkStart w:id="2456" w:name="_Toc175844099"/>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175844100"/>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87" w:name="_Toc148535789"/>
      <w:bookmarkStart w:id="2488" w:name="_Toc162009291"/>
      <w:bookmarkStart w:id="2489" w:name="_Toc170161054"/>
      <w:bookmarkStart w:id="2490" w:name="_Toc175844101"/>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1" w:name="_Toc148535790"/>
      <w:bookmarkStart w:id="2492" w:name="_Toc162009292"/>
      <w:bookmarkStart w:id="2493" w:name="_Toc170161055"/>
      <w:bookmarkStart w:id="2494" w:name="_Toc175844102"/>
      <w:r>
        <w:t>5.2.7</w:t>
      </w:r>
      <w:r>
        <w:tab/>
        <w:t>Error Handling</w:t>
      </w:r>
      <w:bookmarkEnd w:id="2491"/>
      <w:bookmarkEnd w:id="2492"/>
      <w:bookmarkEnd w:id="2493"/>
      <w:bookmarkEnd w:id="2494"/>
    </w:p>
    <w:p w14:paraId="3AD1F0A1" w14:textId="77777777" w:rsidR="00356552" w:rsidRDefault="00356552" w:rsidP="00356552">
      <w:pPr>
        <w:pStyle w:val="41"/>
      </w:pPr>
      <w:bookmarkStart w:id="2495" w:name="_Toc148535791"/>
      <w:bookmarkStart w:id="2496" w:name="_Toc162009293"/>
      <w:bookmarkStart w:id="2497" w:name="_Toc170161056"/>
      <w:bookmarkStart w:id="2498" w:name="_Toc175844103"/>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0" w:name="_Toc148535792"/>
      <w:bookmarkStart w:id="2501" w:name="_Toc162009294"/>
      <w:bookmarkStart w:id="2502" w:name="_Toc170161057"/>
      <w:bookmarkStart w:id="2503" w:name="_Toc175844104"/>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4" w:name="_Toc148535793"/>
      <w:bookmarkStart w:id="2505" w:name="_Toc162009295"/>
      <w:bookmarkStart w:id="2506" w:name="_Toc170161058"/>
      <w:bookmarkStart w:id="2507" w:name="_Toc175844105"/>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0" w:name="_Toc162009296"/>
      <w:bookmarkStart w:id="2511" w:name="_Toc170161059"/>
      <w:bookmarkStart w:id="2512" w:name="_Toc175844106"/>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3" w:name="_Toc148535795"/>
      <w:bookmarkStart w:id="2514" w:name="_Toc162009297"/>
      <w:bookmarkStart w:id="2515" w:name="_Toc170161060"/>
      <w:bookmarkStart w:id="2516" w:name="_Toc175844107"/>
      <w:r>
        <w:t>5.2.9</w:t>
      </w:r>
      <w:r>
        <w:tab/>
        <w:t>Security</w:t>
      </w:r>
      <w:bookmarkEnd w:id="2513"/>
      <w:bookmarkEnd w:id="2514"/>
      <w:bookmarkEnd w:id="2515"/>
      <w:bookmarkEnd w:id="2516"/>
    </w:p>
    <w:bookmarkEnd w:id="976"/>
    <w:bookmarkEnd w:id="977"/>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175844108"/>
      <w:r>
        <w:lastRenderedPageBreak/>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175844109"/>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175844110"/>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84" w:name="_Toc148535799"/>
      <w:bookmarkStart w:id="2585" w:name="_Toc162009301"/>
      <w:bookmarkStart w:id="2586" w:name="_Toc170161064"/>
      <w:bookmarkStart w:id="2587" w:name="_Toc175844111"/>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175844112"/>
      <w:bookmarkEnd w:id="2583"/>
      <w:r>
        <w:lastRenderedPageBreak/>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05288" w14:textId="77777777" w:rsidR="00CF535F" w:rsidRDefault="00CF535F">
      <w:pPr>
        <w:spacing w:after="0"/>
      </w:pPr>
      <w:r>
        <w:separator/>
      </w:r>
    </w:p>
  </w:endnote>
  <w:endnote w:type="continuationSeparator" w:id="0">
    <w:p w14:paraId="305BA6B3" w14:textId="77777777" w:rsidR="00CF535F" w:rsidRDefault="00CF5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150AD" w14:textId="77777777" w:rsidR="00CF535F" w:rsidRDefault="00CF535F">
      <w:pPr>
        <w:spacing w:after="0"/>
      </w:pPr>
      <w:r>
        <w:separator/>
      </w:r>
    </w:p>
  </w:footnote>
  <w:footnote w:type="continuationSeparator" w:id="0">
    <w:p w14:paraId="40002AA4" w14:textId="77777777" w:rsidR="00CF535F" w:rsidRDefault="00CF53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8F1D90B"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6A99">
      <w:rPr>
        <w:rFonts w:ascii="Arial" w:hAnsi="Arial" w:cs="Arial"/>
        <w:b/>
        <w:noProof/>
        <w:sz w:val="18"/>
        <w:szCs w:val="18"/>
      </w:rPr>
      <w:t>3GPP TS 29.575 V18.7.0 (2024-09)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4379B50"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6A99">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91</Pages>
  <Words>31695</Words>
  <Characters>180667</Characters>
  <Application>Microsoft Office Word</Application>
  <DocSecurity>0</DocSecurity>
  <Lines>1505</Lines>
  <Paragraphs>423</Paragraphs>
  <ScaleCrop>false</ScaleCrop>
  <Company>ETSI</Company>
  <LinksUpToDate>false</LinksUpToDate>
  <CharactersWithSpaces>211939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4</cp:revision>
  <cp:lastPrinted>2019-02-25T22:05:00Z</cp:lastPrinted>
  <dcterms:created xsi:type="dcterms:W3CDTF">2024-08-29T09:11:00Z</dcterms:created>
  <dcterms:modified xsi:type="dcterms:W3CDTF">2024-09-12T12:13:00Z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