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432181F8"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B1731B">
        <w:rPr>
          <w:noProof w:val="0"/>
        </w:rPr>
        <w:t>6</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17F47">
        <w:rPr>
          <w:noProof w:val="0"/>
          <w:sz w:val="32"/>
        </w:rPr>
        <w:t>3</w:t>
      </w:r>
      <w:r w:rsidR="00164F95">
        <w:rPr>
          <w:noProof w:val="0"/>
          <w:sz w:val="32"/>
        </w:rPr>
        <w:t>-</w:t>
      </w:r>
      <w:r w:rsidR="00B1731B">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20AC9705"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17F47">
        <w:rPr>
          <w:sz w:val="18"/>
        </w:rPr>
        <w:t>3</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5DD8E81" w14:textId="68FF5EAA" w:rsidR="003E7339"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E7339">
        <w:t>Foreword</w:t>
      </w:r>
      <w:r w:rsidR="003E7339">
        <w:tab/>
      </w:r>
      <w:r w:rsidR="003E7339">
        <w:fldChar w:fldCharType="begin" w:fldLock="1"/>
      </w:r>
      <w:r w:rsidR="003E7339">
        <w:instrText xml:space="preserve"> PAGEREF _Toc135591743 \h </w:instrText>
      </w:r>
      <w:r w:rsidR="003E7339">
        <w:fldChar w:fldCharType="separate"/>
      </w:r>
      <w:r w:rsidR="003E7339">
        <w:t>8</w:t>
      </w:r>
      <w:r w:rsidR="003E7339">
        <w:fldChar w:fldCharType="end"/>
      </w:r>
    </w:p>
    <w:p w14:paraId="4FB0E7B1" w14:textId="16256BDE" w:rsidR="003E7339" w:rsidRDefault="003E733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_Toc135591744 \h </w:instrText>
      </w:r>
      <w:r>
        <w:fldChar w:fldCharType="separate"/>
      </w:r>
      <w:r>
        <w:t>8</w:t>
      </w:r>
      <w:r>
        <w:fldChar w:fldCharType="end"/>
      </w:r>
    </w:p>
    <w:p w14:paraId="50B562D1" w14:textId="2E502C41" w:rsidR="003E7339" w:rsidRDefault="003E733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_Toc135591745 \h </w:instrText>
      </w:r>
      <w:r>
        <w:fldChar w:fldCharType="separate"/>
      </w:r>
      <w:r>
        <w:t>9</w:t>
      </w:r>
      <w:r>
        <w:fldChar w:fldCharType="end"/>
      </w:r>
    </w:p>
    <w:p w14:paraId="599CCCE2" w14:textId="566E8625" w:rsidR="003E7339" w:rsidRDefault="003E733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_Toc135591746 \h </w:instrText>
      </w:r>
      <w:r>
        <w:fldChar w:fldCharType="separate"/>
      </w:r>
      <w:r>
        <w:t>9</w:t>
      </w:r>
      <w:r>
        <w:fldChar w:fldCharType="end"/>
      </w:r>
    </w:p>
    <w:p w14:paraId="6F6CD596" w14:textId="7043DF5F" w:rsidR="003E7339" w:rsidRDefault="003E733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_Toc135591747 \h </w:instrText>
      </w:r>
      <w:r>
        <w:fldChar w:fldCharType="separate"/>
      </w:r>
      <w:r>
        <w:t>11</w:t>
      </w:r>
      <w:r>
        <w:fldChar w:fldCharType="end"/>
      </w:r>
    </w:p>
    <w:p w14:paraId="3D4AD361" w14:textId="6CC5742C" w:rsidR="003E7339" w:rsidRDefault="003E733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_Toc135591748 \h </w:instrText>
      </w:r>
      <w:r>
        <w:fldChar w:fldCharType="separate"/>
      </w:r>
      <w:r>
        <w:t>11</w:t>
      </w:r>
      <w:r>
        <w:fldChar w:fldCharType="end"/>
      </w:r>
    </w:p>
    <w:p w14:paraId="7A9BFBB0" w14:textId="6EE5AE29" w:rsidR="003E7339" w:rsidRDefault="003E733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_Toc135591749 \h </w:instrText>
      </w:r>
      <w:r>
        <w:fldChar w:fldCharType="separate"/>
      </w:r>
      <w:r>
        <w:t>11</w:t>
      </w:r>
      <w:r>
        <w:fldChar w:fldCharType="end"/>
      </w:r>
    </w:p>
    <w:p w14:paraId="4D138BC4" w14:textId="71906A1B" w:rsidR="003E7339" w:rsidRDefault="003E733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_Toc135591750 \h </w:instrText>
      </w:r>
      <w:r>
        <w:fldChar w:fldCharType="separate"/>
      </w:r>
      <w:r>
        <w:t>11</w:t>
      </w:r>
      <w:r>
        <w:fldChar w:fldCharType="end"/>
      </w:r>
    </w:p>
    <w:p w14:paraId="01E5CFB9" w14:textId="456617C4" w:rsidR="003E7339" w:rsidRDefault="003E733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_Toc135591751 \h </w:instrText>
      </w:r>
      <w:r>
        <w:fldChar w:fldCharType="separate"/>
      </w:r>
      <w:r>
        <w:t>12</w:t>
      </w:r>
      <w:r>
        <w:fldChar w:fldCharType="end"/>
      </w:r>
    </w:p>
    <w:p w14:paraId="685EA6CC" w14:textId="6D50767A" w:rsidR="003E7339" w:rsidRDefault="003E733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_Toc135591752 \h </w:instrText>
      </w:r>
      <w:r>
        <w:fldChar w:fldCharType="separate"/>
      </w:r>
      <w:r>
        <w:t>12</w:t>
      </w:r>
      <w:r>
        <w:fldChar w:fldCharType="end"/>
      </w:r>
    </w:p>
    <w:p w14:paraId="1231E1F7" w14:textId="2B4E229D" w:rsidR="003E7339" w:rsidRDefault="003E733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_Toc135591753 \h </w:instrText>
      </w:r>
      <w:r>
        <w:fldChar w:fldCharType="separate"/>
      </w:r>
      <w:r>
        <w:t>13</w:t>
      </w:r>
      <w:r>
        <w:fldChar w:fldCharType="end"/>
      </w:r>
    </w:p>
    <w:p w14:paraId="1EB682E5" w14:textId="61C7ADB8" w:rsidR="003E7339" w:rsidRDefault="003E733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_Toc135591754 \h </w:instrText>
      </w:r>
      <w:r>
        <w:fldChar w:fldCharType="separate"/>
      </w:r>
      <w:r>
        <w:t>14</w:t>
      </w:r>
      <w:r>
        <w:fldChar w:fldCharType="end"/>
      </w:r>
    </w:p>
    <w:p w14:paraId="5AC84D94" w14:textId="3E55E5F8" w:rsidR="003E7339" w:rsidRDefault="003E733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_Toc135591755 \h </w:instrText>
      </w:r>
      <w:r>
        <w:fldChar w:fldCharType="separate"/>
      </w:r>
      <w:r>
        <w:t>15</w:t>
      </w:r>
      <w:r>
        <w:fldChar w:fldCharType="end"/>
      </w:r>
    </w:p>
    <w:p w14:paraId="5154FE0E" w14:textId="27F6D8E9" w:rsidR="003E7339" w:rsidRDefault="003E733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_Toc135591756 \h </w:instrText>
      </w:r>
      <w:r>
        <w:fldChar w:fldCharType="separate"/>
      </w:r>
      <w:r>
        <w:t>15</w:t>
      </w:r>
      <w:r>
        <w:fldChar w:fldCharType="end"/>
      </w:r>
    </w:p>
    <w:p w14:paraId="44A35061" w14:textId="049CE321" w:rsidR="003E7339" w:rsidRDefault="003E733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_Toc135591757 \h </w:instrText>
      </w:r>
      <w:r>
        <w:fldChar w:fldCharType="separate"/>
      </w:r>
      <w:r>
        <w:t>15</w:t>
      </w:r>
      <w:r>
        <w:fldChar w:fldCharType="end"/>
      </w:r>
    </w:p>
    <w:p w14:paraId="484F654A" w14:textId="0E5D44CC" w:rsidR="003E7339" w:rsidRDefault="003E733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_Toc135591758 \h </w:instrText>
      </w:r>
      <w:r>
        <w:fldChar w:fldCharType="separate"/>
      </w:r>
      <w:r>
        <w:t>15</w:t>
      </w:r>
      <w:r>
        <w:fldChar w:fldCharType="end"/>
      </w:r>
    </w:p>
    <w:p w14:paraId="28EDAFBC" w14:textId="6C09B605" w:rsidR="003E7339" w:rsidRDefault="003E7339">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_Toc135591759 \h </w:instrText>
      </w:r>
      <w:r>
        <w:fldChar w:fldCharType="separate"/>
      </w:r>
      <w:r>
        <w:t>15</w:t>
      </w:r>
      <w:r>
        <w:fldChar w:fldCharType="end"/>
      </w:r>
    </w:p>
    <w:p w14:paraId="417B8FB2" w14:textId="5FDAB89D" w:rsidR="003E7339" w:rsidRDefault="003E7339">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_Toc135591760 \h </w:instrText>
      </w:r>
      <w:r>
        <w:fldChar w:fldCharType="separate"/>
      </w:r>
      <w:r>
        <w:t>15</w:t>
      </w:r>
      <w:r>
        <w:fldChar w:fldCharType="end"/>
      </w:r>
    </w:p>
    <w:p w14:paraId="3C4475AF" w14:textId="638463D8" w:rsidR="003E7339" w:rsidRDefault="003E7339">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_Toc135591761 \h </w:instrText>
      </w:r>
      <w:r>
        <w:fldChar w:fldCharType="separate"/>
      </w:r>
      <w:r>
        <w:t>16</w:t>
      </w:r>
      <w:r>
        <w:fldChar w:fldCharType="end"/>
      </w:r>
    </w:p>
    <w:p w14:paraId="29638222" w14:textId="766CF356" w:rsidR="003E7339" w:rsidRDefault="003E733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_Toc135591762 \h </w:instrText>
      </w:r>
      <w:r>
        <w:fldChar w:fldCharType="separate"/>
      </w:r>
      <w:r>
        <w:t>16</w:t>
      </w:r>
      <w:r>
        <w:fldChar w:fldCharType="end"/>
      </w:r>
    </w:p>
    <w:p w14:paraId="698417BC" w14:textId="4D695550" w:rsidR="003E7339" w:rsidRDefault="003E733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_Toc135591763 \h </w:instrText>
      </w:r>
      <w:r>
        <w:fldChar w:fldCharType="separate"/>
      </w:r>
      <w:r>
        <w:t>16</w:t>
      </w:r>
      <w:r>
        <w:fldChar w:fldCharType="end"/>
      </w:r>
    </w:p>
    <w:p w14:paraId="0B8F68C8" w14:textId="74CEF6D4" w:rsidR="003E7339" w:rsidRDefault="003E733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_Toc135591764 \h </w:instrText>
      </w:r>
      <w:r>
        <w:fldChar w:fldCharType="separate"/>
      </w:r>
      <w:r>
        <w:t>16</w:t>
      </w:r>
      <w:r>
        <w:fldChar w:fldCharType="end"/>
      </w:r>
    </w:p>
    <w:p w14:paraId="17B38033" w14:textId="7A2356DA" w:rsidR="003E7339" w:rsidRDefault="003E733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_Toc135591765 \h </w:instrText>
      </w:r>
      <w:r>
        <w:fldChar w:fldCharType="separate"/>
      </w:r>
      <w:r>
        <w:t>16</w:t>
      </w:r>
      <w:r>
        <w:fldChar w:fldCharType="end"/>
      </w:r>
    </w:p>
    <w:p w14:paraId="5C49D933" w14:textId="506BD695" w:rsidR="003E7339" w:rsidRDefault="003E733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_Toc135591766 \h </w:instrText>
      </w:r>
      <w:r>
        <w:fldChar w:fldCharType="separate"/>
      </w:r>
      <w:r>
        <w:t>16</w:t>
      </w:r>
      <w:r>
        <w:fldChar w:fldCharType="end"/>
      </w:r>
    </w:p>
    <w:p w14:paraId="181E6DF8" w14:textId="60F75350" w:rsidR="003E7339" w:rsidRDefault="003E733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_Toc135591767 \h </w:instrText>
      </w:r>
      <w:r>
        <w:fldChar w:fldCharType="separate"/>
      </w:r>
      <w:r>
        <w:t>17</w:t>
      </w:r>
      <w:r>
        <w:fldChar w:fldCharType="end"/>
      </w:r>
    </w:p>
    <w:p w14:paraId="626D80E8" w14:textId="2BA360CB" w:rsidR="003E7339" w:rsidRDefault="003E733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_Toc135591768 \h </w:instrText>
      </w:r>
      <w:r>
        <w:fldChar w:fldCharType="separate"/>
      </w:r>
      <w:r>
        <w:t>17</w:t>
      </w:r>
      <w:r>
        <w:fldChar w:fldCharType="end"/>
      </w:r>
    </w:p>
    <w:p w14:paraId="1DF73EDE" w14:textId="09C65955" w:rsidR="003E7339" w:rsidRDefault="003E7339">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_Toc135591769 \h </w:instrText>
      </w:r>
      <w:r>
        <w:fldChar w:fldCharType="separate"/>
      </w:r>
      <w:r>
        <w:t>17</w:t>
      </w:r>
      <w:r>
        <w:fldChar w:fldCharType="end"/>
      </w:r>
    </w:p>
    <w:p w14:paraId="3133846B" w14:textId="2686DDB7" w:rsidR="003E7339" w:rsidRDefault="003E7339">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_Toc135591770 \h </w:instrText>
      </w:r>
      <w:r>
        <w:fldChar w:fldCharType="separate"/>
      </w:r>
      <w:r>
        <w:t>17</w:t>
      </w:r>
      <w:r>
        <w:fldChar w:fldCharType="end"/>
      </w:r>
    </w:p>
    <w:p w14:paraId="206BD870" w14:textId="30926427" w:rsidR="003E7339" w:rsidRDefault="003E7339">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_Toc135591771 \h </w:instrText>
      </w:r>
      <w:r>
        <w:fldChar w:fldCharType="separate"/>
      </w:r>
      <w:r>
        <w:t>18</w:t>
      </w:r>
      <w:r>
        <w:fldChar w:fldCharType="end"/>
      </w:r>
    </w:p>
    <w:p w14:paraId="645AF2D0" w14:textId="2EEBD700" w:rsidR="003E7339" w:rsidRDefault="003E733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_Toc135591772 \h </w:instrText>
      </w:r>
      <w:r>
        <w:fldChar w:fldCharType="separate"/>
      </w:r>
      <w:r>
        <w:t>19</w:t>
      </w:r>
      <w:r>
        <w:fldChar w:fldCharType="end"/>
      </w:r>
    </w:p>
    <w:p w14:paraId="10220343" w14:textId="031621E0" w:rsidR="003E7339" w:rsidRDefault="003E733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_Toc135591773 \h </w:instrText>
      </w:r>
      <w:r>
        <w:fldChar w:fldCharType="separate"/>
      </w:r>
      <w:r>
        <w:t>19</w:t>
      </w:r>
      <w:r>
        <w:fldChar w:fldCharType="end"/>
      </w:r>
    </w:p>
    <w:p w14:paraId="03E3D1D3" w14:textId="304C5F01" w:rsidR="003E7339" w:rsidRDefault="003E733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_Toc135591774 \h </w:instrText>
      </w:r>
      <w:r>
        <w:fldChar w:fldCharType="separate"/>
      </w:r>
      <w:r>
        <w:t>19</w:t>
      </w:r>
      <w:r>
        <w:fldChar w:fldCharType="end"/>
      </w:r>
    </w:p>
    <w:p w14:paraId="55F52CC5" w14:textId="5BC7CB07" w:rsidR="003E7339" w:rsidRDefault="003E733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_Toc135591775 \h </w:instrText>
      </w:r>
      <w:r>
        <w:fldChar w:fldCharType="separate"/>
      </w:r>
      <w:r>
        <w:t>19</w:t>
      </w:r>
      <w:r>
        <w:fldChar w:fldCharType="end"/>
      </w:r>
    </w:p>
    <w:p w14:paraId="39C36658" w14:textId="63E11A5F" w:rsidR="003E7339" w:rsidRDefault="003E733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_Toc135591776 \h </w:instrText>
      </w:r>
      <w:r>
        <w:fldChar w:fldCharType="separate"/>
      </w:r>
      <w:r>
        <w:t>20</w:t>
      </w:r>
      <w:r>
        <w:fldChar w:fldCharType="end"/>
      </w:r>
    </w:p>
    <w:p w14:paraId="183A2393" w14:textId="3C2BE83C" w:rsidR="003E7339" w:rsidRDefault="003E733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_Toc135591777 \h </w:instrText>
      </w:r>
      <w:r>
        <w:fldChar w:fldCharType="separate"/>
      </w:r>
      <w:r>
        <w:t>20</w:t>
      </w:r>
      <w:r>
        <w:fldChar w:fldCharType="end"/>
      </w:r>
    </w:p>
    <w:p w14:paraId="09737D92" w14:textId="4675BD24" w:rsidR="003E7339" w:rsidRDefault="003E733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_Toc135591778 \h </w:instrText>
      </w:r>
      <w:r>
        <w:fldChar w:fldCharType="separate"/>
      </w:r>
      <w:r>
        <w:t>20</w:t>
      </w:r>
      <w:r>
        <w:fldChar w:fldCharType="end"/>
      </w:r>
    </w:p>
    <w:p w14:paraId="2EA5023D" w14:textId="4280B3A4" w:rsidR="003E7339" w:rsidRDefault="003E733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_Toc135591779 \h </w:instrText>
      </w:r>
      <w:r>
        <w:fldChar w:fldCharType="separate"/>
      </w:r>
      <w:r>
        <w:t>20</w:t>
      </w:r>
      <w:r>
        <w:fldChar w:fldCharType="end"/>
      </w:r>
    </w:p>
    <w:p w14:paraId="0B539A7B" w14:textId="37C3E017" w:rsidR="003E7339" w:rsidRDefault="003E733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_Toc135591780 \h </w:instrText>
      </w:r>
      <w:r>
        <w:fldChar w:fldCharType="separate"/>
      </w:r>
      <w:r>
        <w:t>20</w:t>
      </w:r>
      <w:r>
        <w:fldChar w:fldCharType="end"/>
      </w:r>
    </w:p>
    <w:p w14:paraId="215A1CA1" w14:textId="11442A1C" w:rsidR="003E7339" w:rsidRDefault="003E733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_Toc135591781 \h </w:instrText>
      </w:r>
      <w:r>
        <w:fldChar w:fldCharType="separate"/>
      </w:r>
      <w:r>
        <w:t>20</w:t>
      </w:r>
      <w:r>
        <w:fldChar w:fldCharType="end"/>
      </w:r>
    </w:p>
    <w:p w14:paraId="19090BF5" w14:textId="7374D713" w:rsidR="003E7339" w:rsidRDefault="003E7339">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_Toc135591782 \h </w:instrText>
      </w:r>
      <w:r>
        <w:fldChar w:fldCharType="separate"/>
      </w:r>
      <w:r>
        <w:t>20</w:t>
      </w:r>
      <w:r>
        <w:fldChar w:fldCharType="end"/>
      </w:r>
    </w:p>
    <w:p w14:paraId="0B1C63B7" w14:textId="61D24DD5" w:rsidR="003E7339" w:rsidRDefault="003E7339">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_Toc135591783 \h </w:instrText>
      </w:r>
      <w:r>
        <w:fldChar w:fldCharType="separate"/>
      </w:r>
      <w:r>
        <w:t>20</w:t>
      </w:r>
      <w:r>
        <w:fldChar w:fldCharType="end"/>
      </w:r>
    </w:p>
    <w:p w14:paraId="5B2A0F50" w14:textId="33FD7DA2" w:rsidR="003E7339" w:rsidRDefault="003E7339">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_Toc135591784 \h </w:instrText>
      </w:r>
      <w:r>
        <w:fldChar w:fldCharType="separate"/>
      </w:r>
      <w:r>
        <w:t>21</w:t>
      </w:r>
      <w:r>
        <w:fldChar w:fldCharType="end"/>
      </w:r>
    </w:p>
    <w:p w14:paraId="779A53DD" w14:textId="754BE2B2" w:rsidR="003E7339" w:rsidRDefault="003E7339">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_Toc135591785 \h </w:instrText>
      </w:r>
      <w:r>
        <w:fldChar w:fldCharType="separate"/>
      </w:r>
      <w:r>
        <w:t>21</w:t>
      </w:r>
      <w:r>
        <w:fldChar w:fldCharType="end"/>
      </w:r>
    </w:p>
    <w:p w14:paraId="76904363" w14:textId="4AE2AA5E" w:rsidR="003E7339" w:rsidRDefault="003E733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_Toc135591786 \h </w:instrText>
      </w:r>
      <w:r>
        <w:fldChar w:fldCharType="separate"/>
      </w:r>
      <w:r>
        <w:t>21</w:t>
      </w:r>
      <w:r>
        <w:fldChar w:fldCharType="end"/>
      </w:r>
    </w:p>
    <w:p w14:paraId="177621C8" w14:textId="4A9640A4" w:rsidR="003E7339" w:rsidRDefault="003E733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_Toc135591787 \h </w:instrText>
      </w:r>
      <w:r>
        <w:fldChar w:fldCharType="separate"/>
      </w:r>
      <w:r>
        <w:t>21</w:t>
      </w:r>
      <w:r>
        <w:fldChar w:fldCharType="end"/>
      </w:r>
    </w:p>
    <w:p w14:paraId="29FAB007" w14:textId="791E50CB" w:rsidR="003E7339" w:rsidRDefault="003E7339">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_Toc135591788 \h </w:instrText>
      </w:r>
      <w:r>
        <w:fldChar w:fldCharType="separate"/>
      </w:r>
      <w:r>
        <w:t>21</w:t>
      </w:r>
      <w:r>
        <w:fldChar w:fldCharType="end"/>
      </w:r>
    </w:p>
    <w:p w14:paraId="113FC321" w14:textId="776A9547" w:rsidR="003E7339" w:rsidRDefault="003E733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_Toc135591789 \h </w:instrText>
      </w:r>
      <w:r>
        <w:fldChar w:fldCharType="separate"/>
      </w:r>
      <w:r>
        <w:t>22</w:t>
      </w:r>
      <w:r>
        <w:fldChar w:fldCharType="end"/>
      </w:r>
    </w:p>
    <w:p w14:paraId="562D8082" w14:textId="4C133DAE" w:rsidR="003E7339" w:rsidRDefault="003E733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_Toc135591790 \h </w:instrText>
      </w:r>
      <w:r>
        <w:fldChar w:fldCharType="separate"/>
      </w:r>
      <w:r>
        <w:t>22</w:t>
      </w:r>
      <w:r>
        <w:fldChar w:fldCharType="end"/>
      </w:r>
    </w:p>
    <w:p w14:paraId="2AA7EBEC" w14:textId="4CA601A7" w:rsidR="003E7339" w:rsidRDefault="003E733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_Toc135591791 \h </w:instrText>
      </w:r>
      <w:r>
        <w:fldChar w:fldCharType="separate"/>
      </w:r>
      <w:r>
        <w:t>22</w:t>
      </w:r>
      <w:r>
        <w:fldChar w:fldCharType="end"/>
      </w:r>
    </w:p>
    <w:p w14:paraId="07127768" w14:textId="4A9DDEB7" w:rsidR="003E7339" w:rsidRDefault="003E7339">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_Toc135591792 \h </w:instrText>
      </w:r>
      <w:r>
        <w:fldChar w:fldCharType="separate"/>
      </w:r>
      <w:r>
        <w:t>22</w:t>
      </w:r>
      <w:r>
        <w:fldChar w:fldCharType="end"/>
      </w:r>
    </w:p>
    <w:p w14:paraId="6A7B8CDF" w14:textId="0503FE0A" w:rsidR="003E7339" w:rsidRDefault="003E7339">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_Toc135591793 \h </w:instrText>
      </w:r>
      <w:r>
        <w:fldChar w:fldCharType="separate"/>
      </w:r>
      <w:r>
        <w:t>23</w:t>
      </w:r>
      <w:r>
        <w:fldChar w:fldCharType="end"/>
      </w:r>
    </w:p>
    <w:p w14:paraId="20D83AC7" w14:textId="0E0BC0B9" w:rsidR="003E7339" w:rsidRDefault="003E7339">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_Toc135591794 \h </w:instrText>
      </w:r>
      <w:r>
        <w:fldChar w:fldCharType="separate"/>
      </w:r>
      <w:r>
        <w:t>23</w:t>
      </w:r>
      <w:r>
        <w:fldChar w:fldCharType="end"/>
      </w:r>
    </w:p>
    <w:p w14:paraId="2253B01F" w14:textId="2C9BECAE" w:rsidR="003E7339" w:rsidRDefault="003E7339">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_Toc135591795 \h </w:instrText>
      </w:r>
      <w:r>
        <w:fldChar w:fldCharType="separate"/>
      </w:r>
      <w:r>
        <w:t>25</w:t>
      </w:r>
      <w:r>
        <w:fldChar w:fldCharType="end"/>
      </w:r>
    </w:p>
    <w:p w14:paraId="7F986834" w14:textId="3F84C9FA" w:rsidR="003E7339" w:rsidRDefault="003E7339">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_Toc135591796 \h </w:instrText>
      </w:r>
      <w:r>
        <w:fldChar w:fldCharType="separate"/>
      </w:r>
      <w:r>
        <w:t>25</w:t>
      </w:r>
      <w:r>
        <w:fldChar w:fldCharType="end"/>
      </w:r>
    </w:p>
    <w:p w14:paraId="14E29605" w14:textId="7E3523D1" w:rsidR="003E7339" w:rsidRDefault="003E7339">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_Toc135591797 \h </w:instrText>
      </w:r>
      <w:r>
        <w:fldChar w:fldCharType="separate"/>
      </w:r>
      <w:r>
        <w:t>25</w:t>
      </w:r>
      <w:r>
        <w:fldChar w:fldCharType="end"/>
      </w:r>
    </w:p>
    <w:p w14:paraId="53A1EC7F" w14:textId="77D800FC" w:rsidR="003E7339" w:rsidRDefault="003E7339">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_Toc135591798 \h </w:instrText>
      </w:r>
      <w:r>
        <w:fldChar w:fldCharType="separate"/>
      </w:r>
      <w:r>
        <w:t>25</w:t>
      </w:r>
      <w:r>
        <w:fldChar w:fldCharType="end"/>
      </w:r>
    </w:p>
    <w:p w14:paraId="05FAA433" w14:textId="4D7E3240" w:rsidR="003E7339" w:rsidRDefault="003E7339">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_Toc135591799 \h </w:instrText>
      </w:r>
      <w:r>
        <w:fldChar w:fldCharType="separate"/>
      </w:r>
      <w:r>
        <w:t>26</w:t>
      </w:r>
      <w:r>
        <w:fldChar w:fldCharType="end"/>
      </w:r>
    </w:p>
    <w:p w14:paraId="7B79E6C1" w14:textId="07124AA6" w:rsidR="003E7339" w:rsidRDefault="003E7339">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_Toc135591800 \h </w:instrText>
      </w:r>
      <w:r>
        <w:fldChar w:fldCharType="separate"/>
      </w:r>
      <w:r>
        <w:t>26</w:t>
      </w:r>
      <w:r>
        <w:fldChar w:fldCharType="end"/>
      </w:r>
    </w:p>
    <w:p w14:paraId="0E967D17" w14:textId="640E1674" w:rsidR="003E7339" w:rsidRDefault="003E7339">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_Toc135591801 \h </w:instrText>
      </w:r>
      <w:r>
        <w:fldChar w:fldCharType="separate"/>
      </w:r>
      <w:r>
        <w:t>26</w:t>
      </w:r>
      <w:r>
        <w:fldChar w:fldCharType="end"/>
      </w:r>
    </w:p>
    <w:p w14:paraId="3E49A250" w14:textId="00174AA5" w:rsidR="003E7339" w:rsidRDefault="003E7339">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_Toc135591802 \h </w:instrText>
      </w:r>
      <w:r>
        <w:fldChar w:fldCharType="separate"/>
      </w:r>
      <w:r>
        <w:t>26</w:t>
      </w:r>
      <w:r>
        <w:fldChar w:fldCharType="end"/>
      </w:r>
    </w:p>
    <w:p w14:paraId="29E4B16D" w14:textId="692C9AEE" w:rsidR="003E7339" w:rsidRDefault="003E7339">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_Toc135591803 \h </w:instrText>
      </w:r>
      <w:r>
        <w:fldChar w:fldCharType="separate"/>
      </w:r>
      <w:r>
        <w:t>26</w:t>
      </w:r>
      <w:r>
        <w:fldChar w:fldCharType="end"/>
      </w:r>
    </w:p>
    <w:p w14:paraId="45777EAF" w14:textId="35E6F722" w:rsidR="003E7339" w:rsidRDefault="003E7339">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_Toc135591804 \h </w:instrText>
      </w:r>
      <w:r>
        <w:fldChar w:fldCharType="separate"/>
      </w:r>
      <w:r>
        <w:t>26</w:t>
      </w:r>
      <w:r>
        <w:fldChar w:fldCharType="end"/>
      </w:r>
    </w:p>
    <w:p w14:paraId="1443E27C" w14:textId="1BE1BB47" w:rsidR="003E7339" w:rsidRDefault="003E733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_Toc135591805 \h </w:instrText>
      </w:r>
      <w:r>
        <w:fldChar w:fldCharType="separate"/>
      </w:r>
      <w:r>
        <w:t>27</w:t>
      </w:r>
      <w:r>
        <w:fldChar w:fldCharType="end"/>
      </w:r>
    </w:p>
    <w:p w14:paraId="0B545989" w14:textId="69C1B222" w:rsidR="003E7339" w:rsidRDefault="003E733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_Toc135591806 \h </w:instrText>
      </w:r>
      <w:r>
        <w:fldChar w:fldCharType="separate"/>
      </w:r>
      <w:r>
        <w:t>27</w:t>
      </w:r>
      <w:r>
        <w:fldChar w:fldCharType="end"/>
      </w:r>
    </w:p>
    <w:p w14:paraId="3DFB8FDF" w14:textId="1728737F" w:rsidR="003E7339" w:rsidRDefault="003E733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_Toc135591807 \h </w:instrText>
      </w:r>
      <w:r>
        <w:fldChar w:fldCharType="separate"/>
      </w:r>
      <w:r>
        <w:t>27</w:t>
      </w:r>
      <w:r>
        <w:fldChar w:fldCharType="end"/>
      </w:r>
    </w:p>
    <w:p w14:paraId="76CB3334" w14:textId="55ABDB9B" w:rsidR="003E7339" w:rsidRDefault="003E733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_Toc135591808 \h </w:instrText>
      </w:r>
      <w:r>
        <w:fldChar w:fldCharType="separate"/>
      </w:r>
      <w:r>
        <w:t>27</w:t>
      </w:r>
      <w:r>
        <w:fldChar w:fldCharType="end"/>
      </w:r>
    </w:p>
    <w:p w14:paraId="6C783FE2" w14:textId="4E85D950" w:rsidR="003E7339" w:rsidRDefault="003E733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_Toc135591809 \h </w:instrText>
      </w:r>
      <w:r>
        <w:fldChar w:fldCharType="separate"/>
      </w:r>
      <w:r>
        <w:t>27</w:t>
      </w:r>
      <w:r>
        <w:fldChar w:fldCharType="end"/>
      </w:r>
    </w:p>
    <w:p w14:paraId="5C37B3D1" w14:textId="1D6D5292" w:rsidR="003E7339" w:rsidRDefault="003E733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_Toc135591810 \h </w:instrText>
      </w:r>
      <w:r>
        <w:fldChar w:fldCharType="separate"/>
      </w:r>
      <w:r>
        <w:t>27</w:t>
      </w:r>
      <w:r>
        <w:fldChar w:fldCharType="end"/>
      </w:r>
    </w:p>
    <w:p w14:paraId="5FFA365C" w14:textId="0F7C8479" w:rsidR="003E7339" w:rsidRDefault="003E733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_Toc135591811 \h </w:instrText>
      </w:r>
      <w:r>
        <w:fldChar w:fldCharType="separate"/>
      </w:r>
      <w:r>
        <w:t>28</w:t>
      </w:r>
      <w:r>
        <w:fldChar w:fldCharType="end"/>
      </w:r>
    </w:p>
    <w:p w14:paraId="1D0454AB" w14:textId="1A3D10C0" w:rsidR="003E7339" w:rsidRDefault="003E733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_Toc135591812 \h </w:instrText>
      </w:r>
      <w:r>
        <w:fldChar w:fldCharType="separate"/>
      </w:r>
      <w:r>
        <w:t>28</w:t>
      </w:r>
      <w:r>
        <w:fldChar w:fldCharType="end"/>
      </w:r>
    </w:p>
    <w:p w14:paraId="4A30F784" w14:textId="1C7BCBF6" w:rsidR="003E7339" w:rsidRDefault="003E733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_Toc135591813 \h </w:instrText>
      </w:r>
      <w:r>
        <w:fldChar w:fldCharType="separate"/>
      </w:r>
      <w:r>
        <w:t>28</w:t>
      </w:r>
      <w:r>
        <w:fldChar w:fldCharType="end"/>
      </w:r>
    </w:p>
    <w:p w14:paraId="53946329" w14:textId="2A2B092B" w:rsidR="003E7339" w:rsidRDefault="003E733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_Toc135591814 \h </w:instrText>
      </w:r>
      <w:r>
        <w:fldChar w:fldCharType="separate"/>
      </w:r>
      <w:r>
        <w:t>29</w:t>
      </w:r>
      <w:r>
        <w:fldChar w:fldCharType="end"/>
      </w:r>
    </w:p>
    <w:p w14:paraId="7EACFE6C" w14:textId="741344E9" w:rsidR="003E7339" w:rsidRDefault="003E7339">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_Toc135591815 \h </w:instrText>
      </w:r>
      <w:r>
        <w:fldChar w:fldCharType="separate"/>
      </w:r>
      <w:r>
        <w:t>30</w:t>
      </w:r>
      <w:r>
        <w:fldChar w:fldCharType="end"/>
      </w:r>
    </w:p>
    <w:p w14:paraId="4DA96FF7" w14:textId="57FC2004" w:rsidR="003E7339" w:rsidRDefault="003E7339">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_Toc135591816 \h </w:instrText>
      </w:r>
      <w:r>
        <w:fldChar w:fldCharType="separate"/>
      </w:r>
      <w:r>
        <w:t>31</w:t>
      </w:r>
      <w:r>
        <w:fldChar w:fldCharType="end"/>
      </w:r>
    </w:p>
    <w:p w14:paraId="783944F2" w14:textId="1D9B326C" w:rsidR="003E7339" w:rsidRDefault="003E7339">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_Toc135591817 \h </w:instrText>
      </w:r>
      <w:r>
        <w:fldChar w:fldCharType="separate"/>
      </w:r>
      <w:r>
        <w:t>32</w:t>
      </w:r>
      <w:r>
        <w:fldChar w:fldCharType="end"/>
      </w:r>
    </w:p>
    <w:p w14:paraId="4816FF89" w14:textId="3CB7CAE6" w:rsidR="003E7339" w:rsidRDefault="003E7339">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_Toc135591818 \h </w:instrText>
      </w:r>
      <w:r>
        <w:fldChar w:fldCharType="separate"/>
      </w:r>
      <w:r>
        <w:t>33</w:t>
      </w:r>
      <w:r>
        <w:fldChar w:fldCharType="end"/>
      </w:r>
    </w:p>
    <w:p w14:paraId="3555FBEB" w14:textId="5CA234D3" w:rsidR="003E7339" w:rsidRDefault="003E733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_Toc135591819 \h </w:instrText>
      </w:r>
      <w:r>
        <w:fldChar w:fldCharType="separate"/>
      </w:r>
      <w:r>
        <w:t>33</w:t>
      </w:r>
      <w:r>
        <w:fldChar w:fldCharType="end"/>
      </w:r>
    </w:p>
    <w:p w14:paraId="3EAE3559" w14:textId="070A32ED" w:rsidR="003E7339" w:rsidRDefault="003E733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_Toc135591820 \h </w:instrText>
      </w:r>
      <w:r>
        <w:fldChar w:fldCharType="separate"/>
      </w:r>
      <w:r>
        <w:t>34</w:t>
      </w:r>
      <w:r>
        <w:fldChar w:fldCharType="end"/>
      </w:r>
    </w:p>
    <w:p w14:paraId="3C415C0B" w14:textId="700B08C8" w:rsidR="003E7339" w:rsidRDefault="003E733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_Toc135591821 \h </w:instrText>
      </w:r>
      <w:r>
        <w:fldChar w:fldCharType="separate"/>
      </w:r>
      <w:r>
        <w:t>34</w:t>
      </w:r>
      <w:r>
        <w:fldChar w:fldCharType="end"/>
      </w:r>
    </w:p>
    <w:p w14:paraId="3274DB21" w14:textId="1226FCE4" w:rsidR="003E7339" w:rsidRDefault="003E7339">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_Toc135591822 \h </w:instrText>
      </w:r>
      <w:r>
        <w:fldChar w:fldCharType="separate"/>
      </w:r>
      <w:r>
        <w:t>34</w:t>
      </w:r>
      <w:r>
        <w:fldChar w:fldCharType="end"/>
      </w:r>
    </w:p>
    <w:p w14:paraId="48073F41" w14:textId="6857EB87" w:rsidR="003E7339" w:rsidRDefault="003E7339">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_Toc135591823 \h </w:instrText>
      </w:r>
      <w:r>
        <w:fldChar w:fldCharType="separate"/>
      </w:r>
      <w:r>
        <w:t>34</w:t>
      </w:r>
      <w:r>
        <w:fldChar w:fldCharType="end"/>
      </w:r>
    </w:p>
    <w:p w14:paraId="59127847" w14:textId="3AC27F34" w:rsidR="003E7339" w:rsidRDefault="003E7339">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_Toc135591824 \h </w:instrText>
      </w:r>
      <w:r>
        <w:fldChar w:fldCharType="separate"/>
      </w:r>
      <w:r>
        <w:t>35</w:t>
      </w:r>
      <w:r>
        <w:fldChar w:fldCharType="end"/>
      </w:r>
    </w:p>
    <w:p w14:paraId="349D2990" w14:textId="19F44C05" w:rsidR="003E7339" w:rsidRDefault="003E7339">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_Toc135591825 \h </w:instrText>
      </w:r>
      <w:r>
        <w:fldChar w:fldCharType="separate"/>
      </w:r>
      <w:r>
        <w:t>36</w:t>
      </w:r>
      <w:r>
        <w:fldChar w:fldCharType="end"/>
      </w:r>
    </w:p>
    <w:p w14:paraId="0C505720" w14:textId="66D15423" w:rsidR="003E7339" w:rsidRDefault="003E733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_Toc135591826 \h </w:instrText>
      </w:r>
      <w:r>
        <w:fldChar w:fldCharType="separate"/>
      </w:r>
      <w:r>
        <w:t>36</w:t>
      </w:r>
      <w:r>
        <w:fldChar w:fldCharType="end"/>
      </w:r>
    </w:p>
    <w:p w14:paraId="012B29FD" w14:textId="17373135" w:rsidR="003E7339" w:rsidRDefault="003E733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_Toc135591827 \h </w:instrText>
      </w:r>
      <w:r>
        <w:fldChar w:fldCharType="separate"/>
      </w:r>
      <w:r>
        <w:t>36</w:t>
      </w:r>
      <w:r>
        <w:fldChar w:fldCharType="end"/>
      </w:r>
    </w:p>
    <w:p w14:paraId="6FF68DB3" w14:textId="5232A8CD" w:rsidR="003E7339" w:rsidRDefault="003E7339">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_Toc135591828 \h </w:instrText>
      </w:r>
      <w:r>
        <w:fldChar w:fldCharType="separate"/>
      </w:r>
      <w:r>
        <w:t>36</w:t>
      </w:r>
      <w:r>
        <w:fldChar w:fldCharType="end"/>
      </w:r>
    </w:p>
    <w:p w14:paraId="60A6EE1C" w14:textId="2E03DE30" w:rsidR="003E7339" w:rsidRDefault="003E7339">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_Toc135591829 \h </w:instrText>
      </w:r>
      <w:r>
        <w:fldChar w:fldCharType="separate"/>
      </w:r>
      <w:r>
        <w:t>36</w:t>
      </w:r>
      <w:r>
        <w:fldChar w:fldCharType="end"/>
      </w:r>
    </w:p>
    <w:p w14:paraId="7F0984B4" w14:textId="2DA33580" w:rsidR="003E7339" w:rsidRDefault="003E7339">
      <w:pPr>
        <w:pStyle w:val="TOC5"/>
        <w:rPr>
          <w:rFonts w:asciiTheme="minorHAnsi" w:eastAsiaTheme="minorEastAsia" w:hAnsiTheme="minorHAnsi" w:cstheme="minorBidi"/>
          <w:sz w:val="22"/>
          <w:szCs w:val="22"/>
          <w:lang w:eastAsia="en-GB"/>
        </w:rPr>
      </w:pPr>
      <w:r w:rsidRPr="00FB5B0C">
        <w:rPr>
          <w:rFonts w:eastAsiaTheme="minorHAnsi"/>
          <w:lang w:val="en-US"/>
        </w:rPr>
        <w:t>6.2.3.1.3</w:t>
      </w:r>
      <w:r>
        <w:rPr>
          <w:rFonts w:asciiTheme="minorHAnsi" w:eastAsiaTheme="minorEastAsia" w:hAnsiTheme="minorHAnsi" w:cstheme="minorBidi"/>
          <w:sz w:val="22"/>
          <w:szCs w:val="22"/>
          <w:lang w:eastAsia="en-GB"/>
        </w:rPr>
        <w:tab/>
      </w:r>
      <w:r w:rsidRPr="00FB5B0C">
        <w:rPr>
          <w:rFonts w:eastAsiaTheme="minorHAnsi"/>
          <w:lang w:val="en-US"/>
        </w:rPr>
        <w:t>Provisioning of the MDF2</w:t>
      </w:r>
      <w:r>
        <w:tab/>
      </w:r>
      <w:r>
        <w:fldChar w:fldCharType="begin" w:fldLock="1"/>
      </w:r>
      <w:r>
        <w:instrText xml:space="preserve"> PAGEREF _Toc135591830 \h </w:instrText>
      </w:r>
      <w:r>
        <w:fldChar w:fldCharType="separate"/>
      </w:r>
      <w:r>
        <w:t>37</w:t>
      </w:r>
      <w:r>
        <w:fldChar w:fldCharType="end"/>
      </w:r>
    </w:p>
    <w:p w14:paraId="2B34FA1C" w14:textId="19C7D895" w:rsidR="003E7339" w:rsidRDefault="003E7339">
      <w:pPr>
        <w:pStyle w:val="TOC5"/>
        <w:rPr>
          <w:rFonts w:asciiTheme="minorHAnsi" w:eastAsiaTheme="minorEastAsia" w:hAnsiTheme="minorHAnsi" w:cstheme="minorBidi"/>
          <w:sz w:val="22"/>
          <w:szCs w:val="22"/>
          <w:lang w:eastAsia="en-GB"/>
        </w:rPr>
      </w:pPr>
      <w:r w:rsidRPr="00FB5B0C">
        <w:rPr>
          <w:rFonts w:eastAsiaTheme="minorHAnsi"/>
          <w:lang w:val="en-US"/>
        </w:rPr>
        <w:t>6.2.3.1.4</w:t>
      </w:r>
      <w:r>
        <w:rPr>
          <w:rFonts w:asciiTheme="minorHAnsi" w:eastAsiaTheme="minorEastAsia" w:hAnsiTheme="minorHAnsi" w:cstheme="minorBidi"/>
          <w:sz w:val="22"/>
          <w:szCs w:val="22"/>
          <w:lang w:eastAsia="en-GB"/>
        </w:rPr>
        <w:tab/>
      </w:r>
      <w:r w:rsidRPr="00FB5B0C">
        <w:rPr>
          <w:rFonts w:eastAsiaTheme="minorHAnsi"/>
          <w:lang w:val="en-US"/>
        </w:rPr>
        <w:t>Provisioning of the MDF3</w:t>
      </w:r>
      <w:r>
        <w:tab/>
      </w:r>
      <w:r>
        <w:fldChar w:fldCharType="begin" w:fldLock="1"/>
      </w:r>
      <w:r>
        <w:instrText xml:space="preserve"> PAGEREF _Toc135591831 \h </w:instrText>
      </w:r>
      <w:r>
        <w:fldChar w:fldCharType="separate"/>
      </w:r>
      <w:r>
        <w:t>38</w:t>
      </w:r>
      <w:r>
        <w:fldChar w:fldCharType="end"/>
      </w:r>
    </w:p>
    <w:p w14:paraId="2A6BBC72" w14:textId="55C9D091" w:rsidR="003E7339" w:rsidRDefault="003E733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_Toc135591832 \h </w:instrText>
      </w:r>
      <w:r>
        <w:fldChar w:fldCharType="separate"/>
      </w:r>
      <w:r>
        <w:t>39</w:t>
      </w:r>
      <w:r>
        <w:fldChar w:fldCharType="end"/>
      </w:r>
    </w:p>
    <w:p w14:paraId="022924B4" w14:textId="4CF93367" w:rsidR="003E7339" w:rsidRDefault="003E733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_Toc135591833 \h </w:instrText>
      </w:r>
      <w:r>
        <w:fldChar w:fldCharType="separate"/>
      </w:r>
      <w:r>
        <w:t>39</w:t>
      </w:r>
      <w:r>
        <w:fldChar w:fldCharType="end"/>
      </w:r>
    </w:p>
    <w:p w14:paraId="7F71C535" w14:textId="170FF808" w:rsidR="003E7339" w:rsidRDefault="003E733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_Toc135591834 \h </w:instrText>
      </w:r>
      <w:r>
        <w:fldChar w:fldCharType="separate"/>
      </w:r>
      <w:r>
        <w:t>39</w:t>
      </w:r>
      <w:r>
        <w:fldChar w:fldCharType="end"/>
      </w:r>
    </w:p>
    <w:p w14:paraId="4AA78ED2" w14:textId="39799F6D" w:rsidR="003E7339" w:rsidRDefault="003E733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_Toc135591835 \h </w:instrText>
      </w:r>
      <w:r>
        <w:fldChar w:fldCharType="separate"/>
      </w:r>
      <w:r>
        <w:t>40</w:t>
      </w:r>
      <w:r>
        <w:fldChar w:fldCharType="end"/>
      </w:r>
    </w:p>
    <w:p w14:paraId="191EF5EB" w14:textId="36687F9D" w:rsidR="003E7339" w:rsidRDefault="003E7339">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_Toc135591836 \h </w:instrText>
      </w:r>
      <w:r>
        <w:fldChar w:fldCharType="separate"/>
      </w:r>
      <w:r>
        <w:t>42</w:t>
      </w:r>
      <w:r>
        <w:fldChar w:fldCharType="end"/>
      </w:r>
    </w:p>
    <w:p w14:paraId="53CCF3DD" w14:textId="45913EC3" w:rsidR="003E7339" w:rsidRDefault="003E7339">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_Toc135591837 \h </w:instrText>
      </w:r>
      <w:r>
        <w:fldChar w:fldCharType="separate"/>
      </w:r>
      <w:r>
        <w:t>42</w:t>
      </w:r>
      <w:r>
        <w:fldChar w:fldCharType="end"/>
      </w:r>
    </w:p>
    <w:p w14:paraId="78B447AA" w14:textId="54D64572" w:rsidR="003E7339" w:rsidRDefault="003E7339">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_Toc135591838 \h </w:instrText>
      </w:r>
      <w:r>
        <w:fldChar w:fldCharType="separate"/>
      </w:r>
      <w:r>
        <w:t>44</w:t>
      </w:r>
      <w:r>
        <w:fldChar w:fldCharType="end"/>
      </w:r>
    </w:p>
    <w:p w14:paraId="372E318E" w14:textId="152D0894" w:rsidR="003E7339" w:rsidRDefault="003E7339">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_Toc135591839 \h </w:instrText>
      </w:r>
      <w:r>
        <w:fldChar w:fldCharType="separate"/>
      </w:r>
      <w:r>
        <w:t>45</w:t>
      </w:r>
      <w:r>
        <w:fldChar w:fldCharType="end"/>
      </w:r>
    </w:p>
    <w:p w14:paraId="022FE48A" w14:textId="73024206" w:rsidR="003E7339" w:rsidRDefault="003E7339">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_Toc135591840 \h </w:instrText>
      </w:r>
      <w:r>
        <w:fldChar w:fldCharType="separate"/>
      </w:r>
      <w:r>
        <w:t>55</w:t>
      </w:r>
      <w:r>
        <w:fldChar w:fldCharType="end"/>
      </w:r>
    </w:p>
    <w:p w14:paraId="025F2E58" w14:textId="36737ABE" w:rsidR="003E7339" w:rsidRDefault="003E733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_Toc135591841 \h </w:instrText>
      </w:r>
      <w:r>
        <w:fldChar w:fldCharType="separate"/>
      </w:r>
      <w:r>
        <w:t>56</w:t>
      </w:r>
      <w:r>
        <w:fldChar w:fldCharType="end"/>
      </w:r>
    </w:p>
    <w:p w14:paraId="18819FE5" w14:textId="270D45AC" w:rsidR="003E7339" w:rsidRDefault="003E7339">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_Toc135591842 \h </w:instrText>
      </w:r>
      <w:r>
        <w:fldChar w:fldCharType="separate"/>
      </w:r>
      <w:r>
        <w:t>56</w:t>
      </w:r>
      <w:r>
        <w:fldChar w:fldCharType="end"/>
      </w:r>
    </w:p>
    <w:p w14:paraId="3FDFC7F6" w14:textId="3B885066" w:rsidR="003E7339" w:rsidRDefault="003E7339">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_Toc135591843 \h </w:instrText>
      </w:r>
      <w:r>
        <w:fldChar w:fldCharType="separate"/>
      </w:r>
      <w:r>
        <w:t>57</w:t>
      </w:r>
      <w:r>
        <w:fldChar w:fldCharType="end"/>
      </w:r>
    </w:p>
    <w:p w14:paraId="07070E4B" w14:textId="657D8A91" w:rsidR="003E7339" w:rsidRDefault="003E7339">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_Toc135591844 \h </w:instrText>
      </w:r>
      <w:r>
        <w:fldChar w:fldCharType="separate"/>
      </w:r>
      <w:r>
        <w:t>58</w:t>
      </w:r>
      <w:r>
        <w:fldChar w:fldCharType="end"/>
      </w:r>
    </w:p>
    <w:p w14:paraId="34BC000E" w14:textId="518082E0" w:rsidR="003E7339" w:rsidRDefault="003E733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_Toc135591845 \h </w:instrText>
      </w:r>
      <w:r>
        <w:fldChar w:fldCharType="separate"/>
      </w:r>
      <w:r>
        <w:t>58</w:t>
      </w:r>
      <w:r>
        <w:fldChar w:fldCharType="end"/>
      </w:r>
    </w:p>
    <w:p w14:paraId="2B5AE464" w14:textId="3088C8CE" w:rsidR="003E7339" w:rsidRDefault="003E733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_Toc135591846 \h </w:instrText>
      </w:r>
      <w:r>
        <w:fldChar w:fldCharType="separate"/>
      </w:r>
      <w:r>
        <w:t>59</w:t>
      </w:r>
      <w:r>
        <w:fldChar w:fldCharType="end"/>
      </w:r>
    </w:p>
    <w:p w14:paraId="58F898DC" w14:textId="3DAB6468" w:rsidR="003E7339" w:rsidRDefault="003E7339">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_Toc135591847 \h </w:instrText>
      </w:r>
      <w:r>
        <w:fldChar w:fldCharType="separate"/>
      </w:r>
      <w:r>
        <w:t>59</w:t>
      </w:r>
      <w:r>
        <w:fldChar w:fldCharType="end"/>
      </w:r>
    </w:p>
    <w:p w14:paraId="540D032B" w14:textId="31B94430" w:rsidR="003E7339" w:rsidRDefault="003E7339">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_Toc135591848 \h </w:instrText>
      </w:r>
      <w:r>
        <w:fldChar w:fldCharType="separate"/>
      </w:r>
      <w:r>
        <w:t>60</w:t>
      </w:r>
      <w:r>
        <w:fldChar w:fldCharType="end"/>
      </w:r>
    </w:p>
    <w:p w14:paraId="123F5AE5" w14:textId="796FEFEA" w:rsidR="003E7339" w:rsidRDefault="003E7339">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_Toc135591849 \h </w:instrText>
      </w:r>
      <w:r>
        <w:fldChar w:fldCharType="separate"/>
      </w:r>
      <w:r>
        <w:t>60</w:t>
      </w:r>
      <w:r>
        <w:fldChar w:fldCharType="end"/>
      </w:r>
    </w:p>
    <w:p w14:paraId="238EC79A" w14:textId="37FC4A95" w:rsidR="003E7339" w:rsidRDefault="003E7339">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_Toc135591850 \h </w:instrText>
      </w:r>
      <w:r>
        <w:fldChar w:fldCharType="separate"/>
      </w:r>
      <w:r>
        <w:t>62</w:t>
      </w:r>
      <w:r>
        <w:fldChar w:fldCharType="end"/>
      </w:r>
    </w:p>
    <w:p w14:paraId="378C3291" w14:textId="12773C89" w:rsidR="003E7339" w:rsidRDefault="003E7339">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_Toc135591851 \h </w:instrText>
      </w:r>
      <w:r>
        <w:fldChar w:fldCharType="separate"/>
      </w:r>
      <w:r>
        <w:t>64</w:t>
      </w:r>
      <w:r>
        <w:fldChar w:fldCharType="end"/>
      </w:r>
    </w:p>
    <w:p w14:paraId="187CB36E" w14:textId="73C2E8FD" w:rsidR="003E7339" w:rsidRDefault="003E7339">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_Toc135591852 \h </w:instrText>
      </w:r>
      <w:r>
        <w:fldChar w:fldCharType="separate"/>
      </w:r>
      <w:r>
        <w:t>64</w:t>
      </w:r>
      <w:r>
        <w:fldChar w:fldCharType="end"/>
      </w:r>
    </w:p>
    <w:p w14:paraId="02FC32C5" w14:textId="42B184AA" w:rsidR="003E7339" w:rsidRDefault="003E7339">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_Toc135591853 \h </w:instrText>
      </w:r>
      <w:r>
        <w:fldChar w:fldCharType="separate"/>
      </w:r>
      <w:r>
        <w:t>65</w:t>
      </w:r>
      <w:r>
        <w:fldChar w:fldCharType="end"/>
      </w:r>
    </w:p>
    <w:p w14:paraId="20345EB3" w14:textId="32FC1AC1" w:rsidR="003E7339" w:rsidRDefault="003E7339">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_Toc135591854 \h </w:instrText>
      </w:r>
      <w:r>
        <w:fldChar w:fldCharType="separate"/>
      </w:r>
      <w:r>
        <w:t>65</w:t>
      </w:r>
      <w:r>
        <w:fldChar w:fldCharType="end"/>
      </w:r>
    </w:p>
    <w:p w14:paraId="1421B62D" w14:textId="1C6B6B26" w:rsidR="003E7339" w:rsidRDefault="003E7339">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_Toc135591855 \h </w:instrText>
      </w:r>
      <w:r>
        <w:fldChar w:fldCharType="separate"/>
      </w:r>
      <w:r>
        <w:t>66</w:t>
      </w:r>
      <w:r>
        <w:fldChar w:fldCharType="end"/>
      </w:r>
    </w:p>
    <w:p w14:paraId="6C5688DA" w14:textId="0C1E86E3" w:rsidR="003E7339" w:rsidRDefault="003E7339">
      <w:pPr>
        <w:pStyle w:val="TOC5"/>
        <w:rPr>
          <w:rFonts w:asciiTheme="minorHAnsi" w:eastAsiaTheme="minorEastAsia" w:hAnsiTheme="minorHAnsi" w:cstheme="minorBidi"/>
          <w:sz w:val="22"/>
          <w:szCs w:val="22"/>
          <w:lang w:eastAsia="en-GB"/>
        </w:rPr>
      </w:pPr>
      <w:r w:rsidRPr="00FB5B0C">
        <w:rPr>
          <w:lang w:val="en-US"/>
        </w:rPr>
        <w:t>6.2.3.10.1</w:t>
      </w:r>
      <w:r>
        <w:rPr>
          <w:rFonts w:asciiTheme="minorHAnsi" w:eastAsiaTheme="minorEastAsia" w:hAnsiTheme="minorHAnsi" w:cstheme="minorBidi"/>
          <w:sz w:val="22"/>
          <w:szCs w:val="22"/>
          <w:lang w:eastAsia="en-GB"/>
        </w:rPr>
        <w:tab/>
      </w:r>
      <w:r w:rsidRPr="00FB5B0C">
        <w:rPr>
          <w:lang w:val="en-US"/>
        </w:rPr>
        <w:t>Overview</w:t>
      </w:r>
      <w:r>
        <w:tab/>
      </w:r>
      <w:r>
        <w:fldChar w:fldCharType="begin" w:fldLock="1"/>
      </w:r>
      <w:r>
        <w:instrText xml:space="preserve"> PAGEREF _Toc135591856 \h </w:instrText>
      </w:r>
      <w:r>
        <w:fldChar w:fldCharType="separate"/>
      </w:r>
      <w:r>
        <w:t>66</w:t>
      </w:r>
      <w:r>
        <w:fldChar w:fldCharType="end"/>
      </w:r>
    </w:p>
    <w:p w14:paraId="4ECD0F5A" w14:textId="756BE262" w:rsidR="003E7339" w:rsidRDefault="003E7339">
      <w:pPr>
        <w:pStyle w:val="TOC5"/>
        <w:rPr>
          <w:rFonts w:asciiTheme="minorHAnsi" w:eastAsiaTheme="minorEastAsia" w:hAnsiTheme="minorHAnsi" w:cstheme="minorBidi"/>
          <w:sz w:val="22"/>
          <w:szCs w:val="22"/>
          <w:lang w:eastAsia="en-GB"/>
        </w:rPr>
      </w:pPr>
      <w:r w:rsidRPr="00FB5B0C">
        <w:rPr>
          <w:lang w:val="en-US"/>
        </w:rPr>
        <w:t>6.2.3.10.2</w:t>
      </w:r>
      <w:r>
        <w:rPr>
          <w:rFonts w:asciiTheme="minorHAnsi" w:eastAsiaTheme="minorEastAsia" w:hAnsiTheme="minorHAnsi" w:cstheme="minorBidi"/>
          <w:sz w:val="22"/>
          <w:szCs w:val="22"/>
          <w:lang w:eastAsia="en-GB"/>
        </w:rPr>
        <w:tab/>
      </w:r>
      <w:r w:rsidRPr="00FB5B0C">
        <w:rPr>
          <w:lang w:val="en-US"/>
        </w:rPr>
        <w:t>Storing LI state</w:t>
      </w:r>
      <w:r>
        <w:tab/>
      </w:r>
      <w:r>
        <w:fldChar w:fldCharType="begin" w:fldLock="1"/>
      </w:r>
      <w:r>
        <w:instrText xml:space="preserve"> PAGEREF _Toc135591857 \h </w:instrText>
      </w:r>
      <w:r>
        <w:fldChar w:fldCharType="separate"/>
      </w:r>
      <w:r>
        <w:t>66</w:t>
      </w:r>
      <w:r>
        <w:fldChar w:fldCharType="end"/>
      </w:r>
    </w:p>
    <w:p w14:paraId="2BD2C8C9" w14:textId="03D83FEF" w:rsidR="003E7339" w:rsidRDefault="003E7339">
      <w:pPr>
        <w:pStyle w:val="TOC5"/>
        <w:rPr>
          <w:rFonts w:asciiTheme="minorHAnsi" w:eastAsiaTheme="minorEastAsia" w:hAnsiTheme="minorHAnsi" w:cstheme="minorBidi"/>
          <w:sz w:val="22"/>
          <w:szCs w:val="22"/>
          <w:lang w:eastAsia="en-GB"/>
        </w:rPr>
      </w:pPr>
      <w:r w:rsidRPr="00FB5B0C">
        <w:rPr>
          <w:lang w:val="en-US"/>
        </w:rPr>
        <w:lastRenderedPageBreak/>
        <w:t>6.2.3.10.3</w:t>
      </w:r>
      <w:r>
        <w:rPr>
          <w:rFonts w:asciiTheme="minorHAnsi" w:eastAsiaTheme="minorEastAsia" w:hAnsiTheme="minorHAnsi" w:cstheme="minorBidi"/>
          <w:sz w:val="22"/>
          <w:szCs w:val="22"/>
          <w:lang w:eastAsia="en-GB"/>
        </w:rPr>
        <w:tab/>
      </w:r>
      <w:r w:rsidRPr="00FB5B0C">
        <w:rPr>
          <w:lang w:val="en-US"/>
        </w:rPr>
        <w:t>Retrieving LI state</w:t>
      </w:r>
      <w:r>
        <w:tab/>
      </w:r>
      <w:r>
        <w:fldChar w:fldCharType="begin" w:fldLock="1"/>
      </w:r>
      <w:r>
        <w:instrText xml:space="preserve"> PAGEREF _Toc135591858 \h </w:instrText>
      </w:r>
      <w:r>
        <w:fldChar w:fldCharType="separate"/>
      </w:r>
      <w:r>
        <w:t>67</w:t>
      </w:r>
      <w:r>
        <w:fldChar w:fldCharType="end"/>
      </w:r>
    </w:p>
    <w:p w14:paraId="506D9FBC" w14:textId="386F507C" w:rsidR="003E7339" w:rsidRDefault="003E7339">
      <w:pPr>
        <w:pStyle w:val="TOC5"/>
        <w:rPr>
          <w:rFonts w:asciiTheme="minorHAnsi" w:eastAsiaTheme="minorEastAsia" w:hAnsiTheme="minorHAnsi" w:cstheme="minorBidi"/>
          <w:sz w:val="22"/>
          <w:szCs w:val="22"/>
          <w:lang w:eastAsia="en-GB"/>
        </w:rPr>
      </w:pPr>
      <w:r w:rsidRPr="00FB5B0C">
        <w:rPr>
          <w:lang w:val="en-US"/>
        </w:rPr>
        <w:t>6.2.3.10.4</w:t>
      </w:r>
      <w:r>
        <w:rPr>
          <w:rFonts w:asciiTheme="minorHAnsi" w:eastAsiaTheme="minorEastAsia" w:hAnsiTheme="minorHAnsi" w:cstheme="minorBidi"/>
          <w:sz w:val="22"/>
          <w:szCs w:val="22"/>
          <w:lang w:eastAsia="en-GB"/>
        </w:rPr>
        <w:tab/>
      </w:r>
      <w:r w:rsidRPr="00FB5B0C">
        <w:rPr>
          <w:lang w:val="en-US"/>
        </w:rPr>
        <w:t>Removing LI state</w:t>
      </w:r>
      <w:r>
        <w:tab/>
      </w:r>
      <w:r>
        <w:fldChar w:fldCharType="begin" w:fldLock="1"/>
      </w:r>
      <w:r>
        <w:instrText xml:space="preserve"> PAGEREF _Toc135591859 \h </w:instrText>
      </w:r>
      <w:r>
        <w:fldChar w:fldCharType="separate"/>
      </w:r>
      <w:r>
        <w:t>67</w:t>
      </w:r>
      <w:r>
        <w:fldChar w:fldCharType="end"/>
      </w:r>
    </w:p>
    <w:p w14:paraId="1895CB89" w14:textId="19547AD6" w:rsidR="003E7339" w:rsidRDefault="003E733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_Toc135591860 \h </w:instrText>
      </w:r>
      <w:r>
        <w:fldChar w:fldCharType="separate"/>
      </w:r>
      <w:r>
        <w:t>68</w:t>
      </w:r>
      <w:r>
        <w:fldChar w:fldCharType="end"/>
      </w:r>
    </w:p>
    <w:p w14:paraId="45AE1140" w14:textId="4EEF2479" w:rsidR="003E7339" w:rsidRDefault="003E733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_Toc135591861 \h </w:instrText>
      </w:r>
      <w:r>
        <w:fldChar w:fldCharType="separate"/>
      </w:r>
      <w:r>
        <w:t>68</w:t>
      </w:r>
      <w:r>
        <w:fldChar w:fldCharType="end"/>
      </w:r>
    </w:p>
    <w:p w14:paraId="41D88CDB" w14:textId="129EC21F" w:rsidR="003E7339" w:rsidRDefault="003E733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_Toc135591862 \h </w:instrText>
      </w:r>
      <w:r>
        <w:fldChar w:fldCharType="separate"/>
      </w:r>
      <w:r>
        <w:t>68</w:t>
      </w:r>
      <w:r>
        <w:fldChar w:fldCharType="end"/>
      </w:r>
    </w:p>
    <w:p w14:paraId="2BA087C6" w14:textId="2B0BCD8D" w:rsidR="003E7339" w:rsidRDefault="003E733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_Toc135591863 \h </w:instrText>
      </w:r>
      <w:r>
        <w:fldChar w:fldCharType="separate"/>
      </w:r>
      <w:r>
        <w:t>68</w:t>
      </w:r>
      <w:r>
        <w:fldChar w:fldCharType="end"/>
      </w:r>
    </w:p>
    <w:p w14:paraId="48858514" w14:textId="0D1905BD" w:rsidR="003E7339" w:rsidRDefault="003E733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_Toc135591864 \h </w:instrText>
      </w:r>
      <w:r>
        <w:fldChar w:fldCharType="separate"/>
      </w:r>
      <w:r>
        <w:t>69</w:t>
      </w:r>
      <w:r>
        <w:fldChar w:fldCharType="end"/>
      </w:r>
    </w:p>
    <w:p w14:paraId="454F3B6A" w14:textId="5D531431" w:rsidR="003E7339" w:rsidRDefault="003E7339">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_Toc135591865 \h </w:instrText>
      </w:r>
      <w:r>
        <w:fldChar w:fldCharType="separate"/>
      </w:r>
      <w:r>
        <w:t>69</w:t>
      </w:r>
      <w:r>
        <w:fldChar w:fldCharType="end"/>
      </w:r>
    </w:p>
    <w:p w14:paraId="0BA7219C" w14:textId="72304ED3" w:rsidR="003E7339" w:rsidRDefault="003E7339">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_Toc135591866 \h </w:instrText>
      </w:r>
      <w:r>
        <w:fldChar w:fldCharType="separate"/>
      </w:r>
      <w:r>
        <w:t>72</w:t>
      </w:r>
      <w:r>
        <w:fldChar w:fldCharType="end"/>
      </w:r>
    </w:p>
    <w:p w14:paraId="25C117D1" w14:textId="25B9AF81" w:rsidR="003E7339" w:rsidRDefault="003E733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_Toc135591867 \h </w:instrText>
      </w:r>
      <w:r>
        <w:fldChar w:fldCharType="separate"/>
      </w:r>
      <w:r>
        <w:t>72</w:t>
      </w:r>
      <w:r>
        <w:fldChar w:fldCharType="end"/>
      </w:r>
    </w:p>
    <w:p w14:paraId="7BBB84F7" w14:textId="45C21539" w:rsidR="003E7339" w:rsidRDefault="003E733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_Toc135591868 \h </w:instrText>
      </w:r>
      <w:r>
        <w:fldChar w:fldCharType="separate"/>
      </w:r>
      <w:r>
        <w:t>72</w:t>
      </w:r>
      <w:r>
        <w:fldChar w:fldCharType="end"/>
      </w:r>
    </w:p>
    <w:p w14:paraId="63E8E1FA" w14:textId="2651AECE" w:rsidR="003E7339" w:rsidRDefault="003E733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_Toc135591869 \h </w:instrText>
      </w:r>
      <w:r>
        <w:fldChar w:fldCharType="separate"/>
      </w:r>
      <w:r>
        <w:t>72</w:t>
      </w:r>
      <w:r>
        <w:fldChar w:fldCharType="end"/>
      </w:r>
    </w:p>
    <w:p w14:paraId="78322389" w14:textId="3FDF15A7" w:rsidR="003E7339" w:rsidRDefault="003E733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_Toc135591870 \h </w:instrText>
      </w:r>
      <w:r>
        <w:fldChar w:fldCharType="separate"/>
      </w:r>
      <w:r>
        <w:t>73</w:t>
      </w:r>
      <w:r>
        <w:fldChar w:fldCharType="end"/>
      </w:r>
    </w:p>
    <w:p w14:paraId="368A384E" w14:textId="24E9BAA8" w:rsidR="003E7339" w:rsidRDefault="003E733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_Toc135591871 \h </w:instrText>
      </w:r>
      <w:r>
        <w:fldChar w:fldCharType="separate"/>
      </w:r>
      <w:r>
        <w:t>73</w:t>
      </w:r>
      <w:r>
        <w:fldChar w:fldCharType="end"/>
      </w:r>
    </w:p>
    <w:p w14:paraId="6F9ED3C9" w14:textId="673A4180" w:rsidR="003E7339" w:rsidRDefault="003E733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_Toc135591872 \h </w:instrText>
      </w:r>
      <w:r>
        <w:fldChar w:fldCharType="separate"/>
      </w:r>
      <w:r>
        <w:t>73</w:t>
      </w:r>
      <w:r>
        <w:fldChar w:fldCharType="end"/>
      </w:r>
    </w:p>
    <w:p w14:paraId="3B2FC2DA" w14:textId="0ADF08E0" w:rsidR="003E7339" w:rsidRDefault="003E7339">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_Toc135591873 \h </w:instrText>
      </w:r>
      <w:r>
        <w:fldChar w:fldCharType="separate"/>
      </w:r>
      <w:r>
        <w:t>73</w:t>
      </w:r>
      <w:r>
        <w:fldChar w:fldCharType="end"/>
      </w:r>
    </w:p>
    <w:p w14:paraId="3252F059" w14:textId="6F21C76F" w:rsidR="003E7339" w:rsidRDefault="003E7339">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_Toc135591874 \h </w:instrText>
      </w:r>
      <w:r>
        <w:fldChar w:fldCharType="separate"/>
      </w:r>
      <w:r>
        <w:t>73</w:t>
      </w:r>
      <w:r>
        <w:fldChar w:fldCharType="end"/>
      </w:r>
    </w:p>
    <w:p w14:paraId="32DB674A" w14:textId="381940B8" w:rsidR="003E7339" w:rsidRDefault="003E7339">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_Toc135591875 \h </w:instrText>
      </w:r>
      <w:r>
        <w:fldChar w:fldCharType="separate"/>
      </w:r>
      <w:r>
        <w:t>74</w:t>
      </w:r>
      <w:r>
        <w:fldChar w:fldCharType="end"/>
      </w:r>
    </w:p>
    <w:p w14:paraId="26165D5F" w14:textId="6D40099B" w:rsidR="003E7339" w:rsidRDefault="003E733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_Toc135591876 \h </w:instrText>
      </w:r>
      <w:r>
        <w:fldChar w:fldCharType="separate"/>
      </w:r>
      <w:r>
        <w:t>74</w:t>
      </w:r>
      <w:r>
        <w:fldChar w:fldCharType="end"/>
      </w:r>
    </w:p>
    <w:p w14:paraId="4308D709" w14:textId="17F3E232" w:rsidR="003E7339" w:rsidRDefault="003E733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_Toc135591877 \h </w:instrText>
      </w:r>
      <w:r>
        <w:fldChar w:fldCharType="separate"/>
      </w:r>
      <w:r>
        <w:t>74</w:t>
      </w:r>
      <w:r>
        <w:fldChar w:fldCharType="end"/>
      </w:r>
    </w:p>
    <w:p w14:paraId="452E3FB9" w14:textId="26531296" w:rsidR="003E7339" w:rsidRDefault="003E733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_Toc135591878 \h </w:instrText>
      </w:r>
      <w:r>
        <w:fldChar w:fldCharType="separate"/>
      </w:r>
      <w:r>
        <w:t>74</w:t>
      </w:r>
      <w:r>
        <w:fldChar w:fldCharType="end"/>
      </w:r>
    </w:p>
    <w:p w14:paraId="1A4F72AD" w14:textId="509C73A9" w:rsidR="003E7339" w:rsidRDefault="003E7339">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_Toc135591879 \h </w:instrText>
      </w:r>
      <w:r>
        <w:fldChar w:fldCharType="separate"/>
      </w:r>
      <w:r>
        <w:t>75</w:t>
      </w:r>
      <w:r>
        <w:fldChar w:fldCharType="end"/>
      </w:r>
    </w:p>
    <w:p w14:paraId="74EF21D9" w14:textId="67EE883E" w:rsidR="003E7339" w:rsidRDefault="003E7339">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_Toc135591880 \h </w:instrText>
      </w:r>
      <w:r>
        <w:fldChar w:fldCharType="separate"/>
      </w:r>
      <w:r>
        <w:t>75</w:t>
      </w:r>
      <w:r>
        <w:fldChar w:fldCharType="end"/>
      </w:r>
    </w:p>
    <w:p w14:paraId="14F27B38" w14:textId="04B57B2E" w:rsidR="003E7339" w:rsidRDefault="003E7339">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_Toc135591881 \h </w:instrText>
      </w:r>
      <w:r>
        <w:fldChar w:fldCharType="separate"/>
      </w:r>
      <w:r>
        <w:t>75</w:t>
      </w:r>
      <w:r>
        <w:fldChar w:fldCharType="end"/>
      </w:r>
    </w:p>
    <w:p w14:paraId="356DD0B6" w14:textId="422615EC" w:rsidR="003E7339" w:rsidRDefault="003E733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_Toc135591882 \h </w:instrText>
      </w:r>
      <w:r>
        <w:fldChar w:fldCharType="separate"/>
      </w:r>
      <w:r>
        <w:t>75</w:t>
      </w:r>
      <w:r>
        <w:fldChar w:fldCharType="end"/>
      </w:r>
    </w:p>
    <w:p w14:paraId="50ECA6E4" w14:textId="018A080B" w:rsidR="003E7339" w:rsidRDefault="003E733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_Toc135591883 \h </w:instrText>
      </w:r>
      <w:r>
        <w:fldChar w:fldCharType="separate"/>
      </w:r>
      <w:r>
        <w:t>76</w:t>
      </w:r>
      <w:r>
        <w:fldChar w:fldCharType="end"/>
      </w:r>
    </w:p>
    <w:p w14:paraId="21CB4B54" w14:textId="3A8C8C15" w:rsidR="003E7339" w:rsidRDefault="003E733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_Toc135591884 \h </w:instrText>
      </w:r>
      <w:r>
        <w:fldChar w:fldCharType="separate"/>
      </w:r>
      <w:r>
        <w:t>76</w:t>
      </w:r>
      <w:r>
        <w:fldChar w:fldCharType="end"/>
      </w:r>
    </w:p>
    <w:p w14:paraId="0F158878" w14:textId="02A8B81C" w:rsidR="003E7339" w:rsidRDefault="003E733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_Toc135591885 \h </w:instrText>
      </w:r>
      <w:r>
        <w:fldChar w:fldCharType="separate"/>
      </w:r>
      <w:r>
        <w:t>76</w:t>
      </w:r>
      <w:r>
        <w:fldChar w:fldCharType="end"/>
      </w:r>
    </w:p>
    <w:p w14:paraId="48212ADA" w14:textId="03B39482" w:rsidR="003E7339" w:rsidRDefault="003E733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_Toc135591886 \h </w:instrText>
      </w:r>
      <w:r>
        <w:fldChar w:fldCharType="separate"/>
      </w:r>
      <w:r>
        <w:t>76</w:t>
      </w:r>
      <w:r>
        <w:fldChar w:fldCharType="end"/>
      </w:r>
    </w:p>
    <w:p w14:paraId="3B75BD12" w14:textId="603FAECA" w:rsidR="003E7339" w:rsidRDefault="003E733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_Toc135591887 \h </w:instrText>
      </w:r>
      <w:r>
        <w:fldChar w:fldCharType="separate"/>
      </w:r>
      <w:r>
        <w:t>76</w:t>
      </w:r>
      <w:r>
        <w:fldChar w:fldCharType="end"/>
      </w:r>
    </w:p>
    <w:p w14:paraId="2EE32725" w14:textId="23AC678D" w:rsidR="003E7339" w:rsidRDefault="003E733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_Toc135591888 \h </w:instrText>
      </w:r>
      <w:r>
        <w:fldChar w:fldCharType="separate"/>
      </w:r>
      <w:r>
        <w:t>76</w:t>
      </w:r>
      <w:r>
        <w:fldChar w:fldCharType="end"/>
      </w:r>
    </w:p>
    <w:p w14:paraId="5B61747B" w14:textId="4A22ADFF" w:rsidR="003E7339" w:rsidRDefault="003E7339">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_Toc135591889 \h </w:instrText>
      </w:r>
      <w:r>
        <w:fldChar w:fldCharType="separate"/>
      </w:r>
      <w:r>
        <w:t>76</w:t>
      </w:r>
      <w:r>
        <w:fldChar w:fldCharType="end"/>
      </w:r>
    </w:p>
    <w:p w14:paraId="44BE7BCF" w14:textId="3F9F836E" w:rsidR="003E7339" w:rsidRDefault="003E7339">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_Toc135591890 \h </w:instrText>
      </w:r>
      <w:r>
        <w:fldChar w:fldCharType="separate"/>
      </w:r>
      <w:r>
        <w:t>76</w:t>
      </w:r>
      <w:r>
        <w:fldChar w:fldCharType="end"/>
      </w:r>
    </w:p>
    <w:p w14:paraId="5AA087F8" w14:textId="7EEC6C65" w:rsidR="003E7339" w:rsidRDefault="003E7339">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_Toc135591891 \h </w:instrText>
      </w:r>
      <w:r>
        <w:fldChar w:fldCharType="separate"/>
      </w:r>
      <w:r>
        <w:t>76</w:t>
      </w:r>
      <w:r>
        <w:fldChar w:fldCharType="end"/>
      </w:r>
    </w:p>
    <w:p w14:paraId="5B8D11C7" w14:textId="159B3A71" w:rsidR="003E7339" w:rsidRDefault="003E7339">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_Toc135591892 \h </w:instrText>
      </w:r>
      <w:r>
        <w:fldChar w:fldCharType="separate"/>
      </w:r>
      <w:r>
        <w:t>76</w:t>
      </w:r>
      <w:r>
        <w:fldChar w:fldCharType="end"/>
      </w:r>
    </w:p>
    <w:p w14:paraId="4DEFF395" w14:textId="1AB926AB" w:rsidR="003E7339" w:rsidRDefault="003E7339">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_Toc135591893 \h </w:instrText>
      </w:r>
      <w:r>
        <w:fldChar w:fldCharType="separate"/>
      </w:r>
      <w:r>
        <w:t>77</w:t>
      </w:r>
      <w:r>
        <w:fldChar w:fldCharType="end"/>
      </w:r>
    </w:p>
    <w:p w14:paraId="09607160" w14:textId="67D161DB" w:rsidR="003E7339" w:rsidRDefault="003E7339">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_Toc135591894 \h </w:instrText>
      </w:r>
      <w:r>
        <w:fldChar w:fldCharType="separate"/>
      </w:r>
      <w:r>
        <w:t>78</w:t>
      </w:r>
      <w:r>
        <w:fldChar w:fldCharType="end"/>
      </w:r>
    </w:p>
    <w:p w14:paraId="53EA25F9" w14:textId="30D3403B" w:rsidR="003E7339" w:rsidRDefault="003E7339">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_Toc135591895 \h </w:instrText>
      </w:r>
      <w:r>
        <w:fldChar w:fldCharType="separate"/>
      </w:r>
      <w:r>
        <w:t>79</w:t>
      </w:r>
      <w:r>
        <w:fldChar w:fldCharType="end"/>
      </w:r>
    </w:p>
    <w:p w14:paraId="58BFA0D7" w14:textId="56724806" w:rsidR="003E7339" w:rsidRDefault="003E7339">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_Toc135591896 \h </w:instrText>
      </w:r>
      <w:r>
        <w:fldChar w:fldCharType="separate"/>
      </w:r>
      <w:r>
        <w:t>79</w:t>
      </w:r>
      <w:r>
        <w:fldChar w:fldCharType="end"/>
      </w:r>
    </w:p>
    <w:p w14:paraId="4A8A3AB6" w14:textId="150C7EC5" w:rsidR="003E7339" w:rsidRDefault="003E733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_Toc135591897 \h </w:instrText>
      </w:r>
      <w:r>
        <w:fldChar w:fldCharType="separate"/>
      </w:r>
      <w:r>
        <w:t>79</w:t>
      </w:r>
      <w:r>
        <w:fldChar w:fldCharType="end"/>
      </w:r>
    </w:p>
    <w:p w14:paraId="33FB3375" w14:textId="3BAE6932" w:rsidR="003E7339" w:rsidRDefault="003E7339">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_Toc135591898 \h </w:instrText>
      </w:r>
      <w:r>
        <w:fldChar w:fldCharType="separate"/>
      </w:r>
      <w:r>
        <w:t>79</w:t>
      </w:r>
      <w:r>
        <w:fldChar w:fldCharType="end"/>
      </w:r>
    </w:p>
    <w:p w14:paraId="46F1D317" w14:textId="79E9F8F1" w:rsidR="003E7339" w:rsidRDefault="003E7339">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_Toc135591899 \h </w:instrText>
      </w:r>
      <w:r>
        <w:fldChar w:fldCharType="separate"/>
      </w:r>
      <w:r>
        <w:t>80</w:t>
      </w:r>
      <w:r>
        <w:fldChar w:fldCharType="end"/>
      </w:r>
    </w:p>
    <w:p w14:paraId="463BED0D" w14:textId="2D475186" w:rsidR="003E7339" w:rsidRDefault="003E7339">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_Toc135591900 \h </w:instrText>
      </w:r>
      <w:r>
        <w:fldChar w:fldCharType="separate"/>
      </w:r>
      <w:r>
        <w:t>80</w:t>
      </w:r>
      <w:r>
        <w:fldChar w:fldCharType="end"/>
      </w:r>
    </w:p>
    <w:p w14:paraId="0401E172" w14:textId="6F884C83" w:rsidR="003E7339" w:rsidRDefault="003E7339">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_Toc135591901 \h </w:instrText>
      </w:r>
      <w:r>
        <w:fldChar w:fldCharType="separate"/>
      </w:r>
      <w:r>
        <w:t>80</w:t>
      </w:r>
      <w:r>
        <w:fldChar w:fldCharType="end"/>
      </w:r>
    </w:p>
    <w:p w14:paraId="57327E19" w14:textId="441B6512" w:rsidR="003E7339" w:rsidRDefault="003E733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_Toc135591902 \h </w:instrText>
      </w:r>
      <w:r>
        <w:fldChar w:fldCharType="separate"/>
      </w:r>
      <w:r>
        <w:t>80</w:t>
      </w:r>
      <w:r>
        <w:fldChar w:fldCharType="end"/>
      </w:r>
    </w:p>
    <w:p w14:paraId="471C5AF3" w14:textId="043C66B1" w:rsidR="003E7339" w:rsidRDefault="003E733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_Toc135591903 \h </w:instrText>
      </w:r>
      <w:r>
        <w:fldChar w:fldCharType="separate"/>
      </w:r>
      <w:r>
        <w:t>80</w:t>
      </w:r>
      <w:r>
        <w:fldChar w:fldCharType="end"/>
      </w:r>
    </w:p>
    <w:p w14:paraId="25D9FC43" w14:textId="768CB85A" w:rsidR="003E7339" w:rsidRDefault="003E733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_Toc135591904 \h </w:instrText>
      </w:r>
      <w:r>
        <w:fldChar w:fldCharType="separate"/>
      </w:r>
      <w:r>
        <w:t>80</w:t>
      </w:r>
      <w:r>
        <w:fldChar w:fldCharType="end"/>
      </w:r>
    </w:p>
    <w:p w14:paraId="36AF63F7" w14:textId="10F14074" w:rsidR="003E7339" w:rsidRDefault="003E733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_Toc135591905 \h </w:instrText>
      </w:r>
      <w:r>
        <w:fldChar w:fldCharType="separate"/>
      </w:r>
      <w:r>
        <w:t>81</w:t>
      </w:r>
      <w:r>
        <w:fldChar w:fldCharType="end"/>
      </w:r>
    </w:p>
    <w:p w14:paraId="019ADB78" w14:textId="4ADDF088" w:rsidR="003E7339" w:rsidRDefault="003E733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_Toc135591906 \h </w:instrText>
      </w:r>
      <w:r>
        <w:fldChar w:fldCharType="separate"/>
      </w:r>
      <w:r>
        <w:t>81</w:t>
      </w:r>
      <w:r>
        <w:fldChar w:fldCharType="end"/>
      </w:r>
    </w:p>
    <w:p w14:paraId="2CE22AD0" w14:textId="50852E41" w:rsidR="003E7339" w:rsidRDefault="003E7339">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_Toc135591907 \h </w:instrText>
      </w:r>
      <w:r>
        <w:fldChar w:fldCharType="separate"/>
      </w:r>
      <w:r>
        <w:t>81</w:t>
      </w:r>
      <w:r>
        <w:fldChar w:fldCharType="end"/>
      </w:r>
    </w:p>
    <w:p w14:paraId="7B914B72" w14:textId="25960587" w:rsidR="003E7339" w:rsidRDefault="003E733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_Toc135591908 \h </w:instrText>
      </w:r>
      <w:r>
        <w:fldChar w:fldCharType="separate"/>
      </w:r>
      <w:r>
        <w:t>82</w:t>
      </w:r>
      <w:r>
        <w:fldChar w:fldCharType="end"/>
      </w:r>
    </w:p>
    <w:p w14:paraId="1008509C" w14:textId="07258716" w:rsidR="003E7339" w:rsidRDefault="003E733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_Toc135591909 \h </w:instrText>
      </w:r>
      <w:r>
        <w:fldChar w:fldCharType="separate"/>
      </w:r>
      <w:r>
        <w:t>83</w:t>
      </w:r>
      <w:r>
        <w:fldChar w:fldCharType="end"/>
      </w:r>
    </w:p>
    <w:p w14:paraId="2A093A07" w14:textId="6E4830DF" w:rsidR="003E7339" w:rsidRDefault="003E733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_Toc135591910 \h </w:instrText>
      </w:r>
      <w:r>
        <w:fldChar w:fldCharType="separate"/>
      </w:r>
      <w:r>
        <w:t>84</w:t>
      </w:r>
      <w:r>
        <w:fldChar w:fldCharType="end"/>
      </w:r>
    </w:p>
    <w:p w14:paraId="3F03F1B7" w14:textId="2A840BA7" w:rsidR="003E7339" w:rsidRDefault="003E733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_Toc135591911 \h </w:instrText>
      </w:r>
      <w:r>
        <w:fldChar w:fldCharType="separate"/>
      </w:r>
      <w:r>
        <w:t>84</w:t>
      </w:r>
      <w:r>
        <w:fldChar w:fldCharType="end"/>
      </w:r>
    </w:p>
    <w:p w14:paraId="155CC4C9" w14:textId="5BD6143A" w:rsidR="003E7339" w:rsidRDefault="003E733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_Toc135591912 \h </w:instrText>
      </w:r>
      <w:r>
        <w:fldChar w:fldCharType="separate"/>
      </w:r>
      <w:r>
        <w:t>84</w:t>
      </w:r>
      <w:r>
        <w:fldChar w:fldCharType="end"/>
      </w:r>
    </w:p>
    <w:p w14:paraId="22F61B8D" w14:textId="2F123B2D" w:rsidR="003E7339" w:rsidRDefault="003E7339">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_Toc135591913 \h </w:instrText>
      </w:r>
      <w:r>
        <w:fldChar w:fldCharType="separate"/>
      </w:r>
      <w:r>
        <w:t>84</w:t>
      </w:r>
      <w:r>
        <w:fldChar w:fldCharType="end"/>
      </w:r>
    </w:p>
    <w:p w14:paraId="568BC378" w14:textId="5FD48A4F" w:rsidR="003E7339" w:rsidRDefault="003E733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_Toc135591914 \h </w:instrText>
      </w:r>
      <w:r>
        <w:fldChar w:fldCharType="separate"/>
      </w:r>
      <w:r>
        <w:t>84</w:t>
      </w:r>
      <w:r>
        <w:fldChar w:fldCharType="end"/>
      </w:r>
    </w:p>
    <w:p w14:paraId="4AD6A4DD" w14:textId="62A5F400" w:rsidR="003E7339" w:rsidRDefault="003E7339">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_Toc135591915 \h </w:instrText>
      </w:r>
      <w:r>
        <w:fldChar w:fldCharType="separate"/>
      </w:r>
      <w:r>
        <w:t>84</w:t>
      </w:r>
      <w:r>
        <w:fldChar w:fldCharType="end"/>
      </w:r>
    </w:p>
    <w:p w14:paraId="277F9D0F" w14:textId="34A949FD" w:rsidR="003E7339" w:rsidRDefault="003E733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_Toc135591916 \h </w:instrText>
      </w:r>
      <w:r>
        <w:fldChar w:fldCharType="separate"/>
      </w:r>
      <w:r>
        <w:t>85</w:t>
      </w:r>
      <w:r>
        <w:fldChar w:fldCharType="end"/>
      </w:r>
    </w:p>
    <w:p w14:paraId="65B91C11" w14:textId="31B1C410" w:rsidR="003E7339" w:rsidRDefault="003E733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_Toc135591917 \h </w:instrText>
      </w:r>
      <w:r>
        <w:fldChar w:fldCharType="separate"/>
      </w:r>
      <w:r>
        <w:t>85</w:t>
      </w:r>
      <w:r>
        <w:fldChar w:fldCharType="end"/>
      </w:r>
    </w:p>
    <w:p w14:paraId="0976AD4B" w14:textId="1ADB4322" w:rsidR="003E7339" w:rsidRDefault="003E733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_Toc135591918 \h </w:instrText>
      </w:r>
      <w:r>
        <w:fldChar w:fldCharType="separate"/>
      </w:r>
      <w:r>
        <w:t>85</w:t>
      </w:r>
      <w:r>
        <w:fldChar w:fldCharType="end"/>
      </w:r>
    </w:p>
    <w:p w14:paraId="28E2C60D" w14:textId="676EEDFB" w:rsidR="003E7339" w:rsidRDefault="003E7339">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_Toc135591919 \h </w:instrText>
      </w:r>
      <w:r>
        <w:fldChar w:fldCharType="separate"/>
      </w:r>
      <w:r>
        <w:t>85</w:t>
      </w:r>
      <w:r>
        <w:fldChar w:fldCharType="end"/>
      </w:r>
    </w:p>
    <w:p w14:paraId="1ED4B638" w14:textId="3F1151D5" w:rsidR="003E7339" w:rsidRDefault="003E733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_Toc135591920 \h </w:instrText>
      </w:r>
      <w:r>
        <w:fldChar w:fldCharType="separate"/>
      </w:r>
      <w:r>
        <w:t>85</w:t>
      </w:r>
      <w:r>
        <w:fldChar w:fldCharType="end"/>
      </w:r>
    </w:p>
    <w:p w14:paraId="615F3F7C" w14:textId="5C9528F7" w:rsidR="003E7339" w:rsidRDefault="003E733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_Toc135591921 \h </w:instrText>
      </w:r>
      <w:r>
        <w:fldChar w:fldCharType="separate"/>
      </w:r>
      <w:r>
        <w:t>85</w:t>
      </w:r>
      <w:r>
        <w:fldChar w:fldCharType="end"/>
      </w:r>
    </w:p>
    <w:p w14:paraId="1E135A48" w14:textId="23D5F017" w:rsidR="003E7339" w:rsidRDefault="003E7339">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_Toc135591922 \h </w:instrText>
      </w:r>
      <w:r>
        <w:fldChar w:fldCharType="separate"/>
      </w:r>
      <w:r>
        <w:t>85</w:t>
      </w:r>
      <w:r>
        <w:fldChar w:fldCharType="end"/>
      </w:r>
    </w:p>
    <w:p w14:paraId="677B34A6" w14:textId="1E4C54F8" w:rsidR="003E7339" w:rsidRDefault="003E733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_Toc135591923 \h </w:instrText>
      </w:r>
      <w:r>
        <w:fldChar w:fldCharType="separate"/>
      </w:r>
      <w:r>
        <w:t>86</w:t>
      </w:r>
      <w:r>
        <w:fldChar w:fldCharType="end"/>
      </w:r>
    </w:p>
    <w:p w14:paraId="7C9FC2DB" w14:textId="0FE85DB9" w:rsidR="003E7339" w:rsidRDefault="003E7339">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_Toc135591924 \h </w:instrText>
      </w:r>
      <w:r>
        <w:fldChar w:fldCharType="separate"/>
      </w:r>
      <w:r>
        <w:t>86</w:t>
      </w:r>
      <w:r>
        <w:fldChar w:fldCharType="end"/>
      </w:r>
    </w:p>
    <w:p w14:paraId="180343BF" w14:textId="0D96D033" w:rsidR="003E7339" w:rsidRDefault="003E7339">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_Toc135591925 \h </w:instrText>
      </w:r>
      <w:r>
        <w:fldChar w:fldCharType="separate"/>
      </w:r>
      <w:r>
        <w:t>88</w:t>
      </w:r>
      <w:r>
        <w:fldChar w:fldCharType="end"/>
      </w:r>
    </w:p>
    <w:p w14:paraId="504AB759" w14:textId="5641AF5D" w:rsidR="003E7339" w:rsidRDefault="003E7339">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_Toc135591926 \h </w:instrText>
      </w:r>
      <w:r>
        <w:fldChar w:fldCharType="separate"/>
      </w:r>
      <w:r>
        <w:t>90</w:t>
      </w:r>
      <w:r>
        <w:fldChar w:fldCharType="end"/>
      </w:r>
    </w:p>
    <w:p w14:paraId="5D68BDAD" w14:textId="39B9F7ED" w:rsidR="003E7339" w:rsidRDefault="003E7339">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_Toc135591927 \h </w:instrText>
      </w:r>
      <w:r>
        <w:fldChar w:fldCharType="separate"/>
      </w:r>
      <w:r>
        <w:t>90</w:t>
      </w:r>
      <w:r>
        <w:fldChar w:fldCharType="end"/>
      </w:r>
    </w:p>
    <w:p w14:paraId="164188B7" w14:textId="07844360" w:rsidR="003E7339" w:rsidRDefault="003E7339">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_Toc135591928 \h </w:instrText>
      </w:r>
      <w:r>
        <w:fldChar w:fldCharType="separate"/>
      </w:r>
      <w:r>
        <w:t>92</w:t>
      </w:r>
      <w:r>
        <w:fldChar w:fldCharType="end"/>
      </w:r>
    </w:p>
    <w:p w14:paraId="6B26996A" w14:textId="61583FDF" w:rsidR="003E7339" w:rsidRDefault="003E7339">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_Toc135591929 \h </w:instrText>
      </w:r>
      <w:r>
        <w:fldChar w:fldCharType="separate"/>
      </w:r>
      <w:r>
        <w:t>92</w:t>
      </w:r>
      <w:r>
        <w:fldChar w:fldCharType="end"/>
      </w:r>
    </w:p>
    <w:p w14:paraId="42D8558B" w14:textId="4A3F7A61" w:rsidR="003E7339" w:rsidRDefault="003E7339">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_Toc135591930 \h </w:instrText>
      </w:r>
      <w:r>
        <w:fldChar w:fldCharType="separate"/>
      </w:r>
      <w:r>
        <w:t>94</w:t>
      </w:r>
      <w:r>
        <w:fldChar w:fldCharType="end"/>
      </w:r>
    </w:p>
    <w:p w14:paraId="00568DD7" w14:textId="66B1E65A" w:rsidR="003E7339" w:rsidRDefault="003E7339">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_Toc135591931 \h </w:instrText>
      </w:r>
      <w:r>
        <w:fldChar w:fldCharType="separate"/>
      </w:r>
      <w:r>
        <w:t>94</w:t>
      </w:r>
      <w:r>
        <w:fldChar w:fldCharType="end"/>
      </w:r>
    </w:p>
    <w:p w14:paraId="138C2A81" w14:textId="2C4E0B4E" w:rsidR="003E7339" w:rsidRDefault="003E7339">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_Toc135591932 \h </w:instrText>
      </w:r>
      <w:r>
        <w:fldChar w:fldCharType="separate"/>
      </w:r>
      <w:r>
        <w:t>96</w:t>
      </w:r>
      <w:r>
        <w:fldChar w:fldCharType="end"/>
      </w:r>
    </w:p>
    <w:p w14:paraId="03474F97" w14:textId="5AFF2673" w:rsidR="003E7339" w:rsidRDefault="003E7339">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_Toc135591933 \h </w:instrText>
      </w:r>
      <w:r>
        <w:fldChar w:fldCharType="separate"/>
      </w:r>
      <w:r>
        <w:t>97</w:t>
      </w:r>
      <w:r>
        <w:fldChar w:fldCharType="end"/>
      </w:r>
    </w:p>
    <w:p w14:paraId="61C50297" w14:textId="16F4BA25" w:rsidR="003E7339" w:rsidRDefault="003E7339">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_Toc135591934 \h </w:instrText>
      </w:r>
      <w:r>
        <w:fldChar w:fldCharType="separate"/>
      </w:r>
      <w:r>
        <w:t>97</w:t>
      </w:r>
      <w:r>
        <w:fldChar w:fldCharType="end"/>
      </w:r>
    </w:p>
    <w:p w14:paraId="5E0149BB" w14:textId="32B3785F" w:rsidR="003E7339" w:rsidRDefault="003E7339">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_Toc135591935 \h </w:instrText>
      </w:r>
      <w:r>
        <w:fldChar w:fldCharType="separate"/>
      </w:r>
      <w:r>
        <w:t>98</w:t>
      </w:r>
      <w:r>
        <w:fldChar w:fldCharType="end"/>
      </w:r>
    </w:p>
    <w:p w14:paraId="72767D0C" w14:textId="7B689A51" w:rsidR="003E7339" w:rsidRDefault="003E7339">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_Toc135591936 \h </w:instrText>
      </w:r>
      <w:r>
        <w:fldChar w:fldCharType="separate"/>
      </w:r>
      <w:r>
        <w:t>98</w:t>
      </w:r>
      <w:r>
        <w:fldChar w:fldCharType="end"/>
      </w:r>
    </w:p>
    <w:p w14:paraId="46A827B3" w14:textId="050FDA2C" w:rsidR="003E7339" w:rsidRDefault="003E7339">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_Toc135591937 \h </w:instrText>
      </w:r>
      <w:r>
        <w:fldChar w:fldCharType="separate"/>
      </w:r>
      <w:r>
        <w:t>99</w:t>
      </w:r>
      <w:r>
        <w:fldChar w:fldCharType="end"/>
      </w:r>
    </w:p>
    <w:p w14:paraId="3C07DF0F" w14:textId="03ADB003" w:rsidR="003E7339" w:rsidRDefault="003E7339">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_Toc135591938 \h </w:instrText>
      </w:r>
      <w:r>
        <w:fldChar w:fldCharType="separate"/>
      </w:r>
      <w:r>
        <w:t>100</w:t>
      </w:r>
      <w:r>
        <w:fldChar w:fldCharType="end"/>
      </w:r>
    </w:p>
    <w:p w14:paraId="150524E8" w14:textId="7CB3C617" w:rsidR="003E7339" w:rsidRDefault="003E7339">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_Toc135591939 \h </w:instrText>
      </w:r>
      <w:r>
        <w:fldChar w:fldCharType="separate"/>
      </w:r>
      <w:r>
        <w:t>101</w:t>
      </w:r>
      <w:r>
        <w:fldChar w:fldCharType="end"/>
      </w:r>
    </w:p>
    <w:p w14:paraId="0165A5B0" w14:textId="3364E0FD" w:rsidR="003E7339" w:rsidRDefault="003E7339">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_Toc135591940 \h </w:instrText>
      </w:r>
      <w:r>
        <w:fldChar w:fldCharType="separate"/>
      </w:r>
      <w:r>
        <w:t>102</w:t>
      </w:r>
      <w:r>
        <w:fldChar w:fldCharType="end"/>
      </w:r>
    </w:p>
    <w:p w14:paraId="3391F667" w14:textId="2F0E65B4" w:rsidR="003E7339" w:rsidRDefault="003E7339">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_Toc135591941 \h </w:instrText>
      </w:r>
      <w:r>
        <w:fldChar w:fldCharType="separate"/>
      </w:r>
      <w:r>
        <w:t>102</w:t>
      </w:r>
      <w:r>
        <w:fldChar w:fldCharType="end"/>
      </w:r>
    </w:p>
    <w:p w14:paraId="01A6A05E" w14:textId="7B597E81" w:rsidR="003E7339" w:rsidRDefault="003E7339">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_Toc135591942 \h </w:instrText>
      </w:r>
      <w:r>
        <w:fldChar w:fldCharType="separate"/>
      </w:r>
      <w:r>
        <w:t>103</w:t>
      </w:r>
      <w:r>
        <w:fldChar w:fldCharType="end"/>
      </w:r>
    </w:p>
    <w:p w14:paraId="7062F80C" w14:textId="128FD6BD" w:rsidR="003E7339" w:rsidRDefault="003E7339">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_Toc135591943 \h </w:instrText>
      </w:r>
      <w:r>
        <w:fldChar w:fldCharType="separate"/>
      </w:r>
      <w:r>
        <w:t>104</w:t>
      </w:r>
      <w:r>
        <w:fldChar w:fldCharType="end"/>
      </w:r>
    </w:p>
    <w:p w14:paraId="1FD2C7E8" w14:textId="123E7CE6" w:rsidR="003E7339" w:rsidRDefault="003E7339">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_Toc135591944 \h </w:instrText>
      </w:r>
      <w:r>
        <w:fldChar w:fldCharType="separate"/>
      </w:r>
      <w:r>
        <w:t>106</w:t>
      </w:r>
      <w:r>
        <w:fldChar w:fldCharType="end"/>
      </w:r>
    </w:p>
    <w:p w14:paraId="744BC6F3" w14:textId="7FF2B8EA" w:rsidR="003E7339" w:rsidRDefault="003E733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_Toc135591945 \h </w:instrText>
      </w:r>
      <w:r>
        <w:fldChar w:fldCharType="separate"/>
      </w:r>
      <w:r>
        <w:t>106</w:t>
      </w:r>
      <w:r>
        <w:fldChar w:fldCharType="end"/>
      </w:r>
    </w:p>
    <w:p w14:paraId="1A1C56E9" w14:textId="0D9B7FCC" w:rsidR="003E7339" w:rsidRDefault="003E733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_Toc135591946 \h </w:instrText>
      </w:r>
      <w:r>
        <w:fldChar w:fldCharType="separate"/>
      </w:r>
      <w:r>
        <w:t>106</w:t>
      </w:r>
      <w:r>
        <w:fldChar w:fldCharType="end"/>
      </w:r>
    </w:p>
    <w:p w14:paraId="4C3EDB39" w14:textId="11F09BE5" w:rsidR="003E7339" w:rsidRDefault="003E733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_Toc135591947 \h </w:instrText>
      </w:r>
      <w:r>
        <w:fldChar w:fldCharType="separate"/>
      </w:r>
      <w:r>
        <w:t>106</w:t>
      </w:r>
      <w:r>
        <w:fldChar w:fldCharType="end"/>
      </w:r>
    </w:p>
    <w:p w14:paraId="226CE47D" w14:textId="0D8AF057" w:rsidR="003E7339" w:rsidRDefault="003E733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_Toc135591948 \h </w:instrText>
      </w:r>
      <w:r>
        <w:fldChar w:fldCharType="separate"/>
      </w:r>
      <w:r>
        <w:t>106</w:t>
      </w:r>
      <w:r>
        <w:fldChar w:fldCharType="end"/>
      </w:r>
    </w:p>
    <w:p w14:paraId="46864D87" w14:textId="4F951E57" w:rsidR="003E7339" w:rsidRDefault="003E733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_Toc135591949 \h </w:instrText>
      </w:r>
      <w:r>
        <w:fldChar w:fldCharType="separate"/>
      </w:r>
      <w:r>
        <w:t>106</w:t>
      </w:r>
      <w:r>
        <w:fldChar w:fldCharType="end"/>
      </w:r>
    </w:p>
    <w:p w14:paraId="2958FDC6" w14:textId="0285CB32" w:rsidR="003E7339" w:rsidRDefault="003E7339">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_Toc135591950 \h </w:instrText>
      </w:r>
      <w:r>
        <w:fldChar w:fldCharType="separate"/>
      </w:r>
      <w:r>
        <w:t>107</w:t>
      </w:r>
      <w:r>
        <w:fldChar w:fldCharType="end"/>
      </w:r>
    </w:p>
    <w:p w14:paraId="560C6494" w14:textId="20FFC495" w:rsidR="003E7339" w:rsidRDefault="003E7339">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_Toc135591951 \h </w:instrText>
      </w:r>
      <w:r>
        <w:fldChar w:fldCharType="separate"/>
      </w:r>
      <w:r>
        <w:t>107</w:t>
      </w:r>
      <w:r>
        <w:fldChar w:fldCharType="end"/>
      </w:r>
    </w:p>
    <w:p w14:paraId="347B5ED4" w14:textId="561DF273" w:rsidR="003E7339" w:rsidRDefault="003E7339">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_Toc135591952 \h </w:instrText>
      </w:r>
      <w:r>
        <w:fldChar w:fldCharType="separate"/>
      </w:r>
      <w:r>
        <w:t>107</w:t>
      </w:r>
      <w:r>
        <w:fldChar w:fldCharType="end"/>
      </w:r>
    </w:p>
    <w:p w14:paraId="7BF1B56B" w14:textId="6F529A42" w:rsidR="003E7339" w:rsidRDefault="003E733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_Toc135591953 \h </w:instrText>
      </w:r>
      <w:r>
        <w:fldChar w:fldCharType="separate"/>
      </w:r>
      <w:r>
        <w:t>107</w:t>
      </w:r>
      <w:r>
        <w:fldChar w:fldCharType="end"/>
      </w:r>
    </w:p>
    <w:p w14:paraId="02C9B1E0" w14:textId="30F82D75" w:rsidR="003E7339" w:rsidRDefault="003E733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_Toc135591954 \h </w:instrText>
      </w:r>
      <w:r>
        <w:fldChar w:fldCharType="separate"/>
      </w:r>
      <w:r>
        <w:t>107</w:t>
      </w:r>
      <w:r>
        <w:fldChar w:fldCharType="end"/>
      </w:r>
    </w:p>
    <w:p w14:paraId="0EB9965A" w14:textId="2A6DE2E4" w:rsidR="003E7339" w:rsidRDefault="003E733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_Toc135591955 \h </w:instrText>
      </w:r>
      <w:r>
        <w:fldChar w:fldCharType="separate"/>
      </w:r>
      <w:r>
        <w:t>107</w:t>
      </w:r>
      <w:r>
        <w:fldChar w:fldCharType="end"/>
      </w:r>
    </w:p>
    <w:p w14:paraId="00C9A21D" w14:textId="7E8C40C4" w:rsidR="003E7339" w:rsidRDefault="003E7339">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_Toc135591956 \h </w:instrText>
      </w:r>
      <w:r>
        <w:fldChar w:fldCharType="separate"/>
      </w:r>
      <w:r>
        <w:t>108</w:t>
      </w:r>
      <w:r>
        <w:fldChar w:fldCharType="end"/>
      </w:r>
    </w:p>
    <w:p w14:paraId="525CEB7B" w14:textId="73F35FA2" w:rsidR="003E7339" w:rsidRDefault="003E7339">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_Toc135591957 \h </w:instrText>
      </w:r>
      <w:r>
        <w:fldChar w:fldCharType="separate"/>
      </w:r>
      <w:r>
        <w:t>109</w:t>
      </w:r>
      <w:r>
        <w:fldChar w:fldCharType="end"/>
      </w:r>
    </w:p>
    <w:p w14:paraId="51C2A952" w14:textId="031ECBE3" w:rsidR="003E7339" w:rsidRDefault="003E7339">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_Toc135591958 \h </w:instrText>
      </w:r>
      <w:r>
        <w:fldChar w:fldCharType="separate"/>
      </w:r>
      <w:r>
        <w:t>110</w:t>
      </w:r>
      <w:r>
        <w:fldChar w:fldCharType="end"/>
      </w:r>
    </w:p>
    <w:p w14:paraId="33E699B6" w14:textId="04B563D9" w:rsidR="003E7339" w:rsidRDefault="003E7339">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_Toc135591959 \h </w:instrText>
      </w:r>
      <w:r>
        <w:fldChar w:fldCharType="separate"/>
      </w:r>
      <w:r>
        <w:t>111</w:t>
      </w:r>
      <w:r>
        <w:fldChar w:fldCharType="end"/>
      </w:r>
    </w:p>
    <w:p w14:paraId="30A3BCAD" w14:textId="126F99D8" w:rsidR="003E7339" w:rsidRDefault="003E7339">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_Toc135591960 \h </w:instrText>
      </w:r>
      <w:r>
        <w:fldChar w:fldCharType="separate"/>
      </w:r>
      <w:r>
        <w:t>112</w:t>
      </w:r>
      <w:r>
        <w:fldChar w:fldCharType="end"/>
      </w:r>
    </w:p>
    <w:p w14:paraId="1489FF5C" w14:textId="409B1686" w:rsidR="003E7339" w:rsidRDefault="003E7339">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_Toc135591961 \h </w:instrText>
      </w:r>
      <w:r>
        <w:fldChar w:fldCharType="separate"/>
      </w:r>
      <w:r>
        <w:t>112</w:t>
      </w:r>
      <w:r>
        <w:fldChar w:fldCharType="end"/>
      </w:r>
    </w:p>
    <w:p w14:paraId="0D161CFB" w14:textId="7BF74F72" w:rsidR="003E7339" w:rsidRDefault="003E7339">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_Toc135591962 \h </w:instrText>
      </w:r>
      <w:r>
        <w:fldChar w:fldCharType="separate"/>
      </w:r>
      <w:r>
        <w:t>112</w:t>
      </w:r>
      <w:r>
        <w:fldChar w:fldCharType="end"/>
      </w:r>
    </w:p>
    <w:p w14:paraId="24627146" w14:textId="2ED6C56A" w:rsidR="003E7339" w:rsidRDefault="003E7339">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_Toc135591963 \h </w:instrText>
      </w:r>
      <w:r>
        <w:fldChar w:fldCharType="separate"/>
      </w:r>
      <w:r>
        <w:t>113</w:t>
      </w:r>
      <w:r>
        <w:fldChar w:fldCharType="end"/>
      </w:r>
    </w:p>
    <w:p w14:paraId="6FA044B9" w14:textId="4C9860D8" w:rsidR="003E7339" w:rsidRDefault="003E7339">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_Toc135591964 \h </w:instrText>
      </w:r>
      <w:r>
        <w:fldChar w:fldCharType="separate"/>
      </w:r>
      <w:r>
        <w:t>114</w:t>
      </w:r>
      <w:r>
        <w:fldChar w:fldCharType="end"/>
      </w:r>
    </w:p>
    <w:p w14:paraId="7279532F" w14:textId="54451F24" w:rsidR="003E7339" w:rsidRDefault="003E7339">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_Toc135591965 \h </w:instrText>
      </w:r>
      <w:r>
        <w:fldChar w:fldCharType="separate"/>
      </w:r>
      <w:r>
        <w:t>114</w:t>
      </w:r>
      <w:r>
        <w:fldChar w:fldCharType="end"/>
      </w:r>
    </w:p>
    <w:p w14:paraId="33791428" w14:textId="0D1E296C" w:rsidR="003E7339" w:rsidRDefault="003E7339">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_Toc135591966 \h </w:instrText>
      </w:r>
      <w:r>
        <w:fldChar w:fldCharType="separate"/>
      </w:r>
      <w:r>
        <w:t>115</w:t>
      </w:r>
      <w:r>
        <w:fldChar w:fldCharType="end"/>
      </w:r>
    </w:p>
    <w:p w14:paraId="47071387" w14:textId="3F7DF0A5" w:rsidR="003E7339" w:rsidRDefault="003E7339">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_Toc135591967 \h </w:instrText>
      </w:r>
      <w:r>
        <w:fldChar w:fldCharType="separate"/>
      </w:r>
      <w:r>
        <w:t>115</w:t>
      </w:r>
      <w:r>
        <w:fldChar w:fldCharType="end"/>
      </w:r>
    </w:p>
    <w:p w14:paraId="75850971" w14:textId="34CAAF3C" w:rsidR="003E7339" w:rsidRDefault="003E7339">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_Toc135591968 \h </w:instrText>
      </w:r>
      <w:r>
        <w:fldChar w:fldCharType="separate"/>
      </w:r>
      <w:r>
        <w:t>117</w:t>
      </w:r>
      <w:r>
        <w:fldChar w:fldCharType="end"/>
      </w:r>
    </w:p>
    <w:p w14:paraId="0BC8275E" w14:textId="0B43203A" w:rsidR="003E7339" w:rsidRDefault="003E7339">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_Toc135591969 \h </w:instrText>
      </w:r>
      <w:r>
        <w:fldChar w:fldCharType="separate"/>
      </w:r>
      <w:r>
        <w:t>118</w:t>
      </w:r>
      <w:r>
        <w:fldChar w:fldCharType="end"/>
      </w:r>
    </w:p>
    <w:p w14:paraId="189B099B" w14:textId="2C9979A0" w:rsidR="003E7339" w:rsidRDefault="003E7339">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_Toc135591970 \h </w:instrText>
      </w:r>
      <w:r>
        <w:fldChar w:fldCharType="separate"/>
      </w:r>
      <w:r>
        <w:t>118</w:t>
      </w:r>
      <w:r>
        <w:fldChar w:fldCharType="end"/>
      </w:r>
    </w:p>
    <w:p w14:paraId="0ECC4B97" w14:textId="004C8EE8" w:rsidR="003E7339" w:rsidRDefault="003E7339">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_Toc135591971 \h </w:instrText>
      </w:r>
      <w:r>
        <w:fldChar w:fldCharType="separate"/>
      </w:r>
      <w:r>
        <w:t>119</w:t>
      </w:r>
      <w:r>
        <w:fldChar w:fldCharType="end"/>
      </w:r>
    </w:p>
    <w:p w14:paraId="4E7C8FE2" w14:textId="694DD6F9" w:rsidR="003E7339" w:rsidRDefault="003E733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_Toc135591972 \h </w:instrText>
      </w:r>
      <w:r>
        <w:fldChar w:fldCharType="separate"/>
      </w:r>
      <w:r>
        <w:t>120</w:t>
      </w:r>
      <w:r>
        <w:fldChar w:fldCharType="end"/>
      </w:r>
    </w:p>
    <w:p w14:paraId="1BA8BB81" w14:textId="070D4325" w:rsidR="003E7339" w:rsidRDefault="003E733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_Toc135591973 \h </w:instrText>
      </w:r>
      <w:r>
        <w:fldChar w:fldCharType="separate"/>
      </w:r>
      <w:r>
        <w:t>120</w:t>
      </w:r>
      <w:r>
        <w:fldChar w:fldCharType="end"/>
      </w:r>
    </w:p>
    <w:p w14:paraId="332DF4A5" w14:textId="68949538" w:rsidR="003E7339" w:rsidRDefault="003E733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_Toc135591974 \h </w:instrText>
      </w:r>
      <w:r>
        <w:fldChar w:fldCharType="separate"/>
      </w:r>
      <w:r>
        <w:t>121</w:t>
      </w:r>
      <w:r>
        <w:fldChar w:fldCharType="end"/>
      </w:r>
    </w:p>
    <w:p w14:paraId="050F1AF0" w14:textId="4F1BC3D9" w:rsidR="003E7339" w:rsidRDefault="003E733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_Toc135591975 \h </w:instrText>
      </w:r>
      <w:r>
        <w:fldChar w:fldCharType="separate"/>
      </w:r>
      <w:r>
        <w:t>121</w:t>
      </w:r>
      <w:r>
        <w:fldChar w:fldCharType="end"/>
      </w:r>
    </w:p>
    <w:p w14:paraId="2F89171F" w14:textId="29D9E846" w:rsidR="003E7339" w:rsidRDefault="003E733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_Toc135591976 \h </w:instrText>
      </w:r>
      <w:r>
        <w:fldChar w:fldCharType="separate"/>
      </w:r>
      <w:r>
        <w:t>121</w:t>
      </w:r>
      <w:r>
        <w:fldChar w:fldCharType="end"/>
      </w:r>
    </w:p>
    <w:p w14:paraId="3948C100" w14:textId="6F7CB626" w:rsidR="003E7339" w:rsidRDefault="003E733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_Toc135591977 \h </w:instrText>
      </w:r>
      <w:r>
        <w:fldChar w:fldCharType="separate"/>
      </w:r>
      <w:r>
        <w:t>121</w:t>
      </w:r>
      <w:r>
        <w:fldChar w:fldCharType="end"/>
      </w:r>
    </w:p>
    <w:p w14:paraId="3720F471" w14:textId="01A682D1" w:rsidR="003E7339" w:rsidRDefault="003E733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_Toc135591978 \h </w:instrText>
      </w:r>
      <w:r>
        <w:fldChar w:fldCharType="separate"/>
      </w:r>
      <w:r>
        <w:t>121</w:t>
      </w:r>
      <w:r>
        <w:fldChar w:fldCharType="end"/>
      </w:r>
    </w:p>
    <w:p w14:paraId="064E6BEB" w14:textId="4D15CABF" w:rsidR="003E7339" w:rsidRDefault="003E7339">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_Toc135591979 \h </w:instrText>
      </w:r>
      <w:r>
        <w:fldChar w:fldCharType="separate"/>
      </w:r>
      <w:r>
        <w:t>121</w:t>
      </w:r>
      <w:r>
        <w:fldChar w:fldCharType="end"/>
      </w:r>
    </w:p>
    <w:p w14:paraId="098EDA2F" w14:textId="4DC7053D" w:rsidR="003E7339" w:rsidRDefault="003E7339">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_Toc135591980 \h </w:instrText>
      </w:r>
      <w:r>
        <w:fldChar w:fldCharType="separate"/>
      </w:r>
      <w:r>
        <w:t>121</w:t>
      </w:r>
      <w:r>
        <w:fldChar w:fldCharType="end"/>
      </w:r>
    </w:p>
    <w:p w14:paraId="4854FF50" w14:textId="3B062FC2" w:rsidR="003E7339" w:rsidRDefault="003E7339">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_Toc135591981 \h </w:instrText>
      </w:r>
      <w:r>
        <w:fldChar w:fldCharType="separate"/>
      </w:r>
      <w:r>
        <w:t>121</w:t>
      </w:r>
      <w:r>
        <w:fldChar w:fldCharType="end"/>
      </w:r>
    </w:p>
    <w:p w14:paraId="7FD3696A" w14:textId="188618AF" w:rsidR="003E7339" w:rsidRDefault="003E733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_Toc135591982 \h </w:instrText>
      </w:r>
      <w:r>
        <w:fldChar w:fldCharType="separate"/>
      </w:r>
      <w:r>
        <w:t>122</w:t>
      </w:r>
      <w:r>
        <w:fldChar w:fldCharType="end"/>
      </w:r>
    </w:p>
    <w:p w14:paraId="6C80010A" w14:textId="3A806135" w:rsidR="003E7339" w:rsidRDefault="003E733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_Toc135591983 \h </w:instrText>
      </w:r>
      <w:r>
        <w:fldChar w:fldCharType="separate"/>
      </w:r>
      <w:r>
        <w:t>122</w:t>
      </w:r>
      <w:r>
        <w:fldChar w:fldCharType="end"/>
      </w:r>
    </w:p>
    <w:p w14:paraId="05B4CE74" w14:textId="128F66BB" w:rsidR="003E7339" w:rsidRDefault="003E7339">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_Toc135591984 \h </w:instrText>
      </w:r>
      <w:r>
        <w:fldChar w:fldCharType="separate"/>
      </w:r>
      <w:r>
        <w:t>123</w:t>
      </w:r>
      <w:r>
        <w:fldChar w:fldCharType="end"/>
      </w:r>
    </w:p>
    <w:p w14:paraId="0460E853" w14:textId="19E1F95C" w:rsidR="003E7339" w:rsidRDefault="003E7339">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_Toc135591985 \h </w:instrText>
      </w:r>
      <w:r>
        <w:fldChar w:fldCharType="separate"/>
      </w:r>
      <w:r>
        <w:t>123</w:t>
      </w:r>
      <w:r>
        <w:fldChar w:fldCharType="end"/>
      </w:r>
    </w:p>
    <w:p w14:paraId="14BD63C3" w14:textId="66EB4993" w:rsidR="003E7339" w:rsidRDefault="003E7339">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_Toc135591986 \h </w:instrText>
      </w:r>
      <w:r>
        <w:fldChar w:fldCharType="separate"/>
      </w:r>
      <w:r>
        <w:t>124</w:t>
      </w:r>
      <w:r>
        <w:fldChar w:fldCharType="end"/>
      </w:r>
    </w:p>
    <w:p w14:paraId="40A8FEBD" w14:textId="359BBA37" w:rsidR="003E7339" w:rsidRDefault="003E7339">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_Toc135591987 \h </w:instrText>
      </w:r>
      <w:r>
        <w:fldChar w:fldCharType="separate"/>
      </w:r>
      <w:r>
        <w:t>124</w:t>
      </w:r>
      <w:r>
        <w:fldChar w:fldCharType="end"/>
      </w:r>
    </w:p>
    <w:p w14:paraId="2E417CC4" w14:textId="0F2209DE" w:rsidR="003E7339" w:rsidRDefault="003E7339">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_Toc135591988 \h </w:instrText>
      </w:r>
      <w:r>
        <w:fldChar w:fldCharType="separate"/>
      </w:r>
      <w:r>
        <w:t>125</w:t>
      </w:r>
      <w:r>
        <w:fldChar w:fldCharType="end"/>
      </w:r>
    </w:p>
    <w:p w14:paraId="215C3875" w14:textId="737B677F" w:rsidR="003E7339" w:rsidRDefault="003E7339">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_Toc135591989 \h </w:instrText>
      </w:r>
      <w:r>
        <w:fldChar w:fldCharType="separate"/>
      </w:r>
      <w:r>
        <w:t>125</w:t>
      </w:r>
      <w:r>
        <w:fldChar w:fldCharType="end"/>
      </w:r>
    </w:p>
    <w:p w14:paraId="69EE9E64" w14:textId="6A4D68A2" w:rsidR="003E7339" w:rsidRDefault="003E733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_Toc135591990 \h </w:instrText>
      </w:r>
      <w:r>
        <w:fldChar w:fldCharType="separate"/>
      </w:r>
      <w:r>
        <w:t>125</w:t>
      </w:r>
      <w:r>
        <w:fldChar w:fldCharType="end"/>
      </w:r>
    </w:p>
    <w:p w14:paraId="023F63E2" w14:textId="3A01EF15" w:rsidR="003E7339" w:rsidRDefault="003E733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_Toc135591991 \h </w:instrText>
      </w:r>
      <w:r>
        <w:fldChar w:fldCharType="separate"/>
      </w:r>
      <w:r>
        <w:t>125</w:t>
      </w:r>
      <w:r>
        <w:fldChar w:fldCharType="end"/>
      </w:r>
    </w:p>
    <w:p w14:paraId="54E78AC0" w14:textId="42B23334" w:rsidR="003E7339" w:rsidRDefault="003E7339">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_Toc135591992 \h </w:instrText>
      </w:r>
      <w:r>
        <w:fldChar w:fldCharType="separate"/>
      </w:r>
      <w:r>
        <w:t>125</w:t>
      </w:r>
      <w:r>
        <w:fldChar w:fldCharType="end"/>
      </w:r>
    </w:p>
    <w:p w14:paraId="51C2C3B0" w14:textId="53F9AAB7" w:rsidR="003E7339" w:rsidRDefault="003E7339">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_Toc135591993 \h </w:instrText>
      </w:r>
      <w:r>
        <w:fldChar w:fldCharType="separate"/>
      </w:r>
      <w:r>
        <w:t>126</w:t>
      </w:r>
      <w:r>
        <w:fldChar w:fldCharType="end"/>
      </w:r>
    </w:p>
    <w:p w14:paraId="37DA22E9" w14:textId="3E87F311" w:rsidR="003E7339" w:rsidRDefault="003E7339">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_Toc135591994 \h </w:instrText>
      </w:r>
      <w:r>
        <w:fldChar w:fldCharType="separate"/>
      </w:r>
      <w:r>
        <w:t>127</w:t>
      </w:r>
      <w:r>
        <w:fldChar w:fldCharType="end"/>
      </w:r>
    </w:p>
    <w:p w14:paraId="467A14AB" w14:textId="0762A707" w:rsidR="003E7339" w:rsidRDefault="003E7339">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_Toc135591995 \h </w:instrText>
      </w:r>
      <w:r>
        <w:fldChar w:fldCharType="separate"/>
      </w:r>
      <w:r>
        <w:t>127</w:t>
      </w:r>
      <w:r>
        <w:fldChar w:fldCharType="end"/>
      </w:r>
    </w:p>
    <w:p w14:paraId="5477BDA9" w14:textId="7938F123" w:rsidR="003E7339" w:rsidRDefault="003E7339">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_Toc135591996 \h </w:instrText>
      </w:r>
      <w:r>
        <w:fldChar w:fldCharType="separate"/>
      </w:r>
      <w:r>
        <w:t>127</w:t>
      </w:r>
      <w:r>
        <w:fldChar w:fldCharType="end"/>
      </w:r>
    </w:p>
    <w:p w14:paraId="10B3D88F" w14:textId="7F954EAC" w:rsidR="003E7339" w:rsidRDefault="003E7339">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_Toc135591997 \h </w:instrText>
      </w:r>
      <w:r>
        <w:fldChar w:fldCharType="separate"/>
      </w:r>
      <w:r>
        <w:t>128</w:t>
      </w:r>
      <w:r>
        <w:fldChar w:fldCharType="end"/>
      </w:r>
    </w:p>
    <w:p w14:paraId="31C72BFF" w14:textId="5E87A975"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35591743"/>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35591744"/>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35591745"/>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35591746"/>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35591747"/>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35591748"/>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35591749"/>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35591750"/>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35591751"/>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35591752"/>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6pt" o:ole="">
            <v:imagedata r:id="rId15" o:title=""/>
          </v:shape>
          <o:OLEObject Type="Embed" ProgID="Visio.Drawing.15" ShapeID="_x0000_i1025" DrawAspect="Content" ObjectID="_1763743162"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35591753"/>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35591754"/>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35591755"/>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35591756"/>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35591757"/>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35591758"/>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35591759"/>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35591760"/>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35591761"/>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35591762"/>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35591763"/>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35591764"/>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35591765"/>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35591766"/>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35591767"/>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35591768"/>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35591769"/>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35591770"/>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35591771"/>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35591772"/>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35591773"/>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35591774"/>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35591775"/>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35591776"/>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35591777"/>
      <w:r w:rsidRPr="00760004">
        <w:t>5.4</w:t>
      </w:r>
      <w:r w:rsidRPr="00760004">
        <w:tab/>
        <w:t>Protocols for LI_HI1</w:t>
      </w:r>
      <w:bookmarkEnd w:id="46"/>
    </w:p>
    <w:p w14:paraId="6E0B9BEA" w14:textId="2BCD212C" w:rsidR="00716BA7" w:rsidRPr="00760004" w:rsidRDefault="00716BA7" w:rsidP="00716BA7">
      <w:pPr>
        <w:pStyle w:val="Heading3"/>
      </w:pPr>
      <w:bookmarkStart w:id="47" w:name="_Toc135591778"/>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35591779"/>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35591780"/>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35591781"/>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35591782"/>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35591783"/>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w:t>
      </w:r>
      <w:r w:rsidRPr="00760004">
        <w:lastRenderedPageBreak/>
        <w:t xml:space="preserve">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35591784"/>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35591785"/>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35591786"/>
      <w:r w:rsidRPr="00760004">
        <w:t>5.6</w:t>
      </w:r>
      <w:r w:rsidRPr="00760004">
        <w:tab/>
        <w:t>Protocols for LI_HI4</w:t>
      </w:r>
      <w:bookmarkEnd w:id="58"/>
    </w:p>
    <w:p w14:paraId="6C58328F" w14:textId="0D9C89CF" w:rsidR="004F49AC" w:rsidRPr="00760004" w:rsidRDefault="004F49AC" w:rsidP="004F49AC">
      <w:pPr>
        <w:pStyle w:val="Heading3"/>
      </w:pPr>
      <w:bookmarkStart w:id="59" w:name="_Toc135591787"/>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35591788"/>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1" w:name="_Toc135591789"/>
      <w:r>
        <w:lastRenderedPageBreak/>
        <w:t>5.7</w:t>
      </w:r>
      <w:r>
        <w:tab/>
        <w:t>Protocols for LI_HIQR</w:t>
      </w:r>
      <w:bookmarkEnd w:id="61"/>
    </w:p>
    <w:p w14:paraId="2376258A" w14:textId="77777777" w:rsidR="00180AD2" w:rsidRDefault="00180AD2" w:rsidP="00180AD2">
      <w:pPr>
        <w:pStyle w:val="Heading3"/>
      </w:pPr>
      <w:bookmarkStart w:id="62" w:name="_Toc135591790"/>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35591791"/>
      <w:r>
        <w:t>5.7.2</w:t>
      </w:r>
      <w:r>
        <w:tab/>
        <w:t>Usage for realising LI_HIQR</w:t>
      </w:r>
      <w:bookmarkEnd w:id="63"/>
    </w:p>
    <w:p w14:paraId="3E50D4AF" w14:textId="77777777" w:rsidR="00180AD2" w:rsidRPr="007356F8" w:rsidRDefault="00180AD2" w:rsidP="00180AD2">
      <w:pPr>
        <w:pStyle w:val="Heading4"/>
      </w:pPr>
      <w:bookmarkStart w:id="64" w:name="_Toc135591792"/>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135591793"/>
      <w:r>
        <w:lastRenderedPageBreak/>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35591794"/>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lastRenderedPageBreak/>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35591795"/>
      <w:bookmarkStart w:id="68" w:name="_Hlk54857791"/>
      <w:r>
        <w:lastRenderedPageBreak/>
        <w:t>5.8</w:t>
      </w:r>
      <w:r>
        <w:tab/>
        <w:t>Protocols for LI_XQR</w:t>
      </w:r>
      <w:bookmarkEnd w:id="67"/>
    </w:p>
    <w:p w14:paraId="4F7037A9" w14:textId="37D6E713" w:rsidR="00572D03" w:rsidRPr="009A53F9" w:rsidRDefault="00572D03" w:rsidP="00572D03">
      <w:pPr>
        <w:pStyle w:val="Heading3"/>
      </w:pPr>
      <w:bookmarkStart w:id="69" w:name="_Toc135591796"/>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35591797"/>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35591798"/>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35591799"/>
      <w:r>
        <w:lastRenderedPageBreak/>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35591800"/>
      <w:r>
        <w:t>5.10</w:t>
      </w:r>
      <w:r>
        <w:tab/>
        <w:t>Protocols for LI_ST interface</w:t>
      </w:r>
      <w:bookmarkEnd w:id="73"/>
    </w:p>
    <w:p w14:paraId="4804EF45" w14:textId="75B3E434" w:rsidR="001F35DC" w:rsidRDefault="001F35DC" w:rsidP="001F35DC">
      <w:pPr>
        <w:pStyle w:val="Heading3"/>
      </w:pPr>
      <w:bookmarkStart w:id="74" w:name="_Toc135591801"/>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35591802"/>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35591803"/>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35591804"/>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35591805"/>
      <w:r w:rsidRPr="00760004">
        <w:lastRenderedPageBreak/>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35591806"/>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35591807"/>
      <w:r w:rsidRPr="00760004">
        <w:t>6.2</w:t>
      </w:r>
      <w:r w:rsidRPr="00760004">
        <w:tab/>
        <w:t>5G</w:t>
      </w:r>
      <w:bookmarkEnd w:id="80"/>
    </w:p>
    <w:p w14:paraId="41946991" w14:textId="115DA9A5" w:rsidR="00716BA7" w:rsidRPr="00760004" w:rsidRDefault="00716BA7" w:rsidP="00716BA7">
      <w:pPr>
        <w:pStyle w:val="Heading3"/>
      </w:pPr>
      <w:bookmarkStart w:id="81" w:name="_Toc135591808"/>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35591809"/>
      <w:r w:rsidRPr="00760004">
        <w:t>6.2.2</w:t>
      </w:r>
      <w:r w:rsidRPr="00760004">
        <w:tab/>
        <w:t>LI at AMF</w:t>
      </w:r>
      <w:bookmarkEnd w:id="82"/>
    </w:p>
    <w:p w14:paraId="194AEFDD" w14:textId="290091E8" w:rsidR="00716BA7" w:rsidRPr="00760004" w:rsidRDefault="00716BA7" w:rsidP="00716BA7">
      <w:pPr>
        <w:pStyle w:val="Heading4"/>
      </w:pPr>
      <w:bookmarkStart w:id="83" w:name="_Toc135591810"/>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35591811"/>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35591812"/>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35591813"/>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35591814"/>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35591815"/>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35591816"/>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35591817"/>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35591818"/>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35591819"/>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35591820"/>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35591821"/>
      <w:r>
        <w:t>6.2.2A</w:t>
      </w:r>
      <w:r>
        <w:tab/>
        <w:t>Identifier Reporting for AMF</w:t>
      </w:r>
      <w:bookmarkEnd w:id="96"/>
    </w:p>
    <w:p w14:paraId="7FA30025" w14:textId="77777777" w:rsidR="00FE4475" w:rsidRDefault="00FE4475" w:rsidP="00FE4475">
      <w:pPr>
        <w:pStyle w:val="Heading4"/>
      </w:pPr>
      <w:bookmarkStart w:id="97" w:name="_Toc135591822"/>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35591823"/>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lastRenderedPageBreak/>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35591824"/>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35591825"/>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35591826"/>
      <w:r w:rsidRPr="00760004">
        <w:t>6.2.3</w:t>
      </w:r>
      <w:r w:rsidRPr="00760004">
        <w:tab/>
        <w:t>LI for SMF/UPF</w:t>
      </w:r>
      <w:bookmarkEnd w:id="102"/>
    </w:p>
    <w:p w14:paraId="3A64619E" w14:textId="77777777" w:rsidR="00905A61" w:rsidRPr="00027916" w:rsidRDefault="00905A61" w:rsidP="00905A61">
      <w:pPr>
        <w:pStyle w:val="Heading4"/>
      </w:pPr>
      <w:bookmarkStart w:id="103" w:name="_Toc135591827"/>
      <w:r>
        <w:t>6.2.3.1</w:t>
      </w:r>
      <w:r>
        <w:tab/>
        <w:t>Provisioning over LI_X1</w:t>
      </w:r>
      <w:bookmarkEnd w:id="103"/>
    </w:p>
    <w:p w14:paraId="35DDD4D3" w14:textId="31D51B3F" w:rsidR="00905A61" w:rsidRDefault="00905A61" w:rsidP="00905A61">
      <w:pPr>
        <w:pStyle w:val="Heading5"/>
      </w:pPr>
      <w:bookmarkStart w:id="104" w:name="_Toc135591828"/>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35591829"/>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35591830"/>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35591831"/>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35591832"/>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35591833"/>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3559183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3559183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lastRenderedPageBreak/>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35591836"/>
      <w:r w:rsidRPr="00760004">
        <w:lastRenderedPageBreak/>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3559183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lastRenderedPageBreak/>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35591838"/>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lastRenderedPageBreak/>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35591839"/>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lastRenderedPageBreak/>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Nsmf_PDU_Session_Update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lastRenderedPageBreak/>
        <w:t>-</w:t>
      </w:r>
      <w:r>
        <w:tab/>
        <w:t xml:space="preserve">For a home-routed roaming scenario, the SMF in the HPLMN (i.e. H-SMF) receives the N16: Nsmf_PDU_Session_Update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Nsmf_PDU_Session_Create </w:t>
      </w:r>
      <w:r w:rsidR="00365B81">
        <w:t>R</w:t>
      </w:r>
      <w:r>
        <w:t xml:space="preserve">esponse message with n1SmInfoToUe IE containing the PDU SESSION ESTABLISHMENT ACCEPT (see TS 29.502 [16]) while it had received an N16 Nsmf_PDU_Session_Create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lastRenderedPageBreak/>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35591840"/>
      <w:r w:rsidRPr="00760004">
        <w:lastRenderedPageBreak/>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35591841"/>
      <w:r w:rsidRPr="00760004">
        <w:lastRenderedPageBreak/>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35591842"/>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35591843"/>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35591844"/>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35591845"/>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lastRenderedPageBreak/>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35591846"/>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35591847"/>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35591848"/>
      <w:r w:rsidRPr="00760004">
        <w:lastRenderedPageBreak/>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35591849"/>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35591850"/>
      <w:r w:rsidRPr="00760004">
        <w:lastRenderedPageBreak/>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35591851"/>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35591852"/>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w:t>
      </w:r>
      <w:r>
        <w:lastRenderedPageBreak/>
        <w:t>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35591853"/>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35591854"/>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lastRenderedPageBreak/>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35591855"/>
      <w:r>
        <w:t>6.2.3.10</w:t>
      </w:r>
      <w:r>
        <w:tab/>
        <w:t>Sharing LI state information over LI_ST</w:t>
      </w:r>
      <w:bookmarkEnd w:id="134"/>
    </w:p>
    <w:p w14:paraId="0655F1BA" w14:textId="5CFE8A71" w:rsidR="00B55007" w:rsidRDefault="00B55007" w:rsidP="00B55007">
      <w:pPr>
        <w:pStyle w:val="Heading5"/>
        <w:rPr>
          <w:lang w:val="en-US"/>
        </w:rPr>
      </w:pPr>
      <w:bookmarkStart w:id="135" w:name="_Toc135591856"/>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35591857"/>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lastRenderedPageBreak/>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35591858"/>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35591859"/>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35591860"/>
      <w:r w:rsidRPr="00760004">
        <w:lastRenderedPageBreak/>
        <w:t>6.2.4</w:t>
      </w:r>
      <w:r w:rsidRPr="00760004">
        <w:tab/>
        <w:t>LI at UDM for 5G</w:t>
      </w:r>
      <w:bookmarkEnd w:id="140"/>
    </w:p>
    <w:p w14:paraId="267C87E3" w14:textId="77777777" w:rsidR="00573177" w:rsidRPr="00760004" w:rsidRDefault="00573177" w:rsidP="00573177">
      <w:pPr>
        <w:pStyle w:val="Heading4"/>
      </w:pPr>
      <w:bookmarkStart w:id="141" w:name="_Toc135591861"/>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35591862"/>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35591863"/>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35591864"/>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35591865"/>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35591866"/>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35591867"/>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35591868"/>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35591869"/>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35591870"/>
      <w:r w:rsidRPr="00760004">
        <w:t>6.3.2</w:t>
      </w:r>
      <w:r w:rsidRPr="00760004">
        <w:tab/>
        <w:t>LI at MME</w:t>
      </w:r>
      <w:bookmarkEnd w:id="151"/>
    </w:p>
    <w:p w14:paraId="5B5CE071" w14:textId="69945228" w:rsidR="00DB62FE" w:rsidRPr="00760004" w:rsidRDefault="00DB62FE" w:rsidP="00DB62FE">
      <w:pPr>
        <w:pStyle w:val="Heading4"/>
      </w:pPr>
      <w:bookmarkStart w:id="152" w:name="_Toc135591871"/>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35591872"/>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35591873"/>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35591874"/>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35591875"/>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35591876"/>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35591877"/>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35591878"/>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35591879"/>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35591880"/>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35591881"/>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35591882"/>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35591883"/>
      <w:r w:rsidRPr="00760004">
        <w:lastRenderedPageBreak/>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35591884"/>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35591885"/>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35591886"/>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35591887"/>
      <w:r w:rsidRPr="00760004">
        <w:t>7.2.2</w:t>
      </w:r>
      <w:r w:rsidRPr="00760004">
        <w:tab/>
        <w:t>LI at UDM</w:t>
      </w:r>
      <w:bookmarkEnd w:id="168"/>
    </w:p>
    <w:p w14:paraId="34E88B16" w14:textId="77777777" w:rsidR="00154002" w:rsidRPr="00760004" w:rsidRDefault="00154002" w:rsidP="00154002">
      <w:pPr>
        <w:pStyle w:val="Heading4"/>
      </w:pPr>
      <w:bookmarkStart w:id="169" w:name="_Toc135591888"/>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35591889"/>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35591890"/>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35591891"/>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35591892"/>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35591893"/>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35591894"/>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lastRenderedPageBreak/>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35591895"/>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35591896"/>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35591897"/>
      <w:r w:rsidRPr="00760004">
        <w:t>7.2.3</w:t>
      </w:r>
      <w:r w:rsidRPr="00760004">
        <w:tab/>
        <w:t>LI at HSS</w:t>
      </w:r>
      <w:bookmarkEnd w:id="179"/>
    </w:p>
    <w:p w14:paraId="715A2AA9" w14:textId="7212EC74" w:rsidR="00D661E9" w:rsidRPr="00760004" w:rsidRDefault="00D661E9" w:rsidP="00D661E9">
      <w:pPr>
        <w:pStyle w:val="Heading4"/>
      </w:pPr>
      <w:bookmarkStart w:id="180" w:name="_Toc135591898"/>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35591899"/>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35591900"/>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35591901"/>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35591902"/>
      <w:r w:rsidRPr="00760004">
        <w:t>7.3</w:t>
      </w:r>
      <w:r w:rsidRPr="00760004">
        <w:tab/>
        <w:t>Location</w:t>
      </w:r>
      <w:bookmarkEnd w:id="184"/>
    </w:p>
    <w:p w14:paraId="500C11DF" w14:textId="107E33C7" w:rsidR="00154002" w:rsidRPr="00760004" w:rsidRDefault="00154002" w:rsidP="00154002">
      <w:pPr>
        <w:pStyle w:val="Heading3"/>
      </w:pPr>
      <w:bookmarkStart w:id="185" w:name="_Toc135591903"/>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35591904"/>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35591905"/>
      <w:r w:rsidRPr="00760004">
        <w:lastRenderedPageBreak/>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35591906"/>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35591907"/>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35591908"/>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35591909"/>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35591910"/>
      <w:r w:rsidRPr="00760004">
        <w:lastRenderedPageBreak/>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35591911"/>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35591912"/>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35591913"/>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35591914"/>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35591915"/>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35591916"/>
      <w:r w:rsidRPr="00760004">
        <w:lastRenderedPageBreak/>
        <w:t>7.4</w:t>
      </w:r>
      <w:r w:rsidRPr="00760004">
        <w:tab/>
        <w:t>Messaging</w:t>
      </w:r>
      <w:bookmarkEnd w:id="198"/>
    </w:p>
    <w:p w14:paraId="04E36404" w14:textId="29BC175C" w:rsidR="00610327" w:rsidRPr="00760004" w:rsidRDefault="00241659" w:rsidP="00610327">
      <w:pPr>
        <w:pStyle w:val="Heading3"/>
      </w:pPr>
      <w:bookmarkStart w:id="199" w:name="_Toc135591917"/>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35591918"/>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35591919"/>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35591920"/>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35591921"/>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35591922"/>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lastRenderedPageBreak/>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35591923"/>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35591924"/>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35591925"/>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35591926"/>
      <w:r w:rsidRPr="00760004">
        <w:lastRenderedPageBreak/>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35591927"/>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35591928"/>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35591929"/>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35591930"/>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35591931"/>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35591932"/>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35591933"/>
      <w:r w:rsidRPr="00760004">
        <w:lastRenderedPageBreak/>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35591934"/>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35591935"/>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35591936"/>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35591937"/>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35591938"/>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35591939"/>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35591940"/>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35591941"/>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35591942"/>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35591943"/>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lastRenderedPageBreak/>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35591944"/>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35591945"/>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35591946"/>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35591947"/>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35591948"/>
      <w:r w:rsidRPr="00760004">
        <w:t>7.5</w:t>
      </w:r>
      <w:r w:rsidRPr="00760004">
        <w:tab/>
        <w:t>PTC service</w:t>
      </w:r>
      <w:bookmarkEnd w:id="230"/>
    </w:p>
    <w:p w14:paraId="4689D74E" w14:textId="77777777" w:rsidR="003A7C91" w:rsidRPr="00760004" w:rsidRDefault="003A7C91" w:rsidP="003A7C91">
      <w:pPr>
        <w:pStyle w:val="Heading3"/>
      </w:pPr>
      <w:bookmarkStart w:id="231" w:name="_Toc135591949"/>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35591950"/>
      <w:r w:rsidRPr="00760004">
        <w:lastRenderedPageBreak/>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35591951"/>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35591952"/>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35591953"/>
      <w:r w:rsidRPr="00760004">
        <w:t>7.5.2</w:t>
      </w:r>
      <w:r w:rsidRPr="00760004">
        <w:tab/>
        <w:t>IRI events</w:t>
      </w:r>
      <w:bookmarkEnd w:id="235"/>
    </w:p>
    <w:p w14:paraId="6B42582F" w14:textId="77777777" w:rsidR="003A7C91" w:rsidRPr="00760004" w:rsidRDefault="003A7C91" w:rsidP="00722734">
      <w:pPr>
        <w:pStyle w:val="Heading4"/>
      </w:pPr>
      <w:bookmarkStart w:id="236" w:name="_Toc135591954"/>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35591955"/>
      <w:r w:rsidRPr="00760004">
        <w:t>7.5.2.2</w:t>
      </w:r>
      <w:r w:rsidRPr="00760004">
        <w:tab/>
        <w:t>PTC session initiation</w:t>
      </w:r>
      <w:bookmarkEnd w:id="237"/>
    </w:p>
    <w:p w14:paraId="73B4ADC8" w14:textId="77777777" w:rsidR="003A7C91" w:rsidRPr="00760004" w:rsidRDefault="003A7C91" w:rsidP="00D05162">
      <w:r w:rsidRPr="00760004">
        <w:t xml:space="preserve">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35591956"/>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35591957"/>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35591958"/>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35591959"/>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35591960"/>
      <w:r w:rsidRPr="00760004">
        <w:lastRenderedPageBreak/>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35591961"/>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35591962"/>
      <w:r w:rsidRPr="00760004">
        <w:t>7.5.2.9</w:t>
      </w:r>
      <w:r w:rsidRPr="00760004">
        <w:tab/>
        <w:t>PTC party join</w:t>
      </w:r>
      <w:bookmarkEnd w:id="244"/>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xIRI containing a PTCPartyJoin record when the IRI-POI present in that PTC server detects when a </w:t>
      </w:r>
      <w:r w:rsidRPr="00760004">
        <w:lastRenderedPageBreak/>
        <w:t>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35591963"/>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35591964"/>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35591965"/>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35591966"/>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35591967"/>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rsidRPr="00760004">
        <w:lastRenderedPageBreak/>
        <w:t>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lastRenderedPageBreak/>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35591968"/>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35591969"/>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35591970"/>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35591971"/>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35591972"/>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35591973"/>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35591974"/>
      <w:r>
        <w:lastRenderedPageBreak/>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35591975"/>
      <w:r>
        <w:t>7.6</w:t>
      </w:r>
      <w:r>
        <w:tab/>
        <w:t>Identifier Association Reporting</w:t>
      </w:r>
      <w:bookmarkEnd w:id="257"/>
    </w:p>
    <w:p w14:paraId="36FB4130" w14:textId="77777777" w:rsidR="00704F79" w:rsidRDefault="00704F79" w:rsidP="00704F79">
      <w:pPr>
        <w:pStyle w:val="Heading3"/>
      </w:pPr>
      <w:bookmarkStart w:id="258" w:name="_Toc135591976"/>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35591977"/>
      <w:r>
        <w:t>7.6.2</w:t>
      </w:r>
      <w:r>
        <w:tab/>
        <w:t>ICF</w:t>
      </w:r>
      <w:bookmarkEnd w:id="259"/>
    </w:p>
    <w:p w14:paraId="445899FD" w14:textId="77777777" w:rsidR="00704F79" w:rsidRDefault="00704F79" w:rsidP="00704F79">
      <w:pPr>
        <w:pStyle w:val="Heading4"/>
      </w:pPr>
      <w:bookmarkStart w:id="260" w:name="_Toc135591978"/>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35591979"/>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35591980"/>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35591981"/>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35591982"/>
      <w:r>
        <w:t>7.6.3</w:t>
      </w:r>
      <w:r>
        <w:tab/>
        <w:t>IQF</w:t>
      </w:r>
      <w:bookmarkEnd w:id="264"/>
    </w:p>
    <w:p w14:paraId="1729AAB9" w14:textId="77777777" w:rsidR="00704F79" w:rsidRDefault="00704F79" w:rsidP="00704F79">
      <w:pPr>
        <w:pStyle w:val="Heading4"/>
      </w:pPr>
      <w:bookmarkStart w:id="265" w:name="_Toc135591983"/>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w:t>
      </w:r>
      <w:r>
        <w:lastRenderedPageBreak/>
        <w:t>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35591984"/>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35591985"/>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35591986"/>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69" w:name="_Toc135591987"/>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0" w:name="_Toc135591988"/>
      <w:r w:rsidRPr="00760004">
        <w:t>Annex C (normative):</w:t>
      </w:r>
      <w:r w:rsidR="00C1575F">
        <w:br/>
      </w:r>
      <w:r w:rsidRPr="00760004">
        <w:t>XSD Schema for LI_X1 extensions</w:t>
      </w:r>
      <w:bookmarkEnd w:id="270"/>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1" w:name="_Toc135591989"/>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35591990"/>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74" w:name="_Toc135591991"/>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35591992"/>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35591993"/>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35591994"/>
      <w:r w:rsidRPr="004D3578">
        <w:t xml:space="preserve">Annex </w:t>
      </w:r>
      <w:r>
        <w:t>E</w:t>
      </w:r>
      <w:r w:rsidRPr="004D3578">
        <w:t xml:space="preserve"> (normative):</w:t>
      </w:r>
      <w:r w:rsidR="002F6AEA">
        <w:br/>
      </w:r>
      <w:r>
        <w:t>XSD Schema for Identity Association</w:t>
      </w:r>
      <w:bookmarkEnd w:id="277"/>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78" w:name="_Toc135591995"/>
      <w:r w:rsidRPr="004D3578">
        <w:t xml:space="preserve">Annex </w:t>
      </w:r>
      <w:r>
        <w:t xml:space="preserve">F </w:t>
      </w:r>
      <w:r w:rsidRPr="004D3578">
        <w:t>(normative):</w:t>
      </w:r>
      <w:r w:rsidR="005A240F">
        <w:br/>
      </w:r>
      <w:r>
        <w:t>ASN.1 schema for LI_XER messages</w:t>
      </w:r>
      <w:bookmarkEnd w:id="278"/>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79" w:name="_Toc135591996"/>
      <w:r w:rsidRPr="004D3578">
        <w:t xml:space="preserve">Annex </w:t>
      </w:r>
      <w:r>
        <w:t>G</w:t>
      </w:r>
      <w:r w:rsidRPr="004D3578">
        <w:t xml:space="preserve"> (normative):</w:t>
      </w:r>
      <w:r>
        <w:t xml:space="preserve"> XSD Schema for State Transfers</w:t>
      </w:r>
      <w:bookmarkEnd w:id="279"/>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0" w:name="_Toc135591997"/>
      <w:r w:rsidRPr="00760004">
        <w:lastRenderedPageBreak/>
        <w:t>Annex Z (informative):</w:t>
      </w:r>
      <w:r w:rsidR="00C1575F">
        <w:br/>
      </w:r>
      <w:r w:rsidR="00080512" w:rsidRPr="00760004">
        <w:t>Change history</w:t>
      </w:r>
      <w:bookmarkEnd w:id="280"/>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lastRenderedPageBreak/>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1A371F60" w:rsidR="00822231" w:rsidRDefault="00822231" w:rsidP="00477AAF">
            <w:pPr>
              <w:pStyle w:val="TAL"/>
              <w:keepNext w:val="0"/>
              <w:keepLines w:val="0"/>
              <w:rPr>
                <w:sz w:val="16"/>
                <w:szCs w:val="16"/>
              </w:rPr>
            </w:pPr>
            <w:r>
              <w:rPr>
                <w:sz w:val="16"/>
                <w:szCs w:val="16"/>
              </w:rPr>
              <w:t>202</w:t>
            </w:r>
            <w:r w:rsidR="001265B1">
              <w:rPr>
                <w:sz w:val="16"/>
                <w:szCs w:val="16"/>
              </w:rPr>
              <w:t>3</w:t>
            </w:r>
            <w:r>
              <w:rPr>
                <w:sz w:val="16"/>
                <w:szCs w:val="16"/>
              </w:rPr>
              <w:t>-</w:t>
            </w:r>
            <w:r w:rsidR="00C62CD3">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6470600F" w:rsidR="00822231" w:rsidRDefault="00822231" w:rsidP="00477AAF">
            <w:pPr>
              <w:pStyle w:val="TAL"/>
              <w:keepNext w:val="0"/>
              <w:keepLines w:val="0"/>
              <w:rPr>
                <w:sz w:val="16"/>
                <w:szCs w:val="16"/>
              </w:rPr>
            </w:pPr>
            <w:r>
              <w:rPr>
                <w:sz w:val="16"/>
                <w:szCs w:val="16"/>
              </w:rPr>
              <w:t>SA#</w:t>
            </w:r>
            <w:r w:rsidR="00FB5C85">
              <w:rPr>
                <w:sz w:val="16"/>
                <w:szCs w:val="16"/>
              </w:rPr>
              <w:t>10</w:t>
            </w:r>
            <w:r w:rsidR="00C62CD3">
              <w:rPr>
                <w:sz w:val="16"/>
                <w:szCs w:val="16"/>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7EB5C39C" w:rsidR="00822231" w:rsidRDefault="00822231" w:rsidP="004F7BFF">
            <w:pPr>
              <w:pStyle w:val="TAL"/>
              <w:keepNext w:val="0"/>
              <w:keepLines w:val="0"/>
              <w:rPr>
                <w:sz w:val="16"/>
                <w:szCs w:val="16"/>
              </w:rPr>
            </w:pPr>
            <w:r>
              <w:rPr>
                <w:sz w:val="16"/>
                <w:szCs w:val="16"/>
              </w:rPr>
              <w:t>SP-2</w:t>
            </w:r>
            <w:r w:rsidR="001265B1">
              <w:rPr>
                <w:sz w:val="16"/>
                <w:szCs w:val="16"/>
              </w:rPr>
              <w:t>3</w:t>
            </w:r>
            <w:r w:rsidR="00C62CD3">
              <w:rPr>
                <w:sz w:val="16"/>
                <w:szCs w:val="16"/>
              </w:rPr>
              <w:t>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04DD05F5" w:rsidR="00822231" w:rsidRDefault="009A2DDB" w:rsidP="00477AAF">
            <w:pPr>
              <w:pStyle w:val="TAL"/>
              <w:keepNext w:val="0"/>
              <w:keepLines w:val="0"/>
              <w:rPr>
                <w:sz w:val="16"/>
                <w:szCs w:val="16"/>
              </w:rPr>
            </w:pPr>
            <w:r>
              <w:rPr>
                <w:sz w:val="16"/>
                <w:szCs w:val="16"/>
              </w:rPr>
              <w:t>0</w:t>
            </w:r>
            <w:r w:rsidR="00D55B21">
              <w:rPr>
                <w:sz w:val="16"/>
                <w:szCs w:val="16"/>
              </w:rPr>
              <w:t>5</w:t>
            </w:r>
            <w:r w:rsidR="00C62CD3">
              <w:rPr>
                <w:sz w:val="16"/>
                <w:szCs w:val="16"/>
              </w:rPr>
              <w:t>9</w:t>
            </w:r>
            <w:r w:rsidR="00B0566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270D09B9" w:rsidR="00822231" w:rsidRDefault="00C62CD3"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49E11A83" w:rsidR="00822231" w:rsidRDefault="00107764"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2F9F19DF" w:rsidR="00822231" w:rsidRDefault="00A9758C" w:rsidP="00477AAF">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28EABBA7" w:rsidR="00822231" w:rsidRDefault="00FF3717" w:rsidP="00477AAF">
            <w:pPr>
              <w:pStyle w:val="TAL"/>
              <w:keepNext w:val="0"/>
              <w:keepLines w:val="0"/>
              <w:rPr>
                <w:sz w:val="16"/>
                <w:szCs w:val="16"/>
              </w:rPr>
            </w:pPr>
            <w:r>
              <w:rPr>
                <w:sz w:val="16"/>
                <w:szCs w:val="16"/>
              </w:rPr>
              <w:t>16.</w:t>
            </w:r>
            <w:r w:rsidR="00FF1B8D">
              <w:rPr>
                <w:sz w:val="16"/>
                <w:szCs w:val="16"/>
              </w:rPr>
              <w:t>1</w:t>
            </w:r>
            <w:r w:rsidR="00A9758C">
              <w:rPr>
                <w:sz w:val="16"/>
                <w:szCs w:val="16"/>
              </w:rPr>
              <w:t>6</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5B6B" w14:textId="77777777" w:rsidR="005B05E9" w:rsidRDefault="005B05E9">
      <w:r>
        <w:separator/>
      </w:r>
    </w:p>
  </w:endnote>
  <w:endnote w:type="continuationSeparator" w:id="0">
    <w:p w14:paraId="171B5936" w14:textId="77777777" w:rsidR="005B05E9" w:rsidRDefault="005B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08FE" w14:textId="77777777" w:rsidR="005B05E9" w:rsidRDefault="005B05E9">
      <w:r>
        <w:separator/>
      </w:r>
    </w:p>
  </w:footnote>
  <w:footnote w:type="continuationSeparator" w:id="0">
    <w:p w14:paraId="0E18A2F0" w14:textId="77777777" w:rsidR="005B05E9" w:rsidRDefault="005B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3C07F287"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764">
      <w:rPr>
        <w:rFonts w:ascii="Arial" w:hAnsi="Arial" w:cs="Arial"/>
        <w:b/>
        <w:noProof/>
        <w:sz w:val="18"/>
        <w:szCs w:val="18"/>
      </w:rPr>
      <w:t>3GPP TS 33.128 V16.16.0 (2023-12)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B5A298F"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764">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130</Pages>
  <Words>59762</Words>
  <Characters>327343</Characters>
  <Application>Microsoft Office Word</Application>
  <DocSecurity>0</DocSecurity>
  <Lines>2727</Lines>
  <Paragraphs>772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74</cp:revision>
  <cp:lastPrinted>2018-08-16T06:18:00Z</cp:lastPrinted>
  <dcterms:created xsi:type="dcterms:W3CDTF">2022-11-15T21:27:00Z</dcterms:created>
  <dcterms:modified xsi:type="dcterms:W3CDTF">2023-12-10T18:45:00Z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