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EF6058" w14:paraId="3F55D0E0" w14:textId="77777777">
        <w:trPr>
          <w:cantSplit/>
        </w:trPr>
        <w:tc>
          <w:tcPr>
            <w:tcW w:w="10423" w:type="dxa"/>
            <w:gridSpan w:val="2"/>
            <w:shd w:val="clear" w:color="auto" w:fill="auto"/>
          </w:tcPr>
          <w:p w14:paraId="4C644FCA" w14:textId="00126487" w:rsidR="00EF6058"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w:t>
            </w:r>
            <w:bookmarkEnd w:id="2"/>
            <w:r>
              <w:rPr>
                <w:sz w:val="64"/>
              </w:rPr>
              <w:t>7</w:t>
            </w:r>
            <w:r>
              <w:rPr>
                <w:rFonts w:hint="eastAsia"/>
                <w:sz w:val="64"/>
                <w:lang w:val="en-US" w:eastAsia="zh-CN"/>
              </w:rPr>
              <w:t>6</w:t>
            </w:r>
            <w:r>
              <w:rPr>
                <w:sz w:val="64"/>
              </w:rPr>
              <w:t xml:space="preserve">1 </w:t>
            </w:r>
            <w:r>
              <w:t>V</w:t>
            </w:r>
            <w:bookmarkStart w:id="3" w:name="specVersion"/>
            <w:r>
              <w:rPr>
                <w:rFonts w:hint="eastAsia"/>
                <w:lang w:val="en-US" w:eastAsia="zh-CN"/>
              </w:rPr>
              <w:t>1</w:t>
            </w:r>
            <w:r w:rsidR="00CA1A31">
              <w:rPr>
                <w:lang w:val="en-US" w:eastAsia="zh-CN"/>
              </w:rPr>
              <w:t>8</w:t>
            </w:r>
            <w:r>
              <w:t>.</w:t>
            </w:r>
            <w:r>
              <w:rPr>
                <w:rFonts w:hint="eastAsia"/>
                <w:lang w:val="en-US" w:eastAsia="zh-CN"/>
              </w:rPr>
              <w:t>0</w:t>
            </w:r>
            <w:r>
              <w:t>.</w:t>
            </w:r>
            <w:bookmarkEnd w:id="3"/>
            <w:r>
              <w:rPr>
                <w:rFonts w:hint="eastAsia"/>
                <w:lang w:val="en-US" w:eastAsia="zh-CN"/>
              </w:rPr>
              <w:t>0</w:t>
            </w:r>
            <w:r>
              <w:t xml:space="preserve"> </w:t>
            </w:r>
            <w:r>
              <w:rPr>
                <w:sz w:val="32"/>
              </w:rPr>
              <w:t>(</w:t>
            </w:r>
            <w:bookmarkStart w:id="4" w:name="issueDate"/>
            <w:r>
              <w:rPr>
                <w:sz w:val="32"/>
              </w:rPr>
              <w:t>2023-</w:t>
            </w:r>
            <w:bookmarkEnd w:id="4"/>
            <w:r>
              <w:rPr>
                <w:rFonts w:hint="eastAsia"/>
                <w:sz w:val="32"/>
                <w:lang w:val="en-US" w:eastAsia="zh-CN"/>
              </w:rPr>
              <w:t>12</w:t>
            </w:r>
            <w:r>
              <w:rPr>
                <w:sz w:val="32"/>
              </w:rPr>
              <w:t>)</w:t>
            </w:r>
          </w:p>
        </w:tc>
      </w:tr>
      <w:tr w:rsidR="00EF6058" w14:paraId="54B43B10" w14:textId="77777777">
        <w:trPr>
          <w:cantSplit/>
          <w:trHeight w:hRule="exact" w:val="1134"/>
        </w:trPr>
        <w:tc>
          <w:tcPr>
            <w:tcW w:w="10423" w:type="dxa"/>
            <w:gridSpan w:val="2"/>
            <w:shd w:val="clear" w:color="auto" w:fill="auto"/>
          </w:tcPr>
          <w:p w14:paraId="5A3AE8B5" w14:textId="77777777" w:rsidR="00EF6058" w:rsidRDefault="00000000">
            <w:pPr>
              <w:pStyle w:val="ZB"/>
              <w:framePr w:w="0" w:hRule="auto" w:wrap="auto" w:vAnchor="margin" w:hAnchor="text" w:yAlign="inline"/>
            </w:pPr>
            <w:r>
              <w:t xml:space="preserve">Technical </w:t>
            </w:r>
            <w:bookmarkStart w:id="5" w:name="spectype2"/>
            <w:r>
              <w:t>Report</w:t>
            </w:r>
            <w:bookmarkEnd w:id="5"/>
          </w:p>
          <w:p w14:paraId="20FE3E99" w14:textId="77777777" w:rsidR="00EF6058" w:rsidRDefault="00000000">
            <w:pPr>
              <w:pStyle w:val="Guidance"/>
            </w:pPr>
            <w:r>
              <w:br/>
            </w:r>
            <w:r>
              <w:br/>
            </w:r>
          </w:p>
        </w:tc>
      </w:tr>
      <w:tr w:rsidR="00EF6058" w14:paraId="72ACE9E9" w14:textId="77777777">
        <w:trPr>
          <w:cantSplit/>
          <w:trHeight w:hRule="exact" w:val="3686"/>
        </w:trPr>
        <w:tc>
          <w:tcPr>
            <w:tcW w:w="10423" w:type="dxa"/>
            <w:gridSpan w:val="2"/>
            <w:tcBorders>
              <w:bottom w:val="single" w:sz="12" w:space="0" w:color="auto"/>
            </w:tcBorders>
            <w:shd w:val="clear" w:color="auto" w:fill="auto"/>
          </w:tcPr>
          <w:p w14:paraId="214AB998" w14:textId="77777777" w:rsidR="00EF6058" w:rsidRDefault="00000000">
            <w:pPr>
              <w:pStyle w:val="ZT"/>
              <w:framePr w:wrap="auto" w:hAnchor="text" w:yAlign="inline"/>
            </w:pPr>
            <w:r>
              <w:t>3rd Generation Partnership Project;</w:t>
            </w:r>
          </w:p>
          <w:p w14:paraId="4ABEBB75" w14:textId="77777777" w:rsidR="00EF6058" w:rsidRDefault="00000000">
            <w:pPr>
              <w:pStyle w:val="ZT"/>
              <w:framePr w:wrap="auto" w:hAnchor="text" w:yAlign="inline"/>
            </w:pPr>
            <w:r>
              <w:t xml:space="preserve">Technical Specification Group </w:t>
            </w:r>
            <w:bookmarkStart w:id="6" w:name="specTitle"/>
            <w:r>
              <w:t>Radio Access Network;</w:t>
            </w:r>
          </w:p>
          <w:p w14:paraId="122A5D09" w14:textId="77777777" w:rsidR="00EF6058" w:rsidRDefault="00000000">
            <w:pPr>
              <w:pStyle w:val="ZT"/>
              <w:framePr w:wrap="auto" w:hAnchor="text" w:yAlign="inline"/>
            </w:pPr>
            <w:r>
              <w:rPr>
                <w:rFonts w:hint="eastAsia"/>
              </w:rPr>
              <w:t xml:space="preserve"> Measurements of Multiple Input Multiple Output (MIMO) Over-the-Air (OTA) performance of User Equipment (UE)</w:t>
            </w:r>
            <w:r>
              <w:t>;</w:t>
            </w:r>
          </w:p>
          <w:bookmarkEnd w:id="6"/>
          <w:p w14:paraId="7E3FDA76" w14:textId="77777777" w:rsidR="00EF6058" w:rsidRDefault="00000000">
            <w:pPr>
              <w:pStyle w:val="ZT"/>
              <w:framePr w:wrap="auto" w:hAnchor="text" w:yAlign="inline"/>
              <w:rPr>
                <w:i/>
                <w:sz w:val="28"/>
              </w:rPr>
            </w:pPr>
            <w:r>
              <w:t>(</w:t>
            </w:r>
            <w:r>
              <w:rPr>
                <w:rStyle w:val="ZGSM"/>
              </w:rPr>
              <w:t xml:space="preserve">Release </w:t>
            </w:r>
            <w:bookmarkStart w:id="7" w:name="specRelease"/>
            <w:r>
              <w:rPr>
                <w:rStyle w:val="ZGSM"/>
              </w:rPr>
              <w:t>18</w:t>
            </w:r>
            <w:bookmarkEnd w:id="7"/>
            <w:r>
              <w:t>)</w:t>
            </w:r>
          </w:p>
        </w:tc>
      </w:tr>
      <w:tr w:rsidR="00EF6058" w14:paraId="1CA13D0E" w14:textId="77777777">
        <w:trPr>
          <w:cantSplit/>
        </w:trPr>
        <w:tc>
          <w:tcPr>
            <w:tcW w:w="10423" w:type="dxa"/>
            <w:gridSpan w:val="2"/>
            <w:tcBorders>
              <w:top w:val="single" w:sz="12" w:space="0" w:color="auto"/>
            </w:tcBorders>
            <w:shd w:val="clear" w:color="auto" w:fill="auto"/>
          </w:tcPr>
          <w:p w14:paraId="6E967206" w14:textId="77777777" w:rsidR="00EF6058" w:rsidRDefault="00000000">
            <w:pPr>
              <w:pStyle w:val="TAR"/>
              <w:keepNext w:val="0"/>
              <w:keepLines w:val="0"/>
            </w:pPr>
            <w:r>
              <w:tab/>
            </w:r>
          </w:p>
        </w:tc>
      </w:tr>
      <w:bookmarkStart w:id="8" w:name="_MON_1684549432"/>
      <w:bookmarkEnd w:id="8"/>
      <w:tr w:rsidR="00EF6058" w14:paraId="6043F317" w14:textId="77777777">
        <w:trPr>
          <w:cantSplit/>
          <w:trHeight w:hRule="exact" w:val="1531"/>
        </w:trPr>
        <w:tc>
          <w:tcPr>
            <w:tcW w:w="5211" w:type="dxa"/>
            <w:shd w:val="clear" w:color="auto" w:fill="auto"/>
          </w:tcPr>
          <w:p w14:paraId="70AFF2B6" w14:textId="77777777" w:rsidR="00EF6058" w:rsidRDefault="00000000">
            <w:pPr>
              <w:pStyle w:val="TAL"/>
              <w:keepNext w:val="0"/>
              <w:keepLines w:val="0"/>
            </w:pPr>
            <w:r>
              <w:object w:dxaOrig="2018" w:dyaOrig="1301" w14:anchorId="3560BA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4.5pt" o:ole="">
                  <v:imagedata r:id="rId8" o:title=""/>
                </v:shape>
                <o:OLEObject Type="Embed" ProgID="Word.Picture.8" ShapeID="_x0000_i1025" DrawAspect="Content" ObjectID="_1766245337" r:id="rId9"/>
              </w:object>
            </w:r>
          </w:p>
        </w:tc>
        <w:bookmarkStart w:id="9" w:name="_MON_1710316168"/>
        <w:bookmarkEnd w:id="9"/>
        <w:tc>
          <w:tcPr>
            <w:tcW w:w="5212" w:type="dxa"/>
            <w:shd w:val="clear" w:color="auto" w:fill="auto"/>
          </w:tcPr>
          <w:p w14:paraId="28FF2BE7" w14:textId="77777777" w:rsidR="00EF6058" w:rsidRDefault="00000000">
            <w:pPr>
              <w:pStyle w:val="TAR"/>
              <w:keepNext w:val="0"/>
              <w:keepLines w:val="0"/>
            </w:pPr>
            <w:r>
              <w:object w:dxaOrig="2595" w:dyaOrig="1440" w14:anchorId="5AE2C30A">
                <v:shape id="_x0000_i1026" type="#_x0000_t75" style="width:129.6pt;height:1in" o:ole="">
                  <v:imagedata r:id="rId10" o:title=""/>
                </v:shape>
                <o:OLEObject Type="Embed" ProgID="Word.Picture.8" ShapeID="_x0000_i1026" DrawAspect="Content" ObjectID="_1766245338" r:id="rId11"/>
              </w:object>
            </w:r>
          </w:p>
        </w:tc>
      </w:tr>
      <w:tr w:rsidR="00EF6058" w14:paraId="214A1CE0" w14:textId="77777777">
        <w:trPr>
          <w:cantSplit/>
          <w:trHeight w:hRule="exact" w:val="5783"/>
        </w:trPr>
        <w:tc>
          <w:tcPr>
            <w:tcW w:w="10423" w:type="dxa"/>
            <w:gridSpan w:val="2"/>
            <w:shd w:val="clear" w:color="auto" w:fill="auto"/>
          </w:tcPr>
          <w:p w14:paraId="29D19FB6" w14:textId="77777777" w:rsidR="00EF6058" w:rsidRDefault="00EF6058">
            <w:pPr>
              <w:pStyle w:val="Guidance"/>
            </w:pPr>
          </w:p>
          <w:p w14:paraId="69E8C13C" w14:textId="77777777" w:rsidR="00EF6058" w:rsidRDefault="00EF6058">
            <w:pPr>
              <w:pStyle w:val="Guidance"/>
              <w:ind w:left="851" w:hanging="567"/>
            </w:pPr>
          </w:p>
        </w:tc>
      </w:tr>
      <w:tr w:rsidR="00EF6058" w14:paraId="18D31725" w14:textId="77777777">
        <w:trPr>
          <w:cantSplit/>
          <w:trHeight w:hRule="exact" w:val="964"/>
        </w:trPr>
        <w:tc>
          <w:tcPr>
            <w:tcW w:w="10423" w:type="dxa"/>
            <w:gridSpan w:val="2"/>
            <w:shd w:val="clear" w:color="auto" w:fill="auto"/>
          </w:tcPr>
          <w:p w14:paraId="33427D71" w14:textId="77777777" w:rsidR="00EF6058"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752B97AB" w14:textId="77777777" w:rsidR="00EF6058" w:rsidRDefault="00EF6058">
      <w:pPr>
        <w:sectPr w:rsidR="00EF6058">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F6058" w14:paraId="06C77CAB" w14:textId="77777777">
        <w:trPr>
          <w:trHeight w:hRule="exact" w:val="5670"/>
        </w:trPr>
        <w:tc>
          <w:tcPr>
            <w:tcW w:w="10423" w:type="dxa"/>
            <w:shd w:val="clear" w:color="auto" w:fill="auto"/>
          </w:tcPr>
          <w:p w14:paraId="246661ED" w14:textId="77777777" w:rsidR="00EF6058" w:rsidRDefault="00EF6058">
            <w:pPr>
              <w:pStyle w:val="Guidance"/>
            </w:pPr>
            <w:bookmarkStart w:id="11" w:name="page2"/>
          </w:p>
        </w:tc>
      </w:tr>
      <w:tr w:rsidR="00EF6058" w14:paraId="0CA21DC2" w14:textId="77777777">
        <w:trPr>
          <w:trHeight w:hRule="exact" w:val="5387"/>
        </w:trPr>
        <w:tc>
          <w:tcPr>
            <w:tcW w:w="10423" w:type="dxa"/>
            <w:shd w:val="clear" w:color="auto" w:fill="auto"/>
          </w:tcPr>
          <w:p w14:paraId="2E066F1C" w14:textId="77777777" w:rsidR="00EF6058" w:rsidRDefault="00000000">
            <w:pPr>
              <w:pStyle w:val="FP"/>
              <w:spacing w:after="240"/>
              <w:ind w:left="2835" w:right="2835"/>
              <w:jc w:val="center"/>
              <w:rPr>
                <w:rFonts w:ascii="Arial" w:hAnsi="Arial"/>
                <w:b/>
                <w:i/>
              </w:rPr>
            </w:pPr>
            <w:bookmarkStart w:id="12" w:name="coords3gpp"/>
            <w:r>
              <w:rPr>
                <w:rFonts w:ascii="Arial" w:hAnsi="Arial"/>
                <w:b/>
                <w:i/>
              </w:rPr>
              <w:t>3GPP</w:t>
            </w:r>
          </w:p>
          <w:p w14:paraId="47E1477C" w14:textId="77777777" w:rsidR="00EF6058" w:rsidRDefault="00000000">
            <w:pPr>
              <w:pStyle w:val="FP"/>
              <w:pBdr>
                <w:bottom w:val="single" w:sz="6" w:space="1" w:color="auto"/>
              </w:pBdr>
              <w:ind w:left="2835" w:right="2835"/>
              <w:jc w:val="center"/>
            </w:pPr>
            <w:r>
              <w:t>Postal address</w:t>
            </w:r>
          </w:p>
          <w:p w14:paraId="2880305F" w14:textId="77777777" w:rsidR="00EF6058" w:rsidRDefault="00EF6058">
            <w:pPr>
              <w:pStyle w:val="FP"/>
              <w:ind w:left="2835" w:right="2835"/>
              <w:jc w:val="center"/>
              <w:rPr>
                <w:rFonts w:ascii="Arial" w:hAnsi="Arial"/>
                <w:sz w:val="18"/>
              </w:rPr>
            </w:pPr>
          </w:p>
          <w:p w14:paraId="58CC7B8F" w14:textId="77777777" w:rsidR="00EF6058" w:rsidRDefault="00000000">
            <w:pPr>
              <w:pStyle w:val="FP"/>
              <w:pBdr>
                <w:bottom w:val="single" w:sz="6" w:space="1" w:color="auto"/>
              </w:pBdr>
              <w:spacing w:before="240"/>
              <w:ind w:left="2835" w:right="2835"/>
              <w:jc w:val="center"/>
            </w:pPr>
            <w:r>
              <w:t>3GPP support office address</w:t>
            </w:r>
          </w:p>
          <w:p w14:paraId="37AD0EFE" w14:textId="77777777" w:rsidR="00EF6058"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0524EB49" w14:textId="77777777" w:rsidR="00EF6058" w:rsidRDefault="00000000">
            <w:pPr>
              <w:pStyle w:val="FP"/>
              <w:ind w:left="2835" w:right="2835"/>
              <w:jc w:val="center"/>
              <w:rPr>
                <w:rFonts w:ascii="Arial" w:hAnsi="Arial"/>
                <w:sz w:val="18"/>
                <w:lang w:val="fr-FR"/>
              </w:rPr>
            </w:pPr>
            <w:r>
              <w:rPr>
                <w:rFonts w:ascii="Arial" w:hAnsi="Arial"/>
                <w:sz w:val="18"/>
                <w:lang w:val="fr-FR"/>
              </w:rPr>
              <w:t>Valbonne - FRANCE</w:t>
            </w:r>
          </w:p>
          <w:p w14:paraId="74630E28" w14:textId="77777777" w:rsidR="00EF6058"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7230F0B" w14:textId="77777777" w:rsidR="00EF6058" w:rsidRDefault="00000000">
            <w:pPr>
              <w:pStyle w:val="FP"/>
              <w:pBdr>
                <w:bottom w:val="single" w:sz="6" w:space="1" w:color="auto"/>
              </w:pBdr>
              <w:spacing w:before="240"/>
              <w:ind w:left="2835" w:right="2835"/>
              <w:jc w:val="center"/>
            </w:pPr>
            <w:r>
              <w:t>Internet</w:t>
            </w:r>
          </w:p>
          <w:p w14:paraId="3704CBE0" w14:textId="77777777" w:rsidR="00EF6058" w:rsidRDefault="00000000">
            <w:pPr>
              <w:pStyle w:val="FP"/>
              <w:ind w:left="2835" w:right="2835"/>
              <w:jc w:val="center"/>
              <w:rPr>
                <w:rFonts w:ascii="Arial" w:hAnsi="Arial"/>
                <w:sz w:val="18"/>
              </w:rPr>
            </w:pPr>
            <w:r>
              <w:rPr>
                <w:rFonts w:ascii="Arial" w:hAnsi="Arial"/>
                <w:sz w:val="18"/>
              </w:rPr>
              <w:t>https://www.3gpp.org</w:t>
            </w:r>
            <w:bookmarkEnd w:id="12"/>
          </w:p>
          <w:p w14:paraId="4E0E10AA" w14:textId="77777777" w:rsidR="00EF6058" w:rsidRDefault="00EF6058"/>
        </w:tc>
      </w:tr>
      <w:tr w:rsidR="00EF6058" w14:paraId="24347CCB" w14:textId="77777777">
        <w:tc>
          <w:tcPr>
            <w:tcW w:w="10423" w:type="dxa"/>
            <w:shd w:val="clear" w:color="auto" w:fill="auto"/>
            <w:vAlign w:val="bottom"/>
          </w:tcPr>
          <w:p w14:paraId="425C4057" w14:textId="77777777" w:rsidR="00EF6058"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681D3187" w14:textId="77777777" w:rsidR="00EF6058" w:rsidRDefault="00000000">
            <w:pPr>
              <w:pStyle w:val="FP"/>
              <w:jc w:val="center"/>
            </w:pPr>
            <w:r>
              <w:t>No part may be reproduced except as authorized by written permission.</w:t>
            </w:r>
            <w:r>
              <w:br/>
              <w:t>The copyright and the foregoing restriction extend to reproduction in all media.</w:t>
            </w:r>
          </w:p>
          <w:p w14:paraId="430205C6" w14:textId="77777777" w:rsidR="00EF6058" w:rsidRDefault="00EF6058">
            <w:pPr>
              <w:pStyle w:val="FP"/>
              <w:jc w:val="center"/>
            </w:pPr>
          </w:p>
          <w:p w14:paraId="3FA44ED4" w14:textId="77777777" w:rsidR="00EF6058" w:rsidRDefault="00000000">
            <w:pPr>
              <w:pStyle w:val="FP"/>
              <w:jc w:val="center"/>
              <w:rPr>
                <w:sz w:val="18"/>
              </w:rPr>
            </w:pPr>
            <w:r>
              <w:rPr>
                <w:sz w:val="18"/>
              </w:rPr>
              <w:t xml:space="preserve">© </w:t>
            </w:r>
            <w:bookmarkStart w:id="14" w:name="copyrightDate"/>
            <w:r>
              <w:rPr>
                <w:sz w:val="18"/>
              </w:rPr>
              <w:t>2023</w:t>
            </w:r>
            <w:bookmarkEnd w:id="14"/>
            <w:r>
              <w:rPr>
                <w:sz w:val="18"/>
              </w:rPr>
              <w:t>, 3GPP Organizational Partners (ARIB, ATIS, CCSA, ETSI, TSDSI, TTA, TTC).</w:t>
            </w:r>
            <w:bookmarkStart w:id="15" w:name="copyrightaddon"/>
            <w:bookmarkEnd w:id="15"/>
          </w:p>
          <w:p w14:paraId="1D70E2F3" w14:textId="77777777" w:rsidR="00EF6058" w:rsidRDefault="00000000">
            <w:pPr>
              <w:pStyle w:val="FP"/>
              <w:jc w:val="center"/>
              <w:rPr>
                <w:sz w:val="18"/>
              </w:rPr>
            </w:pPr>
            <w:r>
              <w:rPr>
                <w:sz w:val="18"/>
              </w:rPr>
              <w:t>All rights reserved.</w:t>
            </w:r>
          </w:p>
          <w:p w14:paraId="0EBF4625" w14:textId="77777777" w:rsidR="00EF6058" w:rsidRDefault="00EF6058">
            <w:pPr>
              <w:pStyle w:val="FP"/>
              <w:rPr>
                <w:sz w:val="18"/>
              </w:rPr>
            </w:pPr>
          </w:p>
          <w:p w14:paraId="5AF29FF4" w14:textId="77777777" w:rsidR="00EF6058" w:rsidRDefault="00000000">
            <w:pPr>
              <w:pStyle w:val="FP"/>
              <w:rPr>
                <w:sz w:val="18"/>
              </w:rPr>
            </w:pPr>
            <w:r>
              <w:rPr>
                <w:sz w:val="18"/>
              </w:rPr>
              <w:t>UMTS™ is a Trade Mark of ETSI registered for the benefit of its members</w:t>
            </w:r>
          </w:p>
          <w:p w14:paraId="28EF3B6B" w14:textId="77777777" w:rsidR="00EF6058"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CC7414C" w14:textId="77777777" w:rsidR="00EF6058" w:rsidRDefault="00000000">
            <w:pPr>
              <w:pStyle w:val="FP"/>
              <w:rPr>
                <w:sz w:val="18"/>
              </w:rPr>
            </w:pPr>
            <w:r>
              <w:rPr>
                <w:sz w:val="18"/>
              </w:rPr>
              <w:t>GSM® and the GSM logo are registered and owned by the GSM Association</w:t>
            </w:r>
            <w:bookmarkEnd w:id="13"/>
          </w:p>
          <w:p w14:paraId="0321011E" w14:textId="77777777" w:rsidR="00EF6058" w:rsidRDefault="00EF6058"/>
        </w:tc>
      </w:tr>
      <w:bookmarkEnd w:id="11"/>
    </w:tbl>
    <w:p w14:paraId="0CA447A0" w14:textId="77777777" w:rsidR="00EF6058" w:rsidRDefault="00000000">
      <w:pPr>
        <w:pStyle w:val="TT"/>
        <w:keepNext w:val="0"/>
        <w:keepLines w:val="0"/>
      </w:pPr>
      <w:r>
        <w:br w:type="page"/>
      </w:r>
      <w:bookmarkStart w:id="16" w:name="tableOfContents"/>
      <w:bookmarkEnd w:id="16"/>
      <w:r>
        <w:lastRenderedPageBreak/>
        <w:t>Contents</w:t>
      </w:r>
    </w:p>
    <w:p w14:paraId="43E03626" w14:textId="6F800EFF" w:rsidR="0086758D" w:rsidRDefault="0086758D">
      <w:pPr>
        <w:pStyle w:val="TOC1"/>
        <w:rPr>
          <w:rFonts w:asciiTheme="minorHAnsi" w:eastAsiaTheme="minorEastAsia" w:hAnsiTheme="minorHAnsi" w:cstheme="minorBidi"/>
          <w:kern w:val="2"/>
          <w:szCs w:val="22"/>
          <w14:ligatures w14:val="standardContextual"/>
        </w:rPr>
      </w:pPr>
      <w:r>
        <w:rPr>
          <w:b/>
        </w:rPr>
        <w:fldChar w:fldCharType="begin"/>
      </w:r>
      <w:r>
        <w:rPr>
          <w:b/>
        </w:rPr>
        <w:instrText xml:space="preserve"> TOC \o \h \z \u </w:instrText>
      </w:r>
      <w:r>
        <w:rPr>
          <w:b/>
        </w:rPr>
        <w:fldChar w:fldCharType="separate"/>
      </w:r>
      <w:r>
        <w:rPr>
          <w:rStyle w:val="Hyperlink"/>
        </w:rPr>
        <w:fldChar w:fldCharType="begin"/>
      </w:r>
      <w:r>
        <w:rPr>
          <w:rStyle w:val="Hyperlink"/>
        </w:rPr>
        <w:instrText xml:space="preserve"> TOC </w:instrText>
      </w:r>
      <w:r>
        <w:rPr>
          <w:rStyle w:val="Hyperlink"/>
        </w:rPr>
        <w:fldChar w:fldCharType="separate"/>
      </w:r>
      <w:r>
        <w:t>Foreword</w:t>
      </w:r>
      <w:r>
        <w:tab/>
      </w:r>
      <w:r>
        <w:fldChar w:fldCharType="begin"/>
      </w:r>
      <w:r>
        <w:instrText xml:space="preserve"> PAGEREF _Toc155632381 \h </w:instrText>
      </w:r>
      <w:r>
        <w:fldChar w:fldCharType="separate"/>
      </w:r>
      <w:r>
        <w:t>6</w:t>
      </w:r>
      <w:r>
        <w:fldChar w:fldCharType="end"/>
      </w:r>
    </w:p>
    <w:p w14:paraId="0B8A1677" w14:textId="6CCBA52F" w:rsidR="0086758D" w:rsidRDefault="0086758D">
      <w:pPr>
        <w:pStyle w:val="TOC1"/>
        <w:rPr>
          <w:rFonts w:asciiTheme="minorHAnsi" w:eastAsiaTheme="minorEastAsia" w:hAnsiTheme="minorHAnsi" w:cstheme="minorBidi"/>
          <w:kern w:val="2"/>
          <w:szCs w:val="22"/>
          <w14:ligatures w14:val="standardContextual"/>
        </w:rPr>
      </w:pPr>
      <w:r w:rsidRPr="00F37D97">
        <w:rPr>
          <w:lang w:val="en-US" w:eastAsia="zh-CN"/>
        </w:rPr>
        <w:t>1</w:t>
      </w:r>
      <w:r>
        <w:rPr>
          <w:rFonts w:asciiTheme="minorHAnsi" w:eastAsiaTheme="minorEastAsia" w:hAnsiTheme="minorHAnsi" w:cstheme="minorBidi"/>
          <w:kern w:val="2"/>
          <w:szCs w:val="22"/>
          <w14:ligatures w14:val="standardContextual"/>
        </w:rPr>
        <w:tab/>
      </w:r>
      <w:r w:rsidRPr="00F37D97">
        <w:rPr>
          <w:lang w:val="en-US" w:eastAsia="zh-CN"/>
        </w:rPr>
        <w:t>Scope</w:t>
      </w:r>
      <w:r>
        <w:tab/>
      </w:r>
      <w:r>
        <w:fldChar w:fldCharType="begin"/>
      </w:r>
      <w:r>
        <w:instrText xml:space="preserve"> PAGEREF _Toc155632382 \h </w:instrText>
      </w:r>
      <w:r>
        <w:fldChar w:fldCharType="separate"/>
      </w:r>
      <w:r>
        <w:t>8</w:t>
      </w:r>
      <w:r>
        <w:fldChar w:fldCharType="end"/>
      </w:r>
    </w:p>
    <w:p w14:paraId="4B8C91B8" w14:textId="6DCEEDD4" w:rsidR="0086758D" w:rsidRDefault="0086758D">
      <w:pPr>
        <w:pStyle w:val="TOC1"/>
        <w:rPr>
          <w:rFonts w:asciiTheme="minorHAnsi" w:eastAsiaTheme="minorEastAsia" w:hAnsiTheme="minorHAnsi" w:cstheme="minorBidi"/>
          <w:kern w:val="2"/>
          <w:szCs w:val="22"/>
          <w14:ligatures w14:val="standardContextual"/>
        </w:rPr>
      </w:pPr>
      <w:r w:rsidRPr="00F37D97">
        <w:rPr>
          <w:lang w:val="en-US" w:eastAsia="zh-CN"/>
        </w:rPr>
        <w:t>2</w:t>
      </w:r>
      <w:r>
        <w:rPr>
          <w:rFonts w:asciiTheme="minorHAnsi" w:eastAsiaTheme="minorEastAsia" w:hAnsiTheme="minorHAnsi" w:cstheme="minorBidi"/>
          <w:kern w:val="2"/>
          <w:szCs w:val="22"/>
          <w14:ligatures w14:val="standardContextual"/>
        </w:rPr>
        <w:tab/>
      </w:r>
      <w:r w:rsidRPr="00F37D97">
        <w:rPr>
          <w:lang w:val="en-US" w:eastAsia="zh-CN"/>
        </w:rPr>
        <w:t>References</w:t>
      </w:r>
      <w:r>
        <w:tab/>
      </w:r>
      <w:r>
        <w:fldChar w:fldCharType="begin"/>
      </w:r>
      <w:r>
        <w:instrText xml:space="preserve"> PAGEREF _Toc155632383 \h </w:instrText>
      </w:r>
      <w:r>
        <w:fldChar w:fldCharType="separate"/>
      </w:r>
      <w:r>
        <w:t>8</w:t>
      </w:r>
      <w:r>
        <w:fldChar w:fldCharType="end"/>
      </w:r>
    </w:p>
    <w:p w14:paraId="6ABF2C6A" w14:textId="46E03567" w:rsidR="0086758D" w:rsidRDefault="0086758D">
      <w:pPr>
        <w:pStyle w:val="TOC1"/>
        <w:rPr>
          <w:rFonts w:asciiTheme="minorHAnsi" w:eastAsiaTheme="minorEastAsia" w:hAnsiTheme="minorHAnsi" w:cstheme="minorBidi"/>
          <w:kern w:val="2"/>
          <w:szCs w:val="22"/>
          <w14:ligatures w14:val="standardContextual"/>
        </w:rPr>
      </w:pPr>
      <w:r w:rsidRPr="00F37D97">
        <w:rPr>
          <w:lang w:val="en-US" w:eastAsia="zh-CN"/>
        </w:rPr>
        <w:t>3</w:t>
      </w:r>
      <w:r>
        <w:rPr>
          <w:rFonts w:asciiTheme="minorHAnsi" w:eastAsiaTheme="minorEastAsia" w:hAnsiTheme="minorHAnsi" w:cstheme="minorBidi"/>
          <w:kern w:val="2"/>
          <w:szCs w:val="22"/>
          <w14:ligatures w14:val="standardContextual"/>
        </w:rPr>
        <w:tab/>
      </w:r>
      <w:r w:rsidRPr="00F37D97">
        <w:rPr>
          <w:lang w:val="en-US" w:eastAsia="zh-CN"/>
        </w:rPr>
        <w:t>Definitions of terms, symbols and abbreviations</w:t>
      </w:r>
      <w:r>
        <w:tab/>
      </w:r>
      <w:r>
        <w:fldChar w:fldCharType="begin"/>
      </w:r>
      <w:r>
        <w:instrText xml:space="preserve"> PAGEREF _Toc155632384 \h </w:instrText>
      </w:r>
      <w:r>
        <w:fldChar w:fldCharType="separate"/>
      </w:r>
      <w:r>
        <w:t>8</w:t>
      </w:r>
      <w:r>
        <w:fldChar w:fldCharType="end"/>
      </w:r>
    </w:p>
    <w:p w14:paraId="4317BFEA" w14:textId="6D719CE0" w:rsidR="0086758D" w:rsidRDefault="0086758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_Toc155632385 \h </w:instrText>
      </w:r>
      <w:r>
        <w:fldChar w:fldCharType="separate"/>
      </w:r>
      <w:r>
        <w:t>8</w:t>
      </w:r>
      <w:r>
        <w:fldChar w:fldCharType="end"/>
      </w:r>
    </w:p>
    <w:p w14:paraId="012A52F2" w14:textId="0E0ABDF5" w:rsidR="0086758D" w:rsidRDefault="0086758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_Toc155632386 \h </w:instrText>
      </w:r>
      <w:r>
        <w:fldChar w:fldCharType="separate"/>
      </w:r>
      <w:r>
        <w:t>9</w:t>
      </w:r>
      <w:r>
        <w:fldChar w:fldCharType="end"/>
      </w:r>
    </w:p>
    <w:p w14:paraId="4FBCC6B6" w14:textId="7AD38DDA" w:rsidR="0086758D" w:rsidRDefault="0086758D">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_Toc155632387 \h </w:instrText>
      </w:r>
      <w:r>
        <w:fldChar w:fldCharType="separate"/>
      </w:r>
      <w:r>
        <w:t>9</w:t>
      </w:r>
      <w:r>
        <w:fldChar w:fldCharType="end"/>
      </w:r>
    </w:p>
    <w:p w14:paraId="182001D2" w14:textId="7FC051AC" w:rsidR="0086758D" w:rsidRDefault="0086758D">
      <w:pPr>
        <w:pStyle w:val="TOC1"/>
        <w:rPr>
          <w:rFonts w:asciiTheme="minorHAnsi" w:eastAsiaTheme="minorEastAsia" w:hAnsiTheme="minorHAnsi" w:cstheme="minorBidi"/>
          <w:kern w:val="2"/>
          <w:szCs w:val="22"/>
          <w14:ligatures w14:val="standardContextual"/>
        </w:rPr>
      </w:pPr>
      <w:r w:rsidRPr="00F37D97">
        <w:rPr>
          <w:lang w:val="en-US" w:eastAsia="zh-CN"/>
        </w:rPr>
        <w:t>4</w:t>
      </w:r>
      <w:r>
        <w:rPr>
          <w:rFonts w:asciiTheme="minorHAnsi" w:eastAsiaTheme="minorEastAsia" w:hAnsiTheme="minorHAnsi" w:cstheme="minorBidi"/>
          <w:kern w:val="2"/>
          <w:szCs w:val="22"/>
          <w14:ligatures w14:val="standardContextual"/>
        </w:rPr>
        <w:tab/>
      </w:r>
      <w:r w:rsidRPr="00F37D97">
        <w:rPr>
          <w:lang w:val="en-US" w:eastAsia="zh-CN"/>
        </w:rPr>
        <w:t>General</w:t>
      </w:r>
      <w:r>
        <w:tab/>
      </w:r>
      <w:r>
        <w:fldChar w:fldCharType="begin"/>
      </w:r>
      <w:r>
        <w:instrText xml:space="preserve"> PAGEREF _Toc155632388 \h </w:instrText>
      </w:r>
      <w:r>
        <w:fldChar w:fldCharType="separate"/>
      </w:r>
      <w:r>
        <w:t>10</w:t>
      </w:r>
      <w:r>
        <w:fldChar w:fldCharType="end"/>
      </w:r>
    </w:p>
    <w:p w14:paraId="1EF2A218" w14:textId="33789BD6" w:rsidR="0086758D" w:rsidRDefault="0086758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Device types</w:t>
      </w:r>
      <w:r>
        <w:tab/>
      </w:r>
      <w:r>
        <w:fldChar w:fldCharType="begin"/>
      </w:r>
      <w:r>
        <w:instrText xml:space="preserve"> PAGEREF _Toc155632389 \h </w:instrText>
      </w:r>
      <w:r>
        <w:fldChar w:fldCharType="separate"/>
      </w:r>
      <w:r>
        <w:t>10</w:t>
      </w:r>
      <w:r>
        <w:fldChar w:fldCharType="end"/>
      </w:r>
    </w:p>
    <w:p w14:paraId="5D412D29" w14:textId="4771C95D" w:rsidR="0086758D" w:rsidRDefault="0086758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Testing configuration</w:t>
      </w:r>
      <w:r>
        <w:tab/>
      </w:r>
      <w:r>
        <w:fldChar w:fldCharType="begin"/>
      </w:r>
      <w:r>
        <w:instrText xml:space="preserve"> PAGEREF _Toc155632390 \h </w:instrText>
      </w:r>
      <w:r>
        <w:fldChar w:fldCharType="separate"/>
      </w:r>
      <w:r>
        <w:t>10</w:t>
      </w:r>
      <w:r>
        <w:fldChar w:fldCharType="end"/>
      </w:r>
    </w:p>
    <w:p w14:paraId="286E71CF" w14:textId="0FB8FA08" w:rsidR="0086758D" w:rsidRDefault="0086758D">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Testing Bands</w:t>
      </w:r>
      <w:r>
        <w:tab/>
      </w:r>
      <w:r>
        <w:fldChar w:fldCharType="begin"/>
      </w:r>
      <w:r>
        <w:instrText xml:space="preserve"> PAGEREF _Toc155632391 \h </w:instrText>
      </w:r>
      <w:r>
        <w:fldChar w:fldCharType="separate"/>
      </w:r>
      <w:r>
        <w:t>10</w:t>
      </w:r>
      <w:r>
        <w:fldChar w:fldCharType="end"/>
      </w:r>
    </w:p>
    <w:p w14:paraId="3010EBF7" w14:textId="01F8C7C2" w:rsidR="0086758D" w:rsidRDefault="0086758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rsidRPr="00F37D97">
        <w:rPr>
          <w:lang w:val="en-US" w:eastAsia="zh-CN"/>
        </w:rPr>
        <w:t>Measurement setup</w:t>
      </w:r>
      <w:r>
        <w:tab/>
      </w:r>
      <w:r>
        <w:fldChar w:fldCharType="begin"/>
      </w:r>
      <w:r>
        <w:instrText xml:space="preserve"> PAGEREF _Toc155632392 \h </w:instrText>
      </w:r>
      <w:r>
        <w:fldChar w:fldCharType="separate"/>
      </w:r>
      <w:r>
        <w:t>10</w:t>
      </w:r>
      <w:r>
        <w:fldChar w:fldCharType="end"/>
      </w:r>
    </w:p>
    <w:p w14:paraId="14392D70" w14:textId="0D1BB7FF" w:rsidR="0086758D" w:rsidRDefault="0086758D">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sidRPr="00F37D97">
        <w:rPr>
          <w:lang w:val="en-US" w:eastAsia="zh-CN"/>
        </w:rPr>
        <w:t>General</w:t>
      </w:r>
      <w:r>
        <w:tab/>
      </w:r>
      <w:r>
        <w:fldChar w:fldCharType="begin"/>
      </w:r>
      <w:r>
        <w:instrText xml:space="preserve"> PAGEREF _Toc155632393 \h </w:instrText>
      </w:r>
      <w:r>
        <w:fldChar w:fldCharType="separate"/>
      </w:r>
      <w:r>
        <w:t>10</w:t>
      </w:r>
      <w:r>
        <w:fldChar w:fldCharType="end"/>
      </w:r>
    </w:p>
    <w:p w14:paraId="7090D8D5" w14:textId="31D98A7E" w:rsidR="0086758D" w:rsidRDefault="0086758D">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rsidRPr="00F37D97">
        <w:rPr>
          <w:lang w:val="en-US" w:eastAsia="zh-CN"/>
        </w:rPr>
        <w:t>Measurement setup for FR1 MIMO OTA</w:t>
      </w:r>
      <w:r>
        <w:tab/>
      </w:r>
      <w:r>
        <w:fldChar w:fldCharType="begin"/>
      </w:r>
      <w:r>
        <w:instrText xml:space="preserve"> PAGEREF _Toc155632394 \h </w:instrText>
      </w:r>
      <w:r>
        <w:fldChar w:fldCharType="separate"/>
      </w:r>
      <w:r>
        <w:t>10</w:t>
      </w:r>
      <w:r>
        <w:fldChar w:fldCharType="end"/>
      </w:r>
    </w:p>
    <w:p w14:paraId="7FDB5797" w14:textId="24458550" w:rsidR="0086758D" w:rsidRDefault="0086758D">
      <w:pPr>
        <w:pStyle w:val="TOC2"/>
        <w:rPr>
          <w:rFonts w:asciiTheme="minorHAnsi" w:eastAsiaTheme="minorEastAsia" w:hAnsiTheme="minorHAnsi" w:cstheme="minorBidi"/>
          <w:kern w:val="2"/>
          <w:sz w:val="22"/>
          <w:szCs w:val="22"/>
          <w14:ligatures w14:val="standardContextual"/>
        </w:rPr>
      </w:pPr>
      <w:r>
        <w:t>5.</w:t>
      </w:r>
      <w:r w:rsidRPr="00F37D97">
        <w:rPr>
          <w:lang w:val="en-US" w:eastAsia="zh-CN"/>
        </w:rPr>
        <w:t>3</w:t>
      </w:r>
      <w:r>
        <w:rPr>
          <w:rFonts w:asciiTheme="minorHAnsi" w:eastAsiaTheme="minorEastAsia" w:hAnsiTheme="minorHAnsi" w:cstheme="minorBidi"/>
          <w:kern w:val="2"/>
          <w:sz w:val="22"/>
          <w:szCs w:val="22"/>
          <w14:ligatures w14:val="standardContextual"/>
        </w:rPr>
        <w:tab/>
      </w:r>
      <w:r w:rsidRPr="00F37D97">
        <w:rPr>
          <w:lang w:val="en-US" w:eastAsia="zh-CN"/>
        </w:rPr>
        <w:t>Measurement setup for FR2 MIMO OTA</w:t>
      </w:r>
      <w:r>
        <w:tab/>
      </w:r>
      <w:r>
        <w:fldChar w:fldCharType="begin"/>
      </w:r>
      <w:r>
        <w:instrText xml:space="preserve"> PAGEREF _Toc155632395 \h </w:instrText>
      </w:r>
      <w:r>
        <w:fldChar w:fldCharType="separate"/>
      </w:r>
      <w:r>
        <w:t>10</w:t>
      </w:r>
      <w:r>
        <w:fldChar w:fldCharType="end"/>
      </w:r>
    </w:p>
    <w:p w14:paraId="1CBC3192" w14:textId="7AF6AC4F" w:rsidR="0086758D" w:rsidRDefault="0086758D">
      <w:pPr>
        <w:pStyle w:val="TOC1"/>
        <w:rPr>
          <w:rFonts w:asciiTheme="minorHAnsi" w:eastAsiaTheme="minorEastAsia" w:hAnsiTheme="minorHAnsi" w:cstheme="minorBidi"/>
          <w:kern w:val="2"/>
          <w:szCs w:val="22"/>
          <w14:ligatures w14:val="standardContextual"/>
        </w:rPr>
      </w:pPr>
      <w:r w:rsidRPr="00F37D97">
        <w:rPr>
          <w:lang w:val="en-US" w:eastAsia="zh-CN"/>
        </w:rPr>
        <w:t>6</w:t>
      </w:r>
      <w:r>
        <w:rPr>
          <w:rFonts w:asciiTheme="minorHAnsi" w:eastAsiaTheme="minorEastAsia" w:hAnsiTheme="minorHAnsi" w:cstheme="minorBidi"/>
          <w:kern w:val="2"/>
          <w:szCs w:val="22"/>
          <w14:ligatures w14:val="standardContextual"/>
        </w:rPr>
        <w:tab/>
      </w:r>
      <w:r w:rsidRPr="00F37D97">
        <w:rPr>
          <w:lang w:val="en-US" w:eastAsia="zh-CN"/>
        </w:rPr>
        <w:t>Channel Model Validation</w:t>
      </w:r>
      <w:r>
        <w:tab/>
      </w:r>
      <w:r>
        <w:fldChar w:fldCharType="begin"/>
      </w:r>
      <w:r>
        <w:instrText xml:space="preserve"> PAGEREF _Toc155632396 \h </w:instrText>
      </w:r>
      <w:r>
        <w:fldChar w:fldCharType="separate"/>
      </w:r>
      <w:r>
        <w:t>10</w:t>
      </w:r>
      <w:r>
        <w:fldChar w:fldCharType="end"/>
      </w:r>
    </w:p>
    <w:p w14:paraId="7AC66F4C" w14:textId="43318A76" w:rsidR="0086758D" w:rsidRDefault="0086758D">
      <w:pPr>
        <w:pStyle w:val="TOC2"/>
        <w:rPr>
          <w:rFonts w:asciiTheme="minorHAnsi" w:eastAsiaTheme="minorEastAsia" w:hAnsiTheme="minorHAnsi" w:cstheme="minorBidi"/>
          <w:kern w:val="2"/>
          <w:sz w:val="22"/>
          <w:szCs w:val="22"/>
          <w14:ligatures w14:val="standardContextual"/>
        </w:rPr>
      </w:pPr>
      <w:r w:rsidRPr="00F37D97">
        <w:rPr>
          <w:lang w:val="en-US" w:eastAsia="zh-CN"/>
        </w:rPr>
        <w:t>6</w:t>
      </w:r>
      <w:r>
        <w:t>.</w:t>
      </w:r>
      <w:r w:rsidRPr="00F37D97">
        <w:rPr>
          <w:lang w:val="en-US" w:eastAsia="zh-CN"/>
        </w:rPr>
        <w:t>1</w:t>
      </w:r>
      <w:r>
        <w:rPr>
          <w:rFonts w:asciiTheme="minorHAnsi" w:eastAsiaTheme="minorEastAsia" w:hAnsiTheme="minorHAnsi" w:cstheme="minorBidi"/>
          <w:kern w:val="2"/>
          <w:sz w:val="22"/>
          <w:szCs w:val="22"/>
          <w14:ligatures w14:val="standardContextual"/>
        </w:rPr>
        <w:tab/>
      </w:r>
      <w:r w:rsidRPr="00F37D97">
        <w:rPr>
          <w:lang w:val="en-US" w:eastAsia="zh-CN"/>
        </w:rPr>
        <w:t>General</w:t>
      </w:r>
      <w:r>
        <w:tab/>
      </w:r>
      <w:r>
        <w:fldChar w:fldCharType="begin"/>
      </w:r>
      <w:r>
        <w:instrText xml:space="preserve"> PAGEREF _Toc155632397 \h </w:instrText>
      </w:r>
      <w:r>
        <w:fldChar w:fldCharType="separate"/>
      </w:r>
      <w:r>
        <w:t>10</w:t>
      </w:r>
      <w:r>
        <w:fldChar w:fldCharType="end"/>
      </w:r>
    </w:p>
    <w:p w14:paraId="29A8BED5" w14:textId="6C0BC1AA" w:rsidR="0086758D" w:rsidRDefault="0086758D">
      <w:pPr>
        <w:pStyle w:val="TOC2"/>
        <w:rPr>
          <w:rFonts w:asciiTheme="minorHAnsi" w:eastAsiaTheme="minorEastAsia" w:hAnsiTheme="minorHAnsi" w:cstheme="minorBidi"/>
          <w:kern w:val="2"/>
          <w:sz w:val="22"/>
          <w:szCs w:val="22"/>
          <w14:ligatures w14:val="standardContextual"/>
        </w:rPr>
      </w:pPr>
      <w:r w:rsidRPr="00F37D97">
        <w:rPr>
          <w:lang w:val="en-US" w:eastAsia="zh-CN"/>
        </w:rPr>
        <w:t>6</w:t>
      </w:r>
      <w:r>
        <w:t>.2</w:t>
      </w:r>
      <w:r>
        <w:rPr>
          <w:rFonts w:asciiTheme="minorHAnsi" w:eastAsiaTheme="minorEastAsia" w:hAnsiTheme="minorHAnsi" w:cstheme="minorBidi"/>
          <w:kern w:val="2"/>
          <w:sz w:val="22"/>
          <w:szCs w:val="22"/>
          <w14:ligatures w14:val="standardContextual"/>
        </w:rPr>
        <w:tab/>
      </w:r>
      <w:r>
        <w:t>Verification of Channel Model implementation</w:t>
      </w:r>
      <w:r w:rsidRPr="00F37D97">
        <w:rPr>
          <w:lang w:val="en-US" w:eastAsia="zh-CN"/>
        </w:rPr>
        <w:t xml:space="preserve"> of FR1</w:t>
      </w:r>
      <w:r>
        <w:tab/>
      </w:r>
      <w:r>
        <w:fldChar w:fldCharType="begin"/>
      </w:r>
      <w:r>
        <w:instrText xml:space="preserve"> PAGEREF _Toc155632398 \h </w:instrText>
      </w:r>
      <w:r>
        <w:fldChar w:fldCharType="separate"/>
      </w:r>
      <w:r>
        <w:t>11</w:t>
      </w:r>
      <w:r>
        <w:fldChar w:fldCharType="end"/>
      </w:r>
    </w:p>
    <w:p w14:paraId="49ADAD8C" w14:textId="5F1ADF69" w:rsidR="0086758D" w:rsidRDefault="0086758D">
      <w:pPr>
        <w:pStyle w:val="TOC3"/>
        <w:rPr>
          <w:rFonts w:asciiTheme="minorHAnsi" w:eastAsiaTheme="minorEastAsia" w:hAnsiTheme="minorHAnsi" w:cstheme="minorBidi"/>
          <w:kern w:val="2"/>
          <w:sz w:val="22"/>
          <w:szCs w:val="22"/>
          <w14:ligatures w14:val="standardContextual"/>
        </w:rPr>
      </w:pPr>
      <w:r w:rsidRPr="00F37D97">
        <w:rPr>
          <w:lang w:val="en-US" w:eastAsia="zh-CN"/>
        </w:rPr>
        <w:t>6</w:t>
      </w:r>
      <w:r>
        <w:t>.</w:t>
      </w:r>
      <w:r w:rsidRPr="00F37D97">
        <w:rPr>
          <w:lang w:val="en-US" w:eastAsia="zh-CN"/>
        </w:rPr>
        <w:t>2.1</w:t>
      </w:r>
      <w:r>
        <w:rPr>
          <w:rFonts w:asciiTheme="minorHAnsi" w:eastAsiaTheme="minorEastAsia" w:hAnsiTheme="minorHAnsi" w:cstheme="minorBidi"/>
          <w:kern w:val="2"/>
          <w:sz w:val="22"/>
          <w:szCs w:val="22"/>
          <w14:ligatures w14:val="standardContextual"/>
        </w:rPr>
        <w:tab/>
      </w:r>
      <w:r w:rsidRPr="00F37D97">
        <w:rPr>
          <w:lang w:val="en-US" w:eastAsia="zh-CN"/>
        </w:rPr>
        <w:t>Framework</w:t>
      </w:r>
      <w:r>
        <w:tab/>
      </w:r>
      <w:r>
        <w:fldChar w:fldCharType="begin"/>
      </w:r>
      <w:r>
        <w:instrText xml:space="preserve"> PAGEREF _Toc155632399 \h </w:instrText>
      </w:r>
      <w:r>
        <w:fldChar w:fldCharType="separate"/>
      </w:r>
      <w:r>
        <w:t>11</w:t>
      </w:r>
      <w:r>
        <w:fldChar w:fldCharType="end"/>
      </w:r>
    </w:p>
    <w:p w14:paraId="26E7A83B" w14:textId="375344A6" w:rsidR="0086758D" w:rsidRDefault="0086758D">
      <w:pPr>
        <w:pStyle w:val="TOC3"/>
        <w:rPr>
          <w:rFonts w:asciiTheme="minorHAnsi" w:eastAsiaTheme="minorEastAsia" w:hAnsiTheme="minorHAnsi" w:cstheme="minorBidi"/>
          <w:kern w:val="2"/>
          <w:sz w:val="22"/>
          <w:szCs w:val="22"/>
          <w14:ligatures w14:val="standardContextual"/>
        </w:rPr>
      </w:pPr>
      <w:r w:rsidRPr="00F37D97">
        <w:rPr>
          <w:lang w:val="en-US" w:eastAsia="zh-CN"/>
        </w:rPr>
        <w:t>6.2.2</w:t>
      </w:r>
      <w:r>
        <w:rPr>
          <w:rFonts w:asciiTheme="minorHAnsi" w:eastAsiaTheme="minorEastAsia" w:hAnsiTheme="minorHAnsi" w:cstheme="minorBidi"/>
          <w:kern w:val="2"/>
          <w:sz w:val="22"/>
          <w:szCs w:val="22"/>
          <w14:ligatures w14:val="standardContextual"/>
        </w:rPr>
        <w:tab/>
      </w:r>
      <w:r w:rsidRPr="00F37D97">
        <w:rPr>
          <w:lang w:val="en-US" w:eastAsia="zh-CN"/>
        </w:rPr>
        <w:t>Channel Model Validation Results</w:t>
      </w:r>
      <w:r>
        <w:tab/>
      </w:r>
      <w:r>
        <w:fldChar w:fldCharType="begin"/>
      </w:r>
      <w:r>
        <w:instrText xml:space="preserve"> PAGEREF _Toc155632400 \h </w:instrText>
      </w:r>
      <w:r>
        <w:fldChar w:fldCharType="separate"/>
      </w:r>
      <w:r>
        <w:t>11</w:t>
      </w:r>
      <w:r>
        <w:fldChar w:fldCharType="end"/>
      </w:r>
    </w:p>
    <w:p w14:paraId="202DA724" w14:textId="7CC07166" w:rsidR="0086758D" w:rsidRDefault="0086758D">
      <w:pPr>
        <w:pStyle w:val="TOC4"/>
        <w:rPr>
          <w:rFonts w:asciiTheme="minorHAnsi" w:eastAsiaTheme="minorEastAsia" w:hAnsiTheme="minorHAnsi" w:cstheme="minorBidi"/>
          <w:kern w:val="2"/>
          <w:sz w:val="22"/>
          <w:szCs w:val="22"/>
          <w14:ligatures w14:val="standardContextual"/>
        </w:rPr>
      </w:pPr>
      <w:r w:rsidRPr="00F37D97">
        <w:rPr>
          <w:lang w:val="en-US"/>
        </w:rPr>
        <w:t>6</w:t>
      </w:r>
      <w:r>
        <w:t>.2.</w:t>
      </w:r>
      <w:r w:rsidRPr="00F37D97">
        <w:rPr>
          <w:lang w:val="en-US"/>
        </w:rPr>
        <w:t>2</w:t>
      </w:r>
      <w:r>
        <w:t>.1</w:t>
      </w:r>
      <w:r>
        <w:rPr>
          <w:rFonts w:asciiTheme="minorHAnsi" w:eastAsiaTheme="minorEastAsia" w:hAnsiTheme="minorHAnsi" w:cstheme="minorBidi"/>
          <w:kern w:val="2"/>
          <w:sz w:val="22"/>
          <w:szCs w:val="22"/>
          <w14:ligatures w14:val="standardContextual"/>
        </w:rPr>
        <w:tab/>
      </w:r>
      <w:r>
        <w:t>Power Delay Profile (PDP)</w:t>
      </w:r>
      <w:r>
        <w:tab/>
      </w:r>
      <w:r>
        <w:fldChar w:fldCharType="begin"/>
      </w:r>
      <w:r>
        <w:instrText xml:space="preserve"> PAGEREF _Toc155632401 \h </w:instrText>
      </w:r>
      <w:r>
        <w:fldChar w:fldCharType="separate"/>
      </w:r>
      <w:r>
        <w:t>11</w:t>
      </w:r>
      <w:r>
        <w:fldChar w:fldCharType="end"/>
      </w:r>
    </w:p>
    <w:p w14:paraId="1271E367" w14:textId="3504CE04" w:rsidR="0086758D" w:rsidRDefault="0086758D">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Doppler/Temporal correlation</w:t>
      </w:r>
      <w:r>
        <w:tab/>
      </w:r>
      <w:r>
        <w:fldChar w:fldCharType="begin"/>
      </w:r>
      <w:r>
        <w:instrText xml:space="preserve"> PAGEREF _Toc155632402 \h </w:instrText>
      </w:r>
      <w:r>
        <w:fldChar w:fldCharType="separate"/>
      </w:r>
      <w:r>
        <w:t>17</w:t>
      </w:r>
      <w:r>
        <w:fldChar w:fldCharType="end"/>
      </w:r>
    </w:p>
    <w:p w14:paraId="362D994C" w14:textId="4A991F53" w:rsidR="0086758D" w:rsidRDefault="0086758D">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Spatial correlation</w:t>
      </w:r>
      <w:r>
        <w:tab/>
      </w:r>
      <w:r>
        <w:fldChar w:fldCharType="begin"/>
      </w:r>
      <w:r>
        <w:instrText xml:space="preserve"> PAGEREF _Toc155632403 \h </w:instrText>
      </w:r>
      <w:r>
        <w:fldChar w:fldCharType="separate"/>
      </w:r>
      <w:r>
        <w:t>27</w:t>
      </w:r>
      <w:r>
        <w:fldChar w:fldCharType="end"/>
      </w:r>
    </w:p>
    <w:p w14:paraId="0E5EB8E7" w14:textId="6DE5EF23" w:rsidR="0086758D" w:rsidRDefault="0086758D">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Cross-polarization</w:t>
      </w:r>
      <w:r>
        <w:tab/>
      </w:r>
      <w:r>
        <w:fldChar w:fldCharType="begin"/>
      </w:r>
      <w:r>
        <w:instrText xml:space="preserve"> PAGEREF _Toc155632404 \h </w:instrText>
      </w:r>
      <w:r>
        <w:fldChar w:fldCharType="separate"/>
      </w:r>
      <w:r>
        <w:t>34</w:t>
      </w:r>
      <w:r>
        <w:fldChar w:fldCharType="end"/>
      </w:r>
    </w:p>
    <w:p w14:paraId="62E8238C" w14:textId="5F8C55BF" w:rsidR="0086758D" w:rsidRDefault="0086758D">
      <w:pPr>
        <w:pStyle w:val="TOC4"/>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Power validation</w:t>
      </w:r>
      <w:r>
        <w:tab/>
      </w:r>
      <w:r>
        <w:fldChar w:fldCharType="begin"/>
      </w:r>
      <w:r>
        <w:instrText xml:space="preserve"> PAGEREF _Toc155632405 \h </w:instrText>
      </w:r>
      <w:r>
        <w:fldChar w:fldCharType="separate"/>
      </w:r>
      <w:r>
        <w:t>37</w:t>
      </w:r>
      <w:r>
        <w:fldChar w:fldCharType="end"/>
      </w:r>
    </w:p>
    <w:p w14:paraId="7EA8A372" w14:textId="04863FAD" w:rsidR="0086758D" w:rsidRDefault="0086758D">
      <w:pPr>
        <w:pStyle w:val="TOC2"/>
        <w:rPr>
          <w:rFonts w:asciiTheme="minorHAnsi" w:eastAsiaTheme="minorEastAsia" w:hAnsiTheme="minorHAnsi" w:cstheme="minorBidi"/>
          <w:kern w:val="2"/>
          <w:sz w:val="22"/>
          <w:szCs w:val="22"/>
          <w14:ligatures w14:val="standardContextual"/>
        </w:rPr>
      </w:pPr>
      <w:r w:rsidRPr="00F37D97">
        <w:rPr>
          <w:lang w:val="en-US" w:eastAsia="zh-CN"/>
        </w:rPr>
        <w:t>6</w:t>
      </w:r>
      <w:r>
        <w:t>.</w:t>
      </w:r>
      <w:r w:rsidRPr="00F37D97">
        <w:rPr>
          <w:lang w:val="en-US" w:eastAsia="zh-CN"/>
        </w:rPr>
        <w:t>3</w:t>
      </w:r>
      <w:r>
        <w:rPr>
          <w:rFonts w:asciiTheme="minorHAnsi" w:eastAsiaTheme="minorEastAsia" w:hAnsiTheme="minorHAnsi" w:cstheme="minorBidi"/>
          <w:kern w:val="2"/>
          <w:sz w:val="22"/>
          <w:szCs w:val="22"/>
          <w14:ligatures w14:val="standardContextual"/>
        </w:rPr>
        <w:tab/>
      </w:r>
      <w:r>
        <w:t>Verification of Channel Model implementation</w:t>
      </w:r>
      <w:r w:rsidRPr="00F37D97">
        <w:rPr>
          <w:lang w:val="en-US" w:eastAsia="zh-CN"/>
        </w:rPr>
        <w:t xml:space="preserve"> of FR2</w:t>
      </w:r>
      <w:r>
        <w:tab/>
      </w:r>
      <w:r>
        <w:fldChar w:fldCharType="begin"/>
      </w:r>
      <w:r>
        <w:instrText xml:space="preserve"> PAGEREF _Toc155632406 \h </w:instrText>
      </w:r>
      <w:r>
        <w:fldChar w:fldCharType="separate"/>
      </w:r>
      <w:r>
        <w:t>39</w:t>
      </w:r>
      <w:r>
        <w:fldChar w:fldCharType="end"/>
      </w:r>
    </w:p>
    <w:p w14:paraId="26935AB4" w14:textId="6D0E713D" w:rsidR="0086758D" w:rsidRDefault="0086758D">
      <w:pPr>
        <w:pStyle w:val="TOC3"/>
        <w:rPr>
          <w:rFonts w:asciiTheme="minorHAnsi" w:eastAsiaTheme="minorEastAsia" w:hAnsiTheme="minorHAnsi" w:cstheme="minorBidi"/>
          <w:kern w:val="2"/>
          <w:sz w:val="22"/>
          <w:szCs w:val="22"/>
          <w14:ligatures w14:val="standardContextual"/>
        </w:rPr>
      </w:pPr>
      <w:r w:rsidRPr="00F37D97">
        <w:rPr>
          <w:lang w:val="en-US" w:eastAsia="zh-CN"/>
        </w:rPr>
        <w:t>6</w:t>
      </w:r>
      <w:r>
        <w:t>.</w:t>
      </w:r>
      <w:r w:rsidRPr="00F37D97">
        <w:rPr>
          <w:lang w:val="en-US" w:eastAsia="zh-CN"/>
        </w:rPr>
        <w:t>3.1</w:t>
      </w:r>
      <w:r>
        <w:rPr>
          <w:rFonts w:asciiTheme="minorHAnsi" w:eastAsiaTheme="minorEastAsia" w:hAnsiTheme="minorHAnsi" w:cstheme="minorBidi"/>
          <w:kern w:val="2"/>
          <w:sz w:val="22"/>
          <w:szCs w:val="22"/>
          <w14:ligatures w14:val="standardContextual"/>
        </w:rPr>
        <w:tab/>
      </w:r>
      <w:r w:rsidRPr="00F37D97">
        <w:rPr>
          <w:lang w:val="en-US" w:eastAsia="zh-CN"/>
        </w:rPr>
        <w:t>Framework</w:t>
      </w:r>
      <w:r>
        <w:tab/>
      </w:r>
      <w:r>
        <w:fldChar w:fldCharType="begin"/>
      </w:r>
      <w:r>
        <w:instrText xml:space="preserve"> PAGEREF _Toc155632407 \h </w:instrText>
      </w:r>
      <w:r>
        <w:fldChar w:fldCharType="separate"/>
      </w:r>
      <w:r>
        <w:t>39</w:t>
      </w:r>
      <w:r>
        <w:fldChar w:fldCharType="end"/>
      </w:r>
    </w:p>
    <w:p w14:paraId="7E0B82D4" w14:textId="590E08B8" w:rsidR="0086758D" w:rsidRDefault="0086758D">
      <w:pPr>
        <w:pStyle w:val="TOC3"/>
        <w:rPr>
          <w:rFonts w:asciiTheme="minorHAnsi" w:eastAsiaTheme="minorEastAsia" w:hAnsiTheme="minorHAnsi" w:cstheme="minorBidi"/>
          <w:kern w:val="2"/>
          <w:sz w:val="22"/>
          <w:szCs w:val="22"/>
          <w14:ligatures w14:val="standardContextual"/>
        </w:rPr>
      </w:pPr>
      <w:r w:rsidRPr="00F37D97">
        <w:rPr>
          <w:lang w:val="en-US" w:eastAsia="zh-CN"/>
        </w:rPr>
        <w:t>6.3.2</w:t>
      </w:r>
      <w:r>
        <w:rPr>
          <w:rFonts w:asciiTheme="minorHAnsi" w:eastAsiaTheme="minorEastAsia" w:hAnsiTheme="minorHAnsi" w:cstheme="minorBidi"/>
          <w:kern w:val="2"/>
          <w:sz w:val="22"/>
          <w:szCs w:val="22"/>
          <w14:ligatures w14:val="standardContextual"/>
        </w:rPr>
        <w:tab/>
      </w:r>
      <w:r w:rsidRPr="00F37D97">
        <w:rPr>
          <w:lang w:val="en-US" w:eastAsia="zh-CN"/>
        </w:rPr>
        <w:t>Channel Model Validation Results</w:t>
      </w:r>
      <w:r>
        <w:tab/>
      </w:r>
      <w:r>
        <w:fldChar w:fldCharType="begin"/>
      </w:r>
      <w:r>
        <w:instrText xml:space="preserve"> PAGEREF _Toc155632408 \h </w:instrText>
      </w:r>
      <w:r>
        <w:fldChar w:fldCharType="separate"/>
      </w:r>
      <w:r>
        <w:t>40</w:t>
      </w:r>
      <w:r>
        <w:fldChar w:fldCharType="end"/>
      </w:r>
    </w:p>
    <w:p w14:paraId="1AA6FE3F" w14:textId="0E9B7519" w:rsidR="0086758D" w:rsidRDefault="0086758D">
      <w:pPr>
        <w:pStyle w:val="TOC4"/>
        <w:rPr>
          <w:rFonts w:asciiTheme="minorHAnsi" w:eastAsiaTheme="minorEastAsia" w:hAnsiTheme="minorHAnsi" w:cstheme="minorBidi"/>
          <w:kern w:val="2"/>
          <w:sz w:val="22"/>
          <w:szCs w:val="22"/>
          <w14:ligatures w14:val="standardContextual"/>
        </w:rPr>
      </w:pPr>
      <w:r w:rsidRPr="00F37D97">
        <w:rPr>
          <w:lang w:val="en-US"/>
        </w:rPr>
        <w:t>6</w:t>
      </w:r>
      <w:r>
        <w:t>.3.</w:t>
      </w:r>
      <w:r w:rsidRPr="00F37D97">
        <w:rPr>
          <w:lang w:val="en-US"/>
        </w:rPr>
        <w:t>2</w:t>
      </w:r>
      <w:r>
        <w:t>.1</w:t>
      </w:r>
      <w:r>
        <w:rPr>
          <w:rFonts w:asciiTheme="minorHAnsi" w:eastAsiaTheme="minorEastAsia" w:hAnsiTheme="minorHAnsi" w:cstheme="minorBidi"/>
          <w:kern w:val="2"/>
          <w:sz w:val="22"/>
          <w:szCs w:val="22"/>
          <w14:ligatures w14:val="standardContextual"/>
        </w:rPr>
        <w:tab/>
      </w:r>
      <w:r>
        <w:t>Power Delay Profile (PDP)</w:t>
      </w:r>
      <w:r>
        <w:tab/>
      </w:r>
      <w:r>
        <w:fldChar w:fldCharType="begin"/>
      </w:r>
      <w:r>
        <w:instrText xml:space="preserve"> PAGEREF _Toc155632409 \h </w:instrText>
      </w:r>
      <w:r>
        <w:fldChar w:fldCharType="separate"/>
      </w:r>
      <w:r>
        <w:t>40</w:t>
      </w:r>
      <w:r>
        <w:fldChar w:fldCharType="end"/>
      </w:r>
    </w:p>
    <w:p w14:paraId="13747ADA" w14:textId="1B888D3F" w:rsidR="0086758D" w:rsidRDefault="0086758D">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Doppler/Temporal correlation</w:t>
      </w:r>
      <w:r>
        <w:tab/>
      </w:r>
      <w:r>
        <w:fldChar w:fldCharType="begin"/>
      </w:r>
      <w:r>
        <w:instrText xml:space="preserve"> PAGEREF _Toc155632410 \h </w:instrText>
      </w:r>
      <w:r>
        <w:fldChar w:fldCharType="separate"/>
      </w:r>
      <w:r>
        <w:t>42</w:t>
      </w:r>
      <w:r>
        <w:fldChar w:fldCharType="end"/>
      </w:r>
    </w:p>
    <w:p w14:paraId="7699A701" w14:textId="599CD8C3" w:rsidR="0086758D" w:rsidRDefault="0086758D">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PAS similarity percentage (PSP)</w:t>
      </w:r>
      <w:r>
        <w:tab/>
      </w:r>
      <w:r>
        <w:fldChar w:fldCharType="begin"/>
      </w:r>
      <w:r>
        <w:instrText xml:space="preserve"> PAGEREF _Toc155632411 \h </w:instrText>
      </w:r>
      <w:r>
        <w:fldChar w:fldCharType="separate"/>
      </w:r>
      <w:r>
        <w:t>44</w:t>
      </w:r>
      <w:r>
        <w:fldChar w:fldCharType="end"/>
      </w:r>
    </w:p>
    <w:p w14:paraId="7FA8B8D6" w14:textId="1CB4E0E8" w:rsidR="0086758D" w:rsidRDefault="0086758D">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Cross-polarization</w:t>
      </w:r>
      <w:r>
        <w:tab/>
      </w:r>
      <w:r>
        <w:fldChar w:fldCharType="begin"/>
      </w:r>
      <w:r>
        <w:instrText xml:space="preserve"> PAGEREF _Toc155632412 \h </w:instrText>
      </w:r>
      <w:r>
        <w:fldChar w:fldCharType="separate"/>
      </w:r>
      <w:r>
        <w:t>47</w:t>
      </w:r>
      <w:r>
        <w:fldChar w:fldCharType="end"/>
      </w:r>
    </w:p>
    <w:p w14:paraId="06C7E41B" w14:textId="3DEC9110" w:rsidR="0086758D" w:rsidRDefault="0086758D">
      <w:pPr>
        <w:pStyle w:val="TOC4"/>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Power validation</w:t>
      </w:r>
      <w:r>
        <w:tab/>
      </w:r>
      <w:r>
        <w:fldChar w:fldCharType="begin"/>
      </w:r>
      <w:r>
        <w:instrText xml:space="preserve"> PAGEREF _Toc155632413 \h </w:instrText>
      </w:r>
      <w:r>
        <w:fldChar w:fldCharType="separate"/>
      </w:r>
      <w:r>
        <w:t>48</w:t>
      </w:r>
      <w:r>
        <w:fldChar w:fldCharType="end"/>
      </w:r>
    </w:p>
    <w:p w14:paraId="3D8684C0" w14:textId="2DADE83C" w:rsidR="0086758D" w:rsidRDefault="0086758D">
      <w:pPr>
        <w:pStyle w:val="TOC1"/>
        <w:rPr>
          <w:rFonts w:asciiTheme="minorHAnsi" w:eastAsiaTheme="minorEastAsia" w:hAnsiTheme="minorHAnsi" w:cstheme="minorBidi"/>
          <w:kern w:val="2"/>
          <w:szCs w:val="22"/>
          <w14:ligatures w14:val="standardContextual"/>
        </w:rPr>
      </w:pPr>
      <w:r w:rsidRPr="00F37D97">
        <w:rPr>
          <w:lang w:val="en-US" w:eastAsia="zh-CN"/>
        </w:rPr>
        <w:t>7</w:t>
      </w:r>
      <w:r>
        <w:rPr>
          <w:rFonts w:asciiTheme="minorHAnsi" w:eastAsiaTheme="minorEastAsia" w:hAnsiTheme="minorHAnsi" w:cstheme="minorBidi"/>
          <w:kern w:val="2"/>
          <w:szCs w:val="22"/>
          <w14:ligatures w14:val="standardContextual"/>
        </w:rPr>
        <w:tab/>
      </w:r>
      <w:r w:rsidRPr="00F37D97">
        <w:rPr>
          <w:lang w:val="en-US" w:eastAsia="zh-CN"/>
        </w:rPr>
        <w:t>Lab alignment of FR1 MIMO OTA</w:t>
      </w:r>
      <w:r>
        <w:tab/>
      </w:r>
      <w:r>
        <w:fldChar w:fldCharType="begin"/>
      </w:r>
      <w:r>
        <w:instrText xml:space="preserve"> PAGEREF _Toc155632414 \h </w:instrText>
      </w:r>
      <w:r>
        <w:fldChar w:fldCharType="separate"/>
      </w:r>
      <w:r>
        <w:t>48</w:t>
      </w:r>
      <w:r>
        <w:fldChar w:fldCharType="end"/>
      </w:r>
    </w:p>
    <w:p w14:paraId="6C9F8247" w14:textId="65353C0D" w:rsidR="0086758D" w:rsidRDefault="0086758D">
      <w:pPr>
        <w:pStyle w:val="TOC2"/>
        <w:rPr>
          <w:rFonts w:asciiTheme="minorHAnsi" w:eastAsiaTheme="minorEastAsia" w:hAnsiTheme="minorHAnsi" w:cstheme="minorBidi"/>
          <w:kern w:val="2"/>
          <w:sz w:val="22"/>
          <w:szCs w:val="22"/>
          <w14:ligatures w14:val="standardContextual"/>
        </w:rPr>
      </w:pPr>
      <w:r w:rsidRPr="00F37D97">
        <w:rPr>
          <w:lang w:val="en-US" w:eastAsia="zh-CN"/>
        </w:rPr>
        <w:t>7</w:t>
      </w:r>
      <w:r>
        <w:t>.1</w:t>
      </w:r>
      <w:r>
        <w:rPr>
          <w:rFonts w:asciiTheme="minorHAnsi" w:eastAsiaTheme="minorEastAsia" w:hAnsiTheme="minorHAnsi" w:cstheme="minorBidi"/>
          <w:kern w:val="2"/>
          <w:sz w:val="22"/>
          <w:szCs w:val="22"/>
          <w14:ligatures w14:val="standardContextual"/>
        </w:rPr>
        <w:tab/>
      </w:r>
      <w:r w:rsidRPr="00F37D97">
        <w:rPr>
          <w:lang w:val="en-US" w:eastAsia="zh-CN"/>
        </w:rPr>
        <w:t>General</w:t>
      </w:r>
      <w:r>
        <w:tab/>
      </w:r>
      <w:r>
        <w:fldChar w:fldCharType="begin"/>
      </w:r>
      <w:r>
        <w:instrText xml:space="preserve"> PAGEREF _Toc155632415 \h </w:instrText>
      </w:r>
      <w:r>
        <w:fldChar w:fldCharType="separate"/>
      </w:r>
      <w:r>
        <w:t>48</w:t>
      </w:r>
      <w:r>
        <w:fldChar w:fldCharType="end"/>
      </w:r>
    </w:p>
    <w:p w14:paraId="3E55D767" w14:textId="69AF9EE9" w:rsidR="0086758D" w:rsidRDefault="0086758D">
      <w:pPr>
        <w:pStyle w:val="TOC2"/>
        <w:rPr>
          <w:rFonts w:asciiTheme="minorHAnsi" w:eastAsiaTheme="minorEastAsia" w:hAnsiTheme="minorHAnsi" w:cstheme="minorBidi"/>
          <w:kern w:val="2"/>
          <w:sz w:val="22"/>
          <w:szCs w:val="22"/>
          <w14:ligatures w14:val="standardContextual"/>
        </w:rPr>
      </w:pPr>
      <w:r w:rsidRPr="00F37D97">
        <w:rPr>
          <w:lang w:val="en-US" w:eastAsia="zh-CN"/>
        </w:rPr>
        <w:t>7</w:t>
      </w:r>
      <w:r>
        <w:t>.</w:t>
      </w:r>
      <w:r w:rsidRPr="00F37D97">
        <w:rPr>
          <w:lang w:val="en-US" w:eastAsia="zh-CN"/>
        </w:rPr>
        <w:t>2</w:t>
      </w:r>
      <w:r>
        <w:rPr>
          <w:rFonts w:asciiTheme="minorHAnsi" w:eastAsiaTheme="minorEastAsia" w:hAnsiTheme="minorHAnsi" w:cstheme="minorBidi"/>
          <w:kern w:val="2"/>
          <w:sz w:val="22"/>
          <w:szCs w:val="22"/>
          <w14:ligatures w14:val="standardContextual"/>
        </w:rPr>
        <w:tab/>
      </w:r>
      <w:r w:rsidRPr="00F37D97">
        <w:rPr>
          <w:lang w:val="en-US" w:eastAsia="zh-CN"/>
        </w:rPr>
        <w:t>Noise impact in MPAC on MIMO performance</w:t>
      </w:r>
      <w:r>
        <w:tab/>
      </w:r>
      <w:r>
        <w:fldChar w:fldCharType="begin"/>
      </w:r>
      <w:r>
        <w:instrText xml:space="preserve"> PAGEREF _Toc155632416 \h </w:instrText>
      </w:r>
      <w:r>
        <w:fldChar w:fldCharType="separate"/>
      </w:r>
      <w:r>
        <w:t>49</w:t>
      </w:r>
      <w:r>
        <w:fldChar w:fldCharType="end"/>
      </w:r>
    </w:p>
    <w:p w14:paraId="7E355CC3" w14:textId="669D6C09" w:rsidR="0086758D" w:rsidRDefault="0086758D">
      <w:pPr>
        <w:pStyle w:val="TOC2"/>
        <w:rPr>
          <w:rFonts w:asciiTheme="minorHAnsi" w:eastAsiaTheme="minorEastAsia" w:hAnsiTheme="minorHAnsi" w:cstheme="minorBidi"/>
          <w:kern w:val="2"/>
          <w:sz w:val="22"/>
          <w:szCs w:val="22"/>
          <w14:ligatures w14:val="standardContextual"/>
        </w:rPr>
      </w:pPr>
      <w:r w:rsidRPr="00F37D97">
        <w:rPr>
          <w:lang w:val="en-US" w:eastAsia="zh-CN"/>
        </w:rPr>
        <w:t>7</w:t>
      </w:r>
      <w:r>
        <w:t>.</w:t>
      </w:r>
      <w:r w:rsidRPr="00F37D97">
        <w:rPr>
          <w:lang w:val="en-US" w:eastAsia="zh-CN"/>
        </w:rPr>
        <w:t>3</w:t>
      </w:r>
      <w:r>
        <w:rPr>
          <w:rFonts w:asciiTheme="minorHAnsi" w:eastAsiaTheme="minorEastAsia" w:hAnsiTheme="minorHAnsi" w:cstheme="minorBidi"/>
          <w:kern w:val="2"/>
          <w:sz w:val="22"/>
          <w:szCs w:val="22"/>
          <w14:ligatures w14:val="standardContextual"/>
        </w:rPr>
        <w:tab/>
      </w:r>
      <w:r w:rsidRPr="00F37D97">
        <w:rPr>
          <w:lang w:val="en-US" w:eastAsia="zh-CN"/>
        </w:rPr>
        <w:t>Lab alignment campaign for frequency bands &gt; 1GHz</w:t>
      </w:r>
      <w:r>
        <w:tab/>
      </w:r>
      <w:r>
        <w:fldChar w:fldCharType="begin"/>
      </w:r>
      <w:r>
        <w:instrText xml:space="preserve"> PAGEREF _Toc155632417 \h </w:instrText>
      </w:r>
      <w:r>
        <w:fldChar w:fldCharType="separate"/>
      </w:r>
      <w:r>
        <w:t>51</w:t>
      </w:r>
      <w:r>
        <w:fldChar w:fldCharType="end"/>
      </w:r>
    </w:p>
    <w:p w14:paraId="60349694" w14:textId="26C567D0" w:rsidR="0086758D" w:rsidRDefault="0086758D">
      <w:pPr>
        <w:pStyle w:val="TOC3"/>
        <w:rPr>
          <w:rFonts w:asciiTheme="minorHAnsi" w:eastAsiaTheme="minorEastAsia" w:hAnsiTheme="minorHAnsi" w:cstheme="minorBidi"/>
          <w:kern w:val="2"/>
          <w:sz w:val="22"/>
          <w:szCs w:val="22"/>
          <w14:ligatures w14:val="standardContextual"/>
        </w:rPr>
      </w:pPr>
      <w:r w:rsidRPr="00F37D97">
        <w:rPr>
          <w:lang w:val="en-US" w:eastAsia="zh-CN"/>
        </w:rPr>
        <w:t>7</w:t>
      </w:r>
      <w:r>
        <w:t>.</w:t>
      </w:r>
      <w:r w:rsidRPr="00F37D97">
        <w:rPr>
          <w:lang w:val="en-US" w:eastAsia="zh-CN"/>
        </w:rPr>
        <w:t>3.1</w:t>
      </w:r>
      <w:r>
        <w:rPr>
          <w:rFonts w:asciiTheme="minorHAnsi" w:eastAsiaTheme="minorEastAsia" w:hAnsiTheme="minorHAnsi" w:cstheme="minorBidi"/>
          <w:kern w:val="2"/>
          <w:sz w:val="22"/>
          <w:szCs w:val="22"/>
          <w14:ligatures w14:val="standardContextual"/>
        </w:rPr>
        <w:tab/>
      </w:r>
      <w:r w:rsidRPr="00F37D97">
        <w:rPr>
          <w:lang w:val="en-US" w:eastAsia="zh-CN"/>
        </w:rPr>
        <w:t>Framework</w:t>
      </w:r>
      <w:r>
        <w:tab/>
      </w:r>
      <w:r>
        <w:fldChar w:fldCharType="begin"/>
      </w:r>
      <w:r>
        <w:instrText xml:space="preserve"> PAGEREF _Toc155632418 \h </w:instrText>
      </w:r>
      <w:r>
        <w:fldChar w:fldCharType="separate"/>
      </w:r>
      <w:r>
        <w:t>51</w:t>
      </w:r>
      <w:r>
        <w:fldChar w:fldCharType="end"/>
      </w:r>
    </w:p>
    <w:p w14:paraId="5C81A1C7" w14:textId="127ABF43" w:rsidR="0086758D" w:rsidRDefault="0086758D">
      <w:pPr>
        <w:pStyle w:val="TOC3"/>
        <w:rPr>
          <w:rFonts w:asciiTheme="minorHAnsi" w:eastAsiaTheme="minorEastAsia" w:hAnsiTheme="minorHAnsi" w:cstheme="minorBidi"/>
          <w:kern w:val="2"/>
          <w:sz w:val="22"/>
          <w:szCs w:val="22"/>
          <w14:ligatures w14:val="standardContextual"/>
        </w:rPr>
      </w:pPr>
      <w:r w:rsidRPr="00F37D97">
        <w:rPr>
          <w:lang w:val="en-US" w:eastAsia="zh-CN"/>
        </w:rPr>
        <w:t>7</w:t>
      </w:r>
      <w:r>
        <w:t>.</w:t>
      </w:r>
      <w:r w:rsidRPr="00F37D97">
        <w:rPr>
          <w:lang w:val="en-US" w:eastAsia="zh-CN"/>
        </w:rPr>
        <w:t>3.2</w:t>
      </w:r>
      <w:r>
        <w:rPr>
          <w:rFonts w:asciiTheme="minorHAnsi" w:eastAsiaTheme="minorEastAsia" w:hAnsiTheme="minorHAnsi" w:cstheme="minorBidi"/>
          <w:kern w:val="2"/>
          <w:sz w:val="22"/>
          <w:szCs w:val="22"/>
          <w14:ligatures w14:val="standardContextual"/>
        </w:rPr>
        <w:tab/>
      </w:r>
      <w:r w:rsidRPr="00F37D97">
        <w:rPr>
          <w:lang w:val="en-US" w:eastAsia="zh-CN"/>
        </w:rPr>
        <w:t>Measurement results</w:t>
      </w:r>
      <w:r>
        <w:tab/>
      </w:r>
      <w:r>
        <w:fldChar w:fldCharType="begin"/>
      </w:r>
      <w:r>
        <w:instrText xml:space="preserve"> PAGEREF _Toc155632419 \h </w:instrText>
      </w:r>
      <w:r>
        <w:fldChar w:fldCharType="separate"/>
      </w:r>
      <w:r>
        <w:t>51</w:t>
      </w:r>
      <w:r>
        <w:fldChar w:fldCharType="end"/>
      </w:r>
    </w:p>
    <w:p w14:paraId="74282C5A" w14:textId="3380E996" w:rsidR="0086758D" w:rsidRDefault="0086758D">
      <w:pPr>
        <w:pStyle w:val="TOC3"/>
        <w:rPr>
          <w:rFonts w:asciiTheme="minorHAnsi" w:eastAsiaTheme="minorEastAsia" w:hAnsiTheme="minorHAnsi" w:cstheme="minorBidi"/>
          <w:kern w:val="2"/>
          <w:sz w:val="22"/>
          <w:szCs w:val="22"/>
          <w14:ligatures w14:val="standardContextual"/>
        </w:rPr>
      </w:pPr>
      <w:r w:rsidRPr="00F37D97">
        <w:rPr>
          <w:lang w:val="en-US" w:eastAsia="zh-CN"/>
        </w:rPr>
        <w:t>7</w:t>
      </w:r>
      <w:r>
        <w:t>.</w:t>
      </w:r>
      <w:r w:rsidRPr="00F37D97">
        <w:rPr>
          <w:lang w:val="en-US" w:eastAsia="zh-CN"/>
        </w:rPr>
        <w:t>3.3</w:t>
      </w:r>
      <w:r>
        <w:rPr>
          <w:rFonts w:asciiTheme="minorHAnsi" w:eastAsiaTheme="minorEastAsia" w:hAnsiTheme="minorHAnsi" w:cstheme="minorBidi"/>
          <w:kern w:val="2"/>
          <w:sz w:val="22"/>
          <w:szCs w:val="22"/>
          <w14:ligatures w14:val="standardContextual"/>
        </w:rPr>
        <w:tab/>
      </w:r>
      <w:r w:rsidRPr="00F37D97">
        <w:rPr>
          <w:lang w:val="en-US" w:eastAsia="zh-CN"/>
        </w:rPr>
        <w:t>Pass/fail limits</w:t>
      </w:r>
      <w:r>
        <w:tab/>
      </w:r>
      <w:r>
        <w:fldChar w:fldCharType="begin"/>
      </w:r>
      <w:r>
        <w:instrText xml:space="preserve"> PAGEREF _Toc155632420 \h </w:instrText>
      </w:r>
      <w:r>
        <w:fldChar w:fldCharType="separate"/>
      </w:r>
      <w:r>
        <w:t>53</w:t>
      </w:r>
      <w:r>
        <w:fldChar w:fldCharType="end"/>
      </w:r>
    </w:p>
    <w:p w14:paraId="443A6976" w14:textId="5BFCA6C1" w:rsidR="0086758D" w:rsidRDefault="0086758D">
      <w:pPr>
        <w:pStyle w:val="TOC3"/>
        <w:rPr>
          <w:rFonts w:asciiTheme="minorHAnsi" w:eastAsiaTheme="minorEastAsia" w:hAnsiTheme="minorHAnsi" w:cstheme="minorBidi"/>
          <w:kern w:val="2"/>
          <w:sz w:val="22"/>
          <w:szCs w:val="22"/>
          <w14:ligatures w14:val="standardContextual"/>
        </w:rPr>
      </w:pPr>
      <w:r w:rsidRPr="00F37D97">
        <w:rPr>
          <w:lang w:val="en-US" w:eastAsia="zh-CN"/>
        </w:rPr>
        <w:t>7</w:t>
      </w:r>
      <w:r>
        <w:t>.</w:t>
      </w:r>
      <w:r w:rsidRPr="00F37D97">
        <w:rPr>
          <w:lang w:val="en-US" w:eastAsia="zh-CN"/>
        </w:rPr>
        <w:t>3.4</w:t>
      </w:r>
      <w:r>
        <w:rPr>
          <w:rFonts w:asciiTheme="minorHAnsi" w:eastAsiaTheme="minorEastAsia" w:hAnsiTheme="minorHAnsi" w:cstheme="minorBidi"/>
          <w:kern w:val="2"/>
          <w:sz w:val="22"/>
          <w:szCs w:val="22"/>
          <w14:ligatures w14:val="standardContextual"/>
        </w:rPr>
        <w:tab/>
      </w:r>
      <w:r w:rsidRPr="00F37D97">
        <w:rPr>
          <w:lang w:val="en-US" w:eastAsia="zh-CN"/>
        </w:rPr>
        <w:t>Conclusion</w:t>
      </w:r>
      <w:r>
        <w:tab/>
      </w:r>
      <w:r>
        <w:fldChar w:fldCharType="begin"/>
      </w:r>
      <w:r>
        <w:instrText xml:space="preserve"> PAGEREF _Toc155632421 \h </w:instrText>
      </w:r>
      <w:r>
        <w:fldChar w:fldCharType="separate"/>
      </w:r>
      <w:r>
        <w:t>53</w:t>
      </w:r>
      <w:r>
        <w:fldChar w:fldCharType="end"/>
      </w:r>
    </w:p>
    <w:p w14:paraId="0FECBBF2" w14:textId="6192A710" w:rsidR="0086758D" w:rsidRDefault="0086758D">
      <w:pPr>
        <w:pStyle w:val="TOC2"/>
        <w:rPr>
          <w:rFonts w:asciiTheme="minorHAnsi" w:eastAsiaTheme="minorEastAsia" w:hAnsiTheme="minorHAnsi" w:cstheme="minorBidi"/>
          <w:kern w:val="2"/>
          <w:sz w:val="22"/>
          <w:szCs w:val="22"/>
          <w14:ligatures w14:val="standardContextual"/>
        </w:rPr>
      </w:pPr>
      <w:r w:rsidRPr="00F37D97">
        <w:rPr>
          <w:lang w:val="en-US" w:eastAsia="zh-CN"/>
        </w:rPr>
        <w:t>7</w:t>
      </w:r>
      <w:r>
        <w:t>.</w:t>
      </w:r>
      <w:r w:rsidRPr="00F37D97">
        <w:rPr>
          <w:lang w:val="en-US" w:eastAsia="zh-CN"/>
        </w:rPr>
        <w:t>4</w:t>
      </w:r>
      <w:r>
        <w:rPr>
          <w:rFonts w:asciiTheme="minorHAnsi" w:eastAsiaTheme="minorEastAsia" w:hAnsiTheme="minorHAnsi" w:cstheme="minorBidi"/>
          <w:kern w:val="2"/>
          <w:sz w:val="22"/>
          <w:szCs w:val="22"/>
          <w14:ligatures w14:val="standardContextual"/>
        </w:rPr>
        <w:tab/>
      </w:r>
      <w:r w:rsidRPr="00F37D97">
        <w:rPr>
          <w:lang w:val="en-US" w:eastAsia="zh-CN"/>
        </w:rPr>
        <w:t>Lab alignment campaign for frequency bands &lt; 1GHz</w:t>
      </w:r>
      <w:r>
        <w:tab/>
      </w:r>
      <w:r>
        <w:fldChar w:fldCharType="begin"/>
      </w:r>
      <w:r>
        <w:instrText xml:space="preserve"> PAGEREF _Toc155632422 \h </w:instrText>
      </w:r>
      <w:r>
        <w:fldChar w:fldCharType="separate"/>
      </w:r>
      <w:r>
        <w:t>53</w:t>
      </w:r>
      <w:r>
        <w:fldChar w:fldCharType="end"/>
      </w:r>
    </w:p>
    <w:p w14:paraId="07F2F1DC" w14:textId="0EBE7203" w:rsidR="0086758D" w:rsidRDefault="0086758D">
      <w:pPr>
        <w:pStyle w:val="TOC3"/>
        <w:rPr>
          <w:rFonts w:asciiTheme="minorHAnsi" w:eastAsiaTheme="minorEastAsia" w:hAnsiTheme="minorHAnsi" w:cstheme="minorBidi"/>
          <w:kern w:val="2"/>
          <w:sz w:val="22"/>
          <w:szCs w:val="22"/>
          <w14:ligatures w14:val="standardContextual"/>
        </w:rPr>
      </w:pPr>
      <w:r w:rsidRPr="00F37D97">
        <w:rPr>
          <w:lang w:val="en-US" w:eastAsia="zh-CN"/>
        </w:rPr>
        <w:t>7</w:t>
      </w:r>
      <w:r>
        <w:t>.</w:t>
      </w:r>
      <w:r w:rsidRPr="00F37D97">
        <w:rPr>
          <w:lang w:val="en-US" w:eastAsia="zh-CN"/>
        </w:rPr>
        <w:t>4</w:t>
      </w:r>
      <w:r>
        <w:t>.</w:t>
      </w:r>
      <w:r w:rsidRPr="00F37D97">
        <w:rPr>
          <w:lang w:val="en-US" w:eastAsia="zh-CN"/>
        </w:rPr>
        <w:t>1</w:t>
      </w:r>
      <w:r>
        <w:rPr>
          <w:rFonts w:asciiTheme="minorHAnsi" w:eastAsiaTheme="minorEastAsia" w:hAnsiTheme="minorHAnsi" w:cstheme="minorBidi"/>
          <w:kern w:val="2"/>
          <w:sz w:val="22"/>
          <w:szCs w:val="22"/>
          <w14:ligatures w14:val="standardContextual"/>
        </w:rPr>
        <w:tab/>
      </w:r>
      <w:r w:rsidRPr="00F37D97">
        <w:rPr>
          <w:lang w:val="en-US" w:eastAsia="zh-CN"/>
        </w:rPr>
        <w:t>Framework</w:t>
      </w:r>
      <w:r>
        <w:tab/>
      </w:r>
      <w:r>
        <w:fldChar w:fldCharType="begin"/>
      </w:r>
      <w:r>
        <w:instrText xml:space="preserve"> PAGEREF _Toc155632423 \h </w:instrText>
      </w:r>
      <w:r>
        <w:fldChar w:fldCharType="separate"/>
      </w:r>
      <w:r>
        <w:t>53</w:t>
      </w:r>
      <w:r>
        <w:fldChar w:fldCharType="end"/>
      </w:r>
    </w:p>
    <w:p w14:paraId="0E352837" w14:textId="399077AC" w:rsidR="0086758D" w:rsidRDefault="0086758D">
      <w:pPr>
        <w:pStyle w:val="TOC3"/>
        <w:rPr>
          <w:rFonts w:asciiTheme="minorHAnsi" w:eastAsiaTheme="minorEastAsia" w:hAnsiTheme="minorHAnsi" w:cstheme="minorBidi"/>
          <w:kern w:val="2"/>
          <w:sz w:val="22"/>
          <w:szCs w:val="22"/>
          <w14:ligatures w14:val="standardContextual"/>
        </w:rPr>
      </w:pPr>
      <w:r w:rsidRPr="00F37D97">
        <w:rPr>
          <w:lang w:val="en-US" w:eastAsia="zh-CN"/>
        </w:rPr>
        <w:t>7</w:t>
      </w:r>
      <w:r>
        <w:t>.</w:t>
      </w:r>
      <w:r w:rsidRPr="00F37D97">
        <w:rPr>
          <w:lang w:val="en-US" w:eastAsia="zh-CN"/>
        </w:rPr>
        <w:t>4.2</w:t>
      </w:r>
      <w:r>
        <w:rPr>
          <w:rFonts w:asciiTheme="minorHAnsi" w:eastAsiaTheme="minorEastAsia" w:hAnsiTheme="minorHAnsi" w:cstheme="minorBidi"/>
          <w:kern w:val="2"/>
          <w:sz w:val="22"/>
          <w:szCs w:val="22"/>
          <w14:ligatures w14:val="standardContextual"/>
        </w:rPr>
        <w:tab/>
      </w:r>
      <w:r w:rsidRPr="00F37D97">
        <w:rPr>
          <w:lang w:val="en-US" w:eastAsia="zh-CN"/>
        </w:rPr>
        <w:t>Measurement results</w:t>
      </w:r>
      <w:r>
        <w:tab/>
      </w:r>
      <w:r>
        <w:fldChar w:fldCharType="begin"/>
      </w:r>
      <w:r>
        <w:instrText xml:space="preserve"> PAGEREF _Toc155632424 \h </w:instrText>
      </w:r>
      <w:r>
        <w:fldChar w:fldCharType="separate"/>
      </w:r>
      <w:r>
        <w:t>54</w:t>
      </w:r>
      <w:r>
        <w:fldChar w:fldCharType="end"/>
      </w:r>
    </w:p>
    <w:p w14:paraId="28548EAA" w14:textId="43487EC2" w:rsidR="0086758D" w:rsidRDefault="0086758D">
      <w:pPr>
        <w:pStyle w:val="TOC3"/>
        <w:rPr>
          <w:rFonts w:asciiTheme="minorHAnsi" w:eastAsiaTheme="minorEastAsia" w:hAnsiTheme="minorHAnsi" w:cstheme="minorBidi"/>
          <w:kern w:val="2"/>
          <w:sz w:val="22"/>
          <w:szCs w:val="22"/>
          <w14:ligatures w14:val="standardContextual"/>
        </w:rPr>
      </w:pPr>
      <w:r w:rsidRPr="00F37D97">
        <w:rPr>
          <w:lang w:val="en-US" w:eastAsia="zh-CN"/>
        </w:rPr>
        <w:t>7</w:t>
      </w:r>
      <w:r>
        <w:t>.</w:t>
      </w:r>
      <w:r w:rsidRPr="00F37D97">
        <w:rPr>
          <w:lang w:val="en-US" w:eastAsia="zh-CN"/>
        </w:rPr>
        <w:t>4.3</w:t>
      </w:r>
      <w:r>
        <w:rPr>
          <w:rFonts w:asciiTheme="minorHAnsi" w:eastAsiaTheme="minorEastAsia" w:hAnsiTheme="minorHAnsi" w:cstheme="minorBidi"/>
          <w:kern w:val="2"/>
          <w:sz w:val="22"/>
          <w:szCs w:val="22"/>
          <w14:ligatures w14:val="standardContextual"/>
        </w:rPr>
        <w:tab/>
      </w:r>
      <w:r w:rsidRPr="00F37D97">
        <w:rPr>
          <w:lang w:val="en-US" w:eastAsia="zh-CN"/>
        </w:rPr>
        <w:t>Pass/fail limits</w:t>
      </w:r>
      <w:r>
        <w:tab/>
      </w:r>
      <w:r>
        <w:fldChar w:fldCharType="begin"/>
      </w:r>
      <w:r>
        <w:instrText xml:space="preserve"> PAGEREF _Toc155632425 \h </w:instrText>
      </w:r>
      <w:r>
        <w:fldChar w:fldCharType="separate"/>
      </w:r>
      <w:r>
        <w:t>54</w:t>
      </w:r>
      <w:r>
        <w:fldChar w:fldCharType="end"/>
      </w:r>
    </w:p>
    <w:p w14:paraId="4EF1CA93" w14:textId="04EB5804" w:rsidR="0086758D" w:rsidRDefault="0086758D">
      <w:pPr>
        <w:pStyle w:val="TOC3"/>
        <w:rPr>
          <w:rFonts w:asciiTheme="minorHAnsi" w:eastAsiaTheme="minorEastAsia" w:hAnsiTheme="minorHAnsi" w:cstheme="minorBidi"/>
          <w:kern w:val="2"/>
          <w:sz w:val="22"/>
          <w:szCs w:val="22"/>
          <w14:ligatures w14:val="standardContextual"/>
        </w:rPr>
      </w:pPr>
      <w:r w:rsidRPr="00F37D97">
        <w:rPr>
          <w:lang w:val="en-US" w:eastAsia="zh-CN"/>
        </w:rPr>
        <w:t>7</w:t>
      </w:r>
      <w:r>
        <w:t>.</w:t>
      </w:r>
      <w:r w:rsidRPr="00F37D97">
        <w:rPr>
          <w:lang w:val="en-US" w:eastAsia="zh-CN"/>
        </w:rPr>
        <w:t>4.4</w:t>
      </w:r>
      <w:r>
        <w:rPr>
          <w:rFonts w:asciiTheme="minorHAnsi" w:eastAsiaTheme="minorEastAsia" w:hAnsiTheme="minorHAnsi" w:cstheme="minorBidi"/>
          <w:kern w:val="2"/>
          <w:sz w:val="22"/>
          <w:szCs w:val="22"/>
          <w14:ligatures w14:val="standardContextual"/>
        </w:rPr>
        <w:tab/>
      </w:r>
      <w:r w:rsidRPr="00F37D97">
        <w:rPr>
          <w:lang w:val="en-US" w:eastAsia="zh-CN"/>
        </w:rPr>
        <w:t>Conclusion</w:t>
      </w:r>
      <w:r>
        <w:tab/>
      </w:r>
      <w:r>
        <w:fldChar w:fldCharType="begin"/>
      </w:r>
      <w:r>
        <w:instrText xml:space="preserve"> PAGEREF _Toc155632426 \h </w:instrText>
      </w:r>
      <w:r>
        <w:fldChar w:fldCharType="separate"/>
      </w:r>
      <w:r>
        <w:t>54</w:t>
      </w:r>
      <w:r>
        <w:fldChar w:fldCharType="end"/>
      </w:r>
    </w:p>
    <w:p w14:paraId="2CF559CC" w14:textId="4E18C370" w:rsidR="0086758D" w:rsidRDefault="0086758D">
      <w:pPr>
        <w:pStyle w:val="TOC1"/>
        <w:rPr>
          <w:rFonts w:asciiTheme="minorHAnsi" w:eastAsiaTheme="minorEastAsia" w:hAnsiTheme="minorHAnsi" w:cstheme="minorBidi"/>
          <w:kern w:val="2"/>
          <w:szCs w:val="22"/>
          <w14:ligatures w14:val="standardContextual"/>
        </w:rPr>
      </w:pPr>
      <w:r w:rsidRPr="00F37D97">
        <w:rPr>
          <w:lang w:val="en-US" w:eastAsia="zh-CN"/>
        </w:rPr>
        <w:t>8</w:t>
      </w:r>
      <w:r>
        <w:rPr>
          <w:rFonts w:asciiTheme="minorHAnsi" w:eastAsiaTheme="minorEastAsia" w:hAnsiTheme="minorHAnsi" w:cstheme="minorBidi"/>
          <w:kern w:val="2"/>
          <w:szCs w:val="22"/>
          <w14:ligatures w14:val="standardContextual"/>
        </w:rPr>
        <w:tab/>
      </w:r>
      <w:r w:rsidRPr="00F37D97">
        <w:rPr>
          <w:lang w:val="en-US" w:eastAsia="zh-CN"/>
        </w:rPr>
        <w:t>Lab alignment of FR2 MIMO OTA</w:t>
      </w:r>
      <w:r>
        <w:tab/>
      </w:r>
      <w:r>
        <w:fldChar w:fldCharType="begin"/>
      </w:r>
      <w:r>
        <w:instrText xml:space="preserve"> PAGEREF _Toc155632427 \h </w:instrText>
      </w:r>
      <w:r>
        <w:fldChar w:fldCharType="separate"/>
      </w:r>
      <w:r>
        <w:t>54</w:t>
      </w:r>
      <w:r>
        <w:fldChar w:fldCharType="end"/>
      </w:r>
    </w:p>
    <w:p w14:paraId="5B82AC44" w14:textId="00E7DE42" w:rsidR="0086758D" w:rsidRDefault="0086758D">
      <w:pPr>
        <w:pStyle w:val="TOC2"/>
        <w:rPr>
          <w:rFonts w:asciiTheme="minorHAnsi" w:eastAsiaTheme="minorEastAsia" w:hAnsiTheme="minorHAnsi" w:cstheme="minorBidi"/>
          <w:kern w:val="2"/>
          <w:sz w:val="22"/>
          <w:szCs w:val="22"/>
          <w14:ligatures w14:val="standardContextual"/>
        </w:rPr>
      </w:pPr>
      <w:r w:rsidRPr="00F37D97">
        <w:rPr>
          <w:lang w:val="en-US" w:eastAsia="zh-CN"/>
        </w:rPr>
        <w:t>8.1</w:t>
      </w:r>
      <w:r>
        <w:rPr>
          <w:rFonts w:asciiTheme="minorHAnsi" w:eastAsiaTheme="minorEastAsia" w:hAnsiTheme="minorHAnsi" w:cstheme="minorBidi"/>
          <w:kern w:val="2"/>
          <w:sz w:val="22"/>
          <w:szCs w:val="22"/>
          <w14:ligatures w14:val="standardContextual"/>
        </w:rPr>
        <w:tab/>
      </w:r>
      <w:r w:rsidRPr="00F37D97">
        <w:rPr>
          <w:lang w:val="en-US" w:eastAsia="zh-CN"/>
        </w:rPr>
        <w:t>Framework</w:t>
      </w:r>
      <w:r>
        <w:tab/>
      </w:r>
      <w:r>
        <w:fldChar w:fldCharType="begin"/>
      </w:r>
      <w:r>
        <w:instrText xml:space="preserve"> PAGEREF _Toc155632428 \h </w:instrText>
      </w:r>
      <w:r>
        <w:fldChar w:fldCharType="separate"/>
      </w:r>
      <w:r>
        <w:t>54</w:t>
      </w:r>
      <w:r>
        <w:fldChar w:fldCharType="end"/>
      </w:r>
    </w:p>
    <w:p w14:paraId="3F179FA5" w14:textId="6CCCEC1B" w:rsidR="0086758D" w:rsidRDefault="0086758D">
      <w:pPr>
        <w:pStyle w:val="TOC2"/>
        <w:rPr>
          <w:rFonts w:asciiTheme="minorHAnsi" w:eastAsiaTheme="minorEastAsia" w:hAnsiTheme="minorHAnsi" w:cstheme="minorBidi"/>
          <w:kern w:val="2"/>
          <w:sz w:val="22"/>
          <w:szCs w:val="22"/>
          <w14:ligatures w14:val="standardContextual"/>
        </w:rPr>
      </w:pPr>
      <w:r w:rsidRPr="00F37D97">
        <w:rPr>
          <w:lang w:val="en-US" w:eastAsia="zh-CN"/>
        </w:rPr>
        <w:t>8.2</w:t>
      </w:r>
      <w:r>
        <w:rPr>
          <w:rFonts w:asciiTheme="minorHAnsi" w:eastAsiaTheme="minorEastAsia" w:hAnsiTheme="minorHAnsi" w:cstheme="minorBidi"/>
          <w:kern w:val="2"/>
          <w:sz w:val="22"/>
          <w:szCs w:val="22"/>
          <w14:ligatures w14:val="standardContextual"/>
        </w:rPr>
        <w:tab/>
      </w:r>
      <w:r w:rsidRPr="00F37D97">
        <w:rPr>
          <w:lang w:val="en-US" w:eastAsia="zh-CN"/>
        </w:rPr>
        <w:t>Measurement results</w:t>
      </w:r>
      <w:r>
        <w:tab/>
      </w:r>
      <w:r>
        <w:fldChar w:fldCharType="begin"/>
      </w:r>
      <w:r>
        <w:instrText xml:space="preserve"> PAGEREF _Toc155632429 \h </w:instrText>
      </w:r>
      <w:r>
        <w:fldChar w:fldCharType="separate"/>
      </w:r>
      <w:r>
        <w:t>55</w:t>
      </w:r>
      <w:r>
        <w:fldChar w:fldCharType="end"/>
      </w:r>
    </w:p>
    <w:p w14:paraId="085448D9" w14:textId="3556B52E" w:rsidR="0086758D" w:rsidRDefault="0086758D">
      <w:pPr>
        <w:pStyle w:val="TOC2"/>
        <w:rPr>
          <w:rFonts w:asciiTheme="minorHAnsi" w:eastAsiaTheme="minorEastAsia" w:hAnsiTheme="minorHAnsi" w:cstheme="minorBidi"/>
          <w:kern w:val="2"/>
          <w:sz w:val="22"/>
          <w:szCs w:val="22"/>
          <w14:ligatures w14:val="standardContextual"/>
        </w:rPr>
      </w:pPr>
      <w:r w:rsidRPr="00F37D97">
        <w:rPr>
          <w:lang w:val="en-US" w:eastAsia="zh-CN"/>
        </w:rPr>
        <w:t>8.3</w:t>
      </w:r>
      <w:r>
        <w:rPr>
          <w:rFonts w:asciiTheme="minorHAnsi" w:eastAsiaTheme="minorEastAsia" w:hAnsiTheme="minorHAnsi" w:cstheme="minorBidi"/>
          <w:kern w:val="2"/>
          <w:sz w:val="22"/>
          <w:szCs w:val="22"/>
          <w14:ligatures w14:val="standardContextual"/>
        </w:rPr>
        <w:tab/>
      </w:r>
      <w:r w:rsidRPr="00F37D97">
        <w:rPr>
          <w:lang w:val="en-US" w:eastAsia="zh-CN"/>
        </w:rPr>
        <w:t>Pass/fail limits</w:t>
      </w:r>
      <w:r>
        <w:tab/>
      </w:r>
      <w:r>
        <w:fldChar w:fldCharType="begin"/>
      </w:r>
      <w:r>
        <w:instrText xml:space="preserve"> PAGEREF _Toc155632430 \h </w:instrText>
      </w:r>
      <w:r>
        <w:fldChar w:fldCharType="separate"/>
      </w:r>
      <w:r>
        <w:t>55</w:t>
      </w:r>
      <w:r>
        <w:fldChar w:fldCharType="end"/>
      </w:r>
    </w:p>
    <w:p w14:paraId="247B6062" w14:textId="33013204" w:rsidR="0086758D" w:rsidRDefault="0086758D">
      <w:pPr>
        <w:pStyle w:val="TOC2"/>
        <w:rPr>
          <w:rFonts w:asciiTheme="minorHAnsi" w:eastAsiaTheme="minorEastAsia" w:hAnsiTheme="minorHAnsi" w:cstheme="minorBidi"/>
          <w:kern w:val="2"/>
          <w:sz w:val="22"/>
          <w:szCs w:val="22"/>
          <w14:ligatures w14:val="standardContextual"/>
        </w:rPr>
      </w:pPr>
      <w:r w:rsidRPr="00F37D97">
        <w:rPr>
          <w:lang w:val="en-US" w:eastAsia="zh-CN"/>
        </w:rPr>
        <w:t>8.4</w:t>
      </w:r>
      <w:r>
        <w:rPr>
          <w:rFonts w:asciiTheme="minorHAnsi" w:eastAsiaTheme="minorEastAsia" w:hAnsiTheme="minorHAnsi" w:cstheme="minorBidi"/>
          <w:kern w:val="2"/>
          <w:sz w:val="22"/>
          <w:szCs w:val="22"/>
          <w14:ligatures w14:val="standardContextual"/>
        </w:rPr>
        <w:tab/>
      </w:r>
      <w:r w:rsidRPr="00F37D97">
        <w:rPr>
          <w:lang w:val="en-US" w:eastAsia="zh-CN"/>
        </w:rPr>
        <w:t>Conclusion</w:t>
      </w:r>
      <w:r>
        <w:tab/>
      </w:r>
      <w:r>
        <w:fldChar w:fldCharType="begin"/>
      </w:r>
      <w:r>
        <w:instrText xml:space="preserve"> PAGEREF _Toc155632431 \h </w:instrText>
      </w:r>
      <w:r>
        <w:fldChar w:fldCharType="separate"/>
      </w:r>
      <w:r>
        <w:t>55</w:t>
      </w:r>
      <w:r>
        <w:fldChar w:fldCharType="end"/>
      </w:r>
    </w:p>
    <w:p w14:paraId="2C2D683E" w14:textId="1C3616E4" w:rsidR="0086758D" w:rsidRDefault="0086758D">
      <w:pPr>
        <w:pStyle w:val="TOC8"/>
        <w:rPr>
          <w:rFonts w:asciiTheme="minorHAnsi" w:eastAsiaTheme="minorEastAsia" w:hAnsiTheme="minorHAnsi" w:cstheme="minorBidi"/>
          <w:b w:val="0"/>
          <w:kern w:val="2"/>
          <w:szCs w:val="22"/>
          <w14:ligatures w14:val="standardContextual"/>
        </w:rPr>
      </w:pPr>
      <w:r>
        <w:lastRenderedPageBreak/>
        <w:t xml:space="preserve">Annex </w:t>
      </w:r>
      <w:r w:rsidRPr="00F37D97">
        <w:rPr>
          <w:lang w:val="en-US" w:eastAsia="zh-CN"/>
        </w:rPr>
        <w:t>A</w:t>
      </w:r>
      <w:r>
        <w:t>: Change history</w:t>
      </w:r>
      <w:r>
        <w:tab/>
      </w:r>
      <w:r>
        <w:fldChar w:fldCharType="begin"/>
      </w:r>
      <w:r>
        <w:instrText xml:space="preserve"> PAGEREF _Toc155632432 \h </w:instrText>
      </w:r>
      <w:r>
        <w:fldChar w:fldCharType="separate"/>
      </w:r>
      <w:r>
        <w:t>56</w:t>
      </w:r>
      <w:r>
        <w:fldChar w:fldCharType="end"/>
      </w:r>
    </w:p>
    <w:p w14:paraId="7F1CE3E2" w14:textId="209026A5" w:rsidR="00EF6058" w:rsidRDefault="0086758D" w:rsidP="0086758D">
      <w:pPr>
        <w:pStyle w:val="TOC1"/>
      </w:pPr>
      <w:r>
        <w:rPr>
          <w:rStyle w:val="Hyperlink"/>
        </w:rPr>
        <w:fldChar w:fldCharType="end"/>
      </w:r>
      <w:r>
        <w:rPr>
          <w:b/>
        </w:rPr>
        <w:fldChar w:fldCharType="end"/>
      </w:r>
    </w:p>
    <w:p w14:paraId="125F42CD" w14:textId="77777777" w:rsidR="00EF6058" w:rsidRDefault="00000000">
      <w:pPr>
        <w:pStyle w:val="Guidance"/>
      </w:pPr>
      <w:r>
        <w:br w:type="page"/>
      </w:r>
    </w:p>
    <w:p w14:paraId="6B9262F3" w14:textId="77777777" w:rsidR="00EF6058" w:rsidRDefault="00000000">
      <w:pPr>
        <w:pStyle w:val="Heading1"/>
        <w:keepNext w:val="0"/>
        <w:keepLines w:val="0"/>
      </w:pPr>
      <w:bookmarkStart w:id="17" w:name="foreword"/>
      <w:bookmarkStart w:id="18" w:name="_Toc151502477"/>
      <w:bookmarkStart w:id="19" w:name="_Toc129708866"/>
      <w:bookmarkStart w:id="20" w:name="_Toc154592294"/>
      <w:bookmarkStart w:id="21" w:name="_Toc154592808"/>
      <w:bookmarkStart w:id="22" w:name="_Toc155632220"/>
      <w:bookmarkStart w:id="23" w:name="_Toc155632272"/>
      <w:bookmarkStart w:id="24" w:name="_Toc155632329"/>
      <w:bookmarkStart w:id="25" w:name="_Toc155632381"/>
      <w:bookmarkEnd w:id="17"/>
      <w:r>
        <w:lastRenderedPageBreak/>
        <w:t>Foreword</w:t>
      </w:r>
      <w:bookmarkEnd w:id="18"/>
      <w:bookmarkEnd w:id="19"/>
      <w:bookmarkEnd w:id="20"/>
      <w:bookmarkEnd w:id="21"/>
      <w:bookmarkEnd w:id="22"/>
      <w:bookmarkEnd w:id="23"/>
      <w:bookmarkEnd w:id="24"/>
      <w:bookmarkEnd w:id="25"/>
    </w:p>
    <w:p w14:paraId="69EAF21F" w14:textId="77777777" w:rsidR="00EF6058" w:rsidRDefault="00000000">
      <w:r>
        <w:t xml:space="preserve">This Technical </w:t>
      </w:r>
      <w:bookmarkStart w:id="26" w:name="spectype3"/>
      <w:r>
        <w:t>Report</w:t>
      </w:r>
      <w:bookmarkEnd w:id="26"/>
      <w:r>
        <w:t xml:space="preserve"> has been produced by the 3rd Generation Partnership Project (3GPP).</w:t>
      </w:r>
    </w:p>
    <w:p w14:paraId="75577430" w14:textId="77777777" w:rsidR="00EF6058"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71148FA" w14:textId="77777777" w:rsidR="00EF6058" w:rsidRDefault="00000000">
      <w:pPr>
        <w:pStyle w:val="B1"/>
      </w:pPr>
      <w:r>
        <w:t>Version x.y.z</w:t>
      </w:r>
    </w:p>
    <w:p w14:paraId="2D297C42" w14:textId="77777777" w:rsidR="00EF6058" w:rsidRDefault="00000000">
      <w:pPr>
        <w:pStyle w:val="B1"/>
      </w:pPr>
      <w:r>
        <w:t>where:</w:t>
      </w:r>
    </w:p>
    <w:p w14:paraId="2B90B6DC" w14:textId="77777777" w:rsidR="00EF6058" w:rsidRDefault="00000000">
      <w:pPr>
        <w:pStyle w:val="B2"/>
      </w:pPr>
      <w:r>
        <w:t>x</w:t>
      </w:r>
      <w:r>
        <w:tab/>
        <w:t>the first digit:</w:t>
      </w:r>
    </w:p>
    <w:p w14:paraId="69C3E951" w14:textId="77777777" w:rsidR="00EF6058" w:rsidRDefault="00000000">
      <w:pPr>
        <w:pStyle w:val="B3"/>
      </w:pPr>
      <w:r>
        <w:t>1</w:t>
      </w:r>
      <w:r>
        <w:tab/>
        <w:t>presented to TSG for information;</w:t>
      </w:r>
    </w:p>
    <w:p w14:paraId="1BDAA8A3" w14:textId="77777777" w:rsidR="00EF6058" w:rsidRDefault="00000000">
      <w:pPr>
        <w:pStyle w:val="B3"/>
      </w:pPr>
      <w:r>
        <w:t>2</w:t>
      </w:r>
      <w:r>
        <w:tab/>
        <w:t>presented to TSG for approval;</w:t>
      </w:r>
    </w:p>
    <w:p w14:paraId="2E843162" w14:textId="77777777" w:rsidR="00EF6058" w:rsidRDefault="00000000">
      <w:pPr>
        <w:pStyle w:val="B3"/>
      </w:pPr>
      <w:r>
        <w:t>3</w:t>
      </w:r>
      <w:r>
        <w:tab/>
        <w:t>or greater indicates TSG approved document under change control.</w:t>
      </w:r>
    </w:p>
    <w:p w14:paraId="206750F9" w14:textId="77777777" w:rsidR="00EF6058" w:rsidRDefault="00000000">
      <w:pPr>
        <w:pStyle w:val="B2"/>
      </w:pPr>
      <w:r>
        <w:t>y</w:t>
      </w:r>
      <w:r>
        <w:tab/>
        <w:t>the second digit is incremented for all changes of substance, i.e. technical enhancements, corrections, updates, etc.</w:t>
      </w:r>
    </w:p>
    <w:p w14:paraId="369A282A" w14:textId="77777777" w:rsidR="00EF6058" w:rsidRDefault="00000000">
      <w:pPr>
        <w:pStyle w:val="B2"/>
      </w:pPr>
      <w:r>
        <w:t>z</w:t>
      </w:r>
      <w:r>
        <w:tab/>
        <w:t>the third digit is incremented when editorial only changes have been incorporated in the document.</w:t>
      </w:r>
    </w:p>
    <w:p w14:paraId="5303A694" w14:textId="77777777" w:rsidR="00EF6058" w:rsidRDefault="00000000">
      <w:r>
        <w:t>In the present document, modal verbs have the following meanings:</w:t>
      </w:r>
    </w:p>
    <w:p w14:paraId="4E1A5501" w14:textId="77777777" w:rsidR="00EF6058" w:rsidRDefault="00000000">
      <w:pPr>
        <w:pStyle w:val="EX"/>
        <w:keepLines w:val="0"/>
      </w:pPr>
      <w:r>
        <w:rPr>
          <w:b/>
        </w:rPr>
        <w:t>shall</w:t>
      </w:r>
      <w:r>
        <w:tab/>
        <w:t>indicates a mandatory requirement to do something</w:t>
      </w:r>
    </w:p>
    <w:p w14:paraId="633BEE03" w14:textId="77777777" w:rsidR="00EF6058" w:rsidRDefault="00000000">
      <w:pPr>
        <w:pStyle w:val="EX"/>
        <w:keepLines w:val="0"/>
      </w:pPr>
      <w:r>
        <w:rPr>
          <w:b/>
        </w:rPr>
        <w:t>shall not</w:t>
      </w:r>
      <w:r>
        <w:tab/>
        <w:t>indicates an interdiction (prohibition) to do something</w:t>
      </w:r>
    </w:p>
    <w:p w14:paraId="0D26E373" w14:textId="77777777" w:rsidR="00EF6058" w:rsidRDefault="00000000">
      <w:r>
        <w:t>The constructions "shall" and "shall not" are confined to the context of normative provisions, and do not appear in Technical Reports.</w:t>
      </w:r>
    </w:p>
    <w:p w14:paraId="27F07E02" w14:textId="77777777" w:rsidR="00EF6058"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01ED44A" w14:textId="77777777" w:rsidR="00EF6058" w:rsidRDefault="00000000">
      <w:pPr>
        <w:pStyle w:val="EX"/>
        <w:keepLines w:val="0"/>
      </w:pPr>
      <w:r>
        <w:rPr>
          <w:b/>
        </w:rPr>
        <w:t>should</w:t>
      </w:r>
      <w:r>
        <w:tab/>
        <w:t>indicates a recommendation to do something</w:t>
      </w:r>
    </w:p>
    <w:p w14:paraId="49C2F240" w14:textId="77777777" w:rsidR="00EF6058" w:rsidRDefault="00000000">
      <w:pPr>
        <w:pStyle w:val="EX"/>
        <w:keepLines w:val="0"/>
      </w:pPr>
      <w:r>
        <w:rPr>
          <w:b/>
        </w:rPr>
        <w:t>should not</w:t>
      </w:r>
      <w:r>
        <w:tab/>
        <w:t>indicates a recommendation not to do something</w:t>
      </w:r>
    </w:p>
    <w:p w14:paraId="56D45325" w14:textId="77777777" w:rsidR="00EF6058" w:rsidRDefault="00000000">
      <w:pPr>
        <w:pStyle w:val="EX"/>
        <w:keepLines w:val="0"/>
      </w:pPr>
      <w:r>
        <w:rPr>
          <w:b/>
        </w:rPr>
        <w:t>may</w:t>
      </w:r>
      <w:r>
        <w:tab/>
        <w:t>indicates permission to do something</w:t>
      </w:r>
    </w:p>
    <w:p w14:paraId="2A86A0BD" w14:textId="77777777" w:rsidR="00EF6058" w:rsidRDefault="00000000">
      <w:pPr>
        <w:pStyle w:val="EX"/>
        <w:keepLines w:val="0"/>
      </w:pPr>
      <w:r>
        <w:rPr>
          <w:b/>
        </w:rPr>
        <w:t>need not</w:t>
      </w:r>
      <w:r>
        <w:tab/>
        <w:t>indicates permission not to do something</w:t>
      </w:r>
    </w:p>
    <w:p w14:paraId="09D13487" w14:textId="77777777" w:rsidR="00EF6058" w:rsidRDefault="00000000">
      <w:r>
        <w:t>The construction "may not" is ambiguous and is not used in normative elements. The unambiguous constructions "might not" or "shall not" are used instead, depending upon the meaning intended.</w:t>
      </w:r>
    </w:p>
    <w:p w14:paraId="39D8C58F" w14:textId="77777777" w:rsidR="00EF6058" w:rsidRDefault="00000000">
      <w:pPr>
        <w:pStyle w:val="EX"/>
        <w:keepLines w:val="0"/>
      </w:pPr>
      <w:r>
        <w:rPr>
          <w:b/>
        </w:rPr>
        <w:t>can</w:t>
      </w:r>
      <w:r>
        <w:tab/>
        <w:t>indicates that something is possible</w:t>
      </w:r>
    </w:p>
    <w:p w14:paraId="4C1FC05C" w14:textId="77777777" w:rsidR="00EF6058" w:rsidRDefault="00000000">
      <w:pPr>
        <w:pStyle w:val="EX"/>
        <w:keepLines w:val="0"/>
      </w:pPr>
      <w:r>
        <w:rPr>
          <w:b/>
        </w:rPr>
        <w:t>cannot</w:t>
      </w:r>
      <w:r>
        <w:tab/>
        <w:t>indicates that something is impossible</w:t>
      </w:r>
    </w:p>
    <w:p w14:paraId="79237936" w14:textId="77777777" w:rsidR="00EF6058" w:rsidRDefault="00000000">
      <w:r>
        <w:t>The constructions "can" and "cannot" are not substitutes for "may" and "need not".</w:t>
      </w:r>
    </w:p>
    <w:p w14:paraId="60EE0D1E" w14:textId="77777777" w:rsidR="00EF6058" w:rsidRDefault="00000000">
      <w:pPr>
        <w:pStyle w:val="EX"/>
        <w:keepLines w:val="0"/>
      </w:pPr>
      <w:r>
        <w:rPr>
          <w:b/>
        </w:rPr>
        <w:t>will</w:t>
      </w:r>
      <w:r>
        <w:tab/>
        <w:t>indicates that something is certain or expected to happen as a result of action taken by an agency the behaviour of which is outside the scope of the present document</w:t>
      </w:r>
    </w:p>
    <w:p w14:paraId="277A2585" w14:textId="77777777" w:rsidR="00EF6058" w:rsidRDefault="00000000">
      <w:pPr>
        <w:pStyle w:val="EX"/>
        <w:keepLines w:val="0"/>
      </w:pPr>
      <w:r>
        <w:rPr>
          <w:b/>
        </w:rPr>
        <w:t>will not</w:t>
      </w:r>
      <w:r>
        <w:tab/>
        <w:t>indicates that something is certain or expected not to happen as a result of action taken by an agency the behaviour of which is outside the scope of the present document</w:t>
      </w:r>
    </w:p>
    <w:p w14:paraId="13FE2F31" w14:textId="77777777" w:rsidR="00EF6058" w:rsidRDefault="00000000">
      <w:pPr>
        <w:pStyle w:val="EX"/>
        <w:keepLines w:val="0"/>
      </w:pPr>
      <w:r>
        <w:rPr>
          <w:b/>
        </w:rPr>
        <w:t>might</w:t>
      </w:r>
      <w:r>
        <w:tab/>
        <w:t>indicates a likelihood that something will happen as a result of action taken by some agency the behaviour of which is outside the scope of the present document</w:t>
      </w:r>
    </w:p>
    <w:p w14:paraId="19653668" w14:textId="77777777" w:rsidR="00EF6058" w:rsidRDefault="00000000">
      <w:pPr>
        <w:pStyle w:val="EX"/>
        <w:keepLines w:val="0"/>
      </w:pPr>
      <w:r>
        <w:rPr>
          <w:b/>
        </w:rPr>
        <w:lastRenderedPageBreak/>
        <w:t>might not</w:t>
      </w:r>
      <w:r>
        <w:tab/>
        <w:t>indicates a likelihood that something will not happen as a result of action taken by some agency the behaviour of which is outside the scope of the present document</w:t>
      </w:r>
    </w:p>
    <w:p w14:paraId="5AE4F1D2" w14:textId="77777777" w:rsidR="00EF6058" w:rsidRDefault="00000000">
      <w:r>
        <w:t>In addition:</w:t>
      </w:r>
    </w:p>
    <w:p w14:paraId="1C1DEE6A" w14:textId="77777777" w:rsidR="00EF6058" w:rsidRDefault="00000000">
      <w:pPr>
        <w:pStyle w:val="EX"/>
        <w:keepLines w:val="0"/>
      </w:pPr>
      <w:r>
        <w:rPr>
          <w:b/>
        </w:rPr>
        <w:t>is</w:t>
      </w:r>
      <w:r>
        <w:tab/>
        <w:t>(or any other verb in the indicative mood) indicates a statement of fact</w:t>
      </w:r>
    </w:p>
    <w:p w14:paraId="43502C47" w14:textId="77777777" w:rsidR="00EF6058" w:rsidRDefault="00000000">
      <w:pPr>
        <w:pStyle w:val="EX"/>
        <w:keepLines w:val="0"/>
      </w:pPr>
      <w:r>
        <w:rPr>
          <w:b/>
        </w:rPr>
        <w:t>is not</w:t>
      </w:r>
      <w:r>
        <w:tab/>
        <w:t>(or any other negative verb in the indicative mood) indicates a statement of fact</w:t>
      </w:r>
    </w:p>
    <w:p w14:paraId="75BF7C7A" w14:textId="77777777" w:rsidR="00EF6058" w:rsidRDefault="00000000">
      <w:r>
        <w:t>The constructions "is" and "is not" do not indicate requirements.</w:t>
      </w:r>
    </w:p>
    <w:p w14:paraId="4E17489C" w14:textId="77777777" w:rsidR="00EF6058" w:rsidRDefault="00000000">
      <w:pPr>
        <w:pStyle w:val="Heading1"/>
        <w:keepNext w:val="0"/>
        <w:keepLines w:val="0"/>
      </w:pPr>
      <w:bookmarkStart w:id="27" w:name="introduction"/>
      <w:bookmarkEnd w:id="27"/>
      <w:r>
        <w:br w:type="page"/>
      </w:r>
      <w:bookmarkStart w:id="28" w:name="scope"/>
      <w:bookmarkStart w:id="29" w:name="_Toc129708868"/>
      <w:bookmarkStart w:id="30" w:name="_Toc151502478"/>
      <w:bookmarkStart w:id="31" w:name="_Toc154592295"/>
      <w:bookmarkStart w:id="32" w:name="_Toc154592809"/>
      <w:bookmarkStart w:id="33" w:name="_Toc155632221"/>
      <w:bookmarkStart w:id="34" w:name="_Toc155632273"/>
      <w:bookmarkStart w:id="35" w:name="_Toc155632330"/>
      <w:bookmarkStart w:id="36" w:name="_Toc155632382"/>
      <w:bookmarkEnd w:id="28"/>
      <w:r>
        <w:rPr>
          <w:rFonts w:hint="eastAsia"/>
          <w:lang w:val="en-US" w:eastAsia="zh-CN"/>
        </w:rPr>
        <w:lastRenderedPageBreak/>
        <w:t>1</w:t>
      </w:r>
      <w:r>
        <w:rPr>
          <w:rFonts w:hint="eastAsia"/>
          <w:lang w:val="en-US" w:eastAsia="zh-CN"/>
        </w:rPr>
        <w:tab/>
        <w:t>Scope</w:t>
      </w:r>
      <w:bookmarkEnd w:id="29"/>
      <w:bookmarkEnd w:id="30"/>
      <w:bookmarkEnd w:id="31"/>
      <w:bookmarkEnd w:id="32"/>
      <w:bookmarkEnd w:id="33"/>
      <w:bookmarkEnd w:id="34"/>
      <w:bookmarkEnd w:id="35"/>
      <w:bookmarkEnd w:id="36"/>
    </w:p>
    <w:p w14:paraId="6E495EE9" w14:textId="77777777" w:rsidR="00EF6058" w:rsidRDefault="00000000">
      <w:pPr>
        <w:jc w:val="both"/>
        <w:rPr>
          <w:lang w:val="en-US"/>
        </w:rPr>
      </w:pPr>
      <w:r>
        <w:t xml:space="preserve">The present document is a </w:t>
      </w:r>
      <w:r>
        <w:rPr>
          <w:rFonts w:hint="eastAsia"/>
          <w:lang w:val="en-US" w:eastAsia="zh-CN"/>
        </w:rPr>
        <w:t xml:space="preserve">Technique Report for </w:t>
      </w:r>
      <w:r>
        <w:rPr>
          <w:rFonts w:hint="eastAsia"/>
        </w:rPr>
        <w:t>Measurements of Multiple Input Multiple Output (MIMO) Over-the-Air (OTA) performance of User Equipment (UE)</w:t>
      </w:r>
      <w:r>
        <w:t>.</w:t>
      </w:r>
      <w:r>
        <w:rPr>
          <w:rFonts w:hint="eastAsia"/>
          <w:lang w:val="en-US" w:eastAsia="zh-CN"/>
        </w:rPr>
        <w:t xml:space="preserve"> It includes analysis and </w:t>
      </w:r>
      <w:r>
        <w:rPr>
          <w:lang w:val="en-US" w:eastAsia="zh-CN"/>
        </w:rPr>
        <w:t>measurement results</w:t>
      </w:r>
      <w:r>
        <w:rPr>
          <w:rFonts w:hint="eastAsia"/>
          <w:lang w:val="en-US" w:eastAsia="zh-CN"/>
        </w:rPr>
        <w:t xml:space="preserve"> of MIMO OTA in Frequency Range 1 and Frequency Range 2, such as verification of channel models, lab alignment activities, etc..</w:t>
      </w:r>
    </w:p>
    <w:p w14:paraId="0FCB1379" w14:textId="77777777" w:rsidR="00EF6058" w:rsidRDefault="00000000">
      <w:pPr>
        <w:pStyle w:val="Heading1"/>
        <w:keepNext w:val="0"/>
        <w:keepLines w:val="0"/>
        <w:rPr>
          <w:lang w:val="en-US" w:eastAsia="zh-CN"/>
        </w:rPr>
      </w:pPr>
      <w:bookmarkStart w:id="37" w:name="references"/>
      <w:bookmarkStart w:id="38" w:name="_Toc129708869"/>
      <w:bookmarkStart w:id="39" w:name="_Toc151502479"/>
      <w:bookmarkStart w:id="40" w:name="_Toc154592296"/>
      <w:bookmarkStart w:id="41" w:name="_Toc154592810"/>
      <w:bookmarkStart w:id="42" w:name="_Toc155632222"/>
      <w:bookmarkStart w:id="43" w:name="_Toc155632274"/>
      <w:bookmarkStart w:id="44" w:name="_Toc155632331"/>
      <w:bookmarkStart w:id="45" w:name="_Toc155632383"/>
      <w:bookmarkEnd w:id="37"/>
      <w:r>
        <w:rPr>
          <w:rFonts w:hint="eastAsia"/>
          <w:lang w:val="en-US" w:eastAsia="zh-CN"/>
        </w:rPr>
        <w:t>2</w:t>
      </w:r>
      <w:r>
        <w:rPr>
          <w:rFonts w:hint="eastAsia"/>
          <w:lang w:val="en-US" w:eastAsia="zh-CN"/>
        </w:rPr>
        <w:tab/>
        <w:t>References</w:t>
      </w:r>
      <w:bookmarkEnd w:id="38"/>
      <w:bookmarkEnd w:id="39"/>
      <w:bookmarkEnd w:id="40"/>
      <w:bookmarkEnd w:id="41"/>
      <w:bookmarkEnd w:id="42"/>
      <w:bookmarkEnd w:id="43"/>
      <w:bookmarkEnd w:id="44"/>
      <w:bookmarkEnd w:id="45"/>
    </w:p>
    <w:p w14:paraId="7CB6C220" w14:textId="77777777" w:rsidR="00EF6058" w:rsidRDefault="00000000">
      <w:r>
        <w:t>The following documents contain provisions which, through reference in this text, constitute provisions of the present document.</w:t>
      </w:r>
    </w:p>
    <w:p w14:paraId="0A42362C" w14:textId="77777777" w:rsidR="00EF6058" w:rsidRDefault="00000000">
      <w:pPr>
        <w:pStyle w:val="B1"/>
      </w:pPr>
      <w:r>
        <w:t>-</w:t>
      </w:r>
      <w:r>
        <w:tab/>
        <w:t>References are either specific (identified by date of publication, edition number, version number, etc.) or non</w:t>
      </w:r>
      <w:r>
        <w:noBreakHyphen/>
        <w:t>specific.</w:t>
      </w:r>
    </w:p>
    <w:p w14:paraId="2924E2DE" w14:textId="77777777" w:rsidR="00EF6058" w:rsidRDefault="00000000">
      <w:pPr>
        <w:pStyle w:val="B1"/>
      </w:pPr>
      <w:r>
        <w:t>-</w:t>
      </w:r>
      <w:r>
        <w:tab/>
        <w:t>For a specific reference, subsequent revisions do not apply.</w:t>
      </w:r>
    </w:p>
    <w:p w14:paraId="072030EC" w14:textId="77777777" w:rsidR="00EF6058"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9019224" w14:textId="40D72231" w:rsidR="00EF6058" w:rsidRDefault="00133087" w:rsidP="00133087">
      <w:pPr>
        <w:pStyle w:val="EX"/>
      </w:pPr>
      <w:r>
        <w:t>[1]</w:t>
      </w:r>
      <w:r>
        <w:tab/>
        <w:t>3GPP TR 21.905: "Vocabulary for 3GPP Specifications".</w:t>
      </w:r>
    </w:p>
    <w:p w14:paraId="4C506910" w14:textId="385A1AC5" w:rsidR="00EF6058" w:rsidRDefault="00133087" w:rsidP="00133087">
      <w:pPr>
        <w:pStyle w:val="EX"/>
        <w:rPr>
          <w:lang w:eastAsia="zh-CN"/>
        </w:rPr>
      </w:pPr>
      <w:r>
        <w:rPr>
          <w:lang w:eastAsia="zh-CN"/>
        </w:rPr>
        <w:t>[2]</w:t>
      </w:r>
      <w:r>
        <w:rPr>
          <w:lang w:eastAsia="zh-CN"/>
        </w:rPr>
        <w:tab/>
        <w:t xml:space="preserve">3GPP TR 38.151: </w:t>
      </w:r>
      <w:r>
        <w:rPr>
          <w:rFonts w:hint="eastAsia"/>
          <w:lang w:eastAsia="zh-CN"/>
        </w:rPr>
        <w:t>“</w:t>
      </w:r>
      <w:r>
        <w:rPr>
          <w:lang w:eastAsia="zh-CN"/>
        </w:rPr>
        <w:t>NR; Multiple Input Multiple Output (MIMO) Over-the-Air (OTA) performance requirements for NR UEs”.</w:t>
      </w:r>
    </w:p>
    <w:p w14:paraId="43DB5990" w14:textId="76A568D8" w:rsidR="00EF6058" w:rsidRDefault="00133087" w:rsidP="00133087">
      <w:pPr>
        <w:pStyle w:val="EX"/>
        <w:rPr>
          <w:lang w:eastAsia="zh-CN"/>
        </w:rPr>
      </w:pPr>
      <w:r>
        <w:rPr>
          <w:lang w:eastAsia="zh-CN"/>
        </w:rPr>
        <w:t>[3]</w:t>
      </w:r>
      <w:r>
        <w:rPr>
          <w:lang w:eastAsia="zh-CN"/>
        </w:rPr>
        <w:tab/>
        <w:t xml:space="preserve">3GPP TR 38.827: </w:t>
      </w:r>
      <w:r>
        <w:rPr>
          <w:rFonts w:hint="eastAsia"/>
          <w:lang w:eastAsia="zh-CN"/>
        </w:rPr>
        <w:t>“</w:t>
      </w:r>
      <w:r>
        <w:rPr>
          <w:lang w:eastAsia="zh-CN"/>
        </w:rPr>
        <w:t>Study on radiated metrics and test methodology for the verification of multi-antenna reception performance of NR User Equipment (UE)”.</w:t>
      </w:r>
    </w:p>
    <w:p w14:paraId="5107BF7B" w14:textId="251A4FE3" w:rsidR="00EF6058" w:rsidRDefault="00133087" w:rsidP="00133087">
      <w:pPr>
        <w:pStyle w:val="EX"/>
        <w:rPr>
          <w:lang w:eastAsia="zh-CN"/>
        </w:rPr>
      </w:pPr>
      <w:r>
        <w:rPr>
          <w:lang w:eastAsia="zh-CN"/>
        </w:rPr>
        <w:t>[4]</w:t>
      </w:r>
      <w:r>
        <w:rPr>
          <w:lang w:eastAsia="zh-CN"/>
        </w:rPr>
        <w:tab/>
        <w:t>3GPP TS 38.101-1: "NR; User Equipment (UE) radio transmission and reception; Part 1: Range 1 Standalone"</w:t>
      </w:r>
    </w:p>
    <w:p w14:paraId="3149A72E" w14:textId="4DB71D5B" w:rsidR="00EF6058" w:rsidRDefault="00133087" w:rsidP="00133087">
      <w:pPr>
        <w:pStyle w:val="EX"/>
        <w:rPr>
          <w:lang w:eastAsia="zh-CN"/>
        </w:rPr>
      </w:pPr>
      <w:r>
        <w:rPr>
          <w:lang w:eastAsia="zh-CN"/>
        </w:rPr>
        <w:t>[5]</w:t>
      </w:r>
      <w:r>
        <w:rPr>
          <w:lang w:eastAsia="zh-CN"/>
        </w:rPr>
        <w:tab/>
        <w:t>3GPP TS 38.101-2: "NR; User Equipment (UE) radio transmission and reception; Part 2: Range 2 Standalone"</w:t>
      </w:r>
    </w:p>
    <w:p w14:paraId="719F4CDA" w14:textId="21E14A6A" w:rsidR="00EF6058" w:rsidRDefault="00133087" w:rsidP="00133087">
      <w:pPr>
        <w:pStyle w:val="EX"/>
        <w:rPr>
          <w:lang w:eastAsia="zh-CN"/>
        </w:rPr>
      </w:pPr>
      <w:r>
        <w:rPr>
          <w:lang w:eastAsia="zh-CN"/>
        </w:rPr>
        <w:t>[6]</w:t>
      </w:r>
      <w:r>
        <w:rPr>
          <w:lang w:eastAsia="zh-CN"/>
        </w:rPr>
        <w:tab/>
        <w:t>3GPP TS 38.101-3: "NR; User Equipment (UE) radio transmission and reception; Part 3: Range 1 and Range 2 Interworking operation with other radios"</w:t>
      </w:r>
    </w:p>
    <w:p w14:paraId="0754296E" w14:textId="7D0949FE" w:rsidR="00EF6058" w:rsidRDefault="00133087" w:rsidP="00133087">
      <w:pPr>
        <w:pStyle w:val="EX"/>
        <w:rPr>
          <w:lang w:eastAsia="zh-CN"/>
        </w:rPr>
      </w:pPr>
      <w:r>
        <w:rPr>
          <w:lang w:eastAsia="zh-CN"/>
        </w:rPr>
        <w:t>[7]</w:t>
      </w:r>
      <w:r>
        <w:rPr>
          <w:lang w:eastAsia="zh-CN"/>
        </w:rPr>
        <w:tab/>
        <w:t>3GPP TS 38.101-4: "NR; User Equipment (UE) radio transmission and reception; Part 4: Performance requirements"</w:t>
      </w:r>
    </w:p>
    <w:p w14:paraId="42C61988" w14:textId="1A12559A" w:rsidR="00EF6058" w:rsidRDefault="00133087" w:rsidP="00133087">
      <w:pPr>
        <w:pStyle w:val="EX"/>
        <w:rPr>
          <w:lang w:eastAsia="zh-CN"/>
        </w:rPr>
      </w:pPr>
      <w:r>
        <w:rPr>
          <w:lang w:eastAsia="zh-CN"/>
        </w:rPr>
        <w:t>[8]</w:t>
      </w:r>
      <w:r>
        <w:rPr>
          <w:lang w:eastAsia="zh-CN"/>
        </w:rPr>
        <w:tab/>
        <w:t>3GPP TS 36.101: "Evolved Universal Terrestrial Radio Access (E-UTRA); User Equipment (UE) radio transmission and reception"</w:t>
      </w:r>
    </w:p>
    <w:p w14:paraId="44CE5591" w14:textId="7CA5261B" w:rsidR="00EF6058" w:rsidRDefault="00133087" w:rsidP="00133087">
      <w:pPr>
        <w:pStyle w:val="EX"/>
        <w:rPr>
          <w:lang w:eastAsia="zh-CN"/>
        </w:rPr>
      </w:pPr>
      <w:r>
        <w:rPr>
          <w:lang w:eastAsia="zh-CN"/>
        </w:rPr>
        <w:t>[9]</w:t>
      </w:r>
      <w:r>
        <w:rPr>
          <w:lang w:eastAsia="zh-CN"/>
        </w:rPr>
        <w:tab/>
        <w:t>3GPP TS 38.508-1: "5GS; User Equipment (UE) conformance specification; Part 1: Common test environment"</w:t>
      </w:r>
    </w:p>
    <w:p w14:paraId="3AB56961" w14:textId="156293DB" w:rsidR="00EF6058" w:rsidRDefault="00133087" w:rsidP="00133087">
      <w:pPr>
        <w:pStyle w:val="EX"/>
        <w:rPr>
          <w:lang w:eastAsia="zh-CN"/>
        </w:rPr>
      </w:pPr>
      <w:r>
        <w:rPr>
          <w:lang w:eastAsia="zh-CN"/>
        </w:rPr>
        <w:t>[10]</w:t>
      </w:r>
      <w:r>
        <w:rPr>
          <w:lang w:eastAsia="zh-CN"/>
        </w:rPr>
        <w:tab/>
        <w:t>3GPP TR 38.901: "Study on channel model for frequencies from 0.5 to 100 GHz"</w:t>
      </w:r>
    </w:p>
    <w:p w14:paraId="5C986F93" w14:textId="5D28B37B" w:rsidR="00EF6058" w:rsidRDefault="00133087" w:rsidP="00133087">
      <w:pPr>
        <w:pStyle w:val="EX"/>
        <w:rPr>
          <w:lang w:eastAsia="zh-CN"/>
        </w:rPr>
      </w:pPr>
      <w:r>
        <w:rPr>
          <w:lang w:eastAsia="zh-CN"/>
        </w:rPr>
        <w:t>[11]</w:t>
      </w:r>
      <w:r>
        <w:rPr>
          <w:lang w:eastAsia="zh-CN"/>
        </w:rPr>
        <w:tab/>
        <w:t>F. Zhang, L. Hentilä, P. Kyösti and W. Fan, "Millimeter-wave New Radio Test Zone Validation for MIMO Over-the-air Testing," in IEEE Transactions on Antennas and Propagation, doi: 10.1109/TAP.2021.3111326.</w:t>
      </w:r>
      <w:r>
        <w:rPr>
          <w:lang w:eastAsia="zh-CN"/>
        </w:rPr>
        <w:tab/>
      </w:r>
    </w:p>
    <w:p w14:paraId="5EFD433A" w14:textId="77777777" w:rsidR="00EF6058" w:rsidRDefault="00000000">
      <w:pPr>
        <w:pStyle w:val="Heading1"/>
        <w:keepNext w:val="0"/>
        <w:keepLines w:val="0"/>
        <w:rPr>
          <w:lang w:val="en-US" w:eastAsia="zh-CN"/>
        </w:rPr>
      </w:pPr>
      <w:bookmarkStart w:id="46" w:name="definitions"/>
      <w:bookmarkStart w:id="47" w:name="_Toc129708870"/>
      <w:bookmarkStart w:id="48" w:name="_Toc151502480"/>
      <w:bookmarkStart w:id="49" w:name="_Toc154592297"/>
      <w:bookmarkStart w:id="50" w:name="_Toc154592811"/>
      <w:bookmarkStart w:id="51" w:name="_Toc155632223"/>
      <w:bookmarkStart w:id="52" w:name="_Toc155632275"/>
      <w:bookmarkStart w:id="53" w:name="_Toc155632332"/>
      <w:bookmarkStart w:id="54" w:name="_Toc155632384"/>
      <w:bookmarkEnd w:id="46"/>
      <w:r>
        <w:rPr>
          <w:rFonts w:hint="eastAsia"/>
          <w:lang w:val="en-US" w:eastAsia="zh-CN"/>
        </w:rPr>
        <w:t>3</w:t>
      </w:r>
      <w:r>
        <w:rPr>
          <w:rFonts w:hint="eastAsia"/>
          <w:lang w:val="en-US" w:eastAsia="zh-CN"/>
        </w:rPr>
        <w:tab/>
        <w:t>Definitions of terms, symbols and abbreviations</w:t>
      </w:r>
      <w:bookmarkEnd w:id="47"/>
      <w:bookmarkEnd w:id="48"/>
      <w:bookmarkEnd w:id="49"/>
      <w:bookmarkEnd w:id="50"/>
      <w:bookmarkEnd w:id="51"/>
      <w:bookmarkEnd w:id="52"/>
      <w:bookmarkEnd w:id="53"/>
      <w:bookmarkEnd w:id="54"/>
    </w:p>
    <w:p w14:paraId="3508E655" w14:textId="77777777" w:rsidR="00EF6058" w:rsidRDefault="00000000">
      <w:pPr>
        <w:pStyle w:val="Heading2"/>
        <w:keepNext w:val="0"/>
        <w:keepLines w:val="0"/>
      </w:pPr>
      <w:bookmarkStart w:id="55" w:name="_Toc129708871"/>
      <w:bookmarkStart w:id="56" w:name="_Toc151502481"/>
      <w:bookmarkStart w:id="57" w:name="_Toc154592298"/>
      <w:bookmarkStart w:id="58" w:name="_Toc154592812"/>
      <w:bookmarkStart w:id="59" w:name="_Toc155632224"/>
      <w:bookmarkStart w:id="60" w:name="_Toc155632276"/>
      <w:bookmarkStart w:id="61" w:name="_Toc155632333"/>
      <w:bookmarkStart w:id="62" w:name="_Toc155632385"/>
      <w:r>
        <w:t>3.1</w:t>
      </w:r>
      <w:r>
        <w:tab/>
        <w:t>Terms</w:t>
      </w:r>
      <w:bookmarkEnd w:id="55"/>
      <w:bookmarkEnd w:id="56"/>
      <w:bookmarkEnd w:id="57"/>
      <w:bookmarkEnd w:id="58"/>
      <w:bookmarkEnd w:id="59"/>
      <w:bookmarkEnd w:id="60"/>
      <w:bookmarkEnd w:id="61"/>
      <w:bookmarkEnd w:id="62"/>
    </w:p>
    <w:p w14:paraId="317911B0" w14:textId="77777777" w:rsidR="00EF6058" w:rsidRDefault="00000000">
      <w:r>
        <w:t>For the purposes of the present document, the terms given in TR 21.905 [1] and the following apply. A term defined in the present document takes precedence over the definition of the same term, if any, in TR 21.905 [1].</w:t>
      </w:r>
    </w:p>
    <w:p w14:paraId="0CA8595E" w14:textId="77777777" w:rsidR="00EF6058" w:rsidRDefault="00000000">
      <w:pPr>
        <w:jc w:val="both"/>
        <w:rPr>
          <w:rFonts w:eastAsia="DengXian"/>
        </w:rPr>
      </w:pPr>
      <w:r>
        <w:rPr>
          <w:rFonts w:eastAsia="DengXian"/>
          <w:b/>
        </w:rPr>
        <w:lastRenderedPageBreak/>
        <w:t>FS:</w:t>
      </w:r>
      <w:r>
        <w:rPr>
          <w:rFonts w:eastAsia="DengXian"/>
        </w:rPr>
        <w:t xml:space="preserve"> UE used in a free space configuration.</w:t>
      </w:r>
    </w:p>
    <w:p w14:paraId="3179291E" w14:textId="77777777" w:rsidR="00EF6058" w:rsidRDefault="00000000">
      <w:pPr>
        <w:jc w:val="both"/>
        <w:rPr>
          <w:rFonts w:eastAsia="DengXian"/>
        </w:rPr>
      </w:pPr>
      <w:r>
        <w:rPr>
          <w:rFonts w:hint="eastAsia"/>
          <w:b/>
          <w:bCs/>
          <w:lang w:val="en-US" w:eastAsia="zh-CN"/>
        </w:rPr>
        <w:t>H</w:t>
      </w:r>
      <w:r>
        <w:rPr>
          <w:rFonts w:eastAsia="DengXian" w:hint="eastAsia"/>
          <w:b/>
          <w:bCs/>
        </w:rPr>
        <w:t>andheld UE</w:t>
      </w:r>
      <w:r>
        <w:rPr>
          <w:rFonts w:hint="eastAsia"/>
          <w:b/>
          <w:bCs/>
          <w:lang w:val="en-US" w:eastAsia="zh-CN"/>
        </w:rPr>
        <w:t>:</w:t>
      </w:r>
      <w:r>
        <w:rPr>
          <w:rFonts w:hint="eastAsia"/>
          <w:lang w:val="en-US" w:eastAsia="zh-CN"/>
        </w:rPr>
        <w:t xml:space="preserve"> A UE intended to be </w:t>
      </w:r>
      <w:r>
        <w:rPr>
          <w:lang w:val="en-US" w:eastAsia="zh-CN"/>
        </w:rPr>
        <w:t xml:space="preserve">used in hand </w:t>
      </w:r>
      <w:r>
        <w:rPr>
          <w:rFonts w:hint="eastAsia"/>
          <w:lang w:val="en-US" w:eastAsia="zh-CN"/>
        </w:rPr>
        <w:t>held</w:t>
      </w:r>
      <w:r>
        <w:rPr>
          <w:lang w:val="en-US" w:eastAsia="zh-CN"/>
        </w:rPr>
        <w:t xml:space="preserve"> scenario</w:t>
      </w:r>
      <w:r>
        <w:rPr>
          <w:rFonts w:hint="eastAsia"/>
          <w:lang w:val="en-US" w:eastAsia="zh-CN"/>
        </w:rPr>
        <w:t>.</w:t>
      </w:r>
    </w:p>
    <w:p w14:paraId="102B1FB2" w14:textId="77777777" w:rsidR="00EF6058" w:rsidRDefault="00000000">
      <w:pPr>
        <w:jc w:val="both"/>
        <w:rPr>
          <w:rFonts w:eastAsia="DengXian"/>
        </w:rPr>
      </w:pPr>
      <w:r>
        <w:rPr>
          <w:b/>
          <w:bCs/>
          <w:lang w:val="en-US" w:eastAsia="zh-CN"/>
        </w:rPr>
        <w:t>MIMO Average Spherical Coverage</w:t>
      </w:r>
      <w:r>
        <w:rPr>
          <w:rFonts w:hint="eastAsia"/>
          <w:b/>
          <w:bCs/>
          <w:lang w:val="en-US" w:eastAsia="zh-CN"/>
        </w:rPr>
        <w:t>:</w:t>
      </w:r>
      <w:r>
        <w:rPr>
          <w:b/>
          <w:bCs/>
          <w:lang w:val="en-US" w:eastAsia="zh-CN"/>
        </w:rPr>
        <w:t xml:space="preserve"> </w:t>
      </w:r>
      <w:r>
        <w:rPr>
          <w:lang w:val="en-US" w:eastAsia="zh-CN"/>
        </w:rPr>
        <w:t xml:space="preserve">An averaged sensitivity of </w:t>
      </w:r>
      <w:r>
        <w:rPr>
          <w:rFonts w:eastAsia="DengXian"/>
        </w:rPr>
        <w:t xml:space="preserve">best 18 FR2 MIMO OTA sensitivity values within the 3D sphere with constant-density points for PC3 device. </w:t>
      </w:r>
    </w:p>
    <w:p w14:paraId="616BA131" w14:textId="77777777" w:rsidR="00EF6058" w:rsidRDefault="00000000">
      <w:pPr>
        <w:jc w:val="both"/>
        <w:rPr>
          <w:rFonts w:eastAsia="DengXian"/>
          <w:b/>
        </w:rPr>
      </w:pPr>
      <w:r>
        <w:rPr>
          <w:rFonts w:eastAsia="DengXian" w:cs="v5.0.0"/>
          <w:b/>
        </w:rPr>
        <w:t xml:space="preserve">Primary mechanical mode: </w:t>
      </w:r>
      <w:r>
        <w:rPr>
          <w:rFonts w:eastAsia="DengXian"/>
        </w:rP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7913B11C" w14:textId="77777777" w:rsidR="00EF6058" w:rsidRDefault="00000000">
      <w:pPr>
        <w:jc w:val="both"/>
      </w:pPr>
      <w:r>
        <w:rPr>
          <w:rFonts w:eastAsia="DengXian"/>
          <w:b/>
        </w:rPr>
        <w:t>PSP (PAS Similarity Percentage):</w:t>
      </w:r>
      <w:r>
        <w:rPr>
          <w:rFonts w:eastAsia="DengXian"/>
        </w:rP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r>
        <w:t>.</w:t>
      </w:r>
    </w:p>
    <w:p w14:paraId="037E76FC" w14:textId="77777777" w:rsidR="00EF6058" w:rsidRDefault="00000000">
      <w:pPr>
        <w:pStyle w:val="Heading2"/>
        <w:keepNext w:val="0"/>
        <w:keepLines w:val="0"/>
      </w:pPr>
      <w:bookmarkStart w:id="63" w:name="_Toc151502482"/>
      <w:bookmarkStart w:id="64" w:name="_Toc129708872"/>
      <w:bookmarkStart w:id="65" w:name="_Toc154592299"/>
      <w:bookmarkStart w:id="66" w:name="_Toc154592813"/>
      <w:bookmarkStart w:id="67" w:name="_Toc155632225"/>
      <w:bookmarkStart w:id="68" w:name="_Toc155632277"/>
      <w:bookmarkStart w:id="69" w:name="_Toc155632334"/>
      <w:bookmarkStart w:id="70" w:name="_Toc155632386"/>
      <w:r>
        <w:t>3.2</w:t>
      </w:r>
      <w:r>
        <w:tab/>
        <w:t>Symbols</w:t>
      </w:r>
      <w:bookmarkEnd w:id="63"/>
      <w:bookmarkEnd w:id="64"/>
      <w:bookmarkEnd w:id="65"/>
      <w:bookmarkEnd w:id="66"/>
      <w:bookmarkEnd w:id="67"/>
      <w:bookmarkEnd w:id="68"/>
      <w:bookmarkEnd w:id="69"/>
      <w:bookmarkEnd w:id="70"/>
    </w:p>
    <w:p w14:paraId="25A7661C" w14:textId="77777777" w:rsidR="00EF6058" w:rsidRDefault="00000000">
      <w:r>
        <w:t>For the purposes of the present document, the following symbols apply:</w:t>
      </w:r>
    </w:p>
    <w:p w14:paraId="18C802F3" w14:textId="77777777" w:rsidR="00EF6058" w:rsidRDefault="00EF6058">
      <w:pPr>
        <w:pStyle w:val="EW"/>
        <w:keepLines w:val="0"/>
      </w:pPr>
    </w:p>
    <w:p w14:paraId="4C25F2BA" w14:textId="77777777" w:rsidR="00EF6058" w:rsidRDefault="00000000">
      <w:pPr>
        <w:pStyle w:val="Heading2"/>
        <w:keepNext w:val="0"/>
        <w:keepLines w:val="0"/>
      </w:pPr>
      <w:bookmarkStart w:id="71" w:name="_Toc151502483"/>
      <w:bookmarkStart w:id="72" w:name="_Toc129708873"/>
      <w:bookmarkStart w:id="73" w:name="_Toc154592300"/>
      <w:bookmarkStart w:id="74" w:name="_Toc154592814"/>
      <w:bookmarkStart w:id="75" w:name="_Toc155632226"/>
      <w:bookmarkStart w:id="76" w:name="_Toc155632278"/>
      <w:bookmarkStart w:id="77" w:name="_Toc155632335"/>
      <w:bookmarkStart w:id="78" w:name="_Toc155632387"/>
      <w:r>
        <w:t>3.3</w:t>
      </w:r>
      <w:r>
        <w:tab/>
        <w:t>Abbreviations</w:t>
      </w:r>
      <w:bookmarkEnd w:id="71"/>
      <w:bookmarkEnd w:id="72"/>
      <w:bookmarkEnd w:id="73"/>
      <w:bookmarkEnd w:id="74"/>
      <w:bookmarkEnd w:id="75"/>
      <w:bookmarkEnd w:id="76"/>
      <w:bookmarkEnd w:id="77"/>
      <w:bookmarkEnd w:id="78"/>
    </w:p>
    <w:p w14:paraId="66DDAA3A" w14:textId="77777777" w:rsidR="00EF6058"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60D8590C" w14:textId="77777777" w:rsidR="00EF6058" w:rsidRDefault="00000000" w:rsidP="00CC5360">
      <w:pPr>
        <w:pStyle w:val="EW"/>
      </w:pPr>
      <w:r>
        <w:t>AOA</w:t>
      </w:r>
      <w:r>
        <w:tab/>
        <w:t>Azimuth angle Of Arrival</w:t>
      </w:r>
    </w:p>
    <w:p w14:paraId="66DD035D" w14:textId="77777777" w:rsidR="00EF6058" w:rsidRDefault="00000000" w:rsidP="00CC5360">
      <w:pPr>
        <w:pStyle w:val="EW"/>
      </w:pPr>
      <w:r>
        <w:t>AOD</w:t>
      </w:r>
      <w:r>
        <w:tab/>
        <w:t>Azimuth angle Of Departure</w:t>
      </w:r>
    </w:p>
    <w:p w14:paraId="47D6F71A" w14:textId="77777777" w:rsidR="00EF6058" w:rsidRDefault="00000000" w:rsidP="00CC5360">
      <w:pPr>
        <w:pStyle w:val="EW"/>
        <w:rPr>
          <w:lang w:eastAsia="zh-CN"/>
        </w:rPr>
      </w:pPr>
      <w:r>
        <w:rPr>
          <w:lang w:eastAsia="zh-CN"/>
        </w:rPr>
        <w:t>BS</w:t>
      </w:r>
      <w:r>
        <w:rPr>
          <w:lang w:eastAsia="zh-CN"/>
        </w:rPr>
        <w:tab/>
        <w:t>Base Station</w:t>
      </w:r>
    </w:p>
    <w:p w14:paraId="1CD28500" w14:textId="77777777" w:rsidR="00EF6058" w:rsidRDefault="00000000" w:rsidP="00CC5360">
      <w:pPr>
        <w:pStyle w:val="EW"/>
        <w:rPr>
          <w:lang w:eastAsia="zh-CN"/>
        </w:rPr>
      </w:pPr>
      <w:r>
        <w:t>CDL</w:t>
      </w:r>
      <w:r>
        <w:tab/>
        <w:t>Clustered Delay Line</w:t>
      </w:r>
    </w:p>
    <w:p w14:paraId="534521B2" w14:textId="77777777" w:rsidR="00EF6058" w:rsidRDefault="00000000" w:rsidP="00CC5360">
      <w:pPr>
        <w:pStyle w:val="EW"/>
        <w:rPr>
          <w:lang w:eastAsia="zh-CN"/>
        </w:rPr>
      </w:pPr>
      <w:r>
        <w:t>CW</w:t>
      </w:r>
      <w:r>
        <w:tab/>
        <w:t>Continuous Wave</w:t>
      </w:r>
    </w:p>
    <w:p w14:paraId="1E2A9B8F" w14:textId="77777777" w:rsidR="00EF6058" w:rsidRDefault="00000000" w:rsidP="00CC5360">
      <w:pPr>
        <w:pStyle w:val="EW"/>
        <w:rPr>
          <w:lang w:eastAsia="zh-CN"/>
        </w:rPr>
      </w:pPr>
      <w:r>
        <w:rPr>
          <w:rFonts w:hint="eastAsia"/>
          <w:lang w:eastAsia="zh-CN"/>
        </w:rPr>
        <w:t>D</w:t>
      </w:r>
      <w:r>
        <w:rPr>
          <w:lang w:eastAsia="zh-CN"/>
        </w:rPr>
        <w:t>ML</w:t>
      </w:r>
      <w:r>
        <w:rPr>
          <w:lang w:eastAsia="zh-CN"/>
        </w:rPr>
        <w:tab/>
        <w:t>Data Mode Landscape</w:t>
      </w:r>
    </w:p>
    <w:p w14:paraId="639E7405" w14:textId="77777777" w:rsidR="00EF6058" w:rsidRDefault="00000000" w:rsidP="00CC5360">
      <w:pPr>
        <w:pStyle w:val="EW"/>
        <w:rPr>
          <w:lang w:eastAsia="zh-CN"/>
        </w:rPr>
      </w:pPr>
      <w:r>
        <w:rPr>
          <w:rFonts w:hint="eastAsia"/>
          <w:lang w:eastAsia="zh-CN"/>
        </w:rPr>
        <w:t>D</w:t>
      </w:r>
      <w:r>
        <w:rPr>
          <w:lang w:eastAsia="zh-CN"/>
        </w:rPr>
        <w:t>MP</w:t>
      </w:r>
      <w:r>
        <w:rPr>
          <w:lang w:eastAsia="zh-CN"/>
        </w:rPr>
        <w:tab/>
        <w:t>Data Mode Portrait</w:t>
      </w:r>
    </w:p>
    <w:p w14:paraId="50D5D110" w14:textId="77777777" w:rsidR="00EF6058" w:rsidRDefault="00000000" w:rsidP="00CC5360">
      <w:pPr>
        <w:pStyle w:val="EW"/>
        <w:rPr>
          <w:lang w:eastAsia="zh-CN"/>
        </w:rPr>
      </w:pPr>
      <w:r>
        <w:rPr>
          <w:lang w:eastAsia="zh-CN"/>
        </w:rPr>
        <w:t>DMSU</w:t>
      </w:r>
      <w:r>
        <w:rPr>
          <w:lang w:eastAsia="zh-CN"/>
        </w:rPr>
        <w:tab/>
        <w:t>Data Mode Screen Up</w:t>
      </w:r>
    </w:p>
    <w:p w14:paraId="35C22635" w14:textId="77777777" w:rsidR="00EF6058" w:rsidRDefault="00000000" w:rsidP="00CC5360">
      <w:pPr>
        <w:pStyle w:val="EW"/>
        <w:rPr>
          <w:lang w:eastAsia="zh-CN"/>
        </w:rPr>
      </w:pPr>
      <w:r>
        <w:rPr>
          <w:lang w:eastAsia="zh-CN"/>
        </w:rPr>
        <w:t>DUT</w:t>
      </w:r>
      <w:r>
        <w:rPr>
          <w:lang w:eastAsia="zh-CN"/>
        </w:rPr>
        <w:tab/>
        <w:t>Device Under Test</w:t>
      </w:r>
    </w:p>
    <w:p w14:paraId="74409F75" w14:textId="77777777" w:rsidR="00EF6058" w:rsidRDefault="00000000" w:rsidP="00CC5360">
      <w:pPr>
        <w:pStyle w:val="EW"/>
        <w:rPr>
          <w:lang w:eastAsia="zh-CN"/>
        </w:rPr>
      </w:pPr>
      <w:r>
        <w:rPr>
          <w:rFonts w:hint="eastAsia"/>
          <w:lang w:eastAsia="zh-CN"/>
        </w:rPr>
        <w:t>E</w:t>
      </w:r>
      <w:r>
        <w:rPr>
          <w:lang w:eastAsia="zh-CN"/>
        </w:rPr>
        <w:t>UT</w:t>
      </w:r>
      <w:r>
        <w:rPr>
          <w:lang w:eastAsia="zh-CN"/>
        </w:rPr>
        <w:tab/>
        <w:t>Equipment Under Test</w:t>
      </w:r>
    </w:p>
    <w:p w14:paraId="6E325465" w14:textId="77777777" w:rsidR="00EF6058" w:rsidRDefault="00000000" w:rsidP="00CC5360">
      <w:pPr>
        <w:pStyle w:val="EW"/>
        <w:rPr>
          <w:lang w:eastAsia="zh-CN"/>
        </w:rPr>
      </w:pPr>
      <w:r>
        <w:rPr>
          <w:rFonts w:hint="eastAsia"/>
          <w:lang w:eastAsia="zh-CN"/>
        </w:rPr>
        <w:t>F</w:t>
      </w:r>
      <w:r>
        <w:rPr>
          <w:lang w:eastAsia="zh-CN"/>
        </w:rPr>
        <w:t>R1</w:t>
      </w:r>
      <w:r>
        <w:rPr>
          <w:lang w:eastAsia="zh-CN"/>
        </w:rPr>
        <w:tab/>
        <w:t>Frequency Range 1</w:t>
      </w:r>
    </w:p>
    <w:p w14:paraId="1BDCA180" w14:textId="77777777" w:rsidR="00EF6058" w:rsidRDefault="00000000" w:rsidP="00CC5360">
      <w:pPr>
        <w:pStyle w:val="EW"/>
        <w:rPr>
          <w:lang w:eastAsia="zh-CN"/>
        </w:rPr>
      </w:pPr>
      <w:r>
        <w:rPr>
          <w:lang w:eastAsia="zh-CN"/>
        </w:rPr>
        <w:t>FR2</w:t>
      </w:r>
      <w:r>
        <w:rPr>
          <w:lang w:eastAsia="zh-CN"/>
        </w:rPr>
        <w:tab/>
        <w:t>Frequency Range 2</w:t>
      </w:r>
    </w:p>
    <w:p w14:paraId="7A2C7A3F" w14:textId="77777777" w:rsidR="00EF6058" w:rsidRDefault="00000000" w:rsidP="00CC5360">
      <w:pPr>
        <w:pStyle w:val="EW"/>
        <w:rPr>
          <w:lang w:eastAsia="zh-CN"/>
        </w:rPr>
      </w:pPr>
      <w:r>
        <w:rPr>
          <w:rFonts w:hint="eastAsia"/>
          <w:lang w:eastAsia="zh-CN"/>
        </w:rPr>
        <w:t>F</w:t>
      </w:r>
      <w:r>
        <w:rPr>
          <w:lang w:eastAsia="zh-CN"/>
        </w:rPr>
        <w:t>S</w:t>
      </w:r>
      <w:r>
        <w:rPr>
          <w:lang w:eastAsia="zh-CN"/>
        </w:rPr>
        <w:tab/>
        <w:t>Free Space</w:t>
      </w:r>
    </w:p>
    <w:p w14:paraId="175ABF6C" w14:textId="77777777" w:rsidR="00EF6058" w:rsidRDefault="00000000" w:rsidP="00CC5360">
      <w:pPr>
        <w:pStyle w:val="EW"/>
        <w:rPr>
          <w:lang w:eastAsia="zh-CN"/>
        </w:rPr>
      </w:pPr>
      <w:r>
        <w:rPr>
          <w:lang w:eastAsia="zh-CN"/>
        </w:rPr>
        <w:t>MASC</w:t>
      </w:r>
      <w:r>
        <w:rPr>
          <w:lang w:eastAsia="zh-CN"/>
        </w:rPr>
        <w:tab/>
        <w:t>MIMO Average Spherical Coverage</w:t>
      </w:r>
    </w:p>
    <w:p w14:paraId="0F6E4184" w14:textId="77777777" w:rsidR="00EF6058" w:rsidRDefault="00000000" w:rsidP="00CC5360">
      <w:pPr>
        <w:pStyle w:val="EW"/>
        <w:rPr>
          <w:lang w:eastAsia="zh-CN"/>
        </w:rPr>
      </w:pPr>
      <w:r>
        <w:rPr>
          <w:lang w:eastAsia="zh-CN"/>
        </w:rPr>
        <w:t>MIMO</w:t>
      </w:r>
      <w:r>
        <w:rPr>
          <w:lang w:eastAsia="zh-CN"/>
        </w:rPr>
        <w:tab/>
        <w:t>Multiple Input Multiple Output</w:t>
      </w:r>
    </w:p>
    <w:p w14:paraId="13D43009" w14:textId="77777777" w:rsidR="00EF6058" w:rsidRDefault="00000000" w:rsidP="00CC5360">
      <w:pPr>
        <w:pStyle w:val="EW"/>
        <w:rPr>
          <w:lang w:eastAsia="zh-CN"/>
        </w:rPr>
      </w:pPr>
      <w:r>
        <w:rPr>
          <w:lang w:eastAsia="zh-CN"/>
        </w:rPr>
        <w:t>MPAC</w:t>
      </w:r>
      <w:r>
        <w:rPr>
          <w:lang w:eastAsia="zh-CN"/>
        </w:rPr>
        <w:tab/>
        <w:t>Multi-Probe Anechoic Chamber</w:t>
      </w:r>
    </w:p>
    <w:p w14:paraId="4E437CE5" w14:textId="77777777" w:rsidR="00EF6058" w:rsidRDefault="00000000" w:rsidP="00CC5360">
      <w:pPr>
        <w:pStyle w:val="EW"/>
        <w:rPr>
          <w:lang w:eastAsia="zh-CN"/>
        </w:rPr>
      </w:pPr>
      <w:r>
        <w:rPr>
          <w:lang w:eastAsia="zh-CN"/>
        </w:rPr>
        <w:t>NR</w:t>
      </w:r>
      <w:r>
        <w:rPr>
          <w:lang w:eastAsia="zh-CN"/>
        </w:rPr>
        <w:tab/>
        <w:t>New Radio</w:t>
      </w:r>
    </w:p>
    <w:p w14:paraId="0E1B3CCE" w14:textId="77777777" w:rsidR="00EF6058" w:rsidRDefault="00000000" w:rsidP="00CC5360">
      <w:pPr>
        <w:pStyle w:val="EW"/>
        <w:rPr>
          <w:lang w:val="en-US" w:eastAsia="zh-CN"/>
        </w:rPr>
      </w:pPr>
      <w:r>
        <w:t>NSA</w:t>
      </w:r>
      <w:r>
        <w:tab/>
        <w:t>Non-Standalone, a mode of operation where operation of an other radio is assisted with an other radio</w:t>
      </w:r>
    </w:p>
    <w:p w14:paraId="45F8559F" w14:textId="77777777" w:rsidR="00EF6058" w:rsidRDefault="00000000" w:rsidP="00CC5360">
      <w:pPr>
        <w:pStyle w:val="EW"/>
        <w:rPr>
          <w:lang w:eastAsia="zh-CN"/>
        </w:rPr>
      </w:pPr>
      <w:r>
        <w:rPr>
          <w:rFonts w:hint="eastAsia"/>
          <w:lang w:eastAsia="zh-CN"/>
        </w:rPr>
        <w:t>O</w:t>
      </w:r>
      <w:r>
        <w:rPr>
          <w:lang w:eastAsia="zh-CN"/>
        </w:rPr>
        <w:t>TA</w:t>
      </w:r>
      <w:r>
        <w:rPr>
          <w:lang w:eastAsia="zh-CN"/>
        </w:rPr>
        <w:tab/>
        <w:t>Over The Air</w:t>
      </w:r>
    </w:p>
    <w:p w14:paraId="62F983BC" w14:textId="77777777" w:rsidR="00EF6058" w:rsidRDefault="00000000" w:rsidP="00CC5360">
      <w:pPr>
        <w:pStyle w:val="EW"/>
        <w:rPr>
          <w:lang w:eastAsia="zh-CN"/>
        </w:rPr>
      </w:pPr>
      <w:r>
        <w:rPr>
          <w:lang w:eastAsia="zh-CN"/>
        </w:rPr>
        <w:t>PAS</w:t>
      </w:r>
      <w:r>
        <w:rPr>
          <w:lang w:eastAsia="zh-CN"/>
        </w:rPr>
        <w:tab/>
        <w:t>Power Angular Spectrum</w:t>
      </w:r>
    </w:p>
    <w:p w14:paraId="193FAE5F" w14:textId="77777777" w:rsidR="00EF6058" w:rsidRDefault="00000000" w:rsidP="00CC5360">
      <w:pPr>
        <w:pStyle w:val="EW"/>
        <w:rPr>
          <w:lang w:eastAsia="zh-CN"/>
        </w:rPr>
      </w:pPr>
      <w:r>
        <w:rPr>
          <w:lang w:eastAsia="zh-CN"/>
        </w:rPr>
        <w:t>PDP</w:t>
      </w:r>
      <w:r>
        <w:rPr>
          <w:lang w:eastAsia="zh-CN"/>
        </w:rPr>
        <w:tab/>
        <w:t>Power Delay Profile</w:t>
      </w:r>
    </w:p>
    <w:p w14:paraId="3B113BA4" w14:textId="77777777" w:rsidR="00EF6058" w:rsidRDefault="00000000" w:rsidP="00CC5360">
      <w:pPr>
        <w:pStyle w:val="EW"/>
        <w:rPr>
          <w:lang w:eastAsia="zh-CN"/>
        </w:rPr>
      </w:pPr>
      <w:r>
        <w:rPr>
          <w:lang w:eastAsia="zh-CN"/>
        </w:rPr>
        <w:t>PSP</w:t>
      </w:r>
      <w:r>
        <w:rPr>
          <w:lang w:eastAsia="zh-CN"/>
        </w:rPr>
        <w:tab/>
        <w:t>PAS Similarity Percentage</w:t>
      </w:r>
    </w:p>
    <w:p w14:paraId="1F29E736" w14:textId="77777777" w:rsidR="00EF6058" w:rsidRDefault="00000000" w:rsidP="00CC5360">
      <w:pPr>
        <w:pStyle w:val="EW"/>
        <w:rPr>
          <w:lang w:eastAsia="zh-CN"/>
        </w:rPr>
      </w:pPr>
      <w:r>
        <w:rPr>
          <w:lang w:eastAsia="zh-CN"/>
        </w:rPr>
        <w:t>RS-EPRE</w:t>
      </w:r>
      <w:r>
        <w:rPr>
          <w:lang w:eastAsia="zh-CN"/>
        </w:rPr>
        <w:tab/>
        <w:t>Reference Signal-Energy Per Resource Element</w:t>
      </w:r>
    </w:p>
    <w:p w14:paraId="2597B3EC" w14:textId="77777777" w:rsidR="00EF6058" w:rsidRDefault="00000000" w:rsidP="00CC5360">
      <w:pPr>
        <w:pStyle w:val="EW"/>
        <w:rPr>
          <w:lang w:eastAsia="zh-CN"/>
        </w:rPr>
      </w:pPr>
      <w:r>
        <w:rPr>
          <w:lang w:eastAsia="zh-CN"/>
        </w:rPr>
        <w:t xml:space="preserve">SS </w:t>
      </w:r>
      <w:r>
        <w:rPr>
          <w:lang w:eastAsia="zh-CN"/>
        </w:rPr>
        <w:tab/>
      </w:r>
      <w:r>
        <w:t>System Simulator</w:t>
      </w:r>
    </w:p>
    <w:p w14:paraId="47DE2C24" w14:textId="77777777" w:rsidR="00EF6058" w:rsidRDefault="00000000" w:rsidP="00CC5360">
      <w:pPr>
        <w:pStyle w:val="EW"/>
        <w:rPr>
          <w:lang w:eastAsia="zh-CN"/>
        </w:rPr>
      </w:pPr>
      <w:r>
        <w:rPr>
          <w:lang w:eastAsia="zh-CN"/>
        </w:rPr>
        <w:t>SSS</w:t>
      </w:r>
      <w:r>
        <w:rPr>
          <w:lang w:eastAsia="zh-CN"/>
        </w:rPr>
        <w:tab/>
      </w:r>
      <w:r>
        <w:t>Secondary Synchronization Signal</w:t>
      </w:r>
    </w:p>
    <w:p w14:paraId="31503EE4" w14:textId="77777777" w:rsidR="00EF6058" w:rsidRDefault="00000000" w:rsidP="00CC5360">
      <w:pPr>
        <w:pStyle w:val="EW"/>
        <w:rPr>
          <w:lang w:eastAsia="zh-CN"/>
        </w:rPr>
      </w:pPr>
      <w:r>
        <w:rPr>
          <w:lang w:eastAsia="zh-CN"/>
        </w:rPr>
        <w:t>TRMS</w:t>
      </w:r>
      <w:r>
        <w:rPr>
          <w:lang w:eastAsia="zh-CN"/>
        </w:rPr>
        <w:tab/>
        <w:t>Total Radiated Multi-antenna Sensitivity</w:t>
      </w:r>
    </w:p>
    <w:p w14:paraId="6E897430" w14:textId="77777777" w:rsidR="00EF6058" w:rsidRDefault="00000000" w:rsidP="00CC5360">
      <w:pPr>
        <w:pStyle w:val="EW"/>
        <w:rPr>
          <w:lang w:eastAsia="zh-CN"/>
        </w:rPr>
      </w:pPr>
      <w:r>
        <w:rPr>
          <w:lang w:eastAsia="zh-CN"/>
        </w:rPr>
        <w:t>UE</w:t>
      </w:r>
      <w:r>
        <w:rPr>
          <w:lang w:eastAsia="zh-CN"/>
        </w:rPr>
        <w:tab/>
        <w:t>User Equipment</w:t>
      </w:r>
    </w:p>
    <w:p w14:paraId="2A3B3A98" w14:textId="77777777" w:rsidR="00EF6058" w:rsidRDefault="00000000" w:rsidP="00CC5360">
      <w:pPr>
        <w:pStyle w:val="EW"/>
      </w:pPr>
      <w:r>
        <w:t>UMa</w:t>
      </w:r>
      <w:r>
        <w:tab/>
        <w:t>Urban Macro</w:t>
      </w:r>
    </w:p>
    <w:p w14:paraId="3D439516" w14:textId="77777777" w:rsidR="00EF6058" w:rsidRDefault="00000000" w:rsidP="00CC5360">
      <w:pPr>
        <w:pStyle w:val="EW"/>
      </w:pPr>
      <w:r>
        <w:t>UMi</w:t>
      </w:r>
      <w:r>
        <w:tab/>
        <w:t>Urban Micro</w:t>
      </w:r>
    </w:p>
    <w:p w14:paraId="64BB4BD9" w14:textId="77777777" w:rsidR="00EF6058" w:rsidRDefault="00000000" w:rsidP="00CC5360">
      <w:pPr>
        <w:pStyle w:val="EW"/>
      </w:pPr>
      <w:r>
        <w:t>XPR</w:t>
      </w:r>
      <w:r>
        <w:tab/>
        <w:t>Cross-Polarization Ratio</w:t>
      </w:r>
    </w:p>
    <w:p w14:paraId="0059C264" w14:textId="77777777" w:rsidR="00EF6058" w:rsidRDefault="00000000" w:rsidP="00CC5360">
      <w:pPr>
        <w:pStyle w:val="EW"/>
      </w:pPr>
      <w:r>
        <w:t>ZOA</w:t>
      </w:r>
      <w:r>
        <w:tab/>
        <w:t>Zenith angle Of Arrival</w:t>
      </w:r>
    </w:p>
    <w:p w14:paraId="0E8321CA" w14:textId="77777777" w:rsidR="00EF6058" w:rsidRDefault="00000000" w:rsidP="00CC5360">
      <w:pPr>
        <w:pStyle w:val="EW"/>
      </w:pPr>
      <w:r>
        <w:t>ZOD</w:t>
      </w:r>
      <w:r>
        <w:tab/>
        <w:t>Zenith angle Of Departure</w:t>
      </w:r>
    </w:p>
    <w:p w14:paraId="57B40359" w14:textId="77777777" w:rsidR="00EF6058" w:rsidRDefault="00000000" w:rsidP="00CC5360">
      <w:pPr>
        <w:pStyle w:val="EW"/>
      </w:pPr>
      <w:r>
        <w:t>ZSA</w:t>
      </w:r>
      <w:r>
        <w:tab/>
        <w:t>Zenith angle Spread of Arrival</w:t>
      </w:r>
    </w:p>
    <w:p w14:paraId="2FF141AF" w14:textId="77777777" w:rsidR="00EF6058" w:rsidRDefault="00000000">
      <w:pPr>
        <w:pStyle w:val="EW"/>
        <w:keepLines w:val="0"/>
      </w:pPr>
      <w:r>
        <w:lastRenderedPageBreak/>
        <w:t>ZSD</w:t>
      </w:r>
      <w:r>
        <w:tab/>
        <w:t>Zenith angle Spread of Departure</w:t>
      </w:r>
    </w:p>
    <w:p w14:paraId="5571A626" w14:textId="77777777" w:rsidR="00EF6058" w:rsidRDefault="00EF6058">
      <w:pPr>
        <w:pStyle w:val="EW"/>
        <w:keepLines w:val="0"/>
      </w:pPr>
    </w:p>
    <w:p w14:paraId="03FFD5E7" w14:textId="77777777" w:rsidR="00EF6058" w:rsidRDefault="00000000">
      <w:pPr>
        <w:pStyle w:val="Heading1"/>
        <w:keepNext w:val="0"/>
        <w:keepLines w:val="0"/>
        <w:rPr>
          <w:lang w:val="en-US" w:eastAsia="zh-CN"/>
        </w:rPr>
      </w:pPr>
      <w:bookmarkStart w:id="79" w:name="clause4"/>
      <w:bookmarkStart w:id="80" w:name="_Toc151502484"/>
      <w:bookmarkStart w:id="81" w:name="_Toc154592301"/>
      <w:bookmarkStart w:id="82" w:name="_Toc154592815"/>
      <w:bookmarkStart w:id="83" w:name="_Toc155632227"/>
      <w:bookmarkStart w:id="84" w:name="_Toc155632279"/>
      <w:bookmarkStart w:id="85" w:name="_Toc155632336"/>
      <w:bookmarkStart w:id="86" w:name="_Toc155632388"/>
      <w:bookmarkEnd w:id="79"/>
      <w:r>
        <w:rPr>
          <w:rFonts w:hint="eastAsia"/>
          <w:lang w:val="en-US" w:eastAsia="zh-CN"/>
        </w:rPr>
        <w:t>4</w:t>
      </w:r>
      <w:r>
        <w:rPr>
          <w:rFonts w:hint="eastAsia"/>
          <w:lang w:val="en-US" w:eastAsia="zh-CN"/>
        </w:rPr>
        <w:tab/>
        <w:t>General</w:t>
      </w:r>
      <w:bookmarkEnd w:id="80"/>
      <w:bookmarkEnd w:id="81"/>
      <w:bookmarkEnd w:id="82"/>
      <w:bookmarkEnd w:id="83"/>
      <w:bookmarkEnd w:id="84"/>
      <w:bookmarkEnd w:id="85"/>
      <w:bookmarkEnd w:id="86"/>
    </w:p>
    <w:p w14:paraId="08BDA715" w14:textId="77777777" w:rsidR="00EF6058" w:rsidRDefault="00000000" w:rsidP="002207DD">
      <w:pPr>
        <w:pStyle w:val="Heading2"/>
      </w:pPr>
      <w:bookmarkStart w:id="87" w:name="_Toc42175171"/>
      <w:bookmarkStart w:id="88" w:name="_Toc74643318"/>
      <w:bookmarkStart w:id="89" w:name="_Toc151502485"/>
      <w:bookmarkStart w:id="90" w:name="_Toc76540305"/>
      <w:bookmarkStart w:id="91" w:name="_Toc46355184"/>
      <w:bookmarkStart w:id="92" w:name="_Toc61186040"/>
      <w:bookmarkStart w:id="93" w:name="_Toc154592302"/>
      <w:bookmarkStart w:id="94" w:name="_Toc154592816"/>
      <w:bookmarkStart w:id="95" w:name="_Toc155632228"/>
      <w:bookmarkStart w:id="96" w:name="_Toc155632280"/>
      <w:bookmarkStart w:id="97" w:name="_Toc155632337"/>
      <w:bookmarkStart w:id="98" w:name="_Toc155632389"/>
      <w:r>
        <w:t>4.1</w:t>
      </w:r>
      <w:r>
        <w:tab/>
        <w:t>Device types</w:t>
      </w:r>
      <w:bookmarkEnd w:id="87"/>
      <w:bookmarkEnd w:id="88"/>
      <w:bookmarkEnd w:id="89"/>
      <w:bookmarkEnd w:id="90"/>
      <w:bookmarkEnd w:id="91"/>
      <w:bookmarkEnd w:id="92"/>
      <w:bookmarkEnd w:id="93"/>
      <w:bookmarkEnd w:id="94"/>
      <w:bookmarkEnd w:id="95"/>
      <w:bookmarkEnd w:id="96"/>
      <w:bookmarkEnd w:id="97"/>
      <w:bookmarkEnd w:id="98"/>
    </w:p>
    <w:p w14:paraId="6EBF91E4" w14:textId="77777777" w:rsidR="00EF6058" w:rsidRDefault="00000000">
      <w:pPr>
        <w:rPr>
          <w:rFonts w:eastAsiaTheme="minorEastAsia"/>
          <w:lang w:eastAsia="zh-CN"/>
        </w:rPr>
      </w:pPr>
      <w:r>
        <w:rPr>
          <w:rFonts w:hint="eastAsia"/>
        </w:rPr>
        <w:t>T</w:t>
      </w:r>
      <w:r>
        <w:t>he present technical report covers the smartphone device type.</w:t>
      </w:r>
    </w:p>
    <w:p w14:paraId="464CB9AF" w14:textId="77777777" w:rsidR="00EF6058" w:rsidRDefault="00000000" w:rsidP="002207DD">
      <w:pPr>
        <w:pStyle w:val="Heading2"/>
      </w:pPr>
      <w:bookmarkStart w:id="99" w:name="_Toc42175172"/>
      <w:bookmarkStart w:id="100" w:name="_Toc151502486"/>
      <w:bookmarkStart w:id="101" w:name="_Toc46355185"/>
      <w:bookmarkStart w:id="102" w:name="_Toc61186041"/>
      <w:bookmarkStart w:id="103" w:name="_Toc76540306"/>
      <w:bookmarkStart w:id="104" w:name="_Toc74643319"/>
      <w:bookmarkStart w:id="105" w:name="_Toc154592303"/>
      <w:bookmarkStart w:id="106" w:name="_Toc154592817"/>
      <w:bookmarkStart w:id="107" w:name="_Toc155632229"/>
      <w:bookmarkStart w:id="108" w:name="_Toc155632281"/>
      <w:bookmarkStart w:id="109" w:name="_Toc155632338"/>
      <w:bookmarkStart w:id="110" w:name="_Toc155632390"/>
      <w:r>
        <w:t>4.2</w:t>
      </w:r>
      <w:r>
        <w:tab/>
        <w:t>Testing configuration</w:t>
      </w:r>
      <w:bookmarkEnd w:id="99"/>
      <w:bookmarkEnd w:id="100"/>
      <w:bookmarkEnd w:id="101"/>
      <w:bookmarkEnd w:id="102"/>
      <w:bookmarkEnd w:id="103"/>
      <w:bookmarkEnd w:id="104"/>
      <w:bookmarkEnd w:id="105"/>
      <w:bookmarkEnd w:id="106"/>
      <w:bookmarkEnd w:id="107"/>
      <w:bookmarkEnd w:id="108"/>
      <w:bookmarkEnd w:id="109"/>
      <w:bookmarkEnd w:id="110"/>
    </w:p>
    <w:p w14:paraId="087C511C" w14:textId="77777777" w:rsidR="00EF6058" w:rsidRDefault="00000000">
      <w:pPr>
        <w:rPr>
          <w:rFonts w:eastAsiaTheme="minorEastAsia"/>
          <w:lang w:eastAsia="zh-CN"/>
        </w:rPr>
      </w:pPr>
      <w:r>
        <w:rPr>
          <w:rFonts w:hint="eastAsia"/>
        </w:rPr>
        <w:t>T</w:t>
      </w:r>
      <w:r>
        <w:t>he present technical report covers the free space (FS) testing configuration.</w:t>
      </w:r>
    </w:p>
    <w:p w14:paraId="24404D2E" w14:textId="77777777" w:rsidR="00EF6058" w:rsidRDefault="00000000" w:rsidP="002207DD">
      <w:pPr>
        <w:pStyle w:val="Heading2"/>
      </w:pPr>
      <w:bookmarkStart w:id="111" w:name="_Toc74643320"/>
      <w:bookmarkStart w:id="112" w:name="_Toc61186042"/>
      <w:bookmarkStart w:id="113" w:name="_Toc46355186"/>
      <w:bookmarkStart w:id="114" w:name="_Toc42175173"/>
      <w:bookmarkStart w:id="115" w:name="_Toc76540307"/>
      <w:bookmarkStart w:id="116" w:name="_Toc151502487"/>
      <w:bookmarkStart w:id="117" w:name="_Toc154592304"/>
      <w:bookmarkStart w:id="118" w:name="_Toc154592818"/>
      <w:bookmarkStart w:id="119" w:name="_Toc155632230"/>
      <w:bookmarkStart w:id="120" w:name="_Toc155632282"/>
      <w:bookmarkStart w:id="121" w:name="_Toc155632339"/>
      <w:bookmarkStart w:id="122" w:name="_Toc155632391"/>
      <w:r>
        <w:t>4.3</w:t>
      </w:r>
      <w:r>
        <w:tab/>
        <w:t>Testing Bands</w:t>
      </w:r>
      <w:bookmarkEnd w:id="111"/>
      <w:bookmarkEnd w:id="112"/>
      <w:bookmarkEnd w:id="113"/>
      <w:bookmarkEnd w:id="114"/>
      <w:bookmarkEnd w:id="115"/>
      <w:bookmarkEnd w:id="116"/>
      <w:bookmarkEnd w:id="117"/>
      <w:bookmarkEnd w:id="118"/>
      <w:bookmarkEnd w:id="119"/>
      <w:bookmarkEnd w:id="120"/>
      <w:bookmarkEnd w:id="121"/>
      <w:bookmarkEnd w:id="122"/>
    </w:p>
    <w:p w14:paraId="51DDA56B" w14:textId="77777777" w:rsidR="00EF6058" w:rsidRDefault="00000000">
      <w:pPr>
        <w:rPr>
          <w:lang w:val="en-US" w:eastAsia="zh-CN"/>
        </w:rPr>
      </w:pPr>
      <w:r>
        <w:rPr>
          <w:rFonts w:hint="eastAsia"/>
        </w:rPr>
        <w:t>T</w:t>
      </w:r>
      <w:r>
        <w:t>he present technical report covers both FR1 and FR2 operating bands. FR1 operating bands are defined in TS 38.101-1 [4] and FR2 operating bands are defined in TS 38.101-2 [5]. NSA band combinations are defined in TS 38.101-3 [6]. E-UTRA is designed to operate in operating bands defined in TS 36.101 [8].</w:t>
      </w:r>
    </w:p>
    <w:p w14:paraId="3F1FCD31" w14:textId="77777777" w:rsidR="00EF6058" w:rsidRDefault="00000000">
      <w:pPr>
        <w:pStyle w:val="Heading1"/>
        <w:keepNext w:val="0"/>
        <w:keepLines w:val="0"/>
        <w:rPr>
          <w:lang w:val="en-US" w:eastAsia="zh-CN"/>
        </w:rPr>
      </w:pPr>
      <w:bookmarkStart w:id="123" w:name="_Toc151502488"/>
      <w:bookmarkStart w:id="124" w:name="_Toc154592305"/>
      <w:bookmarkStart w:id="125" w:name="_Toc154592819"/>
      <w:bookmarkStart w:id="126" w:name="_Toc155632231"/>
      <w:bookmarkStart w:id="127" w:name="_Toc155632283"/>
      <w:bookmarkStart w:id="128" w:name="_Toc155632340"/>
      <w:bookmarkStart w:id="129" w:name="_Toc155632392"/>
      <w:r>
        <w:t>5</w:t>
      </w:r>
      <w:r>
        <w:tab/>
      </w:r>
      <w:r>
        <w:rPr>
          <w:rFonts w:hint="eastAsia"/>
          <w:lang w:val="en-US" w:eastAsia="zh-CN"/>
        </w:rPr>
        <w:t>Measurement setup</w:t>
      </w:r>
      <w:bookmarkEnd w:id="123"/>
      <w:bookmarkEnd w:id="124"/>
      <w:bookmarkEnd w:id="125"/>
      <w:bookmarkEnd w:id="126"/>
      <w:bookmarkEnd w:id="127"/>
      <w:bookmarkEnd w:id="128"/>
      <w:bookmarkEnd w:id="129"/>
    </w:p>
    <w:p w14:paraId="420FAA0A" w14:textId="77777777" w:rsidR="00EF6058" w:rsidRDefault="00000000">
      <w:pPr>
        <w:pStyle w:val="Heading2"/>
        <w:keepNext w:val="0"/>
        <w:keepLines w:val="0"/>
        <w:rPr>
          <w:lang w:val="en-US" w:eastAsia="zh-CN"/>
        </w:rPr>
      </w:pPr>
      <w:bookmarkStart w:id="130" w:name="_Toc151502489"/>
      <w:bookmarkStart w:id="131" w:name="_Toc154592306"/>
      <w:bookmarkStart w:id="132" w:name="_Toc154592820"/>
      <w:bookmarkStart w:id="133" w:name="_Toc155632232"/>
      <w:bookmarkStart w:id="134" w:name="_Toc155632284"/>
      <w:bookmarkStart w:id="135" w:name="_Toc155632341"/>
      <w:bookmarkStart w:id="136" w:name="_Toc155632393"/>
      <w:r>
        <w:t>5.1</w:t>
      </w:r>
      <w:r>
        <w:tab/>
      </w:r>
      <w:r>
        <w:rPr>
          <w:rFonts w:hint="eastAsia"/>
          <w:lang w:val="en-US" w:eastAsia="zh-CN"/>
        </w:rPr>
        <w:t>General</w:t>
      </w:r>
      <w:bookmarkEnd w:id="130"/>
      <w:bookmarkEnd w:id="131"/>
      <w:bookmarkEnd w:id="132"/>
      <w:bookmarkEnd w:id="133"/>
      <w:bookmarkEnd w:id="134"/>
      <w:bookmarkEnd w:id="135"/>
      <w:bookmarkEnd w:id="136"/>
    </w:p>
    <w:p w14:paraId="6DFB2848" w14:textId="77777777" w:rsidR="00EF6058" w:rsidRDefault="00000000">
      <w:pPr>
        <w:jc w:val="both"/>
        <w:rPr>
          <w:lang w:val="en-US" w:eastAsia="zh-CN"/>
        </w:rPr>
      </w:pPr>
      <w:r>
        <w:rPr>
          <w:rFonts w:hint="eastAsia"/>
        </w:rPr>
        <w:t>T</w:t>
      </w:r>
      <w:r>
        <w:t xml:space="preserve">he measurements in the present technical report are based on the test methodology defined in 3GPP TS 38.151 [2] and 3GPP TR 38.827 [3]. </w:t>
      </w:r>
    </w:p>
    <w:p w14:paraId="57454C83" w14:textId="77777777" w:rsidR="00EF6058" w:rsidRDefault="00000000">
      <w:pPr>
        <w:pStyle w:val="Heading2"/>
        <w:keepNext w:val="0"/>
        <w:keepLines w:val="0"/>
        <w:rPr>
          <w:lang w:val="en-US" w:eastAsia="zh-CN"/>
        </w:rPr>
      </w:pPr>
      <w:bookmarkStart w:id="137" w:name="_Toc151502490"/>
      <w:bookmarkStart w:id="138" w:name="_Toc154592307"/>
      <w:bookmarkStart w:id="139" w:name="_Toc154592821"/>
      <w:bookmarkStart w:id="140" w:name="_Toc155632233"/>
      <w:bookmarkStart w:id="141" w:name="_Toc155632285"/>
      <w:bookmarkStart w:id="142" w:name="_Toc155632342"/>
      <w:bookmarkStart w:id="143" w:name="_Toc155632394"/>
      <w:r>
        <w:t>5.2</w:t>
      </w:r>
      <w:r>
        <w:tab/>
      </w:r>
      <w:r>
        <w:rPr>
          <w:rFonts w:hint="eastAsia"/>
          <w:lang w:val="en-US" w:eastAsia="zh-CN"/>
        </w:rPr>
        <w:t>Measurement setup for FR1 MIMO OTA</w:t>
      </w:r>
      <w:bookmarkEnd w:id="137"/>
      <w:bookmarkEnd w:id="138"/>
      <w:bookmarkEnd w:id="139"/>
      <w:bookmarkEnd w:id="140"/>
      <w:bookmarkEnd w:id="141"/>
      <w:bookmarkEnd w:id="142"/>
      <w:bookmarkEnd w:id="143"/>
    </w:p>
    <w:p w14:paraId="18952F42" w14:textId="77777777" w:rsidR="00EF6058" w:rsidRDefault="00000000">
      <w:r>
        <w:t xml:space="preserve">The multi-probe anechoic chamber (MPAC) test method is the reference methodology for FR NR MIMO OTA testing, the measurement setup and test procedure are defined in TS 38.151 [2]. </w:t>
      </w:r>
    </w:p>
    <w:p w14:paraId="2E42BF82" w14:textId="77777777" w:rsidR="00EF6058" w:rsidRDefault="00000000">
      <w:pPr>
        <w:pStyle w:val="Heading2"/>
        <w:keepNext w:val="0"/>
        <w:keepLines w:val="0"/>
        <w:rPr>
          <w:lang w:val="en-US" w:eastAsia="zh-CN"/>
        </w:rPr>
      </w:pPr>
      <w:bookmarkStart w:id="144" w:name="_Toc151502491"/>
      <w:bookmarkStart w:id="145" w:name="_Toc154592308"/>
      <w:bookmarkStart w:id="146" w:name="_Toc154592822"/>
      <w:bookmarkStart w:id="147" w:name="_Toc155632234"/>
      <w:bookmarkStart w:id="148" w:name="_Toc155632286"/>
      <w:bookmarkStart w:id="149" w:name="_Toc155632343"/>
      <w:bookmarkStart w:id="150" w:name="_Toc155632395"/>
      <w:r>
        <w:t>5.</w:t>
      </w:r>
      <w:r>
        <w:rPr>
          <w:rFonts w:hint="eastAsia"/>
          <w:lang w:val="en-US" w:eastAsia="zh-CN"/>
        </w:rPr>
        <w:t>3</w:t>
      </w:r>
      <w:r>
        <w:tab/>
      </w:r>
      <w:r>
        <w:rPr>
          <w:rFonts w:hint="eastAsia"/>
          <w:lang w:val="en-US" w:eastAsia="zh-CN"/>
        </w:rPr>
        <w:t>Measurement setup for FR2 MIMO OTA</w:t>
      </w:r>
      <w:bookmarkEnd w:id="144"/>
      <w:bookmarkEnd w:id="145"/>
      <w:bookmarkEnd w:id="146"/>
      <w:bookmarkEnd w:id="147"/>
      <w:bookmarkEnd w:id="148"/>
      <w:bookmarkEnd w:id="149"/>
      <w:bookmarkEnd w:id="150"/>
    </w:p>
    <w:p w14:paraId="51B9B179" w14:textId="77777777" w:rsidR="00EF6058" w:rsidRDefault="00000000">
      <w:r>
        <w:t>The 3D MPAC test method is the reference methodology for FR2 NR MIMO OTA testing, the measurement setup and test procedure are defined in TS 38.151 [2].</w:t>
      </w:r>
    </w:p>
    <w:p w14:paraId="5BDA413A" w14:textId="77777777" w:rsidR="00EF6058" w:rsidRDefault="00000000">
      <w:pPr>
        <w:pStyle w:val="Heading1"/>
        <w:keepNext w:val="0"/>
        <w:keepLines w:val="0"/>
        <w:rPr>
          <w:lang w:val="en-US" w:eastAsia="zh-CN"/>
        </w:rPr>
      </w:pPr>
      <w:bookmarkStart w:id="151" w:name="_Toc129708878"/>
      <w:bookmarkStart w:id="152" w:name="_Toc151502492"/>
      <w:bookmarkStart w:id="153" w:name="_Toc154592309"/>
      <w:bookmarkStart w:id="154" w:name="_Toc154592823"/>
      <w:bookmarkStart w:id="155" w:name="_Toc155632235"/>
      <w:bookmarkStart w:id="156" w:name="_Toc155632287"/>
      <w:bookmarkStart w:id="157" w:name="_Toc155632344"/>
      <w:bookmarkStart w:id="158" w:name="_Toc155632396"/>
      <w:r>
        <w:rPr>
          <w:rFonts w:hint="eastAsia"/>
          <w:lang w:val="en-US" w:eastAsia="zh-CN"/>
        </w:rPr>
        <w:t>6</w:t>
      </w:r>
      <w:r>
        <w:tab/>
      </w:r>
      <w:bookmarkEnd w:id="151"/>
      <w:r>
        <w:rPr>
          <w:rFonts w:hint="eastAsia"/>
          <w:lang w:val="en-US" w:eastAsia="zh-CN"/>
        </w:rPr>
        <w:t>Channel Model Validation</w:t>
      </w:r>
      <w:bookmarkEnd w:id="152"/>
      <w:bookmarkEnd w:id="153"/>
      <w:bookmarkEnd w:id="154"/>
      <w:bookmarkEnd w:id="155"/>
      <w:bookmarkEnd w:id="156"/>
      <w:bookmarkEnd w:id="157"/>
      <w:bookmarkEnd w:id="158"/>
    </w:p>
    <w:p w14:paraId="5F0538D7" w14:textId="77777777" w:rsidR="00EF6058" w:rsidRDefault="00000000" w:rsidP="002207DD">
      <w:pPr>
        <w:pStyle w:val="Heading2"/>
        <w:rPr>
          <w:lang w:val="en-US" w:eastAsia="zh-CN"/>
        </w:rPr>
      </w:pPr>
      <w:bookmarkStart w:id="159" w:name="_Toc146460417"/>
      <w:bookmarkStart w:id="160" w:name="_Toc151502493"/>
      <w:bookmarkStart w:id="161" w:name="_Toc154592310"/>
      <w:bookmarkStart w:id="162" w:name="_Toc154592824"/>
      <w:bookmarkStart w:id="163" w:name="_Hlk134174456"/>
      <w:bookmarkStart w:id="164" w:name="_Toc155632236"/>
      <w:bookmarkStart w:id="165" w:name="_Toc155632288"/>
      <w:bookmarkStart w:id="166" w:name="_Toc155632345"/>
      <w:bookmarkStart w:id="167" w:name="_Toc155632397"/>
      <w:r>
        <w:rPr>
          <w:rFonts w:hint="eastAsia"/>
          <w:lang w:val="en-US" w:eastAsia="zh-CN"/>
        </w:rPr>
        <w:t>6</w:t>
      </w:r>
      <w:r>
        <w:t>.</w:t>
      </w:r>
      <w:r>
        <w:rPr>
          <w:rFonts w:hint="eastAsia"/>
          <w:lang w:val="en-US" w:eastAsia="zh-CN"/>
        </w:rPr>
        <w:t>1</w:t>
      </w:r>
      <w:r>
        <w:tab/>
      </w:r>
      <w:r>
        <w:rPr>
          <w:rFonts w:hint="eastAsia"/>
          <w:lang w:val="en-US" w:eastAsia="zh-CN"/>
        </w:rPr>
        <w:t>General</w:t>
      </w:r>
      <w:bookmarkEnd w:id="159"/>
      <w:bookmarkEnd w:id="160"/>
      <w:bookmarkEnd w:id="161"/>
      <w:bookmarkEnd w:id="162"/>
      <w:bookmarkEnd w:id="164"/>
      <w:bookmarkEnd w:id="165"/>
      <w:bookmarkEnd w:id="166"/>
      <w:bookmarkEnd w:id="167"/>
    </w:p>
    <w:p w14:paraId="66628A16" w14:textId="77777777" w:rsidR="00EF6058" w:rsidRDefault="00000000">
      <w:pPr>
        <w:jc w:val="both"/>
      </w:pPr>
      <w:r>
        <w:rPr>
          <w:rFonts w:hint="eastAsia"/>
        </w:rPr>
        <w:t>T</w:t>
      </w:r>
      <w:r>
        <w:t>his clause describes the FR1 and FR2 MIMO OTA channel model validation measurements. The purpose of channel model validation is to ensure that the channel models are correctly implemented and hence capable of generating the propagation environment, as described by the model, within the test zone.</w:t>
      </w:r>
    </w:p>
    <w:p w14:paraId="6D58631A" w14:textId="77777777" w:rsidR="00EF6058" w:rsidRDefault="00000000" w:rsidP="002207DD">
      <w:pPr>
        <w:pStyle w:val="Heading2"/>
        <w:rPr>
          <w:lang w:val="en-US" w:eastAsia="zh-CN"/>
        </w:rPr>
      </w:pPr>
      <w:bookmarkStart w:id="168" w:name="_Toc146460418"/>
      <w:bookmarkStart w:id="169" w:name="_Toc151502494"/>
      <w:bookmarkStart w:id="170" w:name="_Toc154592311"/>
      <w:bookmarkStart w:id="171" w:name="_Toc154592825"/>
      <w:bookmarkStart w:id="172" w:name="_Toc155632237"/>
      <w:bookmarkStart w:id="173" w:name="_Toc155632289"/>
      <w:bookmarkStart w:id="174" w:name="_Toc155632346"/>
      <w:bookmarkStart w:id="175" w:name="_Toc155632398"/>
      <w:r>
        <w:rPr>
          <w:rFonts w:hint="eastAsia"/>
          <w:lang w:val="en-US" w:eastAsia="zh-CN"/>
        </w:rPr>
        <w:lastRenderedPageBreak/>
        <w:t>6</w:t>
      </w:r>
      <w:r>
        <w:t>.2</w:t>
      </w:r>
      <w:r>
        <w:tab/>
      </w:r>
      <w:r>
        <w:rPr>
          <w:rFonts w:hint="eastAsia"/>
        </w:rPr>
        <w:t>Verification of Channel Model implementation</w:t>
      </w:r>
      <w:r>
        <w:rPr>
          <w:rFonts w:hint="eastAsia"/>
          <w:lang w:val="en-US" w:eastAsia="zh-CN"/>
        </w:rPr>
        <w:t xml:space="preserve"> of FR1</w:t>
      </w:r>
      <w:bookmarkEnd w:id="168"/>
      <w:bookmarkEnd w:id="169"/>
      <w:bookmarkEnd w:id="170"/>
      <w:bookmarkEnd w:id="171"/>
      <w:bookmarkEnd w:id="172"/>
      <w:bookmarkEnd w:id="173"/>
      <w:bookmarkEnd w:id="174"/>
      <w:bookmarkEnd w:id="175"/>
    </w:p>
    <w:p w14:paraId="72DED8F9" w14:textId="0E01AEC9" w:rsidR="00EF6058" w:rsidRDefault="00000000" w:rsidP="002207DD">
      <w:pPr>
        <w:pStyle w:val="Heading3"/>
        <w:rPr>
          <w:lang w:val="en-US" w:eastAsia="zh-CN"/>
        </w:rPr>
      </w:pPr>
      <w:bookmarkStart w:id="176" w:name="_Toc151502495"/>
      <w:bookmarkStart w:id="177" w:name="_Toc154592312"/>
      <w:bookmarkStart w:id="178" w:name="_Toc154592826"/>
      <w:bookmarkStart w:id="179" w:name="_Toc155632238"/>
      <w:bookmarkStart w:id="180" w:name="_Toc155632290"/>
      <w:bookmarkStart w:id="181" w:name="_Toc155632347"/>
      <w:bookmarkStart w:id="182" w:name="_Toc155632399"/>
      <w:r>
        <w:rPr>
          <w:lang w:val="en-US" w:eastAsia="zh-CN"/>
        </w:rPr>
        <w:t>6</w:t>
      </w:r>
      <w:r>
        <w:t>.</w:t>
      </w:r>
      <w:r>
        <w:rPr>
          <w:lang w:val="en-US" w:eastAsia="zh-CN"/>
        </w:rPr>
        <w:t>2</w:t>
      </w:r>
      <w:r>
        <w:rPr>
          <w:rFonts w:hint="eastAsia"/>
          <w:lang w:val="en-US" w:eastAsia="zh-CN"/>
        </w:rPr>
        <w:t>.1</w:t>
      </w:r>
      <w:r>
        <w:tab/>
      </w:r>
      <w:r>
        <w:rPr>
          <w:rFonts w:hint="eastAsia"/>
          <w:lang w:val="en-US" w:eastAsia="zh-CN"/>
        </w:rPr>
        <w:t>Framework</w:t>
      </w:r>
      <w:bookmarkEnd w:id="176"/>
      <w:bookmarkEnd w:id="177"/>
      <w:bookmarkEnd w:id="178"/>
      <w:bookmarkEnd w:id="179"/>
      <w:bookmarkEnd w:id="180"/>
      <w:bookmarkEnd w:id="181"/>
      <w:bookmarkEnd w:id="182"/>
    </w:p>
    <w:p w14:paraId="6A36C476" w14:textId="77777777" w:rsidR="00EF6058" w:rsidRDefault="00000000">
      <w:pPr>
        <w:jc w:val="both"/>
        <w:rPr>
          <w:i/>
        </w:rPr>
      </w:pPr>
      <w:r>
        <w:rPr>
          <w:iCs/>
        </w:rPr>
        <w:t xml:space="preserve">This clause describes how to proceed Channel Model Validation for FR1 MIMO OTA with MPAC system. </w:t>
      </w:r>
    </w:p>
    <w:p w14:paraId="521BD462" w14:textId="2528E0FA" w:rsidR="00EF6058" w:rsidRDefault="00CC5360" w:rsidP="00CC5360">
      <w:pPr>
        <w:pStyle w:val="B1"/>
        <w:rPr>
          <w:lang w:eastAsia="zh-CN"/>
        </w:rPr>
      </w:pPr>
      <w:r>
        <w:rPr>
          <w:lang w:eastAsia="zh-CN"/>
        </w:rPr>
        <w:t>-</w:t>
      </w:r>
      <w:r>
        <w:rPr>
          <w:lang w:eastAsia="zh-CN"/>
        </w:rPr>
        <w:tab/>
      </w:r>
      <w:r>
        <w:rPr>
          <w:rFonts w:hint="eastAsia"/>
          <w:lang w:eastAsia="zh-CN"/>
        </w:rPr>
        <w:t>T</w:t>
      </w:r>
      <w:r>
        <w:rPr>
          <w:lang w:eastAsia="zh-CN"/>
        </w:rPr>
        <w:t xml:space="preserve">he channel model validation measurements shall be performed according to the procedures in Annex </w:t>
      </w:r>
      <w:r>
        <w:rPr>
          <w:rFonts w:hint="eastAsia"/>
          <w:lang w:eastAsia="zh-CN"/>
        </w:rPr>
        <w:t>C</w:t>
      </w:r>
      <w:r>
        <w:rPr>
          <w:lang w:eastAsia="zh-CN"/>
        </w:rPr>
        <w:t>.3 of TS 38.151, including:</w:t>
      </w:r>
    </w:p>
    <w:p w14:paraId="10AF9490" w14:textId="347AC622" w:rsidR="00EF6058" w:rsidRDefault="00CC5360" w:rsidP="00CC5360">
      <w:pPr>
        <w:pStyle w:val="B2"/>
        <w:rPr>
          <w:lang w:eastAsia="zh-CN"/>
        </w:rPr>
      </w:pPr>
      <w:r>
        <w:rPr>
          <w:lang w:eastAsia="zh-CN"/>
        </w:rPr>
        <w:t>-</w:t>
      </w:r>
      <w:r>
        <w:rPr>
          <w:lang w:eastAsia="zh-CN"/>
        </w:rPr>
        <w:tab/>
        <w:t xml:space="preserve">Power Delay Profile (PDP) </w:t>
      </w:r>
    </w:p>
    <w:p w14:paraId="3AE30D70" w14:textId="3EB9AEFD" w:rsidR="00EF6058" w:rsidRDefault="00CC5360" w:rsidP="00CC5360">
      <w:pPr>
        <w:pStyle w:val="B2"/>
        <w:rPr>
          <w:lang w:eastAsia="zh-CN"/>
        </w:rPr>
      </w:pPr>
      <w:r>
        <w:rPr>
          <w:lang w:eastAsia="zh-CN"/>
        </w:rPr>
        <w:t>-</w:t>
      </w:r>
      <w:r>
        <w:rPr>
          <w:lang w:eastAsia="zh-CN"/>
        </w:rPr>
        <w:tab/>
        <w:t>Doppler/Temporal correlation</w:t>
      </w:r>
    </w:p>
    <w:p w14:paraId="33875336" w14:textId="571AB43F" w:rsidR="00EF6058" w:rsidRDefault="00CC5360" w:rsidP="00CC5360">
      <w:pPr>
        <w:pStyle w:val="B2"/>
        <w:rPr>
          <w:lang w:eastAsia="zh-CN"/>
        </w:rPr>
      </w:pPr>
      <w:r>
        <w:rPr>
          <w:lang w:eastAsia="zh-CN"/>
        </w:rPr>
        <w:t>-</w:t>
      </w:r>
      <w:r>
        <w:rPr>
          <w:lang w:eastAsia="zh-CN"/>
        </w:rPr>
        <w:tab/>
        <w:t>Spatial correlation</w:t>
      </w:r>
    </w:p>
    <w:p w14:paraId="69900A11" w14:textId="02F9ECCD" w:rsidR="00EF6058" w:rsidRDefault="00CC5360" w:rsidP="00CC5360">
      <w:pPr>
        <w:pStyle w:val="B2"/>
        <w:rPr>
          <w:lang w:eastAsia="zh-CN"/>
        </w:rPr>
      </w:pPr>
      <w:bookmarkStart w:id="183" w:name="_Hlk146703868"/>
      <w:r>
        <w:rPr>
          <w:lang w:eastAsia="zh-CN"/>
        </w:rPr>
        <w:t>-</w:t>
      </w:r>
      <w:r>
        <w:rPr>
          <w:lang w:eastAsia="zh-CN"/>
        </w:rPr>
        <w:tab/>
        <w:t>Cross-polarization</w:t>
      </w:r>
    </w:p>
    <w:bookmarkEnd w:id="183"/>
    <w:p w14:paraId="55DF2B01" w14:textId="3E1729AE" w:rsidR="00EF6058" w:rsidRDefault="00CC5360" w:rsidP="00CC5360">
      <w:pPr>
        <w:pStyle w:val="B2"/>
        <w:rPr>
          <w:lang w:eastAsia="zh-CN"/>
        </w:rPr>
      </w:pPr>
      <w:r>
        <w:rPr>
          <w:lang w:eastAsia="zh-CN"/>
        </w:rPr>
        <w:t>-</w:t>
      </w:r>
      <w:r>
        <w:rPr>
          <w:lang w:eastAsia="zh-CN"/>
        </w:rPr>
        <w:tab/>
        <w:t>Power validation</w:t>
      </w:r>
    </w:p>
    <w:p w14:paraId="6D81B6BA" w14:textId="09446B76" w:rsidR="00EF6058" w:rsidRDefault="00CC5360" w:rsidP="00CC5360">
      <w:pPr>
        <w:pStyle w:val="B1"/>
        <w:rPr>
          <w:lang w:eastAsia="zh-CN"/>
        </w:rPr>
      </w:pPr>
      <w:r>
        <w:rPr>
          <w:lang w:eastAsia="zh-CN"/>
        </w:rPr>
        <w:t>-</w:t>
      </w:r>
      <w:r>
        <w:rPr>
          <w:lang w:eastAsia="zh-CN"/>
        </w:rPr>
        <w:tab/>
      </w:r>
      <w:r>
        <w:rPr>
          <w:rFonts w:hint="eastAsia"/>
          <w:lang w:eastAsia="zh-CN"/>
        </w:rPr>
        <w:t>C</w:t>
      </w:r>
      <w:r>
        <w:rPr>
          <w:lang w:eastAsia="zh-CN"/>
        </w:rPr>
        <w:t xml:space="preserve">hannel model: </w:t>
      </w:r>
      <w:r>
        <w:rPr>
          <w:rFonts w:hint="eastAsia"/>
          <w:lang w:eastAsia="zh-CN"/>
        </w:rPr>
        <w:t>FR</w:t>
      </w:r>
      <w:r>
        <w:rPr>
          <w:lang w:eastAsia="zh-CN"/>
        </w:rPr>
        <w:t>1 UM</w:t>
      </w:r>
      <w:r>
        <w:rPr>
          <w:rFonts w:hint="eastAsia"/>
          <w:lang w:eastAsia="zh-CN"/>
        </w:rPr>
        <w:t>a</w:t>
      </w:r>
      <w:r>
        <w:rPr>
          <w:lang w:eastAsia="zh-CN"/>
        </w:rPr>
        <w:t xml:space="preserve"> CDL-C and UMi CDL-C, as specified in Annex C.1 of TS 38.151</w:t>
      </w:r>
    </w:p>
    <w:p w14:paraId="244BF6F5" w14:textId="5BC31EEC" w:rsidR="00EF6058" w:rsidRDefault="00CC5360" w:rsidP="00CC5360">
      <w:pPr>
        <w:pStyle w:val="B1"/>
      </w:pPr>
      <w:r>
        <w:rPr>
          <w:lang w:eastAsia="zh-CN"/>
        </w:rPr>
        <w:t>-</w:t>
      </w:r>
      <w:r>
        <w:rPr>
          <w:lang w:eastAsia="zh-CN"/>
        </w:rPr>
        <w:tab/>
        <w:t>Test frequency</w:t>
      </w:r>
      <w:r>
        <w:rPr>
          <w:rFonts w:hint="eastAsia"/>
          <w:lang w:eastAsia="zh-CN"/>
        </w:rPr>
        <w:t>:</w:t>
      </w:r>
      <w:r>
        <w:rPr>
          <w:lang w:eastAsia="zh-CN"/>
        </w:rPr>
        <w:t xml:space="preserve"> as specified in Tables C.3.1-1 and C.3.1-2 of TS 38.151</w:t>
      </w:r>
    </w:p>
    <w:p w14:paraId="114DD260" w14:textId="6BCBEB63" w:rsidR="00EF6058" w:rsidRDefault="00CC5360" w:rsidP="00CC5360">
      <w:pPr>
        <w:pStyle w:val="B1"/>
      </w:pPr>
      <w:r>
        <w:rPr>
          <w:lang w:eastAsia="zh-CN"/>
        </w:rPr>
        <w:t>-</w:t>
      </w:r>
      <w:r>
        <w:rPr>
          <w:lang w:eastAsia="zh-CN"/>
        </w:rPr>
        <w:tab/>
        <w:t>Pass/fail limits: as defined in Annex C.4 of TS 38.151</w:t>
      </w:r>
    </w:p>
    <w:p w14:paraId="718C5748" w14:textId="779A429F" w:rsidR="00EF6058" w:rsidRDefault="00000000" w:rsidP="002207DD">
      <w:pPr>
        <w:pStyle w:val="Heading3"/>
        <w:rPr>
          <w:iCs/>
        </w:rPr>
      </w:pPr>
      <w:bookmarkStart w:id="184" w:name="_Toc151502496"/>
      <w:bookmarkStart w:id="185" w:name="_Toc154592313"/>
      <w:bookmarkStart w:id="186" w:name="_Toc154592827"/>
      <w:bookmarkStart w:id="187" w:name="_Toc155632239"/>
      <w:bookmarkStart w:id="188" w:name="_Toc155632291"/>
      <w:bookmarkStart w:id="189" w:name="_Toc155632348"/>
      <w:bookmarkStart w:id="190" w:name="_Toc155632400"/>
      <w:r>
        <w:rPr>
          <w:lang w:val="en-US" w:eastAsia="zh-CN"/>
        </w:rPr>
        <w:t>6.2.2</w:t>
      </w:r>
      <w:r w:rsidR="002207DD">
        <w:rPr>
          <w:lang w:val="en-US" w:eastAsia="zh-CN"/>
        </w:rPr>
        <w:tab/>
      </w:r>
      <w:r>
        <w:rPr>
          <w:rFonts w:hint="eastAsia"/>
          <w:lang w:val="en-US" w:eastAsia="zh-CN"/>
        </w:rPr>
        <w:t>Channel</w:t>
      </w:r>
      <w:r>
        <w:rPr>
          <w:lang w:val="en-US" w:eastAsia="zh-CN"/>
        </w:rPr>
        <w:t xml:space="preserve"> Model Validation Results</w:t>
      </w:r>
      <w:bookmarkEnd w:id="184"/>
      <w:bookmarkEnd w:id="185"/>
      <w:bookmarkEnd w:id="186"/>
      <w:bookmarkEnd w:id="187"/>
      <w:bookmarkEnd w:id="188"/>
      <w:bookmarkEnd w:id="189"/>
      <w:bookmarkEnd w:id="190"/>
    </w:p>
    <w:p w14:paraId="2FFD5E04" w14:textId="77777777" w:rsidR="00EF6058" w:rsidRDefault="0000000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6.2.2-1 lists equipment and setup vendors of different labs.</w:t>
      </w:r>
    </w:p>
    <w:p w14:paraId="260C98D8" w14:textId="77777777" w:rsidR="00EF6058" w:rsidRDefault="00000000">
      <w:pPr>
        <w:pStyle w:val="TH"/>
        <w:keepNext w:val="0"/>
        <w:keepLines w:val="0"/>
      </w:pPr>
      <w:bookmarkStart w:id="191" w:name="OLE_LINK2"/>
      <w:r>
        <w:t xml:space="preserve">Table 6.2.2-1: Equipment and setup vendors of different labs </w:t>
      </w:r>
    </w:p>
    <w:tbl>
      <w:tblPr>
        <w:tblStyle w:val="TableGrid"/>
        <w:tblW w:w="4414" w:type="pct"/>
        <w:jc w:val="center"/>
        <w:tblLook w:val="04A0" w:firstRow="1" w:lastRow="0" w:firstColumn="1" w:lastColumn="0" w:noHBand="0" w:noVBand="1"/>
      </w:tblPr>
      <w:tblGrid>
        <w:gridCol w:w="1158"/>
        <w:gridCol w:w="3234"/>
        <w:gridCol w:w="2552"/>
        <w:gridCol w:w="1558"/>
      </w:tblGrid>
      <w:tr w:rsidR="00EF6058" w14:paraId="612D61FF" w14:textId="77777777">
        <w:trPr>
          <w:trHeight w:val="227"/>
          <w:jc w:val="center"/>
        </w:trPr>
        <w:tc>
          <w:tcPr>
            <w:tcW w:w="681" w:type="pct"/>
            <w:shd w:val="clear" w:color="auto" w:fill="D9D9D9" w:themeFill="background1" w:themeFillShade="D9"/>
            <w:vAlign w:val="center"/>
          </w:tcPr>
          <w:p w14:paraId="4C5064B2" w14:textId="77777777" w:rsidR="00EF6058" w:rsidRDefault="00000000" w:rsidP="002207DD">
            <w:pPr>
              <w:pStyle w:val="TAH"/>
              <w:rPr>
                <w:rFonts w:eastAsiaTheme="minorEastAsia"/>
                <w:lang w:eastAsia="zh-CN"/>
              </w:rPr>
            </w:pPr>
            <w:r>
              <w:rPr>
                <w:rFonts w:eastAsiaTheme="minorEastAsia"/>
                <w:lang w:eastAsia="zh-CN"/>
              </w:rPr>
              <w:t>Labs</w:t>
            </w:r>
          </w:p>
        </w:tc>
        <w:tc>
          <w:tcPr>
            <w:tcW w:w="1902" w:type="pct"/>
            <w:shd w:val="clear" w:color="auto" w:fill="D9D9D9" w:themeFill="background1" w:themeFillShade="D9"/>
            <w:vAlign w:val="center"/>
          </w:tcPr>
          <w:p w14:paraId="4333CC6B" w14:textId="77777777" w:rsidR="00EF6058" w:rsidRDefault="00000000" w:rsidP="002207DD">
            <w:pPr>
              <w:pStyle w:val="TAH"/>
              <w:rPr>
                <w:rFonts w:eastAsiaTheme="minorEastAsia"/>
                <w:lang w:eastAsia="zh-CN"/>
              </w:rPr>
            </w:pPr>
            <w:r>
              <w:rPr>
                <w:rFonts w:eastAsiaTheme="minorEastAsia"/>
                <w:lang w:eastAsia="zh-CN"/>
              </w:rPr>
              <w:t>Channel Emulator</w:t>
            </w:r>
          </w:p>
        </w:tc>
        <w:tc>
          <w:tcPr>
            <w:tcW w:w="1501" w:type="pct"/>
            <w:shd w:val="clear" w:color="auto" w:fill="D9D9D9" w:themeFill="background1" w:themeFillShade="D9"/>
            <w:vAlign w:val="center"/>
          </w:tcPr>
          <w:p w14:paraId="3535F0D9" w14:textId="77777777" w:rsidR="00EF6058" w:rsidRDefault="00000000" w:rsidP="002207DD">
            <w:pPr>
              <w:pStyle w:val="TAH"/>
              <w:rPr>
                <w:rFonts w:eastAsiaTheme="minorEastAsia"/>
                <w:lang w:eastAsia="zh-CN"/>
              </w:rPr>
            </w:pPr>
            <w:r>
              <w:rPr>
                <w:rFonts w:eastAsiaTheme="minorEastAsia"/>
                <w:lang w:eastAsia="zh-CN"/>
              </w:rPr>
              <w:t>BS Emulator</w:t>
            </w:r>
          </w:p>
        </w:tc>
        <w:tc>
          <w:tcPr>
            <w:tcW w:w="916" w:type="pct"/>
            <w:shd w:val="clear" w:color="auto" w:fill="D9D9D9" w:themeFill="background1" w:themeFillShade="D9"/>
            <w:vAlign w:val="center"/>
          </w:tcPr>
          <w:p w14:paraId="716595B6" w14:textId="77777777" w:rsidR="00EF6058" w:rsidRDefault="00000000" w:rsidP="002207DD">
            <w:pPr>
              <w:pStyle w:val="TAH"/>
              <w:rPr>
                <w:rFonts w:eastAsiaTheme="minorEastAsia"/>
                <w:lang w:eastAsia="zh-CN"/>
              </w:rPr>
            </w:pPr>
            <w:r>
              <w:rPr>
                <w:rFonts w:eastAsiaTheme="minorEastAsia"/>
                <w:lang w:eastAsia="zh-CN"/>
              </w:rPr>
              <w:t>System</w:t>
            </w:r>
          </w:p>
        </w:tc>
      </w:tr>
      <w:tr w:rsidR="00EF6058" w14:paraId="23A44590" w14:textId="77777777">
        <w:trPr>
          <w:trHeight w:val="227"/>
          <w:jc w:val="center"/>
        </w:trPr>
        <w:tc>
          <w:tcPr>
            <w:tcW w:w="681" w:type="pct"/>
            <w:vAlign w:val="center"/>
          </w:tcPr>
          <w:p w14:paraId="25156FA5" w14:textId="77777777" w:rsidR="00EF6058" w:rsidRDefault="00000000" w:rsidP="002207DD">
            <w:pPr>
              <w:pStyle w:val="TAC"/>
              <w:rPr>
                <w:rFonts w:eastAsiaTheme="minorEastAsia"/>
                <w:b/>
                <w:lang w:eastAsia="zh-CN"/>
              </w:rPr>
            </w:pPr>
            <w:r>
              <w:rPr>
                <w:rFonts w:eastAsiaTheme="minorEastAsia"/>
                <w:lang w:eastAsia="zh-CN"/>
              </w:rPr>
              <w:t>Lab 1</w:t>
            </w:r>
          </w:p>
        </w:tc>
        <w:tc>
          <w:tcPr>
            <w:tcW w:w="1902" w:type="pct"/>
            <w:vAlign w:val="center"/>
          </w:tcPr>
          <w:p w14:paraId="4268D805"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4B3411CE"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279BEB72" w14:textId="77777777" w:rsidR="00EF6058" w:rsidRDefault="00000000" w:rsidP="002207DD">
            <w:pPr>
              <w:pStyle w:val="TAC"/>
              <w:rPr>
                <w:rFonts w:eastAsiaTheme="minorEastAsia"/>
                <w:b/>
                <w:lang w:eastAsia="zh-CN"/>
              </w:rPr>
            </w:pPr>
            <w:r>
              <w:rPr>
                <w:rFonts w:eastAsiaTheme="minorEastAsia"/>
                <w:lang w:eastAsia="zh-CN"/>
              </w:rPr>
              <w:t>Vendor 1</w:t>
            </w:r>
          </w:p>
        </w:tc>
      </w:tr>
      <w:tr w:rsidR="00EF6058" w14:paraId="581DBAE1" w14:textId="77777777">
        <w:trPr>
          <w:trHeight w:val="227"/>
          <w:jc w:val="center"/>
        </w:trPr>
        <w:tc>
          <w:tcPr>
            <w:tcW w:w="681" w:type="pct"/>
            <w:vAlign w:val="center"/>
          </w:tcPr>
          <w:p w14:paraId="700D7449" w14:textId="77777777" w:rsidR="00EF6058" w:rsidRDefault="00000000" w:rsidP="002207DD">
            <w:pPr>
              <w:pStyle w:val="TAC"/>
              <w:rPr>
                <w:rFonts w:eastAsiaTheme="minorEastAsia"/>
                <w:b/>
                <w:lang w:eastAsia="zh-CN"/>
              </w:rPr>
            </w:pPr>
            <w:r>
              <w:rPr>
                <w:rFonts w:eastAsiaTheme="minorEastAsia"/>
                <w:lang w:eastAsia="zh-CN"/>
              </w:rPr>
              <w:t>Lab 2</w:t>
            </w:r>
          </w:p>
        </w:tc>
        <w:tc>
          <w:tcPr>
            <w:tcW w:w="1902" w:type="pct"/>
            <w:vAlign w:val="center"/>
          </w:tcPr>
          <w:p w14:paraId="4F32FF97" w14:textId="77777777" w:rsidR="00EF6058" w:rsidRDefault="00000000" w:rsidP="002207DD">
            <w:pPr>
              <w:pStyle w:val="TAC"/>
              <w:rPr>
                <w:rFonts w:eastAsiaTheme="minorEastAsia"/>
              </w:rPr>
            </w:pPr>
            <w:r>
              <w:rPr>
                <w:rFonts w:eastAsiaTheme="minorEastAsia"/>
              </w:rPr>
              <w:t>Vendor B (for bands n41, n78)</w:t>
            </w:r>
          </w:p>
          <w:p w14:paraId="7284336C" w14:textId="77777777" w:rsidR="00EF6058" w:rsidRDefault="00000000" w:rsidP="002207DD">
            <w:pPr>
              <w:pStyle w:val="TAC"/>
              <w:rPr>
                <w:rFonts w:eastAsiaTheme="minorEastAsia"/>
                <w:b/>
                <w:lang w:eastAsia="zh-CN"/>
              </w:rPr>
            </w:pPr>
            <w:r>
              <w:rPr>
                <w:rFonts w:eastAsiaTheme="minorEastAsia"/>
                <w:lang w:eastAsia="zh-CN"/>
              </w:rPr>
              <w:t>Vendor A (for band n28)</w:t>
            </w:r>
          </w:p>
        </w:tc>
        <w:tc>
          <w:tcPr>
            <w:tcW w:w="1501" w:type="pct"/>
            <w:vAlign w:val="center"/>
          </w:tcPr>
          <w:p w14:paraId="54B5A1D5"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570E3BEC" w14:textId="77777777" w:rsidR="00EF6058" w:rsidRDefault="00000000" w:rsidP="002207DD">
            <w:pPr>
              <w:pStyle w:val="TAC"/>
              <w:rPr>
                <w:rFonts w:eastAsiaTheme="minorEastAsia"/>
                <w:b/>
                <w:lang w:eastAsia="zh-CN"/>
              </w:rPr>
            </w:pPr>
            <w:r>
              <w:rPr>
                <w:rFonts w:eastAsiaTheme="minorEastAsia"/>
                <w:lang w:eastAsia="zh-CN"/>
              </w:rPr>
              <w:t>Vendor 4</w:t>
            </w:r>
          </w:p>
        </w:tc>
      </w:tr>
      <w:tr w:rsidR="00EF6058" w14:paraId="664DF2BD" w14:textId="77777777">
        <w:trPr>
          <w:trHeight w:val="227"/>
          <w:jc w:val="center"/>
        </w:trPr>
        <w:tc>
          <w:tcPr>
            <w:tcW w:w="681" w:type="pct"/>
            <w:vAlign w:val="center"/>
          </w:tcPr>
          <w:p w14:paraId="07972408" w14:textId="77777777" w:rsidR="00EF6058" w:rsidRDefault="00000000" w:rsidP="002207DD">
            <w:pPr>
              <w:pStyle w:val="TAC"/>
              <w:rPr>
                <w:rFonts w:eastAsiaTheme="minorEastAsia"/>
                <w:b/>
                <w:lang w:eastAsia="zh-CN"/>
              </w:rPr>
            </w:pPr>
            <w:r>
              <w:rPr>
                <w:rFonts w:eastAsiaTheme="minorEastAsia"/>
                <w:lang w:eastAsia="zh-CN"/>
              </w:rPr>
              <w:t>Lab 3</w:t>
            </w:r>
          </w:p>
        </w:tc>
        <w:tc>
          <w:tcPr>
            <w:tcW w:w="1902" w:type="pct"/>
            <w:vAlign w:val="center"/>
          </w:tcPr>
          <w:p w14:paraId="4C4DF5A9"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65D63B6B"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66B26EB5" w14:textId="77777777" w:rsidR="00EF6058" w:rsidRDefault="00000000" w:rsidP="002207DD">
            <w:pPr>
              <w:pStyle w:val="TAC"/>
              <w:rPr>
                <w:rFonts w:eastAsiaTheme="minorEastAsia"/>
                <w:b/>
                <w:lang w:eastAsia="zh-CN"/>
              </w:rPr>
            </w:pPr>
            <w:r>
              <w:rPr>
                <w:rFonts w:eastAsiaTheme="minorEastAsia"/>
                <w:lang w:eastAsia="zh-CN"/>
              </w:rPr>
              <w:t>Vendor 1</w:t>
            </w:r>
          </w:p>
        </w:tc>
      </w:tr>
      <w:tr w:rsidR="00EF6058" w14:paraId="218D5ECC" w14:textId="77777777">
        <w:trPr>
          <w:trHeight w:val="227"/>
          <w:jc w:val="center"/>
        </w:trPr>
        <w:tc>
          <w:tcPr>
            <w:tcW w:w="681" w:type="pct"/>
            <w:vAlign w:val="center"/>
          </w:tcPr>
          <w:p w14:paraId="57662675" w14:textId="77777777" w:rsidR="00EF6058" w:rsidRDefault="00000000" w:rsidP="002207DD">
            <w:pPr>
              <w:pStyle w:val="TAC"/>
              <w:rPr>
                <w:rFonts w:eastAsiaTheme="minorEastAsia"/>
                <w:b/>
                <w:lang w:eastAsia="zh-CN"/>
              </w:rPr>
            </w:pPr>
            <w:r>
              <w:rPr>
                <w:rFonts w:eastAsiaTheme="minorEastAsia"/>
                <w:lang w:eastAsia="zh-CN"/>
              </w:rPr>
              <w:t>Lab 4</w:t>
            </w:r>
          </w:p>
        </w:tc>
        <w:tc>
          <w:tcPr>
            <w:tcW w:w="1902" w:type="pct"/>
            <w:vAlign w:val="center"/>
          </w:tcPr>
          <w:p w14:paraId="04DE42A1"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5DAED215"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16BE674B" w14:textId="77777777" w:rsidR="00EF6058" w:rsidRDefault="00000000" w:rsidP="002207DD">
            <w:pPr>
              <w:pStyle w:val="TAC"/>
              <w:rPr>
                <w:rFonts w:eastAsiaTheme="minorEastAsia"/>
                <w:b/>
                <w:lang w:eastAsia="zh-CN"/>
              </w:rPr>
            </w:pPr>
            <w:r>
              <w:rPr>
                <w:rFonts w:eastAsiaTheme="minorEastAsia"/>
                <w:lang w:eastAsia="zh-CN"/>
              </w:rPr>
              <w:t>Vendor 3</w:t>
            </w:r>
          </w:p>
        </w:tc>
      </w:tr>
      <w:tr w:rsidR="00EF6058" w14:paraId="25B47271" w14:textId="77777777">
        <w:trPr>
          <w:trHeight w:val="227"/>
          <w:jc w:val="center"/>
        </w:trPr>
        <w:tc>
          <w:tcPr>
            <w:tcW w:w="681" w:type="pct"/>
            <w:vAlign w:val="center"/>
          </w:tcPr>
          <w:p w14:paraId="477A7494" w14:textId="77777777" w:rsidR="00EF6058" w:rsidRDefault="00000000" w:rsidP="002207DD">
            <w:pPr>
              <w:pStyle w:val="TAC"/>
              <w:rPr>
                <w:rFonts w:eastAsiaTheme="minorEastAsia"/>
                <w:b/>
                <w:lang w:eastAsia="zh-CN"/>
              </w:rPr>
            </w:pPr>
            <w:r>
              <w:rPr>
                <w:rFonts w:eastAsiaTheme="minorEastAsia"/>
                <w:lang w:eastAsia="zh-CN"/>
              </w:rPr>
              <w:t>Lab 5</w:t>
            </w:r>
          </w:p>
        </w:tc>
        <w:tc>
          <w:tcPr>
            <w:tcW w:w="1902" w:type="pct"/>
            <w:vAlign w:val="center"/>
          </w:tcPr>
          <w:p w14:paraId="3FD71BA5"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3A4C6687" w14:textId="77777777" w:rsidR="00EF6058" w:rsidRDefault="00000000" w:rsidP="002207DD">
            <w:pPr>
              <w:pStyle w:val="TAC"/>
              <w:rPr>
                <w:rFonts w:eastAsiaTheme="minorEastAsia"/>
                <w:b/>
                <w:lang w:eastAsia="zh-CN"/>
              </w:rPr>
            </w:pPr>
            <w:r>
              <w:rPr>
                <w:rFonts w:eastAsiaTheme="minorEastAsia"/>
                <w:lang w:eastAsia="zh-CN"/>
              </w:rPr>
              <w:t>Vendor III</w:t>
            </w:r>
          </w:p>
        </w:tc>
        <w:tc>
          <w:tcPr>
            <w:tcW w:w="916" w:type="pct"/>
            <w:vAlign w:val="center"/>
          </w:tcPr>
          <w:p w14:paraId="20061DDD" w14:textId="77777777" w:rsidR="00EF6058" w:rsidRDefault="00000000" w:rsidP="002207DD">
            <w:pPr>
              <w:pStyle w:val="TAC"/>
              <w:rPr>
                <w:rFonts w:eastAsiaTheme="minorEastAsia"/>
                <w:b/>
                <w:lang w:eastAsia="zh-CN"/>
              </w:rPr>
            </w:pPr>
            <w:r>
              <w:rPr>
                <w:rFonts w:eastAsiaTheme="minorEastAsia"/>
                <w:lang w:eastAsia="zh-CN"/>
              </w:rPr>
              <w:t>Vendor 3</w:t>
            </w:r>
          </w:p>
        </w:tc>
      </w:tr>
      <w:tr w:rsidR="00EF6058" w14:paraId="49BFC60B" w14:textId="77777777">
        <w:trPr>
          <w:trHeight w:val="227"/>
          <w:jc w:val="center"/>
        </w:trPr>
        <w:tc>
          <w:tcPr>
            <w:tcW w:w="681" w:type="pct"/>
            <w:vAlign w:val="center"/>
          </w:tcPr>
          <w:p w14:paraId="169713A6" w14:textId="77777777" w:rsidR="00EF6058" w:rsidRDefault="00000000" w:rsidP="002207DD">
            <w:pPr>
              <w:pStyle w:val="TAC"/>
              <w:rPr>
                <w:rFonts w:eastAsiaTheme="minorEastAsia"/>
                <w:b/>
                <w:lang w:eastAsia="zh-CN"/>
              </w:rPr>
            </w:pPr>
            <w:r>
              <w:rPr>
                <w:rFonts w:eastAsiaTheme="minorEastAsia"/>
                <w:lang w:eastAsia="zh-CN"/>
              </w:rPr>
              <w:t>Lab 6</w:t>
            </w:r>
          </w:p>
        </w:tc>
        <w:tc>
          <w:tcPr>
            <w:tcW w:w="1902" w:type="pct"/>
            <w:vAlign w:val="center"/>
          </w:tcPr>
          <w:p w14:paraId="3CD97C6E"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7E87597B"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2980B580" w14:textId="77777777" w:rsidR="00EF6058" w:rsidRDefault="00000000" w:rsidP="002207DD">
            <w:pPr>
              <w:pStyle w:val="TAC"/>
              <w:rPr>
                <w:rFonts w:eastAsiaTheme="minorEastAsia"/>
                <w:b/>
                <w:lang w:eastAsia="zh-CN"/>
              </w:rPr>
            </w:pPr>
            <w:r>
              <w:rPr>
                <w:rFonts w:eastAsiaTheme="minorEastAsia"/>
                <w:lang w:eastAsia="zh-CN"/>
              </w:rPr>
              <w:t>Vendor 2</w:t>
            </w:r>
          </w:p>
        </w:tc>
      </w:tr>
      <w:tr w:rsidR="00EF6058" w14:paraId="7A53BEA9" w14:textId="77777777">
        <w:trPr>
          <w:trHeight w:val="227"/>
          <w:jc w:val="center"/>
        </w:trPr>
        <w:tc>
          <w:tcPr>
            <w:tcW w:w="681" w:type="pct"/>
            <w:vAlign w:val="center"/>
          </w:tcPr>
          <w:p w14:paraId="5D1D65F7" w14:textId="77777777" w:rsidR="00EF6058" w:rsidRDefault="00000000" w:rsidP="002207DD">
            <w:pPr>
              <w:pStyle w:val="TAC"/>
              <w:rPr>
                <w:rFonts w:eastAsiaTheme="minorEastAsia"/>
                <w:b/>
                <w:lang w:eastAsia="zh-CN"/>
              </w:rPr>
            </w:pPr>
            <w:r>
              <w:rPr>
                <w:rFonts w:eastAsiaTheme="minorEastAsia"/>
                <w:lang w:eastAsia="zh-CN"/>
              </w:rPr>
              <w:t>Lab 7</w:t>
            </w:r>
          </w:p>
        </w:tc>
        <w:tc>
          <w:tcPr>
            <w:tcW w:w="1902" w:type="pct"/>
            <w:vAlign w:val="center"/>
          </w:tcPr>
          <w:p w14:paraId="4BDDA9FE"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11CF5961"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5AA4AB7D" w14:textId="77777777" w:rsidR="00EF6058" w:rsidRDefault="00000000" w:rsidP="002207DD">
            <w:pPr>
              <w:pStyle w:val="TAC"/>
              <w:rPr>
                <w:rFonts w:eastAsiaTheme="minorEastAsia"/>
                <w:b/>
                <w:lang w:eastAsia="zh-CN"/>
              </w:rPr>
            </w:pPr>
            <w:r>
              <w:rPr>
                <w:rFonts w:eastAsiaTheme="minorEastAsia"/>
                <w:lang w:eastAsia="zh-CN"/>
              </w:rPr>
              <w:t>Vendor 1</w:t>
            </w:r>
          </w:p>
        </w:tc>
      </w:tr>
    </w:tbl>
    <w:p w14:paraId="79C65AF1" w14:textId="77777777" w:rsidR="00EF6058" w:rsidRDefault="00EF6058">
      <w:pPr>
        <w:spacing w:after="100"/>
        <w:jc w:val="both"/>
        <w:rPr>
          <w:iCs/>
          <w:lang w:eastAsia="zh-CN"/>
        </w:rPr>
      </w:pPr>
    </w:p>
    <w:p w14:paraId="499BD200" w14:textId="549718B6" w:rsidR="00EF6058" w:rsidRDefault="00000000" w:rsidP="002207DD">
      <w:pPr>
        <w:pStyle w:val="Heading4"/>
      </w:pPr>
      <w:bookmarkStart w:id="192" w:name="_Toc46341319"/>
      <w:bookmarkStart w:id="193" w:name="_Toc46341552"/>
      <w:bookmarkStart w:id="194" w:name="_Toc528251380"/>
      <w:bookmarkStart w:id="195" w:name="_Toc151502497"/>
      <w:bookmarkStart w:id="196" w:name="_Toc154592314"/>
      <w:bookmarkStart w:id="197" w:name="_Toc154592828"/>
      <w:bookmarkStart w:id="198" w:name="_Toc155632240"/>
      <w:bookmarkStart w:id="199" w:name="_Toc155632292"/>
      <w:bookmarkStart w:id="200" w:name="_Toc155632349"/>
      <w:bookmarkStart w:id="201" w:name="_Toc155632401"/>
      <w:bookmarkEnd w:id="191"/>
      <w:r>
        <w:rPr>
          <w:lang w:val="en-US"/>
        </w:rPr>
        <w:t>6</w:t>
      </w:r>
      <w:r>
        <w:t>.2.</w:t>
      </w:r>
      <w:r>
        <w:rPr>
          <w:lang w:val="en-US"/>
        </w:rPr>
        <w:t>2</w:t>
      </w:r>
      <w:r>
        <w:t>.1</w:t>
      </w:r>
      <w:r w:rsidR="002207DD">
        <w:tab/>
      </w:r>
      <w:r>
        <w:t>Power Delay Profile (PDP)</w:t>
      </w:r>
      <w:bookmarkEnd w:id="192"/>
      <w:bookmarkEnd w:id="193"/>
      <w:bookmarkEnd w:id="194"/>
      <w:bookmarkEnd w:id="195"/>
      <w:bookmarkEnd w:id="196"/>
      <w:bookmarkEnd w:id="197"/>
      <w:bookmarkEnd w:id="198"/>
      <w:bookmarkEnd w:id="199"/>
      <w:bookmarkEnd w:id="200"/>
      <w:bookmarkEnd w:id="201"/>
    </w:p>
    <w:p w14:paraId="79D42CFA" w14:textId="77777777" w:rsidR="00EF6058" w:rsidRDefault="00000000">
      <w:r>
        <w:rPr>
          <w:rFonts w:eastAsiaTheme="minorEastAsia" w:hint="eastAsia"/>
          <w:lang w:eastAsia="zh-CN"/>
        </w:rPr>
        <w:t>T</w:t>
      </w:r>
      <w:r>
        <w:rPr>
          <w:rFonts w:eastAsiaTheme="minorEastAsia"/>
          <w:lang w:eastAsia="zh-CN"/>
        </w:rPr>
        <w:t>he PDP should be validated in a Beam-</w:t>
      </w:r>
      <w:r>
        <w:t>S</w:t>
      </w:r>
      <w:r>
        <w:rPr>
          <w:rFonts w:eastAsiaTheme="minorEastAsia"/>
          <w:lang w:eastAsia="zh-CN"/>
        </w:rPr>
        <w:t xml:space="preserve">pecific manner. </w:t>
      </w:r>
      <w:r>
        <w:t>It is assumed that the beams are mapped to the inputs of the channel emulator as follows:</w:t>
      </w:r>
    </w:p>
    <w:p w14:paraId="5BCE7100" w14:textId="77777777" w:rsidR="00EF6058" w:rsidRDefault="00000000" w:rsidP="00953753">
      <w:pPr>
        <w:pStyle w:val="B1"/>
      </w:pPr>
      <w:r>
        <w:t>-</w:t>
      </w:r>
      <w:r>
        <w:tab/>
        <w:t xml:space="preserve">Beam 1: Input 1 and Input 2 </w:t>
      </w:r>
    </w:p>
    <w:p w14:paraId="19D1E259" w14:textId="77777777" w:rsidR="00EF6058" w:rsidRDefault="00000000" w:rsidP="00953753">
      <w:pPr>
        <w:pStyle w:val="B1"/>
      </w:pPr>
      <w:r>
        <w:t>-</w:t>
      </w:r>
      <w:r>
        <w:tab/>
        <w:t>Beam 2: Input 3 and Input 4 (CDL-C UMa only)</w:t>
      </w:r>
    </w:p>
    <w:p w14:paraId="23E51F8A" w14:textId="77777777" w:rsidR="00EF6058" w:rsidRDefault="00000000">
      <w:pPr>
        <w:jc w:val="both"/>
        <w:rPr>
          <w:rFonts w:eastAsiaTheme="minorEastAsia"/>
          <w:lang w:eastAsia="zh-CN"/>
        </w:rPr>
      </w:pPr>
      <w:r>
        <w:rPr>
          <w:rFonts w:eastAsiaTheme="minorEastAsia" w:hint="eastAsia"/>
          <w:lang w:eastAsia="zh-CN"/>
        </w:rPr>
        <w:t>T</w:t>
      </w:r>
      <w:r>
        <w:rPr>
          <w:rFonts w:eastAsiaTheme="minorEastAsia"/>
          <w:lang w:eastAsia="zh-CN"/>
        </w:rPr>
        <w:t xml:space="preserve">he PDP measurement results of UMa CDL-C for bands n41 and n78 are presented in Figures 6.2.2.1-1~5. </w:t>
      </w:r>
    </w:p>
    <w:p w14:paraId="27F7B53F" w14:textId="77777777" w:rsidR="00EF6058" w:rsidRDefault="00000000" w:rsidP="00953753">
      <w:pPr>
        <w:pStyle w:val="TH"/>
      </w:pPr>
      <w:r>
        <w:rPr>
          <w:noProof/>
        </w:rPr>
        <w:lastRenderedPageBreak/>
        <w:drawing>
          <wp:inline distT="0" distB="0" distL="0" distR="0" wp14:anchorId="48613977" wp14:editId="54E6541C">
            <wp:extent cx="3059430" cy="2163445"/>
            <wp:effectExtent l="0" t="0" r="0" b="0"/>
            <wp:docPr id="1399422182" name="图片 139942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22182" name="图片 1399422182"/>
                    <pic:cNvPicPr>
                      <a:picLocks noChangeAspect="1"/>
                    </pic:cNvPicPr>
                  </pic:nvPicPr>
                  <pic:blipFill>
                    <a:blip r:embed="rId18"/>
                    <a:stretch>
                      <a:fillRect/>
                    </a:stretch>
                  </pic:blipFill>
                  <pic:spPr>
                    <a:xfrm>
                      <a:off x="0" y="0"/>
                      <a:ext cx="3060000" cy="2163717"/>
                    </a:xfrm>
                    <a:prstGeom prst="rect">
                      <a:avLst/>
                    </a:prstGeom>
                  </pic:spPr>
                </pic:pic>
              </a:graphicData>
            </a:graphic>
          </wp:inline>
        </w:drawing>
      </w:r>
      <w:r>
        <w:rPr>
          <w:noProof/>
        </w:rPr>
        <w:drawing>
          <wp:inline distT="0" distB="0" distL="0" distR="0" wp14:anchorId="233593C2" wp14:editId="59724E4B">
            <wp:extent cx="3059430" cy="2162810"/>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9"/>
                    <a:stretch>
                      <a:fillRect/>
                    </a:stretch>
                  </pic:blipFill>
                  <pic:spPr>
                    <a:xfrm>
                      <a:off x="0" y="0"/>
                      <a:ext cx="3060000" cy="2163082"/>
                    </a:xfrm>
                    <a:prstGeom prst="rect">
                      <a:avLst/>
                    </a:prstGeom>
                  </pic:spPr>
                </pic:pic>
              </a:graphicData>
            </a:graphic>
          </wp:inline>
        </w:drawing>
      </w:r>
    </w:p>
    <w:p w14:paraId="64F0E9A2" w14:textId="77777777" w:rsidR="00EF6058" w:rsidRDefault="00000000" w:rsidP="00953753">
      <w:pPr>
        <w:pStyle w:val="TF"/>
        <w:rPr>
          <w:lang w:eastAsia="zh-CN"/>
        </w:rPr>
      </w:pPr>
      <w:r>
        <w:rPr>
          <w:lang w:eastAsia="zh-CN"/>
        </w:rPr>
        <w:t>(a) Band n41</w:t>
      </w:r>
    </w:p>
    <w:p w14:paraId="093FCB17" w14:textId="77777777" w:rsidR="00EF6058" w:rsidRDefault="00000000" w:rsidP="00953753">
      <w:pPr>
        <w:pStyle w:val="TH"/>
        <w:rPr>
          <w:rFonts w:eastAsia="MS Mincho"/>
          <w:bCs/>
        </w:rPr>
      </w:pPr>
      <w:r>
        <w:rPr>
          <w:noProof/>
        </w:rPr>
        <w:drawing>
          <wp:inline distT="0" distB="0" distL="0" distR="0" wp14:anchorId="113284C4" wp14:editId="5A1C0DCC">
            <wp:extent cx="3059430" cy="216217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20"/>
                    <a:stretch>
                      <a:fillRect/>
                    </a:stretch>
                  </pic:blipFill>
                  <pic:spPr>
                    <a:xfrm>
                      <a:off x="0" y="0"/>
                      <a:ext cx="3060000" cy="2162764"/>
                    </a:xfrm>
                    <a:prstGeom prst="rect">
                      <a:avLst/>
                    </a:prstGeom>
                  </pic:spPr>
                </pic:pic>
              </a:graphicData>
            </a:graphic>
          </wp:inline>
        </w:drawing>
      </w:r>
      <w:r>
        <w:rPr>
          <w:rFonts w:eastAsia="MS Mincho"/>
          <w:bCs/>
          <w:noProof/>
        </w:rPr>
        <w:drawing>
          <wp:inline distT="0" distB="0" distL="0" distR="0" wp14:anchorId="014A269A" wp14:editId="14B78D1B">
            <wp:extent cx="3059430" cy="2162175"/>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21"/>
                    <a:stretch>
                      <a:fillRect/>
                    </a:stretch>
                  </pic:blipFill>
                  <pic:spPr>
                    <a:xfrm>
                      <a:off x="0" y="0"/>
                      <a:ext cx="3060000" cy="2162764"/>
                    </a:xfrm>
                    <a:prstGeom prst="rect">
                      <a:avLst/>
                    </a:prstGeom>
                  </pic:spPr>
                </pic:pic>
              </a:graphicData>
            </a:graphic>
          </wp:inline>
        </w:drawing>
      </w:r>
    </w:p>
    <w:p w14:paraId="6F5EDFA9" w14:textId="77777777" w:rsidR="00EF6058" w:rsidRDefault="00000000" w:rsidP="00953753">
      <w:pPr>
        <w:pStyle w:val="TF"/>
        <w:rPr>
          <w:lang w:eastAsia="zh-CN"/>
        </w:rPr>
      </w:pPr>
      <w:r>
        <w:rPr>
          <w:lang w:eastAsia="zh-CN"/>
        </w:rPr>
        <w:t>(b) Band n78</w:t>
      </w:r>
    </w:p>
    <w:p w14:paraId="25B739FA" w14:textId="77777777" w:rsidR="00EF6058" w:rsidRDefault="00000000">
      <w:pPr>
        <w:pStyle w:val="TF"/>
        <w:keepLines w:val="0"/>
      </w:pPr>
      <w:r>
        <w:t xml:space="preserve">Figure 6.2.2.1-1: Lab 1: PDP measurement results for </w:t>
      </w:r>
      <w:bookmarkStart w:id="202" w:name="OLE_LINK1"/>
      <w:r>
        <w:t>CDL-C UMa</w:t>
      </w:r>
      <w:bookmarkEnd w:id="202"/>
      <w:r>
        <w:t>, (a) Band n41, beam 1 and beam 2; (b) Band n78, beam 1 and beam 2. CE bandwidth: 100MHz</w:t>
      </w:r>
    </w:p>
    <w:p w14:paraId="0137EEBC" w14:textId="77777777" w:rsidR="00EF6058" w:rsidRDefault="00000000" w:rsidP="002207DD">
      <w:pPr>
        <w:pStyle w:val="TH"/>
      </w:pPr>
      <w:r>
        <w:rPr>
          <w:rFonts w:hint="eastAsia"/>
          <w:noProof/>
          <w:lang w:val="en-US" w:eastAsia="zh-CN"/>
        </w:rPr>
        <w:drawing>
          <wp:inline distT="0" distB="0" distL="0" distR="0" wp14:anchorId="60AD1043" wp14:editId="6A55BC4E">
            <wp:extent cx="2883535" cy="2159635"/>
            <wp:effectExtent l="0" t="0" r="0" b="0"/>
            <wp:docPr id="822704693" name="图片 82270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704693" name="图片 82270469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883548" cy="2160000"/>
                    </a:xfrm>
                    <a:prstGeom prst="rect">
                      <a:avLst/>
                    </a:prstGeom>
                    <a:noFill/>
                    <a:ln>
                      <a:noFill/>
                    </a:ln>
                  </pic:spPr>
                </pic:pic>
              </a:graphicData>
            </a:graphic>
          </wp:inline>
        </w:drawing>
      </w:r>
      <w:r>
        <w:rPr>
          <w:rFonts w:eastAsiaTheme="minorEastAsia"/>
          <w:noProof/>
          <w:lang w:val="en-US" w:eastAsia="zh-CN"/>
        </w:rPr>
        <w:drawing>
          <wp:inline distT="0" distB="0" distL="0" distR="0" wp14:anchorId="7625FC4F" wp14:editId="2A4D6C32">
            <wp:extent cx="2879090" cy="2159635"/>
            <wp:effectExtent l="0" t="0" r="0" b="0"/>
            <wp:docPr id="213939661" name="图片 2139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9661" name="图片 21393966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879427" cy="2160000"/>
                    </a:xfrm>
                    <a:prstGeom prst="rect">
                      <a:avLst/>
                    </a:prstGeom>
                    <a:noFill/>
                    <a:ln>
                      <a:noFill/>
                    </a:ln>
                  </pic:spPr>
                </pic:pic>
              </a:graphicData>
            </a:graphic>
          </wp:inline>
        </w:drawing>
      </w:r>
    </w:p>
    <w:p w14:paraId="59CE5DA4" w14:textId="77777777" w:rsidR="00EF6058" w:rsidRDefault="00000000" w:rsidP="00953753">
      <w:pPr>
        <w:pStyle w:val="TF"/>
        <w:rPr>
          <w:lang w:eastAsia="zh-CN"/>
        </w:rPr>
      </w:pPr>
      <w:r>
        <w:rPr>
          <w:lang w:eastAsia="zh-CN"/>
        </w:rPr>
        <w:t>(a) Band n41</w:t>
      </w:r>
    </w:p>
    <w:p w14:paraId="5CEB3106" w14:textId="77777777" w:rsidR="00EF6058" w:rsidRDefault="00EF6058" w:rsidP="00953753"/>
    <w:p w14:paraId="45C48D52" w14:textId="77777777" w:rsidR="00EF6058" w:rsidRDefault="00000000" w:rsidP="00953753">
      <w:pPr>
        <w:pStyle w:val="TH"/>
      </w:pPr>
      <w:r>
        <w:rPr>
          <w:noProof/>
          <w:lang w:val="en-US" w:eastAsia="zh-CN"/>
        </w:rPr>
        <w:lastRenderedPageBreak/>
        <w:drawing>
          <wp:inline distT="0" distB="0" distL="0" distR="0" wp14:anchorId="773C79A0" wp14:editId="6612E98E">
            <wp:extent cx="2879090" cy="2159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r>
        <w:rPr>
          <w:noProof/>
          <w:lang w:val="en-US" w:eastAsia="zh-CN"/>
        </w:rPr>
        <w:drawing>
          <wp:inline distT="0" distB="0" distL="0" distR="0" wp14:anchorId="7E96E54B" wp14:editId="7DE75FFC">
            <wp:extent cx="2879090" cy="2159635"/>
            <wp:effectExtent l="0" t="0" r="0" b="0"/>
            <wp:docPr id="364170292" name="图片 36417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0292" name="图片 36417029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p>
    <w:p w14:paraId="206E49F9" w14:textId="77777777" w:rsidR="00EF6058" w:rsidRDefault="00000000" w:rsidP="00953753">
      <w:pPr>
        <w:pStyle w:val="TF"/>
      </w:pPr>
      <w:r>
        <w:rPr>
          <w:lang w:eastAsia="zh-CN"/>
        </w:rPr>
        <w:t>(b) Band n78</w:t>
      </w:r>
    </w:p>
    <w:p w14:paraId="42189E5D" w14:textId="77777777" w:rsidR="00EF6058" w:rsidRDefault="00000000">
      <w:pPr>
        <w:pStyle w:val="TF"/>
        <w:keepLines w:val="0"/>
      </w:pPr>
      <w:r>
        <w:t>Figure 6.2.2.1-2: Lab 2: PDP measurement result</w:t>
      </w:r>
      <w:r>
        <w:rPr>
          <w:rFonts w:hint="eastAsia"/>
        </w:rPr>
        <w:t>s</w:t>
      </w:r>
      <w:r>
        <w:t xml:space="preserve"> for CDL-C UMa</w:t>
      </w:r>
      <w:r>
        <w:rPr>
          <w:rFonts w:hint="eastAsia"/>
        </w:rPr>
        <w:t>,</w:t>
      </w:r>
      <w:r>
        <w:t xml:space="preserve"> (a) Band n41, beam 1 and beam 2; (b) Band n78, beam 1 and beam 2</w:t>
      </w:r>
    </w:p>
    <w:p w14:paraId="45802582" w14:textId="77777777" w:rsidR="00EF6058" w:rsidRDefault="00000000" w:rsidP="00953753">
      <w:pPr>
        <w:pStyle w:val="TH"/>
      </w:pPr>
      <w:r>
        <w:rPr>
          <w:noProof/>
          <w:lang w:val="en-US" w:eastAsia="zh-CN"/>
        </w:rPr>
        <w:drawing>
          <wp:inline distT="0" distB="0" distL="0" distR="0" wp14:anchorId="305A3C8F" wp14:editId="10D21717">
            <wp:extent cx="2882265" cy="2159635"/>
            <wp:effectExtent l="0" t="0" r="0" b="0"/>
            <wp:docPr id="1797195849" name="图片 179719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5849" name="图片 179719584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rFonts w:hint="eastAsia"/>
          <w:noProof/>
          <w:lang w:val="en-US" w:eastAsia="zh-CN"/>
        </w:rPr>
        <w:drawing>
          <wp:inline distT="0" distB="0" distL="0" distR="0" wp14:anchorId="66CC785D" wp14:editId="4D326BAA">
            <wp:extent cx="2882265" cy="21596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602BD041" w14:textId="77777777" w:rsidR="00EF6058" w:rsidRDefault="00000000" w:rsidP="00953753">
      <w:pPr>
        <w:pStyle w:val="TF"/>
        <w:rPr>
          <w:lang w:eastAsia="zh-CN"/>
        </w:rPr>
      </w:pPr>
      <w:r>
        <w:rPr>
          <w:lang w:eastAsia="zh-CN"/>
        </w:rPr>
        <w:t>(a) Band n41</w:t>
      </w:r>
    </w:p>
    <w:p w14:paraId="0BE13A43" w14:textId="77777777" w:rsidR="00EF6058" w:rsidRDefault="00000000" w:rsidP="00953753">
      <w:pPr>
        <w:pStyle w:val="TH"/>
      </w:pPr>
      <w:r>
        <w:rPr>
          <w:noProof/>
          <w:lang w:val="en-US" w:eastAsia="zh-CN"/>
        </w:rPr>
        <w:drawing>
          <wp:inline distT="0" distB="0" distL="0" distR="0" wp14:anchorId="22593778" wp14:editId="53B1C0D9">
            <wp:extent cx="2882265" cy="2159635"/>
            <wp:effectExtent l="0" t="0" r="0" b="0"/>
            <wp:docPr id="1394192220" name="图片 139419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92220" name="图片 13941922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noProof/>
          <w:lang w:val="en-US" w:eastAsia="zh-CN"/>
        </w:rPr>
        <w:drawing>
          <wp:inline distT="0" distB="0" distL="0" distR="0" wp14:anchorId="65401EE5" wp14:editId="67EE1DC4">
            <wp:extent cx="2882265" cy="2159635"/>
            <wp:effectExtent l="0" t="0" r="0" b="0"/>
            <wp:docPr id="1484984382" name="图片 148498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84382" name="图片 148498438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5A84DE5A" w14:textId="77777777" w:rsidR="00EF6058" w:rsidRDefault="00000000" w:rsidP="00953753">
      <w:pPr>
        <w:pStyle w:val="TF"/>
      </w:pPr>
      <w:r>
        <w:rPr>
          <w:lang w:eastAsia="zh-CN"/>
        </w:rPr>
        <w:t>(b) Band n78</w:t>
      </w:r>
    </w:p>
    <w:p w14:paraId="3652FD82" w14:textId="77777777" w:rsidR="00EF6058" w:rsidRDefault="00000000">
      <w:pPr>
        <w:pStyle w:val="TF"/>
        <w:keepLines w:val="0"/>
      </w:pPr>
      <w:r>
        <w:t>Figure 6.2.2.1-3: Lab 3: PDP measurement result</w:t>
      </w:r>
      <w:r>
        <w:rPr>
          <w:rFonts w:hint="eastAsia"/>
        </w:rPr>
        <w:t>s</w:t>
      </w:r>
      <w:r>
        <w:t xml:space="preserve"> for CDL-C UMa</w:t>
      </w:r>
      <w:r>
        <w:rPr>
          <w:rFonts w:hint="eastAsia"/>
        </w:rPr>
        <w:t>,</w:t>
      </w:r>
      <w:r>
        <w:t xml:space="preserve"> (a) Band n41, beam 1 and beam 2; (b) Band n78, beam 1 and beam 2. CE bandwidth: 40MHz</w:t>
      </w:r>
    </w:p>
    <w:p w14:paraId="28D443C3" w14:textId="77777777" w:rsidR="00EF6058" w:rsidRDefault="00EF6058" w:rsidP="00953753"/>
    <w:p w14:paraId="72385A04" w14:textId="77777777" w:rsidR="00EF6058" w:rsidRDefault="00000000" w:rsidP="00953753">
      <w:pPr>
        <w:pStyle w:val="TH"/>
        <w:rPr>
          <w:rFonts w:eastAsiaTheme="minorEastAsia"/>
          <w:szCs w:val="21"/>
          <w:lang w:eastAsia="zh-CN"/>
        </w:rPr>
      </w:pPr>
      <w:r>
        <w:rPr>
          <w:noProof/>
          <w:lang w:eastAsia="zh-CN"/>
        </w:rPr>
        <w:lastRenderedPageBreak/>
        <w:drawing>
          <wp:inline distT="0" distB="0" distL="0" distR="0" wp14:anchorId="34F8DB98" wp14:editId="4A0D2591">
            <wp:extent cx="2695575" cy="2159635"/>
            <wp:effectExtent l="0" t="0" r="9525" b="12065"/>
            <wp:docPr id="978953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53671" name="图片 1"/>
                    <pic:cNvPicPr>
                      <a:picLocks noChangeAspect="1" noChangeArrowheads="1"/>
                    </pic:cNvPicPr>
                  </pic:nvPicPr>
                  <pic:blipFill>
                    <a:blip r:embed="rId30">
                      <a:extLst>
                        <a:ext uri="{28A0092B-C50C-407E-A947-70E740481C1C}">
                          <a14:useLocalDpi xmlns:a14="http://schemas.microsoft.com/office/drawing/2010/main" val="0"/>
                        </a:ext>
                      </a:extLst>
                    </a:blip>
                    <a:srcRect b="862"/>
                    <a:stretch>
                      <a:fillRect/>
                    </a:stretch>
                  </pic:blipFill>
                  <pic:spPr>
                    <a:xfrm>
                      <a:off x="0" y="0"/>
                      <a:ext cx="2696021" cy="2160000"/>
                    </a:xfrm>
                    <a:prstGeom prst="rect">
                      <a:avLst/>
                    </a:prstGeom>
                    <a:noFill/>
                    <a:ln>
                      <a:noFill/>
                    </a:ln>
                  </pic:spPr>
                </pic:pic>
              </a:graphicData>
            </a:graphic>
          </wp:inline>
        </w:drawing>
      </w:r>
      <w:r>
        <w:rPr>
          <w:rFonts w:eastAsiaTheme="minorEastAsia" w:hint="eastAsia"/>
          <w:szCs w:val="21"/>
          <w:lang w:eastAsia="zh-CN"/>
        </w:rPr>
        <w:t xml:space="preserve"> </w:t>
      </w:r>
      <w:r>
        <w:rPr>
          <w:noProof/>
          <w:lang w:eastAsia="zh-CN"/>
        </w:rPr>
        <w:drawing>
          <wp:inline distT="0" distB="0" distL="0" distR="0" wp14:anchorId="75671339" wp14:editId="0E5972F6">
            <wp:extent cx="2696845" cy="2159635"/>
            <wp:effectExtent l="0" t="0" r="8255" b="12065"/>
            <wp:docPr id="18499666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66631" name="图片 2"/>
                    <pic:cNvPicPr>
                      <a:picLocks noChangeAspect="1" noChangeArrowheads="1"/>
                    </pic:cNvPicPr>
                  </pic:nvPicPr>
                  <pic:blipFill>
                    <a:blip r:embed="rId31">
                      <a:extLst>
                        <a:ext uri="{28A0092B-C50C-407E-A947-70E740481C1C}">
                          <a14:useLocalDpi xmlns:a14="http://schemas.microsoft.com/office/drawing/2010/main" val="0"/>
                        </a:ext>
                      </a:extLst>
                    </a:blip>
                    <a:srcRect b="653"/>
                    <a:stretch>
                      <a:fillRect/>
                    </a:stretch>
                  </pic:blipFill>
                  <pic:spPr>
                    <a:xfrm>
                      <a:off x="0" y="0"/>
                      <a:ext cx="2697305" cy="2160000"/>
                    </a:xfrm>
                    <a:prstGeom prst="rect">
                      <a:avLst/>
                    </a:prstGeom>
                    <a:noFill/>
                    <a:ln>
                      <a:noFill/>
                    </a:ln>
                  </pic:spPr>
                </pic:pic>
              </a:graphicData>
            </a:graphic>
          </wp:inline>
        </w:drawing>
      </w:r>
    </w:p>
    <w:p w14:paraId="76E244E9" w14:textId="77777777" w:rsidR="00EF6058" w:rsidRDefault="00000000" w:rsidP="00953753">
      <w:pPr>
        <w:pStyle w:val="TF"/>
        <w:rPr>
          <w:lang w:eastAsia="zh-CN"/>
        </w:rPr>
      </w:pPr>
      <w:r>
        <w:rPr>
          <w:lang w:eastAsia="zh-CN"/>
        </w:rPr>
        <w:t>(a) Band n41</w:t>
      </w:r>
    </w:p>
    <w:p w14:paraId="617A896A" w14:textId="77777777" w:rsidR="00EF6058" w:rsidRDefault="00000000" w:rsidP="002207DD">
      <w:pPr>
        <w:pStyle w:val="TH"/>
      </w:pPr>
      <w:r>
        <w:rPr>
          <w:rFonts w:eastAsia="DengXian"/>
          <w:noProof/>
          <w:lang w:eastAsia="zh-CN"/>
        </w:rPr>
        <w:drawing>
          <wp:inline distT="0" distB="0" distL="0" distR="0" wp14:anchorId="189C0795" wp14:editId="34DBAC28">
            <wp:extent cx="2663190" cy="2159635"/>
            <wp:effectExtent l="0" t="0" r="3810" b="12065"/>
            <wp:docPr id="6232279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27995" name="图片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663775" cy="2160000"/>
                    </a:xfrm>
                    <a:prstGeom prst="rect">
                      <a:avLst/>
                    </a:prstGeom>
                    <a:noFill/>
                    <a:ln>
                      <a:noFill/>
                    </a:ln>
                  </pic:spPr>
                </pic:pic>
              </a:graphicData>
            </a:graphic>
          </wp:inline>
        </w:drawing>
      </w:r>
      <w:r>
        <w:rPr>
          <w:rFonts w:eastAsiaTheme="minorEastAsia" w:hint="eastAsia"/>
          <w:lang w:eastAsia="zh-CN"/>
        </w:rPr>
        <w:t xml:space="preserve"> </w:t>
      </w:r>
      <w:r>
        <w:rPr>
          <w:rFonts w:eastAsia="DengXian"/>
          <w:noProof/>
          <w:lang w:eastAsia="zh-CN"/>
        </w:rPr>
        <w:drawing>
          <wp:inline distT="0" distB="0" distL="0" distR="0" wp14:anchorId="6A6849E1" wp14:editId="3DE7244A">
            <wp:extent cx="2687955" cy="2159635"/>
            <wp:effectExtent l="0" t="0" r="4445" b="12065"/>
            <wp:docPr id="257818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18317" name="图片 4"/>
                    <pic:cNvPicPr>
                      <a:picLocks noChangeAspect="1" noChangeArrowheads="1"/>
                    </pic:cNvPicPr>
                  </pic:nvPicPr>
                  <pic:blipFill>
                    <a:blip r:embed="rId33">
                      <a:extLst>
                        <a:ext uri="{28A0092B-C50C-407E-A947-70E740481C1C}">
                          <a14:useLocalDpi xmlns:a14="http://schemas.microsoft.com/office/drawing/2010/main" val="0"/>
                        </a:ext>
                      </a:extLst>
                    </a:blip>
                    <a:srcRect b="861"/>
                    <a:stretch>
                      <a:fillRect/>
                    </a:stretch>
                  </pic:blipFill>
                  <pic:spPr>
                    <a:xfrm>
                      <a:off x="0" y="0"/>
                      <a:ext cx="2688101" cy="2160000"/>
                    </a:xfrm>
                    <a:prstGeom prst="rect">
                      <a:avLst/>
                    </a:prstGeom>
                    <a:noFill/>
                    <a:ln>
                      <a:noFill/>
                    </a:ln>
                  </pic:spPr>
                </pic:pic>
              </a:graphicData>
            </a:graphic>
          </wp:inline>
        </w:drawing>
      </w:r>
    </w:p>
    <w:p w14:paraId="34F6A191" w14:textId="77777777" w:rsidR="00EF6058" w:rsidRDefault="00000000" w:rsidP="00953753">
      <w:pPr>
        <w:pStyle w:val="TF"/>
      </w:pPr>
      <w:r>
        <w:rPr>
          <w:lang w:eastAsia="zh-CN"/>
        </w:rPr>
        <w:t>(b) Band n78</w:t>
      </w:r>
    </w:p>
    <w:p w14:paraId="74A10D64" w14:textId="77777777" w:rsidR="00EF6058" w:rsidRDefault="00000000">
      <w:pPr>
        <w:pStyle w:val="TF"/>
        <w:keepLines w:val="0"/>
      </w:pPr>
      <w:r>
        <w:t>Figure 6.2.2.1-4: Lab 4: PDP measurement result</w:t>
      </w:r>
      <w:r>
        <w:rPr>
          <w:rFonts w:hint="eastAsia"/>
        </w:rPr>
        <w:t>s</w:t>
      </w:r>
      <w:r>
        <w:t xml:space="preserve"> for CDL-C UMa</w:t>
      </w:r>
      <w:r>
        <w:rPr>
          <w:rFonts w:hint="eastAsia"/>
        </w:rPr>
        <w:t>,</w:t>
      </w:r>
      <w:r>
        <w:t xml:space="preserve"> (a) Band n41, beam 1 and beam 2; (b) Band n78, beam 1 and beam 2.</w:t>
      </w:r>
    </w:p>
    <w:p w14:paraId="618BADBC" w14:textId="77777777" w:rsidR="00EF6058" w:rsidRDefault="00000000" w:rsidP="002207DD">
      <w:pPr>
        <w:pStyle w:val="TH"/>
      </w:pPr>
      <w:r>
        <w:rPr>
          <w:noProof/>
          <w:lang w:val="en-US" w:eastAsia="zh-CN"/>
        </w:rPr>
        <w:drawing>
          <wp:inline distT="0" distB="0" distL="114300" distR="114300" wp14:anchorId="676805C5" wp14:editId="1CB23D12">
            <wp:extent cx="2663825" cy="2160905"/>
            <wp:effectExtent l="0" t="0" r="3175" b="10795"/>
            <wp:docPr id="33" name="图片 5"/>
            <wp:cNvGraphicFramePr/>
            <a:graphic xmlns:a="http://schemas.openxmlformats.org/drawingml/2006/main">
              <a:graphicData uri="http://schemas.openxmlformats.org/drawingml/2006/picture">
                <pic:pic xmlns:pic="http://schemas.openxmlformats.org/drawingml/2006/picture">
                  <pic:nvPicPr>
                    <pic:cNvPr id="33" name="图片 5"/>
                    <pic:cNvPicPr/>
                  </pic:nvPicPr>
                  <pic:blipFill>
                    <a:blip r:embed="rId34"/>
                    <a:stretch>
                      <a:fillRect/>
                    </a:stretch>
                  </pic:blipFill>
                  <pic:spPr>
                    <a:xfrm>
                      <a:off x="0" y="0"/>
                      <a:ext cx="2663825" cy="2160905"/>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7CDDA198" wp14:editId="5D8D3E0D">
            <wp:extent cx="2661920" cy="2161540"/>
            <wp:effectExtent l="0" t="0" r="5080" b="10160"/>
            <wp:docPr id="34" name="图片 6"/>
            <wp:cNvGraphicFramePr/>
            <a:graphic xmlns:a="http://schemas.openxmlformats.org/drawingml/2006/main">
              <a:graphicData uri="http://schemas.openxmlformats.org/drawingml/2006/picture">
                <pic:pic xmlns:pic="http://schemas.openxmlformats.org/drawingml/2006/picture">
                  <pic:nvPicPr>
                    <pic:cNvPr id="34" name="图片 6"/>
                    <pic:cNvPicPr/>
                  </pic:nvPicPr>
                  <pic:blipFill>
                    <a:blip r:embed="rId35"/>
                    <a:stretch>
                      <a:fillRect/>
                    </a:stretch>
                  </pic:blipFill>
                  <pic:spPr>
                    <a:xfrm>
                      <a:off x="0" y="0"/>
                      <a:ext cx="2661920" cy="2161540"/>
                    </a:xfrm>
                    <a:prstGeom prst="rect">
                      <a:avLst/>
                    </a:prstGeom>
                    <a:noFill/>
                    <a:ln>
                      <a:noFill/>
                    </a:ln>
                  </pic:spPr>
                </pic:pic>
              </a:graphicData>
            </a:graphic>
          </wp:inline>
        </w:drawing>
      </w:r>
    </w:p>
    <w:p w14:paraId="4695019A" w14:textId="118E2542" w:rsidR="00EF6058" w:rsidRDefault="007155DE" w:rsidP="007155DE">
      <w:pPr>
        <w:pStyle w:val="TF"/>
        <w:rPr>
          <w:lang w:val="en-US" w:eastAsia="zh-CN"/>
        </w:rPr>
      </w:pPr>
      <w:r>
        <w:rPr>
          <w:lang w:val="en-US" w:eastAsia="zh-CN"/>
        </w:rPr>
        <w:t>a. Band 41</w:t>
      </w:r>
    </w:p>
    <w:p w14:paraId="5D6B57E5" w14:textId="77777777" w:rsidR="00EF6058" w:rsidRDefault="00000000" w:rsidP="002207DD">
      <w:pPr>
        <w:pStyle w:val="TH"/>
        <w:rPr>
          <w:lang w:val="en-US" w:eastAsia="zh-CN"/>
        </w:rPr>
      </w:pPr>
      <w:r>
        <w:rPr>
          <w:noProof/>
          <w:lang w:val="en-US" w:eastAsia="zh-CN"/>
        </w:rPr>
        <w:lastRenderedPageBreak/>
        <w:drawing>
          <wp:inline distT="0" distB="0" distL="114300" distR="114300" wp14:anchorId="0E92600D" wp14:editId="207B98B5">
            <wp:extent cx="2665095" cy="2159000"/>
            <wp:effectExtent l="0" t="0" r="1905" b="0"/>
            <wp:docPr id="35" name="图片 7"/>
            <wp:cNvGraphicFramePr/>
            <a:graphic xmlns:a="http://schemas.openxmlformats.org/drawingml/2006/main">
              <a:graphicData uri="http://schemas.openxmlformats.org/drawingml/2006/picture">
                <pic:pic xmlns:pic="http://schemas.openxmlformats.org/drawingml/2006/picture">
                  <pic:nvPicPr>
                    <pic:cNvPr id="35" name="图片 7"/>
                    <pic:cNvPicPr/>
                  </pic:nvPicPr>
                  <pic:blipFill>
                    <a:blip r:embed="rId36"/>
                    <a:stretch>
                      <a:fillRect/>
                    </a:stretch>
                  </pic:blipFill>
                  <pic:spPr>
                    <a:xfrm>
                      <a:off x="0" y="0"/>
                      <a:ext cx="2665095" cy="2159000"/>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409E2442" wp14:editId="0DE1BCEA">
            <wp:extent cx="2664460" cy="2159000"/>
            <wp:effectExtent l="0" t="0" r="2540" b="0"/>
            <wp:docPr id="36" name="图片 8"/>
            <wp:cNvGraphicFramePr/>
            <a:graphic xmlns:a="http://schemas.openxmlformats.org/drawingml/2006/main">
              <a:graphicData uri="http://schemas.openxmlformats.org/drawingml/2006/picture">
                <pic:pic xmlns:pic="http://schemas.openxmlformats.org/drawingml/2006/picture">
                  <pic:nvPicPr>
                    <pic:cNvPr id="36" name="图片 8"/>
                    <pic:cNvPicPr/>
                  </pic:nvPicPr>
                  <pic:blipFill>
                    <a:blip r:embed="rId37"/>
                    <a:stretch>
                      <a:fillRect/>
                    </a:stretch>
                  </pic:blipFill>
                  <pic:spPr>
                    <a:xfrm>
                      <a:off x="0" y="0"/>
                      <a:ext cx="2664460" cy="2159000"/>
                    </a:xfrm>
                    <a:prstGeom prst="rect">
                      <a:avLst/>
                    </a:prstGeom>
                    <a:noFill/>
                    <a:ln>
                      <a:noFill/>
                    </a:ln>
                  </pic:spPr>
                </pic:pic>
              </a:graphicData>
            </a:graphic>
          </wp:inline>
        </w:drawing>
      </w:r>
    </w:p>
    <w:p w14:paraId="7A17DC0E" w14:textId="5CD89D5F" w:rsidR="00EF6058" w:rsidRDefault="007155DE" w:rsidP="007155DE">
      <w:pPr>
        <w:pStyle w:val="TF"/>
        <w:rPr>
          <w:lang w:val="en-US" w:eastAsia="zh-CN"/>
        </w:rPr>
      </w:pPr>
      <w:r>
        <w:rPr>
          <w:lang w:val="en-US" w:eastAsia="zh-CN"/>
        </w:rPr>
        <w:t>b. Band n78</w:t>
      </w:r>
    </w:p>
    <w:p w14:paraId="00620C8F" w14:textId="1EED0B36" w:rsidR="00EF6058" w:rsidRDefault="00000000">
      <w:pPr>
        <w:pStyle w:val="TF"/>
        <w:keepLines w:val="0"/>
      </w:pPr>
      <w:r>
        <w:t xml:space="preserve">Figure 6.2.2.1-5: Lab 5: PDP measurement results for CDL-C UMa, (a) Band n41, beam 1 and beam 2; </w:t>
      </w:r>
      <w:r w:rsidR="00C6682E">
        <w:t>(c</w:t>
      </w:r>
      <w:r>
        <w:t>) Band n78, beam 1 and beam 2.</w:t>
      </w:r>
    </w:p>
    <w:p w14:paraId="4C888D02" w14:textId="77777777" w:rsidR="00EF6058" w:rsidRDefault="00000000" w:rsidP="002207DD">
      <w:pPr>
        <w:pStyle w:val="TH"/>
        <w:rPr>
          <w:rFonts w:eastAsiaTheme="minorEastAsia"/>
          <w:lang w:eastAsia="zh-CN"/>
        </w:rPr>
      </w:pPr>
      <w:r>
        <w:rPr>
          <w:noProof/>
        </w:rPr>
        <w:drawing>
          <wp:inline distT="0" distB="0" distL="0" distR="0" wp14:anchorId="281914AE" wp14:editId="653B2F79">
            <wp:extent cx="2968625" cy="1619885"/>
            <wp:effectExtent l="0" t="0" r="3175" b="5715"/>
            <wp:docPr id="829859665" name="图片 829859665"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59665" name="图片 829859665" descr="Chart, diagram, histogram&#10;&#10;Description automatically generated"/>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lang w:eastAsia="zh-CN"/>
        </w:rPr>
        <w:t xml:space="preserve"> </w:t>
      </w:r>
      <w:r>
        <w:rPr>
          <w:noProof/>
        </w:rPr>
        <w:drawing>
          <wp:inline distT="0" distB="0" distL="0" distR="0" wp14:anchorId="2A99341D" wp14:editId="5270F960">
            <wp:extent cx="2968625" cy="1619885"/>
            <wp:effectExtent l="0" t="0" r="3175" b="5715"/>
            <wp:docPr id="1124812946" name="图片 11248129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12946" name="图片 1124812946" descr="Chart&#10;&#10;Description automatically generated"/>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68716" cy="1620000"/>
                    </a:xfrm>
                    <a:prstGeom prst="rect">
                      <a:avLst/>
                    </a:prstGeom>
                  </pic:spPr>
                </pic:pic>
              </a:graphicData>
            </a:graphic>
          </wp:inline>
        </w:drawing>
      </w:r>
    </w:p>
    <w:p w14:paraId="2D96755F" w14:textId="77777777" w:rsidR="00EF6058" w:rsidRDefault="00000000" w:rsidP="00953753">
      <w:pPr>
        <w:pStyle w:val="TF"/>
        <w:rPr>
          <w:lang w:eastAsia="zh-CN"/>
        </w:rPr>
      </w:pPr>
      <w:r>
        <w:rPr>
          <w:lang w:eastAsia="zh-CN"/>
        </w:rPr>
        <w:t>(a) Band n41</w:t>
      </w:r>
    </w:p>
    <w:p w14:paraId="0021981B" w14:textId="77777777" w:rsidR="00EF6058" w:rsidRDefault="00000000" w:rsidP="002207DD">
      <w:pPr>
        <w:pStyle w:val="TH"/>
      </w:pPr>
      <w:r>
        <w:rPr>
          <w:noProof/>
        </w:rPr>
        <w:drawing>
          <wp:inline distT="0" distB="0" distL="0" distR="0" wp14:anchorId="531BC498" wp14:editId="6B51EA8F">
            <wp:extent cx="2968625" cy="1619885"/>
            <wp:effectExtent l="0" t="0" r="3175" b="5715"/>
            <wp:docPr id="622633742" name="图片 622633742"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33742" name="图片 622633742" descr="Chart, diagram, histogram&#10;&#10;Description automatically generated"/>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hint="eastAsia"/>
          <w:lang w:eastAsia="zh-CN"/>
        </w:rPr>
        <w:t xml:space="preserve"> </w:t>
      </w:r>
      <w:r>
        <w:rPr>
          <w:noProof/>
        </w:rPr>
        <w:drawing>
          <wp:inline distT="0" distB="0" distL="0" distR="0" wp14:anchorId="40A06D01" wp14:editId="65829F58">
            <wp:extent cx="2968625" cy="1619885"/>
            <wp:effectExtent l="0" t="0" r="3175" b="5715"/>
            <wp:docPr id="1031661708" name="图片 10316617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61708" name="图片 1031661708" descr="Chart&#10;&#10;Description automatically generated"/>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p>
    <w:p w14:paraId="23D4E813" w14:textId="77777777" w:rsidR="00EF6058" w:rsidRDefault="00000000" w:rsidP="002207DD">
      <w:pPr>
        <w:pStyle w:val="TF"/>
      </w:pPr>
      <w:r>
        <w:rPr>
          <w:rFonts w:eastAsiaTheme="minorEastAsia"/>
          <w:lang w:eastAsia="zh-CN"/>
        </w:rPr>
        <w:t>(b) Band n78</w:t>
      </w:r>
    </w:p>
    <w:p w14:paraId="39D7F772" w14:textId="77777777" w:rsidR="00EF6058" w:rsidRDefault="00000000" w:rsidP="002207DD">
      <w:pPr>
        <w:pStyle w:val="TF"/>
      </w:pPr>
      <w:r>
        <w:t>Figure 6.2.2.1-</w:t>
      </w:r>
      <w:r>
        <w:rPr>
          <w:rFonts w:hint="eastAsia"/>
          <w:lang w:val="en-US" w:eastAsia="zh-CN"/>
        </w:rPr>
        <w:t>6</w:t>
      </w:r>
      <w:r>
        <w:t>: Lab 6: PDP measurement result</w:t>
      </w:r>
      <w:r>
        <w:rPr>
          <w:rFonts w:hint="eastAsia"/>
        </w:rPr>
        <w:t>s</w:t>
      </w:r>
      <w:r>
        <w:t xml:space="preserve"> for CDL-C UMa</w:t>
      </w:r>
      <w:r>
        <w:rPr>
          <w:rFonts w:hint="eastAsia"/>
        </w:rPr>
        <w:t>,</w:t>
      </w:r>
      <w:r>
        <w:t xml:space="preserve"> (a) Band n41, beam 1 and beam 2; (b) Band n78, beam 1 and beam 2.</w:t>
      </w:r>
    </w:p>
    <w:p w14:paraId="2D3CB0C6" w14:textId="77777777" w:rsidR="00EF6058" w:rsidRDefault="00000000">
      <w:pPr>
        <w:rPr>
          <w:i/>
          <w:iCs/>
          <w:color w:val="0000FF"/>
        </w:rPr>
      </w:pPr>
      <w:r>
        <w:rPr>
          <w:rFonts w:eastAsiaTheme="minorEastAsia" w:hint="eastAsia"/>
          <w:lang w:eastAsia="zh-CN"/>
        </w:rPr>
        <w:t>T</w:t>
      </w:r>
      <w:r>
        <w:rPr>
          <w:rFonts w:eastAsiaTheme="minorEastAsia"/>
          <w:lang w:eastAsia="zh-CN"/>
        </w:rPr>
        <w:t>he PDP measurement results of UMi CDL-C for band n28 are presented in Figures 6.2.2.1-</w:t>
      </w:r>
      <w:r>
        <w:rPr>
          <w:rFonts w:eastAsiaTheme="minorEastAsia" w:hint="eastAsia"/>
          <w:lang w:val="en-US" w:eastAsia="zh-CN"/>
        </w:rPr>
        <w:t>7</w:t>
      </w:r>
      <w:r>
        <w:rPr>
          <w:rFonts w:eastAsiaTheme="minorEastAsia"/>
          <w:lang w:eastAsia="zh-CN"/>
        </w:rPr>
        <w:t>~1</w:t>
      </w:r>
      <w:r>
        <w:rPr>
          <w:rFonts w:eastAsiaTheme="minorEastAsia" w:hint="eastAsia"/>
          <w:lang w:val="en-US" w:eastAsia="zh-CN"/>
        </w:rPr>
        <w:t>2</w:t>
      </w:r>
      <w:r>
        <w:rPr>
          <w:rFonts w:eastAsiaTheme="minorEastAsia"/>
          <w:lang w:eastAsia="zh-CN"/>
        </w:rPr>
        <w:t>.</w:t>
      </w:r>
    </w:p>
    <w:p w14:paraId="0C56660A" w14:textId="77777777" w:rsidR="00EF6058" w:rsidRDefault="00000000" w:rsidP="002207DD">
      <w:pPr>
        <w:pStyle w:val="TH"/>
      </w:pPr>
      <w:r>
        <w:rPr>
          <w:noProof/>
        </w:rPr>
        <w:lastRenderedPageBreak/>
        <w:drawing>
          <wp:inline distT="0" distB="0" distL="0" distR="0" wp14:anchorId="5F27E6F5" wp14:editId="18D425BD">
            <wp:extent cx="3317875" cy="234569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330237" cy="2354455"/>
                    </a:xfrm>
                    <a:prstGeom prst="rect">
                      <a:avLst/>
                    </a:prstGeom>
                    <a:noFill/>
                    <a:ln>
                      <a:noFill/>
                    </a:ln>
                  </pic:spPr>
                </pic:pic>
              </a:graphicData>
            </a:graphic>
          </wp:inline>
        </w:drawing>
      </w:r>
    </w:p>
    <w:p w14:paraId="69953365" w14:textId="77777777" w:rsidR="00EF6058" w:rsidRDefault="00000000">
      <w:pPr>
        <w:pStyle w:val="TF"/>
        <w:keepLines w:val="0"/>
      </w:pPr>
      <w:r>
        <w:t>Figure 6.2.2.1-</w:t>
      </w:r>
      <w:r>
        <w:rPr>
          <w:rFonts w:hint="eastAsia"/>
          <w:lang w:val="en-US" w:eastAsia="zh-CN"/>
        </w:rPr>
        <w:t>7</w:t>
      </w:r>
      <w:r>
        <w:t>: Lab 1: PDP measurement results for CDL-C UMi at Band n28, beam 1</w:t>
      </w:r>
    </w:p>
    <w:p w14:paraId="1BE19883" w14:textId="77777777" w:rsidR="00EF6058" w:rsidRDefault="00000000" w:rsidP="002207DD">
      <w:pPr>
        <w:pStyle w:val="TH"/>
      </w:pPr>
      <w:r>
        <w:rPr>
          <w:rFonts w:hint="eastAsia"/>
          <w:noProof/>
        </w:rPr>
        <w:drawing>
          <wp:inline distT="0" distB="0" distL="0" distR="0" wp14:anchorId="1DB88A3F" wp14:editId="4B9C4A69">
            <wp:extent cx="3287395" cy="2464435"/>
            <wp:effectExtent l="0" t="0" r="0" b="12065"/>
            <wp:docPr id="1185453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5379"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297407" cy="2471778"/>
                    </a:xfrm>
                    <a:prstGeom prst="rect">
                      <a:avLst/>
                    </a:prstGeom>
                    <a:noFill/>
                    <a:ln>
                      <a:noFill/>
                    </a:ln>
                  </pic:spPr>
                </pic:pic>
              </a:graphicData>
            </a:graphic>
          </wp:inline>
        </w:drawing>
      </w:r>
    </w:p>
    <w:p w14:paraId="38A4A5DE" w14:textId="77777777" w:rsidR="00EF6058" w:rsidRDefault="00000000">
      <w:pPr>
        <w:pStyle w:val="TF"/>
        <w:keepLines w:val="0"/>
      </w:pPr>
      <w:r>
        <w:t>Figure 6.2.2.1-</w:t>
      </w:r>
      <w:r>
        <w:rPr>
          <w:rFonts w:hint="eastAsia"/>
          <w:lang w:val="en-US" w:eastAsia="zh-CN"/>
        </w:rPr>
        <w:t>8</w:t>
      </w:r>
      <w:r>
        <w:t>: Lab 2: PDP measurement results for CDL-C UMi at Band n28, beam 1</w:t>
      </w:r>
    </w:p>
    <w:p w14:paraId="1F7C0C0B" w14:textId="77777777" w:rsidR="00EF6058" w:rsidRDefault="00000000" w:rsidP="002207DD">
      <w:pPr>
        <w:pStyle w:val="TH"/>
      </w:pPr>
      <w:r>
        <w:rPr>
          <w:noProof/>
        </w:rPr>
        <w:drawing>
          <wp:inline distT="0" distB="0" distL="0" distR="0" wp14:anchorId="45DF6879" wp14:editId="26B7CAFE">
            <wp:extent cx="3581400" cy="2144395"/>
            <wp:effectExtent l="0" t="0" r="0" b="1905"/>
            <wp:docPr id="12610769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76902" name="图片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586591" cy="2147937"/>
                    </a:xfrm>
                    <a:prstGeom prst="rect">
                      <a:avLst/>
                    </a:prstGeom>
                    <a:noFill/>
                    <a:ln>
                      <a:noFill/>
                    </a:ln>
                  </pic:spPr>
                </pic:pic>
              </a:graphicData>
            </a:graphic>
          </wp:inline>
        </w:drawing>
      </w:r>
    </w:p>
    <w:p w14:paraId="74E6C607" w14:textId="77777777" w:rsidR="00EF6058" w:rsidRDefault="00000000">
      <w:pPr>
        <w:pStyle w:val="TF"/>
        <w:keepLines w:val="0"/>
      </w:pPr>
      <w:r>
        <w:t>Figure 6.2.2.1-</w:t>
      </w:r>
      <w:r>
        <w:rPr>
          <w:rFonts w:hint="eastAsia"/>
          <w:lang w:val="en-US" w:eastAsia="zh-CN"/>
        </w:rPr>
        <w:t>9</w:t>
      </w:r>
      <w:r>
        <w:t>: Lab 4: PDP measurement results for CDL-C UMi at Band n28, beam 1</w:t>
      </w:r>
    </w:p>
    <w:p w14:paraId="5447F80C" w14:textId="77777777" w:rsidR="00EF6058" w:rsidRDefault="00EF6058" w:rsidP="00CC5D0A"/>
    <w:p w14:paraId="6803C7C9" w14:textId="77777777" w:rsidR="00EF6058" w:rsidRDefault="00000000" w:rsidP="002207DD">
      <w:pPr>
        <w:pStyle w:val="TH"/>
      </w:pPr>
      <w:r>
        <w:rPr>
          <w:noProof/>
          <w:lang w:val="en-US" w:eastAsia="zh-CN"/>
        </w:rPr>
        <w:lastRenderedPageBreak/>
        <w:drawing>
          <wp:inline distT="0" distB="0" distL="0" distR="0" wp14:anchorId="73F32E5D" wp14:editId="5346998C">
            <wp:extent cx="4003675" cy="2239645"/>
            <wp:effectExtent l="0" t="0" r="9525"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45"/>
                    <a:stretch>
                      <a:fillRect/>
                    </a:stretch>
                  </pic:blipFill>
                  <pic:spPr>
                    <a:xfrm>
                      <a:off x="0" y="0"/>
                      <a:ext cx="4027654" cy="2252862"/>
                    </a:xfrm>
                    <a:prstGeom prst="rect">
                      <a:avLst/>
                    </a:prstGeom>
                  </pic:spPr>
                </pic:pic>
              </a:graphicData>
            </a:graphic>
          </wp:inline>
        </w:drawing>
      </w:r>
    </w:p>
    <w:p w14:paraId="74146BA5" w14:textId="77777777" w:rsidR="00EF6058" w:rsidRDefault="00000000">
      <w:pPr>
        <w:pStyle w:val="TF"/>
        <w:keepLines w:val="0"/>
      </w:pPr>
      <w:r>
        <w:t>Figure 6.2.2.1-</w:t>
      </w:r>
      <w:r>
        <w:rPr>
          <w:rFonts w:hint="eastAsia"/>
          <w:lang w:val="en-US" w:eastAsia="zh-CN"/>
        </w:rPr>
        <w:t>10</w:t>
      </w:r>
      <w:r>
        <w:t>: Lab 5: PDP measurement results for CDL-C UMi at Band n28, beam 1</w:t>
      </w:r>
    </w:p>
    <w:p w14:paraId="4E727BEC" w14:textId="77777777" w:rsidR="00EF6058" w:rsidRDefault="00000000" w:rsidP="002207DD">
      <w:pPr>
        <w:pStyle w:val="TH"/>
      </w:pPr>
      <w:r>
        <w:rPr>
          <w:noProof/>
        </w:rPr>
        <w:drawing>
          <wp:inline distT="0" distB="0" distL="0" distR="0" wp14:anchorId="567D8220" wp14:editId="27F5DF8A">
            <wp:extent cx="4223385" cy="2402205"/>
            <wp:effectExtent l="0" t="0" r="5715" b="10795"/>
            <wp:docPr id="54763334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33348" name="Picture 1" descr="A graph of a graph&#10;&#10;Description automatically generated"/>
                    <pic:cNvPicPr>
                      <a:picLocks noChangeAspect="1"/>
                    </pic:cNvPicPr>
                  </pic:nvPicPr>
                  <pic:blipFill>
                    <a:blip r:embed="rId46"/>
                    <a:stretch>
                      <a:fillRect/>
                    </a:stretch>
                  </pic:blipFill>
                  <pic:spPr>
                    <a:xfrm>
                      <a:off x="0" y="0"/>
                      <a:ext cx="4230372" cy="2406323"/>
                    </a:xfrm>
                    <a:prstGeom prst="rect">
                      <a:avLst/>
                    </a:prstGeom>
                  </pic:spPr>
                </pic:pic>
              </a:graphicData>
            </a:graphic>
          </wp:inline>
        </w:drawing>
      </w:r>
    </w:p>
    <w:p w14:paraId="1908E4A1" w14:textId="77777777" w:rsidR="00EF6058" w:rsidRDefault="00000000">
      <w:pPr>
        <w:pStyle w:val="TF"/>
        <w:keepLines w:val="0"/>
      </w:pPr>
      <w:r>
        <w:t>Figure 6.2.2.1-1</w:t>
      </w:r>
      <w:r>
        <w:rPr>
          <w:rFonts w:hint="eastAsia"/>
          <w:lang w:val="en-US" w:eastAsia="zh-CN"/>
        </w:rPr>
        <w:t>1</w:t>
      </w:r>
      <w:r>
        <w:t>: Lab 6: PDP measurement results for CDL-C UMi at Band n28, beam 1</w:t>
      </w:r>
    </w:p>
    <w:p w14:paraId="0537AA71" w14:textId="77777777" w:rsidR="00EF6058" w:rsidRDefault="00000000" w:rsidP="002207DD">
      <w:pPr>
        <w:pStyle w:val="TH"/>
      </w:pPr>
      <w:r>
        <w:rPr>
          <w:noProof/>
        </w:rPr>
        <w:drawing>
          <wp:inline distT="0" distB="0" distL="0" distR="0" wp14:anchorId="1E8D89C6" wp14:editId="36EB4633">
            <wp:extent cx="3997325" cy="1892300"/>
            <wp:effectExtent l="9525" t="9525" r="19050" b="15875"/>
            <wp:docPr id="731376585" name="图片 73137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76585" name="图片 731376585"/>
                    <pic:cNvPicPr>
                      <a:picLocks noChangeAspect="1"/>
                    </pic:cNvPicPr>
                  </pic:nvPicPr>
                  <pic:blipFill>
                    <a:blip r:embed="rId47"/>
                    <a:stretch>
                      <a:fillRect/>
                    </a:stretch>
                  </pic:blipFill>
                  <pic:spPr>
                    <a:xfrm>
                      <a:off x="0" y="0"/>
                      <a:ext cx="4035085" cy="1910187"/>
                    </a:xfrm>
                    <a:prstGeom prst="rect">
                      <a:avLst/>
                    </a:prstGeom>
                    <a:ln>
                      <a:solidFill>
                        <a:schemeClr val="tx1"/>
                      </a:solidFill>
                    </a:ln>
                  </pic:spPr>
                </pic:pic>
              </a:graphicData>
            </a:graphic>
          </wp:inline>
        </w:drawing>
      </w:r>
    </w:p>
    <w:p w14:paraId="43925C22" w14:textId="77777777" w:rsidR="00EF6058" w:rsidRDefault="00000000">
      <w:pPr>
        <w:pStyle w:val="TF"/>
        <w:keepLines w:val="0"/>
        <w:rPr>
          <w:b w:val="0"/>
        </w:rPr>
      </w:pPr>
      <w:r>
        <w:t>Figure 6.2.2.1-1</w:t>
      </w:r>
      <w:r>
        <w:rPr>
          <w:rFonts w:hint="eastAsia"/>
          <w:lang w:val="en-US" w:eastAsia="zh-CN"/>
        </w:rPr>
        <w:t>2</w:t>
      </w:r>
      <w:r>
        <w:t>: Lab 7: PDP measurement results for CDL-C UMi at Band n28, beam 1</w:t>
      </w:r>
    </w:p>
    <w:p w14:paraId="60E56F33" w14:textId="12876B7F" w:rsidR="00EF6058" w:rsidRDefault="00000000" w:rsidP="002207DD">
      <w:pPr>
        <w:pStyle w:val="Heading4"/>
      </w:pPr>
      <w:bookmarkStart w:id="203" w:name="_Toc151502498"/>
      <w:bookmarkStart w:id="204" w:name="_Toc154592315"/>
      <w:bookmarkStart w:id="205" w:name="_Toc154592829"/>
      <w:bookmarkStart w:id="206" w:name="_Toc155632241"/>
      <w:bookmarkStart w:id="207" w:name="_Toc155632293"/>
      <w:bookmarkStart w:id="208" w:name="_Toc155632350"/>
      <w:bookmarkStart w:id="209" w:name="_Toc155632402"/>
      <w:r>
        <w:t>6.2.2.2</w:t>
      </w:r>
      <w:r w:rsidR="002207DD">
        <w:tab/>
      </w:r>
      <w:r>
        <w:t>Doppler/Temporal correlation</w:t>
      </w:r>
      <w:bookmarkEnd w:id="203"/>
      <w:bookmarkEnd w:id="204"/>
      <w:bookmarkEnd w:id="205"/>
      <w:bookmarkEnd w:id="206"/>
      <w:bookmarkEnd w:id="207"/>
      <w:bookmarkEnd w:id="208"/>
      <w:bookmarkEnd w:id="209"/>
      <w:r>
        <w:t xml:space="preserve"> </w:t>
      </w:r>
    </w:p>
    <w:p w14:paraId="5CE7D21D" w14:textId="77777777" w:rsidR="00EF6058" w:rsidRDefault="00000000">
      <w:r>
        <w:rPr>
          <w:rFonts w:eastAsiaTheme="minorEastAsia" w:hint="eastAsia"/>
          <w:lang w:eastAsia="zh-CN"/>
        </w:rPr>
        <w:t>T</w:t>
      </w:r>
      <w:r>
        <w:rPr>
          <w:rFonts w:eastAsiaTheme="minorEastAsia"/>
          <w:lang w:eastAsia="zh-CN"/>
        </w:rPr>
        <w:t xml:space="preserve">he </w:t>
      </w:r>
      <w:r>
        <w:rPr>
          <w:rFonts w:eastAsiaTheme="minorEastAsia" w:hint="eastAsia"/>
          <w:lang w:eastAsia="zh-CN"/>
        </w:rPr>
        <w:t>Doppler</w:t>
      </w:r>
      <w:r>
        <w:rPr>
          <w:rFonts w:eastAsiaTheme="minorEastAsia"/>
          <w:lang w:eastAsia="zh-CN"/>
        </w:rPr>
        <w:t xml:space="preserve"> should be validated in a Beam-</w:t>
      </w:r>
      <w:r>
        <w:t>S</w:t>
      </w:r>
      <w:r>
        <w:rPr>
          <w:rFonts w:eastAsiaTheme="minorEastAsia"/>
          <w:lang w:eastAsia="zh-CN"/>
        </w:rPr>
        <w:t xml:space="preserve">pecific manner. </w:t>
      </w:r>
      <w:r>
        <w:t>It is assumed that the beams are mapped to the inputs of the channel emulator as follows:</w:t>
      </w:r>
    </w:p>
    <w:p w14:paraId="44749387" w14:textId="77777777" w:rsidR="00EF6058" w:rsidRDefault="00000000" w:rsidP="00CC5D0A">
      <w:pPr>
        <w:pStyle w:val="B1"/>
      </w:pPr>
      <w:r>
        <w:t>-</w:t>
      </w:r>
      <w:r>
        <w:tab/>
        <w:t xml:space="preserve">Beam 1: Input 1 and Input 2 </w:t>
      </w:r>
    </w:p>
    <w:p w14:paraId="474C7896" w14:textId="77777777" w:rsidR="00EF6058" w:rsidRDefault="00000000" w:rsidP="00CC5D0A">
      <w:pPr>
        <w:pStyle w:val="B1"/>
      </w:pPr>
      <w:r>
        <w:t>-</w:t>
      </w:r>
      <w:r>
        <w:tab/>
        <w:t>Beam 2: Input 3 and Input 4 (CDL-C UMa only)</w:t>
      </w:r>
    </w:p>
    <w:p w14:paraId="5BBAE476" w14:textId="77777777" w:rsidR="00EF6058" w:rsidRDefault="00000000">
      <w:pPr>
        <w:rPr>
          <w:rFonts w:eastAsiaTheme="minorEastAsia"/>
          <w:lang w:eastAsia="zh-CN"/>
        </w:rPr>
      </w:pPr>
      <w:r>
        <w:rPr>
          <w:rFonts w:eastAsiaTheme="minorEastAsia" w:hint="eastAsia"/>
          <w:lang w:eastAsia="zh-CN"/>
        </w:rPr>
        <w:lastRenderedPageBreak/>
        <w:t>T</w:t>
      </w:r>
      <w:r>
        <w:rPr>
          <w:rFonts w:eastAsiaTheme="minorEastAsia"/>
          <w:lang w:eastAsia="zh-CN"/>
        </w:rPr>
        <w:t xml:space="preserve">he Doppler measurement results of UMa CDL-C for bands n41 and n78 are presented in Figures 6.2.2.2-1~6. </w:t>
      </w:r>
    </w:p>
    <w:p w14:paraId="2BDB7822" w14:textId="77777777" w:rsidR="00EF6058" w:rsidRDefault="00000000" w:rsidP="002207DD">
      <w:pPr>
        <w:pStyle w:val="TH"/>
        <w:rPr>
          <w:rFonts w:eastAsia="MS Mincho"/>
        </w:rPr>
      </w:pPr>
      <w:r>
        <w:rPr>
          <w:rFonts w:eastAsia="MS Mincho"/>
          <w:noProof/>
        </w:rPr>
        <w:drawing>
          <wp:inline distT="0" distB="0" distL="0" distR="0" wp14:anchorId="7AF0E120" wp14:editId="05F97739">
            <wp:extent cx="2879725" cy="2159635"/>
            <wp:effectExtent l="0" t="0" r="3175" b="1206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pic:cNvPicPr>
                  </pic:nvPicPr>
                  <pic:blipFill>
                    <a:blip r:embed="rId48"/>
                    <a:stretch>
                      <a:fillRect/>
                    </a:stretch>
                  </pic:blipFill>
                  <pic:spPr>
                    <a:xfrm>
                      <a:off x="0" y="0"/>
                      <a:ext cx="2880000" cy="2160000"/>
                    </a:xfrm>
                    <a:prstGeom prst="rect">
                      <a:avLst/>
                    </a:prstGeom>
                  </pic:spPr>
                </pic:pic>
              </a:graphicData>
            </a:graphic>
          </wp:inline>
        </w:drawing>
      </w:r>
      <w:r>
        <w:rPr>
          <w:rFonts w:eastAsia="MS Mincho"/>
          <w:noProof/>
        </w:rPr>
        <w:drawing>
          <wp:inline distT="0" distB="0" distL="0" distR="0" wp14:anchorId="4E5F7D14" wp14:editId="404E4B05">
            <wp:extent cx="2879725" cy="2159635"/>
            <wp:effectExtent l="0" t="0" r="3175" b="12065"/>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pic:cNvPicPr>
                      <a:picLocks noChangeAspect="1"/>
                    </pic:cNvPicPr>
                  </pic:nvPicPr>
                  <pic:blipFill>
                    <a:blip r:embed="rId49"/>
                    <a:stretch>
                      <a:fillRect/>
                    </a:stretch>
                  </pic:blipFill>
                  <pic:spPr>
                    <a:xfrm>
                      <a:off x="0" y="0"/>
                      <a:ext cx="2880000" cy="2160000"/>
                    </a:xfrm>
                    <a:prstGeom prst="rect">
                      <a:avLst/>
                    </a:prstGeom>
                  </pic:spPr>
                </pic:pic>
              </a:graphicData>
            </a:graphic>
          </wp:inline>
        </w:drawing>
      </w:r>
    </w:p>
    <w:p w14:paraId="1D9C6E18" w14:textId="77777777" w:rsidR="00EF6058" w:rsidRDefault="00000000" w:rsidP="002207DD">
      <w:pPr>
        <w:pStyle w:val="TF"/>
        <w:rPr>
          <w:rFonts w:eastAsiaTheme="minorEastAsia"/>
          <w:lang w:eastAsia="zh-CN"/>
        </w:rPr>
      </w:pPr>
      <w:r>
        <w:rPr>
          <w:rFonts w:eastAsiaTheme="minorEastAsia"/>
          <w:lang w:eastAsia="zh-CN"/>
        </w:rPr>
        <w:t xml:space="preserve">(a-1) Beam 1, H11                                             </w:t>
      </w:r>
      <w:r>
        <w:rPr>
          <w:rFonts w:eastAsiaTheme="minorEastAsia" w:hint="eastAsia"/>
          <w:lang w:eastAsia="zh-CN"/>
        </w:rPr>
        <w:t xml:space="preserve"> </w:t>
      </w:r>
      <w:r>
        <w:rPr>
          <w:rFonts w:eastAsiaTheme="minorEastAsia"/>
          <w:lang w:eastAsia="zh-CN"/>
        </w:rPr>
        <w:t xml:space="preserve">   (a-2) Beam 2</w:t>
      </w:r>
      <w:r>
        <w:rPr>
          <w:rFonts w:eastAsiaTheme="minorEastAsia" w:hint="eastAsia"/>
          <w:lang w:eastAsia="zh-CN"/>
        </w:rPr>
        <w:t>,</w:t>
      </w:r>
      <w:r>
        <w:rPr>
          <w:rFonts w:eastAsiaTheme="minorEastAsia"/>
          <w:lang w:eastAsia="zh-CN"/>
        </w:rPr>
        <w:t xml:space="preserve"> H11</w:t>
      </w:r>
    </w:p>
    <w:p w14:paraId="15385BF9" w14:textId="77777777" w:rsidR="00EF6058" w:rsidRDefault="00EF6058">
      <w:pPr>
        <w:spacing w:afterLines="50" w:after="120"/>
        <w:jc w:val="center"/>
        <w:rPr>
          <w:rFonts w:eastAsia="MS Mincho"/>
          <w:b/>
          <w:sz w:val="22"/>
          <w:szCs w:val="24"/>
        </w:rPr>
      </w:pPr>
    </w:p>
    <w:p w14:paraId="2E2D1D59" w14:textId="77777777" w:rsidR="00EF6058" w:rsidRDefault="00000000" w:rsidP="002207DD">
      <w:pPr>
        <w:pStyle w:val="TH"/>
        <w:rPr>
          <w:rFonts w:eastAsia="MS Mincho"/>
        </w:rPr>
      </w:pPr>
      <w:r>
        <w:rPr>
          <w:rFonts w:eastAsia="MS Mincho"/>
          <w:noProof/>
        </w:rPr>
        <w:drawing>
          <wp:inline distT="0" distB="0" distL="0" distR="0" wp14:anchorId="16A0E818" wp14:editId="35F49C10">
            <wp:extent cx="2879725" cy="2159635"/>
            <wp:effectExtent l="0" t="0" r="3175" b="12065"/>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pic:cNvPicPr>
                  </pic:nvPicPr>
                  <pic:blipFill>
                    <a:blip r:embed="rId50"/>
                    <a:stretch>
                      <a:fillRect/>
                    </a:stretch>
                  </pic:blipFill>
                  <pic:spPr>
                    <a:xfrm>
                      <a:off x="0" y="0"/>
                      <a:ext cx="2880000" cy="2160000"/>
                    </a:xfrm>
                    <a:prstGeom prst="rect">
                      <a:avLst/>
                    </a:prstGeom>
                  </pic:spPr>
                </pic:pic>
              </a:graphicData>
            </a:graphic>
          </wp:inline>
        </w:drawing>
      </w:r>
      <w:r>
        <w:rPr>
          <w:rFonts w:eastAsia="MS Mincho"/>
          <w:noProof/>
        </w:rPr>
        <w:drawing>
          <wp:inline distT="0" distB="0" distL="0" distR="0" wp14:anchorId="0413E643" wp14:editId="0A7540A8">
            <wp:extent cx="2879725" cy="2159635"/>
            <wp:effectExtent l="0" t="0" r="3175" b="12065"/>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pic:cNvPicPr>
                      <a:picLocks noChangeAspect="1"/>
                    </pic:cNvPicPr>
                  </pic:nvPicPr>
                  <pic:blipFill>
                    <a:blip r:embed="rId51"/>
                    <a:stretch>
                      <a:fillRect/>
                    </a:stretch>
                  </pic:blipFill>
                  <pic:spPr>
                    <a:xfrm>
                      <a:off x="0" y="0"/>
                      <a:ext cx="2880000" cy="2160000"/>
                    </a:xfrm>
                    <a:prstGeom prst="rect">
                      <a:avLst/>
                    </a:prstGeom>
                  </pic:spPr>
                </pic:pic>
              </a:graphicData>
            </a:graphic>
          </wp:inline>
        </w:drawing>
      </w:r>
    </w:p>
    <w:p w14:paraId="13CBBA86" w14:textId="77777777" w:rsidR="00EF6058" w:rsidRDefault="00000000" w:rsidP="002207DD">
      <w:pPr>
        <w:pStyle w:val="TF"/>
        <w:rPr>
          <w:rFonts w:eastAsiaTheme="minorEastAsia"/>
          <w:lang w:eastAsia="zh-CN"/>
        </w:rPr>
      </w:pPr>
      <w:r>
        <w:rPr>
          <w:rFonts w:eastAsiaTheme="minorEastAsia"/>
          <w:lang w:eastAsia="zh-CN"/>
        </w:rPr>
        <w:t xml:space="preserve">(a-3) Beam 1, H12                                                </w:t>
      </w:r>
      <w:r>
        <w:rPr>
          <w:rFonts w:eastAsiaTheme="minorEastAsia" w:hint="eastAsia"/>
          <w:lang w:eastAsia="zh-CN"/>
        </w:rPr>
        <w:t xml:space="preserve"> </w:t>
      </w:r>
      <w:r>
        <w:rPr>
          <w:rFonts w:eastAsiaTheme="minorEastAsia"/>
          <w:lang w:eastAsia="zh-CN"/>
        </w:rPr>
        <w:t xml:space="preserve">   (a-4) Beam 2</w:t>
      </w:r>
      <w:r>
        <w:rPr>
          <w:rFonts w:eastAsiaTheme="minorEastAsia" w:hint="eastAsia"/>
          <w:lang w:eastAsia="zh-CN"/>
        </w:rPr>
        <w:t>,</w:t>
      </w:r>
      <w:r>
        <w:rPr>
          <w:rFonts w:eastAsiaTheme="minorEastAsia"/>
          <w:lang w:eastAsia="zh-CN"/>
        </w:rPr>
        <w:t xml:space="preserve"> H12</w:t>
      </w:r>
    </w:p>
    <w:p w14:paraId="09BF5C55" w14:textId="77777777" w:rsidR="00EF6058" w:rsidRDefault="00EF6058">
      <w:pPr>
        <w:spacing w:after="0"/>
        <w:jc w:val="center"/>
        <w:rPr>
          <w:rFonts w:eastAsiaTheme="minorEastAsia"/>
          <w:szCs w:val="21"/>
          <w:lang w:eastAsia="zh-CN"/>
        </w:rPr>
      </w:pPr>
    </w:p>
    <w:p w14:paraId="0D45DE75" w14:textId="77777777" w:rsidR="00EF6058" w:rsidRDefault="00000000" w:rsidP="002207DD">
      <w:pPr>
        <w:pStyle w:val="TH"/>
        <w:rPr>
          <w:rFonts w:eastAsia="MS Mincho"/>
        </w:rPr>
      </w:pPr>
      <w:r>
        <w:rPr>
          <w:rFonts w:eastAsia="MS Mincho"/>
          <w:noProof/>
        </w:rPr>
        <w:drawing>
          <wp:inline distT="0" distB="0" distL="0" distR="0" wp14:anchorId="4F3E15DE" wp14:editId="1BD9BF44">
            <wp:extent cx="2890520" cy="2159635"/>
            <wp:effectExtent l="0" t="0" r="5080" b="1206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rPr>
        <w:t xml:space="preserve"> </w:t>
      </w:r>
      <w:r>
        <w:rPr>
          <w:rFonts w:eastAsia="MS Mincho"/>
          <w:noProof/>
        </w:rPr>
        <w:drawing>
          <wp:inline distT="0" distB="0" distL="0" distR="0" wp14:anchorId="0B8B5079" wp14:editId="7A9AF158">
            <wp:extent cx="2874010" cy="2159635"/>
            <wp:effectExtent l="0" t="0" r="8890" b="12065"/>
            <wp:docPr id="1350290312" name="图片 135029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0312" name="图片 13502903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4C73DD1C" w14:textId="77777777" w:rsidR="00EF6058" w:rsidRDefault="00000000" w:rsidP="002207DD">
      <w:pPr>
        <w:pStyle w:val="TF"/>
        <w:rPr>
          <w:rFonts w:eastAsiaTheme="minorEastAsia"/>
          <w:lang w:eastAsia="zh-CN"/>
        </w:rPr>
      </w:pPr>
      <w:bookmarkStart w:id="210" w:name="OLE_LINK11"/>
      <w:r>
        <w:rPr>
          <w:rFonts w:eastAsiaTheme="minorEastAsia"/>
          <w:lang w:eastAsia="zh-CN"/>
        </w:rPr>
        <w:t xml:space="preserve">(a-5) Beam 1, H12                                                      </w:t>
      </w:r>
      <w:r>
        <w:rPr>
          <w:rFonts w:eastAsiaTheme="minorEastAsia" w:hint="eastAsia"/>
          <w:lang w:eastAsia="zh-CN"/>
        </w:rPr>
        <w:t xml:space="preserve"> </w:t>
      </w:r>
      <w:r>
        <w:rPr>
          <w:rFonts w:eastAsiaTheme="minorEastAsia"/>
          <w:lang w:eastAsia="zh-CN"/>
        </w:rPr>
        <w:t xml:space="preserve">   (a-6) Beam 2</w:t>
      </w:r>
      <w:r>
        <w:rPr>
          <w:rFonts w:eastAsiaTheme="minorEastAsia" w:hint="eastAsia"/>
          <w:lang w:eastAsia="zh-CN"/>
        </w:rPr>
        <w:t>,</w:t>
      </w:r>
      <w:r>
        <w:rPr>
          <w:rFonts w:eastAsiaTheme="minorEastAsia"/>
          <w:lang w:eastAsia="zh-CN"/>
        </w:rPr>
        <w:t xml:space="preserve"> H12</w:t>
      </w:r>
    </w:p>
    <w:p w14:paraId="13F65444" w14:textId="77777777" w:rsidR="00EF6058" w:rsidRDefault="00000000" w:rsidP="002207DD">
      <w:pPr>
        <w:pStyle w:val="TH"/>
        <w:rPr>
          <w:rFonts w:eastAsia="MS Mincho"/>
        </w:rPr>
      </w:pPr>
      <w:r>
        <w:rPr>
          <w:rFonts w:eastAsia="MS Mincho"/>
          <w:noProof/>
        </w:rPr>
        <w:lastRenderedPageBreak/>
        <w:drawing>
          <wp:inline distT="0" distB="0" distL="0" distR="0" wp14:anchorId="2529B06F" wp14:editId="4B6268B7">
            <wp:extent cx="2890520" cy="2159635"/>
            <wp:effectExtent l="0" t="0" r="5080" b="12065"/>
            <wp:docPr id="1172848884" name="图片 117284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48884" name="图片 117284888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rPr>
        <w:t xml:space="preserve"> </w:t>
      </w:r>
      <w:r>
        <w:rPr>
          <w:rFonts w:eastAsia="MS Mincho"/>
          <w:noProof/>
        </w:rPr>
        <w:drawing>
          <wp:inline distT="0" distB="0" distL="0" distR="0" wp14:anchorId="19581EE2" wp14:editId="64A574E1">
            <wp:extent cx="2874010" cy="2159635"/>
            <wp:effectExtent l="0" t="0" r="8890" b="12065"/>
            <wp:docPr id="1109015457" name="图片 110901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015457" name="图片 110901545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6C0B670D" w14:textId="77777777" w:rsidR="00EF6058" w:rsidRDefault="00000000" w:rsidP="002207DD">
      <w:pPr>
        <w:pStyle w:val="TF"/>
        <w:rPr>
          <w:rFonts w:eastAsiaTheme="minorEastAsia"/>
          <w:lang w:eastAsia="zh-CN"/>
        </w:rPr>
      </w:pPr>
      <w:r>
        <w:rPr>
          <w:rFonts w:eastAsiaTheme="minorEastAsia"/>
          <w:lang w:eastAsia="zh-CN"/>
        </w:rPr>
        <w:t xml:space="preserve">(a-7) Beam 1, </w:t>
      </w:r>
      <w:r>
        <w:rPr>
          <w:rFonts w:eastAsiaTheme="minorEastAsia" w:hint="eastAsia"/>
          <w:lang w:eastAsia="zh-CN"/>
        </w:rPr>
        <w:t>X</w:t>
      </w:r>
      <w:r>
        <w:rPr>
          <w:rFonts w:eastAsiaTheme="minorEastAsia"/>
          <w:lang w:eastAsia="zh-CN"/>
        </w:rPr>
        <w:t xml:space="preserve">2V                                                   </w:t>
      </w:r>
      <w:r>
        <w:rPr>
          <w:rFonts w:eastAsiaTheme="minorEastAsia" w:hint="eastAsia"/>
          <w:lang w:eastAsia="zh-CN"/>
        </w:rPr>
        <w:t xml:space="preserve"> </w:t>
      </w:r>
      <w:r>
        <w:rPr>
          <w:rFonts w:eastAsiaTheme="minorEastAsia"/>
          <w:lang w:eastAsia="zh-CN"/>
        </w:rPr>
        <w:t xml:space="preserve">   (a-8) Beam 2</w:t>
      </w:r>
      <w:r>
        <w:rPr>
          <w:rFonts w:eastAsiaTheme="minorEastAsia" w:hint="eastAsia"/>
          <w:lang w:eastAsia="zh-CN"/>
        </w:rPr>
        <w:t>,</w:t>
      </w:r>
      <w:r>
        <w:rPr>
          <w:rFonts w:eastAsiaTheme="minorEastAsia"/>
          <w:lang w:eastAsia="zh-CN"/>
        </w:rPr>
        <w:t xml:space="preserve"> X2V</w:t>
      </w:r>
    </w:p>
    <w:p w14:paraId="0C7D6053" w14:textId="77777777" w:rsidR="00EF6058" w:rsidRDefault="00EF6058">
      <w:pPr>
        <w:spacing w:after="0"/>
        <w:jc w:val="center"/>
        <w:rPr>
          <w:rFonts w:eastAsiaTheme="minorEastAsia"/>
          <w:szCs w:val="21"/>
          <w:lang w:eastAsia="zh-CN"/>
        </w:rPr>
      </w:pPr>
    </w:p>
    <w:p w14:paraId="40E51AB5" w14:textId="77777777" w:rsidR="00EF6058" w:rsidRDefault="00000000" w:rsidP="002207DD">
      <w:pPr>
        <w:pStyle w:val="TF"/>
        <w:rPr>
          <w:rFonts w:eastAsiaTheme="minorEastAsia"/>
          <w:lang w:eastAsia="zh-CN"/>
        </w:rPr>
      </w:pPr>
      <w:r>
        <w:rPr>
          <w:rFonts w:eastAsiaTheme="minorEastAsia"/>
          <w:lang w:eastAsia="zh-CN"/>
        </w:rPr>
        <w:t>(a) Band n41</w:t>
      </w:r>
    </w:p>
    <w:bookmarkEnd w:id="210"/>
    <w:p w14:paraId="303E6154" w14:textId="77777777" w:rsidR="00EF6058" w:rsidRDefault="00000000" w:rsidP="002207DD">
      <w:pPr>
        <w:pStyle w:val="TH"/>
        <w:rPr>
          <w:rFonts w:eastAsiaTheme="minorEastAsia"/>
          <w:lang w:eastAsia="zh-CN"/>
        </w:rPr>
      </w:pPr>
      <w:r>
        <w:rPr>
          <w:rFonts w:eastAsiaTheme="minorEastAsia"/>
          <w:noProof/>
          <w:lang w:eastAsia="zh-CN"/>
        </w:rPr>
        <w:drawing>
          <wp:inline distT="0" distB="0" distL="0" distR="0" wp14:anchorId="3A81BF18" wp14:editId="1E8CD004">
            <wp:extent cx="2879725" cy="2159635"/>
            <wp:effectExtent l="0" t="0" r="3175" b="12065"/>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pic:cNvPicPr>
                  </pic:nvPicPr>
                  <pic:blipFill>
                    <a:blip r:embed="rId54"/>
                    <a:stretch>
                      <a:fillRect/>
                    </a:stretch>
                  </pic:blipFill>
                  <pic:spPr>
                    <a:xfrm>
                      <a:off x="0" y="0"/>
                      <a:ext cx="2880199" cy="2160000"/>
                    </a:xfrm>
                    <a:prstGeom prst="rect">
                      <a:avLst/>
                    </a:prstGeom>
                  </pic:spPr>
                </pic:pic>
              </a:graphicData>
            </a:graphic>
          </wp:inline>
        </w:drawing>
      </w:r>
      <w:r>
        <w:rPr>
          <w:rFonts w:eastAsiaTheme="minorEastAsia"/>
          <w:noProof/>
          <w:lang w:eastAsia="zh-CN"/>
        </w:rPr>
        <w:drawing>
          <wp:inline distT="0" distB="0" distL="0" distR="0" wp14:anchorId="1B14EA32" wp14:editId="0C69313F">
            <wp:extent cx="2879725" cy="2159635"/>
            <wp:effectExtent l="0" t="0" r="3175" b="12065"/>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pic:cNvPicPr>
                      <a:picLocks noChangeAspect="1"/>
                    </pic:cNvPicPr>
                  </pic:nvPicPr>
                  <pic:blipFill>
                    <a:blip r:embed="rId55"/>
                    <a:stretch>
                      <a:fillRect/>
                    </a:stretch>
                  </pic:blipFill>
                  <pic:spPr>
                    <a:xfrm>
                      <a:off x="0" y="0"/>
                      <a:ext cx="2880199" cy="2160000"/>
                    </a:xfrm>
                    <a:prstGeom prst="rect">
                      <a:avLst/>
                    </a:prstGeom>
                  </pic:spPr>
                </pic:pic>
              </a:graphicData>
            </a:graphic>
          </wp:inline>
        </w:drawing>
      </w:r>
    </w:p>
    <w:p w14:paraId="6428A99B" w14:textId="77777777" w:rsidR="00EF6058" w:rsidRDefault="00000000" w:rsidP="002207DD">
      <w:pPr>
        <w:pStyle w:val="TF"/>
        <w:rPr>
          <w:rFonts w:eastAsiaTheme="minorEastAsia"/>
          <w:lang w:eastAsia="zh-CN"/>
        </w:rPr>
      </w:pPr>
      <w:r>
        <w:rPr>
          <w:rFonts w:eastAsiaTheme="minorEastAsia"/>
          <w:lang w:eastAsia="zh-CN"/>
        </w:rPr>
        <w:t xml:space="preserve">(b-1) Beam 1, H11                                              </w:t>
      </w:r>
      <w:r>
        <w:rPr>
          <w:rFonts w:eastAsiaTheme="minorEastAsia" w:hint="eastAsia"/>
          <w:lang w:eastAsia="zh-CN"/>
        </w:rPr>
        <w:t xml:space="preserve"> </w:t>
      </w:r>
      <w:r>
        <w:rPr>
          <w:rFonts w:eastAsiaTheme="minorEastAsia"/>
          <w:lang w:eastAsia="zh-CN"/>
        </w:rPr>
        <w:t xml:space="preserve">   (b-2) Beam 2</w:t>
      </w:r>
      <w:r>
        <w:rPr>
          <w:rFonts w:eastAsiaTheme="minorEastAsia" w:hint="eastAsia"/>
          <w:lang w:eastAsia="zh-CN"/>
        </w:rPr>
        <w:t>,</w:t>
      </w:r>
      <w:r>
        <w:rPr>
          <w:rFonts w:eastAsiaTheme="minorEastAsia"/>
          <w:lang w:eastAsia="zh-CN"/>
        </w:rPr>
        <w:t xml:space="preserve"> H11</w:t>
      </w:r>
    </w:p>
    <w:p w14:paraId="06FF9433" w14:textId="77777777" w:rsidR="00EF6058" w:rsidRDefault="00EF6058">
      <w:pPr>
        <w:spacing w:after="0"/>
        <w:jc w:val="center"/>
        <w:rPr>
          <w:rFonts w:eastAsia="MS Mincho"/>
          <w:sz w:val="22"/>
          <w:szCs w:val="24"/>
        </w:rPr>
      </w:pPr>
    </w:p>
    <w:p w14:paraId="15E529CB" w14:textId="77777777" w:rsidR="00EF6058" w:rsidRDefault="00000000">
      <w:pPr>
        <w:spacing w:after="0"/>
        <w:jc w:val="center"/>
        <w:rPr>
          <w:rFonts w:eastAsia="MS Mincho"/>
          <w:sz w:val="22"/>
          <w:szCs w:val="24"/>
        </w:rPr>
      </w:pPr>
      <w:r>
        <w:rPr>
          <w:rFonts w:eastAsia="MS Mincho"/>
          <w:noProof/>
          <w:sz w:val="22"/>
          <w:szCs w:val="24"/>
        </w:rPr>
        <w:drawing>
          <wp:inline distT="0" distB="0" distL="0" distR="0" wp14:anchorId="3A92F064" wp14:editId="321CF024">
            <wp:extent cx="2928620" cy="2204720"/>
            <wp:effectExtent l="0" t="0" r="5080" b="5080"/>
            <wp:docPr id="2102377160" name="图片 210237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77160" name="图片 21023771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928620" cy="220472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1B355751" wp14:editId="686387C7">
            <wp:extent cx="3055620" cy="2290445"/>
            <wp:effectExtent l="0" t="0" r="508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055620" cy="2290445"/>
                    </a:xfrm>
                    <a:prstGeom prst="rect">
                      <a:avLst/>
                    </a:prstGeom>
                    <a:noFill/>
                    <a:ln>
                      <a:noFill/>
                    </a:ln>
                  </pic:spPr>
                </pic:pic>
              </a:graphicData>
            </a:graphic>
          </wp:inline>
        </w:drawing>
      </w:r>
    </w:p>
    <w:p w14:paraId="13810C3E" w14:textId="77777777" w:rsidR="00EF6058" w:rsidRDefault="00000000" w:rsidP="002207DD">
      <w:pPr>
        <w:pStyle w:val="TF"/>
        <w:rPr>
          <w:rFonts w:eastAsiaTheme="minorEastAsia"/>
          <w:lang w:eastAsia="zh-CN"/>
        </w:rPr>
      </w:pPr>
      <w:r>
        <w:rPr>
          <w:rFonts w:eastAsiaTheme="minorEastAsia"/>
          <w:lang w:eastAsia="zh-CN"/>
        </w:rPr>
        <w:t xml:space="preserve">(b-3) Beam 1, </w:t>
      </w:r>
      <w:r>
        <w:rPr>
          <w:rFonts w:eastAsiaTheme="minorEastAsia" w:hint="eastAsia"/>
          <w:lang w:eastAsia="zh-CN"/>
        </w:rPr>
        <w:t>X</w:t>
      </w:r>
      <w:r>
        <w:rPr>
          <w:rFonts w:eastAsiaTheme="minorEastAsia"/>
          <w:lang w:eastAsia="zh-CN"/>
        </w:rPr>
        <w:t xml:space="preserve">2V                                                </w:t>
      </w:r>
      <w:r>
        <w:rPr>
          <w:rFonts w:eastAsiaTheme="minorEastAsia" w:hint="eastAsia"/>
          <w:lang w:eastAsia="zh-CN"/>
        </w:rPr>
        <w:t xml:space="preserve"> </w:t>
      </w:r>
      <w:r>
        <w:rPr>
          <w:rFonts w:eastAsiaTheme="minorEastAsia"/>
          <w:lang w:eastAsia="zh-CN"/>
        </w:rPr>
        <w:t xml:space="preserve">   (b-4) Beam 2</w:t>
      </w:r>
      <w:r>
        <w:rPr>
          <w:rFonts w:eastAsiaTheme="minorEastAsia" w:hint="eastAsia"/>
          <w:lang w:eastAsia="zh-CN"/>
        </w:rPr>
        <w:t>,</w:t>
      </w:r>
      <w:r>
        <w:rPr>
          <w:rFonts w:eastAsiaTheme="minorEastAsia"/>
          <w:lang w:eastAsia="zh-CN"/>
        </w:rPr>
        <w:t xml:space="preserve"> X2V</w:t>
      </w:r>
    </w:p>
    <w:p w14:paraId="58BF628A"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413434EE" w14:textId="77777777" w:rsidR="00EF6058" w:rsidRDefault="00000000">
      <w:pPr>
        <w:pStyle w:val="TF"/>
        <w:keepLines w:val="0"/>
      </w:pPr>
      <w:r>
        <w:t>Figure 6.2.2.2-1: Lab 1: Doppler measurement result</w:t>
      </w:r>
      <w:r>
        <w:rPr>
          <w:rFonts w:hint="eastAsia"/>
        </w:rPr>
        <w:t>s</w:t>
      </w:r>
      <w:r>
        <w:t xml:space="preserve"> for CDL-C UMa</w:t>
      </w:r>
      <w:r>
        <w:rPr>
          <w:rFonts w:hint="eastAsia"/>
        </w:rPr>
        <w:t>,</w:t>
      </w:r>
      <w:r>
        <w:t xml:space="preserve"> (a) Band n41 with different beams and different polarizations; (b) Band n78 with different beams and different polarizations</w:t>
      </w:r>
    </w:p>
    <w:p w14:paraId="0ADF5E6A" w14:textId="77777777" w:rsidR="00EF6058" w:rsidRDefault="00000000" w:rsidP="002207DD">
      <w:pPr>
        <w:pStyle w:val="TH"/>
        <w:rPr>
          <w:sz w:val="24"/>
        </w:rPr>
      </w:pPr>
      <w:r>
        <w:rPr>
          <w:noProof/>
          <w:lang w:val="en-US" w:eastAsia="zh-CN"/>
        </w:rPr>
        <w:lastRenderedPageBreak/>
        <w:drawing>
          <wp:inline distT="0" distB="0" distL="0" distR="0" wp14:anchorId="4D5CD6D3" wp14:editId="7DAA4E51">
            <wp:extent cx="2882900" cy="21596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noProof/>
          <w:lang w:val="en-US" w:eastAsia="zh-CN"/>
        </w:rPr>
        <w:drawing>
          <wp:inline distT="0" distB="0" distL="0" distR="0" wp14:anchorId="098B6853" wp14:editId="442DE509">
            <wp:extent cx="2882900" cy="21596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14:paraId="3635B4B7"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4562B0C3" w14:textId="77777777" w:rsidR="00EF6058" w:rsidRDefault="00000000" w:rsidP="002207DD">
      <w:pPr>
        <w:pStyle w:val="TH"/>
        <w:rPr>
          <w:sz w:val="24"/>
        </w:rPr>
      </w:pPr>
      <w:r>
        <w:rPr>
          <w:rFonts w:eastAsiaTheme="minorEastAsia" w:hint="eastAsia"/>
          <w:noProof/>
          <w:lang w:val="en-US" w:eastAsia="zh-CN"/>
        </w:rPr>
        <w:drawing>
          <wp:inline distT="0" distB="0" distL="0" distR="0" wp14:anchorId="2FB85C8B" wp14:editId="4EC304E8">
            <wp:extent cx="2929255" cy="21596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929583" cy="2160000"/>
                    </a:xfrm>
                    <a:prstGeom prst="rect">
                      <a:avLst/>
                    </a:prstGeom>
                    <a:noFill/>
                    <a:ln>
                      <a:noFill/>
                    </a:ln>
                  </pic:spPr>
                </pic:pic>
              </a:graphicData>
            </a:graphic>
          </wp:inline>
        </w:drawing>
      </w:r>
      <w:r>
        <w:rPr>
          <w:noProof/>
          <w:lang w:val="en-US" w:eastAsia="zh-CN"/>
        </w:rPr>
        <w:drawing>
          <wp:inline distT="0" distB="0" distL="0" distR="0" wp14:anchorId="2AA00BE7" wp14:editId="58F56BAB">
            <wp:extent cx="2882900" cy="21596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82979" cy="2160000"/>
                    </a:xfrm>
                    <a:prstGeom prst="rect">
                      <a:avLst/>
                    </a:prstGeom>
                    <a:noFill/>
                    <a:ln>
                      <a:noFill/>
                    </a:ln>
                  </pic:spPr>
                </pic:pic>
              </a:graphicData>
            </a:graphic>
          </wp:inline>
        </w:drawing>
      </w:r>
    </w:p>
    <w:p w14:paraId="76241256"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60E063DA" w14:textId="77777777" w:rsidR="00EF6058" w:rsidRDefault="00000000">
      <w:pPr>
        <w:pStyle w:val="TF"/>
        <w:keepLines w:val="0"/>
      </w:pPr>
      <w:r>
        <w:t>Figure 6.2.2.2-2: Lab 2: Doppler measurement result</w:t>
      </w:r>
      <w:r>
        <w:rPr>
          <w:rFonts w:hint="eastAsia"/>
        </w:rPr>
        <w:t>s</w:t>
      </w:r>
      <w:r>
        <w:t xml:space="preserve"> for CDL-C UMa</w:t>
      </w:r>
      <w:r>
        <w:rPr>
          <w:rFonts w:hint="eastAsia"/>
        </w:rPr>
        <w:t>,</w:t>
      </w:r>
      <w:r>
        <w:t xml:space="preserve"> (a) Band n41, beam 1 and beam 2; (b) Band n78, beam 1 and beam 2</w:t>
      </w:r>
    </w:p>
    <w:p w14:paraId="1B6390B8" w14:textId="77777777" w:rsidR="00EF6058" w:rsidRDefault="00000000" w:rsidP="002207DD">
      <w:pPr>
        <w:pStyle w:val="TH"/>
        <w:rPr>
          <w:sz w:val="24"/>
        </w:rPr>
      </w:pPr>
      <w:r>
        <w:rPr>
          <w:rFonts w:hint="eastAsia"/>
          <w:noProof/>
          <w:lang w:val="en-US" w:eastAsia="zh-CN"/>
        </w:rPr>
        <w:lastRenderedPageBreak/>
        <w:drawing>
          <wp:inline distT="0" distB="0" distL="0" distR="0" wp14:anchorId="5A30554A" wp14:editId="0B44CD61">
            <wp:extent cx="2880995" cy="2159635"/>
            <wp:effectExtent l="0" t="0" r="0" b="0"/>
            <wp:docPr id="1115455853" name="图片 111545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55853" name="图片 111545585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r>
        <w:rPr>
          <w:noProof/>
          <w:lang w:val="en-US" w:eastAsia="zh-CN"/>
        </w:rPr>
        <w:drawing>
          <wp:inline distT="0" distB="0" distL="0" distR="0" wp14:anchorId="6987BF61" wp14:editId="17C5CE79">
            <wp:extent cx="2880995" cy="215963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55B3933F" w14:textId="77777777" w:rsidR="00EF6058" w:rsidRDefault="00000000" w:rsidP="002207DD">
      <w:pPr>
        <w:pStyle w:val="TH"/>
        <w:rPr>
          <w:sz w:val="24"/>
        </w:rPr>
      </w:pPr>
      <w:r>
        <w:rPr>
          <w:noProof/>
          <w:lang w:val="en-US" w:eastAsia="zh-CN"/>
        </w:rPr>
        <w:drawing>
          <wp:inline distT="0" distB="0" distL="0" distR="0" wp14:anchorId="1A8EB075" wp14:editId="6F142A54">
            <wp:extent cx="2880995" cy="21596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p>
    <w:p w14:paraId="6524BEC3"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4DB727BD" w14:textId="77777777" w:rsidR="00EF6058" w:rsidRDefault="00000000" w:rsidP="002207DD">
      <w:pPr>
        <w:pStyle w:val="TH"/>
      </w:pPr>
      <w:r>
        <w:rPr>
          <w:noProof/>
          <w:lang w:val="en-US" w:eastAsia="zh-CN"/>
        </w:rPr>
        <w:drawing>
          <wp:inline distT="0" distB="0" distL="0" distR="0" wp14:anchorId="73A8D0B3" wp14:editId="2E5B4A5B">
            <wp:extent cx="2880995" cy="215963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r>
        <w:rPr>
          <w:noProof/>
          <w:color w:val="1F497D"/>
          <w:lang w:val="en-US" w:eastAsia="zh-CN"/>
        </w:rPr>
        <w:drawing>
          <wp:inline distT="0" distB="0" distL="0" distR="0" wp14:anchorId="7F404B1D" wp14:editId="3099E352">
            <wp:extent cx="2880995" cy="2159635"/>
            <wp:effectExtent l="0" t="0" r="0" b="12065"/>
            <wp:docPr id="1200696564" name="图片 1200696564" descr="cid:image001.png@01D7C676.CD6D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96564" name="图片 1200696564" descr="cid:image001.png@01D7C676.CD6D9370"/>
                    <pic:cNvPicPr>
                      <a:picLocks noChangeAspect="1" noChangeArrowheads="1"/>
                    </pic:cNvPicPr>
                  </pic:nvPicPr>
                  <pic:blipFill>
                    <a:blip r:embed="rId66" r:link="rId67" cstate="print">
                      <a:extLst>
                        <a:ext uri="{28A0092B-C50C-407E-A947-70E740481C1C}">
                          <a14:useLocalDpi xmlns:a14="http://schemas.microsoft.com/office/drawing/2010/main" val="0"/>
                        </a:ext>
                      </a:extLst>
                    </a:blip>
                    <a:srcRect/>
                    <a:stretch>
                      <a:fillRect/>
                    </a:stretch>
                  </pic:blipFill>
                  <pic:spPr>
                    <a:xfrm>
                      <a:off x="0" y="0"/>
                      <a:ext cx="2881142" cy="2160000"/>
                    </a:xfrm>
                    <a:prstGeom prst="rect">
                      <a:avLst/>
                    </a:prstGeom>
                    <a:noFill/>
                    <a:ln>
                      <a:noFill/>
                    </a:ln>
                  </pic:spPr>
                </pic:pic>
              </a:graphicData>
            </a:graphic>
          </wp:inline>
        </w:drawing>
      </w:r>
    </w:p>
    <w:p w14:paraId="067C62E4" w14:textId="77777777" w:rsidR="00EF6058" w:rsidRDefault="00000000" w:rsidP="002207DD">
      <w:pPr>
        <w:pStyle w:val="TF"/>
        <w:rPr>
          <w:rFonts w:eastAsiaTheme="minorEastAsia"/>
          <w:lang w:eastAsia="zh-CN"/>
        </w:rPr>
      </w:pPr>
      <w:r>
        <w:rPr>
          <w:rFonts w:eastAsiaTheme="minorEastAsia"/>
          <w:lang w:eastAsia="zh-CN"/>
        </w:rPr>
        <w:t>(b) Band n78</w:t>
      </w:r>
    </w:p>
    <w:p w14:paraId="6CEA8783" w14:textId="77777777" w:rsidR="00EF6058" w:rsidRDefault="00000000" w:rsidP="002207DD">
      <w:pPr>
        <w:pStyle w:val="TH"/>
      </w:pPr>
      <w:r>
        <w:rPr>
          <w:rFonts w:hint="eastAsia"/>
          <w:noProof/>
          <w:lang w:val="en-US" w:eastAsia="zh-CN"/>
        </w:rPr>
        <w:lastRenderedPageBreak/>
        <w:drawing>
          <wp:inline distT="0" distB="0" distL="0" distR="0" wp14:anchorId="586BAA79" wp14:editId="3577D04E">
            <wp:extent cx="2880995" cy="215963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r>
        <w:rPr>
          <w:noProof/>
          <w:lang w:val="en-US" w:eastAsia="zh-CN"/>
        </w:rPr>
        <w:drawing>
          <wp:inline distT="0" distB="0" distL="0" distR="0" wp14:anchorId="507F0CD6" wp14:editId="351C590A">
            <wp:extent cx="288099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p>
    <w:p w14:paraId="7C5D9FC0" w14:textId="77777777" w:rsidR="00EF6058" w:rsidRDefault="00000000" w:rsidP="002207DD">
      <w:pPr>
        <w:pStyle w:val="TF"/>
        <w:rPr>
          <w:rFonts w:eastAsiaTheme="minorEastAsia"/>
          <w:lang w:eastAsia="zh-CN"/>
        </w:rPr>
      </w:pPr>
      <w:r>
        <w:rPr>
          <w:rFonts w:eastAsiaTheme="minorEastAsia"/>
          <w:lang w:eastAsia="zh-CN"/>
        </w:rPr>
        <w:t>(c) Band n79</w:t>
      </w:r>
    </w:p>
    <w:p w14:paraId="2EC68FFF" w14:textId="77777777" w:rsidR="00EF6058" w:rsidRDefault="00000000">
      <w:pPr>
        <w:pStyle w:val="TF"/>
        <w:keepLines w:val="0"/>
      </w:pPr>
      <w:r>
        <w:t>Figure 6.2.2.2-3: Lab 3: Doppler measurement result</w:t>
      </w:r>
      <w:r>
        <w:rPr>
          <w:rFonts w:hint="eastAsia"/>
        </w:rPr>
        <w:t>s</w:t>
      </w:r>
      <w:r>
        <w:t xml:space="preserve"> for CDL-C UMa</w:t>
      </w:r>
      <w:r>
        <w:rPr>
          <w:rFonts w:hint="eastAsia"/>
        </w:rPr>
        <w:t>,</w:t>
      </w:r>
      <w:r>
        <w:t xml:space="preserve"> (a) Band n41, beam 1, beam 2, and combined beams; (b) Band n78, beam 1 and beam 2; (c) Band n79, beam 1 and beam 2</w:t>
      </w:r>
    </w:p>
    <w:p w14:paraId="128EFE3C" w14:textId="77777777" w:rsidR="00EF6058" w:rsidRDefault="00000000" w:rsidP="002207DD">
      <w:pPr>
        <w:pStyle w:val="TH"/>
        <w:rPr>
          <w:rFonts w:eastAsiaTheme="minorEastAsia"/>
          <w:sz w:val="24"/>
          <w:lang w:eastAsia="zh-CN"/>
        </w:rPr>
      </w:pPr>
      <w:r>
        <w:rPr>
          <w:rFonts w:eastAsia="DengXian"/>
          <w:noProof/>
          <w:lang w:eastAsia="zh-CN"/>
        </w:rPr>
        <w:drawing>
          <wp:inline distT="0" distB="0" distL="0" distR="0" wp14:anchorId="1B90B2AC" wp14:editId="19232264">
            <wp:extent cx="2541270" cy="1452245"/>
            <wp:effectExtent l="0" t="0" r="11430" b="8255"/>
            <wp:docPr id="839475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75120" name="图片 6"/>
                    <pic:cNvPicPr>
                      <a:picLocks noChangeAspect="1" noChangeArrowheads="1"/>
                    </pic:cNvPicPr>
                  </pic:nvPicPr>
                  <pic:blipFill>
                    <a:blip r:embed="rId70">
                      <a:extLst>
                        <a:ext uri="{28A0092B-C50C-407E-A947-70E740481C1C}">
                          <a14:useLocalDpi xmlns:a14="http://schemas.microsoft.com/office/drawing/2010/main" val="0"/>
                        </a:ext>
                      </a:extLst>
                    </a:blip>
                    <a:srcRect t="1011" b="1343"/>
                    <a:stretch>
                      <a:fillRect/>
                    </a:stretch>
                  </pic:blipFill>
                  <pic:spPr>
                    <a:xfrm>
                      <a:off x="0" y="0"/>
                      <a:ext cx="2546991" cy="1455552"/>
                    </a:xfrm>
                    <a:prstGeom prst="rect">
                      <a:avLst/>
                    </a:prstGeom>
                    <a:noFill/>
                    <a:ln>
                      <a:noFill/>
                    </a:ln>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DengXian"/>
          <w:noProof/>
          <w:lang w:eastAsia="zh-CN"/>
        </w:rPr>
        <w:drawing>
          <wp:inline distT="0" distB="0" distL="0" distR="0" wp14:anchorId="73EB08C1" wp14:editId="1ABBB752">
            <wp:extent cx="2501900" cy="1439545"/>
            <wp:effectExtent l="0" t="0" r="0" b="8255"/>
            <wp:docPr id="2805503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50324" name="图片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502379" cy="1440000"/>
                    </a:xfrm>
                    <a:prstGeom prst="rect">
                      <a:avLst/>
                    </a:prstGeom>
                    <a:noFill/>
                  </pic:spPr>
                </pic:pic>
              </a:graphicData>
            </a:graphic>
          </wp:inline>
        </w:drawing>
      </w:r>
    </w:p>
    <w:p w14:paraId="12BBFA0C"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50746551" w14:textId="77777777" w:rsidR="00EF6058" w:rsidRDefault="00000000" w:rsidP="002207DD">
      <w:pPr>
        <w:pStyle w:val="TH"/>
        <w:rPr>
          <w:rFonts w:eastAsiaTheme="minorEastAsia"/>
          <w:sz w:val="24"/>
          <w:lang w:eastAsia="zh-CN"/>
        </w:rPr>
      </w:pPr>
      <w:r>
        <w:rPr>
          <w:rFonts w:eastAsia="DengXian"/>
          <w:noProof/>
          <w:lang w:eastAsia="zh-CN"/>
        </w:rPr>
        <w:drawing>
          <wp:inline distT="0" distB="0" distL="0" distR="0" wp14:anchorId="2E748B26" wp14:editId="480AF9C9">
            <wp:extent cx="2437765" cy="1439545"/>
            <wp:effectExtent l="0" t="0" r="635" b="8255"/>
            <wp:docPr id="1731645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4588" name="图片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DengXian"/>
          <w:noProof/>
          <w:lang w:eastAsia="zh-CN"/>
        </w:rPr>
        <w:drawing>
          <wp:inline distT="0" distB="0" distL="0" distR="0" wp14:anchorId="681D6AB6" wp14:editId="4B93A806">
            <wp:extent cx="2437765" cy="1439545"/>
            <wp:effectExtent l="0" t="0" r="635" b="8255"/>
            <wp:docPr id="9395743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74375" name="图片 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p>
    <w:p w14:paraId="1C5FAECB"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1DC15779" w14:textId="77777777" w:rsidR="00EF6058" w:rsidRDefault="00000000">
      <w:pPr>
        <w:pStyle w:val="TF"/>
        <w:keepLines w:val="0"/>
      </w:pPr>
      <w:r>
        <w:t>Figure 6.2.2.2-4: Lab 4: Doppler measurement result</w:t>
      </w:r>
      <w:r>
        <w:rPr>
          <w:rFonts w:hint="eastAsia"/>
        </w:rPr>
        <w:t>s</w:t>
      </w:r>
      <w:r>
        <w:t xml:space="preserve"> for CDL-C UMa</w:t>
      </w:r>
      <w:r>
        <w:rPr>
          <w:rFonts w:hint="eastAsia"/>
        </w:rPr>
        <w:t>,</w:t>
      </w:r>
      <w:r>
        <w:t xml:space="preserve"> (a) Band n41, beam 1 and beam 2; (b) Band n78, beam 1 and beam 2</w:t>
      </w:r>
    </w:p>
    <w:p w14:paraId="1D457980" w14:textId="77777777" w:rsidR="00EF6058" w:rsidRDefault="00000000" w:rsidP="002207DD">
      <w:pPr>
        <w:pStyle w:val="TH"/>
        <w:rPr>
          <w:sz w:val="24"/>
        </w:rPr>
      </w:pPr>
      <w:r>
        <w:rPr>
          <w:noProof/>
          <w:lang w:val="en-US" w:eastAsia="zh-CN"/>
        </w:rPr>
        <w:lastRenderedPageBreak/>
        <w:drawing>
          <wp:inline distT="0" distB="0" distL="0" distR="0" wp14:anchorId="7AA1DB32" wp14:editId="2E631862">
            <wp:extent cx="6120130" cy="2580640"/>
            <wp:effectExtent l="4445" t="4445" r="9525" b="5715"/>
            <wp:docPr id="2041824729" name="图表 20418247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0D52F45A" w14:textId="77777777" w:rsidR="00EF6058" w:rsidRDefault="00000000" w:rsidP="002207DD">
      <w:pPr>
        <w:pStyle w:val="TH"/>
        <w:rPr>
          <w:sz w:val="24"/>
        </w:rPr>
      </w:pPr>
      <w:r>
        <w:rPr>
          <w:noProof/>
          <w:lang w:val="en-US" w:eastAsia="zh-CN"/>
        </w:rPr>
        <w:drawing>
          <wp:inline distT="0" distB="0" distL="0" distR="0" wp14:anchorId="2AAB2DF6" wp14:editId="040EFF5A">
            <wp:extent cx="6120130" cy="2526030"/>
            <wp:effectExtent l="4445" t="4445" r="9525" b="9525"/>
            <wp:docPr id="923220270" name="图表 923220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274D3CC"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16EE0E4E" w14:textId="77777777" w:rsidR="00EF6058" w:rsidRDefault="00000000" w:rsidP="002207DD">
      <w:pPr>
        <w:pStyle w:val="TH"/>
        <w:rPr>
          <w:rFonts w:eastAsiaTheme="minorEastAsia"/>
          <w:szCs w:val="21"/>
          <w:lang w:eastAsia="zh-CN"/>
        </w:rPr>
      </w:pPr>
      <w:r>
        <w:rPr>
          <w:noProof/>
          <w:lang w:val="en-US" w:eastAsia="zh-CN"/>
        </w:rPr>
        <w:lastRenderedPageBreak/>
        <w:drawing>
          <wp:inline distT="0" distB="0" distL="0" distR="0" wp14:anchorId="4E66D006" wp14:editId="59475616">
            <wp:extent cx="6120130" cy="2515235"/>
            <wp:effectExtent l="4445" t="4445" r="9525" b="7620"/>
            <wp:docPr id="1322265592" name="图表 1322265592"/>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5A78DF8" w14:textId="77777777" w:rsidR="00EF6058" w:rsidRDefault="00000000" w:rsidP="002207DD">
      <w:pPr>
        <w:pStyle w:val="TH"/>
      </w:pPr>
      <w:r>
        <w:rPr>
          <w:noProof/>
          <w:lang w:val="en-US" w:eastAsia="zh-CN"/>
        </w:rPr>
        <w:drawing>
          <wp:inline distT="0" distB="0" distL="0" distR="0" wp14:anchorId="20BE7704" wp14:editId="45E892F1">
            <wp:extent cx="6120130" cy="2580640"/>
            <wp:effectExtent l="4445" t="4445" r="9525" b="5715"/>
            <wp:docPr id="1087332508" name="图表 1087332508"/>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47FE2F72" w14:textId="77777777" w:rsidR="00EF6058" w:rsidRDefault="00000000" w:rsidP="002207DD">
      <w:pPr>
        <w:pStyle w:val="TF"/>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7D6F05C5" w14:textId="77777777" w:rsidR="00EF6058" w:rsidRDefault="00000000">
      <w:pPr>
        <w:pStyle w:val="TF"/>
        <w:keepLines w:val="0"/>
      </w:pPr>
      <w:r>
        <w:t>Figure 6.2.2.2-5: Lab 5: Doppler measurement result</w:t>
      </w:r>
      <w:r>
        <w:rPr>
          <w:rFonts w:hint="eastAsia"/>
        </w:rPr>
        <w:t>s</w:t>
      </w:r>
      <w:r>
        <w:t xml:space="preserve"> for CDL-C UMa</w:t>
      </w:r>
      <w:r>
        <w:rPr>
          <w:rFonts w:hint="eastAsia"/>
        </w:rPr>
        <w:t>,</w:t>
      </w:r>
      <w:r>
        <w:t xml:space="preserve"> (a) Band n41, beam 1 and beam 2; (b) Band n78, beam 1 and beam 2</w:t>
      </w:r>
    </w:p>
    <w:p w14:paraId="273D6335" w14:textId="77777777" w:rsidR="00EF6058" w:rsidRDefault="00000000" w:rsidP="002207DD">
      <w:pPr>
        <w:pStyle w:val="TH"/>
        <w:rPr>
          <w:rFonts w:eastAsiaTheme="minorEastAsia"/>
          <w:sz w:val="24"/>
          <w:lang w:eastAsia="zh-CN"/>
        </w:rPr>
      </w:pPr>
      <w:r>
        <w:rPr>
          <w:noProof/>
        </w:rPr>
        <w:drawing>
          <wp:inline distT="0" distB="0" distL="0" distR="0" wp14:anchorId="065A1420" wp14:editId="7CE69084">
            <wp:extent cx="2591435" cy="2159635"/>
            <wp:effectExtent l="0" t="0" r="12065" b="12065"/>
            <wp:docPr id="452114114" name="图片 452114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114114" name="图片 452114114" descr="Chart, line chart&#10;&#10;Description automatically generated"/>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bCs/>
          <w:noProof/>
        </w:rPr>
        <w:drawing>
          <wp:inline distT="0" distB="0" distL="0" distR="0" wp14:anchorId="73E5E10D" wp14:editId="246CCC4E">
            <wp:extent cx="2571115" cy="2159635"/>
            <wp:effectExtent l="0" t="0" r="6985" b="12065"/>
            <wp:docPr id="705241065" name="图片 7052410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41065" name="图片 705241065" descr="Chart, line chart&#10;&#10;Description automatically generated"/>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571591" cy="2160000"/>
                    </a:xfrm>
                    <a:prstGeom prst="rect">
                      <a:avLst/>
                    </a:prstGeom>
                  </pic:spPr>
                </pic:pic>
              </a:graphicData>
            </a:graphic>
          </wp:inline>
        </w:drawing>
      </w:r>
    </w:p>
    <w:p w14:paraId="7913BFD8"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05B3A846" w14:textId="77777777" w:rsidR="00EF6058" w:rsidRDefault="00000000" w:rsidP="002207DD">
      <w:pPr>
        <w:pStyle w:val="TH"/>
        <w:rPr>
          <w:rFonts w:eastAsiaTheme="minorEastAsia"/>
          <w:szCs w:val="21"/>
          <w:lang w:eastAsia="zh-CN"/>
        </w:rPr>
      </w:pPr>
      <w:r>
        <w:rPr>
          <w:noProof/>
        </w:rPr>
        <w:lastRenderedPageBreak/>
        <w:drawing>
          <wp:inline distT="0" distB="0" distL="0" distR="0" wp14:anchorId="3DF0FFBD" wp14:editId="433D5EDB">
            <wp:extent cx="2591435" cy="2159635"/>
            <wp:effectExtent l="0" t="0" r="12065" b="12065"/>
            <wp:docPr id="1733889045" name="图片 17338890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89045" name="图片 1733889045" descr="Chart, line chart&#10;&#10;Description automatically generated"/>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Cs w:val="21"/>
          <w:lang w:eastAsia="zh-CN"/>
        </w:rPr>
        <w:t xml:space="preserve"> </w:t>
      </w:r>
      <w:r>
        <w:rPr>
          <w:rFonts w:eastAsiaTheme="minorEastAsia"/>
          <w:szCs w:val="21"/>
          <w:lang w:eastAsia="zh-CN"/>
        </w:rPr>
        <w:t xml:space="preserve">  </w:t>
      </w:r>
      <w:r>
        <w:rPr>
          <w:noProof/>
        </w:rPr>
        <w:drawing>
          <wp:inline distT="0" distB="0" distL="0" distR="0" wp14:anchorId="6382E568" wp14:editId="2F7F571A">
            <wp:extent cx="2591435" cy="2159635"/>
            <wp:effectExtent l="0" t="0" r="12065" b="12065"/>
            <wp:docPr id="830397790" name="图片 8303977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97790" name="图片 830397790" descr="Chart, line chart&#10;&#10;Description automatically generated"/>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p>
    <w:p w14:paraId="584B40FF" w14:textId="77777777" w:rsidR="00EF6058" w:rsidRDefault="00000000" w:rsidP="002207DD">
      <w:pPr>
        <w:pStyle w:val="TF"/>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5A095FFC" w14:textId="77777777" w:rsidR="00EF6058" w:rsidRDefault="00000000">
      <w:pPr>
        <w:pStyle w:val="TF"/>
        <w:keepLines w:val="0"/>
      </w:pPr>
      <w:r>
        <w:t>Figure 6.2.2.2-6: Lab 6: Doppler measurement result</w:t>
      </w:r>
      <w:r>
        <w:rPr>
          <w:rFonts w:hint="eastAsia"/>
        </w:rPr>
        <w:t>s</w:t>
      </w:r>
      <w:r>
        <w:t xml:space="preserve"> for CDL-C UMa</w:t>
      </w:r>
      <w:r>
        <w:rPr>
          <w:rFonts w:hint="eastAsia"/>
        </w:rPr>
        <w:t>,</w:t>
      </w:r>
      <w:r>
        <w:t xml:space="preserve"> (a) Band n41, beam 1 and beam 2; (b) Band n78, beam 1 and beam 2</w:t>
      </w:r>
    </w:p>
    <w:p w14:paraId="34B42F39" w14:textId="77777777" w:rsidR="00EF6058"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UMi CDL-C for band n28 are presented in Figures 6.2.2.2-7~12. </w:t>
      </w:r>
    </w:p>
    <w:p w14:paraId="7F846E07" w14:textId="77777777" w:rsidR="00EF6058" w:rsidRDefault="00000000" w:rsidP="00EF2758">
      <w:pPr>
        <w:pStyle w:val="TH"/>
        <w:rPr>
          <w:i/>
          <w:iCs/>
          <w:color w:val="0000FF"/>
        </w:rPr>
      </w:pPr>
      <w:r>
        <w:rPr>
          <w:noProof/>
        </w:rPr>
        <w:drawing>
          <wp:inline distT="0" distB="0" distL="0" distR="0" wp14:anchorId="4D901C82" wp14:editId="2CA2972C">
            <wp:extent cx="3482975" cy="243332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3495854" cy="2442077"/>
                    </a:xfrm>
                    <a:prstGeom prst="rect">
                      <a:avLst/>
                    </a:prstGeom>
                    <a:noFill/>
                    <a:ln>
                      <a:noFill/>
                    </a:ln>
                  </pic:spPr>
                </pic:pic>
              </a:graphicData>
            </a:graphic>
          </wp:inline>
        </w:drawing>
      </w:r>
    </w:p>
    <w:p w14:paraId="167DF7F5" w14:textId="77777777" w:rsidR="00EF6058" w:rsidRDefault="00000000">
      <w:pPr>
        <w:pStyle w:val="TF"/>
        <w:keepLines w:val="0"/>
      </w:pPr>
      <w:r>
        <w:t>Figure 6.2.2.2-7: Lab 1: Doppler measurement result</w:t>
      </w:r>
      <w:r>
        <w:rPr>
          <w:rFonts w:hint="eastAsia"/>
        </w:rPr>
        <w:t>s</w:t>
      </w:r>
      <w:r>
        <w:t xml:space="preserve"> for CDL-C UMi at Band n28, beam 1</w:t>
      </w:r>
    </w:p>
    <w:p w14:paraId="799E3DC1" w14:textId="77777777" w:rsidR="00EF6058" w:rsidRDefault="00000000" w:rsidP="00EF2758">
      <w:pPr>
        <w:pStyle w:val="TH"/>
      </w:pPr>
      <w:r>
        <w:rPr>
          <w:rFonts w:hint="eastAsia"/>
          <w:noProof/>
        </w:rPr>
        <w:drawing>
          <wp:inline distT="0" distB="0" distL="0" distR="0" wp14:anchorId="748E34B2" wp14:editId="0E8875F8">
            <wp:extent cx="3342005" cy="2505075"/>
            <wp:effectExtent l="0" t="0" r="0" b="0"/>
            <wp:docPr id="1214600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600488" name="图片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3346177" cy="2508223"/>
                    </a:xfrm>
                    <a:prstGeom prst="rect">
                      <a:avLst/>
                    </a:prstGeom>
                    <a:noFill/>
                    <a:ln>
                      <a:noFill/>
                    </a:ln>
                  </pic:spPr>
                </pic:pic>
              </a:graphicData>
            </a:graphic>
          </wp:inline>
        </w:drawing>
      </w:r>
    </w:p>
    <w:p w14:paraId="46B40774" w14:textId="77777777" w:rsidR="00EF6058" w:rsidRDefault="00000000">
      <w:pPr>
        <w:pStyle w:val="TF"/>
        <w:keepLines w:val="0"/>
      </w:pPr>
      <w:r>
        <w:t>Figure 6.2.2.2-8: Lab 2: Doppler measurement result</w:t>
      </w:r>
      <w:r>
        <w:rPr>
          <w:rFonts w:hint="eastAsia"/>
        </w:rPr>
        <w:t>s</w:t>
      </w:r>
      <w:r>
        <w:t xml:space="preserve"> for CDL-C UMi at Band n28, beam 1</w:t>
      </w:r>
    </w:p>
    <w:p w14:paraId="038ECE2D" w14:textId="77777777" w:rsidR="00EF6058" w:rsidRDefault="00000000">
      <w:pPr>
        <w:pStyle w:val="TF"/>
        <w:keepLines w:val="0"/>
      </w:pPr>
      <w:r>
        <w:rPr>
          <w:noProof/>
        </w:rPr>
        <w:lastRenderedPageBreak/>
        <w:drawing>
          <wp:inline distT="0" distB="0" distL="0" distR="0" wp14:anchorId="242274C0" wp14:editId="58E5B26E">
            <wp:extent cx="3700145" cy="2314575"/>
            <wp:effectExtent l="0" t="0" r="8255" b="9525"/>
            <wp:docPr id="1016635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35656" name="图片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3705488" cy="2317972"/>
                    </a:xfrm>
                    <a:prstGeom prst="rect">
                      <a:avLst/>
                    </a:prstGeom>
                    <a:noFill/>
                    <a:ln>
                      <a:noFill/>
                    </a:ln>
                  </pic:spPr>
                </pic:pic>
              </a:graphicData>
            </a:graphic>
          </wp:inline>
        </w:drawing>
      </w:r>
    </w:p>
    <w:p w14:paraId="18885071" w14:textId="77777777" w:rsidR="00EF6058" w:rsidRDefault="00000000">
      <w:pPr>
        <w:pStyle w:val="TF"/>
        <w:keepLines w:val="0"/>
      </w:pPr>
      <w:r>
        <w:t>Figure 6.2.2.2-9: Lab 4: Doppler measurement result</w:t>
      </w:r>
      <w:r>
        <w:rPr>
          <w:rFonts w:hint="eastAsia"/>
        </w:rPr>
        <w:t>s</w:t>
      </w:r>
      <w:r>
        <w:t xml:space="preserve"> for CDL-C UMi at Band n28, beam 1</w:t>
      </w:r>
    </w:p>
    <w:p w14:paraId="4082CC74" w14:textId="77777777" w:rsidR="00EF6058" w:rsidRPr="00EF2758" w:rsidRDefault="00000000" w:rsidP="00EF2758">
      <w:pPr>
        <w:pStyle w:val="TH"/>
        <w:rPr>
          <w:i/>
          <w:iCs/>
        </w:rPr>
      </w:pPr>
      <w:r>
        <w:rPr>
          <w:noProof/>
          <w:lang w:val="en-US" w:eastAsia="zh-CN"/>
        </w:rPr>
        <w:drawing>
          <wp:inline distT="0" distB="0" distL="0" distR="0" wp14:anchorId="7EFB0724" wp14:editId="7F4DE078">
            <wp:extent cx="4147185" cy="1955165"/>
            <wp:effectExtent l="0" t="0" r="5715"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84"/>
                    <a:stretch>
                      <a:fillRect/>
                    </a:stretch>
                  </pic:blipFill>
                  <pic:spPr>
                    <a:xfrm>
                      <a:off x="0" y="0"/>
                      <a:ext cx="4198364" cy="1979390"/>
                    </a:xfrm>
                    <a:prstGeom prst="rect">
                      <a:avLst/>
                    </a:prstGeom>
                  </pic:spPr>
                </pic:pic>
              </a:graphicData>
            </a:graphic>
          </wp:inline>
        </w:drawing>
      </w:r>
    </w:p>
    <w:p w14:paraId="74EA49F7" w14:textId="77777777" w:rsidR="00EF6058" w:rsidRDefault="00000000">
      <w:pPr>
        <w:pStyle w:val="TF"/>
        <w:keepLines w:val="0"/>
      </w:pPr>
      <w:r>
        <w:t>Figure 6.2.2.2-10: Lab 5: Doppler measurement result</w:t>
      </w:r>
      <w:r>
        <w:rPr>
          <w:rFonts w:hint="eastAsia"/>
        </w:rPr>
        <w:t>s</w:t>
      </w:r>
      <w:r>
        <w:t xml:space="preserve"> for CDL-C UMi at Band n28, beam 1</w:t>
      </w:r>
    </w:p>
    <w:p w14:paraId="5B24820A" w14:textId="77777777" w:rsidR="00EF6058" w:rsidRPr="00EF2758" w:rsidRDefault="00000000" w:rsidP="00EF2758">
      <w:pPr>
        <w:pStyle w:val="TH"/>
        <w:rPr>
          <w:bCs/>
        </w:rPr>
      </w:pPr>
      <w:r>
        <w:rPr>
          <w:noProof/>
        </w:rPr>
        <w:drawing>
          <wp:inline distT="0" distB="0" distL="0" distR="0" wp14:anchorId="69A9471D" wp14:editId="1E1A168D">
            <wp:extent cx="3863340" cy="2898775"/>
            <wp:effectExtent l="0" t="0" r="10160" b="9525"/>
            <wp:docPr id="1039398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98973"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872519" cy="2905595"/>
                    </a:xfrm>
                    <a:prstGeom prst="rect">
                      <a:avLst/>
                    </a:prstGeom>
                    <a:noFill/>
                    <a:ln>
                      <a:noFill/>
                    </a:ln>
                  </pic:spPr>
                </pic:pic>
              </a:graphicData>
            </a:graphic>
          </wp:inline>
        </w:drawing>
      </w:r>
    </w:p>
    <w:p w14:paraId="229D9679" w14:textId="77777777" w:rsidR="00EF6058" w:rsidRDefault="00000000">
      <w:pPr>
        <w:pStyle w:val="TF"/>
        <w:keepLines w:val="0"/>
      </w:pPr>
      <w:r>
        <w:t>Figure 6.2.2.2-11: Lab 6: Doppler measurement result</w:t>
      </w:r>
      <w:r>
        <w:rPr>
          <w:rFonts w:hint="eastAsia"/>
        </w:rPr>
        <w:t>s</w:t>
      </w:r>
      <w:r>
        <w:t xml:space="preserve"> for CDL-C UMi at Band n28, beam 1</w:t>
      </w:r>
    </w:p>
    <w:p w14:paraId="12A25575" w14:textId="77777777" w:rsidR="00EF6058" w:rsidRDefault="00EF6058" w:rsidP="00EF2758"/>
    <w:p w14:paraId="78B53780" w14:textId="77777777" w:rsidR="00EF6058" w:rsidRDefault="00000000" w:rsidP="00EF2758">
      <w:pPr>
        <w:pStyle w:val="TH"/>
        <w:rPr>
          <w:i/>
          <w:iCs/>
          <w:color w:val="0000FF"/>
        </w:rPr>
      </w:pPr>
      <w:r>
        <w:rPr>
          <w:noProof/>
        </w:rPr>
        <w:lastRenderedPageBreak/>
        <w:drawing>
          <wp:inline distT="0" distB="0" distL="0" distR="0" wp14:anchorId="69DFF217" wp14:editId="4F575883">
            <wp:extent cx="3626485" cy="1849755"/>
            <wp:effectExtent l="9525" t="9525" r="21590" b="2032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86"/>
                    <a:stretch>
                      <a:fillRect/>
                    </a:stretch>
                  </pic:blipFill>
                  <pic:spPr>
                    <a:xfrm>
                      <a:off x="0" y="0"/>
                      <a:ext cx="3646922" cy="1860131"/>
                    </a:xfrm>
                    <a:prstGeom prst="rect">
                      <a:avLst/>
                    </a:prstGeom>
                    <a:ln>
                      <a:solidFill>
                        <a:schemeClr val="tx1"/>
                      </a:solidFill>
                    </a:ln>
                  </pic:spPr>
                </pic:pic>
              </a:graphicData>
            </a:graphic>
          </wp:inline>
        </w:drawing>
      </w:r>
    </w:p>
    <w:p w14:paraId="5B1F2D13" w14:textId="77777777" w:rsidR="00EF6058" w:rsidRDefault="00000000">
      <w:pPr>
        <w:pStyle w:val="TF"/>
        <w:keepLines w:val="0"/>
        <w:rPr>
          <w:sz w:val="24"/>
        </w:rPr>
      </w:pPr>
      <w:r>
        <w:t>Figure 6.2.2.2-12: Lab 7: Doppler measurement result</w:t>
      </w:r>
      <w:r>
        <w:rPr>
          <w:rFonts w:hint="eastAsia"/>
        </w:rPr>
        <w:t>s</w:t>
      </w:r>
      <w:r>
        <w:t xml:space="preserve"> for CDL-C UMi at Band n28, beam 1</w:t>
      </w:r>
    </w:p>
    <w:p w14:paraId="56110A3E" w14:textId="35D59B1C" w:rsidR="00EF6058" w:rsidRDefault="00000000" w:rsidP="00EF2758">
      <w:pPr>
        <w:pStyle w:val="Heading4"/>
      </w:pPr>
      <w:bookmarkStart w:id="211" w:name="_Toc151502499"/>
      <w:bookmarkStart w:id="212" w:name="_Toc154592316"/>
      <w:bookmarkStart w:id="213" w:name="_Toc154592830"/>
      <w:bookmarkStart w:id="214" w:name="_Toc155632242"/>
      <w:bookmarkStart w:id="215" w:name="_Toc155632294"/>
      <w:bookmarkStart w:id="216" w:name="_Toc155632351"/>
      <w:bookmarkStart w:id="217" w:name="_Toc155632403"/>
      <w:r>
        <w:t>6.2.2.3</w:t>
      </w:r>
      <w:r w:rsidR="00EF2758">
        <w:tab/>
      </w:r>
      <w:r>
        <w:t>Spatial correlation</w:t>
      </w:r>
      <w:bookmarkEnd w:id="211"/>
      <w:bookmarkEnd w:id="212"/>
      <w:bookmarkEnd w:id="213"/>
      <w:bookmarkEnd w:id="214"/>
      <w:bookmarkEnd w:id="215"/>
      <w:bookmarkEnd w:id="216"/>
      <w:bookmarkEnd w:id="217"/>
    </w:p>
    <w:p w14:paraId="66C2CC48" w14:textId="77777777" w:rsidR="00EF6058" w:rsidRDefault="00000000">
      <w:r>
        <w:rPr>
          <w:rFonts w:eastAsiaTheme="minorEastAsia" w:hint="eastAsia"/>
          <w:lang w:eastAsia="zh-CN"/>
        </w:rPr>
        <w:t>T</w:t>
      </w:r>
      <w:r>
        <w:rPr>
          <w:rFonts w:eastAsiaTheme="minorEastAsia"/>
          <w:lang w:eastAsia="zh-CN"/>
        </w:rPr>
        <w:t>he Spatial correlation should be validated in a Beam-</w:t>
      </w:r>
      <w:r>
        <w:t>Combined</w:t>
      </w:r>
      <w:r>
        <w:rPr>
          <w:rFonts w:eastAsiaTheme="minorEastAsia"/>
          <w:lang w:eastAsia="zh-CN"/>
        </w:rPr>
        <w:t xml:space="preserve"> manner. </w:t>
      </w:r>
      <w:r>
        <w:t>It is assumed that the beams are mapped to the inputs of the channel emulator as follows:</w:t>
      </w:r>
    </w:p>
    <w:p w14:paraId="5A23C53D" w14:textId="77777777" w:rsidR="00EF6058" w:rsidRDefault="00000000" w:rsidP="00CC5D0A">
      <w:pPr>
        <w:pStyle w:val="B1"/>
      </w:pPr>
      <w:r>
        <w:t>-</w:t>
      </w:r>
      <w:r>
        <w:tab/>
        <w:t xml:space="preserve">Beam 1: Input 1 and Input 2 </w:t>
      </w:r>
    </w:p>
    <w:p w14:paraId="2952A242" w14:textId="77777777" w:rsidR="00EF6058" w:rsidRDefault="00000000" w:rsidP="00CC5D0A">
      <w:pPr>
        <w:pStyle w:val="B1"/>
      </w:pPr>
      <w:r>
        <w:t>-</w:t>
      </w:r>
      <w:r>
        <w:tab/>
        <w:t>Beam 2: Input 3 and Input 4 (CDL-C UMa only)</w:t>
      </w:r>
    </w:p>
    <w:p w14:paraId="6227836F" w14:textId="77777777" w:rsidR="00EF6058" w:rsidRDefault="00000000" w:rsidP="00CC5D0A">
      <w:pPr>
        <w:pStyle w:val="B1"/>
      </w:pPr>
      <w:r>
        <w:t>-</w:t>
      </w:r>
      <w:r>
        <w:tab/>
      </w:r>
      <w:r>
        <w:rPr>
          <w:rFonts w:eastAsiaTheme="minorEastAsia" w:hint="eastAsia"/>
          <w:lang w:eastAsia="zh-CN"/>
        </w:rPr>
        <w:t>C</w:t>
      </w:r>
      <w:r>
        <w:rPr>
          <w:rFonts w:eastAsiaTheme="minorEastAsia"/>
          <w:lang w:eastAsia="zh-CN"/>
        </w:rPr>
        <w:t>ombined beam for</w:t>
      </w:r>
      <w:r>
        <w:t xml:space="preserve"> CDL-C UMa: Input 1 + Input 2 + Input 3 + Input 4</w:t>
      </w:r>
    </w:p>
    <w:p w14:paraId="20EA21C7" w14:textId="77777777" w:rsidR="00EF6058" w:rsidRDefault="00000000" w:rsidP="00CC5D0A">
      <w:pPr>
        <w:pStyle w:val="B1"/>
        <w:rPr>
          <w:rFonts w:eastAsiaTheme="minorEastAsia"/>
          <w:lang w:eastAsia="zh-CN"/>
        </w:rPr>
      </w:pPr>
      <w:r>
        <w:t>-</w:t>
      </w:r>
      <w:r>
        <w:tab/>
      </w:r>
      <w:r>
        <w:rPr>
          <w:rFonts w:eastAsiaTheme="minorEastAsia" w:hint="eastAsia"/>
          <w:lang w:eastAsia="zh-CN"/>
        </w:rPr>
        <w:t>C</w:t>
      </w:r>
      <w:r>
        <w:rPr>
          <w:rFonts w:eastAsiaTheme="minorEastAsia"/>
          <w:lang w:eastAsia="zh-CN"/>
        </w:rPr>
        <w:t>ombined beam for</w:t>
      </w:r>
      <w:r>
        <w:t xml:space="preserve"> CDL-C UMi: Input 1 + Input 2</w:t>
      </w:r>
    </w:p>
    <w:p w14:paraId="511E8AB6" w14:textId="77777777" w:rsidR="00EF6058" w:rsidRDefault="00000000">
      <w:r>
        <w:rPr>
          <w:rFonts w:eastAsiaTheme="minorEastAsia" w:hint="eastAsia"/>
          <w:lang w:eastAsia="zh-CN"/>
        </w:rPr>
        <w:t>T</w:t>
      </w:r>
      <w:r>
        <w:rPr>
          <w:rFonts w:eastAsiaTheme="minorEastAsia"/>
          <w:lang w:eastAsia="zh-CN"/>
        </w:rPr>
        <w:t xml:space="preserve">he Spatial correlation measurement results of UMa CDL-C for bands n41 and n78 are presented in Figures 6.2.2.3-1~6. </w:t>
      </w:r>
    </w:p>
    <w:p w14:paraId="1BBC4388" w14:textId="77777777" w:rsidR="00EF6058" w:rsidRDefault="00000000" w:rsidP="00EF2758">
      <w:pPr>
        <w:pStyle w:val="TH"/>
      </w:pPr>
      <w:r>
        <w:rPr>
          <w:rFonts w:eastAsia="DengXian"/>
          <w:noProof/>
          <w:lang w:eastAsia="zh-CN"/>
        </w:rPr>
        <w:lastRenderedPageBreak/>
        <w:drawing>
          <wp:inline distT="0" distB="0" distL="0" distR="0" wp14:anchorId="64EB729A" wp14:editId="3798760E">
            <wp:extent cx="2879725" cy="2159635"/>
            <wp:effectExtent l="0" t="0" r="3175" b="12065"/>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87"/>
                    <a:stretch>
                      <a:fillRect/>
                    </a:stretch>
                  </pic:blipFill>
                  <pic:spPr>
                    <a:xfrm>
                      <a:off x="0" y="0"/>
                      <a:ext cx="2880199" cy="2160000"/>
                    </a:xfrm>
                    <a:prstGeom prst="rect">
                      <a:avLst/>
                    </a:prstGeom>
                  </pic:spPr>
                </pic:pic>
              </a:graphicData>
            </a:graphic>
          </wp:inline>
        </w:drawing>
      </w:r>
      <w:r>
        <w:t xml:space="preserve"> </w:t>
      </w:r>
      <w:r>
        <w:rPr>
          <w:rFonts w:eastAsia="DengXian"/>
          <w:noProof/>
          <w:lang w:eastAsia="zh-CN"/>
        </w:rPr>
        <w:drawing>
          <wp:inline distT="0" distB="0" distL="0" distR="0" wp14:anchorId="6EF5D771" wp14:editId="6856FA84">
            <wp:extent cx="2879725" cy="2159635"/>
            <wp:effectExtent l="0" t="0" r="3175" b="12065"/>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88"/>
                    <a:stretch>
                      <a:fillRect/>
                    </a:stretch>
                  </pic:blipFill>
                  <pic:spPr>
                    <a:xfrm>
                      <a:off x="0" y="0"/>
                      <a:ext cx="2880199" cy="2160000"/>
                    </a:xfrm>
                    <a:prstGeom prst="rect">
                      <a:avLst/>
                    </a:prstGeom>
                  </pic:spPr>
                </pic:pic>
              </a:graphicData>
            </a:graphic>
          </wp:inline>
        </w:drawing>
      </w:r>
    </w:p>
    <w:p w14:paraId="207782F6" w14:textId="77777777" w:rsidR="00EF6058" w:rsidRDefault="00000000" w:rsidP="00EF2758">
      <w:pPr>
        <w:pStyle w:val="TH"/>
        <w:rPr>
          <w:rFonts w:eastAsia="DengXian"/>
          <w:lang w:eastAsia="zh-CN"/>
        </w:rPr>
      </w:pPr>
      <w:r>
        <w:rPr>
          <w:rFonts w:eastAsia="DengXian" w:hint="eastAsia"/>
          <w:noProof/>
          <w:lang w:eastAsia="zh-CN"/>
        </w:rPr>
        <w:drawing>
          <wp:inline distT="0" distB="0" distL="0" distR="0" wp14:anchorId="6BD58C84" wp14:editId="7A7C99BD">
            <wp:extent cx="2875280" cy="2159635"/>
            <wp:effectExtent l="0" t="0" r="7620"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875402" cy="2160000"/>
                    </a:xfrm>
                    <a:prstGeom prst="rect">
                      <a:avLst/>
                    </a:prstGeom>
                    <a:noFill/>
                    <a:ln>
                      <a:noFill/>
                    </a:ln>
                  </pic:spPr>
                </pic:pic>
              </a:graphicData>
            </a:graphic>
          </wp:inline>
        </w:drawing>
      </w:r>
    </w:p>
    <w:p w14:paraId="23E7E6F1" w14:textId="77777777" w:rsidR="00EF6058" w:rsidRDefault="00000000" w:rsidP="00EF2758">
      <w:pPr>
        <w:pStyle w:val="TF"/>
        <w:rPr>
          <w:rFonts w:eastAsiaTheme="minorEastAsia"/>
          <w:lang w:eastAsia="zh-CN"/>
        </w:rPr>
      </w:pPr>
      <w:r>
        <w:rPr>
          <w:rFonts w:eastAsiaTheme="minorEastAsia"/>
          <w:lang w:eastAsia="zh-CN"/>
        </w:rPr>
        <w:t>(a) Band n41</w:t>
      </w:r>
    </w:p>
    <w:p w14:paraId="129381A6" w14:textId="77777777" w:rsidR="00EF6058" w:rsidRDefault="00EF6058">
      <w:pPr>
        <w:spacing w:after="0"/>
        <w:jc w:val="center"/>
        <w:rPr>
          <w:rFonts w:eastAsiaTheme="minorEastAsia"/>
          <w:szCs w:val="21"/>
          <w:lang w:eastAsia="zh-CN"/>
        </w:rPr>
      </w:pPr>
    </w:p>
    <w:p w14:paraId="3FE16577" w14:textId="77777777" w:rsidR="00EF6058" w:rsidRDefault="00000000" w:rsidP="00EF2758">
      <w:pPr>
        <w:pStyle w:val="TH"/>
        <w:rPr>
          <w:rFonts w:eastAsia="DengXian"/>
          <w:szCs w:val="21"/>
          <w:lang w:eastAsia="zh-CN"/>
        </w:rPr>
      </w:pPr>
      <w:r>
        <w:rPr>
          <w:rFonts w:eastAsia="MS Mincho"/>
          <w:noProof/>
        </w:rPr>
        <w:drawing>
          <wp:inline distT="0" distB="0" distL="0" distR="0" wp14:anchorId="1922D62F" wp14:editId="687F798D">
            <wp:extent cx="2882900" cy="2159635"/>
            <wp:effectExtent l="0" t="0" r="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883114" cy="2160000"/>
                    </a:xfrm>
                    <a:prstGeom prst="rect">
                      <a:avLst/>
                    </a:prstGeom>
                    <a:noFill/>
                    <a:ln>
                      <a:noFill/>
                    </a:ln>
                  </pic:spPr>
                </pic:pic>
              </a:graphicData>
            </a:graphic>
          </wp:inline>
        </w:drawing>
      </w:r>
    </w:p>
    <w:p w14:paraId="44FE6DDB" w14:textId="77777777" w:rsidR="00EF6058" w:rsidRDefault="00000000" w:rsidP="00EF2758">
      <w:pPr>
        <w:pStyle w:val="TF"/>
        <w:rPr>
          <w:rFonts w:eastAsiaTheme="minorEastAsia"/>
          <w:lang w:eastAsia="zh-CN"/>
        </w:rPr>
      </w:pPr>
      <w:r>
        <w:rPr>
          <w:rFonts w:eastAsiaTheme="minorEastAsia"/>
          <w:lang w:eastAsia="zh-CN"/>
        </w:rPr>
        <w:t>(b) Band n78</w:t>
      </w:r>
    </w:p>
    <w:p w14:paraId="6FC94C6A" w14:textId="77777777" w:rsidR="00EF6058" w:rsidRDefault="00000000">
      <w:pPr>
        <w:pStyle w:val="TF"/>
        <w:keepLines w:val="0"/>
      </w:pPr>
      <w:r>
        <w:t>Figure 6.2.2.3-1: Lab 1: Spatial correlation measurement result</w:t>
      </w:r>
      <w:r>
        <w:rPr>
          <w:rFonts w:hint="eastAsia"/>
        </w:rPr>
        <w:t>s</w:t>
      </w:r>
      <w:r>
        <w:t xml:space="preserve"> for CDL-C UMa</w:t>
      </w:r>
      <w:r>
        <w:rPr>
          <w:rFonts w:hint="eastAsia"/>
        </w:rPr>
        <w:t>,</w:t>
      </w:r>
      <w:r>
        <w:t xml:space="preserve"> (a) Band n41, beam 1, beam 2, and combined beams; (b) Band n78, combined beams</w:t>
      </w:r>
    </w:p>
    <w:p w14:paraId="188560E4" w14:textId="77777777" w:rsidR="00EF6058" w:rsidRDefault="00000000" w:rsidP="00EF2758">
      <w:pPr>
        <w:pStyle w:val="TH"/>
      </w:pPr>
      <w:r>
        <w:rPr>
          <w:noProof/>
          <w:lang w:val="en-US" w:eastAsia="zh-CN"/>
        </w:rPr>
        <w:lastRenderedPageBreak/>
        <w:drawing>
          <wp:inline distT="0" distB="0" distL="0" distR="0" wp14:anchorId="7D670410" wp14:editId="7413E4F4">
            <wp:extent cx="2879725" cy="2159635"/>
            <wp:effectExtent l="0" t="0" r="0" b="0"/>
            <wp:docPr id="100617606" name="图片 10061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7606" name="图片 10061760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r>
        <w:rPr>
          <w:rFonts w:ascii="Times New Roman" w:eastAsiaTheme="minorEastAsia" w:hAnsi="Times New Roman"/>
          <w:noProof/>
          <w:lang w:val="en-US" w:eastAsia="zh-CN"/>
        </w:rPr>
        <w:drawing>
          <wp:inline distT="0" distB="0" distL="0" distR="0" wp14:anchorId="3A434A52" wp14:editId="4286F1FF">
            <wp:extent cx="2879725" cy="2159635"/>
            <wp:effectExtent l="0" t="0" r="0" b="0"/>
            <wp:docPr id="1288947583" name="图片 128894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47583" name="图片 128894758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p w14:paraId="4FE2D156" w14:textId="77777777" w:rsidR="00EF6058" w:rsidRDefault="00000000" w:rsidP="00EF2758">
      <w:pPr>
        <w:pStyle w:val="TF"/>
        <w:rPr>
          <w:rFonts w:eastAsiaTheme="minorEastAsia"/>
          <w:lang w:eastAsia="zh-CN"/>
        </w:rPr>
      </w:pPr>
      <w:r>
        <w:rPr>
          <w:rFonts w:eastAsiaTheme="minorEastAsia"/>
          <w:lang w:eastAsia="zh-CN"/>
        </w:rPr>
        <w:t>(a) Band n41                                                                (b) Band n78</w:t>
      </w:r>
    </w:p>
    <w:p w14:paraId="4B85A729" w14:textId="77777777" w:rsidR="00EF6058" w:rsidRDefault="00000000">
      <w:pPr>
        <w:pStyle w:val="TF"/>
        <w:keepLines w:val="0"/>
      </w:pPr>
      <w:r>
        <w:t>Figure 6.2.2.3-2: Lab 2: Spatial correlation measurement result</w:t>
      </w:r>
      <w:r>
        <w:rPr>
          <w:rFonts w:hint="eastAsia"/>
        </w:rPr>
        <w:t>s</w:t>
      </w:r>
      <w:r>
        <w:t xml:space="preserve"> for CDL-C UMa</w:t>
      </w:r>
      <w:r>
        <w:rPr>
          <w:rFonts w:hint="eastAsia"/>
        </w:rPr>
        <w:t>,</w:t>
      </w:r>
      <w:r>
        <w:t xml:space="preserve"> (a) Band n41 with combined beams; (b) Band n78 with combined beams</w:t>
      </w:r>
    </w:p>
    <w:p w14:paraId="616A9E58" w14:textId="77777777" w:rsidR="00EF6058" w:rsidRDefault="00000000">
      <w:pPr>
        <w:spacing w:after="0"/>
        <w:jc w:val="center"/>
      </w:pPr>
      <w:r>
        <w:t xml:space="preserve"> </w:t>
      </w:r>
    </w:p>
    <w:p w14:paraId="524976A0" w14:textId="77777777" w:rsidR="00EF6058" w:rsidRDefault="00000000" w:rsidP="00EF2758">
      <w:pPr>
        <w:pStyle w:val="TH"/>
      </w:pPr>
      <w:r>
        <w:rPr>
          <w:rFonts w:hint="eastAsia"/>
          <w:noProof/>
          <w:lang w:val="en-US" w:eastAsia="zh-CN"/>
        </w:rPr>
        <w:drawing>
          <wp:inline distT="0" distB="0" distL="0" distR="0" wp14:anchorId="4DFEA50B" wp14:editId="3D0E75EE">
            <wp:extent cx="288099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881615" cy="2160000"/>
                    </a:xfrm>
                    <a:prstGeom prst="rect">
                      <a:avLst/>
                    </a:prstGeom>
                    <a:noFill/>
                    <a:ln>
                      <a:noFill/>
                    </a:ln>
                  </pic:spPr>
                </pic:pic>
              </a:graphicData>
            </a:graphic>
          </wp:inline>
        </w:drawing>
      </w:r>
      <w:r>
        <w:rPr>
          <w:noProof/>
          <w:lang w:val="en-US" w:eastAsia="zh-CN"/>
        </w:rPr>
        <w:drawing>
          <wp:inline distT="0" distB="0" distL="0" distR="0" wp14:anchorId="6ECF0A9E" wp14:editId="17D74377">
            <wp:extent cx="2880995" cy="21596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r>
        <w:rPr>
          <w:rFonts w:hint="eastAsia"/>
          <w:noProof/>
          <w:lang w:val="en-US" w:eastAsia="zh-CN"/>
        </w:rPr>
        <w:drawing>
          <wp:inline distT="0" distB="0" distL="0" distR="0" wp14:anchorId="3843EDA5" wp14:editId="21009C60">
            <wp:extent cx="2880995" cy="21596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6758BE1A" w14:textId="77777777" w:rsidR="00EF6058" w:rsidRDefault="00000000" w:rsidP="00EF2758">
      <w:pPr>
        <w:pStyle w:val="TF"/>
        <w:rPr>
          <w:rFonts w:eastAsiaTheme="minorEastAsia"/>
          <w:lang w:eastAsia="zh-CN"/>
        </w:rPr>
      </w:pPr>
      <w:r>
        <w:rPr>
          <w:rFonts w:eastAsiaTheme="minorEastAsia"/>
          <w:lang w:eastAsia="zh-CN"/>
        </w:rPr>
        <w:t>(a) Band n41</w:t>
      </w:r>
    </w:p>
    <w:p w14:paraId="5281CD73" w14:textId="77777777" w:rsidR="00EF6058" w:rsidRDefault="00000000" w:rsidP="00EF2758">
      <w:pPr>
        <w:pStyle w:val="TH"/>
        <w:rPr>
          <w:rFonts w:eastAsia="DengXian"/>
          <w:szCs w:val="21"/>
          <w:lang w:eastAsia="zh-CN"/>
        </w:rPr>
      </w:pPr>
      <w:r>
        <w:rPr>
          <w:rFonts w:hint="eastAsia"/>
          <w:noProof/>
          <w:lang w:val="en-US" w:eastAsia="zh-CN"/>
        </w:rPr>
        <w:lastRenderedPageBreak/>
        <w:drawing>
          <wp:inline distT="0" distB="0" distL="0" distR="0" wp14:anchorId="2F7BC2A7" wp14:editId="39E747DA">
            <wp:extent cx="2880995" cy="21596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p>
    <w:p w14:paraId="58B3A518" w14:textId="77777777" w:rsidR="00EF6058" w:rsidRDefault="00000000" w:rsidP="00EF2758">
      <w:pPr>
        <w:pStyle w:val="TF"/>
        <w:rPr>
          <w:rFonts w:eastAsiaTheme="minorEastAsia"/>
          <w:lang w:eastAsia="zh-CN"/>
        </w:rPr>
      </w:pPr>
      <w:r>
        <w:rPr>
          <w:rFonts w:eastAsiaTheme="minorEastAsia"/>
          <w:lang w:eastAsia="zh-CN"/>
        </w:rPr>
        <w:t>(b) Band n78</w:t>
      </w:r>
    </w:p>
    <w:p w14:paraId="7ED16E45" w14:textId="77777777" w:rsidR="00EF6058" w:rsidRDefault="00000000">
      <w:pPr>
        <w:pStyle w:val="TF"/>
        <w:keepLines w:val="0"/>
      </w:pPr>
      <w:r>
        <w:t>Figure 6.2.2.3-3: Lab 3: Spatial correlation measurement result</w:t>
      </w:r>
      <w:r>
        <w:rPr>
          <w:rFonts w:hint="eastAsia"/>
        </w:rPr>
        <w:t>s</w:t>
      </w:r>
      <w:r>
        <w:t xml:space="preserve"> for CDL-C UMa</w:t>
      </w:r>
      <w:r>
        <w:rPr>
          <w:rFonts w:hint="eastAsia"/>
        </w:rPr>
        <w:t>,</w:t>
      </w:r>
      <w:r>
        <w:t xml:space="preserve"> (a) Band n41, beam 1, beam 2, and combined beams; (b) Band n78, combined beams</w:t>
      </w:r>
    </w:p>
    <w:p w14:paraId="43804421" w14:textId="77777777" w:rsidR="00EF6058" w:rsidRDefault="00000000" w:rsidP="00EF2758">
      <w:pPr>
        <w:pStyle w:val="TH"/>
      </w:pPr>
      <w:r>
        <w:rPr>
          <w:rFonts w:eastAsia="DengXian"/>
          <w:noProof/>
          <w:lang w:eastAsia="zh-CN"/>
        </w:rPr>
        <w:drawing>
          <wp:inline distT="0" distB="0" distL="0" distR="0" wp14:anchorId="78BC3F19" wp14:editId="68CD982B">
            <wp:extent cx="4182745" cy="2519680"/>
            <wp:effectExtent l="0" t="0" r="8255" b="7620"/>
            <wp:docPr id="9407766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76609" name="图片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4183061" cy="2520000"/>
                    </a:xfrm>
                    <a:prstGeom prst="rect">
                      <a:avLst/>
                    </a:prstGeom>
                    <a:noFill/>
                  </pic:spPr>
                </pic:pic>
              </a:graphicData>
            </a:graphic>
          </wp:inline>
        </w:drawing>
      </w:r>
    </w:p>
    <w:p w14:paraId="2AC27198" w14:textId="77777777" w:rsidR="00EF6058" w:rsidRDefault="00000000" w:rsidP="00EF2758">
      <w:pPr>
        <w:pStyle w:val="TF"/>
        <w:rPr>
          <w:rFonts w:eastAsiaTheme="minorEastAsia"/>
          <w:lang w:eastAsia="zh-CN"/>
        </w:rPr>
      </w:pPr>
      <w:r>
        <w:rPr>
          <w:rFonts w:eastAsiaTheme="minorEastAsia"/>
          <w:lang w:eastAsia="zh-CN"/>
        </w:rPr>
        <w:t>(a) Band n41</w:t>
      </w:r>
    </w:p>
    <w:p w14:paraId="008C9243" w14:textId="77777777" w:rsidR="00EF6058" w:rsidRDefault="00000000" w:rsidP="00EF2758">
      <w:pPr>
        <w:pStyle w:val="TH"/>
      </w:pPr>
      <w:r>
        <w:rPr>
          <w:rFonts w:eastAsia="DengXian"/>
          <w:noProof/>
          <w:lang w:eastAsia="zh-CN"/>
        </w:rPr>
        <w:drawing>
          <wp:inline distT="0" distB="0" distL="0" distR="0" wp14:anchorId="32538DA7" wp14:editId="4A6E05F3">
            <wp:extent cx="4151630" cy="2095500"/>
            <wp:effectExtent l="0" t="0" r="1270" b="0"/>
            <wp:docPr id="19429467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6791" name="图片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4201484" cy="2120914"/>
                    </a:xfrm>
                    <a:prstGeom prst="rect">
                      <a:avLst/>
                    </a:prstGeom>
                    <a:noFill/>
                  </pic:spPr>
                </pic:pic>
              </a:graphicData>
            </a:graphic>
          </wp:inline>
        </w:drawing>
      </w:r>
    </w:p>
    <w:p w14:paraId="2BD3D71A" w14:textId="77777777" w:rsidR="00EF6058" w:rsidRDefault="00000000" w:rsidP="00EF2758">
      <w:pPr>
        <w:pStyle w:val="TF"/>
        <w:rPr>
          <w:rFonts w:eastAsiaTheme="minorEastAsia"/>
          <w:lang w:eastAsia="zh-CN"/>
        </w:rPr>
      </w:pPr>
      <w:r>
        <w:rPr>
          <w:rFonts w:eastAsiaTheme="minorEastAsia"/>
          <w:lang w:eastAsia="zh-CN"/>
        </w:rPr>
        <w:t>(b) Band n78</w:t>
      </w:r>
    </w:p>
    <w:p w14:paraId="78EFD437" w14:textId="77777777" w:rsidR="00EF6058" w:rsidRDefault="00000000">
      <w:pPr>
        <w:pStyle w:val="TF"/>
        <w:keepLines w:val="0"/>
      </w:pPr>
      <w:r>
        <w:t>Figure 6.2.2.3-4: Lab 4: Spatial correlation measurement result</w:t>
      </w:r>
      <w:r>
        <w:rPr>
          <w:rFonts w:hint="eastAsia"/>
        </w:rPr>
        <w:t>s</w:t>
      </w:r>
      <w:r>
        <w:t xml:space="preserve"> for CDL-C UMa</w:t>
      </w:r>
      <w:r>
        <w:rPr>
          <w:rFonts w:hint="eastAsia"/>
        </w:rPr>
        <w:t>,</w:t>
      </w:r>
      <w:r>
        <w:t xml:space="preserve"> (a) Band n41, combined beams; (b) Band n78, combined beams</w:t>
      </w:r>
    </w:p>
    <w:p w14:paraId="23AD2A2C" w14:textId="77777777" w:rsidR="00EF6058" w:rsidRDefault="00000000" w:rsidP="00EF2758">
      <w:pPr>
        <w:pStyle w:val="TH"/>
      </w:pPr>
      <w:r>
        <w:rPr>
          <w:noProof/>
          <w:lang w:val="en-US" w:eastAsia="zh-CN"/>
        </w:rPr>
        <w:lastRenderedPageBreak/>
        <w:drawing>
          <wp:inline distT="0" distB="0" distL="0" distR="0" wp14:anchorId="79E723A6" wp14:editId="334F987B">
            <wp:extent cx="4707890" cy="1925955"/>
            <wp:effectExtent l="4445" t="4445" r="12065" b="12700"/>
            <wp:docPr id="721389375" name="图表 721389375"/>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4537904F" w14:textId="77777777" w:rsidR="00EF6058" w:rsidRDefault="00000000" w:rsidP="00EF2758">
      <w:pPr>
        <w:pStyle w:val="TF"/>
      </w:pPr>
      <w:r>
        <w:rPr>
          <w:rFonts w:eastAsiaTheme="minorEastAsia"/>
          <w:lang w:eastAsia="zh-CN"/>
        </w:rPr>
        <w:t>(a) Band n41</w:t>
      </w:r>
    </w:p>
    <w:p w14:paraId="7FA7F49F" w14:textId="77777777" w:rsidR="00EF6058" w:rsidRDefault="00000000" w:rsidP="00EF2758">
      <w:pPr>
        <w:pStyle w:val="TH"/>
      </w:pPr>
      <w:r>
        <w:rPr>
          <w:noProof/>
          <w:lang w:val="en-US" w:eastAsia="zh-CN"/>
        </w:rPr>
        <w:drawing>
          <wp:inline distT="0" distB="0" distL="0" distR="0" wp14:anchorId="0F998638" wp14:editId="0FBEDC87">
            <wp:extent cx="4669155" cy="2287905"/>
            <wp:effectExtent l="4445" t="4445" r="12700" b="6350"/>
            <wp:docPr id="371600484" name="图表 3716004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6960745E" w14:textId="77777777" w:rsidR="00EF6058" w:rsidRDefault="00000000" w:rsidP="00EF2758">
      <w:pPr>
        <w:pStyle w:val="TF"/>
        <w:rPr>
          <w:rFonts w:eastAsiaTheme="minorEastAsia"/>
          <w:lang w:eastAsia="zh-CN"/>
        </w:rPr>
      </w:pPr>
      <w:r>
        <w:rPr>
          <w:rFonts w:eastAsiaTheme="minorEastAsia"/>
          <w:lang w:eastAsia="zh-CN"/>
        </w:rPr>
        <w:t>(b) Band n78</w:t>
      </w:r>
    </w:p>
    <w:p w14:paraId="345D16B0" w14:textId="77777777" w:rsidR="00EF6058" w:rsidRDefault="00000000">
      <w:pPr>
        <w:pStyle w:val="TF"/>
        <w:keepLines w:val="0"/>
      </w:pPr>
      <w:r>
        <w:t>Figure 6.2.2.3-5: Lab 5: Spatial correlation measurement result</w:t>
      </w:r>
      <w:r>
        <w:rPr>
          <w:rFonts w:hint="eastAsia"/>
        </w:rPr>
        <w:t>s</w:t>
      </w:r>
      <w:r>
        <w:t xml:space="preserve"> for CDL-C UMa</w:t>
      </w:r>
      <w:r>
        <w:rPr>
          <w:rFonts w:hint="eastAsia"/>
        </w:rPr>
        <w:t>,</w:t>
      </w:r>
      <w:r>
        <w:t xml:space="preserve"> (a) Band n41, combined beams; (b) Band n78, combined beams</w:t>
      </w:r>
    </w:p>
    <w:p w14:paraId="723C1DEC" w14:textId="77777777" w:rsidR="00EF6058" w:rsidRDefault="00EF6058">
      <w:pPr>
        <w:pStyle w:val="TF"/>
        <w:keepLines w:val="0"/>
      </w:pPr>
    </w:p>
    <w:p w14:paraId="0754EB96" w14:textId="77777777" w:rsidR="00EF6058" w:rsidRDefault="00000000" w:rsidP="00EF2758">
      <w:pPr>
        <w:pStyle w:val="TH"/>
      </w:pPr>
      <w:r>
        <w:rPr>
          <w:noProof/>
        </w:rPr>
        <w:drawing>
          <wp:inline distT="0" distB="0" distL="0" distR="0" wp14:anchorId="281ED3C7" wp14:editId="41AF3DA1">
            <wp:extent cx="3959860" cy="2170430"/>
            <wp:effectExtent l="0" t="0" r="2540" b="1270"/>
            <wp:docPr id="940898628" name="图片 9408986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98628" name="图片 940898628" descr="Chart, line chart&#10;&#10;Description automatically generated"/>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5FDE8EEA" w14:textId="77777777" w:rsidR="00EF6058" w:rsidRDefault="00000000" w:rsidP="00EF2758">
      <w:pPr>
        <w:pStyle w:val="TF"/>
      </w:pPr>
      <w:r>
        <w:rPr>
          <w:rFonts w:eastAsiaTheme="minorEastAsia"/>
          <w:lang w:eastAsia="zh-CN"/>
        </w:rPr>
        <w:t>(a) Band n41</w:t>
      </w:r>
    </w:p>
    <w:p w14:paraId="781D9466" w14:textId="77777777" w:rsidR="00EF6058" w:rsidRDefault="00000000" w:rsidP="00EF2758">
      <w:pPr>
        <w:pStyle w:val="TH"/>
      </w:pPr>
      <w:r>
        <w:rPr>
          <w:noProof/>
        </w:rPr>
        <w:lastRenderedPageBreak/>
        <w:drawing>
          <wp:inline distT="0" distB="0" distL="0" distR="0" wp14:anchorId="7ADC1623" wp14:editId="684A35F2">
            <wp:extent cx="3959860" cy="2170430"/>
            <wp:effectExtent l="0" t="0" r="2540" b="1270"/>
            <wp:docPr id="2117957888" name="图片 21179578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57888" name="图片 2117957888" descr="Chart, line chart&#10;&#10;Description automatically generated"/>
                    <pic:cNvPicPr>
                      <a:picLocks noChangeAspect="1"/>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21D314C1" w14:textId="77777777" w:rsidR="00EF6058" w:rsidRDefault="00000000" w:rsidP="00EF2758">
      <w:pPr>
        <w:pStyle w:val="TF"/>
        <w:rPr>
          <w:rFonts w:eastAsiaTheme="minorEastAsia"/>
          <w:lang w:eastAsia="zh-CN"/>
        </w:rPr>
      </w:pPr>
      <w:r>
        <w:rPr>
          <w:rFonts w:eastAsiaTheme="minorEastAsia"/>
          <w:lang w:eastAsia="zh-CN"/>
        </w:rPr>
        <w:t>(b) Band n78</w:t>
      </w:r>
    </w:p>
    <w:p w14:paraId="39CFE1CB" w14:textId="77777777" w:rsidR="00EF6058" w:rsidRDefault="00000000">
      <w:pPr>
        <w:pStyle w:val="TF"/>
        <w:keepLines w:val="0"/>
      </w:pPr>
      <w:r>
        <w:t>Figure 6.2.2.3-6: Lab 6: Spatial correlation measurement result</w:t>
      </w:r>
      <w:r>
        <w:rPr>
          <w:rFonts w:hint="eastAsia"/>
        </w:rPr>
        <w:t>s</w:t>
      </w:r>
      <w:r>
        <w:t xml:space="preserve"> for CDL-C UMa</w:t>
      </w:r>
      <w:r>
        <w:rPr>
          <w:rFonts w:hint="eastAsia"/>
        </w:rPr>
        <w:t>,</w:t>
      </w:r>
      <w:r>
        <w:t xml:space="preserve"> (a) Band n41, combined beams; (b) Band n78, combined beams</w:t>
      </w:r>
    </w:p>
    <w:p w14:paraId="7715ECA1" w14:textId="77777777" w:rsidR="00EF6058" w:rsidRDefault="00000000">
      <w:r>
        <w:rPr>
          <w:rFonts w:eastAsiaTheme="minorEastAsia" w:hint="eastAsia"/>
          <w:lang w:eastAsia="zh-CN"/>
        </w:rPr>
        <w:t>T</w:t>
      </w:r>
      <w:r>
        <w:rPr>
          <w:rFonts w:eastAsiaTheme="minorEastAsia"/>
          <w:lang w:eastAsia="zh-CN"/>
        </w:rPr>
        <w:t xml:space="preserve">he Spatial correlation measurement results of UMi CDL-C for band n28 are presented in Figures 6.2.2.3-7~12. </w:t>
      </w:r>
    </w:p>
    <w:p w14:paraId="1F23CC0F" w14:textId="77777777" w:rsidR="00EF6058" w:rsidRPr="00EF2758" w:rsidRDefault="00000000" w:rsidP="00EF2758">
      <w:pPr>
        <w:pStyle w:val="TH"/>
        <w:rPr>
          <w:i/>
          <w:iCs/>
        </w:rPr>
      </w:pPr>
      <w:r>
        <w:rPr>
          <w:rFonts w:eastAsia="Malgun Gothic"/>
          <w:noProof/>
        </w:rPr>
        <w:drawing>
          <wp:inline distT="0" distB="0" distL="0" distR="0" wp14:anchorId="02048139" wp14:editId="01DE284D">
            <wp:extent cx="3729990" cy="260667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3743605" cy="2616449"/>
                    </a:xfrm>
                    <a:prstGeom prst="rect">
                      <a:avLst/>
                    </a:prstGeom>
                    <a:noFill/>
                    <a:ln>
                      <a:noFill/>
                    </a:ln>
                  </pic:spPr>
                </pic:pic>
              </a:graphicData>
            </a:graphic>
          </wp:inline>
        </w:drawing>
      </w:r>
    </w:p>
    <w:p w14:paraId="3B5820C2" w14:textId="77777777" w:rsidR="00EF6058" w:rsidRDefault="00000000">
      <w:pPr>
        <w:pStyle w:val="TF"/>
        <w:keepLines w:val="0"/>
      </w:pPr>
      <w:r>
        <w:t>Figure 6.2.2.3-7: Lab 1: Spatial correlation measurement result</w:t>
      </w:r>
      <w:r>
        <w:rPr>
          <w:rFonts w:hint="eastAsia"/>
        </w:rPr>
        <w:t>s</w:t>
      </w:r>
      <w:r>
        <w:t xml:space="preserve"> for CDL-C UMi at Band n28, beam 1</w:t>
      </w:r>
    </w:p>
    <w:p w14:paraId="3EED8CFE" w14:textId="77777777" w:rsidR="00EF6058" w:rsidRDefault="00000000" w:rsidP="00EF2758">
      <w:pPr>
        <w:pStyle w:val="TH"/>
      </w:pPr>
      <w:r>
        <w:rPr>
          <w:rFonts w:hint="eastAsia"/>
          <w:noProof/>
        </w:rPr>
        <w:lastRenderedPageBreak/>
        <w:drawing>
          <wp:inline distT="0" distB="0" distL="0" distR="0" wp14:anchorId="42BCB51E" wp14:editId="5C7D11A4">
            <wp:extent cx="3556000" cy="2665730"/>
            <wp:effectExtent l="0" t="0" r="0" b="1270"/>
            <wp:docPr id="16451185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18556" name="图片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3562699" cy="2670522"/>
                    </a:xfrm>
                    <a:prstGeom prst="rect">
                      <a:avLst/>
                    </a:prstGeom>
                    <a:noFill/>
                    <a:ln>
                      <a:noFill/>
                    </a:ln>
                  </pic:spPr>
                </pic:pic>
              </a:graphicData>
            </a:graphic>
          </wp:inline>
        </w:drawing>
      </w:r>
    </w:p>
    <w:p w14:paraId="3A46AFEF" w14:textId="77777777" w:rsidR="00EF6058" w:rsidRDefault="00000000">
      <w:pPr>
        <w:pStyle w:val="TF"/>
        <w:keepLines w:val="0"/>
        <w:spacing w:after="120"/>
      </w:pPr>
      <w:r>
        <w:t>Figure 6.2.2.3-8: Lab 2: Spatial correlation measurement result</w:t>
      </w:r>
      <w:r>
        <w:rPr>
          <w:rFonts w:hint="eastAsia"/>
        </w:rPr>
        <w:t>s</w:t>
      </w:r>
      <w:r>
        <w:t xml:space="preserve"> for CDL-C UMi at Band n28, beam 1</w:t>
      </w:r>
    </w:p>
    <w:p w14:paraId="2BDD58F6" w14:textId="77777777" w:rsidR="00EF2758" w:rsidRDefault="00EF2758" w:rsidP="00EF2758"/>
    <w:p w14:paraId="44D83E7D" w14:textId="77777777" w:rsidR="00EF6058" w:rsidRDefault="00000000" w:rsidP="00EF2758">
      <w:pPr>
        <w:pStyle w:val="TH"/>
      </w:pPr>
      <w:r>
        <w:rPr>
          <w:noProof/>
        </w:rPr>
        <w:drawing>
          <wp:inline distT="0" distB="0" distL="0" distR="0" wp14:anchorId="451A994B" wp14:editId="2877AE7C">
            <wp:extent cx="4131310" cy="2360295"/>
            <wp:effectExtent l="4445" t="4445" r="17145" b="10160"/>
            <wp:docPr id="103381299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36E21302" w14:textId="77777777" w:rsidR="00EF6058" w:rsidRDefault="00000000">
      <w:pPr>
        <w:pStyle w:val="TF"/>
        <w:keepLines w:val="0"/>
      </w:pPr>
      <w:r>
        <w:t>Figure 6.2.2.3-9: Lab 4: Spatial correlation measurement result</w:t>
      </w:r>
      <w:r>
        <w:rPr>
          <w:rFonts w:hint="eastAsia"/>
        </w:rPr>
        <w:t>s</w:t>
      </w:r>
      <w:r>
        <w:t xml:space="preserve"> for CDL-C UMi at Band n28, beam 1</w:t>
      </w:r>
    </w:p>
    <w:p w14:paraId="1F7EDD6A" w14:textId="77777777" w:rsidR="00EF2758" w:rsidRDefault="00EF2758" w:rsidP="00EF2758"/>
    <w:p w14:paraId="1A000626" w14:textId="77777777" w:rsidR="00EF6058" w:rsidRDefault="00000000" w:rsidP="00EF2758">
      <w:pPr>
        <w:pStyle w:val="TH"/>
      </w:pPr>
      <w:r>
        <w:rPr>
          <w:noProof/>
          <w:lang w:val="en-US" w:eastAsia="zh-CN"/>
        </w:rPr>
        <w:drawing>
          <wp:inline distT="0" distB="0" distL="0" distR="0" wp14:anchorId="126D9587" wp14:editId="110E24A7">
            <wp:extent cx="4141470" cy="2261870"/>
            <wp:effectExtent l="0" t="0" r="11430" b="1143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06"/>
                    <a:stretch>
                      <a:fillRect/>
                    </a:stretch>
                  </pic:blipFill>
                  <pic:spPr>
                    <a:xfrm>
                      <a:off x="0" y="0"/>
                      <a:ext cx="4235749" cy="2313485"/>
                    </a:xfrm>
                    <a:prstGeom prst="rect">
                      <a:avLst/>
                    </a:prstGeom>
                  </pic:spPr>
                </pic:pic>
              </a:graphicData>
            </a:graphic>
          </wp:inline>
        </w:drawing>
      </w:r>
    </w:p>
    <w:p w14:paraId="0DF8B227" w14:textId="77777777" w:rsidR="00EF6058" w:rsidRDefault="00000000">
      <w:pPr>
        <w:pStyle w:val="TF"/>
        <w:keepLines w:val="0"/>
      </w:pPr>
      <w:r>
        <w:t>Figure 6.2.2.3-10: Lab 5: Spatial correlation measurement result</w:t>
      </w:r>
      <w:r>
        <w:rPr>
          <w:rFonts w:hint="eastAsia"/>
        </w:rPr>
        <w:t>s</w:t>
      </w:r>
      <w:r>
        <w:t xml:space="preserve"> for CDL-C UMi at Band n28, beam 1</w:t>
      </w:r>
    </w:p>
    <w:p w14:paraId="4AE3AC57" w14:textId="77777777" w:rsidR="00EF2758" w:rsidRDefault="00EF2758" w:rsidP="00EF2758"/>
    <w:p w14:paraId="18D74D8C" w14:textId="77777777" w:rsidR="00EF6058" w:rsidRDefault="00000000" w:rsidP="00EF2758">
      <w:pPr>
        <w:pStyle w:val="TH"/>
      </w:pPr>
      <w:r>
        <w:rPr>
          <w:noProof/>
          <w:lang w:val="en-US"/>
        </w:rPr>
        <w:drawing>
          <wp:inline distT="0" distB="0" distL="0" distR="0" wp14:anchorId="66A0CE84" wp14:editId="421F9278">
            <wp:extent cx="4221480" cy="2002155"/>
            <wp:effectExtent l="0" t="0" r="7620" b="4445"/>
            <wp:docPr id="96716621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66213" name="Picture 1" descr="A graph with red and blue lines&#10;&#10;Description automatically generated"/>
                    <pic:cNvPicPr>
                      <a:picLocks noChangeAspect="1"/>
                    </pic:cNvPicPr>
                  </pic:nvPicPr>
                  <pic:blipFill>
                    <a:blip r:embed="rId107"/>
                    <a:stretch>
                      <a:fillRect/>
                    </a:stretch>
                  </pic:blipFill>
                  <pic:spPr>
                    <a:xfrm>
                      <a:off x="0" y="0"/>
                      <a:ext cx="4227457" cy="2005202"/>
                    </a:xfrm>
                    <a:prstGeom prst="rect">
                      <a:avLst/>
                    </a:prstGeom>
                  </pic:spPr>
                </pic:pic>
              </a:graphicData>
            </a:graphic>
          </wp:inline>
        </w:drawing>
      </w:r>
    </w:p>
    <w:p w14:paraId="16C6C35C" w14:textId="77777777" w:rsidR="00EF6058" w:rsidRDefault="00000000">
      <w:pPr>
        <w:pStyle w:val="TF"/>
        <w:keepLines w:val="0"/>
      </w:pPr>
      <w:r>
        <w:t>Figure 6.2.2.3-11: Lab 6: Spatial correlation measurement result</w:t>
      </w:r>
      <w:r>
        <w:rPr>
          <w:rFonts w:hint="eastAsia"/>
        </w:rPr>
        <w:t>s</w:t>
      </w:r>
      <w:r>
        <w:t xml:space="preserve"> for CDL-C UMi at Band n28, beam 1</w:t>
      </w:r>
    </w:p>
    <w:p w14:paraId="09B23873" w14:textId="77777777" w:rsidR="00EF2758" w:rsidRDefault="00EF2758" w:rsidP="00EF2758"/>
    <w:p w14:paraId="62416F8B" w14:textId="77777777" w:rsidR="00EF6058" w:rsidRDefault="00000000" w:rsidP="00EF2758">
      <w:pPr>
        <w:pStyle w:val="TH"/>
      </w:pPr>
      <w:r>
        <w:rPr>
          <w:noProof/>
        </w:rPr>
        <w:drawing>
          <wp:inline distT="0" distB="0" distL="0" distR="0" wp14:anchorId="5042CA61" wp14:editId="2D5ABB57">
            <wp:extent cx="4151630" cy="2141220"/>
            <wp:effectExtent l="9525" t="9525" r="17145" b="209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08"/>
                    <a:stretch>
                      <a:fillRect/>
                    </a:stretch>
                  </pic:blipFill>
                  <pic:spPr>
                    <a:xfrm>
                      <a:off x="0" y="0"/>
                      <a:ext cx="4173291" cy="2152470"/>
                    </a:xfrm>
                    <a:prstGeom prst="rect">
                      <a:avLst/>
                    </a:prstGeom>
                    <a:ln>
                      <a:solidFill>
                        <a:schemeClr val="tx1"/>
                      </a:solidFill>
                    </a:ln>
                  </pic:spPr>
                </pic:pic>
              </a:graphicData>
            </a:graphic>
          </wp:inline>
        </w:drawing>
      </w:r>
    </w:p>
    <w:p w14:paraId="03612082" w14:textId="77777777" w:rsidR="00EF6058" w:rsidRDefault="00000000">
      <w:pPr>
        <w:pStyle w:val="TF"/>
        <w:keepLines w:val="0"/>
      </w:pPr>
      <w:r>
        <w:t>Figure 6.2.2.3-12: Lab 7: Spatial correlation measurement result</w:t>
      </w:r>
      <w:r>
        <w:rPr>
          <w:rFonts w:hint="eastAsia"/>
        </w:rPr>
        <w:t>s</w:t>
      </w:r>
      <w:r>
        <w:t xml:space="preserve"> for CDL-C UMi at Band n28, beam 1</w:t>
      </w:r>
    </w:p>
    <w:p w14:paraId="4028DC1D" w14:textId="5BC659B7" w:rsidR="00EF6058" w:rsidRDefault="00000000" w:rsidP="00EF2758">
      <w:pPr>
        <w:pStyle w:val="Heading4"/>
      </w:pPr>
      <w:bookmarkStart w:id="218" w:name="_Toc151502500"/>
      <w:bookmarkStart w:id="219" w:name="_Toc154592317"/>
      <w:bookmarkStart w:id="220" w:name="_Toc154592831"/>
      <w:bookmarkStart w:id="221" w:name="_Toc155632243"/>
      <w:bookmarkStart w:id="222" w:name="_Toc155632295"/>
      <w:bookmarkStart w:id="223" w:name="_Toc155632352"/>
      <w:bookmarkStart w:id="224" w:name="_Toc155632404"/>
      <w:r>
        <w:t>6.2.2.4</w:t>
      </w:r>
      <w:r w:rsidR="00EF2758">
        <w:tab/>
      </w:r>
      <w:r>
        <w:t>Cross-polarization</w:t>
      </w:r>
      <w:bookmarkEnd w:id="218"/>
      <w:bookmarkEnd w:id="219"/>
      <w:bookmarkEnd w:id="220"/>
      <w:bookmarkEnd w:id="221"/>
      <w:bookmarkEnd w:id="222"/>
      <w:bookmarkEnd w:id="223"/>
      <w:bookmarkEnd w:id="224"/>
    </w:p>
    <w:p w14:paraId="7A9129E9" w14:textId="77777777" w:rsidR="00EF6058" w:rsidRDefault="00000000">
      <w:r>
        <w:rPr>
          <w:rFonts w:eastAsiaTheme="minorEastAsia" w:hint="eastAsia"/>
          <w:lang w:eastAsia="zh-CN"/>
        </w:rPr>
        <w:t>T</w:t>
      </w:r>
      <w:r>
        <w:rPr>
          <w:rFonts w:eastAsiaTheme="minorEastAsia"/>
          <w:lang w:eastAsia="zh-CN"/>
        </w:rPr>
        <w:t>he Cross-polarization should be validated in a Beam-</w:t>
      </w:r>
      <w:r>
        <w:t>Specific</w:t>
      </w:r>
      <w:r>
        <w:rPr>
          <w:rFonts w:eastAsiaTheme="minorEastAsia"/>
          <w:lang w:eastAsia="zh-CN"/>
        </w:rPr>
        <w:t xml:space="preserve"> manner. </w:t>
      </w:r>
      <w:r>
        <w:t>It is assumed that the beams are mapped to the inputs of the channel emulator as follows:</w:t>
      </w:r>
    </w:p>
    <w:p w14:paraId="2E01C6A2" w14:textId="77777777" w:rsidR="00EF6058" w:rsidRDefault="00000000" w:rsidP="00EF2758">
      <w:pPr>
        <w:pStyle w:val="B1"/>
      </w:pPr>
      <w:r>
        <w:t>-</w:t>
      </w:r>
      <w:r>
        <w:tab/>
        <w:t xml:space="preserve">Beam 1: Input 1 and Input 2 </w:t>
      </w:r>
    </w:p>
    <w:p w14:paraId="152DF96A" w14:textId="77777777" w:rsidR="00EF6058" w:rsidRDefault="00000000" w:rsidP="00EF2758">
      <w:pPr>
        <w:pStyle w:val="B1"/>
      </w:pPr>
      <w:r>
        <w:t>-</w:t>
      </w:r>
      <w:r>
        <w:tab/>
        <w:t>Beam 2: Input 3 and Input 4 (CDL-C UMa only)</w:t>
      </w:r>
    </w:p>
    <w:p w14:paraId="1FC612B4" w14:textId="77777777" w:rsidR="00EF6058" w:rsidRDefault="00000000">
      <w:r>
        <w:rPr>
          <w:rFonts w:eastAsiaTheme="minorEastAsia" w:hint="eastAsia"/>
          <w:lang w:eastAsia="zh-CN"/>
        </w:rPr>
        <w:t>T</w:t>
      </w:r>
      <w:r>
        <w:rPr>
          <w:rFonts w:eastAsiaTheme="minorEastAsia"/>
          <w:lang w:eastAsia="zh-CN"/>
        </w:rPr>
        <w:t xml:space="preserve">he Cross-polarization measurement results of UMa CDL-C for bands n41 and n78 are presented in Table 6.2.2.4-1~6. </w:t>
      </w:r>
    </w:p>
    <w:p w14:paraId="0CC849E7" w14:textId="77777777" w:rsidR="00EF6058" w:rsidRDefault="00000000" w:rsidP="00EF2758">
      <w:pPr>
        <w:pStyle w:val="TH"/>
        <w:rPr>
          <w:rFonts w:eastAsia="Malgun Gothic"/>
        </w:rPr>
      </w:pPr>
      <w:r>
        <w:t xml:space="preserve">Table 6.2.2.4-1: Lab 1: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27"/>
        <w:gridCol w:w="1917"/>
      </w:tblGrid>
      <w:tr w:rsidR="00EF6058" w14:paraId="27A294A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AC7D378" w14:textId="77777777" w:rsidR="00EF6058" w:rsidRDefault="00000000" w:rsidP="00EF2758">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5F089768" w14:textId="77777777" w:rsidR="00EF6058" w:rsidRDefault="00000000" w:rsidP="00EF275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7A55183" w14:textId="77777777" w:rsidR="00EF6058" w:rsidRDefault="00000000" w:rsidP="00EF275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4C34FB89" w14:textId="77777777" w:rsidR="00EF6058" w:rsidRDefault="00000000" w:rsidP="00EF2758">
            <w:pPr>
              <w:pStyle w:val="TAH"/>
              <w:rPr>
                <w:rFonts w:eastAsiaTheme="minorEastAsia"/>
                <w:lang w:eastAsia="zh-CN"/>
              </w:rPr>
            </w:pPr>
            <w:r>
              <w:rPr>
                <w:rFonts w:eastAsiaTheme="minorEastAsia"/>
                <w:lang w:eastAsia="zh-CN"/>
              </w:rPr>
              <w:t>Measurement result</w:t>
            </w:r>
          </w:p>
        </w:tc>
      </w:tr>
      <w:tr w:rsidR="00EF6058" w14:paraId="079E6FD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232DBB5D" w14:textId="77777777" w:rsidR="00EF6058" w:rsidRDefault="00000000" w:rsidP="00EF2758">
            <w:pPr>
              <w:pStyle w:val="TAC"/>
            </w:pPr>
            <w:r>
              <w:t xml:space="preserve">fc </w:t>
            </w:r>
            <w:r>
              <w:rPr>
                <w:rFonts w:hint="eastAsia"/>
              </w:rPr>
              <w:t>≤</w:t>
            </w:r>
            <w:r>
              <w:t xml:space="preserve"> 2.5 GHz (n41)</w:t>
            </w:r>
          </w:p>
        </w:tc>
        <w:tc>
          <w:tcPr>
            <w:tcW w:w="0" w:type="auto"/>
            <w:tcBorders>
              <w:top w:val="single" w:sz="4" w:space="0" w:color="auto"/>
              <w:left w:val="single" w:sz="4" w:space="0" w:color="auto"/>
              <w:bottom w:val="single" w:sz="4" w:space="0" w:color="auto"/>
              <w:right w:val="single" w:sz="4" w:space="0" w:color="auto"/>
            </w:tcBorders>
          </w:tcPr>
          <w:p w14:paraId="2C799975" w14:textId="77777777" w:rsidR="00EF6058" w:rsidRDefault="00000000" w:rsidP="00EF2758">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5000D999" w14:textId="77777777" w:rsidR="00EF6058" w:rsidRDefault="00000000" w:rsidP="00EF2758">
            <w:pPr>
              <w:pStyle w:val="TAC"/>
            </w:pPr>
            <w:r>
              <w:t>Input 1+2:  V/H = 0 dB</w:t>
            </w:r>
          </w:p>
          <w:p w14:paraId="4BA88FFC" w14:textId="77777777" w:rsidR="00EF6058" w:rsidRDefault="00EF6058" w:rsidP="00EF2758">
            <w:pPr>
              <w:pStyle w:val="TAC"/>
            </w:pPr>
          </w:p>
        </w:tc>
        <w:tc>
          <w:tcPr>
            <w:tcW w:w="0" w:type="auto"/>
            <w:tcBorders>
              <w:top w:val="single" w:sz="4" w:space="0" w:color="auto"/>
              <w:left w:val="single" w:sz="4" w:space="0" w:color="auto"/>
              <w:bottom w:val="single" w:sz="4" w:space="0" w:color="auto"/>
              <w:right w:val="single" w:sz="4" w:space="0" w:color="auto"/>
            </w:tcBorders>
          </w:tcPr>
          <w:p w14:paraId="1CA88260" w14:textId="77777777" w:rsidR="00EF6058" w:rsidRDefault="00000000" w:rsidP="00EF2758">
            <w:pPr>
              <w:pStyle w:val="TAC"/>
              <w:rPr>
                <w:rFonts w:eastAsiaTheme="minorEastAsia"/>
                <w:lang w:eastAsia="zh-CN"/>
              </w:rPr>
            </w:pPr>
            <w:r>
              <w:rPr>
                <w:rFonts w:eastAsiaTheme="minorEastAsia"/>
                <w:lang w:eastAsia="zh-CN"/>
              </w:rPr>
              <w:t>0.44 dB</w:t>
            </w:r>
          </w:p>
        </w:tc>
      </w:tr>
      <w:tr w:rsidR="00EF6058" w14:paraId="6CE03507"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34A80C" w14:textId="77777777" w:rsidR="00EF6058" w:rsidRDefault="00EF6058" w:rsidP="00EF2758">
            <w:pPr>
              <w:pStyle w:val="TAC"/>
            </w:pPr>
          </w:p>
        </w:tc>
        <w:tc>
          <w:tcPr>
            <w:tcW w:w="0" w:type="auto"/>
            <w:tcBorders>
              <w:top w:val="single" w:sz="4" w:space="0" w:color="auto"/>
              <w:left w:val="single" w:sz="4" w:space="0" w:color="auto"/>
              <w:right w:val="single" w:sz="4" w:space="0" w:color="auto"/>
            </w:tcBorders>
          </w:tcPr>
          <w:p w14:paraId="531FCF9E" w14:textId="77777777" w:rsidR="00EF6058" w:rsidRDefault="00000000" w:rsidP="00EF2758">
            <w:pPr>
              <w:pStyle w:val="TAC"/>
            </w:pPr>
            <w:r>
              <w:t>Beam 2</w:t>
            </w:r>
          </w:p>
        </w:tc>
        <w:tc>
          <w:tcPr>
            <w:tcW w:w="0" w:type="auto"/>
            <w:tcBorders>
              <w:top w:val="single" w:sz="4" w:space="0" w:color="auto"/>
              <w:left w:val="single" w:sz="4" w:space="0" w:color="auto"/>
              <w:right w:val="single" w:sz="4" w:space="0" w:color="auto"/>
            </w:tcBorders>
          </w:tcPr>
          <w:p w14:paraId="066CB286" w14:textId="77777777" w:rsidR="00EF6058" w:rsidRDefault="00000000" w:rsidP="00EF2758">
            <w:pPr>
              <w:pStyle w:val="TAC"/>
            </w:pPr>
            <w:r>
              <w:t>Input 3+4:  V/H = 0 dB</w:t>
            </w:r>
          </w:p>
        </w:tc>
        <w:tc>
          <w:tcPr>
            <w:tcW w:w="0" w:type="auto"/>
            <w:tcBorders>
              <w:top w:val="single" w:sz="4" w:space="0" w:color="auto"/>
              <w:left w:val="single" w:sz="4" w:space="0" w:color="auto"/>
              <w:right w:val="single" w:sz="4" w:space="0" w:color="auto"/>
            </w:tcBorders>
          </w:tcPr>
          <w:p w14:paraId="13097528" w14:textId="77777777" w:rsidR="00EF6058" w:rsidRDefault="00000000" w:rsidP="00EF2758">
            <w:pPr>
              <w:pStyle w:val="TAC"/>
              <w:rPr>
                <w:rFonts w:eastAsiaTheme="minorEastAsia"/>
                <w:lang w:eastAsia="zh-CN"/>
              </w:rPr>
            </w:pPr>
            <w:r>
              <w:rPr>
                <w:rFonts w:eastAsiaTheme="minorEastAsia"/>
                <w:lang w:eastAsia="zh-CN"/>
              </w:rPr>
              <w:t>0.55 dB</w:t>
            </w:r>
          </w:p>
        </w:tc>
      </w:tr>
      <w:tr w:rsidR="00EF6058" w14:paraId="14510F30"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705F41E7" w14:textId="77777777" w:rsidR="00EF6058" w:rsidRDefault="00000000" w:rsidP="00EF2758">
            <w:pPr>
              <w:pStyle w:val="TAC"/>
            </w:pPr>
            <w:r>
              <w:t>fc &gt; 2.5 GHz (n78)</w:t>
            </w:r>
          </w:p>
        </w:tc>
        <w:tc>
          <w:tcPr>
            <w:tcW w:w="0" w:type="auto"/>
            <w:tcBorders>
              <w:top w:val="single" w:sz="4" w:space="0" w:color="auto"/>
              <w:left w:val="single" w:sz="4" w:space="0" w:color="auto"/>
              <w:bottom w:val="single" w:sz="4" w:space="0" w:color="auto"/>
              <w:right w:val="single" w:sz="4" w:space="0" w:color="auto"/>
            </w:tcBorders>
          </w:tcPr>
          <w:p w14:paraId="11703E92" w14:textId="77777777" w:rsidR="00EF6058" w:rsidRDefault="00000000" w:rsidP="00EF2758">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1A1D2010" w14:textId="77777777" w:rsidR="00EF6058" w:rsidRDefault="00000000" w:rsidP="00EF2758">
            <w:pPr>
              <w:pStyle w:val="TAC"/>
            </w:pPr>
            <w:r>
              <w:t>Input 1+2:  V/H = 0 dB</w:t>
            </w:r>
          </w:p>
          <w:p w14:paraId="6A63C20D" w14:textId="77777777" w:rsidR="00EF6058" w:rsidRDefault="00EF6058" w:rsidP="00EF2758">
            <w:pPr>
              <w:pStyle w:val="TAC"/>
            </w:pPr>
          </w:p>
        </w:tc>
        <w:tc>
          <w:tcPr>
            <w:tcW w:w="0" w:type="auto"/>
            <w:tcBorders>
              <w:top w:val="single" w:sz="4" w:space="0" w:color="auto"/>
              <w:left w:val="single" w:sz="4" w:space="0" w:color="auto"/>
              <w:bottom w:val="single" w:sz="4" w:space="0" w:color="auto"/>
              <w:right w:val="single" w:sz="4" w:space="0" w:color="auto"/>
            </w:tcBorders>
          </w:tcPr>
          <w:p w14:paraId="10186E6D" w14:textId="77777777" w:rsidR="00EF6058" w:rsidRDefault="00000000" w:rsidP="00EF2758">
            <w:pPr>
              <w:pStyle w:val="TAC"/>
              <w:rPr>
                <w:rFonts w:eastAsiaTheme="minorEastAsia"/>
                <w:lang w:eastAsia="zh-CN"/>
              </w:rPr>
            </w:pPr>
            <w:r>
              <w:rPr>
                <w:rFonts w:eastAsiaTheme="minorEastAsia"/>
                <w:lang w:eastAsia="zh-CN"/>
              </w:rPr>
              <w:t>0.49 dB</w:t>
            </w:r>
          </w:p>
        </w:tc>
      </w:tr>
      <w:tr w:rsidR="00EF6058" w14:paraId="27763E7B"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C051C6" w14:textId="77777777" w:rsidR="00EF6058" w:rsidRDefault="00EF6058" w:rsidP="00EF2758">
            <w:pPr>
              <w:pStyle w:val="TAC"/>
            </w:pPr>
          </w:p>
        </w:tc>
        <w:tc>
          <w:tcPr>
            <w:tcW w:w="0" w:type="auto"/>
            <w:tcBorders>
              <w:top w:val="single" w:sz="4" w:space="0" w:color="auto"/>
              <w:left w:val="single" w:sz="4" w:space="0" w:color="auto"/>
              <w:right w:val="single" w:sz="4" w:space="0" w:color="auto"/>
            </w:tcBorders>
          </w:tcPr>
          <w:p w14:paraId="610DC848" w14:textId="77777777" w:rsidR="00EF6058" w:rsidRDefault="00000000" w:rsidP="00EF2758">
            <w:pPr>
              <w:pStyle w:val="TAC"/>
            </w:pPr>
            <w:r>
              <w:t>Beam 2</w:t>
            </w:r>
          </w:p>
        </w:tc>
        <w:tc>
          <w:tcPr>
            <w:tcW w:w="0" w:type="auto"/>
            <w:tcBorders>
              <w:top w:val="single" w:sz="4" w:space="0" w:color="auto"/>
              <w:left w:val="single" w:sz="4" w:space="0" w:color="auto"/>
              <w:right w:val="single" w:sz="4" w:space="0" w:color="auto"/>
            </w:tcBorders>
          </w:tcPr>
          <w:p w14:paraId="68C96A90" w14:textId="77777777" w:rsidR="00EF6058" w:rsidRDefault="00000000" w:rsidP="00EF2758">
            <w:pPr>
              <w:pStyle w:val="TAC"/>
            </w:pPr>
            <w:r>
              <w:t>Input 3+4:  V/H = 0 dB</w:t>
            </w:r>
          </w:p>
        </w:tc>
        <w:tc>
          <w:tcPr>
            <w:tcW w:w="0" w:type="auto"/>
            <w:tcBorders>
              <w:top w:val="single" w:sz="4" w:space="0" w:color="auto"/>
              <w:left w:val="single" w:sz="4" w:space="0" w:color="auto"/>
              <w:right w:val="single" w:sz="4" w:space="0" w:color="auto"/>
            </w:tcBorders>
          </w:tcPr>
          <w:p w14:paraId="120A128C" w14:textId="77777777" w:rsidR="00EF6058" w:rsidRDefault="00000000" w:rsidP="00EF2758">
            <w:pPr>
              <w:pStyle w:val="TAC"/>
              <w:rPr>
                <w:rFonts w:eastAsiaTheme="minorEastAsia"/>
                <w:lang w:eastAsia="zh-CN"/>
              </w:rPr>
            </w:pPr>
            <w:r>
              <w:rPr>
                <w:rFonts w:eastAsiaTheme="minorEastAsia"/>
                <w:lang w:eastAsia="zh-CN"/>
              </w:rPr>
              <w:t>0.58 dB</w:t>
            </w:r>
          </w:p>
        </w:tc>
      </w:tr>
    </w:tbl>
    <w:p w14:paraId="7E47C24E" w14:textId="77777777" w:rsidR="00EF6058" w:rsidRDefault="00EF6058" w:rsidP="00EF2758"/>
    <w:p w14:paraId="21F6316F" w14:textId="77777777" w:rsidR="00EF6058" w:rsidRDefault="00000000" w:rsidP="00EF2758">
      <w:pPr>
        <w:pStyle w:val="TH"/>
      </w:pPr>
      <w:r>
        <w:lastRenderedPageBreak/>
        <w:t xml:space="preserve">Table 6.2.2.4-2: Lab 2: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32"/>
        <w:gridCol w:w="2132"/>
      </w:tblGrid>
      <w:tr w:rsidR="00EF6058" w14:paraId="71386574" w14:textId="77777777">
        <w:trPr>
          <w:jc w:val="center"/>
        </w:trPr>
        <w:tc>
          <w:tcPr>
            <w:tcW w:w="0" w:type="auto"/>
            <w:shd w:val="clear" w:color="auto" w:fill="D9D9D9" w:themeFill="background1" w:themeFillShade="D9"/>
            <w:vAlign w:val="bottom"/>
          </w:tcPr>
          <w:p w14:paraId="7CD335FA" w14:textId="77777777" w:rsidR="00EF6058" w:rsidRDefault="00000000" w:rsidP="00EF2758">
            <w:pPr>
              <w:pStyle w:val="TAH"/>
              <w:rPr>
                <w:rFonts w:eastAsiaTheme="minorEastAsia"/>
                <w:lang w:eastAsia="zh-CN"/>
              </w:rPr>
            </w:pPr>
            <w:r>
              <w:rPr>
                <w:rFonts w:eastAsiaTheme="minorEastAsia"/>
                <w:lang w:eastAsia="zh-CN"/>
              </w:rPr>
              <w:t>Frequency</w:t>
            </w:r>
          </w:p>
        </w:tc>
        <w:tc>
          <w:tcPr>
            <w:tcW w:w="0" w:type="auto"/>
            <w:shd w:val="clear" w:color="auto" w:fill="D9D9D9" w:themeFill="background1" w:themeFillShade="D9"/>
            <w:vAlign w:val="bottom"/>
          </w:tcPr>
          <w:p w14:paraId="4DCAC309" w14:textId="77777777" w:rsidR="00EF6058" w:rsidRDefault="00000000" w:rsidP="00EF2758">
            <w:pPr>
              <w:pStyle w:val="TAH"/>
              <w:rPr>
                <w:rFonts w:eastAsiaTheme="minorEastAsia"/>
                <w:lang w:eastAsia="zh-CN"/>
              </w:rPr>
            </w:pPr>
            <w:r>
              <w:rPr>
                <w:rFonts w:eastAsiaTheme="minorEastAsia"/>
                <w:lang w:eastAsia="zh-CN"/>
              </w:rPr>
              <w:t>Beam</w:t>
            </w:r>
          </w:p>
        </w:tc>
        <w:tc>
          <w:tcPr>
            <w:tcW w:w="0" w:type="auto"/>
            <w:shd w:val="clear" w:color="auto" w:fill="D9D9D9" w:themeFill="background1" w:themeFillShade="D9"/>
            <w:vAlign w:val="bottom"/>
          </w:tcPr>
          <w:p w14:paraId="76A91CFD" w14:textId="77777777" w:rsidR="00EF6058" w:rsidRDefault="00000000" w:rsidP="00EF2758">
            <w:pPr>
              <w:pStyle w:val="TAH"/>
              <w:rPr>
                <w:rFonts w:eastAsiaTheme="minorEastAsia"/>
                <w:lang w:eastAsia="zh-CN"/>
              </w:rPr>
            </w:pPr>
            <w:r>
              <w:rPr>
                <w:rFonts w:eastAsiaTheme="minorEastAsia"/>
                <w:lang w:eastAsia="zh-CN"/>
              </w:rPr>
              <w:t>Reference</w:t>
            </w:r>
          </w:p>
        </w:tc>
        <w:tc>
          <w:tcPr>
            <w:tcW w:w="0" w:type="auto"/>
            <w:shd w:val="clear" w:color="auto" w:fill="D9D9D9" w:themeFill="background1" w:themeFillShade="D9"/>
            <w:vAlign w:val="bottom"/>
          </w:tcPr>
          <w:p w14:paraId="50CA0541" w14:textId="77777777" w:rsidR="00EF6058" w:rsidRDefault="00000000" w:rsidP="00EF2758">
            <w:pPr>
              <w:pStyle w:val="TAH"/>
              <w:rPr>
                <w:rFonts w:eastAsiaTheme="minorEastAsia"/>
                <w:lang w:eastAsia="zh-CN"/>
              </w:rPr>
            </w:pPr>
            <w:r>
              <w:rPr>
                <w:rFonts w:eastAsiaTheme="minorEastAsia"/>
                <w:lang w:eastAsia="zh-CN"/>
              </w:rPr>
              <w:t>Measurement result</w:t>
            </w:r>
          </w:p>
        </w:tc>
      </w:tr>
      <w:tr w:rsidR="00EF6058" w14:paraId="30260BD0" w14:textId="77777777">
        <w:trPr>
          <w:jc w:val="center"/>
        </w:trPr>
        <w:tc>
          <w:tcPr>
            <w:tcW w:w="0" w:type="auto"/>
            <w:vMerge w:val="restart"/>
            <w:shd w:val="clear" w:color="auto" w:fill="auto"/>
          </w:tcPr>
          <w:p w14:paraId="1B9900FD" w14:textId="77777777" w:rsidR="00EF6058" w:rsidRDefault="00000000" w:rsidP="00EF2758">
            <w:pPr>
              <w:pStyle w:val="TAC"/>
            </w:pPr>
            <w:r>
              <w:t xml:space="preserve">fc </w:t>
            </w:r>
            <w:r>
              <w:rPr>
                <w:rFonts w:hint="eastAsia"/>
              </w:rPr>
              <w:t>≤</w:t>
            </w:r>
            <w:r>
              <w:t xml:space="preserve"> 2.5 GHz (n41)</w:t>
            </w:r>
          </w:p>
        </w:tc>
        <w:tc>
          <w:tcPr>
            <w:tcW w:w="0" w:type="auto"/>
            <w:shd w:val="clear" w:color="auto" w:fill="auto"/>
          </w:tcPr>
          <w:p w14:paraId="57C7A879" w14:textId="77777777" w:rsidR="00EF6058" w:rsidRDefault="00000000" w:rsidP="00EF2758">
            <w:pPr>
              <w:pStyle w:val="TAC"/>
            </w:pPr>
            <w:r>
              <w:t>Beam 1</w:t>
            </w:r>
          </w:p>
        </w:tc>
        <w:tc>
          <w:tcPr>
            <w:tcW w:w="0" w:type="auto"/>
            <w:shd w:val="clear" w:color="auto" w:fill="auto"/>
          </w:tcPr>
          <w:p w14:paraId="21971D80" w14:textId="77777777" w:rsidR="00EF6058" w:rsidRDefault="00000000" w:rsidP="00EF2758">
            <w:pPr>
              <w:pStyle w:val="TAC"/>
            </w:pPr>
            <w:r>
              <w:t>Input 1:  V/H = -0.5 dB</w:t>
            </w:r>
          </w:p>
          <w:p w14:paraId="3D536E6C" w14:textId="77777777" w:rsidR="00EF6058" w:rsidRDefault="00000000" w:rsidP="00EF2758">
            <w:pPr>
              <w:pStyle w:val="TAC"/>
            </w:pPr>
            <w:r>
              <w:t>Input 2:  V/H = 0.6 dB</w:t>
            </w:r>
          </w:p>
        </w:tc>
        <w:tc>
          <w:tcPr>
            <w:tcW w:w="0" w:type="auto"/>
          </w:tcPr>
          <w:p w14:paraId="44C0048B" w14:textId="77777777" w:rsidR="00EF6058" w:rsidRDefault="00000000" w:rsidP="00EF2758">
            <w:pPr>
              <w:pStyle w:val="TAC"/>
            </w:pPr>
            <w:r>
              <w:t>Input 1:  V/H = -0.96 dB</w:t>
            </w:r>
          </w:p>
          <w:p w14:paraId="157B2423" w14:textId="77777777" w:rsidR="00EF6058" w:rsidRDefault="00000000" w:rsidP="00EF2758">
            <w:pPr>
              <w:pStyle w:val="TAC"/>
            </w:pPr>
            <w:r>
              <w:t>Input 2:  V/H = 0.94 dB</w:t>
            </w:r>
          </w:p>
        </w:tc>
      </w:tr>
      <w:tr w:rsidR="00EF6058" w14:paraId="780F77A8" w14:textId="77777777">
        <w:trPr>
          <w:jc w:val="center"/>
        </w:trPr>
        <w:tc>
          <w:tcPr>
            <w:tcW w:w="0" w:type="auto"/>
            <w:vMerge/>
            <w:shd w:val="clear" w:color="auto" w:fill="auto"/>
          </w:tcPr>
          <w:p w14:paraId="3E9FEDC6" w14:textId="77777777" w:rsidR="00EF6058" w:rsidRDefault="00EF6058" w:rsidP="00EF2758">
            <w:pPr>
              <w:pStyle w:val="TAC"/>
            </w:pPr>
          </w:p>
        </w:tc>
        <w:tc>
          <w:tcPr>
            <w:tcW w:w="0" w:type="auto"/>
            <w:shd w:val="clear" w:color="auto" w:fill="auto"/>
          </w:tcPr>
          <w:p w14:paraId="18719C26" w14:textId="77777777" w:rsidR="00EF6058" w:rsidRDefault="00000000" w:rsidP="00EF2758">
            <w:pPr>
              <w:pStyle w:val="TAC"/>
            </w:pPr>
            <w:r>
              <w:t>Beam 2</w:t>
            </w:r>
          </w:p>
        </w:tc>
        <w:tc>
          <w:tcPr>
            <w:tcW w:w="0" w:type="auto"/>
            <w:shd w:val="clear" w:color="auto" w:fill="auto"/>
          </w:tcPr>
          <w:p w14:paraId="598021C3" w14:textId="77777777" w:rsidR="00EF6058" w:rsidRDefault="00000000" w:rsidP="00EF2758">
            <w:pPr>
              <w:pStyle w:val="TAC"/>
            </w:pPr>
            <w:r>
              <w:t>Input 3:  V/H = -0.6 dB</w:t>
            </w:r>
          </w:p>
          <w:p w14:paraId="239C2C61" w14:textId="77777777" w:rsidR="00EF6058" w:rsidRDefault="00000000" w:rsidP="00EF2758">
            <w:pPr>
              <w:pStyle w:val="TAC"/>
            </w:pPr>
            <w:r>
              <w:t>Input 4:  V/H = 0.7 dB</w:t>
            </w:r>
          </w:p>
        </w:tc>
        <w:tc>
          <w:tcPr>
            <w:tcW w:w="0" w:type="auto"/>
          </w:tcPr>
          <w:p w14:paraId="395F465A" w14:textId="77777777" w:rsidR="00EF6058" w:rsidRDefault="00000000" w:rsidP="00EF2758">
            <w:pPr>
              <w:pStyle w:val="TAC"/>
            </w:pPr>
            <w:r>
              <w:t>Input 3:  V/H = -0.11 dB</w:t>
            </w:r>
          </w:p>
          <w:p w14:paraId="171ABE9E" w14:textId="77777777" w:rsidR="00EF6058" w:rsidRDefault="00000000" w:rsidP="00EF2758">
            <w:pPr>
              <w:pStyle w:val="TAC"/>
            </w:pPr>
            <w:r>
              <w:t>Input 4:  V/H = 0.71 dB</w:t>
            </w:r>
          </w:p>
        </w:tc>
      </w:tr>
      <w:tr w:rsidR="00EF6058" w14:paraId="02769273" w14:textId="77777777">
        <w:trPr>
          <w:jc w:val="center"/>
        </w:trPr>
        <w:tc>
          <w:tcPr>
            <w:tcW w:w="0" w:type="auto"/>
            <w:vMerge w:val="restart"/>
            <w:shd w:val="clear" w:color="auto" w:fill="auto"/>
          </w:tcPr>
          <w:p w14:paraId="046E5415" w14:textId="77777777" w:rsidR="00EF6058" w:rsidRDefault="00000000" w:rsidP="00EF2758">
            <w:pPr>
              <w:pStyle w:val="TAC"/>
            </w:pPr>
            <w:r>
              <w:t>fc &gt; 2.5 GHz (n78)</w:t>
            </w:r>
          </w:p>
        </w:tc>
        <w:tc>
          <w:tcPr>
            <w:tcW w:w="0" w:type="auto"/>
            <w:shd w:val="clear" w:color="auto" w:fill="auto"/>
          </w:tcPr>
          <w:p w14:paraId="179C5A69" w14:textId="77777777" w:rsidR="00EF6058" w:rsidRDefault="00000000" w:rsidP="00EF2758">
            <w:pPr>
              <w:pStyle w:val="TAC"/>
            </w:pPr>
            <w:r>
              <w:t>Beam 1</w:t>
            </w:r>
          </w:p>
        </w:tc>
        <w:tc>
          <w:tcPr>
            <w:tcW w:w="0" w:type="auto"/>
            <w:shd w:val="clear" w:color="auto" w:fill="auto"/>
          </w:tcPr>
          <w:p w14:paraId="64452B22" w14:textId="77777777" w:rsidR="00EF6058" w:rsidRDefault="00000000" w:rsidP="00EF2758">
            <w:pPr>
              <w:pStyle w:val="TAC"/>
            </w:pPr>
            <w:r>
              <w:t>Input 1:  V/H = -0.6 dB</w:t>
            </w:r>
          </w:p>
          <w:p w14:paraId="4C94B202" w14:textId="77777777" w:rsidR="00EF6058" w:rsidRDefault="00000000" w:rsidP="00EF2758">
            <w:pPr>
              <w:pStyle w:val="TAC"/>
            </w:pPr>
            <w:r>
              <w:t>Input 2:  V/H = 0.7 dB</w:t>
            </w:r>
          </w:p>
        </w:tc>
        <w:tc>
          <w:tcPr>
            <w:tcW w:w="0" w:type="auto"/>
          </w:tcPr>
          <w:p w14:paraId="7F7DDDD3" w14:textId="77777777" w:rsidR="00EF6058" w:rsidRDefault="00000000" w:rsidP="00EF2758">
            <w:pPr>
              <w:pStyle w:val="TAC"/>
            </w:pPr>
            <w:r>
              <w:t>Input 1:  V/H = -0.51 dB</w:t>
            </w:r>
          </w:p>
          <w:p w14:paraId="1AB3E576" w14:textId="77777777" w:rsidR="00EF6058" w:rsidRDefault="00000000" w:rsidP="00EF2758">
            <w:pPr>
              <w:pStyle w:val="TAC"/>
            </w:pPr>
            <w:r>
              <w:t>Input 2:  V/H = 1.19 dB</w:t>
            </w:r>
          </w:p>
        </w:tc>
      </w:tr>
      <w:tr w:rsidR="00EF6058" w14:paraId="33D56A9D" w14:textId="77777777">
        <w:trPr>
          <w:jc w:val="center"/>
        </w:trPr>
        <w:tc>
          <w:tcPr>
            <w:tcW w:w="0" w:type="auto"/>
            <w:vMerge/>
            <w:shd w:val="clear" w:color="auto" w:fill="auto"/>
          </w:tcPr>
          <w:p w14:paraId="19DCEA32" w14:textId="77777777" w:rsidR="00EF6058" w:rsidRDefault="00EF6058" w:rsidP="00EF2758">
            <w:pPr>
              <w:pStyle w:val="TAC"/>
            </w:pPr>
          </w:p>
        </w:tc>
        <w:tc>
          <w:tcPr>
            <w:tcW w:w="0" w:type="auto"/>
            <w:shd w:val="clear" w:color="auto" w:fill="auto"/>
          </w:tcPr>
          <w:p w14:paraId="4B113E48" w14:textId="77777777" w:rsidR="00EF6058" w:rsidRDefault="00000000" w:rsidP="00EF2758">
            <w:pPr>
              <w:pStyle w:val="TAC"/>
            </w:pPr>
            <w:r>
              <w:t>Beam 2</w:t>
            </w:r>
          </w:p>
        </w:tc>
        <w:tc>
          <w:tcPr>
            <w:tcW w:w="0" w:type="auto"/>
            <w:shd w:val="clear" w:color="auto" w:fill="auto"/>
          </w:tcPr>
          <w:p w14:paraId="6F8F30E3" w14:textId="77777777" w:rsidR="00EF6058" w:rsidRDefault="00000000" w:rsidP="00EF2758">
            <w:pPr>
              <w:pStyle w:val="TAC"/>
            </w:pPr>
            <w:r>
              <w:t>Input 3:  V/H = -0.7 dB</w:t>
            </w:r>
          </w:p>
          <w:p w14:paraId="63536169" w14:textId="77777777" w:rsidR="00EF6058" w:rsidRDefault="00000000" w:rsidP="00EF2758">
            <w:pPr>
              <w:pStyle w:val="TAC"/>
            </w:pPr>
            <w:r>
              <w:t>Input 4:  V/H = 0.8 dB</w:t>
            </w:r>
          </w:p>
        </w:tc>
        <w:tc>
          <w:tcPr>
            <w:tcW w:w="0" w:type="auto"/>
          </w:tcPr>
          <w:p w14:paraId="10CCD72F" w14:textId="77777777" w:rsidR="00EF6058" w:rsidRDefault="00000000" w:rsidP="00EF2758">
            <w:pPr>
              <w:pStyle w:val="TAC"/>
            </w:pPr>
            <w:r>
              <w:t>Input 3:  V/H = -0.41 dB</w:t>
            </w:r>
          </w:p>
          <w:p w14:paraId="1D67D7FB" w14:textId="77777777" w:rsidR="00EF6058" w:rsidRDefault="00000000" w:rsidP="00EF2758">
            <w:pPr>
              <w:pStyle w:val="TAC"/>
            </w:pPr>
            <w:r>
              <w:t>Input 4:  V/H = 0.47 dB</w:t>
            </w:r>
          </w:p>
        </w:tc>
      </w:tr>
    </w:tbl>
    <w:p w14:paraId="1D67C5E1" w14:textId="77777777" w:rsidR="00EF6058" w:rsidRDefault="00EF6058" w:rsidP="00EF2758"/>
    <w:p w14:paraId="311F0F19" w14:textId="77777777" w:rsidR="00EF6058" w:rsidRDefault="00000000" w:rsidP="00EF2758">
      <w:pPr>
        <w:pStyle w:val="TH"/>
      </w:pPr>
      <w:r>
        <w:t xml:space="preserve">Table 6.2.2.4-3: Lab 3: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77"/>
        <w:gridCol w:w="2387"/>
      </w:tblGrid>
      <w:tr w:rsidR="00EF6058" w14:paraId="414FB459" w14:textId="77777777">
        <w:trPr>
          <w:jc w:val="center"/>
        </w:trPr>
        <w:tc>
          <w:tcPr>
            <w:tcW w:w="0" w:type="auto"/>
            <w:shd w:val="clear" w:color="auto" w:fill="D9D9D9" w:themeFill="background1" w:themeFillShade="D9"/>
            <w:vAlign w:val="bottom"/>
          </w:tcPr>
          <w:p w14:paraId="0F92FB11" w14:textId="77777777" w:rsidR="00EF6058" w:rsidRDefault="00000000" w:rsidP="00EF2758">
            <w:pPr>
              <w:pStyle w:val="TAH"/>
            </w:pPr>
            <w:r>
              <w:rPr>
                <w:rFonts w:eastAsiaTheme="minorEastAsia"/>
                <w:lang w:eastAsia="zh-CN"/>
              </w:rPr>
              <w:t>Frequency</w:t>
            </w:r>
          </w:p>
        </w:tc>
        <w:tc>
          <w:tcPr>
            <w:tcW w:w="0" w:type="auto"/>
            <w:shd w:val="clear" w:color="auto" w:fill="D9D9D9" w:themeFill="background1" w:themeFillShade="D9"/>
            <w:vAlign w:val="bottom"/>
          </w:tcPr>
          <w:p w14:paraId="14B66B82" w14:textId="77777777" w:rsidR="00EF6058" w:rsidRDefault="00000000" w:rsidP="00EF2758">
            <w:pPr>
              <w:pStyle w:val="TAH"/>
            </w:pPr>
            <w:r>
              <w:rPr>
                <w:rFonts w:eastAsiaTheme="minorEastAsia"/>
                <w:lang w:eastAsia="zh-CN"/>
              </w:rPr>
              <w:t>Beam</w:t>
            </w:r>
          </w:p>
        </w:tc>
        <w:tc>
          <w:tcPr>
            <w:tcW w:w="0" w:type="auto"/>
            <w:shd w:val="clear" w:color="auto" w:fill="D9D9D9" w:themeFill="background1" w:themeFillShade="D9"/>
            <w:vAlign w:val="bottom"/>
          </w:tcPr>
          <w:p w14:paraId="354713C6" w14:textId="77777777" w:rsidR="00EF6058" w:rsidRDefault="00000000" w:rsidP="00EF2758">
            <w:pPr>
              <w:pStyle w:val="TAH"/>
            </w:pPr>
            <w:r>
              <w:rPr>
                <w:rFonts w:eastAsiaTheme="minorEastAsia"/>
                <w:lang w:eastAsia="zh-CN"/>
              </w:rPr>
              <w:t>Reference</w:t>
            </w:r>
          </w:p>
        </w:tc>
        <w:tc>
          <w:tcPr>
            <w:tcW w:w="0" w:type="auto"/>
            <w:shd w:val="clear" w:color="auto" w:fill="D9D9D9" w:themeFill="background1" w:themeFillShade="D9"/>
            <w:vAlign w:val="bottom"/>
          </w:tcPr>
          <w:p w14:paraId="02CE5997" w14:textId="77777777" w:rsidR="00EF6058" w:rsidRDefault="00000000" w:rsidP="00EF2758">
            <w:pPr>
              <w:pStyle w:val="TAH"/>
            </w:pPr>
            <w:r>
              <w:rPr>
                <w:rFonts w:eastAsiaTheme="minorEastAsia"/>
                <w:lang w:eastAsia="zh-CN"/>
              </w:rPr>
              <w:t>Measurement result</w:t>
            </w:r>
          </w:p>
        </w:tc>
      </w:tr>
      <w:tr w:rsidR="00EF6058" w14:paraId="2CF84489" w14:textId="77777777">
        <w:trPr>
          <w:jc w:val="center"/>
        </w:trPr>
        <w:tc>
          <w:tcPr>
            <w:tcW w:w="0" w:type="auto"/>
            <w:vMerge w:val="restart"/>
            <w:shd w:val="clear" w:color="auto" w:fill="auto"/>
          </w:tcPr>
          <w:p w14:paraId="29C6808B" w14:textId="77777777" w:rsidR="00EF6058" w:rsidRDefault="00000000" w:rsidP="00EF2758">
            <w:pPr>
              <w:pStyle w:val="TAC"/>
            </w:pPr>
            <w:r>
              <w:t>fc ≤ 2.5 GHz (n41)</w:t>
            </w:r>
          </w:p>
        </w:tc>
        <w:tc>
          <w:tcPr>
            <w:tcW w:w="0" w:type="auto"/>
            <w:shd w:val="clear" w:color="auto" w:fill="auto"/>
          </w:tcPr>
          <w:p w14:paraId="3F3E268B" w14:textId="77777777" w:rsidR="00EF6058" w:rsidRDefault="00000000" w:rsidP="00EF2758">
            <w:pPr>
              <w:pStyle w:val="TAC"/>
            </w:pPr>
            <w:r>
              <w:t>Beam 1</w:t>
            </w:r>
          </w:p>
        </w:tc>
        <w:tc>
          <w:tcPr>
            <w:tcW w:w="0" w:type="auto"/>
            <w:shd w:val="clear" w:color="auto" w:fill="auto"/>
          </w:tcPr>
          <w:p w14:paraId="4E59785D" w14:textId="77777777" w:rsidR="00EF6058" w:rsidRDefault="00000000" w:rsidP="00EF2758">
            <w:pPr>
              <w:pStyle w:val="TAC"/>
            </w:pPr>
            <w:r>
              <w:t>Input 1:  V/H = -0.5 dB</w:t>
            </w:r>
          </w:p>
          <w:p w14:paraId="596B67C4" w14:textId="77777777" w:rsidR="00EF6058" w:rsidRDefault="00000000" w:rsidP="00EF2758">
            <w:pPr>
              <w:pStyle w:val="TAC"/>
            </w:pPr>
            <w:r>
              <w:t>Input 2:  V/H = 0.6 dB</w:t>
            </w:r>
          </w:p>
          <w:p w14:paraId="0878BE32" w14:textId="77777777" w:rsidR="00EF6058" w:rsidRDefault="00000000" w:rsidP="00EF2758">
            <w:pPr>
              <w:pStyle w:val="TAC"/>
            </w:pPr>
            <w:r>
              <w:t>Input 1+ 2:  V/H = 0 dB</w:t>
            </w:r>
          </w:p>
        </w:tc>
        <w:tc>
          <w:tcPr>
            <w:tcW w:w="0" w:type="auto"/>
          </w:tcPr>
          <w:p w14:paraId="1B253E89" w14:textId="77777777" w:rsidR="00EF6058" w:rsidRDefault="00000000" w:rsidP="00EF2758">
            <w:pPr>
              <w:pStyle w:val="TAC"/>
            </w:pPr>
            <w:r>
              <w:t>Input 1:  V/H = -0.98 dB</w:t>
            </w:r>
          </w:p>
          <w:p w14:paraId="7EDCD459" w14:textId="77777777" w:rsidR="00EF6058" w:rsidRDefault="00000000" w:rsidP="00EF2758">
            <w:pPr>
              <w:pStyle w:val="TAC"/>
            </w:pPr>
            <w:r>
              <w:t>Input 2:  V/H = 0.63 dB</w:t>
            </w:r>
          </w:p>
          <w:p w14:paraId="78CB5E94" w14:textId="77777777" w:rsidR="00EF6058" w:rsidRDefault="00000000" w:rsidP="00EF2758">
            <w:pPr>
              <w:pStyle w:val="TAC"/>
            </w:pPr>
            <w:r>
              <w:t>Input 1+ 2:  V/H = -0.21 dB</w:t>
            </w:r>
          </w:p>
        </w:tc>
      </w:tr>
      <w:tr w:rsidR="00EF6058" w14:paraId="2060F0C9" w14:textId="77777777">
        <w:trPr>
          <w:jc w:val="center"/>
        </w:trPr>
        <w:tc>
          <w:tcPr>
            <w:tcW w:w="0" w:type="auto"/>
            <w:vMerge/>
            <w:shd w:val="clear" w:color="auto" w:fill="auto"/>
          </w:tcPr>
          <w:p w14:paraId="4B69FD7B" w14:textId="77777777" w:rsidR="00EF6058" w:rsidRDefault="00EF6058" w:rsidP="00EF2758">
            <w:pPr>
              <w:pStyle w:val="TAC"/>
            </w:pPr>
          </w:p>
        </w:tc>
        <w:tc>
          <w:tcPr>
            <w:tcW w:w="0" w:type="auto"/>
            <w:shd w:val="clear" w:color="auto" w:fill="auto"/>
          </w:tcPr>
          <w:p w14:paraId="3C2E3CFD" w14:textId="77777777" w:rsidR="00EF6058" w:rsidRDefault="00000000" w:rsidP="00EF2758">
            <w:pPr>
              <w:pStyle w:val="TAC"/>
            </w:pPr>
            <w:r>
              <w:t>Beam 2</w:t>
            </w:r>
          </w:p>
        </w:tc>
        <w:tc>
          <w:tcPr>
            <w:tcW w:w="0" w:type="auto"/>
            <w:shd w:val="clear" w:color="auto" w:fill="auto"/>
          </w:tcPr>
          <w:p w14:paraId="54E67F90" w14:textId="77777777" w:rsidR="00EF6058" w:rsidRDefault="00000000" w:rsidP="00EF2758">
            <w:pPr>
              <w:pStyle w:val="TAC"/>
            </w:pPr>
            <w:r>
              <w:t>Input 3:  V/H = -0.6 dB</w:t>
            </w:r>
          </w:p>
          <w:p w14:paraId="29B8A65C" w14:textId="77777777" w:rsidR="00EF6058" w:rsidRDefault="00000000" w:rsidP="00EF2758">
            <w:pPr>
              <w:pStyle w:val="TAC"/>
            </w:pPr>
            <w:r>
              <w:t>Input 4:  V/H = 0.7 dB</w:t>
            </w:r>
          </w:p>
          <w:p w14:paraId="2BD2D23E" w14:textId="77777777" w:rsidR="00EF6058" w:rsidRDefault="00000000" w:rsidP="00EF2758">
            <w:pPr>
              <w:pStyle w:val="TAC"/>
            </w:pPr>
            <w:r>
              <w:t>Input 3+4:  V/H = 0 dB</w:t>
            </w:r>
          </w:p>
        </w:tc>
        <w:tc>
          <w:tcPr>
            <w:tcW w:w="0" w:type="auto"/>
          </w:tcPr>
          <w:p w14:paraId="51D85E8D" w14:textId="77777777" w:rsidR="00EF6058" w:rsidRDefault="00000000" w:rsidP="00EF2758">
            <w:pPr>
              <w:pStyle w:val="TAC"/>
            </w:pPr>
            <w:r>
              <w:t>Input 3:  V/H = -1.1dB</w:t>
            </w:r>
          </w:p>
          <w:p w14:paraId="74B032BE" w14:textId="77777777" w:rsidR="00EF6058" w:rsidRDefault="00000000" w:rsidP="00EF2758">
            <w:pPr>
              <w:pStyle w:val="TAC"/>
            </w:pPr>
            <w:r>
              <w:t>Input 4:  V/H = -0.07 dB</w:t>
            </w:r>
          </w:p>
          <w:p w14:paraId="269795F7" w14:textId="77777777" w:rsidR="00EF6058" w:rsidRDefault="00000000" w:rsidP="00EF2758">
            <w:pPr>
              <w:pStyle w:val="TAC"/>
            </w:pPr>
            <w:r>
              <w:t>Input 3+4:  V/H = -0.60 dB</w:t>
            </w:r>
          </w:p>
        </w:tc>
      </w:tr>
      <w:tr w:rsidR="00EF6058" w14:paraId="2E6C5A7E" w14:textId="77777777">
        <w:trPr>
          <w:jc w:val="center"/>
        </w:trPr>
        <w:tc>
          <w:tcPr>
            <w:tcW w:w="0" w:type="auto"/>
            <w:vMerge w:val="restart"/>
            <w:shd w:val="clear" w:color="auto" w:fill="auto"/>
          </w:tcPr>
          <w:p w14:paraId="42021082" w14:textId="77777777" w:rsidR="00EF6058" w:rsidRDefault="00000000" w:rsidP="00EF2758">
            <w:pPr>
              <w:pStyle w:val="TAC"/>
            </w:pPr>
            <w:r>
              <w:t>fc &gt; 2.5 GHz (n78)</w:t>
            </w:r>
          </w:p>
        </w:tc>
        <w:tc>
          <w:tcPr>
            <w:tcW w:w="0" w:type="auto"/>
            <w:shd w:val="clear" w:color="auto" w:fill="auto"/>
          </w:tcPr>
          <w:p w14:paraId="64401B9F" w14:textId="77777777" w:rsidR="00EF6058" w:rsidRDefault="00000000" w:rsidP="00EF2758">
            <w:pPr>
              <w:pStyle w:val="TAC"/>
            </w:pPr>
            <w:r>
              <w:t>Beam 1</w:t>
            </w:r>
          </w:p>
        </w:tc>
        <w:tc>
          <w:tcPr>
            <w:tcW w:w="0" w:type="auto"/>
            <w:shd w:val="clear" w:color="auto" w:fill="auto"/>
          </w:tcPr>
          <w:p w14:paraId="0A709F25" w14:textId="77777777" w:rsidR="00EF6058" w:rsidRDefault="00000000" w:rsidP="00EF2758">
            <w:pPr>
              <w:pStyle w:val="TAC"/>
            </w:pPr>
            <w:r>
              <w:t>Input 1:  V/H = -0.6 dB</w:t>
            </w:r>
          </w:p>
          <w:p w14:paraId="1D961600" w14:textId="77777777" w:rsidR="00EF6058" w:rsidRDefault="00000000" w:rsidP="00EF2758">
            <w:pPr>
              <w:pStyle w:val="TAC"/>
            </w:pPr>
            <w:r>
              <w:t>Input 2:  V/H = 0.7 dB</w:t>
            </w:r>
          </w:p>
          <w:p w14:paraId="21D6C363" w14:textId="77777777" w:rsidR="00EF6058" w:rsidRDefault="00000000" w:rsidP="00EF2758">
            <w:pPr>
              <w:pStyle w:val="TAC"/>
            </w:pPr>
            <w:r>
              <w:t>Input 1+ 2:  V/H = 0 dB</w:t>
            </w:r>
          </w:p>
        </w:tc>
        <w:tc>
          <w:tcPr>
            <w:tcW w:w="0" w:type="auto"/>
          </w:tcPr>
          <w:p w14:paraId="47126815" w14:textId="77777777" w:rsidR="00EF6058" w:rsidRDefault="00000000" w:rsidP="00EF2758">
            <w:pPr>
              <w:pStyle w:val="TAC"/>
            </w:pPr>
            <w:r>
              <w:t>Input 1:  V/H = -0.45</w:t>
            </w:r>
          </w:p>
          <w:p w14:paraId="282FD388" w14:textId="77777777" w:rsidR="00EF6058" w:rsidRDefault="00000000" w:rsidP="00EF2758">
            <w:pPr>
              <w:pStyle w:val="TAC"/>
            </w:pPr>
            <w:r>
              <w:t>Input 2:  V/H = 1.32 dB</w:t>
            </w:r>
          </w:p>
          <w:p w14:paraId="4DD2E372" w14:textId="77777777" w:rsidR="00EF6058" w:rsidRDefault="00000000" w:rsidP="00EF2758">
            <w:pPr>
              <w:pStyle w:val="TAC"/>
            </w:pPr>
            <w:r>
              <w:t>Input 1+ 2:  V/H = 0.39 dB</w:t>
            </w:r>
          </w:p>
        </w:tc>
      </w:tr>
      <w:tr w:rsidR="00EF6058" w14:paraId="468173C6" w14:textId="77777777">
        <w:trPr>
          <w:jc w:val="center"/>
        </w:trPr>
        <w:tc>
          <w:tcPr>
            <w:tcW w:w="0" w:type="auto"/>
            <w:vMerge/>
            <w:shd w:val="clear" w:color="auto" w:fill="auto"/>
          </w:tcPr>
          <w:p w14:paraId="0DD85198" w14:textId="77777777" w:rsidR="00EF6058" w:rsidRDefault="00EF6058" w:rsidP="00EF2758">
            <w:pPr>
              <w:pStyle w:val="TAC"/>
            </w:pPr>
          </w:p>
        </w:tc>
        <w:tc>
          <w:tcPr>
            <w:tcW w:w="0" w:type="auto"/>
            <w:shd w:val="clear" w:color="auto" w:fill="auto"/>
          </w:tcPr>
          <w:p w14:paraId="3EBEE213" w14:textId="77777777" w:rsidR="00EF6058" w:rsidRDefault="00000000" w:rsidP="00EF2758">
            <w:pPr>
              <w:pStyle w:val="TAC"/>
            </w:pPr>
            <w:r>
              <w:t>Beam 2</w:t>
            </w:r>
          </w:p>
        </w:tc>
        <w:tc>
          <w:tcPr>
            <w:tcW w:w="0" w:type="auto"/>
            <w:shd w:val="clear" w:color="auto" w:fill="auto"/>
          </w:tcPr>
          <w:p w14:paraId="3BF3D309" w14:textId="77777777" w:rsidR="00EF6058" w:rsidRDefault="00000000" w:rsidP="00EF2758">
            <w:pPr>
              <w:pStyle w:val="TAC"/>
            </w:pPr>
            <w:r>
              <w:t>Input 3:  V/H = -0.7 dB</w:t>
            </w:r>
          </w:p>
          <w:p w14:paraId="13F3DBD6" w14:textId="77777777" w:rsidR="00EF6058" w:rsidRDefault="00000000" w:rsidP="00EF2758">
            <w:pPr>
              <w:pStyle w:val="TAC"/>
            </w:pPr>
            <w:r>
              <w:t>Input 4:  V/H = 0.8 dB</w:t>
            </w:r>
          </w:p>
          <w:p w14:paraId="0D4552DF" w14:textId="77777777" w:rsidR="00EF6058" w:rsidRDefault="00000000" w:rsidP="00EF2758">
            <w:pPr>
              <w:pStyle w:val="TAC"/>
            </w:pPr>
            <w:r>
              <w:t>Input 3+4:  V/H = 0 dB</w:t>
            </w:r>
          </w:p>
        </w:tc>
        <w:tc>
          <w:tcPr>
            <w:tcW w:w="0" w:type="auto"/>
          </w:tcPr>
          <w:p w14:paraId="3788FC58" w14:textId="77777777" w:rsidR="00EF6058" w:rsidRDefault="00000000" w:rsidP="00EF2758">
            <w:pPr>
              <w:pStyle w:val="TAC"/>
            </w:pPr>
            <w:r>
              <w:t>Input 3:  V/H = 0.25</w:t>
            </w:r>
          </w:p>
          <w:p w14:paraId="1D4592D0" w14:textId="77777777" w:rsidR="00EF6058" w:rsidRDefault="00000000" w:rsidP="00EF2758">
            <w:pPr>
              <w:pStyle w:val="TAC"/>
            </w:pPr>
            <w:r>
              <w:t>Input 4:  V/H = 1.61</w:t>
            </w:r>
          </w:p>
          <w:p w14:paraId="111DFD0C" w14:textId="77777777" w:rsidR="00EF6058" w:rsidRDefault="00000000" w:rsidP="00EF2758">
            <w:pPr>
              <w:pStyle w:val="TAC"/>
            </w:pPr>
            <w:r>
              <w:t>Input 3+4:  V/H = 0.91 dB</w:t>
            </w:r>
          </w:p>
        </w:tc>
      </w:tr>
    </w:tbl>
    <w:p w14:paraId="6F435888" w14:textId="77777777" w:rsidR="00EF6058" w:rsidRDefault="00EF6058" w:rsidP="00EF2758"/>
    <w:p w14:paraId="05A83EF0" w14:textId="77777777" w:rsidR="00EF6058" w:rsidRDefault="00000000" w:rsidP="00EF2758">
      <w:pPr>
        <w:pStyle w:val="TH"/>
      </w:pPr>
      <w:r>
        <w:t xml:space="preserve">Table 6.2.2.4-4: Lab 4: Cross-polarization verification results for CDL-C UMa, bands </w:t>
      </w:r>
      <w:r>
        <w:rPr>
          <w:rFonts w:hint="eastAsia"/>
        </w:rPr>
        <w:t>n</w:t>
      </w:r>
      <w:r>
        <w:t>41 and n78</w:t>
      </w:r>
    </w:p>
    <w:tbl>
      <w:tblPr>
        <w:tblW w:w="7087" w:type="dxa"/>
        <w:jc w:val="center"/>
        <w:tblCellMar>
          <w:left w:w="0" w:type="dxa"/>
          <w:right w:w="0" w:type="dxa"/>
        </w:tblCellMar>
        <w:tblLook w:val="04A0" w:firstRow="1" w:lastRow="0" w:firstColumn="1" w:lastColumn="0" w:noHBand="0" w:noVBand="1"/>
      </w:tblPr>
      <w:tblGrid>
        <w:gridCol w:w="1696"/>
        <w:gridCol w:w="997"/>
        <w:gridCol w:w="2405"/>
        <w:gridCol w:w="1989"/>
      </w:tblGrid>
      <w:tr w:rsidR="00EF6058" w14:paraId="1879471B" w14:textId="77777777">
        <w:trPr>
          <w:trHeight w:val="54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22833576" w14:textId="77777777" w:rsidR="00EF6058" w:rsidRDefault="00000000" w:rsidP="00EF2758">
            <w:pPr>
              <w:pStyle w:val="TAH"/>
              <w:rPr>
                <w:rFonts w:eastAsiaTheme="minorEastAsia"/>
                <w:lang w:eastAsia="zh-CN"/>
              </w:rPr>
            </w:pPr>
            <w:r>
              <w:rPr>
                <w:rFonts w:eastAsiaTheme="minorEastAsia"/>
                <w:lang w:eastAsia="zh-CN"/>
              </w:rPr>
              <w:t>Frequency</w:t>
            </w:r>
          </w:p>
        </w:tc>
        <w:tc>
          <w:tcPr>
            <w:tcW w:w="997"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1EA6B328" w14:textId="77777777" w:rsidR="00EF6058" w:rsidRDefault="00000000" w:rsidP="00EF2758">
            <w:pPr>
              <w:pStyle w:val="TAH"/>
              <w:rPr>
                <w:rFonts w:eastAsia="DengXian"/>
                <w:lang w:eastAsia="zh-CN"/>
              </w:rPr>
            </w:pPr>
            <w:r>
              <w:rPr>
                <w:rFonts w:eastAsiaTheme="minorEastAsia"/>
                <w:lang w:eastAsia="zh-CN"/>
              </w:rPr>
              <w:t>Beam</w:t>
            </w:r>
          </w:p>
        </w:tc>
        <w:tc>
          <w:tcPr>
            <w:tcW w:w="2405"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7C33BD59" w14:textId="77777777" w:rsidR="00EF6058" w:rsidRDefault="00000000" w:rsidP="00EF2758">
            <w:pPr>
              <w:pStyle w:val="TAH"/>
              <w:rPr>
                <w:rFonts w:eastAsia="DengXian"/>
                <w:lang w:eastAsia="zh-CN"/>
              </w:rPr>
            </w:pPr>
            <w:r>
              <w:rPr>
                <w:rFonts w:eastAsiaTheme="minorEastAsia"/>
                <w:lang w:eastAsia="zh-CN"/>
              </w:rPr>
              <w:t>Reference</w:t>
            </w:r>
          </w:p>
        </w:tc>
        <w:tc>
          <w:tcPr>
            <w:tcW w:w="198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67F40BE5" w14:textId="77777777" w:rsidR="00EF6058" w:rsidRDefault="00000000" w:rsidP="00EF2758">
            <w:pPr>
              <w:pStyle w:val="TAH"/>
              <w:rPr>
                <w:rFonts w:eastAsia="PMingLiU"/>
              </w:rPr>
            </w:pPr>
            <w:r>
              <w:rPr>
                <w:rFonts w:eastAsiaTheme="minorEastAsia"/>
                <w:lang w:eastAsia="zh-CN"/>
              </w:rPr>
              <w:t>Measurement result</w:t>
            </w:r>
          </w:p>
        </w:tc>
      </w:tr>
      <w:tr w:rsidR="00EF6058" w14:paraId="43199000" w14:textId="77777777">
        <w:trPr>
          <w:trHeight w:val="62"/>
          <w:jc w:val="center"/>
        </w:trPr>
        <w:tc>
          <w:tcPr>
            <w:tcW w:w="1696" w:type="dxa"/>
            <w:vMerge w:val="restart"/>
            <w:tcBorders>
              <w:top w:val="single" w:sz="4" w:space="0" w:color="000000"/>
              <w:left w:val="single" w:sz="4" w:space="0" w:color="000000"/>
              <w:right w:val="single" w:sz="4" w:space="0" w:color="000000"/>
            </w:tcBorders>
          </w:tcPr>
          <w:p w14:paraId="7FA99465" w14:textId="77777777" w:rsidR="00EF6058" w:rsidRDefault="00000000" w:rsidP="00EF2758">
            <w:pPr>
              <w:pStyle w:val="TAC"/>
              <w:rPr>
                <w:rFonts w:eastAsia="DengXian"/>
                <w:lang w:eastAsia="zh-CN"/>
              </w:rPr>
            </w:pPr>
            <w:r>
              <w:t>fc ≤ 2.5 GHz (n41)</w:t>
            </w: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AEF2BC" w14:textId="77777777" w:rsidR="00EF6058" w:rsidRDefault="00000000" w:rsidP="00EF2758">
            <w:pPr>
              <w:pStyle w:val="TAC"/>
              <w:rPr>
                <w:rFonts w:eastAsia="DengXian"/>
                <w:lang w:eastAsia="zh-CN"/>
              </w:rPr>
            </w:pPr>
            <w:r>
              <w:rPr>
                <w:rFonts w:eastAsia="DengXian"/>
                <w:lang w:eastAsia="zh-CN"/>
              </w:rPr>
              <w:t>Beam 1</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DA2DC80" w14:textId="77777777" w:rsidR="00EF6058" w:rsidRDefault="00000000" w:rsidP="00EF2758">
            <w:pPr>
              <w:pStyle w:val="TAC"/>
              <w:rPr>
                <w:rFonts w:eastAsia="DengXian"/>
                <w:lang w:eastAsia="zh-CN"/>
              </w:rPr>
            </w:pPr>
            <w:r>
              <w:rPr>
                <w:rFonts w:eastAsia="DengXian"/>
                <w:lang w:val="pt-BR" w:eastAsia="zh-CN"/>
              </w:rPr>
              <w:t>Input 1:  V/H = -0.5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BF22245" w14:textId="77777777" w:rsidR="00EF6058" w:rsidRDefault="00000000" w:rsidP="00EF2758">
            <w:pPr>
              <w:pStyle w:val="TAC"/>
              <w:rPr>
                <w:rFonts w:eastAsia="PMingLiU"/>
              </w:rPr>
            </w:pPr>
            <w:r>
              <w:rPr>
                <w:rFonts w:eastAsia="DengXian"/>
                <w:lang w:eastAsia="zh-CN"/>
              </w:rPr>
              <w:t>-0.48</w:t>
            </w:r>
            <w:r>
              <w:rPr>
                <w:rFonts w:eastAsia="PMingLiU"/>
              </w:rPr>
              <w:t xml:space="preserve"> dB</w:t>
            </w:r>
          </w:p>
        </w:tc>
      </w:tr>
      <w:tr w:rsidR="00EF6058" w14:paraId="517E8ACB" w14:textId="77777777">
        <w:trPr>
          <w:trHeight w:val="62"/>
          <w:jc w:val="center"/>
        </w:trPr>
        <w:tc>
          <w:tcPr>
            <w:tcW w:w="1696" w:type="dxa"/>
            <w:vMerge/>
            <w:tcBorders>
              <w:left w:val="single" w:sz="4" w:space="0" w:color="000000"/>
              <w:right w:val="single" w:sz="4" w:space="0" w:color="000000"/>
            </w:tcBorders>
          </w:tcPr>
          <w:p w14:paraId="46B62F3C" w14:textId="77777777" w:rsidR="00EF6058" w:rsidRDefault="00EF6058" w:rsidP="00EF2758">
            <w:pPr>
              <w:pStyle w:val="TAC"/>
              <w:rPr>
                <w:rFonts w:eastAsia="DengXian"/>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563EE577" w14:textId="77777777" w:rsidR="00EF6058" w:rsidRDefault="00EF6058" w:rsidP="00EF2758">
            <w:pPr>
              <w:pStyle w:val="TAC"/>
              <w:rPr>
                <w:rFonts w:eastAsia="DengXian"/>
                <w:lang w:eastAsia="zh-CN"/>
              </w:rPr>
            </w:pP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5F5E9CF" w14:textId="77777777" w:rsidR="00EF6058" w:rsidRDefault="00000000" w:rsidP="00EF2758">
            <w:pPr>
              <w:pStyle w:val="TAC"/>
              <w:rPr>
                <w:rFonts w:eastAsia="DengXian"/>
                <w:lang w:eastAsia="zh-CN"/>
              </w:rPr>
            </w:pPr>
            <w:r>
              <w:rPr>
                <w:rFonts w:eastAsia="DengXian"/>
                <w:lang w:val="pt-BR" w:eastAsia="zh-CN"/>
              </w:rPr>
              <w:t>Input 2:  V/H = 0.6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179367" w14:textId="77777777" w:rsidR="00EF6058" w:rsidRDefault="00000000" w:rsidP="00EF2758">
            <w:pPr>
              <w:pStyle w:val="TAC"/>
              <w:rPr>
                <w:rFonts w:eastAsia="DengXian"/>
                <w:lang w:eastAsia="zh-CN"/>
              </w:rPr>
            </w:pPr>
            <w:r>
              <w:rPr>
                <w:rFonts w:eastAsia="DengXian"/>
                <w:lang w:eastAsia="zh-CN"/>
              </w:rPr>
              <w:t xml:space="preserve">0.57 </w:t>
            </w:r>
            <w:r>
              <w:rPr>
                <w:rFonts w:eastAsia="PMingLiU"/>
              </w:rPr>
              <w:t>dB</w:t>
            </w:r>
          </w:p>
        </w:tc>
      </w:tr>
      <w:tr w:rsidR="00EF6058" w14:paraId="6E7D56C6" w14:textId="77777777">
        <w:trPr>
          <w:trHeight w:val="62"/>
          <w:jc w:val="center"/>
        </w:trPr>
        <w:tc>
          <w:tcPr>
            <w:tcW w:w="1696" w:type="dxa"/>
            <w:vMerge/>
            <w:tcBorders>
              <w:left w:val="single" w:sz="4" w:space="0" w:color="000000"/>
              <w:right w:val="single" w:sz="4" w:space="0" w:color="000000"/>
            </w:tcBorders>
          </w:tcPr>
          <w:p w14:paraId="7E9F664F" w14:textId="77777777" w:rsidR="00EF6058" w:rsidRDefault="00EF6058" w:rsidP="00EF2758">
            <w:pPr>
              <w:pStyle w:val="TAC"/>
              <w:rPr>
                <w:rFonts w:eastAsia="DengXian"/>
                <w:lang w:eastAsia="zh-CN"/>
              </w:rPr>
            </w:pP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424D95D" w14:textId="77777777" w:rsidR="00EF6058" w:rsidRDefault="00000000" w:rsidP="00EF2758">
            <w:pPr>
              <w:pStyle w:val="TAC"/>
              <w:rPr>
                <w:rFonts w:eastAsia="DengXian"/>
                <w:lang w:eastAsia="zh-CN"/>
              </w:rPr>
            </w:pPr>
            <w:r>
              <w:rPr>
                <w:rFonts w:eastAsia="DengXian"/>
                <w:lang w:eastAsia="zh-CN"/>
              </w:rPr>
              <w:t>Beam 2</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4B39794" w14:textId="77777777" w:rsidR="00EF6058" w:rsidRDefault="00000000" w:rsidP="00EF2758">
            <w:pPr>
              <w:pStyle w:val="TAC"/>
              <w:rPr>
                <w:rFonts w:eastAsia="DengXian"/>
                <w:lang w:eastAsia="zh-CN"/>
              </w:rPr>
            </w:pPr>
            <w:r>
              <w:rPr>
                <w:rFonts w:eastAsia="DengXian"/>
                <w:lang w:val="pt-BR" w:eastAsia="zh-CN"/>
              </w:rPr>
              <w:t>Input 3:  V/H = -0.6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8CAFDF5" w14:textId="77777777" w:rsidR="00EF6058" w:rsidRDefault="00000000" w:rsidP="00EF2758">
            <w:pPr>
              <w:pStyle w:val="TAC"/>
              <w:rPr>
                <w:rFonts w:eastAsia="DengXian"/>
                <w:lang w:eastAsia="zh-CN"/>
              </w:rPr>
            </w:pPr>
            <w:r>
              <w:rPr>
                <w:rFonts w:eastAsia="DengXian"/>
                <w:lang w:eastAsia="zh-CN"/>
              </w:rPr>
              <w:t xml:space="preserve">-0.69 </w:t>
            </w:r>
            <w:r>
              <w:rPr>
                <w:rFonts w:eastAsia="PMingLiU"/>
              </w:rPr>
              <w:t>dB</w:t>
            </w:r>
          </w:p>
        </w:tc>
      </w:tr>
      <w:tr w:rsidR="00EF6058" w14:paraId="2176B22B" w14:textId="77777777">
        <w:trPr>
          <w:trHeight w:val="62"/>
          <w:jc w:val="center"/>
        </w:trPr>
        <w:tc>
          <w:tcPr>
            <w:tcW w:w="1696" w:type="dxa"/>
            <w:vMerge/>
            <w:tcBorders>
              <w:left w:val="single" w:sz="4" w:space="0" w:color="000000"/>
              <w:bottom w:val="single" w:sz="4" w:space="0" w:color="000000"/>
              <w:right w:val="single" w:sz="4" w:space="0" w:color="000000"/>
            </w:tcBorders>
          </w:tcPr>
          <w:p w14:paraId="5976E1AA" w14:textId="77777777" w:rsidR="00EF6058" w:rsidRDefault="00EF6058" w:rsidP="00EF2758">
            <w:pPr>
              <w:pStyle w:val="TAC"/>
              <w:rPr>
                <w:rFonts w:eastAsia="DengXian"/>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40BC1ACA" w14:textId="77777777" w:rsidR="00EF6058" w:rsidRDefault="00EF6058" w:rsidP="00EF2758">
            <w:pPr>
              <w:pStyle w:val="TAC"/>
              <w:rPr>
                <w:rFonts w:eastAsia="DengXian"/>
                <w:lang w:eastAsia="zh-CN"/>
              </w:rPr>
            </w:pP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5C7DAB" w14:textId="77777777" w:rsidR="00EF6058" w:rsidRDefault="00000000" w:rsidP="00EF2758">
            <w:pPr>
              <w:pStyle w:val="TAC"/>
              <w:rPr>
                <w:rFonts w:eastAsia="DengXian"/>
                <w:lang w:eastAsia="zh-CN"/>
              </w:rPr>
            </w:pPr>
            <w:r>
              <w:rPr>
                <w:rFonts w:eastAsia="DengXian"/>
                <w:lang w:val="pt-BR" w:eastAsia="zh-CN"/>
              </w:rPr>
              <w:t>Input 4:  V/H = 0.7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64DCB21" w14:textId="77777777" w:rsidR="00EF6058" w:rsidRDefault="00000000" w:rsidP="00EF2758">
            <w:pPr>
              <w:pStyle w:val="TAC"/>
              <w:rPr>
                <w:rFonts w:eastAsia="DengXian"/>
                <w:lang w:eastAsia="zh-CN"/>
              </w:rPr>
            </w:pPr>
            <w:r>
              <w:rPr>
                <w:rFonts w:eastAsia="DengXian"/>
                <w:lang w:eastAsia="zh-CN"/>
              </w:rPr>
              <w:t>0.71</w:t>
            </w:r>
            <w:r>
              <w:rPr>
                <w:rFonts w:eastAsia="PMingLiU"/>
              </w:rPr>
              <w:t xml:space="preserve"> dB</w:t>
            </w:r>
          </w:p>
        </w:tc>
      </w:tr>
      <w:tr w:rsidR="00EF6058" w14:paraId="0FE04107" w14:textId="77777777">
        <w:trPr>
          <w:trHeight w:val="62"/>
          <w:jc w:val="center"/>
        </w:trPr>
        <w:tc>
          <w:tcPr>
            <w:tcW w:w="1696" w:type="dxa"/>
            <w:vMerge w:val="restart"/>
            <w:tcBorders>
              <w:top w:val="single" w:sz="4" w:space="0" w:color="000000"/>
              <w:left w:val="single" w:sz="4" w:space="0" w:color="000000"/>
              <w:right w:val="single" w:sz="4" w:space="0" w:color="000000"/>
            </w:tcBorders>
          </w:tcPr>
          <w:p w14:paraId="619DD4CA" w14:textId="77777777" w:rsidR="00EF6058" w:rsidRDefault="00000000" w:rsidP="00EF2758">
            <w:pPr>
              <w:pStyle w:val="TAC"/>
              <w:rPr>
                <w:rFonts w:eastAsia="DengXian"/>
                <w:lang w:eastAsia="zh-CN"/>
              </w:rPr>
            </w:pPr>
            <w:r>
              <w:t>fc &gt; 2.5 GHz (n78)</w:t>
            </w: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F939EC" w14:textId="77777777" w:rsidR="00EF6058" w:rsidRDefault="00000000" w:rsidP="00EF2758">
            <w:pPr>
              <w:pStyle w:val="TAC"/>
              <w:rPr>
                <w:rFonts w:eastAsia="DengXian"/>
                <w:lang w:eastAsia="zh-CN"/>
              </w:rPr>
            </w:pPr>
            <w:r>
              <w:rPr>
                <w:rFonts w:eastAsia="DengXian"/>
                <w:lang w:eastAsia="zh-CN"/>
              </w:rPr>
              <w:t>Beam 1</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A300C32" w14:textId="77777777" w:rsidR="00EF6058" w:rsidRDefault="00000000" w:rsidP="00EF2758">
            <w:pPr>
              <w:pStyle w:val="TAC"/>
              <w:rPr>
                <w:rFonts w:eastAsia="DengXian"/>
                <w:lang w:eastAsia="zh-CN"/>
              </w:rPr>
            </w:pPr>
            <w:r>
              <w:rPr>
                <w:rFonts w:eastAsia="DengXian"/>
                <w:lang w:val="pt-BR" w:eastAsia="zh-CN"/>
              </w:rPr>
              <w:t>Input 1:  V/H = -0.</w:t>
            </w:r>
            <w:r>
              <w:rPr>
                <w:rFonts w:eastAsia="DengXian"/>
                <w:lang w:eastAsia="zh-CN"/>
              </w:rPr>
              <w:t>6</w:t>
            </w:r>
            <w:r>
              <w:rPr>
                <w:rFonts w:eastAsia="DengXian"/>
                <w:lang w:val="pt-BR" w:eastAsia="zh-CN"/>
              </w:rPr>
              <w:t xml:space="preserve">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509E92" w14:textId="77777777" w:rsidR="00EF6058" w:rsidRDefault="00000000" w:rsidP="00EF2758">
            <w:pPr>
              <w:pStyle w:val="TAC"/>
              <w:rPr>
                <w:rFonts w:eastAsia="DengXian"/>
                <w:lang w:eastAsia="zh-CN"/>
              </w:rPr>
            </w:pPr>
            <w:r>
              <w:rPr>
                <w:rFonts w:eastAsia="DengXian"/>
                <w:lang w:eastAsia="zh-CN"/>
              </w:rPr>
              <w:t>-0.48</w:t>
            </w:r>
          </w:p>
        </w:tc>
      </w:tr>
      <w:tr w:rsidR="00EF6058" w14:paraId="754EA01C" w14:textId="77777777">
        <w:trPr>
          <w:trHeight w:val="62"/>
          <w:jc w:val="center"/>
        </w:trPr>
        <w:tc>
          <w:tcPr>
            <w:tcW w:w="1696" w:type="dxa"/>
            <w:vMerge/>
            <w:tcBorders>
              <w:left w:val="single" w:sz="4" w:space="0" w:color="000000"/>
              <w:right w:val="single" w:sz="4" w:space="0" w:color="000000"/>
            </w:tcBorders>
          </w:tcPr>
          <w:p w14:paraId="292B51EE" w14:textId="77777777" w:rsidR="00EF6058" w:rsidRDefault="00EF6058" w:rsidP="00EF2758">
            <w:pPr>
              <w:pStyle w:val="TAC"/>
              <w:rPr>
                <w:rFonts w:eastAsia="DengXian"/>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7DF2EDA0" w14:textId="77777777" w:rsidR="00EF6058" w:rsidRDefault="00EF6058" w:rsidP="00EF2758">
            <w:pPr>
              <w:pStyle w:val="TAC"/>
              <w:rPr>
                <w:rFonts w:eastAsia="DengXian"/>
                <w:lang w:eastAsia="zh-CN"/>
              </w:rPr>
            </w:pP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B930EFB" w14:textId="77777777" w:rsidR="00EF6058" w:rsidRDefault="00000000" w:rsidP="00EF2758">
            <w:pPr>
              <w:pStyle w:val="TAC"/>
              <w:rPr>
                <w:rFonts w:eastAsia="DengXian"/>
                <w:lang w:eastAsia="zh-CN"/>
              </w:rPr>
            </w:pPr>
            <w:r>
              <w:rPr>
                <w:rFonts w:eastAsia="DengXian"/>
                <w:lang w:val="pt-BR" w:eastAsia="zh-CN"/>
              </w:rPr>
              <w:t>Input 2:  V/H = 0.</w:t>
            </w:r>
            <w:r>
              <w:rPr>
                <w:rFonts w:eastAsia="DengXian"/>
                <w:lang w:eastAsia="zh-CN"/>
              </w:rPr>
              <w:t>7</w:t>
            </w:r>
            <w:r>
              <w:rPr>
                <w:rFonts w:eastAsia="DengXian"/>
                <w:lang w:val="pt-BR" w:eastAsia="zh-CN"/>
              </w:rPr>
              <w:t xml:space="preserve">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3B296C4" w14:textId="77777777" w:rsidR="00EF6058" w:rsidRDefault="00000000" w:rsidP="00EF2758">
            <w:pPr>
              <w:pStyle w:val="TAC"/>
              <w:rPr>
                <w:rFonts w:eastAsia="DengXian"/>
                <w:lang w:eastAsia="zh-CN"/>
              </w:rPr>
            </w:pPr>
            <w:r>
              <w:rPr>
                <w:rFonts w:eastAsia="DengXian"/>
                <w:lang w:eastAsia="zh-CN"/>
              </w:rPr>
              <w:t>0.99</w:t>
            </w:r>
          </w:p>
        </w:tc>
      </w:tr>
      <w:tr w:rsidR="00EF6058" w14:paraId="6FE584D1" w14:textId="77777777">
        <w:trPr>
          <w:trHeight w:val="62"/>
          <w:jc w:val="center"/>
        </w:trPr>
        <w:tc>
          <w:tcPr>
            <w:tcW w:w="1696" w:type="dxa"/>
            <w:vMerge/>
            <w:tcBorders>
              <w:left w:val="single" w:sz="4" w:space="0" w:color="000000"/>
              <w:right w:val="single" w:sz="4" w:space="0" w:color="000000"/>
            </w:tcBorders>
          </w:tcPr>
          <w:p w14:paraId="64615A3D" w14:textId="77777777" w:rsidR="00EF6058" w:rsidRDefault="00EF6058" w:rsidP="00EF2758">
            <w:pPr>
              <w:pStyle w:val="TAC"/>
              <w:rPr>
                <w:rFonts w:eastAsia="DengXian"/>
                <w:lang w:eastAsia="zh-CN"/>
              </w:rPr>
            </w:pP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5CFD0F9" w14:textId="77777777" w:rsidR="00EF6058" w:rsidRDefault="00000000" w:rsidP="00EF2758">
            <w:pPr>
              <w:pStyle w:val="TAC"/>
              <w:rPr>
                <w:rFonts w:eastAsia="DengXian"/>
                <w:lang w:eastAsia="zh-CN"/>
              </w:rPr>
            </w:pPr>
            <w:r>
              <w:rPr>
                <w:rFonts w:eastAsia="DengXian"/>
                <w:lang w:eastAsia="zh-CN"/>
              </w:rPr>
              <w:t>Beam 2</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09088C6" w14:textId="77777777" w:rsidR="00EF6058" w:rsidRDefault="00000000" w:rsidP="00EF2758">
            <w:pPr>
              <w:pStyle w:val="TAC"/>
              <w:rPr>
                <w:rFonts w:eastAsia="DengXian"/>
                <w:lang w:eastAsia="zh-CN"/>
              </w:rPr>
            </w:pPr>
            <w:r>
              <w:rPr>
                <w:rFonts w:eastAsia="DengXian"/>
                <w:lang w:val="pt-BR" w:eastAsia="zh-CN"/>
              </w:rPr>
              <w:t>Input 3:  V/H = -0.</w:t>
            </w:r>
            <w:r>
              <w:rPr>
                <w:rFonts w:eastAsia="DengXian"/>
                <w:lang w:eastAsia="zh-CN"/>
              </w:rPr>
              <w:t>7</w:t>
            </w:r>
            <w:r>
              <w:rPr>
                <w:rFonts w:eastAsia="DengXian"/>
                <w:lang w:val="pt-BR" w:eastAsia="zh-CN"/>
              </w:rPr>
              <w:t xml:space="preserve">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3DBBCC5" w14:textId="77777777" w:rsidR="00EF6058" w:rsidRDefault="00000000" w:rsidP="00EF2758">
            <w:pPr>
              <w:pStyle w:val="TAC"/>
              <w:rPr>
                <w:rFonts w:eastAsia="DengXian"/>
                <w:lang w:eastAsia="zh-CN"/>
              </w:rPr>
            </w:pPr>
            <w:r>
              <w:rPr>
                <w:rFonts w:eastAsia="DengXian"/>
                <w:lang w:eastAsia="zh-CN"/>
              </w:rPr>
              <w:t>-0.34</w:t>
            </w:r>
          </w:p>
        </w:tc>
      </w:tr>
      <w:tr w:rsidR="00EF6058" w14:paraId="651FBBBF" w14:textId="77777777">
        <w:trPr>
          <w:trHeight w:val="62"/>
          <w:jc w:val="center"/>
        </w:trPr>
        <w:tc>
          <w:tcPr>
            <w:tcW w:w="1696" w:type="dxa"/>
            <w:vMerge/>
            <w:tcBorders>
              <w:left w:val="single" w:sz="4" w:space="0" w:color="000000"/>
              <w:bottom w:val="single" w:sz="4" w:space="0" w:color="000000"/>
              <w:right w:val="single" w:sz="4" w:space="0" w:color="000000"/>
            </w:tcBorders>
          </w:tcPr>
          <w:p w14:paraId="5325290E" w14:textId="77777777" w:rsidR="00EF6058" w:rsidRDefault="00EF6058" w:rsidP="00EF2758">
            <w:pPr>
              <w:pStyle w:val="TAC"/>
              <w:rPr>
                <w:rFonts w:eastAsia="DengXian"/>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53A4E3EA" w14:textId="77777777" w:rsidR="00EF6058" w:rsidRDefault="00EF6058" w:rsidP="00EF2758">
            <w:pPr>
              <w:pStyle w:val="TAC"/>
              <w:rPr>
                <w:rFonts w:eastAsia="DengXian"/>
                <w:lang w:eastAsia="zh-CN"/>
              </w:rPr>
            </w:pP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7C85C13" w14:textId="77777777" w:rsidR="00EF6058" w:rsidRDefault="00000000" w:rsidP="00EF2758">
            <w:pPr>
              <w:pStyle w:val="TAC"/>
              <w:rPr>
                <w:rFonts w:eastAsia="DengXian"/>
                <w:lang w:eastAsia="zh-CN"/>
              </w:rPr>
            </w:pPr>
            <w:r>
              <w:rPr>
                <w:rFonts w:eastAsia="DengXian"/>
                <w:lang w:val="pt-BR" w:eastAsia="zh-CN"/>
              </w:rPr>
              <w:t>Input 4:  V/H = 0.</w:t>
            </w:r>
            <w:r>
              <w:rPr>
                <w:rFonts w:eastAsia="DengXian"/>
                <w:lang w:eastAsia="zh-CN"/>
              </w:rPr>
              <w:t>8</w:t>
            </w:r>
            <w:r>
              <w:rPr>
                <w:rFonts w:eastAsia="DengXian"/>
                <w:lang w:val="pt-BR" w:eastAsia="zh-CN"/>
              </w:rPr>
              <w:t xml:space="preserve">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C813D76" w14:textId="77777777" w:rsidR="00EF6058" w:rsidRDefault="00000000" w:rsidP="00EF2758">
            <w:pPr>
              <w:pStyle w:val="TAC"/>
              <w:rPr>
                <w:rFonts w:eastAsia="DengXian"/>
                <w:lang w:eastAsia="zh-CN"/>
              </w:rPr>
            </w:pPr>
            <w:r>
              <w:rPr>
                <w:rFonts w:eastAsia="DengXian"/>
                <w:lang w:eastAsia="zh-CN"/>
              </w:rPr>
              <w:t>1.13</w:t>
            </w:r>
          </w:p>
        </w:tc>
      </w:tr>
    </w:tbl>
    <w:p w14:paraId="0D726D19" w14:textId="77777777" w:rsidR="00EF6058" w:rsidRDefault="00EF6058" w:rsidP="00EF2758"/>
    <w:p w14:paraId="79D02255" w14:textId="77777777" w:rsidR="00EF6058" w:rsidRDefault="00000000" w:rsidP="00EF2758">
      <w:pPr>
        <w:pStyle w:val="TH"/>
      </w:pPr>
      <w:r>
        <w:t xml:space="preserve">Table 6.2.2.4-5: Lab 5: Cross-polarization verification results for CDL-C UMa, band </w:t>
      </w:r>
      <w:r>
        <w:rPr>
          <w:rFonts w:hint="eastAsia"/>
        </w:rPr>
        <w:t>n</w:t>
      </w:r>
      <w:r>
        <w:t>41</w:t>
      </w:r>
    </w:p>
    <w:tbl>
      <w:tblPr>
        <w:tblW w:w="7087" w:type="dxa"/>
        <w:jc w:val="center"/>
        <w:tblCellMar>
          <w:left w:w="0" w:type="dxa"/>
          <w:right w:w="0" w:type="dxa"/>
        </w:tblCellMar>
        <w:tblLook w:val="04A0" w:firstRow="1" w:lastRow="0" w:firstColumn="1" w:lastColumn="0" w:noHBand="0" w:noVBand="1"/>
      </w:tblPr>
      <w:tblGrid>
        <w:gridCol w:w="1696"/>
        <w:gridCol w:w="997"/>
        <w:gridCol w:w="2569"/>
        <w:gridCol w:w="1825"/>
      </w:tblGrid>
      <w:tr w:rsidR="00EF6058" w14:paraId="15B38019" w14:textId="77777777">
        <w:trPr>
          <w:trHeight w:val="54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40C2174E" w14:textId="77777777" w:rsidR="00EF6058" w:rsidRDefault="00000000" w:rsidP="00EF2758">
            <w:pPr>
              <w:pStyle w:val="TAH"/>
              <w:rPr>
                <w:rFonts w:eastAsiaTheme="minorEastAsia"/>
                <w:lang w:eastAsia="zh-CN"/>
              </w:rPr>
            </w:pPr>
            <w:r>
              <w:rPr>
                <w:rFonts w:eastAsiaTheme="minorEastAsia"/>
                <w:lang w:eastAsia="zh-CN"/>
              </w:rPr>
              <w:t>Frequency</w:t>
            </w:r>
          </w:p>
        </w:tc>
        <w:tc>
          <w:tcPr>
            <w:tcW w:w="997"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7104F20F" w14:textId="77777777" w:rsidR="00EF6058" w:rsidRDefault="00000000" w:rsidP="00EF2758">
            <w:pPr>
              <w:pStyle w:val="TAH"/>
              <w:rPr>
                <w:rFonts w:eastAsia="DengXian"/>
                <w:lang w:eastAsia="zh-CN"/>
              </w:rPr>
            </w:pPr>
            <w:r>
              <w:rPr>
                <w:rFonts w:eastAsiaTheme="minorEastAsia"/>
                <w:lang w:eastAsia="zh-CN"/>
              </w:rPr>
              <w:t>Beam</w:t>
            </w:r>
          </w:p>
        </w:tc>
        <w:tc>
          <w:tcPr>
            <w:tcW w:w="256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65C72AC6" w14:textId="77777777" w:rsidR="00EF6058" w:rsidRDefault="00000000" w:rsidP="00EF2758">
            <w:pPr>
              <w:pStyle w:val="TAH"/>
              <w:rPr>
                <w:rFonts w:eastAsia="DengXian"/>
                <w:lang w:eastAsia="zh-CN"/>
              </w:rPr>
            </w:pPr>
            <w:r>
              <w:rPr>
                <w:rFonts w:eastAsiaTheme="minorEastAsia"/>
                <w:lang w:eastAsia="zh-CN"/>
              </w:rPr>
              <w:t>Reference</w:t>
            </w:r>
          </w:p>
        </w:tc>
        <w:tc>
          <w:tcPr>
            <w:tcW w:w="1825"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24C0DB8D" w14:textId="77777777" w:rsidR="00EF6058" w:rsidRDefault="00000000" w:rsidP="00EF2758">
            <w:pPr>
              <w:pStyle w:val="TAH"/>
              <w:rPr>
                <w:rFonts w:eastAsia="PMingLiU"/>
              </w:rPr>
            </w:pPr>
            <w:r>
              <w:rPr>
                <w:rFonts w:eastAsiaTheme="minorEastAsia"/>
                <w:lang w:eastAsia="zh-CN"/>
              </w:rPr>
              <w:t>Measurement result</w:t>
            </w:r>
          </w:p>
        </w:tc>
      </w:tr>
      <w:tr w:rsidR="00EF6058" w14:paraId="17B8A322" w14:textId="77777777">
        <w:trPr>
          <w:trHeight w:val="62"/>
          <w:jc w:val="center"/>
        </w:trPr>
        <w:tc>
          <w:tcPr>
            <w:tcW w:w="1696" w:type="dxa"/>
            <w:vMerge w:val="restart"/>
            <w:tcBorders>
              <w:top w:val="single" w:sz="4" w:space="0" w:color="000000"/>
              <w:left w:val="single" w:sz="4" w:space="0" w:color="000000"/>
              <w:right w:val="single" w:sz="4" w:space="0" w:color="000000"/>
            </w:tcBorders>
          </w:tcPr>
          <w:p w14:paraId="22460AB0" w14:textId="77777777" w:rsidR="00EF6058" w:rsidRDefault="00000000" w:rsidP="00EF2758">
            <w:pPr>
              <w:pStyle w:val="TAC"/>
              <w:rPr>
                <w:rFonts w:eastAsia="DengXian"/>
                <w:lang w:eastAsia="zh-CN"/>
              </w:rPr>
            </w:pPr>
            <w:r>
              <w:t>fc ≤ 2.5 GHz (n41)</w:t>
            </w: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414BFFA" w14:textId="77777777" w:rsidR="00EF6058" w:rsidRDefault="00000000" w:rsidP="00EF2758">
            <w:pPr>
              <w:pStyle w:val="TAC"/>
              <w:rPr>
                <w:rFonts w:eastAsia="DengXian"/>
                <w:lang w:eastAsia="zh-CN"/>
              </w:rPr>
            </w:pPr>
            <w:r>
              <w:rPr>
                <w:rFonts w:eastAsia="DengXian"/>
                <w:lang w:eastAsia="zh-CN"/>
              </w:rPr>
              <w:t>Beam 1</w:t>
            </w:r>
          </w:p>
        </w:tc>
        <w:tc>
          <w:tcPr>
            <w:tcW w:w="25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B15C2F2" w14:textId="77777777" w:rsidR="00EF6058" w:rsidRDefault="00000000" w:rsidP="00EF2758">
            <w:pPr>
              <w:pStyle w:val="TAC"/>
              <w:rPr>
                <w:rFonts w:eastAsia="DengXian"/>
                <w:lang w:eastAsia="zh-CN"/>
              </w:rPr>
            </w:pPr>
            <w:r>
              <w:rPr>
                <w:rFonts w:eastAsia="DengXian"/>
                <w:lang w:val="pt-BR" w:eastAsia="zh-CN"/>
              </w:rPr>
              <w:t>Input 1:  V/H = -0.5 dB</w:t>
            </w:r>
          </w:p>
        </w:tc>
        <w:tc>
          <w:tcPr>
            <w:tcW w:w="18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6CE491C2" w14:textId="77777777" w:rsidR="00EF6058" w:rsidRDefault="00000000" w:rsidP="00EF2758">
            <w:pPr>
              <w:pStyle w:val="TAC"/>
              <w:rPr>
                <w:rFonts w:eastAsia="DengXian"/>
                <w:lang w:eastAsia="zh-CN"/>
              </w:rPr>
            </w:pPr>
            <w:r>
              <w:rPr>
                <w:rFonts w:eastAsia="DengXian"/>
                <w:lang w:eastAsia="zh-CN"/>
              </w:rPr>
              <w:t xml:space="preserve">-0.48 </w:t>
            </w:r>
            <w:r>
              <w:rPr>
                <w:rFonts w:eastAsia="DengXian" w:hint="eastAsia"/>
                <w:lang w:eastAsia="zh-CN"/>
              </w:rPr>
              <w:t>dB</w:t>
            </w:r>
          </w:p>
        </w:tc>
      </w:tr>
      <w:tr w:rsidR="00EF6058" w14:paraId="437D4C7A" w14:textId="77777777">
        <w:trPr>
          <w:trHeight w:val="62"/>
          <w:jc w:val="center"/>
        </w:trPr>
        <w:tc>
          <w:tcPr>
            <w:tcW w:w="1696" w:type="dxa"/>
            <w:vMerge/>
            <w:tcBorders>
              <w:left w:val="single" w:sz="4" w:space="0" w:color="000000"/>
              <w:right w:val="single" w:sz="4" w:space="0" w:color="000000"/>
            </w:tcBorders>
          </w:tcPr>
          <w:p w14:paraId="2157194F" w14:textId="77777777" w:rsidR="00EF6058" w:rsidRDefault="00EF6058" w:rsidP="00EF2758">
            <w:pPr>
              <w:pStyle w:val="TAC"/>
              <w:rPr>
                <w:rFonts w:eastAsia="DengXian"/>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2572A9E4" w14:textId="77777777" w:rsidR="00EF6058" w:rsidRDefault="00EF6058" w:rsidP="00EF2758">
            <w:pPr>
              <w:pStyle w:val="TAC"/>
              <w:rPr>
                <w:rFonts w:eastAsia="DengXian"/>
                <w:lang w:eastAsia="zh-CN"/>
              </w:rPr>
            </w:pPr>
          </w:p>
        </w:tc>
        <w:tc>
          <w:tcPr>
            <w:tcW w:w="25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AEC6087" w14:textId="77777777" w:rsidR="00EF6058" w:rsidRDefault="00000000" w:rsidP="00EF2758">
            <w:pPr>
              <w:pStyle w:val="TAC"/>
              <w:rPr>
                <w:rFonts w:eastAsia="DengXian"/>
                <w:lang w:eastAsia="zh-CN"/>
              </w:rPr>
            </w:pPr>
            <w:r>
              <w:rPr>
                <w:rFonts w:eastAsia="DengXian"/>
                <w:lang w:val="pt-BR" w:eastAsia="zh-CN"/>
              </w:rPr>
              <w:t>Input 2:  V/H = 0.6 dB</w:t>
            </w:r>
          </w:p>
        </w:tc>
        <w:tc>
          <w:tcPr>
            <w:tcW w:w="18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193FE693" w14:textId="77777777" w:rsidR="00EF6058" w:rsidRDefault="00000000" w:rsidP="00EF2758">
            <w:pPr>
              <w:pStyle w:val="TAC"/>
              <w:rPr>
                <w:rFonts w:eastAsia="DengXian"/>
                <w:lang w:eastAsia="zh-CN"/>
              </w:rPr>
            </w:pPr>
            <w:r>
              <w:rPr>
                <w:rFonts w:eastAsia="DengXian"/>
                <w:lang w:eastAsia="zh-CN"/>
              </w:rPr>
              <w:t xml:space="preserve">0.61 </w:t>
            </w:r>
            <w:r>
              <w:rPr>
                <w:rFonts w:eastAsia="DengXian" w:hint="eastAsia"/>
                <w:lang w:eastAsia="zh-CN"/>
              </w:rPr>
              <w:t>dB</w:t>
            </w:r>
          </w:p>
        </w:tc>
      </w:tr>
      <w:tr w:rsidR="00EF6058" w14:paraId="16F834D1" w14:textId="77777777">
        <w:trPr>
          <w:trHeight w:val="62"/>
          <w:jc w:val="center"/>
        </w:trPr>
        <w:tc>
          <w:tcPr>
            <w:tcW w:w="1696" w:type="dxa"/>
            <w:vMerge/>
            <w:tcBorders>
              <w:left w:val="single" w:sz="4" w:space="0" w:color="000000"/>
              <w:right w:val="single" w:sz="4" w:space="0" w:color="000000"/>
            </w:tcBorders>
          </w:tcPr>
          <w:p w14:paraId="38EBAB34" w14:textId="77777777" w:rsidR="00EF6058" w:rsidRDefault="00EF6058" w:rsidP="00EF2758">
            <w:pPr>
              <w:pStyle w:val="TAC"/>
              <w:rPr>
                <w:rFonts w:eastAsia="DengXian"/>
                <w:lang w:eastAsia="zh-CN"/>
              </w:rPr>
            </w:pP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413BD49" w14:textId="77777777" w:rsidR="00EF6058" w:rsidRDefault="00000000" w:rsidP="00EF2758">
            <w:pPr>
              <w:pStyle w:val="TAC"/>
              <w:rPr>
                <w:rFonts w:eastAsia="DengXian"/>
                <w:lang w:eastAsia="zh-CN"/>
              </w:rPr>
            </w:pPr>
            <w:r>
              <w:rPr>
                <w:rFonts w:eastAsia="DengXian"/>
                <w:lang w:eastAsia="zh-CN"/>
              </w:rPr>
              <w:t>Beam 2</w:t>
            </w:r>
          </w:p>
        </w:tc>
        <w:tc>
          <w:tcPr>
            <w:tcW w:w="25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45179BA" w14:textId="77777777" w:rsidR="00EF6058" w:rsidRDefault="00000000" w:rsidP="00EF2758">
            <w:pPr>
              <w:pStyle w:val="TAC"/>
              <w:rPr>
                <w:rFonts w:eastAsia="DengXian"/>
                <w:lang w:eastAsia="zh-CN"/>
              </w:rPr>
            </w:pPr>
            <w:r>
              <w:rPr>
                <w:rFonts w:eastAsia="DengXian"/>
                <w:lang w:val="pt-BR" w:eastAsia="zh-CN"/>
              </w:rPr>
              <w:t>Input 3:  V/H = -0.6 dB</w:t>
            </w:r>
          </w:p>
        </w:tc>
        <w:tc>
          <w:tcPr>
            <w:tcW w:w="18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04B7B71B" w14:textId="77777777" w:rsidR="00EF6058" w:rsidRDefault="00000000" w:rsidP="00EF2758">
            <w:pPr>
              <w:pStyle w:val="TAC"/>
              <w:rPr>
                <w:rFonts w:eastAsia="DengXian"/>
                <w:lang w:eastAsia="zh-CN"/>
              </w:rPr>
            </w:pPr>
            <w:r>
              <w:rPr>
                <w:rFonts w:eastAsia="DengXian"/>
                <w:lang w:eastAsia="zh-CN"/>
              </w:rPr>
              <w:t xml:space="preserve">-0.64 </w:t>
            </w:r>
            <w:r>
              <w:rPr>
                <w:rFonts w:eastAsia="DengXian" w:hint="eastAsia"/>
                <w:lang w:eastAsia="zh-CN"/>
              </w:rPr>
              <w:t>dB</w:t>
            </w:r>
          </w:p>
        </w:tc>
      </w:tr>
      <w:tr w:rsidR="00EF6058" w14:paraId="6D6C726A" w14:textId="77777777">
        <w:trPr>
          <w:trHeight w:val="62"/>
          <w:jc w:val="center"/>
        </w:trPr>
        <w:tc>
          <w:tcPr>
            <w:tcW w:w="1696" w:type="dxa"/>
            <w:vMerge/>
            <w:tcBorders>
              <w:left w:val="single" w:sz="4" w:space="0" w:color="000000"/>
              <w:bottom w:val="single" w:sz="4" w:space="0" w:color="000000"/>
              <w:right w:val="single" w:sz="4" w:space="0" w:color="000000"/>
            </w:tcBorders>
          </w:tcPr>
          <w:p w14:paraId="4B0EFDA2" w14:textId="77777777" w:rsidR="00EF6058" w:rsidRDefault="00EF6058" w:rsidP="00EF2758">
            <w:pPr>
              <w:pStyle w:val="TAC"/>
              <w:rPr>
                <w:rFonts w:eastAsia="DengXian"/>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1925032D" w14:textId="77777777" w:rsidR="00EF6058" w:rsidRDefault="00EF6058" w:rsidP="00EF2758">
            <w:pPr>
              <w:pStyle w:val="TAC"/>
              <w:rPr>
                <w:rFonts w:eastAsia="DengXian"/>
                <w:lang w:eastAsia="zh-CN"/>
              </w:rPr>
            </w:pPr>
          </w:p>
        </w:tc>
        <w:tc>
          <w:tcPr>
            <w:tcW w:w="25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BF78839" w14:textId="77777777" w:rsidR="00EF6058" w:rsidRDefault="00000000" w:rsidP="00EF2758">
            <w:pPr>
              <w:pStyle w:val="TAC"/>
              <w:rPr>
                <w:rFonts w:eastAsia="DengXian"/>
                <w:lang w:eastAsia="zh-CN"/>
              </w:rPr>
            </w:pPr>
            <w:r>
              <w:rPr>
                <w:rFonts w:eastAsia="DengXian"/>
                <w:lang w:val="pt-BR" w:eastAsia="zh-CN"/>
              </w:rPr>
              <w:t>Input 4:  V/H = 0.7 dB</w:t>
            </w:r>
          </w:p>
        </w:tc>
        <w:tc>
          <w:tcPr>
            <w:tcW w:w="18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2231D95C" w14:textId="77777777" w:rsidR="00EF6058" w:rsidRDefault="00000000" w:rsidP="00EF2758">
            <w:pPr>
              <w:pStyle w:val="TAC"/>
              <w:rPr>
                <w:rFonts w:eastAsia="DengXian"/>
                <w:lang w:eastAsia="zh-CN"/>
              </w:rPr>
            </w:pPr>
            <w:r>
              <w:rPr>
                <w:rFonts w:eastAsia="DengXian"/>
                <w:lang w:eastAsia="zh-CN"/>
              </w:rPr>
              <w:t xml:space="preserve">0.68 </w:t>
            </w:r>
            <w:r>
              <w:rPr>
                <w:rFonts w:eastAsia="DengXian" w:hint="eastAsia"/>
                <w:lang w:eastAsia="zh-CN"/>
              </w:rPr>
              <w:t>dB</w:t>
            </w:r>
          </w:p>
        </w:tc>
      </w:tr>
    </w:tbl>
    <w:p w14:paraId="746E3E19" w14:textId="77777777" w:rsidR="00EF6058" w:rsidRDefault="00EF6058" w:rsidP="00EF2758"/>
    <w:p w14:paraId="44512D02" w14:textId="77777777" w:rsidR="00EF6058" w:rsidRDefault="00000000" w:rsidP="009B11C7">
      <w:pPr>
        <w:pStyle w:val="TH"/>
      </w:pPr>
      <w:r>
        <w:lastRenderedPageBreak/>
        <w:t xml:space="preserve">Table 6.2.2.4-6: Lab 6: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27"/>
        <w:gridCol w:w="1917"/>
      </w:tblGrid>
      <w:tr w:rsidR="00EF6058" w14:paraId="2DD9B33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9387D2A" w14:textId="77777777" w:rsidR="00EF6058" w:rsidRDefault="00000000" w:rsidP="009B11C7">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0726B37D" w14:textId="77777777" w:rsidR="00EF6058" w:rsidRDefault="00000000" w:rsidP="009B11C7">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2C0865E" w14:textId="77777777" w:rsidR="00EF6058" w:rsidRDefault="00000000" w:rsidP="009B11C7">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5EEFBAAF" w14:textId="77777777" w:rsidR="00EF6058" w:rsidRDefault="00000000" w:rsidP="009B11C7">
            <w:pPr>
              <w:pStyle w:val="TAH"/>
              <w:rPr>
                <w:rFonts w:eastAsiaTheme="minorEastAsia"/>
                <w:lang w:eastAsia="zh-CN"/>
              </w:rPr>
            </w:pPr>
            <w:r>
              <w:rPr>
                <w:rFonts w:eastAsiaTheme="minorEastAsia"/>
                <w:lang w:eastAsia="zh-CN"/>
              </w:rPr>
              <w:t>Measurement result</w:t>
            </w:r>
          </w:p>
        </w:tc>
      </w:tr>
      <w:tr w:rsidR="00EF6058" w14:paraId="5B794BE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13BC8D63" w14:textId="77777777" w:rsidR="00EF6058" w:rsidRDefault="00000000" w:rsidP="009B11C7">
            <w:pPr>
              <w:pStyle w:val="TAC"/>
            </w:pPr>
            <w:r>
              <w:t xml:space="preserve">fc </w:t>
            </w:r>
            <w:r>
              <w:rPr>
                <w:rFonts w:hint="eastAsia"/>
              </w:rPr>
              <w:t>≤</w:t>
            </w:r>
            <w:r>
              <w:t xml:space="preserve"> 2.5 GHz (n41)</w:t>
            </w:r>
          </w:p>
        </w:tc>
        <w:tc>
          <w:tcPr>
            <w:tcW w:w="0" w:type="auto"/>
            <w:tcBorders>
              <w:top w:val="single" w:sz="4" w:space="0" w:color="auto"/>
              <w:left w:val="single" w:sz="4" w:space="0" w:color="auto"/>
              <w:bottom w:val="single" w:sz="4" w:space="0" w:color="auto"/>
              <w:right w:val="single" w:sz="4" w:space="0" w:color="auto"/>
            </w:tcBorders>
          </w:tcPr>
          <w:p w14:paraId="4388CAFC" w14:textId="77777777" w:rsidR="00EF6058" w:rsidRDefault="00000000" w:rsidP="009B11C7">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71DFEBFA" w14:textId="77777777" w:rsidR="00EF6058" w:rsidRDefault="00000000" w:rsidP="009B11C7">
            <w:pPr>
              <w:pStyle w:val="TAC"/>
            </w:pPr>
            <w:r>
              <w:t>Input 1+2:  V/H = 0 dB</w:t>
            </w:r>
          </w:p>
          <w:p w14:paraId="366CCC22" w14:textId="77777777" w:rsidR="00EF6058" w:rsidRDefault="00EF6058" w:rsidP="009B11C7">
            <w:pPr>
              <w:pStyle w:val="TAC"/>
            </w:pPr>
          </w:p>
        </w:tc>
        <w:tc>
          <w:tcPr>
            <w:tcW w:w="0" w:type="auto"/>
            <w:tcBorders>
              <w:top w:val="single" w:sz="4" w:space="0" w:color="auto"/>
              <w:left w:val="single" w:sz="4" w:space="0" w:color="auto"/>
              <w:bottom w:val="single" w:sz="4" w:space="0" w:color="auto"/>
              <w:right w:val="single" w:sz="4" w:space="0" w:color="auto"/>
            </w:tcBorders>
          </w:tcPr>
          <w:p w14:paraId="06E00700" w14:textId="77777777" w:rsidR="00EF6058" w:rsidRDefault="00000000" w:rsidP="009B11C7">
            <w:pPr>
              <w:pStyle w:val="TAC"/>
              <w:rPr>
                <w:rFonts w:eastAsiaTheme="minorEastAsia"/>
                <w:lang w:eastAsia="zh-CN"/>
              </w:rPr>
            </w:pPr>
            <w:r>
              <w:rPr>
                <w:rFonts w:eastAsiaTheme="minorEastAsia"/>
                <w:lang w:eastAsia="zh-CN"/>
              </w:rPr>
              <w:t>-0.6555 dB</w:t>
            </w:r>
          </w:p>
        </w:tc>
      </w:tr>
      <w:tr w:rsidR="00EF6058" w14:paraId="26E92C34"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76128D7" w14:textId="77777777" w:rsidR="00EF6058" w:rsidRDefault="00EF6058" w:rsidP="009B11C7">
            <w:pPr>
              <w:pStyle w:val="TAC"/>
            </w:pPr>
          </w:p>
        </w:tc>
        <w:tc>
          <w:tcPr>
            <w:tcW w:w="0" w:type="auto"/>
            <w:tcBorders>
              <w:top w:val="single" w:sz="4" w:space="0" w:color="auto"/>
              <w:left w:val="single" w:sz="4" w:space="0" w:color="auto"/>
              <w:right w:val="single" w:sz="4" w:space="0" w:color="auto"/>
            </w:tcBorders>
          </w:tcPr>
          <w:p w14:paraId="4568B717" w14:textId="77777777" w:rsidR="00EF6058" w:rsidRDefault="00000000" w:rsidP="009B11C7">
            <w:pPr>
              <w:pStyle w:val="TAC"/>
            </w:pPr>
            <w:r>
              <w:t>Beam 2</w:t>
            </w:r>
          </w:p>
        </w:tc>
        <w:tc>
          <w:tcPr>
            <w:tcW w:w="0" w:type="auto"/>
            <w:tcBorders>
              <w:top w:val="single" w:sz="4" w:space="0" w:color="auto"/>
              <w:left w:val="single" w:sz="4" w:space="0" w:color="auto"/>
              <w:right w:val="single" w:sz="4" w:space="0" w:color="auto"/>
            </w:tcBorders>
          </w:tcPr>
          <w:p w14:paraId="5D44D847" w14:textId="77777777" w:rsidR="00EF6058" w:rsidRDefault="00000000" w:rsidP="009B11C7">
            <w:pPr>
              <w:pStyle w:val="TAC"/>
            </w:pPr>
            <w:r>
              <w:t>Input 3+4:  V/H = 0 dB</w:t>
            </w:r>
          </w:p>
        </w:tc>
        <w:tc>
          <w:tcPr>
            <w:tcW w:w="0" w:type="auto"/>
            <w:tcBorders>
              <w:top w:val="single" w:sz="4" w:space="0" w:color="auto"/>
              <w:left w:val="single" w:sz="4" w:space="0" w:color="auto"/>
              <w:right w:val="single" w:sz="4" w:space="0" w:color="auto"/>
            </w:tcBorders>
          </w:tcPr>
          <w:p w14:paraId="3529FD5A" w14:textId="77777777" w:rsidR="00EF6058" w:rsidRDefault="00000000" w:rsidP="009B11C7">
            <w:pPr>
              <w:pStyle w:val="TAC"/>
              <w:rPr>
                <w:rFonts w:eastAsiaTheme="minorEastAsia"/>
                <w:lang w:eastAsia="zh-CN"/>
              </w:rPr>
            </w:pPr>
            <w:r>
              <w:rPr>
                <w:rFonts w:eastAsiaTheme="minorEastAsia"/>
                <w:lang w:eastAsia="zh-CN"/>
              </w:rPr>
              <w:t>-0.0676 dB</w:t>
            </w:r>
          </w:p>
        </w:tc>
      </w:tr>
      <w:tr w:rsidR="00EF6058" w14:paraId="1F7CE4C7"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A519DCE" w14:textId="77777777" w:rsidR="00EF6058" w:rsidRDefault="00000000" w:rsidP="009B11C7">
            <w:pPr>
              <w:pStyle w:val="TAC"/>
            </w:pPr>
            <w:r>
              <w:t>fc &gt; 2.5 GHz (n78)</w:t>
            </w:r>
          </w:p>
        </w:tc>
        <w:tc>
          <w:tcPr>
            <w:tcW w:w="0" w:type="auto"/>
            <w:tcBorders>
              <w:top w:val="single" w:sz="4" w:space="0" w:color="auto"/>
              <w:left w:val="single" w:sz="4" w:space="0" w:color="auto"/>
              <w:bottom w:val="single" w:sz="4" w:space="0" w:color="auto"/>
              <w:right w:val="single" w:sz="4" w:space="0" w:color="auto"/>
            </w:tcBorders>
          </w:tcPr>
          <w:p w14:paraId="081FDCA7" w14:textId="77777777" w:rsidR="00EF6058" w:rsidRDefault="00000000" w:rsidP="009B11C7">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4960ACF6" w14:textId="77777777" w:rsidR="00EF6058" w:rsidRDefault="00000000" w:rsidP="009B11C7">
            <w:pPr>
              <w:pStyle w:val="TAC"/>
            </w:pPr>
            <w:r>
              <w:t>Input 1+2:  V/H = 0 dB</w:t>
            </w:r>
          </w:p>
          <w:p w14:paraId="1CD83F59" w14:textId="77777777" w:rsidR="00EF6058" w:rsidRDefault="00EF6058" w:rsidP="009B11C7">
            <w:pPr>
              <w:pStyle w:val="TAC"/>
            </w:pPr>
          </w:p>
        </w:tc>
        <w:tc>
          <w:tcPr>
            <w:tcW w:w="0" w:type="auto"/>
            <w:tcBorders>
              <w:top w:val="single" w:sz="4" w:space="0" w:color="auto"/>
              <w:left w:val="single" w:sz="4" w:space="0" w:color="auto"/>
              <w:bottom w:val="single" w:sz="4" w:space="0" w:color="auto"/>
              <w:right w:val="single" w:sz="4" w:space="0" w:color="auto"/>
            </w:tcBorders>
          </w:tcPr>
          <w:p w14:paraId="2F02F4FA" w14:textId="77777777" w:rsidR="00EF6058" w:rsidRDefault="00000000" w:rsidP="009B11C7">
            <w:pPr>
              <w:pStyle w:val="TAC"/>
              <w:rPr>
                <w:rFonts w:eastAsiaTheme="minorEastAsia"/>
                <w:lang w:eastAsia="zh-CN"/>
              </w:rPr>
            </w:pPr>
            <w:r>
              <w:rPr>
                <w:rFonts w:eastAsiaTheme="minorEastAsia"/>
                <w:lang w:eastAsia="zh-CN"/>
              </w:rPr>
              <w:t>0.5064 dB</w:t>
            </w:r>
          </w:p>
        </w:tc>
      </w:tr>
      <w:tr w:rsidR="00EF6058" w14:paraId="06E52960"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561647D" w14:textId="77777777" w:rsidR="00EF6058" w:rsidRDefault="00EF6058" w:rsidP="009B11C7">
            <w:pPr>
              <w:pStyle w:val="TAC"/>
            </w:pPr>
          </w:p>
        </w:tc>
        <w:tc>
          <w:tcPr>
            <w:tcW w:w="0" w:type="auto"/>
            <w:tcBorders>
              <w:top w:val="single" w:sz="4" w:space="0" w:color="auto"/>
              <w:left w:val="single" w:sz="4" w:space="0" w:color="auto"/>
              <w:right w:val="single" w:sz="4" w:space="0" w:color="auto"/>
            </w:tcBorders>
          </w:tcPr>
          <w:p w14:paraId="5458B9BE" w14:textId="77777777" w:rsidR="00EF6058" w:rsidRDefault="00000000" w:rsidP="009B11C7">
            <w:pPr>
              <w:pStyle w:val="TAC"/>
            </w:pPr>
            <w:r>
              <w:t>Beam 2</w:t>
            </w:r>
          </w:p>
        </w:tc>
        <w:tc>
          <w:tcPr>
            <w:tcW w:w="0" w:type="auto"/>
            <w:tcBorders>
              <w:top w:val="single" w:sz="4" w:space="0" w:color="auto"/>
              <w:left w:val="single" w:sz="4" w:space="0" w:color="auto"/>
              <w:right w:val="single" w:sz="4" w:space="0" w:color="auto"/>
            </w:tcBorders>
          </w:tcPr>
          <w:p w14:paraId="6ADA9FEA" w14:textId="77777777" w:rsidR="00EF6058" w:rsidRDefault="00000000" w:rsidP="009B11C7">
            <w:pPr>
              <w:pStyle w:val="TAC"/>
            </w:pPr>
            <w:r>
              <w:t>Input 3+4:  V/H = 0 dB</w:t>
            </w:r>
          </w:p>
        </w:tc>
        <w:tc>
          <w:tcPr>
            <w:tcW w:w="0" w:type="auto"/>
            <w:tcBorders>
              <w:top w:val="single" w:sz="4" w:space="0" w:color="auto"/>
              <w:left w:val="single" w:sz="4" w:space="0" w:color="auto"/>
              <w:right w:val="single" w:sz="4" w:space="0" w:color="auto"/>
            </w:tcBorders>
          </w:tcPr>
          <w:p w14:paraId="6035B171" w14:textId="77777777" w:rsidR="00EF6058" w:rsidRDefault="00000000" w:rsidP="009B11C7">
            <w:pPr>
              <w:pStyle w:val="TAC"/>
              <w:rPr>
                <w:rFonts w:eastAsiaTheme="minorEastAsia"/>
                <w:lang w:eastAsia="zh-CN"/>
              </w:rPr>
            </w:pPr>
            <w:r>
              <w:rPr>
                <w:rFonts w:eastAsiaTheme="minorEastAsia"/>
                <w:lang w:eastAsia="zh-CN"/>
              </w:rPr>
              <w:t>0.6414 dB</w:t>
            </w:r>
          </w:p>
        </w:tc>
      </w:tr>
    </w:tbl>
    <w:p w14:paraId="2070FBE1" w14:textId="77777777" w:rsidR="00EF6058" w:rsidRDefault="00EF6058" w:rsidP="009B11C7"/>
    <w:p w14:paraId="297B9C77" w14:textId="77777777" w:rsidR="00EF6058" w:rsidRDefault="00000000">
      <w:r>
        <w:rPr>
          <w:rFonts w:eastAsiaTheme="minorEastAsia" w:hint="eastAsia"/>
          <w:lang w:eastAsia="zh-CN"/>
        </w:rPr>
        <w:t>T</w:t>
      </w:r>
      <w:r>
        <w:rPr>
          <w:rFonts w:eastAsiaTheme="minorEastAsia"/>
          <w:lang w:eastAsia="zh-CN"/>
        </w:rPr>
        <w:t xml:space="preserve">he Cross-polarization measurement results of UMi CDL-C for band n428 are presented in Table 6.2.2.4-7~12. </w:t>
      </w:r>
    </w:p>
    <w:p w14:paraId="062E3DC7" w14:textId="77777777" w:rsidR="00EF6058" w:rsidRDefault="00000000" w:rsidP="009B11C7">
      <w:pPr>
        <w:pStyle w:val="TH"/>
      </w:pPr>
      <w:r>
        <w:t>Table 6.2.2.4-7: Lab 1: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2"/>
        <w:gridCol w:w="837"/>
        <w:gridCol w:w="1948"/>
        <w:gridCol w:w="1917"/>
        <w:gridCol w:w="1367"/>
      </w:tblGrid>
      <w:tr w:rsidR="00EF6058" w14:paraId="1C01109D"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04A5C7" w14:textId="77777777" w:rsidR="00EF6058" w:rsidRDefault="00000000" w:rsidP="009B11C7">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589CC2" w14:textId="77777777" w:rsidR="00EF6058" w:rsidRDefault="00000000" w:rsidP="009B11C7">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8293AC" w14:textId="77777777" w:rsidR="00EF6058" w:rsidRDefault="00000000" w:rsidP="009B11C7">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67F51E" w14:textId="77777777" w:rsidR="00EF6058" w:rsidRDefault="00000000" w:rsidP="009B11C7">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334C41"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7C5246D3" w14:textId="77777777">
        <w:trPr>
          <w:trHeight w:val="567"/>
          <w:jc w:val="center"/>
        </w:trPr>
        <w:tc>
          <w:tcPr>
            <w:tcW w:w="0" w:type="auto"/>
            <w:tcBorders>
              <w:left w:val="single" w:sz="4" w:space="0" w:color="auto"/>
              <w:bottom w:val="single" w:sz="4" w:space="0" w:color="auto"/>
              <w:right w:val="single" w:sz="4" w:space="0" w:color="auto"/>
            </w:tcBorders>
            <w:vAlign w:val="center"/>
          </w:tcPr>
          <w:p w14:paraId="6FE716F2" w14:textId="77777777" w:rsidR="00EF6058" w:rsidRDefault="00000000" w:rsidP="009B11C7">
            <w:pPr>
              <w:pStyle w:val="TAC"/>
              <w:rPr>
                <w:rFonts w:eastAsiaTheme="minorEastAsia"/>
                <w:lang w:eastAsia="zh-CN"/>
              </w:rPr>
            </w:pPr>
            <w:r>
              <w:rPr>
                <w:rFonts w:eastAsiaTheme="minorEastAsia"/>
                <w:lang w:eastAsia="zh-CN"/>
              </w:rPr>
              <w:t>fc = 722 MHz</w:t>
            </w:r>
          </w:p>
        </w:tc>
        <w:tc>
          <w:tcPr>
            <w:tcW w:w="0" w:type="auto"/>
            <w:tcBorders>
              <w:left w:val="single" w:sz="4" w:space="0" w:color="auto"/>
              <w:right w:val="single" w:sz="4" w:space="0" w:color="auto"/>
            </w:tcBorders>
            <w:vAlign w:val="center"/>
          </w:tcPr>
          <w:p w14:paraId="0F683FCC" w14:textId="77777777" w:rsidR="00EF6058" w:rsidRDefault="00000000" w:rsidP="009B11C7">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D642E95" w14:textId="77777777" w:rsidR="00EF6058" w:rsidRDefault="00000000" w:rsidP="009B11C7">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75BC9D1" w14:textId="77777777" w:rsidR="00EF6058" w:rsidRDefault="00000000" w:rsidP="009B11C7">
            <w:pPr>
              <w:pStyle w:val="TAC"/>
              <w:rPr>
                <w:rFonts w:eastAsiaTheme="minorEastAsia"/>
                <w:lang w:eastAsia="zh-CN"/>
              </w:rPr>
            </w:pPr>
            <w:r>
              <w:rPr>
                <w:rFonts w:eastAsiaTheme="minorEastAsia"/>
                <w:lang w:eastAsia="zh-CN"/>
              </w:rPr>
              <w:t>V/H = -0.08 dB</w:t>
            </w:r>
          </w:p>
        </w:tc>
        <w:tc>
          <w:tcPr>
            <w:tcW w:w="0" w:type="auto"/>
            <w:tcBorders>
              <w:left w:val="single" w:sz="4" w:space="0" w:color="auto"/>
              <w:right w:val="single" w:sz="4" w:space="0" w:color="auto"/>
            </w:tcBorders>
            <w:vAlign w:val="center"/>
          </w:tcPr>
          <w:p w14:paraId="175A3FE7" w14:textId="77777777" w:rsidR="00EF6058" w:rsidRDefault="00000000" w:rsidP="009B11C7">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7B73F88C" w14:textId="77777777" w:rsidR="00EF6058" w:rsidRDefault="00EF6058" w:rsidP="009B11C7"/>
    <w:p w14:paraId="2B130248" w14:textId="77777777" w:rsidR="00EF6058" w:rsidRDefault="00000000">
      <w:pPr>
        <w:pStyle w:val="TF"/>
        <w:keepLines w:val="0"/>
      </w:pPr>
      <w:r>
        <w:t>Table 6.2.2.4-8: Lab 2: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2"/>
        <w:gridCol w:w="837"/>
        <w:gridCol w:w="1948"/>
        <w:gridCol w:w="1917"/>
        <w:gridCol w:w="1367"/>
      </w:tblGrid>
      <w:tr w:rsidR="00EF6058" w14:paraId="1DBB051E"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4B3B88" w14:textId="77777777" w:rsidR="00EF6058" w:rsidRDefault="00000000" w:rsidP="009B11C7">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378CCC" w14:textId="77777777" w:rsidR="00EF6058" w:rsidRDefault="00000000" w:rsidP="009B11C7">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215763" w14:textId="77777777" w:rsidR="00EF6058" w:rsidRDefault="00000000" w:rsidP="009B11C7">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22C50" w14:textId="77777777" w:rsidR="00EF6058" w:rsidRDefault="00000000" w:rsidP="009B11C7">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0AA724"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5372CE13" w14:textId="77777777">
        <w:trPr>
          <w:trHeight w:val="567"/>
          <w:jc w:val="center"/>
        </w:trPr>
        <w:tc>
          <w:tcPr>
            <w:tcW w:w="0" w:type="auto"/>
            <w:tcBorders>
              <w:left w:val="single" w:sz="4" w:space="0" w:color="auto"/>
              <w:bottom w:val="single" w:sz="4" w:space="0" w:color="auto"/>
              <w:right w:val="single" w:sz="4" w:space="0" w:color="auto"/>
            </w:tcBorders>
            <w:vAlign w:val="center"/>
          </w:tcPr>
          <w:p w14:paraId="2AC01F40" w14:textId="77777777" w:rsidR="00EF6058" w:rsidRDefault="00000000" w:rsidP="009B11C7">
            <w:pPr>
              <w:pStyle w:val="TAC"/>
              <w:rPr>
                <w:rFonts w:eastAsiaTheme="minorEastAsia"/>
                <w:lang w:eastAsia="zh-CN"/>
              </w:rPr>
            </w:pPr>
            <w:r>
              <w:rPr>
                <w:rFonts w:eastAsiaTheme="minorEastAsia"/>
                <w:lang w:eastAsia="zh-CN"/>
              </w:rPr>
              <w:t>fc = 722 MHz</w:t>
            </w:r>
          </w:p>
        </w:tc>
        <w:tc>
          <w:tcPr>
            <w:tcW w:w="0" w:type="auto"/>
            <w:tcBorders>
              <w:left w:val="single" w:sz="4" w:space="0" w:color="auto"/>
              <w:right w:val="single" w:sz="4" w:space="0" w:color="auto"/>
            </w:tcBorders>
            <w:vAlign w:val="center"/>
          </w:tcPr>
          <w:p w14:paraId="277B9B70" w14:textId="77777777" w:rsidR="00EF6058" w:rsidRDefault="00000000" w:rsidP="009B11C7">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4C06F293" w14:textId="77777777" w:rsidR="00EF6058" w:rsidRDefault="00000000" w:rsidP="009B11C7">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194D7E8" w14:textId="77777777" w:rsidR="00EF6058" w:rsidRDefault="00000000" w:rsidP="009B11C7">
            <w:pPr>
              <w:pStyle w:val="TAC"/>
              <w:rPr>
                <w:rFonts w:eastAsiaTheme="minorEastAsia"/>
                <w:lang w:eastAsia="zh-CN"/>
              </w:rPr>
            </w:pPr>
            <w:r>
              <w:rPr>
                <w:rFonts w:eastAsiaTheme="minorEastAsia"/>
                <w:lang w:eastAsia="zh-CN"/>
              </w:rPr>
              <w:t>V/H = 0.15 dB</w:t>
            </w:r>
          </w:p>
        </w:tc>
        <w:tc>
          <w:tcPr>
            <w:tcW w:w="0" w:type="auto"/>
            <w:tcBorders>
              <w:left w:val="single" w:sz="4" w:space="0" w:color="auto"/>
              <w:right w:val="single" w:sz="4" w:space="0" w:color="auto"/>
            </w:tcBorders>
            <w:vAlign w:val="center"/>
          </w:tcPr>
          <w:p w14:paraId="062BA558" w14:textId="77777777" w:rsidR="00EF6058" w:rsidRDefault="00000000" w:rsidP="009B11C7">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76589613" w14:textId="77777777" w:rsidR="00EF6058" w:rsidRDefault="00EF6058" w:rsidP="009B11C7"/>
    <w:p w14:paraId="3F825BAD" w14:textId="77777777" w:rsidR="00EF6058" w:rsidRDefault="00000000" w:rsidP="009B11C7">
      <w:pPr>
        <w:pStyle w:val="TH"/>
      </w:pPr>
      <w:r>
        <w:t>Table 6.2.2.4-9: Lab 4: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2"/>
        <w:gridCol w:w="837"/>
        <w:gridCol w:w="1948"/>
        <w:gridCol w:w="1917"/>
        <w:gridCol w:w="1367"/>
      </w:tblGrid>
      <w:tr w:rsidR="00EF6058" w14:paraId="5F4C4361"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03D098" w14:textId="77777777" w:rsidR="00EF6058" w:rsidRDefault="00000000" w:rsidP="009B11C7">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661B67" w14:textId="77777777" w:rsidR="00EF6058" w:rsidRDefault="00000000" w:rsidP="009B11C7">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36237F" w14:textId="77777777" w:rsidR="00EF6058" w:rsidRDefault="00000000" w:rsidP="009B11C7">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FC9A3F" w14:textId="77777777" w:rsidR="00EF6058" w:rsidRDefault="00000000" w:rsidP="009B11C7">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B65E4B"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1323EC5F" w14:textId="77777777">
        <w:trPr>
          <w:trHeight w:val="567"/>
          <w:jc w:val="center"/>
        </w:trPr>
        <w:tc>
          <w:tcPr>
            <w:tcW w:w="0" w:type="auto"/>
            <w:tcBorders>
              <w:left w:val="single" w:sz="4" w:space="0" w:color="auto"/>
              <w:bottom w:val="single" w:sz="4" w:space="0" w:color="auto"/>
              <w:right w:val="single" w:sz="4" w:space="0" w:color="auto"/>
            </w:tcBorders>
            <w:vAlign w:val="center"/>
          </w:tcPr>
          <w:p w14:paraId="0BC1BBCE" w14:textId="77777777" w:rsidR="00EF6058" w:rsidRDefault="00000000" w:rsidP="009B11C7">
            <w:pPr>
              <w:pStyle w:val="TAC"/>
              <w:rPr>
                <w:rFonts w:eastAsiaTheme="minorEastAsia"/>
                <w:lang w:eastAsia="zh-CN"/>
              </w:rPr>
            </w:pPr>
            <w:r>
              <w:rPr>
                <w:rFonts w:eastAsiaTheme="minorEastAsia"/>
                <w:lang w:eastAsia="zh-CN"/>
              </w:rPr>
              <w:t>fc = 722 MHz</w:t>
            </w:r>
          </w:p>
        </w:tc>
        <w:tc>
          <w:tcPr>
            <w:tcW w:w="0" w:type="auto"/>
            <w:tcBorders>
              <w:left w:val="single" w:sz="4" w:space="0" w:color="auto"/>
              <w:right w:val="single" w:sz="4" w:space="0" w:color="auto"/>
            </w:tcBorders>
            <w:vAlign w:val="center"/>
          </w:tcPr>
          <w:p w14:paraId="224E7FF7" w14:textId="77777777" w:rsidR="00EF6058" w:rsidRDefault="00000000" w:rsidP="009B11C7">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388FEE10" w14:textId="77777777" w:rsidR="00EF6058" w:rsidRDefault="00000000" w:rsidP="009B11C7">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04ACB2A9" w14:textId="77777777" w:rsidR="00EF6058" w:rsidRDefault="00000000" w:rsidP="009B11C7">
            <w:pPr>
              <w:pStyle w:val="TAC"/>
              <w:rPr>
                <w:rFonts w:eastAsiaTheme="minorEastAsia"/>
                <w:lang w:eastAsia="zh-CN"/>
              </w:rPr>
            </w:pPr>
            <w:r>
              <w:rPr>
                <w:rFonts w:eastAsiaTheme="minorEastAsia"/>
                <w:lang w:eastAsia="zh-CN"/>
              </w:rPr>
              <w:t>V/H = -0.14 dB</w:t>
            </w:r>
          </w:p>
        </w:tc>
        <w:tc>
          <w:tcPr>
            <w:tcW w:w="0" w:type="auto"/>
            <w:tcBorders>
              <w:left w:val="single" w:sz="4" w:space="0" w:color="auto"/>
              <w:right w:val="single" w:sz="4" w:space="0" w:color="auto"/>
            </w:tcBorders>
            <w:vAlign w:val="center"/>
          </w:tcPr>
          <w:p w14:paraId="704E9E83" w14:textId="77777777" w:rsidR="00EF6058" w:rsidRDefault="00000000" w:rsidP="009B11C7">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642FB7D3" w14:textId="77777777" w:rsidR="00EF6058" w:rsidRDefault="00EF6058" w:rsidP="009B11C7"/>
    <w:p w14:paraId="15AC0627" w14:textId="77777777" w:rsidR="00EF6058" w:rsidRDefault="00000000" w:rsidP="009B11C7">
      <w:pPr>
        <w:pStyle w:val="TH"/>
      </w:pPr>
      <w:r>
        <w:t>Table 6.2.2.4-10: Lab 5: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2"/>
        <w:gridCol w:w="837"/>
        <w:gridCol w:w="1948"/>
        <w:gridCol w:w="1917"/>
        <w:gridCol w:w="1367"/>
      </w:tblGrid>
      <w:tr w:rsidR="00EF6058" w14:paraId="1F191616"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74BA3F" w14:textId="77777777" w:rsidR="00EF6058" w:rsidRDefault="00000000" w:rsidP="009B11C7">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19BF94" w14:textId="77777777" w:rsidR="00EF6058" w:rsidRDefault="00000000" w:rsidP="009B11C7">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D76F8C" w14:textId="77777777" w:rsidR="00EF6058" w:rsidRDefault="00000000" w:rsidP="009B11C7">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DF4571" w14:textId="77777777" w:rsidR="00EF6058" w:rsidRDefault="00000000" w:rsidP="009B11C7">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77FC5C"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1241E1E5" w14:textId="77777777">
        <w:trPr>
          <w:trHeight w:val="567"/>
          <w:jc w:val="center"/>
        </w:trPr>
        <w:tc>
          <w:tcPr>
            <w:tcW w:w="0" w:type="auto"/>
            <w:tcBorders>
              <w:left w:val="single" w:sz="4" w:space="0" w:color="auto"/>
              <w:bottom w:val="single" w:sz="4" w:space="0" w:color="auto"/>
              <w:right w:val="single" w:sz="4" w:space="0" w:color="auto"/>
            </w:tcBorders>
            <w:vAlign w:val="center"/>
          </w:tcPr>
          <w:p w14:paraId="20711A78" w14:textId="77777777" w:rsidR="00EF6058" w:rsidRDefault="00000000" w:rsidP="009B11C7">
            <w:pPr>
              <w:pStyle w:val="TAC"/>
              <w:rPr>
                <w:rFonts w:eastAsiaTheme="minorEastAsia"/>
                <w:lang w:eastAsia="zh-CN"/>
              </w:rPr>
            </w:pPr>
            <w:r>
              <w:rPr>
                <w:rFonts w:eastAsiaTheme="minorEastAsia"/>
                <w:lang w:eastAsia="zh-CN"/>
              </w:rPr>
              <w:t>fc = 722 MHz</w:t>
            </w:r>
          </w:p>
        </w:tc>
        <w:tc>
          <w:tcPr>
            <w:tcW w:w="0" w:type="auto"/>
            <w:tcBorders>
              <w:left w:val="single" w:sz="4" w:space="0" w:color="auto"/>
              <w:right w:val="single" w:sz="4" w:space="0" w:color="auto"/>
            </w:tcBorders>
            <w:vAlign w:val="center"/>
          </w:tcPr>
          <w:p w14:paraId="2E112438" w14:textId="77777777" w:rsidR="00EF6058" w:rsidRDefault="00000000" w:rsidP="009B11C7">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62A73BC7" w14:textId="77777777" w:rsidR="00EF6058" w:rsidRDefault="00000000" w:rsidP="009B11C7">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4AD2D6A" w14:textId="77777777" w:rsidR="00EF6058" w:rsidRDefault="00000000" w:rsidP="009B11C7">
            <w:pPr>
              <w:pStyle w:val="TAC"/>
              <w:rPr>
                <w:rFonts w:eastAsiaTheme="minorEastAsia"/>
                <w:lang w:eastAsia="zh-CN"/>
              </w:rPr>
            </w:pPr>
            <w:r>
              <w:rPr>
                <w:rFonts w:eastAsiaTheme="minorEastAsia"/>
                <w:lang w:eastAsia="zh-CN"/>
              </w:rPr>
              <w:t>V/H = -0.09 dB</w:t>
            </w:r>
          </w:p>
        </w:tc>
        <w:tc>
          <w:tcPr>
            <w:tcW w:w="0" w:type="auto"/>
            <w:tcBorders>
              <w:left w:val="single" w:sz="4" w:space="0" w:color="auto"/>
              <w:right w:val="single" w:sz="4" w:space="0" w:color="auto"/>
            </w:tcBorders>
            <w:vAlign w:val="center"/>
          </w:tcPr>
          <w:p w14:paraId="42B41978" w14:textId="77777777" w:rsidR="00EF6058" w:rsidRDefault="00000000" w:rsidP="009B11C7">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0483C4BE" w14:textId="77777777" w:rsidR="00EF6058" w:rsidRDefault="00EF6058" w:rsidP="009B11C7"/>
    <w:p w14:paraId="4E1F697D" w14:textId="77777777" w:rsidR="00EF6058" w:rsidRDefault="00000000" w:rsidP="009B11C7">
      <w:pPr>
        <w:pStyle w:val="TH"/>
      </w:pPr>
      <w:r>
        <w:t>Table 6.2.2.4-11: Lab 6: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2"/>
        <w:gridCol w:w="837"/>
        <w:gridCol w:w="1948"/>
        <w:gridCol w:w="1917"/>
        <w:gridCol w:w="1367"/>
      </w:tblGrid>
      <w:tr w:rsidR="00EF6058" w14:paraId="1F88673A"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1ED0A8" w14:textId="77777777" w:rsidR="00EF6058" w:rsidRDefault="00000000" w:rsidP="009B11C7">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377442" w14:textId="77777777" w:rsidR="00EF6058" w:rsidRDefault="00000000" w:rsidP="009B11C7">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73B66E" w14:textId="77777777" w:rsidR="00EF6058" w:rsidRDefault="00000000" w:rsidP="009B11C7">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2A8B79" w14:textId="77777777" w:rsidR="00EF6058" w:rsidRDefault="00000000" w:rsidP="009B11C7">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35A85A"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1B87A58B" w14:textId="77777777">
        <w:trPr>
          <w:trHeight w:val="567"/>
          <w:jc w:val="center"/>
        </w:trPr>
        <w:tc>
          <w:tcPr>
            <w:tcW w:w="0" w:type="auto"/>
            <w:tcBorders>
              <w:left w:val="single" w:sz="4" w:space="0" w:color="auto"/>
              <w:bottom w:val="single" w:sz="4" w:space="0" w:color="auto"/>
              <w:right w:val="single" w:sz="4" w:space="0" w:color="auto"/>
            </w:tcBorders>
            <w:vAlign w:val="center"/>
          </w:tcPr>
          <w:p w14:paraId="4EECF070" w14:textId="77777777" w:rsidR="00EF6058" w:rsidRDefault="00000000" w:rsidP="009B11C7">
            <w:pPr>
              <w:pStyle w:val="TAC"/>
              <w:rPr>
                <w:rFonts w:eastAsiaTheme="minorEastAsia"/>
                <w:lang w:eastAsia="zh-CN"/>
              </w:rPr>
            </w:pPr>
            <w:r>
              <w:rPr>
                <w:rFonts w:eastAsiaTheme="minorEastAsia"/>
                <w:lang w:eastAsia="zh-CN"/>
              </w:rPr>
              <w:t>fc = 722 MHz</w:t>
            </w:r>
          </w:p>
        </w:tc>
        <w:tc>
          <w:tcPr>
            <w:tcW w:w="0" w:type="auto"/>
            <w:tcBorders>
              <w:left w:val="single" w:sz="4" w:space="0" w:color="auto"/>
              <w:right w:val="single" w:sz="4" w:space="0" w:color="auto"/>
            </w:tcBorders>
            <w:vAlign w:val="center"/>
          </w:tcPr>
          <w:p w14:paraId="72D0E6C1" w14:textId="77777777" w:rsidR="00EF6058" w:rsidRDefault="00000000" w:rsidP="009B11C7">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533173CC" w14:textId="77777777" w:rsidR="00EF6058" w:rsidRDefault="00000000" w:rsidP="009B11C7">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2B34325A" w14:textId="77777777" w:rsidR="00EF6058" w:rsidRDefault="00000000" w:rsidP="009B11C7">
            <w:pPr>
              <w:pStyle w:val="TAC"/>
              <w:rPr>
                <w:rFonts w:eastAsiaTheme="minorEastAsia"/>
                <w:lang w:eastAsia="zh-CN"/>
              </w:rPr>
            </w:pPr>
            <w:r>
              <w:rPr>
                <w:rFonts w:eastAsiaTheme="minorEastAsia"/>
                <w:lang w:eastAsia="zh-CN"/>
              </w:rPr>
              <w:t>V/H = 0.59 dB</w:t>
            </w:r>
          </w:p>
        </w:tc>
        <w:tc>
          <w:tcPr>
            <w:tcW w:w="0" w:type="auto"/>
            <w:tcBorders>
              <w:left w:val="single" w:sz="4" w:space="0" w:color="auto"/>
              <w:right w:val="single" w:sz="4" w:space="0" w:color="auto"/>
            </w:tcBorders>
            <w:vAlign w:val="center"/>
          </w:tcPr>
          <w:p w14:paraId="0C7C66FD" w14:textId="77777777" w:rsidR="00EF6058" w:rsidRDefault="00000000" w:rsidP="009B11C7">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3DE690B9" w14:textId="77777777" w:rsidR="00EF6058" w:rsidRDefault="00EF6058" w:rsidP="009B11C7"/>
    <w:p w14:paraId="514AF122" w14:textId="77777777" w:rsidR="00EF6058" w:rsidRDefault="00000000" w:rsidP="009B11C7">
      <w:pPr>
        <w:pStyle w:val="TH"/>
      </w:pPr>
      <w:r>
        <w:t>Table 6.2.2.4-12: Lab 7: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2"/>
        <w:gridCol w:w="837"/>
        <w:gridCol w:w="1948"/>
        <w:gridCol w:w="1917"/>
        <w:gridCol w:w="1367"/>
      </w:tblGrid>
      <w:tr w:rsidR="00EF6058" w14:paraId="5D161174"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117CB8" w14:textId="77777777" w:rsidR="00EF6058" w:rsidRDefault="00000000" w:rsidP="009B11C7">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EA70BE" w14:textId="77777777" w:rsidR="00EF6058" w:rsidRDefault="00000000" w:rsidP="009B11C7">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F3F0F5" w14:textId="77777777" w:rsidR="00EF6058" w:rsidRDefault="00000000" w:rsidP="009B11C7">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6FA8DF" w14:textId="77777777" w:rsidR="00EF6058" w:rsidRDefault="00000000" w:rsidP="009B11C7">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AE1987"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3020CF6" w14:textId="77777777">
        <w:trPr>
          <w:trHeight w:val="567"/>
          <w:jc w:val="center"/>
        </w:trPr>
        <w:tc>
          <w:tcPr>
            <w:tcW w:w="0" w:type="auto"/>
            <w:tcBorders>
              <w:left w:val="single" w:sz="4" w:space="0" w:color="auto"/>
              <w:bottom w:val="single" w:sz="4" w:space="0" w:color="auto"/>
              <w:right w:val="single" w:sz="4" w:space="0" w:color="auto"/>
            </w:tcBorders>
            <w:vAlign w:val="center"/>
          </w:tcPr>
          <w:p w14:paraId="32A87EEF" w14:textId="77777777" w:rsidR="00EF6058" w:rsidRDefault="00000000" w:rsidP="009B11C7">
            <w:pPr>
              <w:pStyle w:val="TAC"/>
              <w:rPr>
                <w:rFonts w:eastAsiaTheme="minorEastAsia"/>
                <w:lang w:eastAsia="zh-CN"/>
              </w:rPr>
            </w:pPr>
            <w:r>
              <w:rPr>
                <w:rFonts w:eastAsiaTheme="minorEastAsia"/>
                <w:lang w:eastAsia="zh-CN"/>
              </w:rPr>
              <w:t>fc = 722 MHz</w:t>
            </w:r>
          </w:p>
        </w:tc>
        <w:tc>
          <w:tcPr>
            <w:tcW w:w="0" w:type="auto"/>
            <w:tcBorders>
              <w:left w:val="single" w:sz="4" w:space="0" w:color="auto"/>
              <w:right w:val="single" w:sz="4" w:space="0" w:color="auto"/>
            </w:tcBorders>
            <w:vAlign w:val="center"/>
          </w:tcPr>
          <w:p w14:paraId="051A70F8" w14:textId="77777777" w:rsidR="00EF6058" w:rsidRDefault="00000000" w:rsidP="009B11C7">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626C7AE9" w14:textId="77777777" w:rsidR="00EF6058" w:rsidRDefault="00000000" w:rsidP="009B11C7">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6B42BE9" w14:textId="77777777" w:rsidR="00EF6058" w:rsidRDefault="00000000" w:rsidP="009B11C7">
            <w:pPr>
              <w:pStyle w:val="TAC"/>
              <w:rPr>
                <w:rFonts w:eastAsiaTheme="minorEastAsia"/>
                <w:lang w:eastAsia="zh-CN"/>
              </w:rPr>
            </w:pPr>
            <w:r>
              <w:rPr>
                <w:rFonts w:eastAsiaTheme="minorEastAsia"/>
                <w:lang w:eastAsia="zh-CN"/>
              </w:rPr>
              <w:t>V/H = -0.71 dB</w:t>
            </w:r>
          </w:p>
        </w:tc>
        <w:tc>
          <w:tcPr>
            <w:tcW w:w="0" w:type="auto"/>
            <w:tcBorders>
              <w:left w:val="single" w:sz="4" w:space="0" w:color="auto"/>
              <w:right w:val="single" w:sz="4" w:space="0" w:color="auto"/>
            </w:tcBorders>
            <w:vAlign w:val="center"/>
          </w:tcPr>
          <w:p w14:paraId="79057FBA" w14:textId="77777777" w:rsidR="00EF6058" w:rsidRDefault="00000000" w:rsidP="009B11C7">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60B82616" w14:textId="77777777" w:rsidR="00EF6058" w:rsidRDefault="00EF6058" w:rsidP="009B11C7"/>
    <w:p w14:paraId="139A0957" w14:textId="2374228C" w:rsidR="00EF6058" w:rsidRDefault="00000000" w:rsidP="009B11C7">
      <w:pPr>
        <w:pStyle w:val="Heading4"/>
      </w:pPr>
      <w:bookmarkStart w:id="225" w:name="_Toc151502501"/>
      <w:bookmarkStart w:id="226" w:name="_Toc154592318"/>
      <w:bookmarkStart w:id="227" w:name="_Toc154592832"/>
      <w:bookmarkStart w:id="228" w:name="_Toc155632244"/>
      <w:bookmarkStart w:id="229" w:name="_Toc155632296"/>
      <w:bookmarkStart w:id="230" w:name="_Toc155632353"/>
      <w:bookmarkStart w:id="231" w:name="_Toc155632405"/>
      <w:r>
        <w:lastRenderedPageBreak/>
        <w:t>6.2.2.5</w:t>
      </w:r>
      <w:r w:rsidR="009B11C7">
        <w:tab/>
      </w:r>
      <w:r>
        <w:t>Power validation</w:t>
      </w:r>
      <w:bookmarkEnd w:id="225"/>
      <w:bookmarkEnd w:id="226"/>
      <w:bookmarkEnd w:id="227"/>
      <w:bookmarkEnd w:id="228"/>
      <w:bookmarkEnd w:id="229"/>
      <w:bookmarkEnd w:id="230"/>
      <w:bookmarkEnd w:id="231"/>
    </w:p>
    <w:p w14:paraId="1764FEF0" w14:textId="77777777" w:rsidR="00EF6058" w:rsidRDefault="00000000">
      <w:r>
        <w:rPr>
          <w:rFonts w:eastAsiaTheme="minorEastAsia" w:hint="eastAsia"/>
          <w:lang w:eastAsia="zh-CN"/>
        </w:rPr>
        <w:t>T</w:t>
      </w:r>
      <w:r>
        <w:rPr>
          <w:rFonts w:eastAsiaTheme="minorEastAsia"/>
          <w:lang w:eastAsia="zh-CN"/>
        </w:rPr>
        <w:t xml:space="preserve">he Power validation results of UMa CDL-C for bands n41 and n78 are presented in Table 6.2.2.5-1~3. </w:t>
      </w:r>
    </w:p>
    <w:p w14:paraId="1894F6BC" w14:textId="77777777" w:rsidR="00EF6058" w:rsidRDefault="00000000" w:rsidP="009B11C7">
      <w:pPr>
        <w:pStyle w:val="TH"/>
      </w:pPr>
      <w:r>
        <w:t>Table 6.2.2.5-1: Lab 1: Power validation results for CDL-C UMa, bands n41 and n78 (Unit: dBm/30kHz)</w:t>
      </w:r>
    </w:p>
    <w:tbl>
      <w:tblPr>
        <w:tblW w:w="0" w:type="auto"/>
        <w:jc w:val="center"/>
        <w:tblLook w:val="04A0" w:firstRow="1" w:lastRow="0" w:firstColumn="1" w:lastColumn="0" w:noHBand="0" w:noVBand="1"/>
      </w:tblPr>
      <w:tblGrid>
        <w:gridCol w:w="1807"/>
        <w:gridCol w:w="1817"/>
        <w:gridCol w:w="2067"/>
        <w:gridCol w:w="1017"/>
        <w:gridCol w:w="767"/>
      </w:tblGrid>
      <w:tr w:rsidR="00EF6058" w14:paraId="5D90857E" w14:textId="77777777">
        <w:trPr>
          <w:trHeight w:val="300"/>
          <w:jc w:val="center"/>
        </w:trPr>
        <w:tc>
          <w:tcPr>
            <w:tcW w:w="0" w:type="auto"/>
            <w:gridSpan w:val="5"/>
            <w:tcBorders>
              <w:top w:val="single" w:sz="8" w:space="0" w:color="auto"/>
              <w:left w:val="single" w:sz="8" w:space="0" w:color="auto"/>
              <w:bottom w:val="single" w:sz="8" w:space="0" w:color="auto"/>
              <w:right w:val="single" w:sz="8" w:space="0" w:color="000000"/>
            </w:tcBorders>
            <w:shd w:val="clear" w:color="000000" w:fill="D9D9D9"/>
            <w:noWrap/>
            <w:vAlign w:val="center"/>
          </w:tcPr>
          <w:p w14:paraId="25CA50F5" w14:textId="77777777" w:rsidR="00EF6058" w:rsidRDefault="00000000" w:rsidP="009B11C7">
            <w:pPr>
              <w:pStyle w:val="TAH"/>
              <w:rPr>
                <w:lang w:val="en-US" w:eastAsia="zh-CN"/>
              </w:rPr>
            </w:pPr>
            <w:r>
              <w:rPr>
                <w:lang w:val="en-US" w:eastAsia="zh-CN"/>
              </w:rPr>
              <w:t>CDL-C UMa, n41, 2592.99 MHz</w:t>
            </w:r>
          </w:p>
        </w:tc>
      </w:tr>
      <w:tr w:rsidR="00EF6058" w14:paraId="054444F7" w14:textId="77777777">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0C5E1F59" w14:textId="77777777" w:rsidR="00EF6058" w:rsidRDefault="00000000" w:rsidP="009B11C7">
            <w:pPr>
              <w:pStyle w:val="TAH"/>
              <w:rPr>
                <w:lang w:val="en-US" w:eastAsia="zh-CN"/>
              </w:rPr>
            </w:pPr>
            <w:r>
              <w:rPr>
                <w:lang w:val="en-US" w:eastAsia="zh-CN"/>
              </w:rPr>
              <w:t xml:space="preserve">Measured </w:t>
            </w:r>
            <w:r>
              <w:rPr>
                <w:rFonts w:hint="eastAsia"/>
                <w:lang w:val="en-US" w:eastAsia="zh-CN"/>
              </w:rPr>
              <w:t>V</w:t>
            </w:r>
            <w:r>
              <w:rPr>
                <w:lang w:val="en-US" w:eastAsia="zh-CN"/>
              </w:rPr>
              <w:t xml:space="preserve"> power</w:t>
            </w:r>
          </w:p>
        </w:tc>
        <w:tc>
          <w:tcPr>
            <w:tcW w:w="0" w:type="auto"/>
            <w:tcBorders>
              <w:top w:val="nil"/>
              <w:left w:val="nil"/>
              <w:bottom w:val="single" w:sz="8" w:space="0" w:color="auto"/>
              <w:right w:val="single" w:sz="8" w:space="0" w:color="auto"/>
            </w:tcBorders>
            <w:shd w:val="clear" w:color="000000" w:fill="FFFFFF"/>
            <w:noWrap/>
            <w:vAlign w:val="center"/>
          </w:tcPr>
          <w:p w14:paraId="11E55461" w14:textId="77777777" w:rsidR="00EF6058" w:rsidRDefault="00000000" w:rsidP="009B11C7">
            <w:pPr>
              <w:pStyle w:val="TAH"/>
              <w:rPr>
                <w:rFonts w:eastAsiaTheme="minorEastAsia"/>
                <w:lang w:val="en-US" w:eastAsia="zh-CN"/>
              </w:rPr>
            </w:pPr>
            <w:r>
              <w:rPr>
                <w:lang w:val="en-US" w:eastAsia="zh-CN"/>
              </w:rPr>
              <w:t>Measured H power</w:t>
            </w:r>
          </w:p>
        </w:tc>
        <w:tc>
          <w:tcPr>
            <w:tcW w:w="0" w:type="auto"/>
            <w:tcBorders>
              <w:top w:val="nil"/>
              <w:left w:val="nil"/>
              <w:bottom w:val="single" w:sz="8" w:space="0" w:color="auto"/>
              <w:right w:val="single" w:sz="8" w:space="0" w:color="auto"/>
            </w:tcBorders>
            <w:shd w:val="clear" w:color="000000" w:fill="FFFFFF"/>
            <w:noWrap/>
            <w:vAlign w:val="center"/>
          </w:tcPr>
          <w:p w14:paraId="25E2C5D0" w14:textId="77777777" w:rsidR="00EF6058" w:rsidRDefault="00000000" w:rsidP="009B11C7">
            <w:pPr>
              <w:pStyle w:val="TAH"/>
              <w:rPr>
                <w:rFonts w:eastAsiaTheme="minorEastAsia"/>
                <w:lang w:val="en-US" w:eastAsia="zh-CN"/>
              </w:rPr>
            </w:pPr>
            <w:r>
              <w:rPr>
                <w:lang w:val="en-US" w:eastAsia="zh-CN"/>
              </w:rPr>
              <w:t>Measured total power</w:t>
            </w:r>
          </w:p>
        </w:tc>
        <w:tc>
          <w:tcPr>
            <w:tcW w:w="0" w:type="auto"/>
            <w:tcBorders>
              <w:top w:val="nil"/>
              <w:left w:val="nil"/>
              <w:bottom w:val="single" w:sz="8" w:space="0" w:color="auto"/>
              <w:right w:val="single" w:sz="8" w:space="0" w:color="auto"/>
            </w:tcBorders>
            <w:shd w:val="clear" w:color="000000" w:fill="FFFFFF"/>
            <w:noWrap/>
            <w:vAlign w:val="center"/>
          </w:tcPr>
          <w:p w14:paraId="07CB755D" w14:textId="77777777" w:rsidR="00EF6058" w:rsidRDefault="00000000" w:rsidP="009B11C7">
            <w:pPr>
              <w:pStyle w:val="TAH"/>
              <w:rPr>
                <w:lang w:val="en-US" w:eastAsia="zh-CN"/>
              </w:rPr>
            </w:pPr>
            <w:r>
              <w:rPr>
                <w:lang w:val="en-US" w:eastAsia="zh-CN"/>
              </w:rPr>
              <w:t>Expected</w:t>
            </w:r>
          </w:p>
        </w:tc>
        <w:tc>
          <w:tcPr>
            <w:tcW w:w="0" w:type="auto"/>
            <w:tcBorders>
              <w:top w:val="nil"/>
              <w:left w:val="nil"/>
              <w:bottom w:val="single" w:sz="8" w:space="0" w:color="auto"/>
              <w:right w:val="single" w:sz="8" w:space="0" w:color="auto"/>
            </w:tcBorders>
            <w:shd w:val="clear" w:color="000000" w:fill="FFFFFF"/>
            <w:vAlign w:val="center"/>
          </w:tcPr>
          <w:p w14:paraId="23621820" w14:textId="77777777" w:rsidR="00EF6058" w:rsidRDefault="00000000" w:rsidP="009B11C7">
            <w:pPr>
              <w:pStyle w:val="TAH"/>
              <w:rPr>
                <w:lang w:val="en-US" w:eastAsia="zh-CN"/>
              </w:rPr>
            </w:pPr>
            <w:r>
              <w:rPr>
                <w:lang w:val="en-US" w:eastAsia="zh-CN"/>
              </w:rPr>
              <w:t>Delta</w:t>
            </w:r>
          </w:p>
        </w:tc>
      </w:tr>
      <w:tr w:rsidR="00EF6058" w14:paraId="66C2665B" w14:textId="77777777">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27167A32" w14:textId="77777777" w:rsidR="00EF6058" w:rsidRDefault="00000000" w:rsidP="009B11C7">
            <w:pPr>
              <w:pStyle w:val="TAC"/>
              <w:rPr>
                <w:rFonts w:eastAsia="DengXian"/>
              </w:rPr>
            </w:pPr>
            <w:r>
              <w:rPr>
                <w:rFonts w:eastAsia="DengXian"/>
              </w:rPr>
              <w:t>-79.6244</w:t>
            </w:r>
          </w:p>
        </w:tc>
        <w:tc>
          <w:tcPr>
            <w:tcW w:w="0" w:type="auto"/>
            <w:tcBorders>
              <w:top w:val="nil"/>
              <w:left w:val="nil"/>
              <w:bottom w:val="single" w:sz="8" w:space="0" w:color="auto"/>
              <w:right w:val="single" w:sz="8" w:space="0" w:color="auto"/>
            </w:tcBorders>
            <w:shd w:val="clear" w:color="000000" w:fill="FFFFFF"/>
            <w:noWrap/>
            <w:vAlign w:val="center"/>
          </w:tcPr>
          <w:p w14:paraId="245A8810" w14:textId="77777777" w:rsidR="00EF6058" w:rsidRDefault="00000000" w:rsidP="009B11C7">
            <w:pPr>
              <w:pStyle w:val="TAC"/>
              <w:rPr>
                <w:rFonts w:eastAsia="DengXian"/>
              </w:rPr>
            </w:pPr>
            <w:r>
              <w:rPr>
                <w:rFonts w:eastAsia="DengXian"/>
              </w:rPr>
              <w:t>-79.5959</w:t>
            </w:r>
          </w:p>
        </w:tc>
        <w:tc>
          <w:tcPr>
            <w:tcW w:w="0" w:type="auto"/>
            <w:tcBorders>
              <w:top w:val="nil"/>
              <w:left w:val="nil"/>
              <w:bottom w:val="single" w:sz="8" w:space="0" w:color="auto"/>
              <w:right w:val="single" w:sz="8" w:space="0" w:color="auto"/>
            </w:tcBorders>
            <w:shd w:val="clear" w:color="000000" w:fill="FFFFFF"/>
            <w:noWrap/>
            <w:vAlign w:val="center"/>
          </w:tcPr>
          <w:p w14:paraId="4022949F" w14:textId="77777777" w:rsidR="00EF6058" w:rsidRDefault="00000000" w:rsidP="009B11C7">
            <w:pPr>
              <w:pStyle w:val="TAC"/>
              <w:rPr>
                <w:rFonts w:eastAsia="DengXian"/>
              </w:rPr>
            </w:pPr>
            <w:r>
              <w:rPr>
                <w:rFonts w:eastAsia="DengXian"/>
              </w:rPr>
              <w:t>-76.5999</w:t>
            </w:r>
          </w:p>
        </w:tc>
        <w:tc>
          <w:tcPr>
            <w:tcW w:w="0" w:type="auto"/>
            <w:tcBorders>
              <w:top w:val="nil"/>
              <w:left w:val="nil"/>
              <w:bottom w:val="single" w:sz="8" w:space="0" w:color="auto"/>
              <w:right w:val="single" w:sz="8" w:space="0" w:color="auto"/>
            </w:tcBorders>
            <w:shd w:val="clear" w:color="000000" w:fill="FFFFFF"/>
            <w:noWrap/>
            <w:vAlign w:val="center"/>
          </w:tcPr>
          <w:p w14:paraId="09AC6431" w14:textId="77777777" w:rsidR="00EF6058" w:rsidRDefault="00000000" w:rsidP="009B11C7">
            <w:pPr>
              <w:pStyle w:val="TAC"/>
              <w:rPr>
                <w:rFonts w:eastAsia="DengXian"/>
                <w:lang w:eastAsia="zh-CN"/>
              </w:rPr>
            </w:pPr>
            <w:r>
              <w:rPr>
                <w:rFonts w:eastAsia="DengXian" w:hint="eastAsia"/>
                <w:lang w:eastAsia="zh-CN"/>
              </w:rPr>
              <w:t>-</w:t>
            </w:r>
            <w:r>
              <w:rPr>
                <w:rFonts w:eastAsia="DengXian"/>
                <w:lang w:eastAsia="zh-CN"/>
              </w:rPr>
              <w:t>77</w:t>
            </w:r>
          </w:p>
        </w:tc>
        <w:tc>
          <w:tcPr>
            <w:tcW w:w="0" w:type="auto"/>
            <w:tcBorders>
              <w:top w:val="nil"/>
              <w:left w:val="nil"/>
              <w:bottom w:val="single" w:sz="8" w:space="0" w:color="auto"/>
              <w:right w:val="single" w:sz="8" w:space="0" w:color="auto"/>
            </w:tcBorders>
            <w:shd w:val="clear" w:color="000000" w:fill="FFFFFF"/>
            <w:vAlign w:val="center"/>
          </w:tcPr>
          <w:p w14:paraId="358C69C4" w14:textId="77777777" w:rsidR="00EF6058" w:rsidRDefault="00000000" w:rsidP="009B11C7">
            <w:pPr>
              <w:pStyle w:val="TAC"/>
              <w:rPr>
                <w:rFonts w:eastAsia="DengXian"/>
              </w:rPr>
            </w:pPr>
            <w:r>
              <w:rPr>
                <w:rFonts w:eastAsia="DengXian"/>
              </w:rPr>
              <w:t>0.4001</w:t>
            </w:r>
          </w:p>
        </w:tc>
      </w:tr>
      <w:tr w:rsidR="00EF6058" w14:paraId="359B6C60" w14:textId="77777777">
        <w:trPr>
          <w:trHeight w:val="300"/>
          <w:jc w:val="center"/>
        </w:trPr>
        <w:tc>
          <w:tcPr>
            <w:tcW w:w="0" w:type="auto"/>
            <w:gridSpan w:val="5"/>
            <w:tcBorders>
              <w:top w:val="single" w:sz="8" w:space="0" w:color="auto"/>
              <w:left w:val="single" w:sz="8" w:space="0" w:color="auto"/>
              <w:bottom w:val="single" w:sz="8" w:space="0" w:color="auto"/>
              <w:right w:val="single" w:sz="8" w:space="0" w:color="000000"/>
            </w:tcBorders>
            <w:shd w:val="clear" w:color="000000" w:fill="D9D9D9"/>
            <w:noWrap/>
            <w:vAlign w:val="center"/>
          </w:tcPr>
          <w:p w14:paraId="4ADDAF50" w14:textId="77777777" w:rsidR="00EF6058" w:rsidRDefault="00000000" w:rsidP="009B11C7">
            <w:pPr>
              <w:pStyle w:val="TAH"/>
              <w:rPr>
                <w:lang w:val="en-US" w:eastAsia="zh-CN"/>
              </w:rPr>
            </w:pPr>
            <w:r>
              <w:rPr>
                <w:lang w:val="en-US" w:eastAsia="zh-CN"/>
              </w:rPr>
              <w:t>CDL-C UMa, n78, 3549.99 MHz</w:t>
            </w:r>
          </w:p>
        </w:tc>
      </w:tr>
      <w:tr w:rsidR="00EF6058" w14:paraId="24BBD4E7" w14:textId="77777777">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26997053" w14:textId="77777777" w:rsidR="00EF6058" w:rsidRDefault="00000000" w:rsidP="009B11C7">
            <w:pPr>
              <w:pStyle w:val="TAH"/>
              <w:rPr>
                <w:lang w:val="en-US" w:eastAsia="zh-CN"/>
              </w:rPr>
            </w:pPr>
            <w:r>
              <w:rPr>
                <w:lang w:val="en-US" w:eastAsia="zh-CN"/>
              </w:rPr>
              <w:t xml:space="preserve">Measured </w:t>
            </w:r>
            <w:r>
              <w:rPr>
                <w:rFonts w:hint="eastAsia"/>
                <w:lang w:val="en-US" w:eastAsia="zh-CN"/>
              </w:rPr>
              <w:t>V</w:t>
            </w:r>
            <w:r>
              <w:rPr>
                <w:lang w:val="en-US" w:eastAsia="zh-CN"/>
              </w:rPr>
              <w:t xml:space="preserve"> power</w:t>
            </w:r>
          </w:p>
        </w:tc>
        <w:tc>
          <w:tcPr>
            <w:tcW w:w="0" w:type="auto"/>
            <w:tcBorders>
              <w:top w:val="nil"/>
              <w:left w:val="nil"/>
              <w:bottom w:val="single" w:sz="8" w:space="0" w:color="auto"/>
              <w:right w:val="single" w:sz="8" w:space="0" w:color="auto"/>
            </w:tcBorders>
            <w:shd w:val="clear" w:color="000000" w:fill="FFFFFF"/>
            <w:noWrap/>
            <w:vAlign w:val="center"/>
          </w:tcPr>
          <w:p w14:paraId="6776E4A2" w14:textId="77777777" w:rsidR="00EF6058" w:rsidRDefault="00000000" w:rsidP="009B11C7">
            <w:pPr>
              <w:pStyle w:val="TAH"/>
              <w:rPr>
                <w:rFonts w:eastAsiaTheme="minorEastAsia"/>
                <w:lang w:val="en-US" w:eastAsia="zh-CN"/>
              </w:rPr>
            </w:pPr>
            <w:r>
              <w:rPr>
                <w:lang w:val="en-US" w:eastAsia="zh-CN"/>
              </w:rPr>
              <w:t>Measured H power</w:t>
            </w:r>
          </w:p>
        </w:tc>
        <w:tc>
          <w:tcPr>
            <w:tcW w:w="0" w:type="auto"/>
            <w:tcBorders>
              <w:top w:val="nil"/>
              <w:left w:val="nil"/>
              <w:bottom w:val="single" w:sz="8" w:space="0" w:color="auto"/>
              <w:right w:val="single" w:sz="8" w:space="0" w:color="auto"/>
            </w:tcBorders>
            <w:shd w:val="clear" w:color="000000" w:fill="FFFFFF"/>
            <w:noWrap/>
            <w:vAlign w:val="center"/>
          </w:tcPr>
          <w:p w14:paraId="572E1BCD" w14:textId="77777777" w:rsidR="00EF6058" w:rsidRDefault="00000000" w:rsidP="009B11C7">
            <w:pPr>
              <w:pStyle w:val="TAH"/>
              <w:rPr>
                <w:rFonts w:eastAsiaTheme="minorEastAsia"/>
                <w:lang w:val="en-US" w:eastAsia="zh-CN"/>
              </w:rPr>
            </w:pPr>
            <w:r>
              <w:rPr>
                <w:lang w:val="en-US" w:eastAsia="zh-CN"/>
              </w:rPr>
              <w:t>Measured total power</w:t>
            </w:r>
          </w:p>
        </w:tc>
        <w:tc>
          <w:tcPr>
            <w:tcW w:w="0" w:type="auto"/>
            <w:tcBorders>
              <w:top w:val="nil"/>
              <w:left w:val="nil"/>
              <w:bottom w:val="single" w:sz="8" w:space="0" w:color="auto"/>
              <w:right w:val="single" w:sz="8" w:space="0" w:color="auto"/>
            </w:tcBorders>
            <w:shd w:val="clear" w:color="000000" w:fill="FFFFFF"/>
            <w:noWrap/>
            <w:vAlign w:val="center"/>
          </w:tcPr>
          <w:p w14:paraId="1EED7878" w14:textId="77777777" w:rsidR="00EF6058" w:rsidRDefault="00000000" w:rsidP="009B11C7">
            <w:pPr>
              <w:pStyle w:val="TAH"/>
              <w:rPr>
                <w:lang w:val="en-US" w:eastAsia="zh-CN"/>
              </w:rPr>
            </w:pPr>
            <w:r>
              <w:rPr>
                <w:lang w:val="en-US" w:eastAsia="zh-CN"/>
              </w:rPr>
              <w:t>Expected</w:t>
            </w:r>
          </w:p>
        </w:tc>
        <w:tc>
          <w:tcPr>
            <w:tcW w:w="0" w:type="auto"/>
            <w:tcBorders>
              <w:top w:val="nil"/>
              <w:left w:val="nil"/>
              <w:bottom w:val="single" w:sz="8" w:space="0" w:color="auto"/>
              <w:right w:val="single" w:sz="8" w:space="0" w:color="auto"/>
            </w:tcBorders>
            <w:shd w:val="clear" w:color="000000" w:fill="FFFFFF"/>
            <w:vAlign w:val="center"/>
          </w:tcPr>
          <w:p w14:paraId="173343C7" w14:textId="77777777" w:rsidR="00EF6058" w:rsidRDefault="00000000" w:rsidP="009B11C7">
            <w:pPr>
              <w:pStyle w:val="TAH"/>
              <w:rPr>
                <w:lang w:val="en-US" w:eastAsia="zh-CN"/>
              </w:rPr>
            </w:pPr>
            <w:r>
              <w:rPr>
                <w:lang w:val="en-US" w:eastAsia="zh-CN"/>
              </w:rPr>
              <w:t>Delta</w:t>
            </w:r>
          </w:p>
        </w:tc>
      </w:tr>
      <w:tr w:rsidR="00EF6058" w14:paraId="1861D758" w14:textId="77777777">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54E370D1" w14:textId="77777777" w:rsidR="00EF6058" w:rsidRDefault="00000000" w:rsidP="009B11C7">
            <w:pPr>
              <w:pStyle w:val="TAC"/>
              <w:rPr>
                <w:rFonts w:eastAsia="DengXian"/>
              </w:rPr>
            </w:pPr>
            <w:r>
              <w:rPr>
                <w:rFonts w:eastAsia="DengXian" w:hint="eastAsia"/>
              </w:rPr>
              <w:t>-79.9988</w:t>
            </w:r>
          </w:p>
        </w:tc>
        <w:tc>
          <w:tcPr>
            <w:tcW w:w="0" w:type="auto"/>
            <w:tcBorders>
              <w:top w:val="nil"/>
              <w:left w:val="nil"/>
              <w:bottom w:val="single" w:sz="8" w:space="0" w:color="auto"/>
              <w:right w:val="single" w:sz="8" w:space="0" w:color="auto"/>
            </w:tcBorders>
            <w:shd w:val="clear" w:color="000000" w:fill="FFFFFF"/>
            <w:noWrap/>
            <w:vAlign w:val="center"/>
          </w:tcPr>
          <w:p w14:paraId="346BE608" w14:textId="77777777" w:rsidR="00EF6058" w:rsidRDefault="00000000" w:rsidP="009B11C7">
            <w:pPr>
              <w:pStyle w:val="TAC"/>
              <w:rPr>
                <w:rFonts w:eastAsia="DengXian"/>
              </w:rPr>
            </w:pPr>
            <w:r>
              <w:rPr>
                <w:rFonts w:eastAsia="DengXian" w:hint="eastAsia"/>
              </w:rPr>
              <w:t>-79.6618</w:t>
            </w:r>
          </w:p>
        </w:tc>
        <w:tc>
          <w:tcPr>
            <w:tcW w:w="0" w:type="auto"/>
            <w:tcBorders>
              <w:top w:val="nil"/>
              <w:left w:val="nil"/>
              <w:bottom w:val="single" w:sz="8" w:space="0" w:color="auto"/>
              <w:right w:val="single" w:sz="8" w:space="0" w:color="auto"/>
            </w:tcBorders>
            <w:shd w:val="clear" w:color="000000" w:fill="FFFFFF"/>
            <w:noWrap/>
            <w:vAlign w:val="center"/>
          </w:tcPr>
          <w:p w14:paraId="2A648E29" w14:textId="77777777" w:rsidR="00EF6058" w:rsidRDefault="00000000" w:rsidP="009B11C7">
            <w:pPr>
              <w:pStyle w:val="TAC"/>
              <w:rPr>
                <w:rFonts w:eastAsia="DengXian"/>
              </w:rPr>
            </w:pPr>
            <w:r>
              <w:rPr>
                <w:rFonts w:eastAsia="DengXian" w:hint="eastAsia"/>
              </w:rPr>
              <w:t>-76.8168</w:t>
            </w:r>
          </w:p>
        </w:tc>
        <w:tc>
          <w:tcPr>
            <w:tcW w:w="0" w:type="auto"/>
            <w:tcBorders>
              <w:top w:val="nil"/>
              <w:left w:val="nil"/>
              <w:bottom w:val="single" w:sz="8" w:space="0" w:color="auto"/>
              <w:right w:val="single" w:sz="8" w:space="0" w:color="auto"/>
            </w:tcBorders>
            <w:shd w:val="clear" w:color="000000" w:fill="FFFFFF"/>
            <w:noWrap/>
            <w:vAlign w:val="center"/>
          </w:tcPr>
          <w:p w14:paraId="6EAE78C8" w14:textId="77777777" w:rsidR="00EF6058" w:rsidRDefault="00000000" w:rsidP="009B11C7">
            <w:pPr>
              <w:pStyle w:val="TAC"/>
              <w:rPr>
                <w:rFonts w:eastAsia="DengXian"/>
                <w:lang w:eastAsia="zh-CN"/>
              </w:rPr>
            </w:pPr>
            <w:r>
              <w:rPr>
                <w:rFonts w:eastAsia="DengXian" w:hint="eastAsia"/>
                <w:lang w:eastAsia="zh-CN"/>
              </w:rPr>
              <w:t>-</w:t>
            </w:r>
            <w:r>
              <w:rPr>
                <w:rFonts w:eastAsia="DengXian"/>
                <w:lang w:eastAsia="zh-CN"/>
              </w:rPr>
              <w:t>77</w:t>
            </w:r>
          </w:p>
        </w:tc>
        <w:tc>
          <w:tcPr>
            <w:tcW w:w="0" w:type="auto"/>
            <w:tcBorders>
              <w:top w:val="nil"/>
              <w:left w:val="nil"/>
              <w:bottom w:val="single" w:sz="8" w:space="0" w:color="auto"/>
              <w:right w:val="single" w:sz="8" w:space="0" w:color="auto"/>
            </w:tcBorders>
            <w:shd w:val="clear" w:color="000000" w:fill="FFFFFF"/>
            <w:vAlign w:val="center"/>
          </w:tcPr>
          <w:p w14:paraId="365C9235" w14:textId="77777777" w:rsidR="00EF6058" w:rsidRDefault="00000000" w:rsidP="009B11C7">
            <w:pPr>
              <w:pStyle w:val="TAC"/>
              <w:rPr>
                <w:rFonts w:ascii="DengXian" w:eastAsia="DengXian" w:hAnsi="DengXian"/>
                <w:color w:val="000000"/>
                <w:lang w:val="en-US" w:eastAsia="zh-CN"/>
              </w:rPr>
            </w:pPr>
            <w:r>
              <w:rPr>
                <w:rFonts w:eastAsia="DengXian" w:hint="eastAsia"/>
              </w:rPr>
              <w:t>0.1832</w:t>
            </w:r>
          </w:p>
        </w:tc>
      </w:tr>
    </w:tbl>
    <w:p w14:paraId="7C8F0782" w14:textId="77777777" w:rsidR="00EF6058" w:rsidRDefault="00EF6058" w:rsidP="009B11C7">
      <w:pPr>
        <w:rPr>
          <w:lang w:val="en-US" w:eastAsia="zh-CN"/>
        </w:rPr>
      </w:pPr>
    </w:p>
    <w:p w14:paraId="161FFD71" w14:textId="77777777" w:rsidR="00EF6058" w:rsidRDefault="00000000" w:rsidP="009B11C7">
      <w:pPr>
        <w:pStyle w:val="TH"/>
      </w:pPr>
      <w:r>
        <w:rPr>
          <w:rFonts w:hint="eastAsia"/>
        </w:rPr>
        <w:t>Table</w:t>
      </w:r>
      <w:r>
        <w:t xml:space="preserve"> 6.2.2.5-2: Lab 4: </w:t>
      </w:r>
      <w:r>
        <w:rPr>
          <w:rFonts w:hint="eastAsia"/>
        </w:rPr>
        <w:t>Power</w:t>
      </w:r>
      <w:r>
        <w:t xml:space="preserve"> validation results for CDL-C UMa, bands </w:t>
      </w:r>
      <w:r>
        <w:rPr>
          <w:rFonts w:hint="eastAsia"/>
        </w:rPr>
        <w:t>n</w:t>
      </w:r>
      <w:r>
        <w:t>41 and n78 (Unit: dB</w:t>
      </w:r>
      <w:r>
        <w:rPr>
          <w:rFonts w:hint="eastAsia"/>
        </w:rPr>
        <w:t>m</w:t>
      </w:r>
      <w:r>
        <w:t>/30kHz)</w:t>
      </w:r>
    </w:p>
    <w:tbl>
      <w:tblPr>
        <w:tblW w:w="7282" w:type="dxa"/>
        <w:jc w:val="center"/>
        <w:tblCellMar>
          <w:left w:w="0" w:type="dxa"/>
          <w:right w:w="0" w:type="dxa"/>
        </w:tblCellMar>
        <w:tblLook w:val="04A0" w:firstRow="1" w:lastRow="0" w:firstColumn="1" w:lastColumn="0" w:noHBand="0" w:noVBand="1"/>
      </w:tblPr>
      <w:tblGrid>
        <w:gridCol w:w="1985"/>
        <w:gridCol w:w="1554"/>
        <w:gridCol w:w="3726"/>
        <w:gridCol w:w="17"/>
      </w:tblGrid>
      <w:tr w:rsidR="00EF6058" w14:paraId="41302B70" w14:textId="77777777">
        <w:trPr>
          <w:gridAfter w:val="1"/>
          <w:wAfter w:w="17" w:type="dxa"/>
          <w:trHeight w:val="45"/>
          <w:jc w:val="center"/>
        </w:trPr>
        <w:tc>
          <w:tcPr>
            <w:tcW w:w="1985" w:type="dxa"/>
            <w:vMerge w:val="restart"/>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644A8B3A" w14:textId="77777777" w:rsidR="00EF6058" w:rsidRDefault="00000000" w:rsidP="009B11C7">
            <w:pPr>
              <w:pStyle w:val="TAH"/>
              <w:rPr>
                <w:rFonts w:eastAsia="Yu Mincho"/>
                <w:lang w:eastAsia="ja-JP"/>
              </w:rPr>
            </w:pPr>
            <w:r>
              <w:rPr>
                <w:rFonts w:eastAsia="Yu Mincho"/>
                <w:lang w:eastAsia="ja-JP"/>
              </w:rPr>
              <w:t>UMa CDL-C</w:t>
            </w:r>
          </w:p>
          <w:p w14:paraId="1ACC0C3C" w14:textId="534A22EA" w:rsidR="009B11C7" w:rsidRPr="009B11C7" w:rsidRDefault="00000000" w:rsidP="009B11C7">
            <w:pPr>
              <w:pStyle w:val="TAH"/>
              <w:rPr>
                <w:lang w:eastAsia="de-DE"/>
              </w:rPr>
            </w:pPr>
            <w:r>
              <w:rPr>
                <w:lang w:eastAsia="de-DE"/>
              </w:rPr>
              <w:t>2450 MHz</w:t>
            </w:r>
          </w:p>
        </w:tc>
        <w:tc>
          <w:tcPr>
            <w:tcW w:w="1554"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20FE1D4F" w14:textId="77777777" w:rsidR="00EF6058" w:rsidRDefault="00000000" w:rsidP="009B11C7">
            <w:pPr>
              <w:pStyle w:val="TAH"/>
              <w:rPr>
                <w:lang w:eastAsia="de-DE"/>
              </w:rPr>
            </w:pPr>
            <w:r>
              <w:rPr>
                <w:lang w:eastAsia="de-DE"/>
              </w:rPr>
              <w:t>Dipole</w:t>
            </w:r>
          </w:p>
        </w:tc>
        <w:tc>
          <w:tcPr>
            <w:tcW w:w="37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FB72C6D" w14:textId="77777777" w:rsidR="00EF6058" w:rsidRDefault="00000000" w:rsidP="009B11C7">
            <w:pPr>
              <w:pStyle w:val="TAC"/>
              <w:rPr>
                <w:lang w:eastAsia="de-DE"/>
              </w:rPr>
            </w:pPr>
            <w:r>
              <w:rPr>
                <w:lang w:eastAsia="de-DE"/>
              </w:rPr>
              <w:t>S=-50.6dBm</w:t>
            </w:r>
          </w:p>
        </w:tc>
      </w:tr>
      <w:tr w:rsidR="00EF6058" w14:paraId="6024B501" w14:textId="77777777">
        <w:trPr>
          <w:gridAfter w:val="1"/>
          <w:wAfter w:w="17" w:type="dxa"/>
          <w:trHeight w:val="45"/>
          <w:jc w:val="center"/>
        </w:trPr>
        <w:tc>
          <w:tcPr>
            <w:tcW w:w="1985"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6FFF395B" w14:textId="77777777" w:rsidR="00EF6058" w:rsidRDefault="00EF6058" w:rsidP="009B11C7">
            <w:pPr>
              <w:pStyle w:val="TAH"/>
              <w:rPr>
                <w:lang w:eastAsia="de-DE"/>
              </w:rPr>
            </w:pPr>
          </w:p>
        </w:tc>
        <w:tc>
          <w:tcPr>
            <w:tcW w:w="1554"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2D4857D0" w14:textId="77777777" w:rsidR="00EF6058" w:rsidRDefault="00000000" w:rsidP="009B11C7">
            <w:pPr>
              <w:pStyle w:val="TAH"/>
              <w:rPr>
                <w:lang w:eastAsia="de-DE"/>
              </w:rPr>
            </w:pPr>
            <w:r>
              <w:rPr>
                <w:lang w:eastAsia="de-DE"/>
              </w:rPr>
              <w:t>Loop</w:t>
            </w:r>
          </w:p>
        </w:tc>
        <w:tc>
          <w:tcPr>
            <w:tcW w:w="37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B5D94DD" w14:textId="77777777" w:rsidR="00EF6058" w:rsidRDefault="00000000" w:rsidP="009B11C7">
            <w:pPr>
              <w:pStyle w:val="TAC"/>
              <w:rPr>
                <w:lang w:eastAsia="de-DE"/>
              </w:rPr>
            </w:pPr>
            <w:r>
              <w:rPr>
                <w:lang w:eastAsia="de-DE"/>
              </w:rPr>
              <w:t>S=-50.4dBm</w:t>
            </w:r>
          </w:p>
        </w:tc>
      </w:tr>
      <w:tr w:rsidR="00EF6058" w14:paraId="55DFA9C3" w14:textId="77777777">
        <w:trPr>
          <w:trHeight w:val="45"/>
          <w:jc w:val="center"/>
        </w:trPr>
        <w:tc>
          <w:tcPr>
            <w:tcW w:w="1985" w:type="dxa"/>
            <w:vMerge w:val="restart"/>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7B40D594" w14:textId="2AC2F223" w:rsidR="00EF6058" w:rsidRDefault="00000000" w:rsidP="009B11C7">
            <w:pPr>
              <w:pStyle w:val="TAH"/>
              <w:rPr>
                <w:rFonts w:eastAsia="Yu Mincho"/>
                <w:lang w:eastAsia="ja-JP"/>
              </w:rPr>
            </w:pPr>
            <w:r>
              <w:rPr>
                <w:rFonts w:eastAsia="Yu Mincho"/>
                <w:lang w:eastAsia="ja-JP"/>
              </w:rPr>
              <w:t>UMa CDL-C</w:t>
            </w:r>
          </w:p>
          <w:p w14:paraId="014E9664" w14:textId="465EA05A" w:rsidR="009B11C7" w:rsidRPr="009B11C7" w:rsidRDefault="00000000" w:rsidP="009B11C7">
            <w:pPr>
              <w:pStyle w:val="TAH"/>
              <w:rPr>
                <w:rFonts w:eastAsia="Yu Mincho"/>
                <w:lang w:eastAsia="ja-JP"/>
              </w:rPr>
            </w:pPr>
            <w:r>
              <w:rPr>
                <w:rFonts w:eastAsia="Yu Mincho"/>
                <w:lang w:eastAsia="ja-JP"/>
              </w:rPr>
              <w:t>3600 MHz</w:t>
            </w:r>
          </w:p>
        </w:tc>
        <w:tc>
          <w:tcPr>
            <w:tcW w:w="1554"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3EEC251D" w14:textId="77777777" w:rsidR="00EF6058" w:rsidRDefault="00000000" w:rsidP="009B11C7">
            <w:pPr>
              <w:pStyle w:val="TAH"/>
              <w:rPr>
                <w:rFonts w:eastAsia="Yu Mincho"/>
                <w:lang w:eastAsia="ja-JP"/>
              </w:rPr>
            </w:pPr>
            <w:r>
              <w:rPr>
                <w:rFonts w:eastAsia="Yu Mincho"/>
                <w:lang w:eastAsia="ja-JP"/>
              </w:rPr>
              <w:t>Dipole</w:t>
            </w:r>
          </w:p>
        </w:tc>
        <w:tc>
          <w:tcPr>
            <w:tcW w:w="374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4589884" w14:textId="77777777" w:rsidR="00EF6058" w:rsidRDefault="00000000" w:rsidP="009B11C7">
            <w:pPr>
              <w:pStyle w:val="TAC"/>
              <w:rPr>
                <w:rFonts w:eastAsia="Yu Mincho"/>
                <w:iCs/>
                <w:lang w:eastAsia="ja-JP"/>
              </w:rPr>
            </w:pPr>
            <w:r>
              <w:rPr>
                <w:rFonts w:eastAsia="Yu Mincho"/>
                <w:iCs/>
                <w:lang w:eastAsia="ja-JP"/>
              </w:rPr>
              <w:t>S=-45.6dBm</w:t>
            </w:r>
          </w:p>
        </w:tc>
      </w:tr>
      <w:tr w:rsidR="00EF6058" w14:paraId="5ADA925D" w14:textId="77777777">
        <w:trPr>
          <w:trHeight w:val="45"/>
          <w:jc w:val="center"/>
        </w:trPr>
        <w:tc>
          <w:tcPr>
            <w:tcW w:w="1985"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00808552" w14:textId="77777777" w:rsidR="00EF6058" w:rsidRDefault="00EF6058" w:rsidP="009B11C7">
            <w:pPr>
              <w:pStyle w:val="TAH"/>
              <w:rPr>
                <w:rFonts w:eastAsia="Yu Mincho"/>
                <w:lang w:eastAsia="ja-JP"/>
              </w:rPr>
            </w:pPr>
          </w:p>
        </w:tc>
        <w:tc>
          <w:tcPr>
            <w:tcW w:w="1554"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5D874858" w14:textId="77777777" w:rsidR="00EF6058" w:rsidRDefault="00000000" w:rsidP="009B11C7">
            <w:pPr>
              <w:pStyle w:val="TAH"/>
              <w:rPr>
                <w:rFonts w:eastAsia="Yu Mincho"/>
                <w:lang w:eastAsia="ja-JP"/>
              </w:rPr>
            </w:pPr>
            <w:r>
              <w:rPr>
                <w:rFonts w:eastAsia="Yu Mincho"/>
                <w:lang w:eastAsia="ja-JP"/>
              </w:rPr>
              <w:t>Loop</w:t>
            </w:r>
          </w:p>
        </w:tc>
        <w:tc>
          <w:tcPr>
            <w:tcW w:w="374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9EF4298" w14:textId="77777777" w:rsidR="00EF6058" w:rsidRDefault="00000000" w:rsidP="009B11C7">
            <w:pPr>
              <w:pStyle w:val="TAC"/>
              <w:rPr>
                <w:rFonts w:eastAsia="Yu Mincho"/>
                <w:iCs/>
                <w:lang w:eastAsia="ja-JP"/>
              </w:rPr>
            </w:pPr>
            <w:r>
              <w:rPr>
                <w:rFonts w:eastAsia="Yu Mincho"/>
                <w:iCs/>
                <w:lang w:eastAsia="ja-JP"/>
              </w:rPr>
              <w:t>S=-46.68dBm</w:t>
            </w:r>
          </w:p>
        </w:tc>
      </w:tr>
    </w:tbl>
    <w:p w14:paraId="0E2DEF20" w14:textId="77777777" w:rsidR="00EF6058" w:rsidRDefault="00EF6058" w:rsidP="009B11C7">
      <w:pPr>
        <w:rPr>
          <w:lang w:eastAsia="zh-CN"/>
        </w:rPr>
      </w:pPr>
    </w:p>
    <w:p w14:paraId="133B6356" w14:textId="77777777" w:rsidR="00EF6058" w:rsidRDefault="00000000" w:rsidP="009B11C7">
      <w:pPr>
        <w:pStyle w:val="TH"/>
      </w:pPr>
      <w:r>
        <w:rPr>
          <w:rFonts w:hint="eastAsia"/>
        </w:rPr>
        <w:lastRenderedPageBreak/>
        <w:t>Table</w:t>
      </w:r>
      <w:r>
        <w:t xml:space="preserve"> 6.2.2.5-3 (a): Lab 6: </w:t>
      </w:r>
      <w:r>
        <w:rPr>
          <w:rFonts w:hint="eastAsia"/>
        </w:rPr>
        <w:t>Power</w:t>
      </w:r>
      <w:r>
        <w:t xml:space="preserve"> validation results for CDL-C UMa, band </w:t>
      </w:r>
      <w:r>
        <w:rPr>
          <w:rFonts w:hint="eastAsia"/>
        </w:rPr>
        <w:t>n</w:t>
      </w:r>
      <w:r>
        <w:t>41 (Unit: dB</w:t>
      </w:r>
      <w:r>
        <w:rPr>
          <w:rFonts w:hint="eastAsia"/>
        </w:rPr>
        <w:t>m</w:t>
      </w:r>
      <w:r>
        <w:t>/30kHz)</w:t>
      </w:r>
    </w:p>
    <w:p w14:paraId="685EA35F" w14:textId="77777777" w:rsidR="00EF6058" w:rsidRDefault="00000000" w:rsidP="009B11C7">
      <w:pPr>
        <w:pStyle w:val="TH"/>
        <w:rPr>
          <w:i/>
          <w:lang w:eastAsia="zh-CN"/>
        </w:rPr>
      </w:pPr>
      <w:r>
        <w:rPr>
          <w:noProof/>
          <w:lang w:eastAsia="zh-CN"/>
        </w:rPr>
        <w:drawing>
          <wp:inline distT="0" distB="0" distL="0" distR="0" wp14:anchorId="0CD1B2C1" wp14:editId="63C347CA">
            <wp:extent cx="3259455" cy="3741420"/>
            <wp:effectExtent l="0" t="0" r="4445" b="5080"/>
            <wp:docPr id="6" name="Picture 1"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A table with text and numbers&#10;&#10;Description automatically generated"/>
                    <pic:cNvPicPr>
                      <a:picLocks noChangeAspect="1"/>
                    </pic:cNvPicPr>
                  </pic:nvPicPr>
                  <pic:blipFill>
                    <a:blip r:embed="rId109"/>
                    <a:stretch>
                      <a:fillRect/>
                    </a:stretch>
                  </pic:blipFill>
                  <pic:spPr>
                    <a:xfrm>
                      <a:off x="0" y="0"/>
                      <a:ext cx="3264984" cy="3747311"/>
                    </a:xfrm>
                    <a:prstGeom prst="rect">
                      <a:avLst/>
                    </a:prstGeom>
                  </pic:spPr>
                </pic:pic>
              </a:graphicData>
            </a:graphic>
          </wp:inline>
        </w:drawing>
      </w:r>
    </w:p>
    <w:p w14:paraId="11AE5825" w14:textId="77777777" w:rsidR="00EF6058" w:rsidRDefault="00000000" w:rsidP="009B11C7">
      <w:pPr>
        <w:pStyle w:val="TH"/>
      </w:pPr>
      <w:r>
        <w:rPr>
          <w:rFonts w:hint="eastAsia"/>
        </w:rPr>
        <w:t>Table</w:t>
      </w:r>
      <w:r>
        <w:t xml:space="preserve"> 6.2.2.5-3 (b): Lab 6: </w:t>
      </w:r>
      <w:r>
        <w:rPr>
          <w:rFonts w:hint="eastAsia"/>
        </w:rPr>
        <w:t>Power</w:t>
      </w:r>
      <w:r>
        <w:t xml:space="preserve"> validation results for CDL-C UMa, band </w:t>
      </w:r>
      <w:r>
        <w:rPr>
          <w:rFonts w:hint="eastAsia"/>
        </w:rPr>
        <w:t>n</w:t>
      </w:r>
      <w:r>
        <w:t>78 (Unit: dB</w:t>
      </w:r>
      <w:r>
        <w:rPr>
          <w:rFonts w:hint="eastAsia"/>
        </w:rPr>
        <w:t>m</w:t>
      </w:r>
      <w:r>
        <w:t>/30kHz)</w:t>
      </w:r>
    </w:p>
    <w:p w14:paraId="687834BE" w14:textId="77777777" w:rsidR="00EF6058" w:rsidRDefault="00000000" w:rsidP="009B11C7">
      <w:pPr>
        <w:pStyle w:val="TH"/>
        <w:rPr>
          <w:rFonts w:eastAsiaTheme="minorEastAsia"/>
          <w:lang w:eastAsia="zh-CN"/>
        </w:rPr>
      </w:pPr>
      <w:r>
        <w:rPr>
          <w:rFonts w:eastAsiaTheme="minorEastAsia"/>
          <w:noProof/>
          <w:lang w:eastAsia="zh-CN"/>
        </w:rPr>
        <w:drawing>
          <wp:inline distT="0" distB="0" distL="0" distR="0" wp14:anchorId="55A5FAA1" wp14:editId="5B8CE20E">
            <wp:extent cx="3252470" cy="3736975"/>
            <wp:effectExtent l="0" t="0" r="11430" b="9525"/>
            <wp:docPr id="13151366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136611" name="Picture 1" descr="A screenshot of a computer&#10;&#10;Description automatically generated"/>
                    <pic:cNvPicPr>
                      <a:picLocks noChangeAspect="1"/>
                    </pic:cNvPicPr>
                  </pic:nvPicPr>
                  <pic:blipFill>
                    <a:blip r:embed="rId110"/>
                    <a:stretch>
                      <a:fillRect/>
                    </a:stretch>
                  </pic:blipFill>
                  <pic:spPr>
                    <a:xfrm>
                      <a:off x="0" y="0"/>
                      <a:ext cx="3257953" cy="3742915"/>
                    </a:xfrm>
                    <a:prstGeom prst="rect">
                      <a:avLst/>
                    </a:prstGeom>
                  </pic:spPr>
                </pic:pic>
              </a:graphicData>
            </a:graphic>
          </wp:inline>
        </w:drawing>
      </w:r>
    </w:p>
    <w:p w14:paraId="668C4ACB" w14:textId="6686FC8F" w:rsidR="00EF6058" w:rsidRDefault="00000000">
      <w:pPr>
        <w:rPr>
          <w:rFonts w:eastAsiaTheme="minorEastAsia"/>
          <w:lang w:eastAsia="zh-CN"/>
        </w:rPr>
      </w:pPr>
      <w:r>
        <w:rPr>
          <w:rFonts w:eastAsiaTheme="minorEastAsia" w:hint="eastAsia"/>
          <w:lang w:eastAsia="zh-CN"/>
        </w:rPr>
        <w:t>T</w:t>
      </w:r>
      <w:r>
        <w:rPr>
          <w:rFonts w:eastAsiaTheme="minorEastAsia"/>
          <w:lang w:eastAsia="zh-CN"/>
        </w:rPr>
        <w:t>he Power validation results of UMi CDL-C for band n28 are presented in Table 6.2.2.5-4~8.</w:t>
      </w:r>
    </w:p>
    <w:p w14:paraId="7721D543" w14:textId="77777777" w:rsidR="009B11C7" w:rsidRDefault="009B11C7"/>
    <w:p w14:paraId="2F1E2B8F" w14:textId="77777777" w:rsidR="00EF6058" w:rsidRDefault="00000000" w:rsidP="009B11C7">
      <w:pPr>
        <w:pStyle w:val="TH"/>
      </w:pPr>
      <w:r>
        <w:lastRenderedPageBreak/>
        <w:t>Table 6.2.2.5-4: Lab 1: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64"/>
        <w:gridCol w:w="1673"/>
        <w:gridCol w:w="1875"/>
        <w:gridCol w:w="1237"/>
        <w:gridCol w:w="816"/>
        <w:gridCol w:w="1239"/>
      </w:tblGrid>
      <w:tr w:rsidR="00EF6058" w14:paraId="79C9CD0B"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79D050" w14:textId="77777777" w:rsidR="00EF6058" w:rsidRDefault="00000000" w:rsidP="009B11C7">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394BDA" w14:textId="77777777" w:rsidR="00EF6058" w:rsidRDefault="00000000" w:rsidP="009B11C7">
            <w:pPr>
              <w:pStyle w:val="TAH"/>
              <w:rPr>
                <w:rFonts w:eastAsiaTheme="minorEastAsia"/>
                <w:lang w:eastAsia="zh-CN"/>
              </w:rPr>
            </w:pPr>
            <w:r>
              <w:rPr>
                <w:rFonts w:eastAsiaTheme="minorEastAsia"/>
                <w:lang w:eastAsia="zh-CN"/>
              </w:rPr>
              <w:t>Measured V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1FCC47" w14:textId="77777777" w:rsidR="00EF6058" w:rsidRDefault="00000000" w:rsidP="009B11C7">
            <w:pPr>
              <w:pStyle w:val="TAH"/>
              <w:rPr>
                <w:rFonts w:eastAsiaTheme="minorEastAsia"/>
                <w:lang w:eastAsia="zh-CN"/>
              </w:rPr>
            </w:pPr>
            <w:r>
              <w:rPr>
                <w:rFonts w:eastAsiaTheme="minorEastAsia"/>
                <w:lang w:eastAsia="zh-CN"/>
              </w:rPr>
              <w:t>Measured H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EC90B7" w14:textId="77777777" w:rsidR="00EF6058" w:rsidRDefault="00000000" w:rsidP="009B11C7">
            <w:pPr>
              <w:pStyle w:val="TAH"/>
              <w:rPr>
                <w:rFonts w:eastAsiaTheme="minorEastAsia"/>
                <w:lang w:eastAsia="zh-CN"/>
              </w:rPr>
            </w:pPr>
            <w:r>
              <w:rPr>
                <w:rFonts w:eastAsiaTheme="minorEastAsia"/>
                <w:lang w:eastAsia="zh-CN"/>
              </w:rPr>
              <w:t>Measured total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789CEA" w14:textId="77777777" w:rsidR="00EF6058" w:rsidRDefault="00000000" w:rsidP="009B11C7">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288E14" w14:textId="77777777" w:rsidR="00EF6058" w:rsidRDefault="00000000" w:rsidP="009B11C7">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DF83A2"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1EEE376E" w14:textId="77777777">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4DCC0E1D" w14:textId="77777777" w:rsidR="00EF6058" w:rsidRDefault="00000000" w:rsidP="009B11C7">
            <w:pPr>
              <w:pStyle w:val="TAC"/>
            </w:pPr>
            <w:r>
              <w:t>780.5 MHz</w:t>
            </w:r>
          </w:p>
        </w:tc>
        <w:tc>
          <w:tcPr>
            <w:tcW w:w="0" w:type="auto"/>
            <w:tcBorders>
              <w:top w:val="single" w:sz="4" w:space="0" w:color="auto"/>
              <w:left w:val="single" w:sz="4" w:space="0" w:color="auto"/>
              <w:right w:val="single" w:sz="4" w:space="0" w:color="auto"/>
            </w:tcBorders>
            <w:vAlign w:val="center"/>
          </w:tcPr>
          <w:p w14:paraId="284656C3" w14:textId="77777777" w:rsidR="00EF6058" w:rsidRDefault="00000000" w:rsidP="009B11C7">
            <w:pPr>
              <w:pStyle w:val="TAC"/>
            </w:pPr>
            <w:r>
              <w:t>-83.1288</w:t>
            </w:r>
          </w:p>
        </w:tc>
        <w:tc>
          <w:tcPr>
            <w:tcW w:w="0" w:type="auto"/>
            <w:tcBorders>
              <w:top w:val="single" w:sz="4" w:space="0" w:color="auto"/>
              <w:left w:val="single" w:sz="4" w:space="0" w:color="auto"/>
              <w:right w:val="single" w:sz="4" w:space="0" w:color="auto"/>
            </w:tcBorders>
            <w:vAlign w:val="center"/>
          </w:tcPr>
          <w:p w14:paraId="2D7B43B8" w14:textId="77777777" w:rsidR="00EF6058" w:rsidRDefault="00000000" w:rsidP="009B11C7">
            <w:pPr>
              <w:pStyle w:val="TAC"/>
            </w:pPr>
            <w:r>
              <w:t>-82.9819</w:t>
            </w:r>
          </w:p>
        </w:tc>
        <w:tc>
          <w:tcPr>
            <w:tcW w:w="0" w:type="auto"/>
            <w:tcBorders>
              <w:top w:val="single" w:sz="4" w:space="0" w:color="auto"/>
              <w:left w:val="single" w:sz="4" w:space="0" w:color="auto"/>
              <w:right w:val="single" w:sz="4" w:space="0" w:color="auto"/>
            </w:tcBorders>
            <w:vAlign w:val="center"/>
          </w:tcPr>
          <w:p w14:paraId="6CE1AB41" w14:textId="77777777" w:rsidR="00EF6058" w:rsidRDefault="00000000" w:rsidP="009B11C7">
            <w:pPr>
              <w:pStyle w:val="TAC"/>
            </w:pPr>
            <w:r>
              <w:t>-80.0444</w:t>
            </w:r>
          </w:p>
        </w:tc>
        <w:tc>
          <w:tcPr>
            <w:tcW w:w="0" w:type="auto"/>
            <w:tcBorders>
              <w:top w:val="single" w:sz="4" w:space="0" w:color="auto"/>
              <w:left w:val="single" w:sz="4" w:space="0" w:color="auto"/>
              <w:right w:val="single" w:sz="4" w:space="0" w:color="auto"/>
            </w:tcBorders>
            <w:vAlign w:val="center"/>
          </w:tcPr>
          <w:p w14:paraId="2873CC68" w14:textId="77777777" w:rsidR="00EF6058" w:rsidRDefault="00000000" w:rsidP="009B11C7">
            <w:pPr>
              <w:pStyle w:val="TAC"/>
            </w:pPr>
            <w:r>
              <w:t>-80</w:t>
            </w:r>
          </w:p>
        </w:tc>
        <w:tc>
          <w:tcPr>
            <w:tcW w:w="0" w:type="auto"/>
            <w:tcBorders>
              <w:top w:val="single" w:sz="4" w:space="0" w:color="auto"/>
              <w:left w:val="single" w:sz="4" w:space="0" w:color="auto"/>
              <w:right w:val="single" w:sz="4" w:space="0" w:color="auto"/>
            </w:tcBorders>
            <w:vAlign w:val="center"/>
          </w:tcPr>
          <w:p w14:paraId="7D758BEB" w14:textId="77777777" w:rsidR="00EF6058" w:rsidRDefault="00000000" w:rsidP="009B11C7">
            <w:pPr>
              <w:pStyle w:val="TAC"/>
            </w:pPr>
            <w:r>
              <w:t>-0.0444</w:t>
            </w:r>
          </w:p>
        </w:tc>
        <w:tc>
          <w:tcPr>
            <w:tcW w:w="1239" w:type="dxa"/>
            <w:tcBorders>
              <w:top w:val="single" w:sz="4" w:space="0" w:color="auto"/>
              <w:left w:val="single" w:sz="4" w:space="0" w:color="auto"/>
              <w:right w:val="single" w:sz="4" w:space="0" w:color="auto"/>
            </w:tcBorders>
            <w:vAlign w:val="center"/>
          </w:tcPr>
          <w:p w14:paraId="2185A3EB" w14:textId="77777777" w:rsidR="00EF6058" w:rsidRDefault="00000000" w:rsidP="009B11C7">
            <w:pPr>
              <w:pStyle w:val="TAC"/>
            </w:pPr>
            <w:r>
              <w:rPr>
                <w:rFonts w:hint="eastAsia"/>
              </w:rPr>
              <w:t>±</w:t>
            </w:r>
            <w:r>
              <w:t>1.5 dB</w:t>
            </w:r>
          </w:p>
        </w:tc>
      </w:tr>
    </w:tbl>
    <w:p w14:paraId="33D12E42" w14:textId="77777777" w:rsidR="00EF6058" w:rsidRDefault="00EF6058" w:rsidP="009B11C7"/>
    <w:p w14:paraId="7AE875C3" w14:textId="77777777" w:rsidR="00EF6058" w:rsidRDefault="00000000" w:rsidP="009B11C7">
      <w:pPr>
        <w:pStyle w:val="TH"/>
      </w:pPr>
      <w:r>
        <w:t>Table 6.2.2.5-5: Lab 4: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1268"/>
        <w:gridCol w:w="1239"/>
      </w:tblGrid>
      <w:tr w:rsidR="00EF6058" w14:paraId="42538B8B"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FAA73C" w14:textId="77777777" w:rsidR="00EF6058" w:rsidRDefault="00000000" w:rsidP="009B11C7">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EE8A21" w14:textId="77777777" w:rsidR="00EF6058" w:rsidRDefault="00000000" w:rsidP="009B11C7">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35EBF4" w14:textId="77777777" w:rsidR="00EF6058" w:rsidRDefault="00000000" w:rsidP="009B11C7">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A9D2EC" w14:textId="77777777" w:rsidR="00EF6058" w:rsidRDefault="00000000" w:rsidP="009B11C7">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0D7522"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07A47420" w14:textId="77777777">
        <w:trPr>
          <w:trHeight w:val="501"/>
          <w:jc w:val="center"/>
        </w:trPr>
        <w:tc>
          <w:tcPr>
            <w:tcW w:w="0" w:type="auto"/>
            <w:vMerge w:val="restart"/>
            <w:tcBorders>
              <w:top w:val="single" w:sz="4" w:space="0" w:color="auto"/>
              <w:left w:val="single" w:sz="4" w:space="0" w:color="auto"/>
              <w:right w:val="single" w:sz="4" w:space="0" w:color="auto"/>
            </w:tcBorders>
            <w:vAlign w:val="center"/>
          </w:tcPr>
          <w:p w14:paraId="1A1D2672" w14:textId="77777777" w:rsidR="00EF6058" w:rsidRDefault="00000000" w:rsidP="009B11C7">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6B5899CF" w14:textId="77777777" w:rsidR="00EF6058" w:rsidRDefault="00000000" w:rsidP="009B11C7">
            <w:pPr>
              <w:pStyle w:val="TAC"/>
            </w:pPr>
            <w:r>
              <w:t>-70.6609811</w:t>
            </w:r>
          </w:p>
        </w:tc>
        <w:tc>
          <w:tcPr>
            <w:tcW w:w="0" w:type="auto"/>
            <w:tcBorders>
              <w:top w:val="single" w:sz="4" w:space="0" w:color="auto"/>
              <w:left w:val="single" w:sz="4" w:space="0" w:color="auto"/>
              <w:bottom w:val="single" w:sz="4" w:space="0" w:color="auto"/>
              <w:right w:val="single" w:sz="4" w:space="0" w:color="auto"/>
            </w:tcBorders>
            <w:vAlign w:val="center"/>
          </w:tcPr>
          <w:p w14:paraId="41119575" w14:textId="77777777" w:rsidR="00EF6058" w:rsidRDefault="00000000" w:rsidP="009B11C7">
            <w:pPr>
              <w:pStyle w:val="TAC"/>
            </w:pPr>
            <w:r>
              <w:t>-70.6</w:t>
            </w:r>
          </w:p>
        </w:tc>
        <w:tc>
          <w:tcPr>
            <w:tcW w:w="0" w:type="auto"/>
            <w:tcBorders>
              <w:top w:val="single" w:sz="4" w:space="0" w:color="auto"/>
              <w:left w:val="single" w:sz="4" w:space="0" w:color="auto"/>
              <w:bottom w:val="single" w:sz="4" w:space="0" w:color="auto"/>
              <w:right w:val="single" w:sz="4" w:space="0" w:color="auto"/>
            </w:tcBorders>
            <w:vAlign w:val="center"/>
          </w:tcPr>
          <w:p w14:paraId="5A9F7BB3" w14:textId="77777777" w:rsidR="00EF6058" w:rsidRDefault="00000000" w:rsidP="009B11C7">
            <w:pPr>
              <w:pStyle w:val="TAC"/>
            </w:pPr>
            <w:r>
              <w:t>-0.06098109</w:t>
            </w:r>
          </w:p>
        </w:tc>
        <w:tc>
          <w:tcPr>
            <w:tcW w:w="1239" w:type="dxa"/>
            <w:vMerge w:val="restart"/>
            <w:tcBorders>
              <w:top w:val="single" w:sz="4" w:space="0" w:color="auto"/>
              <w:left w:val="single" w:sz="4" w:space="0" w:color="auto"/>
              <w:right w:val="single" w:sz="4" w:space="0" w:color="auto"/>
            </w:tcBorders>
            <w:vAlign w:val="center"/>
          </w:tcPr>
          <w:p w14:paraId="335965D5" w14:textId="77777777" w:rsidR="00EF6058" w:rsidRDefault="00000000" w:rsidP="009B11C7">
            <w:pPr>
              <w:pStyle w:val="TAC"/>
            </w:pPr>
            <w:r>
              <w:rPr>
                <w:rFonts w:hint="eastAsia"/>
              </w:rPr>
              <w:t>±</w:t>
            </w:r>
            <w:r>
              <w:t>1.5 dB</w:t>
            </w:r>
          </w:p>
        </w:tc>
      </w:tr>
      <w:tr w:rsidR="00EF6058" w14:paraId="1FC30F8B" w14:textId="77777777">
        <w:trPr>
          <w:trHeight w:val="501"/>
          <w:jc w:val="center"/>
        </w:trPr>
        <w:tc>
          <w:tcPr>
            <w:tcW w:w="0" w:type="auto"/>
            <w:vMerge/>
            <w:tcBorders>
              <w:left w:val="single" w:sz="4" w:space="0" w:color="auto"/>
              <w:right w:val="single" w:sz="4" w:space="0" w:color="auto"/>
            </w:tcBorders>
            <w:vAlign w:val="center"/>
          </w:tcPr>
          <w:p w14:paraId="4B0797A3" w14:textId="77777777" w:rsidR="00EF6058" w:rsidRDefault="00EF6058">
            <w:pPr>
              <w:spacing w:after="0"/>
              <w:jc w:val="center"/>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7D5121E7" w14:textId="77777777" w:rsidR="00EF6058" w:rsidRDefault="00000000" w:rsidP="009B11C7">
            <w:pPr>
              <w:pStyle w:val="TAC"/>
            </w:pPr>
            <w:r>
              <w:t>-80.5325084</w:t>
            </w:r>
          </w:p>
        </w:tc>
        <w:tc>
          <w:tcPr>
            <w:tcW w:w="0" w:type="auto"/>
            <w:tcBorders>
              <w:top w:val="single" w:sz="4" w:space="0" w:color="auto"/>
              <w:left w:val="single" w:sz="4" w:space="0" w:color="auto"/>
              <w:right w:val="single" w:sz="4" w:space="0" w:color="auto"/>
            </w:tcBorders>
            <w:vAlign w:val="center"/>
          </w:tcPr>
          <w:p w14:paraId="2C8E8505" w14:textId="77777777" w:rsidR="00EF6058" w:rsidRDefault="00000000" w:rsidP="009B11C7">
            <w:pPr>
              <w:pStyle w:val="TAC"/>
            </w:pPr>
            <w:r>
              <w:t>-80.6</w:t>
            </w:r>
          </w:p>
        </w:tc>
        <w:tc>
          <w:tcPr>
            <w:tcW w:w="0" w:type="auto"/>
            <w:tcBorders>
              <w:top w:val="single" w:sz="4" w:space="0" w:color="auto"/>
              <w:left w:val="single" w:sz="4" w:space="0" w:color="auto"/>
              <w:right w:val="single" w:sz="4" w:space="0" w:color="auto"/>
            </w:tcBorders>
            <w:vAlign w:val="center"/>
          </w:tcPr>
          <w:p w14:paraId="7291CC15" w14:textId="77777777" w:rsidR="00EF6058" w:rsidRDefault="00000000" w:rsidP="009B11C7">
            <w:pPr>
              <w:pStyle w:val="TAC"/>
            </w:pPr>
            <w:r>
              <w:t>0.067491565</w:t>
            </w:r>
          </w:p>
        </w:tc>
        <w:tc>
          <w:tcPr>
            <w:tcW w:w="1239" w:type="dxa"/>
            <w:vMerge/>
            <w:tcBorders>
              <w:left w:val="single" w:sz="4" w:space="0" w:color="auto"/>
              <w:right w:val="single" w:sz="4" w:space="0" w:color="auto"/>
            </w:tcBorders>
            <w:vAlign w:val="center"/>
          </w:tcPr>
          <w:p w14:paraId="5E4F3577" w14:textId="77777777" w:rsidR="00EF6058" w:rsidRDefault="00EF6058">
            <w:pPr>
              <w:spacing w:after="0"/>
              <w:jc w:val="center"/>
              <w:rPr>
                <w:rFonts w:ascii="Arial" w:hAnsi="Arial" w:cs="Arial"/>
                <w:sz w:val="16"/>
                <w:szCs w:val="16"/>
              </w:rPr>
            </w:pPr>
          </w:p>
        </w:tc>
      </w:tr>
      <w:tr w:rsidR="00EF6058" w14:paraId="28505AE1" w14:textId="77777777">
        <w:trPr>
          <w:trHeight w:val="501"/>
          <w:jc w:val="center"/>
        </w:trPr>
        <w:tc>
          <w:tcPr>
            <w:tcW w:w="0" w:type="auto"/>
            <w:vMerge/>
            <w:tcBorders>
              <w:left w:val="single" w:sz="4" w:space="0" w:color="auto"/>
              <w:bottom w:val="single" w:sz="4" w:space="0" w:color="auto"/>
              <w:right w:val="single" w:sz="4" w:space="0" w:color="auto"/>
            </w:tcBorders>
            <w:vAlign w:val="center"/>
          </w:tcPr>
          <w:p w14:paraId="1937FDE6" w14:textId="77777777" w:rsidR="00EF6058" w:rsidRDefault="00EF6058">
            <w:pPr>
              <w:spacing w:after="0"/>
              <w:jc w:val="center"/>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14140F17" w14:textId="77777777" w:rsidR="00EF6058" w:rsidRDefault="00000000" w:rsidP="009B11C7">
            <w:pPr>
              <w:pStyle w:val="TAC"/>
            </w:pPr>
            <w:r>
              <w:t>-90.116428</w:t>
            </w:r>
          </w:p>
        </w:tc>
        <w:tc>
          <w:tcPr>
            <w:tcW w:w="0" w:type="auto"/>
            <w:tcBorders>
              <w:top w:val="single" w:sz="4" w:space="0" w:color="auto"/>
              <w:left w:val="single" w:sz="4" w:space="0" w:color="auto"/>
              <w:right w:val="single" w:sz="4" w:space="0" w:color="auto"/>
            </w:tcBorders>
            <w:vAlign w:val="center"/>
          </w:tcPr>
          <w:p w14:paraId="6093911D" w14:textId="77777777" w:rsidR="00EF6058" w:rsidRDefault="00000000" w:rsidP="009B11C7">
            <w:pPr>
              <w:pStyle w:val="TAC"/>
            </w:pPr>
            <w:r>
              <w:t>-90.6</w:t>
            </w:r>
          </w:p>
        </w:tc>
        <w:tc>
          <w:tcPr>
            <w:tcW w:w="0" w:type="auto"/>
            <w:tcBorders>
              <w:top w:val="single" w:sz="4" w:space="0" w:color="auto"/>
              <w:left w:val="single" w:sz="4" w:space="0" w:color="auto"/>
              <w:right w:val="single" w:sz="4" w:space="0" w:color="auto"/>
            </w:tcBorders>
            <w:vAlign w:val="center"/>
          </w:tcPr>
          <w:p w14:paraId="1832E260" w14:textId="77777777" w:rsidR="00EF6058" w:rsidRDefault="00000000" w:rsidP="009B11C7">
            <w:pPr>
              <w:pStyle w:val="TAC"/>
            </w:pPr>
            <w:r>
              <w:t>0.483572032</w:t>
            </w:r>
          </w:p>
        </w:tc>
        <w:tc>
          <w:tcPr>
            <w:tcW w:w="1239" w:type="dxa"/>
            <w:vMerge/>
            <w:tcBorders>
              <w:left w:val="single" w:sz="4" w:space="0" w:color="auto"/>
              <w:right w:val="single" w:sz="4" w:space="0" w:color="auto"/>
            </w:tcBorders>
            <w:vAlign w:val="center"/>
          </w:tcPr>
          <w:p w14:paraId="7323325F" w14:textId="77777777" w:rsidR="00EF6058" w:rsidRDefault="00EF6058">
            <w:pPr>
              <w:spacing w:after="0"/>
              <w:jc w:val="center"/>
              <w:rPr>
                <w:rFonts w:ascii="Arial" w:hAnsi="Arial" w:cs="Arial"/>
                <w:sz w:val="16"/>
                <w:szCs w:val="16"/>
              </w:rPr>
            </w:pPr>
          </w:p>
        </w:tc>
      </w:tr>
    </w:tbl>
    <w:p w14:paraId="2DBB20AA" w14:textId="77777777" w:rsidR="00EF6058" w:rsidRDefault="00EF6058" w:rsidP="009B11C7"/>
    <w:p w14:paraId="7EE0D2B3" w14:textId="77777777" w:rsidR="00EF6058" w:rsidRDefault="00000000" w:rsidP="009B11C7">
      <w:pPr>
        <w:pStyle w:val="TH"/>
      </w:pPr>
      <w:r>
        <w:t>Table 6.2.2.5-6: Lab 5: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657"/>
        <w:gridCol w:w="1239"/>
      </w:tblGrid>
      <w:tr w:rsidR="00EF6058" w14:paraId="463F75C0"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001F08" w14:textId="77777777" w:rsidR="00EF6058" w:rsidRDefault="00000000" w:rsidP="009B11C7">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B32F14" w14:textId="77777777" w:rsidR="00EF6058" w:rsidRDefault="00000000" w:rsidP="009B11C7">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21DC72" w14:textId="77777777" w:rsidR="00EF6058" w:rsidRDefault="00000000" w:rsidP="009B11C7">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12D482" w14:textId="77777777" w:rsidR="00EF6058" w:rsidRDefault="00000000" w:rsidP="009B11C7">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6F69ED"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4AD5B680" w14:textId="77777777">
        <w:trPr>
          <w:trHeight w:val="501"/>
          <w:jc w:val="center"/>
        </w:trPr>
        <w:tc>
          <w:tcPr>
            <w:tcW w:w="0" w:type="auto"/>
            <w:tcBorders>
              <w:top w:val="single" w:sz="4" w:space="0" w:color="auto"/>
              <w:left w:val="single" w:sz="4" w:space="0" w:color="auto"/>
              <w:right w:val="single" w:sz="4" w:space="0" w:color="auto"/>
            </w:tcBorders>
            <w:vAlign w:val="center"/>
          </w:tcPr>
          <w:p w14:paraId="0B9519A0" w14:textId="77777777" w:rsidR="00EF6058" w:rsidRDefault="00000000" w:rsidP="009B11C7">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7204BE8D" w14:textId="77777777" w:rsidR="00EF6058" w:rsidRDefault="00000000" w:rsidP="009B11C7">
            <w:pPr>
              <w:pStyle w:val="TAC"/>
            </w:pPr>
            <w:r>
              <w:t>NA</w:t>
            </w:r>
          </w:p>
        </w:tc>
        <w:tc>
          <w:tcPr>
            <w:tcW w:w="0" w:type="auto"/>
            <w:tcBorders>
              <w:top w:val="single" w:sz="4" w:space="0" w:color="auto"/>
              <w:left w:val="single" w:sz="4" w:space="0" w:color="auto"/>
              <w:bottom w:val="single" w:sz="4" w:space="0" w:color="auto"/>
              <w:right w:val="single" w:sz="4" w:space="0" w:color="auto"/>
            </w:tcBorders>
            <w:vAlign w:val="center"/>
          </w:tcPr>
          <w:p w14:paraId="3B0F269A" w14:textId="77777777" w:rsidR="00EF6058" w:rsidRDefault="00000000" w:rsidP="009B11C7">
            <w:pPr>
              <w:pStyle w:val="TAC"/>
            </w:pPr>
            <w:r>
              <w:t>NA</w:t>
            </w:r>
          </w:p>
        </w:tc>
        <w:tc>
          <w:tcPr>
            <w:tcW w:w="0" w:type="auto"/>
            <w:tcBorders>
              <w:top w:val="single" w:sz="4" w:space="0" w:color="auto"/>
              <w:left w:val="single" w:sz="4" w:space="0" w:color="auto"/>
              <w:bottom w:val="single" w:sz="4" w:space="0" w:color="auto"/>
              <w:right w:val="single" w:sz="4" w:space="0" w:color="auto"/>
            </w:tcBorders>
            <w:vAlign w:val="center"/>
          </w:tcPr>
          <w:p w14:paraId="4F48B3B1" w14:textId="77777777" w:rsidR="00EF6058" w:rsidRDefault="00000000" w:rsidP="009B11C7">
            <w:pPr>
              <w:pStyle w:val="TAC"/>
            </w:pPr>
            <w:r>
              <w:t>1.3</w:t>
            </w:r>
          </w:p>
        </w:tc>
        <w:tc>
          <w:tcPr>
            <w:tcW w:w="1239" w:type="dxa"/>
            <w:tcBorders>
              <w:top w:val="single" w:sz="4" w:space="0" w:color="auto"/>
              <w:left w:val="single" w:sz="4" w:space="0" w:color="auto"/>
              <w:right w:val="single" w:sz="4" w:space="0" w:color="auto"/>
            </w:tcBorders>
            <w:vAlign w:val="center"/>
          </w:tcPr>
          <w:p w14:paraId="33226DA9" w14:textId="77777777" w:rsidR="00EF6058" w:rsidRDefault="00000000" w:rsidP="009B11C7">
            <w:pPr>
              <w:pStyle w:val="TAC"/>
            </w:pPr>
            <w:r>
              <w:rPr>
                <w:rFonts w:hint="eastAsia"/>
              </w:rPr>
              <w:t>±</w:t>
            </w:r>
            <w:r>
              <w:t>1.5 dB</w:t>
            </w:r>
          </w:p>
        </w:tc>
      </w:tr>
    </w:tbl>
    <w:p w14:paraId="03C718A2" w14:textId="77777777" w:rsidR="00EF6058" w:rsidRDefault="00EF6058" w:rsidP="009B11C7"/>
    <w:p w14:paraId="0808A0F3" w14:textId="77777777" w:rsidR="00EF6058" w:rsidRDefault="00000000" w:rsidP="009B11C7">
      <w:pPr>
        <w:pStyle w:val="TH"/>
      </w:pPr>
      <w:r>
        <w:t>Table 6.2.2.5-7: Lab 6: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657"/>
        <w:gridCol w:w="1239"/>
      </w:tblGrid>
      <w:tr w:rsidR="00EF6058" w14:paraId="10668E9F"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133031" w14:textId="77777777" w:rsidR="00EF6058" w:rsidRDefault="00000000" w:rsidP="009B11C7">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2C9E31" w14:textId="77777777" w:rsidR="00EF6058" w:rsidRDefault="00000000" w:rsidP="009B11C7">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BDA833" w14:textId="77777777" w:rsidR="00EF6058" w:rsidRDefault="00000000" w:rsidP="009B11C7">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EA83AC" w14:textId="77777777" w:rsidR="00EF6058" w:rsidRDefault="00000000" w:rsidP="009B11C7">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CA1A7A"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706EEAFC" w14:textId="77777777">
        <w:trPr>
          <w:trHeight w:val="501"/>
          <w:jc w:val="center"/>
        </w:trPr>
        <w:tc>
          <w:tcPr>
            <w:tcW w:w="0" w:type="auto"/>
            <w:tcBorders>
              <w:top w:val="single" w:sz="4" w:space="0" w:color="auto"/>
              <w:left w:val="single" w:sz="4" w:space="0" w:color="auto"/>
              <w:right w:val="single" w:sz="4" w:space="0" w:color="auto"/>
            </w:tcBorders>
            <w:vAlign w:val="center"/>
          </w:tcPr>
          <w:p w14:paraId="497A1B24" w14:textId="77777777" w:rsidR="00EF6058" w:rsidRDefault="00000000" w:rsidP="009B11C7">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6C700273" w14:textId="77777777" w:rsidR="00EF6058" w:rsidRDefault="00000000" w:rsidP="009B11C7">
            <w:pPr>
              <w:pStyle w:val="TAC"/>
            </w:pPr>
            <w:r>
              <w:t>-49.64</w:t>
            </w:r>
          </w:p>
        </w:tc>
        <w:tc>
          <w:tcPr>
            <w:tcW w:w="0" w:type="auto"/>
            <w:tcBorders>
              <w:top w:val="single" w:sz="4" w:space="0" w:color="auto"/>
              <w:left w:val="single" w:sz="4" w:space="0" w:color="auto"/>
              <w:bottom w:val="single" w:sz="4" w:space="0" w:color="auto"/>
              <w:right w:val="single" w:sz="4" w:space="0" w:color="auto"/>
            </w:tcBorders>
            <w:vAlign w:val="center"/>
          </w:tcPr>
          <w:p w14:paraId="201AF5D5" w14:textId="77777777" w:rsidR="00EF6058" w:rsidRDefault="00000000" w:rsidP="009B11C7">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4555B030" w14:textId="77777777" w:rsidR="00EF6058" w:rsidRDefault="00000000" w:rsidP="009B11C7">
            <w:pPr>
              <w:pStyle w:val="TAC"/>
            </w:pPr>
            <w:r>
              <w:t>0.36</w:t>
            </w:r>
          </w:p>
        </w:tc>
        <w:tc>
          <w:tcPr>
            <w:tcW w:w="1239" w:type="dxa"/>
            <w:tcBorders>
              <w:top w:val="single" w:sz="4" w:space="0" w:color="auto"/>
              <w:left w:val="single" w:sz="4" w:space="0" w:color="auto"/>
              <w:right w:val="single" w:sz="4" w:space="0" w:color="auto"/>
            </w:tcBorders>
            <w:vAlign w:val="center"/>
          </w:tcPr>
          <w:p w14:paraId="03550A0B" w14:textId="77777777" w:rsidR="00EF6058" w:rsidRDefault="00000000" w:rsidP="009B11C7">
            <w:pPr>
              <w:pStyle w:val="TAC"/>
            </w:pPr>
            <w:r>
              <w:rPr>
                <w:rFonts w:hint="eastAsia"/>
              </w:rPr>
              <w:t>±</w:t>
            </w:r>
            <w:r>
              <w:t>1.5 dB</w:t>
            </w:r>
          </w:p>
        </w:tc>
      </w:tr>
    </w:tbl>
    <w:p w14:paraId="6A39BF15" w14:textId="77777777" w:rsidR="00EF6058" w:rsidRDefault="00EF6058" w:rsidP="009B11C7"/>
    <w:p w14:paraId="44646B03" w14:textId="77777777" w:rsidR="00EF6058" w:rsidRDefault="00000000" w:rsidP="009B11C7">
      <w:pPr>
        <w:pStyle w:val="TH"/>
      </w:pPr>
      <w:r>
        <w:t>Table 6.2.2.5-8: Lab 7: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767"/>
        <w:gridCol w:w="1239"/>
      </w:tblGrid>
      <w:tr w:rsidR="00EF6058" w14:paraId="0137B794"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6A1885" w14:textId="77777777" w:rsidR="00EF6058" w:rsidRDefault="00000000" w:rsidP="009B11C7">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3B9CA2" w14:textId="77777777" w:rsidR="00EF6058" w:rsidRDefault="00000000" w:rsidP="009B11C7">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F49F0F" w14:textId="77777777" w:rsidR="00EF6058" w:rsidRDefault="00000000" w:rsidP="009B11C7">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86E2BC" w14:textId="77777777" w:rsidR="00EF6058" w:rsidRDefault="00000000" w:rsidP="009B11C7">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B50970"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5844E099" w14:textId="77777777">
        <w:trPr>
          <w:trHeight w:val="501"/>
          <w:jc w:val="center"/>
        </w:trPr>
        <w:tc>
          <w:tcPr>
            <w:tcW w:w="0" w:type="auto"/>
            <w:tcBorders>
              <w:top w:val="single" w:sz="4" w:space="0" w:color="auto"/>
              <w:left w:val="single" w:sz="4" w:space="0" w:color="auto"/>
              <w:right w:val="single" w:sz="4" w:space="0" w:color="auto"/>
            </w:tcBorders>
            <w:vAlign w:val="center"/>
          </w:tcPr>
          <w:p w14:paraId="518A4A7C" w14:textId="77777777" w:rsidR="00EF6058" w:rsidRDefault="00000000" w:rsidP="009B11C7">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415846D9" w14:textId="77777777" w:rsidR="00EF6058" w:rsidRDefault="00000000" w:rsidP="009B11C7">
            <w:pPr>
              <w:pStyle w:val="TAC"/>
            </w:pPr>
            <w:r>
              <w:t>NA</w:t>
            </w:r>
          </w:p>
        </w:tc>
        <w:tc>
          <w:tcPr>
            <w:tcW w:w="0" w:type="auto"/>
            <w:tcBorders>
              <w:top w:val="single" w:sz="4" w:space="0" w:color="auto"/>
              <w:left w:val="single" w:sz="4" w:space="0" w:color="auto"/>
              <w:bottom w:val="single" w:sz="4" w:space="0" w:color="auto"/>
              <w:right w:val="single" w:sz="4" w:space="0" w:color="auto"/>
            </w:tcBorders>
            <w:vAlign w:val="center"/>
          </w:tcPr>
          <w:p w14:paraId="72A2C2ED" w14:textId="77777777" w:rsidR="00EF6058" w:rsidRDefault="00000000" w:rsidP="009B11C7">
            <w:pPr>
              <w:pStyle w:val="TAC"/>
            </w:pPr>
            <w:r>
              <w:rPr>
                <w:rFonts w:hint="eastAsia"/>
              </w:rPr>
              <w:t>NA</w:t>
            </w:r>
          </w:p>
        </w:tc>
        <w:tc>
          <w:tcPr>
            <w:tcW w:w="0" w:type="auto"/>
            <w:tcBorders>
              <w:top w:val="single" w:sz="4" w:space="0" w:color="auto"/>
              <w:left w:val="single" w:sz="4" w:space="0" w:color="auto"/>
              <w:bottom w:val="single" w:sz="4" w:space="0" w:color="auto"/>
              <w:right w:val="single" w:sz="4" w:space="0" w:color="auto"/>
            </w:tcBorders>
            <w:vAlign w:val="center"/>
          </w:tcPr>
          <w:p w14:paraId="691D04F7" w14:textId="77777777" w:rsidR="00EF6058" w:rsidRDefault="00000000" w:rsidP="009B11C7">
            <w:pPr>
              <w:pStyle w:val="TAC"/>
            </w:pPr>
            <w:r>
              <w:t>0.0002</w:t>
            </w:r>
          </w:p>
        </w:tc>
        <w:tc>
          <w:tcPr>
            <w:tcW w:w="1239" w:type="dxa"/>
            <w:tcBorders>
              <w:top w:val="single" w:sz="4" w:space="0" w:color="auto"/>
              <w:left w:val="single" w:sz="4" w:space="0" w:color="auto"/>
              <w:right w:val="single" w:sz="4" w:space="0" w:color="auto"/>
            </w:tcBorders>
            <w:vAlign w:val="center"/>
          </w:tcPr>
          <w:p w14:paraId="19547623" w14:textId="77777777" w:rsidR="00EF6058" w:rsidRDefault="00000000" w:rsidP="009B11C7">
            <w:pPr>
              <w:pStyle w:val="TAC"/>
            </w:pPr>
            <w:r>
              <w:rPr>
                <w:rFonts w:hint="eastAsia"/>
              </w:rPr>
              <w:t>±</w:t>
            </w:r>
            <w:r>
              <w:t>1.5 dB</w:t>
            </w:r>
          </w:p>
        </w:tc>
      </w:tr>
    </w:tbl>
    <w:p w14:paraId="65693D26" w14:textId="77777777" w:rsidR="00EF6058" w:rsidRDefault="00EF6058">
      <w:pPr>
        <w:jc w:val="both"/>
        <w:rPr>
          <w:rFonts w:eastAsiaTheme="minorEastAsia"/>
          <w:iCs/>
          <w:lang w:eastAsia="zh-CN"/>
        </w:rPr>
      </w:pPr>
    </w:p>
    <w:p w14:paraId="115BC668" w14:textId="77777777" w:rsidR="00EF6058" w:rsidRDefault="00000000">
      <w:pPr>
        <w:pStyle w:val="Heading2"/>
        <w:keepNext w:val="0"/>
        <w:keepLines w:val="0"/>
        <w:rPr>
          <w:lang w:val="en-US" w:eastAsia="zh-CN"/>
        </w:rPr>
      </w:pPr>
      <w:bookmarkStart w:id="232" w:name="_Toc151502502"/>
      <w:bookmarkStart w:id="233" w:name="_Toc154592319"/>
      <w:bookmarkStart w:id="234" w:name="_Toc154592833"/>
      <w:bookmarkStart w:id="235" w:name="_Toc155632245"/>
      <w:bookmarkStart w:id="236" w:name="_Toc155632297"/>
      <w:bookmarkStart w:id="237" w:name="_Toc155632354"/>
      <w:bookmarkStart w:id="238" w:name="_Toc155632406"/>
      <w:bookmarkEnd w:id="163"/>
      <w:r>
        <w:rPr>
          <w:rFonts w:hint="eastAsia"/>
          <w:lang w:val="en-US" w:eastAsia="zh-CN"/>
        </w:rPr>
        <w:t>6</w:t>
      </w:r>
      <w:r>
        <w:t>.</w:t>
      </w:r>
      <w:r>
        <w:rPr>
          <w:rFonts w:hint="eastAsia"/>
          <w:lang w:val="en-US" w:eastAsia="zh-CN"/>
        </w:rPr>
        <w:t>3</w:t>
      </w:r>
      <w:r>
        <w:tab/>
      </w:r>
      <w:r>
        <w:rPr>
          <w:rFonts w:hint="eastAsia"/>
        </w:rPr>
        <w:t>Verification of Channel Model implementation</w:t>
      </w:r>
      <w:r>
        <w:rPr>
          <w:rFonts w:hint="eastAsia"/>
          <w:lang w:val="en-US" w:eastAsia="zh-CN"/>
        </w:rPr>
        <w:t xml:space="preserve"> of FR2</w:t>
      </w:r>
      <w:bookmarkEnd w:id="232"/>
      <w:bookmarkEnd w:id="233"/>
      <w:bookmarkEnd w:id="234"/>
      <w:bookmarkEnd w:id="235"/>
      <w:bookmarkEnd w:id="236"/>
      <w:bookmarkEnd w:id="237"/>
      <w:bookmarkEnd w:id="238"/>
    </w:p>
    <w:p w14:paraId="08D730F7" w14:textId="5CD169E1" w:rsidR="00EF6058" w:rsidRDefault="00000000" w:rsidP="00BE5EC1">
      <w:pPr>
        <w:pStyle w:val="Heading3"/>
        <w:rPr>
          <w:lang w:val="en-US" w:eastAsia="zh-CN"/>
        </w:rPr>
      </w:pPr>
      <w:bookmarkStart w:id="239" w:name="_Toc151502503"/>
      <w:bookmarkStart w:id="240" w:name="_Toc154592320"/>
      <w:bookmarkStart w:id="241" w:name="_Toc154592834"/>
      <w:bookmarkStart w:id="242" w:name="_Toc155632246"/>
      <w:bookmarkStart w:id="243" w:name="_Toc155632298"/>
      <w:bookmarkStart w:id="244" w:name="_Toc155632355"/>
      <w:bookmarkStart w:id="245" w:name="_Toc155632407"/>
      <w:r>
        <w:rPr>
          <w:lang w:val="en-US" w:eastAsia="zh-CN"/>
        </w:rPr>
        <w:t>6</w:t>
      </w:r>
      <w:r>
        <w:t>.</w:t>
      </w:r>
      <w:r>
        <w:rPr>
          <w:lang w:val="en-US" w:eastAsia="zh-CN"/>
        </w:rPr>
        <w:t>3</w:t>
      </w:r>
      <w:r>
        <w:rPr>
          <w:rFonts w:hint="eastAsia"/>
          <w:lang w:val="en-US" w:eastAsia="zh-CN"/>
        </w:rPr>
        <w:t>.1</w:t>
      </w:r>
      <w:r>
        <w:tab/>
      </w:r>
      <w:r>
        <w:rPr>
          <w:rFonts w:hint="eastAsia"/>
          <w:lang w:val="en-US" w:eastAsia="zh-CN"/>
        </w:rPr>
        <w:t>Framework</w:t>
      </w:r>
      <w:bookmarkEnd w:id="239"/>
      <w:bookmarkEnd w:id="240"/>
      <w:bookmarkEnd w:id="241"/>
      <w:bookmarkEnd w:id="242"/>
      <w:bookmarkEnd w:id="243"/>
      <w:bookmarkEnd w:id="244"/>
      <w:bookmarkEnd w:id="245"/>
    </w:p>
    <w:p w14:paraId="427E3B83" w14:textId="77777777" w:rsidR="00EF6058" w:rsidRDefault="00000000">
      <w:pPr>
        <w:jc w:val="both"/>
        <w:rPr>
          <w:i/>
        </w:rPr>
      </w:pPr>
      <w:r>
        <w:rPr>
          <w:iCs/>
        </w:rPr>
        <w:t xml:space="preserve">This clause describes how to proceed Channel Model Validation for FR2 MIMO OTA with 3D-MPAC system. </w:t>
      </w:r>
    </w:p>
    <w:p w14:paraId="7FBDEAE0" w14:textId="582E2C06" w:rsidR="00EF6058" w:rsidRDefault="00E02C9E" w:rsidP="00E02C9E">
      <w:pPr>
        <w:pStyle w:val="B1"/>
        <w:rPr>
          <w:lang w:eastAsia="zh-CN"/>
        </w:rPr>
      </w:pPr>
      <w:r>
        <w:rPr>
          <w:lang w:eastAsia="zh-CN"/>
        </w:rPr>
        <w:t>1.</w:t>
      </w:r>
      <w:r>
        <w:rPr>
          <w:lang w:eastAsia="zh-CN"/>
        </w:rPr>
        <w:tab/>
      </w:r>
      <w:r>
        <w:rPr>
          <w:rFonts w:hint="eastAsia"/>
          <w:lang w:eastAsia="zh-CN"/>
        </w:rPr>
        <w:t>T</w:t>
      </w:r>
      <w:r>
        <w:rPr>
          <w:lang w:eastAsia="zh-CN"/>
        </w:rPr>
        <w:t>he channel model validation measurements shall be performed as described in Annex D.3 of TS 38.151, including:</w:t>
      </w:r>
    </w:p>
    <w:p w14:paraId="33E88EDC" w14:textId="775818D5" w:rsidR="00EF6058" w:rsidRDefault="00E02C9E" w:rsidP="00E02C9E">
      <w:pPr>
        <w:pStyle w:val="B2"/>
        <w:rPr>
          <w:lang w:eastAsia="zh-CN"/>
        </w:rPr>
      </w:pPr>
      <w:r>
        <w:rPr>
          <w:lang w:eastAsia="zh-CN"/>
        </w:rPr>
        <w:t>-</w:t>
      </w:r>
      <w:r>
        <w:rPr>
          <w:lang w:eastAsia="zh-CN"/>
        </w:rPr>
        <w:tab/>
        <w:t xml:space="preserve">Power delay profile (PDP) </w:t>
      </w:r>
    </w:p>
    <w:p w14:paraId="7BBD4E95" w14:textId="45F85E97" w:rsidR="00EF6058" w:rsidRDefault="00E02C9E" w:rsidP="00E02C9E">
      <w:pPr>
        <w:pStyle w:val="B2"/>
        <w:rPr>
          <w:lang w:eastAsia="zh-CN"/>
        </w:rPr>
      </w:pPr>
      <w:r>
        <w:rPr>
          <w:lang w:eastAsia="zh-CN"/>
        </w:rPr>
        <w:t>-</w:t>
      </w:r>
      <w:r>
        <w:rPr>
          <w:lang w:eastAsia="zh-CN"/>
        </w:rPr>
        <w:tab/>
        <w:t>Doppler/Temporal correlation</w:t>
      </w:r>
    </w:p>
    <w:p w14:paraId="287CA0F8" w14:textId="5B88BC50" w:rsidR="00EF6058" w:rsidRDefault="00E02C9E" w:rsidP="00E02C9E">
      <w:pPr>
        <w:pStyle w:val="B2"/>
        <w:rPr>
          <w:lang w:eastAsia="zh-CN"/>
        </w:rPr>
      </w:pPr>
      <w:r>
        <w:rPr>
          <w:lang w:eastAsia="zh-CN"/>
        </w:rPr>
        <w:t>-</w:t>
      </w:r>
      <w:r>
        <w:rPr>
          <w:lang w:eastAsia="zh-CN"/>
        </w:rPr>
        <w:tab/>
        <w:t>PAS similarity percentage (PSP)</w:t>
      </w:r>
    </w:p>
    <w:p w14:paraId="503800DE" w14:textId="17D8B786" w:rsidR="00EF6058" w:rsidRDefault="00E02C9E" w:rsidP="00E02C9E">
      <w:pPr>
        <w:pStyle w:val="B2"/>
        <w:rPr>
          <w:lang w:eastAsia="zh-CN"/>
        </w:rPr>
      </w:pPr>
      <w:r>
        <w:rPr>
          <w:lang w:eastAsia="zh-CN"/>
        </w:rPr>
        <w:t>-</w:t>
      </w:r>
      <w:r>
        <w:rPr>
          <w:lang w:eastAsia="zh-CN"/>
        </w:rPr>
        <w:tab/>
        <w:t>Cross-polarization</w:t>
      </w:r>
    </w:p>
    <w:p w14:paraId="0F861606" w14:textId="2BE55ADC" w:rsidR="00EF6058" w:rsidRDefault="00E02C9E" w:rsidP="00E02C9E">
      <w:pPr>
        <w:pStyle w:val="B2"/>
        <w:rPr>
          <w:lang w:eastAsia="zh-CN"/>
        </w:rPr>
      </w:pPr>
      <w:r>
        <w:rPr>
          <w:lang w:eastAsia="zh-CN"/>
        </w:rPr>
        <w:lastRenderedPageBreak/>
        <w:t>-</w:t>
      </w:r>
      <w:r>
        <w:rPr>
          <w:lang w:eastAsia="zh-CN"/>
        </w:rPr>
        <w:tab/>
        <w:t>Power validation</w:t>
      </w:r>
    </w:p>
    <w:p w14:paraId="2607A1B3" w14:textId="5BD9D1C0" w:rsidR="00EF6058" w:rsidRDefault="00E02C9E" w:rsidP="00E02C9E">
      <w:pPr>
        <w:pStyle w:val="B1"/>
        <w:rPr>
          <w:lang w:eastAsia="zh-CN"/>
        </w:rPr>
      </w:pPr>
      <w:r>
        <w:rPr>
          <w:lang w:eastAsia="zh-CN"/>
        </w:rPr>
        <w:t>2.</w:t>
      </w:r>
      <w:r>
        <w:rPr>
          <w:lang w:eastAsia="zh-CN"/>
        </w:rPr>
        <w:tab/>
      </w:r>
      <w:r>
        <w:rPr>
          <w:rFonts w:hint="eastAsia"/>
          <w:lang w:eastAsia="zh-CN"/>
        </w:rPr>
        <w:t>C</w:t>
      </w:r>
      <w:r>
        <w:rPr>
          <w:lang w:eastAsia="zh-CN"/>
        </w:rPr>
        <w:t>hannel model: FR2 UMi CDL-C, as specified in Annex D.1 of TS 38.151</w:t>
      </w:r>
    </w:p>
    <w:p w14:paraId="0DD30860" w14:textId="16816960" w:rsidR="00EF6058" w:rsidRDefault="00E02C9E" w:rsidP="00E02C9E">
      <w:pPr>
        <w:pStyle w:val="B1"/>
      </w:pPr>
      <w:r>
        <w:rPr>
          <w:lang w:eastAsia="zh-CN"/>
        </w:rPr>
        <w:t>3.</w:t>
      </w:r>
      <w:r>
        <w:rPr>
          <w:lang w:eastAsia="zh-CN"/>
        </w:rPr>
        <w:tab/>
        <w:t>Test frequency</w:t>
      </w:r>
      <w:r>
        <w:rPr>
          <w:rFonts w:hint="eastAsia"/>
          <w:lang w:eastAsia="zh-CN"/>
        </w:rPr>
        <w:t>:</w:t>
      </w:r>
      <w:r>
        <w:rPr>
          <w:lang w:eastAsia="zh-CN"/>
        </w:rPr>
        <w:t xml:space="preserve"> as specified in Tables D.3.1-1 of TS 38.151</w:t>
      </w:r>
    </w:p>
    <w:p w14:paraId="73F51520" w14:textId="0F2FA738" w:rsidR="00EF6058" w:rsidRDefault="00E02C9E" w:rsidP="00E02C9E">
      <w:pPr>
        <w:pStyle w:val="B1"/>
      </w:pPr>
      <w:r>
        <w:rPr>
          <w:lang w:eastAsia="zh-CN"/>
        </w:rPr>
        <w:t>4.</w:t>
      </w:r>
      <w:r>
        <w:rPr>
          <w:lang w:eastAsia="zh-CN"/>
        </w:rPr>
        <w:tab/>
        <w:t>Pass/fail limits: as defined in Annex D.2 of TS 38.151</w:t>
      </w:r>
    </w:p>
    <w:p w14:paraId="1C386D0E" w14:textId="24295141" w:rsidR="00EF6058" w:rsidRDefault="00000000" w:rsidP="00BE5EC1">
      <w:pPr>
        <w:pStyle w:val="Heading3"/>
        <w:rPr>
          <w:iCs/>
        </w:rPr>
      </w:pPr>
      <w:bookmarkStart w:id="246" w:name="_Toc151502504"/>
      <w:bookmarkStart w:id="247" w:name="_Toc154592321"/>
      <w:bookmarkStart w:id="248" w:name="_Toc154592835"/>
      <w:bookmarkStart w:id="249" w:name="_Toc155632247"/>
      <w:bookmarkStart w:id="250" w:name="_Toc155632299"/>
      <w:bookmarkStart w:id="251" w:name="_Toc155632356"/>
      <w:bookmarkStart w:id="252" w:name="_Toc155632408"/>
      <w:r>
        <w:rPr>
          <w:lang w:val="en-US" w:eastAsia="zh-CN"/>
        </w:rPr>
        <w:t>6.3.2</w:t>
      </w:r>
      <w:r w:rsidR="00BE5EC1">
        <w:rPr>
          <w:lang w:val="en-US" w:eastAsia="zh-CN"/>
        </w:rPr>
        <w:tab/>
      </w:r>
      <w:r>
        <w:rPr>
          <w:rFonts w:hint="eastAsia"/>
          <w:lang w:val="en-US" w:eastAsia="zh-CN"/>
        </w:rPr>
        <w:t>Channel</w:t>
      </w:r>
      <w:r>
        <w:rPr>
          <w:lang w:val="en-US" w:eastAsia="zh-CN"/>
        </w:rPr>
        <w:t xml:space="preserve"> Model Validation Results</w:t>
      </w:r>
      <w:bookmarkEnd w:id="246"/>
      <w:bookmarkEnd w:id="247"/>
      <w:bookmarkEnd w:id="248"/>
      <w:bookmarkEnd w:id="249"/>
      <w:bookmarkEnd w:id="250"/>
      <w:bookmarkEnd w:id="251"/>
      <w:bookmarkEnd w:id="252"/>
    </w:p>
    <w:p w14:paraId="3BBC7273" w14:textId="77777777" w:rsidR="00EF6058" w:rsidRDefault="0000000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6.3.2-1 lists equipment and setup vendors of different labs.</w:t>
      </w:r>
    </w:p>
    <w:p w14:paraId="477F80BD" w14:textId="77777777" w:rsidR="00EF6058" w:rsidRDefault="00000000">
      <w:pPr>
        <w:pStyle w:val="TH"/>
        <w:keepNext w:val="0"/>
        <w:keepLines w:val="0"/>
      </w:pPr>
      <w:r>
        <w:t xml:space="preserve">Table 6.3.2-1: Equipment and setup vendors of different labs </w:t>
      </w:r>
      <w:r>
        <w:rPr>
          <w:rFonts w:hint="eastAsia"/>
        </w:rPr>
        <w:t>(</w:t>
      </w:r>
      <w:r>
        <w:t>FR2)</w:t>
      </w:r>
    </w:p>
    <w:tbl>
      <w:tblPr>
        <w:tblStyle w:val="TableGrid"/>
        <w:tblW w:w="4414" w:type="pct"/>
        <w:jc w:val="center"/>
        <w:tblLook w:val="04A0" w:firstRow="1" w:lastRow="0" w:firstColumn="1" w:lastColumn="0" w:noHBand="0" w:noVBand="1"/>
      </w:tblPr>
      <w:tblGrid>
        <w:gridCol w:w="1273"/>
        <w:gridCol w:w="2552"/>
        <w:gridCol w:w="2409"/>
        <w:gridCol w:w="2268"/>
      </w:tblGrid>
      <w:tr w:rsidR="00EF6058" w14:paraId="4B36DA16" w14:textId="77777777">
        <w:trPr>
          <w:trHeight w:val="227"/>
          <w:jc w:val="center"/>
        </w:trPr>
        <w:tc>
          <w:tcPr>
            <w:tcW w:w="748" w:type="pct"/>
            <w:shd w:val="clear" w:color="auto" w:fill="D9D9D9" w:themeFill="background1" w:themeFillShade="D9"/>
            <w:vAlign w:val="center"/>
          </w:tcPr>
          <w:p w14:paraId="017AC022" w14:textId="77777777" w:rsidR="00EF6058" w:rsidRDefault="00000000" w:rsidP="00332B57">
            <w:pPr>
              <w:pStyle w:val="TAH"/>
              <w:rPr>
                <w:rFonts w:eastAsiaTheme="minorEastAsia"/>
                <w:lang w:eastAsia="zh-CN"/>
              </w:rPr>
            </w:pPr>
            <w:r>
              <w:rPr>
                <w:rFonts w:eastAsiaTheme="minorEastAsia"/>
                <w:lang w:eastAsia="zh-CN"/>
              </w:rPr>
              <w:t>Labs</w:t>
            </w:r>
          </w:p>
        </w:tc>
        <w:tc>
          <w:tcPr>
            <w:tcW w:w="1501" w:type="pct"/>
            <w:shd w:val="clear" w:color="auto" w:fill="D9D9D9" w:themeFill="background1" w:themeFillShade="D9"/>
            <w:vAlign w:val="center"/>
          </w:tcPr>
          <w:p w14:paraId="5D299A49" w14:textId="77777777" w:rsidR="00EF6058" w:rsidRDefault="00000000" w:rsidP="00332B57">
            <w:pPr>
              <w:pStyle w:val="TAH"/>
              <w:rPr>
                <w:rFonts w:eastAsiaTheme="minorEastAsia"/>
                <w:lang w:eastAsia="zh-CN"/>
              </w:rPr>
            </w:pPr>
            <w:r>
              <w:rPr>
                <w:rFonts w:eastAsiaTheme="minorEastAsia"/>
                <w:lang w:eastAsia="zh-CN"/>
              </w:rPr>
              <w:t>Channel Emulator</w:t>
            </w:r>
          </w:p>
        </w:tc>
        <w:tc>
          <w:tcPr>
            <w:tcW w:w="1417" w:type="pct"/>
            <w:shd w:val="clear" w:color="auto" w:fill="D9D9D9" w:themeFill="background1" w:themeFillShade="D9"/>
            <w:vAlign w:val="center"/>
          </w:tcPr>
          <w:p w14:paraId="2010DCBB" w14:textId="77777777" w:rsidR="00EF6058" w:rsidRDefault="00000000" w:rsidP="00332B57">
            <w:pPr>
              <w:pStyle w:val="TAH"/>
              <w:rPr>
                <w:rFonts w:eastAsiaTheme="minorEastAsia"/>
                <w:lang w:eastAsia="zh-CN"/>
              </w:rPr>
            </w:pPr>
            <w:r>
              <w:rPr>
                <w:rFonts w:eastAsiaTheme="minorEastAsia"/>
                <w:lang w:eastAsia="zh-CN"/>
              </w:rPr>
              <w:t>BS Simulator</w:t>
            </w:r>
          </w:p>
        </w:tc>
        <w:tc>
          <w:tcPr>
            <w:tcW w:w="1334" w:type="pct"/>
            <w:shd w:val="clear" w:color="auto" w:fill="D9D9D9" w:themeFill="background1" w:themeFillShade="D9"/>
            <w:vAlign w:val="center"/>
          </w:tcPr>
          <w:p w14:paraId="41F0BAB0" w14:textId="77777777" w:rsidR="00EF6058" w:rsidRDefault="00000000" w:rsidP="00332B57">
            <w:pPr>
              <w:pStyle w:val="TAH"/>
              <w:rPr>
                <w:rFonts w:eastAsiaTheme="minorEastAsia"/>
                <w:lang w:eastAsia="zh-CN"/>
              </w:rPr>
            </w:pPr>
            <w:r>
              <w:rPr>
                <w:rFonts w:eastAsiaTheme="minorEastAsia"/>
                <w:lang w:eastAsia="zh-CN"/>
              </w:rPr>
              <w:t>System</w:t>
            </w:r>
          </w:p>
        </w:tc>
      </w:tr>
      <w:tr w:rsidR="00EF6058" w14:paraId="494AAB5D" w14:textId="77777777">
        <w:trPr>
          <w:trHeight w:val="227"/>
          <w:jc w:val="center"/>
        </w:trPr>
        <w:tc>
          <w:tcPr>
            <w:tcW w:w="748" w:type="pct"/>
            <w:vAlign w:val="center"/>
          </w:tcPr>
          <w:p w14:paraId="12596A44" w14:textId="77777777" w:rsidR="00EF6058" w:rsidRDefault="00000000" w:rsidP="00332B57">
            <w:pPr>
              <w:pStyle w:val="TAC"/>
              <w:rPr>
                <w:rFonts w:eastAsiaTheme="minorEastAsia"/>
                <w:b/>
                <w:lang w:eastAsia="zh-CN"/>
              </w:rPr>
            </w:pPr>
            <w:r>
              <w:rPr>
                <w:rFonts w:eastAsiaTheme="minorEastAsia"/>
                <w:lang w:eastAsia="zh-CN"/>
              </w:rPr>
              <w:t>Lab A</w:t>
            </w:r>
          </w:p>
        </w:tc>
        <w:tc>
          <w:tcPr>
            <w:tcW w:w="1501" w:type="pct"/>
            <w:vAlign w:val="center"/>
          </w:tcPr>
          <w:p w14:paraId="0B4E783D"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5C678537" w14:textId="77777777" w:rsidR="00EF6058" w:rsidRDefault="00000000" w:rsidP="00332B57">
            <w:pPr>
              <w:pStyle w:val="TAC"/>
              <w:rPr>
                <w:rFonts w:eastAsiaTheme="minorEastAsia"/>
                <w:b/>
                <w:lang w:eastAsia="zh-CN"/>
              </w:rPr>
            </w:pPr>
            <w:r>
              <w:rPr>
                <w:rFonts w:eastAsiaTheme="minorEastAsia"/>
                <w:lang w:eastAsia="zh-CN"/>
              </w:rPr>
              <w:t>Vendor A</w:t>
            </w:r>
          </w:p>
        </w:tc>
        <w:tc>
          <w:tcPr>
            <w:tcW w:w="1334" w:type="pct"/>
            <w:vAlign w:val="center"/>
          </w:tcPr>
          <w:p w14:paraId="0A6E6CA5" w14:textId="77777777" w:rsidR="00EF6058" w:rsidRDefault="00000000" w:rsidP="00332B57">
            <w:pPr>
              <w:pStyle w:val="TAC"/>
              <w:rPr>
                <w:rFonts w:eastAsiaTheme="minorEastAsia"/>
                <w:b/>
                <w:lang w:eastAsia="zh-CN"/>
              </w:rPr>
            </w:pPr>
            <w:r>
              <w:rPr>
                <w:rFonts w:eastAsiaTheme="minorEastAsia"/>
                <w:lang w:eastAsia="zh-CN"/>
              </w:rPr>
              <w:t>Vendor I</w:t>
            </w:r>
          </w:p>
        </w:tc>
      </w:tr>
      <w:tr w:rsidR="00EF6058" w14:paraId="38022CA2" w14:textId="77777777">
        <w:trPr>
          <w:trHeight w:val="227"/>
          <w:jc w:val="center"/>
        </w:trPr>
        <w:tc>
          <w:tcPr>
            <w:tcW w:w="748" w:type="pct"/>
            <w:vAlign w:val="center"/>
          </w:tcPr>
          <w:p w14:paraId="509CFC2E" w14:textId="77777777" w:rsidR="00EF6058" w:rsidRDefault="00000000" w:rsidP="00332B57">
            <w:pPr>
              <w:pStyle w:val="TAC"/>
              <w:rPr>
                <w:rFonts w:eastAsiaTheme="minorEastAsia"/>
                <w:b/>
                <w:lang w:eastAsia="zh-CN"/>
              </w:rPr>
            </w:pPr>
            <w:r>
              <w:rPr>
                <w:rFonts w:eastAsiaTheme="minorEastAsia"/>
                <w:lang w:eastAsia="zh-CN"/>
              </w:rPr>
              <w:t>Lab B</w:t>
            </w:r>
          </w:p>
        </w:tc>
        <w:tc>
          <w:tcPr>
            <w:tcW w:w="1501" w:type="pct"/>
            <w:vAlign w:val="center"/>
          </w:tcPr>
          <w:p w14:paraId="3183520B" w14:textId="77777777" w:rsidR="00EF6058" w:rsidRDefault="00000000" w:rsidP="00332B57">
            <w:pPr>
              <w:pStyle w:val="TAC"/>
              <w:rPr>
                <w:rFonts w:eastAsiaTheme="minorEastAsia"/>
                <w:b/>
                <w:lang w:eastAsia="zh-CN"/>
              </w:rPr>
            </w:pPr>
            <w:r>
              <w:rPr>
                <w:rFonts w:eastAsiaTheme="minorEastAsia"/>
                <w:lang w:eastAsia="zh-CN"/>
              </w:rPr>
              <w:t>Vendor 2</w:t>
            </w:r>
          </w:p>
        </w:tc>
        <w:tc>
          <w:tcPr>
            <w:tcW w:w="1417" w:type="pct"/>
            <w:vAlign w:val="center"/>
          </w:tcPr>
          <w:p w14:paraId="15EF47F7"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17A88BA6" w14:textId="77777777" w:rsidR="00EF6058" w:rsidRDefault="00000000" w:rsidP="00332B57">
            <w:pPr>
              <w:pStyle w:val="TAC"/>
              <w:rPr>
                <w:rFonts w:eastAsiaTheme="minorEastAsia"/>
                <w:b/>
                <w:lang w:eastAsia="zh-CN"/>
              </w:rPr>
            </w:pPr>
            <w:r>
              <w:rPr>
                <w:rFonts w:eastAsiaTheme="minorEastAsia"/>
                <w:lang w:eastAsia="zh-CN"/>
              </w:rPr>
              <w:t>Vendor II</w:t>
            </w:r>
          </w:p>
        </w:tc>
      </w:tr>
      <w:tr w:rsidR="00EF6058" w14:paraId="5AD262E2" w14:textId="77777777">
        <w:trPr>
          <w:trHeight w:val="227"/>
          <w:jc w:val="center"/>
        </w:trPr>
        <w:tc>
          <w:tcPr>
            <w:tcW w:w="748" w:type="pct"/>
            <w:vAlign w:val="center"/>
          </w:tcPr>
          <w:p w14:paraId="467707B6" w14:textId="77777777" w:rsidR="00EF6058" w:rsidRDefault="00000000" w:rsidP="00332B57">
            <w:pPr>
              <w:pStyle w:val="TAC"/>
              <w:rPr>
                <w:rFonts w:eastAsiaTheme="minorEastAsia"/>
                <w:b/>
                <w:lang w:eastAsia="zh-CN"/>
              </w:rPr>
            </w:pPr>
            <w:r>
              <w:rPr>
                <w:rFonts w:eastAsiaTheme="minorEastAsia"/>
                <w:lang w:eastAsia="zh-CN"/>
              </w:rPr>
              <w:t>Lab C</w:t>
            </w:r>
          </w:p>
        </w:tc>
        <w:tc>
          <w:tcPr>
            <w:tcW w:w="1501" w:type="pct"/>
            <w:vAlign w:val="center"/>
          </w:tcPr>
          <w:p w14:paraId="5F6FA82F"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5993EF76"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1B565A49" w14:textId="77777777" w:rsidR="00EF6058" w:rsidRDefault="00000000" w:rsidP="00332B57">
            <w:pPr>
              <w:pStyle w:val="TAC"/>
              <w:rPr>
                <w:rFonts w:eastAsiaTheme="minorEastAsia"/>
                <w:b/>
                <w:lang w:eastAsia="zh-CN"/>
              </w:rPr>
            </w:pPr>
            <w:r>
              <w:rPr>
                <w:rFonts w:eastAsiaTheme="minorEastAsia"/>
                <w:lang w:eastAsia="zh-CN"/>
              </w:rPr>
              <w:t>Vendor III</w:t>
            </w:r>
          </w:p>
        </w:tc>
      </w:tr>
      <w:tr w:rsidR="00EF6058" w14:paraId="4043CA10" w14:textId="77777777">
        <w:trPr>
          <w:trHeight w:val="227"/>
          <w:jc w:val="center"/>
        </w:trPr>
        <w:tc>
          <w:tcPr>
            <w:tcW w:w="748" w:type="pct"/>
            <w:vAlign w:val="center"/>
          </w:tcPr>
          <w:p w14:paraId="54285310" w14:textId="77777777" w:rsidR="00EF6058" w:rsidRDefault="00000000" w:rsidP="00332B57">
            <w:pPr>
              <w:pStyle w:val="TAC"/>
              <w:rPr>
                <w:rFonts w:eastAsiaTheme="minorEastAsia"/>
                <w:b/>
                <w:lang w:eastAsia="zh-CN"/>
              </w:rPr>
            </w:pPr>
            <w:r>
              <w:rPr>
                <w:rFonts w:eastAsiaTheme="minorEastAsia"/>
                <w:lang w:eastAsia="zh-CN"/>
              </w:rPr>
              <w:t>Lab D</w:t>
            </w:r>
          </w:p>
        </w:tc>
        <w:tc>
          <w:tcPr>
            <w:tcW w:w="1501" w:type="pct"/>
            <w:vAlign w:val="center"/>
          </w:tcPr>
          <w:p w14:paraId="2A077A49" w14:textId="77777777" w:rsidR="00EF6058" w:rsidRDefault="00000000" w:rsidP="00332B57">
            <w:pPr>
              <w:pStyle w:val="TAC"/>
              <w:rPr>
                <w:rFonts w:eastAsiaTheme="minorEastAsia"/>
                <w:b/>
                <w:lang w:eastAsia="zh-CN"/>
              </w:rPr>
            </w:pPr>
            <w:r>
              <w:rPr>
                <w:rFonts w:eastAsiaTheme="minorEastAsia"/>
                <w:lang w:eastAsia="zh-CN"/>
              </w:rPr>
              <w:t>Vendor 2</w:t>
            </w:r>
          </w:p>
        </w:tc>
        <w:tc>
          <w:tcPr>
            <w:tcW w:w="1417" w:type="pct"/>
            <w:vAlign w:val="center"/>
          </w:tcPr>
          <w:p w14:paraId="7BEB0474"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0216D05A" w14:textId="77777777" w:rsidR="00EF6058" w:rsidRDefault="00000000" w:rsidP="00332B57">
            <w:pPr>
              <w:pStyle w:val="TAC"/>
              <w:rPr>
                <w:rFonts w:eastAsiaTheme="minorEastAsia"/>
                <w:b/>
                <w:lang w:eastAsia="zh-CN"/>
              </w:rPr>
            </w:pPr>
            <w:r>
              <w:rPr>
                <w:rFonts w:eastAsiaTheme="minorEastAsia"/>
                <w:lang w:eastAsia="zh-CN"/>
              </w:rPr>
              <w:t>Vendor II</w:t>
            </w:r>
          </w:p>
        </w:tc>
      </w:tr>
      <w:tr w:rsidR="00EF6058" w14:paraId="305BDBA4" w14:textId="77777777">
        <w:trPr>
          <w:trHeight w:val="227"/>
          <w:jc w:val="center"/>
        </w:trPr>
        <w:tc>
          <w:tcPr>
            <w:tcW w:w="748" w:type="pct"/>
            <w:vAlign w:val="center"/>
          </w:tcPr>
          <w:p w14:paraId="03AB9897" w14:textId="77777777" w:rsidR="00EF6058" w:rsidRDefault="00000000" w:rsidP="00332B57">
            <w:pPr>
              <w:pStyle w:val="TAC"/>
              <w:rPr>
                <w:rFonts w:eastAsiaTheme="minorEastAsia"/>
                <w:b/>
                <w:lang w:eastAsia="zh-CN"/>
              </w:rPr>
            </w:pPr>
            <w:r>
              <w:rPr>
                <w:rFonts w:eastAsiaTheme="minorEastAsia"/>
                <w:lang w:eastAsia="zh-CN"/>
              </w:rPr>
              <w:t>Lab E</w:t>
            </w:r>
          </w:p>
        </w:tc>
        <w:tc>
          <w:tcPr>
            <w:tcW w:w="1501" w:type="pct"/>
            <w:vAlign w:val="center"/>
          </w:tcPr>
          <w:p w14:paraId="69099BFD"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30B22F86"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3ED5EFC3" w14:textId="77777777" w:rsidR="00EF6058" w:rsidRDefault="00000000" w:rsidP="00332B57">
            <w:pPr>
              <w:pStyle w:val="TAC"/>
              <w:rPr>
                <w:rFonts w:eastAsiaTheme="minorEastAsia"/>
                <w:b/>
                <w:lang w:eastAsia="zh-CN"/>
              </w:rPr>
            </w:pPr>
            <w:r>
              <w:rPr>
                <w:rFonts w:eastAsiaTheme="minorEastAsia"/>
                <w:lang w:eastAsia="zh-CN"/>
              </w:rPr>
              <w:t>Vendor III</w:t>
            </w:r>
          </w:p>
        </w:tc>
      </w:tr>
      <w:tr w:rsidR="00EF6058" w14:paraId="03D859A2" w14:textId="77777777">
        <w:trPr>
          <w:trHeight w:val="227"/>
          <w:jc w:val="center"/>
        </w:trPr>
        <w:tc>
          <w:tcPr>
            <w:tcW w:w="748" w:type="pct"/>
            <w:vAlign w:val="center"/>
          </w:tcPr>
          <w:p w14:paraId="4F05E736" w14:textId="77777777" w:rsidR="00EF6058" w:rsidRDefault="00000000" w:rsidP="00332B57">
            <w:pPr>
              <w:pStyle w:val="TAC"/>
              <w:rPr>
                <w:rFonts w:eastAsiaTheme="minorEastAsia"/>
                <w:b/>
                <w:lang w:eastAsia="zh-CN"/>
              </w:rPr>
            </w:pPr>
            <w:r>
              <w:rPr>
                <w:rFonts w:eastAsiaTheme="minorEastAsia" w:hint="eastAsia"/>
                <w:lang w:eastAsia="zh-CN"/>
              </w:rPr>
              <w:t>L</w:t>
            </w:r>
            <w:r>
              <w:rPr>
                <w:rFonts w:eastAsiaTheme="minorEastAsia"/>
                <w:lang w:eastAsia="zh-CN"/>
              </w:rPr>
              <w:t>ab F</w:t>
            </w:r>
          </w:p>
        </w:tc>
        <w:tc>
          <w:tcPr>
            <w:tcW w:w="1501" w:type="pct"/>
            <w:vAlign w:val="center"/>
          </w:tcPr>
          <w:p w14:paraId="3083EB25"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4FE0ACD4"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7953184E" w14:textId="77777777" w:rsidR="00EF6058" w:rsidRDefault="00000000" w:rsidP="00332B57">
            <w:pPr>
              <w:pStyle w:val="TAC"/>
              <w:rPr>
                <w:rFonts w:eastAsiaTheme="minorEastAsia"/>
                <w:b/>
                <w:lang w:eastAsia="zh-CN"/>
              </w:rPr>
            </w:pPr>
            <w:r>
              <w:rPr>
                <w:rFonts w:eastAsiaTheme="minorEastAsia"/>
                <w:lang w:eastAsia="zh-CN"/>
              </w:rPr>
              <w:t>Vendor IV</w:t>
            </w:r>
          </w:p>
        </w:tc>
      </w:tr>
    </w:tbl>
    <w:p w14:paraId="1DF3418B" w14:textId="77777777" w:rsidR="00EF6058" w:rsidRDefault="00EF6058">
      <w:pPr>
        <w:spacing w:after="100"/>
        <w:jc w:val="both"/>
        <w:rPr>
          <w:iCs/>
          <w:lang w:eastAsia="zh-CN"/>
        </w:rPr>
      </w:pPr>
    </w:p>
    <w:p w14:paraId="182632FC" w14:textId="1772E6A6" w:rsidR="00EF6058" w:rsidRDefault="00000000" w:rsidP="00332B57">
      <w:pPr>
        <w:pStyle w:val="Heading4"/>
      </w:pPr>
      <w:bookmarkStart w:id="253" w:name="_Toc151502505"/>
      <w:bookmarkStart w:id="254" w:name="_Toc154592322"/>
      <w:bookmarkStart w:id="255" w:name="_Toc154592836"/>
      <w:bookmarkStart w:id="256" w:name="_Toc155632248"/>
      <w:bookmarkStart w:id="257" w:name="_Toc155632300"/>
      <w:bookmarkStart w:id="258" w:name="_Toc155632357"/>
      <w:bookmarkStart w:id="259" w:name="_Toc155632409"/>
      <w:r>
        <w:rPr>
          <w:lang w:val="en-US"/>
        </w:rPr>
        <w:t>6</w:t>
      </w:r>
      <w:r>
        <w:t>.3.</w:t>
      </w:r>
      <w:r>
        <w:rPr>
          <w:lang w:val="en-US"/>
        </w:rPr>
        <w:t>2</w:t>
      </w:r>
      <w:r>
        <w:t>.1</w:t>
      </w:r>
      <w:r w:rsidR="00332B57">
        <w:tab/>
      </w:r>
      <w:r>
        <w:t>Power Delay Profile (PDP)</w:t>
      </w:r>
      <w:bookmarkEnd w:id="253"/>
      <w:bookmarkEnd w:id="254"/>
      <w:bookmarkEnd w:id="255"/>
      <w:bookmarkEnd w:id="256"/>
      <w:bookmarkEnd w:id="257"/>
      <w:bookmarkEnd w:id="258"/>
      <w:bookmarkEnd w:id="259"/>
    </w:p>
    <w:p w14:paraId="0C7EBDF3" w14:textId="77777777" w:rsidR="00EF6058" w:rsidRDefault="00000000">
      <w:pPr>
        <w:jc w:val="both"/>
        <w:rPr>
          <w:rFonts w:eastAsiaTheme="minorEastAsia"/>
          <w:lang w:eastAsia="zh-CN"/>
        </w:rPr>
      </w:pPr>
      <w:r>
        <w:rPr>
          <w:rFonts w:eastAsiaTheme="minorEastAsia" w:hint="eastAsia"/>
          <w:lang w:eastAsia="zh-CN"/>
        </w:rPr>
        <w:t>T</w:t>
      </w:r>
      <w:r>
        <w:rPr>
          <w:rFonts w:eastAsiaTheme="minorEastAsia"/>
          <w:lang w:eastAsia="zh-CN"/>
        </w:rPr>
        <w:t xml:space="preserve">he PDP measurement results of UMi CDL-C for bands n261/28GHz are presented in Figures 6.3.2.1-1~6. </w:t>
      </w:r>
    </w:p>
    <w:p w14:paraId="7549C2EE" w14:textId="77777777" w:rsidR="00EF6058" w:rsidRDefault="00EF6058">
      <w:pPr>
        <w:rPr>
          <w:lang w:val="en-US"/>
        </w:rPr>
      </w:pPr>
    </w:p>
    <w:p w14:paraId="29C81262" w14:textId="77777777" w:rsidR="00EF6058" w:rsidRDefault="00000000" w:rsidP="00332B57">
      <w:pPr>
        <w:pStyle w:val="TH"/>
        <w:rPr>
          <w:lang w:val="en-US"/>
        </w:rPr>
      </w:pPr>
      <w:r>
        <w:rPr>
          <w:noProof/>
        </w:rPr>
        <w:drawing>
          <wp:inline distT="0" distB="0" distL="0" distR="0" wp14:anchorId="46C91EAF" wp14:editId="2CAAF31F">
            <wp:extent cx="3334385" cy="2500630"/>
            <wp:effectExtent l="0" t="0" r="5715" b="1270"/>
            <wp:docPr id="1060520040" name="图片 10605200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520040" name="图片 1060520040" descr="Chart, line chart&#10;&#10;Description automatically generated"/>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0"/>
                      <a:ext cx="3335703" cy="2501778"/>
                    </a:xfrm>
                    <a:prstGeom prst="rect">
                      <a:avLst/>
                    </a:prstGeom>
                  </pic:spPr>
                </pic:pic>
              </a:graphicData>
            </a:graphic>
          </wp:inline>
        </w:drawing>
      </w:r>
    </w:p>
    <w:p w14:paraId="7B75FF0F" w14:textId="77777777" w:rsidR="00EF6058" w:rsidRDefault="00000000">
      <w:pPr>
        <w:pStyle w:val="TF"/>
        <w:keepLines w:val="0"/>
      </w:pPr>
      <w:r>
        <w:t xml:space="preserve">Figure 6.3.2.1-1: Lab </w:t>
      </w:r>
      <w:r>
        <w:rPr>
          <w:rFonts w:hint="eastAsia"/>
        </w:rPr>
        <w:t>A</w:t>
      </w:r>
      <w:r>
        <w:t>: PDP measurement results for CDL-C UMi at 28GHz</w:t>
      </w:r>
    </w:p>
    <w:p w14:paraId="78C6CAE5" w14:textId="77777777" w:rsidR="00EF6058" w:rsidRDefault="00000000" w:rsidP="00332B57">
      <w:pPr>
        <w:pStyle w:val="TH"/>
        <w:rPr>
          <w:lang w:val="en-US"/>
        </w:rPr>
      </w:pPr>
      <w:r>
        <w:rPr>
          <w:rFonts w:eastAsiaTheme="minorEastAsia"/>
          <w:noProof/>
        </w:rPr>
        <w:lastRenderedPageBreak/>
        <w:drawing>
          <wp:inline distT="0" distB="0" distL="0" distR="0" wp14:anchorId="353DB40B" wp14:editId="1B30E44A">
            <wp:extent cx="3581400" cy="2530475"/>
            <wp:effectExtent l="0" t="0" r="0" b="0"/>
            <wp:docPr id="358264974" name="图片 358264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264974" name="图片 35826497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3585060" cy="2533496"/>
                    </a:xfrm>
                    <a:prstGeom prst="rect">
                      <a:avLst/>
                    </a:prstGeom>
                    <a:noFill/>
                    <a:ln>
                      <a:noFill/>
                    </a:ln>
                  </pic:spPr>
                </pic:pic>
              </a:graphicData>
            </a:graphic>
          </wp:inline>
        </w:drawing>
      </w:r>
    </w:p>
    <w:p w14:paraId="7D62BB7C" w14:textId="77777777" w:rsidR="00EF6058" w:rsidRDefault="00000000">
      <w:pPr>
        <w:pStyle w:val="TF"/>
        <w:keepLines w:val="0"/>
      </w:pPr>
      <w:r>
        <w:t xml:space="preserve">Figure 6.3.2.1-2: Lab </w:t>
      </w:r>
      <w:r>
        <w:rPr>
          <w:rFonts w:hint="eastAsia"/>
        </w:rPr>
        <w:t>B</w:t>
      </w:r>
      <w:r>
        <w:t>: PDP measurement results for CDL-C UMi at band n261</w:t>
      </w:r>
    </w:p>
    <w:p w14:paraId="4FBF6D78" w14:textId="77777777" w:rsidR="00EF6058" w:rsidRDefault="00000000" w:rsidP="00332B57">
      <w:pPr>
        <w:pStyle w:val="TH"/>
        <w:rPr>
          <w:lang w:val="en-US"/>
        </w:rPr>
      </w:pPr>
      <w:r>
        <w:rPr>
          <w:rFonts w:eastAsia="SimHei"/>
          <w:noProof/>
        </w:rPr>
        <w:drawing>
          <wp:inline distT="0" distB="0" distL="114300" distR="114300" wp14:anchorId="3DB299A3" wp14:editId="07BCE93F">
            <wp:extent cx="3101975" cy="2462530"/>
            <wp:effectExtent l="0" t="0" r="9525" b="1270"/>
            <wp:docPr id="268534293" name="图片 268534293" descr="CDL_C_UMi_28GHz_Beam1_PDP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34293" name="图片 268534293" descr="CDL_C_UMi_28GHz_Beam1_PDP_V2"/>
                    <pic:cNvPicPr>
                      <a:picLocks noChangeAspect="1"/>
                    </pic:cNvPicPr>
                  </pic:nvPicPr>
                  <pic:blipFill>
                    <a:blip r:embed="rId113"/>
                    <a:srcRect r="5540"/>
                    <a:stretch>
                      <a:fillRect/>
                    </a:stretch>
                  </pic:blipFill>
                  <pic:spPr>
                    <a:xfrm>
                      <a:off x="0" y="0"/>
                      <a:ext cx="3137953" cy="2491389"/>
                    </a:xfrm>
                    <a:prstGeom prst="rect">
                      <a:avLst/>
                    </a:prstGeom>
                    <a:ln>
                      <a:noFill/>
                    </a:ln>
                  </pic:spPr>
                </pic:pic>
              </a:graphicData>
            </a:graphic>
          </wp:inline>
        </w:drawing>
      </w:r>
    </w:p>
    <w:p w14:paraId="7DD7844F" w14:textId="77777777" w:rsidR="00EF6058" w:rsidRDefault="00000000">
      <w:pPr>
        <w:pStyle w:val="TF"/>
        <w:keepLines w:val="0"/>
      </w:pPr>
      <w:r>
        <w:t>Figure 6.3.2.1-3: Lab C: PDP measurement results for CDL-C UMi at band n261</w:t>
      </w:r>
    </w:p>
    <w:p w14:paraId="4FFBC43B" w14:textId="77777777" w:rsidR="00EF6058" w:rsidRDefault="00000000" w:rsidP="00332B57">
      <w:pPr>
        <w:pStyle w:val="TH"/>
      </w:pPr>
      <w:r>
        <w:rPr>
          <w:noProof/>
          <w:lang w:val="en-US"/>
        </w:rPr>
        <w:drawing>
          <wp:inline distT="0" distB="0" distL="0" distR="0" wp14:anchorId="754CBFFE" wp14:editId="1C6E76A0">
            <wp:extent cx="4311650" cy="2462530"/>
            <wp:effectExtent l="0" t="0" r="6350" b="1270"/>
            <wp:docPr id="155716329" name="图片 15571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6329" name="图片 155716329"/>
                    <pic:cNvPicPr>
                      <a:picLocks noChangeAspect="1" noChangeArrowheads="1"/>
                    </pic:cNvPicPr>
                  </pic:nvPicPr>
                  <pic:blipFill>
                    <a:blip r:embed="rId114">
                      <a:extLst>
                        <a:ext uri="{28A0092B-C50C-407E-A947-70E740481C1C}">
                          <a14:useLocalDpi xmlns:a14="http://schemas.microsoft.com/office/drawing/2010/main" val="0"/>
                        </a:ext>
                      </a:extLst>
                    </a:blip>
                    <a:srcRect b="5206"/>
                    <a:stretch>
                      <a:fillRect/>
                    </a:stretch>
                  </pic:blipFill>
                  <pic:spPr>
                    <a:xfrm>
                      <a:off x="0" y="0"/>
                      <a:ext cx="4321937" cy="2468417"/>
                    </a:xfrm>
                    <a:prstGeom prst="rect">
                      <a:avLst/>
                    </a:prstGeom>
                    <a:noFill/>
                    <a:ln>
                      <a:noFill/>
                    </a:ln>
                  </pic:spPr>
                </pic:pic>
              </a:graphicData>
            </a:graphic>
          </wp:inline>
        </w:drawing>
      </w:r>
    </w:p>
    <w:p w14:paraId="08A3FD41" w14:textId="77777777" w:rsidR="00EF6058" w:rsidRDefault="00000000">
      <w:pPr>
        <w:pStyle w:val="TF"/>
        <w:keepLines w:val="0"/>
      </w:pPr>
      <w:r>
        <w:t>Figure 6.3.2.1-4: Lab D: PDP measurement results for CDL-C UMi at band n261</w:t>
      </w:r>
    </w:p>
    <w:p w14:paraId="163756B8" w14:textId="77777777" w:rsidR="00EF6058" w:rsidRDefault="00000000" w:rsidP="00332B57">
      <w:pPr>
        <w:pStyle w:val="TH"/>
      </w:pPr>
      <w:r>
        <w:rPr>
          <w:noProof/>
          <w:lang w:val="en-US" w:eastAsia="zh-CN"/>
        </w:rPr>
        <w:lastRenderedPageBreak/>
        <w:drawing>
          <wp:inline distT="0" distB="0" distL="0" distR="0" wp14:anchorId="54C99BA2" wp14:editId="556488F1">
            <wp:extent cx="2939415" cy="2195195"/>
            <wp:effectExtent l="0" t="0" r="6985" b="1905"/>
            <wp:docPr id="459639942" name="图片 459639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639942" name="图片 45963994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944632" cy="2199549"/>
                    </a:xfrm>
                    <a:prstGeom prst="rect">
                      <a:avLst/>
                    </a:prstGeom>
                    <a:noFill/>
                    <a:ln>
                      <a:noFill/>
                    </a:ln>
                  </pic:spPr>
                </pic:pic>
              </a:graphicData>
            </a:graphic>
          </wp:inline>
        </w:drawing>
      </w:r>
    </w:p>
    <w:p w14:paraId="64069BD8" w14:textId="77777777" w:rsidR="00EF6058" w:rsidRDefault="00000000">
      <w:pPr>
        <w:pStyle w:val="TF"/>
        <w:keepLines w:val="0"/>
      </w:pPr>
      <w:r>
        <w:t>Figure 6.3.2.1-5 Lab E: PDP measurement results for CDL-C UMi at band n261</w:t>
      </w:r>
    </w:p>
    <w:p w14:paraId="6C95A6DA" w14:textId="77777777" w:rsidR="00EF6058" w:rsidRDefault="00000000" w:rsidP="00332B57">
      <w:pPr>
        <w:pStyle w:val="TH"/>
      </w:pPr>
      <w:r>
        <w:rPr>
          <w:noProof/>
          <w:lang w:val="en-US" w:eastAsia="zh-CN"/>
        </w:rPr>
        <w:drawing>
          <wp:inline distT="0" distB="0" distL="0" distR="0" wp14:anchorId="0CE65F65" wp14:editId="7CE650FF">
            <wp:extent cx="3695065" cy="2077720"/>
            <wp:effectExtent l="0" t="0" r="635" b="5080"/>
            <wp:docPr id="7" name="Picture 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Chart, histogram&#10;&#10;Description automatically generated"/>
                    <pic:cNvPicPr>
                      <a:picLocks noChangeAspect="1"/>
                    </pic:cNvPicPr>
                  </pic:nvPicPr>
                  <pic:blipFill>
                    <a:blip r:embed="rId116" cstate="print">
                      <a:extLst>
                        <a:ext uri="{28A0092B-C50C-407E-A947-70E740481C1C}">
                          <a14:useLocalDpi xmlns:a14="http://schemas.microsoft.com/office/drawing/2010/main" val="0"/>
                        </a:ext>
                      </a:extLst>
                    </a:blip>
                    <a:srcRect b="2466"/>
                    <a:stretch>
                      <a:fillRect/>
                    </a:stretch>
                  </pic:blipFill>
                  <pic:spPr>
                    <a:xfrm>
                      <a:off x="0" y="0"/>
                      <a:ext cx="3705746" cy="2083689"/>
                    </a:xfrm>
                    <a:prstGeom prst="rect">
                      <a:avLst/>
                    </a:prstGeom>
                    <a:ln>
                      <a:noFill/>
                    </a:ln>
                  </pic:spPr>
                </pic:pic>
              </a:graphicData>
            </a:graphic>
          </wp:inline>
        </w:drawing>
      </w:r>
    </w:p>
    <w:p w14:paraId="442EDCED" w14:textId="77777777" w:rsidR="00EF6058" w:rsidRDefault="00000000">
      <w:pPr>
        <w:pStyle w:val="TF"/>
        <w:keepLines w:val="0"/>
      </w:pPr>
      <w:r>
        <w:t>Figure 6.3.2.1-6 Lab F: PDP measurement results for CDL-C UMi at 28GHz</w:t>
      </w:r>
    </w:p>
    <w:p w14:paraId="6D6E5D60" w14:textId="77777777" w:rsidR="00EF6058" w:rsidRDefault="00EF6058">
      <w:pPr>
        <w:rPr>
          <w:lang w:val="en-US"/>
        </w:rPr>
      </w:pPr>
    </w:p>
    <w:p w14:paraId="3E01276F" w14:textId="75754A0F" w:rsidR="00EF6058" w:rsidRDefault="00000000" w:rsidP="00332B57">
      <w:pPr>
        <w:pStyle w:val="Heading4"/>
      </w:pPr>
      <w:bookmarkStart w:id="260" w:name="_Toc151502506"/>
      <w:bookmarkStart w:id="261" w:name="_Toc154592323"/>
      <w:bookmarkStart w:id="262" w:name="_Toc154592837"/>
      <w:bookmarkStart w:id="263" w:name="_Toc155632249"/>
      <w:bookmarkStart w:id="264" w:name="_Toc155632301"/>
      <w:bookmarkStart w:id="265" w:name="_Toc155632358"/>
      <w:bookmarkStart w:id="266" w:name="_Toc155632410"/>
      <w:r>
        <w:t>6.3.2.2</w:t>
      </w:r>
      <w:r w:rsidR="00332B57">
        <w:tab/>
      </w:r>
      <w:r>
        <w:t>Doppler/Temporal correlation</w:t>
      </w:r>
      <w:bookmarkEnd w:id="260"/>
      <w:bookmarkEnd w:id="261"/>
      <w:bookmarkEnd w:id="262"/>
      <w:bookmarkEnd w:id="263"/>
      <w:bookmarkEnd w:id="264"/>
      <w:bookmarkEnd w:id="265"/>
      <w:bookmarkEnd w:id="266"/>
      <w:r>
        <w:t xml:space="preserve"> </w:t>
      </w:r>
    </w:p>
    <w:p w14:paraId="4D529508" w14:textId="77777777" w:rsidR="00EF6058"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UMi CDL-C for bands n261/28GHz are presented in Figures 6.3.2.2-1~6. </w:t>
      </w:r>
    </w:p>
    <w:p w14:paraId="742C2739" w14:textId="77777777" w:rsidR="00EF6058" w:rsidRDefault="00000000" w:rsidP="007C7F95">
      <w:pPr>
        <w:pStyle w:val="TH"/>
        <w:rPr>
          <w:rFonts w:eastAsiaTheme="minorEastAsia"/>
          <w:lang w:eastAsia="zh-CN"/>
        </w:rPr>
      </w:pPr>
      <w:r>
        <w:rPr>
          <w:noProof/>
        </w:rPr>
        <w:drawing>
          <wp:inline distT="0" distB="0" distL="0" distR="0" wp14:anchorId="2ABE4664" wp14:editId="609F38A0">
            <wp:extent cx="3489960" cy="2617470"/>
            <wp:effectExtent l="0" t="0" r="2540" b="11430"/>
            <wp:docPr id="1738028137" name="图片 173802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28137" name="图片 1738028137"/>
                    <pic:cNvPicPr>
                      <a:picLocks noChangeAspect="1"/>
                    </pic:cNvPicPr>
                  </pic:nvPicPr>
                  <pic:blipFill>
                    <a:blip r:embed="rId117"/>
                    <a:stretch>
                      <a:fillRect/>
                    </a:stretch>
                  </pic:blipFill>
                  <pic:spPr>
                    <a:xfrm>
                      <a:off x="0" y="0"/>
                      <a:ext cx="3494601" cy="2620951"/>
                    </a:xfrm>
                    <a:prstGeom prst="rect">
                      <a:avLst/>
                    </a:prstGeom>
                  </pic:spPr>
                </pic:pic>
              </a:graphicData>
            </a:graphic>
          </wp:inline>
        </w:drawing>
      </w:r>
    </w:p>
    <w:p w14:paraId="5CE9B54F" w14:textId="77777777" w:rsidR="00EF6058" w:rsidRDefault="00000000">
      <w:pPr>
        <w:pStyle w:val="TF"/>
        <w:keepLines w:val="0"/>
      </w:pPr>
      <w:r>
        <w:t>Figure 6.3.2.2-1: Lab A: Doppler measurement result</w:t>
      </w:r>
      <w:r>
        <w:rPr>
          <w:rFonts w:hint="eastAsia"/>
        </w:rPr>
        <w:t>s</w:t>
      </w:r>
      <w:r>
        <w:t xml:space="preserve"> for CDL-C UMi at band n261</w:t>
      </w:r>
    </w:p>
    <w:p w14:paraId="0CDD7E6E" w14:textId="77777777" w:rsidR="00EF6058" w:rsidRDefault="00000000" w:rsidP="007C7F95">
      <w:pPr>
        <w:pStyle w:val="TH"/>
        <w:rPr>
          <w:rFonts w:eastAsiaTheme="minorEastAsia"/>
          <w:lang w:eastAsia="zh-CN"/>
        </w:rPr>
      </w:pPr>
      <w:r>
        <w:rPr>
          <w:noProof/>
        </w:rPr>
        <w:lastRenderedPageBreak/>
        <w:drawing>
          <wp:inline distT="0" distB="0" distL="0" distR="0" wp14:anchorId="574C4B35" wp14:editId="24EE1E7A">
            <wp:extent cx="3738880" cy="2611755"/>
            <wp:effectExtent l="0" t="0" r="0" b="0"/>
            <wp:docPr id="1913366313" name="图片 191336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366313" name="图片 191336631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3740567" cy="2612731"/>
                    </a:xfrm>
                    <a:prstGeom prst="rect">
                      <a:avLst/>
                    </a:prstGeom>
                    <a:noFill/>
                    <a:ln>
                      <a:noFill/>
                    </a:ln>
                  </pic:spPr>
                </pic:pic>
              </a:graphicData>
            </a:graphic>
          </wp:inline>
        </w:drawing>
      </w:r>
    </w:p>
    <w:p w14:paraId="2847F690" w14:textId="77777777" w:rsidR="00EF6058" w:rsidRDefault="00000000">
      <w:pPr>
        <w:pStyle w:val="TF"/>
        <w:keepLines w:val="0"/>
      </w:pPr>
      <w:r>
        <w:t>Figure 6.3.2.2-2: Lab B: Doppler measurement result</w:t>
      </w:r>
      <w:r>
        <w:rPr>
          <w:rFonts w:hint="eastAsia"/>
        </w:rPr>
        <w:t>s</w:t>
      </w:r>
      <w:r>
        <w:t xml:space="preserve"> for CDL-C UMi at band n261</w:t>
      </w:r>
    </w:p>
    <w:p w14:paraId="6BCAB96B" w14:textId="77777777" w:rsidR="00EF6058" w:rsidRDefault="00000000" w:rsidP="007C7F95">
      <w:pPr>
        <w:pStyle w:val="TH"/>
        <w:rPr>
          <w:rFonts w:eastAsiaTheme="minorEastAsia"/>
          <w:lang w:eastAsia="zh-CN"/>
        </w:rPr>
      </w:pPr>
      <w:r>
        <w:rPr>
          <w:rFonts w:eastAsia="SimHei"/>
          <w:noProof/>
        </w:rPr>
        <w:drawing>
          <wp:inline distT="0" distB="0" distL="114300" distR="114300" wp14:anchorId="5E13E936" wp14:editId="3CE6B3FA">
            <wp:extent cx="3582035" cy="2686685"/>
            <wp:effectExtent l="0" t="0" r="12065" b="5715"/>
            <wp:docPr id="1826464383" name="图片 1826464383" descr="UMi CDL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64383" name="图片 1826464383" descr="UMi CDL C"/>
                    <pic:cNvPicPr>
                      <a:picLocks noChangeAspect="1"/>
                    </pic:cNvPicPr>
                  </pic:nvPicPr>
                  <pic:blipFill>
                    <a:blip r:embed="rId119"/>
                    <a:stretch>
                      <a:fillRect/>
                    </a:stretch>
                  </pic:blipFill>
                  <pic:spPr>
                    <a:xfrm>
                      <a:off x="0" y="0"/>
                      <a:ext cx="3601663" cy="2701140"/>
                    </a:xfrm>
                    <a:prstGeom prst="rect">
                      <a:avLst/>
                    </a:prstGeom>
                  </pic:spPr>
                </pic:pic>
              </a:graphicData>
            </a:graphic>
          </wp:inline>
        </w:drawing>
      </w:r>
    </w:p>
    <w:p w14:paraId="5B38262C" w14:textId="77777777" w:rsidR="00EF6058" w:rsidRDefault="00000000">
      <w:pPr>
        <w:pStyle w:val="TF"/>
        <w:keepLines w:val="0"/>
      </w:pPr>
      <w:r>
        <w:t>Figure 6.3.2.2-3: Lab C: Doppler measurement result</w:t>
      </w:r>
      <w:r>
        <w:rPr>
          <w:rFonts w:hint="eastAsia"/>
        </w:rPr>
        <w:t>s</w:t>
      </w:r>
      <w:r>
        <w:t xml:space="preserve"> for CDL-C UMi at 28GHz</w:t>
      </w:r>
    </w:p>
    <w:p w14:paraId="141D39D5" w14:textId="77777777" w:rsidR="00EF6058" w:rsidRDefault="00000000" w:rsidP="007C7F95">
      <w:pPr>
        <w:pStyle w:val="TH"/>
      </w:pPr>
      <w:r>
        <w:rPr>
          <w:noProof/>
          <w:lang w:val="en-US"/>
        </w:rPr>
        <w:drawing>
          <wp:inline distT="0" distB="0" distL="0" distR="0" wp14:anchorId="79936538" wp14:editId="269F08A9">
            <wp:extent cx="4264025" cy="2557145"/>
            <wp:effectExtent l="0" t="0" r="3175" b="8255"/>
            <wp:docPr id="59126599" name="图片 5912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26599" name="图片 5912659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4303400" cy="2580848"/>
                    </a:xfrm>
                    <a:prstGeom prst="rect">
                      <a:avLst/>
                    </a:prstGeom>
                    <a:noFill/>
                  </pic:spPr>
                </pic:pic>
              </a:graphicData>
            </a:graphic>
          </wp:inline>
        </w:drawing>
      </w:r>
    </w:p>
    <w:p w14:paraId="40405DAC" w14:textId="77777777" w:rsidR="00EF6058" w:rsidRDefault="00000000">
      <w:pPr>
        <w:pStyle w:val="TF"/>
        <w:keepLines w:val="0"/>
      </w:pPr>
      <w:r>
        <w:t>Figure 6.3.2.2-4: Lab D: Doppler measurement result</w:t>
      </w:r>
      <w:r>
        <w:rPr>
          <w:rFonts w:hint="eastAsia"/>
        </w:rPr>
        <w:t>s</w:t>
      </w:r>
      <w:r>
        <w:t xml:space="preserve"> for CDL-C UMi at band n261</w:t>
      </w:r>
    </w:p>
    <w:p w14:paraId="0056594B" w14:textId="77777777" w:rsidR="00EF6058" w:rsidRDefault="00000000" w:rsidP="007C7F95">
      <w:pPr>
        <w:pStyle w:val="TH"/>
      </w:pPr>
      <w:r>
        <w:rPr>
          <w:noProof/>
          <w:lang w:val="en-US" w:eastAsia="zh-CN"/>
        </w:rPr>
        <w:lastRenderedPageBreak/>
        <w:drawing>
          <wp:inline distT="0" distB="0" distL="0" distR="0" wp14:anchorId="3E1C03DA" wp14:editId="53CC8E79">
            <wp:extent cx="2985135" cy="2256790"/>
            <wp:effectExtent l="0" t="0" r="12065" b="3810"/>
            <wp:docPr id="508447427" name="图片 50844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47427" name="图片 50844742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995854" cy="2264914"/>
                    </a:xfrm>
                    <a:prstGeom prst="rect">
                      <a:avLst/>
                    </a:prstGeom>
                    <a:noFill/>
                    <a:ln>
                      <a:noFill/>
                    </a:ln>
                  </pic:spPr>
                </pic:pic>
              </a:graphicData>
            </a:graphic>
          </wp:inline>
        </w:drawing>
      </w:r>
    </w:p>
    <w:p w14:paraId="0BAC4281" w14:textId="77777777" w:rsidR="00EF6058" w:rsidRDefault="00000000">
      <w:pPr>
        <w:pStyle w:val="TF"/>
        <w:keepLines w:val="0"/>
      </w:pPr>
      <w:r>
        <w:t>Figure 6.3.2.2-5: Lab E: Doppler measurement result</w:t>
      </w:r>
      <w:r>
        <w:rPr>
          <w:rFonts w:hint="eastAsia"/>
        </w:rPr>
        <w:t>s</w:t>
      </w:r>
      <w:r>
        <w:t xml:space="preserve"> for CDL-C UMi at band n261</w:t>
      </w:r>
    </w:p>
    <w:p w14:paraId="6A800170" w14:textId="77777777" w:rsidR="00EF6058" w:rsidRDefault="00000000" w:rsidP="007C7F95">
      <w:pPr>
        <w:pStyle w:val="TH"/>
      </w:pPr>
      <w:r>
        <w:rPr>
          <w:noProof/>
          <w:lang w:val="en-US" w:eastAsia="zh-CN"/>
        </w:rPr>
        <w:drawing>
          <wp:inline distT="0" distB="0" distL="0" distR="0" wp14:anchorId="69828E59" wp14:editId="509BD6BB">
            <wp:extent cx="4073525" cy="2364105"/>
            <wp:effectExtent l="0" t="0" r="3175" b="10795"/>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
                    <pic:cNvPicPr>
                      <a:picLocks noChangeAspect="1"/>
                    </pic:cNvPicPr>
                  </pic:nvPicPr>
                  <pic:blipFill>
                    <a:blip r:embed="rId122"/>
                    <a:stretch>
                      <a:fillRect/>
                    </a:stretch>
                  </pic:blipFill>
                  <pic:spPr>
                    <a:xfrm>
                      <a:off x="0" y="0"/>
                      <a:ext cx="4084556" cy="2370407"/>
                    </a:xfrm>
                    <a:prstGeom prst="rect">
                      <a:avLst/>
                    </a:prstGeom>
                  </pic:spPr>
                </pic:pic>
              </a:graphicData>
            </a:graphic>
          </wp:inline>
        </w:drawing>
      </w:r>
    </w:p>
    <w:p w14:paraId="4BC42535" w14:textId="77777777" w:rsidR="00EF6058" w:rsidRDefault="00000000" w:rsidP="007C7F95">
      <w:pPr>
        <w:pStyle w:val="TF"/>
      </w:pPr>
      <w:r>
        <w:t>Figure 6.3.2.2-6: Lab F: Doppler measurement result</w:t>
      </w:r>
      <w:r>
        <w:rPr>
          <w:rFonts w:hint="eastAsia"/>
        </w:rPr>
        <w:t>s</w:t>
      </w:r>
      <w:r>
        <w:t xml:space="preserve"> for CDL-C UMi at 28GHz</w:t>
      </w:r>
    </w:p>
    <w:p w14:paraId="3ED432A7" w14:textId="77777777" w:rsidR="00EF6058" w:rsidRDefault="00EF6058">
      <w:pPr>
        <w:jc w:val="center"/>
        <w:rPr>
          <w:rFonts w:eastAsiaTheme="minorEastAsia"/>
          <w:lang w:eastAsia="zh-CN"/>
        </w:rPr>
      </w:pPr>
    </w:p>
    <w:p w14:paraId="6DA806AF" w14:textId="78CBA8FF" w:rsidR="00EF6058" w:rsidRDefault="00000000" w:rsidP="007C7F95">
      <w:pPr>
        <w:pStyle w:val="Heading4"/>
      </w:pPr>
      <w:bookmarkStart w:id="267" w:name="_Toc151502507"/>
      <w:bookmarkStart w:id="268" w:name="_Toc154592324"/>
      <w:bookmarkStart w:id="269" w:name="_Toc154592838"/>
      <w:bookmarkStart w:id="270" w:name="_Toc155632250"/>
      <w:bookmarkStart w:id="271" w:name="_Toc155632302"/>
      <w:bookmarkStart w:id="272" w:name="_Toc155632359"/>
      <w:bookmarkStart w:id="273" w:name="_Toc155632411"/>
      <w:r>
        <w:t>6.3.2.3</w:t>
      </w:r>
      <w:r w:rsidR="007C7F95">
        <w:tab/>
      </w:r>
      <w:r>
        <w:t>PAS similarity percentage (PSP)</w:t>
      </w:r>
      <w:bookmarkEnd w:id="267"/>
      <w:bookmarkEnd w:id="268"/>
      <w:bookmarkEnd w:id="269"/>
      <w:bookmarkEnd w:id="270"/>
      <w:bookmarkEnd w:id="271"/>
      <w:bookmarkEnd w:id="272"/>
      <w:bookmarkEnd w:id="273"/>
    </w:p>
    <w:p w14:paraId="6215557E" w14:textId="77777777" w:rsidR="00EF6058" w:rsidRDefault="00000000">
      <w:r>
        <w:rPr>
          <w:rFonts w:eastAsiaTheme="minorEastAsia" w:hint="eastAsia"/>
          <w:lang w:eastAsia="zh-CN"/>
        </w:rPr>
        <w:t>T</w:t>
      </w:r>
      <w:r>
        <w:rPr>
          <w:rFonts w:eastAsiaTheme="minorEastAsia"/>
          <w:lang w:eastAsia="zh-CN"/>
        </w:rPr>
        <w:t>he PAS measurement results of UMi CDL-C for band n261/28GHz are presented in Figures 6.3.2.3-1~6. The corresponding PSP values are summarized in Table 6.3.2.3-1.</w:t>
      </w:r>
    </w:p>
    <w:p w14:paraId="677DAE98" w14:textId="77777777" w:rsidR="00EF6058" w:rsidRDefault="00000000" w:rsidP="007C7F95">
      <w:pPr>
        <w:pStyle w:val="TH"/>
        <w:rPr>
          <w:lang w:val="en-US"/>
        </w:rPr>
      </w:pPr>
      <w:r>
        <w:rPr>
          <w:noProof/>
        </w:rPr>
        <w:lastRenderedPageBreak/>
        <w:drawing>
          <wp:inline distT="0" distB="0" distL="0" distR="0" wp14:anchorId="05899B14" wp14:editId="0B0F0B43">
            <wp:extent cx="6003290" cy="3001645"/>
            <wp:effectExtent l="0" t="0" r="3810" b="8255"/>
            <wp:docPr id="639268589" name="图片 63926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268589" name="图片 639268589"/>
                    <pic:cNvPicPr>
                      <a:picLocks noChangeAspect="1"/>
                    </pic:cNvPicPr>
                  </pic:nvPicPr>
                  <pic:blipFill>
                    <a:blip r:embed="rId123"/>
                    <a:stretch>
                      <a:fillRect/>
                    </a:stretch>
                  </pic:blipFill>
                  <pic:spPr>
                    <a:xfrm>
                      <a:off x="0" y="0"/>
                      <a:ext cx="6007673" cy="3004148"/>
                    </a:xfrm>
                    <a:prstGeom prst="rect">
                      <a:avLst/>
                    </a:prstGeom>
                  </pic:spPr>
                </pic:pic>
              </a:graphicData>
            </a:graphic>
          </wp:inline>
        </w:drawing>
      </w:r>
    </w:p>
    <w:p w14:paraId="5B9FE5AB" w14:textId="77777777" w:rsidR="00EF6058" w:rsidRDefault="00000000">
      <w:pPr>
        <w:pStyle w:val="TF"/>
        <w:keepLines w:val="0"/>
        <w:rPr>
          <w:lang w:val="en-US"/>
        </w:rPr>
      </w:pPr>
      <w:r>
        <w:t>Figure 6.3.2.3-1: Lab A: PAS measurement result</w:t>
      </w:r>
      <w:r>
        <w:rPr>
          <w:rFonts w:hint="eastAsia"/>
        </w:rPr>
        <w:t>s</w:t>
      </w:r>
      <w:r>
        <w:t xml:space="preserve"> for CDL-C UMi at band n261</w:t>
      </w:r>
    </w:p>
    <w:p w14:paraId="203AB2E8" w14:textId="77777777" w:rsidR="00EF6058" w:rsidRDefault="00000000" w:rsidP="007C7F95">
      <w:pPr>
        <w:pStyle w:val="TH"/>
      </w:pPr>
      <w:r>
        <w:rPr>
          <w:noProof/>
        </w:rPr>
        <w:drawing>
          <wp:inline distT="0" distB="0" distL="0" distR="0" wp14:anchorId="5B2FB745" wp14:editId="5096B92B">
            <wp:extent cx="2633345" cy="1764665"/>
            <wp:effectExtent l="0" t="0" r="8255" b="635"/>
            <wp:docPr id="1072850452" name="图片 1072850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850452" name="图片 10728504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2633345" cy="1764665"/>
                    </a:xfrm>
                    <a:prstGeom prst="rect">
                      <a:avLst/>
                    </a:prstGeom>
                    <a:noFill/>
                    <a:ln>
                      <a:noFill/>
                    </a:ln>
                  </pic:spPr>
                </pic:pic>
              </a:graphicData>
            </a:graphic>
          </wp:inline>
        </w:drawing>
      </w:r>
      <w:r>
        <w:t xml:space="preserve">   </w:t>
      </w:r>
      <w:r>
        <w:rPr>
          <w:noProof/>
        </w:rPr>
        <w:drawing>
          <wp:inline distT="0" distB="0" distL="0" distR="0" wp14:anchorId="414A7E10" wp14:editId="61D304AD">
            <wp:extent cx="2725420" cy="1821815"/>
            <wp:effectExtent l="0" t="0" r="5080" b="6985"/>
            <wp:docPr id="123023608" name="图片 123023608"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23608" name="图片 123023608" descr="A screen shot of a graph&#10;&#10;Description automatically generated"/>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2725420" cy="1821815"/>
                    </a:xfrm>
                    <a:prstGeom prst="rect">
                      <a:avLst/>
                    </a:prstGeom>
                    <a:noFill/>
                    <a:ln>
                      <a:noFill/>
                    </a:ln>
                  </pic:spPr>
                </pic:pic>
              </a:graphicData>
            </a:graphic>
          </wp:inline>
        </w:drawing>
      </w:r>
    </w:p>
    <w:p w14:paraId="06EE2356" w14:textId="77777777" w:rsidR="00EF6058" w:rsidRDefault="00000000" w:rsidP="007C7F95">
      <w:pPr>
        <w:pStyle w:val="TF"/>
      </w:pPr>
      <w:r>
        <w:t>(a) Ref. PAS Seen by DUT</w:t>
      </w:r>
      <w:r>
        <w:tab/>
      </w:r>
      <w:r>
        <w:tab/>
        <w:t xml:space="preserve">                 </w:t>
      </w:r>
      <w:r>
        <w:tab/>
      </w:r>
      <w:r>
        <w:tab/>
        <w:t>(b) Measured PAS Seen by DUT</w:t>
      </w:r>
    </w:p>
    <w:p w14:paraId="78CE3E6E" w14:textId="77777777" w:rsidR="00EF6058" w:rsidRDefault="00000000">
      <w:pPr>
        <w:pStyle w:val="TF"/>
        <w:keepLines w:val="0"/>
      </w:pPr>
      <w:r>
        <w:t>Figure 6.3.2.3-2: Lab B: PAS measurement result</w:t>
      </w:r>
      <w:r>
        <w:rPr>
          <w:rFonts w:hint="eastAsia"/>
        </w:rPr>
        <w:t>s</w:t>
      </w:r>
      <w:r>
        <w:t xml:space="preserve"> for CDL-C UMi at band n261</w:t>
      </w:r>
    </w:p>
    <w:p w14:paraId="1B3DF7E7" w14:textId="77777777" w:rsidR="00EF6058" w:rsidRDefault="00EF6058">
      <w:pPr>
        <w:rPr>
          <w:lang w:val="en-US"/>
        </w:rPr>
      </w:pPr>
    </w:p>
    <w:p w14:paraId="335C08CC" w14:textId="77777777" w:rsidR="00EF6058" w:rsidRDefault="00000000" w:rsidP="00840588">
      <w:pPr>
        <w:pStyle w:val="TH"/>
        <w:rPr>
          <w:lang w:val="en-US"/>
        </w:rPr>
      </w:pPr>
      <w:r>
        <w:rPr>
          <w:rFonts w:eastAsia="SimHei"/>
          <w:noProof/>
        </w:rPr>
        <w:drawing>
          <wp:inline distT="0" distB="0" distL="114300" distR="114300" wp14:anchorId="77674B05" wp14:editId="50B5E76A">
            <wp:extent cx="3328670" cy="2496820"/>
            <wp:effectExtent l="0" t="0" r="11430" b="5080"/>
            <wp:docPr id="629457193" name="图片 629457193" descr="UMi_CDL_C_实测P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457193" name="图片 629457193" descr="UMi_CDL_C_实测PAS"/>
                    <pic:cNvPicPr>
                      <a:picLocks noChangeAspect="1"/>
                    </pic:cNvPicPr>
                  </pic:nvPicPr>
                  <pic:blipFill>
                    <a:blip r:embed="rId126"/>
                    <a:stretch>
                      <a:fillRect/>
                    </a:stretch>
                  </pic:blipFill>
                  <pic:spPr>
                    <a:xfrm>
                      <a:off x="0" y="0"/>
                      <a:ext cx="3340476" cy="2505257"/>
                    </a:xfrm>
                    <a:prstGeom prst="rect">
                      <a:avLst/>
                    </a:prstGeom>
                  </pic:spPr>
                </pic:pic>
              </a:graphicData>
            </a:graphic>
          </wp:inline>
        </w:drawing>
      </w:r>
    </w:p>
    <w:p w14:paraId="6CCA5692" w14:textId="77777777" w:rsidR="00EF6058" w:rsidRDefault="00000000">
      <w:pPr>
        <w:pStyle w:val="TF"/>
        <w:keepLines w:val="0"/>
      </w:pPr>
      <w:r>
        <w:t>Figure 6.3.2.3-3: Lab C: PAS measurement result</w:t>
      </w:r>
      <w:r>
        <w:rPr>
          <w:rFonts w:hint="eastAsia"/>
        </w:rPr>
        <w:t>s</w:t>
      </w:r>
      <w:r>
        <w:t xml:space="preserve"> for CDL-C UMi at band n261</w:t>
      </w:r>
    </w:p>
    <w:p w14:paraId="2967FE6D" w14:textId="77777777" w:rsidR="00EF6058" w:rsidRDefault="00000000" w:rsidP="00840588">
      <w:pPr>
        <w:pStyle w:val="TH"/>
        <w:rPr>
          <w:rFonts w:eastAsiaTheme="minorEastAsia"/>
          <w:lang w:eastAsia="zh-CN"/>
        </w:rPr>
      </w:pPr>
      <w:r>
        <w:rPr>
          <w:noProof/>
          <w:lang w:val="en-US"/>
        </w:rPr>
        <w:lastRenderedPageBreak/>
        <w:drawing>
          <wp:inline distT="0" distB="0" distL="0" distR="0" wp14:anchorId="6D7BBD39" wp14:editId="3F172D3E">
            <wp:extent cx="2653030" cy="2159635"/>
            <wp:effectExtent l="0" t="0" r="1270" b="12065"/>
            <wp:docPr id="1215565492" name="图片 121556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65492" name="图片 121556549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653044" cy="2160000"/>
                    </a:xfrm>
                    <a:prstGeom prst="rect">
                      <a:avLst/>
                    </a:prstGeom>
                    <a:noFill/>
                    <a:ln>
                      <a:noFill/>
                    </a:ln>
                  </pic:spPr>
                </pic:pic>
              </a:graphicData>
            </a:graphic>
          </wp:inline>
        </w:drawing>
      </w:r>
      <w:r>
        <w:rPr>
          <w:rFonts w:eastAsiaTheme="minorEastAsia" w:hint="eastAsia"/>
          <w:lang w:eastAsia="zh-CN"/>
        </w:rPr>
        <w:t xml:space="preserve"> </w:t>
      </w:r>
      <w:r>
        <w:rPr>
          <w:rFonts w:eastAsiaTheme="minorEastAsia"/>
          <w:lang w:eastAsia="zh-CN"/>
        </w:rPr>
        <w:t xml:space="preserve">        </w:t>
      </w:r>
      <w:r>
        <w:rPr>
          <w:rFonts w:eastAsiaTheme="minorEastAsia"/>
          <w:noProof/>
          <w:lang w:val="en-US"/>
        </w:rPr>
        <w:drawing>
          <wp:inline distT="0" distB="0" distL="0" distR="0" wp14:anchorId="772F6EF9" wp14:editId="71C14349">
            <wp:extent cx="2422525" cy="2159635"/>
            <wp:effectExtent l="0" t="0" r="3175" b="12065"/>
            <wp:docPr id="1597356711" name="图片 159735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356711" name="图片 159735671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2422631" cy="2160000"/>
                    </a:xfrm>
                    <a:prstGeom prst="rect">
                      <a:avLst/>
                    </a:prstGeom>
                    <a:noFill/>
                    <a:ln>
                      <a:noFill/>
                    </a:ln>
                  </pic:spPr>
                </pic:pic>
              </a:graphicData>
            </a:graphic>
          </wp:inline>
        </w:drawing>
      </w:r>
    </w:p>
    <w:p w14:paraId="159857EB" w14:textId="77777777" w:rsidR="00EF6058" w:rsidRDefault="00000000" w:rsidP="00840588">
      <w:pPr>
        <w:pStyle w:val="TF"/>
      </w:pPr>
      <w:r>
        <w:t xml:space="preserve">     (a) Ref. PAS Seen by DUT                      </w:t>
      </w:r>
      <w:r>
        <w:tab/>
      </w:r>
      <w:r>
        <w:tab/>
        <w:t xml:space="preserve">       (b) Measured PAS Seen by DUT</w:t>
      </w:r>
    </w:p>
    <w:p w14:paraId="10718E51" w14:textId="77777777" w:rsidR="00EF6058" w:rsidRDefault="00000000">
      <w:pPr>
        <w:pStyle w:val="TF"/>
        <w:keepLines w:val="0"/>
      </w:pPr>
      <w:r>
        <w:t>Figure 6.3.2.3-4: Lab D: PAS measurement result</w:t>
      </w:r>
      <w:r>
        <w:rPr>
          <w:rFonts w:hint="eastAsia"/>
        </w:rPr>
        <w:t>s</w:t>
      </w:r>
      <w:r>
        <w:t xml:space="preserve"> for CDL-C UMi at band n261</w:t>
      </w:r>
    </w:p>
    <w:p w14:paraId="6F6D78E3" w14:textId="77777777" w:rsidR="00EF6058" w:rsidRDefault="00000000" w:rsidP="00840588">
      <w:pPr>
        <w:pStyle w:val="TH"/>
        <w:rPr>
          <w:lang w:val="en-US"/>
        </w:rPr>
      </w:pPr>
      <w:r>
        <w:rPr>
          <w:rFonts w:eastAsia="Malgun Gothic"/>
          <w:noProof/>
          <w:lang w:eastAsia="ko-KR"/>
        </w:rPr>
        <w:drawing>
          <wp:inline distT="0" distB="0" distL="0" distR="0" wp14:anchorId="1E3F390A" wp14:editId="7A7BEF4C">
            <wp:extent cx="2792730" cy="2578100"/>
            <wp:effectExtent l="0" t="0" r="1270" b="0"/>
            <wp:docPr id="838054836" name="图片 83805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54836" name="图片 838054836"/>
                    <pic:cNvPicPr>
                      <a:picLocks noChangeAspect="1" noChangeArrowheads="1"/>
                    </pic:cNvPicPr>
                  </pic:nvPicPr>
                  <pic:blipFill>
                    <a:blip r:embed="rId129">
                      <a:extLst>
                        <a:ext uri="{28A0092B-C50C-407E-A947-70E740481C1C}">
                          <a14:useLocalDpi xmlns:a14="http://schemas.microsoft.com/office/drawing/2010/main" val="0"/>
                        </a:ext>
                      </a:extLst>
                    </a:blip>
                    <a:srcRect r="13237"/>
                    <a:stretch>
                      <a:fillRect/>
                    </a:stretch>
                  </pic:blipFill>
                  <pic:spPr>
                    <a:xfrm>
                      <a:off x="0" y="0"/>
                      <a:ext cx="2799849" cy="2584412"/>
                    </a:xfrm>
                    <a:prstGeom prst="rect">
                      <a:avLst/>
                    </a:prstGeom>
                    <a:noFill/>
                    <a:ln>
                      <a:noFill/>
                    </a:ln>
                  </pic:spPr>
                </pic:pic>
              </a:graphicData>
            </a:graphic>
          </wp:inline>
        </w:drawing>
      </w:r>
    </w:p>
    <w:p w14:paraId="55C396E6" w14:textId="77777777" w:rsidR="00EF6058" w:rsidRDefault="00000000">
      <w:pPr>
        <w:pStyle w:val="TF"/>
        <w:keepLines w:val="0"/>
      </w:pPr>
      <w:r>
        <w:t>Figure 6.3.2.3-5: Lab E: PAS measurement result</w:t>
      </w:r>
      <w:r>
        <w:rPr>
          <w:rFonts w:hint="eastAsia"/>
        </w:rPr>
        <w:t>s</w:t>
      </w:r>
      <w:r>
        <w:t xml:space="preserve"> for CDL-C UMi at band n261</w:t>
      </w:r>
    </w:p>
    <w:p w14:paraId="4B80C7E7" w14:textId="77777777" w:rsidR="00EF6058" w:rsidRDefault="00000000" w:rsidP="00840588">
      <w:pPr>
        <w:pStyle w:val="TH"/>
        <w:rPr>
          <w:lang w:val="en-US"/>
        </w:rPr>
      </w:pPr>
      <w:r>
        <w:rPr>
          <w:noProof/>
        </w:rPr>
        <w:drawing>
          <wp:inline distT="0" distB="0" distL="0" distR="0" wp14:anchorId="7F983F6D" wp14:editId="0EC62C84">
            <wp:extent cx="4328160" cy="2400300"/>
            <wp:effectExtent l="0" t="0" r="2540" b="0"/>
            <wp:docPr id="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8"/>
                    <pic:cNvPicPr>
                      <a:picLocks noChangeAspect="1"/>
                    </pic:cNvPicPr>
                  </pic:nvPicPr>
                  <pic:blipFill>
                    <a:blip r:embed="rId130"/>
                    <a:stretch>
                      <a:fillRect/>
                    </a:stretch>
                  </pic:blipFill>
                  <pic:spPr>
                    <a:xfrm>
                      <a:off x="0" y="0"/>
                      <a:ext cx="4356925" cy="2416396"/>
                    </a:xfrm>
                    <a:prstGeom prst="rect">
                      <a:avLst/>
                    </a:prstGeom>
                  </pic:spPr>
                </pic:pic>
              </a:graphicData>
            </a:graphic>
          </wp:inline>
        </w:drawing>
      </w:r>
    </w:p>
    <w:p w14:paraId="2681B44C" w14:textId="77777777" w:rsidR="00EF6058" w:rsidRDefault="00000000">
      <w:pPr>
        <w:pStyle w:val="TF"/>
        <w:keepLines w:val="0"/>
      </w:pPr>
      <w:r>
        <w:t>Figure 6.3.2.3-6: Lab F: PAS measurement result</w:t>
      </w:r>
      <w:r>
        <w:rPr>
          <w:rFonts w:hint="eastAsia"/>
        </w:rPr>
        <w:t>s</w:t>
      </w:r>
      <w:r>
        <w:t xml:space="preserve"> for CDL-C UMi at band n261</w:t>
      </w:r>
    </w:p>
    <w:p w14:paraId="58EE971B" w14:textId="77777777" w:rsidR="00EF6058" w:rsidRDefault="00EF6058" w:rsidP="00840588">
      <w:pPr>
        <w:rPr>
          <w:lang w:val="en-US"/>
        </w:rPr>
      </w:pPr>
    </w:p>
    <w:p w14:paraId="5427DC4C" w14:textId="77777777" w:rsidR="00EF6058" w:rsidRDefault="00000000" w:rsidP="00840588">
      <w:pPr>
        <w:pStyle w:val="TH"/>
      </w:pPr>
      <w:r>
        <w:lastRenderedPageBreak/>
        <w:t xml:space="preserve">Table 6.3.2.3-1: </w:t>
      </w:r>
      <w:r>
        <w:rPr>
          <w:rFonts w:hint="eastAsia"/>
        </w:rPr>
        <w:t>PSP</w:t>
      </w:r>
      <w:r>
        <w:t xml:space="preserve">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1209"/>
        <w:gridCol w:w="1367"/>
      </w:tblGrid>
      <w:tr w:rsidR="00EF6058" w14:paraId="58E1CF61" w14:textId="77777777">
        <w:trPr>
          <w:trHeight w:val="285"/>
          <w:jc w:val="center"/>
        </w:trPr>
        <w:tc>
          <w:tcPr>
            <w:tcW w:w="11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3B2242" w14:textId="77777777" w:rsidR="00EF6058" w:rsidRDefault="00000000" w:rsidP="00840588">
            <w:pPr>
              <w:pStyle w:val="TAH"/>
              <w:rPr>
                <w:rFonts w:eastAsiaTheme="minorEastAsia"/>
                <w:lang w:eastAsia="zh-CN"/>
              </w:rPr>
            </w:pPr>
            <w:r>
              <w:rPr>
                <w:rFonts w:eastAsiaTheme="minorEastAsia"/>
                <w:lang w:eastAsia="zh-CN"/>
              </w:rPr>
              <w:t>L</w:t>
            </w:r>
            <w:r>
              <w:rPr>
                <w:rFonts w:eastAsiaTheme="minorEastAsia" w:hint="eastAsia"/>
                <w:lang w:eastAsia="zh-CN"/>
              </w:rPr>
              <w:t>ab</w:t>
            </w:r>
          </w:p>
        </w:tc>
        <w:tc>
          <w:tcPr>
            <w:tcW w:w="12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9DFEDE" w14:textId="77777777" w:rsidR="00EF6058" w:rsidRDefault="00000000" w:rsidP="00840588">
            <w:pPr>
              <w:pStyle w:val="TAH"/>
              <w:rPr>
                <w:rFonts w:eastAsiaTheme="minorEastAsia"/>
                <w:lang w:eastAsia="zh-CN"/>
              </w:rPr>
            </w:pPr>
            <w:r>
              <w:rPr>
                <w:rFonts w:eastAsiaTheme="minorEastAsia"/>
                <w:lang w:eastAsia="zh-CN"/>
              </w:rPr>
              <w:t>PSP value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4749A9" w14:textId="77777777" w:rsidR="00EF6058" w:rsidRDefault="00000000" w:rsidP="00840588">
            <w:pPr>
              <w:pStyle w:val="TAH"/>
              <w:rPr>
                <w:rFonts w:eastAsiaTheme="minorEastAsia"/>
                <w:lang w:eastAsia="zh-CN"/>
              </w:rPr>
            </w:pPr>
            <w:r>
              <w:rPr>
                <w:rFonts w:eastAsiaTheme="minorEastAsia"/>
                <w:lang w:eastAsia="zh-CN"/>
              </w:rPr>
              <w:t>Pass/fail limit</w:t>
            </w:r>
          </w:p>
        </w:tc>
      </w:tr>
      <w:tr w:rsidR="00EF6058" w14:paraId="1734384D"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69DDA729" w14:textId="77777777" w:rsidR="00EF6058" w:rsidRDefault="00000000" w:rsidP="00840588">
            <w:pPr>
              <w:pStyle w:val="TAC"/>
            </w:pPr>
            <w:r>
              <w:t>Lab A</w:t>
            </w:r>
          </w:p>
        </w:tc>
        <w:tc>
          <w:tcPr>
            <w:tcW w:w="1209" w:type="dxa"/>
            <w:tcBorders>
              <w:top w:val="single" w:sz="4" w:space="0" w:color="auto"/>
              <w:left w:val="single" w:sz="4" w:space="0" w:color="auto"/>
              <w:bottom w:val="single" w:sz="4" w:space="0" w:color="auto"/>
              <w:right w:val="single" w:sz="4" w:space="0" w:color="auto"/>
            </w:tcBorders>
            <w:vAlign w:val="center"/>
          </w:tcPr>
          <w:p w14:paraId="7762B173" w14:textId="77777777" w:rsidR="00EF6058" w:rsidRDefault="00000000" w:rsidP="00840588">
            <w:pPr>
              <w:pStyle w:val="TAC"/>
            </w:pPr>
            <w:r>
              <w:t>91.4%</w:t>
            </w:r>
          </w:p>
        </w:tc>
        <w:tc>
          <w:tcPr>
            <w:tcW w:w="0" w:type="auto"/>
            <w:vMerge w:val="restart"/>
            <w:tcBorders>
              <w:top w:val="single" w:sz="4" w:space="0" w:color="auto"/>
              <w:left w:val="single" w:sz="4" w:space="0" w:color="auto"/>
              <w:right w:val="single" w:sz="4" w:space="0" w:color="auto"/>
            </w:tcBorders>
            <w:vAlign w:val="center"/>
          </w:tcPr>
          <w:p w14:paraId="203E75A7" w14:textId="77777777" w:rsidR="00EF6058" w:rsidRDefault="00000000" w:rsidP="00840588">
            <w:pPr>
              <w:pStyle w:val="TAC"/>
              <w:rPr>
                <w:rFonts w:eastAsiaTheme="minorEastAsia"/>
                <w:lang w:eastAsia="zh-CN"/>
              </w:rPr>
            </w:pPr>
            <w:r>
              <w:rPr>
                <w:rFonts w:eastAsiaTheme="minorEastAsia" w:hint="eastAsia"/>
                <w:lang w:eastAsia="zh-CN"/>
              </w:rPr>
              <w:t>8</w:t>
            </w:r>
            <w:r>
              <w:rPr>
                <w:rFonts w:eastAsiaTheme="minorEastAsia"/>
                <w:lang w:eastAsia="zh-CN"/>
              </w:rPr>
              <w:t>4%</w:t>
            </w:r>
          </w:p>
        </w:tc>
      </w:tr>
      <w:tr w:rsidR="00EF6058" w14:paraId="090482E3"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49609107" w14:textId="77777777" w:rsidR="00EF6058" w:rsidRDefault="00000000" w:rsidP="00840588">
            <w:pPr>
              <w:pStyle w:val="TAC"/>
            </w:pPr>
            <w:r>
              <w:t>Lab B</w:t>
            </w:r>
          </w:p>
        </w:tc>
        <w:tc>
          <w:tcPr>
            <w:tcW w:w="1209" w:type="dxa"/>
            <w:tcBorders>
              <w:top w:val="single" w:sz="4" w:space="0" w:color="auto"/>
              <w:left w:val="single" w:sz="4" w:space="0" w:color="auto"/>
              <w:right w:val="single" w:sz="4" w:space="0" w:color="auto"/>
            </w:tcBorders>
            <w:vAlign w:val="center"/>
          </w:tcPr>
          <w:p w14:paraId="18A89615" w14:textId="77777777" w:rsidR="00EF6058" w:rsidRDefault="00000000" w:rsidP="00840588">
            <w:pPr>
              <w:pStyle w:val="TAC"/>
              <w:rPr>
                <w:rFonts w:eastAsiaTheme="minorEastAsia"/>
                <w:lang w:eastAsia="zh-CN"/>
              </w:rPr>
            </w:pPr>
            <w:r>
              <w:rPr>
                <w:rFonts w:eastAsiaTheme="minorEastAsia"/>
                <w:lang w:eastAsia="zh-CN"/>
              </w:rPr>
              <w:t>89.7%</w:t>
            </w:r>
          </w:p>
        </w:tc>
        <w:tc>
          <w:tcPr>
            <w:tcW w:w="0" w:type="auto"/>
            <w:vMerge/>
            <w:tcBorders>
              <w:left w:val="single" w:sz="4" w:space="0" w:color="auto"/>
              <w:right w:val="single" w:sz="4" w:space="0" w:color="auto"/>
            </w:tcBorders>
            <w:vAlign w:val="center"/>
          </w:tcPr>
          <w:p w14:paraId="1692639F" w14:textId="77777777" w:rsidR="00EF6058" w:rsidRDefault="00EF6058">
            <w:pPr>
              <w:spacing w:after="0"/>
              <w:jc w:val="center"/>
              <w:rPr>
                <w:rFonts w:ascii="Arial" w:eastAsiaTheme="minorEastAsia" w:hAnsi="Arial" w:cs="Arial"/>
                <w:sz w:val="16"/>
                <w:szCs w:val="16"/>
                <w:lang w:eastAsia="zh-CN"/>
              </w:rPr>
            </w:pPr>
          </w:p>
        </w:tc>
      </w:tr>
      <w:tr w:rsidR="00EF6058" w14:paraId="04DE1261"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0D1DF3D1" w14:textId="77777777" w:rsidR="00EF6058" w:rsidRDefault="00000000" w:rsidP="00840588">
            <w:pPr>
              <w:pStyle w:val="TAC"/>
            </w:pPr>
            <w:r>
              <w:t>Lab C</w:t>
            </w:r>
          </w:p>
        </w:tc>
        <w:tc>
          <w:tcPr>
            <w:tcW w:w="1209" w:type="dxa"/>
            <w:tcBorders>
              <w:top w:val="single" w:sz="4" w:space="0" w:color="auto"/>
              <w:left w:val="single" w:sz="4" w:space="0" w:color="auto"/>
              <w:right w:val="single" w:sz="4" w:space="0" w:color="auto"/>
            </w:tcBorders>
            <w:vAlign w:val="center"/>
          </w:tcPr>
          <w:p w14:paraId="511F58FD" w14:textId="77777777" w:rsidR="00EF6058" w:rsidRDefault="00000000" w:rsidP="00840588">
            <w:pPr>
              <w:pStyle w:val="TAC"/>
            </w:pPr>
            <w:r>
              <w:rPr>
                <w:rFonts w:eastAsiaTheme="minorEastAsia" w:hint="eastAsia"/>
                <w:lang w:eastAsia="zh-CN"/>
              </w:rPr>
              <w:t>9</w:t>
            </w:r>
            <w:r>
              <w:rPr>
                <w:rFonts w:eastAsiaTheme="minorEastAsia"/>
                <w:lang w:eastAsia="zh-CN"/>
              </w:rPr>
              <w:t>4%</w:t>
            </w:r>
          </w:p>
        </w:tc>
        <w:tc>
          <w:tcPr>
            <w:tcW w:w="0" w:type="auto"/>
            <w:vMerge/>
            <w:tcBorders>
              <w:left w:val="single" w:sz="4" w:space="0" w:color="auto"/>
              <w:right w:val="single" w:sz="4" w:space="0" w:color="auto"/>
            </w:tcBorders>
            <w:vAlign w:val="center"/>
          </w:tcPr>
          <w:p w14:paraId="3AA5C75D" w14:textId="77777777" w:rsidR="00EF6058" w:rsidRDefault="00EF6058">
            <w:pPr>
              <w:spacing w:after="0"/>
              <w:jc w:val="center"/>
              <w:rPr>
                <w:rFonts w:ascii="Arial" w:eastAsiaTheme="minorEastAsia" w:hAnsi="Arial" w:cs="Arial"/>
                <w:sz w:val="16"/>
                <w:szCs w:val="16"/>
                <w:lang w:eastAsia="zh-CN"/>
              </w:rPr>
            </w:pPr>
          </w:p>
        </w:tc>
      </w:tr>
      <w:tr w:rsidR="00EF6058" w14:paraId="11164842"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5673D3AD" w14:textId="77777777" w:rsidR="00EF6058" w:rsidRDefault="00000000" w:rsidP="00840588">
            <w:pPr>
              <w:pStyle w:val="TAC"/>
            </w:pPr>
            <w:r>
              <w:t>Lab D</w:t>
            </w:r>
          </w:p>
        </w:tc>
        <w:tc>
          <w:tcPr>
            <w:tcW w:w="1209" w:type="dxa"/>
            <w:tcBorders>
              <w:top w:val="single" w:sz="4" w:space="0" w:color="auto"/>
              <w:left w:val="single" w:sz="4" w:space="0" w:color="auto"/>
              <w:right w:val="single" w:sz="4" w:space="0" w:color="auto"/>
            </w:tcBorders>
            <w:vAlign w:val="center"/>
          </w:tcPr>
          <w:p w14:paraId="348C75C8" w14:textId="77777777" w:rsidR="00EF6058" w:rsidRDefault="00000000" w:rsidP="00840588">
            <w:pPr>
              <w:pStyle w:val="TAC"/>
            </w:pPr>
            <w:r>
              <w:t>86.2%</w:t>
            </w:r>
          </w:p>
        </w:tc>
        <w:tc>
          <w:tcPr>
            <w:tcW w:w="0" w:type="auto"/>
            <w:vMerge/>
            <w:tcBorders>
              <w:left w:val="single" w:sz="4" w:space="0" w:color="auto"/>
              <w:right w:val="single" w:sz="4" w:space="0" w:color="auto"/>
            </w:tcBorders>
            <w:vAlign w:val="center"/>
          </w:tcPr>
          <w:p w14:paraId="0B8F3CA5" w14:textId="77777777" w:rsidR="00EF6058" w:rsidRDefault="00EF6058">
            <w:pPr>
              <w:spacing w:after="0"/>
              <w:jc w:val="center"/>
              <w:rPr>
                <w:rFonts w:ascii="Arial" w:eastAsiaTheme="minorEastAsia" w:hAnsi="Arial" w:cs="Arial"/>
                <w:sz w:val="16"/>
                <w:szCs w:val="16"/>
                <w:lang w:eastAsia="zh-CN"/>
              </w:rPr>
            </w:pPr>
          </w:p>
        </w:tc>
      </w:tr>
      <w:tr w:rsidR="00EF6058" w14:paraId="0FD9CF1E"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1EDEB5F0" w14:textId="77777777" w:rsidR="00EF6058" w:rsidRDefault="00000000" w:rsidP="00840588">
            <w:pPr>
              <w:pStyle w:val="TAC"/>
            </w:pPr>
            <w:r>
              <w:t xml:space="preserve">Lab </w:t>
            </w:r>
            <w:r>
              <w:rPr>
                <w:rFonts w:eastAsiaTheme="minorEastAsia"/>
                <w:lang w:eastAsia="zh-CN"/>
              </w:rPr>
              <w:t>E</w:t>
            </w:r>
          </w:p>
        </w:tc>
        <w:tc>
          <w:tcPr>
            <w:tcW w:w="1209" w:type="dxa"/>
            <w:tcBorders>
              <w:top w:val="single" w:sz="4" w:space="0" w:color="auto"/>
              <w:left w:val="single" w:sz="4" w:space="0" w:color="auto"/>
              <w:bottom w:val="single" w:sz="4" w:space="0" w:color="auto"/>
              <w:right w:val="single" w:sz="4" w:space="0" w:color="auto"/>
            </w:tcBorders>
            <w:vAlign w:val="center"/>
          </w:tcPr>
          <w:p w14:paraId="60F6873C" w14:textId="77777777" w:rsidR="00EF6058" w:rsidRDefault="00000000" w:rsidP="00840588">
            <w:pPr>
              <w:pStyle w:val="TAC"/>
            </w:pPr>
            <w:r>
              <w:t>91.3%</w:t>
            </w:r>
          </w:p>
        </w:tc>
        <w:tc>
          <w:tcPr>
            <w:tcW w:w="0" w:type="auto"/>
            <w:vMerge/>
            <w:tcBorders>
              <w:left w:val="single" w:sz="4" w:space="0" w:color="auto"/>
              <w:right w:val="single" w:sz="4" w:space="0" w:color="auto"/>
            </w:tcBorders>
            <w:vAlign w:val="center"/>
          </w:tcPr>
          <w:p w14:paraId="6CAEFAD6" w14:textId="77777777" w:rsidR="00EF6058" w:rsidRDefault="00EF6058">
            <w:pPr>
              <w:spacing w:after="0"/>
              <w:jc w:val="center"/>
              <w:rPr>
                <w:rFonts w:ascii="Arial" w:eastAsiaTheme="minorEastAsia" w:hAnsi="Arial" w:cs="Arial"/>
                <w:sz w:val="16"/>
                <w:szCs w:val="16"/>
                <w:lang w:eastAsia="zh-CN"/>
              </w:rPr>
            </w:pPr>
          </w:p>
        </w:tc>
      </w:tr>
      <w:tr w:rsidR="00EF6058" w14:paraId="33D034E4"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31EB709D" w14:textId="77777777" w:rsidR="00EF6058" w:rsidRDefault="00000000" w:rsidP="00840588">
            <w:pPr>
              <w:pStyle w:val="TAC"/>
            </w:pPr>
            <w:r>
              <w:t>Lab F</w:t>
            </w:r>
          </w:p>
        </w:tc>
        <w:tc>
          <w:tcPr>
            <w:tcW w:w="1209" w:type="dxa"/>
            <w:tcBorders>
              <w:top w:val="single" w:sz="4" w:space="0" w:color="auto"/>
              <w:left w:val="single" w:sz="4" w:space="0" w:color="auto"/>
              <w:right w:val="single" w:sz="4" w:space="0" w:color="auto"/>
            </w:tcBorders>
            <w:vAlign w:val="center"/>
          </w:tcPr>
          <w:p w14:paraId="304C1226" w14:textId="77777777" w:rsidR="00EF6058" w:rsidRDefault="00000000" w:rsidP="00840588">
            <w:pPr>
              <w:pStyle w:val="TAC"/>
            </w:pPr>
            <w:r>
              <w:t>90.9%</w:t>
            </w:r>
          </w:p>
        </w:tc>
        <w:tc>
          <w:tcPr>
            <w:tcW w:w="0" w:type="auto"/>
            <w:vMerge/>
            <w:tcBorders>
              <w:left w:val="single" w:sz="4" w:space="0" w:color="auto"/>
              <w:right w:val="single" w:sz="4" w:space="0" w:color="auto"/>
            </w:tcBorders>
            <w:vAlign w:val="center"/>
          </w:tcPr>
          <w:p w14:paraId="716110D8" w14:textId="77777777" w:rsidR="00EF6058" w:rsidRDefault="00EF6058">
            <w:pPr>
              <w:spacing w:after="0"/>
              <w:jc w:val="center"/>
              <w:rPr>
                <w:rFonts w:ascii="Arial" w:eastAsiaTheme="minorEastAsia" w:hAnsi="Arial" w:cs="Arial"/>
                <w:sz w:val="16"/>
                <w:szCs w:val="16"/>
                <w:lang w:eastAsia="zh-CN"/>
              </w:rPr>
            </w:pPr>
          </w:p>
        </w:tc>
      </w:tr>
    </w:tbl>
    <w:p w14:paraId="5589E392" w14:textId="77777777" w:rsidR="00EF6058" w:rsidRDefault="00EF6058">
      <w:pPr>
        <w:rPr>
          <w:lang w:val="en-US"/>
        </w:rPr>
      </w:pPr>
    </w:p>
    <w:p w14:paraId="25EC4297" w14:textId="484AA32F" w:rsidR="00EF6058" w:rsidRDefault="00000000" w:rsidP="00840588">
      <w:pPr>
        <w:pStyle w:val="Heading4"/>
      </w:pPr>
      <w:bookmarkStart w:id="274" w:name="_Toc151502508"/>
      <w:bookmarkStart w:id="275" w:name="_Toc154592325"/>
      <w:bookmarkStart w:id="276" w:name="_Toc154592839"/>
      <w:bookmarkStart w:id="277" w:name="_Toc155632251"/>
      <w:bookmarkStart w:id="278" w:name="_Toc155632303"/>
      <w:bookmarkStart w:id="279" w:name="_Toc155632360"/>
      <w:bookmarkStart w:id="280" w:name="_Toc155632412"/>
      <w:r>
        <w:t>6.3.2.4</w:t>
      </w:r>
      <w:r w:rsidR="00840588">
        <w:tab/>
      </w:r>
      <w:r>
        <w:t>Cross-polarization</w:t>
      </w:r>
      <w:bookmarkEnd w:id="274"/>
      <w:bookmarkEnd w:id="275"/>
      <w:bookmarkEnd w:id="276"/>
      <w:bookmarkEnd w:id="277"/>
      <w:bookmarkEnd w:id="278"/>
      <w:bookmarkEnd w:id="279"/>
      <w:bookmarkEnd w:id="280"/>
    </w:p>
    <w:p w14:paraId="73C35991" w14:textId="77777777" w:rsidR="00EF6058" w:rsidRDefault="00000000">
      <w:r>
        <w:rPr>
          <w:rFonts w:eastAsiaTheme="minorEastAsia" w:hint="eastAsia"/>
          <w:lang w:eastAsia="zh-CN"/>
        </w:rPr>
        <w:t>T</w:t>
      </w:r>
      <w:r>
        <w:rPr>
          <w:rFonts w:eastAsiaTheme="minorEastAsia"/>
          <w:lang w:eastAsia="zh-CN"/>
        </w:rPr>
        <w:t xml:space="preserve">he Cross-polarization measurement results of UMi CDL-C for bands n261/28GHz are presented in Table 6.3.2.4-1~5. </w:t>
      </w:r>
    </w:p>
    <w:p w14:paraId="28501127" w14:textId="77777777" w:rsidR="00EF6058" w:rsidRDefault="00000000" w:rsidP="00840588">
      <w:pPr>
        <w:pStyle w:val="TH"/>
      </w:pPr>
      <w:r>
        <w:t xml:space="preserve">Table 6.3.2.4-1: Lab A: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37"/>
        <w:gridCol w:w="1367"/>
      </w:tblGrid>
      <w:tr w:rsidR="00EF6058" w14:paraId="60D127D8"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AEDA37"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F629AD"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A9A672"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6319AA"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DC55B7"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33638014"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52F2658E"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82EDB7E"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8A7419E" w14:textId="77777777" w:rsidR="00EF6058" w:rsidRDefault="00000000" w:rsidP="00840588">
            <w:pPr>
              <w:pStyle w:val="TAC"/>
              <w:rPr>
                <w:rFonts w:eastAsiaTheme="minorEastAsia"/>
                <w:lang w:eastAsia="zh-CN"/>
              </w:rPr>
            </w:pPr>
            <w:r>
              <w:t xml:space="preserve">V/H = </w:t>
            </w:r>
            <w:r>
              <w:rPr>
                <w:rFonts w:eastAsiaTheme="minorEastAsia"/>
                <w:lang w:eastAsia="zh-CN"/>
              </w:rPr>
              <w:t>-0.38 dB</w:t>
            </w:r>
          </w:p>
        </w:tc>
        <w:tc>
          <w:tcPr>
            <w:tcW w:w="0" w:type="auto"/>
            <w:tcBorders>
              <w:top w:val="single" w:sz="4" w:space="0" w:color="auto"/>
              <w:left w:val="single" w:sz="4" w:space="0" w:color="auto"/>
              <w:right w:val="single" w:sz="4" w:space="0" w:color="auto"/>
            </w:tcBorders>
            <w:vAlign w:val="center"/>
          </w:tcPr>
          <w:p w14:paraId="438D4A3A" w14:textId="77777777" w:rsidR="00EF6058" w:rsidRDefault="00000000" w:rsidP="00840588">
            <w:pPr>
              <w:pStyle w:val="TAC"/>
              <w:rPr>
                <w:rFonts w:eastAsiaTheme="minorEastAsia"/>
                <w:lang w:eastAsia="zh-CN"/>
              </w:rPr>
            </w:pPr>
            <w:r>
              <w:rPr>
                <w:rFonts w:eastAsiaTheme="minorEastAsia"/>
                <w:lang w:eastAsia="zh-CN"/>
              </w:rPr>
              <w:t>0.07 dB</w:t>
            </w:r>
          </w:p>
        </w:tc>
        <w:tc>
          <w:tcPr>
            <w:tcW w:w="0" w:type="auto"/>
            <w:vMerge w:val="restart"/>
            <w:tcBorders>
              <w:top w:val="single" w:sz="4" w:space="0" w:color="auto"/>
              <w:left w:val="single" w:sz="4" w:space="0" w:color="auto"/>
              <w:right w:val="single" w:sz="4" w:space="0" w:color="auto"/>
            </w:tcBorders>
            <w:vAlign w:val="center"/>
          </w:tcPr>
          <w:p w14:paraId="1E65686A" w14:textId="77777777" w:rsidR="00EF6058" w:rsidRDefault="00000000" w:rsidP="00840588">
            <w:pPr>
              <w:pStyle w:val="TAC"/>
              <w:rPr>
                <w:rFonts w:eastAsiaTheme="minorEastAsia"/>
                <w:sz w:val="16"/>
                <w:szCs w:val="16"/>
                <w:lang w:eastAsia="zh-CN"/>
              </w:rPr>
            </w:pPr>
            <w:r>
              <w:rPr>
                <w:rFonts w:eastAsiaTheme="minorEastAsia" w:cs="Arial" w:hint="eastAsia"/>
                <w:sz w:val="16"/>
                <w:szCs w:val="16"/>
                <w:lang w:eastAsia="zh-CN"/>
              </w:rPr>
              <w:t>±</w:t>
            </w:r>
            <w:r>
              <w:rPr>
                <w:rFonts w:eastAsiaTheme="minorEastAsia" w:cs="Arial"/>
                <w:sz w:val="16"/>
                <w:szCs w:val="16"/>
                <w:lang w:eastAsia="zh-CN"/>
              </w:rPr>
              <w:t>1</w:t>
            </w:r>
            <w:r>
              <w:rPr>
                <w:rFonts w:eastAsiaTheme="minorEastAsia" w:cs="Arial" w:hint="eastAsia"/>
                <w:sz w:val="16"/>
                <w:szCs w:val="16"/>
                <w:lang w:eastAsia="zh-CN"/>
              </w:rPr>
              <w:t>.</w:t>
            </w:r>
            <w:r>
              <w:rPr>
                <w:rFonts w:eastAsiaTheme="minorEastAsia" w:cs="Arial"/>
                <w:sz w:val="16"/>
                <w:szCs w:val="16"/>
                <w:lang w:eastAsia="zh-CN"/>
              </w:rPr>
              <w:t>5 dB</w:t>
            </w:r>
          </w:p>
        </w:tc>
      </w:tr>
      <w:tr w:rsidR="00EF6058" w14:paraId="52B17C22" w14:textId="77777777">
        <w:trPr>
          <w:trHeight w:val="567"/>
          <w:jc w:val="center"/>
        </w:trPr>
        <w:tc>
          <w:tcPr>
            <w:tcW w:w="0" w:type="auto"/>
            <w:vMerge/>
            <w:tcBorders>
              <w:left w:val="single" w:sz="4" w:space="0" w:color="auto"/>
              <w:right w:val="single" w:sz="4" w:space="0" w:color="auto"/>
            </w:tcBorders>
          </w:tcPr>
          <w:p w14:paraId="0B354361"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56697FD"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1BE17DC9" w14:textId="77777777" w:rsidR="00EF6058" w:rsidRDefault="00000000" w:rsidP="00840588">
            <w:pPr>
              <w:pStyle w:val="TAC"/>
            </w:pPr>
            <w:r>
              <w:t>V/H = 0.76 dB</w:t>
            </w:r>
          </w:p>
        </w:tc>
        <w:tc>
          <w:tcPr>
            <w:tcW w:w="0" w:type="auto"/>
            <w:tcBorders>
              <w:left w:val="single" w:sz="4" w:space="0" w:color="auto"/>
              <w:right w:val="single" w:sz="4" w:space="0" w:color="auto"/>
            </w:tcBorders>
            <w:vAlign w:val="center"/>
          </w:tcPr>
          <w:p w14:paraId="34A33654" w14:textId="77777777" w:rsidR="00EF6058" w:rsidRDefault="00000000" w:rsidP="00840588">
            <w:pPr>
              <w:pStyle w:val="TAC"/>
              <w:rPr>
                <w:rFonts w:eastAsiaTheme="minorEastAsia"/>
                <w:lang w:eastAsia="zh-CN"/>
              </w:rPr>
            </w:pPr>
            <w:r>
              <w:rPr>
                <w:rFonts w:eastAsiaTheme="minorEastAsia"/>
                <w:lang w:eastAsia="zh-CN"/>
              </w:rPr>
              <w:t>0.27 dB</w:t>
            </w:r>
          </w:p>
        </w:tc>
        <w:tc>
          <w:tcPr>
            <w:tcW w:w="0" w:type="auto"/>
            <w:vMerge/>
            <w:tcBorders>
              <w:left w:val="single" w:sz="4" w:space="0" w:color="auto"/>
              <w:right w:val="single" w:sz="4" w:space="0" w:color="auto"/>
            </w:tcBorders>
          </w:tcPr>
          <w:p w14:paraId="7467F1BB" w14:textId="77777777" w:rsidR="00EF6058" w:rsidRDefault="00EF6058" w:rsidP="00840588">
            <w:pPr>
              <w:pStyle w:val="TAC"/>
              <w:rPr>
                <w:rFonts w:eastAsiaTheme="minorEastAsia"/>
                <w:sz w:val="16"/>
                <w:szCs w:val="16"/>
                <w:lang w:eastAsia="zh-CN"/>
              </w:rPr>
            </w:pPr>
          </w:p>
        </w:tc>
      </w:tr>
      <w:tr w:rsidR="00EF6058" w14:paraId="489C07A7" w14:textId="77777777">
        <w:trPr>
          <w:trHeight w:val="567"/>
          <w:jc w:val="center"/>
        </w:trPr>
        <w:tc>
          <w:tcPr>
            <w:tcW w:w="0" w:type="auto"/>
            <w:vMerge/>
            <w:tcBorders>
              <w:left w:val="single" w:sz="4" w:space="0" w:color="auto"/>
              <w:right w:val="single" w:sz="4" w:space="0" w:color="auto"/>
            </w:tcBorders>
          </w:tcPr>
          <w:p w14:paraId="7DF3FF16"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48DEDEC"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23ED4530" w14:textId="77777777" w:rsidR="00EF6058" w:rsidRDefault="00000000" w:rsidP="00840588">
            <w:pPr>
              <w:pStyle w:val="TAC"/>
            </w:pPr>
            <w:r>
              <w:t>V/H =0.44</w:t>
            </w:r>
            <w:r>
              <w:rPr>
                <w:rFonts w:eastAsiaTheme="minorEastAsia"/>
                <w:lang w:eastAsia="zh-CN"/>
              </w:rPr>
              <w:t>dB</w:t>
            </w:r>
          </w:p>
        </w:tc>
        <w:tc>
          <w:tcPr>
            <w:tcW w:w="0" w:type="auto"/>
            <w:tcBorders>
              <w:left w:val="single" w:sz="4" w:space="0" w:color="auto"/>
              <w:right w:val="single" w:sz="4" w:space="0" w:color="auto"/>
            </w:tcBorders>
            <w:vAlign w:val="center"/>
          </w:tcPr>
          <w:p w14:paraId="6083FCBB" w14:textId="77777777" w:rsidR="00EF6058" w:rsidRDefault="00000000" w:rsidP="00840588">
            <w:pPr>
              <w:pStyle w:val="TAC"/>
              <w:rPr>
                <w:rFonts w:eastAsiaTheme="minorEastAsia"/>
                <w:lang w:eastAsia="zh-CN"/>
              </w:rPr>
            </w:pPr>
            <w:r>
              <w:rPr>
                <w:rFonts w:eastAsiaTheme="minorEastAsia"/>
                <w:lang w:eastAsia="zh-CN"/>
              </w:rPr>
              <w:t>0.44 dB</w:t>
            </w:r>
          </w:p>
        </w:tc>
        <w:tc>
          <w:tcPr>
            <w:tcW w:w="0" w:type="auto"/>
            <w:vMerge/>
            <w:tcBorders>
              <w:left w:val="single" w:sz="4" w:space="0" w:color="auto"/>
              <w:right w:val="single" w:sz="4" w:space="0" w:color="auto"/>
            </w:tcBorders>
          </w:tcPr>
          <w:p w14:paraId="428377E9" w14:textId="77777777" w:rsidR="00EF6058" w:rsidRDefault="00EF6058">
            <w:pPr>
              <w:jc w:val="center"/>
              <w:rPr>
                <w:rFonts w:eastAsiaTheme="minorEastAsia"/>
                <w:sz w:val="16"/>
                <w:szCs w:val="16"/>
                <w:lang w:eastAsia="zh-CN"/>
              </w:rPr>
            </w:pPr>
          </w:p>
        </w:tc>
      </w:tr>
    </w:tbl>
    <w:p w14:paraId="24DE5BA0" w14:textId="77777777" w:rsidR="00EF6058" w:rsidRDefault="00EF6058">
      <w:pPr>
        <w:rPr>
          <w:lang w:val="en-US"/>
        </w:rPr>
      </w:pPr>
    </w:p>
    <w:p w14:paraId="016DC752" w14:textId="77777777" w:rsidR="00EF6058" w:rsidRDefault="00000000" w:rsidP="00840588">
      <w:pPr>
        <w:pStyle w:val="TH"/>
      </w:pPr>
      <w:r>
        <w:t xml:space="preserve">Table 6.3.2.4-2: Lab B: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694928AC"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843F1F"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767A27"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391325"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A03846"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9BBA5B"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397371B6"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36AA32BD"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A6957D9"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65BFBD7" w14:textId="77777777" w:rsidR="00EF6058" w:rsidRDefault="00000000" w:rsidP="00840588">
            <w:pPr>
              <w:pStyle w:val="TAC"/>
              <w:rPr>
                <w:rFonts w:eastAsiaTheme="minorEastAsia"/>
                <w:lang w:eastAsia="zh-CN"/>
              </w:rPr>
            </w:pPr>
            <w:r>
              <w:t xml:space="preserve">V/H = </w:t>
            </w:r>
            <w:r>
              <w:rPr>
                <w:rFonts w:eastAsiaTheme="minorEastAsia"/>
                <w:lang w:eastAsia="zh-CN"/>
              </w:rPr>
              <w:t>-0.70 dB</w:t>
            </w:r>
          </w:p>
        </w:tc>
        <w:tc>
          <w:tcPr>
            <w:tcW w:w="0" w:type="auto"/>
            <w:tcBorders>
              <w:top w:val="single" w:sz="4" w:space="0" w:color="auto"/>
              <w:left w:val="single" w:sz="4" w:space="0" w:color="auto"/>
              <w:right w:val="single" w:sz="4" w:space="0" w:color="auto"/>
            </w:tcBorders>
            <w:vAlign w:val="center"/>
          </w:tcPr>
          <w:p w14:paraId="41D96968" w14:textId="77777777" w:rsidR="00EF6058" w:rsidRDefault="00000000" w:rsidP="00840588">
            <w:pPr>
              <w:pStyle w:val="TAC"/>
              <w:rPr>
                <w:rFonts w:eastAsiaTheme="minorEastAsia"/>
                <w:lang w:eastAsia="zh-CN"/>
              </w:rPr>
            </w:pPr>
            <w:r>
              <w:rPr>
                <w:rFonts w:eastAsiaTheme="minorEastAsia"/>
                <w:lang w:eastAsia="zh-CN"/>
              </w:rPr>
              <w:t>-0.25 dB</w:t>
            </w:r>
          </w:p>
        </w:tc>
        <w:tc>
          <w:tcPr>
            <w:tcW w:w="0" w:type="auto"/>
            <w:vMerge w:val="restart"/>
            <w:tcBorders>
              <w:top w:val="single" w:sz="4" w:space="0" w:color="auto"/>
              <w:left w:val="single" w:sz="4" w:space="0" w:color="auto"/>
              <w:right w:val="single" w:sz="4" w:space="0" w:color="auto"/>
            </w:tcBorders>
            <w:vAlign w:val="center"/>
          </w:tcPr>
          <w:p w14:paraId="4CAD8FD3"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379F345F" w14:textId="77777777">
        <w:trPr>
          <w:trHeight w:val="567"/>
          <w:jc w:val="center"/>
        </w:trPr>
        <w:tc>
          <w:tcPr>
            <w:tcW w:w="0" w:type="auto"/>
            <w:vMerge/>
            <w:tcBorders>
              <w:left w:val="single" w:sz="4" w:space="0" w:color="auto"/>
              <w:right w:val="single" w:sz="4" w:space="0" w:color="auto"/>
            </w:tcBorders>
          </w:tcPr>
          <w:p w14:paraId="1CDE27B7"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1A64DBB"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3400C5E4" w14:textId="77777777" w:rsidR="00EF6058" w:rsidRDefault="00000000" w:rsidP="00840588">
            <w:pPr>
              <w:pStyle w:val="TAC"/>
            </w:pPr>
            <w:r>
              <w:t>V/H = 1.27 dB</w:t>
            </w:r>
          </w:p>
        </w:tc>
        <w:tc>
          <w:tcPr>
            <w:tcW w:w="0" w:type="auto"/>
            <w:tcBorders>
              <w:left w:val="single" w:sz="4" w:space="0" w:color="auto"/>
              <w:right w:val="single" w:sz="4" w:space="0" w:color="auto"/>
            </w:tcBorders>
            <w:vAlign w:val="center"/>
          </w:tcPr>
          <w:p w14:paraId="1CB49632" w14:textId="77777777" w:rsidR="00EF6058" w:rsidRDefault="00000000" w:rsidP="00840588">
            <w:pPr>
              <w:pStyle w:val="TAC"/>
              <w:rPr>
                <w:rFonts w:eastAsiaTheme="minorEastAsia"/>
                <w:lang w:eastAsia="zh-CN"/>
              </w:rPr>
            </w:pPr>
            <w:r>
              <w:rPr>
                <w:rFonts w:eastAsiaTheme="minorEastAsia"/>
                <w:lang w:eastAsia="zh-CN"/>
              </w:rPr>
              <w:t>0.78 dB</w:t>
            </w:r>
          </w:p>
        </w:tc>
        <w:tc>
          <w:tcPr>
            <w:tcW w:w="0" w:type="auto"/>
            <w:vMerge/>
            <w:tcBorders>
              <w:left w:val="single" w:sz="4" w:space="0" w:color="auto"/>
              <w:right w:val="single" w:sz="4" w:space="0" w:color="auto"/>
            </w:tcBorders>
          </w:tcPr>
          <w:p w14:paraId="56F2B1E3" w14:textId="77777777" w:rsidR="00EF6058" w:rsidRDefault="00EF6058" w:rsidP="00840588">
            <w:pPr>
              <w:pStyle w:val="TAC"/>
              <w:rPr>
                <w:rFonts w:eastAsiaTheme="minorEastAsia"/>
                <w:lang w:eastAsia="zh-CN"/>
              </w:rPr>
            </w:pPr>
          </w:p>
        </w:tc>
      </w:tr>
      <w:tr w:rsidR="00EF6058" w14:paraId="36C17FD9" w14:textId="77777777">
        <w:trPr>
          <w:trHeight w:val="567"/>
          <w:jc w:val="center"/>
        </w:trPr>
        <w:tc>
          <w:tcPr>
            <w:tcW w:w="0" w:type="auto"/>
            <w:vMerge/>
            <w:tcBorders>
              <w:left w:val="single" w:sz="4" w:space="0" w:color="auto"/>
              <w:right w:val="single" w:sz="4" w:space="0" w:color="auto"/>
            </w:tcBorders>
          </w:tcPr>
          <w:p w14:paraId="71A8F15B"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79402FE2"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2E79ECCF" w14:textId="77777777" w:rsidR="00EF6058" w:rsidRDefault="00000000" w:rsidP="00840588">
            <w:pPr>
              <w:pStyle w:val="TAC"/>
            </w:pPr>
            <w:r>
              <w:t xml:space="preserve">V/H = </w:t>
            </w:r>
            <w:r>
              <w:rPr>
                <w:rFonts w:eastAsiaTheme="minorEastAsia"/>
                <w:lang w:eastAsia="zh-CN"/>
              </w:rPr>
              <w:t>-0.23dB</w:t>
            </w:r>
          </w:p>
        </w:tc>
        <w:tc>
          <w:tcPr>
            <w:tcW w:w="0" w:type="auto"/>
            <w:tcBorders>
              <w:left w:val="single" w:sz="4" w:space="0" w:color="auto"/>
              <w:right w:val="single" w:sz="4" w:space="0" w:color="auto"/>
            </w:tcBorders>
            <w:vAlign w:val="center"/>
          </w:tcPr>
          <w:p w14:paraId="167E96D8" w14:textId="77777777" w:rsidR="00EF6058" w:rsidRDefault="00000000" w:rsidP="00840588">
            <w:pPr>
              <w:pStyle w:val="TAC"/>
              <w:rPr>
                <w:rFonts w:eastAsiaTheme="minorEastAsia"/>
                <w:lang w:eastAsia="zh-CN"/>
              </w:rPr>
            </w:pPr>
            <w:r>
              <w:rPr>
                <w:rFonts w:eastAsiaTheme="minorEastAsia"/>
                <w:lang w:eastAsia="zh-CN"/>
              </w:rPr>
              <w:t>-0.23 dB</w:t>
            </w:r>
          </w:p>
        </w:tc>
        <w:tc>
          <w:tcPr>
            <w:tcW w:w="0" w:type="auto"/>
            <w:vMerge/>
            <w:tcBorders>
              <w:left w:val="single" w:sz="4" w:space="0" w:color="auto"/>
              <w:right w:val="single" w:sz="4" w:space="0" w:color="auto"/>
            </w:tcBorders>
          </w:tcPr>
          <w:p w14:paraId="116DA78D" w14:textId="77777777" w:rsidR="00EF6058" w:rsidRDefault="00EF6058" w:rsidP="00840588">
            <w:pPr>
              <w:pStyle w:val="TAC"/>
              <w:rPr>
                <w:rFonts w:eastAsiaTheme="minorEastAsia"/>
                <w:lang w:eastAsia="zh-CN"/>
              </w:rPr>
            </w:pPr>
          </w:p>
        </w:tc>
      </w:tr>
    </w:tbl>
    <w:p w14:paraId="38528771" w14:textId="77777777" w:rsidR="00EF6058" w:rsidRDefault="00EF6058" w:rsidP="00840588">
      <w:pPr>
        <w:rPr>
          <w:lang w:eastAsia="zh-CN"/>
        </w:rPr>
      </w:pPr>
    </w:p>
    <w:p w14:paraId="5122CB33" w14:textId="77777777" w:rsidR="00EF6058" w:rsidRDefault="00000000" w:rsidP="00840588">
      <w:pPr>
        <w:pStyle w:val="TH"/>
      </w:pPr>
      <w:r>
        <w:t xml:space="preserve">Table 6.3.2.4-3: Lab C: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6472C777"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DA3281"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D04392"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BD2787"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A27109"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D73E03"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74AA29DA"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225AF9EC"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17329679" w14:textId="77777777" w:rsidR="00EF6058" w:rsidRDefault="00000000" w:rsidP="00840588">
            <w:pPr>
              <w:pStyle w:val="TAC"/>
              <w:rPr>
                <w:rFonts w:eastAsiaTheme="minorEastAsia"/>
                <w:lang w:eastAsia="zh-CN"/>
              </w:rPr>
            </w:pPr>
            <w:r>
              <w:rPr>
                <w:rFonts w:eastAsiaTheme="minorEastAsia"/>
                <w:lang w:eastAsia="zh-CN"/>
              </w:rP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0AC35B3B" w14:textId="77777777" w:rsidR="00EF6058" w:rsidRDefault="00000000" w:rsidP="00840588">
            <w:pPr>
              <w:pStyle w:val="TAC"/>
              <w:rPr>
                <w:rFonts w:eastAsiaTheme="minorEastAsia"/>
                <w:lang w:eastAsia="zh-CN"/>
              </w:rPr>
            </w:pPr>
            <w:r>
              <w:rPr>
                <w:rFonts w:eastAsiaTheme="minorEastAsia"/>
                <w:lang w:eastAsia="zh-CN"/>
              </w:rPr>
              <w:t>V/H = 1.01 dB</w:t>
            </w:r>
          </w:p>
        </w:tc>
        <w:tc>
          <w:tcPr>
            <w:tcW w:w="0" w:type="auto"/>
            <w:tcBorders>
              <w:top w:val="single" w:sz="4" w:space="0" w:color="auto"/>
              <w:left w:val="single" w:sz="4" w:space="0" w:color="auto"/>
              <w:right w:val="single" w:sz="4" w:space="0" w:color="auto"/>
            </w:tcBorders>
            <w:vAlign w:val="center"/>
          </w:tcPr>
          <w:p w14:paraId="038F8D8D" w14:textId="77777777" w:rsidR="00EF6058" w:rsidRDefault="00000000" w:rsidP="00840588">
            <w:pPr>
              <w:pStyle w:val="TAC"/>
              <w:rPr>
                <w:rFonts w:eastAsiaTheme="minorEastAsia"/>
                <w:lang w:eastAsia="zh-CN"/>
              </w:rPr>
            </w:pPr>
            <w:r>
              <w:rPr>
                <w:rFonts w:eastAsiaTheme="minorEastAsia"/>
                <w:lang w:eastAsia="zh-CN"/>
              </w:rPr>
              <w:t>1.46 dB</w:t>
            </w:r>
          </w:p>
        </w:tc>
        <w:tc>
          <w:tcPr>
            <w:tcW w:w="0" w:type="auto"/>
            <w:vMerge w:val="restart"/>
            <w:tcBorders>
              <w:top w:val="single" w:sz="4" w:space="0" w:color="auto"/>
              <w:left w:val="single" w:sz="4" w:space="0" w:color="auto"/>
              <w:right w:val="single" w:sz="4" w:space="0" w:color="auto"/>
            </w:tcBorders>
            <w:vAlign w:val="center"/>
          </w:tcPr>
          <w:p w14:paraId="353606A8"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60F8E2AF" w14:textId="77777777">
        <w:trPr>
          <w:trHeight w:val="567"/>
          <w:jc w:val="center"/>
        </w:trPr>
        <w:tc>
          <w:tcPr>
            <w:tcW w:w="0" w:type="auto"/>
            <w:vMerge/>
            <w:tcBorders>
              <w:left w:val="single" w:sz="4" w:space="0" w:color="auto"/>
              <w:right w:val="single" w:sz="4" w:space="0" w:color="auto"/>
            </w:tcBorders>
          </w:tcPr>
          <w:p w14:paraId="3F1493B2"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372E51D" w14:textId="77777777" w:rsidR="00EF6058" w:rsidRDefault="00000000" w:rsidP="00840588">
            <w:pPr>
              <w:pStyle w:val="TAC"/>
              <w:rPr>
                <w:rFonts w:eastAsiaTheme="minorEastAsia"/>
                <w:lang w:eastAsia="zh-CN"/>
              </w:rPr>
            </w:pPr>
            <w:r>
              <w:rPr>
                <w:rFonts w:eastAsiaTheme="minorEastAsia"/>
                <w:lang w:eastAsia="zh-CN"/>
              </w:rPr>
              <w:t>Input 2: V/H = 0.49 dB</w:t>
            </w:r>
          </w:p>
        </w:tc>
        <w:tc>
          <w:tcPr>
            <w:tcW w:w="0" w:type="auto"/>
            <w:tcBorders>
              <w:top w:val="single" w:sz="4" w:space="0" w:color="auto"/>
              <w:left w:val="single" w:sz="4" w:space="0" w:color="auto"/>
              <w:right w:val="single" w:sz="4" w:space="0" w:color="auto"/>
            </w:tcBorders>
            <w:vAlign w:val="center"/>
          </w:tcPr>
          <w:p w14:paraId="39CC4E05" w14:textId="77777777" w:rsidR="00EF6058" w:rsidRDefault="00000000" w:rsidP="00840588">
            <w:pPr>
              <w:pStyle w:val="TAC"/>
              <w:rPr>
                <w:rFonts w:eastAsiaTheme="minorEastAsia"/>
                <w:lang w:eastAsia="zh-CN"/>
              </w:rPr>
            </w:pPr>
            <w:r>
              <w:rPr>
                <w:rFonts w:eastAsiaTheme="minorEastAsia"/>
                <w:lang w:eastAsia="zh-CN"/>
              </w:rPr>
              <w:t>V/H = -0.51 dB</w:t>
            </w:r>
          </w:p>
        </w:tc>
        <w:tc>
          <w:tcPr>
            <w:tcW w:w="0" w:type="auto"/>
            <w:tcBorders>
              <w:left w:val="single" w:sz="4" w:space="0" w:color="auto"/>
              <w:right w:val="single" w:sz="4" w:space="0" w:color="auto"/>
            </w:tcBorders>
            <w:vAlign w:val="center"/>
          </w:tcPr>
          <w:p w14:paraId="6DD9F067" w14:textId="77777777" w:rsidR="00EF6058" w:rsidRDefault="00000000" w:rsidP="00840588">
            <w:pPr>
              <w:pStyle w:val="TAC"/>
              <w:rPr>
                <w:rFonts w:eastAsiaTheme="minorEastAsia"/>
                <w:lang w:eastAsia="zh-CN"/>
              </w:rPr>
            </w:pPr>
            <w:r>
              <w:rPr>
                <w:rFonts w:eastAsiaTheme="minorEastAsia"/>
                <w:lang w:eastAsia="zh-CN"/>
              </w:rPr>
              <w:t>-1.00 dB</w:t>
            </w:r>
          </w:p>
        </w:tc>
        <w:tc>
          <w:tcPr>
            <w:tcW w:w="0" w:type="auto"/>
            <w:vMerge/>
            <w:tcBorders>
              <w:left w:val="single" w:sz="4" w:space="0" w:color="auto"/>
              <w:right w:val="single" w:sz="4" w:space="0" w:color="auto"/>
            </w:tcBorders>
          </w:tcPr>
          <w:p w14:paraId="5CE89069" w14:textId="77777777" w:rsidR="00EF6058" w:rsidRDefault="00EF6058" w:rsidP="00840588">
            <w:pPr>
              <w:pStyle w:val="TAC"/>
              <w:rPr>
                <w:rFonts w:eastAsiaTheme="minorEastAsia"/>
                <w:lang w:eastAsia="zh-CN"/>
              </w:rPr>
            </w:pPr>
          </w:p>
        </w:tc>
      </w:tr>
    </w:tbl>
    <w:p w14:paraId="471D4BE9" w14:textId="77777777" w:rsidR="00EF6058" w:rsidRDefault="00EF6058">
      <w:pPr>
        <w:rPr>
          <w:lang w:eastAsia="zh-CN"/>
        </w:rPr>
      </w:pPr>
    </w:p>
    <w:p w14:paraId="49F5F88B" w14:textId="77777777" w:rsidR="00EF6058" w:rsidRDefault="00000000" w:rsidP="00840588">
      <w:pPr>
        <w:pStyle w:val="TH"/>
      </w:pPr>
      <w:r>
        <w:t xml:space="preserve">Table 6.3.2.4-4: Lab D: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948"/>
        <w:gridCol w:w="1917"/>
        <w:gridCol w:w="897"/>
        <w:gridCol w:w="1367"/>
      </w:tblGrid>
      <w:tr w:rsidR="00EF6058" w14:paraId="3890D902"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4CD099"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EB7133"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626F7E"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5C16EF"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E88059"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5F2110B8" w14:textId="77777777">
        <w:trPr>
          <w:trHeight w:val="567"/>
          <w:jc w:val="center"/>
        </w:trPr>
        <w:tc>
          <w:tcPr>
            <w:tcW w:w="0" w:type="auto"/>
            <w:tcBorders>
              <w:left w:val="single" w:sz="4" w:space="0" w:color="auto"/>
              <w:right w:val="single" w:sz="4" w:space="0" w:color="auto"/>
            </w:tcBorders>
            <w:vAlign w:val="center"/>
          </w:tcPr>
          <w:p w14:paraId="27E1F32D" w14:textId="77777777" w:rsidR="00EF6058" w:rsidRDefault="00000000" w:rsidP="00840588">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23AC9D6" w14:textId="77777777" w:rsidR="00EF6058" w:rsidRDefault="00000000" w:rsidP="00840588">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45DCAF8" w14:textId="77777777" w:rsidR="00EF6058" w:rsidRDefault="00000000" w:rsidP="00840588">
            <w:pPr>
              <w:pStyle w:val="TAC"/>
              <w:rPr>
                <w:rFonts w:eastAsiaTheme="minorEastAsia"/>
                <w:lang w:eastAsia="zh-CN"/>
              </w:rPr>
            </w:pPr>
            <w:r>
              <w:rPr>
                <w:rFonts w:eastAsiaTheme="minorEastAsia"/>
                <w:lang w:eastAsia="zh-CN"/>
              </w:rPr>
              <w:t>V/H = -0.28dB</w:t>
            </w:r>
          </w:p>
        </w:tc>
        <w:tc>
          <w:tcPr>
            <w:tcW w:w="0" w:type="auto"/>
            <w:tcBorders>
              <w:left w:val="single" w:sz="4" w:space="0" w:color="auto"/>
              <w:right w:val="single" w:sz="4" w:space="0" w:color="auto"/>
            </w:tcBorders>
            <w:vAlign w:val="center"/>
          </w:tcPr>
          <w:p w14:paraId="5D4056B9" w14:textId="77777777" w:rsidR="00EF6058" w:rsidRDefault="00000000" w:rsidP="00840588">
            <w:pPr>
              <w:pStyle w:val="TAC"/>
              <w:rPr>
                <w:rFonts w:eastAsiaTheme="minorEastAsia"/>
                <w:lang w:eastAsia="zh-CN"/>
              </w:rPr>
            </w:pPr>
            <w:r>
              <w:rPr>
                <w:rFonts w:eastAsiaTheme="minorEastAsia"/>
                <w:lang w:eastAsia="zh-CN"/>
              </w:rPr>
              <w:t>-0.28 dB</w:t>
            </w:r>
          </w:p>
        </w:tc>
        <w:tc>
          <w:tcPr>
            <w:tcW w:w="0" w:type="auto"/>
            <w:tcBorders>
              <w:left w:val="single" w:sz="4" w:space="0" w:color="auto"/>
              <w:right w:val="single" w:sz="4" w:space="0" w:color="auto"/>
            </w:tcBorders>
            <w:vAlign w:val="center"/>
          </w:tcPr>
          <w:p w14:paraId="084BCDC1"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128B581C" w14:textId="77777777" w:rsidR="00EF6058" w:rsidRDefault="00EF6058" w:rsidP="00840588"/>
    <w:p w14:paraId="06BFE7EB" w14:textId="77777777" w:rsidR="00EF6058" w:rsidRDefault="00000000" w:rsidP="00840588">
      <w:pPr>
        <w:pStyle w:val="TH"/>
      </w:pPr>
      <w:r>
        <w:lastRenderedPageBreak/>
        <w:t xml:space="preserve">Table 6.3.2.4-5: Lab E: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05FF62B2"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30C943"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A5CD3A"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BF2BA0"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F94EC5"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4FDDDF"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09AA991"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317A005C"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06C9E04"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51F6DC10" w14:textId="77777777" w:rsidR="00EF6058" w:rsidRDefault="00000000" w:rsidP="00840588">
            <w:pPr>
              <w:pStyle w:val="TAC"/>
              <w:rPr>
                <w:rFonts w:eastAsiaTheme="minorEastAsia"/>
                <w:lang w:eastAsia="zh-CN"/>
              </w:rPr>
            </w:pPr>
            <w:r>
              <w:t>V/H = -0.80</w:t>
            </w:r>
            <w:r>
              <w:rPr>
                <w:rFonts w:eastAsiaTheme="minorEastAsia"/>
                <w:lang w:eastAsia="zh-CN"/>
              </w:rPr>
              <w:t xml:space="preserve"> dB</w:t>
            </w:r>
          </w:p>
        </w:tc>
        <w:tc>
          <w:tcPr>
            <w:tcW w:w="0" w:type="auto"/>
            <w:tcBorders>
              <w:top w:val="single" w:sz="4" w:space="0" w:color="auto"/>
              <w:left w:val="single" w:sz="4" w:space="0" w:color="auto"/>
              <w:right w:val="single" w:sz="4" w:space="0" w:color="auto"/>
            </w:tcBorders>
            <w:vAlign w:val="center"/>
          </w:tcPr>
          <w:p w14:paraId="06653F23" w14:textId="77777777" w:rsidR="00EF6058" w:rsidRDefault="00000000" w:rsidP="00840588">
            <w:pPr>
              <w:pStyle w:val="TAC"/>
              <w:rPr>
                <w:rFonts w:eastAsiaTheme="minorEastAsia"/>
                <w:lang w:eastAsia="zh-CN"/>
              </w:rPr>
            </w:pPr>
            <w:r>
              <w:rPr>
                <w:rFonts w:eastAsiaTheme="minorEastAsia"/>
                <w:lang w:eastAsia="zh-CN"/>
              </w:rPr>
              <w:t>-0.35 dB</w:t>
            </w:r>
          </w:p>
        </w:tc>
        <w:tc>
          <w:tcPr>
            <w:tcW w:w="0" w:type="auto"/>
            <w:vMerge w:val="restart"/>
            <w:tcBorders>
              <w:top w:val="single" w:sz="4" w:space="0" w:color="auto"/>
              <w:left w:val="single" w:sz="4" w:space="0" w:color="auto"/>
              <w:right w:val="single" w:sz="4" w:space="0" w:color="auto"/>
            </w:tcBorders>
            <w:vAlign w:val="center"/>
          </w:tcPr>
          <w:p w14:paraId="7533D5B6"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3D4EC6CB" w14:textId="77777777">
        <w:trPr>
          <w:trHeight w:val="567"/>
          <w:jc w:val="center"/>
        </w:trPr>
        <w:tc>
          <w:tcPr>
            <w:tcW w:w="0" w:type="auto"/>
            <w:vMerge/>
            <w:tcBorders>
              <w:left w:val="single" w:sz="4" w:space="0" w:color="auto"/>
              <w:right w:val="single" w:sz="4" w:space="0" w:color="auto"/>
            </w:tcBorders>
          </w:tcPr>
          <w:p w14:paraId="286802A8"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393ABED9"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1DB8602E" w14:textId="77777777" w:rsidR="00EF6058" w:rsidRDefault="00000000" w:rsidP="00840588">
            <w:pPr>
              <w:pStyle w:val="TAC"/>
            </w:pPr>
            <w:r>
              <w:t>V/H = 1.01 dB</w:t>
            </w:r>
          </w:p>
        </w:tc>
        <w:tc>
          <w:tcPr>
            <w:tcW w:w="0" w:type="auto"/>
            <w:tcBorders>
              <w:left w:val="single" w:sz="4" w:space="0" w:color="auto"/>
              <w:right w:val="single" w:sz="4" w:space="0" w:color="auto"/>
            </w:tcBorders>
            <w:vAlign w:val="center"/>
          </w:tcPr>
          <w:p w14:paraId="454E73EA" w14:textId="77777777" w:rsidR="00EF6058" w:rsidRDefault="00000000" w:rsidP="00840588">
            <w:pPr>
              <w:pStyle w:val="TAC"/>
              <w:rPr>
                <w:rFonts w:eastAsiaTheme="minorEastAsia"/>
                <w:lang w:eastAsia="zh-CN"/>
              </w:rPr>
            </w:pPr>
            <w:r>
              <w:rPr>
                <w:rFonts w:eastAsiaTheme="minorEastAsia"/>
                <w:lang w:eastAsia="zh-CN"/>
              </w:rPr>
              <w:t>0.52 dB</w:t>
            </w:r>
          </w:p>
        </w:tc>
        <w:tc>
          <w:tcPr>
            <w:tcW w:w="0" w:type="auto"/>
            <w:vMerge/>
            <w:tcBorders>
              <w:left w:val="single" w:sz="4" w:space="0" w:color="auto"/>
              <w:right w:val="single" w:sz="4" w:space="0" w:color="auto"/>
            </w:tcBorders>
          </w:tcPr>
          <w:p w14:paraId="6DC1C27A" w14:textId="77777777" w:rsidR="00EF6058" w:rsidRDefault="00EF6058">
            <w:pPr>
              <w:jc w:val="center"/>
              <w:rPr>
                <w:rFonts w:eastAsiaTheme="minorEastAsia"/>
                <w:sz w:val="16"/>
                <w:szCs w:val="16"/>
                <w:lang w:eastAsia="zh-CN"/>
              </w:rPr>
            </w:pPr>
          </w:p>
        </w:tc>
      </w:tr>
      <w:tr w:rsidR="00EF6058" w14:paraId="54141A06" w14:textId="77777777">
        <w:trPr>
          <w:trHeight w:val="567"/>
          <w:jc w:val="center"/>
        </w:trPr>
        <w:tc>
          <w:tcPr>
            <w:tcW w:w="0" w:type="auto"/>
            <w:vMerge/>
            <w:tcBorders>
              <w:left w:val="single" w:sz="4" w:space="0" w:color="auto"/>
              <w:right w:val="single" w:sz="4" w:space="0" w:color="auto"/>
            </w:tcBorders>
          </w:tcPr>
          <w:p w14:paraId="122D38FC"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6BEFC9DA"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691F93C6" w14:textId="77777777" w:rsidR="00EF6058" w:rsidRDefault="00000000" w:rsidP="00840588">
            <w:pPr>
              <w:pStyle w:val="TAC"/>
            </w:pPr>
            <w:r>
              <w:t xml:space="preserve">V/H = </w:t>
            </w:r>
            <w:r>
              <w:rPr>
                <w:rFonts w:eastAsiaTheme="minorEastAsia"/>
                <w:lang w:eastAsia="zh-CN"/>
              </w:rPr>
              <w:t>0.76 dB</w:t>
            </w:r>
          </w:p>
        </w:tc>
        <w:tc>
          <w:tcPr>
            <w:tcW w:w="0" w:type="auto"/>
            <w:tcBorders>
              <w:left w:val="single" w:sz="4" w:space="0" w:color="auto"/>
              <w:right w:val="single" w:sz="4" w:space="0" w:color="auto"/>
            </w:tcBorders>
            <w:vAlign w:val="center"/>
          </w:tcPr>
          <w:p w14:paraId="7B74FC33" w14:textId="77777777" w:rsidR="00EF6058" w:rsidRDefault="00000000" w:rsidP="00840588">
            <w:pPr>
              <w:pStyle w:val="TAC"/>
              <w:rPr>
                <w:rFonts w:eastAsiaTheme="minorEastAsia"/>
                <w:lang w:eastAsia="zh-CN"/>
              </w:rPr>
            </w:pPr>
            <w:r>
              <w:rPr>
                <w:rFonts w:eastAsiaTheme="minorEastAsia"/>
                <w:lang w:eastAsia="zh-CN"/>
              </w:rPr>
              <w:t>0.76 dB</w:t>
            </w:r>
          </w:p>
        </w:tc>
        <w:tc>
          <w:tcPr>
            <w:tcW w:w="0" w:type="auto"/>
            <w:vMerge/>
            <w:tcBorders>
              <w:left w:val="single" w:sz="4" w:space="0" w:color="auto"/>
              <w:right w:val="single" w:sz="4" w:space="0" w:color="auto"/>
            </w:tcBorders>
          </w:tcPr>
          <w:p w14:paraId="51FC3899" w14:textId="77777777" w:rsidR="00EF6058" w:rsidRDefault="00EF6058">
            <w:pPr>
              <w:jc w:val="center"/>
              <w:rPr>
                <w:rFonts w:eastAsiaTheme="minorEastAsia"/>
                <w:sz w:val="16"/>
                <w:szCs w:val="16"/>
                <w:lang w:eastAsia="zh-CN"/>
              </w:rPr>
            </w:pPr>
          </w:p>
        </w:tc>
      </w:tr>
    </w:tbl>
    <w:p w14:paraId="22374D38" w14:textId="77777777" w:rsidR="00EF6058" w:rsidRDefault="00EF6058" w:rsidP="00840588">
      <w:pPr>
        <w:rPr>
          <w:lang w:val="en-US"/>
        </w:rPr>
      </w:pPr>
    </w:p>
    <w:p w14:paraId="3E9A2C8B" w14:textId="4A41389E" w:rsidR="00EF6058" w:rsidRDefault="00000000" w:rsidP="00840588">
      <w:pPr>
        <w:pStyle w:val="Heading4"/>
      </w:pPr>
      <w:bookmarkStart w:id="281" w:name="_Toc151502509"/>
      <w:bookmarkStart w:id="282" w:name="_Toc154592326"/>
      <w:bookmarkStart w:id="283" w:name="_Toc154592840"/>
      <w:bookmarkStart w:id="284" w:name="_Toc155632252"/>
      <w:bookmarkStart w:id="285" w:name="_Toc155632304"/>
      <w:bookmarkStart w:id="286" w:name="_Toc155632361"/>
      <w:bookmarkStart w:id="287" w:name="_Toc155632413"/>
      <w:r>
        <w:t>6.3.2.5</w:t>
      </w:r>
      <w:r w:rsidR="00840588">
        <w:tab/>
      </w:r>
      <w:r>
        <w:t>Power validation</w:t>
      </w:r>
      <w:bookmarkEnd w:id="281"/>
      <w:bookmarkEnd w:id="282"/>
      <w:bookmarkEnd w:id="283"/>
      <w:bookmarkEnd w:id="284"/>
      <w:bookmarkEnd w:id="285"/>
      <w:bookmarkEnd w:id="286"/>
      <w:bookmarkEnd w:id="287"/>
    </w:p>
    <w:p w14:paraId="3BABAA1C" w14:textId="77777777" w:rsidR="00EF6058" w:rsidRDefault="00000000">
      <w:r>
        <w:rPr>
          <w:rFonts w:eastAsiaTheme="minorEastAsia" w:hint="eastAsia"/>
          <w:lang w:eastAsia="zh-CN"/>
        </w:rPr>
        <w:t>T</w:t>
      </w:r>
      <w:r>
        <w:rPr>
          <w:rFonts w:eastAsiaTheme="minorEastAsia"/>
          <w:lang w:eastAsia="zh-CN"/>
        </w:rPr>
        <w:t xml:space="preserve">he Power validation results of UMi CDL-C for bands n261 are presented in Table 6.3.2.5-1~4. </w:t>
      </w:r>
    </w:p>
    <w:p w14:paraId="43A9D74D" w14:textId="77777777" w:rsidR="00EF6058" w:rsidRDefault="00000000" w:rsidP="00840588">
      <w:pPr>
        <w:pStyle w:val="TH"/>
      </w:pPr>
      <w:r>
        <w:t>Table 6.3.2.5-1: Lab A: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597"/>
        <w:gridCol w:w="1307"/>
        <w:gridCol w:w="713"/>
        <w:gridCol w:w="1269"/>
      </w:tblGrid>
      <w:tr w:rsidR="00EF6058" w14:paraId="4A1E75FB"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B58AB9"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97CEAD" w14:textId="77777777" w:rsidR="00EF6058" w:rsidRDefault="00000000" w:rsidP="00840588">
            <w:pPr>
              <w:pStyle w:val="TAH"/>
              <w:rPr>
                <w:rFonts w:eastAsiaTheme="minorEastAsia"/>
                <w:lang w:eastAsia="zh-CN"/>
              </w:rPr>
            </w:pPr>
            <w:r>
              <w:rPr>
                <w:rFonts w:eastAsiaTheme="minorEastAsia"/>
                <w:lang w:eastAsia="zh-CN"/>
              </w:rPr>
              <w:t>Measured EPRE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E072CD" w14:textId="77777777" w:rsidR="00EF6058" w:rsidRDefault="00000000" w:rsidP="00840588">
            <w:pPr>
              <w:pStyle w:val="TAH"/>
              <w:rPr>
                <w:rFonts w:eastAsiaTheme="minorEastAsia"/>
                <w:lang w:eastAsia="zh-CN"/>
              </w:rPr>
            </w:pPr>
            <w:r>
              <w:rPr>
                <w:rFonts w:eastAsiaTheme="minorEastAsia"/>
                <w:lang w:eastAsia="zh-CN"/>
              </w:rPr>
              <w:t>Target EPRE</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A105E7"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6C55A6"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4E2F23F" w14:textId="77777777">
        <w:trPr>
          <w:trHeight w:val="515"/>
          <w:jc w:val="center"/>
        </w:trPr>
        <w:tc>
          <w:tcPr>
            <w:tcW w:w="0" w:type="auto"/>
            <w:tcBorders>
              <w:top w:val="single" w:sz="4" w:space="0" w:color="auto"/>
              <w:left w:val="single" w:sz="4" w:space="0" w:color="auto"/>
              <w:right w:val="single" w:sz="4" w:space="0" w:color="auto"/>
            </w:tcBorders>
            <w:vAlign w:val="center"/>
          </w:tcPr>
          <w:p w14:paraId="0DA0EC43"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71948427" w14:textId="77777777" w:rsidR="00EF6058" w:rsidRDefault="00000000" w:rsidP="00840588">
            <w:pPr>
              <w:pStyle w:val="TAC"/>
            </w:pPr>
            <w:r>
              <w:t>-74.3</w:t>
            </w:r>
          </w:p>
        </w:tc>
        <w:tc>
          <w:tcPr>
            <w:tcW w:w="0" w:type="auto"/>
            <w:tcBorders>
              <w:top w:val="single" w:sz="4" w:space="0" w:color="auto"/>
              <w:left w:val="single" w:sz="4" w:space="0" w:color="auto"/>
              <w:right w:val="single" w:sz="4" w:space="0" w:color="auto"/>
            </w:tcBorders>
            <w:vAlign w:val="center"/>
          </w:tcPr>
          <w:p w14:paraId="699EC6C0" w14:textId="77777777" w:rsidR="00EF6058" w:rsidRDefault="00000000" w:rsidP="00840588">
            <w:pPr>
              <w:pStyle w:val="TAC"/>
            </w:pPr>
            <w:r>
              <w:t>-74</w:t>
            </w:r>
          </w:p>
        </w:tc>
        <w:tc>
          <w:tcPr>
            <w:tcW w:w="713" w:type="dxa"/>
            <w:tcBorders>
              <w:top w:val="single" w:sz="4" w:space="0" w:color="auto"/>
              <w:left w:val="single" w:sz="4" w:space="0" w:color="auto"/>
              <w:right w:val="single" w:sz="4" w:space="0" w:color="auto"/>
            </w:tcBorders>
            <w:vAlign w:val="center"/>
          </w:tcPr>
          <w:p w14:paraId="0B3B93E3" w14:textId="77777777" w:rsidR="00EF6058" w:rsidRDefault="00000000" w:rsidP="00840588">
            <w:pPr>
              <w:pStyle w:val="TAC"/>
            </w:pPr>
            <w:r>
              <w:rPr>
                <w:rFonts w:hint="eastAsia"/>
              </w:rPr>
              <w:t>-</w:t>
            </w:r>
            <w:r>
              <w:t>0.3</w:t>
            </w:r>
          </w:p>
        </w:tc>
        <w:tc>
          <w:tcPr>
            <w:tcW w:w="1269" w:type="dxa"/>
            <w:tcBorders>
              <w:top w:val="single" w:sz="4" w:space="0" w:color="auto"/>
              <w:left w:val="single" w:sz="4" w:space="0" w:color="auto"/>
              <w:right w:val="single" w:sz="4" w:space="0" w:color="auto"/>
            </w:tcBorders>
            <w:vAlign w:val="center"/>
          </w:tcPr>
          <w:p w14:paraId="07A520AB"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71744894" w14:textId="77777777" w:rsidR="00EF6058" w:rsidRDefault="00EF6058">
      <w:pPr>
        <w:rPr>
          <w:lang w:val="en-US"/>
        </w:rPr>
      </w:pPr>
    </w:p>
    <w:p w14:paraId="151152F9" w14:textId="77777777" w:rsidR="00EF6058" w:rsidRDefault="00000000" w:rsidP="00840588">
      <w:pPr>
        <w:pStyle w:val="TH"/>
      </w:pPr>
      <w:r>
        <w:t xml:space="preserve">Table 6.3.2.5-2: Lab </w:t>
      </w:r>
      <w:r>
        <w:rPr>
          <w:rFonts w:hint="eastAsia"/>
        </w:rPr>
        <w:t>B</w:t>
      </w:r>
      <w:r>
        <w:t>: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772"/>
        <w:gridCol w:w="1782"/>
        <w:gridCol w:w="2020"/>
        <w:gridCol w:w="1320"/>
        <w:gridCol w:w="724"/>
        <w:gridCol w:w="1347"/>
      </w:tblGrid>
      <w:tr w:rsidR="00EF6058" w14:paraId="3CDFB1C6" w14:textId="77777777">
        <w:trPr>
          <w:trHeight w:val="25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8E203"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F378D6" w14:textId="77777777" w:rsidR="00EF6058" w:rsidRDefault="00000000" w:rsidP="00840588">
            <w:pPr>
              <w:pStyle w:val="TAH"/>
              <w:rPr>
                <w:rFonts w:eastAsiaTheme="minorEastAsia"/>
                <w:lang w:eastAsia="zh-CN"/>
              </w:rPr>
            </w:pPr>
            <w:r>
              <w:rPr>
                <w:rFonts w:eastAsiaTheme="minorEastAsia"/>
                <w:lang w:eastAsia="zh-CN"/>
              </w:rPr>
              <w:t>Measured V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6F8B3A" w14:textId="77777777" w:rsidR="00EF6058" w:rsidRDefault="00000000" w:rsidP="00840588">
            <w:pPr>
              <w:pStyle w:val="TAH"/>
              <w:rPr>
                <w:rFonts w:eastAsiaTheme="minorEastAsia"/>
                <w:lang w:eastAsia="zh-CN"/>
              </w:rPr>
            </w:pPr>
            <w:r>
              <w:rPr>
                <w:rFonts w:eastAsiaTheme="minorEastAsia"/>
                <w:lang w:eastAsia="zh-CN"/>
              </w:rPr>
              <w:t>Measured H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3CEFAF" w14:textId="77777777" w:rsidR="00EF6058" w:rsidRDefault="00000000" w:rsidP="00840588">
            <w:pPr>
              <w:pStyle w:val="TAH"/>
              <w:rPr>
                <w:rFonts w:eastAsiaTheme="minorEastAsia"/>
                <w:lang w:eastAsia="zh-CN"/>
              </w:rPr>
            </w:pPr>
            <w:r>
              <w:rPr>
                <w:rFonts w:eastAsiaTheme="minorEastAsia"/>
                <w:lang w:eastAsia="zh-CN"/>
              </w:rPr>
              <w:t>Measured total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C3EE95" w14:textId="77777777" w:rsidR="00EF6058" w:rsidRDefault="00000000" w:rsidP="00840588">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A49416"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1CE2E"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835EB0C" w14:textId="77777777">
        <w:trPr>
          <w:trHeight w:val="501"/>
          <w:jc w:val="center"/>
        </w:trPr>
        <w:tc>
          <w:tcPr>
            <w:tcW w:w="0" w:type="auto"/>
            <w:tcBorders>
              <w:top w:val="single" w:sz="4" w:space="0" w:color="auto"/>
              <w:left w:val="single" w:sz="4" w:space="0" w:color="auto"/>
              <w:right w:val="single" w:sz="4" w:space="0" w:color="auto"/>
            </w:tcBorders>
            <w:vAlign w:val="center"/>
          </w:tcPr>
          <w:p w14:paraId="6CB3C474"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478499F0" w14:textId="77777777" w:rsidR="00EF6058" w:rsidRDefault="00000000" w:rsidP="00840588">
            <w:pPr>
              <w:pStyle w:val="TAC"/>
            </w:pPr>
            <w:r>
              <w:t>-110.314</w:t>
            </w:r>
          </w:p>
        </w:tc>
        <w:tc>
          <w:tcPr>
            <w:tcW w:w="0" w:type="auto"/>
            <w:tcBorders>
              <w:top w:val="single" w:sz="4" w:space="0" w:color="auto"/>
              <w:left w:val="single" w:sz="4" w:space="0" w:color="auto"/>
              <w:right w:val="single" w:sz="4" w:space="0" w:color="auto"/>
            </w:tcBorders>
            <w:vAlign w:val="center"/>
          </w:tcPr>
          <w:p w14:paraId="45127982" w14:textId="77777777" w:rsidR="00EF6058" w:rsidRDefault="00000000" w:rsidP="00840588">
            <w:pPr>
              <w:pStyle w:val="TAC"/>
            </w:pPr>
            <w:r>
              <w:t>-110.807</w:t>
            </w:r>
          </w:p>
        </w:tc>
        <w:tc>
          <w:tcPr>
            <w:tcW w:w="0" w:type="auto"/>
            <w:tcBorders>
              <w:top w:val="single" w:sz="4" w:space="0" w:color="auto"/>
              <w:left w:val="single" w:sz="4" w:space="0" w:color="auto"/>
              <w:right w:val="single" w:sz="4" w:space="0" w:color="auto"/>
            </w:tcBorders>
            <w:vAlign w:val="center"/>
          </w:tcPr>
          <w:p w14:paraId="70CC4A96" w14:textId="77777777" w:rsidR="00EF6058" w:rsidRDefault="00000000" w:rsidP="00840588">
            <w:pPr>
              <w:pStyle w:val="TAC"/>
            </w:pPr>
            <w:r>
              <w:t>-107.543</w:t>
            </w:r>
          </w:p>
        </w:tc>
        <w:tc>
          <w:tcPr>
            <w:tcW w:w="0" w:type="auto"/>
            <w:tcBorders>
              <w:top w:val="single" w:sz="4" w:space="0" w:color="auto"/>
              <w:left w:val="single" w:sz="4" w:space="0" w:color="auto"/>
              <w:right w:val="single" w:sz="4" w:space="0" w:color="auto"/>
            </w:tcBorders>
            <w:vAlign w:val="center"/>
          </w:tcPr>
          <w:p w14:paraId="68565EF1" w14:textId="77777777" w:rsidR="00EF6058" w:rsidRDefault="00000000" w:rsidP="00840588">
            <w:pPr>
              <w:pStyle w:val="TAC"/>
            </w:pPr>
            <w:r>
              <w:rPr>
                <w:rFonts w:hint="eastAsia"/>
              </w:rPr>
              <w:t>-</w:t>
            </w:r>
            <w:r>
              <w:t>107</w:t>
            </w:r>
          </w:p>
        </w:tc>
        <w:tc>
          <w:tcPr>
            <w:tcW w:w="0" w:type="auto"/>
            <w:tcBorders>
              <w:top w:val="single" w:sz="4" w:space="0" w:color="auto"/>
              <w:left w:val="single" w:sz="4" w:space="0" w:color="auto"/>
              <w:right w:val="single" w:sz="4" w:space="0" w:color="auto"/>
            </w:tcBorders>
            <w:vAlign w:val="center"/>
          </w:tcPr>
          <w:p w14:paraId="54852688" w14:textId="77777777" w:rsidR="00EF6058" w:rsidRDefault="00000000" w:rsidP="00840588">
            <w:pPr>
              <w:pStyle w:val="TAC"/>
            </w:pPr>
            <w:r>
              <w:rPr>
                <w:rFonts w:hint="eastAsia"/>
              </w:rPr>
              <w:t>-</w:t>
            </w:r>
            <w:r>
              <w:t>0.543</w:t>
            </w:r>
          </w:p>
        </w:tc>
        <w:tc>
          <w:tcPr>
            <w:tcW w:w="0" w:type="auto"/>
            <w:tcBorders>
              <w:top w:val="single" w:sz="4" w:space="0" w:color="auto"/>
              <w:left w:val="single" w:sz="4" w:space="0" w:color="auto"/>
              <w:right w:val="single" w:sz="4" w:space="0" w:color="auto"/>
            </w:tcBorders>
            <w:vAlign w:val="center"/>
          </w:tcPr>
          <w:p w14:paraId="1324073A"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7787274A" w14:textId="77777777" w:rsidR="00EF6058" w:rsidRDefault="00EF6058">
      <w:pPr>
        <w:rPr>
          <w:lang w:val="en-US"/>
        </w:rPr>
      </w:pPr>
    </w:p>
    <w:p w14:paraId="16FB2C5C" w14:textId="77777777" w:rsidR="00EF6058" w:rsidRDefault="00000000" w:rsidP="00840588">
      <w:pPr>
        <w:pStyle w:val="TH"/>
      </w:pPr>
      <w:r>
        <w:t>Table 6.3.2.5-3: Lab C: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637"/>
        <w:gridCol w:w="1347"/>
        <w:gridCol w:w="713"/>
        <w:gridCol w:w="1269"/>
      </w:tblGrid>
      <w:tr w:rsidR="00EF6058" w14:paraId="4860F282"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E17D3E"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8E99BA" w14:textId="77777777" w:rsidR="00EF6058" w:rsidRDefault="00000000" w:rsidP="00840588">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AC451E" w14:textId="77777777" w:rsidR="00EF6058" w:rsidRDefault="00000000" w:rsidP="00840588">
            <w:pPr>
              <w:pStyle w:val="TAH"/>
              <w:rPr>
                <w:rFonts w:eastAsiaTheme="minorEastAsia"/>
                <w:lang w:eastAsia="zh-CN"/>
              </w:rPr>
            </w:pPr>
            <w:r>
              <w:rPr>
                <w:rFonts w:eastAsiaTheme="minorEastAsia"/>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E473DA"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3D57E0"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2E9AEB12" w14:textId="77777777">
        <w:trPr>
          <w:trHeight w:val="515"/>
          <w:jc w:val="center"/>
        </w:trPr>
        <w:tc>
          <w:tcPr>
            <w:tcW w:w="0" w:type="auto"/>
            <w:tcBorders>
              <w:top w:val="single" w:sz="4" w:space="0" w:color="auto"/>
              <w:left w:val="single" w:sz="4" w:space="0" w:color="auto"/>
              <w:right w:val="single" w:sz="4" w:space="0" w:color="auto"/>
            </w:tcBorders>
            <w:vAlign w:val="center"/>
          </w:tcPr>
          <w:p w14:paraId="4A443FAA"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374B3FD0" w14:textId="77777777" w:rsidR="00EF6058" w:rsidRDefault="00000000" w:rsidP="00840588">
            <w:pPr>
              <w:pStyle w:val="TAC"/>
            </w:pPr>
            <w:r>
              <w:t>-43.96</w:t>
            </w:r>
          </w:p>
        </w:tc>
        <w:tc>
          <w:tcPr>
            <w:tcW w:w="0" w:type="auto"/>
            <w:tcBorders>
              <w:top w:val="single" w:sz="4" w:space="0" w:color="auto"/>
              <w:left w:val="single" w:sz="4" w:space="0" w:color="auto"/>
              <w:right w:val="single" w:sz="4" w:space="0" w:color="auto"/>
            </w:tcBorders>
            <w:vAlign w:val="center"/>
          </w:tcPr>
          <w:p w14:paraId="5CDBED58" w14:textId="77777777" w:rsidR="00EF6058" w:rsidRDefault="00000000" w:rsidP="00840588">
            <w:pPr>
              <w:pStyle w:val="TAC"/>
            </w:pPr>
            <w:r>
              <w:t>-43.18</w:t>
            </w:r>
          </w:p>
        </w:tc>
        <w:tc>
          <w:tcPr>
            <w:tcW w:w="713" w:type="dxa"/>
            <w:tcBorders>
              <w:top w:val="single" w:sz="4" w:space="0" w:color="auto"/>
              <w:left w:val="single" w:sz="4" w:space="0" w:color="auto"/>
              <w:right w:val="single" w:sz="4" w:space="0" w:color="auto"/>
            </w:tcBorders>
            <w:vAlign w:val="center"/>
          </w:tcPr>
          <w:p w14:paraId="7C2D408D" w14:textId="77777777" w:rsidR="00EF6058" w:rsidRDefault="00000000" w:rsidP="00840588">
            <w:pPr>
              <w:pStyle w:val="TAC"/>
            </w:pPr>
            <w:r>
              <w:rPr>
                <w:rFonts w:hint="eastAsia"/>
              </w:rPr>
              <w:t>-</w:t>
            </w:r>
            <w:r>
              <w:t>0.78</w:t>
            </w:r>
          </w:p>
        </w:tc>
        <w:tc>
          <w:tcPr>
            <w:tcW w:w="1269" w:type="dxa"/>
            <w:tcBorders>
              <w:top w:val="single" w:sz="4" w:space="0" w:color="auto"/>
              <w:left w:val="single" w:sz="4" w:space="0" w:color="auto"/>
              <w:right w:val="single" w:sz="4" w:space="0" w:color="auto"/>
            </w:tcBorders>
            <w:vAlign w:val="center"/>
          </w:tcPr>
          <w:p w14:paraId="6F125D87"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0838E217" w14:textId="77777777" w:rsidR="00EF6058" w:rsidRDefault="00EF6058" w:rsidP="00840588"/>
    <w:p w14:paraId="094649F3" w14:textId="77777777" w:rsidR="00EF6058" w:rsidRDefault="00000000" w:rsidP="00840588">
      <w:pPr>
        <w:pStyle w:val="TH"/>
      </w:pPr>
      <w:r>
        <w:t>Table 6.3.2.5-4: Lab E: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637"/>
        <w:gridCol w:w="1347"/>
        <w:gridCol w:w="713"/>
        <w:gridCol w:w="1269"/>
      </w:tblGrid>
      <w:tr w:rsidR="00EF6058" w14:paraId="636D12C9"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8FAE97"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29C359" w14:textId="77777777" w:rsidR="00EF6058" w:rsidRDefault="00000000" w:rsidP="00840588">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382E22" w14:textId="77777777" w:rsidR="00EF6058" w:rsidRDefault="00000000" w:rsidP="00840588">
            <w:pPr>
              <w:pStyle w:val="TAH"/>
              <w:rPr>
                <w:rFonts w:eastAsiaTheme="minorEastAsia"/>
                <w:lang w:eastAsia="zh-CN"/>
              </w:rPr>
            </w:pPr>
            <w:r>
              <w:rPr>
                <w:rFonts w:eastAsiaTheme="minorEastAsia"/>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4EB17B"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FBA170"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4474322C" w14:textId="77777777">
        <w:trPr>
          <w:trHeight w:val="515"/>
          <w:jc w:val="center"/>
        </w:trPr>
        <w:tc>
          <w:tcPr>
            <w:tcW w:w="0" w:type="auto"/>
            <w:tcBorders>
              <w:top w:val="single" w:sz="4" w:space="0" w:color="auto"/>
              <w:left w:val="single" w:sz="4" w:space="0" w:color="auto"/>
              <w:right w:val="single" w:sz="4" w:space="0" w:color="auto"/>
            </w:tcBorders>
            <w:vAlign w:val="center"/>
          </w:tcPr>
          <w:p w14:paraId="6A76A5B3"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64BFA775" w14:textId="77777777" w:rsidR="00EF6058" w:rsidRDefault="00000000" w:rsidP="00840588">
            <w:pPr>
              <w:pStyle w:val="TAC"/>
            </w:pPr>
            <w:r>
              <w:t>-42.16</w:t>
            </w:r>
          </w:p>
        </w:tc>
        <w:tc>
          <w:tcPr>
            <w:tcW w:w="0" w:type="auto"/>
            <w:tcBorders>
              <w:top w:val="single" w:sz="4" w:space="0" w:color="auto"/>
              <w:left w:val="single" w:sz="4" w:space="0" w:color="auto"/>
              <w:right w:val="single" w:sz="4" w:space="0" w:color="auto"/>
            </w:tcBorders>
            <w:vAlign w:val="center"/>
          </w:tcPr>
          <w:p w14:paraId="27880EC5" w14:textId="77777777" w:rsidR="00EF6058" w:rsidRDefault="00000000" w:rsidP="00840588">
            <w:pPr>
              <w:pStyle w:val="TAC"/>
            </w:pPr>
            <w:r>
              <w:t>-42.84</w:t>
            </w:r>
          </w:p>
        </w:tc>
        <w:tc>
          <w:tcPr>
            <w:tcW w:w="713" w:type="dxa"/>
            <w:tcBorders>
              <w:top w:val="single" w:sz="4" w:space="0" w:color="auto"/>
              <w:left w:val="single" w:sz="4" w:space="0" w:color="auto"/>
              <w:right w:val="single" w:sz="4" w:space="0" w:color="auto"/>
            </w:tcBorders>
            <w:vAlign w:val="center"/>
          </w:tcPr>
          <w:p w14:paraId="29AB582F" w14:textId="77777777" w:rsidR="00EF6058" w:rsidRDefault="00000000" w:rsidP="00840588">
            <w:pPr>
              <w:pStyle w:val="TAC"/>
            </w:pPr>
            <w:r>
              <w:t>0.68</w:t>
            </w:r>
          </w:p>
        </w:tc>
        <w:tc>
          <w:tcPr>
            <w:tcW w:w="1269" w:type="dxa"/>
            <w:tcBorders>
              <w:top w:val="single" w:sz="4" w:space="0" w:color="auto"/>
              <w:left w:val="single" w:sz="4" w:space="0" w:color="auto"/>
              <w:right w:val="single" w:sz="4" w:space="0" w:color="auto"/>
            </w:tcBorders>
            <w:vAlign w:val="center"/>
          </w:tcPr>
          <w:p w14:paraId="2D62DAE4"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2983E6B3" w14:textId="77777777" w:rsidR="00EF6058" w:rsidRDefault="00EF6058" w:rsidP="00840588"/>
    <w:p w14:paraId="443618C6" w14:textId="77777777" w:rsidR="00EF6058" w:rsidRDefault="00000000" w:rsidP="00840588">
      <w:pPr>
        <w:pStyle w:val="Heading1"/>
        <w:rPr>
          <w:lang w:val="en-US" w:eastAsia="zh-CN"/>
        </w:rPr>
      </w:pPr>
      <w:bookmarkStart w:id="288" w:name="_Toc151502510"/>
      <w:bookmarkStart w:id="289" w:name="_Toc154592327"/>
      <w:bookmarkStart w:id="290" w:name="_Toc154592841"/>
      <w:bookmarkStart w:id="291" w:name="_Toc155632253"/>
      <w:bookmarkStart w:id="292" w:name="_Toc155632305"/>
      <w:bookmarkStart w:id="293" w:name="_Toc155632362"/>
      <w:bookmarkStart w:id="294" w:name="_Toc155632414"/>
      <w:r>
        <w:rPr>
          <w:rFonts w:hint="eastAsia"/>
          <w:lang w:val="en-US" w:eastAsia="zh-CN"/>
        </w:rPr>
        <w:t>7</w:t>
      </w:r>
      <w:r>
        <w:tab/>
      </w:r>
      <w:r>
        <w:rPr>
          <w:rFonts w:hint="eastAsia"/>
          <w:lang w:val="en-US" w:eastAsia="zh-CN"/>
        </w:rPr>
        <w:t>Lab alignment of FR1 MIMO OTA</w:t>
      </w:r>
      <w:bookmarkEnd w:id="288"/>
      <w:bookmarkEnd w:id="289"/>
      <w:bookmarkEnd w:id="290"/>
      <w:bookmarkEnd w:id="291"/>
      <w:bookmarkEnd w:id="292"/>
      <w:bookmarkEnd w:id="293"/>
      <w:bookmarkEnd w:id="294"/>
    </w:p>
    <w:p w14:paraId="6A614329" w14:textId="77777777" w:rsidR="00EF6058" w:rsidRDefault="00000000" w:rsidP="00840588">
      <w:pPr>
        <w:pStyle w:val="Heading2"/>
        <w:rPr>
          <w:lang w:val="en-US" w:eastAsia="zh-CN"/>
        </w:rPr>
      </w:pPr>
      <w:bookmarkStart w:id="295" w:name="_Toc151502511"/>
      <w:bookmarkStart w:id="296" w:name="_Toc154592328"/>
      <w:bookmarkStart w:id="297" w:name="_Toc154592842"/>
      <w:bookmarkStart w:id="298" w:name="_Toc155632254"/>
      <w:bookmarkStart w:id="299" w:name="_Toc155632306"/>
      <w:bookmarkStart w:id="300" w:name="_Toc155632363"/>
      <w:bookmarkStart w:id="301" w:name="_Toc155632415"/>
      <w:r>
        <w:rPr>
          <w:rFonts w:hint="eastAsia"/>
          <w:lang w:val="en-US" w:eastAsia="zh-CN"/>
        </w:rPr>
        <w:t>7</w:t>
      </w:r>
      <w:r>
        <w:t>.1</w:t>
      </w:r>
      <w:r>
        <w:tab/>
      </w:r>
      <w:r>
        <w:rPr>
          <w:rFonts w:hint="eastAsia"/>
          <w:lang w:val="en-US" w:eastAsia="zh-CN"/>
        </w:rPr>
        <w:t>General</w:t>
      </w:r>
      <w:bookmarkEnd w:id="295"/>
      <w:bookmarkEnd w:id="296"/>
      <w:bookmarkEnd w:id="297"/>
      <w:bookmarkEnd w:id="298"/>
      <w:bookmarkEnd w:id="299"/>
      <w:bookmarkEnd w:id="300"/>
      <w:bookmarkEnd w:id="301"/>
    </w:p>
    <w:p w14:paraId="305A76EE" w14:textId="77777777" w:rsidR="00EF6058" w:rsidRDefault="00000000">
      <w:pPr>
        <w:jc w:val="both"/>
      </w:pPr>
      <w:r>
        <w:rPr>
          <w:rFonts w:eastAsia="DengXian"/>
          <w:bCs/>
          <w:lang w:eastAsia="zh-CN"/>
        </w:rPr>
        <w:t>To establish valid and trustable measurement data pools for defining FR1 MIMO OTA requirements, lab alignment campaigns are required before measurement campaign for ensuring there is no unexpected deviations among labs. 3GPP RAN4 performed a lab alignment campaign for bands &gt; 1GHz during Rel-17, and a lab alignment campaign for bands &lt; 1GHz during Rel-18.</w:t>
      </w:r>
    </w:p>
    <w:p w14:paraId="199145AE" w14:textId="77777777" w:rsidR="00EF6058" w:rsidRDefault="00000000" w:rsidP="00840588">
      <w:pPr>
        <w:pStyle w:val="Heading2"/>
        <w:rPr>
          <w:lang w:val="en-US" w:eastAsia="zh-CN"/>
        </w:rPr>
      </w:pPr>
      <w:bookmarkStart w:id="302" w:name="_Toc151502512"/>
      <w:bookmarkStart w:id="303" w:name="_Toc154592329"/>
      <w:bookmarkStart w:id="304" w:name="_Toc154592843"/>
      <w:bookmarkStart w:id="305" w:name="_Toc155632255"/>
      <w:bookmarkStart w:id="306" w:name="_Toc155632307"/>
      <w:bookmarkStart w:id="307" w:name="_Toc155632364"/>
      <w:bookmarkStart w:id="308" w:name="_Toc155632416"/>
      <w:r>
        <w:rPr>
          <w:rFonts w:hint="eastAsia"/>
          <w:lang w:val="en-US" w:eastAsia="zh-CN"/>
        </w:rPr>
        <w:lastRenderedPageBreak/>
        <w:t>7</w:t>
      </w:r>
      <w:r>
        <w:t>.</w:t>
      </w:r>
      <w:r>
        <w:rPr>
          <w:rFonts w:hint="eastAsia"/>
          <w:lang w:val="en-US" w:eastAsia="zh-CN"/>
        </w:rPr>
        <w:t>2</w:t>
      </w:r>
      <w:r>
        <w:tab/>
      </w:r>
      <w:r>
        <w:rPr>
          <w:rFonts w:hint="eastAsia"/>
          <w:lang w:val="en-US" w:eastAsia="zh-CN"/>
        </w:rPr>
        <w:t>Noise impact in MPAC on MIMO performance</w:t>
      </w:r>
      <w:bookmarkEnd w:id="302"/>
      <w:bookmarkEnd w:id="303"/>
      <w:bookmarkEnd w:id="304"/>
      <w:bookmarkEnd w:id="305"/>
      <w:bookmarkEnd w:id="306"/>
      <w:bookmarkEnd w:id="307"/>
      <w:bookmarkEnd w:id="308"/>
    </w:p>
    <w:p w14:paraId="752AE70B" w14:textId="77777777" w:rsidR="00EF6058" w:rsidRDefault="00000000" w:rsidP="00840588">
      <w:r>
        <w:rPr>
          <w:rFonts w:hint="eastAsia"/>
        </w:rPr>
        <w:t>T</w:t>
      </w:r>
      <w:r>
        <w:t>his clause includes analysis and experimental measurement results of the impact of noise in MPAC on FR1 MIMO OTA performance.</w:t>
      </w:r>
    </w:p>
    <w:p w14:paraId="09EE921A" w14:textId="77777777" w:rsidR="00EF6058" w:rsidRDefault="00000000" w:rsidP="00840588">
      <w:r>
        <w:rPr>
          <w:lang w:eastAsia="zh-CN"/>
        </w:rPr>
        <w:t xml:space="preserve">During Rel-18, several companies studied the impact of </w:t>
      </w:r>
      <w:r>
        <w:t xml:space="preserve">noise in MPAC on FR1 MIMO OTA performance, conducted experiments, and obtained similar observations. It was found that by adding suitable attenuators after the amplifiers in MPAC system, the impact of noise can be eliminated and the MIMO OTA measurement results can be corrected, as shown in Figure 7.2-1. </w:t>
      </w:r>
    </w:p>
    <w:p w14:paraId="2067A1B9" w14:textId="77777777" w:rsidR="00EF6058" w:rsidRDefault="00000000" w:rsidP="00840588">
      <w:pPr>
        <w:pStyle w:val="TH"/>
      </w:pPr>
      <w:r>
        <w:object w:dxaOrig="7346" w:dyaOrig="2926" w14:anchorId="63A6776D">
          <v:shape id="_x0000_i1027" type="#_x0000_t75" style="width:367.5pt;height:145.9pt" o:ole="">
            <v:imagedata r:id="rId131" o:title=""/>
          </v:shape>
          <o:OLEObject Type="Embed" ProgID="Visio.Drawing.15" ShapeID="_x0000_i1027" DrawAspect="Content" ObjectID="_1766245339" r:id="rId132"/>
        </w:object>
      </w:r>
    </w:p>
    <w:p w14:paraId="42B40B7A" w14:textId="77777777" w:rsidR="00EF6058" w:rsidRDefault="00000000">
      <w:pPr>
        <w:pStyle w:val="TF"/>
        <w:keepLines w:val="0"/>
      </w:pPr>
      <w:bookmarkStart w:id="309" w:name="_Hlk149934560"/>
      <w:r>
        <w:t>Figure 7.2-1</w:t>
      </w:r>
      <w:bookmarkEnd w:id="309"/>
      <w:r>
        <w:t xml:space="preserve">: Measurement setup for </w:t>
      </w:r>
      <w:r>
        <w:rPr>
          <w:iCs/>
        </w:rPr>
        <w:t xml:space="preserve">correcting </w:t>
      </w:r>
      <w:r>
        <w:rPr>
          <w:rFonts w:hint="eastAsia"/>
          <w:iCs/>
          <w:lang w:eastAsia="zh-CN"/>
        </w:rPr>
        <w:t>FR</w:t>
      </w:r>
      <w:r>
        <w:rPr>
          <w:iCs/>
        </w:rPr>
        <w:t xml:space="preserve">1 </w:t>
      </w:r>
      <w:r>
        <w:rPr>
          <w:rFonts w:hint="eastAsia"/>
          <w:iCs/>
          <w:lang w:eastAsia="zh-CN"/>
        </w:rPr>
        <w:t>MIMO</w:t>
      </w:r>
      <w:r>
        <w:rPr>
          <w:iCs/>
        </w:rPr>
        <w:t xml:space="preserve"> </w:t>
      </w:r>
      <w:r>
        <w:rPr>
          <w:rFonts w:hint="eastAsia"/>
          <w:iCs/>
          <w:lang w:eastAsia="zh-CN"/>
        </w:rPr>
        <w:t>OTA</w:t>
      </w:r>
      <w:r>
        <w:rPr>
          <w:iCs/>
        </w:rPr>
        <w:t xml:space="preserve"> test results with MPAC</w:t>
      </w:r>
    </w:p>
    <w:p w14:paraId="102915EC" w14:textId="77777777" w:rsidR="00EF6058" w:rsidRDefault="00000000" w:rsidP="00840588">
      <w:pPr>
        <w:rPr>
          <w:rFonts w:eastAsiaTheme="minorEastAsia"/>
          <w:bCs/>
          <w:lang w:eastAsia="zh-CN"/>
        </w:rPr>
      </w:pPr>
      <w:r>
        <w:t>The measurement results (12 orientations average in FS DMP mode) at bands n28 (780.5MHz) and n41 (2593MHz) obtained by Lab 1 are show in Figure 7.2-2. The same DUT were measured with different attenuation values. It can be observed that, as the attenuation value increases, the measurement results first get better and then become stable. At the lower frequency, the effect of the attenuation value is more obvious, and it requires a lager attenuation to make the measurement results stable. The reason is that at lower frequency, the path loss from the amplifier output to the chamber centre is smaller, and when the amplifier noise arrives at the chamber centre, it has higher power than that at higher frequency.</w:t>
      </w:r>
      <w:r>
        <w:rPr>
          <w:rFonts w:eastAsiaTheme="minorEastAsia"/>
          <w:bCs/>
          <w:lang w:eastAsia="zh-CN"/>
        </w:rPr>
        <w:t xml:space="preserve"> </w:t>
      </w:r>
    </w:p>
    <w:p w14:paraId="133AC6F8" w14:textId="77777777" w:rsidR="00EF6058" w:rsidRDefault="00000000" w:rsidP="00840588">
      <w:r>
        <w:rPr>
          <w:rFonts w:eastAsiaTheme="minorEastAsia"/>
          <w:bCs/>
          <w:lang w:eastAsia="zh-CN"/>
        </w:rPr>
        <w:t xml:space="preserve">Adding attenuators after the amplifiers can reduce the noise and make it </w:t>
      </w:r>
      <w:r>
        <w:rPr>
          <w:lang w:eastAsia="zh-CN"/>
        </w:rPr>
        <w:t xml:space="preserve">neglectable for FR1 MIMO OTA testing. A suitable attenuation value can be selected, e.g., for </w:t>
      </w:r>
      <w:r>
        <w:rPr>
          <w:rFonts w:eastAsiaTheme="minorEastAsia"/>
          <w:bCs/>
          <w:lang w:eastAsia="zh-CN"/>
        </w:rPr>
        <w:t>band n28, the measurement results with 20dB-</w:t>
      </w:r>
      <w:r>
        <w:rPr>
          <w:lang w:eastAsia="zh-CN"/>
        </w:rPr>
        <w:t xml:space="preserve">attenuation and </w:t>
      </w:r>
      <w:r>
        <w:rPr>
          <w:rFonts w:eastAsiaTheme="minorEastAsia"/>
          <w:bCs/>
          <w:lang w:eastAsia="zh-CN"/>
        </w:rPr>
        <w:t>30dB-</w:t>
      </w:r>
      <w:r>
        <w:rPr>
          <w:lang w:eastAsia="zh-CN"/>
        </w:rPr>
        <w:t xml:space="preserve">attenuation are almost the same, but the </w:t>
      </w:r>
      <w:r>
        <w:rPr>
          <w:rFonts w:eastAsiaTheme="minorEastAsia"/>
          <w:bCs/>
          <w:lang w:eastAsia="zh-CN"/>
        </w:rPr>
        <w:t>measurement result with 10dB-</w:t>
      </w:r>
      <w:r>
        <w:rPr>
          <w:lang w:eastAsia="zh-CN"/>
        </w:rPr>
        <w:t xml:space="preserve">attenuation is worse, which means </w:t>
      </w:r>
      <w:r>
        <w:rPr>
          <w:rFonts w:eastAsiaTheme="minorEastAsia"/>
          <w:bCs/>
          <w:lang w:eastAsia="zh-CN"/>
        </w:rPr>
        <w:t>20dB-</w:t>
      </w:r>
      <w:r>
        <w:rPr>
          <w:lang w:eastAsia="zh-CN"/>
        </w:rPr>
        <w:t xml:space="preserve">attenuation is enough for </w:t>
      </w:r>
      <w:r>
        <w:rPr>
          <w:rFonts w:eastAsiaTheme="minorEastAsia"/>
          <w:bCs/>
          <w:lang w:eastAsia="zh-CN"/>
        </w:rPr>
        <w:t xml:space="preserve">band n28 in Lab 1’s MPAC system. </w:t>
      </w:r>
    </w:p>
    <w:p w14:paraId="50EFCF77" w14:textId="77777777" w:rsidR="00EF6058" w:rsidRDefault="00000000" w:rsidP="00840588">
      <w:pPr>
        <w:pStyle w:val="TH"/>
        <w:rPr>
          <w:rFonts w:eastAsiaTheme="minorEastAsia"/>
          <w:bCs/>
          <w:lang w:eastAsia="zh-CN"/>
        </w:rPr>
      </w:pPr>
      <w:r>
        <w:rPr>
          <w:rFonts w:eastAsiaTheme="minorEastAsia"/>
          <w:noProof/>
        </w:rPr>
        <w:drawing>
          <wp:inline distT="0" distB="0" distL="0" distR="0" wp14:anchorId="044088A3" wp14:editId="3AC6883E">
            <wp:extent cx="2798445" cy="1979930"/>
            <wp:effectExtent l="0" t="0" r="0" b="0"/>
            <wp:docPr id="815754057" name="图片 81575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754057" name="图片 81575405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2799049" cy="1980000"/>
                    </a:xfrm>
                    <a:prstGeom prst="rect">
                      <a:avLst/>
                    </a:prstGeom>
                    <a:noFill/>
                    <a:ln>
                      <a:noFill/>
                    </a:ln>
                  </pic:spPr>
                </pic:pic>
              </a:graphicData>
            </a:graphic>
          </wp:inline>
        </w:drawing>
      </w:r>
      <w:r>
        <w:rPr>
          <w:rFonts w:eastAsiaTheme="minorEastAsia" w:hint="eastAsia"/>
          <w:bCs/>
          <w:lang w:eastAsia="zh-CN"/>
        </w:rPr>
        <w:t xml:space="preserve"> </w:t>
      </w:r>
      <w:r>
        <w:rPr>
          <w:rFonts w:eastAsiaTheme="minorEastAsia"/>
          <w:bCs/>
          <w:lang w:eastAsia="zh-CN"/>
        </w:rPr>
        <w:t xml:space="preserve">  </w:t>
      </w:r>
      <w:r>
        <w:rPr>
          <w:rFonts w:eastAsiaTheme="minorEastAsia" w:hint="eastAsia"/>
          <w:noProof/>
        </w:rPr>
        <w:drawing>
          <wp:inline distT="0" distB="0" distL="0" distR="0" wp14:anchorId="6D6580BF" wp14:editId="6A091180">
            <wp:extent cx="2797810" cy="197993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2798218" cy="1980000"/>
                    </a:xfrm>
                    <a:prstGeom prst="rect">
                      <a:avLst/>
                    </a:prstGeom>
                    <a:noFill/>
                    <a:ln>
                      <a:noFill/>
                    </a:ln>
                  </pic:spPr>
                </pic:pic>
              </a:graphicData>
            </a:graphic>
          </wp:inline>
        </w:drawing>
      </w:r>
    </w:p>
    <w:p w14:paraId="1AF6EAFD" w14:textId="77777777" w:rsidR="00EF6058" w:rsidRDefault="00000000" w:rsidP="00840588">
      <w:pPr>
        <w:pStyle w:val="TF"/>
        <w:rPr>
          <w:rFonts w:eastAsiaTheme="minorEastAsia"/>
          <w:lang w:eastAsia="zh-CN"/>
        </w:rPr>
      </w:pPr>
      <w:r>
        <w:rPr>
          <w:rFonts w:eastAsiaTheme="minorEastAsia"/>
          <w:lang w:eastAsia="zh-CN"/>
        </w:rPr>
        <w:t>(a) Band n28 (780.5MHz)                                                  (b) Band n41 (2593MHz)</w:t>
      </w:r>
    </w:p>
    <w:p w14:paraId="0DA1AED3" w14:textId="77777777" w:rsidR="00EF6058" w:rsidRDefault="00000000">
      <w:pPr>
        <w:pStyle w:val="TF"/>
        <w:keepLines w:val="0"/>
        <w:rPr>
          <w:rFonts w:cs="Arial"/>
        </w:rPr>
      </w:pPr>
      <w:r>
        <w:t>Figure 7.2-2: Measured MIMO OTA performance with different attenuation val</w:t>
      </w:r>
      <w:r>
        <w:rPr>
          <w:rFonts w:cs="Arial"/>
        </w:rPr>
        <w:t>ues (in Lab 1)</w:t>
      </w:r>
    </w:p>
    <w:p w14:paraId="0EBC9000" w14:textId="77777777" w:rsidR="00EF6058" w:rsidRDefault="00EF6058" w:rsidP="00840588">
      <w:pPr>
        <w:rPr>
          <w:rFonts w:eastAsiaTheme="minorEastAsia"/>
          <w:lang w:eastAsia="zh-CN"/>
        </w:rPr>
      </w:pPr>
    </w:p>
    <w:p w14:paraId="72ECFE14" w14:textId="77777777" w:rsidR="00EF6058" w:rsidRDefault="00000000" w:rsidP="00840588">
      <w:r>
        <w:t xml:space="preserve">Figures 7.2-3 and 7.2-4 </w:t>
      </w:r>
      <w:bookmarkStart w:id="310" w:name="OLE_LINK10"/>
      <w:r>
        <w:t>present the measurement results at band n28 (780.5MHz) from Lab 2 and Lab 4</w:t>
      </w:r>
      <w:bookmarkEnd w:id="310"/>
      <w:r>
        <w:t xml:space="preserve">. Similar phenomenon can be observed. </w:t>
      </w:r>
    </w:p>
    <w:p w14:paraId="08DC3A4F" w14:textId="77777777" w:rsidR="00EF6058" w:rsidRPr="00840588" w:rsidRDefault="00000000" w:rsidP="00840588">
      <w:pPr>
        <w:pStyle w:val="TH"/>
      </w:pPr>
      <w:r>
        <w:rPr>
          <w:rFonts w:eastAsiaTheme="minorEastAsia"/>
          <w:noProof/>
          <w:lang w:eastAsia="zh-CN"/>
        </w:rPr>
        <w:lastRenderedPageBreak/>
        <w:drawing>
          <wp:inline distT="0" distB="0" distL="0" distR="0" wp14:anchorId="78F14DEA" wp14:editId="5C46F1DB">
            <wp:extent cx="3733800" cy="2799080"/>
            <wp:effectExtent l="0" t="0" r="0" b="762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3738209" cy="2802878"/>
                    </a:xfrm>
                    <a:prstGeom prst="rect">
                      <a:avLst/>
                    </a:prstGeom>
                    <a:noFill/>
                    <a:ln>
                      <a:noFill/>
                    </a:ln>
                  </pic:spPr>
                </pic:pic>
              </a:graphicData>
            </a:graphic>
          </wp:inline>
        </w:drawing>
      </w:r>
    </w:p>
    <w:p w14:paraId="03B591B0" w14:textId="77777777" w:rsidR="00EF6058" w:rsidRDefault="00000000">
      <w:pPr>
        <w:pStyle w:val="TF"/>
        <w:keepLines w:val="0"/>
        <w:rPr>
          <w:rFonts w:cs="Arial"/>
        </w:rPr>
      </w:pPr>
      <w:r>
        <w:t>Figure 7.2-3: Measured MIMO OTA performance at band n28</w:t>
      </w:r>
      <w:r>
        <w:rPr>
          <w:rFonts w:eastAsiaTheme="minorEastAsia" w:cs="Arial"/>
          <w:bCs/>
          <w:lang w:eastAsia="zh-CN"/>
        </w:rPr>
        <w:t xml:space="preserve"> (780.5MHz) </w:t>
      </w:r>
      <w:r>
        <w:t xml:space="preserve"> with different attenuation val</w:t>
      </w:r>
      <w:r>
        <w:rPr>
          <w:rFonts w:cs="Arial"/>
        </w:rPr>
        <w:t>ues (in Lab 2)</w:t>
      </w:r>
    </w:p>
    <w:p w14:paraId="67A2CE1F" w14:textId="77777777" w:rsidR="00EF6058" w:rsidRPr="00840588" w:rsidRDefault="00000000" w:rsidP="00840588">
      <w:pPr>
        <w:pStyle w:val="TH"/>
      </w:pPr>
      <w:r>
        <w:rPr>
          <w:noProof/>
        </w:rPr>
        <w:drawing>
          <wp:inline distT="0" distB="0" distL="0" distR="0" wp14:anchorId="28B95579" wp14:editId="6910C08C">
            <wp:extent cx="3691255" cy="2061845"/>
            <wp:effectExtent l="0" t="0" r="4445"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36"/>
                    <a:stretch>
                      <a:fillRect/>
                    </a:stretch>
                  </pic:blipFill>
                  <pic:spPr>
                    <a:xfrm>
                      <a:off x="0" y="0"/>
                      <a:ext cx="3718970" cy="2077499"/>
                    </a:xfrm>
                    <a:prstGeom prst="rect">
                      <a:avLst/>
                    </a:prstGeom>
                  </pic:spPr>
                </pic:pic>
              </a:graphicData>
            </a:graphic>
          </wp:inline>
        </w:drawing>
      </w:r>
    </w:p>
    <w:p w14:paraId="6BCA7C83" w14:textId="77777777" w:rsidR="00EF6058" w:rsidRDefault="00000000">
      <w:pPr>
        <w:pStyle w:val="TF"/>
        <w:keepLines w:val="0"/>
        <w:rPr>
          <w:rFonts w:cs="Arial"/>
        </w:rPr>
      </w:pPr>
      <w:r>
        <w:t xml:space="preserve">Figure 7.2-4: Measured MIMO OTA performance at band n28 </w:t>
      </w:r>
      <w:r>
        <w:rPr>
          <w:rFonts w:eastAsiaTheme="minorEastAsia" w:cs="Arial"/>
          <w:bCs/>
          <w:lang w:eastAsia="zh-CN"/>
        </w:rPr>
        <w:t xml:space="preserve"> (780.5MHz) </w:t>
      </w:r>
      <w:r>
        <w:t>with different attenuation val</w:t>
      </w:r>
      <w:r>
        <w:rPr>
          <w:rFonts w:cs="Arial"/>
        </w:rPr>
        <w:t>ues (in Lab 4)</w:t>
      </w:r>
    </w:p>
    <w:p w14:paraId="52179417" w14:textId="77777777" w:rsidR="00EF6058" w:rsidRDefault="00000000">
      <w:pPr>
        <w:jc w:val="both"/>
        <w:rPr>
          <w:lang w:val="en-US" w:eastAsia="zh-CN"/>
        </w:rPr>
      </w:pPr>
      <w:r>
        <w:rPr>
          <w:rFonts w:hint="eastAsia"/>
          <w:lang w:val="en-US" w:eastAsia="zh-CN"/>
        </w:rPr>
        <w:t xml:space="preserve">Table 7.2-1 </w:t>
      </w:r>
      <w:r>
        <w:t>present</w:t>
      </w:r>
      <w:r>
        <w:rPr>
          <w:rFonts w:hint="eastAsia"/>
          <w:lang w:val="en-US" w:eastAsia="zh-CN"/>
        </w:rPr>
        <w:t>s</w:t>
      </w:r>
      <w:r>
        <w:t xml:space="preserve"> the measurement results at band n28 (780.5MHz) from Lab </w:t>
      </w:r>
      <w:r>
        <w:rPr>
          <w:rFonts w:hint="eastAsia"/>
          <w:lang w:val="en-US" w:eastAsia="zh-CN"/>
        </w:rPr>
        <w:t xml:space="preserve">6, </w:t>
      </w:r>
      <w:r>
        <w:rPr>
          <w:lang w:val="en-US"/>
        </w:rPr>
        <w:t xml:space="preserve">RS EPRE </w:t>
      </w:r>
      <w:r>
        <w:rPr>
          <w:rFonts w:hint="eastAsia"/>
          <w:lang w:val="en-US" w:eastAsia="zh-CN"/>
        </w:rPr>
        <w:t>difference</w:t>
      </w:r>
      <w:r>
        <w:rPr>
          <w:lang w:val="en-US"/>
        </w:rPr>
        <w:t xml:space="preserve"> between FR1 MIMO OTA system with and without 10dB attenuators</w:t>
      </w:r>
      <w:r>
        <w:rPr>
          <w:rFonts w:hint="eastAsia"/>
          <w:lang w:val="en-US" w:eastAsia="zh-CN"/>
        </w:rPr>
        <w:t xml:space="preserve"> are listed. </w:t>
      </w:r>
    </w:p>
    <w:p w14:paraId="6D9922C6" w14:textId="77777777" w:rsidR="00EF6058" w:rsidRDefault="00000000" w:rsidP="00840588">
      <w:pPr>
        <w:pStyle w:val="TH"/>
      </w:pPr>
      <w:r>
        <w:rPr>
          <w:lang w:val="en-US" w:eastAsia="zh-CN"/>
        </w:rPr>
        <w:t>Table</w:t>
      </w:r>
      <w:r>
        <w:t xml:space="preserve"> 7.2-1: Measured </w:t>
      </w:r>
      <w:r>
        <w:rPr>
          <w:lang w:val="en-US"/>
        </w:rPr>
        <w:t xml:space="preserve">RS EPRE </w:t>
      </w:r>
      <w:r>
        <w:rPr>
          <w:rFonts w:hint="eastAsia"/>
          <w:lang w:val="en-US" w:eastAsia="zh-CN"/>
        </w:rPr>
        <w:t>difference</w:t>
      </w:r>
      <w:r>
        <w:rPr>
          <w:lang w:val="en-US"/>
        </w:rPr>
        <w:t xml:space="preserve"> between FR1 MIMO OTA system with and without 10dB attenuators</w:t>
      </w:r>
      <w:r>
        <w:t xml:space="preserve"> at band n28 </w:t>
      </w:r>
      <w:r>
        <w:rPr>
          <w:rFonts w:eastAsiaTheme="minorEastAsia"/>
          <w:bCs/>
          <w:lang w:eastAsia="zh-CN"/>
        </w:rPr>
        <w:t xml:space="preserve"> (780.5MHz) </w:t>
      </w:r>
      <w:r>
        <w:t xml:space="preserve">in Lab </w:t>
      </w:r>
      <w:r>
        <w:rPr>
          <w:rFonts w:hint="eastAsia"/>
          <w:lang w:val="en-US" w:eastAsia="zh-CN"/>
        </w:rPr>
        <w:t>6</w:t>
      </w:r>
    </w:p>
    <w:tbl>
      <w:tblPr>
        <w:tblStyle w:val="TableGrid"/>
        <w:tblW w:w="0" w:type="auto"/>
        <w:jc w:val="center"/>
        <w:tblLook w:val="04A0" w:firstRow="1" w:lastRow="0" w:firstColumn="1" w:lastColumn="0" w:noHBand="0" w:noVBand="1"/>
      </w:tblPr>
      <w:tblGrid>
        <w:gridCol w:w="2421"/>
        <w:gridCol w:w="4050"/>
      </w:tblGrid>
      <w:tr w:rsidR="00EF6058" w14:paraId="71FB0E9A" w14:textId="77777777">
        <w:trPr>
          <w:trHeight w:val="522"/>
          <w:jc w:val="center"/>
        </w:trPr>
        <w:tc>
          <w:tcPr>
            <w:tcW w:w="2421" w:type="dxa"/>
            <w:shd w:val="clear" w:color="auto" w:fill="CFCDCD" w:themeFill="background2" w:themeFillShade="E5"/>
            <w:vAlign w:val="center"/>
          </w:tcPr>
          <w:p w14:paraId="26D7FFC4" w14:textId="77777777" w:rsidR="00EF6058" w:rsidRDefault="00000000" w:rsidP="00840588">
            <w:pPr>
              <w:pStyle w:val="TAH"/>
              <w:rPr>
                <w:lang w:val="en-US" w:eastAsia="zh-CN"/>
              </w:rPr>
            </w:pPr>
            <w:r>
              <w:rPr>
                <w:lang w:val="en-US" w:eastAsia="zh-CN"/>
              </w:rPr>
              <w:t>Percentile of max TP</w:t>
            </w:r>
          </w:p>
        </w:tc>
        <w:tc>
          <w:tcPr>
            <w:tcW w:w="4050" w:type="dxa"/>
            <w:shd w:val="clear" w:color="auto" w:fill="CFCDCD" w:themeFill="background2" w:themeFillShade="E5"/>
            <w:vAlign w:val="center"/>
          </w:tcPr>
          <w:p w14:paraId="477BC32A" w14:textId="77777777" w:rsidR="00EF6058" w:rsidRDefault="00000000" w:rsidP="00840588">
            <w:pPr>
              <w:pStyle w:val="TAH"/>
              <w:rPr>
                <w:lang w:val="en-US"/>
              </w:rPr>
            </w:pPr>
            <w:bookmarkStart w:id="311" w:name="OLE_LINK14"/>
            <w:r>
              <w:rPr>
                <w:lang w:val="en-US"/>
              </w:rPr>
              <w:t xml:space="preserve">RS EPRE </w:t>
            </w:r>
            <w:r>
              <w:rPr>
                <w:lang w:val="en-US"/>
              </w:rPr>
              <w:sym w:font="Symbol" w:char="F044"/>
            </w:r>
            <w:r>
              <w:rPr>
                <w:lang w:val="en-US"/>
              </w:rPr>
              <w:t xml:space="preserve"> between FR1 MIMO OTA system with and without 10dB attenuators</w:t>
            </w:r>
            <w:bookmarkEnd w:id="311"/>
          </w:p>
        </w:tc>
      </w:tr>
      <w:tr w:rsidR="00EF6058" w14:paraId="4846F20B" w14:textId="77777777">
        <w:trPr>
          <w:trHeight w:val="283"/>
          <w:jc w:val="center"/>
        </w:trPr>
        <w:tc>
          <w:tcPr>
            <w:tcW w:w="2421" w:type="dxa"/>
            <w:vAlign w:val="center"/>
          </w:tcPr>
          <w:p w14:paraId="476C1CCF" w14:textId="77777777" w:rsidR="00EF6058" w:rsidRDefault="00000000" w:rsidP="00840588">
            <w:pPr>
              <w:pStyle w:val="TAC"/>
              <w:rPr>
                <w:lang w:val="en-US"/>
              </w:rPr>
            </w:pPr>
            <w:r>
              <w:rPr>
                <w:lang w:val="en-US"/>
              </w:rPr>
              <w:t>@ 50% throughput</w:t>
            </w:r>
          </w:p>
        </w:tc>
        <w:tc>
          <w:tcPr>
            <w:tcW w:w="4050" w:type="dxa"/>
            <w:vAlign w:val="center"/>
          </w:tcPr>
          <w:p w14:paraId="199A1C93" w14:textId="77777777" w:rsidR="00EF6058" w:rsidRDefault="00000000" w:rsidP="00840588">
            <w:pPr>
              <w:pStyle w:val="TAC"/>
              <w:rPr>
                <w:lang w:val="en-US"/>
              </w:rPr>
            </w:pPr>
            <w:r>
              <w:rPr>
                <w:lang w:val="en-US"/>
              </w:rPr>
              <w:t>0.59 dB</w:t>
            </w:r>
          </w:p>
        </w:tc>
      </w:tr>
      <w:tr w:rsidR="00EF6058" w14:paraId="66CD3434" w14:textId="77777777">
        <w:trPr>
          <w:trHeight w:val="283"/>
          <w:jc w:val="center"/>
        </w:trPr>
        <w:tc>
          <w:tcPr>
            <w:tcW w:w="2421" w:type="dxa"/>
            <w:vAlign w:val="center"/>
          </w:tcPr>
          <w:p w14:paraId="64C06423" w14:textId="77777777" w:rsidR="00EF6058" w:rsidRDefault="00000000" w:rsidP="00840588">
            <w:pPr>
              <w:pStyle w:val="TAC"/>
              <w:rPr>
                <w:lang w:val="en-US"/>
              </w:rPr>
            </w:pPr>
            <w:r>
              <w:rPr>
                <w:lang w:val="en-US"/>
              </w:rPr>
              <w:t>@ 70% throughput</w:t>
            </w:r>
          </w:p>
        </w:tc>
        <w:tc>
          <w:tcPr>
            <w:tcW w:w="4050" w:type="dxa"/>
            <w:vAlign w:val="center"/>
          </w:tcPr>
          <w:p w14:paraId="43CE923E" w14:textId="77777777" w:rsidR="00EF6058" w:rsidRDefault="00000000" w:rsidP="00840588">
            <w:pPr>
              <w:pStyle w:val="TAC"/>
              <w:rPr>
                <w:lang w:val="en-US"/>
              </w:rPr>
            </w:pPr>
            <w:r>
              <w:rPr>
                <w:lang w:val="en-US"/>
              </w:rPr>
              <w:t>0.66 dB</w:t>
            </w:r>
          </w:p>
        </w:tc>
      </w:tr>
      <w:tr w:rsidR="00EF6058" w14:paraId="384F3B3C" w14:textId="77777777">
        <w:trPr>
          <w:trHeight w:val="283"/>
          <w:jc w:val="center"/>
        </w:trPr>
        <w:tc>
          <w:tcPr>
            <w:tcW w:w="2421" w:type="dxa"/>
            <w:vAlign w:val="center"/>
          </w:tcPr>
          <w:p w14:paraId="6958AD5E" w14:textId="77777777" w:rsidR="00EF6058" w:rsidRDefault="00000000" w:rsidP="00840588">
            <w:pPr>
              <w:pStyle w:val="TAC"/>
              <w:rPr>
                <w:lang w:val="en-US"/>
              </w:rPr>
            </w:pPr>
            <w:r>
              <w:rPr>
                <w:lang w:val="en-US"/>
              </w:rPr>
              <w:t>@ 90% throughput</w:t>
            </w:r>
          </w:p>
        </w:tc>
        <w:tc>
          <w:tcPr>
            <w:tcW w:w="4050" w:type="dxa"/>
            <w:vAlign w:val="center"/>
          </w:tcPr>
          <w:p w14:paraId="09FFE05E" w14:textId="77777777" w:rsidR="00EF6058" w:rsidRDefault="00000000" w:rsidP="00840588">
            <w:pPr>
              <w:pStyle w:val="TAC"/>
              <w:rPr>
                <w:lang w:val="en-US"/>
              </w:rPr>
            </w:pPr>
            <w:r>
              <w:rPr>
                <w:lang w:val="en-US"/>
              </w:rPr>
              <w:t>0.67 dB</w:t>
            </w:r>
          </w:p>
        </w:tc>
      </w:tr>
    </w:tbl>
    <w:p w14:paraId="52A03268" w14:textId="77777777" w:rsidR="00EF6058" w:rsidRDefault="00EF6058" w:rsidP="00840588"/>
    <w:p w14:paraId="66BA8FCD" w14:textId="77777777" w:rsidR="00EF6058" w:rsidRDefault="00000000">
      <w:pPr>
        <w:jc w:val="both"/>
      </w:pPr>
      <w:r>
        <w:rPr>
          <w:rFonts w:hint="eastAsia"/>
        </w:rPr>
        <w:t>B</w:t>
      </w:r>
      <w:r>
        <w:t xml:space="preserve">ased on the observations, RAN4 reached the following agreements: </w:t>
      </w:r>
    </w:p>
    <w:p w14:paraId="1E2BAB61" w14:textId="5AC49EA8" w:rsidR="00EF6058" w:rsidRDefault="00766A89" w:rsidP="00766A89">
      <w:pPr>
        <w:pStyle w:val="B1"/>
      </w:pPr>
      <w:r>
        <w:t>-</w:t>
      </w:r>
      <w:r>
        <w:tab/>
        <w:t xml:space="preserve">Labs should first exclude the impact of noise before performing MIMO OTA measurements, especially for frequency bands &lt;1GHz. </w:t>
      </w:r>
    </w:p>
    <w:p w14:paraId="0C5A5E0A" w14:textId="47BC6EF0" w:rsidR="00EF6058" w:rsidRDefault="00766A89" w:rsidP="00766A89">
      <w:pPr>
        <w:pStyle w:val="B1"/>
      </w:pPr>
      <w:r>
        <w:t>-</w:t>
      </w:r>
      <w:r>
        <w:tab/>
        <w:t xml:space="preserve">Perform a low-band lab alignment activity at Band </w:t>
      </w:r>
      <w:r>
        <w:rPr>
          <w:rFonts w:hint="eastAsia"/>
        </w:rPr>
        <w:t>n</w:t>
      </w:r>
      <w:r>
        <w:t>28, to cross-validate the measurement results from different labs and ensure the validity of the data pool for requirements definition.</w:t>
      </w:r>
    </w:p>
    <w:p w14:paraId="01D66926" w14:textId="77777777" w:rsidR="00EF6058" w:rsidRDefault="00EF6058" w:rsidP="00766A89"/>
    <w:p w14:paraId="198C7D2C" w14:textId="77777777" w:rsidR="00EF6058" w:rsidRDefault="00000000" w:rsidP="00840588">
      <w:pPr>
        <w:pStyle w:val="Heading2"/>
        <w:rPr>
          <w:lang w:val="en-US" w:eastAsia="zh-CN"/>
        </w:rPr>
      </w:pPr>
      <w:bookmarkStart w:id="312" w:name="_Toc151502513"/>
      <w:bookmarkStart w:id="313" w:name="_Toc146460423"/>
      <w:bookmarkStart w:id="314" w:name="_Toc154592330"/>
      <w:bookmarkStart w:id="315" w:name="_Toc154592844"/>
      <w:bookmarkStart w:id="316" w:name="_Toc155632256"/>
      <w:bookmarkStart w:id="317" w:name="_Toc155632308"/>
      <w:bookmarkStart w:id="318" w:name="_Toc155632365"/>
      <w:bookmarkStart w:id="319" w:name="_Toc155632417"/>
      <w:r>
        <w:rPr>
          <w:rFonts w:hint="eastAsia"/>
          <w:lang w:val="en-US" w:eastAsia="zh-CN"/>
        </w:rPr>
        <w:t>7</w:t>
      </w:r>
      <w:r>
        <w:t>.</w:t>
      </w:r>
      <w:r>
        <w:rPr>
          <w:rFonts w:hint="eastAsia"/>
          <w:lang w:val="en-US" w:eastAsia="zh-CN"/>
        </w:rPr>
        <w:t>3</w:t>
      </w:r>
      <w:r>
        <w:tab/>
      </w:r>
      <w:r>
        <w:rPr>
          <w:rFonts w:hint="eastAsia"/>
          <w:lang w:val="en-US" w:eastAsia="zh-CN"/>
        </w:rPr>
        <w:t>Lab alignment campaign for frequency band</w:t>
      </w:r>
      <w:r>
        <w:rPr>
          <w:lang w:val="en-US" w:eastAsia="zh-CN"/>
        </w:rPr>
        <w:t>s</w:t>
      </w:r>
      <w:r>
        <w:rPr>
          <w:rFonts w:hint="eastAsia"/>
          <w:lang w:val="en-US" w:eastAsia="zh-CN"/>
        </w:rPr>
        <w:t xml:space="preserve"> &gt; 1GHz</w:t>
      </w:r>
      <w:bookmarkEnd w:id="312"/>
      <w:bookmarkEnd w:id="313"/>
      <w:bookmarkEnd w:id="314"/>
      <w:bookmarkEnd w:id="315"/>
      <w:bookmarkEnd w:id="316"/>
      <w:bookmarkEnd w:id="317"/>
      <w:bookmarkEnd w:id="318"/>
      <w:bookmarkEnd w:id="319"/>
    </w:p>
    <w:p w14:paraId="3DAAB477" w14:textId="70E11CA0" w:rsidR="00EF6058" w:rsidRDefault="00000000" w:rsidP="00840588">
      <w:pPr>
        <w:pStyle w:val="Heading3"/>
        <w:rPr>
          <w:lang w:val="en-US" w:eastAsia="zh-CN"/>
        </w:rPr>
      </w:pPr>
      <w:bookmarkStart w:id="320" w:name="_Toc151502514"/>
      <w:bookmarkStart w:id="321" w:name="_Toc154592331"/>
      <w:bookmarkStart w:id="322" w:name="_Toc154592845"/>
      <w:bookmarkStart w:id="323" w:name="_Toc155632257"/>
      <w:bookmarkStart w:id="324" w:name="_Toc155632309"/>
      <w:bookmarkStart w:id="325" w:name="_Toc155632366"/>
      <w:bookmarkStart w:id="326" w:name="_Toc155632418"/>
      <w:r>
        <w:rPr>
          <w:rFonts w:hint="eastAsia"/>
          <w:lang w:val="en-US" w:eastAsia="zh-CN"/>
        </w:rPr>
        <w:t>7</w:t>
      </w:r>
      <w:r>
        <w:t>.</w:t>
      </w:r>
      <w:r>
        <w:rPr>
          <w:rFonts w:hint="eastAsia"/>
          <w:lang w:val="en-US" w:eastAsia="zh-CN"/>
        </w:rPr>
        <w:t>3.1</w:t>
      </w:r>
      <w:r>
        <w:tab/>
      </w:r>
      <w:r>
        <w:rPr>
          <w:rFonts w:hint="eastAsia"/>
          <w:lang w:val="en-US" w:eastAsia="zh-CN"/>
        </w:rPr>
        <w:t>Framework</w:t>
      </w:r>
      <w:bookmarkEnd w:id="320"/>
      <w:bookmarkEnd w:id="321"/>
      <w:bookmarkEnd w:id="322"/>
      <w:bookmarkEnd w:id="323"/>
      <w:bookmarkEnd w:id="324"/>
      <w:bookmarkEnd w:id="325"/>
      <w:bookmarkEnd w:id="326"/>
    </w:p>
    <w:p w14:paraId="58D9FB8A" w14:textId="77777777" w:rsidR="00EF6058" w:rsidRDefault="00000000">
      <w:pPr>
        <w:jc w:val="both"/>
        <w:rPr>
          <w:i/>
        </w:rPr>
      </w:pPr>
      <w:r>
        <w:rPr>
          <w:iCs/>
        </w:rPr>
        <w:t xml:space="preserve">This clause defines the working procedure on how to proceed the lab alignment campaign for frequency bands &gt; 1GHz. </w:t>
      </w:r>
    </w:p>
    <w:p w14:paraId="3D93D3D2" w14:textId="77777777" w:rsidR="00EF6058" w:rsidRDefault="00000000" w:rsidP="00EC1C10">
      <w:pPr>
        <w:pStyle w:val="B1"/>
        <w:rPr>
          <w:lang w:eastAsia="zh-CN"/>
        </w:rPr>
      </w:pPr>
      <w:r>
        <w:rPr>
          <w:lang w:eastAsia="zh-CN"/>
        </w:rPr>
        <w:t xml:space="preserve">Labs/companies volunteer to participate in the performance requirement part shall complete the lab alignment measurements and system validation measurements, results should be submitted to RAN4 for review. </w:t>
      </w:r>
    </w:p>
    <w:p w14:paraId="6B31EE56" w14:textId="77777777" w:rsidR="00EF6058" w:rsidRDefault="00000000" w:rsidP="00EC1C10">
      <w:pPr>
        <w:pStyle w:val="B1"/>
        <w:rPr>
          <w:lang w:eastAsia="zh-CN"/>
        </w:rPr>
      </w:pPr>
      <w:r>
        <w:rPr>
          <w:lang w:eastAsia="zh-CN"/>
        </w:rPr>
        <w:t>Using the testing conditions as defined in TS38.151.</w:t>
      </w:r>
    </w:p>
    <w:p w14:paraId="75914B48" w14:textId="77777777" w:rsidR="00EF6058" w:rsidRDefault="00000000" w:rsidP="00EC1C10">
      <w:pPr>
        <w:pStyle w:val="B1"/>
        <w:rPr>
          <w:lang w:eastAsia="zh-CN"/>
        </w:rPr>
      </w:pPr>
      <w:r>
        <w:rPr>
          <w:lang w:eastAsia="zh-CN"/>
        </w:rPr>
        <w:t xml:space="preserve">The test bands for lab alignment are n41 and n78. Three performance alignment devices (PADs) for each band should be tested to ensure the alignment of measurement results. </w:t>
      </w:r>
    </w:p>
    <w:p w14:paraId="6201F4AD" w14:textId="77777777" w:rsidR="00EF6058" w:rsidRDefault="00000000" w:rsidP="00EC1C10">
      <w:pPr>
        <w:pStyle w:val="B1"/>
        <w:rPr>
          <w:lang w:eastAsia="zh-CN"/>
        </w:rPr>
      </w:pPr>
      <w:r>
        <w:rPr>
          <w:lang w:eastAsia="zh-CN"/>
        </w:rPr>
        <w:t xml:space="preserve">TRMS value in SA mode will be used for alignment comparison. </w:t>
      </w:r>
    </w:p>
    <w:p w14:paraId="001483DE" w14:textId="77777777" w:rsidR="00EF6058" w:rsidRDefault="00000000" w:rsidP="00EC1C10">
      <w:pPr>
        <w:pStyle w:val="B1"/>
        <w:rPr>
          <w:lang w:eastAsia="zh-CN"/>
        </w:rPr>
      </w:pPr>
      <w:r>
        <w:rPr>
          <w:lang w:eastAsia="zh-CN"/>
        </w:rPr>
        <w:t>The reference value of each PAD should be the average of the PAD measurement results submitted on or before 12:00 UTC 30th April 2022, based on the condition at least 3 labs’ results collected. Submission with measurement data after 12:00 UTC 30th April can be considered for lab alignment, but will not change the reference TRMS value.</w:t>
      </w:r>
    </w:p>
    <w:p w14:paraId="2E138828" w14:textId="77777777" w:rsidR="00EF6058" w:rsidRDefault="00000000" w:rsidP="00EC1C10">
      <w:pPr>
        <w:pStyle w:val="B1"/>
        <w:rPr>
          <w:lang w:eastAsia="zh-CN"/>
        </w:rPr>
      </w:pPr>
      <w:r>
        <w:rPr>
          <w:lang w:eastAsia="zh-CN"/>
        </w:rPr>
        <w:t>The acceptance criteria for declaring alignment should be defined based on the preliminary MU value of MPAC system. The detailed criteria for accepting the outcome of the lab alignment activity are listed in Table 7.3.3-1.</w:t>
      </w:r>
    </w:p>
    <w:p w14:paraId="3E5B3C53" w14:textId="30878D38" w:rsidR="00EF6058" w:rsidRDefault="00000000" w:rsidP="00840588">
      <w:pPr>
        <w:pStyle w:val="TH"/>
        <w:rPr>
          <w:rFonts w:eastAsiaTheme="minorEastAsia"/>
          <w:lang w:eastAsia="zh-CN"/>
        </w:rPr>
      </w:pPr>
      <w:r>
        <w:rPr>
          <w:rFonts w:eastAsiaTheme="minorEastAsia"/>
          <w:lang w:eastAsia="zh-CN"/>
        </w:rPr>
        <w:t>Table 7.3.3-1: Requirements for lab alignment results (FR1 MIMO OTA)</w:t>
      </w:r>
    </w:p>
    <w:tbl>
      <w:tblPr>
        <w:tblStyle w:val="TableGrid"/>
        <w:tblW w:w="9634" w:type="dxa"/>
        <w:tblLook w:val="04A0" w:firstRow="1" w:lastRow="0" w:firstColumn="1" w:lastColumn="0" w:noHBand="0" w:noVBand="1"/>
      </w:tblPr>
      <w:tblGrid>
        <w:gridCol w:w="2395"/>
        <w:gridCol w:w="2403"/>
        <w:gridCol w:w="4836"/>
      </w:tblGrid>
      <w:tr w:rsidR="00EF6058" w14:paraId="556DAC3C" w14:textId="77777777">
        <w:trPr>
          <w:trHeight w:val="340"/>
        </w:trPr>
        <w:tc>
          <w:tcPr>
            <w:tcW w:w="2395" w:type="dxa"/>
            <w:shd w:val="clear" w:color="auto" w:fill="D9D9D9" w:themeFill="background1" w:themeFillShade="D9"/>
            <w:vAlign w:val="center"/>
          </w:tcPr>
          <w:p w14:paraId="4D2622CE"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Band</w:t>
            </w:r>
          </w:p>
        </w:tc>
        <w:tc>
          <w:tcPr>
            <w:tcW w:w="2403" w:type="dxa"/>
            <w:shd w:val="clear" w:color="auto" w:fill="D9D9D9" w:themeFill="background1" w:themeFillShade="D9"/>
            <w:vAlign w:val="center"/>
          </w:tcPr>
          <w:p w14:paraId="4B120CD5"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Case</w:t>
            </w:r>
          </w:p>
        </w:tc>
        <w:tc>
          <w:tcPr>
            <w:tcW w:w="4836" w:type="dxa"/>
            <w:shd w:val="clear" w:color="auto" w:fill="D9D9D9" w:themeFill="background1" w:themeFillShade="D9"/>
            <w:vAlign w:val="center"/>
          </w:tcPr>
          <w:p w14:paraId="0E83129C"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Acceptance criteria</w:t>
            </w:r>
          </w:p>
        </w:tc>
      </w:tr>
      <w:tr w:rsidR="00EF6058" w14:paraId="312ED27D" w14:textId="77777777">
        <w:tc>
          <w:tcPr>
            <w:tcW w:w="2395" w:type="dxa"/>
            <w:vMerge w:val="restart"/>
            <w:vAlign w:val="center"/>
          </w:tcPr>
          <w:p w14:paraId="6B755129" w14:textId="77777777" w:rsidR="00EF6058" w:rsidRDefault="00000000" w:rsidP="00840588">
            <w:pPr>
              <w:pStyle w:val="TAC"/>
              <w:rPr>
                <w:rFonts w:eastAsiaTheme="minorEastAsia"/>
                <w:lang w:eastAsia="zh-CN"/>
              </w:rPr>
            </w:pPr>
            <w:r>
              <w:rPr>
                <w:rFonts w:eastAsiaTheme="minorEastAsia" w:hint="eastAsia"/>
                <w:lang w:eastAsia="zh-CN"/>
              </w:rPr>
              <w:t>n</w:t>
            </w:r>
            <w:r>
              <w:rPr>
                <w:rFonts w:eastAsiaTheme="minorEastAsia"/>
                <w:lang w:eastAsia="zh-CN"/>
              </w:rPr>
              <w:t>41</w:t>
            </w:r>
          </w:p>
        </w:tc>
        <w:tc>
          <w:tcPr>
            <w:tcW w:w="2403" w:type="dxa"/>
            <w:vAlign w:val="center"/>
          </w:tcPr>
          <w:p w14:paraId="0EB78A28"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323BE88A" w14:textId="77777777" w:rsidR="00EF6058" w:rsidRDefault="00000000" w:rsidP="00840588">
            <w:pPr>
              <w:pStyle w:val="TAL"/>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3F54BEF7" w14:textId="77777777" w:rsidR="00EF6058" w:rsidRDefault="00000000" w:rsidP="00840588">
            <w:pPr>
              <w:pStyle w:val="TAL"/>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SimSun" w:hAnsi="SimSun" w:cs="SimSun" w:hint="eastAsia"/>
                <w:lang w:eastAsia="zh-CN"/>
              </w:rPr>
              <w:t>≦</w:t>
            </w:r>
            <w:r>
              <w:rPr>
                <w:rFonts w:eastAsiaTheme="minorEastAsia"/>
                <w:lang w:eastAsia="zh-CN"/>
              </w:rPr>
              <w:t>pass/fail limit</w:t>
            </w:r>
          </w:p>
        </w:tc>
      </w:tr>
      <w:tr w:rsidR="00EF6058" w14:paraId="292EE6B6" w14:textId="77777777">
        <w:tc>
          <w:tcPr>
            <w:tcW w:w="2395" w:type="dxa"/>
            <w:vMerge/>
            <w:vAlign w:val="center"/>
          </w:tcPr>
          <w:p w14:paraId="6C4DC732" w14:textId="77777777" w:rsidR="00EF6058" w:rsidRDefault="00EF6058" w:rsidP="00840588">
            <w:pPr>
              <w:pStyle w:val="TAC"/>
              <w:rPr>
                <w:rFonts w:eastAsiaTheme="minorEastAsia"/>
                <w:lang w:eastAsia="zh-CN"/>
              </w:rPr>
            </w:pPr>
          </w:p>
        </w:tc>
        <w:tc>
          <w:tcPr>
            <w:tcW w:w="2403" w:type="dxa"/>
            <w:vAlign w:val="center"/>
          </w:tcPr>
          <w:p w14:paraId="7EDFB56F"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67404F4B" w14:textId="77777777" w:rsidR="00EF6058" w:rsidRDefault="00EF6058" w:rsidP="00840588">
            <w:pPr>
              <w:pStyle w:val="TAL"/>
              <w:rPr>
                <w:rFonts w:eastAsiaTheme="minorEastAsia"/>
                <w:lang w:eastAsia="zh-CN"/>
              </w:rPr>
            </w:pPr>
          </w:p>
        </w:tc>
      </w:tr>
      <w:tr w:rsidR="00EF6058" w14:paraId="549783C4" w14:textId="77777777">
        <w:tc>
          <w:tcPr>
            <w:tcW w:w="2395" w:type="dxa"/>
            <w:vMerge/>
            <w:vAlign w:val="center"/>
          </w:tcPr>
          <w:p w14:paraId="07558E44" w14:textId="77777777" w:rsidR="00EF6058" w:rsidRDefault="00EF6058" w:rsidP="00840588">
            <w:pPr>
              <w:pStyle w:val="TAC"/>
              <w:rPr>
                <w:rFonts w:eastAsiaTheme="minorEastAsia"/>
                <w:lang w:eastAsia="zh-CN"/>
              </w:rPr>
            </w:pPr>
          </w:p>
        </w:tc>
        <w:tc>
          <w:tcPr>
            <w:tcW w:w="2403" w:type="dxa"/>
            <w:vAlign w:val="center"/>
          </w:tcPr>
          <w:p w14:paraId="783F7861"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35FA0B7D" w14:textId="77777777" w:rsidR="00EF6058" w:rsidRDefault="00EF6058" w:rsidP="00840588">
            <w:pPr>
              <w:pStyle w:val="TAL"/>
              <w:rPr>
                <w:rFonts w:eastAsiaTheme="minorEastAsia"/>
                <w:lang w:eastAsia="zh-CN"/>
              </w:rPr>
            </w:pPr>
          </w:p>
        </w:tc>
      </w:tr>
      <w:tr w:rsidR="00EF6058" w14:paraId="4A2DB4D6" w14:textId="77777777">
        <w:tc>
          <w:tcPr>
            <w:tcW w:w="2395" w:type="dxa"/>
            <w:vMerge w:val="restart"/>
            <w:vAlign w:val="center"/>
          </w:tcPr>
          <w:p w14:paraId="53A6C95F" w14:textId="77777777" w:rsidR="00EF6058" w:rsidRDefault="00000000" w:rsidP="00840588">
            <w:pPr>
              <w:pStyle w:val="TAC"/>
              <w:rPr>
                <w:rFonts w:eastAsiaTheme="minorEastAsia"/>
                <w:lang w:eastAsia="zh-CN"/>
              </w:rPr>
            </w:pPr>
            <w:r>
              <w:rPr>
                <w:rFonts w:eastAsiaTheme="minorEastAsia"/>
                <w:lang w:eastAsia="zh-CN"/>
              </w:rPr>
              <w:t>n78</w:t>
            </w:r>
          </w:p>
        </w:tc>
        <w:tc>
          <w:tcPr>
            <w:tcW w:w="2403" w:type="dxa"/>
            <w:vAlign w:val="center"/>
          </w:tcPr>
          <w:p w14:paraId="4088332E"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4420343E" w14:textId="77777777" w:rsidR="00EF6058" w:rsidRDefault="00000000" w:rsidP="00840588">
            <w:pPr>
              <w:pStyle w:val="TAL"/>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228101C5" w14:textId="77777777" w:rsidR="00EF6058" w:rsidRDefault="00000000" w:rsidP="00840588">
            <w:pPr>
              <w:pStyle w:val="TAL"/>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SimSun" w:hAnsi="SimSun" w:cs="SimSun" w:hint="eastAsia"/>
                <w:lang w:eastAsia="zh-CN"/>
              </w:rPr>
              <w:t>≦</w:t>
            </w:r>
            <w:r>
              <w:rPr>
                <w:rFonts w:eastAsiaTheme="minorEastAsia"/>
                <w:lang w:eastAsia="zh-CN"/>
              </w:rPr>
              <w:t>pass/fail limit</w:t>
            </w:r>
          </w:p>
        </w:tc>
      </w:tr>
      <w:tr w:rsidR="00EF6058" w14:paraId="7A03FF68" w14:textId="77777777">
        <w:tc>
          <w:tcPr>
            <w:tcW w:w="2395" w:type="dxa"/>
            <w:vMerge/>
            <w:vAlign w:val="center"/>
          </w:tcPr>
          <w:p w14:paraId="567F6084" w14:textId="77777777" w:rsidR="00EF6058" w:rsidRDefault="00EF6058">
            <w:pPr>
              <w:snapToGrid w:val="0"/>
              <w:spacing w:afterLines="50" w:after="120"/>
              <w:jc w:val="center"/>
              <w:rPr>
                <w:rFonts w:eastAsiaTheme="minorEastAsia"/>
                <w:lang w:eastAsia="zh-CN"/>
              </w:rPr>
            </w:pPr>
          </w:p>
        </w:tc>
        <w:tc>
          <w:tcPr>
            <w:tcW w:w="2403" w:type="dxa"/>
            <w:vAlign w:val="center"/>
          </w:tcPr>
          <w:p w14:paraId="6FA67B92"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60DF8526" w14:textId="77777777" w:rsidR="00EF6058" w:rsidRDefault="00EF6058">
            <w:pPr>
              <w:snapToGrid w:val="0"/>
              <w:spacing w:afterLines="50" w:after="120"/>
              <w:jc w:val="center"/>
              <w:rPr>
                <w:rFonts w:eastAsiaTheme="minorEastAsia"/>
                <w:lang w:eastAsia="zh-CN"/>
              </w:rPr>
            </w:pPr>
          </w:p>
        </w:tc>
      </w:tr>
      <w:tr w:rsidR="00EF6058" w14:paraId="0A750367" w14:textId="77777777">
        <w:tc>
          <w:tcPr>
            <w:tcW w:w="2395" w:type="dxa"/>
            <w:vMerge/>
            <w:vAlign w:val="center"/>
          </w:tcPr>
          <w:p w14:paraId="066A3B9C" w14:textId="77777777" w:rsidR="00EF6058" w:rsidRDefault="00EF6058">
            <w:pPr>
              <w:snapToGrid w:val="0"/>
              <w:spacing w:afterLines="50" w:after="120"/>
              <w:jc w:val="center"/>
              <w:rPr>
                <w:rFonts w:eastAsiaTheme="minorEastAsia"/>
                <w:lang w:eastAsia="zh-CN"/>
              </w:rPr>
            </w:pPr>
          </w:p>
        </w:tc>
        <w:tc>
          <w:tcPr>
            <w:tcW w:w="2403" w:type="dxa"/>
            <w:vAlign w:val="center"/>
          </w:tcPr>
          <w:p w14:paraId="347D88D8"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4EF790A6" w14:textId="77777777" w:rsidR="00EF6058" w:rsidRDefault="00EF6058">
            <w:pPr>
              <w:snapToGrid w:val="0"/>
              <w:spacing w:afterLines="50" w:after="120"/>
              <w:jc w:val="center"/>
              <w:rPr>
                <w:rFonts w:eastAsiaTheme="minorEastAsia"/>
                <w:lang w:eastAsia="zh-CN"/>
              </w:rPr>
            </w:pPr>
          </w:p>
        </w:tc>
      </w:tr>
    </w:tbl>
    <w:p w14:paraId="6B426916" w14:textId="77777777" w:rsidR="00847B39" w:rsidRDefault="00847B39" w:rsidP="00847B39">
      <w:pPr>
        <w:rPr>
          <w:lang w:eastAsia="zh-CN"/>
        </w:rPr>
      </w:pPr>
    </w:p>
    <w:p w14:paraId="46104AC1" w14:textId="56FE0CEB" w:rsidR="00EF6058" w:rsidRDefault="00000000" w:rsidP="00847B39">
      <w:pPr>
        <w:pStyle w:val="NO"/>
        <w:rPr>
          <w:lang w:eastAsia="zh-CN"/>
        </w:rPr>
      </w:pPr>
      <w:r>
        <w:rPr>
          <w:lang w:eastAsia="zh-CN"/>
        </w:rPr>
        <w:t xml:space="preserve">Note: </w:t>
      </w:r>
    </w:p>
    <w:p w14:paraId="7A109AC3" w14:textId="6DF2D8F9" w:rsidR="00EF6058" w:rsidRDefault="00847B39" w:rsidP="00847B39">
      <w:pPr>
        <w:pStyle w:val="B1"/>
        <w:rPr>
          <w:lang w:eastAsia="zh-CN"/>
        </w:rPr>
      </w:pPr>
      <w:r>
        <w:rPr>
          <w:lang w:eastAsia="zh-CN"/>
        </w:rPr>
        <w:t>-</w:t>
      </w:r>
      <w:r>
        <w:rPr>
          <w:lang w:eastAsia="zh-CN"/>
        </w:rPr>
        <w:tab/>
        <w:t>The PAD measurement results shall NOT be shared to anyone before submitting to RAN4 meetings or sharing in the NR MIMO OTA reflector. Comparison and alignment analyses should only be done in RAN4 meetings.</w:t>
      </w:r>
    </w:p>
    <w:p w14:paraId="6A0E2412" w14:textId="56505B9D" w:rsidR="00EF6058" w:rsidRDefault="00847B39" w:rsidP="00847B39">
      <w:pPr>
        <w:pStyle w:val="B1"/>
        <w:rPr>
          <w:iCs/>
          <w:lang w:val="en-US" w:eastAsia="zh-CN"/>
        </w:rPr>
      </w:pPr>
      <w:r>
        <w:rPr>
          <w:iCs/>
          <w:lang w:val="en-US" w:eastAsia="zh-CN"/>
        </w:rPr>
        <w:t>-</w:t>
      </w:r>
      <w:r>
        <w:rPr>
          <w:iCs/>
          <w:lang w:val="en-US" w:eastAsia="zh-CN"/>
        </w:rPr>
        <w:tab/>
        <w:t>Three PADs for each band are selected. Labs should submit PAD measurements results in an anonymous approach, i.e., the PADs for each band should be marked as PAD_1, PAD_2, and PAD_3, respectively. The mapping between the codename PAD_n and the actual PAD shall only be known among the labs participated in the alignment activity, and shall NOT be disclosed to any other companies.</w:t>
      </w:r>
    </w:p>
    <w:p w14:paraId="3B8AC2D8" w14:textId="77777777" w:rsidR="00EF6058" w:rsidRDefault="00000000" w:rsidP="00840588">
      <w:pPr>
        <w:pStyle w:val="Heading3"/>
        <w:rPr>
          <w:lang w:val="en-US" w:eastAsia="zh-CN"/>
        </w:rPr>
      </w:pPr>
      <w:bookmarkStart w:id="327" w:name="_Toc146460425"/>
      <w:bookmarkStart w:id="328" w:name="_Toc151502515"/>
      <w:bookmarkStart w:id="329" w:name="_Toc154592332"/>
      <w:bookmarkStart w:id="330" w:name="_Toc154592846"/>
      <w:bookmarkStart w:id="331" w:name="_Toc155632258"/>
      <w:bookmarkStart w:id="332" w:name="_Toc155632310"/>
      <w:bookmarkStart w:id="333" w:name="_Toc155632367"/>
      <w:bookmarkStart w:id="334" w:name="_Toc155632419"/>
      <w:r>
        <w:rPr>
          <w:rFonts w:hint="eastAsia"/>
          <w:lang w:val="en-US" w:eastAsia="zh-CN"/>
        </w:rPr>
        <w:t>7</w:t>
      </w:r>
      <w:r>
        <w:t>.</w:t>
      </w:r>
      <w:r>
        <w:rPr>
          <w:rFonts w:hint="eastAsia"/>
          <w:lang w:val="en-US" w:eastAsia="zh-CN"/>
        </w:rPr>
        <w:t>3.</w:t>
      </w:r>
      <w:r>
        <w:rPr>
          <w:lang w:val="en-US" w:eastAsia="zh-CN"/>
        </w:rPr>
        <w:t>2</w:t>
      </w:r>
      <w:r>
        <w:tab/>
      </w:r>
      <w:r>
        <w:rPr>
          <w:rFonts w:hint="eastAsia"/>
          <w:lang w:val="en-US" w:eastAsia="zh-CN"/>
        </w:rPr>
        <w:t>Measurement results</w:t>
      </w:r>
      <w:bookmarkEnd w:id="327"/>
      <w:bookmarkEnd w:id="328"/>
      <w:bookmarkEnd w:id="329"/>
      <w:bookmarkEnd w:id="330"/>
      <w:bookmarkEnd w:id="331"/>
      <w:bookmarkEnd w:id="332"/>
      <w:bookmarkEnd w:id="333"/>
      <w:bookmarkEnd w:id="334"/>
    </w:p>
    <w:p w14:paraId="5561BF6B" w14:textId="77777777" w:rsidR="00EF6058" w:rsidRDefault="00000000" w:rsidP="00840588">
      <w:pPr>
        <w:rPr>
          <w:i/>
        </w:rPr>
      </w:pPr>
      <w:r>
        <w:t>RAN4 carried out the lab alignment campaign for frequency bands &gt; 1GHz during Rel-17. Considering the test burden and urgent timeline, RAN4 decided to select three smartphones (named as PADs, Performance Alignment Devices) as reference DUTs, and select two bands, n41 and n78, to perform FR1 MIM</w:t>
      </w:r>
      <w:r>
        <w:rPr>
          <w:rFonts w:hint="eastAsia"/>
          <w:lang w:eastAsia="zh-CN"/>
        </w:rPr>
        <w:t>O</w:t>
      </w:r>
      <w:r>
        <w:t xml:space="preserve"> </w:t>
      </w:r>
      <w:r>
        <w:rPr>
          <w:rFonts w:hint="eastAsia"/>
          <w:lang w:eastAsia="zh-CN"/>
        </w:rPr>
        <w:t>OTA</w:t>
      </w:r>
      <w:r>
        <w:t xml:space="preserve"> lab alignment activity for frequencies bands &gt; 1GHz. </w:t>
      </w:r>
    </w:p>
    <w:p w14:paraId="21F95BBE" w14:textId="77777777" w:rsidR="00EF6058" w:rsidRDefault="00000000" w:rsidP="00840588">
      <w:pPr>
        <w:rPr>
          <w:i/>
          <w:lang w:val="en-US" w:eastAsia="zh-CN"/>
        </w:rPr>
      </w:pPr>
      <w:r>
        <w:t xml:space="preserve">There are 6 test labs participated in the lab alignment campaign, the reference value </w:t>
      </w:r>
      <w:r>
        <w:rPr>
          <w:rFonts w:hint="eastAsia"/>
          <w:lang w:val="en-US" w:eastAsia="zh-CN"/>
        </w:rPr>
        <w:t xml:space="preserve">of each PAD at each band </w:t>
      </w:r>
      <w:r>
        <w:t xml:space="preserve">is derived based on linear average (with dBm) of </w:t>
      </w:r>
      <w:r>
        <w:rPr>
          <w:rFonts w:hint="eastAsia"/>
          <w:lang w:val="en-US" w:eastAsia="zh-CN"/>
        </w:rPr>
        <w:t xml:space="preserve">PAD </w:t>
      </w:r>
      <w:r>
        <w:t xml:space="preserve">measurement results </w:t>
      </w:r>
      <w:r>
        <w:rPr>
          <w:rFonts w:hint="eastAsia"/>
          <w:lang w:val="en-US" w:eastAsia="zh-CN"/>
        </w:rPr>
        <w:t>submitted by</w:t>
      </w:r>
      <w:r>
        <w:t xml:space="preserve"> all labs. The summary of the lab alignment </w:t>
      </w:r>
      <w:r>
        <w:rPr>
          <w:rFonts w:hint="eastAsia"/>
          <w:lang w:val="en-US" w:eastAsia="zh-CN"/>
        </w:rPr>
        <w:t>results</w:t>
      </w:r>
      <w:r>
        <w:t xml:space="preserve"> is shown in Table 7.3.2-1 and Figure 7.3.2-1.</w:t>
      </w:r>
      <w:r>
        <w:rPr>
          <w:rFonts w:hint="eastAsia"/>
          <w:lang w:val="en-US" w:eastAsia="zh-CN"/>
        </w:rPr>
        <w:t xml:space="preserve"> The TRMS offset </w:t>
      </w:r>
      <w:r>
        <w:rPr>
          <w:lang w:val="en-US" w:eastAsia="zh-CN"/>
        </w:rPr>
        <w:t xml:space="preserve">between each measurement result and reference value of FR1 MIMO OTA lab alignment </w:t>
      </w:r>
      <w:r>
        <w:rPr>
          <w:rFonts w:hint="eastAsia"/>
          <w:lang w:val="en-US" w:eastAsia="zh-CN"/>
        </w:rPr>
        <w:t>is shown in Table 7.3.2-2 and Figure 7.3.2-1.</w:t>
      </w:r>
    </w:p>
    <w:p w14:paraId="764142C4" w14:textId="77777777" w:rsidR="00EF6058" w:rsidRDefault="00000000">
      <w:pPr>
        <w:pStyle w:val="TH"/>
        <w:keepNext w:val="0"/>
        <w:keepLines w:val="0"/>
      </w:pPr>
      <w:r>
        <w:t>Table 7.3.2-1: Summary of FR1 MIMO OTA lab alignment results for bands &gt; 1GHz</w:t>
      </w:r>
    </w:p>
    <w:tbl>
      <w:tblPr>
        <w:tblW w:w="0" w:type="auto"/>
        <w:jc w:val="center"/>
        <w:tblLook w:val="04A0" w:firstRow="1" w:lastRow="0" w:firstColumn="1" w:lastColumn="0" w:noHBand="0" w:noVBand="1"/>
      </w:tblPr>
      <w:tblGrid>
        <w:gridCol w:w="1187"/>
        <w:gridCol w:w="666"/>
        <w:gridCol w:w="727"/>
        <w:gridCol w:w="727"/>
        <w:gridCol w:w="827"/>
        <w:gridCol w:w="727"/>
        <w:gridCol w:w="727"/>
        <w:gridCol w:w="827"/>
        <w:gridCol w:w="1027"/>
        <w:gridCol w:w="1087"/>
        <w:gridCol w:w="1007"/>
      </w:tblGrid>
      <w:tr w:rsidR="00EF6058" w14:paraId="27FD575B" w14:textId="77777777">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40AB42A1" w14:textId="77777777" w:rsidR="00EF6058" w:rsidRDefault="00000000" w:rsidP="00840588">
            <w:pPr>
              <w:pStyle w:val="TAH"/>
              <w:rPr>
                <w:rFonts w:eastAsia="DengXian"/>
                <w:lang w:val="en-US" w:eastAsia="zh-CN"/>
              </w:rPr>
            </w:pPr>
            <w:r>
              <w:rPr>
                <w:rFonts w:eastAsia="DengXian"/>
                <w:lang w:val="en-US" w:eastAsia="zh-CN"/>
              </w:rPr>
              <w:lastRenderedPageBreak/>
              <w:t>Device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0527E3D9" w14:textId="77777777" w:rsidR="00EF6058" w:rsidRDefault="00000000" w:rsidP="00840588">
            <w:pPr>
              <w:pStyle w:val="TAH"/>
              <w:rPr>
                <w:rFonts w:eastAsia="DengXian"/>
                <w:lang w:val="en-US" w:eastAsia="zh-CN"/>
              </w:rPr>
            </w:pPr>
            <w:r>
              <w:rPr>
                <w:rFonts w:eastAsia="DengXian"/>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665CA8A3" w14:textId="77777777" w:rsidR="00EF6058" w:rsidRDefault="00000000" w:rsidP="00840588">
            <w:pPr>
              <w:pStyle w:val="TAH"/>
              <w:rPr>
                <w:rFonts w:eastAsia="DengXian"/>
                <w:lang w:val="en-US" w:eastAsia="zh-CN"/>
              </w:rPr>
            </w:pPr>
            <w:r>
              <w:rPr>
                <w:rFonts w:eastAsia="DengXian"/>
                <w:lang w:val="en-US" w:eastAsia="zh-CN"/>
              </w:rPr>
              <w:t>TRMS measurement result [dBm/30kHz]</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0CECE"/>
            <w:vAlign w:val="center"/>
          </w:tcPr>
          <w:p w14:paraId="0BBE66E2" w14:textId="77777777" w:rsidR="00EF6058" w:rsidRDefault="00000000" w:rsidP="00840588">
            <w:pPr>
              <w:pStyle w:val="TAH"/>
              <w:rPr>
                <w:rFonts w:eastAsia="DengXian"/>
                <w:lang w:val="en-US" w:eastAsia="zh-CN"/>
              </w:rPr>
            </w:pPr>
            <w:r>
              <w:rPr>
                <w:rFonts w:eastAsia="DengXian"/>
                <w:lang w:val="en-US" w:eastAsia="zh-CN"/>
              </w:rPr>
              <w:t>Average</w:t>
            </w:r>
            <w:r>
              <w:rPr>
                <w:rFonts w:eastAsia="DengXian"/>
                <w:lang w:val="en-US" w:eastAsia="zh-CN"/>
              </w:rPr>
              <w:br/>
              <w:t>approach</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227DB4A2" w14:textId="77777777" w:rsidR="00EF6058" w:rsidRDefault="00000000" w:rsidP="00840588">
            <w:pPr>
              <w:pStyle w:val="TAH"/>
              <w:rPr>
                <w:rFonts w:eastAsia="DengXian"/>
                <w:lang w:val="en-US" w:eastAsia="zh-CN"/>
              </w:rPr>
            </w:pPr>
            <w:r>
              <w:rPr>
                <w:rFonts w:eastAsia="DengXian"/>
                <w:lang w:val="en-US" w:eastAsia="zh-CN"/>
              </w:rPr>
              <w:t>Reference</w:t>
            </w:r>
            <w:r>
              <w:rPr>
                <w:rFonts w:eastAsia="DengXian"/>
                <w:lang w:val="en-US" w:eastAsia="zh-CN"/>
              </w:rPr>
              <w:br/>
              <w:t>value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4B877E19" w14:textId="77777777" w:rsidR="00EF6058" w:rsidRDefault="00000000" w:rsidP="00840588">
            <w:pPr>
              <w:pStyle w:val="TAH"/>
              <w:rPr>
                <w:rFonts w:eastAsia="DengXian"/>
                <w:lang w:val="en-US" w:eastAsia="zh-CN"/>
              </w:rPr>
            </w:pPr>
            <w:r>
              <w:rPr>
                <w:rFonts w:eastAsia="DengXian"/>
                <w:lang w:val="en-US" w:eastAsia="zh-CN"/>
              </w:rPr>
              <w:t>Max-Min</w:t>
            </w:r>
            <w:r>
              <w:rPr>
                <w:rFonts w:eastAsia="DengXian"/>
                <w:lang w:val="en-US" w:eastAsia="zh-CN"/>
              </w:rPr>
              <w:br/>
              <w:t>deviation</w:t>
            </w:r>
          </w:p>
        </w:tc>
      </w:tr>
      <w:tr w:rsidR="00EF6058" w14:paraId="02A34144" w14:textId="77777777">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0D0278"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248937"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0FB0D1BC"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0D6AC91B"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54B1BFF0"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421D3DB1"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76D49187"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53DFED44"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6</w:t>
            </w:r>
          </w:p>
        </w:tc>
        <w:tc>
          <w:tcPr>
            <w:tcW w:w="0" w:type="auto"/>
            <w:vMerge/>
            <w:tcBorders>
              <w:top w:val="single" w:sz="4" w:space="0" w:color="auto"/>
              <w:left w:val="single" w:sz="4" w:space="0" w:color="auto"/>
              <w:bottom w:val="single" w:sz="4" w:space="0" w:color="000000"/>
              <w:right w:val="single" w:sz="4" w:space="0" w:color="auto"/>
            </w:tcBorders>
            <w:vAlign w:val="center"/>
          </w:tcPr>
          <w:p w14:paraId="509E220B"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8CDFC1"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070CE34" w14:textId="77777777" w:rsidR="00EF6058" w:rsidRDefault="00EF6058">
            <w:pPr>
              <w:spacing w:after="0"/>
              <w:jc w:val="center"/>
              <w:rPr>
                <w:rFonts w:ascii="Arial" w:eastAsia="DengXian" w:hAnsi="Arial" w:cs="Arial"/>
                <w:b/>
                <w:bCs/>
                <w:color w:val="000000"/>
                <w:sz w:val="16"/>
                <w:szCs w:val="16"/>
                <w:lang w:val="en-US" w:eastAsia="zh-CN"/>
              </w:rPr>
            </w:pPr>
          </w:p>
        </w:tc>
      </w:tr>
      <w:tr w:rsidR="00EF6058" w14:paraId="20E14D3B" w14:textId="77777777">
        <w:trPr>
          <w:trHeight w:val="308"/>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C0B6CCD" w14:textId="77777777" w:rsidR="00EF6058" w:rsidRDefault="00000000" w:rsidP="00840588">
            <w:pPr>
              <w:pStyle w:val="TAC"/>
              <w:rPr>
                <w:rFonts w:eastAsia="DengXian"/>
                <w:lang w:val="en-US" w:eastAsia="zh-CN"/>
              </w:rPr>
            </w:pPr>
            <w:r>
              <w:rPr>
                <w:rFonts w:eastAsia="DengXian"/>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6D59C20E"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277692EA" w14:textId="77777777" w:rsidR="00EF6058" w:rsidRDefault="00000000" w:rsidP="00840588">
            <w:pPr>
              <w:pStyle w:val="TAC"/>
              <w:rPr>
                <w:rFonts w:eastAsia="DengXian"/>
                <w:lang w:val="en-US" w:eastAsia="zh-CN"/>
              </w:rPr>
            </w:pPr>
            <w:r>
              <w:rPr>
                <w:rFonts w:eastAsia="DengXian"/>
                <w:lang w:val="en-US" w:eastAsia="zh-CN"/>
              </w:rPr>
              <w:t>-96.43</w:t>
            </w:r>
          </w:p>
        </w:tc>
        <w:tc>
          <w:tcPr>
            <w:tcW w:w="0" w:type="auto"/>
            <w:tcBorders>
              <w:top w:val="nil"/>
              <w:left w:val="nil"/>
              <w:bottom w:val="single" w:sz="4" w:space="0" w:color="auto"/>
              <w:right w:val="single" w:sz="4" w:space="0" w:color="auto"/>
            </w:tcBorders>
            <w:shd w:val="clear" w:color="auto" w:fill="auto"/>
            <w:noWrap/>
            <w:vAlign w:val="center"/>
          </w:tcPr>
          <w:p w14:paraId="0AEEF05B" w14:textId="77777777" w:rsidR="00EF6058" w:rsidRDefault="00000000" w:rsidP="00840588">
            <w:pPr>
              <w:pStyle w:val="TAC"/>
              <w:rPr>
                <w:rFonts w:eastAsia="DengXian"/>
                <w:lang w:val="en-US" w:eastAsia="zh-CN"/>
              </w:rPr>
            </w:pPr>
            <w:r>
              <w:rPr>
                <w:rFonts w:eastAsia="DengXian"/>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B878244" w14:textId="77777777" w:rsidR="00EF6058" w:rsidRDefault="00000000" w:rsidP="00840588">
            <w:pPr>
              <w:pStyle w:val="TAC"/>
              <w:rPr>
                <w:rFonts w:eastAsia="DengXian"/>
                <w:lang w:val="en-US" w:eastAsia="zh-CN"/>
              </w:rPr>
            </w:pPr>
            <w:r>
              <w:rPr>
                <w:rFonts w:eastAsia="DengXian"/>
                <w:lang w:val="en-US" w:eastAsia="zh-CN"/>
              </w:rPr>
              <w:t>-98.20</w:t>
            </w:r>
          </w:p>
        </w:tc>
        <w:tc>
          <w:tcPr>
            <w:tcW w:w="0" w:type="auto"/>
            <w:tcBorders>
              <w:top w:val="nil"/>
              <w:left w:val="nil"/>
              <w:bottom w:val="single" w:sz="4" w:space="0" w:color="auto"/>
              <w:right w:val="single" w:sz="4" w:space="0" w:color="auto"/>
            </w:tcBorders>
            <w:shd w:val="clear" w:color="auto" w:fill="auto"/>
            <w:noWrap/>
            <w:vAlign w:val="center"/>
          </w:tcPr>
          <w:p w14:paraId="689D2ED0" w14:textId="77777777" w:rsidR="00EF6058" w:rsidRDefault="00000000" w:rsidP="00840588">
            <w:pPr>
              <w:pStyle w:val="TAC"/>
              <w:rPr>
                <w:rFonts w:eastAsia="DengXian"/>
                <w:lang w:val="en-US" w:eastAsia="zh-CN"/>
              </w:rPr>
            </w:pPr>
            <w:r>
              <w:rPr>
                <w:rFonts w:eastAsia="DengXian"/>
                <w:lang w:val="en-US" w:eastAsia="zh-CN"/>
              </w:rPr>
              <w:t>-97.45</w:t>
            </w:r>
          </w:p>
        </w:tc>
        <w:tc>
          <w:tcPr>
            <w:tcW w:w="0" w:type="auto"/>
            <w:tcBorders>
              <w:top w:val="nil"/>
              <w:left w:val="nil"/>
              <w:bottom w:val="single" w:sz="4" w:space="0" w:color="auto"/>
              <w:right w:val="single" w:sz="4" w:space="0" w:color="auto"/>
            </w:tcBorders>
            <w:shd w:val="clear" w:color="auto" w:fill="auto"/>
            <w:noWrap/>
            <w:vAlign w:val="center"/>
          </w:tcPr>
          <w:p w14:paraId="7119BFAB" w14:textId="77777777" w:rsidR="00EF6058" w:rsidRDefault="00000000" w:rsidP="00840588">
            <w:pPr>
              <w:pStyle w:val="TAC"/>
              <w:rPr>
                <w:rFonts w:eastAsia="DengXian"/>
                <w:lang w:val="en-US" w:eastAsia="zh-CN"/>
              </w:rPr>
            </w:pPr>
            <w:r>
              <w:rPr>
                <w:rFonts w:eastAsia="DengXian"/>
                <w:lang w:val="en-US" w:eastAsia="zh-CN"/>
              </w:rPr>
              <w:t>-96.88</w:t>
            </w:r>
          </w:p>
        </w:tc>
        <w:tc>
          <w:tcPr>
            <w:tcW w:w="0" w:type="auto"/>
            <w:tcBorders>
              <w:top w:val="nil"/>
              <w:left w:val="nil"/>
              <w:bottom w:val="single" w:sz="4" w:space="0" w:color="auto"/>
              <w:right w:val="single" w:sz="4" w:space="0" w:color="auto"/>
            </w:tcBorders>
            <w:shd w:val="clear" w:color="auto" w:fill="auto"/>
            <w:noWrap/>
            <w:vAlign w:val="center"/>
          </w:tcPr>
          <w:p w14:paraId="03DB08B9" w14:textId="77777777" w:rsidR="00EF6058" w:rsidRDefault="00000000" w:rsidP="00840588">
            <w:pPr>
              <w:pStyle w:val="TAC"/>
              <w:rPr>
                <w:rFonts w:eastAsia="DengXian"/>
                <w:lang w:val="en-US" w:eastAsia="zh-CN"/>
              </w:rPr>
            </w:pPr>
            <w:r>
              <w:rPr>
                <w:rFonts w:eastAsia="DengXian"/>
                <w:lang w:val="en-US" w:eastAsia="zh-CN"/>
              </w:rPr>
              <w:t>-99.10</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14:paraId="04EA4F97" w14:textId="77777777" w:rsidR="00EF6058" w:rsidRDefault="00000000" w:rsidP="00840588">
            <w:pPr>
              <w:pStyle w:val="TAC"/>
              <w:rPr>
                <w:rFonts w:eastAsia="DengXian"/>
                <w:lang w:val="en-US" w:eastAsia="zh-CN"/>
              </w:rPr>
            </w:pPr>
            <w:r>
              <w:rPr>
                <w:rFonts w:eastAsia="DengXian"/>
                <w:lang w:val="en-US" w:eastAsia="zh-CN"/>
              </w:rPr>
              <w:t>Linear</w:t>
            </w:r>
            <w:r>
              <w:rPr>
                <w:rFonts w:eastAsia="DengXian"/>
                <w:lang w:val="en-US" w:eastAsia="zh-CN"/>
              </w:rPr>
              <w:br/>
              <w:t>average</w:t>
            </w:r>
          </w:p>
        </w:tc>
        <w:tc>
          <w:tcPr>
            <w:tcW w:w="0" w:type="auto"/>
            <w:tcBorders>
              <w:top w:val="nil"/>
              <w:left w:val="nil"/>
              <w:bottom w:val="single" w:sz="4" w:space="0" w:color="auto"/>
              <w:right w:val="single" w:sz="4" w:space="0" w:color="auto"/>
            </w:tcBorders>
            <w:shd w:val="clear" w:color="auto" w:fill="auto"/>
            <w:noWrap/>
            <w:vAlign w:val="center"/>
          </w:tcPr>
          <w:p w14:paraId="2BFC180B" w14:textId="77777777" w:rsidR="00EF6058" w:rsidRDefault="00000000" w:rsidP="00840588">
            <w:pPr>
              <w:pStyle w:val="TAC"/>
              <w:rPr>
                <w:rFonts w:eastAsia="DengXian"/>
                <w:lang w:val="en-US" w:eastAsia="zh-CN"/>
              </w:rPr>
            </w:pPr>
            <w:r>
              <w:rPr>
                <w:rFonts w:eastAsia="DengXian"/>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1331CB7" w14:textId="77777777" w:rsidR="00EF6058" w:rsidRDefault="00000000" w:rsidP="00840588">
            <w:pPr>
              <w:pStyle w:val="TAC"/>
              <w:rPr>
                <w:rFonts w:eastAsia="DengXian"/>
                <w:lang w:val="en-US" w:eastAsia="zh-CN"/>
              </w:rPr>
            </w:pPr>
            <w:r>
              <w:rPr>
                <w:rFonts w:eastAsia="DengXian"/>
                <w:lang w:val="en-US" w:eastAsia="zh-CN"/>
              </w:rPr>
              <w:t>2.67</w:t>
            </w:r>
          </w:p>
        </w:tc>
      </w:tr>
      <w:tr w:rsidR="00EF6058" w14:paraId="3D5DB1D8"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E5CA57A" w14:textId="77777777" w:rsidR="00EF6058" w:rsidRDefault="00000000" w:rsidP="00840588">
            <w:pPr>
              <w:pStyle w:val="TAC"/>
              <w:rPr>
                <w:rFonts w:eastAsia="DengXian"/>
                <w:lang w:val="en-US" w:eastAsia="zh-CN"/>
              </w:rPr>
            </w:pPr>
            <w:r>
              <w:rPr>
                <w:rFonts w:eastAsia="DengXian"/>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434524E1"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4EA4AF05" w14:textId="77777777" w:rsidR="00EF6058" w:rsidRDefault="00000000" w:rsidP="00840588">
            <w:pPr>
              <w:pStyle w:val="TAC"/>
              <w:rPr>
                <w:rFonts w:eastAsia="DengXian"/>
                <w:lang w:val="en-US" w:eastAsia="zh-CN"/>
              </w:rPr>
            </w:pPr>
            <w:r>
              <w:rPr>
                <w:rFonts w:eastAsia="DengXian"/>
                <w:lang w:val="en-US" w:eastAsia="zh-CN"/>
              </w:rPr>
              <w:t>-99.30</w:t>
            </w:r>
          </w:p>
        </w:tc>
        <w:tc>
          <w:tcPr>
            <w:tcW w:w="0" w:type="auto"/>
            <w:tcBorders>
              <w:top w:val="nil"/>
              <w:left w:val="nil"/>
              <w:bottom w:val="single" w:sz="4" w:space="0" w:color="auto"/>
              <w:right w:val="single" w:sz="4" w:space="0" w:color="auto"/>
            </w:tcBorders>
            <w:shd w:val="clear" w:color="auto" w:fill="auto"/>
            <w:noWrap/>
            <w:vAlign w:val="center"/>
          </w:tcPr>
          <w:p w14:paraId="1EDB2025" w14:textId="77777777" w:rsidR="00EF6058" w:rsidRDefault="00000000" w:rsidP="00840588">
            <w:pPr>
              <w:pStyle w:val="TAC"/>
              <w:rPr>
                <w:rFonts w:eastAsia="DengXian"/>
                <w:lang w:val="en-US" w:eastAsia="zh-CN"/>
              </w:rPr>
            </w:pPr>
            <w:r>
              <w:rPr>
                <w:rFonts w:eastAsia="DengXian"/>
                <w:lang w:val="en-US" w:eastAsia="zh-CN"/>
              </w:rPr>
              <w:t>-97.80</w:t>
            </w:r>
          </w:p>
        </w:tc>
        <w:tc>
          <w:tcPr>
            <w:tcW w:w="0" w:type="auto"/>
            <w:tcBorders>
              <w:top w:val="nil"/>
              <w:left w:val="nil"/>
              <w:bottom w:val="single" w:sz="4" w:space="0" w:color="auto"/>
              <w:right w:val="single" w:sz="4" w:space="0" w:color="auto"/>
            </w:tcBorders>
            <w:shd w:val="clear" w:color="auto" w:fill="auto"/>
            <w:noWrap/>
            <w:vAlign w:val="center"/>
          </w:tcPr>
          <w:p w14:paraId="576CF04D" w14:textId="77777777" w:rsidR="00EF6058" w:rsidRDefault="00000000" w:rsidP="00840588">
            <w:pPr>
              <w:pStyle w:val="TAC"/>
              <w:rPr>
                <w:rFonts w:eastAsia="DengXian"/>
                <w:lang w:val="en-US" w:eastAsia="zh-CN"/>
              </w:rPr>
            </w:pPr>
            <w:r>
              <w:rPr>
                <w:rFonts w:eastAsia="DengXian"/>
                <w:lang w:val="en-US" w:eastAsia="zh-CN"/>
              </w:rPr>
              <w:t>-100.02</w:t>
            </w:r>
          </w:p>
        </w:tc>
        <w:tc>
          <w:tcPr>
            <w:tcW w:w="0" w:type="auto"/>
            <w:tcBorders>
              <w:top w:val="nil"/>
              <w:left w:val="nil"/>
              <w:bottom w:val="single" w:sz="4" w:space="0" w:color="auto"/>
              <w:right w:val="single" w:sz="4" w:space="0" w:color="auto"/>
            </w:tcBorders>
            <w:shd w:val="clear" w:color="auto" w:fill="auto"/>
            <w:noWrap/>
            <w:vAlign w:val="center"/>
          </w:tcPr>
          <w:p w14:paraId="094B910B" w14:textId="77777777" w:rsidR="00EF6058" w:rsidRDefault="00000000" w:rsidP="00840588">
            <w:pPr>
              <w:pStyle w:val="TAC"/>
              <w:rPr>
                <w:rFonts w:eastAsia="DengXian"/>
                <w:lang w:val="en-US" w:eastAsia="zh-CN"/>
              </w:rPr>
            </w:pPr>
            <w:r>
              <w:rPr>
                <w:rFonts w:eastAsia="DengXian"/>
                <w:lang w:val="en-US" w:eastAsia="zh-CN"/>
              </w:rPr>
              <w:t>-99.96</w:t>
            </w:r>
          </w:p>
        </w:tc>
        <w:tc>
          <w:tcPr>
            <w:tcW w:w="0" w:type="auto"/>
            <w:tcBorders>
              <w:top w:val="nil"/>
              <w:left w:val="nil"/>
              <w:bottom w:val="single" w:sz="4" w:space="0" w:color="auto"/>
              <w:right w:val="single" w:sz="4" w:space="0" w:color="auto"/>
            </w:tcBorders>
            <w:shd w:val="clear" w:color="auto" w:fill="auto"/>
            <w:noWrap/>
            <w:vAlign w:val="center"/>
          </w:tcPr>
          <w:p w14:paraId="33080905" w14:textId="77777777" w:rsidR="00EF6058" w:rsidRDefault="00000000" w:rsidP="00840588">
            <w:pPr>
              <w:pStyle w:val="TAC"/>
              <w:rPr>
                <w:rFonts w:eastAsia="DengXian"/>
                <w:lang w:val="en-US" w:eastAsia="zh-CN"/>
              </w:rPr>
            </w:pPr>
            <w:r>
              <w:rPr>
                <w:rFonts w:eastAsia="DengXian"/>
                <w:lang w:val="en-US" w:eastAsia="zh-CN"/>
              </w:rPr>
              <w:t>-99.62</w:t>
            </w:r>
          </w:p>
        </w:tc>
        <w:tc>
          <w:tcPr>
            <w:tcW w:w="0" w:type="auto"/>
            <w:tcBorders>
              <w:top w:val="nil"/>
              <w:left w:val="nil"/>
              <w:bottom w:val="single" w:sz="4" w:space="0" w:color="auto"/>
              <w:right w:val="single" w:sz="4" w:space="0" w:color="auto"/>
            </w:tcBorders>
            <w:shd w:val="clear" w:color="auto" w:fill="auto"/>
            <w:noWrap/>
            <w:vAlign w:val="center"/>
          </w:tcPr>
          <w:p w14:paraId="564EDD3B" w14:textId="77777777" w:rsidR="00EF6058" w:rsidRDefault="00000000" w:rsidP="00840588">
            <w:pPr>
              <w:pStyle w:val="TAC"/>
              <w:rPr>
                <w:rFonts w:eastAsia="DengXian"/>
                <w:lang w:val="en-US" w:eastAsia="zh-CN"/>
              </w:rPr>
            </w:pPr>
            <w:r>
              <w:rPr>
                <w:rFonts w:eastAsia="DengXian"/>
                <w:lang w:val="en-US" w:eastAsia="zh-CN"/>
              </w:rPr>
              <w:t>-101.43</w:t>
            </w:r>
          </w:p>
        </w:tc>
        <w:tc>
          <w:tcPr>
            <w:tcW w:w="0" w:type="auto"/>
            <w:vMerge/>
            <w:tcBorders>
              <w:top w:val="nil"/>
              <w:left w:val="single" w:sz="4" w:space="0" w:color="auto"/>
              <w:bottom w:val="single" w:sz="4" w:space="0" w:color="000000"/>
              <w:right w:val="single" w:sz="4" w:space="0" w:color="auto"/>
            </w:tcBorders>
            <w:vAlign w:val="center"/>
          </w:tcPr>
          <w:p w14:paraId="2A8A0729"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0C418ADC" w14:textId="77777777" w:rsidR="00EF6058" w:rsidRDefault="00000000" w:rsidP="00840588">
            <w:pPr>
              <w:pStyle w:val="TAC"/>
              <w:rPr>
                <w:rFonts w:eastAsia="DengXian"/>
                <w:lang w:val="en-US" w:eastAsia="zh-CN"/>
              </w:rPr>
            </w:pPr>
            <w:r>
              <w:rPr>
                <w:rFonts w:eastAsia="DengXian"/>
                <w:lang w:val="en-US" w:eastAsia="zh-CN"/>
              </w:rPr>
              <w:t>-99.69</w:t>
            </w:r>
          </w:p>
        </w:tc>
        <w:tc>
          <w:tcPr>
            <w:tcW w:w="0" w:type="auto"/>
            <w:tcBorders>
              <w:top w:val="nil"/>
              <w:left w:val="nil"/>
              <w:bottom w:val="single" w:sz="4" w:space="0" w:color="auto"/>
              <w:right w:val="single" w:sz="4" w:space="0" w:color="auto"/>
            </w:tcBorders>
            <w:shd w:val="clear" w:color="auto" w:fill="auto"/>
            <w:noWrap/>
            <w:vAlign w:val="center"/>
          </w:tcPr>
          <w:p w14:paraId="4978E107" w14:textId="77777777" w:rsidR="00EF6058" w:rsidRDefault="00000000" w:rsidP="00840588">
            <w:pPr>
              <w:pStyle w:val="TAC"/>
              <w:rPr>
                <w:rFonts w:eastAsia="DengXian"/>
                <w:lang w:val="en-US" w:eastAsia="zh-CN"/>
              </w:rPr>
            </w:pPr>
            <w:r>
              <w:rPr>
                <w:rFonts w:eastAsia="DengXian"/>
                <w:lang w:val="en-US" w:eastAsia="zh-CN"/>
              </w:rPr>
              <w:t>3.63</w:t>
            </w:r>
          </w:p>
        </w:tc>
      </w:tr>
      <w:tr w:rsidR="00EF6058" w14:paraId="780B4F7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E7C7F50" w14:textId="77777777" w:rsidR="00EF6058" w:rsidRDefault="00000000" w:rsidP="00840588">
            <w:pPr>
              <w:pStyle w:val="TAC"/>
              <w:rPr>
                <w:rFonts w:eastAsia="DengXian"/>
                <w:lang w:val="en-US" w:eastAsia="zh-CN"/>
              </w:rPr>
            </w:pPr>
            <w:r>
              <w:rPr>
                <w:rFonts w:eastAsia="DengXian"/>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192D03B8"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EF473A5" w14:textId="77777777" w:rsidR="00EF6058" w:rsidRDefault="00000000" w:rsidP="00840588">
            <w:pPr>
              <w:pStyle w:val="TAC"/>
              <w:rPr>
                <w:rFonts w:eastAsia="DengXian"/>
                <w:lang w:val="en-US" w:eastAsia="zh-CN"/>
              </w:rPr>
            </w:pPr>
            <w:r>
              <w:rPr>
                <w:rFonts w:eastAsia="DengXian"/>
                <w:lang w:val="en-US" w:eastAsia="zh-CN"/>
              </w:rPr>
              <w:t>-96.31</w:t>
            </w:r>
          </w:p>
        </w:tc>
        <w:tc>
          <w:tcPr>
            <w:tcW w:w="0" w:type="auto"/>
            <w:tcBorders>
              <w:top w:val="nil"/>
              <w:left w:val="nil"/>
              <w:bottom w:val="single" w:sz="4" w:space="0" w:color="auto"/>
              <w:right w:val="single" w:sz="4" w:space="0" w:color="auto"/>
            </w:tcBorders>
            <w:shd w:val="clear" w:color="auto" w:fill="auto"/>
            <w:noWrap/>
            <w:vAlign w:val="center"/>
          </w:tcPr>
          <w:p w14:paraId="33057DEC" w14:textId="77777777" w:rsidR="00EF6058" w:rsidRDefault="00000000" w:rsidP="00840588">
            <w:pPr>
              <w:pStyle w:val="TAC"/>
              <w:rPr>
                <w:rFonts w:eastAsia="DengXian"/>
                <w:lang w:val="en-US" w:eastAsia="zh-CN"/>
              </w:rPr>
            </w:pPr>
            <w:r>
              <w:rPr>
                <w:rFonts w:eastAsia="DengXian"/>
                <w:lang w:val="en-US" w:eastAsia="zh-CN"/>
              </w:rPr>
              <w:t>-97.39</w:t>
            </w:r>
          </w:p>
        </w:tc>
        <w:tc>
          <w:tcPr>
            <w:tcW w:w="0" w:type="auto"/>
            <w:tcBorders>
              <w:top w:val="nil"/>
              <w:left w:val="nil"/>
              <w:bottom w:val="single" w:sz="4" w:space="0" w:color="auto"/>
              <w:right w:val="single" w:sz="4" w:space="0" w:color="auto"/>
            </w:tcBorders>
            <w:shd w:val="clear" w:color="auto" w:fill="auto"/>
            <w:noWrap/>
            <w:vAlign w:val="center"/>
          </w:tcPr>
          <w:p w14:paraId="74BC9FAC" w14:textId="77777777" w:rsidR="00EF6058" w:rsidRDefault="00000000" w:rsidP="00840588">
            <w:pPr>
              <w:pStyle w:val="TAC"/>
              <w:rPr>
                <w:rFonts w:eastAsia="DengXian"/>
                <w:lang w:val="en-US" w:eastAsia="zh-CN"/>
              </w:rPr>
            </w:pPr>
            <w:r>
              <w:rPr>
                <w:rFonts w:eastAsia="DengXian"/>
                <w:lang w:val="en-US" w:eastAsia="zh-CN"/>
              </w:rPr>
              <w:t>-97.81</w:t>
            </w:r>
          </w:p>
        </w:tc>
        <w:tc>
          <w:tcPr>
            <w:tcW w:w="0" w:type="auto"/>
            <w:tcBorders>
              <w:top w:val="nil"/>
              <w:left w:val="nil"/>
              <w:bottom w:val="single" w:sz="4" w:space="0" w:color="auto"/>
              <w:right w:val="single" w:sz="4" w:space="0" w:color="auto"/>
            </w:tcBorders>
            <w:shd w:val="clear" w:color="auto" w:fill="auto"/>
            <w:noWrap/>
            <w:vAlign w:val="center"/>
          </w:tcPr>
          <w:p w14:paraId="03467AA1" w14:textId="77777777" w:rsidR="00EF6058" w:rsidRDefault="00000000" w:rsidP="00840588">
            <w:pPr>
              <w:pStyle w:val="TAC"/>
              <w:rPr>
                <w:rFonts w:eastAsia="DengXian"/>
                <w:lang w:val="en-US" w:eastAsia="zh-CN"/>
              </w:rPr>
            </w:pPr>
            <w:r>
              <w:rPr>
                <w:rFonts w:eastAsia="DengXian"/>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41DB30C1" w14:textId="77777777" w:rsidR="00EF6058" w:rsidRDefault="00000000" w:rsidP="00840588">
            <w:pPr>
              <w:pStyle w:val="TAC"/>
              <w:rPr>
                <w:rFonts w:eastAsia="DengXian"/>
                <w:lang w:val="en-US" w:eastAsia="zh-CN"/>
              </w:rPr>
            </w:pPr>
            <w:r>
              <w:rPr>
                <w:rFonts w:eastAsia="DengXian"/>
                <w:lang w:val="en-US" w:eastAsia="zh-CN"/>
              </w:rPr>
              <w:t>-96.74</w:t>
            </w:r>
          </w:p>
        </w:tc>
        <w:tc>
          <w:tcPr>
            <w:tcW w:w="0" w:type="auto"/>
            <w:tcBorders>
              <w:top w:val="nil"/>
              <w:left w:val="nil"/>
              <w:bottom w:val="single" w:sz="4" w:space="0" w:color="auto"/>
              <w:right w:val="single" w:sz="4" w:space="0" w:color="auto"/>
            </w:tcBorders>
            <w:shd w:val="clear" w:color="auto" w:fill="auto"/>
            <w:noWrap/>
            <w:vAlign w:val="center"/>
          </w:tcPr>
          <w:p w14:paraId="10EA33C9" w14:textId="77777777" w:rsidR="00EF6058" w:rsidRDefault="00000000" w:rsidP="00840588">
            <w:pPr>
              <w:pStyle w:val="TAC"/>
              <w:rPr>
                <w:rFonts w:eastAsia="DengXian"/>
                <w:lang w:val="en-US" w:eastAsia="zh-CN"/>
              </w:rPr>
            </w:pPr>
            <w:r>
              <w:rPr>
                <w:rFonts w:eastAsia="DengXian"/>
                <w:lang w:val="en-US" w:eastAsia="zh-CN"/>
              </w:rPr>
              <w:t>-98.59</w:t>
            </w:r>
          </w:p>
        </w:tc>
        <w:tc>
          <w:tcPr>
            <w:tcW w:w="0" w:type="auto"/>
            <w:vMerge/>
            <w:tcBorders>
              <w:top w:val="nil"/>
              <w:left w:val="single" w:sz="4" w:space="0" w:color="auto"/>
              <w:bottom w:val="single" w:sz="4" w:space="0" w:color="000000"/>
              <w:right w:val="single" w:sz="4" w:space="0" w:color="auto"/>
            </w:tcBorders>
            <w:vAlign w:val="center"/>
          </w:tcPr>
          <w:p w14:paraId="03D15E12"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21286EC" w14:textId="77777777" w:rsidR="00EF6058" w:rsidRDefault="00000000" w:rsidP="00840588">
            <w:pPr>
              <w:pStyle w:val="TAC"/>
              <w:rPr>
                <w:rFonts w:eastAsia="DengXian"/>
                <w:lang w:val="en-US" w:eastAsia="zh-CN"/>
              </w:rPr>
            </w:pPr>
            <w:r>
              <w:rPr>
                <w:rFonts w:eastAsia="DengXian"/>
                <w:lang w:val="en-US" w:eastAsia="zh-CN"/>
              </w:rPr>
              <w:t>-97.23</w:t>
            </w:r>
          </w:p>
        </w:tc>
        <w:tc>
          <w:tcPr>
            <w:tcW w:w="0" w:type="auto"/>
            <w:tcBorders>
              <w:top w:val="nil"/>
              <w:left w:val="nil"/>
              <w:bottom w:val="single" w:sz="4" w:space="0" w:color="auto"/>
              <w:right w:val="single" w:sz="4" w:space="0" w:color="auto"/>
            </w:tcBorders>
            <w:shd w:val="clear" w:color="auto" w:fill="auto"/>
            <w:noWrap/>
            <w:vAlign w:val="center"/>
          </w:tcPr>
          <w:p w14:paraId="6BCECFEB" w14:textId="77777777" w:rsidR="00EF6058" w:rsidRDefault="00000000" w:rsidP="00840588">
            <w:pPr>
              <w:pStyle w:val="TAC"/>
              <w:rPr>
                <w:rFonts w:eastAsia="DengXian"/>
                <w:lang w:val="en-US" w:eastAsia="zh-CN"/>
              </w:rPr>
            </w:pPr>
            <w:r>
              <w:rPr>
                <w:rFonts w:eastAsia="DengXian"/>
                <w:lang w:val="en-US" w:eastAsia="zh-CN"/>
              </w:rPr>
              <w:t>2.28</w:t>
            </w:r>
          </w:p>
        </w:tc>
      </w:tr>
      <w:tr w:rsidR="00EF6058" w14:paraId="12B71CC7"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4F3C9F7" w14:textId="77777777" w:rsidR="00EF6058" w:rsidRDefault="00000000" w:rsidP="00840588">
            <w:pPr>
              <w:pStyle w:val="TAC"/>
              <w:rPr>
                <w:rFonts w:eastAsia="DengXian"/>
                <w:lang w:val="en-US" w:eastAsia="zh-CN"/>
              </w:rPr>
            </w:pPr>
            <w:r>
              <w:rPr>
                <w:rFonts w:eastAsia="DengXian"/>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7797E4D0"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193208D5" w14:textId="77777777" w:rsidR="00EF6058" w:rsidRDefault="00000000" w:rsidP="00840588">
            <w:pPr>
              <w:pStyle w:val="TAC"/>
              <w:rPr>
                <w:rFonts w:eastAsia="DengXian"/>
                <w:lang w:val="en-US" w:eastAsia="zh-CN"/>
              </w:rPr>
            </w:pPr>
            <w:r>
              <w:rPr>
                <w:rFonts w:eastAsia="DengXian"/>
                <w:lang w:val="en-US" w:eastAsia="zh-CN"/>
              </w:rPr>
              <w:t>-96.02</w:t>
            </w:r>
          </w:p>
        </w:tc>
        <w:tc>
          <w:tcPr>
            <w:tcW w:w="0" w:type="auto"/>
            <w:tcBorders>
              <w:top w:val="nil"/>
              <w:left w:val="nil"/>
              <w:bottom w:val="single" w:sz="4" w:space="0" w:color="auto"/>
              <w:right w:val="single" w:sz="4" w:space="0" w:color="auto"/>
            </w:tcBorders>
            <w:shd w:val="clear" w:color="auto" w:fill="auto"/>
            <w:noWrap/>
            <w:vAlign w:val="center"/>
          </w:tcPr>
          <w:p w14:paraId="2F89A43A" w14:textId="77777777" w:rsidR="00EF6058" w:rsidRDefault="00000000" w:rsidP="00840588">
            <w:pPr>
              <w:pStyle w:val="TAC"/>
              <w:rPr>
                <w:rFonts w:eastAsia="DengXian"/>
                <w:lang w:val="en-US" w:eastAsia="zh-CN"/>
              </w:rPr>
            </w:pPr>
            <w:r>
              <w:rPr>
                <w:rFonts w:eastAsia="DengXian"/>
                <w:lang w:val="en-US" w:eastAsia="zh-CN"/>
              </w:rPr>
              <w:t>-96.54</w:t>
            </w:r>
          </w:p>
        </w:tc>
        <w:tc>
          <w:tcPr>
            <w:tcW w:w="0" w:type="auto"/>
            <w:tcBorders>
              <w:top w:val="nil"/>
              <w:left w:val="nil"/>
              <w:bottom w:val="single" w:sz="4" w:space="0" w:color="auto"/>
              <w:right w:val="single" w:sz="4" w:space="0" w:color="auto"/>
            </w:tcBorders>
            <w:shd w:val="clear" w:color="auto" w:fill="auto"/>
            <w:noWrap/>
            <w:vAlign w:val="center"/>
          </w:tcPr>
          <w:p w14:paraId="4E6E1E89" w14:textId="77777777" w:rsidR="00EF6058" w:rsidRDefault="00000000" w:rsidP="00840588">
            <w:pPr>
              <w:pStyle w:val="TAC"/>
              <w:rPr>
                <w:rFonts w:eastAsia="DengXian"/>
                <w:lang w:val="en-US" w:eastAsia="zh-CN"/>
              </w:rPr>
            </w:pPr>
            <w:r>
              <w:rPr>
                <w:rFonts w:eastAsia="DengXian"/>
                <w:lang w:val="en-US" w:eastAsia="zh-CN"/>
              </w:rPr>
              <w:t>-96.44</w:t>
            </w:r>
          </w:p>
        </w:tc>
        <w:tc>
          <w:tcPr>
            <w:tcW w:w="0" w:type="auto"/>
            <w:tcBorders>
              <w:top w:val="nil"/>
              <w:left w:val="nil"/>
              <w:bottom w:val="single" w:sz="4" w:space="0" w:color="auto"/>
              <w:right w:val="single" w:sz="4" w:space="0" w:color="auto"/>
            </w:tcBorders>
            <w:shd w:val="clear" w:color="auto" w:fill="auto"/>
            <w:noWrap/>
            <w:vAlign w:val="center"/>
          </w:tcPr>
          <w:p w14:paraId="719642F6" w14:textId="77777777" w:rsidR="00EF6058" w:rsidRDefault="00000000" w:rsidP="00840588">
            <w:pPr>
              <w:pStyle w:val="TAC"/>
              <w:rPr>
                <w:rFonts w:eastAsia="DengXian"/>
                <w:lang w:val="en-US" w:eastAsia="zh-CN"/>
              </w:rPr>
            </w:pPr>
            <w:r>
              <w:rPr>
                <w:rFonts w:eastAsia="DengXian"/>
                <w:lang w:val="en-US" w:eastAsia="zh-CN"/>
              </w:rPr>
              <w:t>-96.10</w:t>
            </w:r>
          </w:p>
        </w:tc>
        <w:tc>
          <w:tcPr>
            <w:tcW w:w="0" w:type="auto"/>
            <w:tcBorders>
              <w:top w:val="nil"/>
              <w:left w:val="nil"/>
              <w:bottom w:val="single" w:sz="4" w:space="0" w:color="auto"/>
              <w:right w:val="single" w:sz="4" w:space="0" w:color="auto"/>
            </w:tcBorders>
            <w:shd w:val="clear" w:color="auto" w:fill="auto"/>
            <w:noWrap/>
            <w:vAlign w:val="center"/>
          </w:tcPr>
          <w:p w14:paraId="2C93C55D" w14:textId="77777777" w:rsidR="00EF6058" w:rsidRDefault="00000000" w:rsidP="00840588">
            <w:pPr>
              <w:pStyle w:val="TAC"/>
              <w:rPr>
                <w:rFonts w:eastAsia="DengXian"/>
                <w:lang w:val="en-US" w:eastAsia="zh-CN"/>
              </w:rPr>
            </w:pPr>
            <w:r>
              <w:rPr>
                <w:rFonts w:eastAsia="DengXian"/>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3C074D23" w14:textId="77777777" w:rsidR="00EF6058" w:rsidRDefault="00000000" w:rsidP="00840588">
            <w:pPr>
              <w:pStyle w:val="TAC"/>
              <w:rPr>
                <w:rFonts w:eastAsia="DengXian"/>
                <w:lang w:val="en-US" w:eastAsia="zh-CN"/>
              </w:rPr>
            </w:pPr>
            <w:r>
              <w:rPr>
                <w:rFonts w:eastAsia="DengXian"/>
                <w:lang w:val="en-US" w:eastAsia="zh-CN"/>
              </w:rPr>
              <w:t>-98.38</w:t>
            </w:r>
          </w:p>
        </w:tc>
        <w:tc>
          <w:tcPr>
            <w:tcW w:w="0" w:type="auto"/>
            <w:vMerge/>
            <w:tcBorders>
              <w:top w:val="nil"/>
              <w:left w:val="single" w:sz="4" w:space="0" w:color="auto"/>
              <w:bottom w:val="single" w:sz="4" w:space="0" w:color="000000"/>
              <w:right w:val="single" w:sz="4" w:space="0" w:color="auto"/>
            </w:tcBorders>
            <w:vAlign w:val="center"/>
          </w:tcPr>
          <w:p w14:paraId="7F271512"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960602F" w14:textId="77777777" w:rsidR="00EF6058" w:rsidRDefault="00000000" w:rsidP="00840588">
            <w:pPr>
              <w:pStyle w:val="TAC"/>
              <w:rPr>
                <w:rFonts w:eastAsia="DengXian"/>
                <w:lang w:val="en-US" w:eastAsia="zh-CN"/>
              </w:rPr>
            </w:pPr>
            <w:r>
              <w:rPr>
                <w:rFonts w:eastAsia="DengXian"/>
                <w:lang w:val="en-US" w:eastAsia="zh-CN"/>
              </w:rPr>
              <w:t>-96.67</w:t>
            </w:r>
          </w:p>
        </w:tc>
        <w:tc>
          <w:tcPr>
            <w:tcW w:w="0" w:type="auto"/>
            <w:tcBorders>
              <w:top w:val="nil"/>
              <w:left w:val="nil"/>
              <w:bottom w:val="single" w:sz="4" w:space="0" w:color="auto"/>
              <w:right w:val="single" w:sz="4" w:space="0" w:color="auto"/>
            </w:tcBorders>
            <w:shd w:val="clear" w:color="auto" w:fill="auto"/>
            <w:noWrap/>
            <w:vAlign w:val="center"/>
          </w:tcPr>
          <w:p w14:paraId="21569C4E" w14:textId="77777777" w:rsidR="00EF6058" w:rsidRDefault="00000000" w:rsidP="00840588">
            <w:pPr>
              <w:pStyle w:val="TAC"/>
              <w:rPr>
                <w:rFonts w:eastAsia="DengXian"/>
                <w:lang w:val="en-US" w:eastAsia="zh-CN"/>
              </w:rPr>
            </w:pPr>
            <w:r>
              <w:rPr>
                <w:rFonts w:eastAsia="DengXian"/>
                <w:lang w:val="en-US" w:eastAsia="zh-CN"/>
              </w:rPr>
              <w:t>2.36</w:t>
            </w:r>
          </w:p>
        </w:tc>
      </w:tr>
      <w:tr w:rsidR="00EF6058" w14:paraId="7044E23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5D7B9DD" w14:textId="77777777" w:rsidR="00EF6058" w:rsidRDefault="00000000" w:rsidP="00840588">
            <w:pPr>
              <w:pStyle w:val="TAC"/>
              <w:rPr>
                <w:rFonts w:eastAsia="DengXian"/>
                <w:lang w:val="en-US" w:eastAsia="zh-CN"/>
              </w:rPr>
            </w:pPr>
            <w:r>
              <w:rPr>
                <w:rFonts w:eastAsia="DengXian"/>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10021646"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3B1D3DBE" w14:textId="77777777" w:rsidR="00EF6058" w:rsidRDefault="00000000" w:rsidP="00840588">
            <w:pPr>
              <w:pStyle w:val="TAC"/>
              <w:rPr>
                <w:rFonts w:eastAsia="DengXian"/>
                <w:lang w:val="en-US" w:eastAsia="zh-CN"/>
              </w:rPr>
            </w:pPr>
            <w:r>
              <w:rPr>
                <w:rFonts w:eastAsia="DengXian"/>
                <w:lang w:val="en-US" w:eastAsia="zh-CN"/>
              </w:rPr>
              <w:t>-95.42</w:t>
            </w:r>
          </w:p>
        </w:tc>
        <w:tc>
          <w:tcPr>
            <w:tcW w:w="0" w:type="auto"/>
            <w:tcBorders>
              <w:top w:val="nil"/>
              <w:left w:val="nil"/>
              <w:bottom w:val="single" w:sz="4" w:space="0" w:color="auto"/>
              <w:right w:val="single" w:sz="4" w:space="0" w:color="auto"/>
            </w:tcBorders>
            <w:shd w:val="clear" w:color="auto" w:fill="auto"/>
            <w:noWrap/>
            <w:vAlign w:val="center"/>
          </w:tcPr>
          <w:p w14:paraId="6BD67258" w14:textId="77777777" w:rsidR="00EF6058" w:rsidRDefault="00000000" w:rsidP="00840588">
            <w:pPr>
              <w:pStyle w:val="TAC"/>
              <w:rPr>
                <w:rFonts w:eastAsia="DengXian"/>
                <w:lang w:val="en-US" w:eastAsia="zh-CN"/>
              </w:rPr>
            </w:pPr>
            <w:r>
              <w:rPr>
                <w:rFonts w:eastAsia="DengXian"/>
                <w:lang w:val="en-US" w:eastAsia="zh-CN"/>
              </w:rPr>
              <w:t>-95.95</w:t>
            </w:r>
          </w:p>
        </w:tc>
        <w:tc>
          <w:tcPr>
            <w:tcW w:w="0" w:type="auto"/>
            <w:tcBorders>
              <w:top w:val="nil"/>
              <w:left w:val="nil"/>
              <w:bottom w:val="single" w:sz="4" w:space="0" w:color="auto"/>
              <w:right w:val="single" w:sz="4" w:space="0" w:color="auto"/>
            </w:tcBorders>
            <w:shd w:val="clear" w:color="auto" w:fill="auto"/>
            <w:noWrap/>
            <w:vAlign w:val="center"/>
          </w:tcPr>
          <w:p w14:paraId="1CED8F62" w14:textId="77777777" w:rsidR="00EF6058" w:rsidRDefault="00000000" w:rsidP="00840588">
            <w:pPr>
              <w:pStyle w:val="TAC"/>
              <w:rPr>
                <w:rFonts w:eastAsia="DengXian"/>
                <w:lang w:val="en-US" w:eastAsia="zh-CN"/>
              </w:rPr>
            </w:pPr>
            <w:r>
              <w:rPr>
                <w:rFonts w:eastAsia="DengXian"/>
                <w:lang w:val="en-US" w:eastAsia="zh-CN"/>
              </w:rPr>
              <w:t>-96.11</w:t>
            </w:r>
          </w:p>
        </w:tc>
        <w:tc>
          <w:tcPr>
            <w:tcW w:w="0" w:type="auto"/>
            <w:tcBorders>
              <w:top w:val="nil"/>
              <w:left w:val="nil"/>
              <w:bottom w:val="single" w:sz="4" w:space="0" w:color="auto"/>
              <w:right w:val="single" w:sz="4" w:space="0" w:color="auto"/>
            </w:tcBorders>
            <w:shd w:val="clear" w:color="auto" w:fill="auto"/>
            <w:noWrap/>
            <w:vAlign w:val="center"/>
          </w:tcPr>
          <w:p w14:paraId="60A26E5A" w14:textId="77777777" w:rsidR="00EF6058" w:rsidRDefault="00000000" w:rsidP="00840588">
            <w:pPr>
              <w:pStyle w:val="TAC"/>
              <w:rPr>
                <w:rFonts w:eastAsia="DengXian"/>
                <w:lang w:val="en-US" w:eastAsia="zh-CN"/>
              </w:rPr>
            </w:pPr>
            <w:r>
              <w:rPr>
                <w:rFonts w:eastAsia="DengXian"/>
                <w:lang w:val="en-US" w:eastAsia="zh-CN"/>
              </w:rPr>
              <w:t>-96.48</w:t>
            </w:r>
          </w:p>
        </w:tc>
        <w:tc>
          <w:tcPr>
            <w:tcW w:w="0" w:type="auto"/>
            <w:tcBorders>
              <w:top w:val="nil"/>
              <w:left w:val="nil"/>
              <w:bottom w:val="single" w:sz="4" w:space="0" w:color="auto"/>
              <w:right w:val="single" w:sz="4" w:space="0" w:color="auto"/>
            </w:tcBorders>
            <w:shd w:val="clear" w:color="auto" w:fill="auto"/>
            <w:noWrap/>
            <w:vAlign w:val="center"/>
          </w:tcPr>
          <w:p w14:paraId="52706509" w14:textId="77777777" w:rsidR="00EF6058" w:rsidRDefault="00000000" w:rsidP="00840588">
            <w:pPr>
              <w:pStyle w:val="TAC"/>
              <w:rPr>
                <w:rFonts w:eastAsia="DengXian"/>
                <w:lang w:val="en-US" w:eastAsia="zh-CN"/>
              </w:rPr>
            </w:pPr>
            <w:r>
              <w:rPr>
                <w:rFonts w:eastAsia="DengXian"/>
                <w:lang w:val="en-US" w:eastAsia="zh-CN"/>
              </w:rPr>
              <w:t>-96.66</w:t>
            </w:r>
          </w:p>
        </w:tc>
        <w:tc>
          <w:tcPr>
            <w:tcW w:w="0" w:type="auto"/>
            <w:tcBorders>
              <w:top w:val="nil"/>
              <w:left w:val="nil"/>
              <w:bottom w:val="single" w:sz="4" w:space="0" w:color="auto"/>
              <w:right w:val="single" w:sz="4" w:space="0" w:color="auto"/>
            </w:tcBorders>
            <w:shd w:val="clear" w:color="auto" w:fill="auto"/>
            <w:noWrap/>
            <w:vAlign w:val="center"/>
          </w:tcPr>
          <w:p w14:paraId="3CE0EB27" w14:textId="77777777" w:rsidR="00EF6058" w:rsidRDefault="00000000" w:rsidP="00840588">
            <w:pPr>
              <w:pStyle w:val="TAC"/>
              <w:rPr>
                <w:rFonts w:eastAsia="DengXian"/>
                <w:lang w:val="en-US" w:eastAsia="zh-CN"/>
              </w:rPr>
            </w:pPr>
            <w:r>
              <w:rPr>
                <w:rFonts w:eastAsia="DengXian"/>
                <w:lang w:val="en-US" w:eastAsia="zh-CN"/>
              </w:rPr>
              <w:t>-98.97</w:t>
            </w:r>
          </w:p>
        </w:tc>
        <w:tc>
          <w:tcPr>
            <w:tcW w:w="0" w:type="auto"/>
            <w:vMerge/>
            <w:tcBorders>
              <w:top w:val="nil"/>
              <w:left w:val="single" w:sz="4" w:space="0" w:color="auto"/>
              <w:bottom w:val="single" w:sz="4" w:space="0" w:color="000000"/>
              <w:right w:val="single" w:sz="4" w:space="0" w:color="auto"/>
            </w:tcBorders>
            <w:vAlign w:val="center"/>
          </w:tcPr>
          <w:p w14:paraId="1BAA0BB1"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658F3494" w14:textId="77777777" w:rsidR="00EF6058" w:rsidRDefault="00000000" w:rsidP="00840588">
            <w:pPr>
              <w:pStyle w:val="TAC"/>
              <w:rPr>
                <w:rFonts w:eastAsia="DengXian"/>
                <w:lang w:val="en-US" w:eastAsia="zh-CN"/>
              </w:rPr>
            </w:pPr>
            <w:r>
              <w:rPr>
                <w:rFonts w:eastAsia="DengXian"/>
                <w:lang w:val="en-US" w:eastAsia="zh-CN"/>
              </w:rPr>
              <w:t>-96.60</w:t>
            </w:r>
          </w:p>
        </w:tc>
        <w:tc>
          <w:tcPr>
            <w:tcW w:w="0" w:type="auto"/>
            <w:tcBorders>
              <w:top w:val="nil"/>
              <w:left w:val="nil"/>
              <w:bottom w:val="single" w:sz="4" w:space="0" w:color="auto"/>
              <w:right w:val="single" w:sz="4" w:space="0" w:color="auto"/>
            </w:tcBorders>
            <w:shd w:val="clear" w:color="auto" w:fill="auto"/>
            <w:noWrap/>
            <w:vAlign w:val="center"/>
          </w:tcPr>
          <w:p w14:paraId="41E10335" w14:textId="77777777" w:rsidR="00EF6058" w:rsidRDefault="00000000" w:rsidP="00840588">
            <w:pPr>
              <w:pStyle w:val="TAC"/>
              <w:rPr>
                <w:rFonts w:eastAsia="DengXian"/>
                <w:lang w:val="en-US" w:eastAsia="zh-CN"/>
              </w:rPr>
            </w:pPr>
            <w:r>
              <w:rPr>
                <w:rFonts w:eastAsia="DengXian"/>
                <w:lang w:val="en-US" w:eastAsia="zh-CN"/>
              </w:rPr>
              <w:t>3.55</w:t>
            </w:r>
          </w:p>
        </w:tc>
      </w:tr>
      <w:tr w:rsidR="00EF6058" w14:paraId="1AD5A33A"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DA84422" w14:textId="77777777" w:rsidR="00EF6058" w:rsidRDefault="00000000" w:rsidP="00840588">
            <w:pPr>
              <w:pStyle w:val="TAC"/>
              <w:rPr>
                <w:rFonts w:eastAsia="DengXian"/>
                <w:lang w:val="en-US" w:eastAsia="zh-CN"/>
              </w:rPr>
            </w:pPr>
            <w:r>
              <w:rPr>
                <w:rFonts w:eastAsia="DengXian"/>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5B4A9D7F"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58890679" w14:textId="77777777" w:rsidR="00EF6058" w:rsidRDefault="00000000" w:rsidP="00840588">
            <w:pPr>
              <w:pStyle w:val="TAC"/>
              <w:rPr>
                <w:rFonts w:eastAsia="DengXian"/>
                <w:lang w:val="en-US" w:eastAsia="zh-CN"/>
              </w:rPr>
            </w:pPr>
            <w:r>
              <w:rPr>
                <w:rFonts w:eastAsia="DengXian"/>
                <w:lang w:val="en-US" w:eastAsia="zh-CN"/>
              </w:rPr>
              <w:t>-99.06</w:t>
            </w:r>
          </w:p>
        </w:tc>
        <w:tc>
          <w:tcPr>
            <w:tcW w:w="0" w:type="auto"/>
            <w:tcBorders>
              <w:top w:val="nil"/>
              <w:left w:val="nil"/>
              <w:bottom w:val="single" w:sz="4" w:space="0" w:color="auto"/>
              <w:right w:val="single" w:sz="4" w:space="0" w:color="auto"/>
            </w:tcBorders>
            <w:shd w:val="clear" w:color="auto" w:fill="auto"/>
            <w:noWrap/>
            <w:vAlign w:val="center"/>
          </w:tcPr>
          <w:p w14:paraId="1BCA3B08" w14:textId="77777777" w:rsidR="00EF6058" w:rsidRDefault="00000000" w:rsidP="00840588">
            <w:pPr>
              <w:pStyle w:val="TAC"/>
              <w:rPr>
                <w:rFonts w:eastAsia="DengXian"/>
                <w:lang w:val="en-US" w:eastAsia="zh-CN"/>
              </w:rPr>
            </w:pPr>
            <w:r>
              <w:rPr>
                <w:rFonts w:eastAsia="DengXian"/>
                <w:lang w:val="en-US" w:eastAsia="zh-CN"/>
              </w:rPr>
              <w:t>-97.42</w:t>
            </w:r>
          </w:p>
        </w:tc>
        <w:tc>
          <w:tcPr>
            <w:tcW w:w="0" w:type="auto"/>
            <w:tcBorders>
              <w:top w:val="nil"/>
              <w:left w:val="nil"/>
              <w:bottom w:val="single" w:sz="4" w:space="0" w:color="auto"/>
              <w:right w:val="single" w:sz="4" w:space="0" w:color="auto"/>
            </w:tcBorders>
            <w:shd w:val="clear" w:color="auto" w:fill="auto"/>
            <w:noWrap/>
            <w:vAlign w:val="center"/>
          </w:tcPr>
          <w:p w14:paraId="38476B09" w14:textId="77777777" w:rsidR="00EF6058" w:rsidRDefault="00000000" w:rsidP="00840588">
            <w:pPr>
              <w:pStyle w:val="TAC"/>
              <w:rPr>
                <w:rFonts w:eastAsia="DengXian"/>
                <w:lang w:val="en-US" w:eastAsia="zh-CN"/>
              </w:rPr>
            </w:pPr>
            <w:r>
              <w:rPr>
                <w:rFonts w:eastAsia="DengXian"/>
                <w:lang w:val="en-US" w:eastAsia="zh-CN"/>
              </w:rPr>
              <w:t>-99.53</w:t>
            </w:r>
          </w:p>
        </w:tc>
        <w:tc>
          <w:tcPr>
            <w:tcW w:w="0" w:type="auto"/>
            <w:tcBorders>
              <w:top w:val="nil"/>
              <w:left w:val="nil"/>
              <w:bottom w:val="single" w:sz="4" w:space="0" w:color="auto"/>
              <w:right w:val="single" w:sz="4" w:space="0" w:color="auto"/>
            </w:tcBorders>
            <w:shd w:val="clear" w:color="auto" w:fill="auto"/>
            <w:noWrap/>
            <w:vAlign w:val="center"/>
          </w:tcPr>
          <w:p w14:paraId="26E21CE6" w14:textId="77777777" w:rsidR="00EF6058" w:rsidRDefault="00000000" w:rsidP="00840588">
            <w:pPr>
              <w:pStyle w:val="TAC"/>
              <w:rPr>
                <w:rFonts w:eastAsia="DengXian"/>
                <w:lang w:val="en-US" w:eastAsia="zh-CN"/>
              </w:rPr>
            </w:pPr>
            <w:r>
              <w:rPr>
                <w:rFonts w:eastAsia="DengXian"/>
                <w:lang w:val="en-US" w:eastAsia="zh-CN"/>
              </w:rPr>
              <w:t>-99.08</w:t>
            </w:r>
          </w:p>
        </w:tc>
        <w:tc>
          <w:tcPr>
            <w:tcW w:w="0" w:type="auto"/>
            <w:tcBorders>
              <w:top w:val="nil"/>
              <w:left w:val="nil"/>
              <w:bottom w:val="single" w:sz="4" w:space="0" w:color="auto"/>
              <w:right w:val="single" w:sz="4" w:space="0" w:color="auto"/>
            </w:tcBorders>
            <w:shd w:val="clear" w:color="auto" w:fill="auto"/>
            <w:noWrap/>
            <w:vAlign w:val="center"/>
          </w:tcPr>
          <w:p w14:paraId="4B7B7B38" w14:textId="77777777" w:rsidR="00EF6058" w:rsidRDefault="00000000" w:rsidP="00840588">
            <w:pPr>
              <w:pStyle w:val="TAC"/>
              <w:rPr>
                <w:rFonts w:eastAsia="DengXian"/>
                <w:lang w:val="en-US" w:eastAsia="zh-CN"/>
              </w:rPr>
            </w:pPr>
            <w:r>
              <w:rPr>
                <w:rFonts w:eastAsia="DengXian"/>
                <w:lang w:val="en-US" w:eastAsia="zh-CN"/>
              </w:rPr>
              <w:t>-99.54</w:t>
            </w:r>
          </w:p>
        </w:tc>
        <w:tc>
          <w:tcPr>
            <w:tcW w:w="0" w:type="auto"/>
            <w:tcBorders>
              <w:top w:val="nil"/>
              <w:left w:val="nil"/>
              <w:bottom w:val="single" w:sz="4" w:space="0" w:color="auto"/>
              <w:right w:val="single" w:sz="4" w:space="0" w:color="auto"/>
            </w:tcBorders>
            <w:shd w:val="clear" w:color="auto" w:fill="auto"/>
            <w:noWrap/>
            <w:vAlign w:val="center"/>
          </w:tcPr>
          <w:p w14:paraId="5B33011D" w14:textId="77777777" w:rsidR="00EF6058" w:rsidRDefault="00000000" w:rsidP="00840588">
            <w:pPr>
              <w:pStyle w:val="TAC"/>
              <w:rPr>
                <w:rFonts w:eastAsia="DengXian"/>
                <w:lang w:val="en-US" w:eastAsia="zh-CN"/>
              </w:rPr>
            </w:pPr>
            <w:r>
              <w:rPr>
                <w:rFonts w:eastAsia="DengXian" w:hint="eastAsia"/>
                <w:lang w:val="en-US" w:eastAsia="zh-CN"/>
              </w:rPr>
              <w:t>NA</w:t>
            </w:r>
          </w:p>
        </w:tc>
        <w:tc>
          <w:tcPr>
            <w:tcW w:w="0" w:type="auto"/>
            <w:vMerge/>
            <w:tcBorders>
              <w:top w:val="nil"/>
              <w:left w:val="single" w:sz="4" w:space="0" w:color="auto"/>
              <w:bottom w:val="single" w:sz="4" w:space="0" w:color="000000"/>
              <w:right w:val="single" w:sz="4" w:space="0" w:color="auto"/>
            </w:tcBorders>
            <w:vAlign w:val="center"/>
          </w:tcPr>
          <w:p w14:paraId="4EBE9358"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002780B2" w14:textId="77777777" w:rsidR="00EF6058" w:rsidRDefault="00000000" w:rsidP="00840588">
            <w:pPr>
              <w:pStyle w:val="TAC"/>
              <w:rPr>
                <w:rFonts w:eastAsia="DengXian"/>
                <w:lang w:val="en-US" w:eastAsia="zh-CN"/>
              </w:rPr>
            </w:pPr>
            <w:r>
              <w:rPr>
                <w:rFonts w:eastAsia="DengXian"/>
                <w:lang w:val="en-US" w:eastAsia="zh-CN"/>
              </w:rPr>
              <w:t>-98.93</w:t>
            </w:r>
          </w:p>
        </w:tc>
        <w:tc>
          <w:tcPr>
            <w:tcW w:w="0" w:type="auto"/>
            <w:tcBorders>
              <w:top w:val="nil"/>
              <w:left w:val="nil"/>
              <w:bottom w:val="single" w:sz="4" w:space="0" w:color="auto"/>
              <w:right w:val="single" w:sz="4" w:space="0" w:color="auto"/>
            </w:tcBorders>
            <w:shd w:val="clear" w:color="auto" w:fill="auto"/>
            <w:noWrap/>
            <w:vAlign w:val="center"/>
          </w:tcPr>
          <w:p w14:paraId="0680EB75" w14:textId="77777777" w:rsidR="00EF6058" w:rsidRDefault="00000000" w:rsidP="00840588">
            <w:pPr>
              <w:pStyle w:val="TAC"/>
              <w:rPr>
                <w:rFonts w:eastAsia="DengXian"/>
                <w:lang w:val="en-US" w:eastAsia="zh-CN"/>
              </w:rPr>
            </w:pPr>
            <w:r>
              <w:rPr>
                <w:rFonts w:eastAsia="DengXian"/>
                <w:lang w:val="en-US" w:eastAsia="zh-CN"/>
              </w:rPr>
              <w:t>2.12</w:t>
            </w:r>
          </w:p>
        </w:tc>
      </w:tr>
    </w:tbl>
    <w:p w14:paraId="10E3A101" w14:textId="77777777" w:rsidR="00EF6058" w:rsidRDefault="00EF6058" w:rsidP="00840588"/>
    <w:p w14:paraId="07A4681D" w14:textId="77777777" w:rsidR="00EF6058" w:rsidRDefault="00000000">
      <w:pPr>
        <w:pStyle w:val="TH"/>
        <w:keepNext w:val="0"/>
        <w:keepLines w:val="0"/>
        <w:rPr>
          <w:lang w:val="en-US" w:eastAsia="zh-CN"/>
        </w:rPr>
      </w:pPr>
      <w:r>
        <w:t>Table 7.3.2-</w:t>
      </w:r>
      <w:r>
        <w:rPr>
          <w:rFonts w:hint="eastAsia"/>
          <w:lang w:val="en-US" w:eastAsia="zh-CN"/>
        </w:rPr>
        <w:t>2</w:t>
      </w:r>
      <w:r>
        <w:t xml:space="preserve">: FR1 MIMO OTA lab alignment </w:t>
      </w:r>
      <w:r>
        <w:rPr>
          <w:rFonts w:hint="eastAsia"/>
          <w:lang w:val="en-US" w:eastAsia="zh-CN"/>
        </w:rPr>
        <w:t>outcome - TRMS offset</w:t>
      </w:r>
      <w:r>
        <w:t xml:space="preserve"> </w:t>
      </w:r>
      <w:r>
        <w:rPr>
          <w:rFonts w:hint="eastAsia"/>
          <w:lang w:val="en-US" w:eastAsia="zh-CN"/>
        </w:rPr>
        <w:t>(</w:t>
      </w:r>
      <w:r>
        <w:t>for bands &gt; 1GHz</w:t>
      </w:r>
      <w:r>
        <w:rPr>
          <w:rFonts w:hint="eastAsia"/>
          <w:lang w:val="en-US" w:eastAsia="zh-CN"/>
        </w:rPr>
        <w:t>)</w:t>
      </w:r>
    </w:p>
    <w:tbl>
      <w:tblPr>
        <w:tblW w:w="0" w:type="auto"/>
        <w:jc w:val="center"/>
        <w:tblLook w:val="04A0" w:firstRow="1" w:lastRow="0" w:firstColumn="1" w:lastColumn="0" w:noHBand="0" w:noVBand="1"/>
      </w:tblPr>
      <w:tblGrid>
        <w:gridCol w:w="1561"/>
        <w:gridCol w:w="876"/>
        <w:gridCol w:w="687"/>
        <w:gridCol w:w="687"/>
        <w:gridCol w:w="687"/>
        <w:gridCol w:w="687"/>
        <w:gridCol w:w="687"/>
        <w:gridCol w:w="687"/>
        <w:gridCol w:w="2488"/>
      </w:tblGrid>
      <w:tr w:rsidR="00EF6058" w14:paraId="3658470A" w14:textId="77777777">
        <w:trPr>
          <w:trHeight w:val="283"/>
          <w:jc w:val="center"/>
        </w:trPr>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493AD9F8" w14:textId="77777777" w:rsidR="00EF6058" w:rsidRDefault="00000000" w:rsidP="00840588">
            <w:pPr>
              <w:pStyle w:val="TAH"/>
              <w:rPr>
                <w:rFonts w:eastAsia="DengXian"/>
                <w:lang w:val="en-US" w:eastAsia="zh-CN"/>
              </w:rPr>
            </w:pPr>
            <w:r>
              <w:rPr>
                <w:rFonts w:eastAsia="DengXian"/>
                <w:lang w:val="en-US" w:eastAsia="zh-CN"/>
              </w:rPr>
              <w:t>Device</w:t>
            </w:r>
          </w:p>
        </w:tc>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71C8CE7A" w14:textId="77777777" w:rsidR="00EF6058" w:rsidRDefault="00000000" w:rsidP="00840588">
            <w:pPr>
              <w:pStyle w:val="TAH"/>
              <w:rPr>
                <w:rFonts w:eastAsia="DengXian"/>
                <w:lang w:val="en-US" w:eastAsia="zh-CN"/>
              </w:rPr>
            </w:pPr>
            <w:r>
              <w:rPr>
                <w:rFonts w:eastAsia="DengXian"/>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3FA61C80" w14:textId="77777777" w:rsidR="00EF6058" w:rsidRDefault="00000000" w:rsidP="00840588">
            <w:pPr>
              <w:pStyle w:val="TAH"/>
              <w:rPr>
                <w:rFonts w:eastAsia="DengXian"/>
                <w:lang w:val="en-US" w:eastAsia="zh-CN"/>
              </w:rPr>
            </w:pPr>
            <w:r>
              <w:rPr>
                <w:rFonts w:eastAsia="DengXian"/>
                <w:lang w:val="en-US" w:eastAsia="zh-CN"/>
              </w:rPr>
              <w:t>TRMS offset</w:t>
            </w:r>
            <w:r>
              <w:rPr>
                <w:rFonts w:eastAsia="DengXian" w:hint="eastAsia"/>
                <w:lang w:val="en-US" w:eastAsia="zh-CN"/>
              </w:rPr>
              <w:t xml:space="preserve"> from reference</w:t>
            </w:r>
            <w:r>
              <w:rPr>
                <w:rFonts w:eastAsia="DengXian"/>
                <w:lang w:val="en-US" w:eastAsia="zh-CN"/>
              </w:rPr>
              <w:t xml:space="preserve"> [dBm/30kHz]</w:t>
            </w:r>
          </w:p>
        </w:tc>
        <w:tc>
          <w:tcPr>
            <w:tcW w:w="0" w:type="auto"/>
            <w:vMerge w:val="restart"/>
            <w:tcBorders>
              <w:top w:val="single" w:sz="4" w:space="0" w:color="auto"/>
              <w:left w:val="single" w:sz="4" w:space="0" w:color="auto"/>
              <w:bottom w:val="single" w:sz="4" w:space="0" w:color="000000"/>
              <w:right w:val="single" w:sz="4" w:space="0" w:color="000000"/>
            </w:tcBorders>
            <w:shd w:val="clear" w:color="000000" w:fill="D0CECE"/>
            <w:vAlign w:val="center"/>
          </w:tcPr>
          <w:p w14:paraId="62A02FD7" w14:textId="77777777" w:rsidR="00EF6058" w:rsidRDefault="00000000" w:rsidP="00840588">
            <w:pPr>
              <w:pStyle w:val="TAH"/>
              <w:rPr>
                <w:rFonts w:eastAsia="DengXian"/>
                <w:lang w:val="en-US" w:eastAsia="zh-CN"/>
              </w:rPr>
            </w:pPr>
            <w:r>
              <w:rPr>
                <w:rFonts w:eastAsia="DengXian"/>
                <w:lang w:val="en-US" w:eastAsia="zh-CN"/>
              </w:rPr>
              <w:t>Pass/fail limit</w:t>
            </w:r>
          </w:p>
        </w:tc>
      </w:tr>
      <w:tr w:rsidR="00EF6058" w14:paraId="7C9BF6B4" w14:textId="77777777">
        <w:trPr>
          <w:trHeight w:val="283"/>
          <w:jc w:val="center"/>
        </w:trPr>
        <w:tc>
          <w:tcPr>
            <w:tcW w:w="0" w:type="auto"/>
            <w:vMerge/>
            <w:tcBorders>
              <w:top w:val="nil"/>
              <w:left w:val="single" w:sz="4" w:space="0" w:color="auto"/>
              <w:bottom w:val="single" w:sz="4" w:space="0" w:color="auto"/>
              <w:right w:val="single" w:sz="4" w:space="0" w:color="auto"/>
            </w:tcBorders>
            <w:vAlign w:val="center"/>
          </w:tcPr>
          <w:p w14:paraId="73AA0EBD"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nil"/>
              <w:left w:val="single" w:sz="4" w:space="0" w:color="auto"/>
              <w:bottom w:val="single" w:sz="4" w:space="0" w:color="auto"/>
              <w:right w:val="single" w:sz="4" w:space="0" w:color="auto"/>
            </w:tcBorders>
            <w:vAlign w:val="center"/>
          </w:tcPr>
          <w:p w14:paraId="5E046D22"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6ADB9095" w14:textId="77777777" w:rsidR="00EF6058" w:rsidRDefault="00000000" w:rsidP="00840588">
            <w:pPr>
              <w:pStyle w:val="TAH"/>
              <w:rPr>
                <w:rFonts w:eastAsia="DengXian"/>
                <w:lang w:val="en-US" w:eastAsia="zh-CN"/>
              </w:rPr>
            </w:pPr>
            <w:r>
              <w:rPr>
                <w:rFonts w:eastAsia="DengXian"/>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04469F2A" w14:textId="77777777" w:rsidR="00EF6058" w:rsidRDefault="00000000" w:rsidP="00840588">
            <w:pPr>
              <w:pStyle w:val="TAH"/>
              <w:rPr>
                <w:rFonts w:eastAsia="DengXian"/>
                <w:lang w:val="en-US" w:eastAsia="zh-CN"/>
              </w:rPr>
            </w:pPr>
            <w:r>
              <w:rPr>
                <w:rFonts w:eastAsia="DengXian"/>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2454CBA0" w14:textId="77777777" w:rsidR="00EF6058" w:rsidRDefault="00000000" w:rsidP="00840588">
            <w:pPr>
              <w:pStyle w:val="TAH"/>
              <w:rPr>
                <w:rFonts w:eastAsia="DengXian"/>
                <w:lang w:val="en-US" w:eastAsia="zh-CN"/>
              </w:rPr>
            </w:pPr>
            <w:r>
              <w:rPr>
                <w:rFonts w:eastAsia="DengXian"/>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641489E5" w14:textId="77777777" w:rsidR="00EF6058" w:rsidRDefault="00000000" w:rsidP="00840588">
            <w:pPr>
              <w:pStyle w:val="TAH"/>
              <w:rPr>
                <w:rFonts w:eastAsia="DengXian"/>
                <w:lang w:val="en-US" w:eastAsia="zh-CN"/>
              </w:rPr>
            </w:pPr>
            <w:r>
              <w:rPr>
                <w:rFonts w:eastAsia="DengXian"/>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02FB0F0E" w14:textId="77777777" w:rsidR="00EF6058" w:rsidRDefault="00000000" w:rsidP="00840588">
            <w:pPr>
              <w:pStyle w:val="TAH"/>
              <w:rPr>
                <w:rFonts w:eastAsia="DengXian"/>
                <w:lang w:val="en-US" w:eastAsia="zh-CN"/>
              </w:rPr>
            </w:pPr>
            <w:r>
              <w:rPr>
                <w:rFonts w:eastAsia="DengXian"/>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747D3F09" w14:textId="77777777" w:rsidR="00EF6058" w:rsidRDefault="00000000" w:rsidP="00840588">
            <w:pPr>
              <w:pStyle w:val="TAH"/>
              <w:rPr>
                <w:rFonts w:eastAsia="DengXian"/>
                <w:lang w:val="en-US" w:eastAsia="zh-CN"/>
              </w:rPr>
            </w:pPr>
            <w:r>
              <w:rPr>
                <w:rFonts w:eastAsia="DengXian"/>
                <w:lang w:val="en-US" w:eastAsia="zh-CN"/>
              </w:rPr>
              <w:t>Lab 6</w:t>
            </w:r>
          </w:p>
        </w:tc>
        <w:tc>
          <w:tcPr>
            <w:tcW w:w="0" w:type="auto"/>
            <w:vMerge/>
            <w:tcBorders>
              <w:top w:val="nil"/>
              <w:left w:val="nil"/>
              <w:bottom w:val="single" w:sz="4" w:space="0" w:color="auto"/>
              <w:right w:val="single" w:sz="4" w:space="0" w:color="auto"/>
            </w:tcBorders>
            <w:vAlign w:val="center"/>
          </w:tcPr>
          <w:p w14:paraId="03E829E5" w14:textId="77777777" w:rsidR="00EF6058" w:rsidRDefault="00EF6058">
            <w:pPr>
              <w:spacing w:after="0"/>
              <w:jc w:val="center"/>
              <w:rPr>
                <w:rFonts w:ascii="Arial" w:eastAsia="DengXian" w:hAnsi="Arial" w:cs="Arial"/>
                <w:b/>
                <w:bCs/>
                <w:color w:val="000000"/>
                <w:sz w:val="16"/>
                <w:szCs w:val="16"/>
                <w:lang w:val="en-US" w:eastAsia="zh-CN"/>
              </w:rPr>
            </w:pPr>
          </w:p>
        </w:tc>
      </w:tr>
      <w:tr w:rsidR="00EF6058" w14:paraId="5F3834F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54404B" w14:textId="77777777" w:rsidR="00EF6058" w:rsidRDefault="00000000" w:rsidP="00840588">
            <w:pPr>
              <w:pStyle w:val="TAC"/>
              <w:rPr>
                <w:rFonts w:eastAsia="DengXian"/>
                <w:lang w:val="en-US" w:eastAsia="zh-CN"/>
              </w:rPr>
            </w:pPr>
            <w:r>
              <w:rPr>
                <w:rFonts w:eastAsia="DengXian"/>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69333C1C"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D95E738" w14:textId="77777777" w:rsidR="00EF6058" w:rsidRDefault="00000000" w:rsidP="00840588">
            <w:pPr>
              <w:pStyle w:val="TAC"/>
              <w:rPr>
                <w:rFonts w:eastAsia="DengXian"/>
                <w:lang w:val="en-US" w:eastAsia="zh-CN"/>
              </w:rPr>
            </w:pPr>
            <w:r>
              <w:rPr>
                <w:rFonts w:eastAsia="DengXian"/>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2AD44283" w14:textId="77777777" w:rsidR="00EF6058" w:rsidRDefault="00000000" w:rsidP="00840588">
            <w:pPr>
              <w:pStyle w:val="TAC"/>
              <w:rPr>
                <w:rFonts w:eastAsia="DengXian"/>
                <w:lang w:val="en-US" w:eastAsia="zh-CN"/>
              </w:rPr>
            </w:pPr>
            <w:r>
              <w:rPr>
                <w:rFonts w:eastAsia="DengXian"/>
                <w:lang w:val="en-US" w:eastAsia="zh-CN"/>
              </w:rPr>
              <w:t>0.00</w:t>
            </w:r>
          </w:p>
        </w:tc>
        <w:tc>
          <w:tcPr>
            <w:tcW w:w="0" w:type="auto"/>
            <w:tcBorders>
              <w:top w:val="nil"/>
              <w:left w:val="nil"/>
              <w:bottom w:val="single" w:sz="4" w:space="0" w:color="auto"/>
              <w:right w:val="single" w:sz="4" w:space="0" w:color="auto"/>
            </w:tcBorders>
            <w:shd w:val="clear" w:color="auto" w:fill="auto"/>
            <w:noWrap/>
            <w:vAlign w:val="center"/>
          </w:tcPr>
          <w:p w14:paraId="2C08561C" w14:textId="77777777" w:rsidR="00EF6058" w:rsidRDefault="00000000" w:rsidP="00840588">
            <w:pPr>
              <w:pStyle w:val="TAC"/>
              <w:rPr>
                <w:rFonts w:eastAsia="DengXian"/>
                <w:lang w:val="en-US" w:eastAsia="zh-CN"/>
              </w:rPr>
            </w:pPr>
            <w:r>
              <w:rPr>
                <w:rFonts w:eastAsia="DengXian"/>
                <w:lang w:val="en-US" w:eastAsia="zh-CN"/>
              </w:rPr>
              <w:t>-0.59</w:t>
            </w:r>
          </w:p>
        </w:tc>
        <w:tc>
          <w:tcPr>
            <w:tcW w:w="0" w:type="auto"/>
            <w:tcBorders>
              <w:top w:val="nil"/>
              <w:left w:val="nil"/>
              <w:bottom w:val="single" w:sz="4" w:space="0" w:color="auto"/>
              <w:right w:val="single" w:sz="4" w:space="0" w:color="auto"/>
            </w:tcBorders>
            <w:shd w:val="clear" w:color="auto" w:fill="auto"/>
            <w:noWrap/>
            <w:vAlign w:val="center"/>
          </w:tcPr>
          <w:p w14:paraId="56DC44B1" w14:textId="77777777" w:rsidR="00EF6058" w:rsidRDefault="00000000" w:rsidP="00840588">
            <w:pPr>
              <w:pStyle w:val="TAC"/>
              <w:rPr>
                <w:rFonts w:eastAsia="DengXian"/>
                <w:lang w:val="en-US" w:eastAsia="zh-CN"/>
              </w:rPr>
            </w:pPr>
            <w:r>
              <w:rPr>
                <w:rFonts w:eastAsia="DengXian"/>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5B440FF1" w14:textId="77777777" w:rsidR="00EF6058" w:rsidRDefault="00000000" w:rsidP="00840588">
            <w:pPr>
              <w:pStyle w:val="TAC"/>
              <w:rPr>
                <w:rFonts w:eastAsia="DengXian"/>
                <w:lang w:val="en-US" w:eastAsia="zh-CN"/>
              </w:rPr>
            </w:pPr>
            <w:r>
              <w:rPr>
                <w:rFonts w:eastAsia="DengXian"/>
                <w:lang w:val="en-US" w:eastAsia="zh-CN"/>
              </w:rPr>
              <w:t>0.73</w:t>
            </w:r>
          </w:p>
        </w:tc>
        <w:tc>
          <w:tcPr>
            <w:tcW w:w="0" w:type="auto"/>
            <w:tcBorders>
              <w:top w:val="nil"/>
              <w:left w:val="nil"/>
              <w:bottom w:val="single" w:sz="4" w:space="0" w:color="auto"/>
              <w:right w:val="single" w:sz="4" w:space="0" w:color="auto"/>
            </w:tcBorders>
            <w:shd w:val="clear" w:color="auto" w:fill="auto"/>
            <w:noWrap/>
            <w:vAlign w:val="center"/>
          </w:tcPr>
          <w:p w14:paraId="5D2481FE" w14:textId="77777777" w:rsidR="00EF6058" w:rsidRDefault="00000000" w:rsidP="00840588">
            <w:pPr>
              <w:pStyle w:val="TAC"/>
              <w:rPr>
                <w:rFonts w:eastAsia="DengXian"/>
                <w:lang w:val="en-US" w:eastAsia="zh-CN"/>
              </w:rPr>
            </w:pPr>
            <w:r>
              <w:rPr>
                <w:rFonts w:eastAsia="DengXian"/>
                <w:lang w:val="en-US" w:eastAsia="zh-CN"/>
              </w:rPr>
              <w:t>-1.49</w:t>
            </w:r>
          </w:p>
        </w:tc>
        <w:tc>
          <w:tcPr>
            <w:tcW w:w="0" w:type="auto"/>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C9BC743" w14:textId="77777777" w:rsidR="00EF6058" w:rsidRDefault="00000000" w:rsidP="00840588">
            <w:pPr>
              <w:pStyle w:val="TAC"/>
              <w:rPr>
                <w:rFonts w:eastAsia="DengXian"/>
                <w:lang w:val="en-US" w:eastAsia="zh-CN"/>
              </w:rPr>
            </w:pPr>
            <w:r>
              <w:rPr>
                <w:rFonts w:eastAsia="DengXian"/>
                <w:lang w:val="en-US" w:eastAsia="zh-CN"/>
              </w:rPr>
              <w:t>+/- 0.75 MU, i.e., +/- 2.25 dB</w:t>
            </w:r>
          </w:p>
        </w:tc>
      </w:tr>
      <w:tr w:rsidR="00EF6058" w14:paraId="6F39142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A541F6E" w14:textId="77777777" w:rsidR="00EF6058" w:rsidRDefault="00000000" w:rsidP="00840588">
            <w:pPr>
              <w:pStyle w:val="TAC"/>
              <w:rPr>
                <w:rFonts w:eastAsia="DengXian"/>
                <w:lang w:val="en-US" w:eastAsia="zh-CN"/>
              </w:rPr>
            </w:pPr>
            <w:r>
              <w:rPr>
                <w:rFonts w:eastAsia="DengXian"/>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58466792"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2000371D" w14:textId="77777777" w:rsidR="00EF6058" w:rsidRDefault="00000000" w:rsidP="00840588">
            <w:pPr>
              <w:pStyle w:val="TAC"/>
              <w:rPr>
                <w:rFonts w:eastAsia="DengXian"/>
                <w:lang w:val="en-US" w:eastAsia="zh-CN"/>
              </w:rPr>
            </w:pPr>
            <w:r>
              <w:rPr>
                <w:rFonts w:eastAsia="DengXian"/>
                <w:lang w:val="en-US" w:eastAsia="zh-CN"/>
              </w:rPr>
              <w:t>0.39</w:t>
            </w:r>
          </w:p>
        </w:tc>
        <w:tc>
          <w:tcPr>
            <w:tcW w:w="0" w:type="auto"/>
            <w:tcBorders>
              <w:top w:val="nil"/>
              <w:left w:val="nil"/>
              <w:bottom w:val="single" w:sz="4" w:space="0" w:color="auto"/>
              <w:right w:val="single" w:sz="4" w:space="0" w:color="auto"/>
            </w:tcBorders>
            <w:shd w:val="clear" w:color="auto" w:fill="auto"/>
            <w:noWrap/>
            <w:vAlign w:val="center"/>
          </w:tcPr>
          <w:p w14:paraId="434F1CAA" w14:textId="77777777" w:rsidR="00EF6058" w:rsidRDefault="00000000" w:rsidP="00840588">
            <w:pPr>
              <w:pStyle w:val="TAC"/>
              <w:rPr>
                <w:rFonts w:eastAsia="DengXian"/>
                <w:lang w:val="en-US" w:eastAsia="zh-CN"/>
              </w:rPr>
            </w:pPr>
            <w:r>
              <w:rPr>
                <w:rFonts w:eastAsia="DengXian"/>
                <w:lang w:val="en-US" w:eastAsia="zh-CN"/>
              </w:rPr>
              <w:t>1.89</w:t>
            </w:r>
          </w:p>
        </w:tc>
        <w:tc>
          <w:tcPr>
            <w:tcW w:w="0" w:type="auto"/>
            <w:tcBorders>
              <w:top w:val="nil"/>
              <w:left w:val="nil"/>
              <w:bottom w:val="single" w:sz="4" w:space="0" w:color="auto"/>
              <w:right w:val="single" w:sz="4" w:space="0" w:color="auto"/>
            </w:tcBorders>
            <w:shd w:val="clear" w:color="auto" w:fill="auto"/>
            <w:noWrap/>
            <w:vAlign w:val="center"/>
          </w:tcPr>
          <w:p w14:paraId="4D0B8A63" w14:textId="77777777" w:rsidR="00EF6058" w:rsidRDefault="00000000" w:rsidP="00840588">
            <w:pPr>
              <w:pStyle w:val="TAC"/>
              <w:rPr>
                <w:rFonts w:eastAsia="DengXian"/>
                <w:lang w:val="en-US" w:eastAsia="zh-CN"/>
              </w:rPr>
            </w:pPr>
            <w:r>
              <w:rPr>
                <w:rFonts w:eastAsia="DengXian"/>
                <w:lang w:val="en-US" w:eastAsia="zh-CN"/>
              </w:rPr>
              <w:t>-0.33</w:t>
            </w:r>
          </w:p>
        </w:tc>
        <w:tc>
          <w:tcPr>
            <w:tcW w:w="0" w:type="auto"/>
            <w:tcBorders>
              <w:top w:val="nil"/>
              <w:left w:val="nil"/>
              <w:bottom w:val="single" w:sz="4" w:space="0" w:color="auto"/>
              <w:right w:val="single" w:sz="4" w:space="0" w:color="auto"/>
            </w:tcBorders>
            <w:shd w:val="clear" w:color="auto" w:fill="auto"/>
            <w:noWrap/>
            <w:vAlign w:val="center"/>
          </w:tcPr>
          <w:p w14:paraId="4EC8CFA1" w14:textId="77777777" w:rsidR="00EF6058" w:rsidRDefault="00000000" w:rsidP="00840588">
            <w:pPr>
              <w:pStyle w:val="TAC"/>
              <w:rPr>
                <w:rFonts w:eastAsia="DengXian"/>
                <w:lang w:val="en-US" w:eastAsia="zh-CN"/>
              </w:rPr>
            </w:pPr>
            <w:r>
              <w:rPr>
                <w:rFonts w:eastAsia="DengXian"/>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tcPr>
          <w:p w14:paraId="08D24143" w14:textId="77777777" w:rsidR="00EF6058" w:rsidRDefault="00000000" w:rsidP="00840588">
            <w:pPr>
              <w:pStyle w:val="TAC"/>
              <w:rPr>
                <w:rFonts w:eastAsia="DengXian"/>
                <w:lang w:val="en-US" w:eastAsia="zh-CN"/>
              </w:rPr>
            </w:pPr>
            <w:r>
              <w:rPr>
                <w:rFonts w:eastAsia="DengXian"/>
                <w:lang w:val="en-US" w:eastAsia="zh-CN"/>
              </w:rPr>
              <w:t>0.07</w:t>
            </w:r>
          </w:p>
        </w:tc>
        <w:tc>
          <w:tcPr>
            <w:tcW w:w="0" w:type="auto"/>
            <w:tcBorders>
              <w:top w:val="nil"/>
              <w:left w:val="nil"/>
              <w:bottom w:val="single" w:sz="4" w:space="0" w:color="auto"/>
              <w:right w:val="single" w:sz="4" w:space="0" w:color="auto"/>
            </w:tcBorders>
            <w:shd w:val="clear" w:color="auto" w:fill="auto"/>
            <w:noWrap/>
            <w:vAlign w:val="center"/>
          </w:tcPr>
          <w:p w14:paraId="051E5ECA" w14:textId="77777777" w:rsidR="00EF6058" w:rsidRDefault="00000000" w:rsidP="00840588">
            <w:pPr>
              <w:pStyle w:val="TAC"/>
              <w:rPr>
                <w:rFonts w:eastAsia="DengXian"/>
                <w:lang w:val="en-US" w:eastAsia="zh-CN"/>
              </w:rPr>
            </w:pPr>
            <w:r>
              <w:rPr>
                <w:rFonts w:eastAsia="DengXian"/>
                <w:lang w:val="en-US" w:eastAsia="zh-CN"/>
              </w:rPr>
              <w:t>-1.74</w:t>
            </w:r>
          </w:p>
        </w:tc>
        <w:tc>
          <w:tcPr>
            <w:tcW w:w="0" w:type="auto"/>
            <w:vMerge/>
            <w:tcBorders>
              <w:top w:val="nil"/>
              <w:left w:val="nil"/>
              <w:bottom w:val="single" w:sz="4" w:space="0" w:color="auto"/>
              <w:right w:val="single" w:sz="4" w:space="0" w:color="auto"/>
            </w:tcBorders>
            <w:vAlign w:val="center"/>
          </w:tcPr>
          <w:p w14:paraId="79272EBD" w14:textId="77777777" w:rsidR="00EF6058" w:rsidRDefault="00EF6058" w:rsidP="00840588">
            <w:pPr>
              <w:pStyle w:val="TAC"/>
              <w:rPr>
                <w:rFonts w:eastAsia="DengXian"/>
                <w:lang w:val="en-US" w:eastAsia="zh-CN"/>
              </w:rPr>
            </w:pPr>
          </w:p>
        </w:tc>
      </w:tr>
      <w:tr w:rsidR="00EF6058" w14:paraId="1B14ED4E"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BC7E493" w14:textId="77777777" w:rsidR="00EF6058" w:rsidRDefault="00000000" w:rsidP="00840588">
            <w:pPr>
              <w:pStyle w:val="TAC"/>
              <w:rPr>
                <w:rFonts w:eastAsia="DengXian"/>
                <w:lang w:val="en-US" w:eastAsia="zh-CN"/>
              </w:rPr>
            </w:pPr>
            <w:r>
              <w:rPr>
                <w:rFonts w:eastAsia="DengXian"/>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3E98E0B3"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09F11244" w14:textId="77777777" w:rsidR="00EF6058" w:rsidRDefault="00000000" w:rsidP="00840588">
            <w:pPr>
              <w:pStyle w:val="TAC"/>
              <w:rPr>
                <w:rFonts w:eastAsia="DengXian"/>
                <w:lang w:val="en-US" w:eastAsia="zh-CN"/>
              </w:rPr>
            </w:pPr>
            <w:r>
              <w:rPr>
                <w:rFonts w:eastAsia="DengXian"/>
                <w:lang w:val="en-US" w:eastAsia="zh-CN"/>
              </w:rPr>
              <w:t>0.92</w:t>
            </w:r>
          </w:p>
        </w:tc>
        <w:tc>
          <w:tcPr>
            <w:tcW w:w="0" w:type="auto"/>
            <w:tcBorders>
              <w:top w:val="nil"/>
              <w:left w:val="nil"/>
              <w:bottom w:val="single" w:sz="4" w:space="0" w:color="auto"/>
              <w:right w:val="single" w:sz="4" w:space="0" w:color="auto"/>
            </w:tcBorders>
            <w:shd w:val="clear" w:color="auto" w:fill="auto"/>
            <w:noWrap/>
            <w:vAlign w:val="center"/>
          </w:tcPr>
          <w:p w14:paraId="00566903" w14:textId="77777777" w:rsidR="00EF6058" w:rsidRDefault="00000000" w:rsidP="00840588">
            <w:pPr>
              <w:pStyle w:val="TAC"/>
              <w:rPr>
                <w:rFonts w:eastAsia="DengXian"/>
                <w:lang w:val="en-US" w:eastAsia="zh-CN"/>
              </w:rPr>
            </w:pPr>
            <w:r>
              <w:rPr>
                <w:rFonts w:eastAsia="DengXian"/>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0E07554F" w14:textId="77777777" w:rsidR="00EF6058" w:rsidRDefault="00000000" w:rsidP="00840588">
            <w:pPr>
              <w:pStyle w:val="TAC"/>
              <w:rPr>
                <w:rFonts w:eastAsia="DengXian"/>
                <w:lang w:val="en-US" w:eastAsia="zh-CN"/>
              </w:rPr>
            </w:pPr>
            <w:r>
              <w:rPr>
                <w:rFonts w:eastAsia="DengXian"/>
                <w:lang w:val="en-US" w:eastAsia="zh-CN"/>
              </w:rPr>
              <w:t>-0.58</w:t>
            </w:r>
          </w:p>
        </w:tc>
        <w:tc>
          <w:tcPr>
            <w:tcW w:w="0" w:type="auto"/>
            <w:tcBorders>
              <w:top w:val="nil"/>
              <w:left w:val="nil"/>
              <w:bottom w:val="single" w:sz="4" w:space="0" w:color="auto"/>
              <w:right w:val="single" w:sz="4" w:space="0" w:color="auto"/>
            </w:tcBorders>
            <w:shd w:val="clear" w:color="auto" w:fill="auto"/>
            <w:noWrap/>
            <w:vAlign w:val="center"/>
          </w:tcPr>
          <w:p w14:paraId="4A607A89" w14:textId="77777777" w:rsidR="00EF6058" w:rsidRDefault="00000000" w:rsidP="00840588">
            <w:pPr>
              <w:pStyle w:val="TAC"/>
              <w:rPr>
                <w:rFonts w:eastAsia="DengXian"/>
                <w:lang w:val="en-US" w:eastAsia="zh-CN"/>
              </w:rPr>
            </w:pPr>
            <w:r>
              <w:rPr>
                <w:rFonts w:eastAsia="DengXian"/>
                <w:lang w:val="en-US" w:eastAsia="zh-CN"/>
              </w:rPr>
              <w:t>0.70</w:t>
            </w:r>
          </w:p>
        </w:tc>
        <w:tc>
          <w:tcPr>
            <w:tcW w:w="0" w:type="auto"/>
            <w:tcBorders>
              <w:top w:val="nil"/>
              <w:left w:val="nil"/>
              <w:bottom w:val="single" w:sz="4" w:space="0" w:color="auto"/>
              <w:right w:val="single" w:sz="4" w:space="0" w:color="auto"/>
            </w:tcBorders>
            <w:shd w:val="clear" w:color="auto" w:fill="auto"/>
            <w:noWrap/>
            <w:vAlign w:val="center"/>
          </w:tcPr>
          <w:p w14:paraId="7249C2DF" w14:textId="77777777" w:rsidR="00EF6058" w:rsidRDefault="00000000" w:rsidP="00840588">
            <w:pPr>
              <w:pStyle w:val="TAC"/>
              <w:rPr>
                <w:rFonts w:eastAsia="DengXian"/>
                <w:lang w:val="en-US" w:eastAsia="zh-CN"/>
              </w:rPr>
            </w:pPr>
            <w:r>
              <w:rPr>
                <w:rFonts w:eastAsia="DengXian"/>
                <w:lang w:val="en-US" w:eastAsia="zh-CN"/>
              </w:rPr>
              <w:t>0.49</w:t>
            </w:r>
          </w:p>
        </w:tc>
        <w:tc>
          <w:tcPr>
            <w:tcW w:w="0" w:type="auto"/>
            <w:tcBorders>
              <w:top w:val="nil"/>
              <w:left w:val="nil"/>
              <w:bottom w:val="single" w:sz="4" w:space="0" w:color="auto"/>
              <w:right w:val="single" w:sz="4" w:space="0" w:color="auto"/>
            </w:tcBorders>
            <w:shd w:val="clear" w:color="auto" w:fill="auto"/>
            <w:noWrap/>
            <w:vAlign w:val="center"/>
          </w:tcPr>
          <w:p w14:paraId="12C5E704" w14:textId="77777777" w:rsidR="00EF6058" w:rsidRDefault="00000000" w:rsidP="00840588">
            <w:pPr>
              <w:pStyle w:val="TAC"/>
              <w:rPr>
                <w:rFonts w:eastAsia="DengXian"/>
                <w:lang w:val="en-US" w:eastAsia="zh-CN"/>
              </w:rPr>
            </w:pPr>
            <w:r>
              <w:rPr>
                <w:rFonts w:eastAsia="DengXian"/>
                <w:lang w:val="en-US" w:eastAsia="zh-CN"/>
              </w:rPr>
              <w:t>-1.36</w:t>
            </w:r>
          </w:p>
        </w:tc>
        <w:tc>
          <w:tcPr>
            <w:tcW w:w="0" w:type="auto"/>
            <w:vMerge/>
            <w:tcBorders>
              <w:top w:val="nil"/>
              <w:left w:val="nil"/>
              <w:bottom w:val="single" w:sz="4" w:space="0" w:color="auto"/>
              <w:right w:val="single" w:sz="4" w:space="0" w:color="auto"/>
            </w:tcBorders>
            <w:vAlign w:val="center"/>
          </w:tcPr>
          <w:p w14:paraId="4D3C3D9F" w14:textId="77777777" w:rsidR="00EF6058" w:rsidRDefault="00EF6058" w:rsidP="00840588">
            <w:pPr>
              <w:pStyle w:val="TAC"/>
              <w:rPr>
                <w:rFonts w:eastAsia="DengXian"/>
                <w:lang w:val="en-US" w:eastAsia="zh-CN"/>
              </w:rPr>
            </w:pPr>
          </w:p>
        </w:tc>
      </w:tr>
      <w:tr w:rsidR="00EF6058" w14:paraId="2719D6D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CE09C6F" w14:textId="77777777" w:rsidR="00EF6058" w:rsidRDefault="00000000" w:rsidP="00840588">
            <w:pPr>
              <w:pStyle w:val="TAC"/>
              <w:rPr>
                <w:rFonts w:eastAsia="DengXian"/>
                <w:lang w:val="en-US" w:eastAsia="zh-CN"/>
              </w:rPr>
            </w:pPr>
            <w:r>
              <w:rPr>
                <w:rFonts w:eastAsia="DengXian"/>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1FDE12A9"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257EAA0C" w14:textId="77777777" w:rsidR="00EF6058" w:rsidRDefault="00000000" w:rsidP="00840588">
            <w:pPr>
              <w:pStyle w:val="TAC"/>
              <w:rPr>
                <w:rFonts w:eastAsia="DengXian"/>
                <w:lang w:val="en-US" w:eastAsia="zh-CN"/>
              </w:rPr>
            </w:pPr>
            <w:r>
              <w:rPr>
                <w:rFonts w:eastAsia="DengXian"/>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74E613C" w14:textId="77777777" w:rsidR="00EF6058" w:rsidRDefault="00000000" w:rsidP="00840588">
            <w:pPr>
              <w:pStyle w:val="TAC"/>
              <w:rPr>
                <w:rFonts w:eastAsia="DengXian"/>
                <w:lang w:val="en-US" w:eastAsia="zh-CN"/>
              </w:rPr>
            </w:pPr>
            <w:r>
              <w:rPr>
                <w:rFonts w:eastAsia="DengXian"/>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64F4EA39" w14:textId="77777777" w:rsidR="00EF6058" w:rsidRDefault="00000000" w:rsidP="00840588">
            <w:pPr>
              <w:pStyle w:val="TAC"/>
              <w:rPr>
                <w:rFonts w:eastAsia="DengXian"/>
                <w:lang w:val="en-US" w:eastAsia="zh-CN"/>
              </w:rPr>
            </w:pPr>
            <w:r>
              <w:rPr>
                <w:rFonts w:eastAsia="DengXian"/>
                <w:lang w:val="en-US" w:eastAsia="zh-CN"/>
              </w:rPr>
              <w:t>0.22</w:t>
            </w:r>
          </w:p>
        </w:tc>
        <w:tc>
          <w:tcPr>
            <w:tcW w:w="0" w:type="auto"/>
            <w:tcBorders>
              <w:top w:val="nil"/>
              <w:left w:val="nil"/>
              <w:bottom w:val="single" w:sz="4" w:space="0" w:color="auto"/>
              <w:right w:val="single" w:sz="4" w:space="0" w:color="auto"/>
            </w:tcBorders>
            <w:shd w:val="clear" w:color="auto" w:fill="auto"/>
            <w:noWrap/>
            <w:vAlign w:val="center"/>
          </w:tcPr>
          <w:p w14:paraId="22CA8C16" w14:textId="77777777" w:rsidR="00EF6058" w:rsidRDefault="00000000" w:rsidP="00840588">
            <w:pPr>
              <w:pStyle w:val="TAC"/>
              <w:rPr>
                <w:rFonts w:eastAsia="DengXian"/>
                <w:lang w:val="en-US" w:eastAsia="zh-CN"/>
              </w:rPr>
            </w:pPr>
            <w:r>
              <w:rPr>
                <w:rFonts w:eastAsia="DengXian"/>
                <w:lang w:val="en-US" w:eastAsia="zh-CN"/>
              </w:rPr>
              <w:t>0.57</w:t>
            </w:r>
          </w:p>
        </w:tc>
        <w:tc>
          <w:tcPr>
            <w:tcW w:w="0" w:type="auto"/>
            <w:tcBorders>
              <w:top w:val="nil"/>
              <w:left w:val="nil"/>
              <w:bottom w:val="single" w:sz="4" w:space="0" w:color="auto"/>
              <w:right w:val="single" w:sz="4" w:space="0" w:color="auto"/>
            </w:tcBorders>
            <w:shd w:val="clear" w:color="auto" w:fill="auto"/>
            <w:noWrap/>
            <w:vAlign w:val="center"/>
          </w:tcPr>
          <w:p w14:paraId="4F6CF9BD" w14:textId="77777777" w:rsidR="00EF6058" w:rsidRDefault="00000000" w:rsidP="00840588">
            <w:pPr>
              <w:pStyle w:val="TAC"/>
              <w:rPr>
                <w:rFonts w:eastAsia="DengXian"/>
                <w:lang w:val="en-US" w:eastAsia="zh-CN"/>
              </w:rPr>
            </w:pPr>
            <w:r>
              <w:rPr>
                <w:rFonts w:eastAsia="DengXian"/>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tcPr>
          <w:p w14:paraId="22B5A805" w14:textId="77777777" w:rsidR="00EF6058" w:rsidRDefault="00000000" w:rsidP="00840588">
            <w:pPr>
              <w:pStyle w:val="TAC"/>
              <w:rPr>
                <w:rFonts w:eastAsia="DengXian"/>
                <w:lang w:val="en-US" w:eastAsia="zh-CN"/>
              </w:rPr>
            </w:pPr>
            <w:r>
              <w:rPr>
                <w:rFonts w:eastAsia="DengXian"/>
                <w:lang w:val="en-US" w:eastAsia="zh-CN"/>
              </w:rPr>
              <w:t>-1.71</w:t>
            </w:r>
          </w:p>
        </w:tc>
        <w:tc>
          <w:tcPr>
            <w:tcW w:w="0" w:type="auto"/>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2DFB91EC" w14:textId="77777777" w:rsidR="00EF6058" w:rsidRDefault="00000000" w:rsidP="00840588">
            <w:pPr>
              <w:pStyle w:val="TAC"/>
              <w:rPr>
                <w:rFonts w:eastAsia="DengXian"/>
                <w:lang w:val="en-US" w:eastAsia="zh-CN"/>
              </w:rPr>
            </w:pPr>
            <w:r>
              <w:rPr>
                <w:rFonts w:eastAsia="DengXian"/>
                <w:lang w:val="en-US" w:eastAsia="zh-CN"/>
              </w:rPr>
              <w:t>+/- 0.75 MU, i.e., +/- 2.55 dB</w:t>
            </w:r>
          </w:p>
        </w:tc>
      </w:tr>
      <w:tr w:rsidR="00EF6058" w14:paraId="7F3DF070"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554A4BE"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3B40D94D"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41DD355D"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5E551B2F"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200B138"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0.48</w:t>
            </w:r>
          </w:p>
        </w:tc>
        <w:tc>
          <w:tcPr>
            <w:tcW w:w="0" w:type="auto"/>
            <w:tcBorders>
              <w:top w:val="nil"/>
              <w:left w:val="nil"/>
              <w:bottom w:val="single" w:sz="4" w:space="0" w:color="auto"/>
              <w:right w:val="single" w:sz="4" w:space="0" w:color="auto"/>
            </w:tcBorders>
            <w:shd w:val="clear" w:color="auto" w:fill="auto"/>
            <w:noWrap/>
            <w:vAlign w:val="center"/>
          </w:tcPr>
          <w:p w14:paraId="6F9B6E55"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noWrap/>
            <w:vAlign w:val="center"/>
          </w:tcPr>
          <w:p w14:paraId="38E4AD8A"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tcPr>
          <w:p w14:paraId="37E25EE0"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-2.37</w:t>
            </w:r>
          </w:p>
        </w:tc>
        <w:tc>
          <w:tcPr>
            <w:tcW w:w="0" w:type="auto"/>
            <w:vMerge/>
            <w:tcBorders>
              <w:top w:val="nil"/>
              <w:left w:val="nil"/>
              <w:bottom w:val="single" w:sz="4" w:space="0" w:color="auto"/>
              <w:right w:val="single" w:sz="4" w:space="0" w:color="auto"/>
            </w:tcBorders>
            <w:vAlign w:val="center"/>
          </w:tcPr>
          <w:p w14:paraId="025E85C1" w14:textId="77777777" w:rsidR="00EF6058" w:rsidRDefault="00EF6058">
            <w:pPr>
              <w:spacing w:after="0"/>
              <w:jc w:val="center"/>
              <w:rPr>
                <w:rFonts w:ascii="Arial" w:eastAsia="DengXian" w:hAnsi="Arial" w:cs="Arial"/>
                <w:color w:val="000000"/>
                <w:sz w:val="16"/>
                <w:szCs w:val="16"/>
                <w:lang w:val="en-US" w:eastAsia="zh-CN"/>
              </w:rPr>
            </w:pPr>
          </w:p>
        </w:tc>
      </w:tr>
      <w:tr w:rsidR="00EF6058" w14:paraId="27BC65B2" w14:textId="77777777" w:rsidTr="00840588">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3DE2CB"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0F3231BB"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13AA9E51"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13883291"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tcPr>
          <w:p w14:paraId="6B088D6F"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noWrap/>
            <w:vAlign w:val="center"/>
          </w:tcPr>
          <w:p w14:paraId="4226D455"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noWrap/>
            <w:vAlign w:val="center"/>
          </w:tcPr>
          <w:p w14:paraId="66ACA834"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noWrap/>
            <w:vAlign w:val="center"/>
          </w:tcPr>
          <w:p w14:paraId="08BDBF3E"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hint="eastAsia"/>
                <w:color w:val="000000"/>
                <w:sz w:val="16"/>
                <w:szCs w:val="16"/>
                <w:lang w:val="en-US" w:eastAsia="zh-CN"/>
              </w:rPr>
              <w:t>N</w:t>
            </w:r>
            <w:r>
              <w:rPr>
                <w:rFonts w:ascii="Arial" w:eastAsia="DengXian" w:hAnsi="Arial" w:cs="Arial"/>
                <w:color w:val="000000"/>
                <w:sz w:val="16"/>
                <w:szCs w:val="16"/>
                <w:lang w:val="en-US" w:eastAsia="zh-CN"/>
              </w:rPr>
              <w:t>A</w:t>
            </w:r>
          </w:p>
        </w:tc>
        <w:tc>
          <w:tcPr>
            <w:tcW w:w="0" w:type="auto"/>
            <w:vMerge/>
            <w:tcBorders>
              <w:top w:val="nil"/>
              <w:left w:val="nil"/>
              <w:right w:val="single" w:sz="4" w:space="0" w:color="auto"/>
            </w:tcBorders>
            <w:vAlign w:val="center"/>
          </w:tcPr>
          <w:p w14:paraId="725E53A9" w14:textId="77777777" w:rsidR="00EF6058" w:rsidRDefault="00EF6058">
            <w:pPr>
              <w:spacing w:after="0"/>
              <w:jc w:val="center"/>
              <w:rPr>
                <w:rFonts w:ascii="Arial" w:eastAsia="DengXian" w:hAnsi="Arial" w:cs="Arial"/>
                <w:color w:val="000000"/>
                <w:sz w:val="16"/>
                <w:szCs w:val="16"/>
                <w:lang w:val="en-US" w:eastAsia="zh-CN"/>
              </w:rPr>
            </w:pPr>
          </w:p>
        </w:tc>
      </w:tr>
      <w:tr w:rsidR="00840588" w14:paraId="62EFBA62" w14:textId="77777777" w:rsidTr="00F13280">
        <w:trPr>
          <w:trHeight w:val="489"/>
          <w:jc w:val="center"/>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01961557" w14:textId="77777777" w:rsidR="00840588" w:rsidRDefault="00840588" w:rsidP="00840588">
            <w:pPr>
              <w:pStyle w:val="TAH"/>
              <w:rPr>
                <w:rFonts w:eastAsia="DengXian"/>
                <w:lang w:val="en-US" w:eastAsia="zh-CN"/>
              </w:rPr>
            </w:pPr>
            <w:r>
              <w:rPr>
                <w:rFonts w:eastAsia="DengXian"/>
                <w:lang w:val="en-US" w:eastAsia="zh-CN"/>
              </w:rPr>
              <w:t>Lab alignment conclusion</w:t>
            </w:r>
          </w:p>
        </w:tc>
        <w:tc>
          <w:tcPr>
            <w:tcW w:w="0" w:type="auto"/>
            <w:tcBorders>
              <w:top w:val="nil"/>
              <w:left w:val="nil"/>
              <w:bottom w:val="single" w:sz="4" w:space="0" w:color="auto"/>
              <w:right w:val="single" w:sz="4" w:space="0" w:color="auto"/>
            </w:tcBorders>
            <w:shd w:val="clear" w:color="auto" w:fill="auto"/>
            <w:noWrap/>
            <w:vAlign w:val="center"/>
          </w:tcPr>
          <w:p w14:paraId="75BD5C81"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7C92C004"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24DD4846"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582A71C8"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6F5BE304"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3320F6BB"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E6FD29E" w14:textId="77777777" w:rsidR="00840588" w:rsidRDefault="00840588" w:rsidP="00840588">
            <w:pPr>
              <w:pStyle w:val="TAH"/>
              <w:rPr>
                <w:lang w:val="en-US" w:eastAsia="zh-CN"/>
              </w:rPr>
            </w:pPr>
          </w:p>
        </w:tc>
      </w:tr>
    </w:tbl>
    <w:p w14:paraId="21CE2A47" w14:textId="77777777" w:rsidR="00EF6058" w:rsidRDefault="00EF6058" w:rsidP="00840588"/>
    <w:p w14:paraId="7D38B61D" w14:textId="77777777" w:rsidR="00EF6058" w:rsidRDefault="00000000" w:rsidP="00840588">
      <w:pPr>
        <w:pStyle w:val="TH"/>
        <w:rPr>
          <w:rFonts w:eastAsia="Malgun Gothic"/>
          <w:u w:val="single"/>
          <w:lang w:eastAsia="ko-KR"/>
        </w:rPr>
      </w:pPr>
      <w:r>
        <w:rPr>
          <w:noProof/>
          <w:lang w:val="en-US" w:eastAsia="zh-CN"/>
        </w:rPr>
        <w:drawing>
          <wp:inline distT="0" distB="0" distL="0" distR="0" wp14:anchorId="42B7A08A" wp14:editId="19969445">
            <wp:extent cx="5447030" cy="1724660"/>
            <wp:effectExtent l="0" t="0" r="127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37"/>
                    <a:stretch>
                      <a:fillRect/>
                    </a:stretch>
                  </pic:blipFill>
                  <pic:spPr>
                    <a:xfrm>
                      <a:off x="0" y="0"/>
                      <a:ext cx="5447030" cy="1724660"/>
                    </a:xfrm>
                    <a:prstGeom prst="rect">
                      <a:avLst/>
                    </a:prstGeom>
                  </pic:spPr>
                </pic:pic>
              </a:graphicData>
            </a:graphic>
          </wp:inline>
        </w:drawing>
      </w:r>
    </w:p>
    <w:p w14:paraId="03AF6BF4" w14:textId="77777777" w:rsidR="00EF6058" w:rsidRDefault="00000000">
      <w:pPr>
        <w:pStyle w:val="TF"/>
        <w:keepLines w:val="0"/>
      </w:pPr>
      <w:r>
        <w:t xml:space="preserve">Figure </w:t>
      </w:r>
      <w:bookmarkStart w:id="335" w:name="_Hlk53415308"/>
      <w:r>
        <w:t>7.3.2-1</w:t>
      </w:r>
      <w:bookmarkEnd w:id="335"/>
      <w:r>
        <w:t>: Measurement results of FR1 MIMO OTA lab alignment for bands &gt; 1GHz</w:t>
      </w:r>
    </w:p>
    <w:p w14:paraId="7BCD1507" w14:textId="77777777" w:rsidR="00EF6058" w:rsidRDefault="00000000" w:rsidP="00840588">
      <w:pPr>
        <w:pStyle w:val="TH"/>
        <w:rPr>
          <w:rFonts w:eastAsia="Malgun Gothic"/>
          <w:lang w:eastAsia="ko-KR"/>
        </w:rPr>
      </w:pPr>
      <w:r>
        <w:rPr>
          <w:noProof/>
          <w:lang w:val="en-US" w:eastAsia="zh-CN"/>
        </w:rPr>
        <w:drawing>
          <wp:inline distT="0" distB="0" distL="0" distR="0" wp14:anchorId="40C2CF24" wp14:editId="0C917B23">
            <wp:extent cx="5407025" cy="1715135"/>
            <wp:effectExtent l="0" t="0" r="3175" b="1206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38"/>
                    <a:stretch>
                      <a:fillRect/>
                    </a:stretch>
                  </pic:blipFill>
                  <pic:spPr>
                    <a:xfrm>
                      <a:off x="0" y="0"/>
                      <a:ext cx="5412271" cy="1717263"/>
                    </a:xfrm>
                    <a:prstGeom prst="rect">
                      <a:avLst/>
                    </a:prstGeom>
                  </pic:spPr>
                </pic:pic>
              </a:graphicData>
            </a:graphic>
          </wp:inline>
        </w:drawing>
      </w:r>
    </w:p>
    <w:p w14:paraId="05AC9FE3" w14:textId="77777777" w:rsidR="00EF6058" w:rsidRDefault="00000000">
      <w:pPr>
        <w:pStyle w:val="TF"/>
        <w:keepLines w:val="0"/>
      </w:pPr>
      <w:r>
        <w:t>Figure 7.3.2-2: Deviation between each measurement result and reference value of FR1 MIMO OTA lab alignment for bands &gt; 1GHz</w:t>
      </w:r>
    </w:p>
    <w:p w14:paraId="4A7E8222" w14:textId="11EF42B2" w:rsidR="00EF6058" w:rsidRDefault="00000000" w:rsidP="00840588">
      <w:pPr>
        <w:pStyle w:val="Heading3"/>
        <w:rPr>
          <w:lang w:val="en-US" w:eastAsia="zh-CN"/>
        </w:rPr>
      </w:pPr>
      <w:bookmarkStart w:id="336" w:name="_Toc146460426"/>
      <w:bookmarkStart w:id="337" w:name="_Toc151502516"/>
      <w:bookmarkStart w:id="338" w:name="_Toc154592333"/>
      <w:bookmarkStart w:id="339" w:name="_Toc154592847"/>
      <w:bookmarkStart w:id="340" w:name="_Toc155632259"/>
      <w:bookmarkStart w:id="341" w:name="_Toc155632311"/>
      <w:bookmarkStart w:id="342" w:name="_Toc155632368"/>
      <w:bookmarkStart w:id="343" w:name="_Toc155632420"/>
      <w:r>
        <w:rPr>
          <w:rFonts w:hint="eastAsia"/>
          <w:lang w:val="en-US" w:eastAsia="zh-CN"/>
        </w:rPr>
        <w:lastRenderedPageBreak/>
        <w:t>7</w:t>
      </w:r>
      <w:r>
        <w:t>.</w:t>
      </w:r>
      <w:r>
        <w:rPr>
          <w:rFonts w:hint="eastAsia"/>
          <w:lang w:val="en-US" w:eastAsia="zh-CN"/>
        </w:rPr>
        <w:t>3.</w:t>
      </w:r>
      <w:r>
        <w:rPr>
          <w:lang w:val="en-US" w:eastAsia="zh-CN"/>
        </w:rPr>
        <w:t>3</w:t>
      </w:r>
      <w:r>
        <w:tab/>
      </w:r>
      <w:r>
        <w:rPr>
          <w:rFonts w:hint="eastAsia"/>
          <w:lang w:val="en-US" w:eastAsia="zh-CN"/>
        </w:rPr>
        <w:t>Pass/fail limits</w:t>
      </w:r>
      <w:bookmarkEnd w:id="336"/>
      <w:bookmarkEnd w:id="337"/>
      <w:bookmarkEnd w:id="338"/>
      <w:bookmarkEnd w:id="339"/>
      <w:bookmarkEnd w:id="340"/>
      <w:bookmarkEnd w:id="341"/>
      <w:bookmarkEnd w:id="342"/>
      <w:bookmarkEnd w:id="343"/>
    </w:p>
    <w:p w14:paraId="725334CE" w14:textId="77777777" w:rsidR="00EF6058" w:rsidRDefault="00000000">
      <w:pPr>
        <w:jc w:val="both"/>
      </w:pPr>
      <w:r>
        <w:t xml:space="preserve">Based on the preliminary MU assessment of FR1 MPAC </w:t>
      </w:r>
      <w:r>
        <w:rPr>
          <w:rFonts w:hint="eastAsia"/>
        </w:rPr>
        <w:t>system</w:t>
      </w:r>
      <w:r>
        <w:t xml:space="preserve"> in Annex A.2.5 of TS 38</w:t>
      </w:r>
      <w:r>
        <w:rPr>
          <w:rFonts w:hint="eastAsia"/>
        </w:rPr>
        <w:t>.</w:t>
      </w:r>
      <w:r>
        <w:t xml:space="preserve">151, and lab alignment measurement results in Clause 7.3.2, RAN4 decided the final pass/fail limits for FR1 </w:t>
      </w:r>
      <w:r>
        <w:rPr>
          <w:rFonts w:hint="eastAsia"/>
        </w:rPr>
        <w:t>MIMO</w:t>
      </w:r>
      <w:r>
        <w:t xml:space="preserve"> </w:t>
      </w:r>
      <w:r>
        <w:rPr>
          <w:rFonts w:hint="eastAsia"/>
        </w:rPr>
        <w:t>OTA</w:t>
      </w:r>
      <w:r>
        <w:t xml:space="preserve"> lab alignment activity for bands &gt; 1GHz as 0.75* preliminary MU, i.e., </w:t>
      </w:r>
    </w:p>
    <w:p w14:paraId="7D1DB699" w14:textId="77777777" w:rsidR="00EF6058" w:rsidRDefault="00000000">
      <w:pPr>
        <w:spacing w:after="100"/>
        <w:ind w:firstLine="420"/>
      </w:pPr>
      <w:r>
        <w:t>-</w:t>
      </w:r>
      <w:r>
        <w:tab/>
        <w:t>&lt; 3GHz: 2.25 dB</w:t>
      </w:r>
    </w:p>
    <w:p w14:paraId="77F2FDD8" w14:textId="77777777" w:rsidR="00EF6058" w:rsidRDefault="00000000">
      <w:pPr>
        <w:spacing w:after="100"/>
        <w:ind w:firstLine="420"/>
      </w:pPr>
      <w:r>
        <w:t>-</w:t>
      </w:r>
      <w:r>
        <w:tab/>
        <w:t>&gt; 3GHz: 2.55 dB</w:t>
      </w:r>
    </w:p>
    <w:p w14:paraId="400147D2" w14:textId="77777777" w:rsidR="00EF6058" w:rsidRDefault="00000000" w:rsidP="00840588">
      <w:pPr>
        <w:pStyle w:val="Heading3"/>
        <w:rPr>
          <w:lang w:val="en-US" w:eastAsia="zh-CN"/>
        </w:rPr>
      </w:pPr>
      <w:bookmarkStart w:id="344" w:name="_Toc151502517"/>
      <w:bookmarkStart w:id="345" w:name="_Toc146460427"/>
      <w:bookmarkStart w:id="346" w:name="_Toc154592334"/>
      <w:bookmarkStart w:id="347" w:name="_Toc154592848"/>
      <w:bookmarkStart w:id="348" w:name="_Toc155632260"/>
      <w:bookmarkStart w:id="349" w:name="_Toc155632312"/>
      <w:bookmarkStart w:id="350" w:name="_Toc155632369"/>
      <w:bookmarkStart w:id="351" w:name="_Toc155632421"/>
      <w:r>
        <w:rPr>
          <w:rFonts w:hint="eastAsia"/>
          <w:lang w:val="en-US" w:eastAsia="zh-CN"/>
        </w:rPr>
        <w:t>7</w:t>
      </w:r>
      <w:r>
        <w:t>.</w:t>
      </w:r>
      <w:r>
        <w:rPr>
          <w:rFonts w:hint="eastAsia"/>
          <w:lang w:val="en-US" w:eastAsia="zh-CN"/>
        </w:rPr>
        <w:t>3.4</w:t>
      </w:r>
      <w:r>
        <w:tab/>
      </w:r>
      <w:r>
        <w:rPr>
          <w:rFonts w:hint="eastAsia"/>
          <w:lang w:val="en-US" w:eastAsia="zh-CN"/>
        </w:rPr>
        <w:t>Conclusion</w:t>
      </w:r>
      <w:bookmarkEnd w:id="344"/>
      <w:bookmarkEnd w:id="345"/>
      <w:bookmarkEnd w:id="346"/>
      <w:bookmarkEnd w:id="347"/>
      <w:bookmarkEnd w:id="348"/>
      <w:bookmarkEnd w:id="349"/>
      <w:bookmarkEnd w:id="350"/>
      <w:bookmarkEnd w:id="351"/>
    </w:p>
    <w:p w14:paraId="0C2D22FA" w14:textId="77777777" w:rsidR="00EF6058" w:rsidRDefault="00000000">
      <w:pPr>
        <w:jc w:val="both"/>
      </w:pPr>
      <w:r>
        <w:t xml:space="preserve">RAN4 concluded the successful FR1 </w:t>
      </w:r>
      <w:r>
        <w:rPr>
          <w:rFonts w:hint="eastAsia"/>
        </w:rPr>
        <w:t>MIMO</w:t>
      </w:r>
      <w:r>
        <w:t xml:space="preserve"> </w:t>
      </w:r>
      <w:r>
        <w:rPr>
          <w:rFonts w:hint="eastAsia"/>
        </w:rPr>
        <w:t>OTA</w:t>
      </w:r>
      <w:r>
        <w:t xml:space="preserve"> lab alignment activity for bands &gt; 1GHz, all the 6 test labs are aligned.</w:t>
      </w:r>
      <w:r>
        <w:rPr>
          <w:rFonts w:hint="eastAsia"/>
        </w:rPr>
        <w:t xml:space="preserve"> </w:t>
      </w:r>
      <w:r>
        <w:t>FR1 MIMO OTA performance requirements for bands &gt; 1GHz are specified based on the measurement resu</w:t>
      </w:r>
      <w:r>
        <w:rPr>
          <w:rFonts w:eastAsiaTheme="minorEastAsia"/>
          <w:lang w:eastAsia="zh-CN"/>
        </w:rPr>
        <w:t>lts submitted by the above aligned test labs.</w:t>
      </w:r>
    </w:p>
    <w:p w14:paraId="3AA38293" w14:textId="77777777" w:rsidR="00EF6058" w:rsidRDefault="00000000">
      <w:pPr>
        <w:pStyle w:val="Heading2"/>
        <w:keepNext w:val="0"/>
        <w:keepLines w:val="0"/>
        <w:rPr>
          <w:lang w:val="en-US" w:eastAsia="zh-CN"/>
        </w:rPr>
      </w:pPr>
      <w:bookmarkStart w:id="352" w:name="_Toc151502518"/>
      <w:bookmarkStart w:id="353" w:name="_Toc154592335"/>
      <w:bookmarkStart w:id="354" w:name="_Toc154592849"/>
      <w:bookmarkStart w:id="355" w:name="_Toc155632261"/>
      <w:bookmarkStart w:id="356" w:name="_Toc155632313"/>
      <w:bookmarkStart w:id="357" w:name="_Toc155632370"/>
      <w:bookmarkStart w:id="358" w:name="_Toc155632422"/>
      <w:r>
        <w:rPr>
          <w:rFonts w:hint="eastAsia"/>
          <w:lang w:val="en-US" w:eastAsia="zh-CN"/>
        </w:rPr>
        <w:t>7</w:t>
      </w:r>
      <w:r>
        <w:t>.</w:t>
      </w:r>
      <w:r>
        <w:rPr>
          <w:rFonts w:hint="eastAsia"/>
          <w:lang w:val="en-US" w:eastAsia="zh-CN"/>
        </w:rPr>
        <w:t>4</w:t>
      </w:r>
      <w:r>
        <w:tab/>
      </w:r>
      <w:r>
        <w:rPr>
          <w:rFonts w:hint="eastAsia"/>
          <w:lang w:val="en-US" w:eastAsia="zh-CN"/>
        </w:rPr>
        <w:t>Lab alignment campaign for frequency bands &lt; 1GHz</w:t>
      </w:r>
      <w:bookmarkEnd w:id="352"/>
      <w:bookmarkEnd w:id="353"/>
      <w:bookmarkEnd w:id="354"/>
      <w:bookmarkEnd w:id="355"/>
      <w:bookmarkEnd w:id="356"/>
      <w:bookmarkEnd w:id="357"/>
      <w:bookmarkEnd w:id="358"/>
    </w:p>
    <w:p w14:paraId="2DD50C42" w14:textId="77777777" w:rsidR="00EF6058" w:rsidRDefault="00000000">
      <w:pPr>
        <w:pStyle w:val="Heading3"/>
        <w:keepNext w:val="0"/>
        <w:keepLines w:val="0"/>
        <w:rPr>
          <w:lang w:val="en-US" w:eastAsia="zh-CN"/>
        </w:rPr>
      </w:pPr>
      <w:bookmarkStart w:id="359" w:name="_Toc151502519"/>
      <w:bookmarkStart w:id="360" w:name="_Toc154592336"/>
      <w:bookmarkStart w:id="361" w:name="_Toc154592850"/>
      <w:bookmarkStart w:id="362" w:name="_Toc155632262"/>
      <w:bookmarkStart w:id="363" w:name="_Toc155632314"/>
      <w:bookmarkStart w:id="364" w:name="_Toc155632371"/>
      <w:bookmarkStart w:id="365" w:name="_Toc155632423"/>
      <w:r>
        <w:rPr>
          <w:rFonts w:hint="eastAsia"/>
          <w:lang w:val="en-US" w:eastAsia="zh-CN"/>
        </w:rPr>
        <w:t>7</w:t>
      </w:r>
      <w:r>
        <w:t>.</w:t>
      </w:r>
      <w:r>
        <w:rPr>
          <w:rFonts w:hint="eastAsia"/>
          <w:lang w:val="en-US" w:eastAsia="zh-CN"/>
        </w:rPr>
        <w:t>4</w:t>
      </w:r>
      <w:r>
        <w:t>.</w:t>
      </w:r>
      <w:r>
        <w:rPr>
          <w:rFonts w:hint="eastAsia"/>
          <w:lang w:val="en-US" w:eastAsia="zh-CN"/>
        </w:rPr>
        <w:t>1</w:t>
      </w:r>
      <w:r>
        <w:tab/>
      </w:r>
      <w:r>
        <w:rPr>
          <w:rFonts w:hint="eastAsia"/>
          <w:lang w:val="en-US" w:eastAsia="zh-CN"/>
        </w:rPr>
        <w:t>Framework</w:t>
      </w:r>
      <w:bookmarkEnd w:id="359"/>
      <w:bookmarkEnd w:id="360"/>
      <w:bookmarkEnd w:id="361"/>
      <w:bookmarkEnd w:id="362"/>
      <w:bookmarkEnd w:id="363"/>
      <w:bookmarkEnd w:id="364"/>
      <w:bookmarkEnd w:id="365"/>
    </w:p>
    <w:p w14:paraId="6144050F" w14:textId="77777777" w:rsidR="00EF6058" w:rsidRDefault="00000000">
      <w:pPr>
        <w:rPr>
          <w:iCs/>
        </w:rPr>
      </w:pPr>
      <w:r>
        <w:rPr>
          <w:iCs/>
        </w:rPr>
        <w:t>This clause defines the working procedure on how to proceed the lab alignment campaign for frequency bands &lt; 1GHz.</w:t>
      </w:r>
    </w:p>
    <w:p w14:paraId="0982FC6D" w14:textId="23BE3C3D" w:rsidR="00EF6058" w:rsidRDefault="00596FFC" w:rsidP="00596FFC">
      <w:pPr>
        <w:pStyle w:val="B1"/>
      </w:pPr>
      <w:r>
        <w:t>1.</w:t>
      </w:r>
      <w:r>
        <w:tab/>
        <w:t>Test labs are invited to participate in the lab alignment activity, the following conditions should be fulfilled</w:t>
      </w:r>
      <w:r>
        <w:rPr>
          <w:rFonts w:ascii="SimSun" w:hAnsi="SimSun" w:cs="SimSun" w:hint="eastAsia"/>
          <w:lang w:eastAsia="zh-CN"/>
        </w:rPr>
        <w:t>:</w:t>
      </w:r>
    </w:p>
    <w:p w14:paraId="011A8B43" w14:textId="317E3950" w:rsidR="00EF6058" w:rsidRDefault="00596FFC" w:rsidP="00596FFC">
      <w:pPr>
        <w:pStyle w:val="B2"/>
      </w:pPr>
      <w:r>
        <w:t>-</w:t>
      </w:r>
      <w:r>
        <w:tab/>
        <w:t>At least 3 participating labs are required.</w:t>
      </w:r>
    </w:p>
    <w:p w14:paraId="725D3C83" w14:textId="2E6EA6D8" w:rsidR="00EF6058" w:rsidRDefault="00596FFC" w:rsidP="00596FFC">
      <w:pPr>
        <w:pStyle w:val="B2"/>
      </w:pPr>
      <w:r>
        <w:t>-</w:t>
      </w:r>
      <w:r>
        <w:tab/>
        <w:t xml:space="preserve">Participating labs shall complete channel model validation. </w:t>
      </w:r>
    </w:p>
    <w:p w14:paraId="7DE7701D" w14:textId="738F4926" w:rsidR="00EF6058" w:rsidRDefault="00596FFC" w:rsidP="00596FFC">
      <w:pPr>
        <w:pStyle w:val="B2"/>
      </w:pPr>
      <w:r>
        <w:t>-</w:t>
      </w:r>
      <w:r>
        <w:tab/>
        <w:t>Participating labs should have sufficient test resource to provide on-time measurement results without delay.</w:t>
      </w:r>
    </w:p>
    <w:p w14:paraId="32C4FDF3" w14:textId="2197177A" w:rsidR="00EF6058" w:rsidRDefault="00596FFC" w:rsidP="00596FFC">
      <w:pPr>
        <w:pStyle w:val="B2"/>
      </w:pPr>
      <w:r>
        <w:t>-</w:t>
      </w:r>
      <w:r>
        <w:tab/>
        <w:t>Participating labs should first examine and exclude the impact of noise before submitting PAD measurement results.</w:t>
      </w:r>
    </w:p>
    <w:p w14:paraId="4A4F1F08" w14:textId="43D85A8E" w:rsidR="00EF6058" w:rsidRDefault="00596FFC" w:rsidP="00596FFC">
      <w:pPr>
        <w:pStyle w:val="B1"/>
      </w:pPr>
      <w:r>
        <w:t>2.</w:t>
      </w:r>
      <w:r>
        <w:tab/>
        <w:t xml:space="preserve">Test methodology: </w:t>
      </w:r>
    </w:p>
    <w:p w14:paraId="586641E2" w14:textId="5EC2E2B2" w:rsidR="00EF6058" w:rsidRDefault="00596FFC" w:rsidP="00596FFC">
      <w:pPr>
        <w:pStyle w:val="B2"/>
      </w:pPr>
      <w:r>
        <w:t>-</w:t>
      </w:r>
      <w:r>
        <w:tab/>
        <w:t>Test plan: 3GPP TS 38.151</w:t>
      </w:r>
    </w:p>
    <w:p w14:paraId="65FA5BFB" w14:textId="496359A7" w:rsidR="00EF6058" w:rsidRDefault="00596FFC" w:rsidP="00596FFC">
      <w:pPr>
        <w:pStyle w:val="B2"/>
      </w:pPr>
      <w:r>
        <w:t>-</w:t>
      </w:r>
      <w:r>
        <w:tab/>
        <w:t>Test system: MPAC</w:t>
      </w:r>
    </w:p>
    <w:p w14:paraId="50A7A711" w14:textId="4D60F405" w:rsidR="00EF6058" w:rsidRDefault="00596FFC" w:rsidP="00596FFC">
      <w:pPr>
        <w:pStyle w:val="B1"/>
      </w:pPr>
      <w:r>
        <w:t>3.</w:t>
      </w:r>
      <w:r>
        <w:tab/>
        <w:t>Test cases for Lab Alignment Activity:</w:t>
      </w:r>
    </w:p>
    <w:p w14:paraId="4AC10CD2" w14:textId="7C788FCB" w:rsidR="00EF6058" w:rsidRDefault="00596FFC" w:rsidP="00596FFC">
      <w:pPr>
        <w:pStyle w:val="B2"/>
      </w:pPr>
      <w:r>
        <w:t>-</w:t>
      </w:r>
      <w:r>
        <w:tab/>
        <w:t>Test band: n28</w:t>
      </w:r>
    </w:p>
    <w:p w14:paraId="6B159F5D" w14:textId="58249FDC" w:rsidR="00EF6058" w:rsidRDefault="00596FFC" w:rsidP="00596FFC">
      <w:pPr>
        <w:pStyle w:val="B2"/>
      </w:pPr>
      <w:r>
        <w:t>-</w:t>
      </w:r>
      <w:r>
        <w:tab/>
        <w:t xml:space="preserve">Number of test cases: 3 PADs </w:t>
      </w:r>
    </w:p>
    <w:p w14:paraId="378FB323" w14:textId="562821BD" w:rsidR="00EF6058" w:rsidRDefault="00596FFC" w:rsidP="00596FFC">
      <w:pPr>
        <w:pStyle w:val="B2"/>
      </w:pPr>
      <w:r>
        <w:t>-</w:t>
      </w:r>
      <w:r>
        <w:tab/>
        <w:t xml:space="preserve">Operation mode: </w:t>
      </w:r>
      <w:r>
        <w:rPr>
          <w:rFonts w:hint="eastAsia"/>
        </w:rPr>
        <w:t>NR</w:t>
      </w:r>
      <w:r>
        <w:t xml:space="preserve"> Standalone (SA) </w:t>
      </w:r>
    </w:p>
    <w:p w14:paraId="1ED82567" w14:textId="21A281AA" w:rsidR="00EF6058" w:rsidRDefault="00596FFC" w:rsidP="00596FFC">
      <w:pPr>
        <w:pStyle w:val="B2"/>
      </w:pPr>
      <w:r>
        <w:t>-</w:t>
      </w:r>
      <w:r>
        <w:tab/>
        <w:t>Use scenario: Free space</w:t>
      </w:r>
    </w:p>
    <w:p w14:paraId="651F922B" w14:textId="01FD8E07" w:rsidR="00EF6058" w:rsidRDefault="00596FFC" w:rsidP="00596FFC">
      <w:pPr>
        <w:pStyle w:val="B1"/>
      </w:pPr>
      <w:r>
        <w:t>4.</w:t>
      </w:r>
      <w:r>
        <w:tab/>
        <w:t>Test results submission:</w:t>
      </w:r>
    </w:p>
    <w:p w14:paraId="07376CD7" w14:textId="1A0C57A8" w:rsidR="00EF6058" w:rsidRDefault="00596FFC" w:rsidP="00596FFC">
      <w:pPr>
        <w:pStyle w:val="B2"/>
      </w:pPr>
      <w:r>
        <w:t>-</w:t>
      </w:r>
      <w:r>
        <w:tab/>
        <w:t xml:space="preserve">Use the same worksheet template in </w:t>
      </w:r>
      <w:r>
        <w:rPr>
          <w:rFonts w:eastAsiaTheme="minorEastAsia"/>
          <w:bCs/>
          <w:lang w:eastAsia="zh-CN"/>
        </w:rPr>
        <w:t xml:space="preserve">R4-2316308 </w:t>
      </w:r>
      <w:r>
        <w:t>to submit the measurement results</w:t>
      </w:r>
    </w:p>
    <w:p w14:paraId="74573930" w14:textId="01DBC063" w:rsidR="00EF6058" w:rsidRDefault="00596FFC" w:rsidP="00596FFC">
      <w:pPr>
        <w:pStyle w:val="B2"/>
      </w:pPr>
      <w:r>
        <w:t>-</w:t>
      </w:r>
      <w:r>
        <w:tab/>
        <w:t>The measurement results should be submitted to RAN4 by anonymous approach (the UE model shall not be disclosed publicly)</w:t>
      </w:r>
    </w:p>
    <w:p w14:paraId="5139D269" w14:textId="0F21C019" w:rsidR="00EF6058" w:rsidRDefault="00596FFC" w:rsidP="00596FFC">
      <w:pPr>
        <w:pStyle w:val="B2"/>
      </w:pPr>
      <w:r>
        <w:t>-</w:t>
      </w:r>
      <w:r>
        <w:tab/>
        <w:t>Results shall not be shared between labs before submitting to RAN4 meetings or sharing in the RAN4 reflector. Comparison and lab alignment analysis should only be done in RAN4 meetings/discussions</w:t>
      </w:r>
    </w:p>
    <w:p w14:paraId="3249D63E" w14:textId="1B40113F" w:rsidR="00EF6058" w:rsidRDefault="00596FFC" w:rsidP="00596FFC">
      <w:pPr>
        <w:pStyle w:val="B1"/>
      </w:pPr>
      <w:r>
        <w:t>5.</w:t>
      </w:r>
      <w:r>
        <w:tab/>
        <w:t>Lab alignment criteria:</w:t>
      </w:r>
    </w:p>
    <w:p w14:paraId="55ACE908" w14:textId="33A67E6D" w:rsidR="00EF6058" w:rsidRDefault="00596FFC" w:rsidP="00596FFC">
      <w:pPr>
        <w:pStyle w:val="B2"/>
      </w:pPr>
      <w:r>
        <w:t>-</w:t>
      </w:r>
      <w:r>
        <w:tab/>
        <w:t>The pass/fail criteria are defined as the maximum deviation between the measurement result and the reference value</w:t>
      </w:r>
    </w:p>
    <w:p w14:paraId="6574AFF2" w14:textId="2EB35F0F" w:rsidR="00EF6058" w:rsidRDefault="00596FFC" w:rsidP="00596FFC">
      <w:pPr>
        <w:pStyle w:val="B2"/>
      </w:pPr>
      <w:r>
        <w:lastRenderedPageBreak/>
        <w:t>-</w:t>
      </w:r>
      <w:r>
        <w:tab/>
        <w:t xml:space="preserve">The reference value will be derived based on the averaging approach (linear average in dBm) of lab alignment data pool from </w:t>
      </w:r>
      <w:r>
        <w:rPr>
          <w:rFonts w:hint="eastAsia"/>
        </w:rPr>
        <w:t>≥</w:t>
      </w:r>
      <w:r>
        <w:t xml:space="preserve"> 3 labs</w:t>
      </w:r>
    </w:p>
    <w:p w14:paraId="488EC12A" w14:textId="654282C2" w:rsidR="00EF6058" w:rsidRDefault="00596FFC" w:rsidP="00596FFC">
      <w:pPr>
        <w:pStyle w:val="B2"/>
      </w:pPr>
      <w:r>
        <w:t>-</w:t>
      </w:r>
      <w:r>
        <w:tab/>
        <w:t>Apparent outliers (if identified) will not be considered in the average process for reference value. The PAD measurement result deviates over 1.5*preliminary MU (i.e., 4.55dB) from all the other labs’ results should be identified as apparent outlier.</w:t>
      </w:r>
    </w:p>
    <w:p w14:paraId="27953177" w14:textId="31C44C0A" w:rsidR="00EF6058" w:rsidRDefault="00596FFC" w:rsidP="00596FFC">
      <w:pPr>
        <w:pStyle w:val="B2"/>
      </w:pPr>
      <w:r>
        <w:t>-</w:t>
      </w:r>
      <w:r>
        <w:tab/>
        <w:t>Pass/fail limit for lab alignment should be defined as X*</w:t>
      </w:r>
      <w:bookmarkStart w:id="366" w:name="_Hlk132038828"/>
      <w:r>
        <w:t xml:space="preserve">preliminary </w:t>
      </w:r>
      <w:bookmarkEnd w:id="366"/>
      <w:r>
        <w:t xml:space="preserve">MU (X </w:t>
      </w:r>
      <w:r>
        <w:rPr>
          <w:rFonts w:hint="eastAsia"/>
        </w:rPr>
        <w:t>is</w:t>
      </w:r>
      <w:r>
        <w:t xml:space="preserve"> </w:t>
      </w:r>
      <w:r>
        <w:rPr>
          <w:rFonts w:hint="eastAsia"/>
        </w:rPr>
        <w:t>TBD</w:t>
      </w:r>
      <w:r>
        <w:t xml:space="preserve">) as baseline. </w:t>
      </w:r>
    </w:p>
    <w:p w14:paraId="21976777" w14:textId="178D0FF6" w:rsidR="00EF6058" w:rsidRDefault="00596FFC" w:rsidP="00596FFC">
      <w:pPr>
        <w:pStyle w:val="B1"/>
      </w:pPr>
      <w:r>
        <w:t>6.</w:t>
      </w:r>
      <w:r>
        <w:tab/>
        <w:t>Volunteer lab procedures:</w:t>
      </w:r>
    </w:p>
    <w:p w14:paraId="486913C6" w14:textId="58F823E9" w:rsidR="00EF6058" w:rsidRDefault="00596FFC" w:rsidP="00596FFC">
      <w:pPr>
        <w:pStyle w:val="B2"/>
      </w:pPr>
      <w:r>
        <w:rPr>
          <w:lang w:eastAsia="zh-CN"/>
        </w:rPr>
        <w:t>-</w:t>
      </w:r>
      <w:r>
        <w:rPr>
          <w:lang w:eastAsia="zh-CN"/>
        </w:rPr>
        <w:tab/>
      </w:r>
      <w:r>
        <w:rPr>
          <w:rFonts w:hint="eastAsia"/>
          <w:lang w:eastAsia="zh-CN"/>
        </w:rPr>
        <w:t>P</w:t>
      </w:r>
      <w:r>
        <w:rPr>
          <w:lang w:eastAsia="zh-CN"/>
        </w:rPr>
        <w:t xml:space="preserve">AD delivery scheme: Decide PAD delivery scheme after all the volunteer labs and PADs information being </w:t>
      </w:r>
      <w:r>
        <w:t>confirmed</w:t>
      </w:r>
      <w:r>
        <w:rPr>
          <w:lang w:eastAsia="zh-CN"/>
        </w:rPr>
        <w:t xml:space="preserve">. </w:t>
      </w:r>
    </w:p>
    <w:p w14:paraId="02288114" w14:textId="5F10EC36" w:rsidR="00EF6058" w:rsidRDefault="00596FFC" w:rsidP="00596FFC">
      <w:pPr>
        <w:pStyle w:val="B2"/>
      </w:pPr>
      <w:r>
        <w:rPr>
          <w:lang w:eastAsia="zh-CN"/>
        </w:rPr>
        <w:t>-</w:t>
      </w:r>
      <w:r>
        <w:rPr>
          <w:lang w:eastAsia="zh-CN"/>
        </w:rPr>
        <w:tab/>
        <w:t>PAD</w:t>
      </w:r>
      <w:r>
        <w:t xml:space="preserve"> measurement time in each volunteer lab: finalize PAD measurement within [7] workdays, and deliver to the next lab ASAP with PAD delivery In/Out information shared in email-reflector.</w:t>
      </w:r>
    </w:p>
    <w:p w14:paraId="66EC9030" w14:textId="77777777" w:rsidR="00EF6058" w:rsidRDefault="00000000">
      <w:pPr>
        <w:pStyle w:val="Heading3"/>
        <w:keepNext w:val="0"/>
        <w:keepLines w:val="0"/>
        <w:rPr>
          <w:lang w:val="en-US" w:eastAsia="zh-CN"/>
        </w:rPr>
      </w:pPr>
      <w:bookmarkStart w:id="367" w:name="_Toc151502520"/>
      <w:bookmarkStart w:id="368" w:name="_Toc154592337"/>
      <w:bookmarkStart w:id="369" w:name="_Toc154592851"/>
      <w:bookmarkStart w:id="370" w:name="_Toc155632263"/>
      <w:bookmarkStart w:id="371" w:name="_Toc155632315"/>
      <w:bookmarkStart w:id="372" w:name="_Toc155632372"/>
      <w:bookmarkStart w:id="373" w:name="_Toc155632424"/>
      <w:r>
        <w:rPr>
          <w:rFonts w:hint="eastAsia"/>
          <w:lang w:val="en-US" w:eastAsia="zh-CN"/>
        </w:rPr>
        <w:t>7</w:t>
      </w:r>
      <w:r>
        <w:t>.</w:t>
      </w:r>
      <w:r>
        <w:rPr>
          <w:rFonts w:hint="eastAsia"/>
          <w:lang w:val="en-US" w:eastAsia="zh-CN"/>
        </w:rPr>
        <w:t>4.2</w:t>
      </w:r>
      <w:r>
        <w:tab/>
      </w:r>
      <w:r>
        <w:rPr>
          <w:rFonts w:hint="eastAsia"/>
          <w:lang w:val="en-US" w:eastAsia="zh-CN"/>
        </w:rPr>
        <w:t>Measurement results</w:t>
      </w:r>
      <w:bookmarkEnd w:id="367"/>
      <w:bookmarkEnd w:id="368"/>
      <w:bookmarkEnd w:id="369"/>
      <w:bookmarkEnd w:id="370"/>
      <w:bookmarkEnd w:id="371"/>
      <w:bookmarkEnd w:id="372"/>
      <w:bookmarkEnd w:id="373"/>
    </w:p>
    <w:p w14:paraId="1C647CED" w14:textId="77777777" w:rsidR="00EF6058" w:rsidRDefault="00000000" w:rsidP="00CC5360">
      <w:pPr>
        <w:pStyle w:val="NO"/>
      </w:pPr>
      <w:r>
        <w:t xml:space="preserve">&lt;Editor’s note: </w:t>
      </w:r>
      <w:r>
        <w:rPr>
          <w:rFonts w:hint="eastAsia"/>
        </w:rPr>
        <w:t xml:space="preserve">This clause </w:t>
      </w:r>
      <w:r>
        <w:rPr>
          <w:rFonts w:hint="eastAsia"/>
          <w:lang w:val="en-US" w:eastAsia="zh-CN"/>
        </w:rPr>
        <w:t>includes</w:t>
      </w:r>
      <w:r>
        <w:rPr>
          <w:rFonts w:hint="eastAsia"/>
        </w:rPr>
        <w:t xml:space="preserve"> the </w:t>
      </w:r>
      <w:r>
        <w:rPr>
          <w:rFonts w:hint="eastAsia"/>
          <w:lang w:val="en-US" w:eastAsia="zh-CN"/>
        </w:rPr>
        <w:t>measurement results of the reference DUTs in the selected frequency band</w:t>
      </w:r>
      <w:r>
        <w:rPr>
          <w:lang w:val="en-US" w:eastAsia="zh-CN"/>
        </w:rPr>
        <w:t>s</w:t>
      </w:r>
      <w:r>
        <w:rPr>
          <w:rFonts w:hint="eastAsia"/>
          <w:lang w:val="en-US" w:eastAsia="zh-CN"/>
        </w:rPr>
        <w:t xml:space="preserve"> (&lt;1 GHz)</w:t>
      </w:r>
      <w:r>
        <w:t xml:space="preserve">. </w:t>
      </w:r>
      <w:r>
        <w:rPr>
          <w:rFonts w:hint="eastAsia"/>
          <w:lang w:val="en-US" w:eastAsia="zh-CN"/>
        </w:rPr>
        <w:t>This clause will be added when lab alignment campaign for frequency bands &lt; 1GHz is completed.</w:t>
      </w:r>
      <w:r>
        <w:t>&gt;</w:t>
      </w:r>
    </w:p>
    <w:p w14:paraId="56194166" w14:textId="77777777" w:rsidR="00EF6058" w:rsidRDefault="00000000">
      <w:pPr>
        <w:pStyle w:val="Heading3"/>
        <w:keepNext w:val="0"/>
        <w:keepLines w:val="0"/>
        <w:rPr>
          <w:lang w:val="en-US" w:eastAsia="zh-CN"/>
        </w:rPr>
      </w:pPr>
      <w:bookmarkStart w:id="374" w:name="_Toc151502521"/>
      <w:bookmarkStart w:id="375" w:name="_Toc154592338"/>
      <w:bookmarkStart w:id="376" w:name="_Toc154592852"/>
      <w:bookmarkStart w:id="377" w:name="_Toc155632264"/>
      <w:bookmarkStart w:id="378" w:name="_Toc155632316"/>
      <w:bookmarkStart w:id="379" w:name="_Toc155632373"/>
      <w:bookmarkStart w:id="380" w:name="_Toc155632425"/>
      <w:r>
        <w:rPr>
          <w:rFonts w:hint="eastAsia"/>
          <w:lang w:val="en-US" w:eastAsia="zh-CN"/>
        </w:rPr>
        <w:t>7</w:t>
      </w:r>
      <w:r>
        <w:t>.</w:t>
      </w:r>
      <w:r>
        <w:rPr>
          <w:rFonts w:hint="eastAsia"/>
          <w:lang w:val="en-US" w:eastAsia="zh-CN"/>
        </w:rPr>
        <w:t>4.3</w:t>
      </w:r>
      <w:r>
        <w:tab/>
      </w:r>
      <w:r>
        <w:rPr>
          <w:rFonts w:hint="eastAsia"/>
          <w:lang w:val="en-US" w:eastAsia="zh-CN"/>
        </w:rPr>
        <w:t>Pass/fail limits</w:t>
      </w:r>
      <w:bookmarkEnd w:id="374"/>
      <w:bookmarkEnd w:id="375"/>
      <w:bookmarkEnd w:id="376"/>
      <w:bookmarkEnd w:id="377"/>
      <w:bookmarkEnd w:id="378"/>
      <w:bookmarkEnd w:id="379"/>
      <w:bookmarkEnd w:id="380"/>
      <w:r>
        <w:rPr>
          <w:rFonts w:hint="eastAsia"/>
          <w:lang w:val="en-US" w:eastAsia="zh-CN"/>
        </w:rPr>
        <w:t xml:space="preserve"> </w:t>
      </w:r>
    </w:p>
    <w:p w14:paraId="21EED3D4" w14:textId="77777777" w:rsidR="00EF6058" w:rsidRDefault="00000000" w:rsidP="00CC5360">
      <w:pPr>
        <w:pStyle w:val="NO"/>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frequency band</w:t>
      </w:r>
      <w:r>
        <w:rPr>
          <w:lang w:val="en-US" w:eastAsia="zh-CN"/>
        </w:rPr>
        <w:t>s</w:t>
      </w:r>
      <w:r>
        <w:rPr>
          <w:rFonts w:hint="eastAsia"/>
          <w:lang w:val="en-US" w:eastAsia="zh-CN"/>
        </w:rPr>
        <w:t xml:space="preserve"> &lt; 1GHz</w:t>
      </w:r>
      <w:r>
        <w:t xml:space="preserve">. </w:t>
      </w:r>
      <w:r>
        <w:rPr>
          <w:rFonts w:hint="eastAsia"/>
          <w:lang w:val="en-US" w:eastAsia="zh-CN"/>
        </w:rPr>
        <w:t>This clause will be added when lab alignment campaign for frequency bands &lt; 1GHz is completed.</w:t>
      </w:r>
      <w:r>
        <w:t>&gt;</w:t>
      </w:r>
    </w:p>
    <w:p w14:paraId="62412376" w14:textId="77777777" w:rsidR="00EF6058" w:rsidRDefault="00000000">
      <w:pPr>
        <w:pStyle w:val="Heading3"/>
        <w:keepNext w:val="0"/>
        <w:keepLines w:val="0"/>
        <w:rPr>
          <w:lang w:val="en-US" w:eastAsia="zh-CN"/>
        </w:rPr>
      </w:pPr>
      <w:bookmarkStart w:id="381" w:name="_Toc151502522"/>
      <w:bookmarkStart w:id="382" w:name="_Toc154592339"/>
      <w:bookmarkStart w:id="383" w:name="_Toc154592853"/>
      <w:bookmarkStart w:id="384" w:name="_Toc155632265"/>
      <w:bookmarkStart w:id="385" w:name="_Toc155632317"/>
      <w:bookmarkStart w:id="386" w:name="_Toc155632374"/>
      <w:bookmarkStart w:id="387" w:name="_Toc155632426"/>
      <w:r>
        <w:rPr>
          <w:rFonts w:hint="eastAsia"/>
          <w:lang w:val="en-US" w:eastAsia="zh-CN"/>
        </w:rPr>
        <w:t>7</w:t>
      </w:r>
      <w:r>
        <w:t>.</w:t>
      </w:r>
      <w:r>
        <w:rPr>
          <w:rFonts w:hint="eastAsia"/>
          <w:lang w:val="en-US" w:eastAsia="zh-CN"/>
        </w:rPr>
        <w:t>4.4</w:t>
      </w:r>
      <w:r>
        <w:tab/>
      </w:r>
      <w:r>
        <w:rPr>
          <w:rFonts w:hint="eastAsia"/>
          <w:lang w:val="en-US" w:eastAsia="zh-CN"/>
        </w:rPr>
        <w:t>Conclusion</w:t>
      </w:r>
      <w:bookmarkEnd w:id="381"/>
      <w:bookmarkEnd w:id="382"/>
      <w:bookmarkEnd w:id="383"/>
      <w:bookmarkEnd w:id="384"/>
      <w:bookmarkEnd w:id="385"/>
      <w:bookmarkEnd w:id="386"/>
      <w:bookmarkEnd w:id="387"/>
    </w:p>
    <w:p w14:paraId="77FA4F97" w14:textId="77777777" w:rsidR="00EF6058" w:rsidRDefault="00000000" w:rsidP="00CC5360">
      <w:pPr>
        <w:pStyle w:val="NO"/>
      </w:pPr>
      <w:r>
        <w:t xml:space="preserve">&lt;Editor’s note: </w:t>
      </w:r>
      <w:r>
        <w:rPr>
          <w:rFonts w:hint="eastAsia"/>
        </w:rPr>
        <w:t>This clause de</w:t>
      </w:r>
      <w:r>
        <w:t>scribes</w:t>
      </w:r>
      <w:r>
        <w:rPr>
          <w:rFonts w:hint="eastAsia"/>
        </w:rPr>
        <w:t xml:space="preserve"> </w:t>
      </w:r>
      <w:r>
        <w:rPr>
          <w:rFonts w:hint="eastAsia"/>
          <w:lang w:val="en-US" w:eastAsia="zh-CN"/>
        </w:rPr>
        <w:t>the conclusion of lab alignment campaign for frequency band</w:t>
      </w:r>
      <w:r>
        <w:rPr>
          <w:lang w:val="en-US" w:eastAsia="zh-CN"/>
        </w:rPr>
        <w:t>s</w:t>
      </w:r>
      <w:r>
        <w:rPr>
          <w:rFonts w:hint="eastAsia"/>
          <w:lang w:val="en-US" w:eastAsia="zh-CN"/>
        </w:rPr>
        <w:t xml:space="preserve"> &lt; 1GHz. This clause will be added when lab alignment campaign for frequency bands &lt; 1GHz is completed.</w:t>
      </w:r>
      <w:r>
        <w:t>&gt;</w:t>
      </w:r>
    </w:p>
    <w:p w14:paraId="58CC3902" w14:textId="77777777" w:rsidR="00EF6058" w:rsidRDefault="00000000">
      <w:pPr>
        <w:pStyle w:val="Heading1"/>
        <w:keepNext w:val="0"/>
        <w:keepLines w:val="0"/>
        <w:rPr>
          <w:lang w:val="en-US" w:eastAsia="zh-CN"/>
        </w:rPr>
      </w:pPr>
      <w:bookmarkStart w:id="388" w:name="_Toc151502523"/>
      <w:bookmarkStart w:id="389" w:name="_Toc154592340"/>
      <w:bookmarkStart w:id="390" w:name="_Toc154592854"/>
      <w:bookmarkStart w:id="391" w:name="_Toc155632266"/>
      <w:bookmarkStart w:id="392" w:name="_Toc155632318"/>
      <w:bookmarkStart w:id="393" w:name="_Toc155632375"/>
      <w:bookmarkStart w:id="394" w:name="_Toc155632427"/>
      <w:r>
        <w:rPr>
          <w:rFonts w:hint="eastAsia"/>
          <w:lang w:val="en-US" w:eastAsia="zh-CN"/>
        </w:rPr>
        <w:t>8</w:t>
      </w:r>
      <w:r>
        <w:tab/>
      </w:r>
      <w:r>
        <w:rPr>
          <w:rFonts w:hint="eastAsia"/>
          <w:lang w:val="en-US" w:eastAsia="zh-CN"/>
        </w:rPr>
        <w:t>Lab alignment of FR2 MIMO OTA</w:t>
      </w:r>
      <w:bookmarkEnd w:id="388"/>
      <w:bookmarkEnd w:id="389"/>
      <w:bookmarkEnd w:id="390"/>
      <w:bookmarkEnd w:id="391"/>
      <w:bookmarkEnd w:id="392"/>
      <w:bookmarkEnd w:id="393"/>
      <w:bookmarkEnd w:id="394"/>
    </w:p>
    <w:p w14:paraId="2DB3E3F6" w14:textId="5B8C320E" w:rsidR="00EF6058" w:rsidRDefault="00000000">
      <w:pPr>
        <w:pStyle w:val="Heading2"/>
        <w:keepNext w:val="0"/>
        <w:keepLines w:val="0"/>
        <w:rPr>
          <w:lang w:val="en-US" w:eastAsia="zh-CN"/>
        </w:rPr>
      </w:pPr>
      <w:bookmarkStart w:id="395" w:name="_Toc151502524"/>
      <w:bookmarkStart w:id="396" w:name="_Toc154592341"/>
      <w:bookmarkStart w:id="397" w:name="_Toc154592855"/>
      <w:bookmarkStart w:id="398" w:name="_Toc155632267"/>
      <w:bookmarkStart w:id="399" w:name="_Toc155632319"/>
      <w:bookmarkStart w:id="400" w:name="_Toc155632376"/>
      <w:bookmarkStart w:id="401" w:name="_Toc155632428"/>
      <w:r>
        <w:rPr>
          <w:rFonts w:hint="eastAsia"/>
          <w:lang w:val="en-US" w:eastAsia="zh-CN"/>
        </w:rPr>
        <w:t>8.1</w:t>
      </w:r>
      <w:r>
        <w:tab/>
      </w:r>
      <w:r>
        <w:rPr>
          <w:rFonts w:hint="eastAsia"/>
          <w:lang w:val="en-US" w:eastAsia="zh-CN"/>
        </w:rPr>
        <w:t>Framework</w:t>
      </w:r>
      <w:bookmarkEnd w:id="395"/>
      <w:bookmarkEnd w:id="396"/>
      <w:bookmarkEnd w:id="397"/>
      <w:bookmarkEnd w:id="398"/>
      <w:bookmarkEnd w:id="399"/>
      <w:bookmarkEnd w:id="400"/>
      <w:bookmarkEnd w:id="401"/>
    </w:p>
    <w:p w14:paraId="693D0CDC" w14:textId="77777777" w:rsidR="00EF6058" w:rsidRDefault="00000000">
      <w:r>
        <w:rPr>
          <w:iCs/>
        </w:rPr>
        <w:t xml:space="preserve">This clause defines the working procedure on how to proceed the FR2 MIMO OTA lab alignment campaign. </w:t>
      </w:r>
      <w:r>
        <w:t>The purpose of lab alignment activity is to ensure there is no unexpected lab deviation and establish full trust and confidence on the measurement data pool for specifying FR2 MIMO OTA performance requirements.</w:t>
      </w:r>
    </w:p>
    <w:p w14:paraId="66235279" w14:textId="12185E1B" w:rsidR="00EF6058" w:rsidRDefault="00C965C1" w:rsidP="00C965C1">
      <w:pPr>
        <w:pStyle w:val="B1"/>
      </w:pPr>
      <w:r>
        <w:t>1.</w:t>
      </w:r>
      <w:r>
        <w:tab/>
        <w:t>Test labs are invited to participate in the lab alignment activity, the following conditions should be fulfilled</w:t>
      </w:r>
      <w:r>
        <w:rPr>
          <w:rFonts w:ascii="SimSun" w:hAnsi="SimSun" w:cs="SimSun" w:hint="eastAsia"/>
          <w:lang w:eastAsia="zh-CN"/>
        </w:rPr>
        <w:t>:</w:t>
      </w:r>
    </w:p>
    <w:p w14:paraId="741FE424" w14:textId="752CCC44" w:rsidR="00EF6058" w:rsidRDefault="00C965C1" w:rsidP="00C965C1">
      <w:pPr>
        <w:pStyle w:val="B2"/>
      </w:pPr>
      <w:r>
        <w:t>-</w:t>
      </w:r>
      <w:r>
        <w:tab/>
        <w:t xml:space="preserve">At least 3 participating labs are required. </w:t>
      </w:r>
    </w:p>
    <w:p w14:paraId="06802068" w14:textId="776CB8B4" w:rsidR="00EF6058" w:rsidRDefault="00C965C1" w:rsidP="00C965C1">
      <w:pPr>
        <w:pStyle w:val="B2"/>
      </w:pPr>
      <w:r>
        <w:t>-</w:t>
      </w:r>
      <w:r>
        <w:tab/>
        <w:t xml:space="preserve">Participating labs shall complete channel model validation. </w:t>
      </w:r>
    </w:p>
    <w:p w14:paraId="7C67FBD6" w14:textId="7947B9B1" w:rsidR="00EF6058" w:rsidRDefault="00C965C1" w:rsidP="00C965C1">
      <w:pPr>
        <w:pStyle w:val="B2"/>
      </w:pPr>
      <w:r>
        <w:t>-</w:t>
      </w:r>
      <w:r>
        <w:tab/>
        <w:t>Participating labs should have sufficient test resource to provide on-time measurement results without delay.</w:t>
      </w:r>
    </w:p>
    <w:p w14:paraId="3C353A93" w14:textId="067FFBB5" w:rsidR="00EF6058" w:rsidRDefault="00C965C1" w:rsidP="00C965C1">
      <w:pPr>
        <w:pStyle w:val="B2"/>
      </w:pPr>
      <w:r>
        <w:t>-</w:t>
      </w:r>
      <w:r>
        <w:tab/>
        <w:t xml:space="preserve">Each lab should finalize PAD measurement within 10 workdays, and deliver to the next lab in the same country ASAP with PAD In/Out information shared via email-reflector; otherwise, labs in the same country should equally share the period for testing the PADs. </w:t>
      </w:r>
    </w:p>
    <w:p w14:paraId="611500BA" w14:textId="6707EC29" w:rsidR="00EF6058" w:rsidRDefault="00C965C1" w:rsidP="00C965C1">
      <w:pPr>
        <w:pStyle w:val="B1"/>
      </w:pPr>
      <w:r>
        <w:t>2.</w:t>
      </w:r>
      <w:r>
        <w:tab/>
        <w:t>Test methodology:</w:t>
      </w:r>
    </w:p>
    <w:p w14:paraId="7DC9CBEA" w14:textId="0B13B894" w:rsidR="00EF6058" w:rsidRDefault="00C965C1" w:rsidP="00C965C1">
      <w:pPr>
        <w:pStyle w:val="B2"/>
      </w:pPr>
      <w:r>
        <w:t>-</w:t>
      </w:r>
      <w:r>
        <w:tab/>
        <w:t>Test plan: 3GPP TS 38.151</w:t>
      </w:r>
    </w:p>
    <w:p w14:paraId="41A0C2E0" w14:textId="19319AF1" w:rsidR="00EF6058" w:rsidRDefault="00C965C1" w:rsidP="00C965C1">
      <w:pPr>
        <w:pStyle w:val="B1"/>
      </w:pPr>
      <w:r>
        <w:t>3.</w:t>
      </w:r>
      <w:r>
        <w:tab/>
        <w:t>Test cases for Lab Alignment Activity:</w:t>
      </w:r>
    </w:p>
    <w:p w14:paraId="4F60D062" w14:textId="062E3392" w:rsidR="00EF6058" w:rsidRDefault="00C965C1" w:rsidP="00C965C1">
      <w:pPr>
        <w:pStyle w:val="B2"/>
      </w:pPr>
      <w:r>
        <w:t>-</w:t>
      </w:r>
      <w:r>
        <w:tab/>
        <w:t>Test band: n261 (for PADs that support n261), n257 (for the PAD that does not support n261)</w:t>
      </w:r>
    </w:p>
    <w:p w14:paraId="5027249B" w14:textId="295F1C4E" w:rsidR="00EF6058" w:rsidRDefault="00C965C1" w:rsidP="00C965C1">
      <w:pPr>
        <w:pStyle w:val="B2"/>
      </w:pPr>
      <w:r>
        <w:lastRenderedPageBreak/>
        <w:t>-</w:t>
      </w:r>
      <w:r>
        <w:tab/>
        <w:t>Number of test cases: 2~4 PADs per-band</w:t>
      </w:r>
    </w:p>
    <w:p w14:paraId="08B42275" w14:textId="2D270068" w:rsidR="00EF6058" w:rsidRDefault="00C965C1" w:rsidP="00C965C1">
      <w:pPr>
        <w:pStyle w:val="B2"/>
      </w:pPr>
      <w:r>
        <w:t>-</w:t>
      </w:r>
      <w:r>
        <w:tab/>
        <w:t>Operation mode: NR Non-Standalone (NSA) is preferred and SA is not precluded, and should be mapped with the measurement results submission.</w:t>
      </w:r>
    </w:p>
    <w:p w14:paraId="019A954F" w14:textId="0CA04E75" w:rsidR="00EF6058" w:rsidRDefault="00C965C1" w:rsidP="00C965C1">
      <w:pPr>
        <w:pStyle w:val="B2"/>
      </w:pPr>
      <w:r>
        <w:rPr>
          <w:rFonts w:eastAsiaTheme="minorEastAsia"/>
          <w:lang w:eastAsia="zh-CN"/>
        </w:rPr>
        <w:t>-</w:t>
      </w:r>
      <w:r>
        <w:rPr>
          <w:rFonts w:eastAsiaTheme="minorEastAsia"/>
          <w:lang w:eastAsia="zh-CN"/>
        </w:rPr>
        <w:tab/>
        <w:t>Power class: PC3</w:t>
      </w:r>
    </w:p>
    <w:p w14:paraId="225EB106" w14:textId="536D21D7" w:rsidR="00EF6058" w:rsidRDefault="00C965C1" w:rsidP="00C965C1">
      <w:pPr>
        <w:pStyle w:val="B1"/>
      </w:pPr>
      <w:r>
        <w:t>4.</w:t>
      </w:r>
      <w:r>
        <w:tab/>
        <w:t>Test results submission:</w:t>
      </w:r>
    </w:p>
    <w:p w14:paraId="25B9E4EF" w14:textId="782C4A89" w:rsidR="00EF6058" w:rsidRDefault="00C965C1" w:rsidP="00C965C1">
      <w:pPr>
        <w:pStyle w:val="B2"/>
      </w:pPr>
      <w:r>
        <w:t>-</w:t>
      </w:r>
      <w:r>
        <w:tab/>
        <w:t>Use the same worksheet template in R4-2308740 to submit the measurement results</w:t>
      </w:r>
    </w:p>
    <w:p w14:paraId="67907B2D" w14:textId="530F8293" w:rsidR="00EF6058" w:rsidRDefault="00C965C1" w:rsidP="00C965C1">
      <w:pPr>
        <w:pStyle w:val="B2"/>
      </w:pPr>
      <w:r>
        <w:t>-</w:t>
      </w:r>
      <w:r>
        <w:tab/>
        <w:t>The measurement results should be submitted to RAN4 by anonymous approach (the UE model shall not be disclosed publicly)</w:t>
      </w:r>
    </w:p>
    <w:p w14:paraId="2CD26772" w14:textId="27F9A1E6" w:rsidR="00EF6058" w:rsidRDefault="00C965C1" w:rsidP="00C965C1">
      <w:pPr>
        <w:pStyle w:val="B2"/>
      </w:pPr>
      <w:r>
        <w:t>-</w:t>
      </w:r>
      <w:r>
        <w:tab/>
        <w:t>Results shall not be shared between labs before submitting to RAN4 meetings or sharing in the RAN4 reflector. Comparison and lab alignment analysis should only be done in RAN4 meetings/discussions</w:t>
      </w:r>
    </w:p>
    <w:p w14:paraId="1ED74666" w14:textId="4AB94ABE" w:rsidR="00EF6058" w:rsidRDefault="00C965C1" w:rsidP="00C965C1">
      <w:pPr>
        <w:pStyle w:val="B1"/>
      </w:pPr>
      <w:r>
        <w:t>5.</w:t>
      </w:r>
      <w:r>
        <w:tab/>
        <w:t>Lab alignment criteria:</w:t>
      </w:r>
    </w:p>
    <w:p w14:paraId="43B4838E" w14:textId="11D4956B" w:rsidR="00EF6058" w:rsidRDefault="00C965C1" w:rsidP="00C965C1">
      <w:pPr>
        <w:pStyle w:val="B2"/>
      </w:pPr>
      <w:r>
        <w:t>-</w:t>
      </w:r>
      <w:r>
        <w:tab/>
        <w:t>The pass/fail criteria are defined as the maximum deviation between the MASC measurement result and the reference value</w:t>
      </w:r>
    </w:p>
    <w:p w14:paraId="7F27C9E1" w14:textId="58FCC554" w:rsidR="00EF6058" w:rsidRDefault="00C965C1" w:rsidP="00C965C1">
      <w:pPr>
        <w:pStyle w:val="B2"/>
      </w:pPr>
      <w:r>
        <w:t>-</w:t>
      </w:r>
      <w:r>
        <w:tab/>
        <w:t xml:space="preserve">The reference value is derived based on the per-band averaging approach of lab alignment data pool from </w:t>
      </w:r>
      <w:r>
        <w:rPr>
          <w:rFonts w:hint="eastAsia"/>
        </w:rPr>
        <w:t>≥</w:t>
      </w:r>
      <w:r>
        <w:t xml:space="preserve"> 3 labs, whether apparent outliers will be considered in averaging process, or not, is FFS</w:t>
      </w:r>
    </w:p>
    <w:p w14:paraId="3478C123" w14:textId="46269A1A" w:rsidR="00EF6058" w:rsidRDefault="00C965C1" w:rsidP="00C965C1">
      <w:pPr>
        <w:pStyle w:val="B2"/>
      </w:pPr>
      <w:r>
        <w:t>-</w:t>
      </w:r>
      <w:r>
        <w:tab/>
        <w:t xml:space="preserve">Pass/fail limit for lab alignment should be derived from the preliminary MU value. </w:t>
      </w:r>
      <w:r>
        <w:rPr>
          <w:rFonts w:eastAsiaTheme="minorEastAsia"/>
          <w:bCs/>
          <w:lang w:eastAsia="zh-CN"/>
        </w:rPr>
        <w:t>Adopt [0.5-1]*preliminary MU as starting point and further check after the FR2 MU is decided and some PAD measurement results are available.</w:t>
      </w:r>
    </w:p>
    <w:p w14:paraId="1796340F" w14:textId="77777777" w:rsidR="00EF6058" w:rsidRDefault="00000000">
      <w:pPr>
        <w:pStyle w:val="Heading2"/>
        <w:keepNext w:val="0"/>
        <w:keepLines w:val="0"/>
        <w:rPr>
          <w:lang w:val="en-US" w:eastAsia="zh-CN"/>
        </w:rPr>
      </w:pPr>
      <w:bookmarkStart w:id="402" w:name="_Toc151502525"/>
      <w:bookmarkStart w:id="403" w:name="_Toc154592342"/>
      <w:bookmarkStart w:id="404" w:name="_Toc154592856"/>
      <w:bookmarkStart w:id="405" w:name="_Toc155632268"/>
      <w:bookmarkStart w:id="406" w:name="_Toc155632320"/>
      <w:bookmarkStart w:id="407" w:name="_Toc155632377"/>
      <w:bookmarkStart w:id="408" w:name="_Toc155632429"/>
      <w:r>
        <w:rPr>
          <w:rFonts w:hint="eastAsia"/>
          <w:lang w:val="en-US" w:eastAsia="zh-CN"/>
        </w:rPr>
        <w:t>8.2</w:t>
      </w:r>
      <w:r>
        <w:tab/>
      </w:r>
      <w:r>
        <w:rPr>
          <w:rFonts w:hint="eastAsia"/>
          <w:lang w:val="en-US" w:eastAsia="zh-CN"/>
        </w:rPr>
        <w:t>Measurement results</w:t>
      </w:r>
      <w:bookmarkEnd w:id="402"/>
      <w:bookmarkEnd w:id="403"/>
      <w:bookmarkEnd w:id="404"/>
      <w:bookmarkEnd w:id="405"/>
      <w:bookmarkEnd w:id="406"/>
      <w:bookmarkEnd w:id="407"/>
      <w:bookmarkEnd w:id="408"/>
    </w:p>
    <w:p w14:paraId="7857DCD7" w14:textId="77777777" w:rsidR="00EF6058" w:rsidRDefault="00000000" w:rsidP="00C965C1">
      <w:pPr>
        <w:pStyle w:val="NO"/>
      </w:pPr>
      <w:r>
        <w:t xml:space="preserve">&lt;Editor’s note: </w:t>
      </w:r>
      <w:r>
        <w:rPr>
          <w:rFonts w:hint="eastAsia"/>
        </w:rPr>
        <w:t xml:space="preserve">This clause </w:t>
      </w:r>
      <w:r>
        <w:rPr>
          <w:rFonts w:hint="eastAsia"/>
          <w:lang w:val="en-US" w:eastAsia="zh-CN"/>
        </w:rPr>
        <w:t>includes</w:t>
      </w:r>
      <w:r>
        <w:rPr>
          <w:rFonts w:hint="eastAsia"/>
        </w:rPr>
        <w:t xml:space="preserve"> the </w:t>
      </w:r>
      <w:r>
        <w:rPr>
          <w:rFonts w:hint="eastAsia"/>
          <w:lang w:val="en-US" w:eastAsia="zh-CN"/>
        </w:rPr>
        <w:t>measurement results of the reference DUTs in the selected frequency band (FR2)</w:t>
      </w:r>
      <w:r>
        <w:t xml:space="preserve">. </w:t>
      </w:r>
      <w:r>
        <w:rPr>
          <w:rFonts w:hint="eastAsia"/>
          <w:lang w:val="en-US" w:eastAsia="zh-CN"/>
        </w:rPr>
        <w:t>This clause will be added when lab alignment campaign for FR2 MIMO OTA is completed.</w:t>
      </w:r>
      <w:r>
        <w:t>&gt;</w:t>
      </w:r>
    </w:p>
    <w:p w14:paraId="5DC0298D" w14:textId="77777777" w:rsidR="00EF6058" w:rsidRDefault="00000000">
      <w:pPr>
        <w:pStyle w:val="Heading2"/>
        <w:keepNext w:val="0"/>
        <w:keepLines w:val="0"/>
        <w:rPr>
          <w:lang w:val="en-US" w:eastAsia="zh-CN"/>
        </w:rPr>
      </w:pPr>
      <w:bookmarkStart w:id="409" w:name="_Toc151502526"/>
      <w:bookmarkStart w:id="410" w:name="_Toc154592343"/>
      <w:bookmarkStart w:id="411" w:name="_Toc154592857"/>
      <w:bookmarkStart w:id="412" w:name="_Toc155632269"/>
      <w:bookmarkStart w:id="413" w:name="_Toc155632321"/>
      <w:bookmarkStart w:id="414" w:name="_Toc155632378"/>
      <w:bookmarkStart w:id="415" w:name="_Toc155632430"/>
      <w:r>
        <w:rPr>
          <w:rFonts w:hint="eastAsia"/>
          <w:lang w:val="en-US" w:eastAsia="zh-CN"/>
        </w:rPr>
        <w:t>8.3</w:t>
      </w:r>
      <w:r>
        <w:tab/>
      </w:r>
      <w:r>
        <w:rPr>
          <w:rFonts w:hint="eastAsia"/>
          <w:lang w:val="en-US" w:eastAsia="zh-CN"/>
        </w:rPr>
        <w:t>Pass/fail limits</w:t>
      </w:r>
      <w:bookmarkEnd w:id="409"/>
      <w:bookmarkEnd w:id="410"/>
      <w:bookmarkEnd w:id="411"/>
      <w:bookmarkEnd w:id="412"/>
      <w:bookmarkEnd w:id="413"/>
      <w:bookmarkEnd w:id="414"/>
      <w:bookmarkEnd w:id="415"/>
      <w:r>
        <w:rPr>
          <w:rFonts w:hint="eastAsia"/>
          <w:lang w:val="en-US" w:eastAsia="zh-CN"/>
        </w:rPr>
        <w:t xml:space="preserve"> </w:t>
      </w:r>
    </w:p>
    <w:p w14:paraId="3006F365" w14:textId="77777777" w:rsidR="00EF6058" w:rsidRDefault="00000000" w:rsidP="00C965C1">
      <w:pPr>
        <w:pStyle w:val="NO"/>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FR2 MIMO OTA</w:t>
      </w:r>
      <w:r>
        <w:t xml:space="preserve">. </w:t>
      </w:r>
      <w:r>
        <w:rPr>
          <w:rFonts w:hint="eastAsia"/>
          <w:lang w:val="en-US" w:eastAsia="zh-CN"/>
        </w:rPr>
        <w:t>This clause will be added when lab alignment campaign for FR2 MIMO OTA is completed.</w:t>
      </w:r>
      <w:r>
        <w:t>&gt;</w:t>
      </w:r>
    </w:p>
    <w:p w14:paraId="15B4361F" w14:textId="77777777" w:rsidR="00EF6058" w:rsidRDefault="00000000">
      <w:pPr>
        <w:pStyle w:val="Heading2"/>
        <w:keepNext w:val="0"/>
        <w:keepLines w:val="0"/>
        <w:rPr>
          <w:lang w:val="en-US" w:eastAsia="zh-CN"/>
        </w:rPr>
      </w:pPr>
      <w:bookmarkStart w:id="416" w:name="_Toc151502527"/>
      <w:bookmarkStart w:id="417" w:name="_Toc154592344"/>
      <w:bookmarkStart w:id="418" w:name="_Toc154592858"/>
      <w:bookmarkStart w:id="419" w:name="_Toc155632270"/>
      <w:bookmarkStart w:id="420" w:name="_Toc155632322"/>
      <w:bookmarkStart w:id="421" w:name="_Toc155632379"/>
      <w:bookmarkStart w:id="422" w:name="_Toc155632431"/>
      <w:r>
        <w:rPr>
          <w:rFonts w:hint="eastAsia"/>
          <w:lang w:val="en-US" w:eastAsia="zh-CN"/>
        </w:rPr>
        <w:t>8.4</w:t>
      </w:r>
      <w:r>
        <w:tab/>
      </w:r>
      <w:r>
        <w:rPr>
          <w:rFonts w:hint="eastAsia"/>
          <w:lang w:val="en-US" w:eastAsia="zh-CN"/>
        </w:rPr>
        <w:t>Conclusion</w:t>
      </w:r>
      <w:bookmarkEnd w:id="416"/>
      <w:bookmarkEnd w:id="417"/>
      <w:bookmarkEnd w:id="418"/>
      <w:bookmarkEnd w:id="419"/>
      <w:bookmarkEnd w:id="420"/>
      <w:bookmarkEnd w:id="421"/>
      <w:bookmarkEnd w:id="422"/>
    </w:p>
    <w:p w14:paraId="3D8D013A" w14:textId="77777777" w:rsidR="00EF6058" w:rsidRDefault="00000000" w:rsidP="00C965C1">
      <w:pPr>
        <w:pStyle w:val="NO"/>
      </w:pPr>
      <w:r>
        <w:t xml:space="preserve">&lt;Editor’s note: </w:t>
      </w:r>
      <w:r>
        <w:rPr>
          <w:rFonts w:hint="eastAsia"/>
        </w:rPr>
        <w:t>This clause de</w:t>
      </w:r>
      <w:r>
        <w:t>scribe</w:t>
      </w:r>
      <w:r>
        <w:rPr>
          <w:rFonts w:hint="eastAsia"/>
        </w:rPr>
        <w:t xml:space="preserve">s </w:t>
      </w:r>
      <w:r>
        <w:rPr>
          <w:rFonts w:hint="eastAsia"/>
          <w:lang w:val="en-US" w:eastAsia="zh-CN"/>
        </w:rPr>
        <w:t>the conclusion of lab alignment campaign for FR2 MIMO OTA.This clause will be added when lab alignment campaign for FR2 MIMO OTA is completed.</w:t>
      </w:r>
      <w:r>
        <w:t>&gt;</w:t>
      </w:r>
      <w:bookmarkStart w:id="423" w:name="_Toc134267464"/>
    </w:p>
    <w:bookmarkEnd w:id="423"/>
    <w:p w14:paraId="25805CFB" w14:textId="77777777" w:rsidR="0086758D" w:rsidRDefault="0086758D">
      <w:pPr>
        <w:sectPr w:rsidR="0086758D">
          <w:headerReference w:type="default" r:id="rId139"/>
          <w:footerReference w:type="default" r:id="rId140"/>
          <w:footnotePr>
            <w:numRestart w:val="eachSect"/>
          </w:footnotePr>
          <w:pgSz w:w="11907" w:h="16840"/>
          <w:pgMar w:top="1416" w:right="1133" w:bottom="1133" w:left="1133" w:header="850" w:footer="340" w:gutter="0"/>
          <w:cols w:space="720"/>
          <w:formProt w:val="0"/>
        </w:sectPr>
      </w:pPr>
    </w:p>
    <w:p w14:paraId="6574F039" w14:textId="77777777" w:rsidR="00EF6058" w:rsidRDefault="00EF6058"/>
    <w:p w14:paraId="5230B8F6" w14:textId="6FE94DB8" w:rsidR="00EF6058" w:rsidRDefault="00000000">
      <w:pPr>
        <w:pStyle w:val="Heading8"/>
        <w:keepNext w:val="0"/>
        <w:keepLines w:val="0"/>
      </w:pPr>
      <w:bookmarkStart w:id="424" w:name="_Toc134267465"/>
      <w:bookmarkStart w:id="425" w:name="_Toc151502528"/>
      <w:bookmarkStart w:id="426" w:name="_Toc129095018"/>
      <w:bookmarkStart w:id="427" w:name="_Toc129091978"/>
      <w:bookmarkStart w:id="428" w:name="_Toc154592345"/>
      <w:bookmarkStart w:id="429" w:name="_Toc154592859"/>
      <w:bookmarkStart w:id="430" w:name="_Toc155632271"/>
      <w:bookmarkStart w:id="431" w:name="_Toc155632323"/>
      <w:bookmarkStart w:id="432" w:name="_Toc155632380"/>
      <w:bookmarkStart w:id="433" w:name="_Toc155632432"/>
      <w:r>
        <w:t xml:space="preserve">Annex </w:t>
      </w:r>
      <w:r>
        <w:rPr>
          <w:rFonts w:hint="eastAsia"/>
          <w:lang w:val="en-US" w:eastAsia="zh-CN"/>
        </w:rPr>
        <w:t>A</w:t>
      </w:r>
      <w:r>
        <w:t>:</w:t>
      </w:r>
      <w:r>
        <w:br/>
        <w:t>Change history</w:t>
      </w:r>
      <w:bookmarkEnd w:id="424"/>
      <w:bookmarkEnd w:id="425"/>
      <w:bookmarkEnd w:id="426"/>
      <w:bookmarkEnd w:id="427"/>
      <w:bookmarkEnd w:id="428"/>
      <w:bookmarkEnd w:id="429"/>
      <w:bookmarkEnd w:id="430"/>
      <w:bookmarkEnd w:id="431"/>
      <w:bookmarkEnd w:id="432"/>
      <w:bookmarkEnd w:id="433"/>
    </w:p>
    <w:p w14:paraId="323491AE" w14:textId="77777777" w:rsidR="00EF6058" w:rsidRDefault="00EF6058">
      <w:pPr>
        <w:pStyle w:val="TH"/>
        <w:keepNext w:val="0"/>
        <w:keepLines w:val="0"/>
      </w:pPr>
      <w:bookmarkStart w:id="434" w:name="historyclause"/>
      <w:bookmarkEnd w:id="43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33"/>
        <w:gridCol w:w="867"/>
        <w:gridCol w:w="1094"/>
        <w:gridCol w:w="425"/>
        <w:gridCol w:w="425"/>
        <w:gridCol w:w="425"/>
        <w:gridCol w:w="4962"/>
        <w:gridCol w:w="708"/>
      </w:tblGrid>
      <w:tr w:rsidR="00EF6058" w14:paraId="2771C4E1" w14:textId="77777777">
        <w:trPr>
          <w:cantSplit/>
        </w:trPr>
        <w:tc>
          <w:tcPr>
            <w:tcW w:w="9639" w:type="dxa"/>
            <w:gridSpan w:val="8"/>
            <w:tcBorders>
              <w:bottom w:val="nil"/>
            </w:tcBorders>
            <w:shd w:val="solid" w:color="FFFFFF" w:fill="auto"/>
          </w:tcPr>
          <w:p w14:paraId="25C591A9" w14:textId="77777777" w:rsidR="00EF6058" w:rsidRDefault="00000000">
            <w:pPr>
              <w:pStyle w:val="TAL"/>
              <w:keepNext w:val="0"/>
              <w:keepLines w:val="0"/>
              <w:jc w:val="center"/>
              <w:rPr>
                <w:b/>
                <w:sz w:val="16"/>
              </w:rPr>
            </w:pPr>
            <w:r>
              <w:rPr>
                <w:b/>
              </w:rPr>
              <w:t>Change history</w:t>
            </w:r>
          </w:p>
        </w:tc>
      </w:tr>
      <w:tr w:rsidR="00EF6058" w14:paraId="082AE07C" w14:textId="77777777">
        <w:tc>
          <w:tcPr>
            <w:tcW w:w="733" w:type="dxa"/>
            <w:shd w:val="pct10" w:color="auto" w:fill="FFFFFF"/>
          </w:tcPr>
          <w:p w14:paraId="529AC653" w14:textId="77777777" w:rsidR="00EF6058" w:rsidRDefault="00000000">
            <w:pPr>
              <w:pStyle w:val="TAL"/>
              <w:keepNext w:val="0"/>
              <w:keepLines w:val="0"/>
              <w:rPr>
                <w:b/>
                <w:sz w:val="16"/>
              </w:rPr>
            </w:pPr>
            <w:r>
              <w:rPr>
                <w:b/>
                <w:sz w:val="16"/>
              </w:rPr>
              <w:t>Date</w:t>
            </w:r>
          </w:p>
        </w:tc>
        <w:tc>
          <w:tcPr>
            <w:tcW w:w="867" w:type="dxa"/>
            <w:shd w:val="pct10" w:color="auto" w:fill="FFFFFF"/>
          </w:tcPr>
          <w:p w14:paraId="16B74F26" w14:textId="77777777" w:rsidR="00EF6058" w:rsidRDefault="00000000">
            <w:pPr>
              <w:pStyle w:val="TAL"/>
              <w:keepNext w:val="0"/>
              <w:keepLines w:val="0"/>
              <w:rPr>
                <w:b/>
                <w:sz w:val="16"/>
              </w:rPr>
            </w:pPr>
            <w:r>
              <w:rPr>
                <w:b/>
                <w:sz w:val="16"/>
              </w:rPr>
              <w:t>Meeting</w:t>
            </w:r>
          </w:p>
        </w:tc>
        <w:tc>
          <w:tcPr>
            <w:tcW w:w="1094" w:type="dxa"/>
            <w:shd w:val="pct10" w:color="auto" w:fill="FFFFFF"/>
          </w:tcPr>
          <w:p w14:paraId="116414FD" w14:textId="77777777" w:rsidR="00EF6058" w:rsidRDefault="00000000">
            <w:pPr>
              <w:pStyle w:val="TAL"/>
              <w:keepNext w:val="0"/>
              <w:keepLines w:val="0"/>
              <w:rPr>
                <w:b/>
                <w:sz w:val="16"/>
              </w:rPr>
            </w:pPr>
            <w:r>
              <w:rPr>
                <w:b/>
                <w:sz w:val="16"/>
              </w:rPr>
              <w:t>TDoc</w:t>
            </w:r>
          </w:p>
        </w:tc>
        <w:tc>
          <w:tcPr>
            <w:tcW w:w="425" w:type="dxa"/>
            <w:shd w:val="pct10" w:color="auto" w:fill="FFFFFF"/>
          </w:tcPr>
          <w:p w14:paraId="4785D985" w14:textId="77777777" w:rsidR="00EF6058" w:rsidRDefault="00000000">
            <w:pPr>
              <w:pStyle w:val="TAL"/>
              <w:keepNext w:val="0"/>
              <w:keepLines w:val="0"/>
              <w:rPr>
                <w:b/>
                <w:sz w:val="16"/>
              </w:rPr>
            </w:pPr>
            <w:r>
              <w:rPr>
                <w:b/>
                <w:sz w:val="16"/>
              </w:rPr>
              <w:t>CR</w:t>
            </w:r>
          </w:p>
        </w:tc>
        <w:tc>
          <w:tcPr>
            <w:tcW w:w="425" w:type="dxa"/>
            <w:shd w:val="pct10" w:color="auto" w:fill="FFFFFF"/>
          </w:tcPr>
          <w:p w14:paraId="74F69237" w14:textId="77777777" w:rsidR="00EF6058" w:rsidRDefault="00000000">
            <w:pPr>
              <w:pStyle w:val="TAL"/>
              <w:keepNext w:val="0"/>
              <w:keepLines w:val="0"/>
              <w:rPr>
                <w:b/>
                <w:sz w:val="16"/>
              </w:rPr>
            </w:pPr>
            <w:r>
              <w:rPr>
                <w:b/>
                <w:sz w:val="16"/>
              </w:rPr>
              <w:t>Rev</w:t>
            </w:r>
          </w:p>
        </w:tc>
        <w:tc>
          <w:tcPr>
            <w:tcW w:w="425" w:type="dxa"/>
            <w:shd w:val="pct10" w:color="auto" w:fill="FFFFFF"/>
          </w:tcPr>
          <w:p w14:paraId="32542C16" w14:textId="77777777" w:rsidR="00EF6058" w:rsidRDefault="00000000">
            <w:pPr>
              <w:pStyle w:val="TAL"/>
              <w:keepNext w:val="0"/>
              <w:keepLines w:val="0"/>
              <w:rPr>
                <w:b/>
                <w:sz w:val="16"/>
              </w:rPr>
            </w:pPr>
            <w:r>
              <w:rPr>
                <w:b/>
                <w:sz w:val="16"/>
              </w:rPr>
              <w:t>Cat</w:t>
            </w:r>
          </w:p>
        </w:tc>
        <w:tc>
          <w:tcPr>
            <w:tcW w:w="4962" w:type="dxa"/>
            <w:shd w:val="pct10" w:color="auto" w:fill="FFFFFF"/>
          </w:tcPr>
          <w:p w14:paraId="622C153E" w14:textId="77777777" w:rsidR="00EF6058" w:rsidRDefault="00000000">
            <w:pPr>
              <w:pStyle w:val="TAL"/>
              <w:keepNext w:val="0"/>
              <w:keepLines w:val="0"/>
              <w:rPr>
                <w:b/>
                <w:sz w:val="16"/>
              </w:rPr>
            </w:pPr>
            <w:r>
              <w:rPr>
                <w:b/>
                <w:sz w:val="16"/>
              </w:rPr>
              <w:t>Subject/Comment</w:t>
            </w:r>
          </w:p>
        </w:tc>
        <w:tc>
          <w:tcPr>
            <w:tcW w:w="708" w:type="dxa"/>
            <w:shd w:val="pct10" w:color="auto" w:fill="FFFFFF"/>
          </w:tcPr>
          <w:p w14:paraId="5037CFC7" w14:textId="77777777" w:rsidR="00EF6058" w:rsidRDefault="00000000">
            <w:pPr>
              <w:pStyle w:val="TAL"/>
              <w:keepNext w:val="0"/>
              <w:keepLines w:val="0"/>
              <w:rPr>
                <w:b/>
                <w:sz w:val="16"/>
              </w:rPr>
            </w:pPr>
            <w:r>
              <w:rPr>
                <w:b/>
                <w:sz w:val="16"/>
              </w:rPr>
              <w:t>New version</w:t>
            </w:r>
          </w:p>
        </w:tc>
      </w:tr>
      <w:tr w:rsidR="00EF6058" w14:paraId="220B78DD" w14:textId="77777777">
        <w:tc>
          <w:tcPr>
            <w:tcW w:w="733" w:type="dxa"/>
            <w:shd w:val="solid" w:color="FFFFFF" w:fill="auto"/>
          </w:tcPr>
          <w:p w14:paraId="6FF2AAB1" w14:textId="77777777" w:rsidR="00EF6058" w:rsidRDefault="00000000">
            <w:pPr>
              <w:pStyle w:val="TAC"/>
              <w:keepNext w:val="0"/>
              <w:keepLines w:val="0"/>
              <w:rPr>
                <w:sz w:val="16"/>
                <w:szCs w:val="16"/>
              </w:rPr>
            </w:pPr>
            <w:r>
              <w:rPr>
                <w:sz w:val="16"/>
                <w:szCs w:val="16"/>
              </w:rPr>
              <w:t>20</w:t>
            </w:r>
            <w:r>
              <w:rPr>
                <w:rFonts w:hint="eastAsia"/>
                <w:sz w:val="16"/>
                <w:szCs w:val="16"/>
                <w:lang w:val="en-US" w:eastAsia="zh-CN"/>
              </w:rPr>
              <w:t>23</w:t>
            </w:r>
            <w:r>
              <w:rPr>
                <w:sz w:val="16"/>
                <w:szCs w:val="16"/>
              </w:rPr>
              <w:t>-10</w:t>
            </w:r>
          </w:p>
        </w:tc>
        <w:tc>
          <w:tcPr>
            <w:tcW w:w="867" w:type="dxa"/>
            <w:shd w:val="solid" w:color="FFFFFF" w:fill="auto"/>
          </w:tcPr>
          <w:p w14:paraId="4B8B4A9A" w14:textId="77777777" w:rsidR="00EF6058" w:rsidRDefault="000000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8bis</w:t>
            </w:r>
          </w:p>
        </w:tc>
        <w:tc>
          <w:tcPr>
            <w:tcW w:w="1094" w:type="dxa"/>
            <w:shd w:val="solid" w:color="FFFFFF" w:fill="auto"/>
          </w:tcPr>
          <w:p w14:paraId="39B9CAFD" w14:textId="77777777" w:rsidR="00EF6058" w:rsidRDefault="00000000">
            <w:pPr>
              <w:pStyle w:val="TAC"/>
              <w:keepNext w:val="0"/>
              <w:keepLines w:val="0"/>
              <w:rPr>
                <w:sz w:val="16"/>
                <w:szCs w:val="16"/>
                <w:lang w:val="en-US" w:eastAsia="zh-CN"/>
              </w:rPr>
            </w:pPr>
            <w:r>
              <w:rPr>
                <w:rFonts w:hint="eastAsia"/>
                <w:sz w:val="16"/>
                <w:szCs w:val="16"/>
                <w:lang w:val="en-US" w:eastAsia="zh-CN"/>
              </w:rPr>
              <w:t>R4-2316704</w:t>
            </w:r>
          </w:p>
        </w:tc>
        <w:tc>
          <w:tcPr>
            <w:tcW w:w="425" w:type="dxa"/>
            <w:shd w:val="solid" w:color="FFFFFF" w:fill="auto"/>
          </w:tcPr>
          <w:p w14:paraId="27AD2BF8" w14:textId="77777777" w:rsidR="00EF6058" w:rsidRDefault="00EF6058">
            <w:pPr>
              <w:pStyle w:val="TAL"/>
              <w:keepNext w:val="0"/>
              <w:keepLines w:val="0"/>
              <w:rPr>
                <w:sz w:val="16"/>
                <w:szCs w:val="16"/>
              </w:rPr>
            </w:pPr>
          </w:p>
        </w:tc>
        <w:tc>
          <w:tcPr>
            <w:tcW w:w="425" w:type="dxa"/>
            <w:shd w:val="solid" w:color="FFFFFF" w:fill="auto"/>
          </w:tcPr>
          <w:p w14:paraId="397C9DB0" w14:textId="77777777" w:rsidR="00EF6058" w:rsidRDefault="00EF6058">
            <w:pPr>
              <w:pStyle w:val="TAR"/>
              <w:keepNext w:val="0"/>
              <w:keepLines w:val="0"/>
              <w:rPr>
                <w:sz w:val="16"/>
                <w:szCs w:val="16"/>
              </w:rPr>
            </w:pPr>
          </w:p>
        </w:tc>
        <w:tc>
          <w:tcPr>
            <w:tcW w:w="425" w:type="dxa"/>
            <w:shd w:val="solid" w:color="FFFFFF" w:fill="auto"/>
          </w:tcPr>
          <w:p w14:paraId="7CBA458C" w14:textId="77777777" w:rsidR="00EF6058" w:rsidRDefault="00EF6058">
            <w:pPr>
              <w:pStyle w:val="TAC"/>
              <w:keepNext w:val="0"/>
              <w:keepLines w:val="0"/>
              <w:rPr>
                <w:sz w:val="16"/>
                <w:szCs w:val="16"/>
              </w:rPr>
            </w:pPr>
          </w:p>
        </w:tc>
        <w:tc>
          <w:tcPr>
            <w:tcW w:w="4962" w:type="dxa"/>
            <w:shd w:val="solid" w:color="FFFFFF" w:fill="auto"/>
          </w:tcPr>
          <w:p w14:paraId="110AF92F" w14:textId="77777777" w:rsidR="00EF6058" w:rsidRDefault="00000000">
            <w:pPr>
              <w:pStyle w:val="TAL"/>
              <w:keepNext w:val="0"/>
              <w:keepLines w:val="0"/>
              <w:rPr>
                <w:sz w:val="16"/>
                <w:szCs w:val="16"/>
                <w:lang w:val="en-US" w:eastAsia="zh-CN"/>
              </w:rPr>
            </w:pPr>
            <w:r>
              <w:rPr>
                <w:sz w:val="16"/>
                <w:szCs w:val="16"/>
              </w:rPr>
              <w:t>Skeleton of TR38.</w:t>
            </w:r>
            <w:r>
              <w:rPr>
                <w:rFonts w:hint="eastAsia"/>
                <w:sz w:val="16"/>
                <w:szCs w:val="16"/>
                <w:lang w:val="en-US" w:eastAsia="zh-CN"/>
              </w:rPr>
              <w:t>761</w:t>
            </w:r>
            <w:r>
              <w:rPr>
                <w:sz w:val="16"/>
                <w:szCs w:val="16"/>
              </w:rPr>
              <w:t xml:space="preserve"> on </w:t>
            </w:r>
            <w:r>
              <w:rPr>
                <w:rFonts w:hint="eastAsia"/>
                <w:sz w:val="16"/>
                <w:szCs w:val="16"/>
                <w:lang w:val="en-US" w:eastAsia="zh-CN"/>
              </w:rPr>
              <w:t>Measurement of NR MIMO OTA performance</w:t>
            </w:r>
          </w:p>
        </w:tc>
        <w:tc>
          <w:tcPr>
            <w:tcW w:w="708" w:type="dxa"/>
            <w:shd w:val="solid" w:color="FFFFFF" w:fill="auto"/>
          </w:tcPr>
          <w:p w14:paraId="6D063426" w14:textId="77777777" w:rsidR="00EF6058" w:rsidRDefault="00000000">
            <w:pPr>
              <w:pStyle w:val="TAC"/>
              <w:keepNext w:val="0"/>
              <w:keepLines w:val="0"/>
              <w:rPr>
                <w:sz w:val="16"/>
                <w:szCs w:val="16"/>
              </w:rPr>
            </w:pPr>
            <w:r>
              <w:rPr>
                <w:sz w:val="16"/>
                <w:szCs w:val="16"/>
              </w:rPr>
              <w:t>0.0.1</w:t>
            </w:r>
          </w:p>
        </w:tc>
      </w:tr>
      <w:tr w:rsidR="00EF6058" w14:paraId="4519D004" w14:textId="77777777">
        <w:tc>
          <w:tcPr>
            <w:tcW w:w="733" w:type="dxa"/>
            <w:shd w:val="solid" w:color="FFFFFF" w:fill="auto"/>
          </w:tcPr>
          <w:p w14:paraId="2D286EDC" w14:textId="77777777" w:rsidR="00EF6058" w:rsidRDefault="000000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0331A6B9" w14:textId="77777777" w:rsidR="00EF6058" w:rsidRDefault="000000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9</w:t>
            </w:r>
          </w:p>
        </w:tc>
        <w:tc>
          <w:tcPr>
            <w:tcW w:w="1094" w:type="dxa"/>
            <w:shd w:val="solid" w:color="FFFFFF" w:fill="auto"/>
          </w:tcPr>
          <w:p w14:paraId="22D5AE8C" w14:textId="77777777" w:rsidR="00EF6058" w:rsidRDefault="00000000">
            <w:pPr>
              <w:pStyle w:val="TAC"/>
              <w:keepNext w:val="0"/>
              <w:keepLines w:val="0"/>
              <w:rPr>
                <w:sz w:val="16"/>
                <w:szCs w:val="16"/>
                <w:lang w:val="en-US" w:eastAsia="zh-CN"/>
              </w:rPr>
            </w:pPr>
            <w:r>
              <w:rPr>
                <w:rFonts w:hint="eastAsia"/>
                <w:sz w:val="16"/>
                <w:szCs w:val="16"/>
                <w:lang w:val="en-US" w:eastAsia="zh-CN"/>
              </w:rPr>
              <w:t>R4-2319164</w:t>
            </w:r>
          </w:p>
        </w:tc>
        <w:tc>
          <w:tcPr>
            <w:tcW w:w="425" w:type="dxa"/>
            <w:shd w:val="solid" w:color="FFFFFF" w:fill="auto"/>
          </w:tcPr>
          <w:p w14:paraId="7A95F232" w14:textId="77777777" w:rsidR="00EF6058" w:rsidRDefault="00EF6058">
            <w:pPr>
              <w:pStyle w:val="TAL"/>
              <w:keepNext w:val="0"/>
              <w:keepLines w:val="0"/>
              <w:rPr>
                <w:sz w:val="16"/>
                <w:szCs w:val="16"/>
              </w:rPr>
            </w:pPr>
          </w:p>
        </w:tc>
        <w:tc>
          <w:tcPr>
            <w:tcW w:w="425" w:type="dxa"/>
            <w:shd w:val="solid" w:color="FFFFFF" w:fill="auto"/>
          </w:tcPr>
          <w:p w14:paraId="657967FD" w14:textId="77777777" w:rsidR="00EF6058" w:rsidRDefault="00EF6058">
            <w:pPr>
              <w:pStyle w:val="TAR"/>
              <w:keepNext w:val="0"/>
              <w:keepLines w:val="0"/>
              <w:rPr>
                <w:sz w:val="16"/>
                <w:szCs w:val="16"/>
              </w:rPr>
            </w:pPr>
          </w:p>
        </w:tc>
        <w:tc>
          <w:tcPr>
            <w:tcW w:w="425" w:type="dxa"/>
            <w:shd w:val="solid" w:color="FFFFFF" w:fill="auto"/>
          </w:tcPr>
          <w:p w14:paraId="7D97509D" w14:textId="77777777" w:rsidR="00EF6058" w:rsidRDefault="00EF6058">
            <w:pPr>
              <w:pStyle w:val="TAC"/>
              <w:keepNext w:val="0"/>
              <w:keepLines w:val="0"/>
              <w:rPr>
                <w:sz w:val="16"/>
                <w:szCs w:val="16"/>
              </w:rPr>
            </w:pPr>
          </w:p>
        </w:tc>
        <w:tc>
          <w:tcPr>
            <w:tcW w:w="4962" w:type="dxa"/>
            <w:shd w:val="solid" w:color="FFFFFF" w:fill="auto"/>
          </w:tcPr>
          <w:p w14:paraId="30FC92F8" w14:textId="77777777" w:rsidR="00EF6058" w:rsidRDefault="00000000">
            <w:pPr>
              <w:pStyle w:val="TAL"/>
              <w:keepNext w:val="0"/>
              <w:keepLines w:val="0"/>
              <w:rPr>
                <w:sz w:val="16"/>
                <w:szCs w:val="16"/>
              </w:rPr>
            </w:pPr>
            <w:r>
              <w:rPr>
                <w:sz w:val="16"/>
                <w:szCs w:val="16"/>
              </w:rPr>
              <w:t>R4-2316946 TP to TR 38.761 on channel model validation for n41 n78</w:t>
            </w:r>
          </w:p>
          <w:p w14:paraId="649EF85A" w14:textId="77777777" w:rsidR="00EF6058" w:rsidRDefault="00000000">
            <w:pPr>
              <w:pStyle w:val="TAL"/>
              <w:keepNext w:val="0"/>
              <w:keepLines w:val="0"/>
              <w:rPr>
                <w:sz w:val="16"/>
                <w:szCs w:val="16"/>
              </w:rPr>
            </w:pPr>
            <w:r>
              <w:rPr>
                <w:sz w:val="16"/>
                <w:szCs w:val="16"/>
              </w:rPr>
              <w:t>R4-2316968 TP to TR 38.761 on lab alignment for bands &gt; 1GHz</w:t>
            </w:r>
          </w:p>
        </w:tc>
        <w:tc>
          <w:tcPr>
            <w:tcW w:w="708" w:type="dxa"/>
            <w:shd w:val="solid" w:color="FFFFFF" w:fill="auto"/>
          </w:tcPr>
          <w:p w14:paraId="41AA80BE" w14:textId="77777777" w:rsidR="00EF6058" w:rsidRDefault="00000000">
            <w:pPr>
              <w:pStyle w:val="TAC"/>
              <w:keepNext w:val="0"/>
              <w:keepLines w:val="0"/>
              <w:rPr>
                <w:sz w:val="16"/>
                <w:szCs w:val="16"/>
              </w:rPr>
            </w:pPr>
            <w:r>
              <w:rPr>
                <w:rFonts w:hint="eastAsia"/>
                <w:sz w:val="16"/>
                <w:szCs w:val="16"/>
                <w:lang w:eastAsia="zh-CN"/>
              </w:rPr>
              <w:t>0</w:t>
            </w:r>
            <w:r>
              <w:rPr>
                <w:sz w:val="16"/>
                <w:szCs w:val="16"/>
                <w:lang w:eastAsia="zh-CN"/>
              </w:rPr>
              <w:t>.1.0</w:t>
            </w:r>
          </w:p>
        </w:tc>
      </w:tr>
      <w:tr w:rsidR="00EF6058" w14:paraId="34066551" w14:textId="77777777">
        <w:tc>
          <w:tcPr>
            <w:tcW w:w="733" w:type="dxa"/>
            <w:shd w:val="solid" w:color="FFFFFF" w:fill="auto"/>
          </w:tcPr>
          <w:p w14:paraId="0A4DFEE0" w14:textId="77777777" w:rsidR="00EF6058" w:rsidRDefault="000000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6D378D8C" w14:textId="77777777" w:rsidR="00EF6058" w:rsidRDefault="00000000">
            <w:pPr>
              <w:pStyle w:val="TAC"/>
              <w:keepNext w:val="0"/>
              <w:keepLines w:val="0"/>
              <w:rPr>
                <w:sz w:val="16"/>
                <w:szCs w:val="16"/>
                <w:lang w:val="en-US" w:eastAsia="zh-CN"/>
              </w:rPr>
            </w:pPr>
            <w:r>
              <w:rPr>
                <w:rFonts w:hint="eastAsia"/>
                <w:sz w:val="16"/>
                <w:szCs w:val="16"/>
                <w:lang w:val="en-US" w:eastAsia="zh-CN"/>
              </w:rPr>
              <w:t>R4#109</w:t>
            </w:r>
          </w:p>
        </w:tc>
        <w:tc>
          <w:tcPr>
            <w:tcW w:w="1094" w:type="dxa"/>
            <w:shd w:val="solid" w:color="FFFFFF" w:fill="auto"/>
          </w:tcPr>
          <w:p w14:paraId="073E1A37" w14:textId="77777777" w:rsidR="00EF6058" w:rsidRDefault="00000000">
            <w:pPr>
              <w:pStyle w:val="TAC"/>
              <w:keepNext w:val="0"/>
              <w:keepLines w:val="0"/>
              <w:rPr>
                <w:sz w:val="16"/>
                <w:szCs w:val="16"/>
                <w:lang w:val="en-US" w:eastAsia="zh-CN"/>
              </w:rPr>
            </w:pPr>
            <w:r>
              <w:rPr>
                <w:sz w:val="16"/>
                <w:szCs w:val="16"/>
                <w:lang w:val="en-US" w:eastAsia="zh-CN"/>
              </w:rPr>
              <w:t>R4-2320179</w:t>
            </w:r>
          </w:p>
        </w:tc>
        <w:tc>
          <w:tcPr>
            <w:tcW w:w="425" w:type="dxa"/>
            <w:shd w:val="solid" w:color="FFFFFF" w:fill="auto"/>
          </w:tcPr>
          <w:p w14:paraId="74806840" w14:textId="77777777" w:rsidR="00EF6058" w:rsidRDefault="00EF6058">
            <w:pPr>
              <w:pStyle w:val="TAL"/>
              <w:keepNext w:val="0"/>
              <w:keepLines w:val="0"/>
              <w:rPr>
                <w:sz w:val="16"/>
                <w:szCs w:val="16"/>
              </w:rPr>
            </w:pPr>
          </w:p>
        </w:tc>
        <w:tc>
          <w:tcPr>
            <w:tcW w:w="425" w:type="dxa"/>
            <w:shd w:val="solid" w:color="FFFFFF" w:fill="auto"/>
          </w:tcPr>
          <w:p w14:paraId="7D2C48E5" w14:textId="77777777" w:rsidR="00EF6058" w:rsidRDefault="00EF6058">
            <w:pPr>
              <w:pStyle w:val="TAR"/>
              <w:keepNext w:val="0"/>
              <w:keepLines w:val="0"/>
              <w:rPr>
                <w:sz w:val="16"/>
                <w:szCs w:val="16"/>
              </w:rPr>
            </w:pPr>
          </w:p>
        </w:tc>
        <w:tc>
          <w:tcPr>
            <w:tcW w:w="425" w:type="dxa"/>
            <w:shd w:val="solid" w:color="FFFFFF" w:fill="auto"/>
          </w:tcPr>
          <w:p w14:paraId="26F57DE4" w14:textId="77777777" w:rsidR="00EF6058" w:rsidRDefault="00EF6058">
            <w:pPr>
              <w:pStyle w:val="TAC"/>
              <w:keepNext w:val="0"/>
              <w:keepLines w:val="0"/>
              <w:rPr>
                <w:sz w:val="16"/>
                <w:szCs w:val="16"/>
              </w:rPr>
            </w:pPr>
          </w:p>
        </w:tc>
        <w:tc>
          <w:tcPr>
            <w:tcW w:w="4962" w:type="dxa"/>
            <w:shd w:val="solid" w:color="FFFFFF" w:fill="auto"/>
          </w:tcPr>
          <w:p w14:paraId="32EB61AE" w14:textId="77777777" w:rsidR="00EF6058" w:rsidRDefault="00000000">
            <w:pPr>
              <w:pStyle w:val="TAL"/>
              <w:keepNext w:val="0"/>
              <w:keepLines w:val="0"/>
              <w:rPr>
                <w:sz w:val="16"/>
                <w:szCs w:val="16"/>
              </w:rPr>
            </w:pPr>
            <w:r>
              <w:rPr>
                <w:sz w:val="16"/>
                <w:szCs w:val="16"/>
              </w:rPr>
              <w:t>R4-2321107</w:t>
            </w:r>
            <w:r>
              <w:rPr>
                <w:sz w:val="16"/>
                <w:szCs w:val="16"/>
              </w:rPr>
              <w:tab/>
              <w:t>TP to TR 38.761 on Lab 6 Power Validation</w:t>
            </w:r>
          </w:p>
          <w:p w14:paraId="0B0F1F7D" w14:textId="77777777" w:rsidR="00EF6058" w:rsidRDefault="00000000">
            <w:pPr>
              <w:pStyle w:val="TAL"/>
              <w:keepNext w:val="0"/>
              <w:keepLines w:val="0"/>
              <w:rPr>
                <w:sz w:val="16"/>
                <w:szCs w:val="16"/>
              </w:rPr>
            </w:pPr>
            <w:r>
              <w:rPr>
                <w:sz w:val="16"/>
                <w:szCs w:val="16"/>
              </w:rPr>
              <w:t>R4-2320060</w:t>
            </w:r>
            <w:r>
              <w:rPr>
                <w:sz w:val="16"/>
                <w:szCs w:val="16"/>
              </w:rPr>
              <w:tab/>
              <w:t>TP to TR 38.761 on General Aspects and Measurement Setup</w:t>
            </w:r>
          </w:p>
          <w:p w14:paraId="5E37B8A1" w14:textId="77777777" w:rsidR="00EF6058" w:rsidRDefault="00000000">
            <w:pPr>
              <w:pStyle w:val="TAL"/>
              <w:keepNext w:val="0"/>
              <w:keepLines w:val="0"/>
              <w:rPr>
                <w:sz w:val="16"/>
                <w:szCs w:val="16"/>
              </w:rPr>
            </w:pPr>
            <w:r>
              <w:rPr>
                <w:sz w:val="16"/>
                <w:szCs w:val="16"/>
              </w:rPr>
              <w:t>R4-2320062</w:t>
            </w:r>
            <w:r>
              <w:rPr>
                <w:sz w:val="16"/>
                <w:szCs w:val="16"/>
              </w:rPr>
              <w:tab/>
              <w:t>TP to TR 38.761 on FR2 channel model validation</w:t>
            </w:r>
          </w:p>
          <w:p w14:paraId="1AB2D780" w14:textId="77777777" w:rsidR="00EF6058" w:rsidRDefault="00000000">
            <w:pPr>
              <w:pStyle w:val="TAL"/>
              <w:keepNext w:val="0"/>
              <w:keepLines w:val="0"/>
              <w:rPr>
                <w:sz w:val="16"/>
                <w:szCs w:val="16"/>
              </w:rPr>
            </w:pPr>
            <w:r>
              <w:rPr>
                <w:sz w:val="16"/>
                <w:szCs w:val="16"/>
              </w:rPr>
              <w:t>R4-2318895</w:t>
            </w:r>
            <w:r>
              <w:rPr>
                <w:sz w:val="16"/>
                <w:szCs w:val="16"/>
              </w:rPr>
              <w:tab/>
              <w:t>TP for TR 38.761 on channel model validation for n78 and n41</w:t>
            </w:r>
          </w:p>
          <w:p w14:paraId="5A020943" w14:textId="77777777" w:rsidR="00EF6058" w:rsidRDefault="00000000">
            <w:pPr>
              <w:pStyle w:val="TAL"/>
              <w:keepNext w:val="0"/>
              <w:keepLines w:val="0"/>
              <w:rPr>
                <w:sz w:val="16"/>
                <w:szCs w:val="16"/>
              </w:rPr>
            </w:pPr>
            <w:r>
              <w:rPr>
                <w:sz w:val="16"/>
                <w:szCs w:val="16"/>
              </w:rPr>
              <w:t>R4-2320061</w:t>
            </w:r>
            <w:r>
              <w:rPr>
                <w:sz w:val="16"/>
                <w:szCs w:val="16"/>
              </w:rPr>
              <w:tab/>
              <w:t>TP to TR 38.761 on channel model validation for n28</w:t>
            </w:r>
          </w:p>
          <w:p w14:paraId="1B2A3F49" w14:textId="77777777" w:rsidR="00EF6058" w:rsidRDefault="00000000">
            <w:pPr>
              <w:pStyle w:val="TAL"/>
              <w:keepNext w:val="0"/>
              <w:keepLines w:val="0"/>
              <w:rPr>
                <w:sz w:val="16"/>
                <w:szCs w:val="16"/>
              </w:rPr>
            </w:pPr>
            <w:r>
              <w:rPr>
                <w:sz w:val="16"/>
                <w:szCs w:val="16"/>
              </w:rPr>
              <w:t>R4-2321108</w:t>
            </w:r>
            <w:r>
              <w:rPr>
                <w:sz w:val="16"/>
                <w:szCs w:val="16"/>
              </w:rPr>
              <w:tab/>
              <w:t>TP to TR 38.761 on FR1 noise impact</w:t>
            </w:r>
          </w:p>
          <w:p w14:paraId="3ECA953B" w14:textId="77777777" w:rsidR="00EF6058" w:rsidRDefault="00000000">
            <w:pPr>
              <w:pStyle w:val="TAL"/>
              <w:keepNext w:val="0"/>
              <w:keepLines w:val="0"/>
              <w:rPr>
                <w:sz w:val="16"/>
                <w:szCs w:val="16"/>
              </w:rPr>
            </w:pPr>
            <w:r>
              <w:rPr>
                <w:sz w:val="16"/>
                <w:szCs w:val="16"/>
              </w:rPr>
              <w:t>R4-2320064</w:t>
            </w:r>
            <w:r>
              <w:rPr>
                <w:sz w:val="16"/>
                <w:szCs w:val="16"/>
              </w:rPr>
              <w:tab/>
              <w:t>TP to TR 38.761 on Rel-18 lab alignment framework</w:t>
            </w:r>
          </w:p>
        </w:tc>
        <w:tc>
          <w:tcPr>
            <w:tcW w:w="708" w:type="dxa"/>
            <w:shd w:val="solid" w:color="FFFFFF" w:fill="auto"/>
          </w:tcPr>
          <w:p w14:paraId="7CCBDDBC" w14:textId="77777777" w:rsidR="00EF6058" w:rsidRDefault="00000000">
            <w:pPr>
              <w:pStyle w:val="TAC"/>
              <w:keepNext w:val="0"/>
              <w:keepLines w:val="0"/>
              <w:rPr>
                <w:sz w:val="16"/>
                <w:szCs w:val="16"/>
                <w:lang w:val="en-US" w:eastAsia="zh-CN"/>
              </w:rPr>
            </w:pPr>
            <w:r>
              <w:rPr>
                <w:rFonts w:hint="eastAsia"/>
                <w:sz w:val="16"/>
                <w:szCs w:val="16"/>
                <w:lang w:val="en-US" w:eastAsia="zh-CN"/>
              </w:rPr>
              <w:t>0.2.0</w:t>
            </w:r>
          </w:p>
        </w:tc>
      </w:tr>
      <w:tr w:rsidR="00EF6058" w14:paraId="649B9F18" w14:textId="77777777">
        <w:tc>
          <w:tcPr>
            <w:tcW w:w="733" w:type="dxa"/>
            <w:shd w:val="solid" w:color="FFFFFF" w:fill="auto"/>
          </w:tcPr>
          <w:p w14:paraId="74699D2E" w14:textId="77777777" w:rsidR="00EF6058" w:rsidRDefault="00000000">
            <w:pPr>
              <w:pStyle w:val="TAC"/>
              <w:keepNext w:val="0"/>
              <w:keepLines w:val="0"/>
              <w:rPr>
                <w:sz w:val="16"/>
                <w:szCs w:val="16"/>
                <w:lang w:val="en-US" w:eastAsia="zh-CN"/>
              </w:rPr>
            </w:pPr>
            <w:r>
              <w:rPr>
                <w:rFonts w:hint="eastAsia"/>
                <w:sz w:val="16"/>
                <w:szCs w:val="16"/>
                <w:lang w:val="en-US" w:eastAsia="zh-CN"/>
              </w:rPr>
              <w:t>2023-12</w:t>
            </w:r>
          </w:p>
        </w:tc>
        <w:tc>
          <w:tcPr>
            <w:tcW w:w="867" w:type="dxa"/>
            <w:shd w:val="solid" w:color="FFFFFF" w:fill="auto"/>
          </w:tcPr>
          <w:p w14:paraId="12BFD5DD" w14:textId="77777777" w:rsidR="00EF6058" w:rsidRDefault="00000000">
            <w:pPr>
              <w:pStyle w:val="TAC"/>
              <w:keepNext w:val="0"/>
              <w:keepLines w:val="0"/>
              <w:rPr>
                <w:sz w:val="16"/>
                <w:szCs w:val="16"/>
                <w:lang w:val="en-US" w:eastAsia="zh-CN"/>
              </w:rPr>
            </w:pPr>
            <w:r>
              <w:rPr>
                <w:rFonts w:hint="eastAsia"/>
                <w:sz w:val="16"/>
                <w:szCs w:val="16"/>
                <w:lang w:val="en-US" w:eastAsia="zh-CN"/>
              </w:rPr>
              <w:t>RAN#102</w:t>
            </w:r>
          </w:p>
        </w:tc>
        <w:tc>
          <w:tcPr>
            <w:tcW w:w="1094" w:type="dxa"/>
            <w:shd w:val="solid" w:color="FFFFFF" w:fill="auto"/>
          </w:tcPr>
          <w:p w14:paraId="647C4557" w14:textId="77777777" w:rsidR="00EF6058" w:rsidRDefault="00000000">
            <w:pPr>
              <w:pStyle w:val="TAC"/>
              <w:keepNext w:val="0"/>
              <w:keepLines w:val="0"/>
              <w:rPr>
                <w:sz w:val="16"/>
                <w:szCs w:val="16"/>
                <w:lang w:val="en-US" w:eastAsia="zh-CN"/>
              </w:rPr>
            </w:pPr>
            <w:r>
              <w:rPr>
                <w:rFonts w:hint="eastAsia"/>
                <w:sz w:val="16"/>
                <w:szCs w:val="16"/>
                <w:lang w:val="en-US" w:eastAsia="zh-CN"/>
              </w:rPr>
              <w:t>RP-23xxxxx</w:t>
            </w:r>
          </w:p>
        </w:tc>
        <w:tc>
          <w:tcPr>
            <w:tcW w:w="425" w:type="dxa"/>
            <w:shd w:val="solid" w:color="FFFFFF" w:fill="auto"/>
          </w:tcPr>
          <w:p w14:paraId="0E7D1471" w14:textId="77777777" w:rsidR="00EF6058" w:rsidRDefault="00EF6058">
            <w:pPr>
              <w:pStyle w:val="TAL"/>
              <w:keepNext w:val="0"/>
              <w:keepLines w:val="0"/>
              <w:rPr>
                <w:sz w:val="16"/>
                <w:szCs w:val="16"/>
              </w:rPr>
            </w:pPr>
          </w:p>
        </w:tc>
        <w:tc>
          <w:tcPr>
            <w:tcW w:w="425" w:type="dxa"/>
            <w:shd w:val="solid" w:color="FFFFFF" w:fill="auto"/>
          </w:tcPr>
          <w:p w14:paraId="6F85F3DC" w14:textId="77777777" w:rsidR="00EF6058" w:rsidRDefault="00EF6058">
            <w:pPr>
              <w:pStyle w:val="TAR"/>
              <w:keepNext w:val="0"/>
              <w:keepLines w:val="0"/>
              <w:rPr>
                <w:sz w:val="16"/>
                <w:szCs w:val="16"/>
              </w:rPr>
            </w:pPr>
          </w:p>
        </w:tc>
        <w:tc>
          <w:tcPr>
            <w:tcW w:w="425" w:type="dxa"/>
            <w:shd w:val="solid" w:color="FFFFFF" w:fill="auto"/>
          </w:tcPr>
          <w:p w14:paraId="00E943B3" w14:textId="77777777" w:rsidR="00EF6058" w:rsidRDefault="00EF6058">
            <w:pPr>
              <w:pStyle w:val="TAC"/>
              <w:keepNext w:val="0"/>
              <w:keepLines w:val="0"/>
              <w:rPr>
                <w:sz w:val="16"/>
                <w:szCs w:val="16"/>
              </w:rPr>
            </w:pPr>
          </w:p>
        </w:tc>
        <w:tc>
          <w:tcPr>
            <w:tcW w:w="4962" w:type="dxa"/>
            <w:shd w:val="solid" w:color="FFFFFF" w:fill="auto"/>
          </w:tcPr>
          <w:p w14:paraId="0FD6D869" w14:textId="77777777" w:rsidR="00EF6058" w:rsidRDefault="00000000">
            <w:pPr>
              <w:pStyle w:val="TAL"/>
              <w:keepNext w:val="0"/>
              <w:keepLines w:val="0"/>
              <w:rPr>
                <w:sz w:val="16"/>
                <w:szCs w:val="16"/>
              </w:rPr>
            </w:pPr>
            <w:r>
              <w:rPr>
                <w:rFonts w:hint="eastAsia"/>
                <w:sz w:val="16"/>
                <w:szCs w:val="16"/>
              </w:rPr>
              <w:t>Presented to RAN for approval</w:t>
            </w:r>
          </w:p>
        </w:tc>
        <w:tc>
          <w:tcPr>
            <w:tcW w:w="708" w:type="dxa"/>
            <w:shd w:val="solid" w:color="FFFFFF" w:fill="auto"/>
          </w:tcPr>
          <w:p w14:paraId="4038F855" w14:textId="77777777" w:rsidR="00EF6058" w:rsidRDefault="00000000">
            <w:pPr>
              <w:pStyle w:val="TAC"/>
              <w:keepNext w:val="0"/>
              <w:keepLines w:val="0"/>
              <w:rPr>
                <w:sz w:val="16"/>
                <w:szCs w:val="16"/>
                <w:lang w:val="en-US" w:eastAsia="zh-CN"/>
              </w:rPr>
            </w:pPr>
            <w:r>
              <w:rPr>
                <w:rFonts w:hint="eastAsia"/>
                <w:sz w:val="16"/>
                <w:szCs w:val="16"/>
                <w:lang w:val="en-US" w:eastAsia="zh-CN"/>
              </w:rPr>
              <w:t>1.0.0</w:t>
            </w:r>
          </w:p>
        </w:tc>
      </w:tr>
    </w:tbl>
    <w:p w14:paraId="1E01C6C1" w14:textId="77777777" w:rsidR="00CA1A31" w:rsidRPr="00CA1A31" w:rsidRDefault="00CA1A31" w:rsidP="00CA1A31">
      <w:pPr>
        <w:rPr>
          <w:rFonts w:eastAsia="DengXi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A1A31" w:rsidRPr="00CA1A31" w14:paraId="4137B6F7" w14:textId="77777777" w:rsidTr="0089348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5329981" w14:textId="77777777" w:rsidR="00CA1A31" w:rsidRPr="00CA1A31" w:rsidRDefault="00CA1A31" w:rsidP="00CA1A31">
            <w:pPr>
              <w:keepNext/>
              <w:keepLines/>
              <w:spacing w:after="0"/>
              <w:jc w:val="center"/>
              <w:rPr>
                <w:rFonts w:ascii="Arial" w:hAnsi="Arial"/>
                <w:b/>
                <w:sz w:val="16"/>
              </w:rPr>
            </w:pPr>
            <w:r w:rsidRPr="00CA1A31">
              <w:rPr>
                <w:rFonts w:ascii="Arial" w:hAnsi="Arial"/>
                <w:b/>
                <w:sz w:val="18"/>
              </w:rPr>
              <w:t>Change history</w:t>
            </w:r>
          </w:p>
        </w:tc>
      </w:tr>
      <w:tr w:rsidR="00CA1A31" w:rsidRPr="00CA1A31" w14:paraId="09344108" w14:textId="77777777" w:rsidTr="0089348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172F80D" w14:textId="77777777" w:rsidR="00CA1A31" w:rsidRPr="00CA1A31" w:rsidRDefault="00CA1A31" w:rsidP="00CA1A31">
            <w:pPr>
              <w:keepNext/>
              <w:keepLines/>
              <w:spacing w:after="0"/>
              <w:rPr>
                <w:rFonts w:ascii="Arial" w:hAnsi="Arial"/>
                <w:b/>
                <w:sz w:val="16"/>
              </w:rPr>
            </w:pPr>
            <w:r w:rsidRPr="00CA1A31">
              <w:rPr>
                <w:rFonts w:ascii="Arial"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2A2C7CB" w14:textId="77777777" w:rsidR="00CA1A31" w:rsidRPr="00CA1A31" w:rsidRDefault="00CA1A31" w:rsidP="00CA1A31">
            <w:pPr>
              <w:keepNext/>
              <w:keepLines/>
              <w:spacing w:after="0"/>
              <w:rPr>
                <w:rFonts w:ascii="Arial" w:hAnsi="Arial"/>
                <w:b/>
                <w:sz w:val="16"/>
              </w:rPr>
            </w:pPr>
            <w:r w:rsidRPr="00CA1A31">
              <w:rPr>
                <w:rFonts w:ascii="Arial"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9D76BA5" w14:textId="77777777" w:rsidR="00CA1A31" w:rsidRPr="00CA1A31" w:rsidRDefault="00CA1A31" w:rsidP="00CA1A31">
            <w:pPr>
              <w:keepNext/>
              <w:keepLines/>
              <w:spacing w:after="0"/>
              <w:rPr>
                <w:rFonts w:ascii="Arial" w:hAnsi="Arial"/>
                <w:b/>
                <w:sz w:val="16"/>
              </w:rPr>
            </w:pPr>
            <w:r w:rsidRPr="00CA1A31">
              <w:rPr>
                <w:rFonts w:ascii="Arial"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8497BED" w14:textId="77777777" w:rsidR="00CA1A31" w:rsidRPr="00CA1A31" w:rsidRDefault="00CA1A31" w:rsidP="00CA1A31">
            <w:pPr>
              <w:keepNext/>
              <w:keepLines/>
              <w:spacing w:after="0"/>
              <w:rPr>
                <w:rFonts w:ascii="Arial" w:hAnsi="Arial"/>
                <w:b/>
                <w:sz w:val="16"/>
              </w:rPr>
            </w:pPr>
            <w:r w:rsidRPr="00CA1A31">
              <w:rPr>
                <w:rFonts w:ascii="Arial"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5623FB8D" w14:textId="77777777" w:rsidR="00CA1A31" w:rsidRPr="00CA1A31" w:rsidRDefault="00CA1A31" w:rsidP="00CA1A31">
            <w:pPr>
              <w:keepNext/>
              <w:keepLines/>
              <w:spacing w:after="0"/>
              <w:rPr>
                <w:rFonts w:ascii="Arial" w:hAnsi="Arial"/>
                <w:b/>
                <w:sz w:val="16"/>
              </w:rPr>
            </w:pPr>
            <w:r w:rsidRPr="00CA1A31">
              <w:rPr>
                <w:rFonts w:ascii="Arial"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D7642DD" w14:textId="77777777" w:rsidR="00CA1A31" w:rsidRPr="00CA1A31" w:rsidRDefault="00CA1A31" w:rsidP="00CA1A31">
            <w:pPr>
              <w:keepNext/>
              <w:keepLines/>
              <w:spacing w:after="0"/>
              <w:rPr>
                <w:rFonts w:ascii="Arial" w:hAnsi="Arial"/>
                <w:b/>
                <w:sz w:val="16"/>
              </w:rPr>
            </w:pPr>
            <w:r w:rsidRPr="00CA1A31">
              <w:rPr>
                <w:rFonts w:ascii="Arial"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CEFEEAD" w14:textId="77777777" w:rsidR="00CA1A31" w:rsidRPr="00CA1A31" w:rsidRDefault="00CA1A31" w:rsidP="00CA1A31">
            <w:pPr>
              <w:keepNext/>
              <w:keepLines/>
              <w:spacing w:after="0"/>
              <w:rPr>
                <w:rFonts w:ascii="Arial" w:hAnsi="Arial"/>
                <w:b/>
                <w:sz w:val="16"/>
              </w:rPr>
            </w:pPr>
            <w:r w:rsidRPr="00CA1A31">
              <w:rPr>
                <w:rFonts w:ascii="Arial"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BA44D40" w14:textId="77777777" w:rsidR="00CA1A31" w:rsidRPr="00CA1A31" w:rsidRDefault="00CA1A31" w:rsidP="00CA1A31">
            <w:pPr>
              <w:keepNext/>
              <w:keepLines/>
              <w:spacing w:after="0"/>
              <w:rPr>
                <w:rFonts w:ascii="Arial" w:hAnsi="Arial"/>
                <w:b/>
                <w:sz w:val="16"/>
              </w:rPr>
            </w:pPr>
            <w:r w:rsidRPr="00CA1A31">
              <w:rPr>
                <w:rFonts w:ascii="Arial" w:hAnsi="Arial"/>
                <w:b/>
                <w:sz w:val="16"/>
              </w:rPr>
              <w:t>New version</w:t>
            </w:r>
          </w:p>
        </w:tc>
      </w:tr>
      <w:tr w:rsidR="00CA1A31" w:rsidRPr="00CA1A31" w14:paraId="37253606" w14:textId="77777777" w:rsidTr="0089348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AF8CE6" w14:textId="77777777" w:rsidR="00CA1A31" w:rsidRPr="00CA1A31" w:rsidRDefault="00CA1A31" w:rsidP="00CA1A31">
            <w:pPr>
              <w:keepNext/>
              <w:keepLines/>
              <w:spacing w:after="0"/>
              <w:jc w:val="center"/>
              <w:rPr>
                <w:rFonts w:ascii="Arial" w:hAnsi="Arial"/>
                <w:sz w:val="16"/>
                <w:szCs w:val="16"/>
                <w:lang w:val="en-US" w:eastAsia="ja-JP"/>
              </w:rPr>
            </w:pPr>
            <w:r w:rsidRPr="00CA1A31">
              <w:rPr>
                <w:rFonts w:ascii="Arial"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4DBD27D9" w14:textId="77777777" w:rsidR="00CA1A31" w:rsidRPr="00CA1A31" w:rsidRDefault="00CA1A31" w:rsidP="00CA1A31">
            <w:pPr>
              <w:keepNext/>
              <w:keepLines/>
              <w:spacing w:after="0"/>
              <w:jc w:val="center"/>
              <w:rPr>
                <w:rFonts w:ascii="Arial" w:hAnsi="Arial"/>
                <w:sz w:val="16"/>
                <w:szCs w:val="16"/>
                <w:lang w:eastAsia="ja-JP"/>
              </w:rPr>
            </w:pPr>
            <w:r w:rsidRPr="00CA1A31">
              <w:rPr>
                <w:rFonts w:ascii="Arial"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E96EE" w14:textId="77777777" w:rsidR="00CA1A31" w:rsidRPr="00CA1A31" w:rsidRDefault="00CA1A31" w:rsidP="00CA1A31">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12645" w14:textId="77777777" w:rsidR="00CA1A31" w:rsidRPr="00CA1A31" w:rsidRDefault="00CA1A31" w:rsidP="00CA1A31">
            <w:pPr>
              <w:keepNext/>
              <w:keepLines/>
              <w:spacing w:after="0"/>
              <w:rPr>
                <w:rFonts w:ascii="Arial"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885D7A4" w14:textId="77777777" w:rsidR="00CA1A31" w:rsidRPr="00CA1A31" w:rsidRDefault="00CA1A31" w:rsidP="00CA1A31">
            <w:pPr>
              <w:keepNext/>
              <w:keepLines/>
              <w:spacing w:after="0"/>
              <w:jc w:val="center"/>
              <w:rPr>
                <w:rFonts w:ascii="Arial"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E9FB9" w14:textId="77777777" w:rsidR="00CA1A31" w:rsidRPr="00CA1A31" w:rsidRDefault="00CA1A31" w:rsidP="00CA1A31">
            <w:pPr>
              <w:keepNext/>
              <w:keepLines/>
              <w:spacing w:after="0"/>
              <w:jc w:val="center"/>
              <w:rPr>
                <w:rFonts w:ascii="Arial"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433245C9" w14:textId="77777777" w:rsidR="00CA1A31" w:rsidRPr="00CA1A31" w:rsidRDefault="00CA1A31" w:rsidP="00CA1A31">
            <w:pPr>
              <w:keepNext/>
              <w:keepLines/>
              <w:spacing w:after="0"/>
              <w:rPr>
                <w:rFonts w:ascii="Arial" w:hAnsi="Arial"/>
                <w:sz w:val="16"/>
                <w:szCs w:val="16"/>
                <w:lang w:eastAsia="zh-CN"/>
              </w:rPr>
            </w:pPr>
            <w:r w:rsidRPr="00CA1A31">
              <w:rPr>
                <w:rFonts w:ascii="Arial" w:hAnsi="Arial"/>
                <w:sz w:val="16"/>
                <w:szCs w:val="16"/>
                <w:lang w:eastAsia="zh-CN"/>
              </w:rPr>
              <w:t xml:space="preserve">Approved by plenary – Rel-18 </w:t>
            </w:r>
            <w:r w:rsidRPr="00CA1A31">
              <w:rPr>
                <w:rFonts w:ascii="Arial" w:hAnsi="Arial"/>
                <w:sz w:val="16"/>
                <w:szCs w:val="16"/>
                <w:lang w:val="en-US" w:eastAsia="zh-CN"/>
              </w:rPr>
              <w:t xml:space="preserve">spec </w:t>
            </w:r>
            <w:r w:rsidRPr="00CA1A31">
              <w:rPr>
                <w:rFonts w:ascii="Arial"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AC1817" w14:textId="77777777" w:rsidR="00CA1A31" w:rsidRPr="00CA1A31" w:rsidRDefault="00CA1A31" w:rsidP="00CA1A31">
            <w:pPr>
              <w:keepNext/>
              <w:keepLines/>
              <w:spacing w:after="0"/>
              <w:jc w:val="center"/>
              <w:rPr>
                <w:rFonts w:ascii="Arial" w:hAnsi="Arial"/>
                <w:sz w:val="16"/>
                <w:szCs w:val="16"/>
                <w:lang w:eastAsia="zh-CN"/>
              </w:rPr>
            </w:pPr>
            <w:r w:rsidRPr="00CA1A31">
              <w:rPr>
                <w:rFonts w:ascii="Arial" w:hAnsi="Arial"/>
                <w:sz w:val="16"/>
                <w:szCs w:val="16"/>
                <w:lang w:eastAsia="zh-CN"/>
              </w:rPr>
              <w:t>18.0.0</w:t>
            </w:r>
          </w:p>
        </w:tc>
      </w:tr>
    </w:tbl>
    <w:p w14:paraId="29964DD6" w14:textId="77777777" w:rsidR="00CA1A31" w:rsidRPr="00CA1A31" w:rsidRDefault="00CA1A31" w:rsidP="00CA1A31">
      <w:pPr>
        <w:rPr>
          <w:rFonts w:eastAsia="DengXian"/>
        </w:rPr>
      </w:pPr>
    </w:p>
    <w:sectPr w:rsidR="00CA1A31" w:rsidRPr="00CA1A31">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A1A26F" w14:textId="77777777" w:rsidR="001B1056" w:rsidRDefault="001B1056">
      <w:pPr>
        <w:spacing w:after="0"/>
      </w:pPr>
      <w:r>
        <w:separator/>
      </w:r>
    </w:p>
  </w:endnote>
  <w:endnote w:type="continuationSeparator" w:id="0">
    <w:p w14:paraId="7D350C20" w14:textId="77777777" w:rsidR="001B1056" w:rsidRDefault="001B105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2DAFEF" w14:textId="77777777" w:rsidR="00847C07" w:rsidRDefault="00847C0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0268D" w14:textId="77777777" w:rsidR="00847C07" w:rsidRDefault="00847C0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BCDAB" w14:textId="77777777" w:rsidR="00847C07" w:rsidRDefault="00847C0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5BB61" w14:textId="77777777" w:rsidR="00EF6058"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99D93A" w14:textId="77777777" w:rsidR="001B1056" w:rsidRDefault="001B1056">
      <w:pPr>
        <w:spacing w:after="0"/>
      </w:pPr>
      <w:r>
        <w:separator/>
      </w:r>
    </w:p>
  </w:footnote>
  <w:footnote w:type="continuationSeparator" w:id="0">
    <w:p w14:paraId="34E32CC0" w14:textId="77777777" w:rsidR="001B1056" w:rsidRDefault="001B105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BCC41" w14:textId="77777777" w:rsidR="00847C07" w:rsidRDefault="00847C0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02865" w14:textId="77777777" w:rsidR="00847C07" w:rsidRDefault="00847C0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FD4F2A" w14:textId="77777777" w:rsidR="00847C07" w:rsidRDefault="00847C0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DB11F" w14:textId="51E5373A" w:rsidR="00EF6058"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7C07">
      <w:rPr>
        <w:rFonts w:ascii="Arial" w:hAnsi="Arial" w:cs="Arial"/>
        <w:b/>
        <w:noProof/>
        <w:sz w:val="18"/>
        <w:szCs w:val="18"/>
      </w:rPr>
      <w:t>3GPP TR 38.761 V18.0.0 (2023-12)</w:t>
    </w:r>
    <w:r>
      <w:rPr>
        <w:rFonts w:ascii="Arial" w:hAnsi="Arial" w:cs="Arial"/>
        <w:b/>
        <w:sz w:val="18"/>
        <w:szCs w:val="18"/>
      </w:rPr>
      <w:fldChar w:fldCharType="end"/>
    </w:r>
  </w:p>
  <w:p w14:paraId="74C0C9C6" w14:textId="77777777" w:rsidR="00EF6058"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309B721" w14:textId="3792E4F8" w:rsidR="00EF6058"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7C07">
      <w:rPr>
        <w:rFonts w:ascii="Arial" w:hAnsi="Arial" w:cs="Arial"/>
        <w:b/>
        <w:noProof/>
        <w:sz w:val="18"/>
        <w:szCs w:val="18"/>
      </w:rPr>
      <w:t>Release 18</w:t>
    </w:r>
    <w:r>
      <w:rPr>
        <w:rFonts w:ascii="Arial" w:hAnsi="Arial" w:cs="Arial"/>
        <w:b/>
        <w:sz w:val="18"/>
        <w:szCs w:val="18"/>
      </w:rPr>
      <w:fldChar w:fldCharType="end"/>
    </w:r>
  </w:p>
  <w:p w14:paraId="46C32CC1" w14:textId="77777777" w:rsidR="00EF6058" w:rsidRDefault="00EF60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009F93"/>
    <w:multiLevelType w:val="singleLevel"/>
    <w:tmpl w:val="C6009F93"/>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lvlText w:val=""/>
      <w:lvlJc w:val="left"/>
      <w:pPr>
        <w:tabs>
          <w:tab w:val="left" w:pos="360"/>
        </w:tabs>
        <w:ind w:left="360" w:hanging="360"/>
      </w:pPr>
      <w:rPr>
        <w:rFonts w:ascii="Symbol" w:hAnsi="Symbol" w:hint="default"/>
      </w:rPr>
    </w:lvl>
  </w:abstractNum>
  <w:abstractNum w:abstractNumId="11" w15:restartNumberingAfterBreak="0">
    <w:nsid w:val="01F41407"/>
    <w:multiLevelType w:val="multilevel"/>
    <w:tmpl w:val="01F41407"/>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2584CA3"/>
    <w:multiLevelType w:val="multilevel"/>
    <w:tmpl w:val="22584CA3"/>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38F4DED"/>
    <w:multiLevelType w:val="multilevel"/>
    <w:tmpl w:val="238F4DED"/>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7385622"/>
    <w:multiLevelType w:val="multilevel"/>
    <w:tmpl w:val="27385622"/>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7892FF5"/>
    <w:multiLevelType w:val="multilevel"/>
    <w:tmpl w:val="37892FF5"/>
    <w:lvl w:ilvl="0">
      <w:start w:val="1"/>
      <w:numFmt w:val="decimal"/>
      <w:lvlText w:val="%1."/>
      <w:lvlJc w:val="left"/>
      <w:pPr>
        <w:ind w:left="1140" w:hanging="360"/>
      </w:pPr>
      <w:rPr>
        <w:rFonts w:hint="default"/>
        <w:sz w:val="20"/>
      </w:r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16" w15:restartNumberingAfterBreak="0">
    <w:nsid w:val="565E2E75"/>
    <w:multiLevelType w:val="multilevel"/>
    <w:tmpl w:val="565E2E75"/>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5C61697"/>
    <w:multiLevelType w:val="multilevel"/>
    <w:tmpl w:val="65C61697"/>
    <w:lvl w:ilvl="0">
      <w:start w:val="1"/>
      <w:numFmt w:val="bullet"/>
      <w:lvlText w:val="−"/>
      <w:lvlJc w:val="left"/>
      <w:pPr>
        <w:ind w:left="440" w:hanging="440"/>
      </w:pPr>
      <w:rPr>
        <w:rFonts w:ascii="Microsoft YaHei" w:eastAsia="Microsoft YaHei" w:hAnsi="Microsoft YaHei"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281911981">
    <w:abstractNumId w:val="4"/>
  </w:num>
  <w:num w:numId="2" w16cid:durableId="1301418022">
    <w:abstractNumId w:val="6"/>
  </w:num>
  <w:num w:numId="3" w16cid:durableId="771247442">
    <w:abstractNumId w:val="9"/>
  </w:num>
  <w:num w:numId="4" w16cid:durableId="211354313">
    <w:abstractNumId w:val="10"/>
  </w:num>
  <w:num w:numId="5" w16cid:durableId="597641290">
    <w:abstractNumId w:val="7"/>
  </w:num>
  <w:num w:numId="6" w16cid:durableId="312372031">
    <w:abstractNumId w:val="3"/>
  </w:num>
  <w:num w:numId="7" w16cid:durableId="1368136876">
    <w:abstractNumId w:val="8"/>
  </w:num>
  <w:num w:numId="8" w16cid:durableId="83116044">
    <w:abstractNumId w:val="5"/>
  </w:num>
  <w:num w:numId="9" w16cid:durableId="1563060329">
    <w:abstractNumId w:val="2"/>
  </w:num>
  <w:num w:numId="10" w16cid:durableId="1085490013">
    <w:abstractNumId w:val="1"/>
  </w:num>
  <w:num w:numId="11" w16cid:durableId="1868106074">
    <w:abstractNumId w:val="0"/>
  </w:num>
  <w:num w:numId="12" w16cid:durableId="1146580955">
    <w:abstractNumId w:val="15"/>
  </w:num>
  <w:num w:numId="13" w16cid:durableId="345593288">
    <w:abstractNumId w:val="12"/>
  </w:num>
  <w:num w:numId="14" w16cid:durableId="346978893">
    <w:abstractNumId w:val="17"/>
  </w:num>
  <w:num w:numId="15" w16cid:durableId="576327436">
    <w:abstractNumId w:val="14"/>
  </w:num>
  <w:num w:numId="16" w16cid:durableId="1584990376">
    <w:abstractNumId w:val="11"/>
  </w:num>
  <w:num w:numId="17" w16cid:durableId="1225289661">
    <w:abstractNumId w:val="13"/>
  </w:num>
  <w:num w:numId="18" w16cid:durableId="127679037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U4MjljY2YzMDI1NGE4ZjYxYjczNDgxZmJjYzMzMTQifQ=="/>
  </w:docVars>
  <w:rsids>
    <w:rsidRoot w:val="004E213A"/>
    <w:rsid w:val="00001BBD"/>
    <w:rsid w:val="000270B9"/>
    <w:rsid w:val="00032E00"/>
    <w:rsid w:val="00033397"/>
    <w:rsid w:val="00040095"/>
    <w:rsid w:val="00051834"/>
    <w:rsid w:val="00054A22"/>
    <w:rsid w:val="00062023"/>
    <w:rsid w:val="000655A6"/>
    <w:rsid w:val="00080512"/>
    <w:rsid w:val="00084E98"/>
    <w:rsid w:val="000919EA"/>
    <w:rsid w:val="00095B3A"/>
    <w:rsid w:val="000C47C3"/>
    <w:rsid w:val="000D58AB"/>
    <w:rsid w:val="000D608B"/>
    <w:rsid w:val="000F32DB"/>
    <w:rsid w:val="00100AB4"/>
    <w:rsid w:val="00112F10"/>
    <w:rsid w:val="00133087"/>
    <w:rsid w:val="00133525"/>
    <w:rsid w:val="00142C91"/>
    <w:rsid w:val="00144BE3"/>
    <w:rsid w:val="00173E3B"/>
    <w:rsid w:val="00174E78"/>
    <w:rsid w:val="001A4C42"/>
    <w:rsid w:val="001A7420"/>
    <w:rsid w:val="001B1056"/>
    <w:rsid w:val="001B6637"/>
    <w:rsid w:val="001C21C3"/>
    <w:rsid w:val="001D02C2"/>
    <w:rsid w:val="001D6BC0"/>
    <w:rsid w:val="001F0C1D"/>
    <w:rsid w:val="001F1132"/>
    <w:rsid w:val="001F168B"/>
    <w:rsid w:val="001F52C9"/>
    <w:rsid w:val="002207DD"/>
    <w:rsid w:val="002347A2"/>
    <w:rsid w:val="002425C0"/>
    <w:rsid w:val="00244788"/>
    <w:rsid w:val="0025039F"/>
    <w:rsid w:val="00257253"/>
    <w:rsid w:val="002675F0"/>
    <w:rsid w:val="0027005E"/>
    <w:rsid w:val="002760EE"/>
    <w:rsid w:val="00276AFC"/>
    <w:rsid w:val="00286F6E"/>
    <w:rsid w:val="002B2B12"/>
    <w:rsid w:val="002B6339"/>
    <w:rsid w:val="002D1370"/>
    <w:rsid w:val="002E00EE"/>
    <w:rsid w:val="00315B85"/>
    <w:rsid w:val="003172DC"/>
    <w:rsid w:val="00324D76"/>
    <w:rsid w:val="00332B57"/>
    <w:rsid w:val="0035462D"/>
    <w:rsid w:val="00356555"/>
    <w:rsid w:val="00361E8E"/>
    <w:rsid w:val="003765B8"/>
    <w:rsid w:val="003951B2"/>
    <w:rsid w:val="003C094D"/>
    <w:rsid w:val="003C3971"/>
    <w:rsid w:val="003E01D1"/>
    <w:rsid w:val="003F0450"/>
    <w:rsid w:val="0040096B"/>
    <w:rsid w:val="004012C4"/>
    <w:rsid w:val="00423334"/>
    <w:rsid w:val="004345EC"/>
    <w:rsid w:val="00465515"/>
    <w:rsid w:val="00493EFA"/>
    <w:rsid w:val="0049751D"/>
    <w:rsid w:val="004B4B36"/>
    <w:rsid w:val="004B6E31"/>
    <w:rsid w:val="004C30AC"/>
    <w:rsid w:val="004D3578"/>
    <w:rsid w:val="004E207D"/>
    <w:rsid w:val="004E213A"/>
    <w:rsid w:val="004F0988"/>
    <w:rsid w:val="004F3340"/>
    <w:rsid w:val="004F7DB7"/>
    <w:rsid w:val="00510BB0"/>
    <w:rsid w:val="0053388B"/>
    <w:rsid w:val="00535773"/>
    <w:rsid w:val="00543E6C"/>
    <w:rsid w:val="00565087"/>
    <w:rsid w:val="00596493"/>
    <w:rsid w:val="00596FFC"/>
    <w:rsid w:val="00597B11"/>
    <w:rsid w:val="005B4065"/>
    <w:rsid w:val="005D2E01"/>
    <w:rsid w:val="005D7526"/>
    <w:rsid w:val="005E4BB2"/>
    <w:rsid w:val="005F13BD"/>
    <w:rsid w:val="005F788A"/>
    <w:rsid w:val="00602AEA"/>
    <w:rsid w:val="006130A4"/>
    <w:rsid w:val="00614FDF"/>
    <w:rsid w:val="0061711B"/>
    <w:rsid w:val="00630088"/>
    <w:rsid w:val="0063543D"/>
    <w:rsid w:val="00647114"/>
    <w:rsid w:val="00655BC8"/>
    <w:rsid w:val="00670CF4"/>
    <w:rsid w:val="0068013F"/>
    <w:rsid w:val="00690879"/>
    <w:rsid w:val="006912E9"/>
    <w:rsid w:val="006A323F"/>
    <w:rsid w:val="006B30D0"/>
    <w:rsid w:val="006C3D95"/>
    <w:rsid w:val="006D137A"/>
    <w:rsid w:val="006E59C3"/>
    <w:rsid w:val="006E5C86"/>
    <w:rsid w:val="006E770F"/>
    <w:rsid w:val="007000D6"/>
    <w:rsid w:val="00701116"/>
    <w:rsid w:val="0071174C"/>
    <w:rsid w:val="00713C44"/>
    <w:rsid w:val="007155DE"/>
    <w:rsid w:val="00717831"/>
    <w:rsid w:val="00721B4E"/>
    <w:rsid w:val="007238C1"/>
    <w:rsid w:val="00734A5B"/>
    <w:rsid w:val="0074026F"/>
    <w:rsid w:val="007429F6"/>
    <w:rsid w:val="00744E76"/>
    <w:rsid w:val="00751FDE"/>
    <w:rsid w:val="00765EA3"/>
    <w:rsid w:val="00766A89"/>
    <w:rsid w:val="00774DA4"/>
    <w:rsid w:val="00781F0F"/>
    <w:rsid w:val="007B600E"/>
    <w:rsid w:val="007C7F95"/>
    <w:rsid w:val="007F0F4A"/>
    <w:rsid w:val="008028A4"/>
    <w:rsid w:val="00806393"/>
    <w:rsid w:val="008239F9"/>
    <w:rsid w:val="00830747"/>
    <w:rsid w:val="00830904"/>
    <w:rsid w:val="00831C53"/>
    <w:rsid w:val="00840588"/>
    <w:rsid w:val="00847B39"/>
    <w:rsid w:val="00847C07"/>
    <w:rsid w:val="008633B3"/>
    <w:rsid w:val="008645FA"/>
    <w:rsid w:val="0086758D"/>
    <w:rsid w:val="008768CA"/>
    <w:rsid w:val="0089680C"/>
    <w:rsid w:val="00897004"/>
    <w:rsid w:val="008A055C"/>
    <w:rsid w:val="008A3287"/>
    <w:rsid w:val="008A32DE"/>
    <w:rsid w:val="008C384C"/>
    <w:rsid w:val="008C7B64"/>
    <w:rsid w:val="008E2D68"/>
    <w:rsid w:val="008E6756"/>
    <w:rsid w:val="00900A2E"/>
    <w:rsid w:val="0090271F"/>
    <w:rsid w:val="00902E23"/>
    <w:rsid w:val="00907C92"/>
    <w:rsid w:val="009114D7"/>
    <w:rsid w:val="0091348E"/>
    <w:rsid w:val="00917CCB"/>
    <w:rsid w:val="0092296D"/>
    <w:rsid w:val="00933FB0"/>
    <w:rsid w:val="00942EC2"/>
    <w:rsid w:val="00953753"/>
    <w:rsid w:val="00975DAE"/>
    <w:rsid w:val="009827CB"/>
    <w:rsid w:val="009A3C96"/>
    <w:rsid w:val="009B11C7"/>
    <w:rsid w:val="009E2532"/>
    <w:rsid w:val="009F37B7"/>
    <w:rsid w:val="009F6DAB"/>
    <w:rsid w:val="00A10F02"/>
    <w:rsid w:val="00A164B4"/>
    <w:rsid w:val="00A225B3"/>
    <w:rsid w:val="00A24851"/>
    <w:rsid w:val="00A26956"/>
    <w:rsid w:val="00A27486"/>
    <w:rsid w:val="00A53724"/>
    <w:rsid w:val="00A56066"/>
    <w:rsid w:val="00A73129"/>
    <w:rsid w:val="00A82346"/>
    <w:rsid w:val="00A92BA1"/>
    <w:rsid w:val="00A95A32"/>
    <w:rsid w:val="00AA0561"/>
    <w:rsid w:val="00AA537D"/>
    <w:rsid w:val="00AB4A5D"/>
    <w:rsid w:val="00AC6BC6"/>
    <w:rsid w:val="00AD45A1"/>
    <w:rsid w:val="00AE6164"/>
    <w:rsid w:val="00AE65E2"/>
    <w:rsid w:val="00AF1460"/>
    <w:rsid w:val="00B11544"/>
    <w:rsid w:val="00B15449"/>
    <w:rsid w:val="00B404CC"/>
    <w:rsid w:val="00B473BF"/>
    <w:rsid w:val="00B52CFA"/>
    <w:rsid w:val="00B85B7C"/>
    <w:rsid w:val="00B873D4"/>
    <w:rsid w:val="00B93086"/>
    <w:rsid w:val="00BA19ED"/>
    <w:rsid w:val="00BA2ED1"/>
    <w:rsid w:val="00BA4B8D"/>
    <w:rsid w:val="00BC0858"/>
    <w:rsid w:val="00BC0F7D"/>
    <w:rsid w:val="00BC1C4B"/>
    <w:rsid w:val="00BD7D31"/>
    <w:rsid w:val="00BE3255"/>
    <w:rsid w:val="00BE5EC1"/>
    <w:rsid w:val="00BF128E"/>
    <w:rsid w:val="00BF35CA"/>
    <w:rsid w:val="00C074DD"/>
    <w:rsid w:val="00C1496A"/>
    <w:rsid w:val="00C33079"/>
    <w:rsid w:val="00C45231"/>
    <w:rsid w:val="00C551FF"/>
    <w:rsid w:val="00C6682E"/>
    <w:rsid w:val="00C6688B"/>
    <w:rsid w:val="00C72833"/>
    <w:rsid w:val="00C80F1D"/>
    <w:rsid w:val="00C81C05"/>
    <w:rsid w:val="00C91962"/>
    <w:rsid w:val="00C93F40"/>
    <w:rsid w:val="00C965C1"/>
    <w:rsid w:val="00CA1A31"/>
    <w:rsid w:val="00CA3D0C"/>
    <w:rsid w:val="00CC0B50"/>
    <w:rsid w:val="00CC5360"/>
    <w:rsid w:val="00CC5D0A"/>
    <w:rsid w:val="00CE222F"/>
    <w:rsid w:val="00D329DD"/>
    <w:rsid w:val="00D57972"/>
    <w:rsid w:val="00D675A9"/>
    <w:rsid w:val="00D738D6"/>
    <w:rsid w:val="00D755EB"/>
    <w:rsid w:val="00D76048"/>
    <w:rsid w:val="00D82E6F"/>
    <w:rsid w:val="00D87E00"/>
    <w:rsid w:val="00D9134D"/>
    <w:rsid w:val="00DA7A03"/>
    <w:rsid w:val="00DB1818"/>
    <w:rsid w:val="00DC309B"/>
    <w:rsid w:val="00DC4DA2"/>
    <w:rsid w:val="00DC598C"/>
    <w:rsid w:val="00DD0949"/>
    <w:rsid w:val="00DD4C17"/>
    <w:rsid w:val="00DD5051"/>
    <w:rsid w:val="00DD74A5"/>
    <w:rsid w:val="00DE2FB0"/>
    <w:rsid w:val="00DF2B1F"/>
    <w:rsid w:val="00DF62CD"/>
    <w:rsid w:val="00E023E6"/>
    <w:rsid w:val="00E02C9E"/>
    <w:rsid w:val="00E16509"/>
    <w:rsid w:val="00E16CB1"/>
    <w:rsid w:val="00E31385"/>
    <w:rsid w:val="00E44582"/>
    <w:rsid w:val="00E44FFC"/>
    <w:rsid w:val="00E550C4"/>
    <w:rsid w:val="00E77645"/>
    <w:rsid w:val="00E777C0"/>
    <w:rsid w:val="00EA15B0"/>
    <w:rsid w:val="00EA5EA7"/>
    <w:rsid w:val="00EA66BD"/>
    <w:rsid w:val="00EC1C10"/>
    <w:rsid w:val="00EC4A25"/>
    <w:rsid w:val="00EF2758"/>
    <w:rsid w:val="00EF6058"/>
    <w:rsid w:val="00EF608C"/>
    <w:rsid w:val="00F025A2"/>
    <w:rsid w:val="00F04712"/>
    <w:rsid w:val="00F13360"/>
    <w:rsid w:val="00F22EC7"/>
    <w:rsid w:val="00F325C8"/>
    <w:rsid w:val="00F34834"/>
    <w:rsid w:val="00F40956"/>
    <w:rsid w:val="00F579E5"/>
    <w:rsid w:val="00F61455"/>
    <w:rsid w:val="00F653B8"/>
    <w:rsid w:val="00F9008D"/>
    <w:rsid w:val="00F90231"/>
    <w:rsid w:val="00FA1266"/>
    <w:rsid w:val="00FA2ABA"/>
    <w:rsid w:val="00FB2291"/>
    <w:rsid w:val="00FB7A37"/>
    <w:rsid w:val="00FC1192"/>
    <w:rsid w:val="01284C10"/>
    <w:rsid w:val="01C7267B"/>
    <w:rsid w:val="02497534"/>
    <w:rsid w:val="046016C3"/>
    <w:rsid w:val="06AC0092"/>
    <w:rsid w:val="099A6A51"/>
    <w:rsid w:val="0C3E353A"/>
    <w:rsid w:val="0D7A4A46"/>
    <w:rsid w:val="0DDE4FD5"/>
    <w:rsid w:val="0F2F360E"/>
    <w:rsid w:val="10B262A5"/>
    <w:rsid w:val="16B0772A"/>
    <w:rsid w:val="19575C3B"/>
    <w:rsid w:val="1A8962C8"/>
    <w:rsid w:val="1B366DB8"/>
    <w:rsid w:val="1B46065D"/>
    <w:rsid w:val="1BB05AD7"/>
    <w:rsid w:val="1F464A6B"/>
    <w:rsid w:val="23A423C5"/>
    <w:rsid w:val="286B34B1"/>
    <w:rsid w:val="287C56BE"/>
    <w:rsid w:val="296F55C7"/>
    <w:rsid w:val="2C272786"/>
    <w:rsid w:val="2C387B4E"/>
    <w:rsid w:val="36941E25"/>
    <w:rsid w:val="3DC92CFC"/>
    <w:rsid w:val="3FCC6AD3"/>
    <w:rsid w:val="4694235E"/>
    <w:rsid w:val="49831FB1"/>
    <w:rsid w:val="49BC3738"/>
    <w:rsid w:val="4E094A4F"/>
    <w:rsid w:val="4E0B7EEB"/>
    <w:rsid w:val="4E8A3DE2"/>
    <w:rsid w:val="51750D79"/>
    <w:rsid w:val="56C836F9"/>
    <w:rsid w:val="5A4B6B1B"/>
    <w:rsid w:val="5A5E3961"/>
    <w:rsid w:val="5B242EC8"/>
    <w:rsid w:val="5B5F2152"/>
    <w:rsid w:val="5CBA7F88"/>
    <w:rsid w:val="5DCB1D21"/>
    <w:rsid w:val="5DF03535"/>
    <w:rsid w:val="603E4A2C"/>
    <w:rsid w:val="61EE3C55"/>
    <w:rsid w:val="653C249A"/>
    <w:rsid w:val="65F8742B"/>
    <w:rsid w:val="69E95A08"/>
    <w:rsid w:val="6B6D4417"/>
    <w:rsid w:val="6C7F4402"/>
    <w:rsid w:val="6E011389"/>
    <w:rsid w:val="71C51FB8"/>
    <w:rsid w:val="78B813C8"/>
    <w:rsid w:val="79876FEC"/>
    <w:rsid w:val="7A401675"/>
    <w:rsid w:val="7BF73FB5"/>
    <w:rsid w:val="7D3B383B"/>
    <w:rsid w:val="7DE20C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48C0131"/>
  <w15:docId w15:val="{54ABAFF3-DC0C-4157-9083-E8C20D46BC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semiHidden="1" w:qFormat="1"/>
    <w:lsdException w:name="toc 7" w:semiHidden="1"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207D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207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2207DD"/>
    <w:pPr>
      <w:pBdr>
        <w:top w:val="none" w:sz="0" w:space="0" w:color="auto"/>
      </w:pBdr>
      <w:spacing w:before="180"/>
      <w:outlineLvl w:val="1"/>
    </w:pPr>
    <w:rPr>
      <w:sz w:val="32"/>
    </w:rPr>
  </w:style>
  <w:style w:type="paragraph" w:styleId="Heading3">
    <w:name w:val="heading 3"/>
    <w:basedOn w:val="Heading2"/>
    <w:next w:val="Normal"/>
    <w:qFormat/>
    <w:rsid w:val="002207DD"/>
    <w:pPr>
      <w:spacing w:before="120"/>
      <w:outlineLvl w:val="2"/>
    </w:pPr>
    <w:rPr>
      <w:sz w:val="28"/>
    </w:rPr>
  </w:style>
  <w:style w:type="paragraph" w:styleId="Heading4">
    <w:name w:val="heading 4"/>
    <w:basedOn w:val="Heading3"/>
    <w:next w:val="Normal"/>
    <w:link w:val="Heading4Char"/>
    <w:qFormat/>
    <w:rsid w:val="002207DD"/>
    <w:pPr>
      <w:ind w:left="1418" w:hanging="1418"/>
      <w:outlineLvl w:val="3"/>
    </w:pPr>
    <w:rPr>
      <w:sz w:val="24"/>
    </w:rPr>
  </w:style>
  <w:style w:type="paragraph" w:styleId="Heading5">
    <w:name w:val="heading 5"/>
    <w:basedOn w:val="Heading4"/>
    <w:next w:val="Normal"/>
    <w:link w:val="Heading5Char"/>
    <w:qFormat/>
    <w:rsid w:val="002207DD"/>
    <w:pPr>
      <w:ind w:left="1701" w:hanging="1701"/>
      <w:outlineLvl w:val="4"/>
    </w:pPr>
    <w:rPr>
      <w:sz w:val="22"/>
    </w:rPr>
  </w:style>
  <w:style w:type="paragraph" w:styleId="Heading6">
    <w:name w:val="heading 6"/>
    <w:basedOn w:val="H6"/>
    <w:next w:val="Normal"/>
    <w:qFormat/>
    <w:rsid w:val="002207DD"/>
    <w:pPr>
      <w:outlineLvl w:val="5"/>
    </w:pPr>
  </w:style>
  <w:style w:type="paragraph" w:styleId="Heading7">
    <w:name w:val="heading 7"/>
    <w:basedOn w:val="H6"/>
    <w:next w:val="Normal"/>
    <w:qFormat/>
    <w:rsid w:val="002207DD"/>
    <w:pPr>
      <w:outlineLvl w:val="6"/>
    </w:pPr>
  </w:style>
  <w:style w:type="paragraph" w:styleId="Heading8">
    <w:name w:val="heading 8"/>
    <w:basedOn w:val="Heading1"/>
    <w:next w:val="Normal"/>
    <w:qFormat/>
    <w:rsid w:val="002207DD"/>
    <w:pPr>
      <w:ind w:left="0" w:firstLine="0"/>
      <w:outlineLvl w:val="7"/>
    </w:pPr>
  </w:style>
  <w:style w:type="paragraph" w:styleId="Heading9">
    <w:name w:val="heading 9"/>
    <w:basedOn w:val="Heading8"/>
    <w:next w:val="Normal"/>
    <w:qFormat/>
    <w:rsid w:val="002207DD"/>
    <w:pPr>
      <w:outlineLvl w:val="8"/>
    </w:pPr>
  </w:style>
  <w:style w:type="character" w:default="1" w:styleId="DefaultParagraphFont">
    <w:name w:val="Default Paragraph Font"/>
    <w:semiHidden/>
    <w:rsid w:val="002207D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207D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rsid w:val="002207DD"/>
    <w:pPr>
      <w:ind w:left="1985" w:hanging="1985"/>
      <w:outlineLvl w:val="9"/>
    </w:pPr>
    <w:rPr>
      <w:sz w:val="20"/>
    </w:rPr>
  </w:style>
  <w:style w:type="paragraph" w:styleId="List3">
    <w:name w:val="List 3"/>
    <w:basedOn w:val="List2"/>
    <w:rsid w:val="002207DD"/>
    <w:pPr>
      <w:ind w:left="1135"/>
    </w:pPr>
  </w:style>
  <w:style w:type="paragraph" w:styleId="TOC7">
    <w:name w:val="toc 7"/>
    <w:basedOn w:val="TOC6"/>
    <w:next w:val="Normal"/>
    <w:semiHidden/>
    <w:rsid w:val="002207DD"/>
    <w:pPr>
      <w:ind w:left="2268" w:hanging="2268"/>
    </w:pPr>
  </w:style>
  <w:style w:type="paragraph" w:styleId="TOC6">
    <w:name w:val="toc 6"/>
    <w:basedOn w:val="TOC5"/>
    <w:next w:val="Normal"/>
    <w:semiHidden/>
    <w:rsid w:val="002207DD"/>
    <w:pPr>
      <w:ind w:left="1985" w:hanging="1985"/>
    </w:pPr>
  </w:style>
  <w:style w:type="paragraph" w:styleId="TOC5">
    <w:name w:val="toc 5"/>
    <w:basedOn w:val="TOC4"/>
    <w:rsid w:val="002207DD"/>
    <w:pPr>
      <w:ind w:left="1701" w:hanging="1701"/>
    </w:pPr>
  </w:style>
  <w:style w:type="paragraph" w:styleId="TOC4">
    <w:name w:val="toc 4"/>
    <w:basedOn w:val="TOC3"/>
    <w:uiPriority w:val="39"/>
    <w:rsid w:val="002207DD"/>
    <w:pPr>
      <w:ind w:left="1418" w:hanging="1418"/>
    </w:pPr>
  </w:style>
  <w:style w:type="paragraph" w:styleId="TOC3">
    <w:name w:val="toc 3"/>
    <w:basedOn w:val="TOC2"/>
    <w:uiPriority w:val="39"/>
    <w:rsid w:val="002207DD"/>
    <w:pPr>
      <w:ind w:left="1134" w:hanging="1134"/>
    </w:pPr>
  </w:style>
  <w:style w:type="paragraph" w:styleId="TOC2">
    <w:name w:val="toc 2"/>
    <w:basedOn w:val="TOC1"/>
    <w:uiPriority w:val="39"/>
    <w:rsid w:val="002207DD"/>
    <w:pPr>
      <w:keepNext w:val="0"/>
      <w:spacing w:before="0"/>
      <w:ind w:left="851" w:hanging="851"/>
    </w:pPr>
    <w:rPr>
      <w:sz w:val="20"/>
    </w:rPr>
  </w:style>
  <w:style w:type="paragraph" w:styleId="TOC1">
    <w:name w:val="toc 1"/>
    <w:uiPriority w:val="39"/>
    <w:rsid w:val="002207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ListNumber"/>
    <w:rsid w:val="002207DD"/>
    <w:pPr>
      <w:ind w:left="851"/>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ListBullet3"/>
    <w:rsid w:val="002207DD"/>
    <w:pPr>
      <w:ind w:left="1418"/>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List"/>
    <w:rsid w:val="002207DD"/>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List"/>
    <w:rsid w:val="002207DD"/>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ListBullet2"/>
    <w:rsid w:val="002207DD"/>
    <w:pPr>
      <w:ind w:left="1135"/>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rsid w:val="002207DD"/>
    <w:pPr>
      <w:ind w:left="851"/>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ListBullet"/>
    <w:rsid w:val="002207DD"/>
    <w:pPr>
      <w:ind w:left="851"/>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ListBullet4"/>
    <w:rsid w:val="002207DD"/>
    <w:pPr>
      <w:ind w:left="1702"/>
    </w:pPr>
  </w:style>
  <w:style w:type="paragraph" w:styleId="ListNumber4">
    <w:name w:val="List Number 4"/>
    <w:basedOn w:val="Normal"/>
    <w:qFormat/>
    <w:pPr>
      <w:numPr>
        <w:numId w:val="9"/>
      </w:numPr>
      <w:contextualSpacing/>
    </w:pPr>
  </w:style>
  <w:style w:type="paragraph" w:styleId="TOC8">
    <w:name w:val="toc 8"/>
    <w:basedOn w:val="TOC1"/>
    <w:uiPriority w:val="39"/>
    <w:rsid w:val="002207DD"/>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rsid w:val="002207DD"/>
    <w:pPr>
      <w:jc w:val="center"/>
    </w:pPr>
    <w:rPr>
      <w:i/>
    </w:rPr>
  </w:style>
  <w:style w:type="paragraph" w:styleId="Header">
    <w:name w:val="header"/>
    <w:rsid w:val="002207DD"/>
    <w:pPr>
      <w:widowControl w:val="0"/>
      <w:overflowPunct w:val="0"/>
      <w:autoSpaceDE w:val="0"/>
      <w:autoSpaceDN w:val="0"/>
      <w:adjustRightInd w:val="0"/>
      <w:textAlignment w:val="baseline"/>
    </w:pPr>
    <w:rPr>
      <w:rFonts w:ascii="Arial" w:eastAsia="Times New Roman" w:hAnsi="Arial"/>
      <w:b/>
      <w:noProof/>
      <w:sz w:val="18"/>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rsid w:val="002207DD"/>
    <w:pPr>
      <w:keepLines/>
      <w:spacing w:after="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rsid w:val="002207DD"/>
    <w:pPr>
      <w:ind w:left="568" w:hanging="284"/>
    </w:pPr>
  </w:style>
  <w:style w:type="paragraph" w:styleId="FootnoteText">
    <w:name w:val="footnote text"/>
    <w:basedOn w:val="Normal"/>
    <w:link w:val="FootnoteTextChar"/>
    <w:rsid w:val="002207DD"/>
    <w:pPr>
      <w:keepLines/>
      <w:spacing w:after="0"/>
      <w:ind w:left="454" w:hanging="454"/>
    </w:pPr>
    <w:rPr>
      <w:sz w:val="16"/>
    </w:rPr>
  </w:style>
  <w:style w:type="paragraph" w:styleId="List5">
    <w:name w:val="List 5"/>
    <w:basedOn w:val="List4"/>
    <w:rsid w:val="002207DD"/>
    <w:pPr>
      <w:ind w:left="1702"/>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rsid w:val="002207DD"/>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List3"/>
    <w:rsid w:val="002207DD"/>
    <w:pPr>
      <w:ind w:left="1418"/>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Index1"/>
    <w:rsid w:val="002207DD"/>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rsid w:val="002207DD"/>
    <w:pPr>
      <w:keepLines/>
      <w:tabs>
        <w:tab w:val="center" w:pos="4536"/>
        <w:tab w:val="right" w:pos="9072"/>
      </w:tabs>
    </w:pPr>
    <w:rPr>
      <w:noProof/>
    </w:rPr>
  </w:style>
  <w:style w:type="character" w:customStyle="1" w:styleId="ZGSM">
    <w:name w:val="ZGSM"/>
    <w:rsid w:val="002207DD"/>
  </w:style>
  <w:style w:type="paragraph" w:customStyle="1" w:styleId="ZD">
    <w:name w:val="ZD"/>
    <w:rsid w:val="002207D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2207DD"/>
    <w:pPr>
      <w:outlineLvl w:val="9"/>
    </w:pPr>
  </w:style>
  <w:style w:type="paragraph" w:customStyle="1" w:styleId="NF">
    <w:name w:val="NF"/>
    <w:basedOn w:val="NO"/>
    <w:rsid w:val="002207DD"/>
    <w:pPr>
      <w:keepNext/>
      <w:spacing w:after="0"/>
    </w:pPr>
    <w:rPr>
      <w:rFonts w:ascii="Arial" w:hAnsi="Arial"/>
      <w:sz w:val="18"/>
    </w:rPr>
  </w:style>
  <w:style w:type="paragraph" w:customStyle="1" w:styleId="NO">
    <w:name w:val="NO"/>
    <w:basedOn w:val="Normal"/>
    <w:rsid w:val="002207DD"/>
    <w:pPr>
      <w:keepLines/>
      <w:ind w:left="1135" w:hanging="851"/>
    </w:pPr>
  </w:style>
  <w:style w:type="paragraph" w:customStyle="1" w:styleId="PL">
    <w:name w:val="PL"/>
    <w:rsid w:val="002207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207DD"/>
    <w:pPr>
      <w:jc w:val="right"/>
    </w:pPr>
  </w:style>
  <w:style w:type="paragraph" w:customStyle="1" w:styleId="TAL">
    <w:name w:val="TAL"/>
    <w:basedOn w:val="Normal"/>
    <w:link w:val="TALCar"/>
    <w:rsid w:val="002207DD"/>
    <w:pPr>
      <w:keepNext/>
      <w:keepLines/>
      <w:spacing w:after="0"/>
    </w:pPr>
    <w:rPr>
      <w:rFonts w:ascii="Arial" w:hAnsi="Arial"/>
      <w:sz w:val="18"/>
    </w:rPr>
  </w:style>
  <w:style w:type="paragraph" w:customStyle="1" w:styleId="TAH">
    <w:name w:val="TAH"/>
    <w:basedOn w:val="TAC"/>
    <w:rsid w:val="002207DD"/>
    <w:rPr>
      <w:b/>
    </w:rPr>
  </w:style>
  <w:style w:type="paragraph" w:customStyle="1" w:styleId="TAC">
    <w:name w:val="TAC"/>
    <w:basedOn w:val="TAL"/>
    <w:rsid w:val="002207DD"/>
    <w:pPr>
      <w:jc w:val="center"/>
    </w:pPr>
  </w:style>
  <w:style w:type="paragraph" w:customStyle="1" w:styleId="LD">
    <w:name w:val="LD"/>
    <w:rsid w:val="002207D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2207DD"/>
    <w:pPr>
      <w:keepLines/>
      <w:ind w:left="1702" w:hanging="1418"/>
    </w:pPr>
  </w:style>
  <w:style w:type="paragraph" w:customStyle="1" w:styleId="FP">
    <w:name w:val="FP"/>
    <w:basedOn w:val="Normal"/>
    <w:rsid w:val="002207DD"/>
    <w:pPr>
      <w:spacing w:after="0"/>
    </w:pPr>
  </w:style>
  <w:style w:type="paragraph" w:customStyle="1" w:styleId="NW">
    <w:name w:val="NW"/>
    <w:basedOn w:val="NO"/>
    <w:rsid w:val="002207DD"/>
    <w:pPr>
      <w:spacing w:after="0"/>
    </w:pPr>
  </w:style>
  <w:style w:type="paragraph" w:customStyle="1" w:styleId="EW">
    <w:name w:val="EW"/>
    <w:basedOn w:val="EX"/>
    <w:rsid w:val="002207DD"/>
    <w:pPr>
      <w:spacing w:after="0"/>
    </w:pPr>
  </w:style>
  <w:style w:type="paragraph" w:customStyle="1" w:styleId="B1">
    <w:name w:val="B1"/>
    <w:basedOn w:val="List"/>
    <w:link w:val="B1Char1"/>
    <w:rsid w:val="002207DD"/>
  </w:style>
  <w:style w:type="paragraph" w:customStyle="1" w:styleId="EditorsNote">
    <w:name w:val="Editor's Note"/>
    <w:basedOn w:val="NO"/>
    <w:rsid w:val="002207DD"/>
    <w:rPr>
      <w:color w:val="FF0000"/>
    </w:rPr>
  </w:style>
  <w:style w:type="paragraph" w:customStyle="1" w:styleId="TH">
    <w:name w:val="TH"/>
    <w:basedOn w:val="Normal"/>
    <w:link w:val="THChar"/>
    <w:rsid w:val="002207DD"/>
    <w:pPr>
      <w:keepNext/>
      <w:keepLines/>
      <w:spacing w:before="60"/>
      <w:jc w:val="center"/>
    </w:pPr>
    <w:rPr>
      <w:rFonts w:ascii="Arial" w:hAnsi="Arial"/>
      <w:b/>
    </w:rPr>
  </w:style>
  <w:style w:type="paragraph" w:customStyle="1" w:styleId="ZA">
    <w:name w:val="ZA"/>
    <w:rsid w:val="002207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207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207D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207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207DD"/>
    <w:pPr>
      <w:ind w:left="851" w:hanging="851"/>
    </w:pPr>
  </w:style>
  <w:style w:type="paragraph" w:customStyle="1" w:styleId="ZH">
    <w:name w:val="ZH"/>
    <w:rsid w:val="002207D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2207DD"/>
    <w:pPr>
      <w:keepNext w:val="0"/>
      <w:spacing w:before="0" w:after="240"/>
    </w:pPr>
  </w:style>
  <w:style w:type="paragraph" w:customStyle="1" w:styleId="ZG">
    <w:name w:val="ZG"/>
    <w:rsid w:val="002207D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2207DD"/>
  </w:style>
  <w:style w:type="paragraph" w:customStyle="1" w:styleId="B3">
    <w:name w:val="B3"/>
    <w:basedOn w:val="List3"/>
    <w:rsid w:val="002207DD"/>
  </w:style>
  <w:style w:type="paragraph" w:customStyle="1" w:styleId="B4">
    <w:name w:val="B4"/>
    <w:basedOn w:val="List4"/>
    <w:rsid w:val="002207DD"/>
  </w:style>
  <w:style w:type="paragraph" w:customStyle="1" w:styleId="B5">
    <w:name w:val="B5"/>
    <w:basedOn w:val="List5"/>
    <w:rsid w:val="002207DD"/>
  </w:style>
  <w:style w:type="paragraph" w:customStyle="1" w:styleId="ZTD">
    <w:name w:val="ZTD"/>
    <w:basedOn w:val="ZB"/>
    <w:rsid w:val="002207DD"/>
    <w:pPr>
      <w:framePr w:hRule="auto" w:wrap="notBeside" w:y="852"/>
    </w:pPr>
    <w:rPr>
      <w:i w:val="0"/>
      <w:sz w:val="40"/>
    </w:rPr>
  </w:style>
  <w:style w:type="paragraph" w:customStyle="1" w:styleId="ZV">
    <w:name w:val="ZV"/>
    <w:basedOn w:val="ZU"/>
    <w:rsid w:val="002207DD"/>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1">
    <w:name w:val="未处理的提及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10">
    <w:name w:val="书目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rFonts w:eastAsia="Times New Roman"/>
      <w:sz w:val="16"/>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修订1"/>
    <w:hidden/>
    <w:uiPriority w:val="99"/>
    <w:semiHidden/>
    <w:qFormat/>
    <w:rPr>
      <w:lang w:eastAsia="en-US"/>
    </w:rPr>
  </w:style>
  <w:style w:type="table" w:customStyle="1" w:styleId="12">
    <w:name w:val="网格型1"/>
    <w:basedOn w:val="TableNormal"/>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Pr>
      <w:rFonts w:ascii="Arial" w:eastAsia="Times New Roman" w:hAnsi="Arial"/>
      <w:sz w:val="18"/>
    </w:rPr>
  </w:style>
  <w:style w:type="character" w:customStyle="1" w:styleId="B1Char1">
    <w:name w:val="B1 Char1"/>
    <w:link w:val="B1"/>
    <w:qFormat/>
    <w:locked/>
    <w:rPr>
      <w:rFonts w:eastAsia="Times New Roman"/>
    </w:rPr>
  </w:style>
  <w:style w:type="character" w:customStyle="1" w:styleId="ListParagraphChar">
    <w:name w:val="List Paragraph Char"/>
    <w:link w:val="ListParagraph"/>
    <w:uiPriority w:val="34"/>
    <w:qFormat/>
    <w:locked/>
    <w:rPr>
      <w:lang w:eastAsia="en-US"/>
    </w:rPr>
  </w:style>
  <w:style w:type="table" w:customStyle="1" w:styleId="2">
    <w:name w:val="网格型2"/>
    <w:basedOn w:val="TableNormal"/>
    <w:qFormat/>
    <w:pPr>
      <w:overflowPunct w:val="0"/>
      <w:autoSpaceDE w:val="0"/>
      <w:autoSpaceDN w:val="0"/>
      <w:adjustRightInd w:val="0"/>
      <w:spacing w:after="180"/>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Pr>
      <w:rFonts w:ascii="Arial" w:eastAsia="Times New Roman" w:hAnsi="Arial"/>
      <w:sz w:val="24"/>
    </w:rPr>
  </w:style>
  <w:style w:type="character" w:customStyle="1" w:styleId="Heading5Char">
    <w:name w:val="Heading 5 Char"/>
    <w:basedOn w:val="DefaultParagraphFont"/>
    <w:link w:val="Heading5"/>
    <w:qFormat/>
    <w:rPr>
      <w:rFonts w:ascii="Arial" w:eastAsia="Times New Roman" w:hAnsi="Arial"/>
      <w:sz w:val="22"/>
    </w:rPr>
  </w:style>
  <w:style w:type="paragraph" w:customStyle="1" w:styleId="Revision1">
    <w:name w:val="Revision1"/>
    <w:hidden/>
    <w:uiPriority w:val="99"/>
    <w:unhideWhenUsed/>
    <w:qFormat/>
    <w:rPr>
      <w:lang w:eastAsia="en-US"/>
    </w:rPr>
  </w:style>
  <w:style w:type="paragraph" w:styleId="Revision">
    <w:name w:val="Revision"/>
    <w:hidden/>
    <w:uiPriority w:val="99"/>
    <w:unhideWhenUsed/>
    <w:rsid w:val="00CA1A31"/>
    <w:rPr>
      <w:lang w:eastAsia="en-US"/>
    </w:rPr>
  </w:style>
  <w:style w:type="character" w:styleId="FootnoteReference">
    <w:name w:val="footnote reference"/>
    <w:basedOn w:val="DefaultParagraphFont"/>
    <w:rsid w:val="002207DD"/>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94.png"/><Relationship Id="rId21" Type="http://schemas.openxmlformats.org/officeDocument/2006/relationships/image" Target="media/image6.emf"/><Relationship Id="rId42" Type="http://schemas.openxmlformats.org/officeDocument/2006/relationships/image" Target="media/image27.emf"/><Relationship Id="rId47" Type="http://schemas.openxmlformats.org/officeDocument/2006/relationships/image" Target="media/image32.png"/><Relationship Id="rId63" Type="http://schemas.openxmlformats.org/officeDocument/2006/relationships/image" Target="media/image48.emf"/><Relationship Id="rId68" Type="http://schemas.openxmlformats.org/officeDocument/2006/relationships/image" Target="media/image52.emf"/><Relationship Id="rId84" Type="http://schemas.openxmlformats.org/officeDocument/2006/relationships/image" Target="media/image64.png"/><Relationship Id="rId89" Type="http://schemas.openxmlformats.org/officeDocument/2006/relationships/image" Target="media/image69.emf"/><Relationship Id="rId112" Type="http://schemas.openxmlformats.org/officeDocument/2006/relationships/image" Target="media/image89.emf"/><Relationship Id="rId133" Type="http://schemas.openxmlformats.org/officeDocument/2006/relationships/image" Target="media/image109.emf"/><Relationship Id="rId138" Type="http://schemas.openxmlformats.org/officeDocument/2006/relationships/image" Target="media/image114.png"/><Relationship Id="rId16" Type="http://schemas.openxmlformats.org/officeDocument/2006/relationships/header" Target="header3.xml"/><Relationship Id="rId107" Type="http://schemas.openxmlformats.org/officeDocument/2006/relationships/image" Target="media/image84.png"/><Relationship Id="rId11" Type="http://schemas.openxmlformats.org/officeDocument/2006/relationships/oleObject" Target="embeddings/oleObject2.bin"/><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8.emf"/><Relationship Id="rId58" Type="http://schemas.openxmlformats.org/officeDocument/2006/relationships/image" Target="media/image43.emf"/><Relationship Id="rId74" Type="http://schemas.openxmlformats.org/officeDocument/2006/relationships/chart" Target="charts/chart2.xml"/><Relationship Id="rId79" Type="http://schemas.openxmlformats.org/officeDocument/2006/relationships/image" Target="media/image59.png"/><Relationship Id="rId102" Type="http://schemas.openxmlformats.org/officeDocument/2006/relationships/image" Target="media/image80.png"/><Relationship Id="rId123" Type="http://schemas.openxmlformats.org/officeDocument/2006/relationships/image" Target="media/image100.png"/><Relationship Id="rId128" Type="http://schemas.openxmlformats.org/officeDocument/2006/relationships/image" Target="media/image105.png"/><Relationship Id="rId5" Type="http://schemas.openxmlformats.org/officeDocument/2006/relationships/webSettings" Target="webSettings.xml"/><Relationship Id="rId90" Type="http://schemas.openxmlformats.org/officeDocument/2006/relationships/image" Target="media/image70.emf"/><Relationship Id="rId95" Type="http://schemas.openxmlformats.org/officeDocument/2006/relationships/image" Target="media/image75.emf"/><Relationship Id="rId22" Type="http://schemas.openxmlformats.org/officeDocument/2006/relationships/image" Target="media/image7.emf"/><Relationship Id="rId27" Type="http://schemas.openxmlformats.org/officeDocument/2006/relationships/image" Target="media/image12.emf"/><Relationship Id="rId43" Type="http://schemas.openxmlformats.org/officeDocument/2006/relationships/image" Target="media/image28.emf"/><Relationship Id="rId48" Type="http://schemas.openxmlformats.org/officeDocument/2006/relationships/image" Target="media/image33.emf"/><Relationship Id="rId64" Type="http://schemas.openxmlformats.org/officeDocument/2006/relationships/image" Target="media/image49.emf"/><Relationship Id="rId69" Type="http://schemas.openxmlformats.org/officeDocument/2006/relationships/image" Target="media/image53.emf"/><Relationship Id="rId113" Type="http://schemas.openxmlformats.org/officeDocument/2006/relationships/image" Target="media/image90.jpeg"/><Relationship Id="rId118" Type="http://schemas.openxmlformats.org/officeDocument/2006/relationships/image" Target="media/image95.emf"/><Relationship Id="rId134" Type="http://schemas.openxmlformats.org/officeDocument/2006/relationships/image" Target="media/image110.emf"/><Relationship Id="rId139" Type="http://schemas.openxmlformats.org/officeDocument/2006/relationships/header" Target="header4.xml"/><Relationship Id="rId8" Type="http://schemas.openxmlformats.org/officeDocument/2006/relationships/image" Target="media/image1.emf"/><Relationship Id="rId51" Type="http://schemas.openxmlformats.org/officeDocument/2006/relationships/image" Target="media/image36.emf"/><Relationship Id="rId72" Type="http://schemas.openxmlformats.org/officeDocument/2006/relationships/image" Target="media/image56.png"/><Relationship Id="rId80" Type="http://schemas.openxmlformats.org/officeDocument/2006/relationships/image" Target="media/image60.png"/><Relationship Id="rId85" Type="http://schemas.openxmlformats.org/officeDocument/2006/relationships/image" Target="media/image65.png"/><Relationship Id="rId93" Type="http://schemas.openxmlformats.org/officeDocument/2006/relationships/image" Target="media/image73.emf"/><Relationship Id="rId98" Type="http://schemas.openxmlformats.org/officeDocument/2006/relationships/image" Target="media/image78.png"/><Relationship Id="rId121" Type="http://schemas.openxmlformats.org/officeDocument/2006/relationships/image" Target="media/image98.png"/><Relationship Id="rId14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emf"/><Relationship Id="rId67" Type="http://schemas.openxmlformats.org/officeDocument/2006/relationships/image" Target="cid:image001.png@01D7C676.CD6D9370" TargetMode="External"/><Relationship Id="rId103" Type="http://schemas.openxmlformats.org/officeDocument/2006/relationships/image" Target="media/image81.emf"/><Relationship Id="rId108" Type="http://schemas.openxmlformats.org/officeDocument/2006/relationships/image" Target="media/image85.png"/><Relationship Id="rId116" Type="http://schemas.openxmlformats.org/officeDocument/2006/relationships/image" Target="media/image93.png"/><Relationship Id="rId124" Type="http://schemas.openxmlformats.org/officeDocument/2006/relationships/image" Target="media/image101.png"/><Relationship Id="rId129" Type="http://schemas.openxmlformats.org/officeDocument/2006/relationships/image" Target="media/image106.png"/><Relationship Id="rId137" Type="http://schemas.openxmlformats.org/officeDocument/2006/relationships/image" Target="media/image113.png"/><Relationship Id="rId20" Type="http://schemas.openxmlformats.org/officeDocument/2006/relationships/image" Target="media/image5.emf"/><Relationship Id="rId41" Type="http://schemas.openxmlformats.org/officeDocument/2006/relationships/image" Target="media/image26.png"/><Relationship Id="rId54" Type="http://schemas.openxmlformats.org/officeDocument/2006/relationships/image" Target="media/image39.emf"/><Relationship Id="rId62" Type="http://schemas.openxmlformats.org/officeDocument/2006/relationships/image" Target="media/image47.emf"/><Relationship Id="rId70" Type="http://schemas.openxmlformats.org/officeDocument/2006/relationships/image" Target="media/image54.png"/><Relationship Id="rId75" Type="http://schemas.openxmlformats.org/officeDocument/2006/relationships/chart" Target="charts/chart3.xml"/><Relationship Id="rId83" Type="http://schemas.openxmlformats.org/officeDocument/2006/relationships/image" Target="media/image63.png"/><Relationship Id="rId88" Type="http://schemas.openxmlformats.org/officeDocument/2006/relationships/image" Target="media/image68.emf"/><Relationship Id="rId91" Type="http://schemas.openxmlformats.org/officeDocument/2006/relationships/image" Target="media/image71.emf"/><Relationship Id="rId96" Type="http://schemas.openxmlformats.org/officeDocument/2006/relationships/image" Target="media/image76.emf"/><Relationship Id="rId111" Type="http://schemas.openxmlformats.org/officeDocument/2006/relationships/image" Target="media/image88.png"/><Relationship Id="rId132" Type="http://schemas.openxmlformats.org/officeDocument/2006/relationships/oleObject" Target="embeddings/oleObject3.bin"/><Relationship Id="rId14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image" Target="media/image21.png"/><Relationship Id="rId49" Type="http://schemas.openxmlformats.org/officeDocument/2006/relationships/image" Target="media/image34.emf"/><Relationship Id="rId57" Type="http://schemas.openxmlformats.org/officeDocument/2006/relationships/image" Target="media/image42.emf"/><Relationship Id="rId106" Type="http://schemas.openxmlformats.org/officeDocument/2006/relationships/image" Target="media/image83.png"/><Relationship Id="rId114" Type="http://schemas.openxmlformats.org/officeDocument/2006/relationships/image" Target="media/image91.png"/><Relationship Id="rId119" Type="http://schemas.openxmlformats.org/officeDocument/2006/relationships/image" Target="media/image96.jpeg"/><Relationship Id="rId127" Type="http://schemas.openxmlformats.org/officeDocument/2006/relationships/image" Target="media/image104.png"/><Relationship Id="rId10" Type="http://schemas.openxmlformats.org/officeDocument/2006/relationships/image" Target="media/image2.emf"/><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emf"/><Relationship Id="rId60" Type="http://schemas.openxmlformats.org/officeDocument/2006/relationships/image" Target="media/image45.emf"/><Relationship Id="rId65" Type="http://schemas.openxmlformats.org/officeDocument/2006/relationships/image" Target="media/image50.emf"/><Relationship Id="rId73" Type="http://schemas.openxmlformats.org/officeDocument/2006/relationships/chart" Target="charts/chart1.xml"/><Relationship Id="rId78" Type="http://schemas.openxmlformats.org/officeDocument/2006/relationships/image" Target="media/image58.png"/><Relationship Id="rId81" Type="http://schemas.openxmlformats.org/officeDocument/2006/relationships/image" Target="media/image61.emf"/><Relationship Id="rId86" Type="http://schemas.openxmlformats.org/officeDocument/2006/relationships/image" Target="media/image66.png"/><Relationship Id="rId94" Type="http://schemas.openxmlformats.org/officeDocument/2006/relationships/image" Target="media/image74.emf"/><Relationship Id="rId99" Type="http://schemas.openxmlformats.org/officeDocument/2006/relationships/chart" Target="charts/chart5.xml"/><Relationship Id="rId101" Type="http://schemas.openxmlformats.org/officeDocument/2006/relationships/image" Target="media/image79.png"/><Relationship Id="rId122" Type="http://schemas.openxmlformats.org/officeDocument/2006/relationships/image" Target="media/image99.png"/><Relationship Id="rId130" Type="http://schemas.openxmlformats.org/officeDocument/2006/relationships/image" Target="media/image107.png"/><Relationship Id="rId135" Type="http://schemas.openxmlformats.org/officeDocument/2006/relationships/image" Target="media/image111.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eader" Target="header2.xml"/><Relationship Id="rId18" Type="http://schemas.openxmlformats.org/officeDocument/2006/relationships/image" Target="media/image3.emf"/><Relationship Id="rId39" Type="http://schemas.openxmlformats.org/officeDocument/2006/relationships/image" Target="media/image24.png"/><Relationship Id="rId109" Type="http://schemas.openxmlformats.org/officeDocument/2006/relationships/image" Target="media/image86.png"/><Relationship Id="rId34" Type="http://schemas.openxmlformats.org/officeDocument/2006/relationships/image" Target="media/image19.png"/><Relationship Id="rId50" Type="http://schemas.openxmlformats.org/officeDocument/2006/relationships/image" Target="media/image35.emf"/><Relationship Id="rId55" Type="http://schemas.openxmlformats.org/officeDocument/2006/relationships/image" Target="media/image40.emf"/><Relationship Id="rId76" Type="http://schemas.openxmlformats.org/officeDocument/2006/relationships/chart" Target="charts/chart4.xml"/><Relationship Id="rId97" Type="http://schemas.openxmlformats.org/officeDocument/2006/relationships/image" Target="media/image77.png"/><Relationship Id="rId104" Type="http://schemas.openxmlformats.org/officeDocument/2006/relationships/image" Target="media/image82.emf"/><Relationship Id="rId120" Type="http://schemas.openxmlformats.org/officeDocument/2006/relationships/image" Target="media/image97.png"/><Relationship Id="rId125" Type="http://schemas.openxmlformats.org/officeDocument/2006/relationships/image" Target="media/image102.png"/><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image" Target="media/image72.emf"/><Relationship Id="rId2" Type="http://schemas.openxmlformats.org/officeDocument/2006/relationships/numbering" Target="numbering.xml"/><Relationship Id="rId29" Type="http://schemas.openxmlformats.org/officeDocument/2006/relationships/image" Target="media/image14.emf"/><Relationship Id="rId24" Type="http://schemas.openxmlformats.org/officeDocument/2006/relationships/image" Target="media/image9.emf"/><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image" Target="media/image67.emf"/><Relationship Id="rId110" Type="http://schemas.openxmlformats.org/officeDocument/2006/relationships/image" Target="media/image87.png"/><Relationship Id="rId115" Type="http://schemas.openxmlformats.org/officeDocument/2006/relationships/image" Target="media/image92.png"/><Relationship Id="rId131" Type="http://schemas.openxmlformats.org/officeDocument/2006/relationships/image" Target="media/image108.emf"/><Relationship Id="rId136" Type="http://schemas.openxmlformats.org/officeDocument/2006/relationships/image" Target="media/image112.png"/><Relationship Id="rId61" Type="http://schemas.openxmlformats.org/officeDocument/2006/relationships/image" Target="media/image46.emf"/><Relationship Id="rId82" Type="http://schemas.openxmlformats.org/officeDocument/2006/relationships/image" Target="media/image62.emf"/><Relationship Id="rId19" Type="http://schemas.openxmlformats.org/officeDocument/2006/relationships/image" Target="media/image4.emf"/><Relationship Id="rId14" Type="http://schemas.openxmlformats.org/officeDocument/2006/relationships/footer" Target="footer1.xm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1.emf"/><Relationship Id="rId77" Type="http://schemas.openxmlformats.org/officeDocument/2006/relationships/image" Target="media/image57.png"/><Relationship Id="rId100" Type="http://schemas.openxmlformats.org/officeDocument/2006/relationships/chart" Target="charts/chart6.xml"/><Relationship Id="rId105" Type="http://schemas.openxmlformats.org/officeDocument/2006/relationships/chart" Target="charts/chart7.xml"/><Relationship Id="rId126" Type="http://schemas.openxmlformats.org/officeDocument/2006/relationships/image" Target="media/image10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zhangzheng\Desktop\&#27169;&#22411;&#39564;&#35777;&#32467;&#26524;\SCF\SCF&#25968;&#25454;&#20998;&#2651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3GPP\Meeting\2022\2022-01\ota\SCF&#25968;&#25454;&#20998;&#2651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D:\benchmark\RAN5\ota\ran4%20107\lowband%20UMI_&#20449;&#36947;&#39564;&#35777;&#25968;&#25454;\3gpp_pass_72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'2450MHz'!$G$2:$G$52</c:f>
              <c:numCache>
                <c:formatCode>0.000</c:formatCode>
                <c:ptCount val="51"/>
                <c:pt idx="0" formatCode="General">
                  <c:v>1</c:v>
                </c:pt>
                <c:pt idx="1">
                  <c:v>0.98610642328220499</c:v>
                </c:pt>
                <c:pt idx="2">
                  <c:v>0.94586179207835097</c:v>
                </c:pt>
                <c:pt idx="3">
                  <c:v>0.883250042405058</c:v>
                </c:pt>
                <c:pt idx="4">
                  <c:v>0.80406462713156501</c:v>
                </c:pt>
                <c:pt idx="5">
                  <c:v>0.71492228400755697</c:v>
                </c:pt>
                <c:pt idx="6">
                  <c:v>0.62232644615307697</c:v>
                </c:pt>
                <c:pt idx="7">
                  <c:v>0.531995749948041</c:v>
                </c:pt>
                <c:pt idx="8">
                  <c:v>0.44852247829194197</c:v>
                </c:pt>
                <c:pt idx="9">
                  <c:v>0.398395302080368</c:v>
                </c:pt>
                <c:pt idx="10">
                  <c:v>0.33320660405550301</c:v>
                </c:pt>
                <c:pt idx="11">
                  <c:v>0.281027860392985</c:v>
                </c:pt>
                <c:pt idx="12">
                  <c:v>0.24174849113205099</c:v>
                </c:pt>
                <c:pt idx="13">
                  <c:v>0.21395986436145401</c:v>
                </c:pt>
                <c:pt idx="14">
                  <c:v>0.19528634129658901</c:v>
                </c:pt>
                <c:pt idx="15">
                  <c:v>0.18293975520959199</c:v>
                </c:pt>
                <c:pt idx="16">
                  <c:v>0.17424360832043601</c:v>
                </c:pt>
                <c:pt idx="17">
                  <c:v>0.166952233825511</c:v>
                </c:pt>
                <c:pt idx="18">
                  <c:v>0.15938294499013</c:v>
                </c:pt>
                <c:pt idx="19">
                  <c:v>0.15043118392573299</c:v>
                </c:pt>
                <c:pt idx="20">
                  <c:v>0.13951057864072799</c:v>
                </c:pt>
                <c:pt idx="21">
                  <c:v>0.126470137633104</c:v>
                </c:pt>
                <c:pt idx="22">
                  <c:v>0.111557900994758</c:v>
                </c:pt>
                <c:pt idx="23">
                  <c:v>9.5461214212641199E-2</c:v>
                </c:pt>
                <c:pt idx="24">
                  <c:v>7.9358754202797102E-2</c:v>
                </c:pt>
                <c:pt idx="25">
                  <c:v>6.9385419079692603E-2</c:v>
                </c:pt>
                <c:pt idx="26">
                  <c:v>5.66851993661074E-2</c:v>
                </c:pt>
                <c:pt idx="27">
                  <c:v>4.7261445467287E-2</c:v>
                </c:pt>
                <c:pt idx="28">
                  <c:v>4.0264963508232797E-2</c:v>
                </c:pt>
                <c:pt idx="29">
                  <c:v>3.4186878204600299E-2</c:v>
                </c:pt>
                <c:pt idx="30">
                  <c:v>2.9629495426360099E-2</c:v>
                </c:pt>
                <c:pt idx="31">
                  <c:v>3.1284216652412898E-2</c:v>
                </c:pt>
                <c:pt idx="32">
                  <c:v>4.2000492084177603E-2</c:v>
                </c:pt>
                <c:pt idx="33">
                  <c:v>5.7762728355594498E-2</c:v>
                </c:pt>
                <c:pt idx="34">
                  <c:v>7.3720212583606004E-2</c:v>
                </c:pt>
                <c:pt idx="35">
                  <c:v>8.6348740975693894E-2</c:v>
                </c:pt>
                <c:pt idx="36">
                  <c:v>9.3131669236776099E-2</c:v>
                </c:pt>
                <c:pt idx="37">
                  <c:v>9.2421154158444097E-2</c:v>
                </c:pt>
                <c:pt idx="38">
                  <c:v>8.3473911606377002E-2</c:v>
                </c:pt>
                <c:pt idx="39">
                  <c:v>6.6595043315187896E-2</c:v>
                </c:pt>
                <c:pt idx="40">
                  <c:v>4.3525354372660301E-2</c:v>
                </c:pt>
                <c:pt idx="41">
                  <c:v>2.7092676101744099E-2</c:v>
                </c:pt>
                <c:pt idx="42">
                  <c:v>1.9688401579626799E-2</c:v>
                </c:pt>
                <c:pt idx="43">
                  <c:v>4.2970338476758498E-2</c:v>
                </c:pt>
                <c:pt idx="44">
                  <c:v>6.7083799221347107E-2</c:v>
                </c:pt>
                <c:pt idx="45">
                  <c:v>8.4774492338888494E-2</c:v>
                </c:pt>
                <c:pt idx="46">
                  <c:v>9.3639315460611799E-2</c:v>
                </c:pt>
                <c:pt idx="47">
                  <c:v>9.3143536300245397E-2</c:v>
                </c:pt>
                <c:pt idx="48">
                  <c:v>8.4316277777362406E-2</c:v>
                </c:pt>
                <c:pt idx="49">
                  <c:v>6.9551512389000605E-2</c:v>
                </c:pt>
                <c:pt idx="50">
                  <c:v>5.2760948080257601E-2</c:v>
                </c:pt>
              </c:numCache>
            </c:numRef>
          </c:val>
          <c:smooth val="0"/>
          <c:extLst>
            <c:ext xmlns:c16="http://schemas.microsoft.com/office/drawing/2014/chart" uri="{C3380CC4-5D6E-409C-BE32-E72D297353CC}">
              <c16:uniqueId val="{00000000-F93D-4B71-B5E7-6AE1777C9E38}"/>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'2450MHz'!$H$2:$H$52</c:f>
              <c:numCache>
                <c:formatCode>General</c:formatCode>
                <c:ptCount val="51"/>
                <c:pt idx="0">
                  <c:v>1</c:v>
                </c:pt>
                <c:pt idx="1">
                  <c:v>0.98599999999999999</c:v>
                </c:pt>
                <c:pt idx="2">
                  <c:v>0.94499999999999995</c:v>
                </c:pt>
                <c:pt idx="3">
                  <c:v>0.88200000000000001</c:v>
                </c:pt>
                <c:pt idx="4">
                  <c:v>0.80100000000000005</c:v>
                </c:pt>
                <c:pt idx="5">
                  <c:v>0.70899999999999996</c:v>
                </c:pt>
                <c:pt idx="6">
                  <c:v>0.61299999999999999</c:v>
                </c:pt>
                <c:pt idx="7">
                  <c:v>0.51800000000000002</c:v>
                </c:pt>
                <c:pt idx="8">
                  <c:v>0.43</c:v>
                </c:pt>
                <c:pt idx="9">
                  <c:v>0.35299999999999998</c:v>
                </c:pt>
                <c:pt idx="10">
                  <c:v>0.28899999999999998</c:v>
                </c:pt>
                <c:pt idx="11">
                  <c:v>0.24</c:v>
                </c:pt>
                <c:pt idx="12">
                  <c:v>0.20399999999999999</c:v>
                </c:pt>
                <c:pt idx="13">
                  <c:v>0.18099999999999999</c:v>
                </c:pt>
                <c:pt idx="14">
                  <c:v>0.16700000000000001</c:v>
                </c:pt>
                <c:pt idx="15">
                  <c:v>0.159</c:v>
                </c:pt>
                <c:pt idx="16">
                  <c:v>0.155</c:v>
                </c:pt>
                <c:pt idx="17">
                  <c:v>0.153</c:v>
                </c:pt>
                <c:pt idx="18">
                  <c:v>0.15</c:v>
                </c:pt>
                <c:pt idx="19">
                  <c:v>0.14399999999999999</c:v>
                </c:pt>
                <c:pt idx="20">
                  <c:v>0.13500000000000001</c:v>
                </c:pt>
                <c:pt idx="21">
                  <c:v>0.121</c:v>
                </c:pt>
                <c:pt idx="22">
                  <c:v>0.105</c:v>
                </c:pt>
                <c:pt idx="23">
                  <c:v>8.5000000000000006E-2</c:v>
                </c:pt>
                <c:pt idx="24">
                  <c:v>6.5000000000000002E-2</c:v>
                </c:pt>
                <c:pt idx="25">
                  <c:v>4.8000000000000001E-2</c:v>
                </c:pt>
                <c:pt idx="26">
                  <c:v>3.9E-2</c:v>
                </c:pt>
                <c:pt idx="27">
                  <c:v>3.7999999999999999E-2</c:v>
                </c:pt>
                <c:pt idx="28">
                  <c:v>4.2000000000000003E-2</c:v>
                </c:pt>
                <c:pt idx="29">
                  <c:v>4.2999999999999997E-2</c:v>
                </c:pt>
                <c:pt idx="30">
                  <c:v>4.1000000000000002E-2</c:v>
                </c:pt>
                <c:pt idx="31">
                  <c:v>3.6999999999999998E-2</c:v>
                </c:pt>
                <c:pt idx="32">
                  <c:v>3.5999999999999997E-2</c:v>
                </c:pt>
                <c:pt idx="33">
                  <c:v>4.3999999999999997E-2</c:v>
                </c:pt>
                <c:pt idx="34">
                  <c:v>5.6000000000000001E-2</c:v>
                </c:pt>
                <c:pt idx="35">
                  <c:v>6.8000000000000005E-2</c:v>
                </c:pt>
                <c:pt idx="36">
                  <c:v>7.4999999999999997E-2</c:v>
                </c:pt>
                <c:pt idx="37">
                  <c:v>7.5999999999999998E-2</c:v>
                </c:pt>
                <c:pt idx="38">
                  <c:v>6.8000000000000005E-2</c:v>
                </c:pt>
                <c:pt idx="39">
                  <c:v>5.0999999999999997E-2</c:v>
                </c:pt>
                <c:pt idx="40">
                  <c:v>2.7E-2</c:v>
                </c:pt>
                <c:pt idx="41">
                  <c:v>7.0000000000000001E-3</c:v>
                </c:pt>
                <c:pt idx="42">
                  <c:v>3.5999999999999997E-2</c:v>
                </c:pt>
                <c:pt idx="43">
                  <c:v>6.7000000000000004E-2</c:v>
                </c:pt>
                <c:pt idx="44">
                  <c:v>9.2999999999999999E-2</c:v>
                </c:pt>
                <c:pt idx="45">
                  <c:v>0.111</c:v>
                </c:pt>
                <c:pt idx="46">
                  <c:v>0.11899999999999999</c:v>
                </c:pt>
                <c:pt idx="47">
                  <c:v>0.11600000000000001</c:v>
                </c:pt>
                <c:pt idx="48">
                  <c:v>0.10100000000000001</c:v>
                </c:pt>
                <c:pt idx="49">
                  <c:v>7.8E-2</c:v>
                </c:pt>
                <c:pt idx="50">
                  <c:v>5.0999999999999997E-2</c:v>
                </c:pt>
              </c:numCache>
            </c:numRef>
          </c:val>
          <c:smooth val="0"/>
          <c:extLst>
            <c:ext xmlns:c16="http://schemas.microsoft.com/office/drawing/2014/chart" uri="{C3380CC4-5D6E-409C-BE32-E72D297353CC}">
              <c16:uniqueId val="{00000001-F93D-4B71-B5E7-6AE1777C9E38}"/>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'2450MHz'!$J$2:$J$52</c:f>
              <c:numCache>
                <c:formatCode>General</c:formatCode>
                <c:ptCount val="51"/>
                <c:pt idx="0">
                  <c:v>1</c:v>
                </c:pt>
                <c:pt idx="1">
                  <c:v>0.973379820363931</c:v>
                </c:pt>
                <c:pt idx="2">
                  <c:v>0.90717342411458901</c:v>
                </c:pt>
                <c:pt idx="3">
                  <c:v>0.83392019319969402</c:v>
                </c:pt>
                <c:pt idx="4">
                  <c:v>0.78077864490204496</c:v>
                </c:pt>
                <c:pt idx="5">
                  <c:v>0.74507956013138299</c:v>
                </c:pt>
                <c:pt idx="6">
                  <c:v>0.70056565313253205</c:v>
                </c:pt>
                <c:pt idx="7">
                  <c:v>0.62741844136362102</c:v>
                </c:pt>
                <c:pt idx="8">
                  <c:v>0.53091554469526403</c:v>
                </c:pt>
                <c:pt idx="9">
                  <c:v>0.46709526971103799</c:v>
                </c:pt>
                <c:pt idx="10">
                  <c:v>0.39676980412441798</c:v>
                </c:pt>
                <c:pt idx="11">
                  <c:v>0.36518882986890699</c:v>
                </c:pt>
                <c:pt idx="12">
                  <c:v>0.34740999807284301</c:v>
                </c:pt>
                <c:pt idx="13">
                  <c:v>0.31437244477971099</c:v>
                </c:pt>
                <c:pt idx="14">
                  <c:v>0.25989058346945898</c:v>
                </c:pt>
                <c:pt idx="15">
                  <c:v>0.19948699448559501</c:v>
                </c:pt>
                <c:pt idx="16">
                  <c:v>0.1589920350264</c:v>
                </c:pt>
                <c:pt idx="17">
                  <c:v>0.15066117148702399</c:v>
                </c:pt>
                <c:pt idx="18">
                  <c:v>0.15618860169701301</c:v>
                </c:pt>
                <c:pt idx="19">
                  <c:v>0.15535330029611999</c:v>
                </c:pt>
                <c:pt idx="20">
                  <c:v>0.14204016446396101</c:v>
                </c:pt>
                <c:pt idx="21">
                  <c:v>0.118374675152205</c:v>
                </c:pt>
                <c:pt idx="22">
                  <c:v>9.2603694278662899E-2</c:v>
                </c:pt>
                <c:pt idx="23">
                  <c:v>8.1958079026976396E-2</c:v>
                </c:pt>
                <c:pt idx="24">
                  <c:v>9.5220328929738404E-2</c:v>
                </c:pt>
                <c:pt idx="25">
                  <c:v>0.107775908909469</c:v>
                </c:pt>
                <c:pt idx="26">
                  <c:v>0.115951362764556</c:v>
                </c:pt>
                <c:pt idx="27">
                  <c:v>0.10280508615612199</c:v>
                </c:pt>
                <c:pt idx="28">
                  <c:v>7.2295517801740206E-2</c:v>
                </c:pt>
                <c:pt idx="29">
                  <c:v>5.3547982645504699E-2</c:v>
                </c:pt>
                <c:pt idx="30">
                  <c:v>7.9215480535608604E-2</c:v>
                </c:pt>
                <c:pt idx="31">
                  <c:v>0.110984321844828</c:v>
                </c:pt>
                <c:pt idx="32">
                  <c:v>0.123592074206843</c:v>
                </c:pt>
                <c:pt idx="33">
                  <c:v>0.113729599470009</c:v>
                </c:pt>
                <c:pt idx="34">
                  <c:v>9.1705534813786099E-2</c:v>
                </c:pt>
                <c:pt idx="35">
                  <c:v>7.7375518195693702E-2</c:v>
                </c:pt>
                <c:pt idx="36">
                  <c:v>7.9880418690614699E-2</c:v>
                </c:pt>
                <c:pt idx="37">
                  <c:v>8.3031063842470207E-2</c:v>
                </c:pt>
                <c:pt idx="38">
                  <c:v>7.3984646943608706E-2</c:v>
                </c:pt>
                <c:pt idx="39">
                  <c:v>5.6155994799724197E-2</c:v>
                </c:pt>
                <c:pt idx="40">
                  <c:v>4.6692645187908798E-2</c:v>
                </c:pt>
                <c:pt idx="41">
                  <c:v>5.0659973951987798E-2</c:v>
                </c:pt>
                <c:pt idx="42">
                  <c:v>5.9655301001290198E-2</c:v>
                </c:pt>
                <c:pt idx="43">
                  <c:v>6.09574535537179E-2</c:v>
                </c:pt>
                <c:pt idx="44">
                  <c:v>5.8128121613056902E-2</c:v>
                </c:pt>
                <c:pt idx="45">
                  <c:v>6.3426140745395002E-2</c:v>
                </c:pt>
                <c:pt idx="46">
                  <c:v>7.5899958288854E-2</c:v>
                </c:pt>
                <c:pt idx="47">
                  <c:v>8.2210579394460803E-2</c:v>
                </c:pt>
                <c:pt idx="48">
                  <c:v>7.40332939832576E-2</c:v>
                </c:pt>
                <c:pt idx="49">
                  <c:v>5.2132152691148403E-2</c:v>
                </c:pt>
                <c:pt idx="50">
                  <c:v>2.5228561269457501E-2</c:v>
                </c:pt>
              </c:numCache>
            </c:numRef>
          </c:val>
          <c:smooth val="0"/>
          <c:extLst>
            <c:ext xmlns:c16="http://schemas.microsoft.com/office/drawing/2014/chart" uri="{C3380CC4-5D6E-409C-BE32-E72D297353CC}">
              <c16:uniqueId val="{00000000-8848-4A74-9CCF-19B5E868F3DC}"/>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'2450MHz'!$K$2:$K$52</c:f>
              <c:numCache>
                <c:formatCode>General</c:formatCode>
                <c:ptCount val="51"/>
                <c:pt idx="0">
                  <c:v>1</c:v>
                </c:pt>
                <c:pt idx="1">
                  <c:v>0.97399999999999998</c:v>
                </c:pt>
                <c:pt idx="2">
                  <c:v>0.90700000000000003</c:v>
                </c:pt>
                <c:pt idx="3">
                  <c:v>0.83199999999999996</c:v>
                </c:pt>
                <c:pt idx="4">
                  <c:v>0.77600000000000002</c:v>
                </c:pt>
                <c:pt idx="5">
                  <c:v>0.73799999999999999</c:v>
                </c:pt>
                <c:pt idx="6">
                  <c:v>0.69499999999999995</c:v>
                </c:pt>
                <c:pt idx="7">
                  <c:v>0.623</c:v>
                </c:pt>
                <c:pt idx="8">
                  <c:v>0.52500000000000002</c:v>
                </c:pt>
                <c:pt idx="9">
                  <c:v>0.42599999999999999</c:v>
                </c:pt>
                <c:pt idx="10">
                  <c:v>0.36</c:v>
                </c:pt>
                <c:pt idx="11">
                  <c:v>0.33500000000000002</c:v>
                </c:pt>
                <c:pt idx="12">
                  <c:v>0.32</c:v>
                </c:pt>
                <c:pt idx="13">
                  <c:v>0.28699999999999998</c:v>
                </c:pt>
                <c:pt idx="14">
                  <c:v>0.23300000000000001</c:v>
                </c:pt>
                <c:pt idx="15">
                  <c:v>0.17599999999999999</c:v>
                </c:pt>
                <c:pt idx="16">
                  <c:v>0.14099999999999999</c:v>
                </c:pt>
                <c:pt idx="17">
                  <c:v>0.13500000000000001</c:v>
                </c:pt>
                <c:pt idx="18">
                  <c:v>0.13700000000000001</c:v>
                </c:pt>
                <c:pt idx="19">
                  <c:v>0.13200000000000001</c:v>
                </c:pt>
                <c:pt idx="20">
                  <c:v>0.11700000000000001</c:v>
                </c:pt>
                <c:pt idx="21">
                  <c:v>9.7000000000000003E-2</c:v>
                </c:pt>
                <c:pt idx="22">
                  <c:v>7.5999999999999998E-2</c:v>
                </c:pt>
                <c:pt idx="23">
                  <c:v>6.2E-2</c:v>
                </c:pt>
                <c:pt idx="24">
                  <c:v>7.0999999999999994E-2</c:v>
                </c:pt>
                <c:pt idx="25">
                  <c:v>0.09</c:v>
                </c:pt>
                <c:pt idx="26">
                  <c:v>9.9000000000000005E-2</c:v>
                </c:pt>
                <c:pt idx="27">
                  <c:v>8.7999999999999995E-2</c:v>
                </c:pt>
                <c:pt idx="28">
                  <c:v>5.8000000000000003E-2</c:v>
                </c:pt>
                <c:pt idx="29">
                  <c:v>3.6999999999999998E-2</c:v>
                </c:pt>
                <c:pt idx="30">
                  <c:v>6.7000000000000004E-2</c:v>
                </c:pt>
                <c:pt idx="31">
                  <c:v>0.10299999999999999</c:v>
                </c:pt>
                <c:pt idx="32">
                  <c:v>0.12</c:v>
                </c:pt>
                <c:pt idx="33">
                  <c:v>0.115</c:v>
                </c:pt>
                <c:pt idx="34">
                  <c:v>9.7000000000000003E-2</c:v>
                </c:pt>
                <c:pt idx="35">
                  <c:v>8.2000000000000003E-2</c:v>
                </c:pt>
                <c:pt idx="36">
                  <c:v>8.3000000000000004E-2</c:v>
                </c:pt>
                <c:pt idx="37">
                  <c:v>0.09</c:v>
                </c:pt>
                <c:pt idx="38">
                  <c:v>8.8999999999999996E-2</c:v>
                </c:pt>
                <c:pt idx="39">
                  <c:v>7.9000000000000001E-2</c:v>
                </c:pt>
                <c:pt idx="40">
                  <c:v>6.8000000000000005E-2</c:v>
                </c:pt>
                <c:pt idx="41">
                  <c:v>6.3E-2</c:v>
                </c:pt>
                <c:pt idx="42">
                  <c:v>6.2E-2</c:v>
                </c:pt>
                <c:pt idx="43">
                  <c:v>5.7000000000000002E-2</c:v>
                </c:pt>
                <c:pt idx="44">
                  <c:v>5.1999999999999998E-2</c:v>
                </c:pt>
                <c:pt idx="45">
                  <c:v>5.5E-2</c:v>
                </c:pt>
                <c:pt idx="46">
                  <c:v>6.3E-2</c:v>
                </c:pt>
                <c:pt idx="47">
                  <c:v>6.6000000000000003E-2</c:v>
                </c:pt>
                <c:pt idx="48">
                  <c:v>5.8000000000000003E-2</c:v>
                </c:pt>
                <c:pt idx="49">
                  <c:v>4.7E-2</c:v>
                </c:pt>
                <c:pt idx="50">
                  <c:v>4.8000000000000001E-2</c:v>
                </c:pt>
              </c:numCache>
            </c:numRef>
          </c:val>
          <c:smooth val="0"/>
          <c:extLst>
            <c:ext xmlns:c16="http://schemas.microsoft.com/office/drawing/2014/chart" uri="{C3380CC4-5D6E-409C-BE32-E72D297353CC}">
              <c16:uniqueId val="{00000001-8848-4A74-9CCF-19B5E868F3DC}"/>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'3600MHz'!$G$2:$G$52</c:f>
              <c:numCache>
                <c:formatCode>0.000</c:formatCode>
                <c:ptCount val="51"/>
                <c:pt idx="0" formatCode="General">
                  <c:v>1</c:v>
                </c:pt>
                <c:pt idx="1">
                  <c:v>0.98501462887958202</c:v>
                </c:pt>
                <c:pt idx="2">
                  <c:v>0.94158981319496604</c:v>
                </c:pt>
                <c:pt idx="3">
                  <c:v>0.87391700015377904</c:v>
                </c:pt>
                <c:pt idx="4">
                  <c:v>0.78818828199237101</c:v>
                </c:pt>
                <c:pt idx="5">
                  <c:v>0.69161898293973301</c:v>
                </c:pt>
                <c:pt idx="6">
                  <c:v>0.59147652185987198</c:v>
                </c:pt>
                <c:pt idx="7">
                  <c:v>0.49432372037546801</c:v>
                </c:pt>
                <c:pt idx="8">
                  <c:v>0.40555029709241502</c:v>
                </c:pt>
                <c:pt idx="9">
                  <c:v>0.329148003478754</c:v>
                </c:pt>
                <c:pt idx="10">
                  <c:v>0.26756712327374199</c:v>
                </c:pt>
                <c:pt idx="11">
                  <c:v>0.22152329836443399</c:v>
                </c:pt>
                <c:pt idx="12">
                  <c:v>0.18985971178414399</c:v>
                </c:pt>
                <c:pt idx="13">
                  <c:v>0.16985819608673999</c:v>
                </c:pt>
                <c:pt idx="14">
                  <c:v>0.158173651844808</c:v>
                </c:pt>
                <c:pt idx="15">
                  <c:v>0.15177414377398099</c:v>
                </c:pt>
                <c:pt idx="16">
                  <c:v>0.14823429994658799</c:v>
                </c:pt>
                <c:pt idx="17">
                  <c:v>0.14556610285723501</c:v>
                </c:pt>
                <c:pt idx="18">
                  <c:v>0.142092335850802</c:v>
                </c:pt>
                <c:pt idx="19">
                  <c:v>0.136516404104502</c:v>
                </c:pt>
                <c:pt idx="20">
                  <c:v>0.12805968765335801</c:v>
                </c:pt>
                <c:pt idx="21">
                  <c:v>0.11655780947798899</c:v>
                </c:pt>
                <c:pt idx="22">
                  <c:v>0.102532623643942</c:v>
                </c:pt>
                <c:pt idx="23">
                  <c:v>8.7290454612875906E-2</c:v>
                </c:pt>
                <c:pt idx="24">
                  <c:v>7.3016033928388499E-2</c:v>
                </c:pt>
                <c:pt idx="25">
                  <c:v>6.2495456350413002E-2</c:v>
                </c:pt>
                <c:pt idx="26">
                  <c:v>5.7577556347372202E-2</c:v>
                </c:pt>
                <c:pt idx="27">
                  <c:v>5.6934952079396299E-2</c:v>
                </c:pt>
                <c:pt idx="28">
                  <c:v>5.6733031857990099E-2</c:v>
                </c:pt>
                <c:pt idx="29">
                  <c:v>5.36067763187454E-2</c:v>
                </c:pt>
                <c:pt idx="30">
                  <c:v>4.6227964067963999E-2</c:v>
                </c:pt>
                <c:pt idx="31">
                  <c:v>3.5790552119956201E-2</c:v>
                </c:pt>
                <c:pt idx="32">
                  <c:v>2.7330869633299702E-2</c:v>
                </c:pt>
                <c:pt idx="33">
                  <c:v>2.92533959290248E-2</c:v>
                </c:pt>
                <c:pt idx="34">
                  <c:v>3.9700319273778199E-2</c:v>
                </c:pt>
                <c:pt idx="35">
                  <c:v>4.9967359415905903E-2</c:v>
                </c:pt>
                <c:pt idx="36">
                  <c:v>5.5054434761983802E-2</c:v>
                </c:pt>
                <c:pt idx="37">
                  <c:v>5.25876033043714E-2</c:v>
                </c:pt>
                <c:pt idx="38">
                  <c:v>4.2333922961592003E-2</c:v>
                </c:pt>
                <c:pt idx="39">
                  <c:v>2.9205278143901201E-2</c:v>
                </c:pt>
                <c:pt idx="40">
                  <c:v>3.4226496512526301E-2</c:v>
                </c:pt>
                <c:pt idx="41">
                  <c:v>6.2969543628352997E-2</c:v>
                </c:pt>
                <c:pt idx="42">
                  <c:v>9.9027537765529194E-2</c:v>
                </c:pt>
                <c:pt idx="43">
                  <c:v>0.13472138514739801</c:v>
                </c:pt>
                <c:pt idx="44">
                  <c:v>0.16531922312327199</c:v>
                </c:pt>
                <c:pt idx="45">
                  <c:v>0.18738041867477101</c:v>
                </c:pt>
                <c:pt idx="46">
                  <c:v>0.19883170335486</c:v>
                </c:pt>
                <c:pt idx="47">
                  <c:v>0.19908833933411699</c:v>
                </c:pt>
                <c:pt idx="48">
                  <c:v>0.18893433316211899</c:v>
                </c:pt>
                <c:pt idx="49">
                  <c:v>0.17017493050097701</c:v>
                </c:pt>
                <c:pt idx="50">
                  <c:v>0.145194160255326</c:v>
                </c:pt>
              </c:numCache>
            </c:numRef>
          </c:val>
          <c:smooth val="0"/>
          <c:extLst>
            <c:ext xmlns:c16="http://schemas.microsoft.com/office/drawing/2014/chart" uri="{C3380CC4-5D6E-409C-BE32-E72D297353CC}">
              <c16:uniqueId val="{00000000-0E25-4E20-BF08-B28B45EA6C7C}"/>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'3600MHz'!$H$2:$H$52</c:f>
              <c:numCache>
                <c:formatCode>General</c:formatCode>
                <c:ptCount val="51"/>
                <c:pt idx="0">
                  <c:v>1</c:v>
                </c:pt>
                <c:pt idx="1">
                  <c:v>0.98499999999999999</c:v>
                </c:pt>
                <c:pt idx="2">
                  <c:v>0.94199999999999995</c:v>
                </c:pt>
                <c:pt idx="3">
                  <c:v>0.874</c:v>
                </c:pt>
                <c:pt idx="4">
                  <c:v>0.78700000000000003</c:v>
                </c:pt>
                <c:pt idx="5">
                  <c:v>0.68899999999999995</c:v>
                </c:pt>
                <c:pt idx="6">
                  <c:v>0.58599999999999997</c:v>
                </c:pt>
                <c:pt idx="7">
                  <c:v>0.48599999999999999</c:v>
                </c:pt>
                <c:pt idx="8">
                  <c:v>0.39400000000000002</c:v>
                </c:pt>
                <c:pt idx="9">
                  <c:v>0.315</c:v>
                </c:pt>
                <c:pt idx="10">
                  <c:v>0.252</c:v>
                </c:pt>
                <c:pt idx="11">
                  <c:v>0.20599999999999999</c:v>
                </c:pt>
                <c:pt idx="12">
                  <c:v>0.17399999999999999</c:v>
                </c:pt>
                <c:pt idx="13">
                  <c:v>0.154</c:v>
                </c:pt>
                <c:pt idx="14">
                  <c:v>0.14299999999999999</c:v>
                </c:pt>
                <c:pt idx="15">
                  <c:v>0.13700000000000001</c:v>
                </c:pt>
                <c:pt idx="16">
                  <c:v>0.13500000000000001</c:v>
                </c:pt>
                <c:pt idx="17">
                  <c:v>0.13400000000000001</c:v>
                </c:pt>
                <c:pt idx="18">
                  <c:v>0.13400000000000001</c:v>
                </c:pt>
                <c:pt idx="19">
                  <c:v>0.13</c:v>
                </c:pt>
                <c:pt idx="20">
                  <c:v>0.122</c:v>
                </c:pt>
                <c:pt idx="21">
                  <c:v>0.109</c:v>
                </c:pt>
                <c:pt idx="22">
                  <c:v>0.09</c:v>
                </c:pt>
                <c:pt idx="23">
                  <c:v>6.9000000000000006E-2</c:v>
                </c:pt>
                <c:pt idx="24">
                  <c:v>4.7E-2</c:v>
                </c:pt>
                <c:pt idx="25">
                  <c:v>3.1E-2</c:v>
                </c:pt>
                <c:pt idx="26">
                  <c:v>3.3000000000000002E-2</c:v>
                </c:pt>
                <c:pt idx="27">
                  <c:v>4.5999999999999999E-2</c:v>
                </c:pt>
                <c:pt idx="28">
                  <c:v>5.7000000000000002E-2</c:v>
                </c:pt>
                <c:pt idx="29">
                  <c:v>6.2E-2</c:v>
                </c:pt>
                <c:pt idx="30">
                  <c:v>0.06</c:v>
                </c:pt>
                <c:pt idx="31">
                  <c:v>0.05</c:v>
                </c:pt>
                <c:pt idx="32">
                  <c:v>3.5999999999999997E-2</c:v>
                </c:pt>
                <c:pt idx="33">
                  <c:v>1.9E-2</c:v>
                </c:pt>
                <c:pt idx="34">
                  <c:v>0.01</c:v>
                </c:pt>
                <c:pt idx="35">
                  <c:v>1.9E-2</c:v>
                </c:pt>
                <c:pt idx="36">
                  <c:v>2.9000000000000001E-2</c:v>
                </c:pt>
                <c:pt idx="37">
                  <c:v>3.4000000000000002E-2</c:v>
                </c:pt>
                <c:pt idx="38">
                  <c:v>3.5999999999999997E-2</c:v>
                </c:pt>
                <c:pt idx="39">
                  <c:v>4.3999999999999997E-2</c:v>
                </c:pt>
                <c:pt idx="40">
                  <c:v>6.2E-2</c:v>
                </c:pt>
                <c:pt idx="41">
                  <c:v>0.09</c:v>
                </c:pt>
                <c:pt idx="42">
                  <c:v>0.123</c:v>
                </c:pt>
                <c:pt idx="43">
                  <c:v>0.155</c:v>
                </c:pt>
                <c:pt idx="44">
                  <c:v>0.182</c:v>
                </c:pt>
                <c:pt idx="45">
                  <c:v>0.2</c:v>
                </c:pt>
                <c:pt idx="46">
                  <c:v>0.20699999999999999</c:v>
                </c:pt>
                <c:pt idx="47">
                  <c:v>0.2</c:v>
                </c:pt>
                <c:pt idx="48">
                  <c:v>0.18</c:v>
                </c:pt>
                <c:pt idx="49">
                  <c:v>0.14899999999999999</c:v>
                </c:pt>
                <c:pt idx="50">
                  <c:v>0.11</c:v>
                </c:pt>
              </c:numCache>
            </c:numRef>
          </c:val>
          <c:smooth val="0"/>
          <c:extLst>
            <c:ext xmlns:c16="http://schemas.microsoft.com/office/drawing/2014/chart" uri="{C3380CC4-5D6E-409C-BE32-E72D297353CC}">
              <c16:uniqueId val="{00000001-0E25-4E20-BF08-B28B45EA6C7C}"/>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'3600MHz'!$J$2:$J$52</c:f>
              <c:numCache>
                <c:formatCode>0.000</c:formatCode>
                <c:ptCount val="51"/>
                <c:pt idx="0">
                  <c:v>1</c:v>
                </c:pt>
                <c:pt idx="1">
                  <c:v>0.97512667845079803</c:v>
                </c:pt>
                <c:pt idx="2">
                  <c:v>0.91209305062742496</c:v>
                </c:pt>
                <c:pt idx="3">
                  <c:v>0.83861842053428104</c:v>
                </c:pt>
                <c:pt idx="4">
                  <c:v>0.77929936591348503</c:v>
                </c:pt>
                <c:pt idx="5">
                  <c:v>0.73518653176062798</c:v>
                </c:pt>
                <c:pt idx="6">
                  <c:v>0.68586177184298802</c:v>
                </c:pt>
                <c:pt idx="7">
                  <c:v>0.61291938652203604</c:v>
                </c:pt>
                <c:pt idx="8">
                  <c:v>0.51786184402891899</c:v>
                </c:pt>
                <c:pt idx="9">
                  <c:v>0.42321279747720503</c:v>
                </c:pt>
                <c:pt idx="10">
                  <c:v>0.35783718767206002</c:v>
                </c:pt>
                <c:pt idx="11">
                  <c:v>0.32804454680270001</c:v>
                </c:pt>
                <c:pt idx="12">
                  <c:v>0.308592281452026</c:v>
                </c:pt>
                <c:pt idx="13">
                  <c:v>0.27473166918366698</c:v>
                </c:pt>
                <c:pt idx="14">
                  <c:v>0.22358253474697401</c:v>
                </c:pt>
                <c:pt idx="15">
                  <c:v>0.170941351290021</c:v>
                </c:pt>
                <c:pt idx="16">
                  <c:v>0.13840429984240701</c:v>
                </c:pt>
                <c:pt idx="17">
                  <c:v>0.13014865284919699</c:v>
                </c:pt>
                <c:pt idx="18">
                  <c:v>0.127855336576811</c:v>
                </c:pt>
                <c:pt idx="19">
                  <c:v>0.118757780891283</c:v>
                </c:pt>
                <c:pt idx="20">
                  <c:v>0.103158162376421</c:v>
                </c:pt>
                <c:pt idx="21">
                  <c:v>8.5190256995748906E-2</c:v>
                </c:pt>
                <c:pt idx="22">
                  <c:v>6.7465723729989796E-2</c:v>
                </c:pt>
                <c:pt idx="23">
                  <c:v>5.5729175177535999E-2</c:v>
                </c:pt>
                <c:pt idx="24">
                  <c:v>6.0836130602891898E-2</c:v>
                </c:pt>
                <c:pt idx="25">
                  <c:v>7.7189327563903606E-2</c:v>
                </c:pt>
                <c:pt idx="26">
                  <c:v>8.7518085975283003E-2</c:v>
                </c:pt>
                <c:pt idx="27">
                  <c:v>8.1512889689428894E-2</c:v>
                </c:pt>
                <c:pt idx="28">
                  <c:v>5.8609442415371499E-2</c:v>
                </c:pt>
                <c:pt idx="29">
                  <c:v>3.35683909417882E-2</c:v>
                </c:pt>
                <c:pt idx="30">
                  <c:v>4.6929285724294299E-2</c:v>
                </c:pt>
                <c:pt idx="31">
                  <c:v>7.64096927972156E-2</c:v>
                </c:pt>
                <c:pt idx="32">
                  <c:v>9.3919794566317702E-2</c:v>
                </c:pt>
                <c:pt idx="33">
                  <c:v>9.4329339026247905E-2</c:v>
                </c:pt>
                <c:pt idx="34">
                  <c:v>8.1943711196349994E-2</c:v>
                </c:pt>
                <c:pt idx="35">
                  <c:v>6.7439153300135501E-2</c:v>
                </c:pt>
                <c:pt idx="36">
                  <c:v>6.26280890330837E-2</c:v>
                </c:pt>
                <c:pt idx="37">
                  <c:v>7.0213611758516606E-2</c:v>
                </c:pt>
                <c:pt idx="38">
                  <c:v>8.5342989479175096E-2</c:v>
                </c:pt>
                <c:pt idx="39">
                  <c:v>0.10454308827332599</c:v>
                </c:pt>
                <c:pt idx="40">
                  <c:v>0.12372106411694</c:v>
                </c:pt>
                <c:pt idx="41">
                  <c:v>0.13729927668339001</c:v>
                </c:pt>
                <c:pt idx="42">
                  <c:v>0.142272153443221</c:v>
                </c:pt>
                <c:pt idx="43">
                  <c:v>0.141991591029967</c:v>
                </c:pt>
                <c:pt idx="44">
                  <c:v>0.144677586223453</c:v>
                </c:pt>
                <c:pt idx="45">
                  <c:v>0.15408353454731699</c:v>
                </c:pt>
                <c:pt idx="46">
                  <c:v>0.16309500298864901</c:v>
                </c:pt>
                <c:pt idx="47">
                  <c:v>0.16086890311664501</c:v>
                </c:pt>
                <c:pt idx="48">
                  <c:v>0.14225108567433101</c:v>
                </c:pt>
                <c:pt idx="49">
                  <c:v>0.111989946267661</c:v>
                </c:pt>
                <c:pt idx="50">
                  <c:v>8.5866557357912598E-2</c:v>
                </c:pt>
              </c:numCache>
            </c:numRef>
          </c:val>
          <c:smooth val="0"/>
          <c:extLst>
            <c:ext xmlns:c16="http://schemas.microsoft.com/office/drawing/2014/chart" uri="{C3380CC4-5D6E-409C-BE32-E72D297353CC}">
              <c16:uniqueId val="{00000000-CB90-4F1B-A723-A8F305ECF49E}"/>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'3600MHz'!$K$2:$K$52</c:f>
              <c:numCache>
                <c:formatCode>General</c:formatCode>
                <c:ptCount val="51"/>
                <c:pt idx="0">
                  <c:v>1</c:v>
                </c:pt>
                <c:pt idx="1">
                  <c:v>0.97299999999999998</c:v>
                </c:pt>
                <c:pt idx="2">
                  <c:v>0.90400000000000003</c:v>
                </c:pt>
                <c:pt idx="3">
                  <c:v>0.82499999999999996</c:v>
                </c:pt>
                <c:pt idx="4">
                  <c:v>0.76500000000000001</c:v>
                </c:pt>
                <c:pt idx="5">
                  <c:v>0.72299999999999998</c:v>
                </c:pt>
                <c:pt idx="6">
                  <c:v>0.67500000000000004</c:v>
                </c:pt>
                <c:pt idx="7">
                  <c:v>0.59899999999999998</c:v>
                </c:pt>
                <c:pt idx="8">
                  <c:v>0.496</c:v>
                </c:pt>
                <c:pt idx="9">
                  <c:v>0.39100000000000001</c:v>
                </c:pt>
                <c:pt idx="10">
                  <c:v>0.31900000000000001</c:v>
                </c:pt>
                <c:pt idx="11">
                  <c:v>0.28999999999999998</c:v>
                </c:pt>
                <c:pt idx="12">
                  <c:v>0.27300000000000002</c:v>
                </c:pt>
                <c:pt idx="13">
                  <c:v>0.23899999999999999</c:v>
                </c:pt>
                <c:pt idx="14">
                  <c:v>0.185</c:v>
                </c:pt>
                <c:pt idx="15">
                  <c:v>0.129</c:v>
                </c:pt>
                <c:pt idx="16">
                  <c:v>9.6000000000000002E-2</c:v>
                </c:pt>
                <c:pt idx="17">
                  <c:v>9.1999999999999998E-2</c:v>
                </c:pt>
                <c:pt idx="18">
                  <c:v>9.5000000000000001E-2</c:v>
                </c:pt>
                <c:pt idx="19">
                  <c:v>9.2999999999999999E-2</c:v>
                </c:pt>
                <c:pt idx="20">
                  <c:v>8.8999999999999996E-2</c:v>
                </c:pt>
                <c:pt idx="21">
                  <c:v>8.5999999999999993E-2</c:v>
                </c:pt>
                <c:pt idx="22">
                  <c:v>7.5999999999999998E-2</c:v>
                </c:pt>
                <c:pt idx="23">
                  <c:v>6.4000000000000001E-2</c:v>
                </c:pt>
                <c:pt idx="24">
                  <c:v>6.7000000000000004E-2</c:v>
                </c:pt>
                <c:pt idx="25">
                  <c:v>8.7999999999999995E-2</c:v>
                </c:pt>
                <c:pt idx="26">
                  <c:v>0.10299999999999999</c:v>
                </c:pt>
                <c:pt idx="27">
                  <c:v>9.9000000000000005E-2</c:v>
                </c:pt>
                <c:pt idx="28">
                  <c:v>7.2999999999999995E-2</c:v>
                </c:pt>
                <c:pt idx="29">
                  <c:v>3.7999999999999999E-2</c:v>
                </c:pt>
                <c:pt idx="30">
                  <c:v>4.4999999999999998E-2</c:v>
                </c:pt>
                <c:pt idx="31">
                  <c:v>0.08</c:v>
                </c:pt>
                <c:pt idx="32">
                  <c:v>0.1</c:v>
                </c:pt>
                <c:pt idx="33">
                  <c:v>9.9000000000000005E-2</c:v>
                </c:pt>
                <c:pt idx="34">
                  <c:v>8.1000000000000003E-2</c:v>
                </c:pt>
                <c:pt idx="35">
                  <c:v>6.0999999999999999E-2</c:v>
                </c:pt>
                <c:pt idx="36">
                  <c:v>5.2999999999999999E-2</c:v>
                </c:pt>
                <c:pt idx="37">
                  <c:v>0.06</c:v>
                </c:pt>
                <c:pt idx="38">
                  <c:v>7.2999999999999995E-2</c:v>
                </c:pt>
                <c:pt idx="39">
                  <c:v>9.0999999999999998E-2</c:v>
                </c:pt>
                <c:pt idx="40">
                  <c:v>0.111</c:v>
                </c:pt>
                <c:pt idx="41">
                  <c:v>0.127</c:v>
                </c:pt>
                <c:pt idx="42">
                  <c:v>0.13300000000000001</c:v>
                </c:pt>
                <c:pt idx="43">
                  <c:v>0.129</c:v>
                </c:pt>
                <c:pt idx="44">
                  <c:v>0.126</c:v>
                </c:pt>
                <c:pt idx="45">
                  <c:v>0.13100000000000001</c:v>
                </c:pt>
                <c:pt idx="46">
                  <c:v>0.13900000000000001</c:v>
                </c:pt>
                <c:pt idx="47">
                  <c:v>0.13800000000000001</c:v>
                </c:pt>
                <c:pt idx="48">
                  <c:v>0.11700000000000001</c:v>
                </c:pt>
                <c:pt idx="49">
                  <c:v>7.9000000000000001E-2</c:v>
                </c:pt>
                <c:pt idx="50">
                  <c:v>3.4000000000000002E-2</c:v>
                </c:pt>
              </c:numCache>
            </c:numRef>
          </c:val>
          <c:smooth val="0"/>
          <c:extLst>
            <c:ext xmlns:c16="http://schemas.microsoft.com/office/drawing/2014/chart" uri="{C3380CC4-5D6E-409C-BE32-E72D297353CC}">
              <c16:uniqueId val="{00000001-CB90-4F1B-A723-A8F305ECF49E}"/>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a:t>
            </a:r>
            <a:r>
              <a:rPr lang="en-US" altLang="zh-CN" baseline="0"/>
              <a:t> Beams</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val>
            <c:numRef>
              <c:f>'2450MHz'!$B$3:$B$22</c:f>
              <c:numCache>
                <c:formatCode>General</c:formatCode>
                <c:ptCount val="20"/>
                <c:pt idx="0">
                  <c:v>1</c:v>
                </c:pt>
                <c:pt idx="1">
                  <c:v>0.99</c:v>
                </c:pt>
                <c:pt idx="2">
                  <c:v>0.95</c:v>
                </c:pt>
                <c:pt idx="3">
                  <c:v>0.91</c:v>
                </c:pt>
                <c:pt idx="4">
                  <c:v>0.87</c:v>
                </c:pt>
                <c:pt idx="5">
                  <c:v>0.85</c:v>
                </c:pt>
                <c:pt idx="6">
                  <c:v>0.83</c:v>
                </c:pt>
                <c:pt idx="7">
                  <c:v>0.82</c:v>
                </c:pt>
                <c:pt idx="8">
                  <c:v>0.82</c:v>
                </c:pt>
                <c:pt idx="9">
                  <c:v>0.8</c:v>
                </c:pt>
                <c:pt idx="10">
                  <c:v>0.77</c:v>
                </c:pt>
                <c:pt idx="11">
                  <c:v>0.73</c:v>
                </c:pt>
                <c:pt idx="12">
                  <c:v>0.66</c:v>
                </c:pt>
                <c:pt idx="13">
                  <c:v>0.26</c:v>
                </c:pt>
                <c:pt idx="14">
                  <c:v>0.23</c:v>
                </c:pt>
                <c:pt idx="15">
                  <c:v>0.19</c:v>
                </c:pt>
                <c:pt idx="16">
                  <c:v>0.13</c:v>
                </c:pt>
                <c:pt idx="17">
                  <c:v>0.15</c:v>
                </c:pt>
                <c:pt idx="18">
                  <c:v>0.38</c:v>
                </c:pt>
                <c:pt idx="19">
                  <c:v>0.74</c:v>
                </c:pt>
              </c:numCache>
            </c:numRef>
          </c:val>
          <c:smooth val="0"/>
          <c:extLst>
            <c:ext xmlns:c16="http://schemas.microsoft.com/office/drawing/2014/chart" uri="{C3380CC4-5D6E-409C-BE32-E72D297353CC}">
              <c16:uniqueId val="{00000000-FD52-46FD-8562-9C4334F6C9D9}"/>
            </c:ext>
          </c:extLst>
        </c:ser>
        <c:ser>
          <c:idx val="1"/>
          <c:order val="1"/>
          <c:tx>
            <c:strRef>
              <c:f>Measured</c:f>
              <c:strCache>
                <c:ptCount val="1"/>
                <c:pt idx="0">
                  <c:v>Measured</c:v>
                </c:pt>
              </c:strCache>
            </c:strRef>
          </c:tx>
          <c:spPr>
            <a:ln w="28575" cap="rnd">
              <a:solidFill>
                <a:schemeClr val="accent2"/>
              </a:solidFill>
              <a:round/>
            </a:ln>
            <a:effectLst/>
          </c:spPr>
          <c:marker>
            <c:symbol val="none"/>
          </c:marker>
          <c:val>
            <c:numRef>
              <c:f>'2450MHz'!$E$3:$E$22</c:f>
              <c:numCache>
                <c:formatCode>0.000</c:formatCode>
                <c:ptCount val="20"/>
                <c:pt idx="0">
                  <c:v>0.999999999999999</c:v>
                </c:pt>
                <c:pt idx="1">
                  <c:v>0.986541623701362</c:v>
                </c:pt>
                <c:pt idx="2">
                  <c:v>0.96590287152929799</c:v>
                </c:pt>
                <c:pt idx="3">
                  <c:v>0.92220382100016296</c:v>
                </c:pt>
                <c:pt idx="4">
                  <c:v>0.88510758162833003</c:v>
                </c:pt>
                <c:pt idx="5">
                  <c:v>0.86466844821085898</c:v>
                </c:pt>
                <c:pt idx="6">
                  <c:v>0.84149409285129095</c:v>
                </c:pt>
                <c:pt idx="7">
                  <c:v>0.83027108512797398</c:v>
                </c:pt>
                <c:pt idx="8">
                  <c:v>0.818463861746071</c:v>
                </c:pt>
                <c:pt idx="9">
                  <c:v>0.79952046980329905</c:v>
                </c:pt>
                <c:pt idx="10">
                  <c:v>0.76217755416122601</c:v>
                </c:pt>
                <c:pt idx="11">
                  <c:v>0.70003497243085899</c:v>
                </c:pt>
                <c:pt idx="12">
                  <c:v>0.63399919391731097</c:v>
                </c:pt>
                <c:pt idx="13">
                  <c:v>0.28995453464397902</c:v>
                </c:pt>
                <c:pt idx="14">
                  <c:v>0.23536490915078001</c:v>
                </c:pt>
                <c:pt idx="15">
                  <c:v>0.18178307304004401</c:v>
                </c:pt>
                <c:pt idx="16">
                  <c:v>9.3127677258504404E-2</c:v>
                </c:pt>
                <c:pt idx="17">
                  <c:v>0.23299670661257399</c:v>
                </c:pt>
                <c:pt idx="18">
                  <c:v>0.37784906149509001</c:v>
                </c:pt>
                <c:pt idx="19">
                  <c:v>0.73756148168317703</c:v>
                </c:pt>
              </c:numCache>
            </c:numRef>
          </c:val>
          <c:smooth val="0"/>
          <c:extLst>
            <c:ext xmlns:c16="http://schemas.microsoft.com/office/drawing/2014/chart" uri="{C3380CC4-5D6E-409C-BE32-E72D297353CC}">
              <c16:uniqueId val="{00000001-FD52-46FD-8562-9C4334F6C9D9}"/>
            </c:ext>
          </c:extLst>
        </c:ser>
        <c:dLbls>
          <c:showLegendKey val="0"/>
          <c:showVal val="0"/>
          <c:showCatName val="0"/>
          <c:showSerName val="0"/>
          <c:showPercent val="0"/>
          <c:showBubbleSize val="0"/>
        </c:dLbls>
        <c:smooth val="0"/>
        <c:axId val="836037472"/>
        <c:axId val="836033312"/>
      </c:lineChart>
      <c:catAx>
        <c:axId val="836037472"/>
        <c:scaling>
          <c:orientation val="minMax"/>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836033312"/>
        <c:crosses val="autoZero"/>
        <c:auto val="1"/>
        <c:lblAlgn val="ctr"/>
        <c:lblOffset val="100"/>
        <c:noMultiLvlLbl val="0"/>
      </c:catAx>
      <c:valAx>
        <c:axId val="83603331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83603747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 Beams</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val>
            <c:numRef>
              <c:f>'3600MHz'!$B$3:$B$32</c:f>
              <c:numCache>
                <c:formatCode>General</c:formatCode>
                <c:ptCount val="30"/>
                <c:pt idx="0">
                  <c:v>1</c:v>
                </c:pt>
                <c:pt idx="1">
                  <c:v>0.98</c:v>
                </c:pt>
                <c:pt idx="2">
                  <c:v>0.95</c:v>
                </c:pt>
                <c:pt idx="3">
                  <c:v>0.9</c:v>
                </c:pt>
                <c:pt idx="4">
                  <c:v>0.84</c:v>
                </c:pt>
                <c:pt idx="5">
                  <c:v>0.8</c:v>
                </c:pt>
                <c:pt idx="6">
                  <c:v>0.77</c:v>
                </c:pt>
                <c:pt idx="7">
                  <c:v>0.75</c:v>
                </c:pt>
                <c:pt idx="8">
                  <c:v>0.73</c:v>
                </c:pt>
                <c:pt idx="9">
                  <c:v>0.72</c:v>
                </c:pt>
                <c:pt idx="10">
                  <c:v>0.71</c:v>
                </c:pt>
                <c:pt idx="11">
                  <c:v>0.7</c:v>
                </c:pt>
                <c:pt idx="12">
                  <c:v>0.69</c:v>
                </c:pt>
                <c:pt idx="13">
                  <c:v>0.67</c:v>
                </c:pt>
                <c:pt idx="14">
                  <c:v>0.64</c:v>
                </c:pt>
                <c:pt idx="15">
                  <c:v>0.61</c:v>
                </c:pt>
                <c:pt idx="16">
                  <c:v>0.56000000000000005</c:v>
                </c:pt>
                <c:pt idx="17">
                  <c:v>0.49</c:v>
                </c:pt>
                <c:pt idx="18">
                  <c:v>0.41</c:v>
                </c:pt>
                <c:pt idx="19">
                  <c:v>0.42</c:v>
                </c:pt>
                <c:pt idx="20">
                  <c:v>0.19</c:v>
                </c:pt>
                <c:pt idx="21">
                  <c:v>0.64</c:v>
                </c:pt>
                <c:pt idx="22">
                  <c:v>0.47</c:v>
                </c:pt>
                <c:pt idx="23">
                  <c:v>0.44</c:v>
                </c:pt>
                <c:pt idx="24">
                  <c:v>0.28000000000000003</c:v>
                </c:pt>
                <c:pt idx="25">
                  <c:v>0.16</c:v>
                </c:pt>
                <c:pt idx="26">
                  <c:v>0.16</c:v>
                </c:pt>
                <c:pt idx="27">
                  <c:v>0.41</c:v>
                </c:pt>
                <c:pt idx="28">
                  <c:v>0.4</c:v>
                </c:pt>
                <c:pt idx="29">
                  <c:v>0.95</c:v>
                </c:pt>
              </c:numCache>
            </c:numRef>
          </c:val>
          <c:smooth val="0"/>
          <c:extLst>
            <c:ext xmlns:c16="http://schemas.microsoft.com/office/drawing/2014/chart" uri="{C3380CC4-5D6E-409C-BE32-E72D297353CC}">
              <c16:uniqueId val="{00000000-A51D-4889-8FF1-06FEA007DD69}"/>
            </c:ext>
          </c:extLst>
        </c:ser>
        <c:ser>
          <c:idx val="3"/>
          <c:order val="1"/>
          <c:tx>
            <c:strRef>
              <c:f>Measured</c:f>
              <c:strCache>
                <c:ptCount val="1"/>
                <c:pt idx="0">
                  <c:v>Measured</c:v>
                </c:pt>
              </c:strCache>
            </c:strRef>
          </c:tx>
          <c:spPr>
            <a:ln w="28575" cap="rnd">
              <a:solidFill>
                <a:schemeClr val="accent4"/>
              </a:solidFill>
              <a:round/>
            </a:ln>
            <a:effectLst/>
          </c:spPr>
          <c:marker>
            <c:symbol val="none"/>
          </c:marker>
          <c:val>
            <c:numRef>
              <c:f>'3600MHz'!$E$3:$E$32</c:f>
              <c:numCache>
                <c:formatCode>General</c:formatCode>
                <c:ptCount val="30"/>
                <c:pt idx="0">
                  <c:v>0.999999999999999</c:v>
                </c:pt>
                <c:pt idx="1">
                  <c:v>0.98591736691171405</c:v>
                </c:pt>
                <c:pt idx="2">
                  <c:v>0.94891256991247597</c:v>
                </c:pt>
                <c:pt idx="3">
                  <c:v>0.91193141290012503</c:v>
                </c:pt>
                <c:pt idx="4">
                  <c:v>0.86319455890006402</c:v>
                </c:pt>
                <c:pt idx="5">
                  <c:v>0.80533480349228104</c:v>
                </c:pt>
                <c:pt idx="6">
                  <c:v>0.75625094144406002</c:v>
                </c:pt>
                <c:pt idx="7">
                  <c:v>0.76087057780845602</c:v>
                </c:pt>
                <c:pt idx="8">
                  <c:v>0.74553507232213101</c:v>
                </c:pt>
                <c:pt idx="9">
                  <c:v>0.72747829704470901</c:v>
                </c:pt>
                <c:pt idx="10">
                  <c:v>0.69502714871194704</c:v>
                </c:pt>
                <c:pt idx="11">
                  <c:v>0.692129887723132</c:v>
                </c:pt>
                <c:pt idx="12">
                  <c:v>0.66707177341539703</c:v>
                </c:pt>
                <c:pt idx="13">
                  <c:v>0.65034318003315295</c:v>
                </c:pt>
                <c:pt idx="14">
                  <c:v>0.61858630934247105</c:v>
                </c:pt>
                <c:pt idx="15">
                  <c:v>0.585140042089906</c:v>
                </c:pt>
                <c:pt idx="16">
                  <c:v>0.52706424454041201</c:v>
                </c:pt>
                <c:pt idx="17">
                  <c:v>0.47116901000629602</c:v>
                </c:pt>
                <c:pt idx="18">
                  <c:v>0.39972209763239103</c:v>
                </c:pt>
                <c:pt idx="19">
                  <c:v>0.48126641246977397</c:v>
                </c:pt>
                <c:pt idx="20">
                  <c:v>0.162986700167841</c:v>
                </c:pt>
                <c:pt idx="21">
                  <c:v>0.72995732424522597</c:v>
                </c:pt>
                <c:pt idx="22">
                  <c:v>0.42548590734004899</c:v>
                </c:pt>
                <c:pt idx="23">
                  <c:v>0.403195800217165</c:v>
                </c:pt>
                <c:pt idx="24">
                  <c:v>0.20044833317607899</c:v>
                </c:pt>
                <c:pt idx="25">
                  <c:v>0.23650428822470401</c:v>
                </c:pt>
                <c:pt idx="26">
                  <c:v>0.13967382072437001</c:v>
                </c:pt>
                <c:pt idx="27">
                  <c:v>0.47060829312227898</c:v>
                </c:pt>
                <c:pt idx="28">
                  <c:v>0.35999954600530398</c:v>
                </c:pt>
                <c:pt idx="29">
                  <c:v>0.95505213567264602</c:v>
                </c:pt>
              </c:numCache>
            </c:numRef>
          </c:val>
          <c:smooth val="0"/>
          <c:extLst>
            <c:ext xmlns:c16="http://schemas.microsoft.com/office/drawing/2014/chart" uri="{C3380CC4-5D6E-409C-BE32-E72D297353CC}">
              <c16:uniqueId val="{00000001-A51D-4889-8FF1-06FEA007DD69}"/>
            </c:ext>
          </c:extLst>
        </c:ser>
        <c:dLbls>
          <c:showLegendKey val="0"/>
          <c:showVal val="0"/>
          <c:showCatName val="0"/>
          <c:showSerName val="0"/>
          <c:showPercent val="0"/>
          <c:showBubbleSize val="0"/>
        </c:dLbls>
        <c:smooth val="0"/>
        <c:axId val="1052401759"/>
        <c:axId val="1052402591"/>
      </c:lineChart>
      <c:catAx>
        <c:axId val="1052401759"/>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52402591"/>
        <c:crosses val="autoZero"/>
        <c:auto val="1"/>
        <c:lblAlgn val="ctr"/>
        <c:lblOffset val="100"/>
        <c:noMultiLvlLbl val="0"/>
      </c:catAx>
      <c:valAx>
        <c:axId val="1052402591"/>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5240175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N28 722MHz Spatial</a:t>
            </a:r>
            <a:r>
              <a:rPr lang="en-US" altLang="zh-CN" baseline="0"/>
              <a:t> Correlation</a:t>
            </a:r>
            <a:endParaRPr lang="zh-CN" altLang="en-US"/>
          </a:p>
        </c:rich>
      </c:tx>
      <c:overlay val="0"/>
      <c:spPr>
        <a:noFill/>
        <a:ln>
          <a:noFill/>
        </a:ln>
        <a:effectLst/>
      </c:spPr>
      <c:txPr>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sc!$C$3</c:f>
              <c:strCache>
                <c:ptCount val="1"/>
                <c:pt idx="0">
                  <c:v>Lower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sc!$C$4:$C$13</c:f>
              <c:numCache>
                <c:formatCode>General</c:formatCode>
                <c:ptCount val="10"/>
                <c:pt idx="0">
                  <c:v>0.9</c:v>
                </c:pt>
                <c:pt idx="1">
                  <c:v>0.9</c:v>
                </c:pt>
                <c:pt idx="2">
                  <c:v>0.9</c:v>
                </c:pt>
                <c:pt idx="3">
                  <c:v>0.9</c:v>
                </c:pt>
                <c:pt idx="4">
                  <c:v>0.89</c:v>
                </c:pt>
                <c:pt idx="5">
                  <c:v>0.88</c:v>
                </c:pt>
                <c:pt idx="6">
                  <c:v>0.74</c:v>
                </c:pt>
                <c:pt idx="7">
                  <c:v>0.7</c:v>
                </c:pt>
                <c:pt idx="8">
                  <c:v>0.81</c:v>
                </c:pt>
                <c:pt idx="9">
                  <c:v>0.89</c:v>
                </c:pt>
              </c:numCache>
            </c:numRef>
          </c:val>
          <c:smooth val="0"/>
          <c:extLst>
            <c:ext xmlns:c16="http://schemas.microsoft.com/office/drawing/2014/chart" uri="{C3380CC4-5D6E-409C-BE32-E72D297353CC}">
              <c16:uniqueId val="{00000000-352A-4179-8D25-33273D84C573}"/>
            </c:ext>
          </c:extLst>
        </c:ser>
        <c:ser>
          <c:idx val="1"/>
          <c:order val="1"/>
          <c:tx>
            <c:strRef>
              <c:f>sc!$D$3</c:f>
              <c:strCache>
                <c:ptCount val="1"/>
                <c:pt idx="0">
                  <c:v>Upper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sc!$D$4:$D$13</c:f>
              <c:numCache>
                <c:formatCode>General</c:formatCode>
                <c:ptCount val="10"/>
                <c:pt idx="0">
                  <c:v>1</c:v>
                </c:pt>
                <c:pt idx="1">
                  <c:v>1</c:v>
                </c:pt>
                <c:pt idx="2">
                  <c:v>1</c:v>
                </c:pt>
                <c:pt idx="3">
                  <c:v>1</c:v>
                </c:pt>
                <c:pt idx="4">
                  <c:v>1</c:v>
                </c:pt>
                <c:pt idx="5">
                  <c:v>1</c:v>
                </c:pt>
                <c:pt idx="6">
                  <c:v>0.94</c:v>
                </c:pt>
                <c:pt idx="7">
                  <c:v>0.9</c:v>
                </c:pt>
                <c:pt idx="8">
                  <c:v>1</c:v>
                </c:pt>
                <c:pt idx="9">
                  <c:v>1</c:v>
                </c:pt>
              </c:numCache>
            </c:numRef>
          </c:val>
          <c:smooth val="0"/>
          <c:extLst>
            <c:ext xmlns:c16="http://schemas.microsoft.com/office/drawing/2014/chart" uri="{C3380CC4-5D6E-409C-BE32-E72D297353CC}">
              <c16:uniqueId val="{00000001-352A-4179-8D25-33273D84C573}"/>
            </c:ext>
          </c:extLst>
        </c:ser>
        <c:ser>
          <c:idx val="3"/>
          <c:order val="2"/>
          <c:tx>
            <c:strRef>
              <c:f>sc!$P$3</c:f>
              <c:strCache>
                <c:ptCount val="1"/>
                <c:pt idx="0">
                  <c:v>Measured</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sc!$N$4:$N$13</c:f>
              <c:numCache>
                <c:formatCode>General</c:formatCode>
                <c:ptCount val="10"/>
                <c:pt idx="0">
                  <c:v>1</c:v>
                </c:pt>
                <c:pt idx="1">
                  <c:v>0.99900490016906995</c:v>
                </c:pt>
                <c:pt idx="2">
                  <c:v>0.99722271809927798</c:v>
                </c:pt>
                <c:pt idx="3">
                  <c:v>0.99379850229338396</c:v>
                </c:pt>
                <c:pt idx="4">
                  <c:v>0.985291827440259</c:v>
                </c:pt>
                <c:pt idx="5">
                  <c:v>0.967111573035494</c:v>
                </c:pt>
                <c:pt idx="6">
                  <c:v>0.77532291655463603</c:v>
                </c:pt>
                <c:pt idx="7">
                  <c:v>0.71066255258298705</c:v>
                </c:pt>
                <c:pt idx="8">
                  <c:v>0.84909374303871299</c:v>
                </c:pt>
                <c:pt idx="9">
                  <c:v>0.98763790503811799</c:v>
                </c:pt>
              </c:numCache>
            </c:numRef>
          </c:val>
          <c:smooth val="0"/>
          <c:extLst>
            <c:ext xmlns:c16="http://schemas.microsoft.com/office/drawing/2014/chart" uri="{C3380CC4-5D6E-409C-BE32-E72D297353CC}">
              <c16:uniqueId val="{00000002-352A-4179-8D25-33273D84C573}"/>
            </c:ext>
          </c:extLst>
        </c:ser>
        <c:dLbls>
          <c:showLegendKey val="0"/>
          <c:showVal val="0"/>
          <c:showCatName val="0"/>
          <c:showSerName val="0"/>
          <c:showPercent val="0"/>
          <c:showBubbleSize val="0"/>
        </c:dLbls>
        <c:marker val="1"/>
        <c:smooth val="0"/>
        <c:axId val="163191075"/>
        <c:axId val="496577080"/>
      </c:lineChart>
      <c:catAx>
        <c:axId val="163191075"/>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Position/degree</a:t>
                </a:r>
                <a:endParaRPr lang="zh-CN" alt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96577080"/>
        <c:crosses val="autoZero"/>
        <c:auto val="1"/>
        <c:lblAlgn val="ctr"/>
        <c:lblOffset val="100"/>
        <c:noMultiLvlLbl val="0"/>
      </c:catAx>
      <c:valAx>
        <c:axId val="496577080"/>
        <c:scaling>
          <c:orientation val="minMax"/>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Correlation</a:t>
                </a:r>
                <a:endParaRPr lang="zh-CN" altLang="en-US"/>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63191075"/>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55</Pages>
  <Words>7610</Words>
  <Characters>43378</Characters>
  <Application>Microsoft Office Word</Application>
  <DocSecurity>0</DocSecurity>
  <Lines>361</Lines>
  <Paragraphs>101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26</cp:revision>
  <cp:lastPrinted>2019-02-25T14:05:00Z</cp:lastPrinted>
  <dcterms:created xsi:type="dcterms:W3CDTF">2023-11-21T15:47:00Z</dcterms:created>
  <dcterms:modified xsi:type="dcterms:W3CDTF">2024-01-08T17:54:00Z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2052-11.1.0.15309</vt:lpwstr>
  </property>
  <property fmtid="{D5CDD505-2E9C-101B-9397-08002B2CF9AE}" pid="3" name="ICV">
    <vt:lpwstr>FA3002FFC5C84AADA86867FB335CF83B_13</vt:lpwstr>
  </property>
  <property fmtid="{D5CDD505-2E9C-101B-9397-08002B2CF9AE}" pid="4" name="GrammarlyDocumentId">
    <vt:lpwstr>b8f5dea38065970be04988b3970f14fb5444543dd5469aad1fcbe4a0d6134049</vt:lpwstr>
  </property>
</Properties>
</file>