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17772A4B" w:rsidR="00E9750A" w:rsidRDefault="00A16F12">
            <w:pPr>
              <w:pStyle w:val="ZA"/>
              <w:framePr w:w="0" w:hRule="auto" w:wrap="auto" w:vAnchor="margin" w:hAnchor="text" w:yAlign="inline"/>
            </w:pPr>
            <w:bookmarkStart w:id="0" w:name="page1"/>
            <w:r>
              <w:rPr>
                <w:sz w:val="64"/>
              </w:rPr>
              <w:t xml:space="preserve">3GPP TS 29.575 </w:t>
            </w:r>
            <w:r>
              <w:t>V18.</w:t>
            </w:r>
            <w:r w:rsidR="00042CBC">
              <w:t>4</w:t>
            </w:r>
            <w:r>
              <w:t xml:space="preserve">.0 </w:t>
            </w:r>
            <w:r>
              <w:rPr>
                <w:sz w:val="32"/>
              </w:rPr>
              <w:t>(</w:t>
            </w:r>
            <w:r w:rsidR="00D71F1F">
              <w:rPr>
                <w:sz w:val="32"/>
              </w:rPr>
              <w:t>2023</w:t>
            </w:r>
            <w:r>
              <w:rPr>
                <w:sz w:val="32"/>
              </w:rPr>
              <w:t>-</w:t>
            </w:r>
            <w:r w:rsidR="00042CBC">
              <w:rPr>
                <w:sz w:val="32"/>
              </w:rPr>
              <w:t>1</w:t>
            </w:r>
            <w:r w:rsidR="007F14C3">
              <w:rPr>
                <w:sz w:val="32"/>
              </w:rPr>
              <w:t>2</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A16F12">
            <w:r>
              <w:rPr>
                <w:i/>
                <w:lang w:val="en-US" w:eastAsia="zh-CN"/>
              </w:rPr>
              <w:object w:dxaOrig="2052" w:dyaOrig="1260" w14:anchorId="41781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75pt" o:ole="">
                  <v:imagedata r:id="rId8" o:title=""/>
                </v:shape>
                <o:OLEObject Type="Embed" ProgID="Word.Picture.8" ShapeID="_x0000_i1025" DrawAspect="Content" ObjectID="_1764440392"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5DD850E3" w14:textId="77777777" w:rsidR="00E9750A" w:rsidRDefault="00A16F12">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4F538426" w:rsidR="00E9750A" w:rsidRDefault="00A16F12">
            <w:pPr>
              <w:pStyle w:val="FP"/>
              <w:jc w:val="center"/>
              <w:rPr>
                <w:sz w:val="18"/>
              </w:rPr>
            </w:pPr>
            <w:r>
              <w:rPr>
                <w:sz w:val="18"/>
              </w:rPr>
              <w:t>© 202</w:t>
            </w:r>
            <w:r w:rsidR="00D71F1F">
              <w:rPr>
                <w:sz w:val="18"/>
              </w:rPr>
              <w:t>3</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2E51C222" w14:textId="6D1433CC" w:rsidR="000F7FCF" w:rsidRDefault="00C07B96">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w:instrText>
      </w:r>
      <w:r>
        <w:fldChar w:fldCharType="separate"/>
      </w:r>
      <w:r w:rsidR="000F7FCF">
        <w:rPr>
          <w:noProof/>
        </w:rPr>
        <w:t>Foreword</w:t>
      </w:r>
      <w:r w:rsidR="000F7FCF">
        <w:rPr>
          <w:noProof/>
        </w:rPr>
        <w:tab/>
      </w:r>
      <w:r w:rsidR="000F7FCF">
        <w:rPr>
          <w:noProof/>
        </w:rPr>
        <w:fldChar w:fldCharType="begin"/>
      </w:r>
      <w:r w:rsidR="000F7FCF">
        <w:rPr>
          <w:noProof/>
        </w:rPr>
        <w:instrText xml:space="preserve"> PAGEREF _Toc151748920 \h </w:instrText>
      </w:r>
      <w:r w:rsidR="000F7FCF">
        <w:rPr>
          <w:noProof/>
        </w:rPr>
      </w:r>
      <w:r w:rsidR="000F7FCF">
        <w:rPr>
          <w:noProof/>
        </w:rPr>
        <w:fldChar w:fldCharType="separate"/>
      </w:r>
      <w:r w:rsidR="000F7FCF">
        <w:rPr>
          <w:noProof/>
        </w:rPr>
        <w:t>7</w:t>
      </w:r>
      <w:r w:rsidR="000F7FCF">
        <w:rPr>
          <w:noProof/>
        </w:rPr>
        <w:fldChar w:fldCharType="end"/>
      </w:r>
    </w:p>
    <w:p w14:paraId="11916A3F" w14:textId="710354F5" w:rsidR="000F7FCF" w:rsidRDefault="000F7FCF">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_Toc151748921 \h </w:instrText>
      </w:r>
      <w:r>
        <w:rPr>
          <w:noProof/>
        </w:rPr>
      </w:r>
      <w:r>
        <w:rPr>
          <w:noProof/>
        </w:rPr>
        <w:fldChar w:fldCharType="separate"/>
      </w:r>
      <w:r>
        <w:rPr>
          <w:noProof/>
        </w:rPr>
        <w:t>8</w:t>
      </w:r>
      <w:r>
        <w:rPr>
          <w:noProof/>
        </w:rPr>
        <w:fldChar w:fldCharType="end"/>
      </w:r>
    </w:p>
    <w:p w14:paraId="12A5A8D7" w14:textId="5FCF0812" w:rsidR="000F7FCF" w:rsidRDefault="000F7FCF">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_Toc151748922 \h </w:instrText>
      </w:r>
      <w:r>
        <w:rPr>
          <w:noProof/>
        </w:rPr>
      </w:r>
      <w:r>
        <w:rPr>
          <w:noProof/>
        </w:rPr>
        <w:fldChar w:fldCharType="separate"/>
      </w:r>
      <w:r>
        <w:rPr>
          <w:noProof/>
        </w:rPr>
        <w:t>9</w:t>
      </w:r>
      <w:r>
        <w:rPr>
          <w:noProof/>
        </w:rPr>
        <w:fldChar w:fldCharType="end"/>
      </w:r>
    </w:p>
    <w:p w14:paraId="784AEB30" w14:textId="1F713199" w:rsidR="000F7FCF" w:rsidRDefault="000F7FCF">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_Toc151748923 \h </w:instrText>
      </w:r>
      <w:r>
        <w:rPr>
          <w:noProof/>
        </w:rPr>
      </w:r>
      <w:r>
        <w:rPr>
          <w:noProof/>
        </w:rPr>
        <w:fldChar w:fldCharType="separate"/>
      </w:r>
      <w:r>
        <w:rPr>
          <w:noProof/>
        </w:rPr>
        <w:t>9</w:t>
      </w:r>
      <w:r>
        <w:rPr>
          <w:noProof/>
        </w:rPr>
        <w:fldChar w:fldCharType="end"/>
      </w:r>
    </w:p>
    <w:p w14:paraId="6D2D7B48" w14:textId="3C16FA6F" w:rsidR="000F7FCF" w:rsidRDefault="000F7FCF">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_Toc151748924 \h </w:instrText>
      </w:r>
      <w:r>
        <w:rPr>
          <w:noProof/>
        </w:rPr>
      </w:r>
      <w:r>
        <w:rPr>
          <w:noProof/>
        </w:rPr>
        <w:fldChar w:fldCharType="separate"/>
      </w:r>
      <w:r>
        <w:rPr>
          <w:noProof/>
        </w:rPr>
        <w:t>10</w:t>
      </w:r>
      <w:r>
        <w:rPr>
          <w:noProof/>
        </w:rPr>
        <w:fldChar w:fldCharType="end"/>
      </w:r>
    </w:p>
    <w:p w14:paraId="04DF7A43" w14:textId="0C47649F" w:rsidR="000F7FCF" w:rsidRDefault="000F7FCF">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_Toc151748925 \h </w:instrText>
      </w:r>
      <w:r>
        <w:rPr>
          <w:noProof/>
        </w:rPr>
      </w:r>
      <w:r>
        <w:rPr>
          <w:noProof/>
        </w:rPr>
        <w:fldChar w:fldCharType="separate"/>
      </w:r>
      <w:r>
        <w:rPr>
          <w:noProof/>
        </w:rPr>
        <w:t>10</w:t>
      </w:r>
      <w:r>
        <w:rPr>
          <w:noProof/>
        </w:rPr>
        <w:fldChar w:fldCharType="end"/>
      </w:r>
    </w:p>
    <w:p w14:paraId="0C620E9F" w14:textId="18007788" w:rsidR="000F7FCF" w:rsidRDefault="000F7FCF">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_Toc151748926 \h </w:instrText>
      </w:r>
      <w:r>
        <w:rPr>
          <w:noProof/>
        </w:rPr>
      </w:r>
      <w:r>
        <w:rPr>
          <w:noProof/>
        </w:rPr>
        <w:fldChar w:fldCharType="separate"/>
      </w:r>
      <w:r>
        <w:rPr>
          <w:noProof/>
        </w:rPr>
        <w:t>10</w:t>
      </w:r>
      <w:r>
        <w:rPr>
          <w:noProof/>
        </w:rPr>
        <w:fldChar w:fldCharType="end"/>
      </w:r>
    </w:p>
    <w:p w14:paraId="28D798AB" w14:textId="5B9C2C09" w:rsidR="000F7FCF" w:rsidRDefault="000F7FCF">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_Toc151748927 \h </w:instrText>
      </w:r>
      <w:r>
        <w:rPr>
          <w:noProof/>
        </w:rPr>
      </w:r>
      <w:r>
        <w:rPr>
          <w:noProof/>
        </w:rPr>
        <w:fldChar w:fldCharType="separate"/>
      </w:r>
      <w:r>
        <w:rPr>
          <w:noProof/>
        </w:rPr>
        <w:t>10</w:t>
      </w:r>
      <w:r>
        <w:rPr>
          <w:noProof/>
        </w:rPr>
        <w:fldChar w:fldCharType="end"/>
      </w:r>
    </w:p>
    <w:p w14:paraId="7208A6B8" w14:textId="55E10054" w:rsidR="000F7FCF" w:rsidRDefault="000F7FCF">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_Toc151748928 \h </w:instrText>
      </w:r>
      <w:r>
        <w:rPr>
          <w:noProof/>
        </w:rPr>
      </w:r>
      <w:r>
        <w:rPr>
          <w:noProof/>
        </w:rPr>
        <w:fldChar w:fldCharType="separate"/>
      </w:r>
      <w:r>
        <w:rPr>
          <w:noProof/>
        </w:rPr>
        <w:t>11</w:t>
      </w:r>
      <w:r>
        <w:rPr>
          <w:noProof/>
        </w:rPr>
        <w:fldChar w:fldCharType="end"/>
      </w:r>
    </w:p>
    <w:p w14:paraId="50F0CF70" w14:textId="57A9CA9E" w:rsidR="000F7FCF" w:rsidRDefault="000F7FCF">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_Toc151748929 \h </w:instrText>
      </w:r>
      <w:r>
        <w:rPr>
          <w:noProof/>
        </w:rPr>
      </w:r>
      <w:r>
        <w:rPr>
          <w:noProof/>
        </w:rPr>
        <w:fldChar w:fldCharType="separate"/>
      </w:r>
      <w:r>
        <w:rPr>
          <w:noProof/>
        </w:rPr>
        <w:t>11</w:t>
      </w:r>
      <w:r>
        <w:rPr>
          <w:noProof/>
        </w:rPr>
        <w:fldChar w:fldCharType="end"/>
      </w:r>
    </w:p>
    <w:p w14:paraId="4152D96C" w14:textId="444A9634" w:rsidR="000F7FCF" w:rsidRDefault="000F7FCF">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_Toc151748930 \h </w:instrText>
      </w:r>
      <w:r>
        <w:rPr>
          <w:noProof/>
        </w:rPr>
      </w:r>
      <w:r>
        <w:rPr>
          <w:noProof/>
        </w:rPr>
        <w:fldChar w:fldCharType="separate"/>
      </w:r>
      <w:r>
        <w:rPr>
          <w:noProof/>
        </w:rPr>
        <w:t>12</w:t>
      </w:r>
      <w:r>
        <w:rPr>
          <w:noProof/>
        </w:rPr>
        <w:fldChar w:fldCharType="end"/>
      </w:r>
    </w:p>
    <w:p w14:paraId="226BE6FE" w14:textId="747EE8E9" w:rsidR="000F7FCF" w:rsidRDefault="000F7FCF">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_Toc151748931 \h </w:instrText>
      </w:r>
      <w:r>
        <w:rPr>
          <w:noProof/>
        </w:rPr>
      </w:r>
      <w:r>
        <w:rPr>
          <w:noProof/>
        </w:rPr>
        <w:fldChar w:fldCharType="separate"/>
      </w:r>
      <w:r>
        <w:rPr>
          <w:noProof/>
        </w:rPr>
        <w:t>12</w:t>
      </w:r>
      <w:r>
        <w:rPr>
          <w:noProof/>
        </w:rPr>
        <w:fldChar w:fldCharType="end"/>
      </w:r>
    </w:p>
    <w:p w14:paraId="20896130" w14:textId="0FD0F17C" w:rsidR="000F7FCF" w:rsidRDefault="000F7FCF">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_Toc151748932 \h </w:instrText>
      </w:r>
      <w:r>
        <w:rPr>
          <w:noProof/>
        </w:rPr>
      </w:r>
      <w:r>
        <w:rPr>
          <w:noProof/>
        </w:rPr>
        <w:fldChar w:fldCharType="separate"/>
      </w:r>
      <w:r>
        <w:rPr>
          <w:noProof/>
        </w:rPr>
        <w:t>12</w:t>
      </w:r>
      <w:r>
        <w:rPr>
          <w:noProof/>
        </w:rPr>
        <w:fldChar w:fldCharType="end"/>
      </w:r>
    </w:p>
    <w:p w14:paraId="516229C8" w14:textId="0504157D" w:rsidR="000F7FCF" w:rsidRDefault="000F7FCF">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_Toc151748933 \h </w:instrText>
      </w:r>
      <w:r>
        <w:rPr>
          <w:noProof/>
        </w:rPr>
      </w:r>
      <w:r>
        <w:rPr>
          <w:noProof/>
        </w:rPr>
        <w:fldChar w:fldCharType="separate"/>
      </w:r>
      <w:r>
        <w:rPr>
          <w:noProof/>
        </w:rPr>
        <w:t>12</w:t>
      </w:r>
      <w:r>
        <w:rPr>
          <w:noProof/>
        </w:rPr>
        <w:fldChar w:fldCharType="end"/>
      </w:r>
    </w:p>
    <w:p w14:paraId="3DE9B21A" w14:textId="5BF4D618"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4.2.</w:t>
      </w:r>
      <w:r w:rsidRPr="00520FD4">
        <w:rPr>
          <w:noProof/>
          <w:lang w:val="en-US" w:eastAsia="zh-CN"/>
        </w:rPr>
        <w:t>1.3</w:t>
      </w:r>
      <w:r>
        <w:rPr>
          <w:rFonts w:asciiTheme="minorHAnsi" w:eastAsiaTheme="minorEastAsia" w:hAnsiTheme="minorHAnsi" w:cstheme="minorBidi"/>
          <w:noProof/>
          <w:kern w:val="2"/>
          <w:sz w:val="21"/>
          <w:szCs w:val="22"/>
          <w:lang w:val="en-US" w:eastAsia="zh-CN"/>
        </w:rPr>
        <w:tab/>
      </w:r>
      <w:r w:rsidRPr="00520FD4">
        <w:rPr>
          <w:noProof/>
          <w:lang w:val="en-US"/>
        </w:rPr>
        <w:t>Network Functions</w:t>
      </w:r>
      <w:r>
        <w:rPr>
          <w:noProof/>
        </w:rPr>
        <w:tab/>
      </w:r>
      <w:r>
        <w:rPr>
          <w:noProof/>
        </w:rPr>
        <w:fldChar w:fldCharType="begin"/>
      </w:r>
      <w:r>
        <w:rPr>
          <w:noProof/>
        </w:rPr>
        <w:instrText xml:space="preserve"> PAGEREF _Toc151748934 \h </w:instrText>
      </w:r>
      <w:r>
        <w:rPr>
          <w:noProof/>
        </w:rPr>
      </w:r>
      <w:r>
        <w:rPr>
          <w:noProof/>
        </w:rPr>
        <w:fldChar w:fldCharType="separate"/>
      </w:r>
      <w:r>
        <w:rPr>
          <w:noProof/>
        </w:rPr>
        <w:t>13</w:t>
      </w:r>
      <w:r>
        <w:rPr>
          <w:noProof/>
        </w:rPr>
        <w:fldChar w:fldCharType="end"/>
      </w:r>
    </w:p>
    <w:p w14:paraId="49625E1F" w14:textId="6F2D7805" w:rsidR="000F7FCF" w:rsidRDefault="000F7FCF">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_Toc151748935 \h </w:instrText>
      </w:r>
      <w:r>
        <w:rPr>
          <w:noProof/>
        </w:rPr>
      </w:r>
      <w:r>
        <w:rPr>
          <w:noProof/>
        </w:rPr>
        <w:fldChar w:fldCharType="separate"/>
      </w:r>
      <w:r>
        <w:rPr>
          <w:noProof/>
        </w:rPr>
        <w:t>13</w:t>
      </w:r>
      <w:r>
        <w:rPr>
          <w:noProof/>
        </w:rPr>
        <w:fldChar w:fldCharType="end"/>
      </w:r>
    </w:p>
    <w:p w14:paraId="5DC19A76" w14:textId="543865E3" w:rsidR="000F7FCF" w:rsidRDefault="000F7FCF">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_Toc151748936 \h </w:instrText>
      </w:r>
      <w:r>
        <w:rPr>
          <w:noProof/>
        </w:rPr>
      </w:r>
      <w:r>
        <w:rPr>
          <w:noProof/>
        </w:rPr>
        <w:fldChar w:fldCharType="separate"/>
      </w:r>
      <w:r>
        <w:rPr>
          <w:noProof/>
        </w:rPr>
        <w:t>13</w:t>
      </w:r>
      <w:r>
        <w:rPr>
          <w:noProof/>
        </w:rPr>
        <w:fldChar w:fldCharType="end"/>
      </w:r>
    </w:p>
    <w:p w14:paraId="674F7A7B" w14:textId="65456F30" w:rsidR="000F7FCF" w:rsidRDefault="000F7FCF">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_Toc151748937 \h </w:instrText>
      </w:r>
      <w:r>
        <w:rPr>
          <w:noProof/>
        </w:rPr>
      </w:r>
      <w:r>
        <w:rPr>
          <w:noProof/>
        </w:rPr>
        <w:fldChar w:fldCharType="separate"/>
      </w:r>
      <w:r>
        <w:rPr>
          <w:noProof/>
        </w:rPr>
        <w:t>13</w:t>
      </w:r>
      <w:r>
        <w:rPr>
          <w:noProof/>
        </w:rPr>
        <w:fldChar w:fldCharType="end"/>
      </w:r>
    </w:p>
    <w:p w14:paraId="6F1AA3D0" w14:textId="733B38E5" w:rsidR="000F7FCF" w:rsidRDefault="000F7FCF">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_Toc151748938 \h </w:instrText>
      </w:r>
      <w:r>
        <w:rPr>
          <w:noProof/>
        </w:rPr>
      </w:r>
      <w:r>
        <w:rPr>
          <w:noProof/>
        </w:rPr>
        <w:fldChar w:fldCharType="separate"/>
      </w:r>
      <w:r>
        <w:rPr>
          <w:noProof/>
        </w:rPr>
        <w:t>13</w:t>
      </w:r>
      <w:r>
        <w:rPr>
          <w:noProof/>
        </w:rPr>
        <w:fldChar w:fldCharType="end"/>
      </w:r>
    </w:p>
    <w:p w14:paraId="6C0B4850" w14:textId="49AEB151" w:rsidR="000F7FCF" w:rsidRDefault="000F7FCF">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_Toc151748939 \h </w:instrText>
      </w:r>
      <w:r>
        <w:rPr>
          <w:noProof/>
        </w:rPr>
      </w:r>
      <w:r>
        <w:rPr>
          <w:noProof/>
        </w:rPr>
        <w:fldChar w:fldCharType="separate"/>
      </w:r>
      <w:r>
        <w:rPr>
          <w:noProof/>
        </w:rPr>
        <w:t>14</w:t>
      </w:r>
      <w:r>
        <w:rPr>
          <w:noProof/>
        </w:rPr>
        <w:fldChar w:fldCharType="end"/>
      </w:r>
    </w:p>
    <w:p w14:paraId="07E218AE" w14:textId="5A410BA2" w:rsidR="000F7FCF" w:rsidRDefault="000F7FCF">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_Toc151748940 \h </w:instrText>
      </w:r>
      <w:r>
        <w:rPr>
          <w:noProof/>
        </w:rPr>
      </w:r>
      <w:r>
        <w:rPr>
          <w:noProof/>
        </w:rPr>
        <w:fldChar w:fldCharType="separate"/>
      </w:r>
      <w:r>
        <w:rPr>
          <w:noProof/>
        </w:rPr>
        <w:t>14</w:t>
      </w:r>
      <w:r>
        <w:rPr>
          <w:noProof/>
        </w:rPr>
        <w:fldChar w:fldCharType="end"/>
      </w:r>
    </w:p>
    <w:p w14:paraId="07D9892E" w14:textId="630877B0" w:rsidR="000F7FCF" w:rsidRDefault="000F7FCF">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_Toc151748941 \h </w:instrText>
      </w:r>
      <w:r>
        <w:rPr>
          <w:noProof/>
        </w:rPr>
      </w:r>
      <w:r>
        <w:rPr>
          <w:noProof/>
        </w:rPr>
        <w:fldChar w:fldCharType="separate"/>
      </w:r>
      <w:r>
        <w:rPr>
          <w:noProof/>
        </w:rPr>
        <w:t>14</w:t>
      </w:r>
      <w:r>
        <w:rPr>
          <w:noProof/>
        </w:rPr>
        <w:fldChar w:fldCharType="end"/>
      </w:r>
    </w:p>
    <w:p w14:paraId="3F706581" w14:textId="7FBE7E36" w:rsidR="000F7FCF" w:rsidRDefault="000F7FCF">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_Toc151748942 \h </w:instrText>
      </w:r>
      <w:r>
        <w:rPr>
          <w:noProof/>
        </w:rPr>
      </w:r>
      <w:r>
        <w:rPr>
          <w:noProof/>
        </w:rPr>
        <w:fldChar w:fldCharType="separate"/>
      </w:r>
      <w:r>
        <w:rPr>
          <w:noProof/>
        </w:rPr>
        <w:t>15</w:t>
      </w:r>
      <w:r>
        <w:rPr>
          <w:noProof/>
        </w:rPr>
        <w:fldChar w:fldCharType="end"/>
      </w:r>
    </w:p>
    <w:p w14:paraId="55F2DDC1" w14:textId="407811ED" w:rsidR="000F7FCF" w:rsidRDefault="000F7FCF">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_Toc151748943 \h </w:instrText>
      </w:r>
      <w:r>
        <w:rPr>
          <w:noProof/>
        </w:rPr>
      </w:r>
      <w:r>
        <w:rPr>
          <w:noProof/>
        </w:rPr>
        <w:fldChar w:fldCharType="separate"/>
      </w:r>
      <w:r>
        <w:rPr>
          <w:noProof/>
        </w:rPr>
        <w:t>15</w:t>
      </w:r>
      <w:r>
        <w:rPr>
          <w:noProof/>
        </w:rPr>
        <w:fldChar w:fldCharType="end"/>
      </w:r>
    </w:p>
    <w:p w14:paraId="6132116C" w14:textId="39494566" w:rsidR="000F7FCF" w:rsidRDefault="000F7FCF">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_Toc151748944 \h </w:instrText>
      </w:r>
      <w:r>
        <w:rPr>
          <w:noProof/>
        </w:rPr>
      </w:r>
      <w:r>
        <w:rPr>
          <w:noProof/>
        </w:rPr>
        <w:fldChar w:fldCharType="separate"/>
      </w:r>
      <w:r>
        <w:rPr>
          <w:noProof/>
        </w:rPr>
        <w:t>15</w:t>
      </w:r>
      <w:r>
        <w:rPr>
          <w:noProof/>
        </w:rPr>
        <w:fldChar w:fldCharType="end"/>
      </w:r>
    </w:p>
    <w:p w14:paraId="58D3540B" w14:textId="65180A17" w:rsidR="000F7FCF" w:rsidRDefault="000F7FCF">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_Toc151748945 \h </w:instrText>
      </w:r>
      <w:r>
        <w:rPr>
          <w:noProof/>
        </w:rPr>
      </w:r>
      <w:r>
        <w:rPr>
          <w:noProof/>
        </w:rPr>
        <w:fldChar w:fldCharType="separate"/>
      </w:r>
      <w:r>
        <w:rPr>
          <w:noProof/>
        </w:rPr>
        <w:t>16</w:t>
      </w:r>
      <w:r>
        <w:rPr>
          <w:noProof/>
        </w:rPr>
        <w:fldChar w:fldCharType="end"/>
      </w:r>
    </w:p>
    <w:p w14:paraId="3E4C14D8" w14:textId="15935234" w:rsidR="000F7FCF" w:rsidRDefault="000F7FCF">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_Toc151748946 \h </w:instrText>
      </w:r>
      <w:r>
        <w:rPr>
          <w:noProof/>
        </w:rPr>
      </w:r>
      <w:r>
        <w:rPr>
          <w:noProof/>
        </w:rPr>
        <w:fldChar w:fldCharType="separate"/>
      </w:r>
      <w:r>
        <w:rPr>
          <w:noProof/>
        </w:rPr>
        <w:t>16</w:t>
      </w:r>
      <w:r>
        <w:rPr>
          <w:noProof/>
        </w:rPr>
        <w:fldChar w:fldCharType="end"/>
      </w:r>
    </w:p>
    <w:p w14:paraId="07C87D10" w14:textId="48A577D7" w:rsidR="000F7FCF" w:rsidRDefault="000F7FCF">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_Toc151748947 \h </w:instrText>
      </w:r>
      <w:r>
        <w:rPr>
          <w:noProof/>
        </w:rPr>
      </w:r>
      <w:r>
        <w:rPr>
          <w:noProof/>
        </w:rPr>
        <w:fldChar w:fldCharType="separate"/>
      </w:r>
      <w:r>
        <w:rPr>
          <w:noProof/>
        </w:rPr>
        <w:t>17</w:t>
      </w:r>
      <w:r>
        <w:rPr>
          <w:noProof/>
        </w:rPr>
        <w:fldChar w:fldCharType="end"/>
      </w:r>
    </w:p>
    <w:p w14:paraId="31727314" w14:textId="338D3B9F" w:rsidR="000F7FCF" w:rsidRDefault="000F7FCF">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_Toc151748948 \h </w:instrText>
      </w:r>
      <w:r>
        <w:rPr>
          <w:noProof/>
        </w:rPr>
      </w:r>
      <w:r>
        <w:rPr>
          <w:noProof/>
        </w:rPr>
        <w:fldChar w:fldCharType="separate"/>
      </w:r>
      <w:r>
        <w:rPr>
          <w:noProof/>
        </w:rPr>
        <w:t>17</w:t>
      </w:r>
      <w:r>
        <w:rPr>
          <w:noProof/>
        </w:rPr>
        <w:fldChar w:fldCharType="end"/>
      </w:r>
    </w:p>
    <w:p w14:paraId="0EB59CD0" w14:textId="40BCD468" w:rsidR="000F7FCF" w:rsidRDefault="000F7FCF">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_Toc151748949 \h </w:instrText>
      </w:r>
      <w:r>
        <w:rPr>
          <w:noProof/>
        </w:rPr>
      </w:r>
      <w:r>
        <w:rPr>
          <w:noProof/>
        </w:rPr>
        <w:fldChar w:fldCharType="separate"/>
      </w:r>
      <w:r>
        <w:rPr>
          <w:noProof/>
        </w:rPr>
        <w:t>17</w:t>
      </w:r>
      <w:r>
        <w:rPr>
          <w:noProof/>
        </w:rPr>
        <w:fldChar w:fldCharType="end"/>
      </w:r>
    </w:p>
    <w:p w14:paraId="684D832B" w14:textId="797CCDCB" w:rsidR="000F7FCF" w:rsidRDefault="000F7FCF">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_Toc151748950 \h </w:instrText>
      </w:r>
      <w:r>
        <w:rPr>
          <w:noProof/>
        </w:rPr>
      </w:r>
      <w:r>
        <w:rPr>
          <w:noProof/>
        </w:rPr>
        <w:fldChar w:fldCharType="separate"/>
      </w:r>
      <w:r>
        <w:rPr>
          <w:noProof/>
        </w:rPr>
        <w:t>17</w:t>
      </w:r>
      <w:r>
        <w:rPr>
          <w:noProof/>
        </w:rPr>
        <w:fldChar w:fldCharType="end"/>
      </w:r>
    </w:p>
    <w:p w14:paraId="00ADFDE3" w14:textId="4BF81FE0" w:rsidR="000F7FCF" w:rsidRDefault="000F7FCF">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_Toc151748951 \h </w:instrText>
      </w:r>
      <w:r>
        <w:rPr>
          <w:noProof/>
        </w:rPr>
      </w:r>
      <w:r>
        <w:rPr>
          <w:noProof/>
        </w:rPr>
        <w:fldChar w:fldCharType="separate"/>
      </w:r>
      <w:r>
        <w:rPr>
          <w:noProof/>
        </w:rPr>
        <w:t>18</w:t>
      </w:r>
      <w:r>
        <w:rPr>
          <w:noProof/>
        </w:rPr>
        <w:fldChar w:fldCharType="end"/>
      </w:r>
    </w:p>
    <w:p w14:paraId="2DF1AB35" w14:textId="44A452C1" w:rsidR="000F7FCF" w:rsidRDefault="000F7FCF">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_Toc151748952 \h </w:instrText>
      </w:r>
      <w:r>
        <w:rPr>
          <w:noProof/>
        </w:rPr>
      </w:r>
      <w:r>
        <w:rPr>
          <w:noProof/>
        </w:rPr>
        <w:fldChar w:fldCharType="separate"/>
      </w:r>
      <w:r>
        <w:rPr>
          <w:noProof/>
        </w:rPr>
        <w:t>18</w:t>
      </w:r>
      <w:r>
        <w:rPr>
          <w:noProof/>
        </w:rPr>
        <w:fldChar w:fldCharType="end"/>
      </w:r>
    </w:p>
    <w:p w14:paraId="2B41DD82" w14:textId="455BF2E9" w:rsidR="000F7FCF" w:rsidRDefault="000F7FCF">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_Toc151748953 \h </w:instrText>
      </w:r>
      <w:r>
        <w:rPr>
          <w:noProof/>
        </w:rPr>
      </w:r>
      <w:r>
        <w:rPr>
          <w:noProof/>
        </w:rPr>
        <w:fldChar w:fldCharType="separate"/>
      </w:r>
      <w:r>
        <w:rPr>
          <w:noProof/>
        </w:rPr>
        <w:t>19</w:t>
      </w:r>
      <w:r>
        <w:rPr>
          <w:noProof/>
        </w:rPr>
        <w:fldChar w:fldCharType="end"/>
      </w:r>
    </w:p>
    <w:p w14:paraId="18DB8D9F" w14:textId="0CB42C0D" w:rsidR="000F7FCF" w:rsidRDefault="000F7FCF">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_Toc151748954 \h </w:instrText>
      </w:r>
      <w:r>
        <w:rPr>
          <w:noProof/>
        </w:rPr>
      </w:r>
      <w:r>
        <w:rPr>
          <w:noProof/>
        </w:rPr>
        <w:fldChar w:fldCharType="separate"/>
      </w:r>
      <w:r>
        <w:rPr>
          <w:noProof/>
        </w:rPr>
        <w:t>20</w:t>
      </w:r>
      <w:r>
        <w:rPr>
          <w:noProof/>
        </w:rPr>
        <w:fldChar w:fldCharType="end"/>
      </w:r>
    </w:p>
    <w:p w14:paraId="39D4D03C" w14:textId="060AED46" w:rsidR="000F7FCF" w:rsidRDefault="000F7FCF">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_Toc151748955 \h </w:instrText>
      </w:r>
      <w:r>
        <w:rPr>
          <w:noProof/>
        </w:rPr>
      </w:r>
      <w:r>
        <w:rPr>
          <w:noProof/>
        </w:rPr>
        <w:fldChar w:fldCharType="separate"/>
      </w:r>
      <w:r>
        <w:rPr>
          <w:noProof/>
        </w:rPr>
        <w:t>20</w:t>
      </w:r>
      <w:r>
        <w:rPr>
          <w:noProof/>
        </w:rPr>
        <w:fldChar w:fldCharType="end"/>
      </w:r>
    </w:p>
    <w:p w14:paraId="34456A39" w14:textId="19EA75C0" w:rsidR="000F7FCF" w:rsidRDefault="000F7FCF">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_Toc151748956 \h </w:instrText>
      </w:r>
      <w:r>
        <w:rPr>
          <w:noProof/>
        </w:rPr>
      </w:r>
      <w:r>
        <w:rPr>
          <w:noProof/>
        </w:rPr>
        <w:fldChar w:fldCharType="separate"/>
      </w:r>
      <w:r>
        <w:rPr>
          <w:noProof/>
        </w:rPr>
        <w:t>20</w:t>
      </w:r>
      <w:r>
        <w:rPr>
          <w:noProof/>
        </w:rPr>
        <w:fldChar w:fldCharType="end"/>
      </w:r>
    </w:p>
    <w:p w14:paraId="6608D563" w14:textId="1362E0D8" w:rsidR="000F7FCF" w:rsidRDefault="000F7FCF">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_Toc151748957 \h </w:instrText>
      </w:r>
      <w:r>
        <w:rPr>
          <w:noProof/>
        </w:rPr>
      </w:r>
      <w:r>
        <w:rPr>
          <w:noProof/>
        </w:rPr>
        <w:fldChar w:fldCharType="separate"/>
      </w:r>
      <w:r>
        <w:rPr>
          <w:noProof/>
        </w:rPr>
        <w:t>20</w:t>
      </w:r>
      <w:r>
        <w:rPr>
          <w:noProof/>
        </w:rPr>
        <w:fldChar w:fldCharType="end"/>
      </w:r>
    </w:p>
    <w:p w14:paraId="7BEF1825" w14:textId="06A9FCF5" w:rsidR="000F7FCF" w:rsidRDefault="000F7FCF">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_Toc151748958 \h </w:instrText>
      </w:r>
      <w:r>
        <w:rPr>
          <w:noProof/>
        </w:rPr>
      </w:r>
      <w:r>
        <w:rPr>
          <w:noProof/>
        </w:rPr>
        <w:fldChar w:fldCharType="separate"/>
      </w:r>
      <w:r>
        <w:rPr>
          <w:noProof/>
        </w:rPr>
        <w:t>20</w:t>
      </w:r>
      <w:r>
        <w:rPr>
          <w:noProof/>
        </w:rPr>
        <w:fldChar w:fldCharType="end"/>
      </w:r>
    </w:p>
    <w:p w14:paraId="1E7E33D6" w14:textId="597AC0B6" w:rsidR="000F7FCF" w:rsidRDefault="000F7FCF">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_Toc151748959 \h </w:instrText>
      </w:r>
      <w:r>
        <w:rPr>
          <w:noProof/>
        </w:rPr>
      </w:r>
      <w:r>
        <w:rPr>
          <w:noProof/>
        </w:rPr>
        <w:fldChar w:fldCharType="separate"/>
      </w:r>
      <w:r>
        <w:rPr>
          <w:noProof/>
        </w:rPr>
        <w:t>20</w:t>
      </w:r>
      <w:r>
        <w:rPr>
          <w:noProof/>
        </w:rPr>
        <w:fldChar w:fldCharType="end"/>
      </w:r>
    </w:p>
    <w:p w14:paraId="6A975DE6" w14:textId="16AD4787" w:rsidR="000F7FCF" w:rsidRDefault="000F7FCF">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_Toc151748960 \h </w:instrText>
      </w:r>
      <w:r>
        <w:rPr>
          <w:noProof/>
        </w:rPr>
      </w:r>
      <w:r>
        <w:rPr>
          <w:noProof/>
        </w:rPr>
        <w:fldChar w:fldCharType="separate"/>
      </w:r>
      <w:r>
        <w:rPr>
          <w:noProof/>
        </w:rPr>
        <w:t>23</w:t>
      </w:r>
      <w:r>
        <w:rPr>
          <w:noProof/>
        </w:rPr>
        <w:fldChar w:fldCharType="end"/>
      </w:r>
    </w:p>
    <w:p w14:paraId="4BFA337F" w14:textId="70328DA9" w:rsidR="000F7FCF" w:rsidRDefault="000F7FCF">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_Toc151748961 \h </w:instrText>
      </w:r>
      <w:r>
        <w:rPr>
          <w:noProof/>
        </w:rPr>
      </w:r>
      <w:r>
        <w:rPr>
          <w:noProof/>
        </w:rPr>
        <w:fldChar w:fldCharType="separate"/>
      </w:r>
      <w:r>
        <w:rPr>
          <w:noProof/>
        </w:rPr>
        <w:t>23</w:t>
      </w:r>
      <w:r>
        <w:rPr>
          <w:noProof/>
        </w:rPr>
        <w:fldChar w:fldCharType="end"/>
      </w:r>
    </w:p>
    <w:p w14:paraId="58965B0A" w14:textId="6226A0A0" w:rsidR="000F7FCF" w:rsidRDefault="000F7FCF">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_Toc151748962 \h </w:instrText>
      </w:r>
      <w:r>
        <w:rPr>
          <w:noProof/>
        </w:rPr>
      </w:r>
      <w:r>
        <w:rPr>
          <w:noProof/>
        </w:rPr>
        <w:fldChar w:fldCharType="separate"/>
      </w:r>
      <w:r>
        <w:rPr>
          <w:noProof/>
        </w:rPr>
        <w:t>23</w:t>
      </w:r>
      <w:r>
        <w:rPr>
          <w:noProof/>
        </w:rPr>
        <w:fldChar w:fldCharType="end"/>
      </w:r>
    </w:p>
    <w:p w14:paraId="1B2F688D" w14:textId="3286DD87" w:rsidR="000F7FCF" w:rsidRDefault="000F7FCF">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_Toc151748963 \h </w:instrText>
      </w:r>
      <w:r>
        <w:rPr>
          <w:noProof/>
        </w:rPr>
      </w:r>
      <w:r>
        <w:rPr>
          <w:noProof/>
        </w:rPr>
        <w:fldChar w:fldCharType="separate"/>
      </w:r>
      <w:r>
        <w:rPr>
          <w:noProof/>
        </w:rPr>
        <w:t>23</w:t>
      </w:r>
      <w:r>
        <w:rPr>
          <w:noProof/>
        </w:rPr>
        <w:fldChar w:fldCharType="end"/>
      </w:r>
    </w:p>
    <w:p w14:paraId="04CA9B81" w14:textId="66C10BF0" w:rsidR="000F7FCF" w:rsidRDefault="000F7FCF">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_Toc151748964 \h </w:instrText>
      </w:r>
      <w:r>
        <w:rPr>
          <w:noProof/>
        </w:rPr>
      </w:r>
      <w:r>
        <w:rPr>
          <w:noProof/>
        </w:rPr>
        <w:fldChar w:fldCharType="separate"/>
      </w:r>
      <w:r>
        <w:rPr>
          <w:noProof/>
        </w:rPr>
        <w:t>24</w:t>
      </w:r>
      <w:r>
        <w:rPr>
          <w:noProof/>
        </w:rPr>
        <w:fldChar w:fldCharType="end"/>
      </w:r>
    </w:p>
    <w:p w14:paraId="6BBC52C4" w14:textId="353D42CB" w:rsidR="000F7FCF" w:rsidRDefault="000F7FCF">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_Toc151748965 \h </w:instrText>
      </w:r>
      <w:r>
        <w:rPr>
          <w:noProof/>
        </w:rPr>
      </w:r>
      <w:r>
        <w:rPr>
          <w:noProof/>
        </w:rPr>
        <w:fldChar w:fldCharType="separate"/>
      </w:r>
      <w:r>
        <w:rPr>
          <w:noProof/>
        </w:rPr>
        <w:t>24</w:t>
      </w:r>
      <w:r>
        <w:rPr>
          <w:noProof/>
        </w:rPr>
        <w:fldChar w:fldCharType="end"/>
      </w:r>
    </w:p>
    <w:p w14:paraId="32C01E2B" w14:textId="4FC605A1" w:rsidR="000F7FCF" w:rsidRDefault="000F7FCF">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_Toc151748966 \h </w:instrText>
      </w:r>
      <w:r>
        <w:rPr>
          <w:noProof/>
        </w:rPr>
      </w:r>
      <w:r>
        <w:rPr>
          <w:noProof/>
        </w:rPr>
        <w:fldChar w:fldCharType="separate"/>
      </w:r>
      <w:r>
        <w:rPr>
          <w:noProof/>
        </w:rPr>
        <w:t>24</w:t>
      </w:r>
      <w:r>
        <w:rPr>
          <w:noProof/>
        </w:rPr>
        <w:fldChar w:fldCharType="end"/>
      </w:r>
    </w:p>
    <w:p w14:paraId="0F521FEE" w14:textId="4AEBE6DA" w:rsidR="000F7FCF" w:rsidRDefault="000F7FCF">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_Toc151748967 \h </w:instrText>
      </w:r>
      <w:r>
        <w:rPr>
          <w:noProof/>
        </w:rPr>
      </w:r>
      <w:r>
        <w:rPr>
          <w:noProof/>
        </w:rPr>
        <w:fldChar w:fldCharType="separate"/>
      </w:r>
      <w:r>
        <w:rPr>
          <w:noProof/>
        </w:rPr>
        <w:t>24</w:t>
      </w:r>
      <w:r>
        <w:rPr>
          <w:noProof/>
        </w:rPr>
        <w:fldChar w:fldCharType="end"/>
      </w:r>
    </w:p>
    <w:p w14:paraId="5C9FABCD" w14:textId="2A526AED"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4.3.</w:t>
      </w:r>
      <w:r w:rsidRPr="00520FD4">
        <w:rPr>
          <w:noProof/>
          <w:lang w:val="en-US" w:eastAsia="zh-CN"/>
        </w:rPr>
        <w:t>1.3</w:t>
      </w:r>
      <w:r>
        <w:rPr>
          <w:rFonts w:asciiTheme="minorHAnsi" w:eastAsiaTheme="minorEastAsia" w:hAnsiTheme="minorHAnsi" w:cstheme="minorBidi"/>
          <w:noProof/>
          <w:kern w:val="2"/>
          <w:sz w:val="21"/>
          <w:szCs w:val="22"/>
          <w:lang w:val="en-US" w:eastAsia="zh-CN"/>
        </w:rPr>
        <w:tab/>
      </w:r>
      <w:r w:rsidRPr="00520FD4">
        <w:rPr>
          <w:noProof/>
          <w:lang w:val="en-US"/>
        </w:rPr>
        <w:t>Network Functions</w:t>
      </w:r>
      <w:r>
        <w:rPr>
          <w:noProof/>
        </w:rPr>
        <w:tab/>
      </w:r>
      <w:r>
        <w:rPr>
          <w:noProof/>
        </w:rPr>
        <w:fldChar w:fldCharType="begin"/>
      </w:r>
      <w:r>
        <w:rPr>
          <w:noProof/>
        </w:rPr>
        <w:instrText xml:space="preserve"> PAGEREF _Toc151748968 \h </w:instrText>
      </w:r>
      <w:r>
        <w:rPr>
          <w:noProof/>
        </w:rPr>
      </w:r>
      <w:r>
        <w:rPr>
          <w:noProof/>
        </w:rPr>
        <w:fldChar w:fldCharType="separate"/>
      </w:r>
      <w:r>
        <w:rPr>
          <w:noProof/>
        </w:rPr>
        <w:t>25</w:t>
      </w:r>
      <w:r>
        <w:rPr>
          <w:noProof/>
        </w:rPr>
        <w:fldChar w:fldCharType="end"/>
      </w:r>
    </w:p>
    <w:p w14:paraId="748EB61B" w14:textId="17A1D62E" w:rsidR="000F7FCF" w:rsidRDefault="000F7FCF">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_Toc151748969 \h </w:instrText>
      </w:r>
      <w:r>
        <w:rPr>
          <w:noProof/>
        </w:rPr>
      </w:r>
      <w:r>
        <w:rPr>
          <w:noProof/>
        </w:rPr>
        <w:fldChar w:fldCharType="separate"/>
      </w:r>
      <w:r>
        <w:rPr>
          <w:noProof/>
        </w:rPr>
        <w:t>25</w:t>
      </w:r>
      <w:r>
        <w:rPr>
          <w:noProof/>
        </w:rPr>
        <w:fldChar w:fldCharType="end"/>
      </w:r>
    </w:p>
    <w:p w14:paraId="21ED1376" w14:textId="718740E7" w:rsidR="000F7FCF" w:rsidRDefault="000F7FCF">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_Toc151748970 \h </w:instrText>
      </w:r>
      <w:r>
        <w:rPr>
          <w:noProof/>
        </w:rPr>
      </w:r>
      <w:r>
        <w:rPr>
          <w:noProof/>
        </w:rPr>
        <w:fldChar w:fldCharType="separate"/>
      </w:r>
      <w:r>
        <w:rPr>
          <w:noProof/>
        </w:rPr>
        <w:t>25</w:t>
      </w:r>
      <w:r>
        <w:rPr>
          <w:noProof/>
        </w:rPr>
        <w:fldChar w:fldCharType="end"/>
      </w:r>
    </w:p>
    <w:p w14:paraId="1F104DD7" w14:textId="2DC572BE" w:rsidR="000F7FCF" w:rsidRDefault="000F7FCF">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_Toc151748971 \h </w:instrText>
      </w:r>
      <w:r>
        <w:rPr>
          <w:noProof/>
        </w:rPr>
      </w:r>
      <w:r>
        <w:rPr>
          <w:noProof/>
        </w:rPr>
        <w:fldChar w:fldCharType="separate"/>
      </w:r>
      <w:r>
        <w:rPr>
          <w:noProof/>
        </w:rPr>
        <w:t>26</w:t>
      </w:r>
      <w:r>
        <w:rPr>
          <w:noProof/>
        </w:rPr>
        <w:fldChar w:fldCharType="end"/>
      </w:r>
    </w:p>
    <w:p w14:paraId="4F86FEE1" w14:textId="55BAA128" w:rsidR="000F7FCF" w:rsidRDefault="000F7FCF">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_Toc151748972 \h </w:instrText>
      </w:r>
      <w:r>
        <w:rPr>
          <w:noProof/>
        </w:rPr>
      </w:r>
      <w:r>
        <w:rPr>
          <w:noProof/>
        </w:rPr>
        <w:fldChar w:fldCharType="separate"/>
      </w:r>
      <w:r>
        <w:rPr>
          <w:noProof/>
        </w:rPr>
        <w:t>26</w:t>
      </w:r>
      <w:r>
        <w:rPr>
          <w:noProof/>
        </w:rPr>
        <w:fldChar w:fldCharType="end"/>
      </w:r>
    </w:p>
    <w:p w14:paraId="08ECEC69" w14:textId="55398B3E" w:rsidR="000F7FCF" w:rsidRDefault="000F7FCF">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_Toc151748973 \h </w:instrText>
      </w:r>
      <w:r>
        <w:rPr>
          <w:noProof/>
        </w:rPr>
      </w:r>
      <w:r>
        <w:rPr>
          <w:noProof/>
        </w:rPr>
        <w:fldChar w:fldCharType="separate"/>
      </w:r>
      <w:r>
        <w:rPr>
          <w:noProof/>
        </w:rPr>
        <w:t>26</w:t>
      </w:r>
      <w:r>
        <w:rPr>
          <w:noProof/>
        </w:rPr>
        <w:fldChar w:fldCharType="end"/>
      </w:r>
    </w:p>
    <w:p w14:paraId="0436367D" w14:textId="1A62B1A9" w:rsidR="000F7FCF" w:rsidRDefault="000F7FCF">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_Toc151748974 \h </w:instrText>
      </w:r>
      <w:r>
        <w:rPr>
          <w:noProof/>
        </w:rPr>
      </w:r>
      <w:r>
        <w:rPr>
          <w:noProof/>
        </w:rPr>
        <w:fldChar w:fldCharType="separate"/>
      </w:r>
      <w:r>
        <w:rPr>
          <w:noProof/>
        </w:rPr>
        <w:t>26</w:t>
      </w:r>
      <w:r>
        <w:rPr>
          <w:noProof/>
        </w:rPr>
        <w:fldChar w:fldCharType="end"/>
      </w:r>
    </w:p>
    <w:p w14:paraId="2ED511AF" w14:textId="6554ABAC" w:rsidR="000F7FCF" w:rsidRDefault="000F7FCF">
      <w:pPr>
        <w:pStyle w:val="TOC5"/>
        <w:rPr>
          <w:rFonts w:asciiTheme="minorHAnsi" w:eastAsiaTheme="minorEastAsia" w:hAnsiTheme="minorHAnsi" w:cstheme="minorBidi"/>
          <w:noProof/>
          <w:kern w:val="2"/>
          <w:sz w:val="21"/>
          <w:szCs w:val="22"/>
          <w:lang w:val="en-US" w:eastAsia="zh-CN"/>
        </w:rPr>
      </w:pPr>
      <w:r>
        <w:rPr>
          <w:noProof/>
        </w:rPr>
        <w:lastRenderedPageBreak/>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_Toc151748975 \h </w:instrText>
      </w:r>
      <w:r>
        <w:rPr>
          <w:noProof/>
        </w:rPr>
      </w:r>
      <w:r>
        <w:rPr>
          <w:noProof/>
        </w:rPr>
        <w:fldChar w:fldCharType="separate"/>
      </w:r>
      <w:r>
        <w:rPr>
          <w:noProof/>
        </w:rPr>
        <w:t>26</w:t>
      </w:r>
      <w:r>
        <w:rPr>
          <w:noProof/>
        </w:rPr>
        <w:fldChar w:fldCharType="end"/>
      </w:r>
    </w:p>
    <w:p w14:paraId="3F1429DC" w14:textId="13264F84" w:rsidR="000F7FCF" w:rsidRDefault="000F7FCF">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_Toc151748976 \h </w:instrText>
      </w:r>
      <w:r>
        <w:rPr>
          <w:noProof/>
        </w:rPr>
      </w:r>
      <w:r>
        <w:rPr>
          <w:noProof/>
        </w:rPr>
        <w:fldChar w:fldCharType="separate"/>
      </w:r>
      <w:r>
        <w:rPr>
          <w:noProof/>
        </w:rPr>
        <w:t>27</w:t>
      </w:r>
      <w:r>
        <w:rPr>
          <w:noProof/>
        </w:rPr>
        <w:fldChar w:fldCharType="end"/>
      </w:r>
    </w:p>
    <w:p w14:paraId="0396BB1C" w14:textId="7FA26B8B" w:rsidR="000F7FCF" w:rsidRDefault="000F7FCF">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_Toc151748977 \h </w:instrText>
      </w:r>
      <w:r>
        <w:rPr>
          <w:noProof/>
        </w:rPr>
      </w:r>
      <w:r>
        <w:rPr>
          <w:noProof/>
        </w:rPr>
        <w:fldChar w:fldCharType="separate"/>
      </w:r>
      <w:r>
        <w:rPr>
          <w:noProof/>
        </w:rPr>
        <w:t>27</w:t>
      </w:r>
      <w:r>
        <w:rPr>
          <w:noProof/>
        </w:rPr>
        <w:fldChar w:fldCharType="end"/>
      </w:r>
    </w:p>
    <w:p w14:paraId="4894E103" w14:textId="27A703BA" w:rsidR="000F7FCF" w:rsidRDefault="000F7FCF">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_Toc151748978 \h </w:instrText>
      </w:r>
      <w:r>
        <w:rPr>
          <w:noProof/>
        </w:rPr>
      </w:r>
      <w:r>
        <w:rPr>
          <w:noProof/>
        </w:rPr>
        <w:fldChar w:fldCharType="separate"/>
      </w:r>
      <w:r>
        <w:rPr>
          <w:noProof/>
        </w:rPr>
        <w:t>27</w:t>
      </w:r>
      <w:r>
        <w:rPr>
          <w:noProof/>
        </w:rPr>
        <w:fldChar w:fldCharType="end"/>
      </w:r>
    </w:p>
    <w:p w14:paraId="128900A4" w14:textId="1EEC653F" w:rsidR="000F7FCF" w:rsidRDefault="000F7FCF">
      <w:pPr>
        <w:pStyle w:val="TOC4"/>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_Toc151748979 \h </w:instrText>
      </w:r>
      <w:r>
        <w:rPr>
          <w:noProof/>
        </w:rPr>
      </w:r>
      <w:r>
        <w:rPr>
          <w:noProof/>
        </w:rPr>
        <w:fldChar w:fldCharType="separate"/>
      </w:r>
      <w:r>
        <w:rPr>
          <w:noProof/>
        </w:rPr>
        <w:t>28</w:t>
      </w:r>
      <w:r>
        <w:rPr>
          <w:noProof/>
        </w:rPr>
        <w:fldChar w:fldCharType="end"/>
      </w:r>
    </w:p>
    <w:p w14:paraId="2CEA512C" w14:textId="3E426B9E" w:rsidR="000F7FCF" w:rsidRDefault="000F7FCF">
      <w:pPr>
        <w:pStyle w:val="TOC5"/>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_Toc151748980 \h </w:instrText>
      </w:r>
      <w:r>
        <w:rPr>
          <w:noProof/>
        </w:rPr>
      </w:r>
      <w:r>
        <w:rPr>
          <w:noProof/>
        </w:rPr>
        <w:fldChar w:fldCharType="separate"/>
      </w:r>
      <w:r>
        <w:rPr>
          <w:noProof/>
        </w:rPr>
        <w:t>28</w:t>
      </w:r>
      <w:r>
        <w:rPr>
          <w:noProof/>
        </w:rPr>
        <w:fldChar w:fldCharType="end"/>
      </w:r>
    </w:p>
    <w:p w14:paraId="3438C44D" w14:textId="437D14C2" w:rsidR="000F7FCF" w:rsidRDefault="000F7FCF">
      <w:pPr>
        <w:pStyle w:val="TOC5"/>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_Toc151748981 \h </w:instrText>
      </w:r>
      <w:r>
        <w:rPr>
          <w:noProof/>
        </w:rPr>
      </w:r>
      <w:r>
        <w:rPr>
          <w:noProof/>
        </w:rPr>
        <w:fldChar w:fldCharType="separate"/>
      </w:r>
      <w:r>
        <w:rPr>
          <w:noProof/>
        </w:rPr>
        <w:t>28</w:t>
      </w:r>
      <w:r>
        <w:rPr>
          <w:noProof/>
        </w:rPr>
        <w:fldChar w:fldCharType="end"/>
      </w:r>
    </w:p>
    <w:p w14:paraId="00CF841C" w14:textId="03E98159" w:rsidR="000F7FCF" w:rsidRDefault="000F7FCF">
      <w:pPr>
        <w:pStyle w:val="TOC5"/>
        <w:rPr>
          <w:rFonts w:asciiTheme="minorHAnsi" w:eastAsiaTheme="minorEastAsia" w:hAnsiTheme="minorHAnsi" w:cstheme="minorBidi"/>
          <w:noProof/>
          <w:kern w:val="2"/>
          <w:sz w:val="21"/>
          <w:szCs w:val="22"/>
          <w:lang w:val="en-US" w:eastAsia="zh-CN"/>
        </w:rPr>
      </w:pPr>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_Toc151748982 \h </w:instrText>
      </w:r>
      <w:r>
        <w:rPr>
          <w:noProof/>
        </w:rPr>
      </w:r>
      <w:r>
        <w:rPr>
          <w:noProof/>
        </w:rPr>
        <w:fldChar w:fldCharType="separate"/>
      </w:r>
      <w:r>
        <w:rPr>
          <w:noProof/>
        </w:rPr>
        <w:t>29</w:t>
      </w:r>
      <w:r>
        <w:rPr>
          <w:noProof/>
        </w:rPr>
        <w:fldChar w:fldCharType="end"/>
      </w:r>
    </w:p>
    <w:p w14:paraId="340BDA40" w14:textId="29BFC49F" w:rsidR="000F7FCF" w:rsidRDefault="000F7FCF">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_Toc151748983 \h </w:instrText>
      </w:r>
      <w:r>
        <w:rPr>
          <w:noProof/>
        </w:rPr>
      </w:r>
      <w:r>
        <w:rPr>
          <w:noProof/>
        </w:rPr>
        <w:fldChar w:fldCharType="separate"/>
      </w:r>
      <w:r>
        <w:rPr>
          <w:noProof/>
        </w:rPr>
        <w:t>29</w:t>
      </w:r>
      <w:r>
        <w:rPr>
          <w:noProof/>
        </w:rPr>
        <w:fldChar w:fldCharType="end"/>
      </w:r>
    </w:p>
    <w:p w14:paraId="45C085F1" w14:textId="5C2E20D4" w:rsidR="000F7FCF" w:rsidRDefault="000F7FCF">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_Toc151748984 \h </w:instrText>
      </w:r>
      <w:r>
        <w:rPr>
          <w:noProof/>
        </w:rPr>
      </w:r>
      <w:r>
        <w:rPr>
          <w:noProof/>
        </w:rPr>
        <w:fldChar w:fldCharType="separate"/>
      </w:r>
      <w:r>
        <w:rPr>
          <w:noProof/>
        </w:rPr>
        <w:t>29</w:t>
      </w:r>
      <w:r>
        <w:rPr>
          <w:noProof/>
        </w:rPr>
        <w:fldChar w:fldCharType="end"/>
      </w:r>
    </w:p>
    <w:p w14:paraId="05DF58D7" w14:textId="138AC92A" w:rsidR="000F7FCF" w:rsidRDefault="000F7FCF">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_Toc151748985 \h </w:instrText>
      </w:r>
      <w:r>
        <w:rPr>
          <w:noProof/>
        </w:rPr>
      </w:r>
      <w:r>
        <w:rPr>
          <w:noProof/>
        </w:rPr>
        <w:fldChar w:fldCharType="separate"/>
      </w:r>
      <w:r>
        <w:rPr>
          <w:noProof/>
        </w:rPr>
        <w:t>29</w:t>
      </w:r>
      <w:r>
        <w:rPr>
          <w:noProof/>
        </w:rPr>
        <w:fldChar w:fldCharType="end"/>
      </w:r>
    </w:p>
    <w:p w14:paraId="645FE9A6" w14:textId="70DB1A09" w:rsidR="000F7FCF" w:rsidRDefault="000F7FCF">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_Toc151748986 \h </w:instrText>
      </w:r>
      <w:r>
        <w:rPr>
          <w:noProof/>
        </w:rPr>
      </w:r>
      <w:r>
        <w:rPr>
          <w:noProof/>
        </w:rPr>
        <w:fldChar w:fldCharType="separate"/>
      </w:r>
      <w:r>
        <w:rPr>
          <w:noProof/>
        </w:rPr>
        <w:t>30</w:t>
      </w:r>
      <w:r>
        <w:rPr>
          <w:noProof/>
        </w:rPr>
        <w:fldChar w:fldCharType="end"/>
      </w:r>
    </w:p>
    <w:p w14:paraId="4E937253" w14:textId="55EFF370" w:rsidR="000F7FCF" w:rsidRDefault="000F7FCF">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_Toc151748987 \h </w:instrText>
      </w:r>
      <w:r>
        <w:rPr>
          <w:noProof/>
        </w:rPr>
      </w:r>
      <w:r>
        <w:rPr>
          <w:noProof/>
        </w:rPr>
        <w:fldChar w:fldCharType="separate"/>
      </w:r>
      <w:r>
        <w:rPr>
          <w:noProof/>
        </w:rPr>
        <w:t>30</w:t>
      </w:r>
      <w:r>
        <w:rPr>
          <w:noProof/>
        </w:rPr>
        <w:fldChar w:fldCharType="end"/>
      </w:r>
    </w:p>
    <w:p w14:paraId="0995BF02" w14:textId="0E19E449" w:rsidR="000F7FCF" w:rsidRDefault="000F7FCF">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_Toc151748988 \h </w:instrText>
      </w:r>
      <w:r>
        <w:rPr>
          <w:noProof/>
        </w:rPr>
      </w:r>
      <w:r>
        <w:rPr>
          <w:noProof/>
        </w:rPr>
        <w:fldChar w:fldCharType="separate"/>
      </w:r>
      <w:r>
        <w:rPr>
          <w:noProof/>
        </w:rPr>
        <w:t>30</w:t>
      </w:r>
      <w:r>
        <w:rPr>
          <w:noProof/>
        </w:rPr>
        <w:fldChar w:fldCharType="end"/>
      </w:r>
    </w:p>
    <w:p w14:paraId="50CD75EF" w14:textId="26AFB915" w:rsidR="000F7FCF" w:rsidRDefault="000F7FCF">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_Toc151748989 \h </w:instrText>
      </w:r>
      <w:r>
        <w:rPr>
          <w:noProof/>
        </w:rPr>
      </w:r>
      <w:r>
        <w:rPr>
          <w:noProof/>
        </w:rPr>
        <w:fldChar w:fldCharType="separate"/>
      </w:r>
      <w:r>
        <w:rPr>
          <w:noProof/>
        </w:rPr>
        <w:t>30</w:t>
      </w:r>
      <w:r>
        <w:rPr>
          <w:noProof/>
        </w:rPr>
        <w:fldChar w:fldCharType="end"/>
      </w:r>
    </w:p>
    <w:p w14:paraId="7532333A" w14:textId="23E123F6" w:rsidR="000F7FCF" w:rsidRDefault="000F7FCF">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_Toc151748990 \h </w:instrText>
      </w:r>
      <w:r>
        <w:rPr>
          <w:noProof/>
        </w:rPr>
      </w:r>
      <w:r>
        <w:rPr>
          <w:noProof/>
        </w:rPr>
        <w:fldChar w:fldCharType="separate"/>
      </w:r>
      <w:r>
        <w:rPr>
          <w:noProof/>
        </w:rPr>
        <w:t>30</w:t>
      </w:r>
      <w:r>
        <w:rPr>
          <w:noProof/>
        </w:rPr>
        <w:fldChar w:fldCharType="end"/>
      </w:r>
    </w:p>
    <w:p w14:paraId="21E43D5F" w14:textId="35A212B1" w:rsidR="000F7FCF" w:rsidRDefault="000F7FCF">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_Toc151748991 \h </w:instrText>
      </w:r>
      <w:r>
        <w:rPr>
          <w:noProof/>
        </w:rPr>
      </w:r>
      <w:r>
        <w:rPr>
          <w:noProof/>
        </w:rPr>
        <w:fldChar w:fldCharType="separate"/>
      </w:r>
      <w:r>
        <w:rPr>
          <w:noProof/>
        </w:rPr>
        <w:t>30</w:t>
      </w:r>
      <w:r>
        <w:rPr>
          <w:noProof/>
        </w:rPr>
        <w:fldChar w:fldCharType="end"/>
      </w:r>
    </w:p>
    <w:p w14:paraId="4C131E62" w14:textId="609E4C2C" w:rsidR="000F7FCF" w:rsidRDefault="000F7FCF">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_Toc151748992 \h </w:instrText>
      </w:r>
      <w:r>
        <w:rPr>
          <w:noProof/>
        </w:rPr>
      </w:r>
      <w:r>
        <w:rPr>
          <w:noProof/>
        </w:rPr>
        <w:fldChar w:fldCharType="separate"/>
      </w:r>
      <w:r>
        <w:rPr>
          <w:noProof/>
        </w:rPr>
        <w:t>30</w:t>
      </w:r>
      <w:r>
        <w:rPr>
          <w:noProof/>
        </w:rPr>
        <w:fldChar w:fldCharType="end"/>
      </w:r>
    </w:p>
    <w:p w14:paraId="14816A46" w14:textId="36BADABC" w:rsidR="000F7FCF" w:rsidRDefault="000F7FCF">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_Toc151748993 \h </w:instrText>
      </w:r>
      <w:r>
        <w:rPr>
          <w:noProof/>
        </w:rPr>
      </w:r>
      <w:r>
        <w:rPr>
          <w:noProof/>
        </w:rPr>
        <w:fldChar w:fldCharType="separate"/>
      </w:r>
      <w:r>
        <w:rPr>
          <w:noProof/>
        </w:rPr>
        <w:t>30</w:t>
      </w:r>
      <w:r>
        <w:rPr>
          <w:noProof/>
        </w:rPr>
        <w:fldChar w:fldCharType="end"/>
      </w:r>
    </w:p>
    <w:p w14:paraId="43D6BCA5" w14:textId="3AB6EF3E" w:rsidR="000F7FCF" w:rsidRDefault="000F7FCF">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_Toc151748994 \h </w:instrText>
      </w:r>
      <w:r>
        <w:rPr>
          <w:noProof/>
        </w:rPr>
      </w:r>
      <w:r>
        <w:rPr>
          <w:noProof/>
        </w:rPr>
        <w:fldChar w:fldCharType="separate"/>
      </w:r>
      <w:r>
        <w:rPr>
          <w:noProof/>
        </w:rPr>
        <w:t>31</w:t>
      </w:r>
      <w:r>
        <w:rPr>
          <w:noProof/>
        </w:rPr>
        <w:fldChar w:fldCharType="end"/>
      </w:r>
    </w:p>
    <w:p w14:paraId="200FEF25" w14:textId="3246704A" w:rsidR="000F7FCF" w:rsidRDefault="000F7FCF">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_Toc151748995 \h </w:instrText>
      </w:r>
      <w:r>
        <w:rPr>
          <w:noProof/>
        </w:rPr>
      </w:r>
      <w:r>
        <w:rPr>
          <w:noProof/>
        </w:rPr>
        <w:fldChar w:fldCharType="separate"/>
      </w:r>
      <w:r>
        <w:rPr>
          <w:noProof/>
        </w:rPr>
        <w:t>31</w:t>
      </w:r>
      <w:r>
        <w:rPr>
          <w:noProof/>
        </w:rPr>
        <w:fldChar w:fldCharType="end"/>
      </w:r>
    </w:p>
    <w:p w14:paraId="1E5612D2" w14:textId="71C69A1C" w:rsidR="000F7FCF" w:rsidRDefault="000F7FCF">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_Toc151748996 \h </w:instrText>
      </w:r>
      <w:r>
        <w:rPr>
          <w:noProof/>
        </w:rPr>
      </w:r>
      <w:r>
        <w:rPr>
          <w:noProof/>
        </w:rPr>
        <w:fldChar w:fldCharType="separate"/>
      </w:r>
      <w:r>
        <w:rPr>
          <w:noProof/>
        </w:rPr>
        <w:t>31</w:t>
      </w:r>
      <w:r>
        <w:rPr>
          <w:noProof/>
        </w:rPr>
        <w:fldChar w:fldCharType="end"/>
      </w:r>
    </w:p>
    <w:p w14:paraId="671CB47D" w14:textId="6657220F" w:rsidR="000F7FCF" w:rsidRDefault="000F7FCF">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_Toc151748997 \h </w:instrText>
      </w:r>
      <w:r>
        <w:rPr>
          <w:noProof/>
        </w:rPr>
      </w:r>
      <w:r>
        <w:rPr>
          <w:noProof/>
        </w:rPr>
        <w:fldChar w:fldCharType="separate"/>
      </w:r>
      <w:r>
        <w:rPr>
          <w:noProof/>
        </w:rPr>
        <w:t>32</w:t>
      </w:r>
      <w:r>
        <w:rPr>
          <w:noProof/>
        </w:rPr>
        <w:fldChar w:fldCharType="end"/>
      </w:r>
    </w:p>
    <w:p w14:paraId="53451413" w14:textId="2014042A" w:rsidR="000F7FCF" w:rsidRDefault="000F7FCF">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_Toc151748998 \h </w:instrText>
      </w:r>
      <w:r>
        <w:rPr>
          <w:noProof/>
        </w:rPr>
      </w:r>
      <w:r>
        <w:rPr>
          <w:noProof/>
        </w:rPr>
        <w:fldChar w:fldCharType="separate"/>
      </w:r>
      <w:r>
        <w:rPr>
          <w:noProof/>
        </w:rPr>
        <w:t>32</w:t>
      </w:r>
      <w:r>
        <w:rPr>
          <w:noProof/>
        </w:rPr>
        <w:fldChar w:fldCharType="end"/>
      </w:r>
    </w:p>
    <w:p w14:paraId="1C1FEFA0" w14:textId="6EB68A4F" w:rsidR="000F7FCF" w:rsidRDefault="000F7FCF">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_Toc151748999 \h </w:instrText>
      </w:r>
      <w:r>
        <w:rPr>
          <w:noProof/>
        </w:rPr>
      </w:r>
      <w:r>
        <w:rPr>
          <w:noProof/>
        </w:rPr>
        <w:fldChar w:fldCharType="separate"/>
      </w:r>
      <w:r>
        <w:rPr>
          <w:noProof/>
        </w:rPr>
        <w:t>32</w:t>
      </w:r>
      <w:r>
        <w:rPr>
          <w:noProof/>
        </w:rPr>
        <w:fldChar w:fldCharType="end"/>
      </w:r>
    </w:p>
    <w:p w14:paraId="103894FC" w14:textId="7B61D353" w:rsidR="000F7FCF" w:rsidRDefault="000F7FCF">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_Toc151749000 \h </w:instrText>
      </w:r>
      <w:r>
        <w:rPr>
          <w:noProof/>
        </w:rPr>
      </w:r>
      <w:r>
        <w:rPr>
          <w:noProof/>
        </w:rPr>
        <w:fldChar w:fldCharType="separate"/>
      </w:r>
      <w:r>
        <w:rPr>
          <w:noProof/>
        </w:rPr>
        <w:t>33</w:t>
      </w:r>
      <w:r>
        <w:rPr>
          <w:noProof/>
        </w:rPr>
        <w:fldChar w:fldCharType="end"/>
      </w:r>
    </w:p>
    <w:p w14:paraId="65B84270" w14:textId="7D5A42FF" w:rsidR="000F7FCF" w:rsidRDefault="000F7FCF">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_Toc151749001 \h </w:instrText>
      </w:r>
      <w:r>
        <w:rPr>
          <w:noProof/>
        </w:rPr>
      </w:r>
      <w:r>
        <w:rPr>
          <w:noProof/>
        </w:rPr>
        <w:fldChar w:fldCharType="separate"/>
      </w:r>
      <w:r>
        <w:rPr>
          <w:noProof/>
        </w:rPr>
        <w:t>33</w:t>
      </w:r>
      <w:r>
        <w:rPr>
          <w:noProof/>
        </w:rPr>
        <w:fldChar w:fldCharType="end"/>
      </w:r>
    </w:p>
    <w:p w14:paraId="68D9BA0C" w14:textId="1D9D6F8A" w:rsidR="000F7FCF" w:rsidRDefault="000F7FCF">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_Toc151749002 \h </w:instrText>
      </w:r>
      <w:r>
        <w:rPr>
          <w:noProof/>
        </w:rPr>
      </w:r>
      <w:r>
        <w:rPr>
          <w:noProof/>
        </w:rPr>
        <w:fldChar w:fldCharType="separate"/>
      </w:r>
      <w:r>
        <w:rPr>
          <w:noProof/>
        </w:rPr>
        <w:t>33</w:t>
      </w:r>
      <w:r>
        <w:rPr>
          <w:noProof/>
        </w:rPr>
        <w:fldChar w:fldCharType="end"/>
      </w:r>
    </w:p>
    <w:p w14:paraId="03C345C4" w14:textId="410A35E4" w:rsidR="000F7FCF" w:rsidRDefault="000F7FCF">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_Toc151749003 \h </w:instrText>
      </w:r>
      <w:r>
        <w:rPr>
          <w:noProof/>
        </w:rPr>
      </w:r>
      <w:r>
        <w:rPr>
          <w:noProof/>
        </w:rPr>
        <w:fldChar w:fldCharType="separate"/>
      </w:r>
      <w:r>
        <w:rPr>
          <w:noProof/>
        </w:rPr>
        <w:t>33</w:t>
      </w:r>
      <w:r>
        <w:rPr>
          <w:noProof/>
        </w:rPr>
        <w:fldChar w:fldCharType="end"/>
      </w:r>
    </w:p>
    <w:p w14:paraId="755816CA" w14:textId="1082CAC0" w:rsidR="000F7FCF" w:rsidRDefault="000F7FCF">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_Toc151749004 \h </w:instrText>
      </w:r>
      <w:r>
        <w:rPr>
          <w:noProof/>
        </w:rPr>
      </w:r>
      <w:r>
        <w:rPr>
          <w:noProof/>
        </w:rPr>
        <w:fldChar w:fldCharType="separate"/>
      </w:r>
      <w:r>
        <w:rPr>
          <w:noProof/>
        </w:rPr>
        <w:t>33</w:t>
      </w:r>
      <w:r>
        <w:rPr>
          <w:noProof/>
        </w:rPr>
        <w:fldChar w:fldCharType="end"/>
      </w:r>
    </w:p>
    <w:p w14:paraId="4F6F3220" w14:textId="328CDC6D" w:rsidR="000F7FCF" w:rsidRDefault="000F7FCF">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_Toc151749005 \h </w:instrText>
      </w:r>
      <w:r>
        <w:rPr>
          <w:noProof/>
        </w:rPr>
      </w:r>
      <w:r>
        <w:rPr>
          <w:noProof/>
        </w:rPr>
        <w:fldChar w:fldCharType="separate"/>
      </w:r>
      <w:r>
        <w:rPr>
          <w:noProof/>
        </w:rPr>
        <w:t>33</w:t>
      </w:r>
      <w:r>
        <w:rPr>
          <w:noProof/>
        </w:rPr>
        <w:fldChar w:fldCharType="end"/>
      </w:r>
    </w:p>
    <w:p w14:paraId="77E2E172" w14:textId="69ED23C2" w:rsidR="000F7FCF" w:rsidRDefault="000F7FCF">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_Toc151749006 \h </w:instrText>
      </w:r>
      <w:r>
        <w:rPr>
          <w:noProof/>
        </w:rPr>
      </w:r>
      <w:r>
        <w:rPr>
          <w:noProof/>
        </w:rPr>
        <w:fldChar w:fldCharType="separate"/>
      </w:r>
      <w:r>
        <w:rPr>
          <w:noProof/>
        </w:rPr>
        <w:t>34</w:t>
      </w:r>
      <w:r>
        <w:rPr>
          <w:noProof/>
        </w:rPr>
        <w:fldChar w:fldCharType="end"/>
      </w:r>
    </w:p>
    <w:p w14:paraId="55EFBADD" w14:textId="067ED336" w:rsidR="000F7FCF" w:rsidRDefault="000F7FCF">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_Toc151749007 \h </w:instrText>
      </w:r>
      <w:r>
        <w:rPr>
          <w:noProof/>
        </w:rPr>
      </w:r>
      <w:r>
        <w:rPr>
          <w:noProof/>
        </w:rPr>
        <w:fldChar w:fldCharType="separate"/>
      </w:r>
      <w:r>
        <w:rPr>
          <w:noProof/>
        </w:rPr>
        <w:t>35</w:t>
      </w:r>
      <w:r>
        <w:rPr>
          <w:noProof/>
        </w:rPr>
        <w:fldChar w:fldCharType="end"/>
      </w:r>
    </w:p>
    <w:p w14:paraId="68E09237" w14:textId="45BDD642" w:rsidR="000F7FCF" w:rsidRDefault="000F7FCF">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_Toc151749008 \h </w:instrText>
      </w:r>
      <w:r>
        <w:rPr>
          <w:noProof/>
        </w:rPr>
      </w:r>
      <w:r>
        <w:rPr>
          <w:noProof/>
        </w:rPr>
        <w:fldChar w:fldCharType="separate"/>
      </w:r>
      <w:r>
        <w:rPr>
          <w:noProof/>
        </w:rPr>
        <w:t>35</w:t>
      </w:r>
      <w:r>
        <w:rPr>
          <w:noProof/>
        </w:rPr>
        <w:fldChar w:fldCharType="end"/>
      </w:r>
    </w:p>
    <w:p w14:paraId="0A563155" w14:textId="06C372AC" w:rsidR="000F7FCF" w:rsidRDefault="000F7FCF">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_Toc151749009 \h </w:instrText>
      </w:r>
      <w:r>
        <w:rPr>
          <w:noProof/>
        </w:rPr>
      </w:r>
      <w:r>
        <w:rPr>
          <w:noProof/>
        </w:rPr>
        <w:fldChar w:fldCharType="separate"/>
      </w:r>
      <w:r>
        <w:rPr>
          <w:noProof/>
        </w:rPr>
        <w:t>35</w:t>
      </w:r>
      <w:r>
        <w:rPr>
          <w:noProof/>
        </w:rPr>
        <w:fldChar w:fldCharType="end"/>
      </w:r>
    </w:p>
    <w:p w14:paraId="27AF4C31" w14:textId="26C46269" w:rsidR="000F7FCF" w:rsidRDefault="000F7FCF">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_Toc151749010 \h </w:instrText>
      </w:r>
      <w:r>
        <w:rPr>
          <w:noProof/>
        </w:rPr>
      </w:r>
      <w:r>
        <w:rPr>
          <w:noProof/>
        </w:rPr>
        <w:fldChar w:fldCharType="separate"/>
      </w:r>
      <w:r>
        <w:rPr>
          <w:noProof/>
        </w:rPr>
        <w:t>35</w:t>
      </w:r>
      <w:r>
        <w:rPr>
          <w:noProof/>
        </w:rPr>
        <w:fldChar w:fldCharType="end"/>
      </w:r>
    </w:p>
    <w:p w14:paraId="0B0AC421" w14:textId="54F2199F" w:rsidR="000F7FCF" w:rsidRDefault="000F7FCF">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_Toc151749011 \h </w:instrText>
      </w:r>
      <w:r>
        <w:rPr>
          <w:noProof/>
        </w:rPr>
      </w:r>
      <w:r>
        <w:rPr>
          <w:noProof/>
        </w:rPr>
        <w:fldChar w:fldCharType="separate"/>
      </w:r>
      <w:r>
        <w:rPr>
          <w:noProof/>
        </w:rPr>
        <w:t>35</w:t>
      </w:r>
      <w:r>
        <w:rPr>
          <w:noProof/>
        </w:rPr>
        <w:fldChar w:fldCharType="end"/>
      </w:r>
    </w:p>
    <w:p w14:paraId="3712CEAD" w14:textId="4616F848" w:rsidR="000F7FCF" w:rsidRDefault="000F7FCF">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_Toc151749012 \h </w:instrText>
      </w:r>
      <w:r>
        <w:rPr>
          <w:noProof/>
        </w:rPr>
      </w:r>
      <w:r>
        <w:rPr>
          <w:noProof/>
        </w:rPr>
        <w:fldChar w:fldCharType="separate"/>
      </w:r>
      <w:r>
        <w:rPr>
          <w:noProof/>
        </w:rPr>
        <w:t>36</w:t>
      </w:r>
      <w:r>
        <w:rPr>
          <w:noProof/>
        </w:rPr>
        <w:fldChar w:fldCharType="end"/>
      </w:r>
    </w:p>
    <w:p w14:paraId="678F8E86" w14:textId="530832BF" w:rsidR="000F7FCF" w:rsidRDefault="000F7FCF">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_Toc151749013 \h </w:instrText>
      </w:r>
      <w:r>
        <w:rPr>
          <w:noProof/>
        </w:rPr>
      </w:r>
      <w:r>
        <w:rPr>
          <w:noProof/>
        </w:rPr>
        <w:fldChar w:fldCharType="separate"/>
      </w:r>
      <w:r>
        <w:rPr>
          <w:noProof/>
        </w:rPr>
        <w:t>36</w:t>
      </w:r>
      <w:r>
        <w:rPr>
          <w:noProof/>
        </w:rPr>
        <w:fldChar w:fldCharType="end"/>
      </w:r>
    </w:p>
    <w:p w14:paraId="095B960E" w14:textId="5CE68782" w:rsidR="000F7FCF" w:rsidRDefault="000F7FCF">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_Toc151749014 \h </w:instrText>
      </w:r>
      <w:r>
        <w:rPr>
          <w:noProof/>
        </w:rPr>
      </w:r>
      <w:r>
        <w:rPr>
          <w:noProof/>
        </w:rPr>
        <w:fldChar w:fldCharType="separate"/>
      </w:r>
      <w:r>
        <w:rPr>
          <w:noProof/>
        </w:rPr>
        <w:t>36</w:t>
      </w:r>
      <w:r>
        <w:rPr>
          <w:noProof/>
        </w:rPr>
        <w:fldChar w:fldCharType="end"/>
      </w:r>
    </w:p>
    <w:p w14:paraId="199855BB" w14:textId="141AC987" w:rsidR="000F7FCF" w:rsidRDefault="000F7FCF">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_Toc151749015 \h </w:instrText>
      </w:r>
      <w:r>
        <w:rPr>
          <w:noProof/>
        </w:rPr>
      </w:r>
      <w:r>
        <w:rPr>
          <w:noProof/>
        </w:rPr>
        <w:fldChar w:fldCharType="separate"/>
      </w:r>
      <w:r>
        <w:rPr>
          <w:noProof/>
        </w:rPr>
        <w:t>36</w:t>
      </w:r>
      <w:r>
        <w:rPr>
          <w:noProof/>
        </w:rPr>
        <w:fldChar w:fldCharType="end"/>
      </w:r>
    </w:p>
    <w:p w14:paraId="041D94B8" w14:textId="214257BC" w:rsidR="000F7FCF" w:rsidRDefault="000F7FCF">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_Toc151749016 \h </w:instrText>
      </w:r>
      <w:r>
        <w:rPr>
          <w:noProof/>
        </w:rPr>
      </w:r>
      <w:r>
        <w:rPr>
          <w:noProof/>
        </w:rPr>
        <w:fldChar w:fldCharType="separate"/>
      </w:r>
      <w:r>
        <w:rPr>
          <w:noProof/>
        </w:rPr>
        <w:t>36</w:t>
      </w:r>
      <w:r>
        <w:rPr>
          <w:noProof/>
        </w:rPr>
        <w:fldChar w:fldCharType="end"/>
      </w:r>
    </w:p>
    <w:p w14:paraId="7DDF09A4" w14:textId="5F9B937B" w:rsidR="000F7FCF" w:rsidRDefault="000F7FCF">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_Toc151749017 \h </w:instrText>
      </w:r>
      <w:r>
        <w:rPr>
          <w:noProof/>
        </w:rPr>
      </w:r>
      <w:r>
        <w:rPr>
          <w:noProof/>
        </w:rPr>
        <w:fldChar w:fldCharType="separate"/>
      </w:r>
      <w:r>
        <w:rPr>
          <w:noProof/>
        </w:rPr>
        <w:t>36</w:t>
      </w:r>
      <w:r>
        <w:rPr>
          <w:noProof/>
        </w:rPr>
        <w:fldChar w:fldCharType="end"/>
      </w:r>
    </w:p>
    <w:p w14:paraId="7081DE9F" w14:textId="59C3A5C1" w:rsidR="000F7FCF" w:rsidRDefault="000F7FCF">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_Toc151749018 \h </w:instrText>
      </w:r>
      <w:r>
        <w:rPr>
          <w:noProof/>
        </w:rPr>
      </w:r>
      <w:r>
        <w:rPr>
          <w:noProof/>
        </w:rPr>
        <w:fldChar w:fldCharType="separate"/>
      </w:r>
      <w:r>
        <w:rPr>
          <w:noProof/>
        </w:rPr>
        <w:t>37</w:t>
      </w:r>
      <w:r>
        <w:rPr>
          <w:noProof/>
        </w:rPr>
        <w:fldChar w:fldCharType="end"/>
      </w:r>
    </w:p>
    <w:p w14:paraId="41467851" w14:textId="4748A6B2" w:rsidR="000F7FCF" w:rsidRDefault="000F7FCF">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_Toc151749019 \h </w:instrText>
      </w:r>
      <w:r>
        <w:rPr>
          <w:noProof/>
        </w:rPr>
      </w:r>
      <w:r>
        <w:rPr>
          <w:noProof/>
        </w:rPr>
        <w:fldChar w:fldCharType="separate"/>
      </w:r>
      <w:r>
        <w:rPr>
          <w:noProof/>
        </w:rPr>
        <w:t>37</w:t>
      </w:r>
      <w:r>
        <w:rPr>
          <w:noProof/>
        </w:rPr>
        <w:fldChar w:fldCharType="end"/>
      </w:r>
    </w:p>
    <w:p w14:paraId="47828D53" w14:textId="6AE88746" w:rsidR="000F7FCF" w:rsidRDefault="000F7FCF">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_Toc151749020 \h </w:instrText>
      </w:r>
      <w:r>
        <w:rPr>
          <w:noProof/>
        </w:rPr>
      </w:r>
      <w:r>
        <w:rPr>
          <w:noProof/>
        </w:rPr>
        <w:fldChar w:fldCharType="separate"/>
      </w:r>
      <w:r>
        <w:rPr>
          <w:noProof/>
        </w:rPr>
        <w:t>37</w:t>
      </w:r>
      <w:r>
        <w:rPr>
          <w:noProof/>
        </w:rPr>
        <w:fldChar w:fldCharType="end"/>
      </w:r>
    </w:p>
    <w:p w14:paraId="76747115" w14:textId="65E055B8" w:rsidR="000F7FCF" w:rsidRDefault="000F7FCF">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_Toc151749021 \h </w:instrText>
      </w:r>
      <w:r>
        <w:rPr>
          <w:noProof/>
        </w:rPr>
      </w:r>
      <w:r>
        <w:rPr>
          <w:noProof/>
        </w:rPr>
        <w:fldChar w:fldCharType="separate"/>
      </w:r>
      <w:r>
        <w:rPr>
          <w:noProof/>
        </w:rPr>
        <w:t>38</w:t>
      </w:r>
      <w:r>
        <w:rPr>
          <w:noProof/>
        </w:rPr>
        <w:fldChar w:fldCharType="end"/>
      </w:r>
    </w:p>
    <w:p w14:paraId="6C231ADA" w14:textId="50CC66F4" w:rsidR="000F7FCF" w:rsidRDefault="000F7FCF">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_Toc151749022 \h </w:instrText>
      </w:r>
      <w:r>
        <w:rPr>
          <w:noProof/>
        </w:rPr>
      </w:r>
      <w:r>
        <w:rPr>
          <w:noProof/>
        </w:rPr>
        <w:fldChar w:fldCharType="separate"/>
      </w:r>
      <w:r>
        <w:rPr>
          <w:noProof/>
        </w:rPr>
        <w:t>38</w:t>
      </w:r>
      <w:r>
        <w:rPr>
          <w:noProof/>
        </w:rPr>
        <w:fldChar w:fldCharType="end"/>
      </w:r>
    </w:p>
    <w:p w14:paraId="19CA1083" w14:textId="09DAD313" w:rsidR="000F7FCF" w:rsidRDefault="000F7FCF">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_Toc151749023 \h </w:instrText>
      </w:r>
      <w:r>
        <w:rPr>
          <w:noProof/>
        </w:rPr>
      </w:r>
      <w:r>
        <w:rPr>
          <w:noProof/>
        </w:rPr>
        <w:fldChar w:fldCharType="separate"/>
      </w:r>
      <w:r>
        <w:rPr>
          <w:noProof/>
        </w:rPr>
        <w:t>38</w:t>
      </w:r>
      <w:r>
        <w:rPr>
          <w:noProof/>
        </w:rPr>
        <w:fldChar w:fldCharType="end"/>
      </w:r>
    </w:p>
    <w:p w14:paraId="77E83A0B" w14:textId="71A89857" w:rsidR="000F7FCF" w:rsidRDefault="000F7FCF">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_Toc151749024 \h </w:instrText>
      </w:r>
      <w:r>
        <w:rPr>
          <w:noProof/>
        </w:rPr>
      </w:r>
      <w:r>
        <w:rPr>
          <w:noProof/>
        </w:rPr>
        <w:fldChar w:fldCharType="separate"/>
      </w:r>
      <w:r>
        <w:rPr>
          <w:noProof/>
        </w:rPr>
        <w:t>39</w:t>
      </w:r>
      <w:r>
        <w:rPr>
          <w:noProof/>
        </w:rPr>
        <w:fldChar w:fldCharType="end"/>
      </w:r>
    </w:p>
    <w:p w14:paraId="2307AAA3" w14:textId="17F174BE" w:rsidR="000F7FCF" w:rsidRDefault="000F7FCF">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_Toc151749025 \h </w:instrText>
      </w:r>
      <w:r>
        <w:rPr>
          <w:noProof/>
        </w:rPr>
      </w:r>
      <w:r>
        <w:rPr>
          <w:noProof/>
        </w:rPr>
        <w:fldChar w:fldCharType="separate"/>
      </w:r>
      <w:r>
        <w:rPr>
          <w:noProof/>
        </w:rPr>
        <w:t>39</w:t>
      </w:r>
      <w:r>
        <w:rPr>
          <w:noProof/>
        </w:rPr>
        <w:fldChar w:fldCharType="end"/>
      </w:r>
    </w:p>
    <w:p w14:paraId="782A05C1" w14:textId="2BA3AB36" w:rsidR="000F7FCF" w:rsidRDefault="000F7FCF">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_Toc151749026 \h </w:instrText>
      </w:r>
      <w:r>
        <w:rPr>
          <w:noProof/>
        </w:rPr>
      </w:r>
      <w:r>
        <w:rPr>
          <w:noProof/>
        </w:rPr>
        <w:fldChar w:fldCharType="separate"/>
      </w:r>
      <w:r>
        <w:rPr>
          <w:noProof/>
        </w:rPr>
        <w:t>39</w:t>
      </w:r>
      <w:r>
        <w:rPr>
          <w:noProof/>
        </w:rPr>
        <w:fldChar w:fldCharType="end"/>
      </w:r>
    </w:p>
    <w:p w14:paraId="7F2BB572" w14:textId="47443DD4" w:rsidR="000F7FCF" w:rsidRDefault="000F7FCF">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_Toc151749027 \h </w:instrText>
      </w:r>
      <w:r>
        <w:rPr>
          <w:noProof/>
        </w:rPr>
      </w:r>
      <w:r>
        <w:rPr>
          <w:noProof/>
        </w:rPr>
        <w:fldChar w:fldCharType="separate"/>
      </w:r>
      <w:r>
        <w:rPr>
          <w:noProof/>
        </w:rPr>
        <w:t>39</w:t>
      </w:r>
      <w:r>
        <w:rPr>
          <w:noProof/>
        </w:rPr>
        <w:fldChar w:fldCharType="end"/>
      </w:r>
    </w:p>
    <w:p w14:paraId="4ADCCBD4" w14:textId="4AF3C63E" w:rsidR="000F7FCF" w:rsidRDefault="000F7FCF">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_Toc151749028 \h </w:instrText>
      </w:r>
      <w:r>
        <w:rPr>
          <w:noProof/>
        </w:rPr>
      </w:r>
      <w:r>
        <w:rPr>
          <w:noProof/>
        </w:rPr>
        <w:fldChar w:fldCharType="separate"/>
      </w:r>
      <w:r>
        <w:rPr>
          <w:noProof/>
        </w:rPr>
        <w:t>39</w:t>
      </w:r>
      <w:r>
        <w:rPr>
          <w:noProof/>
        </w:rPr>
        <w:fldChar w:fldCharType="end"/>
      </w:r>
    </w:p>
    <w:p w14:paraId="13844FC5" w14:textId="493668F7" w:rsidR="000F7FCF" w:rsidRDefault="000F7FCF">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_Toc151749029 \h </w:instrText>
      </w:r>
      <w:r>
        <w:rPr>
          <w:noProof/>
        </w:rPr>
      </w:r>
      <w:r>
        <w:rPr>
          <w:noProof/>
        </w:rPr>
        <w:fldChar w:fldCharType="separate"/>
      </w:r>
      <w:r>
        <w:rPr>
          <w:noProof/>
        </w:rPr>
        <w:t>39</w:t>
      </w:r>
      <w:r>
        <w:rPr>
          <w:noProof/>
        </w:rPr>
        <w:fldChar w:fldCharType="end"/>
      </w:r>
    </w:p>
    <w:p w14:paraId="55F5048B" w14:textId="5D1891C8" w:rsidR="000F7FCF" w:rsidRDefault="000F7FCF">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_Toc151749030 \h </w:instrText>
      </w:r>
      <w:r>
        <w:rPr>
          <w:noProof/>
        </w:rPr>
      </w:r>
      <w:r>
        <w:rPr>
          <w:noProof/>
        </w:rPr>
        <w:fldChar w:fldCharType="separate"/>
      </w:r>
      <w:r>
        <w:rPr>
          <w:noProof/>
        </w:rPr>
        <w:t>40</w:t>
      </w:r>
      <w:r>
        <w:rPr>
          <w:noProof/>
        </w:rPr>
        <w:fldChar w:fldCharType="end"/>
      </w:r>
    </w:p>
    <w:p w14:paraId="33BC2961" w14:textId="2F88E5E1" w:rsidR="000F7FCF" w:rsidRDefault="000F7FCF">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_Toc151749031 \h </w:instrText>
      </w:r>
      <w:r>
        <w:rPr>
          <w:noProof/>
        </w:rPr>
      </w:r>
      <w:r>
        <w:rPr>
          <w:noProof/>
        </w:rPr>
        <w:fldChar w:fldCharType="separate"/>
      </w:r>
      <w:r>
        <w:rPr>
          <w:noProof/>
        </w:rPr>
        <w:t>40</w:t>
      </w:r>
      <w:r>
        <w:rPr>
          <w:noProof/>
        </w:rPr>
        <w:fldChar w:fldCharType="end"/>
      </w:r>
    </w:p>
    <w:p w14:paraId="548C42C2" w14:textId="14655270" w:rsidR="000F7FCF" w:rsidRDefault="000F7FCF">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_Toc151749032 \h </w:instrText>
      </w:r>
      <w:r>
        <w:rPr>
          <w:noProof/>
        </w:rPr>
      </w:r>
      <w:r>
        <w:rPr>
          <w:noProof/>
        </w:rPr>
        <w:fldChar w:fldCharType="separate"/>
      </w:r>
      <w:r>
        <w:rPr>
          <w:noProof/>
        </w:rPr>
        <w:t>40</w:t>
      </w:r>
      <w:r>
        <w:rPr>
          <w:noProof/>
        </w:rPr>
        <w:fldChar w:fldCharType="end"/>
      </w:r>
    </w:p>
    <w:p w14:paraId="23E9E21F" w14:textId="3CD4F99B" w:rsidR="000F7FCF" w:rsidRDefault="000F7FCF">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_Toc151749033 \h </w:instrText>
      </w:r>
      <w:r>
        <w:rPr>
          <w:noProof/>
        </w:rPr>
      </w:r>
      <w:r>
        <w:rPr>
          <w:noProof/>
        </w:rPr>
        <w:fldChar w:fldCharType="separate"/>
      </w:r>
      <w:r>
        <w:rPr>
          <w:noProof/>
        </w:rPr>
        <w:t>40</w:t>
      </w:r>
      <w:r>
        <w:rPr>
          <w:noProof/>
        </w:rPr>
        <w:fldChar w:fldCharType="end"/>
      </w:r>
    </w:p>
    <w:p w14:paraId="5E948A57" w14:textId="44A50769" w:rsidR="000F7FCF" w:rsidRDefault="000F7FCF">
      <w:pPr>
        <w:pStyle w:val="TOC5"/>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_Toc151749034 \h </w:instrText>
      </w:r>
      <w:r>
        <w:rPr>
          <w:noProof/>
        </w:rPr>
      </w:r>
      <w:r>
        <w:rPr>
          <w:noProof/>
        </w:rPr>
        <w:fldChar w:fldCharType="separate"/>
      </w:r>
      <w:r>
        <w:rPr>
          <w:noProof/>
        </w:rPr>
        <w:t>40</w:t>
      </w:r>
      <w:r>
        <w:rPr>
          <w:noProof/>
        </w:rPr>
        <w:fldChar w:fldCharType="end"/>
      </w:r>
    </w:p>
    <w:p w14:paraId="038C0599" w14:textId="69C0DE31" w:rsidR="000F7FCF" w:rsidRDefault="000F7FCF">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_Toc151749035 \h </w:instrText>
      </w:r>
      <w:r>
        <w:rPr>
          <w:noProof/>
        </w:rPr>
      </w:r>
      <w:r>
        <w:rPr>
          <w:noProof/>
        </w:rPr>
        <w:fldChar w:fldCharType="separate"/>
      </w:r>
      <w:r>
        <w:rPr>
          <w:noProof/>
        </w:rPr>
        <w:t>40</w:t>
      </w:r>
      <w:r>
        <w:rPr>
          <w:noProof/>
        </w:rPr>
        <w:fldChar w:fldCharType="end"/>
      </w:r>
    </w:p>
    <w:p w14:paraId="2DBF77D4" w14:textId="77F308F4" w:rsidR="000F7FCF" w:rsidRDefault="000F7FCF">
      <w:pPr>
        <w:pStyle w:val="TOC6"/>
        <w:rPr>
          <w:rFonts w:asciiTheme="minorHAnsi" w:eastAsiaTheme="minorEastAsia" w:hAnsiTheme="minorHAnsi" w:cstheme="minorBidi"/>
          <w:noProof/>
          <w:kern w:val="2"/>
          <w:sz w:val="21"/>
          <w:szCs w:val="22"/>
          <w:lang w:val="en-US" w:eastAsia="zh-CN"/>
        </w:rPr>
      </w:pPr>
      <w:r>
        <w:rPr>
          <w:noProof/>
        </w:rPr>
        <w:lastRenderedPageBreak/>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_Toc151749036 \h </w:instrText>
      </w:r>
      <w:r>
        <w:rPr>
          <w:noProof/>
        </w:rPr>
      </w:r>
      <w:r>
        <w:rPr>
          <w:noProof/>
        </w:rPr>
        <w:fldChar w:fldCharType="separate"/>
      </w:r>
      <w:r>
        <w:rPr>
          <w:noProof/>
        </w:rPr>
        <w:t>40</w:t>
      </w:r>
      <w:r>
        <w:rPr>
          <w:noProof/>
        </w:rPr>
        <w:fldChar w:fldCharType="end"/>
      </w:r>
    </w:p>
    <w:p w14:paraId="2564D12A" w14:textId="5F553AC4" w:rsidR="000F7FCF" w:rsidRDefault="000F7FCF">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_Toc151749037 \h </w:instrText>
      </w:r>
      <w:r>
        <w:rPr>
          <w:noProof/>
        </w:rPr>
      </w:r>
      <w:r>
        <w:rPr>
          <w:noProof/>
        </w:rPr>
        <w:fldChar w:fldCharType="separate"/>
      </w:r>
      <w:r>
        <w:rPr>
          <w:noProof/>
        </w:rPr>
        <w:t>43</w:t>
      </w:r>
      <w:r>
        <w:rPr>
          <w:noProof/>
        </w:rPr>
        <w:fldChar w:fldCharType="end"/>
      </w:r>
    </w:p>
    <w:p w14:paraId="27B9073C" w14:textId="0F6E58AC" w:rsidR="000F7FCF" w:rsidRDefault="000F7FCF">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_Toc151749038 \h </w:instrText>
      </w:r>
      <w:r>
        <w:rPr>
          <w:noProof/>
        </w:rPr>
      </w:r>
      <w:r>
        <w:rPr>
          <w:noProof/>
        </w:rPr>
        <w:fldChar w:fldCharType="separate"/>
      </w:r>
      <w:r>
        <w:rPr>
          <w:noProof/>
        </w:rPr>
        <w:t>43</w:t>
      </w:r>
      <w:r>
        <w:rPr>
          <w:noProof/>
        </w:rPr>
        <w:fldChar w:fldCharType="end"/>
      </w:r>
    </w:p>
    <w:p w14:paraId="00574D83" w14:textId="20A64DC2"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5.1.6.2</w:t>
      </w:r>
      <w:r>
        <w:rPr>
          <w:rFonts w:asciiTheme="minorHAnsi" w:eastAsiaTheme="minorEastAsia" w:hAnsiTheme="minorHAnsi" w:cstheme="minorBidi"/>
          <w:noProof/>
          <w:kern w:val="2"/>
          <w:sz w:val="21"/>
          <w:szCs w:val="22"/>
          <w:lang w:val="en-US" w:eastAsia="zh-CN"/>
        </w:rPr>
        <w:tab/>
      </w:r>
      <w:r w:rsidRPr="00520FD4">
        <w:rPr>
          <w:noProof/>
          <w:lang w:val="en-US"/>
        </w:rPr>
        <w:t>Structured data types</w:t>
      </w:r>
      <w:r>
        <w:rPr>
          <w:noProof/>
        </w:rPr>
        <w:tab/>
      </w:r>
      <w:r>
        <w:rPr>
          <w:noProof/>
        </w:rPr>
        <w:fldChar w:fldCharType="begin"/>
      </w:r>
      <w:r>
        <w:rPr>
          <w:noProof/>
        </w:rPr>
        <w:instrText xml:space="preserve"> PAGEREF _Toc151749039 \h </w:instrText>
      </w:r>
      <w:r>
        <w:rPr>
          <w:noProof/>
        </w:rPr>
      </w:r>
      <w:r>
        <w:rPr>
          <w:noProof/>
        </w:rPr>
        <w:fldChar w:fldCharType="separate"/>
      </w:r>
      <w:r>
        <w:rPr>
          <w:noProof/>
        </w:rPr>
        <w:t>46</w:t>
      </w:r>
      <w:r>
        <w:rPr>
          <w:noProof/>
        </w:rPr>
        <w:fldChar w:fldCharType="end"/>
      </w:r>
    </w:p>
    <w:p w14:paraId="30453D5C" w14:textId="6C099515" w:rsidR="000F7FCF" w:rsidRDefault="000F7FCF">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_Toc151749040 \h </w:instrText>
      </w:r>
      <w:r>
        <w:rPr>
          <w:noProof/>
        </w:rPr>
      </w:r>
      <w:r>
        <w:rPr>
          <w:noProof/>
        </w:rPr>
        <w:fldChar w:fldCharType="separate"/>
      </w:r>
      <w:r>
        <w:rPr>
          <w:noProof/>
        </w:rPr>
        <w:t>46</w:t>
      </w:r>
      <w:r>
        <w:rPr>
          <w:noProof/>
        </w:rPr>
        <w:fldChar w:fldCharType="end"/>
      </w:r>
    </w:p>
    <w:p w14:paraId="6B4FB0B0" w14:textId="1CB98F31" w:rsidR="000F7FCF" w:rsidRDefault="000F7FCF">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_Toc151749041 \h </w:instrText>
      </w:r>
      <w:r>
        <w:rPr>
          <w:noProof/>
        </w:rPr>
      </w:r>
      <w:r>
        <w:rPr>
          <w:noProof/>
        </w:rPr>
        <w:fldChar w:fldCharType="separate"/>
      </w:r>
      <w:r>
        <w:rPr>
          <w:noProof/>
        </w:rPr>
        <w:t>46</w:t>
      </w:r>
      <w:r>
        <w:rPr>
          <w:noProof/>
        </w:rPr>
        <w:fldChar w:fldCharType="end"/>
      </w:r>
    </w:p>
    <w:p w14:paraId="6B3A35FD" w14:textId="7245FCF9" w:rsidR="000F7FCF" w:rsidRDefault="000F7FCF">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_Toc151749042 \h </w:instrText>
      </w:r>
      <w:r>
        <w:rPr>
          <w:noProof/>
        </w:rPr>
      </w:r>
      <w:r>
        <w:rPr>
          <w:noProof/>
        </w:rPr>
        <w:fldChar w:fldCharType="separate"/>
      </w:r>
      <w:r>
        <w:rPr>
          <w:noProof/>
        </w:rPr>
        <w:t>47</w:t>
      </w:r>
      <w:r>
        <w:rPr>
          <w:noProof/>
        </w:rPr>
        <w:fldChar w:fldCharType="end"/>
      </w:r>
    </w:p>
    <w:p w14:paraId="33361409" w14:textId="4E71B9F7" w:rsidR="000F7FCF" w:rsidRDefault="000F7FCF">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_Toc151749043 \h </w:instrText>
      </w:r>
      <w:r>
        <w:rPr>
          <w:noProof/>
        </w:rPr>
      </w:r>
      <w:r>
        <w:rPr>
          <w:noProof/>
        </w:rPr>
        <w:fldChar w:fldCharType="separate"/>
      </w:r>
      <w:r>
        <w:rPr>
          <w:noProof/>
        </w:rPr>
        <w:t>48</w:t>
      </w:r>
      <w:r>
        <w:rPr>
          <w:noProof/>
        </w:rPr>
        <w:fldChar w:fldCharType="end"/>
      </w:r>
    </w:p>
    <w:p w14:paraId="3CAB711D" w14:textId="3721715B" w:rsidR="000F7FCF" w:rsidRDefault="000F7FCF">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_Toc151749044 \h </w:instrText>
      </w:r>
      <w:r>
        <w:rPr>
          <w:noProof/>
        </w:rPr>
      </w:r>
      <w:r>
        <w:rPr>
          <w:noProof/>
        </w:rPr>
        <w:fldChar w:fldCharType="separate"/>
      </w:r>
      <w:r>
        <w:rPr>
          <w:noProof/>
        </w:rPr>
        <w:t>49</w:t>
      </w:r>
      <w:r>
        <w:rPr>
          <w:noProof/>
        </w:rPr>
        <w:fldChar w:fldCharType="end"/>
      </w:r>
    </w:p>
    <w:p w14:paraId="181F4931" w14:textId="445D71F4" w:rsidR="000F7FCF" w:rsidRDefault="000F7FCF">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_Toc151749045 \h </w:instrText>
      </w:r>
      <w:r>
        <w:rPr>
          <w:noProof/>
        </w:rPr>
      </w:r>
      <w:r>
        <w:rPr>
          <w:noProof/>
        </w:rPr>
        <w:fldChar w:fldCharType="separate"/>
      </w:r>
      <w:r>
        <w:rPr>
          <w:noProof/>
        </w:rPr>
        <w:t>49</w:t>
      </w:r>
      <w:r>
        <w:rPr>
          <w:noProof/>
        </w:rPr>
        <w:fldChar w:fldCharType="end"/>
      </w:r>
    </w:p>
    <w:p w14:paraId="0347A69C" w14:textId="3618B5E8" w:rsidR="000F7FCF" w:rsidRDefault="000F7FCF">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_Toc151749046 \h </w:instrText>
      </w:r>
      <w:r>
        <w:rPr>
          <w:noProof/>
        </w:rPr>
      </w:r>
      <w:r>
        <w:rPr>
          <w:noProof/>
        </w:rPr>
        <w:fldChar w:fldCharType="separate"/>
      </w:r>
      <w:r>
        <w:rPr>
          <w:noProof/>
        </w:rPr>
        <w:t>50</w:t>
      </w:r>
      <w:r>
        <w:rPr>
          <w:noProof/>
        </w:rPr>
        <w:fldChar w:fldCharType="end"/>
      </w:r>
    </w:p>
    <w:p w14:paraId="6ECF5EEC" w14:textId="4067EE6C" w:rsidR="000F7FCF" w:rsidRDefault="000F7FCF">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_Toc151749047 \h </w:instrText>
      </w:r>
      <w:r>
        <w:rPr>
          <w:noProof/>
        </w:rPr>
      </w:r>
      <w:r>
        <w:rPr>
          <w:noProof/>
        </w:rPr>
        <w:fldChar w:fldCharType="separate"/>
      </w:r>
      <w:r>
        <w:rPr>
          <w:noProof/>
        </w:rPr>
        <w:t>50</w:t>
      </w:r>
      <w:r>
        <w:rPr>
          <w:noProof/>
        </w:rPr>
        <w:fldChar w:fldCharType="end"/>
      </w:r>
    </w:p>
    <w:p w14:paraId="2479830B" w14:textId="2C7BA0E8" w:rsidR="000F7FCF" w:rsidRDefault="000F7FCF">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_Toc151749048 \h </w:instrText>
      </w:r>
      <w:r>
        <w:rPr>
          <w:noProof/>
        </w:rPr>
      </w:r>
      <w:r>
        <w:rPr>
          <w:noProof/>
        </w:rPr>
        <w:fldChar w:fldCharType="separate"/>
      </w:r>
      <w:r>
        <w:rPr>
          <w:noProof/>
        </w:rPr>
        <w:t>51</w:t>
      </w:r>
      <w:r>
        <w:rPr>
          <w:noProof/>
        </w:rPr>
        <w:fldChar w:fldCharType="end"/>
      </w:r>
    </w:p>
    <w:p w14:paraId="64A4F86A" w14:textId="692A0438"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5.1.6.3</w:t>
      </w:r>
      <w:r>
        <w:rPr>
          <w:rFonts w:asciiTheme="minorHAnsi" w:eastAsiaTheme="minorEastAsia" w:hAnsiTheme="minorHAnsi" w:cstheme="minorBidi"/>
          <w:noProof/>
          <w:kern w:val="2"/>
          <w:sz w:val="21"/>
          <w:szCs w:val="22"/>
          <w:lang w:val="en-US" w:eastAsia="zh-CN"/>
        </w:rPr>
        <w:tab/>
      </w:r>
      <w:r w:rsidRPr="00520FD4">
        <w:rPr>
          <w:noProof/>
          <w:lang w:val="en-US"/>
        </w:rPr>
        <w:t>Simple data types and enumerations</w:t>
      </w:r>
      <w:r>
        <w:rPr>
          <w:noProof/>
        </w:rPr>
        <w:tab/>
      </w:r>
      <w:r>
        <w:rPr>
          <w:noProof/>
        </w:rPr>
        <w:fldChar w:fldCharType="begin"/>
      </w:r>
      <w:r>
        <w:rPr>
          <w:noProof/>
        </w:rPr>
        <w:instrText xml:space="preserve"> PAGEREF _Toc151749049 \h </w:instrText>
      </w:r>
      <w:r>
        <w:rPr>
          <w:noProof/>
        </w:rPr>
      </w:r>
      <w:r>
        <w:rPr>
          <w:noProof/>
        </w:rPr>
        <w:fldChar w:fldCharType="separate"/>
      </w:r>
      <w:r>
        <w:rPr>
          <w:noProof/>
        </w:rPr>
        <w:t>52</w:t>
      </w:r>
      <w:r>
        <w:rPr>
          <w:noProof/>
        </w:rPr>
        <w:fldChar w:fldCharType="end"/>
      </w:r>
    </w:p>
    <w:p w14:paraId="27DAD5EC" w14:textId="019AE7D4"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_Toc151749050 \h </w:instrText>
      </w:r>
      <w:r>
        <w:rPr>
          <w:noProof/>
        </w:rPr>
      </w:r>
      <w:r>
        <w:rPr>
          <w:noProof/>
        </w:rPr>
        <w:fldChar w:fldCharType="separate"/>
      </w:r>
      <w:r>
        <w:rPr>
          <w:noProof/>
        </w:rPr>
        <w:t>52</w:t>
      </w:r>
      <w:r>
        <w:rPr>
          <w:noProof/>
        </w:rPr>
        <w:fldChar w:fldCharType="end"/>
      </w:r>
    </w:p>
    <w:p w14:paraId="114D894B" w14:textId="0323446C" w:rsidR="000F7FCF" w:rsidRDefault="000F7FCF">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_Toc151749051 \h </w:instrText>
      </w:r>
      <w:r>
        <w:rPr>
          <w:noProof/>
        </w:rPr>
      </w:r>
      <w:r>
        <w:rPr>
          <w:noProof/>
        </w:rPr>
        <w:fldChar w:fldCharType="separate"/>
      </w:r>
      <w:r>
        <w:rPr>
          <w:noProof/>
        </w:rPr>
        <w:t>52</w:t>
      </w:r>
      <w:r>
        <w:rPr>
          <w:noProof/>
        </w:rPr>
        <w:fldChar w:fldCharType="end"/>
      </w:r>
    </w:p>
    <w:p w14:paraId="6698AB74" w14:textId="3D75F803" w:rsidR="000F7FCF" w:rsidRDefault="000F7FCF">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_Toc151749052 \h </w:instrText>
      </w:r>
      <w:r>
        <w:rPr>
          <w:noProof/>
        </w:rPr>
      </w:r>
      <w:r>
        <w:rPr>
          <w:noProof/>
        </w:rPr>
        <w:fldChar w:fldCharType="separate"/>
      </w:r>
      <w:r>
        <w:rPr>
          <w:noProof/>
        </w:rPr>
        <w:t>52</w:t>
      </w:r>
      <w:r>
        <w:rPr>
          <w:noProof/>
        </w:rPr>
        <w:fldChar w:fldCharType="end"/>
      </w:r>
    </w:p>
    <w:p w14:paraId="09F67D9A" w14:textId="2A09EF25" w:rsidR="000F7FCF" w:rsidRDefault="000F7FCF">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_Toc151749053 \h </w:instrText>
      </w:r>
      <w:r>
        <w:rPr>
          <w:noProof/>
        </w:rPr>
      </w:r>
      <w:r>
        <w:rPr>
          <w:noProof/>
        </w:rPr>
        <w:fldChar w:fldCharType="separate"/>
      </w:r>
      <w:r>
        <w:rPr>
          <w:noProof/>
        </w:rPr>
        <w:t>53</w:t>
      </w:r>
      <w:r>
        <w:rPr>
          <w:noProof/>
        </w:rPr>
        <w:fldChar w:fldCharType="end"/>
      </w:r>
    </w:p>
    <w:p w14:paraId="503D251B" w14:textId="4499B363" w:rsidR="000F7FCF" w:rsidRDefault="000F7FCF">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_Toc151749054 \h </w:instrText>
      </w:r>
      <w:r>
        <w:rPr>
          <w:noProof/>
        </w:rPr>
      </w:r>
      <w:r>
        <w:rPr>
          <w:noProof/>
        </w:rPr>
        <w:fldChar w:fldCharType="separate"/>
      </w:r>
      <w:r>
        <w:rPr>
          <w:noProof/>
        </w:rPr>
        <w:t>53</w:t>
      </w:r>
      <w:r>
        <w:rPr>
          <w:noProof/>
        </w:rPr>
        <w:fldChar w:fldCharType="end"/>
      </w:r>
    </w:p>
    <w:p w14:paraId="54C5646F" w14:textId="41B3DB7E" w:rsidR="000F7FCF" w:rsidRDefault="000F7FCF">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_Toc151749055 \h </w:instrText>
      </w:r>
      <w:r>
        <w:rPr>
          <w:noProof/>
        </w:rPr>
      </w:r>
      <w:r>
        <w:rPr>
          <w:noProof/>
        </w:rPr>
        <w:fldChar w:fldCharType="separate"/>
      </w:r>
      <w:r>
        <w:rPr>
          <w:noProof/>
        </w:rPr>
        <w:t>53</w:t>
      </w:r>
      <w:r>
        <w:rPr>
          <w:noProof/>
        </w:rPr>
        <w:fldChar w:fldCharType="end"/>
      </w:r>
    </w:p>
    <w:p w14:paraId="33AAD82F" w14:textId="55A3CC5B" w:rsidR="000F7FCF" w:rsidRDefault="000F7FCF">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_Toc151749056 \h </w:instrText>
      </w:r>
      <w:r>
        <w:rPr>
          <w:noProof/>
        </w:rPr>
      </w:r>
      <w:r>
        <w:rPr>
          <w:noProof/>
        </w:rPr>
        <w:fldChar w:fldCharType="separate"/>
      </w:r>
      <w:r>
        <w:rPr>
          <w:noProof/>
        </w:rPr>
        <w:t>53</w:t>
      </w:r>
      <w:r>
        <w:rPr>
          <w:noProof/>
        </w:rPr>
        <w:fldChar w:fldCharType="end"/>
      </w:r>
    </w:p>
    <w:p w14:paraId="3C343F18" w14:textId="0D820A66" w:rsidR="000F7FCF" w:rsidRDefault="000F7FCF">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_Toc151749057 \h </w:instrText>
      </w:r>
      <w:r>
        <w:rPr>
          <w:noProof/>
        </w:rPr>
      </w:r>
      <w:r>
        <w:rPr>
          <w:noProof/>
        </w:rPr>
        <w:fldChar w:fldCharType="separate"/>
      </w:r>
      <w:r>
        <w:rPr>
          <w:noProof/>
        </w:rPr>
        <w:t>54</w:t>
      </w:r>
      <w:r>
        <w:rPr>
          <w:noProof/>
        </w:rPr>
        <w:fldChar w:fldCharType="end"/>
      </w:r>
    </w:p>
    <w:p w14:paraId="3B654227" w14:textId="59BB474A" w:rsidR="000F7FCF" w:rsidRDefault="000F7FCF">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_Toc151749058 \h </w:instrText>
      </w:r>
      <w:r>
        <w:rPr>
          <w:noProof/>
        </w:rPr>
      </w:r>
      <w:r>
        <w:rPr>
          <w:noProof/>
        </w:rPr>
        <w:fldChar w:fldCharType="separate"/>
      </w:r>
      <w:r>
        <w:rPr>
          <w:noProof/>
        </w:rPr>
        <w:t>54</w:t>
      </w:r>
      <w:r>
        <w:rPr>
          <w:noProof/>
        </w:rPr>
        <w:fldChar w:fldCharType="end"/>
      </w:r>
    </w:p>
    <w:p w14:paraId="36A7A21E" w14:textId="6ADC394A" w:rsidR="000F7FCF" w:rsidRDefault="000F7FCF">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_Toc151749059 \h </w:instrText>
      </w:r>
      <w:r>
        <w:rPr>
          <w:noProof/>
        </w:rPr>
      </w:r>
      <w:r>
        <w:rPr>
          <w:noProof/>
        </w:rPr>
        <w:fldChar w:fldCharType="separate"/>
      </w:r>
      <w:r>
        <w:rPr>
          <w:noProof/>
        </w:rPr>
        <w:t>54</w:t>
      </w:r>
      <w:r>
        <w:rPr>
          <w:noProof/>
        </w:rPr>
        <w:fldChar w:fldCharType="end"/>
      </w:r>
    </w:p>
    <w:p w14:paraId="58032B78" w14:textId="1AC3C905" w:rsidR="000F7FCF" w:rsidRDefault="000F7FCF">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_Toc151749060 \h </w:instrText>
      </w:r>
      <w:r>
        <w:rPr>
          <w:noProof/>
        </w:rPr>
      </w:r>
      <w:r>
        <w:rPr>
          <w:noProof/>
        </w:rPr>
        <w:fldChar w:fldCharType="separate"/>
      </w:r>
      <w:r>
        <w:rPr>
          <w:noProof/>
        </w:rPr>
        <w:t>54</w:t>
      </w:r>
      <w:r>
        <w:rPr>
          <w:noProof/>
        </w:rPr>
        <w:fldChar w:fldCharType="end"/>
      </w:r>
    </w:p>
    <w:p w14:paraId="0CA77AE1" w14:textId="26A3B276" w:rsidR="000F7FCF" w:rsidRDefault="000F7FCF">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_Toc151749061 \h </w:instrText>
      </w:r>
      <w:r>
        <w:rPr>
          <w:noProof/>
        </w:rPr>
      </w:r>
      <w:r>
        <w:rPr>
          <w:noProof/>
        </w:rPr>
        <w:fldChar w:fldCharType="separate"/>
      </w:r>
      <w:r>
        <w:rPr>
          <w:noProof/>
        </w:rPr>
        <w:t>54</w:t>
      </w:r>
      <w:r>
        <w:rPr>
          <w:noProof/>
        </w:rPr>
        <w:fldChar w:fldCharType="end"/>
      </w:r>
    </w:p>
    <w:p w14:paraId="1021CCE1" w14:textId="21C89545" w:rsidR="000F7FCF" w:rsidRDefault="000F7FCF">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_Toc151749062 \h </w:instrText>
      </w:r>
      <w:r>
        <w:rPr>
          <w:noProof/>
        </w:rPr>
      </w:r>
      <w:r>
        <w:rPr>
          <w:noProof/>
        </w:rPr>
        <w:fldChar w:fldCharType="separate"/>
      </w:r>
      <w:r>
        <w:rPr>
          <w:noProof/>
        </w:rPr>
        <w:t>54</w:t>
      </w:r>
      <w:r>
        <w:rPr>
          <w:noProof/>
        </w:rPr>
        <w:fldChar w:fldCharType="end"/>
      </w:r>
    </w:p>
    <w:p w14:paraId="7BBD7D9F" w14:textId="77F26544" w:rsidR="000F7FCF" w:rsidRDefault="000F7FCF">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_Toc151749063 \h </w:instrText>
      </w:r>
      <w:r>
        <w:rPr>
          <w:noProof/>
        </w:rPr>
      </w:r>
      <w:r>
        <w:rPr>
          <w:noProof/>
        </w:rPr>
        <w:fldChar w:fldCharType="separate"/>
      </w:r>
      <w:r>
        <w:rPr>
          <w:noProof/>
        </w:rPr>
        <w:t>54</w:t>
      </w:r>
      <w:r>
        <w:rPr>
          <w:noProof/>
        </w:rPr>
        <w:fldChar w:fldCharType="end"/>
      </w:r>
    </w:p>
    <w:p w14:paraId="2F892B35" w14:textId="54A5B53A" w:rsidR="000F7FCF" w:rsidRDefault="000F7FCF">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_Toc151749064 \h </w:instrText>
      </w:r>
      <w:r>
        <w:rPr>
          <w:noProof/>
        </w:rPr>
      </w:r>
      <w:r>
        <w:rPr>
          <w:noProof/>
        </w:rPr>
        <w:fldChar w:fldCharType="separate"/>
      </w:r>
      <w:r>
        <w:rPr>
          <w:noProof/>
        </w:rPr>
        <w:t>54</w:t>
      </w:r>
      <w:r>
        <w:rPr>
          <w:noProof/>
        </w:rPr>
        <w:fldChar w:fldCharType="end"/>
      </w:r>
    </w:p>
    <w:p w14:paraId="3C4B6034" w14:textId="71A424CA" w:rsidR="000F7FCF" w:rsidRDefault="000F7FCF">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_Toc151749065 \h </w:instrText>
      </w:r>
      <w:r>
        <w:rPr>
          <w:noProof/>
        </w:rPr>
      </w:r>
      <w:r>
        <w:rPr>
          <w:noProof/>
        </w:rPr>
        <w:fldChar w:fldCharType="separate"/>
      </w:r>
      <w:r>
        <w:rPr>
          <w:noProof/>
        </w:rPr>
        <w:t>54</w:t>
      </w:r>
      <w:r>
        <w:rPr>
          <w:noProof/>
        </w:rPr>
        <w:fldChar w:fldCharType="end"/>
      </w:r>
    </w:p>
    <w:p w14:paraId="32B67D76" w14:textId="69B81B31" w:rsidR="000F7FCF" w:rsidRDefault="000F7FCF">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_Toc151749066 \h </w:instrText>
      </w:r>
      <w:r>
        <w:rPr>
          <w:noProof/>
        </w:rPr>
      </w:r>
      <w:r>
        <w:rPr>
          <w:noProof/>
        </w:rPr>
        <w:fldChar w:fldCharType="separate"/>
      </w:r>
      <w:r>
        <w:rPr>
          <w:noProof/>
        </w:rPr>
        <w:t>54</w:t>
      </w:r>
      <w:r>
        <w:rPr>
          <w:noProof/>
        </w:rPr>
        <w:fldChar w:fldCharType="end"/>
      </w:r>
    </w:p>
    <w:p w14:paraId="1DF7F827" w14:textId="4359650F" w:rsidR="000F7FCF" w:rsidRDefault="000F7FCF">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_Toc151749067 \h </w:instrText>
      </w:r>
      <w:r>
        <w:rPr>
          <w:noProof/>
        </w:rPr>
      </w:r>
      <w:r>
        <w:rPr>
          <w:noProof/>
        </w:rPr>
        <w:fldChar w:fldCharType="separate"/>
      </w:r>
      <w:r>
        <w:rPr>
          <w:noProof/>
        </w:rPr>
        <w:t>55</w:t>
      </w:r>
      <w:r>
        <w:rPr>
          <w:noProof/>
        </w:rPr>
        <w:fldChar w:fldCharType="end"/>
      </w:r>
    </w:p>
    <w:p w14:paraId="4CF7B34E" w14:textId="5BEEDEF3" w:rsidR="000F7FCF" w:rsidRDefault="000F7FCF">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_Toc151749068 \h </w:instrText>
      </w:r>
      <w:r>
        <w:rPr>
          <w:noProof/>
        </w:rPr>
      </w:r>
      <w:r>
        <w:rPr>
          <w:noProof/>
        </w:rPr>
        <w:fldChar w:fldCharType="separate"/>
      </w:r>
      <w:r>
        <w:rPr>
          <w:noProof/>
        </w:rPr>
        <w:t>55</w:t>
      </w:r>
      <w:r>
        <w:rPr>
          <w:noProof/>
        </w:rPr>
        <w:fldChar w:fldCharType="end"/>
      </w:r>
    </w:p>
    <w:p w14:paraId="55A68795" w14:textId="51B50B78" w:rsidR="000F7FCF" w:rsidRDefault="000F7FCF">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_Toc151749069 \h </w:instrText>
      </w:r>
      <w:r>
        <w:rPr>
          <w:noProof/>
        </w:rPr>
      </w:r>
      <w:r>
        <w:rPr>
          <w:noProof/>
        </w:rPr>
        <w:fldChar w:fldCharType="separate"/>
      </w:r>
      <w:r>
        <w:rPr>
          <w:noProof/>
        </w:rPr>
        <w:t>55</w:t>
      </w:r>
      <w:r>
        <w:rPr>
          <w:noProof/>
        </w:rPr>
        <w:fldChar w:fldCharType="end"/>
      </w:r>
    </w:p>
    <w:p w14:paraId="70AC4D92" w14:textId="522709E5" w:rsidR="000F7FCF" w:rsidRDefault="000F7FCF">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_Toc151749070 \h </w:instrText>
      </w:r>
      <w:r>
        <w:rPr>
          <w:noProof/>
        </w:rPr>
      </w:r>
      <w:r>
        <w:rPr>
          <w:noProof/>
        </w:rPr>
        <w:fldChar w:fldCharType="separate"/>
      </w:r>
      <w:r>
        <w:rPr>
          <w:noProof/>
        </w:rPr>
        <w:t>55</w:t>
      </w:r>
      <w:r>
        <w:rPr>
          <w:noProof/>
        </w:rPr>
        <w:fldChar w:fldCharType="end"/>
      </w:r>
    </w:p>
    <w:p w14:paraId="1D28D034" w14:textId="3261987E" w:rsidR="000F7FCF" w:rsidRDefault="000F7FCF">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_Toc151749071 \h </w:instrText>
      </w:r>
      <w:r>
        <w:rPr>
          <w:noProof/>
        </w:rPr>
      </w:r>
      <w:r>
        <w:rPr>
          <w:noProof/>
        </w:rPr>
        <w:fldChar w:fldCharType="separate"/>
      </w:r>
      <w:r>
        <w:rPr>
          <w:noProof/>
        </w:rPr>
        <w:t>55</w:t>
      </w:r>
      <w:r>
        <w:rPr>
          <w:noProof/>
        </w:rPr>
        <w:fldChar w:fldCharType="end"/>
      </w:r>
    </w:p>
    <w:p w14:paraId="41C81F9A" w14:textId="50AFF1BA" w:rsidR="000F7FCF" w:rsidRDefault="000F7FCF">
      <w:pPr>
        <w:pStyle w:val="TOC6"/>
        <w:rPr>
          <w:rFonts w:asciiTheme="minorHAnsi" w:eastAsiaTheme="minorEastAsia" w:hAnsiTheme="minorHAnsi" w:cstheme="minorBidi"/>
          <w:noProof/>
          <w:kern w:val="2"/>
          <w:sz w:val="21"/>
          <w:szCs w:val="22"/>
          <w:lang w:val="en-US" w:eastAsia="zh-CN"/>
        </w:rPr>
      </w:pPr>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_Toc151749072 \h </w:instrText>
      </w:r>
      <w:r>
        <w:rPr>
          <w:noProof/>
        </w:rPr>
      </w:r>
      <w:r>
        <w:rPr>
          <w:noProof/>
        </w:rPr>
        <w:fldChar w:fldCharType="separate"/>
      </w:r>
      <w:r>
        <w:rPr>
          <w:noProof/>
        </w:rPr>
        <w:t>56</w:t>
      </w:r>
      <w:r>
        <w:rPr>
          <w:noProof/>
        </w:rPr>
        <w:fldChar w:fldCharType="end"/>
      </w:r>
    </w:p>
    <w:p w14:paraId="35712014" w14:textId="2AC8A13F" w:rsidR="000F7FCF" w:rsidRDefault="000F7FCF">
      <w:pPr>
        <w:pStyle w:val="TOC5"/>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_Toc151749073 \h </w:instrText>
      </w:r>
      <w:r>
        <w:rPr>
          <w:noProof/>
        </w:rPr>
      </w:r>
      <w:r>
        <w:rPr>
          <w:noProof/>
        </w:rPr>
        <w:fldChar w:fldCharType="separate"/>
      </w:r>
      <w:r>
        <w:rPr>
          <w:noProof/>
        </w:rPr>
        <w:t>57</w:t>
      </w:r>
      <w:r>
        <w:rPr>
          <w:noProof/>
        </w:rPr>
        <w:fldChar w:fldCharType="end"/>
      </w:r>
    </w:p>
    <w:p w14:paraId="4FE85D88" w14:textId="4EDE659F" w:rsidR="000F7FCF" w:rsidRDefault="000F7FCF">
      <w:pPr>
        <w:pStyle w:val="TOC4"/>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_Toc151749074 \h </w:instrText>
      </w:r>
      <w:r>
        <w:rPr>
          <w:noProof/>
        </w:rPr>
      </w:r>
      <w:r>
        <w:rPr>
          <w:noProof/>
        </w:rPr>
        <w:fldChar w:fldCharType="separate"/>
      </w:r>
      <w:r>
        <w:rPr>
          <w:noProof/>
        </w:rPr>
        <w:t>57</w:t>
      </w:r>
      <w:r>
        <w:rPr>
          <w:noProof/>
        </w:rPr>
        <w:fldChar w:fldCharType="end"/>
      </w:r>
    </w:p>
    <w:p w14:paraId="20590213" w14:textId="1EC3AC36" w:rsidR="000F7FCF" w:rsidRDefault="000F7FCF">
      <w:pPr>
        <w:pStyle w:val="TOC5"/>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_Toc151749075 \h </w:instrText>
      </w:r>
      <w:r>
        <w:rPr>
          <w:noProof/>
        </w:rPr>
      </w:r>
      <w:r>
        <w:rPr>
          <w:noProof/>
        </w:rPr>
        <w:fldChar w:fldCharType="separate"/>
      </w:r>
      <w:r>
        <w:rPr>
          <w:noProof/>
        </w:rPr>
        <w:t>57</w:t>
      </w:r>
      <w:r>
        <w:rPr>
          <w:noProof/>
        </w:rPr>
        <w:fldChar w:fldCharType="end"/>
      </w:r>
    </w:p>
    <w:p w14:paraId="11B15A50" w14:textId="1E7F81C8" w:rsidR="000F7FCF" w:rsidRDefault="000F7FCF">
      <w:pPr>
        <w:pStyle w:val="TOC5"/>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_Toc151749076 \h </w:instrText>
      </w:r>
      <w:r>
        <w:rPr>
          <w:noProof/>
        </w:rPr>
      </w:r>
      <w:r>
        <w:rPr>
          <w:noProof/>
        </w:rPr>
        <w:fldChar w:fldCharType="separate"/>
      </w:r>
      <w:r>
        <w:rPr>
          <w:noProof/>
        </w:rPr>
        <w:t>57</w:t>
      </w:r>
      <w:r>
        <w:rPr>
          <w:noProof/>
        </w:rPr>
        <w:fldChar w:fldCharType="end"/>
      </w:r>
    </w:p>
    <w:p w14:paraId="5BE26682" w14:textId="33047EBC" w:rsidR="000F7FCF" w:rsidRDefault="000F7FCF">
      <w:pPr>
        <w:pStyle w:val="TOC5"/>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_Toc151749077 \h </w:instrText>
      </w:r>
      <w:r>
        <w:rPr>
          <w:noProof/>
        </w:rPr>
      </w:r>
      <w:r>
        <w:rPr>
          <w:noProof/>
        </w:rPr>
        <w:fldChar w:fldCharType="separate"/>
      </w:r>
      <w:r>
        <w:rPr>
          <w:noProof/>
        </w:rPr>
        <w:t>57</w:t>
      </w:r>
      <w:r>
        <w:rPr>
          <w:noProof/>
        </w:rPr>
        <w:fldChar w:fldCharType="end"/>
      </w:r>
    </w:p>
    <w:p w14:paraId="178372F4" w14:textId="3ABADB16" w:rsidR="000F7FCF" w:rsidRDefault="000F7FCF">
      <w:pPr>
        <w:pStyle w:val="TOC6"/>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_Toc151749078 \h </w:instrText>
      </w:r>
      <w:r>
        <w:rPr>
          <w:noProof/>
        </w:rPr>
      </w:r>
      <w:r>
        <w:rPr>
          <w:noProof/>
        </w:rPr>
        <w:fldChar w:fldCharType="separate"/>
      </w:r>
      <w:r>
        <w:rPr>
          <w:noProof/>
        </w:rPr>
        <w:t>57</w:t>
      </w:r>
      <w:r>
        <w:rPr>
          <w:noProof/>
        </w:rPr>
        <w:fldChar w:fldCharType="end"/>
      </w:r>
    </w:p>
    <w:p w14:paraId="28DDB96F" w14:textId="1DE562BC" w:rsidR="000F7FCF" w:rsidRDefault="000F7FCF">
      <w:pPr>
        <w:pStyle w:val="TOC5"/>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_Toc151749079 \h </w:instrText>
      </w:r>
      <w:r>
        <w:rPr>
          <w:noProof/>
        </w:rPr>
      </w:r>
      <w:r>
        <w:rPr>
          <w:noProof/>
        </w:rPr>
        <w:fldChar w:fldCharType="separate"/>
      </w:r>
      <w:r>
        <w:rPr>
          <w:noProof/>
        </w:rPr>
        <w:t>58</w:t>
      </w:r>
      <w:r>
        <w:rPr>
          <w:noProof/>
        </w:rPr>
        <w:fldChar w:fldCharType="end"/>
      </w:r>
    </w:p>
    <w:p w14:paraId="5D1F930A" w14:textId="04E5CA6F" w:rsidR="000F7FCF" w:rsidRDefault="000F7FCF">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_Toc151749080 \h </w:instrText>
      </w:r>
      <w:r>
        <w:rPr>
          <w:noProof/>
        </w:rPr>
      </w:r>
      <w:r>
        <w:rPr>
          <w:noProof/>
        </w:rPr>
        <w:fldChar w:fldCharType="separate"/>
      </w:r>
      <w:r>
        <w:rPr>
          <w:noProof/>
        </w:rPr>
        <w:t>58</w:t>
      </w:r>
      <w:r>
        <w:rPr>
          <w:noProof/>
        </w:rPr>
        <w:fldChar w:fldCharType="end"/>
      </w:r>
    </w:p>
    <w:p w14:paraId="1F58DDEC" w14:textId="4A0E0C1A" w:rsidR="000F7FCF" w:rsidRDefault="000F7FCF">
      <w:pPr>
        <w:pStyle w:val="TOC4"/>
        <w:rPr>
          <w:rFonts w:asciiTheme="minorHAnsi" w:eastAsiaTheme="minorEastAsia" w:hAnsiTheme="minorHAnsi" w:cstheme="minorBidi"/>
          <w:noProof/>
          <w:kern w:val="2"/>
          <w:sz w:val="21"/>
          <w:szCs w:val="22"/>
          <w:lang w:val="en-US" w:eastAsia="zh-CN"/>
        </w:rPr>
      </w:pPr>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_Toc151749081 \h </w:instrText>
      </w:r>
      <w:r>
        <w:rPr>
          <w:noProof/>
        </w:rPr>
      </w:r>
      <w:r>
        <w:rPr>
          <w:noProof/>
        </w:rPr>
        <w:fldChar w:fldCharType="separate"/>
      </w:r>
      <w:r>
        <w:rPr>
          <w:noProof/>
        </w:rPr>
        <w:t>58</w:t>
      </w:r>
      <w:r>
        <w:rPr>
          <w:noProof/>
        </w:rPr>
        <w:fldChar w:fldCharType="end"/>
      </w:r>
    </w:p>
    <w:p w14:paraId="2F4660CE" w14:textId="31A7A770" w:rsidR="000F7FCF" w:rsidRDefault="000F7FCF">
      <w:pPr>
        <w:pStyle w:val="TOC4"/>
        <w:rPr>
          <w:rFonts w:asciiTheme="minorHAnsi" w:eastAsiaTheme="minorEastAsia" w:hAnsiTheme="minorHAnsi" w:cstheme="minorBidi"/>
          <w:noProof/>
          <w:kern w:val="2"/>
          <w:sz w:val="21"/>
          <w:szCs w:val="22"/>
          <w:lang w:val="en-US" w:eastAsia="zh-CN"/>
        </w:rPr>
      </w:pPr>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_Toc151749082 \h </w:instrText>
      </w:r>
      <w:r>
        <w:rPr>
          <w:noProof/>
        </w:rPr>
      </w:r>
      <w:r>
        <w:rPr>
          <w:noProof/>
        </w:rPr>
        <w:fldChar w:fldCharType="separate"/>
      </w:r>
      <w:r>
        <w:rPr>
          <w:noProof/>
        </w:rPr>
        <w:t>59</w:t>
      </w:r>
      <w:r>
        <w:rPr>
          <w:noProof/>
        </w:rPr>
        <w:fldChar w:fldCharType="end"/>
      </w:r>
    </w:p>
    <w:p w14:paraId="39FC8FE9" w14:textId="07228FFC" w:rsidR="000F7FCF" w:rsidRDefault="000F7FCF">
      <w:pPr>
        <w:pStyle w:val="TOC5"/>
        <w:rPr>
          <w:rFonts w:asciiTheme="minorHAnsi" w:eastAsiaTheme="minorEastAsia" w:hAnsiTheme="minorHAnsi" w:cstheme="minorBidi"/>
          <w:noProof/>
          <w:kern w:val="2"/>
          <w:sz w:val="21"/>
          <w:szCs w:val="22"/>
          <w:lang w:val="en-US" w:eastAsia="zh-CN"/>
        </w:rPr>
      </w:pPr>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_Toc151749083 \h </w:instrText>
      </w:r>
      <w:r>
        <w:rPr>
          <w:noProof/>
        </w:rPr>
      </w:r>
      <w:r>
        <w:rPr>
          <w:noProof/>
        </w:rPr>
        <w:fldChar w:fldCharType="separate"/>
      </w:r>
      <w:r>
        <w:rPr>
          <w:noProof/>
        </w:rPr>
        <w:t>59</w:t>
      </w:r>
      <w:r>
        <w:rPr>
          <w:noProof/>
        </w:rPr>
        <w:fldChar w:fldCharType="end"/>
      </w:r>
    </w:p>
    <w:p w14:paraId="2929A5A7" w14:textId="77C59A29" w:rsidR="000F7FCF" w:rsidRDefault="000F7FCF">
      <w:pPr>
        <w:pStyle w:val="TOC5"/>
        <w:rPr>
          <w:rFonts w:asciiTheme="minorHAnsi" w:eastAsiaTheme="minorEastAsia" w:hAnsiTheme="minorHAnsi" w:cstheme="minorBidi"/>
          <w:noProof/>
          <w:kern w:val="2"/>
          <w:sz w:val="21"/>
          <w:szCs w:val="22"/>
          <w:lang w:val="en-US" w:eastAsia="zh-CN"/>
        </w:rPr>
      </w:pPr>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_Toc151749084 \h </w:instrText>
      </w:r>
      <w:r>
        <w:rPr>
          <w:noProof/>
        </w:rPr>
      </w:r>
      <w:r>
        <w:rPr>
          <w:noProof/>
        </w:rPr>
        <w:fldChar w:fldCharType="separate"/>
      </w:r>
      <w:r>
        <w:rPr>
          <w:noProof/>
        </w:rPr>
        <w:t>59</w:t>
      </w:r>
      <w:r>
        <w:rPr>
          <w:noProof/>
        </w:rPr>
        <w:fldChar w:fldCharType="end"/>
      </w:r>
    </w:p>
    <w:p w14:paraId="3DC4C080" w14:textId="4554CA4A" w:rsidR="000F7FCF" w:rsidRDefault="000F7FCF">
      <w:pPr>
        <w:pStyle w:val="TOC3"/>
        <w:rPr>
          <w:rFonts w:asciiTheme="minorHAnsi" w:eastAsiaTheme="minorEastAsia" w:hAnsiTheme="minorHAnsi" w:cstheme="minorBidi"/>
          <w:noProof/>
          <w:kern w:val="2"/>
          <w:sz w:val="21"/>
          <w:szCs w:val="22"/>
          <w:lang w:val="en-US" w:eastAsia="zh-CN"/>
        </w:rPr>
      </w:pPr>
      <w:r w:rsidRPr="00520FD4">
        <w:rPr>
          <w:noProof/>
          <w:lang w:val="en-US"/>
        </w:rPr>
        <w:t>5.2.5</w:t>
      </w:r>
      <w:r>
        <w:rPr>
          <w:rFonts w:asciiTheme="minorHAnsi" w:eastAsiaTheme="minorEastAsia" w:hAnsiTheme="minorHAnsi" w:cstheme="minorBidi"/>
          <w:noProof/>
          <w:kern w:val="2"/>
          <w:sz w:val="21"/>
          <w:szCs w:val="22"/>
          <w:lang w:val="en-US" w:eastAsia="zh-CN"/>
        </w:rPr>
        <w:tab/>
      </w:r>
      <w:r w:rsidRPr="00520FD4">
        <w:rPr>
          <w:noProof/>
          <w:lang w:val="en-US"/>
        </w:rPr>
        <w:t>Notifications</w:t>
      </w:r>
      <w:r>
        <w:rPr>
          <w:noProof/>
        </w:rPr>
        <w:tab/>
      </w:r>
      <w:r>
        <w:rPr>
          <w:noProof/>
        </w:rPr>
        <w:fldChar w:fldCharType="begin"/>
      </w:r>
      <w:r>
        <w:rPr>
          <w:noProof/>
        </w:rPr>
        <w:instrText xml:space="preserve"> PAGEREF _Toc151749085 \h </w:instrText>
      </w:r>
      <w:r>
        <w:rPr>
          <w:noProof/>
        </w:rPr>
      </w:r>
      <w:r>
        <w:rPr>
          <w:noProof/>
        </w:rPr>
        <w:fldChar w:fldCharType="separate"/>
      </w:r>
      <w:r>
        <w:rPr>
          <w:noProof/>
        </w:rPr>
        <w:t>59</w:t>
      </w:r>
      <w:r>
        <w:rPr>
          <w:noProof/>
        </w:rPr>
        <w:fldChar w:fldCharType="end"/>
      </w:r>
    </w:p>
    <w:p w14:paraId="4019B741" w14:textId="64B75524" w:rsidR="000F7FCF" w:rsidRDefault="000F7FCF">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_Toc151749086 \h </w:instrText>
      </w:r>
      <w:r>
        <w:rPr>
          <w:noProof/>
        </w:rPr>
      </w:r>
      <w:r>
        <w:rPr>
          <w:noProof/>
        </w:rPr>
        <w:fldChar w:fldCharType="separate"/>
      </w:r>
      <w:r>
        <w:rPr>
          <w:noProof/>
        </w:rPr>
        <w:t>60</w:t>
      </w:r>
      <w:r>
        <w:rPr>
          <w:noProof/>
        </w:rPr>
        <w:fldChar w:fldCharType="end"/>
      </w:r>
    </w:p>
    <w:p w14:paraId="359820C4" w14:textId="2B7B066C" w:rsidR="000F7FCF" w:rsidRDefault="000F7FCF">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_Toc151749087 \h </w:instrText>
      </w:r>
      <w:r>
        <w:rPr>
          <w:noProof/>
        </w:rPr>
      </w:r>
      <w:r>
        <w:rPr>
          <w:noProof/>
        </w:rPr>
        <w:fldChar w:fldCharType="separate"/>
      </w:r>
      <w:r>
        <w:rPr>
          <w:noProof/>
        </w:rPr>
        <w:t>60</w:t>
      </w:r>
      <w:r>
        <w:rPr>
          <w:noProof/>
        </w:rPr>
        <w:fldChar w:fldCharType="end"/>
      </w:r>
    </w:p>
    <w:p w14:paraId="282DC51D" w14:textId="552DEDC8"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5.2.6.2</w:t>
      </w:r>
      <w:r>
        <w:rPr>
          <w:rFonts w:asciiTheme="minorHAnsi" w:eastAsiaTheme="minorEastAsia" w:hAnsiTheme="minorHAnsi" w:cstheme="minorBidi"/>
          <w:noProof/>
          <w:kern w:val="2"/>
          <w:sz w:val="21"/>
          <w:szCs w:val="22"/>
          <w:lang w:val="en-US" w:eastAsia="zh-CN"/>
        </w:rPr>
        <w:tab/>
      </w:r>
      <w:r w:rsidRPr="00520FD4">
        <w:rPr>
          <w:noProof/>
          <w:lang w:val="en-US"/>
        </w:rPr>
        <w:t>Structured data types</w:t>
      </w:r>
      <w:r>
        <w:rPr>
          <w:noProof/>
        </w:rPr>
        <w:tab/>
      </w:r>
      <w:r>
        <w:rPr>
          <w:noProof/>
        </w:rPr>
        <w:fldChar w:fldCharType="begin"/>
      </w:r>
      <w:r>
        <w:rPr>
          <w:noProof/>
        </w:rPr>
        <w:instrText xml:space="preserve"> PAGEREF _Toc151749088 \h </w:instrText>
      </w:r>
      <w:r>
        <w:rPr>
          <w:noProof/>
        </w:rPr>
      </w:r>
      <w:r>
        <w:rPr>
          <w:noProof/>
        </w:rPr>
        <w:fldChar w:fldCharType="separate"/>
      </w:r>
      <w:r>
        <w:rPr>
          <w:noProof/>
        </w:rPr>
        <w:t>60</w:t>
      </w:r>
      <w:r>
        <w:rPr>
          <w:noProof/>
        </w:rPr>
        <w:fldChar w:fldCharType="end"/>
      </w:r>
    </w:p>
    <w:p w14:paraId="7EEFAF11" w14:textId="3371FD8C" w:rsidR="000F7FCF" w:rsidRDefault="000F7FCF">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_Toc151749089 \h </w:instrText>
      </w:r>
      <w:r>
        <w:rPr>
          <w:noProof/>
        </w:rPr>
      </w:r>
      <w:r>
        <w:rPr>
          <w:noProof/>
        </w:rPr>
        <w:fldChar w:fldCharType="separate"/>
      </w:r>
      <w:r>
        <w:rPr>
          <w:noProof/>
        </w:rPr>
        <w:t>60</w:t>
      </w:r>
      <w:r>
        <w:rPr>
          <w:noProof/>
        </w:rPr>
        <w:fldChar w:fldCharType="end"/>
      </w:r>
    </w:p>
    <w:p w14:paraId="4C1C0E98" w14:textId="77D976E8" w:rsidR="000F7FCF" w:rsidRDefault="000F7FCF">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_Toc151749090 \h </w:instrText>
      </w:r>
      <w:r>
        <w:rPr>
          <w:noProof/>
        </w:rPr>
      </w:r>
      <w:r>
        <w:rPr>
          <w:noProof/>
        </w:rPr>
        <w:fldChar w:fldCharType="separate"/>
      </w:r>
      <w:r>
        <w:rPr>
          <w:noProof/>
        </w:rPr>
        <w:t>61</w:t>
      </w:r>
      <w:r>
        <w:rPr>
          <w:noProof/>
        </w:rPr>
        <w:fldChar w:fldCharType="end"/>
      </w:r>
    </w:p>
    <w:p w14:paraId="6B68BAF4" w14:textId="2D5336C4" w:rsidR="000F7FCF" w:rsidRDefault="000F7FCF">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_Toc151749091 \h </w:instrText>
      </w:r>
      <w:r>
        <w:rPr>
          <w:noProof/>
        </w:rPr>
      </w:r>
      <w:r>
        <w:rPr>
          <w:noProof/>
        </w:rPr>
        <w:fldChar w:fldCharType="separate"/>
      </w:r>
      <w:r>
        <w:rPr>
          <w:noProof/>
        </w:rPr>
        <w:t>61</w:t>
      </w:r>
      <w:r>
        <w:rPr>
          <w:noProof/>
        </w:rPr>
        <w:fldChar w:fldCharType="end"/>
      </w:r>
    </w:p>
    <w:p w14:paraId="2BD90566" w14:textId="5E20CA9F" w:rsidR="000F7FCF" w:rsidRDefault="000F7FCF">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_Toc151749092 \h </w:instrText>
      </w:r>
      <w:r>
        <w:rPr>
          <w:noProof/>
        </w:rPr>
      </w:r>
      <w:r>
        <w:rPr>
          <w:noProof/>
        </w:rPr>
        <w:fldChar w:fldCharType="separate"/>
      </w:r>
      <w:r>
        <w:rPr>
          <w:noProof/>
        </w:rPr>
        <w:t>61</w:t>
      </w:r>
      <w:r>
        <w:rPr>
          <w:noProof/>
        </w:rPr>
        <w:fldChar w:fldCharType="end"/>
      </w:r>
    </w:p>
    <w:p w14:paraId="3FB0DD1E" w14:textId="6CA394D0" w:rsidR="000F7FCF" w:rsidRDefault="000F7FCF">
      <w:pPr>
        <w:pStyle w:val="TOC5"/>
        <w:rPr>
          <w:rFonts w:asciiTheme="minorHAnsi" w:eastAsiaTheme="minorEastAsia" w:hAnsiTheme="minorHAnsi" w:cstheme="minorBidi"/>
          <w:noProof/>
          <w:kern w:val="2"/>
          <w:sz w:val="21"/>
          <w:szCs w:val="22"/>
          <w:lang w:val="en-US" w:eastAsia="zh-CN"/>
        </w:rPr>
      </w:pPr>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_Toc151749093 \h </w:instrText>
      </w:r>
      <w:r>
        <w:rPr>
          <w:noProof/>
        </w:rPr>
      </w:r>
      <w:r>
        <w:rPr>
          <w:noProof/>
        </w:rPr>
        <w:fldChar w:fldCharType="separate"/>
      </w:r>
      <w:r>
        <w:rPr>
          <w:noProof/>
        </w:rPr>
        <w:t>62</w:t>
      </w:r>
      <w:r>
        <w:rPr>
          <w:noProof/>
        </w:rPr>
        <w:fldChar w:fldCharType="end"/>
      </w:r>
    </w:p>
    <w:p w14:paraId="7F1F912D" w14:textId="593C5AAA" w:rsidR="000F7FCF" w:rsidRDefault="000F7FCF">
      <w:pPr>
        <w:pStyle w:val="TOC5"/>
        <w:rPr>
          <w:rFonts w:asciiTheme="minorHAnsi" w:eastAsiaTheme="minorEastAsia" w:hAnsiTheme="minorHAnsi" w:cstheme="minorBidi"/>
          <w:noProof/>
          <w:kern w:val="2"/>
          <w:sz w:val="21"/>
          <w:szCs w:val="22"/>
          <w:lang w:val="en-US" w:eastAsia="zh-CN"/>
        </w:rPr>
      </w:pPr>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_Toc151749094 \h </w:instrText>
      </w:r>
      <w:r>
        <w:rPr>
          <w:noProof/>
        </w:rPr>
      </w:r>
      <w:r>
        <w:rPr>
          <w:noProof/>
        </w:rPr>
        <w:fldChar w:fldCharType="separate"/>
      </w:r>
      <w:r>
        <w:rPr>
          <w:noProof/>
        </w:rPr>
        <w:t>62</w:t>
      </w:r>
      <w:r>
        <w:rPr>
          <w:noProof/>
        </w:rPr>
        <w:fldChar w:fldCharType="end"/>
      </w:r>
    </w:p>
    <w:p w14:paraId="79115DE9" w14:textId="6516AF47" w:rsidR="000F7FCF" w:rsidRDefault="000F7FCF">
      <w:pPr>
        <w:pStyle w:val="TOC5"/>
        <w:rPr>
          <w:rFonts w:asciiTheme="minorHAnsi" w:eastAsiaTheme="minorEastAsia" w:hAnsiTheme="minorHAnsi" w:cstheme="minorBidi"/>
          <w:noProof/>
          <w:kern w:val="2"/>
          <w:sz w:val="21"/>
          <w:szCs w:val="22"/>
          <w:lang w:val="en-US" w:eastAsia="zh-CN"/>
        </w:rPr>
      </w:pPr>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_Toc151749095 \h </w:instrText>
      </w:r>
      <w:r>
        <w:rPr>
          <w:noProof/>
        </w:rPr>
      </w:r>
      <w:r>
        <w:rPr>
          <w:noProof/>
        </w:rPr>
        <w:fldChar w:fldCharType="separate"/>
      </w:r>
      <w:r>
        <w:rPr>
          <w:noProof/>
        </w:rPr>
        <w:t>62</w:t>
      </w:r>
      <w:r>
        <w:rPr>
          <w:noProof/>
        </w:rPr>
        <w:fldChar w:fldCharType="end"/>
      </w:r>
    </w:p>
    <w:p w14:paraId="2A4CA982" w14:textId="23E05B36"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5.2.6.3</w:t>
      </w:r>
      <w:r>
        <w:rPr>
          <w:rFonts w:asciiTheme="minorHAnsi" w:eastAsiaTheme="minorEastAsia" w:hAnsiTheme="minorHAnsi" w:cstheme="minorBidi"/>
          <w:noProof/>
          <w:kern w:val="2"/>
          <w:sz w:val="21"/>
          <w:szCs w:val="22"/>
          <w:lang w:val="en-US" w:eastAsia="zh-CN"/>
        </w:rPr>
        <w:tab/>
      </w:r>
      <w:r w:rsidRPr="00520FD4">
        <w:rPr>
          <w:noProof/>
          <w:lang w:val="en-US"/>
        </w:rPr>
        <w:t>Simple data types and enumerations</w:t>
      </w:r>
      <w:r>
        <w:rPr>
          <w:noProof/>
        </w:rPr>
        <w:tab/>
      </w:r>
      <w:r>
        <w:rPr>
          <w:noProof/>
        </w:rPr>
        <w:fldChar w:fldCharType="begin"/>
      </w:r>
      <w:r>
        <w:rPr>
          <w:noProof/>
        </w:rPr>
        <w:instrText xml:space="preserve"> PAGEREF _Toc151749096 \h </w:instrText>
      </w:r>
      <w:r>
        <w:rPr>
          <w:noProof/>
        </w:rPr>
      </w:r>
      <w:r>
        <w:rPr>
          <w:noProof/>
        </w:rPr>
        <w:fldChar w:fldCharType="separate"/>
      </w:r>
      <w:r>
        <w:rPr>
          <w:noProof/>
        </w:rPr>
        <w:t>62</w:t>
      </w:r>
      <w:r>
        <w:rPr>
          <w:noProof/>
        </w:rPr>
        <w:fldChar w:fldCharType="end"/>
      </w:r>
    </w:p>
    <w:p w14:paraId="5A0FAF6D" w14:textId="4D77C661" w:rsidR="000F7FCF" w:rsidRDefault="000F7FCF">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_Toc151749097 \h </w:instrText>
      </w:r>
      <w:r>
        <w:rPr>
          <w:noProof/>
        </w:rPr>
      </w:r>
      <w:r>
        <w:rPr>
          <w:noProof/>
        </w:rPr>
        <w:fldChar w:fldCharType="separate"/>
      </w:r>
      <w:r>
        <w:rPr>
          <w:noProof/>
        </w:rPr>
        <w:t>62</w:t>
      </w:r>
      <w:r>
        <w:rPr>
          <w:noProof/>
        </w:rPr>
        <w:fldChar w:fldCharType="end"/>
      </w:r>
    </w:p>
    <w:p w14:paraId="26C9C237" w14:textId="7FAB1B41"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lastRenderedPageBreak/>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_Toc151749098 \h </w:instrText>
      </w:r>
      <w:r>
        <w:rPr>
          <w:noProof/>
        </w:rPr>
      </w:r>
      <w:r>
        <w:rPr>
          <w:noProof/>
        </w:rPr>
        <w:fldChar w:fldCharType="separate"/>
      </w:r>
      <w:r>
        <w:rPr>
          <w:noProof/>
        </w:rPr>
        <w:t>63</w:t>
      </w:r>
      <w:r>
        <w:rPr>
          <w:noProof/>
        </w:rPr>
        <w:fldChar w:fldCharType="end"/>
      </w:r>
    </w:p>
    <w:p w14:paraId="252C74C0" w14:textId="008BDD97" w:rsidR="000F7FCF" w:rsidRDefault="000F7FCF">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_Toc151749099 \h </w:instrText>
      </w:r>
      <w:r>
        <w:rPr>
          <w:noProof/>
        </w:rPr>
      </w:r>
      <w:r>
        <w:rPr>
          <w:noProof/>
        </w:rPr>
        <w:fldChar w:fldCharType="separate"/>
      </w:r>
      <w:r>
        <w:rPr>
          <w:noProof/>
        </w:rPr>
        <w:t>63</w:t>
      </w:r>
      <w:r>
        <w:rPr>
          <w:noProof/>
        </w:rPr>
        <w:fldChar w:fldCharType="end"/>
      </w:r>
    </w:p>
    <w:p w14:paraId="3587A924" w14:textId="7FBB716B" w:rsidR="000F7FCF" w:rsidRDefault="000F7FCF">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_Toc151749100 \h </w:instrText>
      </w:r>
      <w:r>
        <w:rPr>
          <w:noProof/>
        </w:rPr>
      </w:r>
      <w:r>
        <w:rPr>
          <w:noProof/>
        </w:rPr>
        <w:fldChar w:fldCharType="separate"/>
      </w:r>
      <w:r>
        <w:rPr>
          <w:noProof/>
        </w:rPr>
        <w:t>63</w:t>
      </w:r>
      <w:r>
        <w:rPr>
          <w:noProof/>
        </w:rPr>
        <w:fldChar w:fldCharType="end"/>
      </w:r>
    </w:p>
    <w:p w14:paraId="3070972E" w14:textId="4B0777E0" w:rsidR="000F7FCF" w:rsidRDefault="000F7FCF">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_Toc151749101 \h </w:instrText>
      </w:r>
      <w:r>
        <w:rPr>
          <w:noProof/>
        </w:rPr>
      </w:r>
      <w:r>
        <w:rPr>
          <w:noProof/>
        </w:rPr>
        <w:fldChar w:fldCharType="separate"/>
      </w:r>
      <w:r>
        <w:rPr>
          <w:noProof/>
        </w:rPr>
        <w:t>63</w:t>
      </w:r>
      <w:r>
        <w:rPr>
          <w:noProof/>
        </w:rPr>
        <w:fldChar w:fldCharType="end"/>
      </w:r>
    </w:p>
    <w:p w14:paraId="6A649607" w14:textId="2F0A8F69" w:rsidR="000F7FCF" w:rsidRDefault="000F7FCF">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_Toc151749102 \h </w:instrText>
      </w:r>
      <w:r>
        <w:rPr>
          <w:noProof/>
        </w:rPr>
      </w:r>
      <w:r>
        <w:rPr>
          <w:noProof/>
        </w:rPr>
        <w:fldChar w:fldCharType="separate"/>
      </w:r>
      <w:r>
        <w:rPr>
          <w:noProof/>
        </w:rPr>
        <w:t>63</w:t>
      </w:r>
      <w:r>
        <w:rPr>
          <w:noProof/>
        </w:rPr>
        <w:fldChar w:fldCharType="end"/>
      </w:r>
    </w:p>
    <w:p w14:paraId="2FDC6DF9" w14:textId="2AF5F966" w:rsidR="000F7FCF" w:rsidRDefault="000F7FCF">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_Toc151749103 \h </w:instrText>
      </w:r>
      <w:r>
        <w:rPr>
          <w:noProof/>
        </w:rPr>
      </w:r>
      <w:r>
        <w:rPr>
          <w:noProof/>
        </w:rPr>
        <w:fldChar w:fldCharType="separate"/>
      </w:r>
      <w:r>
        <w:rPr>
          <w:noProof/>
        </w:rPr>
        <w:t>63</w:t>
      </w:r>
      <w:r>
        <w:rPr>
          <w:noProof/>
        </w:rPr>
        <w:fldChar w:fldCharType="end"/>
      </w:r>
    </w:p>
    <w:p w14:paraId="3673C4B8" w14:textId="65F870FB" w:rsidR="000F7FCF" w:rsidRDefault="000F7FCF">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_Toc151749104 \h </w:instrText>
      </w:r>
      <w:r>
        <w:rPr>
          <w:noProof/>
        </w:rPr>
      </w:r>
      <w:r>
        <w:rPr>
          <w:noProof/>
        </w:rPr>
        <w:fldChar w:fldCharType="separate"/>
      </w:r>
      <w:r>
        <w:rPr>
          <w:noProof/>
        </w:rPr>
        <w:t>63</w:t>
      </w:r>
      <w:r>
        <w:rPr>
          <w:noProof/>
        </w:rPr>
        <w:fldChar w:fldCharType="end"/>
      </w:r>
    </w:p>
    <w:p w14:paraId="124EA9D4" w14:textId="67A7E31E" w:rsidR="000F7FCF" w:rsidRDefault="000F7FCF">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_Toc151749105 \h </w:instrText>
      </w:r>
      <w:r>
        <w:rPr>
          <w:noProof/>
        </w:rPr>
      </w:r>
      <w:r>
        <w:rPr>
          <w:noProof/>
        </w:rPr>
        <w:fldChar w:fldCharType="separate"/>
      </w:r>
      <w:r>
        <w:rPr>
          <w:noProof/>
        </w:rPr>
        <w:t>65</w:t>
      </w:r>
      <w:r>
        <w:rPr>
          <w:noProof/>
        </w:rPr>
        <w:fldChar w:fldCharType="end"/>
      </w:r>
    </w:p>
    <w:p w14:paraId="6ED5DB77" w14:textId="52294ACF" w:rsidR="000F7FCF" w:rsidRDefault="000F7FCF">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_Toc151749106 \h </w:instrText>
      </w:r>
      <w:r>
        <w:rPr>
          <w:noProof/>
        </w:rPr>
      </w:r>
      <w:r>
        <w:rPr>
          <w:noProof/>
        </w:rPr>
        <w:fldChar w:fldCharType="separate"/>
      </w:r>
      <w:r>
        <w:rPr>
          <w:noProof/>
        </w:rPr>
        <w:t>65</w:t>
      </w:r>
      <w:r>
        <w:rPr>
          <w:noProof/>
        </w:rPr>
        <w:fldChar w:fldCharType="end"/>
      </w:r>
    </w:p>
    <w:p w14:paraId="1D515FF1" w14:textId="5E8C5256" w:rsidR="000F7FCF" w:rsidRDefault="000F7FCF">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_Toc151749107 \h </w:instrText>
      </w:r>
      <w:r>
        <w:rPr>
          <w:noProof/>
        </w:rPr>
      </w:r>
      <w:r>
        <w:rPr>
          <w:noProof/>
        </w:rPr>
        <w:fldChar w:fldCharType="separate"/>
      </w:r>
      <w:r>
        <w:rPr>
          <w:noProof/>
        </w:rPr>
        <w:t>65</w:t>
      </w:r>
      <w:r>
        <w:rPr>
          <w:noProof/>
        </w:rPr>
        <w:fldChar w:fldCharType="end"/>
      </w:r>
    </w:p>
    <w:p w14:paraId="55DA4FD4" w14:textId="281B1D5D" w:rsidR="000F7FCF" w:rsidRDefault="000F7FCF">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_Toc151749108 \h </w:instrText>
      </w:r>
      <w:r>
        <w:rPr>
          <w:noProof/>
        </w:rPr>
      </w:r>
      <w:r>
        <w:rPr>
          <w:noProof/>
        </w:rPr>
        <w:fldChar w:fldCharType="separate"/>
      </w:r>
      <w:r>
        <w:rPr>
          <w:noProof/>
        </w:rPr>
        <w:t>77</w:t>
      </w:r>
      <w:r>
        <w:rPr>
          <w:noProof/>
        </w:rPr>
        <w:fldChar w:fldCharType="end"/>
      </w:r>
    </w:p>
    <w:p w14:paraId="33356975" w14:textId="0CA56F73" w:rsidR="000F7FCF" w:rsidRDefault="000F7FCF">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_Toc151749109 \h </w:instrText>
      </w:r>
      <w:r>
        <w:rPr>
          <w:noProof/>
        </w:rPr>
      </w:r>
      <w:r>
        <w:rPr>
          <w:noProof/>
        </w:rPr>
        <w:fldChar w:fldCharType="separate"/>
      </w:r>
      <w:r>
        <w:rPr>
          <w:noProof/>
        </w:rPr>
        <w:t>83</w:t>
      </w:r>
      <w:r>
        <w:rPr>
          <w:noProof/>
        </w:rPr>
        <w:fldChar w:fldCharType="end"/>
      </w:r>
    </w:p>
    <w:p w14:paraId="15FB20EE" w14:textId="2533651A" w:rsidR="00E9750A" w:rsidRDefault="00C07B96">
      <w:r>
        <w:fldChar w:fldCharType="end"/>
      </w:r>
    </w:p>
    <w:p w14:paraId="5E2B1AEF" w14:textId="77777777" w:rsidR="00E9750A" w:rsidRDefault="00A16F12">
      <w:pPr>
        <w:pStyle w:val="Heading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51748920"/>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6B51FD0" w14:textId="77777777" w:rsidR="00E9750A" w:rsidRDefault="00A16F12">
      <w:r>
        <w:t xml:space="preserve">This Technical </w:t>
      </w:r>
      <w:bookmarkStart w:id="31" w:name="spectype3"/>
      <w:r>
        <w:t>Specification</w:t>
      </w:r>
      <w:bookmarkEnd w:id="31"/>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 xml:space="preserve">Version </w:t>
      </w:r>
      <w:proofErr w:type="spellStart"/>
      <w:r>
        <w:t>x.y.z</w:t>
      </w:r>
      <w:proofErr w:type="spellEnd"/>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Heading1"/>
      </w:pPr>
      <w:bookmarkStart w:id="32" w:name="introduction"/>
      <w:bookmarkStart w:id="33" w:name="_Toc72766412"/>
      <w:bookmarkStart w:id="34" w:name="_Toc72766985"/>
      <w:bookmarkStart w:id="35" w:name="_Toc120681534"/>
      <w:bookmarkStart w:id="36" w:name="_Toc94020309"/>
      <w:bookmarkStart w:id="37" w:name="_Toc89426524"/>
      <w:bookmarkStart w:id="38" w:name="_Toc97037716"/>
      <w:bookmarkStart w:id="39" w:name="_Toc36812100"/>
      <w:bookmarkStart w:id="40" w:name="_Toc35971369"/>
      <w:bookmarkStart w:id="41" w:name="_Toc73042437"/>
      <w:bookmarkStart w:id="42" w:name="_Toc97034839"/>
      <w:bookmarkStart w:id="43" w:name="_Toc112937838"/>
      <w:bookmarkStart w:id="44" w:name="_Toc114134595"/>
      <w:bookmarkStart w:id="45" w:name="_Toc100939925"/>
      <w:bookmarkStart w:id="46" w:name="_Toc81242781"/>
      <w:bookmarkStart w:id="47" w:name="_Toc104546791"/>
      <w:bookmarkStart w:id="48" w:name="_Toc133434721"/>
      <w:bookmarkStart w:id="49" w:name="_Toc138693904"/>
      <w:bookmarkStart w:id="50" w:name="_Toc148535614"/>
      <w:bookmarkStart w:id="51" w:name="_Toc151748921"/>
      <w:bookmarkEnd w:id="32"/>
      <w:r>
        <w:t>Introduction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Heading1"/>
      </w:pPr>
      <w:r>
        <w:br w:type="page"/>
      </w:r>
      <w:bookmarkStart w:id="52" w:name="_Toc112937839"/>
      <w:bookmarkStart w:id="53" w:name="_Toc81242782"/>
      <w:bookmarkStart w:id="54" w:name="_Toc104546792"/>
      <w:bookmarkStart w:id="55" w:name="_Toc120681535"/>
      <w:bookmarkStart w:id="56" w:name="_Toc94020310"/>
      <w:bookmarkStart w:id="57" w:name="_Toc114134596"/>
      <w:bookmarkStart w:id="58" w:name="_Toc72766986"/>
      <w:bookmarkStart w:id="59" w:name="_Toc510696578"/>
      <w:bookmarkStart w:id="60" w:name="_Toc89426525"/>
      <w:bookmarkStart w:id="61" w:name="_Toc36812101"/>
      <w:bookmarkStart w:id="62" w:name="_Toc97037717"/>
      <w:bookmarkStart w:id="63" w:name="_Toc72766413"/>
      <w:bookmarkStart w:id="64" w:name="_Toc73042438"/>
      <w:bookmarkStart w:id="65" w:name="_Toc35971370"/>
      <w:bookmarkStart w:id="66" w:name="_Toc97034840"/>
      <w:bookmarkStart w:id="67" w:name="_Toc100939926"/>
      <w:bookmarkStart w:id="68" w:name="_Toc133434722"/>
      <w:bookmarkStart w:id="69" w:name="_Toc138693905"/>
      <w:bookmarkStart w:id="70" w:name="_Toc148535615"/>
      <w:bookmarkStart w:id="71" w:name="_Toc151748922"/>
      <w:r>
        <w:lastRenderedPageBreak/>
        <w:t>1</w:t>
      </w:r>
      <w:r>
        <w:tab/>
        <w:t>Scope</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SimSun"/>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Heading1"/>
      </w:pPr>
      <w:bookmarkStart w:id="72" w:name="_Toc35971371"/>
      <w:bookmarkStart w:id="73" w:name="_Toc36812102"/>
      <w:bookmarkStart w:id="74" w:name="_Toc72766414"/>
      <w:bookmarkStart w:id="75" w:name="_Toc510696579"/>
      <w:bookmarkStart w:id="76" w:name="_Toc72766987"/>
      <w:bookmarkStart w:id="77" w:name="_Toc94020311"/>
      <w:bookmarkStart w:id="78" w:name="_Toc73042439"/>
      <w:bookmarkStart w:id="79" w:name="_Toc81242783"/>
      <w:bookmarkStart w:id="80" w:name="_Toc97034841"/>
      <w:bookmarkStart w:id="81" w:name="_Toc120681536"/>
      <w:bookmarkStart w:id="82" w:name="_Toc89426526"/>
      <w:bookmarkStart w:id="83" w:name="_Toc114134597"/>
      <w:bookmarkStart w:id="84" w:name="_Toc112937840"/>
      <w:bookmarkStart w:id="85" w:name="_Toc97037718"/>
      <w:bookmarkStart w:id="86" w:name="_Toc100939927"/>
      <w:bookmarkStart w:id="87" w:name="_Toc104546793"/>
      <w:bookmarkStart w:id="88" w:name="_Toc133434723"/>
      <w:bookmarkStart w:id="89" w:name="_Toc138693906"/>
      <w:bookmarkStart w:id="90" w:name="_Toc148535616"/>
      <w:bookmarkStart w:id="91" w:name="_Toc151748923"/>
      <w:r>
        <w:t>2</w:t>
      </w:r>
      <w:r>
        <w:tab/>
        <w:t>References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92" w:name="OLE_LINK1"/>
      <w:bookmarkStart w:id="93" w:name="OLE_LINK4"/>
      <w:bookmarkStart w:id="94" w:name="OLE_LINK2"/>
      <w:bookmarkStart w:id="95"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2"/>
    <w:bookmarkEnd w:id="93"/>
    <w:bookmarkEnd w:id="94"/>
    <w:bookmarkEnd w:id="95"/>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96" w:name="_Hlk494379671"/>
      <w:r>
        <w:t>Session Management Event Exposure</w:t>
      </w:r>
      <w:bookmarkEnd w:id="96"/>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97" w:name="_Toc97034842"/>
      <w:bookmarkStart w:id="98" w:name="_Toc120681537"/>
      <w:bookmarkStart w:id="99" w:name="_Toc36812103"/>
      <w:bookmarkStart w:id="100" w:name="_Toc72766988"/>
      <w:bookmarkStart w:id="101" w:name="_Toc72766415"/>
      <w:bookmarkStart w:id="102" w:name="_Toc104546794"/>
      <w:bookmarkStart w:id="103" w:name="_Toc100939928"/>
      <w:bookmarkStart w:id="104" w:name="_Toc73042440"/>
      <w:bookmarkStart w:id="105" w:name="_Toc97037719"/>
      <w:bookmarkStart w:id="106" w:name="_Toc89426527"/>
      <w:bookmarkStart w:id="107" w:name="_Toc114134598"/>
      <w:bookmarkStart w:id="108" w:name="_Toc94020312"/>
      <w:bookmarkStart w:id="109" w:name="_Toc35971372"/>
      <w:bookmarkStart w:id="110" w:name="_Toc510696580"/>
      <w:bookmarkStart w:id="111" w:name="_Toc81242784"/>
      <w:bookmarkStart w:id="112"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5EAC7C77" w14:textId="77777777" w:rsidR="00AE0141" w:rsidRDefault="00AE0141" w:rsidP="00AE0141">
      <w:pPr>
        <w:keepLines/>
        <w:ind w:left="1702" w:hanging="1418"/>
      </w:pPr>
      <w:r>
        <w:rPr>
          <w:lang w:eastAsia="zh-CN"/>
        </w:rPr>
        <w:t>[27]</w:t>
      </w:r>
      <w:r>
        <w:rPr>
          <w:lang w:eastAsia="zh-CN"/>
        </w:rPr>
        <w:tab/>
      </w:r>
      <w:r>
        <w:rPr>
          <w:noProof/>
        </w:rPr>
        <w:t>3GPP TS 29.515: "5G System; Gateway Mobile Location Services; Stage 3".</w:t>
      </w:r>
    </w:p>
    <w:p w14:paraId="12FDFBC3" w14:textId="77777777" w:rsidR="00E9750A" w:rsidRDefault="00A16F12">
      <w:pPr>
        <w:pStyle w:val="Heading1"/>
      </w:pPr>
      <w:bookmarkStart w:id="113" w:name="_Toc133434724"/>
      <w:bookmarkStart w:id="114" w:name="_Toc138693907"/>
      <w:bookmarkStart w:id="115" w:name="_Toc148535617"/>
      <w:bookmarkStart w:id="116" w:name="_Toc151748924"/>
      <w:r>
        <w:t>3</w:t>
      </w:r>
      <w:r>
        <w:tab/>
        <w:t>Definitions, symbols and abbreviations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4B01A31" w14:textId="77777777" w:rsidR="00E9750A" w:rsidRDefault="00A16F12">
      <w:pPr>
        <w:pStyle w:val="Heading2"/>
      </w:pPr>
      <w:bookmarkStart w:id="117" w:name="_Toc72766416"/>
      <w:bookmarkStart w:id="118" w:name="_Toc94020313"/>
      <w:bookmarkStart w:id="119" w:name="_Toc114134599"/>
      <w:bookmarkStart w:id="120" w:name="_Toc72766989"/>
      <w:bookmarkStart w:id="121" w:name="_Toc35971373"/>
      <w:bookmarkStart w:id="122" w:name="_Toc73042441"/>
      <w:bookmarkStart w:id="123" w:name="_Toc112937842"/>
      <w:bookmarkStart w:id="124" w:name="_Toc120681538"/>
      <w:bookmarkStart w:id="125" w:name="_Toc97037720"/>
      <w:bookmarkStart w:id="126" w:name="_Toc510696581"/>
      <w:bookmarkStart w:id="127" w:name="_Toc100939929"/>
      <w:bookmarkStart w:id="128" w:name="_Toc104546795"/>
      <w:bookmarkStart w:id="129" w:name="_Toc89426528"/>
      <w:bookmarkStart w:id="130" w:name="_Toc36812104"/>
      <w:bookmarkStart w:id="131" w:name="_Toc97034843"/>
      <w:bookmarkStart w:id="132" w:name="_Toc81242785"/>
      <w:bookmarkStart w:id="133" w:name="_Toc133434725"/>
      <w:bookmarkStart w:id="134" w:name="_Toc138693908"/>
      <w:bookmarkStart w:id="135" w:name="_Toc148535618"/>
      <w:bookmarkStart w:id="136" w:name="_Toc151748925"/>
      <w:r>
        <w:t>3.1</w:t>
      </w:r>
      <w:r>
        <w:tab/>
        <w:t>Definitions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2E9A609" w14:textId="77777777" w:rsidR="00E9750A" w:rsidRDefault="00A16F12">
      <w:bookmarkStart w:id="137" w:name="_Toc35971374"/>
      <w:bookmarkStart w:id="138" w:name="_Toc510696582"/>
      <w:bookmarkStart w:id="139" w:name="_Toc97034844"/>
      <w:bookmarkStart w:id="140" w:name="_Toc94020314"/>
      <w:bookmarkStart w:id="141" w:name="_Toc81242786"/>
      <w:bookmarkStart w:id="142" w:name="_Toc72766417"/>
      <w:bookmarkStart w:id="143" w:name="_Toc72766990"/>
      <w:bookmarkStart w:id="144" w:name="_Toc100939930"/>
      <w:bookmarkStart w:id="145" w:name="_Toc104546796"/>
      <w:bookmarkStart w:id="146" w:name="_Toc97037721"/>
      <w:bookmarkStart w:id="147" w:name="_Toc112937843"/>
      <w:bookmarkStart w:id="148" w:name="_Toc73042442"/>
      <w:bookmarkStart w:id="149" w:name="_Toc36812105"/>
      <w:bookmarkStart w:id="150" w:name="_Toc114134600"/>
      <w:bookmarkStart w:id="151" w:name="_Toc89426529"/>
      <w:r>
        <w:t xml:space="preserve">For the purposes of the present document, the terms and definitions given in </w:t>
      </w:r>
      <w:bookmarkStart w:id="152" w:name="OLE_LINK6"/>
      <w:bookmarkStart w:id="153" w:name="OLE_LINK7"/>
      <w:bookmarkStart w:id="154" w:name="OLE_LINK8"/>
      <w:r>
        <w:t xml:space="preserve">3GPP </w:t>
      </w:r>
      <w:bookmarkEnd w:id="152"/>
      <w:bookmarkEnd w:id="153"/>
      <w:bookmarkEnd w:id="154"/>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Heading2"/>
      </w:pPr>
      <w:bookmarkStart w:id="155" w:name="_Toc120681539"/>
      <w:bookmarkStart w:id="156" w:name="_Toc133434726"/>
      <w:bookmarkStart w:id="157" w:name="_Toc138693909"/>
      <w:bookmarkStart w:id="158" w:name="_Toc148535619"/>
      <w:bookmarkStart w:id="159" w:name="_Toc151748926"/>
      <w:r>
        <w:t>3.2</w:t>
      </w:r>
      <w:r>
        <w:tab/>
        <w:t>Symbols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5"/>
      <w:bookmarkEnd w:id="156"/>
      <w:bookmarkEnd w:id="157"/>
      <w:bookmarkEnd w:id="158"/>
      <w:bookmarkEnd w:id="159"/>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Heading2"/>
      </w:pPr>
      <w:bookmarkStart w:id="160" w:name="_Toc112937844"/>
      <w:bookmarkStart w:id="161" w:name="_Toc104546797"/>
      <w:bookmarkStart w:id="162" w:name="_Toc100939931"/>
      <w:bookmarkStart w:id="163" w:name="_Toc81242787"/>
      <w:bookmarkStart w:id="164" w:name="_Toc36812106"/>
      <w:bookmarkStart w:id="165" w:name="_Toc114134601"/>
      <w:bookmarkStart w:id="166" w:name="_Toc89426530"/>
      <w:bookmarkStart w:id="167" w:name="_Toc94020315"/>
      <w:bookmarkStart w:id="168" w:name="_Toc97037722"/>
      <w:bookmarkStart w:id="169" w:name="_Toc73042443"/>
      <w:bookmarkStart w:id="170" w:name="_Toc35971375"/>
      <w:bookmarkStart w:id="171" w:name="_Toc510696583"/>
      <w:bookmarkStart w:id="172" w:name="_Toc97034845"/>
      <w:bookmarkStart w:id="173" w:name="_Toc120681540"/>
      <w:bookmarkStart w:id="174" w:name="_Toc72766991"/>
      <w:bookmarkStart w:id="175" w:name="_Toc72766418"/>
      <w:bookmarkStart w:id="176" w:name="_Toc133434727"/>
      <w:bookmarkStart w:id="177" w:name="_Toc138693910"/>
      <w:bookmarkStart w:id="178" w:name="_Toc148535620"/>
      <w:bookmarkStart w:id="179" w:name="_Toc151748927"/>
      <w:r>
        <w:t>3.3</w:t>
      </w:r>
      <w:r>
        <w:tab/>
        <w:t>Abbreviations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80" w:name="_Toc35971377"/>
      <w:bookmarkStart w:id="181" w:name="_Toc36812108"/>
      <w:bookmarkStart w:id="182" w:name="_Toc510696585"/>
      <w:bookmarkStart w:id="183" w:name="_Toc114134602"/>
      <w:bookmarkStart w:id="184" w:name="_Toc94020316"/>
      <w:bookmarkStart w:id="185" w:name="_Toc120681541"/>
      <w:bookmarkStart w:id="186" w:name="_Toc72766992"/>
      <w:bookmarkStart w:id="187" w:name="_Toc97034846"/>
      <w:bookmarkStart w:id="188" w:name="_Toc104546798"/>
      <w:bookmarkStart w:id="189" w:name="_Toc73042444"/>
      <w:bookmarkStart w:id="190" w:name="_Toc97037723"/>
      <w:bookmarkStart w:id="191" w:name="_Toc112937845"/>
      <w:bookmarkStart w:id="192" w:name="_Toc72766419"/>
      <w:bookmarkStart w:id="193" w:name="_Toc81242788"/>
      <w:bookmarkStart w:id="194" w:name="_Toc89426531"/>
      <w:bookmarkStart w:id="195"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Heading1"/>
      </w:pPr>
      <w:bookmarkStart w:id="196" w:name="_Toc133434728"/>
      <w:bookmarkStart w:id="197" w:name="_Toc138693911"/>
      <w:bookmarkStart w:id="198" w:name="_Toc148535621"/>
      <w:bookmarkStart w:id="199" w:name="_Toc151748928"/>
      <w:r>
        <w:lastRenderedPageBreak/>
        <w:t>4</w:t>
      </w:r>
      <w:r>
        <w:tab/>
        <w:t xml:space="preserve">Services offered by the </w:t>
      </w:r>
      <w:bookmarkEnd w:id="180"/>
      <w:bookmarkEnd w:id="181"/>
      <w:bookmarkEnd w:id="182"/>
      <w:r>
        <w:t>ADRF</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55E0619E" w14:textId="77777777" w:rsidR="00E9750A" w:rsidRDefault="00A16F12">
      <w:pPr>
        <w:pStyle w:val="Heading2"/>
      </w:pPr>
      <w:bookmarkStart w:id="200" w:name="_Toc36812109"/>
      <w:bookmarkStart w:id="201" w:name="_Toc97034847"/>
      <w:bookmarkStart w:id="202" w:name="_Toc72766993"/>
      <w:bookmarkStart w:id="203" w:name="_Toc510696586"/>
      <w:bookmarkStart w:id="204" w:name="_Toc97037724"/>
      <w:bookmarkStart w:id="205" w:name="_Toc94020317"/>
      <w:bookmarkStart w:id="206" w:name="_Toc81242789"/>
      <w:bookmarkStart w:id="207" w:name="_Toc72766420"/>
      <w:bookmarkStart w:id="208" w:name="_Toc100939933"/>
      <w:bookmarkStart w:id="209" w:name="_Toc112937846"/>
      <w:bookmarkStart w:id="210" w:name="_Toc114134603"/>
      <w:bookmarkStart w:id="211" w:name="_Toc89426532"/>
      <w:bookmarkStart w:id="212" w:name="_Toc104546799"/>
      <w:bookmarkStart w:id="213" w:name="_Toc120681542"/>
      <w:bookmarkStart w:id="214" w:name="_Toc35971378"/>
      <w:bookmarkStart w:id="215" w:name="_Toc73042445"/>
      <w:bookmarkStart w:id="216" w:name="_Toc133434729"/>
      <w:bookmarkStart w:id="217" w:name="_Toc138693912"/>
      <w:bookmarkStart w:id="218" w:name="_Toc148535622"/>
      <w:bookmarkStart w:id="219" w:name="_Toc151748929"/>
      <w:r>
        <w:t>4.1</w:t>
      </w:r>
      <w:r>
        <w:tab/>
        <w:t>Introduction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16270714" w14:textId="77777777" w:rsidR="00356552" w:rsidRDefault="00356552" w:rsidP="00356552">
      <w:pPr>
        <w:rPr>
          <w:lang w:eastAsia="zh-CN"/>
        </w:rPr>
      </w:pPr>
      <w:bookmarkStart w:id="220" w:name="_Toc94020318"/>
      <w:bookmarkStart w:id="221" w:name="_Toc73042446"/>
      <w:bookmarkStart w:id="222" w:name="_Toc81242790"/>
      <w:bookmarkStart w:id="223" w:name="_Toc89426533"/>
      <w:bookmarkStart w:id="224" w:name="_Toc72766421"/>
      <w:bookmarkStart w:id="225" w:name="_Toc72766994"/>
      <w:bookmarkStart w:id="226" w:name="_Toc114134604"/>
      <w:bookmarkStart w:id="227" w:name="_Toc112937847"/>
      <w:bookmarkStart w:id="228" w:name="_Toc100939934"/>
      <w:bookmarkStart w:id="229" w:name="_Toc120681543"/>
      <w:bookmarkStart w:id="230" w:name="_Toc97034848"/>
      <w:bookmarkStart w:id="231" w:name="_Toc97037725"/>
      <w:bookmarkStart w:id="232" w:name="_Toc104546800"/>
      <w:bookmarkStart w:id="233" w:name="_Toc133434730"/>
      <w:bookmarkStart w:id="23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Consumers NF(s) (e.g. NWDAF) which access the data or </w:t>
      </w:r>
      <w:r>
        <w:rPr>
          <w:lang w:eastAsia="ja-JP"/>
        </w:rPr>
        <w:t xml:space="preserve">ML model(s) </w:t>
      </w:r>
      <w:r>
        <w:t xml:space="preserve">using </w:t>
      </w:r>
      <w:proofErr w:type="spellStart"/>
      <w:r>
        <w:t>Nadrf</w:t>
      </w:r>
      <w:proofErr w:type="spellEnd"/>
      <w:r>
        <w:t xml:space="preserve"> service</w:t>
      </w:r>
      <w:r>
        <w:rPr>
          <w:lang w:eastAsia="zh-CN"/>
        </w:rPr>
        <w:t>. The ADRF offers to other NFs the following services:</w:t>
      </w:r>
    </w:p>
    <w:p w14:paraId="333506E5" w14:textId="77777777" w:rsidR="00356552" w:rsidRDefault="00356552" w:rsidP="00356552">
      <w:pPr>
        <w:pStyle w:val="TH"/>
      </w:pPr>
      <w:r>
        <w:rPr>
          <w:b w:val="0"/>
        </w:rPr>
        <w:t>Table</w:t>
      </w:r>
      <w:r>
        <w:rPr>
          <w:b w:val="0"/>
          <w:lang w:val="en-US"/>
        </w:rPr>
        <w:t> 4.1-1</w:t>
      </w:r>
      <w:r>
        <w:rPr>
          <w:b w:val="0"/>
        </w:rP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proofErr w:type="spellStart"/>
            <w:r>
              <w:t>Nadrf_DataManagement</w:t>
            </w:r>
            <w:proofErr w:type="spellEnd"/>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proofErr w:type="spellStart"/>
            <w:r>
              <w:t>StorageRequest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proofErr w:type="spellStart"/>
            <w:r>
              <w:rPr>
                <w:lang w:eastAsia="ja-JP"/>
              </w:rPr>
              <w:t>StorageSubscriptionRequest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proofErr w:type="spellStart"/>
            <w:r>
              <w:rPr>
                <w:lang w:eastAsia="ja-JP"/>
              </w:rPr>
              <w:t>StorageSubscriptionRemoval</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proofErr w:type="spellStart"/>
            <w:r>
              <w:t>RetrievalRequest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proofErr w:type="spellStart"/>
            <w:r>
              <w:rPr>
                <w:lang w:eastAsia="ja-JP"/>
              </w:rPr>
              <w:t>RetrievalSubscribe</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proofErr w:type="spellStart"/>
            <w:r>
              <w:rPr>
                <w:lang w:eastAsia="ja-JP"/>
              </w:rPr>
              <w:t>RetrievalUnsubscribe</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proofErr w:type="spellStart"/>
            <w:r>
              <w:rPr>
                <w:lang w:eastAsia="ja-JP"/>
              </w:rPr>
              <w:t>RetrievalNotify</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proofErr w:type="spellStart"/>
            <w:r>
              <w:t>Nadrf_MLModelManagement</w:t>
            </w:r>
            <w:proofErr w:type="spellEnd"/>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proofErr w:type="spellStart"/>
            <w:r>
              <w:t>StorageRequest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77777777" w:rsidR="00356552" w:rsidRDefault="00356552">
            <w:pPr>
              <w:pStyle w:val="TAL"/>
            </w:pPr>
            <w:r>
              <w:t>Retrieval</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 xml:space="preserve">The services correspond to the </w:t>
            </w:r>
            <w:proofErr w:type="spellStart"/>
            <w:r>
              <w:t>Nadrf_DataManagement</w:t>
            </w:r>
            <w:proofErr w:type="spellEnd"/>
            <w:r>
              <w:t xml:space="preserve"> service as defined in 3GPP TS 23.288 [14].</w:t>
            </w:r>
          </w:p>
          <w:p w14:paraId="48973CA1" w14:textId="77777777" w:rsidR="00356552" w:rsidRDefault="00356552">
            <w:pPr>
              <w:pStyle w:val="TAN"/>
            </w:pPr>
            <w:r>
              <w:t>NOTE</w:t>
            </w:r>
            <w:r>
              <w:rPr>
                <w:lang w:val="en-US"/>
              </w:rPr>
              <w:t> 2</w:t>
            </w:r>
            <w:r>
              <w:t>:</w:t>
            </w:r>
            <w:r>
              <w:tab/>
              <w:t xml:space="preserve">The services correspond to the </w:t>
            </w:r>
            <w:proofErr w:type="spellStart"/>
            <w:r>
              <w:t>Nadrf_MLModelManagement</w:t>
            </w:r>
            <w:proofErr w:type="spellEnd"/>
            <w:r>
              <w:t xml:space="preserve">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proofErr w:type="spellStart"/>
            <w:r>
              <w:rPr>
                <w:rFonts w:ascii="Arial" w:hAnsi="Arial" w:cs="Arial"/>
                <w:b/>
                <w:sz w:val="18"/>
                <w:szCs w:val="18"/>
              </w:rPr>
              <w:t>apiName</w:t>
            </w:r>
            <w:proofErr w:type="spellEnd"/>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proofErr w:type="spellStart"/>
            <w:r>
              <w:t>Nadrf_DataManagement</w:t>
            </w:r>
            <w:proofErr w:type="spellEnd"/>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 xml:space="preserve">API for </w:t>
            </w:r>
            <w:proofErr w:type="spellStart"/>
            <w:r>
              <w:t>Nadrf_DataManagement</w:t>
            </w:r>
            <w:proofErr w:type="spellEnd"/>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proofErr w:type="spellStart"/>
            <w:r>
              <w:t>nadrf_datamanagement</w:t>
            </w:r>
            <w:proofErr w:type="spellEnd"/>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 xml:space="preserve">Annex A.2 </w:t>
            </w:r>
            <w:proofErr w:type="spellStart"/>
            <w:r>
              <w:t>Nadrf_DataManagement</w:t>
            </w:r>
            <w:proofErr w:type="spellEnd"/>
            <w:r>
              <w:t xml:space="preserve">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proofErr w:type="spellStart"/>
            <w:r>
              <w:t>Nadrf_MLModelManagement</w:t>
            </w:r>
            <w:proofErr w:type="spellEnd"/>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 xml:space="preserve">API for </w:t>
            </w:r>
            <w:proofErr w:type="spellStart"/>
            <w:r>
              <w:t>Nadrf_MLModelManagement</w:t>
            </w:r>
            <w:proofErr w:type="spellEnd"/>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proofErr w:type="spellStart"/>
            <w:r>
              <w:t>nadrf_mlmodelmanagement</w:t>
            </w:r>
            <w:proofErr w:type="spellEnd"/>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 xml:space="preserve">Annex A.3 </w:t>
            </w:r>
            <w:proofErr w:type="spellStart"/>
            <w:r>
              <w:t>Nadrf</w:t>
            </w:r>
            <w:proofErr w:type="spellEnd"/>
            <w:r>
              <w:t xml:space="preserve">_ </w:t>
            </w:r>
            <w:proofErr w:type="spellStart"/>
            <w:r>
              <w:t>MLModelManagement</w:t>
            </w:r>
            <w:proofErr w:type="spellEnd"/>
            <w:r>
              <w:t xml:space="preserve"> API</w:t>
            </w:r>
          </w:p>
        </w:tc>
      </w:tr>
    </w:tbl>
    <w:p w14:paraId="1C03D858" w14:textId="77777777" w:rsidR="00356552" w:rsidRDefault="00356552" w:rsidP="00356552">
      <w:pPr>
        <w:rPr>
          <w:lang w:val="en-US"/>
        </w:rPr>
      </w:pPr>
    </w:p>
    <w:p w14:paraId="29830942" w14:textId="77777777" w:rsidR="00E9750A" w:rsidRDefault="00A16F12">
      <w:pPr>
        <w:pStyle w:val="Heading2"/>
      </w:pPr>
      <w:bookmarkStart w:id="235" w:name="_Toc148535623"/>
      <w:bookmarkStart w:id="236" w:name="_Toc151748930"/>
      <w:r>
        <w:lastRenderedPageBreak/>
        <w:t>4.2</w:t>
      </w:r>
      <w:r>
        <w:tab/>
      </w:r>
      <w:proofErr w:type="spellStart"/>
      <w:r>
        <w:t>Nadrf_DataManagement</w:t>
      </w:r>
      <w:proofErr w:type="spellEnd"/>
      <w:r>
        <w:t xml:space="preserve"> Service</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2306E1D9" w14:textId="77777777" w:rsidR="00E9750A" w:rsidRDefault="00A16F12">
      <w:pPr>
        <w:pStyle w:val="Heading3"/>
      </w:pPr>
      <w:bookmarkStart w:id="237" w:name="_Toc114134605"/>
      <w:bookmarkStart w:id="238" w:name="_Toc120681544"/>
      <w:bookmarkStart w:id="239" w:name="_Toc100939935"/>
      <w:bookmarkStart w:id="240" w:name="_Toc112937848"/>
      <w:bookmarkStart w:id="241" w:name="_Toc104546801"/>
      <w:bookmarkStart w:id="242" w:name="_Toc97037726"/>
      <w:bookmarkStart w:id="243" w:name="_Toc73042447"/>
      <w:bookmarkStart w:id="244" w:name="_Toc97034849"/>
      <w:bookmarkStart w:id="245" w:name="_Toc72766422"/>
      <w:bookmarkStart w:id="246" w:name="_Toc81242791"/>
      <w:bookmarkStart w:id="247" w:name="_Toc94020319"/>
      <w:bookmarkStart w:id="248" w:name="_Toc72766995"/>
      <w:bookmarkStart w:id="249" w:name="_Toc89426534"/>
      <w:bookmarkStart w:id="250" w:name="_Toc133434731"/>
      <w:bookmarkStart w:id="251" w:name="_Toc138693914"/>
      <w:bookmarkStart w:id="252" w:name="_Toc148535624"/>
      <w:bookmarkStart w:id="253" w:name="_Toc151748931"/>
      <w:r>
        <w:t>4.2.1</w:t>
      </w:r>
      <w:r>
        <w:tab/>
        <w:t>Service Description</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5A131680" w14:textId="77777777" w:rsidR="00E9750A" w:rsidRDefault="00A16F12">
      <w:pPr>
        <w:pStyle w:val="Heading4"/>
      </w:pPr>
      <w:bookmarkStart w:id="254" w:name="_Toc50031910"/>
      <w:bookmarkStart w:id="255" w:name="_Toc51762830"/>
      <w:bookmarkStart w:id="256" w:name="_Toc94020320"/>
      <w:bookmarkStart w:id="257" w:name="_Toc81244729"/>
      <w:bookmarkStart w:id="258" w:name="_Toc120681545"/>
      <w:bookmarkStart w:id="259" w:name="_Toc100939936"/>
      <w:bookmarkStart w:id="260" w:name="_Toc36102395"/>
      <w:bookmarkStart w:id="261" w:name="_Toc34266224"/>
      <w:bookmarkStart w:id="262" w:name="_Toc97037727"/>
      <w:bookmarkStart w:id="263" w:name="_Toc114134606"/>
      <w:bookmarkStart w:id="264" w:name="_Toc43563437"/>
      <w:bookmarkStart w:id="265" w:name="_Toc89426535"/>
      <w:bookmarkStart w:id="266" w:name="_Toc73564345"/>
      <w:bookmarkStart w:id="267" w:name="_Toc56640897"/>
      <w:bookmarkStart w:id="268" w:name="_Toc112937849"/>
      <w:bookmarkStart w:id="269" w:name="_Toc97034850"/>
      <w:bookmarkStart w:id="270" w:name="_Toc45133980"/>
      <w:bookmarkStart w:id="271" w:name="_Toc66231733"/>
      <w:bookmarkStart w:id="272" w:name="_Toc68168894"/>
      <w:bookmarkStart w:id="273" w:name="_Toc59017865"/>
      <w:bookmarkStart w:id="274" w:name="_Toc28012754"/>
      <w:bookmarkStart w:id="275" w:name="_Toc70550540"/>
      <w:bookmarkStart w:id="276" w:name="_Toc104546802"/>
      <w:bookmarkStart w:id="277" w:name="_Toc133434732"/>
      <w:bookmarkStart w:id="278" w:name="_Toc138693915"/>
      <w:bookmarkStart w:id="279" w:name="_Toc148535625"/>
      <w:bookmarkStart w:id="280" w:name="_Toc151748932"/>
      <w:r>
        <w:t>4.2.</w:t>
      </w:r>
      <w:r>
        <w:rPr>
          <w:rFonts w:hint="eastAsia"/>
          <w:lang w:eastAsia="zh-CN"/>
        </w:rPr>
        <w:t>1</w:t>
      </w:r>
      <w:r>
        <w:rPr>
          <w:lang w:eastAsia="zh-CN"/>
        </w:rPr>
        <w:t>.1</w:t>
      </w:r>
      <w:r>
        <w:tab/>
      </w:r>
      <w:r>
        <w:rPr>
          <w:rFonts w:hint="eastAsia"/>
          <w:lang w:eastAsia="zh-CN"/>
        </w:rPr>
        <w:t>Overview</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1F934B1F" w14:textId="77777777" w:rsidR="00356552" w:rsidRDefault="00356552" w:rsidP="00356552">
      <w:bookmarkStart w:id="281" w:name="_Toc89426536"/>
      <w:bookmarkStart w:id="282" w:name="_Toc94020321"/>
      <w:bookmarkStart w:id="283" w:name="_Toc97034851"/>
      <w:bookmarkStart w:id="284" w:name="_Toc97037728"/>
      <w:bookmarkStart w:id="285" w:name="_Toc100939937"/>
      <w:bookmarkStart w:id="286" w:name="_Toc104546803"/>
      <w:bookmarkStart w:id="287" w:name="_Toc112937850"/>
      <w:bookmarkStart w:id="288" w:name="_Toc114134607"/>
      <w:bookmarkStart w:id="289" w:name="_Toc120681546"/>
      <w:bookmarkStart w:id="290" w:name="_Toc50031911"/>
      <w:bookmarkStart w:id="291" w:name="_Toc43563438"/>
      <w:bookmarkStart w:id="292" w:name="_Toc34266225"/>
      <w:bookmarkStart w:id="293" w:name="_Toc28012755"/>
      <w:bookmarkStart w:id="294" w:name="_Toc45133981"/>
      <w:bookmarkStart w:id="295" w:name="_Toc36102396"/>
      <w:bookmarkStart w:id="296" w:name="_Toc70550541"/>
      <w:bookmarkStart w:id="297" w:name="_Toc59017866"/>
      <w:bookmarkStart w:id="298" w:name="_Toc68168895"/>
      <w:bookmarkStart w:id="299" w:name="_Toc66231734"/>
      <w:bookmarkStart w:id="300" w:name="_Toc81244730"/>
      <w:bookmarkStart w:id="301" w:name="_Toc73564346"/>
      <w:bookmarkStart w:id="302" w:name="_Toc56640898"/>
      <w:bookmarkStart w:id="303" w:name="_Toc51762831"/>
      <w:bookmarkStart w:id="304" w:name="_Toc133434733"/>
      <w:bookmarkStart w:id="305" w:name="_Toc138693916"/>
      <w:r>
        <w:t xml:space="preserve">The </w:t>
      </w:r>
      <w:proofErr w:type="spellStart"/>
      <w:r>
        <w:t>Nadrf_DataManagement</w:t>
      </w:r>
      <w:proofErr w:type="spellEnd"/>
      <w:r>
        <w:t xml:space="preserve"> service as defined in 3GPP TS 23.</w:t>
      </w:r>
      <w:r>
        <w:rPr>
          <w:lang w:eastAsia="zh-CN"/>
        </w:rPr>
        <w:t>288</w:t>
      </w:r>
      <w:r>
        <w:t> [</w:t>
      </w:r>
      <w:r>
        <w:rPr>
          <w:lang w:eastAsia="zh-CN"/>
        </w:rPr>
        <w:t>14</w:t>
      </w:r>
      <w:r>
        <w:t>], is provided by the Analytics Data Repository Function (ADRF).</w:t>
      </w:r>
    </w:p>
    <w:p w14:paraId="70B59C28" w14:textId="77777777" w:rsidR="00356552" w:rsidRDefault="00356552" w:rsidP="00356552">
      <w:r>
        <w:t>This service:</w:t>
      </w:r>
    </w:p>
    <w:p w14:paraId="023497B5" w14:textId="77777777" w:rsidR="00356552" w:rsidRDefault="00356552" w:rsidP="00356552">
      <w:pPr>
        <w:ind w:left="568" w:hanging="284"/>
      </w:pPr>
      <w:r>
        <w:t>-</w:t>
      </w:r>
      <w:r>
        <w:tab/>
        <w:t>allows NF consumers to</w:t>
      </w:r>
      <w:r>
        <w:rPr>
          <w:lang w:eastAsia="ja-JP"/>
        </w:rPr>
        <w:t xml:space="preserve"> store data or analytics in the ADRF, and request/receive notifications about data or analytics that are about to be deleted</w:t>
      </w:r>
      <w:r>
        <w:t xml:space="preserve">; </w:t>
      </w:r>
    </w:p>
    <w:p w14:paraId="36ACA0E5" w14:textId="77777777" w:rsidR="00356552" w:rsidRDefault="00356552" w:rsidP="00356552">
      <w:pPr>
        <w:pStyle w:val="B1"/>
        <w:rPr>
          <w:lang w:eastAsia="ja-JP"/>
        </w:rPr>
      </w:pPr>
      <w:r>
        <w:t>-</w:t>
      </w:r>
      <w:r>
        <w:tab/>
        <w:t>allows NF consumers to</w:t>
      </w:r>
      <w:r>
        <w:rPr>
          <w:lang w:eastAsia="ja-JP"/>
        </w:rPr>
        <w:t xml:space="preserve"> retrieve data or analytics from an ADRF;</w:t>
      </w:r>
      <w:r>
        <w:t xml:space="preserve"> and</w:t>
      </w:r>
      <w:r>
        <w:rPr>
          <w:lang w:eastAsia="ja-JP"/>
        </w:rPr>
        <w:t xml:space="preserve"> </w:t>
      </w:r>
    </w:p>
    <w:p w14:paraId="17A53621" w14:textId="77777777" w:rsidR="00356552" w:rsidRDefault="00356552" w:rsidP="00356552">
      <w:pPr>
        <w:pStyle w:val="B1"/>
      </w:pPr>
      <w:r>
        <w:rPr>
          <w:lang w:eastAsia="ja-JP"/>
        </w:rPr>
        <w:t>-</w:t>
      </w:r>
      <w:r>
        <w:rPr>
          <w:lang w:eastAsia="ja-JP"/>
        </w:rPr>
        <w:tab/>
      </w:r>
      <w:r>
        <w:t>allows NF consumers to</w:t>
      </w:r>
      <w:r>
        <w:rPr>
          <w:lang w:eastAsia="ja-JP"/>
        </w:rPr>
        <w:t xml:space="preserve"> delete data or analytics from an ADRF</w:t>
      </w:r>
      <w:r>
        <w:t>.</w:t>
      </w:r>
    </w:p>
    <w:p w14:paraId="4ED8E71B" w14:textId="77777777" w:rsidR="00E9750A" w:rsidRDefault="00A16F12">
      <w:pPr>
        <w:pStyle w:val="Heading4"/>
      </w:pPr>
      <w:bookmarkStart w:id="306" w:name="_Toc148535626"/>
      <w:bookmarkStart w:id="307" w:name="_Toc151748933"/>
      <w:r>
        <w:t>4.2.</w:t>
      </w:r>
      <w:r>
        <w:rPr>
          <w:rFonts w:hint="eastAsia"/>
        </w:rPr>
        <w:t>1</w:t>
      </w:r>
      <w:r>
        <w:t>.2</w:t>
      </w:r>
      <w:r>
        <w:rPr>
          <w:rFonts w:hint="eastAsia"/>
        </w:rPr>
        <w:tab/>
      </w:r>
      <w:r>
        <w:t>Service Architecture</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 xml:space="preserve">The </w:t>
      </w:r>
      <w:proofErr w:type="spellStart"/>
      <w:r>
        <w:t>Nadrf_DataManagement</w:t>
      </w:r>
      <w:proofErr w:type="spellEnd"/>
      <w:r>
        <w:t xml:space="preserve"> service is part of the </w:t>
      </w:r>
      <w:proofErr w:type="spellStart"/>
      <w:r>
        <w:t>Nadrf</w:t>
      </w:r>
      <w:proofErr w:type="spellEnd"/>
      <w:r>
        <w:t xml:space="preserve"> service-based interface exhibited by the</w:t>
      </w:r>
      <w:r>
        <w:rPr>
          <w:lang w:val="en-US"/>
        </w:rPr>
        <w:t xml:space="preserve"> </w:t>
      </w:r>
      <w:r>
        <w:t>Analytics Data Repository Function (ADRF).</w:t>
      </w:r>
    </w:p>
    <w:p w14:paraId="3ADD39F1" w14:textId="77777777" w:rsidR="00E9750A" w:rsidRDefault="00A16F12">
      <w:r>
        <w:t xml:space="preserve">Known consumers of the </w:t>
      </w:r>
      <w:proofErr w:type="spellStart"/>
      <w:r>
        <w:t>Nadrf_DataManagement</w:t>
      </w:r>
      <w:proofErr w:type="spellEnd"/>
      <w:r>
        <w:t xml:space="preserve">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 xml:space="preserve">The </w:t>
      </w:r>
      <w:proofErr w:type="spellStart"/>
      <w:r>
        <w:t>Nadrf_DataManagement</w:t>
      </w:r>
      <w:proofErr w:type="spellEnd"/>
      <w:r>
        <w:t xml:space="preserve"> service is provided by the ADRF and consumed by the NF service consumers as shown in figure 4.2.1.2-1 for the SBI representation model and in figure 4.2.1.2-2 for the reference point representation model.</w:t>
      </w:r>
    </w:p>
    <w:p w14:paraId="7605B507" w14:textId="77777777" w:rsidR="00E9750A" w:rsidRDefault="00A16F12">
      <w:pPr>
        <w:pStyle w:val="TH"/>
        <w:rPr>
          <w:lang w:val="en-US" w:eastAsia="zh-CN"/>
        </w:rPr>
      </w:pPr>
      <w:r>
        <w:object w:dxaOrig="4800" w:dyaOrig="2124" w14:anchorId="7F284506">
          <v:shape id="_x0000_i1026" type="#_x0000_t75" style="width:240pt;height:107.25pt" o:ole="">
            <v:imagedata r:id="rId12" o:title=""/>
          </v:shape>
          <o:OLEObject Type="Embed" ProgID="Visio.Drawing.15" ShapeID="_x0000_i1026" DrawAspect="Content" ObjectID="_1764440393" r:id="rId13"/>
        </w:object>
      </w:r>
    </w:p>
    <w:p w14:paraId="53FEC700" w14:textId="77777777" w:rsidR="00E9750A" w:rsidRDefault="00A16F12">
      <w:pPr>
        <w:pStyle w:val="TF"/>
      </w:pPr>
      <w:r>
        <w:t>Figure 4.2.1.2-1</w:t>
      </w:r>
      <w:r>
        <w:rPr>
          <w:lang w:eastAsia="zh-CN"/>
        </w:rPr>
        <w:t>:</w:t>
      </w:r>
      <w:r>
        <w:t xml:space="preserve"> Reference Architecture for the </w:t>
      </w:r>
      <w:proofErr w:type="spellStart"/>
      <w:r>
        <w:t>Nadrf_DataManagement</w:t>
      </w:r>
      <w:proofErr w:type="spellEnd"/>
      <w:r>
        <w:t xml:space="preserve"> Service; SBI representation</w:t>
      </w:r>
    </w:p>
    <w:p w14:paraId="702535C5" w14:textId="77777777" w:rsidR="00E9750A" w:rsidRDefault="00A16F12">
      <w:pPr>
        <w:pStyle w:val="TH"/>
        <w:rPr>
          <w:b w:val="0"/>
          <w:lang w:val="en-US" w:eastAsia="zh-CN"/>
        </w:rPr>
      </w:pPr>
      <w:r>
        <w:object w:dxaOrig="5304" w:dyaOrig="2388" w14:anchorId="46ECF595">
          <v:shape id="_x0000_i1027" type="#_x0000_t75" style="width:265.5pt;height:119.25pt" o:ole="">
            <v:imagedata r:id="rId14" o:title=""/>
          </v:shape>
          <o:OLEObject Type="Embed" ProgID="Visio.Drawing.15" ShapeID="_x0000_i1027" DrawAspect="Content" ObjectID="_1764440394" r:id="rId15"/>
        </w:object>
      </w:r>
    </w:p>
    <w:p w14:paraId="5E8CC08C" w14:textId="77777777" w:rsidR="00E9750A" w:rsidRDefault="00A16F12">
      <w:pPr>
        <w:pStyle w:val="TF"/>
      </w:pPr>
      <w:r>
        <w:t xml:space="preserve">Figure 4.2.1.2-2: </w:t>
      </w:r>
      <w:bookmarkStart w:id="308" w:name="_Hlk68599672"/>
      <w:proofErr w:type="spellStart"/>
      <w:r>
        <w:t>Nadrf_DataManagement</w:t>
      </w:r>
      <w:proofErr w:type="spellEnd"/>
      <w:r>
        <w:t xml:space="preserve"> service </w:t>
      </w:r>
      <w:bookmarkEnd w:id="308"/>
      <w:r>
        <w:t>architecture, reference point representation</w:t>
      </w:r>
    </w:p>
    <w:p w14:paraId="58C3AFF9" w14:textId="77777777" w:rsidR="00E9750A" w:rsidRDefault="00A16F12">
      <w:pPr>
        <w:pStyle w:val="Heading4"/>
        <w:rPr>
          <w:lang w:val="en-US"/>
        </w:rPr>
      </w:pPr>
      <w:bookmarkStart w:id="309" w:name="_Toc28012756"/>
      <w:bookmarkStart w:id="310" w:name="_Toc34266226"/>
      <w:bookmarkStart w:id="311" w:name="_Toc36102397"/>
      <w:bookmarkStart w:id="312" w:name="_Toc43563439"/>
      <w:bookmarkStart w:id="313" w:name="_Toc45133982"/>
      <w:bookmarkStart w:id="314" w:name="_Toc50031912"/>
      <w:bookmarkStart w:id="315" w:name="_Toc51762832"/>
      <w:bookmarkStart w:id="316" w:name="_Toc56640899"/>
      <w:bookmarkStart w:id="317" w:name="_Toc59017867"/>
      <w:bookmarkStart w:id="318" w:name="_Toc66231735"/>
      <w:bookmarkStart w:id="319" w:name="_Toc68168896"/>
      <w:bookmarkStart w:id="320" w:name="_Toc70550542"/>
      <w:bookmarkStart w:id="321" w:name="_Toc73564347"/>
      <w:bookmarkStart w:id="322" w:name="_Toc81244731"/>
      <w:bookmarkStart w:id="323" w:name="_Toc89426537"/>
      <w:bookmarkStart w:id="324" w:name="_Toc94020322"/>
      <w:bookmarkStart w:id="325" w:name="_Toc97034852"/>
      <w:bookmarkStart w:id="326" w:name="_Toc97037729"/>
      <w:bookmarkStart w:id="327" w:name="_Toc100939938"/>
      <w:bookmarkStart w:id="328" w:name="_Toc104546804"/>
      <w:bookmarkStart w:id="329" w:name="_Toc112937851"/>
      <w:bookmarkStart w:id="330" w:name="_Toc114134608"/>
      <w:bookmarkStart w:id="331" w:name="_Toc120681547"/>
      <w:bookmarkStart w:id="332" w:name="_Toc133434734"/>
      <w:bookmarkStart w:id="333" w:name="_Toc138693917"/>
      <w:bookmarkStart w:id="334" w:name="_Toc148535627"/>
      <w:bookmarkStart w:id="335" w:name="_Toc151748934"/>
      <w:r>
        <w:rPr>
          <w:lang w:val="en-US"/>
        </w:rPr>
        <w:lastRenderedPageBreak/>
        <w:t>4.2.</w:t>
      </w:r>
      <w:r>
        <w:rPr>
          <w:rFonts w:hint="eastAsia"/>
          <w:lang w:val="en-US" w:eastAsia="zh-CN"/>
        </w:rPr>
        <w:t>1.3</w:t>
      </w:r>
      <w:r>
        <w:rPr>
          <w:lang w:val="en-US"/>
        </w:rPr>
        <w:tab/>
        <w:t>Network Functions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6642B99F" w14:textId="77777777" w:rsidR="00E9750A" w:rsidRDefault="00A16F12">
      <w:pPr>
        <w:pStyle w:val="Heading5"/>
        <w:rPr>
          <w:lang w:eastAsia="zh-CN"/>
        </w:rPr>
      </w:pPr>
      <w:bookmarkStart w:id="336" w:name="_Toc28012757"/>
      <w:bookmarkStart w:id="337" w:name="_Toc34266227"/>
      <w:bookmarkStart w:id="338" w:name="_Toc36102398"/>
      <w:bookmarkStart w:id="339" w:name="_Toc43563440"/>
      <w:bookmarkStart w:id="340" w:name="_Toc45133983"/>
      <w:bookmarkStart w:id="341" w:name="_Toc50031913"/>
      <w:bookmarkStart w:id="342" w:name="_Toc51762833"/>
      <w:bookmarkStart w:id="343" w:name="_Toc56640900"/>
      <w:bookmarkStart w:id="344" w:name="_Toc59017868"/>
      <w:bookmarkStart w:id="345" w:name="_Toc66231736"/>
      <w:bookmarkStart w:id="346" w:name="_Toc68168897"/>
      <w:bookmarkStart w:id="347" w:name="_Toc70550543"/>
      <w:bookmarkStart w:id="348" w:name="_Toc73564348"/>
      <w:bookmarkStart w:id="349" w:name="_Toc81244732"/>
      <w:bookmarkStart w:id="350" w:name="_Toc89426538"/>
      <w:bookmarkStart w:id="351" w:name="_Toc94020323"/>
      <w:bookmarkStart w:id="352" w:name="_Toc97034853"/>
      <w:bookmarkStart w:id="353" w:name="_Toc97037730"/>
      <w:bookmarkStart w:id="354" w:name="_Toc100939939"/>
      <w:bookmarkStart w:id="355" w:name="_Toc104546805"/>
      <w:bookmarkStart w:id="356" w:name="_Toc112937852"/>
      <w:bookmarkStart w:id="357" w:name="_Toc114134609"/>
      <w:bookmarkStart w:id="358" w:name="_Toc120681548"/>
      <w:bookmarkStart w:id="359" w:name="_Toc133434735"/>
      <w:bookmarkStart w:id="360" w:name="_Toc138693918"/>
      <w:bookmarkStart w:id="361" w:name="_Toc148535628"/>
      <w:bookmarkStart w:id="362" w:name="_Toc151748935"/>
      <w:r>
        <w:t>4.2.</w:t>
      </w:r>
      <w:r>
        <w:rPr>
          <w:rFonts w:hint="eastAsia"/>
          <w:lang w:eastAsia="zh-CN"/>
        </w:rPr>
        <w:t>1.3.1</w:t>
      </w:r>
      <w:r>
        <w:tab/>
      </w:r>
      <w:bookmarkEnd w:id="336"/>
      <w:bookmarkEnd w:id="337"/>
      <w:bookmarkEnd w:id="338"/>
      <w:bookmarkEnd w:id="339"/>
      <w:bookmarkEnd w:id="340"/>
      <w:bookmarkEnd w:id="341"/>
      <w:bookmarkEnd w:id="342"/>
      <w:bookmarkEnd w:id="343"/>
      <w:bookmarkEnd w:id="344"/>
      <w:bookmarkEnd w:id="345"/>
      <w:bookmarkEnd w:id="346"/>
      <w:bookmarkEnd w:id="347"/>
      <w:bookmarkEnd w:id="348"/>
      <w:r>
        <w:t>Analytics Data Repository Function (ADRF)</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299A5EB0" w14:textId="77777777" w:rsidR="00B22446" w:rsidRDefault="00B22446" w:rsidP="00B22446">
      <w:bookmarkStart w:id="363" w:name="_Toc28012758"/>
      <w:bookmarkStart w:id="364" w:name="_Toc34266228"/>
      <w:bookmarkStart w:id="365" w:name="_Toc36102399"/>
      <w:bookmarkStart w:id="366" w:name="_Toc43563441"/>
      <w:bookmarkStart w:id="367" w:name="_Toc45133984"/>
      <w:bookmarkStart w:id="368" w:name="_Toc50031914"/>
      <w:bookmarkStart w:id="369" w:name="_Toc51762834"/>
      <w:bookmarkStart w:id="370" w:name="_Toc56640901"/>
      <w:bookmarkStart w:id="371" w:name="_Toc59017869"/>
      <w:bookmarkStart w:id="372" w:name="_Toc66231737"/>
      <w:bookmarkStart w:id="373" w:name="_Toc68168898"/>
      <w:bookmarkStart w:id="374" w:name="_Toc70550544"/>
      <w:bookmarkStart w:id="375" w:name="_Toc73564349"/>
      <w:bookmarkStart w:id="376" w:name="_Toc81244733"/>
      <w:bookmarkStart w:id="377" w:name="_Toc89426539"/>
      <w:bookmarkStart w:id="378" w:name="_Toc94020324"/>
      <w:bookmarkStart w:id="379" w:name="_Toc97034854"/>
      <w:bookmarkStart w:id="380" w:name="_Toc97037731"/>
      <w:bookmarkStart w:id="381" w:name="_Toc100939940"/>
      <w:bookmarkStart w:id="382" w:name="_Toc104546806"/>
      <w:bookmarkStart w:id="383" w:name="_Toc112937853"/>
      <w:bookmarkStart w:id="384" w:name="_Toc114134610"/>
      <w:bookmarkStart w:id="385" w:name="_Toc120681549"/>
      <w:bookmarkStart w:id="386" w:name="_Toc133434736"/>
      <w:r>
        <w:t xml:space="preserve">The Analytics Data Repository Function (ADRF) provides the functionality to allow NF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Heading5"/>
        <w:rPr>
          <w:lang w:eastAsia="zh-CN"/>
        </w:rPr>
      </w:pPr>
      <w:bookmarkStart w:id="387" w:name="_Toc138693919"/>
      <w:bookmarkStart w:id="388" w:name="_Toc148535629"/>
      <w:bookmarkStart w:id="389" w:name="_Toc151748936"/>
      <w:r>
        <w:t>4.2.</w:t>
      </w:r>
      <w:r>
        <w:rPr>
          <w:lang w:eastAsia="zh-CN"/>
        </w:rPr>
        <w:t>1.3.2</w:t>
      </w:r>
      <w:r>
        <w:tab/>
      </w:r>
      <w:r>
        <w:rPr>
          <w:lang w:eastAsia="zh-CN"/>
        </w:rPr>
        <w:t>NF Service Consumers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Heading3"/>
      </w:pPr>
      <w:bookmarkStart w:id="390" w:name="_Toc73042448"/>
      <w:bookmarkStart w:id="391" w:name="_Toc72766996"/>
      <w:bookmarkStart w:id="392" w:name="_Toc72766423"/>
      <w:bookmarkStart w:id="393" w:name="_Toc81242792"/>
      <w:bookmarkStart w:id="394" w:name="_Toc89426540"/>
      <w:bookmarkStart w:id="395" w:name="_Toc94020325"/>
      <w:bookmarkStart w:id="396" w:name="_Toc97034855"/>
      <w:bookmarkStart w:id="397" w:name="_Toc97037732"/>
      <w:bookmarkStart w:id="398" w:name="_Toc100939941"/>
      <w:bookmarkStart w:id="399" w:name="_Toc104546807"/>
      <w:bookmarkStart w:id="400" w:name="_Toc112937854"/>
      <w:bookmarkStart w:id="401" w:name="_Toc114134611"/>
      <w:bookmarkStart w:id="402" w:name="_Toc120681550"/>
      <w:bookmarkStart w:id="403" w:name="_Toc133434737"/>
      <w:bookmarkStart w:id="404" w:name="_Toc138693920"/>
      <w:bookmarkStart w:id="405" w:name="_Toc148535630"/>
      <w:bookmarkStart w:id="406" w:name="_Toc151748937"/>
      <w:r>
        <w:t>4.2.2</w:t>
      </w:r>
      <w:r>
        <w:tab/>
        <w:t>Service Operations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7B0C48A1" w14:textId="77777777" w:rsidR="00E9750A" w:rsidRDefault="00A16F12">
      <w:pPr>
        <w:pStyle w:val="Heading4"/>
      </w:pPr>
      <w:bookmarkStart w:id="407" w:name="_Toc72766424"/>
      <w:bookmarkStart w:id="408" w:name="_Toc72766997"/>
      <w:bookmarkStart w:id="409" w:name="_Toc73042449"/>
      <w:bookmarkStart w:id="410" w:name="_Toc81242793"/>
      <w:bookmarkStart w:id="411" w:name="_Toc89426541"/>
      <w:bookmarkStart w:id="412" w:name="_Toc94020326"/>
      <w:bookmarkStart w:id="413" w:name="_Toc97034856"/>
      <w:bookmarkStart w:id="414" w:name="_Toc97037733"/>
      <w:bookmarkStart w:id="415" w:name="_Toc100939942"/>
      <w:bookmarkStart w:id="416" w:name="_Toc104546808"/>
      <w:bookmarkStart w:id="417" w:name="_Toc112937855"/>
      <w:bookmarkStart w:id="418" w:name="_Toc114134612"/>
      <w:bookmarkStart w:id="419" w:name="_Toc120681551"/>
      <w:bookmarkStart w:id="420" w:name="_Toc133434738"/>
      <w:bookmarkStart w:id="421" w:name="_Toc138693921"/>
      <w:bookmarkStart w:id="422" w:name="_Toc148535631"/>
      <w:bookmarkStart w:id="423" w:name="_Toc151748938"/>
      <w:r>
        <w:t>4.2.2.1</w:t>
      </w:r>
      <w:r>
        <w:tab/>
        <w:t>Introduction</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proofErr w:type="spellStart"/>
      <w:r>
        <w:t>Nadrf_DataManagement</w:t>
      </w:r>
      <w:proofErr w:type="spellEnd"/>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proofErr w:type="spellStart"/>
            <w:r>
              <w:rPr>
                <w:rFonts w:hint="eastAsia"/>
              </w:rPr>
              <w:t>Nadrf_DataManagement_StorageRequest</w:t>
            </w:r>
            <w:proofErr w:type="spellEnd"/>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proofErr w:type="spellStart"/>
            <w:r>
              <w:rPr>
                <w:rFonts w:hint="eastAsia"/>
              </w:rPr>
              <w:t>Nadrf_DataManagement_StorageSubscriptionRequest</w:t>
            </w:r>
            <w:proofErr w:type="spellEnd"/>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proofErr w:type="spellStart"/>
            <w:r>
              <w:rPr>
                <w:rFonts w:hint="eastAsia"/>
              </w:rPr>
              <w:t>Nadrf_DataManagement_StorageSubscriptionRemoval</w:t>
            </w:r>
            <w:proofErr w:type="spellEnd"/>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proofErr w:type="spellStart"/>
            <w:r>
              <w:rPr>
                <w:rFonts w:hint="eastAsia"/>
              </w:rPr>
              <w:t>Nadrf_DataManagement_RetrievalRequest</w:t>
            </w:r>
            <w:proofErr w:type="spellEnd"/>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proofErr w:type="spellStart"/>
            <w:r>
              <w:rPr>
                <w:rFonts w:hint="eastAsia"/>
              </w:rPr>
              <w:t>Nadrf_DataManagement_RetrievalSubscribe</w:t>
            </w:r>
            <w:proofErr w:type="spellEnd"/>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proofErr w:type="spellStart"/>
            <w:r>
              <w:rPr>
                <w:rFonts w:hint="eastAsia"/>
              </w:rPr>
              <w:t>Nadrf_DataManagement_RetrievalUnsubscribe</w:t>
            </w:r>
            <w:proofErr w:type="spellEnd"/>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proofErr w:type="spellStart"/>
            <w:r>
              <w:t>Nadrf_DataManagement_RetrievalNotify</w:t>
            </w:r>
            <w:proofErr w:type="spellEnd"/>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proofErr w:type="spellStart"/>
            <w:r>
              <w:rPr>
                <w:rFonts w:hint="eastAsia"/>
              </w:rPr>
              <w:t>Nadrf_DataManagement_Delete</w:t>
            </w:r>
            <w:proofErr w:type="spellEnd"/>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Heading4"/>
      </w:pPr>
      <w:bookmarkStart w:id="424" w:name="_Toc114134613"/>
      <w:bookmarkStart w:id="425" w:name="_Toc120681552"/>
      <w:bookmarkStart w:id="426" w:name="_Toc100939943"/>
      <w:bookmarkStart w:id="427" w:name="_Toc97037734"/>
      <w:bookmarkStart w:id="428" w:name="_Toc112937856"/>
      <w:bookmarkStart w:id="429" w:name="_Toc104546809"/>
      <w:bookmarkStart w:id="430" w:name="_Toc89426542"/>
      <w:bookmarkStart w:id="431" w:name="_Toc94020327"/>
      <w:bookmarkStart w:id="432" w:name="_Toc97034857"/>
      <w:bookmarkStart w:id="433" w:name="_Toc133434739"/>
      <w:bookmarkStart w:id="434" w:name="_Toc138693922"/>
      <w:bookmarkStart w:id="435" w:name="_Toc148535632"/>
      <w:bookmarkStart w:id="436" w:name="_Toc151748939"/>
      <w:bookmarkStart w:id="437" w:name="_Toc67903508"/>
      <w:bookmarkStart w:id="438" w:name="_Toc510696592"/>
      <w:bookmarkStart w:id="439" w:name="_Toc35971384"/>
      <w:bookmarkStart w:id="440" w:name="_Toc73173215"/>
      <w:bookmarkStart w:id="441" w:name="_Toc76110434"/>
      <w:bookmarkStart w:id="442" w:name="_Toc72766425"/>
      <w:bookmarkStart w:id="443" w:name="_Toc35971399"/>
      <w:bookmarkStart w:id="444" w:name="_Toc68594633"/>
      <w:bookmarkStart w:id="445" w:name="_Toc81242794"/>
      <w:bookmarkStart w:id="446" w:name="_Toc72766998"/>
      <w:bookmarkStart w:id="447" w:name="_Toc73042450"/>
      <w:bookmarkStart w:id="448" w:name="_Toc510696608"/>
      <w:r>
        <w:lastRenderedPageBreak/>
        <w:t>4.2.2.2</w:t>
      </w:r>
      <w:r>
        <w:tab/>
      </w:r>
      <w:proofErr w:type="spellStart"/>
      <w:r>
        <w:t>Nadrf_DataManagement_StorageRequest</w:t>
      </w:r>
      <w:proofErr w:type="spellEnd"/>
      <w:r>
        <w:t xml:space="preserve"> service operation</w:t>
      </w:r>
      <w:bookmarkEnd w:id="424"/>
      <w:bookmarkEnd w:id="425"/>
      <w:bookmarkEnd w:id="426"/>
      <w:bookmarkEnd w:id="427"/>
      <w:bookmarkEnd w:id="428"/>
      <w:bookmarkEnd w:id="429"/>
      <w:bookmarkEnd w:id="430"/>
      <w:bookmarkEnd w:id="431"/>
      <w:bookmarkEnd w:id="432"/>
      <w:bookmarkEnd w:id="433"/>
      <w:bookmarkEnd w:id="434"/>
      <w:bookmarkEnd w:id="435"/>
      <w:bookmarkEnd w:id="436"/>
    </w:p>
    <w:p w14:paraId="6245225D" w14:textId="77777777" w:rsidR="00E9750A" w:rsidRDefault="00A16F12">
      <w:pPr>
        <w:pStyle w:val="Heading5"/>
      </w:pPr>
      <w:bookmarkStart w:id="449" w:name="_Toc97034858"/>
      <w:bookmarkStart w:id="450" w:name="_Toc97037735"/>
      <w:bookmarkStart w:id="451" w:name="_Toc104546810"/>
      <w:bookmarkStart w:id="452" w:name="_Toc112937857"/>
      <w:bookmarkStart w:id="453" w:name="_Toc94020328"/>
      <w:bookmarkStart w:id="454" w:name="_Toc100939944"/>
      <w:bookmarkStart w:id="455" w:name="_Toc120681553"/>
      <w:bookmarkStart w:id="456" w:name="_Toc114134614"/>
      <w:bookmarkStart w:id="457" w:name="_Toc89426543"/>
      <w:bookmarkStart w:id="458" w:name="_Toc133434740"/>
      <w:bookmarkStart w:id="459" w:name="_Toc138693923"/>
      <w:bookmarkStart w:id="460" w:name="_Toc148535633"/>
      <w:bookmarkStart w:id="461" w:name="_Toc151748940"/>
      <w:r>
        <w:t>4.2.2.2.1</w:t>
      </w:r>
      <w:r>
        <w:tab/>
        <w:t>General</w:t>
      </w:r>
      <w:bookmarkEnd w:id="449"/>
      <w:bookmarkEnd w:id="450"/>
      <w:bookmarkEnd w:id="451"/>
      <w:bookmarkEnd w:id="452"/>
      <w:bookmarkEnd w:id="453"/>
      <w:bookmarkEnd w:id="454"/>
      <w:bookmarkEnd w:id="455"/>
      <w:bookmarkEnd w:id="456"/>
      <w:bookmarkEnd w:id="457"/>
      <w:bookmarkEnd w:id="458"/>
      <w:bookmarkEnd w:id="459"/>
      <w:bookmarkEnd w:id="460"/>
      <w:bookmarkEnd w:id="461"/>
    </w:p>
    <w:p w14:paraId="11442A4C" w14:textId="77777777" w:rsidR="00E9750A" w:rsidRDefault="00A16F12">
      <w:r>
        <w:t xml:space="preserve">The </w:t>
      </w:r>
      <w:proofErr w:type="spellStart"/>
      <w:r>
        <w:t>Nadrf_DataManagement_StorageRequest</w:t>
      </w:r>
      <w:proofErr w:type="spellEnd"/>
      <w:r>
        <w:t xml:space="preserve"> service operation is used by an NF service consumer to store data or analytics.</w:t>
      </w:r>
    </w:p>
    <w:p w14:paraId="7F175749" w14:textId="77777777" w:rsidR="00E9750A" w:rsidRDefault="00A16F12">
      <w:pPr>
        <w:pStyle w:val="Heading5"/>
      </w:pPr>
      <w:bookmarkStart w:id="462" w:name="_Toc112937858"/>
      <w:bookmarkStart w:id="463" w:name="_Toc120681554"/>
      <w:bookmarkStart w:id="464" w:name="_Toc97037736"/>
      <w:bookmarkStart w:id="465" w:name="_Toc89426544"/>
      <w:bookmarkStart w:id="466" w:name="_Toc100939945"/>
      <w:bookmarkStart w:id="467" w:name="_Toc114134615"/>
      <w:bookmarkStart w:id="468" w:name="_Toc104546811"/>
      <w:bookmarkStart w:id="469" w:name="_Toc97034859"/>
      <w:bookmarkStart w:id="470" w:name="_Toc94020329"/>
      <w:bookmarkStart w:id="471" w:name="_Toc133434741"/>
      <w:bookmarkStart w:id="472" w:name="_Toc138693924"/>
      <w:bookmarkStart w:id="473" w:name="_Toc148535634"/>
      <w:bookmarkStart w:id="474" w:name="_Toc151748941"/>
      <w:r>
        <w:t>4.2.2.2.2</w:t>
      </w:r>
      <w:r>
        <w:tab/>
        <w:t>Request Storage of data or analytics</w:t>
      </w:r>
      <w:bookmarkEnd w:id="462"/>
      <w:bookmarkEnd w:id="463"/>
      <w:bookmarkEnd w:id="464"/>
      <w:bookmarkEnd w:id="465"/>
      <w:bookmarkEnd w:id="466"/>
      <w:bookmarkEnd w:id="467"/>
      <w:bookmarkEnd w:id="468"/>
      <w:bookmarkEnd w:id="469"/>
      <w:bookmarkEnd w:id="470"/>
      <w:bookmarkEnd w:id="471"/>
      <w:bookmarkEnd w:id="472"/>
      <w:bookmarkEnd w:id="473"/>
      <w:bookmarkEnd w:id="474"/>
    </w:p>
    <w:p w14:paraId="3D7C75C5" w14:textId="77777777" w:rsidR="00E9750A" w:rsidRDefault="00A16F12">
      <w:r>
        <w:t>Figure 4.2.2.2.2-1 shows a scenario where the NF service consumer sends a request to the ADRF to store data or analytics.</w:t>
      </w:r>
    </w:p>
    <w:p w14:paraId="6ABECFEB" w14:textId="77777777" w:rsidR="00E9750A" w:rsidRDefault="00A16F12">
      <w:pPr>
        <w:pStyle w:val="TH"/>
        <w:rPr>
          <w:lang w:eastAsia="zh-CN"/>
        </w:rPr>
      </w:pPr>
      <w:r>
        <w:object w:dxaOrig="9108" w:dyaOrig="2988" w14:anchorId="0B963F75">
          <v:shape id="_x0000_i1028" type="#_x0000_t75" style="width:456pt;height:150pt" o:ole="">
            <v:imagedata r:id="rId16" o:title=""/>
          </v:shape>
          <o:OLEObject Type="Embed" ProgID="Visio.Drawing.15" ShapeID="_x0000_i1028" DrawAspect="Content" ObjectID="_1764440395"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w:t>
      </w:r>
      <w:proofErr w:type="spellStart"/>
      <w:r>
        <w:t>Nadrf_DataManagement_StorageRequest</w:t>
      </w:r>
      <w:proofErr w:type="spellEnd"/>
      <w:r>
        <w:t xml:space="preserve"> service operation to store data or analytics.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/&lt;</w:t>
      </w:r>
      <w:proofErr w:type="spellStart"/>
      <w:r>
        <w:t>apiVersion</w:t>
      </w:r>
      <w:proofErr w:type="spellEnd"/>
      <w:r>
        <w:t xml:space="preserve">&gt;/data-store-records" as Resource URI representing the "ADRF Data Store Records" resource, as shown in figure 4.2.2.2.2-1, step 1, to create an "Individual ADRF Data Store Record" according to the information in the message body. The </w:t>
      </w:r>
      <w:proofErr w:type="spellStart"/>
      <w:r>
        <w:t>NadrfDataStoreRecord</w:t>
      </w:r>
      <w:proofErr w:type="spellEnd"/>
      <w:r>
        <w:t xml:space="preserve">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w:t>
      </w:r>
      <w:proofErr w:type="spellStart"/>
      <w:r>
        <w:t>anaNotifications</w:t>
      </w:r>
      <w:proofErr w:type="spellEnd"/>
      <w:r>
        <w:t>" attribute together with the corresponding subscription information within the "</w:t>
      </w:r>
      <w:proofErr w:type="spellStart"/>
      <w:r>
        <w:t>anaSub</w:t>
      </w:r>
      <w:proofErr w:type="spellEnd"/>
      <w:r>
        <w:t>" attribute;</w:t>
      </w:r>
    </w:p>
    <w:p w14:paraId="13AC95DF" w14:textId="77777777" w:rsidR="00E9750A" w:rsidRDefault="00A16F12">
      <w:pPr>
        <w:pStyle w:val="B2"/>
      </w:pPr>
      <w:r>
        <w:t>-</w:t>
      </w:r>
      <w:r>
        <w:tab/>
        <w:t>data subscription notification within the "</w:t>
      </w:r>
      <w:proofErr w:type="spellStart"/>
      <w:r>
        <w:rPr>
          <w:lang w:eastAsia="zh-CN"/>
        </w:rPr>
        <w:t>dataNotif</w:t>
      </w:r>
      <w:proofErr w:type="spellEnd"/>
      <w:r>
        <w:t xml:space="preserve">" attribute together with the corresponding subscription information within the " </w:t>
      </w:r>
      <w:proofErr w:type="spellStart"/>
      <w:r>
        <w:t>dataSub</w:t>
      </w:r>
      <w:proofErr w:type="spellEnd"/>
      <w:r>
        <w:t>"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w:t>
      </w:r>
      <w:proofErr w:type="spellStart"/>
      <w:r>
        <w:t>storeHandl</w:t>
      </w:r>
      <w:proofErr w:type="spellEnd"/>
      <w:r>
        <w:t>" attribute, if the "</w:t>
      </w:r>
      <w:proofErr w:type="spellStart"/>
      <w:r>
        <w:t>EnhDataMgmt</w:t>
      </w:r>
      <w:proofErr w:type="spellEnd"/>
      <w:r>
        <w:t>" feature is supported.</w:t>
      </w:r>
    </w:p>
    <w:p w14:paraId="75B7A164" w14:textId="77777777" w:rsidR="006C7DEC" w:rsidRDefault="006C7DEC" w:rsidP="006C7DEC">
      <w:pPr>
        <w:pStyle w:val="B1"/>
      </w:pPr>
      <w:r>
        <w:t>-</w:t>
      </w:r>
      <w:r>
        <w:tab/>
        <w:t>a data set tag within the "</w:t>
      </w:r>
      <w:proofErr w:type="spellStart"/>
      <w:r>
        <w:t>dataSetTag</w:t>
      </w:r>
      <w:proofErr w:type="spellEnd"/>
      <w:r>
        <w:t>" attribute, if the "</w:t>
      </w:r>
      <w:proofErr w:type="spellStart"/>
      <w:r>
        <w:t>EnhDataMgmt</w:t>
      </w:r>
      <w:proofErr w:type="spellEnd"/>
      <w:r>
        <w:t>" feature is supported;</w:t>
      </w:r>
    </w:p>
    <w:p w14:paraId="037C1C77" w14:textId="77777777" w:rsidR="00F547CF" w:rsidRDefault="00F547CF" w:rsidP="00F547CF">
      <w:pPr>
        <w:ind w:left="568" w:hanging="284"/>
      </w:pPr>
      <w:r>
        <w:t>-</w:t>
      </w:r>
      <w:r>
        <w:tab/>
        <w:t>data synthesis and compression information within the "</w:t>
      </w:r>
      <w:proofErr w:type="spellStart"/>
      <w:r>
        <w:t>dsc</w:t>
      </w:r>
      <w:proofErr w:type="spellEnd"/>
      <w:r>
        <w:t>" attribute, if the "</w:t>
      </w:r>
      <w:proofErr w:type="spellStart"/>
      <w:r>
        <w:t>EnhDataMgmt</w:t>
      </w:r>
      <w:proofErr w:type="spellEnd"/>
      <w:r>
        <w: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Upon the reception of an HTTP POST request with "{</w:t>
      </w:r>
      <w:proofErr w:type="spellStart"/>
      <w:r>
        <w:t>apiRoot</w:t>
      </w:r>
      <w:proofErr w:type="spellEnd"/>
      <w:r>
        <w:t>}/</w:t>
      </w:r>
      <w:proofErr w:type="spellStart"/>
      <w:r>
        <w:t>nadrf-datamanagement</w:t>
      </w:r>
      <w:proofErr w:type="spellEnd"/>
      <w:r>
        <w:t>/&lt;</w:t>
      </w:r>
      <w:proofErr w:type="spellStart"/>
      <w:r>
        <w:t>apiVersion</w:t>
      </w:r>
      <w:proofErr w:type="spellEnd"/>
      <w:r>
        <w:t xml:space="preserve">&gt;/data-store-records" as Resource URI and </w:t>
      </w:r>
      <w:proofErr w:type="spellStart"/>
      <w:r>
        <w:t>NadrfDataStoreRecord</w:t>
      </w:r>
      <w:proofErr w:type="spellEnd"/>
      <w:r>
        <w:t xml:space="preserve">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 xml:space="preserve">assign a </w:t>
      </w:r>
      <w:proofErr w:type="spellStart"/>
      <w:r>
        <w:t>storeTransId</w:t>
      </w:r>
      <w:proofErr w:type="spellEnd"/>
      <w:r>
        <w:t>;</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475" w:name="_Toc94020330"/>
      <w:bookmarkStart w:id="476" w:name="_Toc89426545"/>
      <w:bookmarkStart w:id="477" w:name="_Toc97034860"/>
      <w:bookmarkStart w:id="478" w:name="_Toc97037737"/>
      <w:bookmarkStart w:id="479" w:name="_Toc100939946"/>
      <w:bookmarkStart w:id="480" w:name="_Toc104546812"/>
      <w:bookmarkStart w:id="481" w:name="_Toc112937859"/>
      <w:bookmarkStart w:id="482" w:name="_Toc114134616"/>
      <w:bookmarkStart w:id="483" w:name="_Toc120681555"/>
      <w:bookmarkStart w:id="484"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 xml:space="preserve">"Individual ADRF Data Store Record" resource and assign a new </w:t>
      </w:r>
      <w:proofErr w:type="spellStart"/>
      <w:r>
        <w:t>storeTransId</w:t>
      </w:r>
      <w:proofErr w:type="spellEnd"/>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w:t>
      </w:r>
      <w:proofErr w:type="spellStart"/>
      <w:r>
        <w:t>storeHandl</w:t>
      </w:r>
      <w:proofErr w:type="spellEnd"/>
      <w:r>
        <w:t>"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Heading4"/>
      </w:pPr>
      <w:bookmarkStart w:id="485" w:name="_Toc138693925"/>
      <w:bookmarkStart w:id="486" w:name="_Toc148535635"/>
      <w:bookmarkStart w:id="487" w:name="_Toc151748942"/>
      <w:r>
        <w:t>4.2.2.3</w:t>
      </w:r>
      <w:r>
        <w:tab/>
      </w:r>
      <w:proofErr w:type="spellStart"/>
      <w:r>
        <w:t>Nadrf_DataManagement_StorageSubscriptionRequest</w:t>
      </w:r>
      <w:proofErr w:type="spellEnd"/>
      <w:r>
        <w:t xml:space="preserve"> service operation</w:t>
      </w:r>
      <w:bookmarkEnd w:id="475"/>
      <w:bookmarkEnd w:id="476"/>
      <w:bookmarkEnd w:id="477"/>
      <w:bookmarkEnd w:id="478"/>
      <w:bookmarkEnd w:id="479"/>
      <w:bookmarkEnd w:id="480"/>
      <w:bookmarkEnd w:id="481"/>
      <w:bookmarkEnd w:id="482"/>
      <w:bookmarkEnd w:id="483"/>
      <w:bookmarkEnd w:id="484"/>
      <w:bookmarkEnd w:id="485"/>
      <w:bookmarkEnd w:id="486"/>
      <w:bookmarkEnd w:id="487"/>
    </w:p>
    <w:p w14:paraId="6C46588C" w14:textId="77777777" w:rsidR="00E9750A" w:rsidRDefault="00A16F12">
      <w:pPr>
        <w:pStyle w:val="Heading5"/>
      </w:pPr>
      <w:bookmarkStart w:id="488" w:name="_Toc89426546"/>
      <w:bookmarkStart w:id="489" w:name="_Toc94020331"/>
      <w:bookmarkStart w:id="490" w:name="_Toc97034861"/>
      <w:bookmarkStart w:id="491" w:name="_Toc97037738"/>
      <w:bookmarkStart w:id="492" w:name="_Toc100939947"/>
      <w:bookmarkStart w:id="493" w:name="_Toc104546813"/>
      <w:bookmarkStart w:id="494" w:name="_Toc112937860"/>
      <w:bookmarkStart w:id="495" w:name="_Toc120681556"/>
      <w:bookmarkStart w:id="496" w:name="_Toc114134617"/>
      <w:bookmarkStart w:id="497" w:name="_Toc133434743"/>
      <w:bookmarkStart w:id="498" w:name="_Toc138693926"/>
      <w:bookmarkStart w:id="499" w:name="_Toc148535636"/>
      <w:bookmarkStart w:id="500" w:name="_Toc151748943"/>
      <w:r>
        <w:t>4.2.2.3.1</w:t>
      </w:r>
      <w:r>
        <w:tab/>
        <w:t>General</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61BFE785" w14:textId="77777777" w:rsidR="00E9750A" w:rsidRDefault="00A16F12">
      <w:r>
        <w:t xml:space="preserve">The </w:t>
      </w:r>
      <w:proofErr w:type="spellStart"/>
      <w:r>
        <w:t>Nadrf_DataManagement_StorageSubscriptionRequest</w:t>
      </w:r>
      <w:proofErr w:type="spellEnd"/>
      <w:r>
        <w:t xml:space="preserve">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Heading5"/>
      </w:pPr>
      <w:bookmarkStart w:id="501" w:name="_Toc97037739"/>
      <w:bookmarkStart w:id="502" w:name="_Toc120681557"/>
      <w:bookmarkStart w:id="503" w:name="_Toc104546814"/>
      <w:bookmarkStart w:id="504" w:name="_Toc112937861"/>
      <w:bookmarkStart w:id="505" w:name="_Toc100939948"/>
      <w:bookmarkStart w:id="506" w:name="_Toc97034862"/>
      <w:bookmarkStart w:id="507" w:name="_Toc114134618"/>
      <w:bookmarkStart w:id="508" w:name="_Toc94020332"/>
      <w:bookmarkStart w:id="509" w:name="_Toc89426547"/>
      <w:bookmarkStart w:id="510" w:name="_Toc133434744"/>
      <w:bookmarkStart w:id="511" w:name="_Toc138693927"/>
      <w:bookmarkStart w:id="512" w:name="_Toc148535637"/>
      <w:bookmarkStart w:id="513" w:name="_Toc151748944"/>
      <w:r>
        <w:t>4.2.2.3.2</w:t>
      </w:r>
      <w:r>
        <w:tab/>
        <w:t>Requesting subscription and storage of data or analytics</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A16F12">
      <w:pPr>
        <w:pStyle w:val="TH"/>
        <w:rPr>
          <w:lang w:eastAsia="zh-CN"/>
        </w:rPr>
      </w:pPr>
      <w:r>
        <w:object w:dxaOrig="9120" w:dyaOrig="3012" w14:anchorId="1E0D1551">
          <v:shape id="_x0000_i1029" type="#_x0000_t75" style="width:455.25pt;height:150.75pt" o:ole="">
            <v:imagedata r:id="rId18" o:title=""/>
          </v:shape>
          <o:OLEObject Type="Embed" ProgID="Visio.Drawing.15" ShapeID="_x0000_i1029" DrawAspect="Content" ObjectID="_1764440396"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w:t>
      </w:r>
      <w:proofErr w:type="spellStart"/>
      <w:r>
        <w:t>Nadrf_DataManagement_StorageSubscriptionRequest</w:t>
      </w:r>
      <w:proofErr w:type="spellEnd"/>
      <w:r>
        <w:t xml:space="preserve">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w:t>
      </w:r>
      <w:proofErr w:type="spellStart"/>
      <w:r>
        <w:t>NadrfDataStoreSubscription</w:t>
      </w:r>
      <w:proofErr w:type="spellEnd"/>
      <w:r>
        <w:t xml:space="preserve">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w:t>
      </w:r>
      <w:proofErr w:type="spellStart"/>
      <w:r>
        <w:t>anaSub</w:t>
      </w:r>
      <w:proofErr w:type="spellEnd"/>
      <w:r>
        <w:t>" attribute;</w:t>
      </w:r>
    </w:p>
    <w:p w14:paraId="7095919E" w14:textId="77777777" w:rsidR="00E9750A" w:rsidRDefault="00A16F12">
      <w:pPr>
        <w:pStyle w:val="B2"/>
      </w:pPr>
      <w:r>
        <w:lastRenderedPageBreak/>
        <w:t>-</w:t>
      </w:r>
      <w:r>
        <w:tab/>
        <w:t>data subscription information within the "</w:t>
      </w:r>
      <w:proofErr w:type="spellStart"/>
      <w:r>
        <w:t>dataSub</w:t>
      </w:r>
      <w:proofErr w:type="spellEnd"/>
      <w:r>
        <w:t>"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w:t>
      </w:r>
      <w:proofErr w:type="spellStart"/>
      <w:r>
        <w:t>targetNfId</w:t>
      </w:r>
      <w:proofErr w:type="spellEnd"/>
      <w:r>
        <w:t>" attribute;</w:t>
      </w:r>
    </w:p>
    <w:p w14:paraId="0E6E22C2" w14:textId="77777777" w:rsidR="00E9750A" w:rsidRDefault="00A16F12">
      <w:pPr>
        <w:pStyle w:val="B2"/>
      </w:pPr>
      <w:r>
        <w:t>-</w:t>
      </w:r>
      <w:r>
        <w:tab/>
        <w:t>DCCF or NWDAF NF set identifier within the "</w:t>
      </w:r>
      <w:proofErr w:type="spellStart"/>
      <w:r>
        <w:t>targetNfSetId</w:t>
      </w:r>
      <w:proofErr w:type="spellEnd"/>
      <w:r>
        <w:t>"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w:t>
      </w:r>
      <w:proofErr w:type="spellStart"/>
      <w:r>
        <w:t>formatInstruct</w:t>
      </w:r>
      <w:proofErr w:type="spellEnd"/>
      <w:r>
        <w:t>" attribute;</w:t>
      </w:r>
    </w:p>
    <w:p w14:paraId="01AF889D" w14:textId="77777777" w:rsidR="00E9750A" w:rsidRDefault="00A16F12">
      <w:pPr>
        <w:pStyle w:val="B1"/>
      </w:pPr>
      <w:r>
        <w:t>-</w:t>
      </w:r>
      <w:r>
        <w:tab/>
        <w:t>processing instructions within the "</w:t>
      </w:r>
      <w:proofErr w:type="spellStart"/>
      <w:r>
        <w:t>procInstruct</w:t>
      </w:r>
      <w:proofErr w:type="spellEnd"/>
      <w:r>
        <w:t>" attribute or the "</w:t>
      </w:r>
      <w:proofErr w:type="spellStart"/>
      <w:r>
        <w:rPr>
          <w:lang w:eastAsia="zh-CN"/>
        </w:rPr>
        <w:t>multiProcInstructs</w:t>
      </w:r>
      <w:proofErr w:type="spellEnd"/>
      <w:r>
        <w:t xml:space="preserve">" attribute if </w:t>
      </w:r>
      <w:r>
        <w:rPr>
          <w:lang w:eastAsia="zh-CN"/>
        </w:rPr>
        <w:t xml:space="preserve">the </w:t>
      </w:r>
      <w:r>
        <w:rPr>
          <w:rFonts w:cs="Arial"/>
        </w:rPr>
        <w:t>"</w:t>
      </w:r>
      <w:proofErr w:type="spellStart"/>
      <w:r>
        <w:rPr>
          <w:rFonts w:cs="Arial" w:hint="eastAsia"/>
          <w:szCs w:val="18"/>
          <w:lang w:eastAsia="zh-CN"/>
        </w:rPr>
        <w:t>Multi</w:t>
      </w:r>
      <w:r>
        <w:rPr>
          <w:lang w:eastAsia="zh-CN"/>
        </w:rPr>
        <w:t>ProcessingInstruction</w:t>
      </w:r>
      <w:proofErr w:type="spellEnd"/>
      <w:r>
        <w:rPr>
          <w:rFonts w:cs="Arial"/>
        </w:rPr>
        <w:t>" feature is supported</w:t>
      </w:r>
      <w:r>
        <w:t>.</w:t>
      </w:r>
    </w:p>
    <w:p w14:paraId="47C617C2" w14:textId="77777777" w:rsidR="00B22446" w:rsidRDefault="00B22446" w:rsidP="00B22446">
      <w:pPr>
        <w:keepLines/>
        <w:ind w:left="1135" w:hanging="851"/>
        <w:rPr>
          <w:lang w:val="en-US"/>
        </w:rPr>
      </w:pPr>
      <w:bookmarkStart w:id="514" w:name="_Toc100939949"/>
      <w:bookmarkStart w:id="515" w:name="_Toc97037740"/>
      <w:bookmarkStart w:id="516" w:name="_Toc104546815"/>
      <w:bookmarkStart w:id="517" w:name="_Toc89426548"/>
      <w:bookmarkStart w:id="518" w:name="_Toc97034863"/>
      <w:bookmarkStart w:id="519" w:name="_Toc94020333"/>
      <w:bookmarkStart w:id="520" w:name="_Toc112937862"/>
      <w:bookmarkStart w:id="521" w:name="_Toc114134619"/>
      <w:bookmarkStart w:id="522" w:name="_Toc120681558"/>
      <w:bookmarkStart w:id="523"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w:t>
      </w:r>
      <w:proofErr w:type="spellStart"/>
      <w:r>
        <w:t>storeHandl</w:t>
      </w:r>
      <w:proofErr w:type="spellEnd"/>
      <w:r>
        <w:t>" attribute, if the "</w:t>
      </w:r>
      <w:proofErr w:type="spellStart"/>
      <w:r>
        <w:t>EnhDataMgmt</w:t>
      </w:r>
      <w:proofErr w:type="spellEnd"/>
      <w:r>
        <w:t>" feature is supported.</w:t>
      </w:r>
    </w:p>
    <w:p w14:paraId="720A8369" w14:textId="77777777" w:rsidR="007D661F" w:rsidRDefault="007D661F" w:rsidP="007D661F">
      <w:pPr>
        <w:ind w:left="568" w:hanging="284"/>
      </w:pPr>
      <w:r>
        <w:t>-</w:t>
      </w:r>
      <w:r>
        <w:tab/>
        <w:t>a data set tag to be associated with this subscription and with the data or analytics collected based on this subscription within the "</w:t>
      </w:r>
      <w:proofErr w:type="spellStart"/>
      <w:r>
        <w:t>dataSetTag</w:t>
      </w:r>
      <w:proofErr w:type="spellEnd"/>
      <w:r>
        <w:t xml:space="preserve">" attribute, if </w:t>
      </w:r>
      <w:r>
        <w:rPr>
          <w:lang w:eastAsia="zh-CN"/>
        </w:rPr>
        <w:t xml:space="preserve">the </w:t>
      </w:r>
      <w:r>
        <w:rPr>
          <w:rFonts w:cs="Arial"/>
        </w:rPr>
        <w:t>"</w:t>
      </w:r>
      <w:proofErr w:type="spellStart"/>
      <w:r>
        <w:rPr>
          <w:rFonts w:cs="Arial"/>
          <w:szCs w:val="18"/>
          <w:lang w:eastAsia="zh-CN"/>
        </w:rPr>
        <w:t>EnhDataMgmt</w:t>
      </w:r>
      <w:proofErr w:type="spellEnd"/>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w:t>
      </w:r>
      <w:proofErr w:type="spellStart"/>
      <w:r>
        <w:t>NadrfDataStoreSubscription</w:t>
      </w:r>
      <w:proofErr w:type="spellEnd"/>
      <w:r>
        <w:t xml:space="preserve">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 xml:space="preserve">with the message body containing an </w:t>
      </w:r>
      <w:proofErr w:type="spellStart"/>
      <w:r>
        <w:t>NadrfDataStoreSubscriptionRef</w:t>
      </w:r>
      <w:proofErr w:type="spellEnd"/>
      <w:r>
        <w:t xml:space="preserve"> data structure, which shall include the assigned transaction reference identifier as "</w:t>
      </w:r>
      <w:proofErr w:type="spellStart"/>
      <w:r>
        <w:t>transRefId</w:t>
      </w:r>
      <w:proofErr w:type="spellEnd"/>
      <w:r>
        <w:t>"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w:t>
      </w:r>
      <w:proofErr w:type="spellStart"/>
      <w:r>
        <w:t>storeHandl</w:t>
      </w:r>
      <w:proofErr w:type="spellEnd"/>
      <w:r>
        <w:t>"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 xml:space="preserve">In the case of a successful response, the ADRF may subsequently create a data or analytics subscription (according to inputs that had been received in the </w:t>
      </w:r>
      <w:proofErr w:type="spellStart"/>
      <w:r>
        <w:t>NadrfDataStoreSubscription</w:t>
      </w:r>
      <w:proofErr w:type="spellEnd"/>
      <w:r>
        <w:t xml:space="preserve">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Heading4"/>
      </w:pPr>
      <w:bookmarkStart w:id="524" w:name="_Toc138693928"/>
      <w:bookmarkStart w:id="525" w:name="_Toc148535638"/>
      <w:bookmarkStart w:id="526" w:name="_Toc151748945"/>
      <w:r>
        <w:t>4.2.2.4</w:t>
      </w:r>
      <w:r>
        <w:tab/>
      </w:r>
      <w:proofErr w:type="spellStart"/>
      <w:r>
        <w:t>Nadrf_DataManagement_StorageSubscriptionRemoval</w:t>
      </w:r>
      <w:proofErr w:type="spellEnd"/>
      <w:r>
        <w:t xml:space="preserve"> service operation</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482FD975" w14:textId="77777777" w:rsidR="00E9750A" w:rsidRDefault="00A16F12">
      <w:pPr>
        <w:pStyle w:val="Heading5"/>
      </w:pPr>
      <w:bookmarkStart w:id="527" w:name="_Toc120681559"/>
      <w:bookmarkStart w:id="528" w:name="_Toc114134620"/>
      <w:bookmarkStart w:id="529" w:name="_Toc94020334"/>
      <w:bookmarkStart w:id="530" w:name="_Toc97034864"/>
      <w:bookmarkStart w:id="531" w:name="_Toc112937863"/>
      <w:bookmarkStart w:id="532" w:name="_Toc89426549"/>
      <w:bookmarkStart w:id="533" w:name="_Toc104546816"/>
      <w:bookmarkStart w:id="534" w:name="_Toc100939950"/>
      <w:bookmarkStart w:id="535" w:name="_Toc97037741"/>
      <w:bookmarkStart w:id="536" w:name="_Toc133434746"/>
      <w:bookmarkStart w:id="537" w:name="_Toc138693929"/>
      <w:bookmarkStart w:id="538" w:name="_Toc148535639"/>
      <w:bookmarkStart w:id="539" w:name="_Toc151748946"/>
      <w:r>
        <w:t>4.2.2.4.1</w:t>
      </w:r>
      <w:r>
        <w:tab/>
        <w:t>General</w:t>
      </w:r>
      <w:bookmarkEnd w:id="527"/>
      <w:bookmarkEnd w:id="528"/>
      <w:bookmarkEnd w:id="529"/>
      <w:bookmarkEnd w:id="530"/>
      <w:bookmarkEnd w:id="531"/>
      <w:bookmarkEnd w:id="532"/>
      <w:bookmarkEnd w:id="533"/>
      <w:bookmarkEnd w:id="534"/>
      <w:bookmarkEnd w:id="535"/>
      <w:bookmarkEnd w:id="536"/>
      <w:bookmarkEnd w:id="537"/>
      <w:bookmarkEnd w:id="538"/>
      <w:bookmarkEnd w:id="539"/>
    </w:p>
    <w:p w14:paraId="6EB6486D" w14:textId="77777777" w:rsidR="00E9750A" w:rsidRDefault="00A16F12">
      <w:r>
        <w:t xml:space="preserve">The </w:t>
      </w:r>
      <w:proofErr w:type="spellStart"/>
      <w:r>
        <w:t>Nadrf_DataManagement_StorageSubscriptionRemoval</w:t>
      </w:r>
      <w:proofErr w:type="spellEnd"/>
      <w:r>
        <w:t xml:space="preserve"> service operation is used by an NF service consumer to request the ADRF to remove a subscription for data or analytics.</w:t>
      </w:r>
    </w:p>
    <w:p w14:paraId="62055F27" w14:textId="77777777" w:rsidR="00E9750A" w:rsidRDefault="00A16F12">
      <w:pPr>
        <w:pStyle w:val="Heading5"/>
      </w:pPr>
      <w:bookmarkStart w:id="540" w:name="_Toc89426550"/>
      <w:bookmarkStart w:id="541" w:name="_Toc94020335"/>
      <w:bookmarkStart w:id="542" w:name="_Toc100939951"/>
      <w:bookmarkStart w:id="543" w:name="_Toc114134621"/>
      <w:bookmarkStart w:id="544" w:name="_Toc112937864"/>
      <w:bookmarkStart w:id="545" w:name="_Toc97034865"/>
      <w:bookmarkStart w:id="546" w:name="_Toc97037742"/>
      <w:bookmarkStart w:id="547" w:name="_Toc120681560"/>
      <w:bookmarkStart w:id="548" w:name="_Toc104546817"/>
      <w:bookmarkStart w:id="549" w:name="_Toc133434747"/>
      <w:bookmarkStart w:id="550" w:name="_Toc138693930"/>
      <w:bookmarkStart w:id="551" w:name="_Toc148535640"/>
      <w:bookmarkStart w:id="552" w:name="_Toc151748947"/>
      <w:r>
        <w:lastRenderedPageBreak/>
        <w:t>4.2.2.4.2</w:t>
      </w:r>
      <w:r>
        <w:tab/>
        <w:t>Requesting removal of subscription of data or analytics</w:t>
      </w:r>
      <w:bookmarkEnd w:id="540"/>
      <w:bookmarkEnd w:id="541"/>
      <w:bookmarkEnd w:id="542"/>
      <w:bookmarkEnd w:id="543"/>
      <w:bookmarkEnd w:id="544"/>
      <w:bookmarkEnd w:id="545"/>
      <w:bookmarkEnd w:id="546"/>
      <w:bookmarkEnd w:id="547"/>
      <w:bookmarkEnd w:id="548"/>
      <w:bookmarkEnd w:id="549"/>
      <w:bookmarkEnd w:id="550"/>
      <w:bookmarkEnd w:id="551"/>
      <w:bookmarkEnd w:id="552"/>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A16F12">
      <w:pPr>
        <w:pStyle w:val="TH"/>
        <w:rPr>
          <w:lang w:eastAsia="zh-CN"/>
        </w:rPr>
      </w:pPr>
      <w:r>
        <w:object w:dxaOrig="9120" w:dyaOrig="3012" w14:anchorId="76F78589">
          <v:shape id="_x0000_i1030" type="#_x0000_t75" style="width:455.25pt;height:150.75pt" o:ole="">
            <v:imagedata r:id="rId20" o:title=""/>
          </v:shape>
          <o:OLEObject Type="Embed" ProgID="Visio.Drawing.15" ShapeID="_x0000_i1030" DrawAspect="Content" ObjectID="_1764440397" r:id="rId21"/>
        </w:object>
      </w:r>
    </w:p>
    <w:p w14:paraId="3BCA1A9C" w14:textId="337A6020" w:rsidR="007D661F" w:rsidRDefault="007D661F" w:rsidP="007D661F">
      <w:pPr>
        <w:keepLines/>
        <w:spacing w:after="240"/>
        <w:jc w:val="center"/>
        <w:rPr>
          <w:rFonts w:ascii="Arial" w:hAnsi="Arial"/>
          <w:b/>
        </w:rPr>
      </w:pPr>
      <w:bookmarkStart w:id="553" w:name="_Toc104546818"/>
      <w:bookmarkStart w:id="554" w:name="_Toc112937865"/>
      <w:bookmarkStart w:id="555" w:name="_Toc114134622"/>
      <w:bookmarkStart w:id="556" w:name="_Toc94020336"/>
      <w:bookmarkStart w:id="557" w:name="_Toc89426551"/>
      <w:bookmarkStart w:id="558" w:name="_Toc120681561"/>
      <w:bookmarkStart w:id="559" w:name="_Toc97037743"/>
      <w:bookmarkStart w:id="560" w:name="_Toc100939952"/>
      <w:bookmarkStart w:id="561" w:name="_Toc97034866"/>
      <w:bookmarkStart w:id="562" w:name="_Toc133434748"/>
      <w:r>
        <w:rPr>
          <w:rFonts w:ascii="Arial" w:hAnsi="Arial"/>
          <w:b/>
        </w:rPr>
        <w:t>Figure 4.2.2.4.2-1: NF service consumer requesting the removal of subscription(s) to storage of data or analytics</w:t>
      </w:r>
    </w:p>
    <w:p w14:paraId="536BA877" w14:textId="78C66C5C" w:rsidR="007D661F" w:rsidRDefault="007D661F" w:rsidP="007D661F">
      <w:r>
        <w:t xml:space="preserve">The NF service consumer shall invoke the </w:t>
      </w:r>
      <w:proofErr w:type="spellStart"/>
      <w:r>
        <w:t>Nadrf_DataManagement_StorageSubscriptionRemoval</w:t>
      </w:r>
      <w:proofErr w:type="spellEnd"/>
      <w:r>
        <w:t xml:space="preserve">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w:t>
      </w:r>
      <w:proofErr w:type="spellStart"/>
      <w:r>
        <w:t>NadrfDataStoreSubscriptionRef</w:t>
      </w:r>
      <w:proofErr w:type="spellEnd"/>
      <w:r>
        <w:t xml:space="preserve"> data structure, which shall include a transaction reference identifier as "</w:t>
      </w:r>
      <w:proofErr w:type="spellStart"/>
      <w:r>
        <w:t>transRefId</w:t>
      </w:r>
      <w:proofErr w:type="spellEnd"/>
      <w:r>
        <w:t xml:space="preserve">" attribute or, if </w:t>
      </w:r>
      <w:r>
        <w:rPr>
          <w:lang w:eastAsia="zh-CN"/>
        </w:rPr>
        <w:t xml:space="preserve">the </w:t>
      </w:r>
      <w:r>
        <w:rPr>
          <w:rFonts w:cs="Arial"/>
        </w:rPr>
        <w:t>"</w:t>
      </w:r>
      <w:proofErr w:type="spellStart"/>
      <w:r>
        <w:rPr>
          <w:rFonts w:cs="Arial"/>
          <w:szCs w:val="18"/>
          <w:lang w:eastAsia="zh-CN"/>
        </w:rPr>
        <w:t>EnhDataMgmt</w:t>
      </w:r>
      <w:proofErr w:type="spellEnd"/>
      <w:r>
        <w:rPr>
          <w:rFonts w:cs="Arial"/>
        </w:rPr>
        <w:t>" feature is supported,</w:t>
      </w:r>
      <w:r>
        <w:t xml:space="preserve"> a data set identifier as "</w:t>
      </w:r>
      <w:proofErr w:type="spellStart"/>
      <w:r>
        <w:t>dataSetId</w:t>
      </w:r>
      <w:proofErr w:type="spellEnd"/>
      <w:r>
        <w:t>"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Heading4"/>
      </w:pPr>
      <w:bookmarkStart w:id="563" w:name="_Toc138693931"/>
      <w:bookmarkStart w:id="564" w:name="_Toc148535641"/>
      <w:bookmarkStart w:id="565" w:name="_Toc151748948"/>
      <w:r>
        <w:t>4.2.2.5</w:t>
      </w:r>
      <w:r>
        <w:tab/>
      </w:r>
      <w:proofErr w:type="spellStart"/>
      <w:r>
        <w:t>Nadrf_DataManagement_RetrievalRequest</w:t>
      </w:r>
      <w:proofErr w:type="spellEnd"/>
      <w:r>
        <w:t xml:space="preserve"> service operation</w:t>
      </w:r>
      <w:bookmarkEnd w:id="553"/>
      <w:bookmarkEnd w:id="554"/>
      <w:bookmarkEnd w:id="555"/>
      <w:bookmarkEnd w:id="556"/>
      <w:bookmarkEnd w:id="557"/>
      <w:bookmarkEnd w:id="558"/>
      <w:bookmarkEnd w:id="559"/>
      <w:bookmarkEnd w:id="560"/>
      <w:bookmarkEnd w:id="561"/>
      <w:bookmarkEnd w:id="562"/>
      <w:bookmarkEnd w:id="563"/>
      <w:bookmarkEnd w:id="564"/>
      <w:bookmarkEnd w:id="565"/>
    </w:p>
    <w:p w14:paraId="12BAEE60" w14:textId="77777777" w:rsidR="00E9750A" w:rsidRDefault="00A16F12">
      <w:pPr>
        <w:pStyle w:val="Heading5"/>
      </w:pPr>
      <w:bookmarkStart w:id="566" w:name="_Toc97034867"/>
      <w:bookmarkStart w:id="567" w:name="_Toc120681562"/>
      <w:bookmarkStart w:id="568" w:name="_Toc100939953"/>
      <w:bookmarkStart w:id="569" w:name="_Toc89426552"/>
      <w:bookmarkStart w:id="570" w:name="_Toc104546819"/>
      <w:bookmarkStart w:id="571" w:name="_Toc114134623"/>
      <w:bookmarkStart w:id="572" w:name="_Toc112937866"/>
      <w:bookmarkStart w:id="573" w:name="_Toc97037744"/>
      <w:bookmarkStart w:id="574" w:name="_Toc94020337"/>
      <w:bookmarkStart w:id="575" w:name="_Toc133434749"/>
      <w:bookmarkStart w:id="576" w:name="_Toc138693932"/>
      <w:bookmarkStart w:id="577" w:name="_Toc148535642"/>
      <w:bookmarkStart w:id="578" w:name="_Toc151748949"/>
      <w:r>
        <w:t>4.2.2.5.1</w:t>
      </w:r>
      <w:r>
        <w:tab/>
        <w:t>General</w:t>
      </w:r>
      <w:bookmarkEnd w:id="566"/>
      <w:bookmarkEnd w:id="567"/>
      <w:bookmarkEnd w:id="568"/>
      <w:bookmarkEnd w:id="569"/>
      <w:bookmarkEnd w:id="570"/>
      <w:bookmarkEnd w:id="571"/>
      <w:bookmarkEnd w:id="572"/>
      <w:bookmarkEnd w:id="573"/>
      <w:bookmarkEnd w:id="574"/>
      <w:bookmarkEnd w:id="575"/>
      <w:bookmarkEnd w:id="576"/>
      <w:bookmarkEnd w:id="577"/>
      <w:bookmarkEnd w:id="578"/>
    </w:p>
    <w:p w14:paraId="28579173" w14:textId="77777777" w:rsidR="00E9750A" w:rsidRDefault="00A16F12">
      <w:r>
        <w:t xml:space="preserve">The </w:t>
      </w:r>
      <w:proofErr w:type="spellStart"/>
      <w:r>
        <w:t>Nadrf_DataManagement_RetrievalRequest</w:t>
      </w:r>
      <w:proofErr w:type="spellEnd"/>
      <w:r>
        <w:t xml:space="preserve"> service operation is used by an NF service consumer to </w:t>
      </w:r>
      <w:r>
        <w:rPr>
          <w:lang w:eastAsia="ja-JP"/>
        </w:rPr>
        <w:t xml:space="preserve">retrieve </w:t>
      </w:r>
      <w:r>
        <w:t>stored data or analytics.</w:t>
      </w:r>
    </w:p>
    <w:p w14:paraId="4273A193" w14:textId="77777777" w:rsidR="00E9750A" w:rsidRDefault="00A16F12">
      <w:pPr>
        <w:pStyle w:val="Heading5"/>
      </w:pPr>
      <w:bookmarkStart w:id="579" w:name="_Toc94020338"/>
      <w:bookmarkStart w:id="580" w:name="_Toc97037745"/>
      <w:bookmarkStart w:id="581" w:name="_Toc112937867"/>
      <w:bookmarkStart w:id="582" w:name="_Toc97034868"/>
      <w:bookmarkStart w:id="583" w:name="_Toc120681563"/>
      <w:bookmarkStart w:id="584" w:name="_Toc89426553"/>
      <w:bookmarkStart w:id="585" w:name="_Toc104546820"/>
      <w:bookmarkStart w:id="586" w:name="_Toc100939954"/>
      <w:bookmarkStart w:id="587" w:name="_Toc114134624"/>
      <w:bookmarkStart w:id="588" w:name="_Toc133434750"/>
      <w:bookmarkStart w:id="589" w:name="_Toc138693933"/>
      <w:bookmarkStart w:id="590" w:name="_Toc148535643"/>
      <w:bookmarkStart w:id="591" w:name="_Toc151748950"/>
      <w:r>
        <w:t>4.2.2.5.2</w:t>
      </w:r>
      <w:r>
        <w:tab/>
        <w:t>Request and get stored data or analytics from ADRF Data Store</w:t>
      </w:r>
      <w:bookmarkEnd w:id="579"/>
      <w:bookmarkEnd w:id="580"/>
      <w:bookmarkEnd w:id="581"/>
      <w:bookmarkEnd w:id="582"/>
      <w:bookmarkEnd w:id="583"/>
      <w:bookmarkEnd w:id="584"/>
      <w:bookmarkEnd w:id="585"/>
      <w:bookmarkEnd w:id="586"/>
      <w:bookmarkEnd w:id="587"/>
      <w:bookmarkEnd w:id="588"/>
      <w:bookmarkEnd w:id="589"/>
      <w:bookmarkEnd w:id="590"/>
      <w:bookmarkEnd w:id="591"/>
    </w:p>
    <w:p w14:paraId="690A521A" w14:textId="77777777" w:rsidR="00E9750A" w:rsidRDefault="00A16F12">
      <w:r>
        <w:t xml:space="preserve">Figure 4.2.2.5.2-1 shows a scenario where the NF service consumer sends a request to the ADRF to </w:t>
      </w:r>
      <w:r>
        <w:rPr>
          <w:lang w:eastAsia="ja-JP"/>
        </w:rPr>
        <w:t xml:space="preserve">retrieve </w:t>
      </w:r>
      <w:r>
        <w:t>stored data or analytics.</w:t>
      </w:r>
    </w:p>
    <w:p w14:paraId="4BFC9725" w14:textId="77777777" w:rsidR="00E9750A" w:rsidRDefault="00A16F12">
      <w:pPr>
        <w:pStyle w:val="TH"/>
        <w:rPr>
          <w:lang w:eastAsia="zh-CN"/>
        </w:rPr>
      </w:pPr>
      <w:r>
        <w:object w:dxaOrig="9120" w:dyaOrig="3012" w14:anchorId="10CAD30E">
          <v:shape id="_x0000_i1031" type="#_x0000_t75" style="width:455.25pt;height:150.75pt" o:ole="">
            <v:imagedata r:id="rId22" o:title=""/>
          </v:shape>
          <o:OLEObject Type="Embed" ProgID="Visio.Drawing.15" ShapeID="_x0000_i1031" DrawAspect="Content" ObjectID="_1764440398" r:id="rId23"/>
        </w:object>
      </w:r>
    </w:p>
    <w:p w14:paraId="343F4F44" w14:textId="77777777" w:rsidR="00E9750A" w:rsidRDefault="00A16F12">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w:t>
      </w:r>
      <w:proofErr w:type="spellStart"/>
      <w:r>
        <w:t>Nadrf_DataManagement_RetrievalRequest</w:t>
      </w:r>
      <w:proofErr w:type="spellEnd"/>
      <w:r>
        <w:t xml:space="preserve"> service operation to </w:t>
      </w:r>
      <w:r>
        <w:rPr>
          <w:lang w:eastAsia="ja-JP"/>
        </w:rPr>
        <w:t xml:space="preserve">retrieve </w:t>
      </w:r>
      <w:r>
        <w:t xml:space="preserve">stored data or analytics. The NF service consumer </w:t>
      </w:r>
      <w:r>
        <w:rPr>
          <w:lang w:val="en-US"/>
        </w:rPr>
        <w:t xml:space="preserve">shall </w:t>
      </w:r>
      <w:r>
        <w:t>send an HTTP GET request with "{</w:t>
      </w:r>
      <w:proofErr w:type="spellStart"/>
      <w:r>
        <w:t>apiRoot</w:t>
      </w:r>
      <w:proofErr w:type="spellEnd"/>
      <w:r>
        <w:t>}/</w:t>
      </w:r>
      <w:proofErr w:type="spellStart"/>
      <w:r>
        <w:t>nadrf-datamanagement</w:t>
      </w:r>
      <w:proofErr w:type="spellEnd"/>
      <w:r>
        <w:t>/&lt;</w:t>
      </w:r>
      <w:proofErr w:type="spellStart"/>
      <w:r>
        <w:t>apiVersion</w:t>
      </w:r>
      <w:proofErr w:type="spellEnd"/>
      <w:r>
        <w:t>&gt;/data-store-records"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w:t>
      </w:r>
      <w:proofErr w:type="spellStart"/>
      <w:r w:rsidR="006C7DEC">
        <w:t>EnhDataMgmt</w:t>
      </w:r>
      <w:proofErr w:type="spellEnd"/>
      <w:r w:rsidR="006C7DEC">
        <w: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 xml:space="preserve">If the requested data or analytics is found, the ADRF shall respond with "200 OK" status code with the message body containing the </w:t>
      </w:r>
      <w:proofErr w:type="spellStart"/>
      <w:r>
        <w:t>NadrfDataStoreRecord</w:t>
      </w:r>
      <w:proofErr w:type="spellEnd"/>
      <w:r>
        <w:t xml:space="preserve"> data structure. The </w:t>
      </w:r>
      <w:proofErr w:type="spellStart"/>
      <w:r>
        <w:t>NadrfDataStoreRecord</w:t>
      </w:r>
      <w:proofErr w:type="spellEnd"/>
      <w:r>
        <w:t xml:space="preserve">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proofErr w:type="spellStart"/>
      <w:r>
        <w:rPr>
          <w:lang w:eastAsia="zh-CN"/>
        </w:rPr>
        <w:t>ana</w:t>
      </w:r>
      <w:r>
        <w:t>Notifications</w:t>
      </w:r>
      <w:proofErr w:type="spellEnd"/>
      <w:r>
        <w:t>" attribute together with the corresponding subscription information within the "</w:t>
      </w:r>
      <w:proofErr w:type="spellStart"/>
      <w:r>
        <w:t>anaSub</w:t>
      </w:r>
      <w:proofErr w:type="spellEnd"/>
      <w:r>
        <w:t>" attribute;</w:t>
      </w:r>
    </w:p>
    <w:p w14:paraId="7ED69B4C" w14:textId="77777777" w:rsidR="00E9750A" w:rsidRDefault="00A16F12">
      <w:pPr>
        <w:pStyle w:val="B2"/>
      </w:pPr>
      <w:r>
        <w:t>-</w:t>
      </w:r>
      <w:r>
        <w:tab/>
        <w:t>information about data event within the "</w:t>
      </w:r>
      <w:proofErr w:type="spellStart"/>
      <w:r>
        <w:rPr>
          <w:lang w:eastAsia="zh-CN"/>
        </w:rPr>
        <w:t>dataNotif</w:t>
      </w:r>
      <w:proofErr w:type="spellEnd"/>
      <w:r>
        <w:t>" attribute together with the corresponding subscription information within the "</w:t>
      </w:r>
      <w:proofErr w:type="spellStart"/>
      <w:r>
        <w:t>dataSub</w:t>
      </w:r>
      <w:proofErr w:type="spellEnd"/>
      <w:r>
        <w:t>"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w:t>
      </w:r>
      <w:proofErr w:type="spellStart"/>
      <w:r>
        <w:t>dataSetTag</w:t>
      </w:r>
      <w:proofErr w:type="spellEnd"/>
      <w:r>
        <w:t>" attribute, if the "</w:t>
      </w:r>
      <w:proofErr w:type="spellStart"/>
      <w:r>
        <w:t>EnhDataMgmt</w:t>
      </w:r>
      <w:proofErr w:type="spellEnd"/>
      <w:r>
        <w:t>" feature is supported.</w:t>
      </w:r>
    </w:p>
    <w:p w14:paraId="350386CA" w14:textId="77777777" w:rsidR="00F547CF" w:rsidRDefault="00F547CF" w:rsidP="00F547CF">
      <w:pPr>
        <w:ind w:left="568" w:hanging="284"/>
      </w:pPr>
      <w:r>
        <w:t>-</w:t>
      </w:r>
      <w:r>
        <w:tab/>
        <w:t>data synthesis and compression information within the "</w:t>
      </w:r>
      <w:proofErr w:type="spellStart"/>
      <w:r>
        <w:t>dsc</w:t>
      </w:r>
      <w:proofErr w:type="spellEnd"/>
      <w:r>
        <w:t>" attribute, if the "</w:t>
      </w:r>
      <w:proofErr w:type="spellStart"/>
      <w:r>
        <w:t>EnhDataMgmt</w:t>
      </w:r>
      <w:proofErr w:type="spellEnd"/>
      <w:r>
        <w: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Heading4"/>
      </w:pPr>
      <w:bookmarkStart w:id="592" w:name="_Toc89426554"/>
      <w:bookmarkStart w:id="593" w:name="_Toc94020339"/>
      <w:bookmarkStart w:id="594" w:name="_Toc112937868"/>
      <w:bookmarkStart w:id="595" w:name="_Toc97034869"/>
      <w:bookmarkStart w:id="596" w:name="_Toc114134625"/>
      <w:bookmarkStart w:id="597" w:name="_Toc97037746"/>
      <w:bookmarkStart w:id="598" w:name="_Toc100939955"/>
      <w:bookmarkStart w:id="599" w:name="_Toc120681564"/>
      <w:bookmarkStart w:id="600" w:name="_Toc104546821"/>
      <w:bookmarkStart w:id="601" w:name="_Toc133434751"/>
      <w:bookmarkStart w:id="602" w:name="_Toc138693934"/>
      <w:bookmarkStart w:id="603" w:name="_Toc148535644"/>
      <w:bookmarkStart w:id="604" w:name="_Toc151748951"/>
      <w:r>
        <w:t>4.2.2.6</w:t>
      </w:r>
      <w:r>
        <w:tab/>
      </w:r>
      <w:proofErr w:type="spellStart"/>
      <w:r>
        <w:t>Nadrf_DataManagement_RetrievalSubscribe</w:t>
      </w:r>
      <w:proofErr w:type="spellEnd"/>
      <w:r>
        <w:t xml:space="preserve"> service operation</w:t>
      </w:r>
      <w:bookmarkEnd w:id="592"/>
      <w:bookmarkEnd w:id="593"/>
      <w:bookmarkEnd w:id="594"/>
      <w:bookmarkEnd w:id="595"/>
      <w:bookmarkEnd w:id="596"/>
      <w:bookmarkEnd w:id="597"/>
      <w:bookmarkEnd w:id="598"/>
      <w:bookmarkEnd w:id="599"/>
      <w:bookmarkEnd w:id="600"/>
      <w:bookmarkEnd w:id="601"/>
      <w:bookmarkEnd w:id="602"/>
      <w:bookmarkEnd w:id="603"/>
      <w:bookmarkEnd w:id="604"/>
    </w:p>
    <w:p w14:paraId="62863684" w14:textId="77777777" w:rsidR="00E9750A" w:rsidRDefault="00A16F12">
      <w:pPr>
        <w:pStyle w:val="Heading5"/>
      </w:pPr>
      <w:bookmarkStart w:id="605" w:name="_Toc104546822"/>
      <w:bookmarkStart w:id="606" w:name="_Toc97034870"/>
      <w:bookmarkStart w:id="607" w:name="_Toc100939956"/>
      <w:bookmarkStart w:id="608" w:name="_Toc97037747"/>
      <w:bookmarkStart w:id="609" w:name="_Toc114134626"/>
      <w:bookmarkStart w:id="610" w:name="_Toc112937869"/>
      <w:bookmarkStart w:id="611" w:name="_Toc120681565"/>
      <w:bookmarkStart w:id="612" w:name="_Toc94020340"/>
      <w:bookmarkStart w:id="613" w:name="_Toc89426555"/>
      <w:bookmarkStart w:id="614" w:name="_Toc133434752"/>
      <w:bookmarkStart w:id="615" w:name="_Toc138693935"/>
      <w:bookmarkStart w:id="616" w:name="_Toc148535645"/>
      <w:bookmarkStart w:id="617" w:name="_Toc151748952"/>
      <w:r>
        <w:t>4.2.2.6.1</w:t>
      </w:r>
      <w:r>
        <w:tab/>
        <w:t>General</w:t>
      </w:r>
      <w:bookmarkEnd w:id="605"/>
      <w:bookmarkEnd w:id="606"/>
      <w:bookmarkEnd w:id="607"/>
      <w:bookmarkEnd w:id="608"/>
      <w:bookmarkEnd w:id="609"/>
      <w:bookmarkEnd w:id="610"/>
      <w:bookmarkEnd w:id="611"/>
      <w:bookmarkEnd w:id="612"/>
      <w:bookmarkEnd w:id="613"/>
      <w:bookmarkEnd w:id="614"/>
      <w:bookmarkEnd w:id="615"/>
      <w:bookmarkEnd w:id="616"/>
      <w:bookmarkEnd w:id="617"/>
    </w:p>
    <w:p w14:paraId="51E66302" w14:textId="77777777" w:rsidR="00E9750A" w:rsidRDefault="00A16F12">
      <w:bookmarkStart w:id="618" w:name="_Toc104546823"/>
      <w:bookmarkStart w:id="619" w:name="_Toc100939957"/>
      <w:bookmarkStart w:id="620" w:name="_Toc97037748"/>
      <w:bookmarkStart w:id="621" w:name="_Toc94020341"/>
      <w:bookmarkStart w:id="622" w:name="_Toc97034871"/>
      <w:bookmarkStart w:id="623" w:name="_Toc89426556"/>
      <w:r>
        <w:t xml:space="preserve">The </w:t>
      </w:r>
      <w:proofErr w:type="spellStart"/>
      <w:r>
        <w:t>Nadrf_DataManagement_RetrievalSubscribe</w:t>
      </w:r>
      <w:proofErr w:type="spellEnd"/>
      <w:r>
        <w:t xml:space="preserv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0E7123A3" w14:textId="77777777" w:rsidR="00E9750A" w:rsidRDefault="00A16F12">
      <w:pPr>
        <w:pStyle w:val="Heading5"/>
      </w:pPr>
      <w:bookmarkStart w:id="624" w:name="_Toc114134627"/>
      <w:bookmarkStart w:id="625" w:name="_Toc112937870"/>
      <w:bookmarkStart w:id="626" w:name="_Toc120681566"/>
      <w:bookmarkStart w:id="627" w:name="_Toc133434753"/>
      <w:bookmarkStart w:id="628" w:name="_Toc138693936"/>
      <w:bookmarkStart w:id="629" w:name="_Toc148535646"/>
      <w:bookmarkStart w:id="630" w:name="_Toc151748953"/>
      <w:r>
        <w:lastRenderedPageBreak/>
        <w:t>4.2.2.6.2</w:t>
      </w:r>
      <w:r>
        <w:tab/>
        <w:t>Requesting retrieval and subscription of data or analytics</w:t>
      </w:r>
      <w:bookmarkEnd w:id="618"/>
      <w:bookmarkEnd w:id="619"/>
      <w:bookmarkEnd w:id="620"/>
      <w:bookmarkEnd w:id="621"/>
      <w:bookmarkEnd w:id="622"/>
      <w:bookmarkEnd w:id="623"/>
      <w:bookmarkEnd w:id="624"/>
      <w:bookmarkEnd w:id="625"/>
      <w:bookmarkEnd w:id="626"/>
      <w:bookmarkEnd w:id="627"/>
      <w:bookmarkEnd w:id="628"/>
      <w:bookmarkEnd w:id="629"/>
      <w:bookmarkEnd w:id="630"/>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A16F12">
      <w:pPr>
        <w:pStyle w:val="TH"/>
        <w:rPr>
          <w:lang w:eastAsia="zh-CN"/>
        </w:rPr>
      </w:pPr>
      <w:r>
        <w:object w:dxaOrig="9108" w:dyaOrig="2988" w14:anchorId="500F8458">
          <v:shape id="_x0000_i1032" type="#_x0000_t75" style="width:456pt;height:150pt" o:ole="">
            <v:imagedata r:id="rId24" o:title=""/>
          </v:shape>
          <o:OLEObject Type="Embed" ProgID="Visio.Drawing.15" ShapeID="_x0000_i1032" DrawAspect="Content" ObjectID="_1764440399"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w:t>
      </w:r>
      <w:proofErr w:type="spellStart"/>
      <w:r>
        <w:t>Nadrf_DataManagement_RetrievalSubscribe</w:t>
      </w:r>
      <w:proofErr w:type="spellEnd"/>
      <w:r>
        <w:t xml:space="preserv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w:t>
      </w:r>
      <w:proofErr w:type="spellStart"/>
      <w:r>
        <w:t>NadrfDataRetrievalSubscription</w:t>
      </w:r>
      <w:proofErr w:type="spellEnd"/>
      <w:r>
        <w:t xml:space="preserve">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proofErr w:type="spellStart"/>
      <w:r>
        <w:t>identfier</w:t>
      </w:r>
      <w:proofErr w:type="spellEnd"/>
      <w:r>
        <w:t xml:space="preserve"> within the "</w:t>
      </w:r>
      <w:proofErr w:type="spellStart"/>
      <w:r>
        <w:rPr>
          <w:rFonts w:hint="eastAsia"/>
        </w:rPr>
        <w:t>notifCor</w:t>
      </w:r>
      <w:r>
        <w:t>r</w:t>
      </w:r>
      <w:r>
        <w:rPr>
          <w:rFonts w:hint="eastAsia"/>
        </w:rPr>
        <w:t>Id</w:t>
      </w:r>
      <w:proofErr w:type="spellEnd"/>
      <w:r>
        <w:t>" attribute;</w:t>
      </w:r>
    </w:p>
    <w:p w14:paraId="4510F1CF" w14:textId="77777777" w:rsidR="00E9750A" w:rsidRDefault="00A16F12">
      <w:pPr>
        <w:pStyle w:val="B1"/>
      </w:pPr>
      <w:r>
        <w:t>-</w:t>
      </w:r>
      <w:r>
        <w:tab/>
        <w:t>one of the following:</w:t>
      </w:r>
    </w:p>
    <w:p w14:paraId="36196047" w14:textId="77777777" w:rsidR="00E9750A" w:rsidRDefault="00A16F12">
      <w:pPr>
        <w:pStyle w:val="B1"/>
        <w:ind w:left="283" w:firstLine="284"/>
      </w:pPr>
      <w:r>
        <w:t>-</w:t>
      </w:r>
      <w:r>
        <w:tab/>
        <w:t>analytics subscription information within the "</w:t>
      </w:r>
      <w:proofErr w:type="spellStart"/>
      <w:r>
        <w:t>anaSub</w:t>
      </w:r>
      <w:proofErr w:type="spellEnd"/>
      <w:r>
        <w:t>" attribute;</w:t>
      </w:r>
    </w:p>
    <w:p w14:paraId="068F419D" w14:textId="77777777" w:rsidR="00E9750A" w:rsidRDefault="00A16F12">
      <w:pPr>
        <w:pStyle w:val="B1"/>
        <w:ind w:left="283" w:firstLine="284"/>
      </w:pPr>
      <w:r>
        <w:t>-</w:t>
      </w:r>
      <w:r>
        <w:tab/>
        <w:t>data subscription information within the "</w:t>
      </w:r>
      <w:proofErr w:type="spellStart"/>
      <w:r>
        <w:t>dataSub</w:t>
      </w:r>
      <w:proofErr w:type="spellEnd"/>
      <w:r>
        <w:t>" attribute;</w:t>
      </w:r>
    </w:p>
    <w:p w14:paraId="13B037D3" w14:textId="77777777" w:rsidR="007D661F" w:rsidRDefault="007D661F" w:rsidP="007D661F">
      <w:pPr>
        <w:ind w:left="283" w:firstLine="284"/>
      </w:pPr>
      <w:r>
        <w:t>-</w:t>
      </w:r>
      <w:r>
        <w:tab/>
        <w:t>data set identifier within the "</w:t>
      </w:r>
      <w:proofErr w:type="spellStart"/>
      <w:r>
        <w:t>dataSetId</w:t>
      </w:r>
      <w:proofErr w:type="spellEnd"/>
      <w:r>
        <w:t xml:space="preserve">" attribute, if the </w:t>
      </w:r>
      <w:r>
        <w:rPr>
          <w:rFonts w:cs="Arial"/>
        </w:rPr>
        <w:t>"</w:t>
      </w:r>
      <w:proofErr w:type="spellStart"/>
      <w:r>
        <w:rPr>
          <w:rFonts w:cs="Arial"/>
          <w:szCs w:val="18"/>
          <w:lang w:eastAsia="zh-CN"/>
        </w:rPr>
        <w:t>EnhDataMgmt</w:t>
      </w:r>
      <w:proofErr w:type="spellEnd"/>
      <w:r>
        <w:rPr>
          <w:rFonts w:cs="Arial"/>
        </w:rPr>
        <w:t>" feature is supported;</w:t>
      </w:r>
    </w:p>
    <w:p w14:paraId="40D4D1E4" w14:textId="77777777" w:rsidR="00E9750A" w:rsidRDefault="00A16F12">
      <w:pPr>
        <w:pStyle w:val="B1"/>
      </w:pPr>
      <w:r>
        <w:t>-</w:t>
      </w:r>
      <w:r>
        <w:tab/>
        <w:t>a notification target address within the "</w:t>
      </w:r>
      <w:proofErr w:type="spellStart"/>
      <w:r>
        <w:t>notificationURI</w:t>
      </w:r>
      <w:proofErr w:type="spellEnd"/>
      <w:r>
        <w:t>" attribute;</w:t>
      </w:r>
    </w:p>
    <w:p w14:paraId="3F84F7F6" w14:textId="77777777" w:rsidR="00E9750A" w:rsidRDefault="00A16F12">
      <w:pPr>
        <w:pStyle w:val="B1"/>
      </w:pPr>
      <w:r>
        <w:t>-</w:t>
      </w:r>
      <w:r>
        <w:tab/>
        <w:t>a time window for the data retrieval and subscription within the "</w:t>
      </w:r>
      <w:proofErr w:type="spellStart"/>
      <w:r>
        <w:t>timePeriod</w:t>
      </w:r>
      <w:proofErr w:type="spellEnd"/>
      <w:r>
        <w:t>"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proofErr w:type="spellStart"/>
      <w:r>
        <w:rPr>
          <w:lang w:eastAsia="zh-CN"/>
        </w:rPr>
        <w:t>consTrigNotif</w:t>
      </w:r>
      <w:proofErr w:type="spellEnd"/>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w:t>
      </w:r>
      <w:proofErr w:type="spellStart"/>
      <w:r>
        <w:t>NadrfDataRetrievalSubscription</w:t>
      </w:r>
      <w:proofErr w:type="spellEnd"/>
      <w:r>
        <w:t xml:space="preserve">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 xml:space="preserve">assign a </w:t>
      </w:r>
      <w:proofErr w:type="spellStart"/>
      <w:r>
        <w:t>subscriptionId</w:t>
      </w:r>
      <w:proofErr w:type="spellEnd"/>
      <w:r>
        <w:t>;</w:t>
      </w:r>
    </w:p>
    <w:p w14:paraId="1C1BEF20" w14:textId="77777777" w:rsidR="00E9750A" w:rsidRDefault="00A16F12">
      <w:pPr>
        <w:pStyle w:val="B1"/>
      </w:pPr>
      <w:r>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0CE3B2E5" w14:textId="2703AE93" w:rsidR="00E9750A" w:rsidRDefault="00A16F12">
      <w:r>
        <w:t>If an error occurs when processing the HTTP POST request, the ADRF shall send an HTTP error response as specified in clause 5.1.7.</w:t>
      </w:r>
    </w:p>
    <w:p w14:paraId="6F337CD0" w14:textId="77777777" w:rsidR="00F2201B" w:rsidRDefault="00F2201B" w:rsidP="00F2201B">
      <w:pPr>
        <w:pStyle w:val="EditorsNote"/>
        <w:overflowPunct w:val="0"/>
        <w:autoSpaceDE w:val="0"/>
        <w:autoSpaceDN w:val="0"/>
        <w:adjustRightInd w:val="0"/>
        <w:ind w:left="1559" w:hanging="1276"/>
        <w:textAlignment w:val="baseline"/>
        <w:rPr>
          <w:lang w:eastAsia="en-GB"/>
        </w:rPr>
      </w:pPr>
      <w:bookmarkStart w:id="631" w:name="_Toc120681567"/>
      <w:bookmarkStart w:id="632" w:name="_Toc104546824"/>
      <w:bookmarkStart w:id="633" w:name="_Toc114134628"/>
      <w:bookmarkStart w:id="634" w:name="_Toc112937871"/>
      <w:bookmarkStart w:id="635" w:name="_Toc100939958"/>
      <w:bookmarkStart w:id="636" w:name="_Toc97034872"/>
      <w:bookmarkStart w:id="637" w:name="_Toc97037749"/>
      <w:bookmarkStart w:id="638" w:name="_Toc94020342"/>
      <w:bookmarkStart w:id="639" w:name="_Toc89426557"/>
      <w:bookmarkStart w:id="640" w:name="_Toc133434754"/>
      <w:bookmarkStart w:id="641" w:name="_Toc138693937"/>
      <w:bookmarkStart w:id="642" w:name="_Toc148535647"/>
      <w:r>
        <w:rPr>
          <w:lang w:eastAsia="en-GB"/>
        </w:rPr>
        <w:t>Editor’s Note: How to ensure that the consumer to comply with the user consent when retrieving data from ADRF is FFS.</w:t>
      </w:r>
    </w:p>
    <w:p w14:paraId="1652B544" w14:textId="77777777" w:rsidR="00E9750A" w:rsidRDefault="00A16F12">
      <w:pPr>
        <w:pStyle w:val="Heading4"/>
      </w:pPr>
      <w:bookmarkStart w:id="643" w:name="_Toc151748954"/>
      <w:r>
        <w:lastRenderedPageBreak/>
        <w:t>4.2.2.7</w:t>
      </w:r>
      <w:r>
        <w:tab/>
      </w:r>
      <w:proofErr w:type="spellStart"/>
      <w:r>
        <w:t>Nadrf_DataManagement_RetrievalUnsubscribe</w:t>
      </w:r>
      <w:proofErr w:type="spellEnd"/>
      <w:r>
        <w:t xml:space="preserve"> service operation</w:t>
      </w:r>
      <w:bookmarkEnd w:id="631"/>
      <w:bookmarkEnd w:id="632"/>
      <w:bookmarkEnd w:id="633"/>
      <w:bookmarkEnd w:id="634"/>
      <w:bookmarkEnd w:id="635"/>
      <w:bookmarkEnd w:id="636"/>
      <w:bookmarkEnd w:id="637"/>
      <w:bookmarkEnd w:id="638"/>
      <w:bookmarkEnd w:id="639"/>
      <w:bookmarkEnd w:id="640"/>
      <w:bookmarkEnd w:id="641"/>
      <w:bookmarkEnd w:id="642"/>
      <w:bookmarkEnd w:id="643"/>
    </w:p>
    <w:p w14:paraId="7E009C69" w14:textId="77777777" w:rsidR="00E9750A" w:rsidRDefault="00A16F12">
      <w:pPr>
        <w:pStyle w:val="Heading5"/>
      </w:pPr>
      <w:bookmarkStart w:id="644" w:name="_Toc94020343"/>
      <w:bookmarkStart w:id="645" w:name="_Toc89426558"/>
      <w:bookmarkStart w:id="646" w:name="_Toc97034873"/>
      <w:bookmarkStart w:id="647" w:name="_Toc112937872"/>
      <w:bookmarkStart w:id="648" w:name="_Toc100939959"/>
      <w:bookmarkStart w:id="649" w:name="_Toc97037750"/>
      <w:bookmarkStart w:id="650" w:name="_Toc104546825"/>
      <w:bookmarkStart w:id="651" w:name="_Toc114134629"/>
      <w:bookmarkStart w:id="652" w:name="_Toc120681568"/>
      <w:bookmarkStart w:id="653" w:name="_Toc133434755"/>
      <w:bookmarkStart w:id="654" w:name="_Toc138693938"/>
      <w:bookmarkStart w:id="655" w:name="_Toc148535648"/>
      <w:bookmarkStart w:id="656" w:name="_Toc151748955"/>
      <w:r>
        <w:t>4.2.2.7.1</w:t>
      </w:r>
      <w:r>
        <w:tab/>
        <w:t>General</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787D5683" w14:textId="77777777" w:rsidR="00E9750A" w:rsidRDefault="00A16F12">
      <w:r>
        <w:t xml:space="preserve">The </w:t>
      </w:r>
      <w:proofErr w:type="spellStart"/>
      <w:r>
        <w:t>Nadrf_DataManagement_RetrievalUnsubscribe</w:t>
      </w:r>
      <w:proofErr w:type="spellEnd"/>
      <w:r>
        <w:t xml:space="preserve"> service operation is used by an NF service consumer to remove a retrieval subscription to data or analytics.</w:t>
      </w:r>
    </w:p>
    <w:p w14:paraId="7B6CCEDB" w14:textId="77777777" w:rsidR="00E9750A" w:rsidRDefault="00A16F12">
      <w:pPr>
        <w:pStyle w:val="Heading5"/>
      </w:pPr>
      <w:bookmarkStart w:id="657" w:name="_Toc112937873"/>
      <w:bookmarkStart w:id="658" w:name="_Toc97037751"/>
      <w:bookmarkStart w:id="659" w:name="_Toc97034874"/>
      <w:bookmarkStart w:id="660" w:name="_Toc94020344"/>
      <w:bookmarkStart w:id="661" w:name="_Toc104546826"/>
      <w:bookmarkStart w:id="662" w:name="_Toc100939960"/>
      <w:bookmarkStart w:id="663" w:name="_Toc120681569"/>
      <w:bookmarkStart w:id="664" w:name="_Toc114134630"/>
      <w:bookmarkStart w:id="665" w:name="_Toc89426559"/>
      <w:bookmarkStart w:id="666" w:name="_Toc133434756"/>
      <w:bookmarkStart w:id="667" w:name="_Toc138693939"/>
      <w:bookmarkStart w:id="668" w:name="_Toc148535649"/>
      <w:bookmarkStart w:id="669" w:name="_Toc151748956"/>
      <w:r>
        <w:t>4.2.2.7.2</w:t>
      </w:r>
      <w:r>
        <w:tab/>
        <w:t>Requesting removal of retrieval subscription for data or analytics</w:t>
      </w:r>
      <w:bookmarkEnd w:id="657"/>
      <w:bookmarkEnd w:id="658"/>
      <w:bookmarkEnd w:id="659"/>
      <w:bookmarkEnd w:id="660"/>
      <w:bookmarkEnd w:id="661"/>
      <w:bookmarkEnd w:id="662"/>
      <w:bookmarkEnd w:id="663"/>
      <w:bookmarkEnd w:id="664"/>
      <w:bookmarkEnd w:id="665"/>
      <w:bookmarkEnd w:id="666"/>
      <w:bookmarkEnd w:id="667"/>
      <w:bookmarkEnd w:id="668"/>
      <w:bookmarkEnd w:id="669"/>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A16F12">
      <w:pPr>
        <w:pStyle w:val="TH"/>
        <w:rPr>
          <w:lang w:eastAsia="zh-CN"/>
        </w:rPr>
      </w:pPr>
      <w:r>
        <w:object w:dxaOrig="9108" w:dyaOrig="2988" w14:anchorId="7E551003">
          <v:shape id="_x0000_i1033" type="#_x0000_t75" style="width:456pt;height:150pt" o:ole="">
            <v:imagedata r:id="rId26" o:title=""/>
          </v:shape>
          <o:OLEObject Type="Embed" ProgID="Visio.Drawing.15" ShapeID="_x0000_i1033" DrawAspect="Content" ObjectID="_1764440400"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w:t>
      </w:r>
      <w:proofErr w:type="spellStart"/>
      <w:r>
        <w:t>Nadrf_DataManagement_RetrievalUnsubscribe</w:t>
      </w:r>
      <w:proofErr w:type="spellEnd"/>
      <w:r>
        <w:t xml:space="preserv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w:t>
      </w:r>
      <w:proofErr w:type="spellStart"/>
      <w:r>
        <w:t>subscriptionId</w:t>
      </w:r>
      <w:proofErr w:type="spellEnd"/>
      <w:r>
        <w:t>}"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Heading4"/>
      </w:pPr>
      <w:bookmarkStart w:id="670" w:name="_Toc89426560"/>
      <w:bookmarkStart w:id="671" w:name="_Toc94020345"/>
      <w:bookmarkStart w:id="672" w:name="_Toc97034875"/>
      <w:bookmarkStart w:id="673" w:name="_Toc97037752"/>
      <w:bookmarkStart w:id="674" w:name="_Toc100939961"/>
      <w:bookmarkStart w:id="675" w:name="_Toc104546827"/>
      <w:bookmarkStart w:id="676" w:name="_Toc112937874"/>
      <w:bookmarkStart w:id="677" w:name="_Toc114134631"/>
      <w:bookmarkStart w:id="678" w:name="_Toc120681570"/>
      <w:bookmarkStart w:id="679" w:name="_Toc133434757"/>
      <w:bookmarkStart w:id="680" w:name="_Toc138693940"/>
      <w:bookmarkStart w:id="681" w:name="_Toc148535650"/>
      <w:bookmarkStart w:id="682" w:name="_Toc151748957"/>
      <w:r>
        <w:t>4.2.2.8</w:t>
      </w:r>
      <w:r>
        <w:tab/>
      </w:r>
      <w:proofErr w:type="spellStart"/>
      <w:r>
        <w:t>Nadrf_DataManagement_RetrievalNotify</w:t>
      </w:r>
      <w:proofErr w:type="spellEnd"/>
      <w:r>
        <w:t xml:space="preserve"> service operation</w:t>
      </w:r>
      <w:bookmarkEnd w:id="670"/>
      <w:bookmarkEnd w:id="671"/>
      <w:bookmarkEnd w:id="672"/>
      <w:bookmarkEnd w:id="673"/>
      <w:bookmarkEnd w:id="674"/>
      <w:bookmarkEnd w:id="675"/>
      <w:bookmarkEnd w:id="676"/>
      <w:bookmarkEnd w:id="677"/>
      <w:bookmarkEnd w:id="678"/>
      <w:bookmarkEnd w:id="679"/>
      <w:bookmarkEnd w:id="680"/>
      <w:bookmarkEnd w:id="681"/>
      <w:bookmarkEnd w:id="682"/>
    </w:p>
    <w:p w14:paraId="57B7D282" w14:textId="77777777" w:rsidR="00E9750A" w:rsidRDefault="00A16F12">
      <w:pPr>
        <w:pStyle w:val="Heading5"/>
      </w:pPr>
      <w:bookmarkStart w:id="683" w:name="_Toc89426561"/>
      <w:bookmarkStart w:id="684" w:name="_Toc94020346"/>
      <w:bookmarkStart w:id="685" w:name="_Toc97034876"/>
      <w:bookmarkStart w:id="686" w:name="_Toc97037753"/>
      <w:bookmarkStart w:id="687" w:name="_Toc100939962"/>
      <w:bookmarkStart w:id="688" w:name="_Toc104546828"/>
      <w:bookmarkStart w:id="689" w:name="_Toc112937875"/>
      <w:bookmarkStart w:id="690" w:name="_Toc114134632"/>
      <w:bookmarkStart w:id="691" w:name="_Toc120681571"/>
      <w:bookmarkStart w:id="692" w:name="_Toc133434758"/>
      <w:bookmarkStart w:id="693" w:name="_Toc138693941"/>
      <w:bookmarkStart w:id="694" w:name="_Toc148535651"/>
      <w:bookmarkStart w:id="695" w:name="_Toc151748958"/>
      <w:r>
        <w:t>4.2.2.8.1</w:t>
      </w:r>
      <w:r>
        <w:tab/>
        <w:t>General</w:t>
      </w:r>
      <w:bookmarkEnd w:id="683"/>
      <w:bookmarkEnd w:id="684"/>
      <w:bookmarkEnd w:id="685"/>
      <w:bookmarkEnd w:id="686"/>
      <w:bookmarkEnd w:id="687"/>
      <w:bookmarkEnd w:id="688"/>
      <w:bookmarkEnd w:id="689"/>
      <w:bookmarkEnd w:id="690"/>
      <w:bookmarkEnd w:id="691"/>
      <w:bookmarkEnd w:id="692"/>
      <w:bookmarkEnd w:id="693"/>
      <w:bookmarkEnd w:id="694"/>
      <w:bookmarkEnd w:id="695"/>
    </w:p>
    <w:p w14:paraId="1E121D19" w14:textId="77777777" w:rsidR="00B22446" w:rsidRDefault="00B22446" w:rsidP="00B22446">
      <w:bookmarkStart w:id="696" w:name="_Toc89426562"/>
      <w:bookmarkStart w:id="697" w:name="_Toc94020347"/>
      <w:bookmarkStart w:id="698" w:name="_Toc97034877"/>
      <w:bookmarkStart w:id="699" w:name="_Toc97037754"/>
      <w:bookmarkStart w:id="700" w:name="_Toc100939963"/>
      <w:bookmarkStart w:id="701" w:name="_Toc104546829"/>
      <w:bookmarkStart w:id="702" w:name="_Toc112937876"/>
      <w:bookmarkStart w:id="703" w:name="_Toc114134633"/>
      <w:bookmarkStart w:id="704" w:name="_Toc120681572"/>
      <w:bookmarkStart w:id="705" w:name="_Toc133434759"/>
      <w:r>
        <w:t xml:space="preserve">The </w:t>
      </w:r>
      <w:proofErr w:type="spellStart"/>
      <w:r>
        <w:t>Nadrf_DataManagement_RetrievalNotify</w:t>
      </w:r>
      <w:proofErr w:type="spellEnd"/>
      <w:r>
        <w:t xml:space="preserve"> service operation is used by ADRF to notify NF service consumers about subscribed events related to data or analytics and about data or analytics that are about to be deleted.</w:t>
      </w:r>
    </w:p>
    <w:p w14:paraId="08EEFCA4" w14:textId="77777777" w:rsidR="00E9750A" w:rsidRDefault="00A16F12">
      <w:pPr>
        <w:pStyle w:val="Heading5"/>
      </w:pPr>
      <w:bookmarkStart w:id="706" w:name="_Toc138693942"/>
      <w:bookmarkStart w:id="707" w:name="_Toc148535652"/>
      <w:bookmarkStart w:id="708" w:name="_Toc151748959"/>
      <w:r>
        <w:t>4.2.2.8.2</w:t>
      </w:r>
      <w:r>
        <w:tab/>
        <w:t>Notification about subscribed data or analytics</w:t>
      </w:r>
      <w:bookmarkEnd w:id="696"/>
      <w:bookmarkEnd w:id="697"/>
      <w:bookmarkEnd w:id="698"/>
      <w:bookmarkEnd w:id="699"/>
      <w:bookmarkEnd w:id="700"/>
      <w:bookmarkEnd w:id="701"/>
      <w:bookmarkEnd w:id="702"/>
      <w:bookmarkEnd w:id="703"/>
      <w:bookmarkEnd w:id="704"/>
      <w:bookmarkEnd w:id="705"/>
      <w:bookmarkEnd w:id="706"/>
      <w:bookmarkEnd w:id="707"/>
      <w:bookmarkEnd w:id="70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A16F12">
      <w:pPr>
        <w:pStyle w:val="TH"/>
        <w:rPr>
          <w:lang w:eastAsia="zh-CN"/>
        </w:rPr>
      </w:pPr>
      <w:r>
        <w:object w:dxaOrig="9108" w:dyaOrig="2988" w14:anchorId="20544072">
          <v:shape id="_x0000_i1034" type="#_x0000_t75" style="width:456pt;height:150pt" o:ole="">
            <v:imagedata r:id="rId28" o:title=""/>
          </v:shape>
          <o:OLEObject Type="Embed" ProgID="Visio.Drawing.15" ShapeID="_x0000_i1034" DrawAspect="Content" ObjectID="_1764440401"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 xml:space="preserve">The ADRF shall invoke the </w:t>
      </w:r>
      <w:proofErr w:type="spellStart"/>
      <w:r>
        <w:t>Nadrf_DataManagement_RetrievalNotify</w:t>
      </w:r>
      <w:proofErr w:type="spellEnd"/>
      <w:r>
        <w:t xml:space="preserve"> service operation to notify about subscribed data or analytics events. The ADRF shall send an HTTP POST request to the "{</w:t>
      </w:r>
      <w:proofErr w:type="spellStart"/>
      <w:r>
        <w:t>notificationURI</w:t>
      </w:r>
      <w:proofErr w:type="spellEnd"/>
      <w:r>
        <w:t xml:space="preserve">}" received in the subscription (see clause 5.1.5 for the definition of this </w:t>
      </w:r>
      <w:proofErr w:type="spellStart"/>
      <w:r>
        <w:t>notificationURI</w:t>
      </w:r>
      <w:proofErr w:type="spellEnd"/>
      <w:r>
        <w:t xml:space="preserve">), as shown in figure 4.2.2.8.2-1, step 1. The </w:t>
      </w:r>
      <w:proofErr w:type="spellStart"/>
      <w:r>
        <w:t>NadrfDataRetrievalNotification</w:t>
      </w:r>
      <w:proofErr w:type="spellEnd"/>
      <w:r>
        <w:t xml:space="preserve"> data structure provided in the request body shall include:</w:t>
      </w:r>
    </w:p>
    <w:p w14:paraId="5F856C06" w14:textId="77777777" w:rsidR="00E9750A" w:rsidRDefault="00A16F12">
      <w:pPr>
        <w:pStyle w:val="B1"/>
      </w:pPr>
      <w:r>
        <w:t>-</w:t>
      </w:r>
      <w:r>
        <w:tab/>
        <w:t>notification correlation Id within the "</w:t>
      </w:r>
      <w:proofErr w:type="spellStart"/>
      <w:r>
        <w:t>notifCorrId</w:t>
      </w:r>
      <w:proofErr w:type="spellEnd"/>
      <w:r>
        <w:t>"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w:t>
      </w:r>
      <w:proofErr w:type="spellStart"/>
      <w:r>
        <w:t>timeStamp</w:t>
      </w:r>
      <w:proofErr w:type="spellEnd"/>
      <w:r>
        <w:t>"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proofErr w:type="spellStart"/>
      <w:r>
        <w:rPr>
          <w:lang w:eastAsia="zh-CN"/>
        </w:rPr>
        <w:t>ana</w:t>
      </w:r>
      <w:r>
        <w:t>Notifications</w:t>
      </w:r>
      <w:proofErr w:type="spellEnd"/>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proofErr w:type="spellStart"/>
      <w:r>
        <w:rPr>
          <w:lang w:eastAsia="zh-CN"/>
        </w:rPr>
        <w:t>dataNotif</w:t>
      </w:r>
      <w:proofErr w:type="spellEnd"/>
      <w:r>
        <w:rPr>
          <w:rFonts w:eastAsia="Times New Roman"/>
        </w:rPr>
        <w:t>" attribute;</w:t>
      </w:r>
    </w:p>
    <w:p w14:paraId="346BB4CC" w14:textId="77777777" w:rsidR="00E9750A" w:rsidRDefault="00A16F12">
      <w:pPr>
        <w:pStyle w:val="B2"/>
        <w:rPr>
          <w:rFonts w:eastAsia="SimSun"/>
        </w:rPr>
      </w:pPr>
      <w:r>
        <w:t>-</w:t>
      </w:r>
      <w:r>
        <w:tab/>
        <w:t>information for fetching the data or analytics in the "</w:t>
      </w:r>
      <w:proofErr w:type="spellStart"/>
      <w:r>
        <w:t>fetchInstruct</w:t>
      </w:r>
      <w:proofErr w:type="spellEnd"/>
      <w:r>
        <w: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w:t>
      </w:r>
      <w:proofErr w:type="spellStart"/>
      <w:r>
        <w:rPr>
          <w:lang w:eastAsia="ja-JP"/>
        </w:rPr>
        <w:t>fetchInstruct</w:t>
      </w:r>
      <w:proofErr w:type="spellEnd"/>
      <w:r>
        <w:rPr>
          <w:lang w:eastAsia="ja-JP"/>
        </w:rPr>
        <w:t xml:space="preserve">" attribute can be used to fetch data or analytics using the </w:t>
      </w:r>
      <w:proofErr w:type="spellStart"/>
      <w:r>
        <w:rPr>
          <w:lang w:eastAsia="ja-JP"/>
        </w:rPr>
        <w:t>Nadrf_DataManagement_RetrievalRequest</w:t>
      </w:r>
      <w:proofErr w:type="spellEnd"/>
      <w:r>
        <w:rPr>
          <w:lang w:eastAsia="ja-JP"/>
        </w:rPr>
        <w:t xml:space="preserve"> service operation as described in clause 4.2.2.5.2. The (mandatory) fetch URI included in the fetch instructions of the "</w:t>
      </w:r>
      <w:proofErr w:type="spellStart"/>
      <w:r>
        <w:rPr>
          <w:lang w:eastAsia="ja-JP"/>
        </w:rPr>
        <w:t>fetchInstruct</w:t>
      </w:r>
      <w:proofErr w:type="spellEnd"/>
      <w:r>
        <w:rPr>
          <w:lang w:eastAsia="ja-JP"/>
        </w:rPr>
        <w:t xml:space="preserve">" attribute is expected to be in line with the standard resource URI defined for the </w:t>
      </w:r>
      <w:proofErr w:type="spellStart"/>
      <w:r>
        <w:rPr>
          <w:lang w:eastAsia="ja-JP"/>
        </w:rPr>
        <w:t>Nadrf_DataManagement_RetrievalRequest</w:t>
      </w:r>
      <w:proofErr w:type="spellEnd"/>
      <w:r>
        <w:rPr>
          <w:lang w:eastAsia="ja-JP"/>
        </w:rPr>
        <w:t xml:space="preserve"> service operation, i.e. {</w:t>
      </w:r>
      <w:proofErr w:type="spellStart"/>
      <w:r>
        <w:rPr>
          <w:lang w:eastAsia="ja-JP"/>
        </w:rPr>
        <w:t>apiRoot</w:t>
      </w:r>
      <w:proofErr w:type="spellEnd"/>
      <w:r>
        <w:rPr>
          <w:lang w:eastAsia="ja-JP"/>
        </w:rPr>
        <w:t>}/</w:t>
      </w:r>
      <w:proofErr w:type="spellStart"/>
      <w:r>
        <w:rPr>
          <w:lang w:eastAsia="ja-JP"/>
        </w:rPr>
        <w:t>nadrf-datamanagement</w:t>
      </w:r>
      <w:proofErr w:type="spellEnd"/>
      <w:r>
        <w:rPr>
          <w:lang w:eastAsia="ja-JP"/>
        </w:rPr>
        <w:t>/&lt;</w:t>
      </w:r>
      <w:proofErr w:type="spellStart"/>
      <w:r>
        <w:rPr>
          <w:lang w:eastAsia="ja-JP"/>
        </w:rPr>
        <w:t>apiVersion</w:t>
      </w:r>
      <w:proofErr w:type="spellEnd"/>
      <w:r>
        <w:rPr>
          <w:lang w:eastAsia="ja-JP"/>
        </w:rPr>
        <w:t>&gt;/data-store-records, but it can be anything because it is actually not needed by the NF service consumer in this case.</w:t>
      </w:r>
    </w:p>
    <w:p w14:paraId="64F14793" w14:textId="77777777" w:rsidR="00E9750A" w:rsidRDefault="00A16F12">
      <w:r>
        <w:t xml:space="preserve">The </w:t>
      </w:r>
      <w:proofErr w:type="spellStart"/>
      <w:r>
        <w:t>NadrfDataRetrievalNotification</w:t>
      </w:r>
      <w:proofErr w:type="spellEnd"/>
      <w:r>
        <w:t xml:space="preserve"> data structure provided in the request body may include:</w:t>
      </w:r>
    </w:p>
    <w:p w14:paraId="1753CD70" w14:textId="77777777" w:rsidR="00E9750A" w:rsidRDefault="00A16F12">
      <w:pPr>
        <w:pStyle w:val="B1"/>
        <w:rPr>
          <w:rFonts w:eastAsia="SimSun"/>
        </w:rPr>
      </w:pPr>
      <w:r>
        <w:rPr>
          <w:lang w:eastAsia="zh-CN"/>
        </w:rPr>
        <w:t>-</w:t>
      </w:r>
      <w:r>
        <w:rPr>
          <w:lang w:eastAsia="zh-CN"/>
        </w:rPr>
        <w:tab/>
        <w:t xml:space="preserve">a termination request provided by the ADRF within the </w:t>
      </w:r>
      <w:r>
        <w:t>"</w:t>
      </w:r>
      <w:proofErr w:type="spellStart"/>
      <w:r>
        <w:t>terminationReq</w:t>
      </w:r>
      <w:proofErr w:type="spellEnd"/>
      <w:r>
        <w:t>" attribute.</w:t>
      </w:r>
    </w:p>
    <w:p w14:paraId="743E3FA1" w14:textId="77777777" w:rsidR="00F547CF" w:rsidRDefault="00F547CF" w:rsidP="00F547CF">
      <w:pPr>
        <w:ind w:left="568" w:hanging="284"/>
      </w:pPr>
      <w:r>
        <w:t>-</w:t>
      </w:r>
      <w:r>
        <w:tab/>
        <w:t>data synthesis and compression information within the "</w:t>
      </w:r>
      <w:proofErr w:type="spellStart"/>
      <w:r>
        <w:t>dsc</w:t>
      </w:r>
      <w:proofErr w:type="spellEnd"/>
      <w:r>
        <w:t>" attribute, if the "</w:t>
      </w:r>
      <w:proofErr w:type="spellStart"/>
      <w:r>
        <w:t>EnhDataMgmt</w:t>
      </w:r>
      <w:proofErr w:type="spellEnd"/>
      <w:r>
        <w: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t>Upon the reception of an HTTP POST request with "{</w:t>
      </w:r>
      <w:proofErr w:type="spellStart"/>
      <w:r>
        <w:t>notificationURI</w:t>
      </w:r>
      <w:proofErr w:type="spellEnd"/>
      <w:r>
        <w:t xml:space="preserve">}" as Resource URI and </w:t>
      </w:r>
      <w:proofErr w:type="spellStart"/>
      <w:r>
        <w:t>NadrfDataRetrievalNotification</w:t>
      </w:r>
      <w:proofErr w:type="spellEnd"/>
      <w:r>
        <w:t xml:space="preserve">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709" w:name="_Toc89426563"/>
      <w:bookmarkStart w:id="710" w:name="_Toc94020348"/>
      <w:bookmarkStart w:id="711" w:name="_Toc97034878"/>
      <w:bookmarkStart w:id="712" w:name="_Toc97037755"/>
      <w:bookmarkStart w:id="713" w:name="_Toc100939964"/>
      <w:bookmarkStart w:id="714" w:name="_Toc104546830"/>
      <w:bookmarkStart w:id="715" w:name="_Toc112937877"/>
      <w:bookmarkStart w:id="716" w:name="_Toc114134634"/>
      <w:bookmarkStart w:id="717" w:name="_Toc120681573"/>
      <w:r>
        <w:lastRenderedPageBreak/>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After the successful processing of the HTTP POST request, if the ADRF requests the NF service consumer to retrieve the data or analytics with the "</w:t>
      </w:r>
      <w:proofErr w:type="spellStart"/>
      <w:r>
        <w:t>fetchInstruct</w:t>
      </w:r>
      <w:proofErr w:type="spellEnd"/>
      <w:r>
        <w:t xml:space="preserve">" attribute, the NF service consumer may invoke the </w:t>
      </w:r>
      <w:proofErr w:type="spellStart"/>
      <w:r>
        <w:t>Nadrf_DataManagement_RetrievalRequest</w:t>
      </w:r>
      <w:proofErr w:type="spellEnd"/>
      <w:r>
        <w:t xml:space="preserve">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Heading5"/>
      </w:pPr>
      <w:r w:rsidRPr="006C7DEC">
        <w:t>4.2.2.8.3</w:t>
      </w:r>
      <w:r w:rsidRPr="006C7DEC">
        <w:tab/>
        <w:t xml:space="preserve">Notification about data or analytics that are about to be deleted </w:t>
      </w:r>
    </w:p>
    <w:p w14:paraId="7B0ED01A" w14:textId="77777777" w:rsidR="006C7DEC" w:rsidRPr="006C7DEC" w:rsidRDefault="006C7DEC" w:rsidP="006C7DEC">
      <w:r w:rsidRPr="006C7DEC">
        <w:t>Figure 4.2.2.8.3-1 shows a scenario where the ADRF sends a request to the NF service consumer to notify it about data or analytics that are about to be deleted.</w:t>
      </w:r>
    </w:p>
    <w:p w14:paraId="0252731B" w14:textId="77777777" w:rsidR="006C7DEC" w:rsidRPr="006C7DEC" w:rsidRDefault="006C7DEC" w:rsidP="00C820D6">
      <w:pPr>
        <w:pStyle w:val="TH"/>
        <w:rPr>
          <w:lang w:eastAsia="zh-CN"/>
        </w:rPr>
      </w:pPr>
      <w:r w:rsidRPr="006C7DEC">
        <w:object w:dxaOrig="10128" w:dyaOrig="3312" w14:anchorId="069007C6">
          <v:shape id="_x0000_i1035" type="#_x0000_t75" style="width:507pt;height:166.5pt" o:ole="">
            <v:imagedata r:id="rId30" o:title=""/>
          </v:shape>
          <o:OLEObject Type="Embed" ProgID="Visio.Drawing.15" ShapeID="_x0000_i1035" DrawAspect="Content" ObjectID="_1764440402" r:id="rId31"/>
        </w:object>
      </w:r>
    </w:p>
    <w:p w14:paraId="30167773" w14:textId="77777777" w:rsidR="006C7DEC" w:rsidRPr="006C7DEC" w:rsidRDefault="006C7DEC" w:rsidP="00C820D6">
      <w:pPr>
        <w:pStyle w:val="TF"/>
      </w:pPr>
      <w:r w:rsidRPr="006C7DEC">
        <w:t>Figure 4.2.2.8.3-1: ADRF notifies the NF service consumer about data or analytics that are about to be deleted.</w:t>
      </w:r>
    </w:p>
    <w:p w14:paraId="68F149CC" w14:textId="77777777" w:rsidR="006C7DEC" w:rsidRPr="006C7DEC" w:rsidRDefault="006C7DEC" w:rsidP="006C7DEC">
      <w:r w:rsidRPr="006C7DEC">
        <w:rPr>
          <w:lang w:val="en-US"/>
        </w:rPr>
        <w:t xml:space="preserve">In order to notify about data or analytics that are about to be deleted, the ADRF shall invoke the </w:t>
      </w:r>
      <w:proofErr w:type="spellStart"/>
      <w:r w:rsidRPr="006C7DEC">
        <w:rPr>
          <w:lang w:val="en-US"/>
        </w:rPr>
        <w:t>Nadrf_DataManagement_RetrievalNotify</w:t>
      </w:r>
      <w:proofErr w:type="spellEnd"/>
      <w:r w:rsidRPr="006C7DEC">
        <w:rPr>
          <w:lang w:val="en-US"/>
        </w:rPr>
        <w:t xml:space="preserve"> service operation</w:t>
      </w:r>
      <w:r w:rsidRPr="006C7DEC">
        <w:t>. The ADRF shall send an HTTP POST request to the "{</w:t>
      </w:r>
      <w:proofErr w:type="spellStart"/>
      <w:r w:rsidRPr="006C7DEC">
        <w:t>delNotificationURI</w:t>
      </w:r>
      <w:proofErr w:type="spellEnd"/>
      <w:r w:rsidRPr="006C7DEC">
        <w:t>}" received as "</w:t>
      </w:r>
      <w:proofErr w:type="spellStart"/>
      <w:r w:rsidRPr="006C7DEC">
        <w:t>delNotifUri</w:t>
      </w:r>
      <w:proofErr w:type="spellEnd"/>
      <w:r w:rsidRPr="006C7DEC">
        <w:t xml:space="preserve">" attribute in a storage request as defined in clause 4.2.2.2.2 or in a storage subscription request as defined in clause 4.2.2.3.2, as shown in figure 4.2.2.8.3-1, step 1. The </w:t>
      </w:r>
      <w:proofErr w:type="spellStart"/>
      <w:r w:rsidRPr="006C7DEC">
        <w:t>NadrfAlertNotification</w:t>
      </w:r>
      <w:proofErr w:type="spellEnd"/>
      <w:r w:rsidRPr="006C7DEC">
        <w:t xml:space="preserve"> data structure provided in the request body shall include:</w:t>
      </w:r>
    </w:p>
    <w:p w14:paraId="0BA911D8" w14:textId="77777777" w:rsidR="006C7DEC" w:rsidRPr="006C7DEC" w:rsidRDefault="006C7DEC" w:rsidP="00C820D6">
      <w:pPr>
        <w:pStyle w:val="B1"/>
      </w:pPr>
      <w:r w:rsidRPr="006C7DEC">
        <w:t>-</w:t>
      </w:r>
      <w:r w:rsidRPr="006C7DEC">
        <w:tab/>
        <w:t>a notification correlation identifier within the "</w:t>
      </w:r>
      <w:proofErr w:type="spellStart"/>
      <w:r w:rsidRPr="006C7DEC">
        <w:t>delNotifCorrId</w:t>
      </w:r>
      <w:proofErr w:type="spellEnd"/>
      <w:r w:rsidRPr="006C7DEC">
        <w:t>" attribute;</w:t>
      </w:r>
    </w:p>
    <w:p w14:paraId="701E532C" w14:textId="77777777" w:rsidR="006C7DEC" w:rsidRPr="006C7DEC" w:rsidRDefault="006C7DEC" w:rsidP="00C820D6">
      <w:pPr>
        <w:pStyle w:val="B1"/>
      </w:pPr>
      <w:r w:rsidRPr="006C7DEC">
        <w:t>-</w:t>
      </w:r>
      <w:r w:rsidRPr="006C7DEC">
        <w:tab/>
        <w:t>a storage transaction identifier, which may be used by the NF service consumer to retrieve the data, within the "</w:t>
      </w:r>
      <w:proofErr w:type="spellStart"/>
      <w:r w:rsidRPr="006C7DEC">
        <w:t>alertStorTransId</w:t>
      </w:r>
      <w:proofErr w:type="spellEnd"/>
      <w:r w:rsidRPr="006C7DEC">
        <w:t>" attribute;</w:t>
      </w:r>
    </w:p>
    <w:p w14:paraId="5669B8AB" w14:textId="77777777" w:rsidR="006C7DEC" w:rsidRPr="006C7DEC" w:rsidRDefault="006C7DEC" w:rsidP="006C7DEC">
      <w:pPr>
        <w:pStyle w:val="NO"/>
      </w:pPr>
      <w:r w:rsidRPr="006C7DEC">
        <w:t>NOTE:</w:t>
      </w:r>
      <w:r w:rsidRPr="006C7DEC">
        <w:tab/>
        <w:t>The "</w:t>
      </w:r>
      <w:proofErr w:type="spellStart"/>
      <w:r w:rsidRPr="006C7DEC">
        <w:t>alertStorTransId</w:t>
      </w:r>
      <w:proofErr w:type="spellEnd"/>
      <w:r w:rsidRPr="006C7DEC">
        <w:t>" attribute, which is used for retrieving data prior to deletion, does not have to be the same with or related to the "</w:t>
      </w:r>
      <w:proofErr w:type="spellStart"/>
      <w:r w:rsidRPr="006C7DEC">
        <w:t>storeTransId</w:t>
      </w:r>
      <w:proofErr w:type="spellEnd"/>
      <w:r w:rsidRPr="006C7DEC">
        <w:t>" attribute that is assigned and returned during the storage of the data.</w:t>
      </w:r>
    </w:p>
    <w:p w14:paraId="30DE515D" w14:textId="77777777" w:rsidR="006C7DEC" w:rsidRPr="006C7DEC" w:rsidRDefault="006C7DEC" w:rsidP="006C7DEC">
      <w:r w:rsidRPr="006C7DEC">
        <w:t>Upon the reception of an HTTP POST request with "{</w:t>
      </w:r>
      <w:proofErr w:type="spellStart"/>
      <w:r w:rsidRPr="006C7DEC">
        <w:t>delNotificationURI</w:t>
      </w:r>
      <w:proofErr w:type="spellEnd"/>
      <w:r w:rsidRPr="006C7DEC">
        <w:t xml:space="preserve">}" as Resource URI and </w:t>
      </w:r>
      <w:proofErr w:type="spellStart"/>
      <w:r w:rsidRPr="006C7DEC">
        <w:t>NadrfAlertNotification</w:t>
      </w:r>
      <w:proofErr w:type="spellEnd"/>
      <w:r w:rsidRPr="006C7DEC">
        <w:t xml:space="preserve"> data structure as request body, if the NF service consumer successfully processed and accepted the received HTTP POST request, the NF Service Consumer shall either respond with HTTP "204 No Content" status code or with HTTP "200 OK" status code and the </w:t>
      </w:r>
      <w:proofErr w:type="spellStart"/>
      <w:r w:rsidRPr="006C7DEC">
        <w:t>NadrfAlertNotificationResponse</w:t>
      </w:r>
      <w:proofErr w:type="spellEnd"/>
      <w:r w:rsidRPr="006C7DEC">
        <w:t xml:space="preserve"> data structure in the message body.</w:t>
      </w:r>
    </w:p>
    <w:p w14:paraId="5BE41D12" w14:textId="77777777" w:rsidR="006C7DEC" w:rsidRPr="006C7DEC" w:rsidRDefault="006C7DEC" w:rsidP="006C7DEC">
      <w:r w:rsidRPr="006C7DEC">
        <w:t>If errors occur when processing the HTTP POST request, the NF service consumer shall send an HTTP error response as specified in clause 5.1.7.</w:t>
      </w:r>
    </w:p>
    <w:p w14:paraId="593C35E5" w14:textId="77777777" w:rsidR="006C7DEC" w:rsidRPr="006C7DEC" w:rsidRDefault="006C7DEC" w:rsidP="006C7DEC">
      <w:r w:rsidRPr="006C7DEC">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0A60FDA2" w14:textId="01982083" w:rsidR="00E9750A" w:rsidRPr="006C7DEC" w:rsidRDefault="006C7DEC">
      <w:r w:rsidRPr="006C7DEC">
        <w:t xml:space="preserve">After the successful processing of the HTTP POST request, the NF service consumer may invoke the </w:t>
      </w:r>
      <w:proofErr w:type="spellStart"/>
      <w:r w:rsidRPr="006C7DEC">
        <w:t>Nadrf_DataManagement_RetrievalRequest</w:t>
      </w:r>
      <w:proofErr w:type="spellEnd"/>
      <w:r w:rsidRPr="006C7DEC">
        <w:t xml:space="preserve"> service operation as defined in clause 4.2.2.5, using the storage transaction identifier received within the "</w:t>
      </w:r>
      <w:proofErr w:type="spellStart"/>
      <w:r w:rsidRPr="006C7DEC">
        <w:t>alertStorTransId</w:t>
      </w:r>
      <w:proofErr w:type="spellEnd"/>
      <w:r w:rsidRPr="006C7DEC">
        <w:t xml:space="preserve">" attribute of the </w:t>
      </w:r>
      <w:proofErr w:type="spellStart"/>
      <w:r w:rsidRPr="006C7DEC">
        <w:t>NadrfAlertNotification</w:t>
      </w:r>
      <w:proofErr w:type="spellEnd"/>
      <w:r w:rsidRPr="006C7DEC">
        <w:t xml:space="preserve">, in order to </w:t>
      </w:r>
      <w:r w:rsidRPr="006C7DEC">
        <w:rPr>
          <w:lang w:eastAsia="ja-JP"/>
        </w:rPr>
        <w:t xml:space="preserve">retrieve the </w:t>
      </w:r>
      <w:r w:rsidRPr="006C7DEC">
        <w:t>data or analytics that are about to be deleted.</w:t>
      </w:r>
    </w:p>
    <w:p w14:paraId="45EEF2B0" w14:textId="77777777" w:rsidR="00E9750A" w:rsidRDefault="00A16F12">
      <w:pPr>
        <w:pStyle w:val="Heading4"/>
      </w:pPr>
      <w:bookmarkStart w:id="718" w:name="_Toc133434760"/>
      <w:bookmarkStart w:id="719" w:name="_Toc138693943"/>
      <w:bookmarkStart w:id="720" w:name="_Toc148535653"/>
      <w:bookmarkStart w:id="721" w:name="_Toc151748960"/>
      <w:r>
        <w:lastRenderedPageBreak/>
        <w:t>4.2.2.9</w:t>
      </w:r>
      <w:r>
        <w:tab/>
      </w:r>
      <w:proofErr w:type="spellStart"/>
      <w:r>
        <w:t>Nadrf_DataManagement_Delete</w:t>
      </w:r>
      <w:proofErr w:type="spellEnd"/>
      <w:r>
        <w:t xml:space="preserve"> service operation</w:t>
      </w:r>
      <w:bookmarkEnd w:id="709"/>
      <w:bookmarkEnd w:id="710"/>
      <w:bookmarkEnd w:id="711"/>
      <w:bookmarkEnd w:id="712"/>
      <w:bookmarkEnd w:id="713"/>
      <w:bookmarkEnd w:id="714"/>
      <w:bookmarkEnd w:id="715"/>
      <w:bookmarkEnd w:id="716"/>
      <w:bookmarkEnd w:id="717"/>
      <w:bookmarkEnd w:id="718"/>
      <w:bookmarkEnd w:id="719"/>
      <w:bookmarkEnd w:id="720"/>
      <w:bookmarkEnd w:id="721"/>
    </w:p>
    <w:p w14:paraId="7AE124AC" w14:textId="77777777" w:rsidR="00E9750A" w:rsidRDefault="00A16F12">
      <w:pPr>
        <w:pStyle w:val="Heading5"/>
      </w:pPr>
      <w:bookmarkStart w:id="722" w:name="_Toc89426564"/>
      <w:bookmarkStart w:id="723" w:name="_Toc94020349"/>
      <w:bookmarkStart w:id="724" w:name="_Toc97034879"/>
      <w:bookmarkStart w:id="725" w:name="_Toc97037756"/>
      <w:bookmarkStart w:id="726" w:name="_Toc100939965"/>
      <w:bookmarkStart w:id="727" w:name="_Toc104546831"/>
      <w:bookmarkStart w:id="728" w:name="_Toc112937878"/>
      <w:bookmarkStart w:id="729" w:name="_Toc114134635"/>
      <w:bookmarkStart w:id="730" w:name="_Toc120681574"/>
      <w:bookmarkStart w:id="731" w:name="_Toc133434761"/>
      <w:bookmarkStart w:id="732" w:name="_Toc138693944"/>
      <w:bookmarkStart w:id="733" w:name="_Toc148535654"/>
      <w:bookmarkStart w:id="734" w:name="_Toc151748961"/>
      <w:r>
        <w:t>4.2.2.9.1</w:t>
      </w:r>
      <w:r>
        <w:tab/>
        <w:t>General</w:t>
      </w:r>
      <w:bookmarkEnd w:id="722"/>
      <w:bookmarkEnd w:id="723"/>
      <w:bookmarkEnd w:id="724"/>
      <w:bookmarkEnd w:id="725"/>
      <w:bookmarkEnd w:id="726"/>
      <w:bookmarkEnd w:id="727"/>
      <w:bookmarkEnd w:id="728"/>
      <w:bookmarkEnd w:id="729"/>
      <w:bookmarkEnd w:id="730"/>
      <w:bookmarkEnd w:id="731"/>
      <w:bookmarkEnd w:id="732"/>
      <w:bookmarkEnd w:id="733"/>
      <w:bookmarkEnd w:id="734"/>
    </w:p>
    <w:p w14:paraId="2A48D96A" w14:textId="77777777" w:rsidR="00E9750A" w:rsidRDefault="00A16F12">
      <w:bookmarkStart w:id="735" w:name="_Hlk83722130"/>
      <w:r>
        <w:t xml:space="preserve">The </w:t>
      </w:r>
      <w:proofErr w:type="spellStart"/>
      <w:r>
        <w:t>Nadrf_DataManagement_Delete</w:t>
      </w:r>
      <w:proofErr w:type="spellEnd"/>
      <w:r>
        <w:t xml:space="preserve"> service operation is used by an NF service consumer to delete stored data or analytics.</w:t>
      </w:r>
      <w:bookmarkEnd w:id="735"/>
    </w:p>
    <w:p w14:paraId="47C985F5" w14:textId="77777777" w:rsidR="00E9750A" w:rsidRDefault="00A16F12">
      <w:pPr>
        <w:pStyle w:val="Heading5"/>
      </w:pPr>
      <w:bookmarkStart w:id="736" w:name="_Toc89426565"/>
      <w:bookmarkStart w:id="737" w:name="_Toc94020350"/>
      <w:bookmarkStart w:id="738" w:name="_Toc97034880"/>
      <w:bookmarkStart w:id="739" w:name="_Toc97037757"/>
      <w:bookmarkStart w:id="740" w:name="_Toc100939966"/>
      <w:bookmarkStart w:id="741" w:name="_Toc104546832"/>
      <w:bookmarkStart w:id="742" w:name="_Toc112937879"/>
      <w:bookmarkStart w:id="743" w:name="_Toc114134636"/>
      <w:bookmarkStart w:id="744" w:name="_Toc120681575"/>
      <w:bookmarkStart w:id="745" w:name="_Toc133434762"/>
      <w:bookmarkStart w:id="746" w:name="_Toc138693945"/>
      <w:bookmarkStart w:id="747" w:name="_Toc148535655"/>
      <w:bookmarkStart w:id="748" w:name="_Toc151748962"/>
      <w:r>
        <w:t>4.2.2.9.2</w:t>
      </w:r>
      <w:r>
        <w:tab/>
        <w:t>Requesting removal of stored data or analytics</w:t>
      </w:r>
      <w:bookmarkEnd w:id="736"/>
      <w:bookmarkEnd w:id="737"/>
      <w:bookmarkEnd w:id="738"/>
      <w:bookmarkEnd w:id="739"/>
      <w:bookmarkEnd w:id="740"/>
      <w:bookmarkEnd w:id="741"/>
      <w:bookmarkEnd w:id="742"/>
      <w:bookmarkEnd w:id="743"/>
      <w:bookmarkEnd w:id="744"/>
      <w:bookmarkEnd w:id="745"/>
      <w:bookmarkEnd w:id="746"/>
      <w:bookmarkEnd w:id="747"/>
      <w:bookmarkEnd w:id="748"/>
    </w:p>
    <w:bookmarkEnd w:id="437"/>
    <w:bookmarkEnd w:id="438"/>
    <w:bookmarkEnd w:id="439"/>
    <w:bookmarkEnd w:id="440"/>
    <w:bookmarkEnd w:id="441"/>
    <w:p w14:paraId="1924E8AA" w14:textId="77777777" w:rsidR="00E9750A" w:rsidRDefault="00A16F12">
      <w:r>
        <w:t xml:space="preserve">Figure 4.2.2.9.2-1 shows a scenario </w:t>
      </w:r>
      <w:bookmarkStart w:id="749" w:name="_Hlk83722186"/>
      <w:r>
        <w:t>where the NF service consumer sends a request to the ADRF to</w:t>
      </w:r>
      <w:bookmarkEnd w:id="749"/>
      <w:r>
        <w:t xml:space="preserve"> delete stored data or analytics.</w:t>
      </w:r>
    </w:p>
    <w:bookmarkStart w:id="750" w:name="_Hlk83638051"/>
    <w:p w14:paraId="37FE815F" w14:textId="77777777" w:rsidR="00E9750A" w:rsidRDefault="00A16F12">
      <w:pPr>
        <w:pStyle w:val="TH"/>
        <w:rPr>
          <w:lang w:eastAsia="zh-CN"/>
        </w:rPr>
      </w:pPr>
      <w:r>
        <w:object w:dxaOrig="9108" w:dyaOrig="2988" w14:anchorId="5B392AE8">
          <v:shape id="_x0000_i1036" type="#_x0000_t75" style="width:456pt;height:150pt" o:ole="">
            <v:imagedata r:id="rId32" o:title=""/>
          </v:shape>
          <o:OLEObject Type="Embed" ProgID="Visio.Drawing.15" ShapeID="_x0000_i1036" DrawAspect="Content" ObjectID="_1764440403" r:id="rId33"/>
        </w:object>
      </w:r>
      <w:bookmarkEnd w:id="750"/>
    </w:p>
    <w:p w14:paraId="39B5FB85" w14:textId="77777777" w:rsidR="00E9750A" w:rsidRDefault="00A16F12">
      <w:pPr>
        <w:pStyle w:val="TF"/>
      </w:pPr>
      <w:r>
        <w:t>Figure 4.2.2.9.2-1: NF service consumer requesting to remove stored data or analytics</w:t>
      </w:r>
    </w:p>
    <w:p w14:paraId="157EE746" w14:textId="77777777" w:rsidR="00E9750A" w:rsidRDefault="00E9750A">
      <w:pPr>
        <w:pStyle w:val="TF"/>
      </w:pPr>
    </w:p>
    <w:p w14:paraId="407B269F" w14:textId="77777777" w:rsidR="00E9750A" w:rsidRDefault="00A16F12">
      <w:r>
        <w:t xml:space="preserve">The NF service consumer shall invoke the </w:t>
      </w:r>
      <w:proofErr w:type="spellStart"/>
      <w:r>
        <w:t>Nadrf_DataManagement_Delete</w:t>
      </w:r>
      <w:proofErr w:type="spellEnd"/>
      <w:r>
        <w:t xml:space="preserve"> service operation to remove stored data or analytics. The NF service consumer shall send an HTTP DELETE request with "{apiRoot}/nadrf-datamanagement/&lt;apiVersion&gt;/data-store-records/{storeTransId}" as Resource URI </w:t>
      </w:r>
      <w:bookmarkStart w:id="751" w:name="_Hlk83722371"/>
      <w:r>
        <w:t>representing an "Individual ADRF Data Store Record" resource, as shown in figure 4.2.2.9.2-1, step 1,</w:t>
      </w:r>
      <w:bookmarkEnd w:id="751"/>
      <w:r>
        <w:t xml:space="preserve"> where "{</w:t>
      </w:r>
      <w:proofErr w:type="spellStart"/>
      <w:r>
        <w:t>storeTransId</w:t>
      </w:r>
      <w:proofErr w:type="spellEnd"/>
      <w:r>
        <w:t>}"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Heading5"/>
      </w:pPr>
      <w:bookmarkStart w:id="752" w:name="_Toc97034881"/>
      <w:bookmarkStart w:id="753" w:name="_Toc97037758"/>
      <w:bookmarkStart w:id="754" w:name="_Toc100939967"/>
      <w:bookmarkStart w:id="755" w:name="_Toc104546833"/>
      <w:bookmarkStart w:id="756" w:name="_Toc112937880"/>
      <w:bookmarkStart w:id="757" w:name="_Toc114134637"/>
      <w:bookmarkStart w:id="758" w:name="_Toc120681576"/>
      <w:bookmarkStart w:id="759" w:name="_Toc133434763"/>
      <w:bookmarkStart w:id="760" w:name="_Toc138693946"/>
      <w:bookmarkStart w:id="761" w:name="_Toc148535656"/>
      <w:bookmarkStart w:id="762" w:name="_Toc151748963"/>
      <w:bookmarkEnd w:id="442"/>
      <w:bookmarkEnd w:id="443"/>
      <w:bookmarkEnd w:id="444"/>
      <w:bookmarkEnd w:id="445"/>
      <w:bookmarkEnd w:id="446"/>
      <w:bookmarkEnd w:id="447"/>
      <w:bookmarkEnd w:id="448"/>
      <w:r>
        <w:t>4.2.2.9.3</w:t>
      </w:r>
      <w:r>
        <w:tab/>
        <w:t>Requesting removal of stored data or analytics using data or analytics specification</w:t>
      </w:r>
      <w:bookmarkEnd w:id="752"/>
      <w:bookmarkEnd w:id="753"/>
      <w:bookmarkEnd w:id="754"/>
      <w:bookmarkEnd w:id="755"/>
      <w:bookmarkEnd w:id="756"/>
      <w:bookmarkEnd w:id="757"/>
      <w:bookmarkEnd w:id="758"/>
      <w:bookmarkEnd w:id="759"/>
      <w:bookmarkEnd w:id="760"/>
      <w:bookmarkEnd w:id="761"/>
      <w:bookmarkEnd w:id="762"/>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A16F12">
      <w:pPr>
        <w:pStyle w:val="TH"/>
        <w:rPr>
          <w:lang w:eastAsia="zh-CN"/>
        </w:rPr>
      </w:pPr>
      <w:r>
        <w:object w:dxaOrig="9120" w:dyaOrig="3012" w14:anchorId="3B2FE9C9">
          <v:shape id="_x0000_i1037" type="#_x0000_t75" style="width:455.25pt;height:150.75pt" o:ole="">
            <v:imagedata r:id="rId34" o:title=""/>
          </v:shape>
          <o:OLEObject Type="Embed" ProgID="Visio.Drawing.15" ShapeID="_x0000_i1037" DrawAspect="Content" ObjectID="_1764440404"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w:t>
      </w:r>
      <w:proofErr w:type="spellStart"/>
      <w:r>
        <w:t>Nadrf_DataManagement_Delete</w:t>
      </w:r>
      <w:proofErr w:type="spellEnd"/>
      <w:r>
        <w:t xml:space="preserv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w:t>
      </w:r>
      <w:proofErr w:type="spellStart"/>
      <w:r>
        <w:t>NadrfStoredDataSpec</w:t>
      </w:r>
      <w:proofErr w:type="spellEnd"/>
      <w:r>
        <w:t xml:space="preserve"> data structure. The </w:t>
      </w:r>
      <w:proofErr w:type="spellStart"/>
      <w:r>
        <w:t>NadrfStoredDataSpec</w:t>
      </w:r>
      <w:proofErr w:type="spellEnd"/>
      <w:r>
        <w:t xml:space="preserve"> data structure provided in the request body shall include: </w:t>
      </w:r>
    </w:p>
    <w:p w14:paraId="6FD7408F" w14:textId="77777777" w:rsidR="00E9750A" w:rsidRDefault="00A16F12">
      <w:pPr>
        <w:pStyle w:val="B1"/>
      </w:pPr>
      <w:r>
        <w:t>-</w:t>
      </w:r>
      <w:r>
        <w:tab/>
        <w:t>a time window in which the data to be deleted was collected in the "</w:t>
      </w:r>
      <w:proofErr w:type="spellStart"/>
      <w:r>
        <w:t>timePeriod</w:t>
      </w:r>
      <w:proofErr w:type="spellEnd"/>
      <w:r>
        <w:t>"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w:t>
      </w:r>
      <w:proofErr w:type="spellStart"/>
      <w:r>
        <w:t>dataSpec</w:t>
      </w:r>
      <w:proofErr w:type="spellEnd"/>
      <w:r>
        <w:t>" attribute;</w:t>
      </w:r>
    </w:p>
    <w:p w14:paraId="16EF2F84" w14:textId="77777777" w:rsidR="006C7DEC" w:rsidRDefault="00A16F12" w:rsidP="006C7DEC">
      <w:pPr>
        <w:ind w:left="851" w:hanging="284"/>
      </w:pPr>
      <w:r>
        <w:t>-</w:t>
      </w:r>
      <w:r>
        <w:tab/>
        <w:t>an analytics specification in the "</w:t>
      </w:r>
      <w:proofErr w:type="spellStart"/>
      <w:r>
        <w:t>anaSpec</w:t>
      </w:r>
      <w:proofErr w:type="spellEnd"/>
      <w:r>
        <w:t>" attribute;</w:t>
      </w:r>
    </w:p>
    <w:p w14:paraId="4E3F6730" w14:textId="70FE9385" w:rsidR="00E9750A" w:rsidRPr="006C7DEC" w:rsidRDefault="006C7DEC" w:rsidP="006C7DEC">
      <w:pPr>
        <w:pStyle w:val="B2"/>
      </w:pPr>
      <w:r>
        <w:t>-</w:t>
      </w:r>
      <w:r>
        <w:tab/>
        <w:t>a data set identifier within the "</w:t>
      </w:r>
      <w:proofErr w:type="spellStart"/>
      <w:r>
        <w:t>dataSetId</w:t>
      </w:r>
      <w:proofErr w:type="spellEnd"/>
      <w:r>
        <w:t>" attribute, if the "</w:t>
      </w:r>
      <w:proofErr w:type="spellStart"/>
      <w:r>
        <w:t>EnhDataMgmt</w:t>
      </w:r>
      <w:proofErr w:type="spellEnd"/>
      <w:r>
        <w: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Heading2"/>
      </w:pPr>
      <w:bookmarkStart w:id="763" w:name="_Toc148535657"/>
      <w:bookmarkStart w:id="764" w:name="_Toc151748964"/>
      <w:r>
        <w:t>4.3</w:t>
      </w:r>
      <w:r>
        <w:tab/>
      </w:r>
      <w:proofErr w:type="spellStart"/>
      <w:r>
        <w:t>Nadrf</w:t>
      </w:r>
      <w:proofErr w:type="spellEnd"/>
      <w:r>
        <w:t xml:space="preserve">_ </w:t>
      </w:r>
      <w:proofErr w:type="spellStart"/>
      <w:r>
        <w:t>MLModelManagement</w:t>
      </w:r>
      <w:proofErr w:type="spellEnd"/>
      <w:r>
        <w:t xml:space="preserve"> Service</w:t>
      </w:r>
      <w:bookmarkEnd w:id="763"/>
      <w:bookmarkEnd w:id="764"/>
    </w:p>
    <w:p w14:paraId="73738A6F" w14:textId="77777777" w:rsidR="00356552" w:rsidRDefault="00356552" w:rsidP="00356552">
      <w:pPr>
        <w:pStyle w:val="Heading3"/>
      </w:pPr>
      <w:bookmarkStart w:id="765" w:name="_Toc148535658"/>
      <w:bookmarkStart w:id="766" w:name="_Toc151748965"/>
      <w:r>
        <w:t>4.3.1</w:t>
      </w:r>
      <w:r>
        <w:tab/>
        <w:t>Service Description</w:t>
      </w:r>
      <w:bookmarkEnd w:id="765"/>
      <w:bookmarkEnd w:id="766"/>
    </w:p>
    <w:p w14:paraId="3292B9AA" w14:textId="77777777" w:rsidR="00356552" w:rsidRDefault="00356552" w:rsidP="00356552">
      <w:pPr>
        <w:pStyle w:val="Heading4"/>
      </w:pPr>
      <w:bookmarkStart w:id="767" w:name="_Toc148535659"/>
      <w:bookmarkStart w:id="768" w:name="_Toc151748966"/>
      <w:r>
        <w:t>4.3.</w:t>
      </w:r>
      <w:r>
        <w:rPr>
          <w:lang w:eastAsia="zh-CN"/>
        </w:rPr>
        <w:t>1.1</w:t>
      </w:r>
      <w:r>
        <w:tab/>
      </w:r>
      <w:r>
        <w:rPr>
          <w:lang w:eastAsia="zh-CN"/>
        </w:rPr>
        <w:t>Overview</w:t>
      </w:r>
      <w:bookmarkEnd w:id="767"/>
      <w:bookmarkEnd w:id="768"/>
    </w:p>
    <w:p w14:paraId="41E9739E" w14:textId="77777777" w:rsidR="00356552" w:rsidRDefault="00356552" w:rsidP="00356552">
      <w:r>
        <w:t xml:space="preserve">The </w:t>
      </w:r>
      <w:proofErr w:type="spellStart"/>
      <w:r>
        <w:t>Nadrf</w:t>
      </w:r>
      <w:proofErr w:type="spellEnd"/>
      <w:r>
        <w:t xml:space="preserve">_ </w:t>
      </w:r>
      <w:proofErr w:type="spellStart"/>
      <w:r>
        <w:t>MLModelManagement</w:t>
      </w:r>
      <w:proofErr w:type="spellEnd"/>
      <w:r>
        <w:t xml:space="preserve"> service as defined in 3GPP TS 23.</w:t>
      </w:r>
      <w:r>
        <w:rPr>
          <w:lang w:eastAsia="zh-CN"/>
        </w:rPr>
        <w:t>288</w:t>
      </w:r>
      <w:r>
        <w:t> [</w:t>
      </w:r>
      <w:r>
        <w:rPr>
          <w:lang w:eastAsia="zh-CN"/>
        </w:rPr>
        <w:t>14</w:t>
      </w:r>
      <w:r>
        <w:t>], is provided by the Analytics Data Repository Function (ADRF).</w:t>
      </w:r>
    </w:p>
    <w:p w14:paraId="34054B77" w14:textId="77777777" w:rsidR="00356552" w:rsidRDefault="00356552" w:rsidP="00356552">
      <w:r>
        <w:t>This service:</w:t>
      </w:r>
    </w:p>
    <w:p w14:paraId="4A2CF09E" w14:textId="77777777" w:rsidR="00356552" w:rsidRDefault="00356552" w:rsidP="00356552">
      <w:pPr>
        <w:ind w:left="568" w:hanging="284"/>
      </w:pPr>
      <w:r>
        <w:t>-</w:t>
      </w:r>
      <w:r>
        <w:tab/>
        <w:t>allows NF consumers to</w:t>
      </w:r>
      <w:r>
        <w:rPr>
          <w:lang w:eastAsia="ja-JP"/>
        </w:rPr>
        <w:t xml:space="preserve"> store ML model(s) in the ADRF</w:t>
      </w:r>
      <w:r>
        <w:t xml:space="preserve">; </w:t>
      </w:r>
    </w:p>
    <w:p w14:paraId="3917B5D1" w14:textId="77777777" w:rsidR="00356552" w:rsidRDefault="00356552" w:rsidP="00356552">
      <w:pPr>
        <w:pStyle w:val="B1"/>
        <w:rPr>
          <w:lang w:eastAsia="ja-JP"/>
        </w:rPr>
      </w:pPr>
      <w:r>
        <w:t>-</w:t>
      </w:r>
      <w:r>
        <w:tab/>
        <w:t>allows NF consumers to</w:t>
      </w:r>
      <w:r>
        <w:rPr>
          <w:lang w:eastAsia="ja-JP"/>
        </w:rPr>
        <w:t xml:space="preserve"> retrieve ML model(s) from an ADRF;</w:t>
      </w:r>
      <w:r>
        <w:t xml:space="preserve"> and</w:t>
      </w:r>
      <w:r>
        <w:rPr>
          <w:lang w:eastAsia="ja-JP"/>
        </w:rPr>
        <w:t xml:space="preserve"> </w:t>
      </w:r>
    </w:p>
    <w:p w14:paraId="5DA6D34A" w14:textId="77777777" w:rsidR="00356552" w:rsidRDefault="00356552" w:rsidP="00356552">
      <w:pPr>
        <w:pStyle w:val="B1"/>
      </w:pPr>
      <w:r>
        <w:rPr>
          <w:lang w:eastAsia="ja-JP"/>
        </w:rPr>
        <w:t>-</w:t>
      </w:r>
      <w:r>
        <w:rPr>
          <w:lang w:eastAsia="ja-JP"/>
        </w:rPr>
        <w:tab/>
      </w:r>
      <w:r>
        <w:t>allows NF consumers to</w:t>
      </w:r>
      <w:r>
        <w:rPr>
          <w:lang w:eastAsia="ja-JP"/>
        </w:rPr>
        <w:t xml:space="preserve"> delete ML model(s) from an ADRF</w:t>
      </w:r>
      <w:r>
        <w:t>.</w:t>
      </w:r>
    </w:p>
    <w:p w14:paraId="640498D8" w14:textId="77777777" w:rsidR="00356552" w:rsidRDefault="00356552" w:rsidP="00356552">
      <w:pPr>
        <w:pStyle w:val="Heading4"/>
      </w:pPr>
      <w:bookmarkStart w:id="769" w:name="_Toc148535660"/>
      <w:bookmarkStart w:id="770" w:name="_Toc151748967"/>
      <w:r>
        <w:t>4.3.1.2</w:t>
      </w:r>
      <w:r>
        <w:tab/>
        <w:t>Service Architecture</w:t>
      </w:r>
      <w:bookmarkEnd w:id="769"/>
      <w:bookmarkEnd w:id="770"/>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lastRenderedPageBreak/>
        <w:t xml:space="preserve">The </w:t>
      </w:r>
      <w:proofErr w:type="spellStart"/>
      <w:r>
        <w:t>Nadrf_MLModelManagement</w:t>
      </w:r>
      <w:proofErr w:type="spellEnd"/>
      <w:r>
        <w:t xml:space="preserve"> service is part of the </w:t>
      </w:r>
      <w:proofErr w:type="spellStart"/>
      <w:r>
        <w:t>Nadrf</w:t>
      </w:r>
      <w:proofErr w:type="spellEnd"/>
      <w:r>
        <w:t xml:space="preserve"> service-based interface exhibited by the</w:t>
      </w:r>
      <w:r>
        <w:rPr>
          <w:lang w:val="en-US"/>
        </w:rPr>
        <w:t xml:space="preserve"> </w:t>
      </w:r>
      <w:r>
        <w:t>Analytics Data Repository Function (ADRF).</w:t>
      </w:r>
    </w:p>
    <w:p w14:paraId="4BC06D41" w14:textId="77777777" w:rsidR="00356552" w:rsidRDefault="00356552" w:rsidP="00356552">
      <w:r>
        <w:t xml:space="preserve">Known consumers of the </w:t>
      </w:r>
      <w:proofErr w:type="spellStart"/>
      <w:r>
        <w:t>Nadrf_MLModelManagement</w:t>
      </w:r>
      <w:proofErr w:type="spellEnd"/>
      <w:r>
        <w:t xml:space="preserve">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 xml:space="preserve">The </w:t>
      </w:r>
      <w:proofErr w:type="spellStart"/>
      <w:r>
        <w:t>Nadrf_MLModelManagement</w:t>
      </w:r>
      <w:proofErr w:type="spellEnd"/>
      <w:r>
        <w:t xml:space="preserve"> service is provided by the ADRF and consumed by the NF service consumers as shown in figure 4.3.1.2-1 for the SBI representation model and in figure 4.3.1.2-2 for the reference point representation model.</w:t>
      </w:r>
    </w:p>
    <w:p w14:paraId="20E06BA2" w14:textId="77777777" w:rsidR="00356552" w:rsidRDefault="00356552" w:rsidP="00356552">
      <w:pPr>
        <w:pStyle w:val="TH"/>
        <w:rPr>
          <w:lang w:val="en-US" w:eastAsia="zh-CN"/>
        </w:rPr>
      </w:pPr>
      <w:r>
        <w:rPr>
          <w:rFonts w:eastAsia="SimSun"/>
        </w:rPr>
        <w:object w:dxaOrig="4800" w:dyaOrig="2160" w14:anchorId="7C62DBD3">
          <v:shape id="_x0000_i1038" type="#_x0000_t75" style="width:240pt;height:108pt" o:ole="">
            <v:imagedata r:id="rId36" o:title=""/>
          </v:shape>
          <o:OLEObject Type="Embed" ProgID="Visio.Drawing.15" ShapeID="_x0000_i1038" DrawAspect="Content" ObjectID="_1764440405" r:id="rId37"/>
        </w:object>
      </w:r>
    </w:p>
    <w:p w14:paraId="5C8DD86D" w14:textId="77777777" w:rsidR="00356552" w:rsidRDefault="00356552" w:rsidP="00356552">
      <w:pPr>
        <w:pStyle w:val="TF"/>
      </w:pPr>
      <w:r>
        <w:t>Figure 4.3.1.2-1</w:t>
      </w:r>
      <w:r>
        <w:rPr>
          <w:lang w:eastAsia="zh-CN"/>
        </w:rPr>
        <w:t>:</w:t>
      </w:r>
      <w:r>
        <w:t xml:space="preserve"> Reference Architecture for the </w:t>
      </w:r>
      <w:proofErr w:type="spellStart"/>
      <w:r>
        <w:t>Nadrf_MLModelManagement</w:t>
      </w:r>
      <w:proofErr w:type="spellEnd"/>
      <w:r>
        <w:t xml:space="preserve"> Service; SBI representation</w:t>
      </w:r>
    </w:p>
    <w:p w14:paraId="48B4BEBD" w14:textId="77777777" w:rsidR="00356552" w:rsidRDefault="00356552" w:rsidP="00356552">
      <w:pPr>
        <w:pStyle w:val="TH"/>
        <w:rPr>
          <w:b w:val="0"/>
          <w:lang w:val="en-US" w:eastAsia="zh-CN"/>
        </w:rPr>
      </w:pPr>
      <w:r>
        <w:rPr>
          <w:rFonts w:eastAsia="SimSun"/>
        </w:rPr>
        <w:object w:dxaOrig="5292" w:dyaOrig="2400" w14:anchorId="77982CA7">
          <v:shape id="_x0000_i1039" type="#_x0000_t75" style="width:265.5pt;height:120.75pt" o:ole="">
            <v:imagedata r:id="rId38" o:title=""/>
          </v:shape>
          <o:OLEObject Type="Embed" ProgID="Visio.Drawing.15" ShapeID="_x0000_i1039" DrawAspect="Content" ObjectID="_1764440406" r:id="rId39"/>
        </w:object>
      </w:r>
    </w:p>
    <w:p w14:paraId="59063D23" w14:textId="77777777" w:rsidR="00356552" w:rsidRDefault="00356552" w:rsidP="00356552">
      <w:pPr>
        <w:pStyle w:val="TF"/>
      </w:pPr>
      <w:r>
        <w:t xml:space="preserve">Figure 4.3.1.2-2: </w:t>
      </w:r>
      <w:proofErr w:type="spellStart"/>
      <w:r>
        <w:t>Nadrf_MLModelManagement</w:t>
      </w:r>
      <w:proofErr w:type="spellEnd"/>
      <w:r>
        <w:t xml:space="preserve"> service architecture, reference point representation</w:t>
      </w:r>
    </w:p>
    <w:p w14:paraId="5F6457CE" w14:textId="77777777" w:rsidR="00356552" w:rsidRDefault="00356552" w:rsidP="00356552">
      <w:pPr>
        <w:pStyle w:val="Heading4"/>
        <w:rPr>
          <w:lang w:val="en-US"/>
        </w:rPr>
      </w:pPr>
      <w:bookmarkStart w:id="771" w:name="_Toc148535661"/>
      <w:bookmarkStart w:id="772" w:name="_Toc151748968"/>
      <w:r>
        <w:rPr>
          <w:lang w:val="en-US"/>
        </w:rPr>
        <w:t>4.3.</w:t>
      </w:r>
      <w:r>
        <w:rPr>
          <w:lang w:val="en-US" w:eastAsia="zh-CN"/>
        </w:rPr>
        <w:t>1.3</w:t>
      </w:r>
      <w:r>
        <w:rPr>
          <w:lang w:val="en-US"/>
        </w:rPr>
        <w:tab/>
        <w:t>Network Functions</w:t>
      </w:r>
      <w:bookmarkEnd w:id="771"/>
      <w:bookmarkEnd w:id="772"/>
    </w:p>
    <w:p w14:paraId="27896FDA" w14:textId="77777777" w:rsidR="00356552" w:rsidRDefault="00356552" w:rsidP="00356552">
      <w:pPr>
        <w:pStyle w:val="Heading5"/>
        <w:rPr>
          <w:lang w:eastAsia="zh-CN"/>
        </w:rPr>
      </w:pPr>
      <w:bookmarkStart w:id="773" w:name="_Toc148535662"/>
      <w:bookmarkStart w:id="774" w:name="_Toc151748969"/>
      <w:r>
        <w:t>4.3.</w:t>
      </w:r>
      <w:r>
        <w:rPr>
          <w:lang w:eastAsia="zh-CN"/>
        </w:rPr>
        <w:t>1.3.1</w:t>
      </w:r>
      <w:r>
        <w:tab/>
        <w:t>Analytics Data Repository Function (ADRF)</w:t>
      </w:r>
      <w:bookmarkEnd w:id="773"/>
      <w:bookmarkEnd w:id="774"/>
    </w:p>
    <w:p w14:paraId="5E94B4E4" w14:textId="77777777" w:rsidR="00356552" w:rsidRDefault="00356552" w:rsidP="00356552">
      <w:r>
        <w:t xml:space="preserve">The Analytics Data Repository Function (ADRF) provides the functionality to allow NF consumers to </w:t>
      </w:r>
      <w:r>
        <w:rPr>
          <w:lang w:eastAsia="ja-JP"/>
        </w:rPr>
        <w:t>store, retrieve, and remove ML model(s) or ML model address(es) from the ADRF</w:t>
      </w:r>
      <w:r>
        <w:t>.</w:t>
      </w:r>
    </w:p>
    <w:p w14:paraId="09EC7F99" w14:textId="77777777" w:rsidR="00356552" w:rsidRDefault="00356552" w:rsidP="00356552">
      <w:pPr>
        <w:pStyle w:val="Heading5"/>
        <w:rPr>
          <w:lang w:eastAsia="zh-CN"/>
        </w:rPr>
      </w:pPr>
      <w:bookmarkStart w:id="775" w:name="_Toc148535663"/>
      <w:bookmarkStart w:id="776" w:name="_Toc151748970"/>
      <w:r>
        <w:t>4.3.</w:t>
      </w:r>
      <w:r>
        <w:rPr>
          <w:lang w:eastAsia="zh-CN"/>
        </w:rPr>
        <w:t>1.3.2</w:t>
      </w:r>
      <w:r>
        <w:tab/>
      </w:r>
      <w:r>
        <w:rPr>
          <w:lang w:eastAsia="zh-CN"/>
        </w:rPr>
        <w:t>NF Service Consumers</w:t>
      </w:r>
      <w:bookmarkEnd w:id="775"/>
      <w:bookmarkEnd w:id="776"/>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Heading3"/>
      </w:pPr>
      <w:bookmarkStart w:id="777" w:name="_Toc148535664"/>
      <w:bookmarkStart w:id="778" w:name="_Toc151748971"/>
      <w:r>
        <w:lastRenderedPageBreak/>
        <w:t>4.3.2</w:t>
      </w:r>
      <w:r>
        <w:tab/>
        <w:t>Service Operations</w:t>
      </w:r>
      <w:bookmarkEnd w:id="777"/>
      <w:bookmarkEnd w:id="778"/>
    </w:p>
    <w:p w14:paraId="7C9BC013" w14:textId="77777777" w:rsidR="00356552" w:rsidRDefault="00356552" w:rsidP="00356552">
      <w:pPr>
        <w:pStyle w:val="Heading4"/>
      </w:pPr>
      <w:bookmarkStart w:id="779" w:name="_Toc148535665"/>
      <w:bookmarkStart w:id="780" w:name="_Toc151748972"/>
      <w:r>
        <w:t>4.3.2.1</w:t>
      </w:r>
      <w:r>
        <w:tab/>
        <w:t>Introduction</w:t>
      </w:r>
      <w:bookmarkEnd w:id="779"/>
      <w:bookmarkEnd w:id="780"/>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proofErr w:type="spellStart"/>
      <w:r>
        <w:t>Nadrf_MLModelManagement</w:t>
      </w:r>
      <w:proofErr w:type="spellEnd"/>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4C60A9" w14:paraId="70E81582" w14:textId="77777777" w:rsidTr="004C60A9">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11BAF99A" w14:textId="77777777" w:rsidR="004C60A9" w:rsidRDefault="004C60A9">
            <w:pPr>
              <w:pStyle w:val="TAH"/>
              <w:rPr>
                <w:rFonts w:eastAsia="SimSun"/>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4D065692" w14:textId="77777777" w:rsidR="004C60A9" w:rsidRDefault="004C60A9">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733FFC6" w14:textId="77777777" w:rsidR="004C60A9" w:rsidRDefault="004C60A9">
            <w:pPr>
              <w:pStyle w:val="TAH"/>
            </w:pPr>
            <w:r>
              <w:t>Initiated by</w:t>
            </w:r>
          </w:p>
        </w:tc>
      </w:tr>
      <w:tr w:rsidR="004C60A9" w14:paraId="70330E96"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128E207A" w14:textId="77777777" w:rsidR="004C60A9" w:rsidRDefault="004C60A9">
            <w:pPr>
              <w:pStyle w:val="TAL"/>
            </w:pPr>
            <w:proofErr w:type="spellStart"/>
            <w:r>
              <w:t>Nadrf_MLModelManagement_StorageRequest</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7180B2B9" w14:textId="77777777" w:rsidR="004C60A9" w:rsidRDefault="004C60A9">
            <w:pPr>
              <w:pStyle w:val="TAL"/>
            </w:pPr>
            <w:r>
              <w:t>This service operation is used by an NF to request the ADRF to store or update ML model(s). ML model(s) or ML model address(es) are provided to the ADRF in the request message.</w:t>
            </w:r>
          </w:p>
        </w:tc>
        <w:tc>
          <w:tcPr>
            <w:tcW w:w="1985" w:type="dxa"/>
            <w:tcBorders>
              <w:top w:val="single" w:sz="6" w:space="0" w:color="auto"/>
              <w:left w:val="single" w:sz="6" w:space="0" w:color="auto"/>
              <w:bottom w:val="single" w:sz="6" w:space="0" w:color="auto"/>
              <w:right w:val="single" w:sz="6" w:space="0" w:color="auto"/>
            </w:tcBorders>
            <w:hideMark/>
          </w:tcPr>
          <w:p w14:paraId="71554B34" w14:textId="77777777" w:rsidR="004C60A9" w:rsidRDefault="004C60A9">
            <w:pPr>
              <w:pStyle w:val="TAL"/>
            </w:pPr>
            <w:r>
              <w:t>NF service consumer (NWDAF)</w:t>
            </w:r>
          </w:p>
        </w:tc>
      </w:tr>
      <w:tr w:rsidR="004C60A9" w14:paraId="51574878"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71C384B4" w14:textId="77777777" w:rsidR="004C60A9" w:rsidRDefault="004C60A9">
            <w:pPr>
              <w:pStyle w:val="TAL"/>
            </w:pPr>
            <w:proofErr w:type="spellStart"/>
            <w:r>
              <w:t>Nadrf_MLModelManagement_RetrievalRequest</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74C6E31A" w14:textId="77777777" w:rsidR="004C60A9" w:rsidRDefault="004C60A9">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0D034413" w14:textId="77777777" w:rsidR="004C60A9" w:rsidRDefault="004C60A9">
            <w:pPr>
              <w:pStyle w:val="TAL"/>
            </w:pPr>
            <w:r>
              <w:t>NF service consumer (NWDAF)</w:t>
            </w:r>
          </w:p>
        </w:tc>
      </w:tr>
      <w:tr w:rsidR="004C60A9" w14:paraId="43F1C0BE"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1C840CF2" w14:textId="77777777" w:rsidR="004C60A9" w:rsidRDefault="004C60A9">
            <w:pPr>
              <w:pStyle w:val="TAL"/>
            </w:pPr>
            <w:proofErr w:type="spellStart"/>
            <w:r>
              <w:t>Nadrf_MLModelManagement_Delete</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10F1623B" w14:textId="77777777" w:rsidR="004C60A9" w:rsidRDefault="004C60A9">
            <w:pPr>
              <w:pStyle w:val="TAL"/>
            </w:pPr>
            <w:r>
              <w:t>This service operation is used by an NF to</w:t>
            </w:r>
            <w:r>
              <w:rPr>
                <w:lang w:eastAsia="ja-JP"/>
              </w:rPr>
              <w:t xml:space="preserve"> delete stored </w:t>
            </w:r>
            <w:r>
              <w:t>ML model(s) or ML model address(es)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17521B65" w14:textId="77777777" w:rsidR="004C60A9" w:rsidRDefault="004C60A9">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Heading4"/>
      </w:pPr>
      <w:bookmarkStart w:id="781" w:name="_Toc148535666"/>
      <w:bookmarkStart w:id="782" w:name="_Toc151748973"/>
      <w:r>
        <w:t>4.3.2.2</w:t>
      </w:r>
      <w:r>
        <w:tab/>
      </w:r>
      <w:proofErr w:type="spellStart"/>
      <w:r>
        <w:t>Nadrf_</w:t>
      </w:r>
      <w:bookmarkStart w:id="783" w:name="_Hlk138939161"/>
      <w:r>
        <w:t>MLModelManagement</w:t>
      </w:r>
      <w:bookmarkEnd w:id="783"/>
      <w:r>
        <w:t>_StorageRequest</w:t>
      </w:r>
      <w:proofErr w:type="spellEnd"/>
      <w:r>
        <w:t xml:space="preserve"> service operation</w:t>
      </w:r>
      <w:bookmarkEnd w:id="781"/>
      <w:bookmarkEnd w:id="782"/>
    </w:p>
    <w:p w14:paraId="64079C9A" w14:textId="77777777" w:rsidR="00356552" w:rsidRDefault="00356552" w:rsidP="00356552">
      <w:pPr>
        <w:pStyle w:val="Heading5"/>
      </w:pPr>
      <w:bookmarkStart w:id="784" w:name="_Toc148535667"/>
      <w:bookmarkStart w:id="785" w:name="_Toc151748974"/>
      <w:r>
        <w:t>4.3.2.2.1</w:t>
      </w:r>
      <w:r>
        <w:tab/>
        <w:t>General</w:t>
      </w:r>
      <w:bookmarkEnd w:id="784"/>
      <w:bookmarkEnd w:id="785"/>
    </w:p>
    <w:p w14:paraId="130FA33B" w14:textId="77777777" w:rsidR="00356552" w:rsidRDefault="00356552" w:rsidP="00356552">
      <w:r>
        <w:t xml:space="preserve">The </w:t>
      </w:r>
      <w:proofErr w:type="spellStart"/>
      <w:r>
        <w:t>Nadrf_MLModelManagement_StorageRequest</w:t>
      </w:r>
      <w:proofErr w:type="spellEnd"/>
      <w:r>
        <w:t xml:space="preserve"> service operation is used by an NF service consumer to store ML model(s) or ML model address(es).</w:t>
      </w:r>
    </w:p>
    <w:p w14:paraId="59F5C342" w14:textId="77777777" w:rsidR="00356552" w:rsidRDefault="00356552" w:rsidP="00356552">
      <w:pPr>
        <w:pStyle w:val="Heading5"/>
      </w:pPr>
      <w:bookmarkStart w:id="786" w:name="_Toc148535668"/>
      <w:bookmarkStart w:id="787" w:name="_Toc151748975"/>
      <w:r>
        <w:t>4.3.2.2.2</w:t>
      </w:r>
      <w:r>
        <w:tab/>
        <w:t>Request Storage of ML model(s)</w:t>
      </w:r>
      <w:bookmarkEnd w:id="786"/>
      <w:bookmarkEnd w:id="787"/>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356552" w:rsidP="00356552">
      <w:pPr>
        <w:pStyle w:val="TH"/>
        <w:rPr>
          <w:lang w:eastAsia="zh-CN"/>
        </w:rPr>
      </w:pPr>
      <w:r>
        <w:rPr>
          <w:rFonts w:eastAsia="SimSun"/>
        </w:rPr>
        <w:object w:dxaOrig="10116" w:dyaOrig="3336" w14:anchorId="23F5FE60">
          <v:shape id="_x0000_i1040" type="#_x0000_t75" style="width:505.5pt;height:167.25pt" o:ole="">
            <v:imagedata r:id="rId40" o:title=""/>
          </v:shape>
          <o:OLEObject Type="Embed" ProgID="Visio.Drawing.15" ShapeID="_x0000_i1040" DrawAspect="Content" ObjectID="_1764440407" r:id="rId41"/>
        </w:object>
      </w:r>
    </w:p>
    <w:p w14:paraId="11E0B0CE" w14:textId="77777777" w:rsidR="00356552" w:rsidRDefault="00356552" w:rsidP="00356552">
      <w:pPr>
        <w:pStyle w:val="TF"/>
      </w:pPr>
      <w:r>
        <w:t>Figure 4.3.2.2.2-1: NF service consumer requesting to store ML model(s)</w:t>
      </w:r>
    </w:p>
    <w:p w14:paraId="2770ED01" w14:textId="5947AB01" w:rsidR="006225F9" w:rsidRDefault="006225F9" w:rsidP="006225F9">
      <w:pPr>
        <w:rPr>
          <w:strike/>
        </w:rPr>
      </w:pPr>
      <w:r>
        <w:t xml:space="preserve">The NF service consumer shall invoke the </w:t>
      </w:r>
      <w:proofErr w:type="spellStart"/>
      <w:r>
        <w:t>Nadrf_MLModelManagement_StorageRequest</w:t>
      </w:r>
      <w:proofErr w:type="spellEnd"/>
      <w:r>
        <w:t xml:space="preserve">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w:t>
      </w:r>
      <w:proofErr w:type="spellStart"/>
      <w:r>
        <w:t>NadrfMLModelStoreRecord</w:t>
      </w:r>
      <w:proofErr w:type="spellEnd"/>
      <w:r>
        <w:t xml:space="preserve"> data structure provided in the request body shall include either the </w:t>
      </w:r>
      <w:proofErr w:type="spellStart"/>
      <w:r>
        <w:t>MLModelInfo</w:t>
      </w:r>
      <w:proofErr w:type="spellEnd"/>
      <w:r>
        <w:t xml:space="preserve"> data structure in the "</w:t>
      </w:r>
      <w:proofErr w:type="spellStart"/>
      <w:r>
        <w:t>mlModelInfo</w:t>
      </w:r>
      <w:proofErr w:type="spellEnd"/>
      <w:r>
        <w:t xml:space="preserve">" attribute or the </w:t>
      </w:r>
      <w:proofErr w:type="spellStart"/>
      <w:r>
        <w:t>MLModel</w:t>
      </w:r>
      <w:proofErr w:type="spellEnd"/>
      <w:r>
        <w:t xml:space="preserve"> data structure in the "</w:t>
      </w:r>
      <w:proofErr w:type="spellStart"/>
      <w:r>
        <w:t>mlModels</w:t>
      </w:r>
      <w:proofErr w:type="spellEnd"/>
      <w:r>
        <w:t xml:space="preserve">" attribute. If the </w:t>
      </w:r>
      <w:proofErr w:type="spellStart"/>
      <w:r>
        <w:t>MLModelInfo</w:t>
      </w:r>
      <w:proofErr w:type="spellEnd"/>
      <w:r>
        <w:t xml:space="preserve"> data structure is provided, the unique ML model identifier within the "</w:t>
      </w:r>
      <w:proofErr w:type="spellStart"/>
      <w:r>
        <w:t>modelUniqueId</w:t>
      </w:r>
      <w:proofErr w:type="spellEnd"/>
      <w:r>
        <w:t>" attribute, the address of the ML model within the "</w:t>
      </w:r>
      <w:proofErr w:type="spellStart"/>
      <w:r>
        <w:t>mlFileAddr</w:t>
      </w:r>
      <w:proofErr w:type="spellEnd"/>
      <w:r>
        <w:t>" attribute, and the storage size required for each of the ML model(s) in the "</w:t>
      </w:r>
      <w:proofErr w:type="spellStart"/>
      <w:r>
        <w:t>mlStorageSize</w:t>
      </w:r>
      <w:proofErr w:type="spellEnd"/>
      <w:r>
        <w:t xml:space="preserve">" attribute shall be included. If the </w:t>
      </w:r>
      <w:proofErr w:type="spellStart"/>
      <w:r>
        <w:t>MLModel</w:t>
      </w:r>
      <w:proofErr w:type="spellEnd"/>
      <w:r>
        <w:t xml:space="preserve"> data structure is provided, the unique ML model identifier within the "</w:t>
      </w:r>
      <w:proofErr w:type="spellStart"/>
      <w:r>
        <w:t>modelUniqueId</w:t>
      </w:r>
      <w:proofErr w:type="spellEnd"/>
      <w:r>
        <w:t>" attribute and the ML model within the "</w:t>
      </w:r>
      <w:proofErr w:type="spellStart"/>
      <w:r>
        <w:t>mlModel</w:t>
      </w:r>
      <w:proofErr w:type="spellEnd"/>
      <w:r>
        <w:t>" attribute shall be included.</w:t>
      </w:r>
    </w:p>
    <w:p w14:paraId="2CD64A07" w14:textId="77777777" w:rsidR="00356552" w:rsidRDefault="00356552" w:rsidP="00356552">
      <w:r>
        <w:t>Upon the reception of an HTTP POST request with "{</w:t>
      </w:r>
      <w:proofErr w:type="spellStart"/>
      <w:r>
        <w:t>apiRoot</w:t>
      </w:r>
      <w:proofErr w:type="spellEnd"/>
      <w:r>
        <w:t>}/</w:t>
      </w:r>
      <w:proofErr w:type="spellStart"/>
      <w:r>
        <w:t>nadrf-mlmodelmanagement</w:t>
      </w:r>
      <w:proofErr w:type="spellEnd"/>
      <w:r>
        <w:t xml:space="preserve"> /&lt;</w:t>
      </w:r>
      <w:proofErr w:type="spellStart"/>
      <w:r>
        <w:t>apiVersion</w:t>
      </w:r>
      <w:proofErr w:type="spellEnd"/>
      <w:r>
        <w:t>&gt;/</w:t>
      </w:r>
      <w:proofErr w:type="spellStart"/>
      <w:r>
        <w:t>mlmodel</w:t>
      </w:r>
      <w:proofErr w:type="spellEnd"/>
      <w:r>
        <w:t xml:space="preserve">-store-records" as Resource URI and </w:t>
      </w:r>
      <w:proofErr w:type="spellStart"/>
      <w:r>
        <w:t>NadrfMLModelStoreRecord</w:t>
      </w:r>
      <w:proofErr w:type="spellEnd"/>
      <w:r>
        <w:t xml:space="preserve"> data structure as request body, the ADRF shall: </w:t>
      </w:r>
    </w:p>
    <w:p w14:paraId="33E2CAC8" w14:textId="77777777" w:rsidR="00356552" w:rsidRDefault="00356552" w:rsidP="00356552">
      <w:pPr>
        <w:pStyle w:val="B1"/>
      </w:pPr>
      <w:r>
        <w:lastRenderedPageBreak/>
        <w:t>-</w:t>
      </w:r>
      <w:r>
        <w:tab/>
        <w:t>create a new ML model store record;</w:t>
      </w:r>
    </w:p>
    <w:p w14:paraId="1E8A2523" w14:textId="77777777" w:rsidR="00356552" w:rsidRDefault="00356552" w:rsidP="00356552">
      <w:pPr>
        <w:pStyle w:val="B1"/>
      </w:pPr>
      <w:r>
        <w:t>-</w:t>
      </w:r>
      <w:r>
        <w:tab/>
        <w:t xml:space="preserve">assign a </w:t>
      </w:r>
      <w:proofErr w:type="spellStart"/>
      <w:r>
        <w:t>storeTransId</w:t>
      </w:r>
      <w:proofErr w:type="spellEnd"/>
      <w:r>
        <w:t>;</w:t>
      </w:r>
    </w:p>
    <w:p w14:paraId="34BF7852" w14:textId="77777777" w:rsidR="00356552" w:rsidRDefault="00356552" w:rsidP="00356552">
      <w:pPr>
        <w:pStyle w:val="B1"/>
      </w:pPr>
      <w:r>
        <w:t>-</w:t>
      </w:r>
      <w:r>
        <w:tab/>
        <w:t>download and 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 xml:space="preserve">"Individual ADRF ML Model Store Record" resource and assign a new </w:t>
      </w:r>
      <w:proofErr w:type="spellStart"/>
      <w:r>
        <w:t>storeTransId</w:t>
      </w:r>
      <w:proofErr w:type="spellEnd"/>
      <w:r>
        <w:rPr>
          <w:lang w:eastAsia="ko-KR"/>
        </w:rPr>
        <w:t xml:space="preserve"> if the ADRF intends to not really store the </w:t>
      </w:r>
      <w:r>
        <w:t>ML model(s)</w:t>
      </w:r>
      <w:r>
        <w:rPr>
          <w:lang w:eastAsia="ko-KR"/>
        </w:rPr>
        <w:t xml:space="preserve"> in the memory again based on the implementation.</w:t>
      </w:r>
    </w:p>
    <w:p w14:paraId="159120D5" w14:textId="566261A3" w:rsidR="00F2201B" w:rsidRDefault="00F2201B" w:rsidP="00F2201B">
      <w:bookmarkStart w:id="788"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If the storage of the ML models provided in the "</w:t>
      </w:r>
      <w:proofErr w:type="spellStart"/>
      <w:r>
        <w:t>mlModelInfo</w:t>
      </w:r>
      <w:proofErr w:type="spellEnd"/>
      <w:r>
        <w:t>" attribute of the request partially failed, the ADRF may include information about the models that failed to be stored within the "</w:t>
      </w:r>
      <w:proofErr w:type="spellStart"/>
      <w:r>
        <w:t>modelStoreResult</w:t>
      </w:r>
      <w:proofErr w:type="spellEnd"/>
      <w:r>
        <w:t>" attribute in the response. The ADRF shall include a Location HTTP header field, which shall contain the URI of the created record i.e. "{</w:t>
      </w:r>
      <w:proofErr w:type="spellStart"/>
      <w:r>
        <w:t>apiRoot</w:t>
      </w:r>
      <w:proofErr w:type="spellEnd"/>
      <w:r>
        <w:t>}/</w:t>
      </w:r>
      <w:proofErr w:type="spellStart"/>
      <w:r>
        <w:t>nadrf</w:t>
      </w:r>
      <w:proofErr w:type="spellEnd"/>
      <w:r>
        <w:t>- mlmodelmanagement/&lt;apiVersion&gt;/mlmodel-store-records/{storeTransId}".</w:t>
      </w:r>
    </w:p>
    <w:p w14:paraId="7BA5594D" w14:textId="17488B66" w:rsidR="00F2201B" w:rsidRDefault="00F2201B" w:rsidP="00F2201B">
      <w:r>
        <w:t>If an error occurs when processing the HTTP POST request, the ADRF shall send an HTTP error response as specified in clause 5.2.7.</w:t>
      </w:r>
    </w:p>
    <w:p w14:paraId="115FDB95" w14:textId="77777777" w:rsidR="00F2201B" w:rsidRDefault="00F2201B" w:rsidP="00F2201B">
      <w:pPr>
        <w:pStyle w:val="EditorsNote"/>
      </w:pPr>
      <w:bookmarkStart w:id="789" w:name="_Hlk135843134"/>
      <w:r>
        <w:t>Editor's Note:</w:t>
      </w:r>
      <w:r>
        <w:tab/>
        <w:t>The use of Application Errors to indicate the result of the storage operation when the operation result is erroneous and is the same for all ML models provided in the store request is FFS.</w:t>
      </w:r>
      <w:bookmarkEnd w:id="789"/>
    </w:p>
    <w:p w14:paraId="7F791BC2" w14:textId="77777777" w:rsidR="004C60A9" w:rsidRDefault="004C60A9" w:rsidP="004C60A9">
      <w:pPr>
        <w:pStyle w:val="Heading4"/>
      </w:pPr>
      <w:bookmarkStart w:id="790" w:name="_Toc151748976"/>
      <w:r>
        <w:t>4.3.2.3</w:t>
      </w:r>
      <w:r>
        <w:tab/>
      </w:r>
      <w:proofErr w:type="spellStart"/>
      <w:r>
        <w:t>Nadrf_MLModelManagement_RetrievalRequest</w:t>
      </w:r>
      <w:proofErr w:type="spellEnd"/>
      <w:r>
        <w:t xml:space="preserve"> service operation</w:t>
      </w:r>
      <w:bookmarkEnd w:id="788"/>
      <w:bookmarkEnd w:id="790"/>
    </w:p>
    <w:p w14:paraId="642AE5A6" w14:textId="77777777" w:rsidR="004C60A9" w:rsidRDefault="004C60A9" w:rsidP="004C60A9">
      <w:pPr>
        <w:pStyle w:val="Heading5"/>
      </w:pPr>
      <w:bookmarkStart w:id="791" w:name="_Toc148535670"/>
      <w:bookmarkStart w:id="792" w:name="_Toc151748977"/>
      <w:r>
        <w:t>4.3.2.3.1</w:t>
      </w:r>
      <w:r>
        <w:tab/>
        <w:t>General</w:t>
      </w:r>
      <w:bookmarkEnd w:id="791"/>
      <w:bookmarkEnd w:id="792"/>
    </w:p>
    <w:p w14:paraId="5CB8FB07" w14:textId="77777777" w:rsidR="004C60A9" w:rsidRDefault="004C60A9" w:rsidP="004C60A9">
      <w:r>
        <w:t xml:space="preserve">The </w:t>
      </w:r>
      <w:proofErr w:type="spellStart"/>
      <w:r>
        <w:t>Nadrf_MLModelManagement_RetrievalRequest</w:t>
      </w:r>
      <w:proofErr w:type="spellEnd"/>
      <w:r>
        <w:t xml:space="preserve"> service operation is used by an NF service consumer to </w:t>
      </w:r>
      <w:r>
        <w:rPr>
          <w:lang w:eastAsia="ja-JP"/>
        </w:rPr>
        <w:t xml:space="preserve">retrieve </w:t>
      </w:r>
      <w:r>
        <w:t>stored ML model(s).</w:t>
      </w:r>
    </w:p>
    <w:p w14:paraId="649C8C25" w14:textId="77777777" w:rsidR="00356552" w:rsidRDefault="00356552" w:rsidP="00356552">
      <w:pPr>
        <w:pStyle w:val="Heading5"/>
      </w:pPr>
      <w:bookmarkStart w:id="793" w:name="_Toc148535671"/>
      <w:bookmarkStart w:id="794" w:name="_Toc151748978"/>
      <w:r>
        <w:t>4.3.2.3.2</w:t>
      </w:r>
      <w:r>
        <w:tab/>
        <w:t>Request and get stored ML model(s) from ADRF ML Model Store</w:t>
      </w:r>
      <w:bookmarkEnd w:id="793"/>
      <w:bookmarkEnd w:id="794"/>
    </w:p>
    <w:p w14:paraId="64B94FF7" w14:textId="77777777" w:rsidR="00356552" w:rsidRDefault="00356552" w:rsidP="00356552">
      <w:r>
        <w:t xml:space="preserve">Figure 4.3.2.3.2-1 shows a scenario where the NF service consumer sends a request to the ADRF to </w:t>
      </w:r>
      <w:r>
        <w:rPr>
          <w:lang w:eastAsia="ja-JP"/>
        </w:rPr>
        <w:t xml:space="preserve">retrieve </w:t>
      </w:r>
      <w:r>
        <w:t>stored ML model(s).</w:t>
      </w:r>
    </w:p>
    <w:p w14:paraId="343D9F7B" w14:textId="77777777" w:rsidR="00356552" w:rsidRDefault="00356552" w:rsidP="00356552">
      <w:pPr>
        <w:pStyle w:val="TH"/>
        <w:rPr>
          <w:lang w:eastAsia="zh-CN"/>
        </w:rPr>
      </w:pPr>
      <w:r>
        <w:rPr>
          <w:rFonts w:eastAsia="SimSun"/>
        </w:rPr>
        <w:object w:dxaOrig="10104" w:dyaOrig="3312" w14:anchorId="2F2C7E85">
          <v:shape id="_x0000_i1041" type="#_x0000_t75" style="width:506.25pt;height:166.5pt" o:ole="">
            <v:imagedata r:id="rId42" o:title=""/>
          </v:shape>
          <o:OLEObject Type="Embed" ProgID="Visio.Drawing.15" ShapeID="_x0000_i1041" DrawAspect="Content" ObjectID="_1764440408" r:id="rId43"/>
        </w:object>
      </w:r>
    </w:p>
    <w:p w14:paraId="3B1C08FA" w14:textId="77777777" w:rsidR="00356552" w:rsidRDefault="00356552" w:rsidP="00356552">
      <w:pPr>
        <w:pStyle w:val="TF"/>
      </w:pPr>
      <w:r>
        <w:t xml:space="preserve">Figure 4.3.2.3.2-1: NF service consumer requesting to </w:t>
      </w:r>
      <w:r>
        <w:rPr>
          <w:lang w:eastAsia="ja-JP"/>
        </w:rPr>
        <w:t xml:space="preserve">retrieve </w:t>
      </w:r>
      <w:r>
        <w:t>stored ML model(s)</w:t>
      </w:r>
    </w:p>
    <w:p w14:paraId="08C68D65" w14:textId="77777777" w:rsidR="004C60A9" w:rsidRDefault="004C60A9" w:rsidP="004C60A9">
      <w:r>
        <w:t xml:space="preserve">The NF service consumer shall invoke the </w:t>
      </w:r>
      <w:proofErr w:type="spellStart"/>
      <w:r>
        <w:t>Nadrf_MLModelManagement_RetrievalRequest</w:t>
      </w:r>
      <w:proofErr w:type="spellEnd"/>
      <w:r>
        <w:t xml:space="preserve">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attribute or the unique ML model identifier within the "</w:t>
      </w:r>
      <w:proofErr w:type="spellStart"/>
      <w:r>
        <w:t>modelUniqueId</w:t>
      </w:r>
      <w:proofErr w:type="spellEnd"/>
      <w:r>
        <w:t>" attribute.</w:t>
      </w:r>
    </w:p>
    <w:p w14:paraId="442B1D54" w14:textId="77777777" w:rsidR="004C60A9" w:rsidRDefault="004C60A9" w:rsidP="004C60A9">
      <w:r>
        <w:t>Upon the reception of the HTTP GET request, the ADRF shall:</w:t>
      </w:r>
    </w:p>
    <w:p w14:paraId="4510FDDA" w14:textId="77777777" w:rsidR="004C60A9" w:rsidRDefault="004C60A9" w:rsidP="004C60A9">
      <w:pPr>
        <w:pStyle w:val="B1"/>
      </w:pPr>
      <w:r>
        <w:lastRenderedPageBreak/>
        <w:t>-</w:t>
      </w:r>
      <w:r>
        <w:tab/>
        <w:t>find the ML model(s) according to the requested parameters.</w:t>
      </w:r>
    </w:p>
    <w:p w14:paraId="37E761F9" w14:textId="77777777" w:rsidR="004C60A9" w:rsidRDefault="004C60A9" w:rsidP="004C60A9">
      <w:r>
        <w:t xml:space="preserve">If one ore more of the requested ML model(s) are found, the ADRF shall respond with "200 OK" status code with the message body containing the </w:t>
      </w:r>
      <w:proofErr w:type="spellStart"/>
      <w:r>
        <w:t>NadrfMLModelStoreRecord</w:t>
      </w:r>
      <w:proofErr w:type="spellEnd"/>
      <w:r>
        <w:t xml:space="preserve"> data structure. The </w:t>
      </w:r>
      <w:proofErr w:type="spellStart"/>
      <w:r>
        <w:t>NadrfMLModelStoreRecord</w:t>
      </w:r>
      <w:proofErr w:type="spellEnd"/>
      <w:r>
        <w:t xml:space="preserve"> data structure in the response body shall include the </w:t>
      </w:r>
      <w:proofErr w:type="spellStart"/>
      <w:r>
        <w:t>MLModelInfo</w:t>
      </w:r>
      <w:proofErr w:type="spellEnd"/>
      <w:r>
        <w:t xml:space="preserve"> data structure in the "</w:t>
      </w:r>
      <w:proofErr w:type="spellStart"/>
      <w:r>
        <w:t>mlModelInfo</w:t>
      </w:r>
      <w:proofErr w:type="spellEnd"/>
      <w:r>
        <w:t>" attribute with the unique ML model identifier in the "</w:t>
      </w:r>
      <w:proofErr w:type="spellStart"/>
      <w:r>
        <w:t>modelUniqueId</w:t>
      </w:r>
      <w:proofErr w:type="spellEnd"/>
      <w:r>
        <w:t>" attribute and the address of the ML model file stored in the ADRF in the "</w:t>
      </w:r>
      <w:proofErr w:type="spellStart"/>
      <w:r>
        <w:t>mlFileAddr</w:t>
      </w:r>
      <w:proofErr w:type="spellEnd"/>
      <w:r>
        <w:t>" attribute.</w:t>
      </w:r>
    </w:p>
    <w:p w14:paraId="42A655C3" w14:textId="77777777" w:rsidR="004C60A9" w:rsidRDefault="004C60A9" w:rsidP="004C60A9">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0234FE8C" w14:textId="77777777" w:rsidR="004C60A9" w:rsidRDefault="004C60A9" w:rsidP="004C60A9">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Heading4"/>
      </w:pPr>
      <w:bookmarkStart w:id="795" w:name="_Toc148535672"/>
      <w:bookmarkStart w:id="796" w:name="_Toc151748979"/>
      <w:r>
        <w:t>4.3.2.4</w:t>
      </w:r>
      <w:r>
        <w:tab/>
      </w:r>
      <w:proofErr w:type="spellStart"/>
      <w:r>
        <w:t>Nadrf_MLModelManagement_Delete</w:t>
      </w:r>
      <w:proofErr w:type="spellEnd"/>
      <w:r>
        <w:t xml:space="preserve"> service operation</w:t>
      </w:r>
      <w:bookmarkEnd w:id="795"/>
      <w:bookmarkEnd w:id="796"/>
    </w:p>
    <w:p w14:paraId="1BB68217" w14:textId="77777777" w:rsidR="00356552" w:rsidRDefault="00356552" w:rsidP="00356552">
      <w:pPr>
        <w:pStyle w:val="Heading5"/>
      </w:pPr>
      <w:bookmarkStart w:id="797" w:name="_Toc148535673"/>
      <w:bookmarkStart w:id="798" w:name="_Toc151748980"/>
      <w:r>
        <w:t>4.3.2.4.1</w:t>
      </w:r>
      <w:r>
        <w:tab/>
        <w:t>General</w:t>
      </w:r>
      <w:bookmarkEnd w:id="797"/>
      <w:bookmarkEnd w:id="798"/>
    </w:p>
    <w:p w14:paraId="43A96E71" w14:textId="77777777" w:rsidR="00356552" w:rsidRDefault="00356552" w:rsidP="00356552">
      <w:r>
        <w:t xml:space="preserve">The </w:t>
      </w:r>
      <w:proofErr w:type="spellStart"/>
      <w:r>
        <w:t>Nadrf_MLModelManagement_Delete</w:t>
      </w:r>
      <w:proofErr w:type="spellEnd"/>
      <w:r>
        <w:t xml:space="preserve"> service operation is used by an NF service consumer to delete stored ML model(s) or ML model address(es).</w:t>
      </w:r>
    </w:p>
    <w:p w14:paraId="55FEC6D5" w14:textId="77777777" w:rsidR="00356552" w:rsidRDefault="00356552" w:rsidP="00356552">
      <w:pPr>
        <w:pStyle w:val="Heading5"/>
      </w:pPr>
      <w:bookmarkStart w:id="799" w:name="_Toc148535674"/>
      <w:bookmarkStart w:id="800" w:name="_Toc151748981"/>
      <w:r>
        <w:t>4.3.2.4.2</w:t>
      </w:r>
      <w:r>
        <w:tab/>
        <w:t>Requesting removal of stored ML model(s)</w:t>
      </w:r>
      <w:bookmarkEnd w:id="799"/>
      <w:bookmarkEnd w:id="800"/>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6225F9" w:rsidP="006225F9">
      <w:pPr>
        <w:pStyle w:val="TH"/>
        <w:rPr>
          <w:lang w:eastAsia="zh-CN"/>
        </w:rPr>
      </w:pPr>
      <w:r>
        <w:rPr>
          <w:rFonts w:eastAsia="SimSun"/>
        </w:rPr>
        <w:object w:dxaOrig="10116" w:dyaOrig="3324" w14:anchorId="6514D708">
          <v:shape id="_x0000_i1042" type="#_x0000_t75" style="width:505.5pt;height:166.5pt" o:ole="">
            <v:imagedata r:id="rId44" o:title=""/>
          </v:shape>
          <o:OLEObject Type="Embed" ProgID="Visio.Drawing.15" ShapeID="_x0000_i1042" DrawAspect="Content" ObjectID="_1764440409" r:id="rId45"/>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 xml:space="preserve">The NF service consumer shall invoke the </w:t>
      </w:r>
      <w:proofErr w:type="spellStart"/>
      <w:r>
        <w:t>Nadrf_MLModelManagement_Delete</w:t>
      </w:r>
      <w:proofErr w:type="spellEnd"/>
      <w:r>
        <w:t xml:space="preserv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w:t>
      </w:r>
      <w:proofErr w:type="spellStart"/>
      <w:r>
        <w:t>storeTransId</w:t>
      </w:r>
      <w:proofErr w:type="spellEnd"/>
      <w:r>
        <w:t>}" is the transaction identifier of the stored record that is to be deleted.</w:t>
      </w:r>
    </w:p>
    <w:p w14:paraId="4CE7F2A6" w14:textId="77777777" w:rsidR="006225F9" w:rsidRDefault="006225F9" w:rsidP="006225F9">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7954A869" w14:textId="77777777" w:rsidR="006225F9" w:rsidRDefault="006225F9" w:rsidP="006225F9">
      <w:pPr>
        <w:pStyle w:val="B1"/>
      </w:pPr>
      <w:r>
        <w:t>-</w:t>
      </w:r>
      <w:r>
        <w:tab/>
        <w:t>remove the storage transaction corresponding stored ML model record;</w:t>
      </w:r>
    </w:p>
    <w:p w14:paraId="3FCDC9BE" w14:textId="77777777" w:rsidR="006225F9" w:rsidRDefault="006225F9" w:rsidP="006225F9">
      <w:pPr>
        <w:pStyle w:val="B1"/>
      </w:pPr>
      <w:r>
        <w:t>-</w:t>
      </w:r>
      <w:r>
        <w:tab/>
        <w:t>respond</w:t>
      </w:r>
      <w:r>
        <w:rPr>
          <w:rFonts w:eastAsia="Batang"/>
        </w:rPr>
        <w:t xml:space="preserve"> </w:t>
      </w:r>
      <w:r>
        <w:t xml:space="preserve">with HTTP "204 No Content" status code, or with HTTP "200 OK" status code with the message body containing, for each of the ML Models that had been stored under the given storage transaction identifier, the </w:t>
      </w:r>
      <w:proofErr w:type="spellStart"/>
      <w:r>
        <w:t>MLModelDelResult</w:t>
      </w:r>
      <w:proofErr w:type="spellEnd"/>
      <w:r>
        <w:t xml:space="preserve"> data structure with the unique ML model identifier in the "</w:t>
      </w:r>
      <w:proofErr w:type="spellStart"/>
      <w:r>
        <w:t>modelUniqueId</w:t>
      </w:r>
      <w:proofErr w:type="spellEnd"/>
      <w:r>
        <w:t>" attribute and the result in the "</w:t>
      </w:r>
      <w:proofErr w:type="spellStart"/>
      <w:r>
        <w:t>delResult</w:t>
      </w:r>
      <w:proofErr w:type="spellEnd"/>
      <w:r>
        <w:t>" attribute.</w:t>
      </w:r>
    </w:p>
    <w:p w14:paraId="54C152C4" w14:textId="77777777" w:rsidR="006225F9" w:rsidRDefault="006225F9" w:rsidP="006225F9">
      <w:r>
        <w:lastRenderedPageBreak/>
        <w:t>If errors occur when processing the HTTP DELETE request, the ADRF shall send an HTTP error response as specified in clause 5.2.7.</w:t>
      </w:r>
    </w:p>
    <w:p w14:paraId="179113C1" w14:textId="77777777" w:rsidR="006225F9" w:rsidRDefault="006225F9" w:rsidP="006225F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Heading5"/>
      </w:pPr>
      <w:bookmarkStart w:id="801" w:name="_Toc148535675"/>
      <w:bookmarkStart w:id="802" w:name="_Toc151748982"/>
      <w:bookmarkStart w:id="803" w:name="_Toc510696597"/>
      <w:bookmarkStart w:id="804" w:name="_Toc35971389"/>
      <w:bookmarkStart w:id="805" w:name="_Toc36812120"/>
      <w:bookmarkStart w:id="806" w:name="_Toc72766434"/>
      <w:bookmarkStart w:id="807" w:name="_Toc72767001"/>
      <w:bookmarkStart w:id="808" w:name="_Toc73042453"/>
      <w:bookmarkStart w:id="809" w:name="_Toc81242797"/>
      <w:bookmarkStart w:id="810" w:name="_Toc89426566"/>
      <w:bookmarkStart w:id="811" w:name="_Toc94020351"/>
      <w:bookmarkStart w:id="812" w:name="_Toc97034882"/>
      <w:bookmarkStart w:id="813" w:name="_Toc97037759"/>
      <w:bookmarkStart w:id="814" w:name="_Toc100939968"/>
      <w:bookmarkStart w:id="815" w:name="_Toc104546834"/>
      <w:bookmarkStart w:id="816" w:name="_Toc112937881"/>
      <w:bookmarkStart w:id="817" w:name="_Toc114134638"/>
      <w:bookmarkStart w:id="818" w:name="_Toc120681577"/>
      <w:bookmarkStart w:id="819" w:name="_Toc133434764"/>
      <w:bookmarkStart w:id="820" w:name="_Toc138693947"/>
      <w:r>
        <w:t>4.3.2.4.3</w:t>
      </w:r>
      <w:r>
        <w:tab/>
        <w:t>Requesting removal of stored ML model(s) using unique ML model identifier</w:t>
      </w:r>
      <w:bookmarkEnd w:id="801"/>
      <w:bookmarkEnd w:id="802"/>
    </w:p>
    <w:p w14:paraId="123B31D2" w14:textId="77777777" w:rsidR="00A3407C" w:rsidRDefault="00A3407C" w:rsidP="00A3407C">
      <w:r>
        <w:t>Figure 4.3.2.4.3-1 shows a scenario where the NF service consumer sends a request to the ADRF to delete stored ML model(s) based on the unique ML model identifier.</w:t>
      </w:r>
    </w:p>
    <w:p w14:paraId="03F2F433" w14:textId="4CB745C2" w:rsidR="00A3407C" w:rsidRDefault="00A3407C" w:rsidP="00A3407C">
      <w:pPr>
        <w:pStyle w:val="TH"/>
        <w:rPr>
          <w:rFonts w:eastAsia="SimSun"/>
          <w:lang w:eastAsia="zh-CN"/>
        </w:rPr>
      </w:pPr>
    </w:p>
    <w:p w14:paraId="1A8EF0C4" w14:textId="77777777" w:rsidR="00A3407C" w:rsidRDefault="00A3407C" w:rsidP="00A3407C">
      <w:pPr>
        <w:pStyle w:val="TF"/>
      </w:pPr>
      <w:r>
        <w:rPr>
          <w:rFonts w:eastAsia="SimSun"/>
        </w:rPr>
        <w:object w:dxaOrig="10104" w:dyaOrig="3312" w14:anchorId="72463174">
          <v:shape id="_x0000_i1043" type="#_x0000_t75" style="width:506.25pt;height:166.5pt" o:ole="">
            <v:imagedata r:id="rId46" o:title=""/>
          </v:shape>
          <o:OLEObject Type="Embed" ProgID="Visio.Drawing.15" ShapeID="_x0000_i1043" DrawAspect="Content" ObjectID="_1764440410" r:id="rId47"/>
        </w:object>
      </w:r>
      <w:r>
        <w:t>Figure 4.3.2.4.3-1: NF service consumer requesting to remove stored ML model(s)</w:t>
      </w:r>
    </w:p>
    <w:p w14:paraId="78B7576E" w14:textId="77777777" w:rsidR="00A3407C" w:rsidRDefault="00A3407C" w:rsidP="00A3407C">
      <w:r>
        <w:t xml:space="preserve">The NF service consumer shall invoke the </w:t>
      </w:r>
      <w:proofErr w:type="spellStart"/>
      <w:r>
        <w:t>Nadrf_MLModelManagement_Delete</w:t>
      </w:r>
      <w:proofErr w:type="spellEnd"/>
      <w:r>
        <w:t xml:space="preserv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a </w:t>
      </w:r>
      <w:proofErr w:type="spellStart"/>
      <w:r>
        <w:t>NadrfMLModelStoreRecord</w:t>
      </w:r>
      <w:proofErr w:type="spellEnd"/>
      <w:r>
        <w:t xml:space="preserve"> data structure. The </w:t>
      </w:r>
      <w:proofErr w:type="spellStart"/>
      <w:r>
        <w:t>NadrfMLModelStoreRecord</w:t>
      </w:r>
      <w:proofErr w:type="spellEnd"/>
      <w:r>
        <w:t xml:space="preserve"> data structure provided in the request body shall include the </w:t>
      </w:r>
      <w:proofErr w:type="spellStart"/>
      <w:r>
        <w:t>MLModelInfo</w:t>
      </w:r>
      <w:proofErr w:type="spellEnd"/>
      <w:r>
        <w:t xml:space="preserve"> data structure in the "</w:t>
      </w:r>
      <w:proofErr w:type="spellStart"/>
      <w:r>
        <w:t>mlModelInfo</w:t>
      </w:r>
      <w:proofErr w:type="spellEnd"/>
      <w:r>
        <w:t>" attribute with the unique ML model identifier in the "</w:t>
      </w:r>
      <w:proofErr w:type="spellStart"/>
      <w:r>
        <w:t>modelUniqueId</w:t>
      </w:r>
      <w:proofErr w:type="spellEnd"/>
      <w:r>
        <w:t>" attribute.</w:t>
      </w:r>
    </w:p>
    <w:p w14:paraId="61F4F147" w14:textId="7D0A5352" w:rsidR="00A3407C" w:rsidRDefault="00A3407C" w:rsidP="00A3407C">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 received in the request and respond</w:t>
      </w:r>
      <w:r>
        <w:rPr>
          <w:rFonts w:eastAsia="Batang"/>
        </w:rPr>
        <w:t xml:space="preserve"> </w:t>
      </w:r>
      <w:r>
        <w:t xml:space="preserve">with HTTP "200 OK" status with the message body containing the </w:t>
      </w:r>
      <w:proofErr w:type="spellStart"/>
      <w:r>
        <w:t>MLModelDelResult</w:t>
      </w:r>
      <w:proofErr w:type="spellEnd"/>
      <w:r>
        <w:t xml:space="preserve"> data structure. The ADRF shall include the unique ML model identifier in the "</w:t>
      </w:r>
      <w:proofErr w:type="spellStart"/>
      <w:r>
        <w:t>modelUniqueId</w:t>
      </w:r>
      <w:proofErr w:type="spellEnd"/>
      <w:r>
        <w:t>" attribute and the result in the "</w:t>
      </w:r>
      <w:proofErr w:type="spellStart"/>
      <w:r>
        <w:t>delResult</w:t>
      </w:r>
      <w:proofErr w:type="spellEnd"/>
      <w:r>
        <w:t>" attribute. If errors occur when processing the HTTP POST request, the ADRF shall send an HTTP error response as specified in clause 5.2.7.</w:t>
      </w:r>
    </w:p>
    <w:p w14:paraId="0B37AE16" w14:textId="77777777" w:rsidR="00E9750A" w:rsidRDefault="00A16F12">
      <w:pPr>
        <w:pStyle w:val="Heading1"/>
      </w:pPr>
      <w:bookmarkStart w:id="821" w:name="_Toc148535676"/>
      <w:bookmarkStart w:id="822" w:name="_Toc151748983"/>
      <w:r>
        <w:t>5</w:t>
      </w:r>
      <w:r>
        <w:tab/>
        <w:t>API Definitions</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721E4BDF" w14:textId="77777777" w:rsidR="00E9750A" w:rsidRDefault="00A16F12">
      <w:pPr>
        <w:pStyle w:val="Heading2"/>
      </w:pPr>
      <w:bookmarkStart w:id="823" w:name="_Toc72766435"/>
      <w:bookmarkStart w:id="824" w:name="_Toc72767002"/>
      <w:bookmarkStart w:id="825" w:name="_Toc73042454"/>
      <w:bookmarkStart w:id="826" w:name="_Toc81242798"/>
      <w:bookmarkStart w:id="827" w:name="_Toc89426567"/>
      <w:bookmarkStart w:id="828" w:name="_Toc94020352"/>
      <w:bookmarkStart w:id="829" w:name="_Toc97034883"/>
      <w:bookmarkStart w:id="830" w:name="_Toc97037760"/>
      <w:bookmarkStart w:id="831" w:name="_Toc100939969"/>
      <w:bookmarkStart w:id="832" w:name="_Toc104546835"/>
      <w:bookmarkStart w:id="833" w:name="_Toc112937882"/>
      <w:bookmarkStart w:id="834" w:name="_Toc114134639"/>
      <w:bookmarkStart w:id="835" w:name="_Toc120681578"/>
      <w:bookmarkStart w:id="836" w:name="_Toc133434765"/>
      <w:bookmarkStart w:id="837" w:name="_Toc138693948"/>
      <w:bookmarkStart w:id="838" w:name="_Toc148535677"/>
      <w:bookmarkStart w:id="839" w:name="_Toc151748984"/>
      <w:bookmarkStart w:id="840" w:name="_Toc510696649"/>
      <w:bookmarkStart w:id="841" w:name="_Hlk530142087"/>
      <w:r>
        <w:t>5.1</w:t>
      </w:r>
      <w:r>
        <w:tab/>
      </w:r>
      <w:proofErr w:type="spellStart"/>
      <w:r>
        <w:t>Nadrf_DataManagement</w:t>
      </w:r>
      <w:proofErr w:type="spellEnd"/>
      <w:r>
        <w:t xml:space="preserve"> Service API</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0F51931A" w14:textId="77777777" w:rsidR="00E9750A" w:rsidRDefault="00A16F12">
      <w:pPr>
        <w:pStyle w:val="Heading3"/>
      </w:pPr>
      <w:bookmarkStart w:id="842" w:name="_Toc72766436"/>
      <w:bookmarkStart w:id="843" w:name="_Toc72767003"/>
      <w:bookmarkStart w:id="844" w:name="_Toc73042455"/>
      <w:bookmarkStart w:id="845" w:name="_Toc81242799"/>
      <w:bookmarkStart w:id="846" w:name="_Toc89426568"/>
      <w:bookmarkStart w:id="847" w:name="_Toc94020353"/>
      <w:bookmarkStart w:id="848" w:name="_Toc97034884"/>
      <w:bookmarkStart w:id="849" w:name="_Toc97037761"/>
      <w:bookmarkStart w:id="850" w:name="_Toc100939970"/>
      <w:bookmarkStart w:id="851" w:name="_Toc104546836"/>
      <w:bookmarkStart w:id="852" w:name="_Toc112937883"/>
      <w:bookmarkStart w:id="853" w:name="_Toc114134640"/>
      <w:bookmarkStart w:id="854" w:name="_Toc120681579"/>
      <w:bookmarkStart w:id="855" w:name="_Toc133434766"/>
      <w:bookmarkStart w:id="856" w:name="_Toc138693949"/>
      <w:bookmarkStart w:id="857" w:name="_Toc148535678"/>
      <w:bookmarkStart w:id="858" w:name="_Toc151748985"/>
      <w:r>
        <w:t>5.1.1</w:t>
      </w:r>
      <w:r>
        <w:tab/>
        <w:t>Introduction</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478509A9" w14:textId="77777777" w:rsidR="00E9750A" w:rsidRDefault="00A16F12">
      <w:pPr>
        <w:rPr>
          <w:lang w:eastAsia="zh-CN"/>
        </w:rPr>
      </w:pPr>
      <w:bookmarkStart w:id="859" w:name="_Toc72766437"/>
      <w:bookmarkStart w:id="860" w:name="_Toc72767004"/>
      <w:bookmarkStart w:id="861" w:name="_Toc73042456"/>
      <w:bookmarkStart w:id="862" w:name="_Toc81242800"/>
      <w:bookmarkStart w:id="863" w:name="_Toc89426569"/>
      <w:bookmarkStart w:id="864" w:name="_Toc94020354"/>
      <w:bookmarkStart w:id="865" w:name="_Toc97034885"/>
      <w:bookmarkStart w:id="866" w:name="_Toc97037762"/>
      <w:bookmarkStart w:id="867" w:name="_Toc100939971"/>
      <w:bookmarkStart w:id="868" w:name="_Toc104546837"/>
      <w:bookmarkStart w:id="869" w:name="_Toc112937884"/>
      <w:bookmarkStart w:id="870" w:name="_Toc114134641"/>
      <w:r>
        <w:t xml:space="preserve">The </w:t>
      </w:r>
      <w:proofErr w:type="spellStart"/>
      <w:r>
        <w:t>Nadrf_DataManagement</w:t>
      </w:r>
      <w:proofErr w:type="spellEnd"/>
      <w:r>
        <w:t xml:space="preserve"> service shall use the </w:t>
      </w:r>
      <w:proofErr w:type="spellStart"/>
      <w:r>
        <w:t>Nadrf_DataManagement</w:t>
      </w:r>
      <w:proofErr w:type="spellEnd"/>
      <w:r>
        <w:t xml:space="preserve"> </w:t>
      </w:r>
      <w:r>
        <w:rPr>
          <w:lang w:eastAsia="zh-CN"/>
        </w:rPr>
        <w:t>API.</w:t>
      </w:r>
    </w:p>
    <w:p w14:paraId="55D08198" w14:textId="77777777" w:rsidR="00E9750A" w:rsidRDefault="00A16F12">
      <w:pPr>
        <w:rPr>
          <w:lang w:eastAsia="zh-CN"/>
        </w:rPr>
      </w:pPr>
      <w:r>
        <w:rPr>
          <w:rFonts w:hint="eastAsia"/>
          <w:lang w:eastAsia="zh-CN"/>
        </w:rPr>
        <w:t xml:space="preserve">The API URI of the </w:t>
      </w:r>
      <w:proofErr w:type="spellStart"/>
      <w:r>
        <w:t>Nadrf_DataManagement</w:t>
      </w:r>
      <w:proofErr w:type="spellEnd"/>
      <w:r>
        <w:t xml:space="preserve"> </w:t>
      </w:r>
      <w:r>
        <w:rPr>
          <w:lang w:eastAsia="zh-CN"/>
        </w:rPr>
        <w:t>API</w:t>
      </w:r>
      <w:r>
        <w:rPr>
          <w:rFonts w:hint="eastAsia"/>
          <w:lang w:eastAsia="zh-CN"/>
        </w:rPr>
        <w:t xml:space="preserve"> shall be:</w:t>
      </w:r>
    </w:p>
    <w:p w14:paraId="3B087EF5" w14:textId="77777777" w:rsidR="00E9750A" w:rsidRDefault="00A16F12">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lastRenderedPageBreak/>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rPr>
          <w:bCs/>
        </w:rPr>
        <w:t>nadrf-datamanagement</w:t>
      </w:r>
      <w:proofErr w:type="spellEnd"/>
      <w:r>
        <w:t>".</w:t>
      </w:r>
    </w:p>
    <w:p w14:paraId="0CD78991" w14:textId="77777777" w:rsidR="00E9750A" w:rsidRDefault="00A16F12">
      <w:pPr>
        <w:pStyle w:val="B1"/>
      </w:pPr>
      <w:r>
        <w:t>-</w:t>
      </w:r>
      <w:r>
        <w:tab/>
        <w:t>The &lt;</w:t>
      </w:r>
      <w:proofErr w:type="spellStart"/>
      <w:r>
        <w:t>apiVersion</w:t>
      </w:r>
      <w:proofErr w:type="spellEnd"/>
      <w:r>
        <w:t>&gt; shall be "v1".</w:t>
      </w:r>
    </w:p>
    <w:p w14:paraId="43C540B7" w14:textId="77777777" w:rsidR="00E9750A" w:rsidRDefault="00A16F12">
      <w:pPr>
        <w:pStyle w:val="B1"/>
        <w:rPr>
          <w:lang w:eastAsia="zh-CN"/>
        </w:rPr>
      </w:pPr>
      <w:r>
        <w:t>-</w:t>
      </w:r>
      <w:r>
        <w:tab/>
        <w:t>The &lt;</w:t>
      </w:r>
      <w:proofErr w:type="spellStart"/>
      <w:r>
        <w:t>apiSpecificResourceUriPart</w:t>
      </w:r>
      <w:proofErr w:type="spellEnd"/>
      <w:r>
        <w:t>&gt; shall be set as described in clause</w:t>
      </w:r>
      <w:r>
        <w:rPr>
          <w:lang w:eastAsia="zh-CN"/>
        </w:rPr>
        <w:t> </w:t>
      </w:r>
      <w:r>
        <w:t>5.1.3.</w:t>
      </w:r>
    </w:p>
    <w:p w14:paraId="01507970" w14:textId="77777777" w:rsidR="00E9750A" w:rsidRDefault="00A16F12">
      <w:pPr>
        <w:pStyle w:val="Heading3"/>
      </w:pPr>
      <w:bookmarkStart w:id="871" w:name="_Toc120681580"/>
      <w:bookmarkStart w:id="872" w:name="_Toc133434767"/>
      <w:bookmarkStart w:id="873" w:name="_Toc138693950"/>
      <w:bookmarkStart w:id="874" w:name="_Toc148535679"/>
      <w:bookmarkStart w:id="875" w:name="_Toc151748986"/>
      <w:r>
        <w:t>5.1.2</w:t>
      </w:r>
      <w:r>
        <w:tab/>
        <w:t>Usage of HTTP</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074F5FB5" w14:textId="77777777" w:rsidR="00E9750A" w:rsidRDefault="00A16F12">
      <w:pPr>
        <w:pStyle w:val="Heading4"/>
      </w:pPr>
      <w:bookmarkStart w:id="876" w:name="_Toc97037763"/>
      <w:bookmarkStart w:id="877" w:name="_Toc104546838"/>
      <w:bookmarkStart w:id="878" w:name="_Toc94020355"/>
      <w:bookmarkStart w:id="879" w:name="_Toc120681581"/>
      <w:bookmarkStart w:id="880" w:name="_Toc72767005"/>
      <w:bookmarkStart w:id="881" w:name="_Toc100939972"/>
      <w:bookmarkStart w:id="882" w:name="_Toc114134642"/>
      <w:bookmarkStart w:id="883" w:name="_Toc97034886"/>
      <w:bookmarkStart w:id="884" w:name="_Toc81242801"/>
      <w:bookmarkStart w:id="885" w:name="_Toc89426570"/>
      <w:bookmarkStart w:id="886" w:name="_Toc73042457"/>
      <w:bookmarkStart w:id="887" w:name="_Toc72766438"/>
      <w:bookmarkStart w:id="888" w:name="_Toc112937885"/>
      <w:bookmarkStart w:id="889" w:name="_Toc133434768"/>
      <w:bookmarkStart w:id="890" w:name="_Toc138693951"/>
      <w:bookmarkStart w:id="891" w:name="_Toc148535680"/>
      <w:bookmarkStart w:id="892" w:name="_Toc151748987"/>
      <w:r>
        <w:t>5.1.2.1</w:t>
      </w:r>
      <w:r>
        <w:tab/>
        <w:t>General</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 xml:space="preserve">The </w:t>
      </w:r>
      <w:proofErr w:type="spellStart"/>
      <w:r>
        <w:t>OpenAPI</w:t>
      </w:r>
      <w:proofErr w:type="spellEnd"/>
      <w:r>
        <w:t xml:space="preserve"> [6] specification of HTTP messages and content bodies for the </w:t>
      </w:r>
      <w:proofErr w:type="spellStart"/>
      <w:r>
        <w:t>Nadrf_DataManagement</w:t>
      </w:r>
      <w:proofErr w:type="spellEnd"/>
      <w:r>
        <w:t xml:space="preserve"> API is contained in Annex A.</w:t>
      </w:r>
    </w:p>
    <w:p w14:paraId="4FCC113A" w14:textId="77777777" w:rsidR="00E9750A" w:rsidRDefault="00A16F12">
      <w:pPr>
        <w:pStyle w:val="Heading4"/>
      </w:pPr>
      <w:bookmarkStart w:id="893" w:name="_Toc120681582"/>
      <w:bookmarkStart w:id="894" w:name="_Toc100939973"/>
      <w:bookmarkStart w:id="895" w:name="_Toc104546839"/>
      <w:bookmarkStart w:id="896" w:name="_Toc112937886"/>
      <w:bookmarkStart w:id="897" w:name="_Toc114134643"/>
      <w:bookmarkStart w:id="898" w:name="_Toc94020356"/>
      <w:bookmarkStart w:id="899" w:name="_Toc97034887"/>
      <w:bookmarkStart w:id="900" w:name="_Toc97037764"/>
      <w:bookmarkStart w:id="901" w:name="_Toc73042458"/>
      <w:bookmarkStart w:id="902" w:name="_Toc81242802"/>
      <w:bookmarkStart w:id="903" w:name="_Toc89426571"/>
      <w:bookmarkStart w:id="904" w:name="_Toc72766439"/>
      <w:bookmarkStart w:id="905" w:name="_Toc72767006"/>
      <w:bookmarkStart w:id="906" w:name="_Toc133434769"/>
      <w:bookmarkStart w:id="907" w:name="_Toc138693952"/>
      <w:bookmarkStart w:id="908" w:name="_Toc148535681"/>
      <w:bookmarkStart w:id="909" w:name="_Toc151748988"/>
      <w:r>
        <w:t>5.1.2.2</w:t>
      </w:r>
      <w:r>
        <w:tab/>
        <w:t>HTTP standard headers</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62BDC2C6" w14:textId="77777777" w:rsidR="00E9750A" w:rsidRDefault="00A16F12">
      <w:pPr>
        <w:pStyle w:val="Heading5"/>
        <w:rPr>
          <w:lang w:eastAsia="zh-CN"/>
        </w:rPr>
      </w:pPr>
      <w:bookmarkStart w:id="910" w:name="_Toc120681583"/>
      <w:bookmarkStart w:id="911" w:name="_Toc114134644"/>
      <w:bookmarkStart w:id="912" w:name="_Toc89426572"/>
      <w:bookmarkStart w:id="913" w:name="_Toc104546840"/>
      <w:bookmarkStart w:id="914" w:name="_Toc112937887"/>
      <w:bookmarkStart w:id="915" w:name="_Toc97037765"/>
      <w:bookmarkStart w:id="916" w:name="_Toc73042459"/>
      <w:bookmarkStart w:id="917" w:name="_Toc72766440"/>
      <w:bookmarkStart w:id="918" w:name="_Toc100939974"/>
      <w:bookmarkStart w:id="919" w:name="_Toc81242803"/>
      <w:bookmarkStart w:id="920" w:name="_Toc72767007"/>
      <w:bookmarkStart w:id="921" w:name="_Toc94020357"/>
      <w:bookmarkStart w:id="922" w:name="_Toc97034888"/>
      <w:bookmarkStart w:id="923" w:name="_Toc133434770"/>
      <w:bookmarkStart w:id="924" w:name="_Toc138693953"/>
      <w:bookmarkStart w:id="925" w:name="_Toc148535682"/>
      <w:bookmarkStart w:id="926" w:name="_Toc151748989"/>
      <w:r>
        <w:t>5.1.2.2.1</w:t>
      </w:r>
      <w:r>
        <w:rPr>
          <w:rFonts w:hint="eastAsia"/>
          <w:lang w:eastAsia="zh-CN"/>
        </w:rPr>
        <w:tab/>
      </w:r>
      <w:r>
        <w:rPr>
          <w:lang w:eastAsia="zh-CN"/>
        </w:rPr>
        <w:t>General</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24E60491" w14:textId="77777777" w:rsidR="00E9750A" w:rsidRDefault="00A16F12">
      <w:bookmarkStart w:id="927" w:name="_Toc97034889"/>
      <w:bookmarkStart w:id="928" w:name="_Toc72767008"/>
      <w:bookmarkStart w:id="929" w:name="_Toc114134645"/>
      <w:bookmarkStart w:id="930" w:name="_Toc97037766"/>
      <w:bookmarkStart w:id="931" w:name="_Toc100939975"/>
      <w:bookmarkStart w:id="932" w:name="_Toc94020358"/>
      <w:bookmarkStart w:id="933" w:name="_Toc73042460"/>
      <w:bookmarkStart w:id="934" w:name="_Toc112937888"/>
      <w:bookmarkStart w:id="935" w:name="_Toc72766441"/>
      <w:bookmarkStart w:id="936" w:name="_Toc104546841"/>
      <w:bookmarkStart w:id="937" w:name="_Toc89426573"/>
      <w:bookmarkStart w:id="938" w:name="_Toc81242804"/>
      <w:r>
        <w:t>See clause 5.2.2 of 3GPP TS 29.500 [4] for the usage of HTTP standard headers.</w:t>
      </w:r>
    </w:p>
    <w:p w14:paraId="2749F1F7" w14:textId="77777777" w:rsidR="00E9750A" w:rsidRDefault="00A16F12">
      <w:pPr>
        <w:pStyle w:val="Heading5"/>
      </w:pPr>
      <w:bookmarkStart w:id="939" w:name="_Toc120681584"/>
      <w:bookmarkStart w:id="940" w:name="_Toc133434771"/>
      <w:bookmarkStart w:id="941" w:name="_Toc138693954"/>
      <w:bookmarkStart w:id="942" w:name="_Toc148535683"/>
      <w:bookmarkStart w:id="943" w:name="_Toc151748990"/>
      <w:r>
        <w:t>5.1.2.2.2</w:t>
      </w:r>
      <w:r>
        <w:tab/>
        <w:t>Content type</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w:t>
      </w:r>
      <w:proofErr w:type="spellStart"/>
      <w:r>
        <w:t>json</w:t>
      </w:r>
      <w:proofErr w:type="spellEnd"/>
      <w:r>
        <w:t>".</w:t>
      </w:r>
    </w:p>
    <w:p w14:paraId="5D374FEC" w14:textId="24A38705" w:rsidR="00D47096" w:rsidRDefault="00D47096" w:rsidP="00D47096">
      <w:bookmarkStart w:id="944" w:name="_Toc97037767"/>
      <w:bookmarkStart w:id="945" w:name="_Toc100939976"/>
      <w:bookmarkStart w:id="946" w:name="_Toc112937889"/>
      <w:bookmarkStart w:id="947" w:name="_Toc104546842"/>
      <w:bookmarkStart w:id="948" w:name="_Toc114134646"/>
      <w:bookmarkStart w:id="949" w:name="_Toc120681585"/>
      <w:bookmarkStart w:id="950" w:name="_Toc73042461"/>
      <w:bookmarkStart w:id="951" w:name="_Toc72767009"/>
      <w:bookmarkStart w:id="952" w:name="_Toc89426574"/>
      <w:bookmarkStart w:id="953" w:name="_Toc97034890"/>
      <w:bookmarkStart w:id="954" w:name="_Toc72766442"/>
      <w:bookmarkStart w:id="955" w:name="_Toc94020359"/>
      <w:bookmarkStart w:id="956" w:name="_Toc81242805"/>
      <w:bookmarkStart w:id="957" w:name="_Toc133434772"/>
      <w:bookmarkStart w:id="958" w:name="_Toc138693955"/>
      <w:bookmarkStart w:id="959" w:name="_Toc148535684"/>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45583925" w14:textId="77777777" w:rsidR="00E9750A" w:rsidRDefault="00A16F12">
      <w:pPr>
        <w:pStyle w:val="Heading4"/>
      </w:pPr>
      <w:bookmarkStart w:id="960" w:name="_Toc151748991"/>
      <w:r>
        <w:t>5.1.2.3</w:t>
      </w:r>
      <w:r>
        <w:tab/>
        <w:t>HTTP custom headers</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64952465" w14:textId="77777777" w:rsidR="00E9750A" w:rsidRDefault="00A16F12">
      <w:bookmarkStart w:id="961" w:name="_Toc73042462"/>
      <w:bookmarkStart w:id="962" w:name="_Toc100939977"/>
      <w:bookmarkStart w:id="963" w:name="_Toc97037768"/>
      <w:bookmarkStart w:id="964" w:name="_Toc97034891"/>
      <w:bookmarkStart w:id="965" w:name="_Toc89426575"/>
      <w:bookmarkStart w:id="966" w:name="_Toc94020360"/>
      <w:bookmarkStart w:id="967" w:name="_Toc81242806"/>
      <w:bookmarkStart w:id="968" w:name="_Toc112937890"/>
      <w:bookmarkStart w:id="969" w:name="_Toc104546843"/>
      <w:bookmarkStart w:id="970" w:name="_Toc72767010"/>
      <w:bookmarkStart w:id="971" w:name="_Toc72766443"/>
      <w:bookmarkStart w:id="972" w:name="_Toc114134647"/>
      <w:r>
        <w:t>The mandatory HTTP custom header fields specified in clause 5.2.3.2 of 3GPP TS 29.500 [4] shall be applicable.</w:t>
      </w:r>
    </w:p>
    <w:p w14:paraId="48A21C5E" w14:textId="77777777" w:rsidR="00E9750A" w:rsidRDefault="00A16F12">
      <w:pPr>
        <w:pStyle w:val="Heading3"/>
      </w:pPr>
      <w:bookmarkStart w:id="973" w:name="_Toc120681586"/>
      <w:bookmarkStart w:id="974" w:name="_Toc133434773"/>
      <w:bookmarkStart w:id="975" w:name="_Toc138693956"/>
      <w:bookmarkStart w:id="976" w:name="_Toc148535685"/>
      <w:bookmarkStart w:id="977" w:name="_Toc151748992"/>
      <w:r>
        <w:t>5.1.3</w:t>
      </w:r>
      <w:r>
        <w:tab/>
        <w:t>Resources</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0E272EA6" w14:textId="77777777" w:rsidR="00E9750A" w:rsidRDefault="00A16F12">
      <w:pPr>
        <w:pStyle w:val="Heading4"/>
      </w:pPr>
      <w:bookmarkStart w:id="978" w:name="_Toc89426576"/>
      <w:bookmarkStart w:id="979" w:name="_Toc72767011"/>
      <w:bookmarkStart w:id="980" w:name="_Toc97034892"/>
      <w:bookmarkStart w:id="981" w:name="_Toc112937891"/>
      <w:bookmarkStart w:id="982" w:name="_Toc100939978"/>
      <w:bookmarkStart w:id="983" w:name="_Toc97037769"/>
      <w:bookmarkStart w:id="984" w:name="_Toc120681587"/>
      <w:bookmarkStart w:id="985" w:name="_Toc73042463"/>
      <w:bookmarkStart w:id="986" w:name="_Toc81242807"/>
      <w:bookmarkStart w:id="987" w:name="_Toc94020361"/>
      <w:bookmarkStart w:id="988" w:name="_Toc72766444"/>
      <w:bookmarkStart w:id="989" w:name="_Toc104546844"/>
      <w:bookmarkStart w:id="990" w:name="_Toc114134648"/>
      <w:bookmarkStart w:id="991" w:name="_Toc133434774"/>
      <w:bookmarkStart w:id="992" w:name="_Toc138693957"/>
      <w:bookmarkStart w:id="993" w:name="_Toc148535686"/>
      <w:bookmarkStart w:id="994" w:name="_Toc151748993"/>
      <w:r>
        <w:t>5.1.3.1</w:t>
      </w:r>
      <w:r>
        <w:tab/>
        <w:t>Overview</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10354A62" w14:textId="77777777" w:rsidR="00E9750A" w:rsidRDefault="00A16F12">
      <w:r>
        <w:rPr>
          <w:rFonts w:eastAsia="SimSun"/>
        </w:rPr>
        <w:t>This clause describes the structure for the Resource URIs</w:t>
      </w:r>
      <w:r>
        <w:t>, the resources and methods used for the service.</w:t>
      </w:r>
    </w:p>
    <w:p w14:paraId="67734E4B" w14:textId="77777777" w:rsidR="00E9750A" w:rsidRDefault="00A16F12">
      <w:r>
        <w:t xml:space="preserve">Figure 5.1.3.1-1 depicts the resource URIs structure for the </w:t>
      </w:r>
      <w:proofErr w:type="spellStart"/>
      <w:r>
        <w:t>Nadrf_DataManagement</w:t>
      </w:r>
      <w:proofErr w:type="spellEnd"/>
      <w:r>
        <w:t xml:space="preserve"> API.</w:t>
      </w:r>
    </w:p>
    <w:p w14:paraId="4D8F7208" w14:textId="77777777" w:rsidR="00E9750A" w:rsidRDefault="00A16F12">
      <w:pPr>
        <w:pStyle w:val="TH"/>
        <w:rPr>
          <w:lang w:val="en-US"/>
        </w:rPr>
      </w:pPr>
      <w:r>
        <w:object w:dxaOrig="7608" w:dyaOrig="3132" w14:anchorId="3828A640">
          <v:shape id="_x0000_i1044" type="#_x0000_t75" style="width:379.5pt;height:156.75pt" o:ole="">
            <v:imagedata r:id="rId48" o:title="" cropbottom="7081f" cropright="4734f"/>
          </v:shape>
          <o:OLEObject Type="Embed" ProgID="Visio.Drawing.15" ShapeID="_x0000_i1044" DrawAspect="Content" ObjectID="_1764440411" r:id="rId49"/>
        </w:object>
      </w:r>
    </w:p>
    <w:p w14:paraId="13166E22" w14:textId="77777777" w:rsidR="00E9750A" w:rsidRDefault="00A16F12">
      <w:pPr>
        <w:pStyle w:val="TF"/>
      </w:pPr>
      <w:r>
        <w:t xml:space="preserve">Figure 5.1.3.1-1: Resource URI structure of the </w:t>
      </w:r>
      <w:proofErr w:type="spellStart"/>
      <w:r>
        <w:t>Nadrf_DataManagement</w:t>
      </w:r>
      <w:proofErr w:type="spellEnd"/>
      <w:r>
        <w:t xml:space="preserve">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w:t>
            </w:r>
            <w:proofErr w:type="spellStart"/>
            <w:r>
              <w:t>storeTransId</w:t>
            </w:r>
            <w:proofErr w:type="spellEnd"/>
            <w:r>
              <w:t>}</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w:t>
            </w:r>
            <w:proofErr w:type="spellStart"/>
            <w:r>
              <w:t>storeTransId</w:t>
            </w:r>
            <w:proofErr w:type="spellEnd"/>
            <w:r>
              <w:t>}.</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w:t>
            </w:r>
            <w:proofErr w:type="spellStart"/>
            <w:r>
              <w:t>subscriptionId</w:t>
            </w:r>
            <w:proofErr w:type="spellEnd"/>
            <w:r>
              <w:t>}</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w:t>
            </w:r>
            <w:proofErr w:type="spellStart"/>
            <w:r>
              <w:t>subscriptionId</w:t>
            </w:r>
            <w:proofErr w:type="spellEnd"/>
            <w:r>
              <w:t>}.</w:t>
            </w:r>
          </w:p>
        </w:tc>
      </w:tr>
    </w:tbl>
    <w:p w14:paraId="6563A1C6" w14:textId="77777777" w:rsidR="00E9750A" w:rsidRDefault="00E9750A"/>
    <w:p w14:paraId="3A420FE2" w14:textId="77777777" w:rsidR="00E9750A" w:rsidRDefault="00A16F12">
      <w:pPr>
        <w:pStyle w:val="Heading4"/>
      </w:pPr>
      <w:bookmarkStart w:id="995" w:name="_Toc114134649"/>
      <w:bookmarkStart w:id="996" w:name="_Toc112937892"/>
      <w:bookmarkStart w:id="997" w:name="_Toc104546845"/>
      <w:bookmarkStart w:id="998" w:name="_Toc120681588"/>
      <w:bookmarkStart w:id="999" w:name="_Toc89426577"/>
      <w:bookmarkStart w:id="1000" w:name="_Toc73042464"/>
      <w:bookmarkStart w:id="1001" w:name="_Toc94020362"/>
      <w:bookmarkStart w:id="1002" w:name="_Toc97034893"/>
      <w:bookmarkStart w:id="1003" w:name="_Toc72766445"/>
      <w:bookmarkStart w:id="1004" w:name="_Toc97037770"/>
      <w:bookmarkStart w:id="1005" w:name="_Toc72767012"/>
      <w:bookmarkStart w:id="1006" w:name="_Toc81242808"/>
      <w:bookmarkStart w:id="1007" w:name="_Toc100939979"/>
      <w:bookmarkStart w:id="1008" w:name="_Toc133434775"/>
      <w:bookmarkStart w:id="1009" w:name="_Toc138693958"/>
      <w:bookmarkStart w:id="1010" w:name="_Toc148535687"/>
      <w:bookmarkStart w:id="1011" w:name="_Toc151748994"/>
      <w:r>
        <w:t>5.1.3.2</w:t>
      </w:r>
      <w:r>
        <w:tab/>
        <w:t>Resource: ADRF Data Store Records</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13681A9C" w14:textId="77777777" w:rsidR="00E9750A" w:rsidRDefault="00A16F12">
      <w:pPr>
        <w:pStyle w:val="Heading5"/>
      </w:pPr>
      <w:bookmarkStart w:id="1012" w:name="_Toc114134650"/>
      <w:bookmarkStart w:id="1013" w:name="_Toc120681589"/>
      <w:bookmarkStart w:id="1014" w:name="_Toc97034894"/>
      <w:bookmarkStart w:id="1015" w:name="_Toc72767013"/>
      <w:bookmarkStart w:id="1016" w:name="_Toc112937893"/>
      <w:bookmarkStart w:id="1017" w:name="_Toc89426578"/>
      <w:bookmarkStart w:id="1018" w:name="_Toc100939980"/>
      <w:bookmarkStart w:id="1019" w:name="_Toc104546846"/>
      <w:bookmarkStart w:id="1020" w:name="_Toc94020363"/>
      <w:bookmarkStart w:id="1021" w:name="_Toc97037771"/>
      <w:bookmarkStart w:id="1022" w:name="_Toc81242809"/>
      <w:bookmarkStart w:id="1023" w:name="_Toc73042465"/>
      <w:bookmarkStart w:id="1024" w:name="_Toc72766446"/>
      <w:bookmarkStart w:id="1025" w:name="_Toc133434776"/>
      <w:bookmarkStart w:id="1026" w:name="_Toc138693959"/>
      <w:bookmarkStart w:id="1027" w:name="_Toc148535688"/>
      <w:bookmarkStart w:id="1028" w:name="_Toc151748995"/>
      <w:r>
        <w:t>5.1.3.2.1</w:t>
      </w:r>
      <w:r>
        <w:tab/>
        <w:t>Description</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1BD18D6B" w14:textId="77777777" w:rsidR="00E9750A" w:rsidRDefault="00A16F12">
      <w:r>
        <w:t xml:space="preserve">The ADRF Data Store Records resource represents all data storage records to the </w:t>
      </w:r>
      <w:proofErr w:type="spellStart"/>
      <w:r>
        <w:t>Nadrf_DataManagement</w:t>
      </w:r>
      <w:proofErr w:type="spellEnd"/>
      <w:r>
        <w:t xml:space="preserve">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Heading5"/>
      </w:pPr>
      <w:bookmarkStart w:id="1029" w:name="_Toc73042466"/>
      <w:bookmarkStart w:id="1030" w:name="_Toc72766447"/>
      <w:bookmarkStart w:id="1031" w:name="_Toc72767014"/>
      <w:bookmarkStart w:id="1032" w:name="_Toc97034895"/>
      <w:bookmarkStart w:id="1033" w:name="_Toc89426579"/>
      <w:bookmarkStart w:id="1034" w:name="_Toc94020364"/>
      <w:bookmarkStart w:id="1035" w:name="_Toc81242810"/>
      <w:bookmarkStart w:id="1036" w:name="_Toc97037772"/>
      <w:bookmarkStart w:id="1037" w:name="_Toc120681590"/>
      <w:bookmarkStart w:id="1038" w:name="_Toc112937894"/>
      <w:bookmarkStart w:id="1039" w:name="_Toc114134651"/>
      <w:bookmarkStart w:id="1040" w:name="_Toc104546847"/>
      <w:bookmarkStart w:id="1041" w:name="_Toc100939981"/>
      <w:bookmarkStart w:id="1042" w:name="_Toc133434777"/>
      <w:bookmarkStart w:id="1043" w:name="_Toc138693960"/>
      <w:bookmarkStart w:id="1044" w:name="_Toc148535689"/>
      <w:bookmarkStart w:id="1045" w:name="_Toc151748996"/>
      <w:r>
        <w:t>5.1.3.2.2</w:t>
      </w:r>
      <w:r>
        <w:tab/>
        <w:t>Resource Definition</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7A690E1A" w14:textId="77777777" w:rsidR="00E9750A" w:rsidRDefault="00A16F12">
      <w:pPr>
        <w:rPr>
          <w:b/>
          <w:bCs/>
        </w:rPr>
      </w:pPr>
      <w:r>
        <w:t xml:space="preserve">Resource URI: </w:t>
      </w:r>
      <w:r>
        <w:rPr>
          <w:b/>
        </w:rPr>
        <w:t>{</w:t>
      </w:r>
      <w:proofErr w:type="spellStart"/>
      <w:r>
        <w:rPr>
          <w:b/>
        </w:rPr>
        <w:t>apiRoot</w:t>
      </w:r>
      <w:proofErr w:type="spellEnd"/>
      <w:r>
        <w:rPr>
          <w:b/>
        </w:rPr>
        <w:t>}/</w:t>
      </w:r>
      <w:proofErr w:type="spellStart"/>
      <w:r>
        <w:rPr>
          <w:b/>
          <w:bCs/>
        </w:rPr>
        <w:t>nadrf-datamanagement</w:t>
      </w:r>
      <w:proofErr w:type="spellEnd"/>
      <w:r>
        <w:rPr>
          <w:b/>
        </w:rPr>
        <w:t>/&lt;</w:t>
      </w:r>
      <w:proofErr w:type="spellStart"/>
      <w:r>
        <w:rPr>
          <w:b/>
        </w:rPr>
        <w:t>apiVersion</w:t>
      </w:r>
      <w:proofErr w:type="spellEnd"/>
      <w:r>
        <w:rPr>
          <w:b/>
        </w:rPr>
        <w:t>&gt;/</w:t>
      </w:r>
      <w:r>
        <w:rPr>
          <w:b/>
          <w:bCs/>
        </w:rPr>
        <w:t>data-store-records</w:t>
      </w:r>
    </w:p>
    <w:p w14:paraId="2B4EEE03" w14:textId="77777777" w:rsidR="00E9750A" w:rsidRDefault="00A16F12">
      <w:r>
        <w:t>The &lt;</w:t>
      </w:r>
      <w:proofErr w:type="spellStart"/>
      <w:r>
        <w:t>apiVersion</w:t>
      </w:r>
      <w:proofErr w:type="spellEnd"/>
      <w:r>
        <w:t>&gt;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proofErr w:type="spellStart"/>
            <w:r>
              <w:t>apiRoot</w:t>
            </w:r>
            <w:proofErr w:type="spellEnd"/>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Heading5"/>
      </w:pPr>
      <w:bookmarkStart w:id="1046" w:name="_Toc81242811"/>
      <w:bookmarkStart w:id="1047" w:name="_Toc89426580"/>
      <w:bookmarkStart w:id="1048" w:name="_Toc73042467"/>
      <w:bookmarkStart w:id="1049" w:name="_Toc72767015"/>
      <w:bookmarkStart w:id="1050" w:name="_Toc72766448"/>
      <w:bookmarkStart w:id="1051" w:name="_Toc94020365"/>
      <w:bookmarkStart w:id="1052" w:name="_Toc97034896"/>
      <w:bookmarkStart w:id="1053" w:name="_Toc104546848"/>
      <w:bookmarkStart w:id="1054" w:name="_Toc112937895"/>
      <w:bookmarkStart w:id="1055" w:name="_Toc114134652"/>
      <w:bookmarkStart w:id="1056" w:name="_Toc120681591"/>
      <w:bookmarkStart w:id="1057" w:name="_Toc100939982"/>
      <w:bookmarkStart w:id="1058" w:name="_Toc97037773"/>
      <w:bookmarkStart w:id="1059" w:name="_Toc133434778"/>
      <w:bookmarkStart w:id="1060" w:name="_Toc138693961"/>
      <w:bookmarkStart w:id="1061" w:name="_Toc148535690"/>
      <w:bookmarkStart w:id="1062" w:name="_Toc151748997"/>
      <w:r>
        <w:lastRenderedPageBreak/>
        <w:t>5.1.3.2.3</w:t>
      </w:r>
      <w:r>
        <w:tab/>
        <w:t>Resource Standard Methods</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048C90A8" w14:textId="77777777" w:rsidR="00E9750A" w:rsidRDefault="00A16F12">
      <w:pPr>
        <w:pStyle w:val="Heading6"/>
      </w:pPr>
      <w:bookmarkStart w:id="1063" w:name="_Toc97034897"/>
      <w:bookmarkStart w:id="1064" w:name="_Toc72766449"/>
      <w:bookmarkStart w:id="1065" w:name="_Toc73042468"/>
      <w:bookmarkStart w:id="1066" w:name="_Toc72767016"/>
      <w:bookmarkStart w:id="1067" w:name="_Toc97037774"/>
      <w:bookmarkStart w:id="1068" w:name="_Toc114134653"/>
      <w:bookmarkStart w:id="1069" w:name="_Toc89426581"/>
      <w:bookmarkStart w:id="1070" w:name="_Toc100939983"/>
      <w:bookmarkStart w:id="1071" w:name="_Toc94020366"/>
      <w:bookmarkStart w:id="1072" w:name="_Toc120681592"/>
      <w:bookmarkStart w:id="1073" w:name="_Toc112937896"/>
      <w:bookmarkStart w:id="1074" w:name="_Toc81242812"/>
      <w:bookmarkStart w:id="1075" w:name="_Toc104546849"/>
      <w:bookmarkStart w:id="1076" w:name="_Toc133434779"/>
      <w:bookmarkStart w:id="1077" w:name="_Toc138693962"/>
      <w:bookmarkStart w:id="1078" w:name="_Toc148535691"/>
      <w:bookmarkStart w:id="1079" w:name="_Toc151748998"/>
      <w:r>
        <w:t>5.1.3.2.3.1</w:t>
      </w:r>
      <w:r>
        <w:tab/>
        <w:t>POST</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proofErr w:type="spellStart"/>
            <w:r>
              <w:t>NadrfDataStoreRecord</w:t>
            </w:r>
            <w:proofErr w:type="spellEnd"/>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014321B4" w14:textId="77777777" w:rsidR="00E9750A" w:rsidRDefault="00A16F12">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314CCE8" w14:textId="77777777">
        <w:trPr>
          <w:jc w:val="center"/>
        </w:trPr>
        <w:tc>
          <w:tcPr>
            <w:tcW w:w="825" w:type="pct"/>
            <w:tcBorders>
              <w:bottom w:val="single" w:sz="6" w:space="0" w:color="auto"/>
            </w:tcBorders>
            <w:shd w:val="clear" w:color="auto" w:fill="C0C0C0"/>
          </w:tcPr>
          <w:p w14:paraId="077097D0" w14:textId="77777777" w:rsidR="00E9750A" w:rsidRDefault="00A16F12">
            <w:pPr>
              <w:pStyle w:val="TAH"/>
            </w:pPr>
            <w:r>
              <w:t>Data type</w:t>
            </w:r>
          </w:p>
        </w:tc>
        <w:tc>
          <w:tcPr>
            <w:tcW w:w="225" w:type="pct"/>
            <w:tcBorders>
              <w:bottom w:val="single" w:sz="6" w:space="0" w:color="auto"/>
            </w:tcBorders>
            <w:shd w:val="clear" w:color="auto" w:fill="C0C0C0"/>
          </w:tcPr>
          <w:p w14:paraId="057CBA7E" w14:textId="77777777" w:rsidR="00E9750A" w:rsidRDefault="00A16F12">
            <w:pPr>
              <w:pStyle w:val="TAH"/>
            </w:pPr>
            <w:r>
              <w:t>P</w:t>
            </w:r>
          </w:p>
        </w:tc>
        <w:tc>
          <w:tcPr>
            <w:tcW w:w="649" w:type="pct"/>
            <w:tcBorders>
              <w:bottom w:val="single" w:sz="6" w:space="0" w:color="auto"/>
            </w:tcBorders>
            <w:shd w:val="clear" w:color="auto" w:fill="C0C0C0"/>
          </w:tcPr>
          <w:p w14:paraId="1D0B2E08" w14:textId="77777777" w:rsidR="00E9750A" w:rsidRDefault="00A16F12">
            <w:pPr>
              <w:pStyle w:val="TAH"/>
            </w:pPr>
            <w:r>
              <w:t>Cardinality</w:t>
            </w:r>
          </w:p>
        </w:tc>
        <w:tc>
          <w:tcPr>
            <w:tcW w:w="583" w:type="pct"/>
            <w:tcBorders>
              <w:bottom w:val="single" w:sz="6" w:space="0" w:color="auto"/>
            </w:tcBorders>
            <w:shd w:val="clear" w:color="auto" w:fill="C0C0C0"/>
          </w:tcPr>
          <w:p w14:paraId="50F1B838" w14:textId="77777777" w:rsidR="00E9750A" w:rsidRDefault="00A16F12">
            <w:pPr>
              <w:pStyle w:val="TAH"/>
            </w:pPr>
            <w:r>
              <w:t>Response</w:t>
            </w:r>
          </w:p>
          <w:p w14:paraId="64350D3A" w14:textId="77777777" w:rsidR="00E9750A" w:rsidRDefault="00A16F12">
            <w:pPr>
              <w:pStyle w:val="TAH"/>
            </w:pPr>
            <w:r>
              <w:t>codes</w:t>
            </w:r>
          </w:p>
        </w:tc>
        <w:tc>
          <w:tcPr>
            <w:tcW w:w="2718" w:type="pct"/>
            <w:tcBorders>
              <w:bottom w:val="single" w:sz="6" w:space="0" w:color="auto"/>
            </w:tcBorders>
            <w:shd w:val="clear" w:color="auto" w:fill="C0C0C0"/>
          </w:tcPr>
          <w:p w14:paraId="62495A29" w14:textId="77777777" w:rsidR="00E9750A" w:rsidRDefault="00A16F12">
            <w:pPr>
              <w:pStyle w:val="TAH"/>
            </w:pPr>
            <w:r>
              <w:t>Description</w:t>
            </w:r>
          </w:p>
        </w:tc>
      </w:tr>
      <w:tr w:rsidR="00E9750A" w14:paraId="609744D4" w14:textId="77777777">
        <w:trPr>
          <w:jc w:val="center"/>
        </w:trPr>
        <w:tc>
          <w:tcPr>
            <w:tcW w:w="825" w:type="pct"/>
            <w:tcBorders>
              <w:top w:val="single" w:sz="6" w:space="0" w:color="auto"/>
            </w:tcBorders>
            <w:shd w:val="clear" w:color="auto" w:fill="auto"/>
          </w:tcPr>
          <w:p w14:paraId="4005BD58" w14:textId="77777777" w:rsidR="00E9750A" w:rsidRDefault="00A16F12">
            <w:pPr>
              <w:pStyle w:val="TAL"/>
            </w:pPr>
            <w:proofErr w:type="spellStart"/>
            <w:r>
              <w:t>NadrfDataStoreRecord</w:t>
            </w:r>
            <w:proofErr w:type="spellEnd"/>
          </w:p>
        </w:tc>
        <w:tc>
          <w:tcPr>
            <w:tcW w:w="225" w:type="pct"/>
            <w:tcBorders>
              <w:top w:val="single" w:sz="6" w:space="0" w:color="auto"/>
            </w:tcBorders>
          </w:tcPr>
          <w:p w14:paraId="373DA360" w14:textId="77777777" w:rsidR="00E9750A" w:rsidRDefault="00A16F12">
            <w:pPr>
              <w:pStyle w:val="TAC"/>
            </w:pPr>
            <w:r>
              <w:t>M</w:t>
            </w:r>
          </w:p>
        </w:tc>
        <w:tc>
          <w:tcPr>
            <w:tcW w:w="649" w:type="pct"/>
            <w:tcBorders>
              <w:top w:val="single" w:sz="6" w:space="0" w:color="auto"/>
            </w:tcBorders>
          </w:tcPr>
          <w:p w14:paraId="52B15B83" w14:textId="77777777" w:rsidR="00E9750A" w:rsidRDefault="00A16F12">
            <w:pPr>
              <w:pStyle w:val="TAL"/>
            </w:pPr>
            <w:r>
              <w:t>1</w:t>
            </w:r>
          </w:p>
        </w:tc>
        <w:tc>
          <w:tcPr>
            <w:tcW w:w="583" w:type="pct"/>
            <w:tcBorders>
              <w:top w:val="single" w:sz="6" w:space="0" w:color="auto"/>
            </w:tcBorders>
          </w:tcPr>
          <w:p w14:paraId="79108EEC" w14:textId="77777777" w:rsidR="00E9750A" w:rsidRDefault="00A16F12">
            <w:pPr>
              <w:pStyle w:val="TAL"/>
            </w:pPr>
            <w:r>
              <w:t>201 Created</w:t>
            </w:r>
          </w:p>
        </w:tc>
        <w:tc>
          <w:tcPr>
            <w:tcW w:w="2718" w:type="pct"/>
            <w:tcBorders>
              <w:top w:val="single" w:sz="6" w:space="0" w:color="auto"/>
            </w:tcBorders>
            <w:shd w:val="clear" w:color="auto" w:fill="auto"/>
          </w:tcPr>
          <w:p w14:paraId="0B47E7E0" w14:textId="77777777" w:rsidR="00E9750A" w:rsidRDefault="00A16F12">
            <w:pPr>
              <w:pStyle w:val="TAL"/>
            </w:pPr>
            <w:r>
              <w:t>The creation of an Individual Data Store Record resource is confirmed, and a representation of that resource is returned.</w:t>
            </w:r>
          </w:p>
        </w:tc>
      </w:tr>
      <w:tr w:rsidR="00E9750A" w14:paraId="5D86E26C" w14:textId="77777777">
        <w:trPr>
          <w:jc w:val="center"/>
        </w:trPr>
        <w:tc>
          <w:tcPr>
            <w:tcW w:w="5000" w:type="pct"/>
            <w:gridSpan w:val="5"/>
            <w:shd w:val="clear" w:color="auto" w:fill="auto"/>
          </w:tcPr>
          <w:p w14:paraId="26386BA8" w14:textId="77777777" w:rsidR="00E9750A" w:rsidRDefault="00A16F12">
            <w:pPr>
              <w:pStyle w:val="TAN"/>
            </w:pPr>
            <w:r>
              <w:t>NOTE:</w:t>
            </w:r>
            <w:r>
              <w:tab/>
              <w:t xml:space="preserve">The </w:t>
            </w:r>
            <w:proofErr w:type="spellStart"/>
            <w:r>
              <w:t>manadatory</w:t>
            </w:r>
            <w:proofErr w:type="spellEnd"/>
            <w:r>
              <w:t xml:space="preserve"> HTTP error status code for the POST method listed in Table 5.1.7.1-1 of 3GPP TS 29.500 [4] also apply.</w:t>
            </w:r>
          </w:p>
        </w:tc>
      </w:tr>
    </w:tbl>
    <w:p w14:paraId="1AA933A3" w14:textId="77777777" w:rsidR="00E9750A" w:rsidRDefault="00E9750A"/>
    <w:p w14:paraId="682EA4FE" w14:textId="77777777" w:rsidR="00E9750A" w:rsidRDefault="00A16F12">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9750A" w14:paraId="1CAB331F" w14:textId="77777777">
        <w:trPr>
          <w:jc w:val="center"/>
        </w:trPr>
        <w:tc>
          <w:tcPr>
            <w:tcW w:w="981" w:type="pct"/>
            <w:tcBorders>
              <w:bottom w:val="single" w:sz="6" w:space="0" w:color="auto"/>
            </w:tcBorders>
            <w:shd w:val="clear" w:color="auto" w:fill="C0C0C0"/>
          </w:tcPr>
          <w:p w14:paraId="607C87A0" w14:textId="77777777" w:rsidR="00E9750A" w:rsidRDefault="00A16F12">
            <w:pPr>
              <w:pStyle w:val="TAH"/>
            </w:pPr>
            <w:r>
              <w:t>Name</w:t>
            </w:r>
          </w:p>
        </w:tc>
        <w:tc>
          <w:tcPr>
            <w:tcW w:w="871" w:type="pct"/>
            <w:tcBorders>
              <w:bottom w:val="single" w:sz="6" w:space="0" w:color="auto"/>
            </w:tcBorders>
            <w:shd w:val="clear" w:color="auto" w:fill="C0C0C0"/>
          </w:tcPr>
          <w:p w14:paraId="246BFFC9" w14:textId="77777777" w:rsidR="00E9750A" w:rsidRDefault="00A16F12">
            <w:pPr>
              <w:pStyle w:val="TAH"/>
            </w:pPr>
            <w:r>
              <w:t>Data type</w:t>
            </w:r>
          </w:p>
        </w:tc>
        <w:tc>
          <w:tcPr>
            <w:tcW w:w="256" w:type="pct"/>
            <w:tcBorders>
              <w:bottom w:val="single" w:sz="6" w:space="0" w:color="auto"/>
            </w:tcBorders>
            <w:shd w:val="clear" w:color="auto" w:fill="C0C0C0"/>
          </w:tcPr>
          <w:p w14:paraId="5E4082C2" w14:textId="77777777" w:rsidR="00E9750A" w:rsidRDefault="00A16F12">
            <w:pPr>
              <w:pStyle w:val="TAH"/>
            </w:pPr>
            <w:r>
              <w:t>P</w:t>
            </w:r>
          </w:p>
        </w:tc>
        <w:tc>
          <w:tcPr>
            <w:tcW w:w="776" w:type="pct"/>
            <w:tcBorders>
              <w:bottom w:val="single" w:sz="6" w:space="0" w:color="auto"/>
            </w:tcBorders>
            <w:shd w:val="clear" w:color="auto" w:fill="C0C0C0"/>
          </w:tcPr>
          <w:p w14:paraId="6BE523EA" w14:textId="77777777" w:rsidR="00E9750A" w:rsidRDefault="00A16F12">
            <w:pPr>
              <w:pStyle w:val="TAH"/>
            </w:pPr>
            <w:r>
              <w:t>Cardinality</w:t>
            </w:r>
          </w:p>
        </w:tc>
        <w:tc>
          <w:tcPr>
            <w:tcW w:w="2117" w:type="pct"/>
            <w:tcBorders>
              <w:bottom w:val="single" w:sz="6" w:space="0" w:color="auto"/>
            </w:tcBorders>
            <w:shd w:val="clear" w:color="auto" w:fill="C0C0C0"/>
            <w:vAlign w:val="center"/>
          </w:tcPr>
          <w:p w14:paraId="509FC73C" w14:textId="77777777" w:rsidR="00E9750A" w:rsidRDefault="00A16F12">
            <w:pPr>
              <w:pStyle w:val="TAH"/>
            </w:pPr>
            <w:r>
              <w:t>Description</w:t>
            </w:r>
          </w:p>
        </w:tc>
      </w:tr>
      <w:tr w:rsidR="00E9750A" w14:paraId="1EC4B63E" w14:textId="77777777">
        <w:trPr>
          <w:jc w:val="center"/>
        </w:trPr>
        <w:tc>
          <w:tcPr>
            <w:tcW w:w="981" w:type="pct"/>
            <w:tcBorders>
              <w:top w:val="single" w:sz="6" w:space="0" w:color="auto"/>
            </w:tcBorders>
            <w:shd w:val="clear" w:color="auto" w:fill="auto"/>
          </w:tcPr>
          <w:p w14:paraId="6ED4FC6F" w14:textId="77777777" w:rsidR="00E9750A" w:rsidRDefault="00A16F12">
            <w:pPr>
              <w:pStyle w:val="TAL"/>
            </w:pPr>
            <w:r>
              <w:t>Location</w:t>
            </w:r>
          </w:p>
        </w:tc>
        <w:tc>
          <w:tcPr>
            <w:tcW w:w="871" w:type="pct"/>
            <w:tcBorders>
              <w:top w:val="single" w:sz="6" w:space="0" w:color="auto"/>
            </w:tcBorders>
          </w:tcPr>
          <w:p w14:paraId="7BE515CC" w14:textId="77777777" w:rsidR="00E9750A" w:rsidRDefault="00A16F12">
            <w:pPr>
              <w:pStyle w:val="TAL"/>
            </w:pPr>
            <w:r>
              <w:rPr>
                <w:rFonts w:hint="eastAsia"/>
                <w:lang w:eastAsia="zh-CN"/>
              </w:rPr>
              <w:t>s</w:t>
            </w:r>
            <w:r>
              <w:t>tring</w:t>
            </w:r>
          </w:p>
        </w:tc>
        <w:tc>
          <w:tcPr>
            <w:tcW w:w="256" w:type="pct"/>
            <w:tcBorders>
              <w:top w:val="single" w:sz="6" w:space="0" w:color="auto"/>
            </w:tcBorders>
          </w:tcPr>
          <w:p w14:paraId="1E822D78" w14:textId="77777777" w:rsidR="00E9750A" w:rsidRDefault="00A16F12">
            <w:pPr>
              <w:pStyle w:val="TAC"/>
            </w:pPr>
            <w:r>
              <w:t>M</w:t>
            </w:r>
          </w:p>
        </w:tc>
        <w:tc>
          <w:tcPr>
            <w:tcW w:w="776" w:type="pct"/>
            <w:tcBorders>
              <w:top w:val="single" w:sz="6" w:space="0" w:color="auto"/>
            </w:tcBorders>
          </w:tcPr>
          <w:p w14:paraId="03171FE7" w14:textId="77777777" w:rsidR="00E9750A" w:rsidRDefault="00A16F12">
            <w:pPr>
              <w:pStyle w:val="TAL"/>
            </w:pPr>
            <w:r>
              <w:t>1</w:t>
            </w:r>
          </w:p>
        </w:tc>
        <w:tc>
          <w:tcPr>
            <w:tcW w:w="2117" w:type="pct"/>
            <w:tcBorders>
              <w:top w:val="single" w:sz="6" w:space="0" w:color="auto"/>
            </w:tcBorders>
            <w:shd w:val="clear" w:color="auto" w:fill="auto"/>
            <w:vAlign w:val="center"/>
          </w:tcPr>
          <w:p w14:paraId="292F8316" w14:textId="77777777" w:rsidR="00E9750A" w:rsidRDefault="00A16F12">
            <w:pPr>
              <w:pStyle w:val="TAL"/>
            </w:pPr>
            <w:r>
              <w:t>Contains the URI of the newly created resource, according to the structure: {apiRoot}/nadrf-datamanagement/&lt;apiVersion&gt;/data-store-records/{storeTransId}</w:t>
            </w:r>
          </w:p>
        </w:tc>
      </w:tr>
    </w:tbl>
    <w:p w14:paraId="7B902B6E" w14:textId="77777777" w:rsidR="00E9750A" w:rsidRDefault="00E9750A"/>
    <w:p w14:paraId="64DF2307" w14:textId="77777777" w:rsidR="00E9750A" w:rsidRDefault="00A16F12">
      <w:pPr>
        <w:pStyle w:val="Heading6"/>
      </w:pPr>
      <w:bookmarkStart w:id="1080" w:name="_Toc120681593"/>
      <w:bookmarkStart w:id="1081" w:name="_Toc114134654"/>
      <w:bookmarkStart w:id="1082" w:name="_Toc72767017"/>
      <w:bookmarkStart w:id="1083" w:name="_Toc94020367"/>
      <w:bookmarkStart w:id="1084" w:name="_Toc73042469"/>
      <w:bookmarkStart w:id="1085" w:name="_Toc72766450"/>
      <w:bookmarkStart w:id="1086" w:name="_Toc89426582"/>
      <w:bookmarkStart w:id="1087" w:name="_Toc112937897"/>
      <w:bookmarkStart w:id="1088" w:name="_Toc97034898"/>
      <w:bookmarkStart w:id="1089" w:name="_Toc97037775"/>
      <w:bookmarkStart w:id="1090" w:name="_Toc81242813"/>
      <w:bookmarkStart w:id="1091" w:name="_Toc100939984"/>
      <w:bookmarkStart w:id="1092" w:name="_Toc104546850"/>
      <w:bookmarkStart w:id="1093" w:name="_Toc133434780"/>
      <w:bookmarkStart w:id="1094" w:name="_Toc138693963"/>
      <w:bookmarkStart w:id="1095" w:name="_Toc148535692"/>
      <w:bookmarkStart w:id="1096" w:name="_Toc151748999"/>
      <w:r>
        <w:t>5.1.3.2.3.2</w:t>
      </w:r>
      <w:r>
        <w:tab/>
        <w:t>GET</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w:t>
            </w:r>
            <w:proofErr w:type="spellStart"/>
            <w:r>
              <w:rPr>
                <w:rFonts w:ascii="Arial" w:hAnsi="Arial"/>
                <w:sz w:val="18"/>
              </w:rPr>
              <w:t>EnhDataMgmt</w:t>
            </w:r>
            <w:proofErr w:type="spellEnd"/>
            <w:r>
              <w:rPr>
                <w:rFonts w:ascii="Arial" w:hAnsi="Arial"/>
                <w:sz w:val="18"/>
              </w:rPr>
              <w: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1AE42DB4"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E9750A" w14:paraId="1BAA39B2" w14:textId="77777777">
        <w:trPr>
          <w:jc w:val="center"/>
        </w:trPr>
        <w:tc>
          <w:tcPr>
            <w:tcW w:w="1118" w:type="pct"/>
            <w:tcBorders>
              <w:bottom w:val="single" w:sz="6" w:space="0" w:color="auto"/>
            </w:tcBorders>
            <w:shd w:val="clear" w:color="auto" w:fill="C0C0C0"/>
          </w:tcPr>
          <w:p w14:paraId="3EBA00C6" w14:textId="77777777" w:rsidR="00E9750A" w:rsidRDefault="00A16F12">
            <w:pPr>
              <w:pStyle w:val="TAH"/>
            </w:pPr>
            <w:r>
              <w:t>Data type</w:t>
            </w:r>
          </w:p>
        </w:tc>
        <w:tc>
          <w:tcPr>
            <w:tcW w:w="154" w:type="pct"/>
            <w:tcBorders>
              <w:bottom w:val="single" w:sz="6" w:space="0" w:color="auto"/>
            </w:tcBorders>
            <w:shd w:val="clear" w:color="auto" w:fill="C0C0C0"/>
          </w:tcPr>
          <w:p w14:paraId="00BC701E" w14:textId="77777777" w:rsidR="00E9750A" w:rsidRDefault="00A16F12">
            <w:pPr>
              <w:pStyle w:val="TAH"/>
            </w:pPr>
            <w:r>
              <w:t>P</w:t>
            </w:r>
          </w:p>
        </w:tc>
        <w:tc>
          <w:tcPr>
            <w:tcW w:w="573" w:type="pct"/>
            <w:tcBorders>
              <w:bottom w:val="single" w:sz="6" w:space="0" w:color="auto"/>
            </w:tcBorders>
            <w:shd w:val="clear" w:color="auto" w:fill="C0C0C0"/>
          </w:tcPr>
          <w:p w14:paraId="5825ED9D" w14:textId="77777777" w:rsidR="00E9750A" w:rsidRDefault="00A16F12">
            <w:pPr>
              <w:pStyle w:val="TAH"/>
            </w:pPr>
            <w:r>
              <w:t>Cardinality</w:t>
            </w:r>
          </w:p>
        </w:tc>
        <w:tc>
          <w:tcPr>
            <w:tcW w:w="515" w:type="pct"/>
            <w:tcBorders>
              <w:bottom w:val="single" w:sz="6" w:space="0" w:color="auto"/>
            </w:tcBorders>
            <w:shd w:val="clear" w:color="auto" w:fill="C0C0C0"/>
          </w:tcPr>
          <w:p w14:paraId="42197B26" w14:textId="77777777" w:rsidR="00E9750A" w:rsidRDefault="00A16F12">
            <w:pPr>
              <w:pStyle w:val="TAH"/>
            </w:pPr>
            <w:r>
              <w:t>Response</w:t>
            </w:r>
          </w:p>
          <w:p w14:paraId="6696414F" w14:textId="77777777" w:rsidR="00E9750A" w:rsidRDefault="00A16F12">
            <w:pPr>
              <w:pStyle w:val="TAH"/>
            </w:pPr>
            <w:r>
              <w:t>codes</w:t>
            </w:r>
          </w:p>
        </w:tc>
        <w:tc>
          <w:tcPr>
            <w:tcW w:w="2641" w:type="pct"/>
            <w:tcBorders>
              <w:bottom w:val="single" w:sz="6" w:space="0" w:color="auto"/>
            </w:tcBorders>
            <w:shd w:val="clear" w:color="auto" w:fill="C0C0C0"/>
          </w:tcPr>
          <w:p w14:paraId="2D54721B" w14:textId="77777777" w:rsidR="00E9750A" w:rsidRDefault="00A16F12">
            <w:pPr>
              <w:pStyle w:val="TAH"/>
            </w:pPr>
            <w:r>
              <w:t>Description</w:t>
            </w:r>
          </w:p>
        </w:tc>
      </w:tr>
      <w:tr w:rsidR="00E9750A" w14:paraId="0AA9C247" w14:textId="77777777">
        <w:trPr>
          <w:jc w:val="center"/>
        </w:trPr>
        <w:tc>
          <w:tcPr>
            <w:tcW w:w="1118" w:type="pct"/>
            <w:tcBorders>
              <w:top w:val="single" w:sz="6" w:space="0" w:color="auto"/>
            </w:tcBorders>
          </w:tcPr>
          <w:p w14:paraId="6C742ADE" w14:textId="77777777" w:rsidR="00E9750A" w:rsidRDefault="00A16F12">
            <w:pPr>
              <w:pStyle w:val="TAL"/>
            </w:pPr>
            <w:proofErr w:type="spellStart"/>
            <w:r>
              <w:t>NadrfDataStoreRecord</w:t>
            </w:r>
            <w:proofErr w:type="spellEnd"/>
          </w:p>
        </w:tc>
        <w:tc>
          <w:tcPr>
            <w:tcW w:w="154" w:type="pct"/>
            <w:tcBorders>
              <w:top w:val="single" w:sz="6" w:space="0" w:color="auto"/>
            </w:tcBorders>
          </w:tcPr>
          <w:p w14:paraId="3F9D723F" w14:textId="77777777" w:rsidR="00E9750A" w:rsidRDefault="00A16F12">
            <w:pPr>
              <w:pStyle w:val="TAL"/>
            </w:pPr>
            <w:r>
              <w:rPr>
                <w:rFonts w:hint="eastAsia"/>
              </w:rPr>
              <w:t>M</w:t>
            </w:r>
          </w:p>
        </w:tc>
        <w:tc>
          <w:tcPr>
            <w:tcW w:w="573" w:type="pct"/>
            <w:tcBorders>
              <w:top w:val="single" w:sz="6" w:space="0" w:color="auto"/>
            </w:tcBorders>
          </w:tcPr>
          <w:p w14:paraId="1634AE6F" w14:textId="77777777" w:rsidR="00E9750A" w:rsidRDefault="00A16F12">
            <w:pPr>
              <w:pStyle w:val="TAL"/>
            </w:pPr>
            <w:r>
              <w:rPr>
                <w:rFonts w:hint="eastAsia"/>
              </w:rPr>
              <w:t>1</w:t>
            </w:r>
          </w:p>
        </w:tc>
        <w:tc>
          <w:tcPr>
            <w:tcW w:w="515" w:type="pct"/>
            <w:tcBorders>
              <w:top w:val="single" w:sz="6" w:space="0" w:color="auto"/>
            </w:tcBorders>
          </w:tcPr>
          <w:p w14:paraId="7E14A01A" w14:textId="77777777" w:rsidR="00E9750A" w:rsidRDefault="00A16F12">
            <w:pPr>
              <w:pStyle w:val="TAL"/>
            </w:pPr>
            <w:r>
              <w:rPr>
                <w:rFonts w:hint="eastAsia"/>
              </w:rPr>
              <w:t>200</w:t>
            </w:r>
            <w:r>
              <w:t xml:space="preserve"> OK</w:t>
            </w:r>
          </w:p>
        </w:tc>
        <w:tc>
          <w:tcPr>
            <w:tcW w:w="2641" w:type="pct"/>
            <w:tcBorders>
              <w:top w:val="single" w:sz="6" w:space="0" w:color="auto"/>
            </w:tcBorders>
          </w:tcPr>
          <w:p w14:paraId="784F0618" w14:textId="77777777" w:rsidR="00E9750A" w:rsidRDefault="00A16F12">
            <w:pPr>
              <w:pStyle w:val="TAL"/>
            </w:pPr>
            <w:r>
              <w:t>Data Store record.</w:t>
            </w:r>
          </w:p>
        </w:tc>
      </w:tr>
      <w:tr w:rsidR="00E9750A" w14:paraId="0A02EEB3" w14:textId="77777777">
        <w:trPr>
          <w:jc w:val="center"/>
        </w:trPr>
        <w:tc>
          <w:tcPr>
            <w:tcW w:w="1118" w:type="pct"/>
          </w:tcPr>
          <w:p w14:paraId="2D8EE580" w14:textId="77777777" w:rsidR="00E9750A" w:rsidRDefault="00A16F12">
            <w:pPr>
              <w:pStyle w:val="TAL"/>
            </w:pPr>
            <w:r>
              <w:t>n/a</w:t>
            </w:r>
          </w:p>
        </w:tc>
        <w:tc>
          <w:tcPr>
            <w:tcW w:w="154" w:type="pct"/>
          </w:tcPr>
          <w:p w14:paraId="5E0732D2" w14:textId="77777777" w:rsidR="00E9750A" w:rsidRDefault="00E9750A">
            <w:pPr>
              <w:pStyle w:val="TAL"/>
            </w:pPr>
          </w:p>
        </w:tc>
        <w:tc>
          <w:tcPr>
            <w:tcW w:w="573" w:type="pct"/>
          </w:tcPr>
          <w:p w14:paraId="55357B87" w14:textId="77777777" w:rsidR="00E9750A" w:rsidRDefault="00E9750A">
            <w:pPr>
              <w:pStyle w:val="TAL"/>
            </w:pPr>
          </w:p>
        </w:tc>
        <w:tc>
          <w:tcPr>
            <w:tcW w:w="515" w:type="pct"/>
          </w:tcPr>
          <w:p w14:paraId="7FD0D0B1" w14:textId="77777777" w:rsidR="00E9750A" w:rsidRDefault="00A16F12">
            <w:pPr>
              <w:pStyle w:val="TAL"/>
            </w:pPr>
            <w:r>
              <w:t>204 No Content</w:t>
            </w:r>
          </w:p>
        </w:tc>
        <w:tc>
          <w:tcPr>
            <w:tcW w:w="2641" w:type="pct"/>
          </w:tcPr>
          <w:p w14:paraId="08E310AA" w14:textId="77777777" w:rsidR="00E9750A" w:rsidRDefault="00A16F12">
            <w:pPr>
              <w:pStyle w:val="TAL"/>
            </w:pPr>
            <w:r>
              <w:t>If the request ADRF Data Store Record does not exist, the ADRF shall respond with "204 No Content ".</w:t>
            </w:r>
          </w:p>
        </w:tc>
      </w:tr>
      <w:tr w:rsidR="00E9750A" w14:paraId="718A6E31" w14:textId="77777777">
        <w:tblPrEx>
          <w:tblCellMar>
            <w:right w:w="115" w:type="dxa"/>
          </w:tblCellMar>
        </w:tblPrEx>
        <w:trPr>
          <w:jc w:val="center"/>
        </w:trPr>
        <w:tc>
          <w:tcPr>
            <w:tcW w:w="5000" w:type="pct"/>
            <w:gridSpan w:val="5"/>
          </w:tcPr>
          <w:p w14:paraId="2D8C118F" w14:textId="77777777" w:rsidR="00E9750A" w:rsidRDefault="00A16F12">
            <w:pPr>
              <w:pStyle w:val="TAN"/>
            </w:pPr>
            <w:r>
              <w:t>NOTE:</w:t>
            </w:r>
            <w:r>
              <w:tab/>
              <w:t>The mandatory HTTP error status codes for the GET method listed in table 5.2.7.1-1 of 3GPP TS 29.500 [4] also apply.</w:t>
            </w:r>
          </w:p>
        </w:tc>
      </w:tr>
    </w:tbl>
    <w:p w14:paraId="66B2466F" w14:textId="77777777" w:rsidR="00E9750A" w:rsidRDefault="00E9750A"/>
    <w:p w14:paraId="6044FB3F" w14:textId="77777777" w:rsidR="00E9750A" w:rsidRDefault="00A16F12">
      <w:pPr>
        <w:pStyle w:val="Heading5"/>
      </w:pPr>
      <w:bookmarkStart w:id="1097" w:name="_Toc100939985"/>
      <w:bookmarkStart w:id="1098" w:name="_Toc97037776"/>
      <w:bookmarkStart w:id="1099" w:name="_Toc120681594"/>
      <w:bookmarkStart w:id="1100" w:name="_Toc114134655"/>
      <w:bookmarkStart w:id="1101" w:name="_Toc104546851"/>
      <w:bookmarkStart w:id="1102" w:name="_Toc112937898"/>
      <w:bookmarkStart w:id="1103" w:name="_Toc72767018"/>
      <w:bookmarkStart w:id="1104" w:name="_Toc72766451"/>
      <w:bookmarkStart w:id="1105" w:name="_Toc73042470"/>
      <w:bookmarkStart w:id="1106" w:name="_Toc89426583"/>
      <w:bookmarkStart w:id="1107" w:name="_Toc81242814"/>
      <w:bookmarkStart w:id="1108" w:name="_Toc97034899"/>
      <w:bookmarkStart w:id="1109" w:name="_Toc94020368"/>
      <w:bookmarkStart w:id="1110" w:name="_Toc133434781"/>
      <w:bookmarkStart w:id="1111" w:name="_Toc138693964"/>
      <w:bookmarkStart w:id="1112" w:name="_Toc148535693"/>
      <w:bookmarkStart w:id="1113" w:name="_Toc151749000"/>
      <w:r>
        <w:t>5.1.3.2.4</w:t>
      </w:r>
      <w:r>
        <w:tab/>
        <w:t>Resource Custom Operations</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51678171" w14:textId="77777777" w:rsidR="00E9750A" w:rsidRDefault="00A16F12">
      <w:r>
        <w:t>None.</w:t>
      </w:r>
    </w:p>
    <w:p w14:paraId="0ADDB8ED" w14:textId="77777777" w:rsidR="00E9750A" w:rsidRDefault="00A16F12">
      <w:pPr>
        <w:pStyle w:val="Heading4"/>
      </w:pPr>
      <w:bookmarkStart w:id="1114" w:name="_Toc72766457"/>
      <w:bookmarkStart w:id="1115" w:name="_Toc97037777"/>
      <w:bookmarkStart w:id="1116" w:name="_Toc73042476"/>
      <w:bookmarkStart w:id="1117" w:name="_Toc72767024"/>
      <w:bookmarkStart w:id="1118" w:name="_Toc94020369"/>
      <w:bookmarkStart w:id="1119" w:name="_Toc89426584"/>
      <w:bookmarkStart w:id="1120" w:name="_Toc120681595"/>
      <w:bookmarkStart w:id="1121" w:name="_Toc100939986"/>
      <w:bookmarkStart w:id="1122" w:name="_Toc97034900"/>
      <w:bookmarkStart w:id="1123" w:name="_Toc81242820"/>
      <w:bookmarkStart w:id="1124" w:name="_Toc112937899"/>
      <w:bookmarkStart w:id="1125" w:name="_Toc114134656"/>
      <w:bookmarkStart w:id="1126" w:name="_Toc104546852"/>
      <w:bookmarkStart w:id="1127" w:name="_Toc133434782"/>
      <w:bookmarkStart w:id="1128" w:name="_Toc138693965"/>
      <w:bookmarkStart w:id="1129" w:name="_Toc148535694"/>
      <w:bookmarkStart w:id="1130" w:name="_Toc151749001"/>
      <w:r>
        <w:t>5.1.3.3</w:t>
      </w:r>
      <w:r>
        <w:tab/>
        <w:t>Resource: Individual ADRF Data Store Record</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770C0CA6" w14:textId="77777777" w:rsidR="00E9750A" w:rsidRDefault="00A16F12">
      <w:pPr>
        <w:pStyle w:val="Heading5"/>
      </w:pPr>
      <w:bookmarkStart w:id="1131" w:name="_Toc100939987"/>
      <w:bookmarkStart w:id="1132" w:name="_Toc97034901"/>
      <w:bookmarkStart w:id="1133" w:name="_Toc112937900"/>
      <w:bookmarkStart w:id="1134" w:name="_Toc104546853"/>
      <w:bookmarkStart w:id="1135" w:name="_Toc120681596"/>
      <w:bookmarkStart w:id="1136" w:name="_Toc114134657"/>
      <w:bookmarkStart w:id="1137" w:name="_Toc94020370"/>
      <w:bookmarkStart w:id="1138" w:name="_Toc97037778"/>
      <w:bookmarkStart w:id="1139" w:name="_Toc89426585"/>
      <w:bookmarkStart w:id="1140" w:name="_Toc133434783"/>
      <w:bookmarkStart w:id="1141" w:name="_Toc138693966"/>
      <w:bookmarkStart w:id="1142" w:name="_Toc148535695"/>
      <w:bookmarkStart w:id="1143" w:name="_Toc151749002"/>
      <w:r>
        <w:t>5.1.3.3.1</w:t>
      </w:r>
      <w:r>
        <w:tab/>
        <w:t>Description</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244E311F" w14:textId="77777777" w:rsidR="00E9750A" w:rsidRDefault="00A16F12">
      <w:r>
        <w:t xml:space="preserve">The Individual ADRF Data Store Record resource represents data or analytics stored via the </w:t>
      </w:r>
      <w:proofErr w:type="spellStart"/>
      <w:r>
        <w:rPr>
          <w:lang w:eastAsia="ja-JP"/>
        </w:rPr>
        <w:t>Nadrf_DataManagement_StorageRequest</w:t>
      </w:r>
      <w:proofErr w:type="spellEnd"/>
      <w:r>
        <w:rPr>
          <w:lang w:eastAsia="ja-JP"/>
        </w:rPr>
        <w:t xml:space="preserve"> in ADRF</w:t>
      </w:r>
      <w:r>
        <w:t>.</w:t>
      </w:r>
    </w:p>
    <w:p w14:paraId="66BF2CA1" w14:textId="77777777" w:rsidR="00E9750A" w:rsidRDefault="00A16F12">
      <w:pPr>
        <w:pStyle w:val="Heading5"/>
      </w:pPr>
      <w:bookmarkStart w:id="1144" w:name="_Toc100939988"/>
      <w:bookmarkStart w:id="1145" w:name="_Toc114134658"/>
      <w:bookmarkStart w:id="1146" w:name="_Toc120681597"/>
      <w:bookmarkStart w:id="1147" w:name="_Toc89426586"/>
      <w:bookmarkStart w:id="1148" w:name="_Toc104546854"/>
      <w:bookmarkStart w:id="1149" w:name="_Toc112937901"/>
      <w:bookmarkStart w:id="1150" w:name="_Toc97034902"/>
      <w:bookmarkStart w:id="1151" w:name="_Toc94020371"/>
      <w:bookmarkStart w:id="1152" w:name="_Toc97037779"/>
      <w:bookmarkStart w:id="1153" w:name="_Toc133434784"/>
      <w:bookmarkStart w:id="1154" w:name="_Toc138693967"/>
      <w:bookmarkStart w:id="1155" w:name="_Toc148535696"/>
      <w:bookmarkStart w:id="1156" w:name="_Toc151749003"/>
      <w:r>
        <w:t>5.1.3.3.2</w:t>
      </w:r>
      <w:r>
        <w:tab/>
        <w:t>Resource Definition</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w:t>
      </w:r>
      <w:proofErr w:type="spellStart"/>
      <w:r>
        <w:t>apiVersion</w:t>
      </w:r>
      <w:proofErr w:type="spellEnd"/>
      <w:r>
        <w:t>&gt;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proofErr w:type="spellStart"/>
            <w:r>
              <w:t>apiRoot</w:t>
            </w:r>
            <w:proofErr w:type="spellEnd"/>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proofErr w:type="spellStart"/>
            <w:r>
              <w:t>storeTransId</w:t>
            </w:r>
            <w:proofErr w:type="spellEnd"/>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Heading5"/>
      </w:pPr>
      <w:bookmarkStart w:id="1157" w:name="_Toc89426587"/>
      <w:bookmarkStart w:id="1158" w:name="_Toc94020372"/>
      <w:bookmarkStart w:id="1159" w:name="_Toc97034903"/>
      <w:bookmarkStart w:id="1160" w:name="_Toc97037780"/>
      <w:bookmarkStart w:id="1161" w:name="_Toc100939989"/>
      <w:bookmarkStart w:id="1162" w:name="_Toc104546855"/>
      <w:bookmarkStart w:id="1163" w:name="_Toc112937902"/>
      <w:bookmarkStart w:id="1164" w:name="_Toc114134659"/>
      <w:bookmarkStart w:id="1165" w:name="_Toc120681598"/>
      <w:bookmarkStart w:id="1166" w:name="_Toc133434785"/>
      <w:bookmarkStart w:id="1167" w:name="_Toc138693968"/>
      <w:bookmarkStart w:id="1168" w:name="_Toc148535697"/>
      <w:bookmarkStart w:id="1169" w:name="_Toc151749004"/>
      <w:r>
        <w:t>5.1.3.3.3</w:t>
      </w:r>
      <w:r>
        <w:tab/>
        <w:t>Resource Standard Methods</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141FC66A" w14:textId="77777777" w:rsidR="00E9750A" w:rsidRDefault="00A16F12">
      <w:pPr>
        <w:pStyle w:val="Heading6"/>
      </w:pPr>
      <w:bookmarkStart w:id="1170" w:name="_Toc89426588"/>
      <w:bookmarkStart w:id="1171" w:name="_Toc94020373"/>
      <w:bookmarkStart w:id="1172" w:name="_Toc97034904"/>
      <w:bookmarkStart w:id="1173" w:name="_Toc97037781"/>
      <w:bookmarkStart w:id="1174" w:name="_Toc100939990"/>
      <w:bookmarkStart w:id="1175" w:name="_Toc104546856"/>
      <w:bookmarkStart w:id="1176" w:name="_Toc112937903"/>
      <w:bookmarkStart w:id="1177" w:name="_Toc114134660"/>
      <w:bookmarkStart w:id="1178" w:name="_Toc120681599"/>
      <w:bookmarkStart w:id="1179" w:name="_Toc133434786"/>
      <w:bookmarkStart w:id="1180" w:name="_Toc138693969"/>
      <w:bookmarkStart w:id="1181" w:name="_Toc148535698"/>
      <w:bookmarkStart w:id="1182" w:name="_Toc151749005"/>
      <w:r>
        <w:t>5.1.3.3.3.1</w:t>
      </w:r>
      <w:r>
        <w:tab/>
        <w:t>DELETE</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lastRenderedPageBreak/>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183" w:name="_Toc114134661"/>
      <w:bookmarkStart w:id="1184" w:name="_Toc120681600"/>
      <w:bookmarkStart w:id="1185" w:name="_Toc97037782"/>
      <w:bookmarkStart w:id="1186" w:name="_Toc112937904"/>
      <w:bookmarkStart w:id="1187" w:name="_Toc104546857"/>
      <w:bookmarkStart w:id="1188" w:name="_Toc100939991"/>
      <w:bookmarkStart w:id="1189" w:name="_Toc97034905"/>
      <w:bookmarkStart w:id="1190" w:name="_Toc89426589"/>
      <w:bookmarkStart w:id="1191" w:name="_Toc94020374"/>
      <w:bookmarkStart w:id="1192"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proofErr w:type="spellStart"/>
            <w:r>
              <w:t>RedirectResponse</w:t>
            </w:r>
            <w:proofErr w:type="spellEnd"/>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proofErr w:type="spellStart"/>
            <w:r>
              <w:t>RedirectResponse</w:t>
            </w:r>
            <w:proofErr w:type="spellEnd"/>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169F2FB" w14:textId="77777777" w:rsidR="007D661F" w:rsidRDefault="007D661F">
            <w:pPr>
              <w:pStyle w:val="TAN"/>
            </w:pPr>
            <w:r>
              <w:t>NOTE 1:</w:t>
            </w:r>
            <w:r>
              <w:tab/>
              <w:t xml:space="preserve">The </w:t>
            </w:r>
            <w:proofErr w:type="spellStart"/>
            <w:r>
              <w:t>manadatory</w:t>
            </w:r>
            <w:proofErr w:type="spellEnd"/>
            <w:r>
              <w:t xml:space="preserve"> HTTP error status code for the DELETE method listed in Table 5.2.7.1-1 of 3GPP TS 29.500 [4] also apply.</w:t>
            </w:r>
          </w:p>
          <w:p w14:paraId="689B78B3" w14:textId="77777777" w:rsidR="007D661F" w:rsidRDefault="007D661F">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Heading5"/>
      </w:pPr>
      <w:bookmarkStart w:id="1193" w:name="_Toc138693970"/>
      <w:bookmarkStart w:id="1194" w:name="_Toc148535699"/>
      <w:bookmarkStart w:id="1195" w:name="_Toc151749006"/>
      <w:r>
        <w:t>5.1.3.3.4</w:t>
      </w:r>
      <w:r>
        <w:tab/>
        <w:t>Resource Custom Operations</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00869F77" w14:textId="77777777" w:rsidR="00E9750A" w:rsidRDefault="00A16F12">
      <w:r>
        <w:t>None in this release of the specification.</w:t>
      </w:r>
    </w:p>
    <w:p w14:paraId="47A04437" w14:textId="77777777" w:rsidR="00E9750A" w:rsidRDefault="00A16F12">
      <w:pPr>
        <w:pStyle w:val="Heading4"/>
      </w:pPr>
      <w:bookmarkStart w:id="1196" w:name="_Toc89426590"/>
      <w:bookmarkStart w:id="1197" w:name="_Toc94020375"/>
      <w:bookmarkStart w:id="1198" w:name="_Toc97034906"/>
      <w:bookmarkStart w:id="1199" w:name="_Toc97037783"/>
      <w:bookmarkStart w:id="1200" w:name="_Toc100939992"/>
      <w:bookmarkStart w:id="1201" w:name="_Toc104546858"/>
      <w:bookmarkStart w:id="1202" w:name="_Toc112937905"/>
      <w:bookmarkStart w:id="1203" w:name="_Toc114134662"/>
      <w:bookmarkStart w:id="1204" w:name="_Toc120681601"/>
      <w:bookmarkStart w:id="1205" w:name="_Toc133434788"/>
      <w:bookmarkStart w:id="1206" w:name="_Toc138693971"/>
      <w:bookmarkStart w:id="1207" w:name="_Toc148535700"/>
      <w:bookmarkStart w:id="1208" w:name="_Toc151749007"/>
      <w:r>
        <w:lastRenderedPageBreak/>
        <w:t>5.1.3.4</w:t>
      </w:r>
      <w:r>
        <w:tab/>
        <w:t>Resource: ADRF Data Retrieval Subscriptions</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6A65BD5B" w14:textId="77777777" w:rsidR="00E9750A" w:rsidRDefault="00A16F12">
      <w:pPr>
        <w:pStyle w:val="Heading5"/>
      </w:pPr>
      <w:bookmarkStart w:id="1209" w:name="_Toc89426591"/>
      <w:bookmarkStart w:id="1210" w:name="_Toc94020376"/>
      <w:bookmarkStart w:id="1211" w:name="_Toc97034907"/>
      <w:bookmarkStart w:id="1212" w:name="_Toc97037784"/>
      <w:bookmarkStart w:id="1213" w:name="_Toc100939993"/>
      <w:bookmarkStart w:id="1214" w:name="_Toc104546859"/>
      <w:bookmarkStart w:id="1215" w:name="_Toc112937906"/>
      <w:bookmarkStart w:id="1216" w:name="_Toc114134663"/>
      <w:bookmarkStart w:id="1217" w:name="_Toc120681602"/>
      <w:bookmarkStart w:id="1218" w:name="_Toc133434789"/>
      <w:bookmarkStart w:id="1219" w:name="_Toc138693972"/>
      <w:bookmarkStart w:id="1220" w:name="_Toc148535701"/>
      <w:bookmarkStart w:id="1221" w:name="_Toc151749008"/>
      <w:r>
        <w:t>5.1.3.4.1</w:t>
      </w:r>
      <w:r>
        <w:tab/>
        <w:t>Description</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5C1E4D62" w14:textId="77777777" w:rsidR="00E9750A" w:rsidRDefault="00A16F12">
      <w:r>
        <w:t xml:space="preserve">The ADRF Data Retrieval Subscriptions resource represents all data retrieval subscriptions to the </w:t>
      </w:r>
      <w:proofErr w:type="spellStart"/>
      <w:r>
        <w:t>Nadrf_DataManagement</w:t>
      </w:r>
      <w:proofErr w:type="spellEnd"/>
      <w:r>
        <w:t xml:space="preserve"> Service at a given ADRF. The resource allows an NF service consumer to create a new Individual ADRF Data Retrieval Subscription resource.</w:t>
      </w:r>
    </w:p>
    <w:p w14:paraId="118B9613" w14:textId="77777777" w:rsidR="00E9750A" w:rsidRDefault="00A16F12">
      <w:pPr>
        <w:pStyle w:val="Heading5"/>
      </w:pPr>
      <w:bookmarkStart w:id="1222" w:name="_Toc89426592"/>
      <w:bookmarkStart w:id="1223" w:name="_Toc94020377"/>
      <w:bookmarkStart w:id="1224" w:name="_Toc97034908"/>
      <w:bookmarkStart w:id="1225" w:name="_Toc97037785"/>
      <w:bookmarkStart w:id="1226" w:name="_Toc100939994"/>
      <w:bookmarkStart w:id="1227" w:name="_Toc104546860"/>
      <w:bookmarkStart w:id="1228" w:name="_Toc112937907"/>
      <w:bookmarkStart w:id="1229" w:name="_Toc114134664"/>
      <w:bookmarkStart w:id="1230" w:name="_Toc120681603"/>
      <w:bookmarkStart w:id="1231" w:name="_Toc133434790"/>
      <w:bookmarkStart w:id="1232" w:name="_Toc138693973"/>
      <w:bookmarkStart w:id="1233" w:name="_Toc148535702"/>
      <w:bookmarkStart w:id="1234" w:name="_Toc151749009"/>
      <w:r>
        <w:t>5.1.3.4.2</w:t>
      </w:r>
      <w:r>
        <w:tab/>
        <w:t>Resource Definition</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w:t>
      </w:r>
      <w:proofErr w:type="spellStart"/>
      <w:r>
        <w:t>apiVersion</w:t>
      </w:r>
      <w:proofErr w:type="spellEnd"/>
      <w:r>
        <w:t>&gt;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proofErr w:type="spellStart"/>
            <w:r>
              <w:t>apiRoot</w:t>
            </w:r>
            <w:proofErr w:type="spellEnd"/>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Heading5"/>
      </w:pPr>
      <w:bookmarkStart w:id="1235" w:name="_Toc94020378"/>
      <w:bookmarkStart w:id="1236" w:name="_Toc89426593"/>
      <w:bookmarkStart w:id="1237" w:name="_Toc97034909"/>
      <w:bookmarkStart w:id="1238" w:name="_Toc97037786"/>
      <w:bookmarkStart w:id="1239" w:name="_Toc100939995"/>
      <w:bookmarkStart w:id="1240" w:name="_Toc104546861"/>
      <w:bookmarkStart w:id="1241" w:name="_Toc112937908"/>
      <w:bookmarkStart w:id="1242" w:name="_Toc114134665"/>
      <w:bookmarkStart w:id="1243" w:name="_Toc120681604"/>
      <w:bookmarkStart w:id="1244" w:name="_Toc133434791"/>
      <w:bookmarkStart w:id="1245" w:name="_Toc138693974"/>
      <w:bookmarkStart w:id="1246" w:name="_Toc148535703"/>
      <w:bookmarkStart w:id="1247" w:name="_Toc151749010"/>
      <w:r>
        <w:t>5.1.3.4.3</w:t>
      </w:r>
      <w:r>
        <w:tab/>
        <w:t>Resource Standard Methods</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4A2614A6" w14:textId="77777777" w:rsidR="00E9750A" w:rsidRDefault="00A16F12">
      <w:pPr>
        <w:pStyle w:val="Heading6"/>
      </w:pPr>
      <w:bookmarkStart w:id="1248" w:name="_Toc89426594"/>
      <w:bookmarkStart w:id="1249" w:name="_Toc94020379"/>
      <w:bookmarkStart w:id="1250" w:name="_Toc97034910"/>
      <w:bookmarkStart w:id="1251" w:name="_Toc97037787"/>
      <w:bookmarkStart w:id="1252" w:name="_Toc100939996"/>
      <w:bookmarkStart w:id="1253" w:name="_Toc104546862"/>
      <w:bookmarkStart w:id="1254" w:name="_Toc112937909"/>
      <w:bookmarkStart w:id="1255" w:name="_Toc114134666"/>
      <w:bookmarkStart w:id="1256" w:name="_Toc120681605"/>
      <w:bookmarkStart w:id="1257" w:name="_Toc133434792"/>
      <w:bookmarkStart w:id="1258" w:name="_Toc138693975"/>
      <w:bookmarkStart w:id="1259" w:name="_Toc148535704"/>
      <w:bookmarkStart w:id="1260" w:name="_Toc151749011"/>
      <w:r>
        <w:t>5.1.3.4.3.1</w:t>
      </w:r>
      <w:r>
        <w:tab/>
        <w:t>POST</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proofErr w:type="spellStart"/>
            <w:r>
              <w:t>NadrfDataRetrievalSubscription</w:t>
            </w:r>
            <w:proofErr w:type="spellEnd"/>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proofErr w:type="spellStart"/>
            <w:r>
              <w:t>NadrfDataRetrievalSubscription</w:t>
            </w:r>
            <w:proofErr w:type="spellEnd"/>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77777777" w:rsidR="00E9750A" w:rsidRDefault="00A16F12">
            <w:pPr>
              <w:pStyle w:val="TAN"/>
            </w:pPr>
            <w:r>
              <w:t>NOTE:</w:t>
            </w:r>
            <w:r>
              <w:tab/>
              <w:t xml:space="preserve">The </w:t>
            </w:r>
            <w:proofErr w:type="spellStart"/>
            <w:r>
              <w:t>manadatory</w:t>
            </w:r>
            <w:proofErr w:type="spellEnd"/>
            <w:r>
              <w:t xml:space="preserve"> HTTP error status code for the POST method listed in Table 5.2.7.1-1 of 3GPP TS 29.500 [4]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Heading5"/>
      </w:pPr>
      <w:bookmarkStart w:id="1261" w:name="_Toc97037788"/>
      <w:bookmarkStart w:id="1262" w:name="_Toc97034911"/>
      <w:bookmarkStart w:id="1263" w:name="_Toc89426595"/>
      <w:bookmarkStart w:id="1264" w:name="_Toc94020380"/>
      <w:bookmarkStart w:id="1265" w:name="_Toc100939997"/>
      <w:bookmarkStart w:id="1266" w:name="_Toc104546863"/>
      <w:bookmarkStart w:id="1267" w:name="_Toc112937910"/>
      <w:bookmarkStart w:id="1268" w:name="_Toc114134667"/>
      <w:bookmarkStart w:id="1269" w:name="_Toc120681606"/>
      <w:bookmarkStart w:id="1270" w:name="_Toc133434793"/>
      <w:bookmarkStart w:id="1271" w:name="_Toc138693976"/>
      <w:bookmarkStart w:id="1272" w:name="_Toc148535705"/>
      <w:bookmarkStart w:id="1273" w:name="_Toc151749012"/>
      <w:r>
        <w:lastRenderedPageBreak/>
        <w:t>5.1.3.4.4</w:t>
      </w:r>
      <w:r>
        <w:tab/>
        <w:t>Resource Custom Operations</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3791E135" w14:textId="77777777" w:rsidR="00E9750A" w:rsidRDefault="00A16F12">
      <w:r>
        <w:t>None in this release of the specification.</w:t>
      </w:r>
    </w:p>
    <w:p w14:paraId="72797429" w14:textId="77777777" w:rsidR="00E9750A" w:rsidRDefault="00A16F12">
      <w:pPr>
        <w:pStyle w:val="Heading4"/>
      </w:pPr>
      <w:bookmarkStart w:id="1274" w:name="_Toc89426596"/>
      <w:bookmarkStart w:id="1275" w:name="_Toc94020381"/>
      <w:bookmarkStart w:id="1276" w:name="_Toc97034912"/>
      <w:bookmarkStart w:id="1277" w:name="_Toc97037789"/>
      <w:bookmarkStart w:id="1278" w:name="_Toc100939998"/>
      <w:bookmarkStart w:id="1279" w:name="_Toc104546864"/>
      <w:bookmarkStart w:id="1280" w:name="_Toc112937911"/>
      <w:bookmarkStart w:id="1281" w:name="_Toc114134668"/>
      <w:bookmarkStart w:id="1282" w:name="_Toc120681607"/>
      <w:bookmarkStart w:id="1283" w:name="_Toc133434794"/>
      <w:bookmarkStart w:id="1284" w:name="_Toc138693977"/>
      <w:bookmarkStart w:id="1285" w:name="_Toc148535706"/>
      <w:bookmarkStart w:id="1286" w:name="_Toc151749013"/>
      <w:r>
        <w:t>5.1.3.5</w:t>
      </w:r>
      <w:r>
        <w:tab/>
        <w:t>Resource: Individual ADRF Data Retrieval Subscription</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386A34CB" w14:textId="77777777" w:rsidR="00E9750A" w:rsidRDefault="00A16F12">
      <w:pPr>
        <w:pStyle w:val="Heading5"/>
      </w:pPr>
      <w:bookmarkStart w:id="1287" w:name="_Toc89426597"/>
      <w:bookmarkStart w:id="1288" w:name="_Toc94020382"/>
      <w:bookmarkStart w:id="1289" w:name="_Toc97034913"/>
      <w:bookmarkStart w:id="1290" w:name="_Toc97037790"/>
      <w:bookmarkStart w:id="1291" w:name="_Toc100939999"/>
      <w:bookmarkStart w:id="1292" w:name="_Toc104546865"/>
      <w:bookmarkStart w:id="1293" w:name="_Toc112937912"/>
      <w:bookmarkStart w:id="1294" w:name="_Toc114134669"/>
      <w:bookmarkStart w:id="1295" w:name="_Toc120681608"/>
      <w:bookmarkStart w:id="1296" w:name="_Toc133434795"/>
      <w:bookmarkStart w:id="1297" w:name="_Toc138693978"/>
      <w:bookmarkStart w:id="1298" w:name="_Toc148535707"/>
      <w:bookmarkStart w:id="1299" w:name="_Toc151749014"/>
      <w:r>
        <w:t>5.1.3.5.1</w:t>
      </w:r>
      <w:r>
        <w:tab/>
        <w:t>Description</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5D7818CD" w14:textId="77777777" w:rsidR="00E9750A" w:rsidRDefault="00A16F12">
      <w:r>
        <w:t xml:space="preserve">The Individual ADRF Data Retrieval Subscription resource represents single ADRF data retrieval subscription to the </w:t>
      </w:r>
      <w:proofErr w:type="spellStart"/>
      <w:r>
        <w:t>Nadrf_DataManagement</w:t>
      </w:r>
      <w:proofErr w:type="spellEnd"/>
      <w:r>
        <w:t xml:space="preserve"> Service at a given ADRF. The resource allows an NF service consumer to delete Individual ADRF Data Retrieval Subscription resource.</w:t>
      </w:r>
    </w:p>
    <w:p w14:paraId="635C4E22" w14:textId="77777777" w:rsidR="00E9750A" w:rsidRDefault="00A16F12">
      <w:pPr>
        <w:pStyle w:val="Heading5"/>
      </w:pPr>
      <w:bookmarkStart w:id="1300" w:name="_Toc89426598"/>
      <w:bookmarkStart w:id="1301" w:name="_Toc94020383"/>
      <w:bookmarkStart w:id="1302" w:name="_Toc97034914"/>
      <w:bookmarkStart w:id="1303" w:name="_Toc97037791"/>
      <w:bookmarkStart w:id="1304" w:name="_Toc100940000"/>
      <w:bookmarkStart w:id="1305" w:name="_Toc104546866"/>
      <w:bookmarkStart w:id="1306" w:name="_Toc112937913"/>
      <w:bookmarkStart w:id="1307" w:name="_Toc114134670"/>
      <w:bookmarkStart w:id="1308" w:name="_Toc120681609"/>
      <w:bookmarkStart w:id="1309" w:name="_Toc133434796"/>
      <w:bookmarkStart w:id="1310" w:name="_Toc138693979"/>
      <w:bookmarkStart w:id="1311" w:name="_Toc148535708"/>
      <w:bookmarkStart w:id="1312" w:name="_Toc151749015"/>
      <w:r>
        <w:t>5.1.3.5.2</w:t>
      </w:r>
      <w:r>
        <w:tab/>
        <w:t>Resource Definition</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proofErr w:type="spellStart"/>
            <w:r>
              <w:t>apiRoot</w:t>
            </w:r>
            <w:proofErr w:type="spellEnd"/>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proofErr w:type="spellStart"/>
            <w:r>
              <w:t>subscriptionId</w:t>
            </w:r>
            <w:proofErr w:type="spellEnd"/>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proofErr w:type="spellStart"/>
            <w:r>
              <w:t>Nadrf_DataManagement</w:t>
            </w:r>
            <w:proofErr w:type="spellEnd"/>
            <w:r>
              <w:rPr>
                <w:rFonts w:eastAsia="Batang"/>
              </w:rPr>
              <w:t xml:space="preserve"> service.</w:t>
            </w:r>
          </w:p>
        </w:tc>
      </w:tr>
    </w:tbl>
    <w:p w14:paraId="3BC4E6CC" w14:textId="77777777" w:rsidR="00E9750A" w:rsidRDefault="00E9750A"/>
    <w:p w14:paraId="0BD6E3C6" w14:textId="77777777" w:rsidR="00E9750A" w:rsidRDefault="00A16F12">
      <w:pPr>
        <w:pStyle w:val="Heading5"/>
      </w:pPr>
      <w:bookmarkStart w:id="1313" w:name="_Toc100940001"/>
      <w:bookmarkStart w:id="1314" w:name="_Toc89426599"/>
      <w:bookmarkStart w:id="1315" w:name="_Toc97034915"/>
      <w:bookmarkStart w:id="1316" w:name="_Toc97037792"/>
      <w:bookmarkStart w:id="1317" w:name="_Toc94020384"/>
      <w:bookmarkStart w:id="1318" w:name="_Toc114134671"/>
      <w:bookmarkStart w:id="1319" w:name="_Toc104546867"/>
      <w:bookmarkStart w:id="1320" w:name="_Toc112937914"/>
      <w:bookmarkStart w:id="1321" w:name="_Toc120681610"/>
      <w:bookmarkStart w:id="1322" w:name="_Toc133434797"/>
      <w:bookmarkStart w:id="1323" w:name="_Toc138693980"/>
      <w:bookmarkStart w:id="1324" w:name="_Toc148535709"/>
      <w:bookmarkStart w:id="1325" w:name="_Toc151749016"/>
      <w:r>
        <w:t>5.1.3.5.3</w:t>
      </w:r>
      <w:r>
        <w:tab/>
        <w:t>Resource Standard Methods</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4DECD73B" w14:textId="77777777" w:rsidR="00E9750A" w:rsidRDefault="00A16F12">
      <w:pPr>
        <w:pStyle w:val="Heading6"/>
      </w:pPr>
      <w:bookmarkStart w:id="1326" w:name="_Toc89426600"/>
      <w:bookmarkStart w:id="1327" w:name="_Toc94020385"/>
      <w:bookmarkStart w:id="1328" w:name="_Toc97034916"/>
      <w:bookmarkStart w:id="1329" w:name="_Toc97037793"/>
      <w:bookmarkStart w:id="1330" w:name="_Toc100940002"/>
      <w:bookmarkStart w:id="1331" w:name="_Toc104546868"/>
      <w:bookmarkStart w:id="1332" w:name="_Toc112937915"/>
      <w:bookmarkStart w:id="1333" w:name="_Toc114134672"/>
      <w:bookmarkStart w:id="1334" w:name="_Toc120681611"/>
      <w:bookmarkStart w:id="1335" w:name="_Toc133434798"/>
      <w:bookmarkStart w:id="1336" w:name="_Toc138693981"/>
      <w:bookmarkStart w:id="1337" w:name="_Toc148535710"/>
      <w:bookmarkStart w:id="1338" w:name="_Toc151749017"/>
      <w:r>
        <w:t>5.1.3.5.3.1</w:t>
      </w:r>
      <w:r>
        <w:tab/>
        <w:t>DELETE</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339" w:name="_Toc112937916"/>
      <w:bookmarkStart w:id="1340" w:name="_Toc97037794"/>
      <w:bookmarkStart w:id="1341" w:name="_Toc114134673"/>
      <w:bookmarkStart w:id="1342" w:name="_Toc120681612"/>
      <w:bookmarkStart w:id="1343" w:name="_Toc104546869"/>
      <w:bookmarkStart w:id="1344" w:name="_Toc100940003"/>
      <w:bookmarkStart w:id="1345" w:name="_Toc97034917"/>
      <w:bookmarkStart w:id="1346" w:name="_Toc89426601"/>
      <w:bookmarkStart w:id="1347" w:name="_Toc94020386"/>
      <w:bookmarkStart w:id="1348"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proofErr w:type="spellStart"/>
            <w:r>
              <w:t>RedirectResponse</w:t>
            </w:r>
            <w:proofErr w:type="spellEnd"/>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proofErr w:type="spellStart"/>
            <w:r>
              <w:t>RedirectResponse</w:t>
            </w:r>
            <w:proofErr w:type="spellEnd"/>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E67BB5C" w14:textId="77777777" w:rsidR="007D661F" w:rsidRDefault="007D661F">
            <w:pPr>
              <w:pStyle w:val="TAN"/>
            </w:pPr>
            <w:r>
              <w:t>NOTE 1:</w:t>
            </w:r>
            <w:r>
              <w:tab/>
              <w:t xml:space="preserve">The </w:t>
            </w:r>
            <w:proofErr w:type="spellStart"/>
            <w:r>
              <w:t>manadatory</w:t>
            </w:r>
            <w:proofErr w:type="spellEnd"/>
            <w:r>
              <w:t xml:space="preserve"> HTTP error status code for the DELETE method listed in Table 5.2.7.1-1 of 3GPP TS 29.500 [4] also apply.</w:t>
            </w:r>
          </w:p>
          <w:p w14:paraId="4C8BB195" w14:textId="77777777" w:rsidR="007D661F" w:rsidRDefault="007D661F">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785BC0C6" w14:textId="77777777" w:rsidR="007D661F" w:rsidRDefault="007D661F" w:rsidP="007D661F">
      <w:pPr>
        <w:pStyle w:val="TH"/>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Heading5"/>
      </w:pPr>
      <w:bookmarkStart w:id="1349" w:name="_Toc138693982"/>
      <w:bookmarkStart w:id="1350" w:name="_Toc148535711"/>
      <w:bookmarkStart w:id="1351" w:name="_Toc151749018"/>
      <w:r>
        <w:t>5.1.3.5.4</w:t>
      </w:r>
      <w:r>
        <w:tab/>
        <w:t>Resource Custom Operations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4563DA5A" w14:textId="77777777" w:rsidR="00E9750A" w:rsidRDefault="00A16F12">
      <w:r>
        <w:t>None in this release of the specification.</w:t>
      </w:r>
    </w:p>
    <w:p w14:paraId="22BC993F" w14:textId="77777777" w:rsidR="00E9750A" w:rsidRDefault="00A16F12">
      <w:pPr>
        <w:pStyle w:val="Heading3"/>
      </w:pPr>
      <w:bookmarkStart w:id="1352" w:name="_Toc72766458"/>
      <w:bookmarkStart w:id="1353" w:name="_Toc72767025"/>
      <w:bookmarkStart w:id="1354" w:name="_Toc73042477"/>
      <w:bookmarkStart w:id="1355" w:name="_Toc81242821"/>
      <w:bookmarkStart w:id="1356" w:name="_Toc89426602"/>
      <w:bookmarkStart w:id="1357" w:name="_Toc94020387"/>
      <w:bookmarkStart w:id="1358" w:name="_Toc97034918"/>
      <w:bookmarkStart w:id="1359" w:name="_Toc97037795"/>
      <w:bookmarkStart w:id="1360" w:name="_Toc100940004"/>
      <w:bookmarkStart w:id="1361" w:name="_Toc104546870"/>
      <w:bookmarkStart w:id="1362" w:name="_Toc112937917"/>
      <w:bookmarkStart w:id="1363" w:name="_Toc114134674"/>
      <w:bookmarkStart w:id="1364" w:name="_Toc120681613"/>
      <w:bookmarkStart w:id="1365" w:name="_Toc133434800"/>
      <w:bookmarkStart w:id="1366" w:name="_Toc138693983"/>
      <w:bookmarkStart w:id="1367" w:name="_Toc148535712"/>
      <w:bookmarkStart w:id="1368" w:name="_Toc151749019"/>
      <w:r>
        <w:t>5.1.4</w:t>
      </w:r>
      <w:r>
        <w:tab/>
        <w:t>Custom Operations without associated resources</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384FC49A" w14:textId="77777777" w:rsidR="00E9750A" w:rsidRDefault="00A16F12">
      <w:pPr>
        <w:pStyle w:val="Heading4"/>
      </w:pPr>
      <w:bookmarkStart w:id="1369" w:name="_Toc72766459"/>
      <w:bookmarkStart w:id="1370" w:name="_Toc72767026"/>
      <w:bookmarkStart w:id="1371" w:name="_Toc73042478"/>
      <w:bookmarkStart w:id="1372" w:name="_Toc81242822"/>
      <w:bookmarkStart w:id="1373" w:name="_Toc89426603"/>
      <w:bookmarkStart w:id="1374" w:name="_Toc94020388"/>
      <w:bookmarkStart w:id="1375" w:name="_Toc97034919"/>
      <w:bookmarkStart w:id="1376" w:name="_Toc97037796"/>
      <w:bookmarkStart w:id="1377" w:name="_Toc100940005"/>
      <w:bookmarkStart w:id="1378" w:name="_Toc104546871"/>
      <w:bookmarkStart w:id="1379" w:name="_Toc112937918"/>
      <w:bookmarkStart w:id="1380" w:name="_Toc114134675"/>
      <w:bookmarkStart w:id="1381" w:name="_Toc120681614"/>
      <w:bookmarkStart w:id="1382" w:name="_Toc133434801"/>
      <w:bookmarkStart w:id="1383" w:name="_Toc138693984"/>
      <w:bookmarkStart w:id="1384" w:name="_Toc148535713"/>
      <w:bookmarkStart w:id="1385" w:name="_Toc151749020"/>
      <w:r>
        <w:t>5.1.4.1</w:t>
      </w:r>
      <w:r>
        <w:tab/>
        <w:t>Overview</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6736230E" w14:textId="77777777" w:rsidR="00E9750A" w:rsidRDefault="00A16F12">
      <w:pPr>
        <w:rPr>
          <w:color w:val="000000"/>
          <w:lang w:eastAsia="zh-CN"/>
        </w:rPr>
      </w:pPr>
      <w:r>
        <w:rPr>
          <w:lang w:eastAsia="zh-CN"/>
        </w:rPr>
        <w:t xml:space="preserve">The structure of the custom operation URIs of the </w:t>
      </w:r>
      <w:proofErr w:type="spellStart"/>
      <w:r>
        <w:rPr>
          <w:lang w:eastAsia="zh-CN"/>
        </w:rPr>
        <w:t>Nadrf_DataManagement</w:t>
      </w:r>
      <w:proofErr w:type="spellEnd"/>
      <w:r>
        <w:rPr>
          <w:lang w:eastAsia="zh-CN"/>
        </w:rPr>
        <w:t xml:space="preserve">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A16F12">
      <w:pPr>
        <w:pStyle w:val="TH"/>
        <w:rPr>
          <w:lang w:val="en-US"/>
        </w:rPr>
      </w:pPr>
      <w:r>
        <w:object w:dxaOrig="7608" w:dyaOrig="3828" w14:anchorId="0A7EC41D">
          <v:shape id="_x0000_i1045" type="#_x0000_t75" style="width:379.5pt;height:190.5pt" o:ole="">
            <v:imagedata r:id="rId50" o:title="" cropbottom="7081f" cropright="4734f"/>
          </v:shape>
          <o:OLEObject Type="Embed" ProgID="Visio.Drawing.15" ShapeID="_x0000_i1045" DrawAspect="Content" ObjectID="_1764440412" r:id="rId51"/>
        </w:object>
      </w:r>
    </w:p>
    <w:p w14:paraId="215D3FFA" w14:textId="77777777" w:rsidR="00E9750A" w:rsidRDefault="00A16F12">
      <w:pPr>
        <w:pStyle w:val="TF"/>
      </w:pPr>
      <w:r>
        <w:t xml:space="preserve">Figure 5.1.4.1-1: </w:t>
      </w:r>
      <w:r>
        <w:rPr>
          <w:lang w:eastAsia="zh-CN"/>
        </w:rPr>
        <w:t>Custom operation</w:t>
      </w:r>
      <w:r>
        <w:t xml:space="preserve"> URI structure of the </w:t>
      </w:r>
      <w:proofErr w:type="spellStart"/>
      <w:r>
        <w:t>N</w:t>
      </w:r>
      <w:r>
        <w:rPr>
          <w:lang w:eastAsia="zh-CN"/>
        </w:rPr>
        <w:t>adrf_DataManagement</w:t>
      </w:r>
      <w:proofErr w:type="spellEnd"/>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w:t>
            </w:r>
            <w:proofErr w:type="spellStart"/>
            <w:r>
              <w:t>apiRoot</w:t>
            </w:r>
            <w:proofErr w:type="spellEnd"/>
            <w:r>
              <w:t>}/</w:t>
            </w:r>
            <w:proofErr w:type="spellStart"/>
            <w:r>
              <w:t>nadrf-datamanagement</w:t>
            </w:r>
            <w:proofErr w:type="spellEnd"/>
            <w:r>
              <w:t>/&lt;</w:t>
            </w:r>
            <w:proofErr w:type="spellStart"/>
            <w:r>
              <w:t>apiVersion</w:t>
            </w:r>
            <w:proofErr w:type="spellEnd"/>
            <w:r>
              <w:t>&gt;/request-storage-sub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Heading4"/>
      </w:pPr>
      <w:bookmarkStart w:id="1386" w:name="_Toc97034920"/>
      <w:bookmarkStart w:id="1387" w:name="_Toc112937919"/>
      <w:bookmarkStart w:id="1388" w:name="_Toc94020389"/>
      <w:bookmarkStart w:id="1389" w:name="_Toc97037797"/>
      <w:bookmarkStart w:id="1390" w:name="_Toc81242823"/>
      <w:bookmarkStart w:id="1391" w:name="_Toc89426604"/>
      <w:bookmarkStart w:id="1392" w:name="_Toc72767027"/>
      <w:bookmarkStart w:id="1393" w:name="_Toc73042479"/>
      <w:bookmarkStart w:id="1394" w:name="_Toc72766460"/>
      <w:bookmarkStart w:id="1395" w:name="_Toc100940006"/>
      <w:bookmarkStart w:id="1396" w:name="_Toc104546872"/>
      <w:bookmarkStart w:id="1397" w:name="_Toc114134676"/>
      <w:bookmarkStart w:id="1398" w:name="_Toc120681615"/>
      <w:bookmarkStart w:id="1399" w:name="_Toc133434802"/>
      <w:bookmarkStart w:id="1400" w:name="_Toc138693985"/>
      <w:bookmarkStart w:id="1401" w:name="_Toc148535714"/>
      <w:bookmarkStart w:id="1402" w:name="_Toc151749021"/>
      <w:r>
        <w:t>5.1.4.2</w:t>
      </w:r>
      <w:r>
        <w:tab/>
        <w:t>Operation: request-storage-sub</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4E6209B3" w14:textId="77777777" w:rsidR="00E9750A" w:rsidRDefault="00A16F12">
      <w:pPr>
        <w:pStyle w:val="Heading5"/>
      </w:pPr>
      <w:bookmarkStart w:id="1403" w:name="_Toc97034921"/>
      <w:bookmarkStart w:id="1404" w:name="_Toc94020390"/>
      <w:bookmarkStart w:id="1405" w:name="_Toc112937920"/>
      <w:bookmarkStart w:id="1406" w:name="_Toc104546873"/>
      <w:bookmarkStart w:id="1407" w:name="_Toc100940007"/>
      <w:bookmarkStart w:id="1408" w:name="_Toc114134677"/>
      <w:bookmarkStart w:id="1409" w:name="_Toc120681616"/>
      <w:bookmarkStart w:id="1410" w:name="_Toc97037798"/>
      <w:bookmarkStart w:id="1411" w:name="_Toc72766461"/>
      <w:bookmarkStart w:id="1412" w:name="_Toc72767028"/>
      <w:bookmarkStart w:id="1413" w:name="_Toc73042480"/>
      <w:bookmarkStart w:id="1414" w:name="_Toc81242824"/>
      <w:bookmarkStart w:id="1415" w:name="_Toc89426605"/>
      <w:bookmarkStart w:id="1416" w:name="_Toc133434803"/>
      <w:bookmarkStart w:id="1417" w:name="_Toc138693986"/>
      <w:bookmarkStart w:id="1418" w:name="_Toc148535715"/>
      <w:bookmarkStart w:id="1419" w:name="_Toc151749022"/>
      <w:r>
        <w:t>5.1.4.2.1</w:t>
      </w:r>
      <w:r>
        <w:tab/>
        <w:t>Description</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Heading5"/>
      </w:pPr>
      <w:bookmarkStart w:id="1420" w:name="_Toc73042481"/>
      <w:bookmarkStart w:id="1421" w:name="_Toc89426606"/>
      <w:bookmarkStart w:id="1422" w:name="_Toc81242825"/>
      <w:bookmarkStart w:id="1423" w:name="_Toc72767029"/>
      <w:bookmarkStart w:id="1424" w:name="_Toc72766462"/>
      <w:bookmarkStart w:id="1425" w:name="_Toc94020391"/>
      <w:bookmarkStart w:id="1426" w:name="_Toc97034922"/>
      <w:bookmarkStart w:id="1427" w:name="_Toc97037799"/>
      <w:bookmarkStart w:id="1428" w:name="_Toc100940008"/>
      <w:bookmarkStart w:id="1429" w:name="_Toc104546874"/>
      <w:bookmarkStart w:id="1430" w:name="_Toc112937921"/>
      <w:bookmarkStart w:id="1431" w:name="_Toc114134678"/>
      <w:bookmarkStart w:id="1432" w:name="_Toc120681617"/>
      <w:bookmarkStart w:id="1433" w:name="_Toc133434804"/>
      <w:bookmarkStart w:id="1434" w:name="_Toc138693987"/>
      <w:bookmarkStart w:id="1435" w:name="_Toc148535716"/>
      <w:bookmarkStart w:id="1436" w:name="_Toc151749023"/>
      <w:r>
        <w:t>5.1.4.2.2</w:t>
      </w:r>
      <w:r>
        <w:tab/>
        <w:t>Operation Definition</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proofErr w:type="spellStart"/>
            <w:r>
              <w:t>NadrfDataStoreSubscription</w:t>
            </w:r>
            <w:proofErr w:type="spellEnd"/>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1555AD3D" w14:textId="77777777" w:rsidR="00E9750A" w:rsidRDefault="00A16F12">
      <w:pPr>
        <w:pStyle w:val="TH"/>
      </w:pPr>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AB1EBA7" w14:textId="77777777">
        <w:trPr>
          <w:jc w:val="center"/>
        </w:trPr>
        <w:tc>
          <w:tcPr>
            <w:tcW w:w="825" w:type="pct"/>
            <w:tcBorders>
              <w:bottom w:val="single" w:sz="6" w:space="0" w:color="auto"/>
            </w:tcBorders>
            <w:shd w:val="clear" w:color="auto" w:fill="C0C0C0"/>
          </w:tcPr>
          <w:p w14:paraId="12E3AA92" w14:textId="77777777" w:rsidR="00E9750A" w:rsidRDefault="00A16F12">
            <w:pPr>
              <w:pStyle w:val="TAH"/>
            </w:pPr>
            <w:r>
              <w:t>Data type</w:t>
            </w:r>
          </w:p>
        </w:tc>
        <w:tc>
          <w:tcPr>
            <w:tcW w:w="225" w:type="pct"/>
            <w:tcBorders>
              <w:bottom w:val="single" w:sz="6" w:space="0" w:color="auto"/>
            </w:tcBorders>
            <w:shd w:val="clear" w:color="auto" w:fill="C0C0C0"/>
          </w:tcPr>
          <w:p w14:paraId="4313595D" w14:textId="77777777" w:rsidR="00E9750A" w:rsidRDefault="00A16F12">
            <w:pPr>
              <w:pStyle w:val="TAH"/>
            </w:pPr>
            <w:r>
              <w:t>P</w:t>
            </w:r>
          </w:p>
        </w:tc>
        <w:tc>
          <w:tcPr>
            <w:tcW w:w="649" w:type="pct"/>
            <w:tcBorders>
              <w:bottom w:val="single" w:sz="6" w:space="0" w:color="auto"/>
            </w:tcBorders>
            <w:shd w:val="clear" w:color="auto" w:fill="C0C0C0"/>
          </w:tcPr>
          <w:p w14:paraId="585812B6" w14:textId="77777777" w:rsidR="00E9750A" w:rsidRDefault="00A16F12">
            <w:pPr>
              <w:pStyle w:val="TAH"/>
            </w:pPr>
            <w:r>
              <w:t>Cardinality</w:t>
            </w:r>
          </w:p>
        </w:tc>
        <w:tc>
          <w:tcPr>
            <w:tcW w:w="583" w:type="pct"/>
            <w:tcBorders>
              <w:bottom w:val="single" w:sz="6" w:space="0" w:color="auto"/>
            </w:tcBorders>
            <w:shd w:val="clear" w:color="auto" w:fill="C0C0C0"/>
          </w:tcPr>
          <w:p w14:paraId="45D2A65C" w14:textId="77777777" w:rsidR="00E9750A" w:rsidRDefault="00A16F12">
            <w:pPr>
              <w:pStyle w:val="TAH"/>
            </w:pPr>
            <w:r>
              <w:t>Response</w:t>
            </w:r>
          </w:p>
          <w:p w14:paraId="3D44F3E2" w14:textId="77777777" w:rsidR="00E9750A" w:rsidRDefault="00A16F12">
            <w:pPr>
              <w:pStyle w:val="TAH"/>
            </w:pPr>
            <w:r>
              <w:t>codes</w:t>
            </w:r>
          </w:p>
        </w:tc>
        <w:tc>
          <w:tcPr>
            <w:tcW w:w="2718" w:type="pct"/>
            <w:tcBorders>
              <w:bottom w:val="single" w:sz="6" w:space="0" w:color="auto"/>
            </w:tcBorders>
            <w:shd w:val="clear" w:color="auto" w:fill="C0C0C0"/>
          </w:tcPr>
          <w:p w14:paraId="194D047D" w14:textId="77777777" w:rsidR="00E9750A" w:rsidRDefault="00A16F12">
            <w:pPr>
              <w:pStyle w:val="TAH"/>
            </w:pPr>
            <w:r>
              <w:t>Description</w:t>
            </w:r>
          </w:p>
        </w:tc>
      </w:tr>
      <w:tr w:rsidR="00E9750A" w14:paraId="73F5727B" w14:textId="77777777">
        <w:trPr>
          <w:jc w:val="center"/>
        </w:trPr>
        <w:tc>
          <w:tcPr>
            <w:tcW w:w="825" w:type="pct"/>
            <w:tcBorders>
              <w:top w:val="single" w:sz="6" w:space="0" w:color="auto"/>
            </w:tcBorders>
            <w:shd w:val="clear" w:color="auto" w:fill="auto"/>
          </w:tcPr>
          <w:p w14:paraId="56AA4101" w14:textId="77777777" w:rsidR="00E9750A" w:rsidRDefault="00A16F12">
            <w:pPr>
              <w:pStyle w:val="TAL"/>
            </w:pPr>
            <w:proofErr w:type="spellStart"/>
            <w:r>
              <w:t>NadrfDataStoreSubscriptionRef</w:t>
            </w:r>
            <w:proofErr w:type="spellEnd"/>
          </w:p>
        </w:tc>
        <w:tc>
          <w:tcPr>
            <w:tcW w:w="225" w:type="pct"/>
            <w:tcBorders>
              <w:top w:val="single" w:sz="6" w:space="0" w:color="auto"/>
            </w:tcBorders>
          </w:tcPr>
          <w:p w14:paraId="5C8CAD4F" w14:textId="77777777" w:rsidR="00E9750A" w:rsidRDefault="00A16F12">
            <w:pPr>
              <w:pStyle w:val="TAC"/>
            </w:pPr>
            <w:r>
              <w:t>M</w:t>
            </w:r>
          </w:p>
        </w:tc>
        <w:tc>
          <w:tcPr>
            <w:tcW w:w="649" w:type="pct"/>
            <w:tcBorders>
              <w:top w:val="single" w:sz="6" w:space="0" w:color="auto"/>
            </w:tcBorders>
          </w:tcPr>
          <w:p w14:paraId="1BE1A9C3" w14:textId="77777777" w:rsidR="00E9750A" w:rsidRDefault="00A16F12">
            <w:pPr>
              <w:pStyle w:val="TAL"/>
            </w:pPr>
            <w:r>
              <w:t>1</w:t>
            </w:r>
          </w:p>
        </w:tc>
        <w:tc>
          <w:tcPr>
            <w:tcW w:w="583" w:type="pct"/>
            <w:tcBorders>
              <w:top w:val="single" w:sz="6" w:space="0" w:color="auto"/>
            </w:tcBorders>
          </w:tcPr>
          <w:p w14:paraId="3B3A4D32" w14:textId="77777777" w:rsidR="00E9750A" w:rsidRDefault="00A16F12">
            <w:pPr>
              <w:pStyle w:val="TAL"/>
            </w:pPr>
            <w:r>
              <w:t>200 OK</w:t>
            </w:r>
          </w:p>
        </w:tc>
        <w:tc>
          <w:tcPr>
            <w:tcW w:w="2718" w:type="pct"/>
            <w:tcBorders>
              <w:top w:val="single" w:sz="6" w:space="0" w:color="auto"/>
            </w:tcBorders>
            <w:shd w:val="clear" w:color="auto" w:fill="auto"/>
          </w:tcPr>
          <w:p w14:paraId="46B04936" w14:textId="77777777" w:rsidR="00E9750A" w:rsidRDefault="00A16F12">
            <w:pPr>
              <w:pStyle w:val="TAL"/>
            </w:pPr>
            <w:r>
              <w:t>Successful request to trigger the creation of a subscription for data or analytics at the ADRF. A reference is provided.</w:t>
            </w:r>
          </w:p>
        </w:tc>
      </w:tr>
      <w:tr w:rsidR="00E9750A" w14:paraId="6FBA039B" w14:textId="77777777">
        <w:trPr>
          <w:jc w:val="center"/>
        </w:trPr>
        <w:tc>
          <w:tcPr>
            <w:tcW w:w="5000" w:type="pct"/>
            <w:gridSpan w:val="5"/>
            <w:shd w:val="clear" w:color="auto" w:fill="auto"/>
          </w:tcPr>
          <w:p w14:paraId="2A35DF08" w14:textId="77777777" w:rsidR="00E9750A" w:rsidRDefault="00A16F12">
            <w:pPr>
              <w:pStyle w:val="TAN"/>
            </w:pPr>
            <w:r>
              <w:t>NOTE:</w:t>
            </w:r>
            <w:r>
              <w:tab/>
              <w:t xml:space="preserve">The </w:t>
            </w:r>
            <w:proofErr w:type="spellStart"/>
            <w:r>
              <w:t>manadatory</w:t>
            </w:r>
            <w:proofErr w:type="spellEnd"/>
            <w:r>
              <w:t xml:space="preserve"> HTTP error status code for the POST method listed in Table 5.1.7.1-1 of 3GPP TS 29.500 [4] also apply.</w:t>
            </w:r>
          </w:p>
        </w:tc>
      </w:tr>
    </w:tbl>
    <w:p w14:paraId="4E293902" w14:textId="77777777" w:rsidR="00E9750A" w:rsidRDefault="00E9750A"/>
    <w:p w14:paraId="1E7CEA8E" w14:textId="77777777" w:rsidR="00E9750A" w:rsidRDefault="00A16F12">
      <w:pPr>
        <w:pStyle w:val="Heading4"/>
      </w:pPr>
      <w:bookmarkStart w:id="1437" w:name="_Toc72767030"/>
      <w:bookmarkStart w:id="1438" w:name="_Toc72766463"/>
      <w:bookmarkStart w:id="1439" w:name="_Toc81242826"/>
      <w:bookmarkStart w:id="1440" w:name="_Toc73042482"/>
      <w:bookmarkStart w:id="1441" w:name="_Toc94020392"/>
      <w:bookmarkStart w:id="1442" w:name="_Toc89426607"/>
      <w:bookmarkStart w:id="1443" w:name="_Toc97037800"/>
      <w:bookmarkStart w:id="1444" w:name="_Toc97034923"/>
      <w:bookmarkStart w:id="1445" w:name="_Toc100940009"/>
      <w:bookmarkStart w:id="1446" w:name="_Toc104546875"/>
      <w:bookmarkStart w:id="1447" w:name="_Toc112937922"/>
      <w:bookmarkStart w:id="1448" w:name="_Toc114134679"/>
      <w:bookmarkStart w:id="1449" w:name="_Toc120681618"/>
      <w:bookmarkStart w:id="1450" w:name="_Toc133434805"/>
      <w:bookmarkStart w:id="1451" w:name="_Toc138693988"/>
      <w:bookmarkStart w:id="1452" w:name="_Toc148535717"/>
      <w:bookmarkStart w:id="1453" w:name="_Toc151749024"/>
      <w:r>
        <w:t>5.1.4.3</w:t>
      </w:r>
      <w:r>
        <w:tab/>
        <w:t>Operation: request-storage-sub-removal</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393F017C" w14:textId="77777777" w:rsidR="00E9750A" w:rsidRDefault="00A16F12">
      <w:pPr>
        <w:pStyle w:val="Heading5"/>
      </w:pPr>
      <w:bookmarkStart w:id="1454" w:name="_Toc97034924"/>
      <w:bookmarkStart w:id="1455" w:name="_Toc94020393"/>
      <w:bookmarkStart w:id="1456" w:name="_Toc97037801"/>
      <w:bookmarkStart w:id="1457" w:name="_Toc100940010"/>
      <w:bookmarkStart w:id="1458" w:name="_Toc89426608"/>
      <w:bookmarkStart w:id="1459" w:name="_Toc104546876"/>
      <w:bookmarkStart w:id="1460" w:name="_Toc112937923"/>
      <w:bookmarkStart w:id="1461" w:name="_Toc114134680"/>
      <w:bookmarkStart w:id="1462" w:name="_Toc120681619"/>
      <w:bookmarkStart w:id="1463" w:name="_Toc133434806"/>
      <w:bookmarkStart w:id="1464" w:name="_Toc138693989"/>
      <w:bookmarkStart w:id="1465" w:name="_Toc148535718"/>
      <w:bookmarkStart w:id="1466" w:name="_Toc151749025"/>
      <w:r>
        <w:t>5.1.4.3.1</w:t>
      </w:r>
      <w:r>
        <w:tab/>
        <w:t>Description</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Heading5"/>
      </w:pPr>
      <w:bookmarkStart w:id="1467" w:name="_Toc89426609"/>
      <w:bookmarkStart w:id="1468" w:name="_Toc94020394"/>
      <w:bookmarkStart w:id="1469" w:name="_Toc97034925"/>
      <w:bookmarkStart w:id="1470" w:name="_Toc97037802"/>
      <w:bookmarkStart w:id="1471" w:name="_Toc100940011"/>
      <w:bookmarkStart w:id="1472" w:name="_Toc104546877"/>
      <w:bookmarkStart w:id="1473" w:name="_Toc112937924"/>
      <w:bookmarkStart w:id="1474" w:name="_Toc114134681"/>
      <w:bookmarkStart w:id="1475" w:name="_Toc120681620"/>
      <w:bookmarkStart w:id="1476" w:name="_Toc133434807"/>
      <w:bookmarkStart w:id="1477" w:name="_Toc138693990"/>
      <w:bookmarkStart w:id="1478" w:name="_Toc148535719"/>
      <w:bookmarkStart w:id="1479" w:name="_Toc151749026"/>
      <w:r>
        <w:t>5.1.4.3.2</w:t>
      </w:r>
      <w:r>
        <w:tab/>
        <w:t>Operation Definition</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proofErr w:type="spellStart"/>
            <w:r>
              <w:t>NadrfDataStoreSubscriptionRef</w:t>
            </w:r>
            <w:proofErr w:type="spellEnd"/>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12C5931A" w14:textId="77777777" w:rsidR="00E9750A" w:rsidRDefault="00A16F12">
      <w:pPr>
        <w:pStyle w:val="TH"/>
      </w:pPr>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60C2C996" w14:textId="77777777">
        <w:trPr>
          <w:jc w:val="center"/>
        </w:trPr>
        <w:tc>
          <w:tcPr>
            <w:tcW w:w="825" w:type="pct"/>
            <w:tcBorders>
              <w:bottom w:val="single" w:sz="6" w:space="0" w:color="auto"/>
            </w:tcBorders>
            <w:shd w:val="clear" w:color="auto" w:fill="C0C0C0"/>
          </w:tcPr>
          <w:p w14:paraId="40A901A5" w14:textId="77777777" w:rsidR="00E9750A" w:rsidRDefault="00A16F12">
            <w:pPr>
              <w:pStyle w:val="TAH"/>
            </w:pPr>
            <w:r>
              <w:t>Data type</w:t>
            </w:r>
          </w:p>
        </w:tc>
        <w:tc>
          <w:tcPr>
            <w:tcW w:w="225" w:type="pct"/>
            <w:tcBorders>
              <w:bottom w:val="single" w:sz="6" w:space="0" w:color="auto"/>
            </w:tcBorders>
            <w:shd w:val="clear" w:color="auto" w:fill="C0C0C0"/>
          </w:tcPr>
          <w:p w14:paraId="2EB0EF6F" w14:textId="77777777" w:rsidR="00E9750A" w:rsidRDefault="00A16F12">
            <w:pPr>
              <w:pStyle w:val="TAH"/>
            </w:pPr>
            <w:r>
              <w:t>P</w:t>
            </w:r>
          </w:p>
        </w:tc>
        <w:tc>
          <w:tcPr>
            <w:tcW w:w="649" w:type="pct"/>
            <w:tcBorders>
              <w:bottom w:val="single" w:sz="6" w:space="0" w:color="auto"/>
            </w:tcBorders>
            <w:shd w:val="clear" w:color="auto" w:fill="C0C0C0"/>
          </w:tcPr>
          <w:p w14:paraId="54DE3CA8" w14:textId="77777777" w:rsidR="00E9750A" w:rsidRDefault="00A16F12">
            <w:pPr>
              <w:pStyle w:val="TAH"/>
            </w:pPr>
            <w:r>
              <w:t>Cardinality</w:t>
            </w:r>
          </w:p>
        </w:tc>
        <w:tc>
          <w:tcPr>
            <w:tcW w:w="583" w:type="pct"/>
            <w:tcBorders>
              <w:bottom w:val="single" w:sz="6" w:space="0" w:color="auto"/>
            </w:tcBorders>
            <w:shd w:val="clear" w:color="auto" w:fill="C0C0C0"/>
          </w:tcPr>
          <w:p w14:paraId="6CC9CFDF" w14:textId="77777777" w:rsidR="00E9750A" w:rsidRDefault="00A16F12">
            <w:pPr>
              <w:pStyle w:val="TAH"/>
            </w:pPr>
            <w:r>
              <w:t>Response</w:t>
            </w:r>
          </w:p>
          <w:p w14:paraId="15388BDC" w14:textId="77777777" w:rsidR="00E9750A" w:rsidRDefault="00A16F12">
            <w:pPr>
              <w:pStyle w:val="TAH"/>
            </w:pPr>
            <w:r>
              <w:t>codes</w:t>
            </w:r>
          </w:p>
        </w:tc>
        <w:tc>
          <w:tcPr>
            <w:tcW w:w="2718" w:type="pct"/>
            <w:tcBorders>
              <w:bottom w:val="single" w:sz="6" w:space="0" w:color="auto"/>
            </w:tcBorders>
            <w:shd w:val="clear" w:color="auto" w:fill="C0C0C0"/>
          </w:tcPr>
          <w:p w14:paraId="355A357D" w14:textId="77777777" w:rsidR="00E9750A" w:rsidRDefault="00A16F12">
            <w:pPr>
              <w:pStyle w:val="TAH"/>
            </w:pPr>
            <w:r>
              <w:t>Description</w:t>
            </w:r>
          </w:p>
        </w:tc>
      </w:tr>
      <w:tr w:rsidR="00E9750A" w14:paraId="69C18448" w14:textId="77777777">
        <w:trPr>
          <w:jc w:val="center"/>
        </w:trPr>
        <w:tc>
          <w:tcPr>
            <w:tcW w:w="825" w:type="pct"/>
            <w:tcBorders>
              <w:top w:val="single" w:sz="6" w:space="0" w:color="auto"/>
            </w:tcBorders>
            <w:shd w:val="clear" w:color="auto" w:fill="auto"/>
          </w:tcPr>
          <w:p w14:paraId="2BBC5CC8" w14:textId="77777777" w:rsidR="00E9750A" w:rsidRDefault="00A16F12">
            <w:pPr>
              <w:pStyle w:val="TAL"/>
            </w:pPr>
            <w:r>
              <w:t>n/a</w:t>
            </w:r>
          </w:p>
        </w:tc>
        <w:tc>
          <w:tcPr>
            <w:tcW w:w="225" w:type="pct"/>
            <w:tcBorders>
              <w:top w:val="single" w:sz="6" w:space="0" w:color="auto"/>
            </w:tcBorders>
          </w:tcPr>
          <w:p w14:paraId="74401D99" w14:textId="77777777" w:rsidR="00E9750A" w:rsidRDefault="00E9750A">
            <w:pPr>
              <w:pStyle w:val="TAC"/>
            </w:pPr>
          </w:p>
        </w:tc>
        <w:tc>
          <w:tcPr>
            <w:tcW w:w="649" w:type="pct"/>
            <w:tcBorders>
              <w:top w:val="single" w:sz="6" w:space="0" w:color="auto"/>
            </w:tcBorders>
          </w:tcPr>
          <w:p w14:paraId="5ABC7895" w14:textId="77777777" w:rsidR="00E9750A" w:rsidRDefault="00E9750A">
            <w:pPr>
              <w:pStyle w:val="TAL"/>
            </w:pPr>
          </w:p>
        </w:tc>
        <w:tc>
          <w:tcPr>
            <w:tcW w:w="583" w:type="pct"/>
            <w:tcBorders>
              <w:top w:val="single" w:sz="6" w:space="0" w:color="auto"/>
            </w:tcBorders>
          </w:tcPr>
          <w:p w14:paraId="0B6ACBAA" w14:textId="77777777" w:rsidR="00E9750A" w:rsidRDefault="00A16F12">
            <w:pPr>
              <w:pStyle w:val="TAL"/>
            </w:pPr>
            <w:r>
              <w:t>204 No Content</w:t>
            </w:r>
          </w:p>
        </w:tc>
        <w:tc>
          <w:tcPr>
            <w:tcW w:w="2718" w:type="pct"/>
            <w:tcBorders>
              <w:top w:val="single" w:sz="6" w:space="0" w:color="auto"/>
            </w:tcBorders>
            <w:shd w:val="clear" w:color="auto" w:fill="auto"/>
          </w:tcPr>
          <w:p w14:paraId="1B1402F0" w14:textId="77777777" w:rsidR="00E9750A" w:rsidRDefault="00A16F12">
            <w:pPr>
              <w:pStyle w:val="TAL"/>
            </w:pPr>
            <w:r>
              <w:t>Successful request to trigger the removal of a subscription for data or analytics at the ADRF.</w:t>
            </w:r>
          </w:p>
        </w:tc>
      </w:tr>
      <w:tr w:rsidR="00E9750A" w14:paraId="5AE6A635" w14:textId="77777777">
        <w:trPr>
          <w:jc w:val="center"/>
        </w:trPr>
        <w:tc>
          <w:tcPr>
            <w:tcW w:w="5000" w:type="pct"/>
            <w:gridSpan w:val="5"/>
            <w:shd w:val="clear" w:color="auto" w:fill="auto"/>
          </w:tcPr>
          <w:p w14:paraId="3FFCA8DB" w14:textId="77777777" w:rsidR="00E9750A" w:rsidRDefault="00A16F12">
            <w:pPr>
              <w:pStyle w:val="TAN"/>
            </w:pPr>
            <w:r>
              <w:t>NOTE:</w:t>
            </w:r>
            <w:r>
              <w:tab/>
              <w:t xml:space="preserve">The </w:t>
            </w:r>
            <w:proofErr w:type="spellStart"/>
            <w:r>
              <w:t>manadatory</w:t>
            </w:r>
            <w:proofErr w:type="spellEnd"/>
            <w:r>
              <w:t xml:space="preserve"> HTTP error status code for the POST method listed in Table 5.1.7.1-1 of 3GPP TS 29.500 [4] also apply.</w:t>
            </w:r>
          </w:p>
        </w:tc>
      </w:tr>
    </w:tbl>
    <w:p w14:paraId="5D83387D" w14:textId="77777777" w:rsidR="00E9750A" w:rsidRDefault="00E9750A"/>
    <w:p w14:paraId="0E1AE935" w14:textId="77777777" w:rsidR="00E9750A" w:rsidRDefault="00A16F12">
      <w:pPr>
        <w:pStyle w:val="Heading4"/>
      </w:pPr>
      <w:bookmarkStart w:id="1480" w:name="_Toc114134682"/>
      <w:bookmarkStart w:id="1481" w:name="_Toc120681621"/>
      <w:bookmarkStart w:id="1482" w:name="_Toc97037803"/>
      <w:bookmarkStart w:id="1483" w:name="_Toc97034926"/>
      <w:bookmarkStart w:id="1484" w:name="_Toc112937925"/>
      <w:bookmarkStart w:id="1485" w:name="_Toc104546878"/>
      <w:bookmarkStart w:id="1486" w:name="_Toc100940012"/>
      <w:bookmarkStart w:id="1487" w:name="_Toc133434808"/>
      <w:bookmarkStart w:id="1488" w:name="_Toc138693991"/>
      <w:bookmarkStart w:id="1489" w:name="_Toc148535720"/>
      <w:bookmarkStart w:id="1490" w:name="_Toc151749027"/>
      <w:r>
        <w:t>5.1.4.4</w:t>
      </w:r>
      <w:r>
        <w:tab/>
        <w:t>Operation: remove-stored-data-analytics</w:t>
      </w:r>
      <w:bookmarkEnd w:id="1480"/>
      <w:bookmarkEnd w:id="1481"/>
      <w:bookmarkEnd w:id="1482"/>
      <w:bookmarkEnd w:id="1483"/>
      <w:bookmarkEnd w:id="1484"/>
      <w:bookmarkEnd w:id="1485"/>
      <w:bookmarkEnd w:id="1486"/>
      <w:bookmarkEnd w:id="1487"/>
      <w:bookmarkEnd w:id="1488"/>
      <w:bookmarkEnd w:id="1489"/>
      <w:bookmarkEnd w:id="1490"/>
    </w:p>
    <w:p w14:paraId="397148E8" w14:textId="77777777" w:rsidR="00E9750A" w:rsidRDefault="00A16F12">
      <w:pPr>
        <w:pStyle w:val="Heading5"/>
      </w:pPr>
      <w:bookmarkStart w:id="1491" w:name="_Toc104546879"/>
      <w:bookmarkStart w:id="1492" w:name="_Toc97037804"/>
      <w:bookmarkStart w:id="1493" w:name="_Toc100940013"/>
      <w:bookmarkStart w:id="1494" w:name="_Toc97034927"/>
      <w:bookmarkStart w:id="1495" w:name="_Toc114134683"/>
      <w:bookmarkStart w:id="1496" w:name="_Toc112937926"/>
      <w:bookmarkStart w:id="1497" w:name="_Toc120681622"/>
      <w:bookmarkStart w:id="1498" w:name="_Toc133434809"/>
      <w:bookmarkStart w:id="1499" w:name="_Toc138693992"/>
      <w:bookmarkStart w:id="1500" w:name="_Toc148535721"/>
      <w:bookmarkStart w:id="1501" w:name="_Toc151749028"/>
      <w:r>
        <w:t>5.1.4.4.1</w:t>
      </w:r>
      <w:r>
        <w:tab/>
        <w:t>Description</w:t>
      </w:r>
      <w:bookmarkEnd w:id="1491"/>
      <w:bookmarkEnd w:id="1492"/>
      <w:bookmarkEnd w:id="1493"/>
      <w:bookmarkEnd w:id="1494"/>
      <w:bookmarkEnd w:id="1495"/>
      <w:bookmarkEnd w:id="1496"/>
      <w:bookmarkEnd w:id="1497"/>
      <w:bookmarkEnd w:id="1498"/>
      <w:bookmarkEnd w:id="1499"/>
      <w:bookmarkEnd w:id="1500"/>
      <w:bookmarkEnd w:id="1501"/>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Heading5"/>
      </w:pPr>
      <w:bookmarkStart w:id="1502" w:name="_Toc97034928"/>
      <w:bookmarkStart w:id="1503" w:name="_Toc97037805"/>
      <w:bookmarkStart w:id="1504" w:name="_Toc100940014"/>
      <w:bookmarkStart w:id="1505" w:name="_Toc104546880"/>
      <w:bookmarkStart w:id="1506" w:name="_Toc112937927"/>
      <w:bookmarkStart w:id="1507" w:name="_Toc114134684"/>
      <w:bookmarkStart w:id="1508" w:name="_Toc120681623"/>
      <w:bookmarkStart w:id="1509" w:name="_Toc133434810"/>
      <w:bookmarkStart w:id="1510" w:name="_Toc138693993"/>
      <w:bookmarkStart w:id="1511" w:name="_Toc148535722"/>
      <w:bookmarkStart w:id="1512" w:name="_Toc151749029"/>
      <w:r>
        <w:t>5.1.4.4.2</w:t>
      </w:r>
      <w:r>
        <w:tab/>
        <w:t>Operation Definition</w:t>
      </w:r>
      <w:bookmarkEnd w:id="1502"/>
      <w:bookmarkEnd w:id="1503"/>
      <w:bookmarkEnd w:id="1504"/>
      <w:bookmarkEnd w:id="1505"/>
      <w:bookmarkEnd w:id="1506"/>
      <w:bookmarkEnd w:id="1507"/>
      <w:bookmarkEnd w:id="1508"/>
      <w:bookmarkEnd w:id="1509"/>
      <w:bookmarkEnd w:id="1510"/>
      <w:bookmarkEnd w:id="1511"/>
      <w:bookmarkEnd w:id="1512"/>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proofErr w:type="spellStart"/>
            <w:r>
              <w:t>NadrfStoredDataSpec</w:t>
            </w:r>
            <w:proofErr w:type="spellEnd"/>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1256D896" w14:textId="77777777" w:rsidR="00E9750A" w:rsidRDefault="00A16F12">
      <w:pPr>
        <w:pStyle w:val="TH"/>
      </w:pPr>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46348508" w14:textId="77777777">
        <w:trPr>
          <w:jc w:val="center"/>
        </w:trPr>
        <w:tc>
          <w:tcPr>
            <w:tcW w:w="825" w:type="pct"/>
            <w:tcBorders>
              <w:bottom w:val="single" w:sz="6" w:space="0" w:color="auto"/>
            </w:tcBorders>
            <w:shd w:val="clear" w:color="auto" w:fill="C0C0C0"/>
          </w:tcPr>
          <w:p w14:paraId="28BFA9A4" w14:textId="77777777" w:rsidR="00E9750A" w:rsidRDefault="00A16F12">
            <w:pPr>
              <w:pStyle w:val="TAH"/>
            </w:pPr>
            <w:r>
              <w:t>Data type</w:t>
            </w:r>
          </w:p>
        </w:tc>
        <w:tc>
          <w:tcPr>
            <w:tcW w:w="225" w:type="pct"/>
            <w:tcBorders>
              <w:bottom w:val="single" w:sz="6" w:space="0" w:color="auto"/>
            </w:tcBorders>
            <w:shd w:val="clear" w:color="auto" w:fill="C0C0C0"/>
          </w:tcPr>
          <w:p w14:paraId="5BDBC66D" w14:textId="77777777" w:rsidR="00E9750A" w:rsidRDefault="00A16F12">
            <w:pPr>
              <w:pStyle w:val="TAH"/>
            </w:pPr>
            <w:r>
              <w:t>P</w:t>
            </w:r>
          </w:p>
        </w:tc>
        <w:tc>
          <w:tcPr>
            <w:tcW w:w="649" w:type="pct"/>
            <w:tcBorders>
              <w:bottom w:val="single" w:sz="6" w:space="0" w:color="auto"/>
            </w:tcBorders>
            <w:shd w:val="clear" w:color="auto" w:fill="C0C0C0"/>
          </w:tcPr>
          <w:p w14:paraId="1958393D" w14:textId="77777777" w:rsidR="00E9750A" w:rsidRDefault="00A16F12">
            <w:pPr>
              <w:pStyle w:val="TAH"/>
            </w:pPr>
            <w:r>
              <w:t>Cardinality</w:t>
            </w:r>
          </w:p>
        </w:tc>
        <w:tc>
          <w:tcPr>
            <w:tcW w:w="583" w:type="pct"/>
            <w:tcBorders>
              <w:bottom w:val="single" w:sz="6" w:space="0" w:color="auto"/>
            </w:tcBorders>
            <w:shd w:val="clear" w:color="auto" w:fill="C0C0C0"/>
          </w:tcPr>
          <w:p w14:paraId="68989361" w14:textId="77777777" w:rsidR="00E9750A" w:rsidRDefault="00A16F12">
            <w:pPr>
              <w:pStyle w:val="TAH"/>
            </w:pPr>
            <w:r>
              <w:t>Response</w:t>
            </w:r>
          </w:p>
          <w:p w14:paraId="405ACF3F" w14:textId="77777777" w:rsidR="00E9750A" w:rsidRDefault="00A16F12">
            <w:pPr>
              <w:pStyle w:val="TAH"/>
            </w:pPr>
            <w:r>
              <w:t>codes</w:t>
            </w:r>
          </w:p>
        </w:tc>
        <w:tc>
          <w:tcPr>
            <w:tcW w:w="2718" w:type="pct"/>
            <w:tcBorders>
              <w:bottom w:val="single" w:sz="6" w:space="0" w:color="auto"/>
            </w:tcBorders>
            <w:shd w:val="clear" w:color="auto" w:fill="C0C0C0"/>
          </w:tcPr>
          <w:p w14:paraId="76CD8A03" w14:textId="77777777" w:rsidR="00E9750A" w:rsidRDefault="00A16F12">
            <w:pPr>
              <w:pStyle w:val="TAH"/>
            </w:pPr>
            <w:r>
              <w:t>Description</w:t>
            </w:r>
          </w:p>
        </w:tc>
      </w:tr>
      <w:tr w:rsidR="00E9750A" w14:paraId="506F30DD" w14:textId="77777777">
        <w:trPr>
          <w:jc w:val="center"/>
        </w:trPr>
        <w:tc>
          <w:tcPr>
            <w:tcW w:w="825" w:type="pct"/>
            <w:tcBorders>
              <w:top w:val="single" w:sz="6" w:space="0" w:color="auto"/>
            </w:tcBorders>
            <w:shd w:val="clear" w:color="auto" w:fill="auto"/>
          </w:tcPr>
          <w:p w14:paraId="67E06C21" w14:textId="77777777" w:rsidR="00E9750A" w:rsidRDefault="00A16F12">
            <w:pPr>
              <w:pStyle w:val="TAL"/>
            </w:pPr>
            <w:r>
              <w:t>n/a</w:t>
            </w:r>
          </w:p>
        </w:tc>
        <w:tc>
          <w:tcPr>
            <w:tcW w:w="225" w:type="pct"/>
            <w:tcBorders>
              <w:top w:val="single" w:sz="6" w:space="0" w:color="auto"/>
            </w:tcBorders>
          </w:tcPr>
          <w:p w14:paraId="27A1213B" w14:textId="77777777" w:rsidR="00E9750A" w:rsidRDefault="00E9750A">
            <w:pPr>
              <w:pStyle w:val="TAC"/>
            </w:pPr>
          </w:p>
        </w:tc>
        <w:tc>
          <w:tcPr>
            <w:tcW w:w="649" w:type="pct"/>
            <w:tcBorders>
              <w:top w:val="single" w:sz="6" w:space="0" w:color="auto"/>
            </w:tcBorders>
          </w:tcPr>
          <w:p w14:paraId="6B8495D8" w14:textId="77777777" w:rsidR="00E9750A" w:rsidRDefault="00E9750A">
            <w:pPr>
              <w:pStyle w:val="TAL"/>
            </w:pPr>
          </w:p>
        </w:tc>
        <w:tc>
          <w:tcPr>
            <w:tcW w:w="583" w:type="pct"/>
            <w:tcBorders>
              <w:top w:val="single" w:sz="6" w:space="0" w:color="auto"/>
            </w:tcBorders>
          </w:tcPr>
          <w:p w14:paraId="58756F43" w14:textId="77777777" w:rsidR="00E9750A" w:rsidRDefault="00A16F12">
            <w:pPr>
              <w:pStyle w:val="TAL"/>
            </w:pPr>
            <w:r>
              <w:t>204 No Content</w:t>
            </w:r>
          </w:p>
        </w:tc>
        <w:tc>
          <w:tcPr>
            <w:tcW w:w="2718" w:type="pct"/>
            <w:tcBorders>
              <w:top w:val="single" w:sz="6" w:space="0" w:color="auto"/>
            </w:tcBorders>
            <w:shd w:val="clear" w:color="auto" w:fill="auto"/>
          </w:tcPr>
          <w:p w14:paraId="2C3A377B" w14:textId="77777777" w:rsidR="00E9750A" w:rsidRDefault="00A16F12">
            <w:pPr>
              <w:pStyle w:val="TAL"/>
            </w:pPr>
            <w:r>
              <w:t>Successful request to remove data or analytics at the ADRF based on a data or analytics specification.</w:t>
            </w:r>
          </w:p>
        </w:tc>
      </w:tr>
      <w:tr w:rsidR="00E9750A" w14:paraId="5E87804F" w14:textId="77777777">
        <w:trPr>
          <w:jc w:val="center"/>
        </w:trPr>
        <w:tc>
          <w:tcPr>
            <w:tcW w:w="5000" w:type="pct"/>
            <w:gridSpan w:val="5"/>
            <w:shd w:val="clear" w:color="auto" w:fill="auto"/>
          </w:tcPr>
          <w:p w14:paraId="54B27D8D" w14:textId="77777777" w:rsidR="00E9750A" w:rsidRDefault="00A16F12">
            <w:pPr>
              <w:pStyle w:val="TAN"/>
            </w:pPr>
            <w:r>
              <w:t>NOTE:</w:t>
            </w:r>
            <w:r>
              <w:tab/>
              <w:t>The mandatory HTTP error status code for the POST method listed in Table 5.1.7.1-1 of 3GPP TS 29.500 [4] also apply.</w:t>
            </w:r>
          </w:p>
        </w:tc>
      </w:tr>
    </w:tbl>
    <w:p w14:paraId="0F523ABB" w14:textId="77777777" w:rsidR="00E9750A" w:rsidRDefault="00E9750A"/>
    <w:p w14:paraId="60A3DE37" w14:textId="77777777" w:rsidR="00E9750A" w:rsidRDefault="00A16F12">
      <w:pPr>
        <w:pStyle w:val="Heading3"/>
      </w:pPr>
      <w:bookmarkStart w:id="1513" w:name="_Toc72766464"/>
      <w:bookmarkStart w:id="1514" w:name="_Toc72767031"/>
      <w:bookmarkStart w:id="1515" w:name="_Toc73042483"/>
      <w:bookmarkStart w:id="1516" w:name="_Toc89426610"/>
      <w:bookmarkStart w:id="1517" w:name="_Toc81242827"/>
      <w:bookmarkStart w:id="1518" w:name="_Toc97034929"/>
      <w:bookmarkStart w:id="1519" w:name="_Toc94020395"/>
      <w:bookmarkStart w:id="1520" w:name="_Toc100940015"/>
      <w:bookmarkStart w:id="1521" w:name="_Toc97037806"/>
      <w:bookmarkStart w:id="1522" w:name="_Toc104546881"/>
      <w:bookmarkStart w:id="1523" w:name="_Toc112937928"/>
      <w:bookmarkStart w:id="1524" w:name="_Toc114134685"/>
      <w:bookmarkStart w:id="1525" w:name="_Toc120681624"/>
      <w:bookmarkStart w:id="1526" w:name="_Toc133434811"/>
      <w:bookmarkStart w:id="1527" w:name="_Toc138693994"/>
      <w:bookmarkStart w:id="1528" w:name="_Toc148535723"/>
      <w:bookmarkStart w:id="1529" w:name="_Toc151749030"/>
      <w:r>
        <w:t>5.1.5</w:t>
      </w:r>
      <w:r>
        <w:tab/>
        <w:t>Notifications</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0990CC5C" w14:textId="77777777" w:rsidR="00E9750A" w:rsidRDefault="00A16F12">
      <w:pPr>
        <w:pStyle w:val="Heading4"/>
      </w:pPr>
      <w:bookmarkStart w:id="1530" w:name="_Toc72766465"/>
      <w:bookmarkStart w:id="1531" w:name="_Toc72767032"/>
      <w:bookmarkStart w:id="1532" w:name="_Toc73042484"/>
      <w:bookmarkStart w:id="1533" w:name="_Toc81242828"/>
      <w:bookmarkStart w:id="1534" w:name="_Toc89426611"/>
      <w:bookmarkStart w:id="1535" w:name="_Toc94020396"/>
      <w:bookmarkStart w:id="1536" w:name="_Toc97034930"/>
      <w:bookmarkStart w:id="1537" w:name="_Toc97037807"/>
      <w:bookmarkStart w:id="1538" w:name="_Toc100940016"/>
      <w:bookmarkStart w:id="1539" w:name="_Toc104546882"/>
      <w:bookmarkStart w:id="1540" w:name="_Toc112937929"/>
      <w:bookmarkStart w:id="1541" w:name="_Toc114134686"/>
      <w:bookmarkStart w:id="1542" w:name="_Toc120681625"/>
      <w:bookmarkStart w:id="1543" w:name="_Toc133434812"/>
      <w:bookmarkStart w:id="1544" w:name="_Toc138693995"/>
      <w:bookmarkStart w:id="1545" w:name="_Toc148535724"/>
      <w:bookmarkStart w:id="1546" w:name="_Toc151749031"/>
      <w:r>
        <w:t>5.1.5.1</w:t>
      </w:r>
      <w:r>
        <w:tab/>
        <w:t>General</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12FC99E0" w14:textId="77777777" w:rsidR="00E9750A" w:rsidRDefault="00A16F12">
      <w:r>
        <w:t>Notifications shall comply to clause 6.2 of 3GPP TS 29.500 [4] and clause 4.6.2.3 of 3GPP TS 29.501 [5].</w:t>
      </w:r>
    </w:p>
    <w:p w14:paraId="7FA7DF8B" w14:textId="77777777" w:rsidR="00E9750A" w:rsidRDefault="00A16F12">
      <w:pPr>
        <w:pStyle w:val="TH"/>
      </w:pPr>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9750A" w14:paraId="01E52904" w14:textId="77777777">
        <w:trPr>
          <w:jc w:val="center"/>
        </w:trPr>
        <w:tc>
          <w:tcPr>
            <w:tcW w:w="1154" w:type="pct"/>
            <w:shd w:val="clear" w:color="auto" w:fill="C0C0C0"/>
            <w:vAlign w:val="center"/>
          </w:tcPr>
          <w:p w14:paraId="6637C809" w14:textId="77777777" w:rsidR="00E9750A" w:rsidRDefault="00A16F12">
            <w:pPr>
              <w:pStyle w:val="TAH"/>
            </w:pPr>
            <w:r>
              <w:t>Notification</w:t>
            </w:r>
          </w:p>
        </w:tc>
        <w:tc>
          <w:tcPr>
            <w:tcW w:w="2062" w:type="pct"/>
            <w:shd w:val="clear" w:color="auto" w:fill="C0C0C0"/>
            <w:vAlign w:val="center"/>
          </w:tcPr>
          <w:p w14:paraId="0501FAE2" w14:textId="77777777" w:rsidR="00E9750A" w:rsidRDefault="00A16F12">
            <w:pPr>
              <w:pStyle w:val="TAH"/>
            </w:pPr>
            <w:proofErr w:type="spellStart"/>
            <w:r>
              <w:t>Callback</w:t>
            </w:r>
            <w:proofErr w:type="spellEnd"/>
            <w:r>
              <w:t xml:space="preserve"> URI</w:t>
            </w:r>
          </w:p>
        </w:tc>
        <w:tc>
          <w:tcPr>
            <w:tcW w:w="688" w:type="pct"/>
            <w:shd w:val="clear" w:color="auto" w:fill="C0C0C0"/>
            <w:vAlign w:val="center"/>
          </w:tcPr>
          <w:p w14:paraId="38025C03" w14:textId="77777777" w:rsidR="00E9750A" w:rsidRDefault="00A16F12">
            <w:pPr>
              <w:pStyle w:val="TAH"/>
            </w:pPr>
            <w:r>
              <w:t>HTTP method or custom operation</w:t>
            </w:r>
          </w:p>
        </w:tc>
        <w:tc>
          <w:tcPr>
            <w:tcW w:w="1096" w:type="pct"/>
            <w:shd w:val="clear" w:color="auto" w:fill="C0C0C0"/>
            <w:vAlign w:val="center"/>
          </w:tcPr>
          <w:p w14:paraId="4D90A380" w14:textId="77777777" w:rsidR="00E9750A" w:rsidRDefault="00A16F12">
            <w:pPr>
              <w:pStyle w:val="TAH"/>
            </w:pPr>
            <w:r>
              <w:t>Description</w:t>
            </w:r>
          </w:p>
          <w:p w14:paraId="40DD391F" w14:textId="77777777" w:rsidR="00E9750A" w:rsidRDefault="00A16F12">
            <w:pPr>
              <w:pStyle w:val="TAH"/>
            </w:pPr>
            <w:r>
              <w:t>(service operation)</w:t>
            </w:r>
          </w:p>
        </w:tc>
      </w:tr>
      <w:tr w:rsidR="00E9750A" w14:paraId="2B91562D" w14:textId="77777777">
        <w:trPr>
          <w:jc w:val="center"/>
        </w:trPr>
        <w:tc>
          <w:tcPr>
            <w:tcW w:w="1154" w:type="pct"/>
            <w:vAlign w:val="center"/>
          </w:tcPr>
          <w:p w14:paraId="4F632E42" w14:textId="77777777" w:rsidR="00E9750A" w:rsidRDefault="00A16F12">
            <w:pPr>
              <w:pStyle w:val="TAC"/>
              <w:rPr>
                <w:lang w:val="en-US"/>
              </w:rPr>
            </w:pPr>
            <w:r>
              <w:rPr>
                <w:lang w:val="en-US"/>
              </w:rPr>
              <w:t>Retrieval Notification</w:t>
            </w:r>
          </w:p>
        </w:tc>
        <w:tc>
          <w:tcPr>
            <w:tcW w:w="2062" w:type="pct"/>
            <w:vAlign w:val="center"/>
          </w:tcPr>
          <w:p w14:paraId="2AF26F79" w14:textId="77777777" w:rsidR="00E9750A" w:rsidRDefault="00A16F12">
            <w:pPr>
              <w:pStyle w:val="TAL"/>
              <w:rPr>
                <w:lang w:val="en-US"/>
              </w:rPr>
            </w:pPr>
            <w:r>
              <w:rPr>
                <w:lang w:val="en-US"/>
              </w:rPr>
              <w:t>{</w:t>
            </w:r>
            <w:proofErr w:type="spellStart"/>
            <w:r>
              <w:rPr>
                <w:lang w:val="en-US"/>
              </w:rPr>
              <w:t>notificationURI</w:t>
            </w:r>
            <w:proofErr w:type="spellEnd"/>
            <w:r>
              <w:rPr>
                <w:lang w:val="en-US"/>
              </w:rPr>
              <w:t>}</w:t>
            </w:r>
          </w:p>
        </w:tc>
        <w:tc>
          <w:tcPr>
            <w:tcW w:w="688" w:type="pct"/>
          </w:tcPr>
          <w:p w14:paraId="31AB491A" w14:textId="77777777" w:rsidR="00E9750A" w:rsidRDefault="00E9750A">
            <w:pPr>
              <w:pStyle w:val="TAC"/>
              <w:rPr>
                <w:lang w:val="fr-FR"/>
              </w:rPr>
            </w:pPr>
          </w:p>
          <w:p w14:paraId="1320439D" w14:textId="77777777" w:rsidR="00E9750A" w:rsidRDefault="00A16F12">
            <w:pPr>
              <w:pStyle w:val="TAC"/>
              <w:rPr>
                <w:lang w:val="fr-FR"/>
              </w:rPr>
            </w:pPr>
            <w:r>
              <w:rPr>
                <w:lang w:val="fr-FR"/>
              </w:rPr>
              <w:t>POST</w:t>
            </w:r>
          </w:p>
        </w:tc>
        <w:tc>
          <w:tcPr>
            <w:tcW w:w="1096" w:type="pct"/>
          </w:tcPr>
          <w:p w14:paraId="57CE975B" w14:textId="77777777" w:rsidR="00E9750A" w:rsidRDefault="00A16F12">
            <w:pPr>
              <w:pStyle w:val="TAL"/>
              <w:rPr>
                <w:lang w:val="en-US"/>
              </w:rPr>
            </w:pPr>
            <w:r>
              <w:rPr>
                <w:lang w:val="en-US"/>
              </w:rPr>
              <w:t>Report data or analytics from ADRF.</w:t>
            </w:r>
          </w:p>
        </w:tc>
      </w:tr>
      <w:tr w:rsidR="006C7DEC" w14:paraId="1208211B" w14:textId="77777777">
        <w:trPr>
          <w:jc w:val="center"/>
        </w:trPr>
        <w:tc>
          <w:tcPr>
            <w:tcW w:w="1154" w:type="pct"/>
            <w:vAlign w:val="center"/>
          </w:tcPr>
          <w:p w14:paraId="470CA5E7" w14:textId="40D18DDF" w:rsidR="006C7DEC" w:rsidRDefault="006C7DEC" w:rsidP="006C7DEC">
            <w:pPr>
              <w:pStyle w:val="TAC"/>
              <w:rPr>
                <w:lang w:val="en-US"/>
              </w:rPr>
            </w:pPr>
            <w:r>
              <w:rPr>
                <w:lang w:val="en-US"/>
              </w:rPr>
              <w:t>ADRF Alert Notification</w:t>
            </w:r>
          </w:p>
        </w:tc>
        <w:tc>
          <w:tcPr>
            <w:tcW w:w="2062" w:type="pct"/>
            <w:vAlign w:val="center"/>
          </w:tcPr>
          <w:p w14:paraId="4B45666F" w14:textId="423C880B" w:rsidR="006C7DEC" w:rsidRDefault="006C7DEC" w:rsidP="006C7DEC">
            <w:pPr>
              <w:pStyle w:val="TAL"/>
              <w:rPr>
                <w:lang w:val="en-US"/>
              </w:rPr>
            </w:pPr>
            <w:r>
              <w:rPr>
                <w:lang w:val="en-US"/>
              </w:rPr>
              <w:t>{</w:t>
            </w:r>
            <w:proofErr w:type="spellStart"/>
            <w:r>
              <w:rPr>
                <w:lang w:val="en-US"/>
              </w:rPr>
              <w:t>delNotificationURI</w:t>
            </w:r>
            <w:proofErr w:type="spellEnd"/>
            <w:r>
              <w:rPr>
                <w:lang w:val="en-US"/>
              </w:rPr>
              <w:t>}</w:t>
            </w:r>
          </w:p>
        </w:tc>
        <w:tc>
          <w:tcPr>
            <w:tcW w:w="688" w:type="pct"/>
          </w:tcPr>
          <w:p w14:paraId="40779028" w14:textId="273BD448" w:rsidR="006C7DEC" w:rsidRDefault="006C7DEC" w:rsidP="006C7DEC">
            <w:pPr>
              <w:pStyle w:val="TAC"/>
              <w:rPr>
                <w:lang w:val="fr-FR"/>
              </w:rPr>
            </w:pPr>
            <w:r>
              <w:rPr>
                <w:lang w:val="fr-FR"/>
              </w:rPr>
              <w:t>POST</w:t>
            </w:r>
          </w:p>
        </w:tc>
        <w:tc>
          <w:tcPr>
            <w:tcW w:w="1096" w:type="pct"/>
          </w:tcPr>
          <w:p w14:paraId="45E23495" w14:textId="3D4B902B" w:rsidR="006C7DEC" w:rsidRDefault="006C7DEC" w:rsidP="006C7DEC">
            <w:pPr>
              <w:pStyle w:val="TAL"/>
              <w:rPr>
                <w:lang w:val="en-US"/>
              </w:rPr>
            </w:pPr>
            <w:r>
              <w:rPr>
                <w:lang w:val="en-US"/>
              </w:rPr>
              <w:t>Notify about data or analytics that are about to be deleted.</w:t>
            </w:r>
          </w:p>
        </w:tc>
      </w:tr>
    </w:tbl>
    <w:p w14:paraId="01A3C735" w14:textId="77777777" w:rsidR="00E9750A" w:rsidRDefault="00E9750A"/>
    <w:p w14:paraId="031DDAFB" w14:textId="77777777" w:rsidR="00E9750A" w:rsidRDefault="00A16F12">
      <w:pPr>
        <w:pStyle w:val="Heading4"/>
      </w:pPr>
      <w:bookmarkStart w:id="1547" w:name="_Toc72766466"/>
      <w:bookmarkStart w:id="1548" w:name="_Toc72767033"/>
      <w:bookmarkStart w:id="1549" w:name="_Toc73042485"/>
      <w:bookmarkStart w:id="1550" w:name="_Toc81242829"/>
      <w:bookmarkStart w:id="1551" w:name="_Toc89426612"/>
      <w:bookmarkStart w:id="1552" w:name="_Toc94020397"/>
      <w:bookmarkStart w:id="1553" w:name="_Toc97034931"/>
      <w:bookmarkStart w:id="1554" w:name="_Toc97037808"/>
      <w:bookmarkStart w:id="1555" w:name="_Toc100940017"/>
      <w:bookmarkStart w:id="1556" w:name="_Toc104546883"/>
      <w:bookmarkStart w:id="1557" w:name="_Toc112937930"/>
      <w:bookmarkStart w:id="1558" w:name="_Toc114134687"/>
      <w:bookmarkStart w:id="1559" w:name="_Toc120681626"/>
      <w:bookmarkStart w:id="1560" w:name="_Toc133434813"/>
      <w:bookmarkStart w:id="1561" w:name="_Toc138693996"/>
      <w:bookmarkStart w:id="1562" w:name="_Toc148535725"/>
      <w:bookmarkStart w:id="1563" w:name="_Toc151749032"/>
      <w:r>
        <w:t>5.1.5.2</w:t>
      </w:r>
      <w:r>
        <w:tab/>
        <w:t>Retrieval Notification</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2B666E6E" w14:textId="77777777" w:rsidR="00E9750A" w:rsidRDefault="00A16F12">
      <w:pPr>
        <w:pStyle w:val="Heading5"/>
      </w:pPr>
      <w:bookmarkStart w:id="1564" w:name="_Toc72766467"/>
      <w:bookmarkStart w:id="1565" w:name="_Toc72767034"/>
      <w:bookmarkStart w:id="1566" w:name="_Toc73042486"/>
      <w:bookmarkStart w:id="1567" w:name="_Toc81242830"/>
      <w:bookmarkStart w:id="1568" w:name="_Toc89426613"/>
      <w:bookmarkStart w:id="1569" w:name="_Toc94020398"/>
      <w:bookmarkStart w:id="1570" w:name="_Toc97034932"/>
      <w:bookmarkStart w:id="1571" w:name="_Toc97037809"/>
      <w:bookmarkStart w:id="1572" w:name="_Toc100940018"/>
      <w:bookmarkStart w:id="1573" w:name="_Toc104546884"/>
      <w:bookmarkStart w:id="1574" w:name="_Toc112937931"/>
      <w:bookmarkStart w:id="1575" w:name="_Toc114134688"/>
      <w:bookmarkStart w:id="1576" w:name="_Toc120681627"/>
      <w:bookmarkStart w:id="1577" w:name="_Toc133434814"/>
      <w:bookmarkStart w:id="1578" w:name="_Toc138693997"/>
      <w:bookmarkStart w:id="1579" w:name="_Toc148535726"/>
      <w:bookmarkStart w:id="1580" w:name="_Toc151749033"/>
      <w:r>
        <w:t>5.1.5.2.1</w:t>
      </w:r>
      <w:r>
        <w:tab/>
        <w:t>Description</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Heading5"/>
      </w:pPr>
      <w:bookmarkStart w:id="1581" w:name="_Toc72766468"/>
      <w:bookmarkStart w:id="1582" w:name="_Toc72767035"/>
      <w:bookmarkStart w:id="1583" w:name="_Toc73042487"/>
      <w:bookmarkStart w:id="1584" w:name="_Toc81242831"/>
      <w:bookmarkStart w:id="1585" w:name="_Toc89426614"/>
      <w:bookmarkStart w:id="1586" w:name="_Toc94020399"/>
      <w:bookmarkStart w:id="1587" w:name="_Toc97034933"/>
      <w:bookmarkStart w:id="1588" w:name="_Toc97037810"/>
      <w:bookmarkStart w:id="1589" w:name="_Toc100940019"/>
      <w:bookmarkStart w:id="1590" w:name="_Toc104546885"/>
      <w:bookmarkStart w:id="1591" w:name="_Toc112937932"/>
      <w:bookmarkStart w:id="1592" w:name="_Toc114134689"/>
      <w:bookmarkStart w:id="1593" w:name="_Toc120681628"/>
      <w:bookmarkStart w:id="1594" w:name="_Toc133434815"/>
      <w:bookmarkStart w:id="1595" w:name="_Toc138693998"/>
      <w:bookmarkStart w:id="1596" w:name="_Toc148535727"/>
      <w:bookmarkStart w:id="1597" w:name="_Toc151749034"/>
      <w:r>
        <w:t>5.1.5.2.2</w:t>
      </w:r>
      <w:r>
        <w:tab/>
        <w:t>Target URI</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03D64014" w14:textId="77777777" w:rsidR="00E9750A" w:rsidRDefault="00A16F12">
      <w:pPr>
        <w:rPr>
          <w:rFonts w:ascii="Arial" w:hAnsi="Arial" w:cs="Arial"/>
        </w:rPr>
      </w:pPr>
      <w:r>
        <w:t xml:space="preserve">The </w:t>
      </w:r>
      <w:proofErr w:type="spellStart"/>
      <w:r>
        <w:t>Callback</w:t>
      </w:r>
      <w:proofErr w:type="spellEnd"/>
      <w:r>
        <w:t xml:space="preserve"> URI </w:t>
      </w:r>
      <w:r>
        <w:rPr>
          <w:b/>
        </w:rPr>
        <w:t>"{</w:t>
      </w:r>
      <w:proofErr w:type="spellStart"/>
      <w:r>
        <w:rPr>
          <w:b/>
        </w:rPr>
        <w:t>notificationURI</w:t>
      </w:r>
      <w:proofErr w:type="spellEnd"/>
      <w:r>
        <w:rPr>
          <w:b/>
        </w:rPr>
        <w:t>}"</w:t>
      </w:r>
      <w:r>
        <w:t xml:space="preserve"> shall be used with the </w:t>
      </w:r>
      <w:proofErr w:type="spellStart"/>
      <w:r>
        <w:t>callback</w:t>
      </w:r>
      <w:proofErr w:type="spellEnd"/>
      <w:r>
        <w:t xml:space="preserve"> URI variables defined in table 5.1.5.2.2-1</w:t>
      </w:r>
      <w:r>
        <w:rPr>
          <w:rFonts w:ascii="Arial" w:hAnsi="Arial" w:cs="Arial"/>
        </w:rPr>
        <w:t>.</w:t>
      </w:r>
    </w:p>
    <w:p w14:paraId="4D64EEBB" w14:textId="77777777" w:rsidR="00E9750A" w:rsidRDefault="00A16F12">
      <w:pPr>
        <w:pStyle w:val="TH"/>
        <w:rPr>
          <w:rFonts w:cs="Arial"/>
        </w:rPr>
      </w:pPr>
      <w:r>
        <w:t xml:space="preserve">Table 5.1.5.2.2-1: </w:t>
      </w:r>
      <w:proofErr w:type="spellStart"/>
      <w:r>
        <w:t>Callback</w:t>
      </w:r>
      <w:proofErr w:type="spellEnd"/>
      <w: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proofErr w:type="spellStart"/>
            <w:r>
              <w:t>notificationURI</w:t>
            </w:r>
            <w:proofErr w:type="spellEnd"/>
          </w:p>
        </w:tc>
        <w:tc>
          <w:tcPr>
            <w:tcW w:w="7814" w:type="dxa"/>
            <w:vAlign w:val="center"/>
          </w:tcPr>
          <w:p w14:paraId="017F6384" w14:textId="77777777" w:rsidR="00E9750A" w:rsidRDefault="00A16F12">
            <w:pPr>
              <w:pStyle w:val="TAL"/>
            </w:pPr>
            <w:r>
              <w:t xml:space="preserve">String formatted as URI with the </w:t>
            </w:r>
            <w:proofErr w:type="spellStart"/>
            <w:r>
              <w:t>Callback</w:t>
            </w:r>
            <w:proofErr w:type="spellEnd"/>
            <w:r>
              <w:t xml:space="preserve"> Uri</w:t>
            </w:r>
          </w:p>
        </w:tc>
      </w:tr>
    </w:tbl>
    <w:p w14:paraId="5B8D370F" w14:textId="77777777" w:rsidR="00E9750A" w:rsidRDefault="00E9750A"/>
    <w:p w14:paraId="5386234F" w14:textId="77777777" w:rsidR="00E9750A" w:rsidRDefault="00A16F12">
      <w:pPr>
        <w:pStyle w:val="Heading5"/>
      </w:pPr>
      <w:bookmarkStart w:id="1598" w:name="_Toc72766469"/>
      <w:bookmarkStart w:id="1599" w:name="_Toc72767036"/>
      <w:bookmarkStart w:id="1600" w:name="_Toc73042488"/>
      <w:bookmarkStart w:id="1601" w:name="_Toc81242832"/>
      <w:bookmarkStart w:id="1602" w:name="_Toc89426615"/>
      <w:bookmarkStart w:id="1603" w:name="_Toc94020400"/>
      <w:bookmarkStart w:id="1604" w:name="_Toc97034934"/>
      <w:bookmarkStart w:id="1605" w:name="_Toc97037811"/>
      <w:bookmarkStart w:id="1606" w:name="_Toc100940020"/>
      <w:bookmarkStart w:id="1607" w:name="_Toc104546886"/>
      <w:bookmarkStart w:id="1608" w:name="_Toc112937933"/>
      <w:bookmarkStart w:id="1609" w:name="_Toc114134690"/>
      <w:bookmarkStart w:id="1610" w:name="_Toc120681629"/>
      <w:bookmarkStart w:id="1611" w:name="_Toc133434816"/>
      <w:bookmarkStart w:id="1612" w:name="_Toc138693999"/>
      <w:bookmarkStart w:id="1613" w:name="_Toc148535728"/>
      <w:bookmarkStart w:id="1614" w:name="_Toc151749035"/>
      <w:r>
        <w:t>5.1.5.2.3</w:t>
      </w:r>
      <w:r>
        <w:tab/>
        <w:t>Standard Methods</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5C058296" w14:textId="77777777" w:rsidR="00E9750A" w:rsidRDefault="00A16F12">
      <w:pPr>
        <w:pStyle w:val="Heading6"/>
      </w:pPr>
      <w:bookmarkStart w:id="1615" w:name="_Toc72766470"/>
      <w:bookmarkStart w:id="1616" w:name="_Toc72767037"/>
      <w:bookmarkStart w:id="1617" w:name="_Toc73042489"/>
      <w:bookmarkStart w:id="1618" w:name="_Toc81242833"/>
      <w:bookmarkStart w:id="1619" w:name="_Toc89426616"/>
      <w:bookmarkStart w:id="1620" w:name="_Toc94020401"/>
      <w:bookmarkStart w:id="1621" w:name="_Toc97034935"/>
      <w:bookmarkStart w:id="1622" w:name="_Toc97037812"/>
      <w:bookmarkStart w:id="1623" w:name="_Toc100940021"/>
      <w:bookmarkStart w:id="1624" w:name="_Toc104546887"/>
      <w:bookmarkStart w:id="1625" w:name="_Toc112937934"/>
      <w:bookmarkStart w:id="1626" w:name="_Toc114134691"/>
      <w:bookmarkStart w:id="1627" w:name="_Toc120681630"/>
      <w:bookmarkStart w:id="1628" w:name="_Toc133434817"/>
      <w:bookmarkStart w:id="1629" w:name="_Toc138694000"/>
      <w:bookmarkStart w:id="1630" w:name="_Toc148535729"/>
      <w:bookmarkStart w:id="1631" w:name="_Toc151749036"/>
      <w:r>
        <w:t>5.1.5.2.3.1</w:t>
      </w:r>
      <w:r>
        <w:tab/>
        <w:t>POST</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proofErr w:type="spellStart"/>
            <w:r>
              <w:t>NadrfDataRetrievalNotification</w:t>
            </w:r>
            <w:proofErr w:type="spellEnd"/>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lastRenderedPageBreak/>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6C7DEC">
      <w:pPr>
        <w:keepNext/>
        <w:keepLines/>
        <w:spacing w:before="120"/>
        <w:ind w:left="1418" w:hanging="1418"/>
        <w:outlineLvl w:val="3"/>
        <w:rPr>
          <w:rFonts w:ascii="Arial" w:hAnsi="Arial"/>
          <w:sz w:val="24"/>
        </w:rPr>
      </w:pPr>
      <w:r>
        <w:rPr>
          <w:rFonts w:ascii="Arial" w:hAnsi="Arial"/>
          <w:sz w:val="24"/>
        </w:rPr>
        <w:t>5.1.5.</w:t>
      </w:r>
      <w:r>
        <w:rPr>
          <w:rFonts w:ascii="Arial" w:hAnsi="Arial"/>
          <w:sz w:val="24"/>
          <w:highlight w:val="yellow"/>
        </w:rPr>
        <w:t>3</w:t>
      </w:r>
      <w:r>
        <w:rPr>
          <w:rFonts w:ascii="Arial" w:hAnsi="Arial"/>
          <w:sz w:val="24"/>
        </w:rPr>
        <w:tab/>
        <w:t>ADRF Alert Notification</w:t>
      </w:r>
    </w:p>
    <w:p w14:paraId="185AD17D"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5.1.5.3.1</w:t>
      </w:r>
      <w:r>
        <w:rPr>
          <w:rFonts w:ascii="Arial" w:hAnsi="Arial"/>
          <w:sz w:val="22"/>
        </w:rPr>
        <w:tab/>
        <w:t>Description</w:t>
      </w:r>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5.1.5.3.2</w:t>
      </w:r>
      <w:r>
        <w:rPr>
          <w:rFonts w:ascii="Arial" w:hAnsi="Arial"/>
          <w:sz w:val="22"/>
        </w:rPr>
        <w:tab/>
        <w:t>Target URI</w:t>
      </w:r>
    </w:p>
    <w:p w14:paraId="409DFB3A" w14:textId="77777777" w:rsidR="006C7DEC" w:rsidRDefault="006C7DEC" w:rsidP="006C7DEC">
      <w:pPr>
        <w:rPr>
          <w:rFonts w:ascii="Arial" w:hAnsi="Arial" w:cs="Arial"/>
        </w:rPr>
      </w:pPr>
      <w:r>
        <w:t xml:space="preserve">The </w:t>
      </w:r>
      <w:proofErr w:type="spellStart"/>
      <w:r>
        <w:t>Callback</w:t>
      </w:r>
      <w:proofErr w:type="spellEnd"/>
      <w:r>
        <w:t xml:space="preserve"> URI </w:t>
      </w:r>
      <w:r>
        <w:rPr>
          <w:b/>
        </w:rPr>
        <w:t>"{</w:t>
      </w:r>
      <w:proofErr w:type="spellStart"/>
      <w:r>
        <w:rPr>
          <w:b/>
        </w:rPr>
        <w:t>delNotificationURI</w:t>
      </w:r>
      <w:proofErr w:type="spellEnd"/>
      <w:r>
        <w:rPr>
          <w:b/>
        </w:rPr>
        <w:t>}"</w:t>
      </w:r>
      <w:r>
        <w:t xml:space="preserve"> shall be used with the </w:t>
      </w:r>
      <w:proofErr w:type="spellStart"/>
      <w:r>
        <w:t>callback</w:t>
      </w:r>
      <w:proofErr w:type="spellEnd"/>
      <w:r>
        <w:t xml:space="preserve"> URI variables defined in table 5.1.5.3.2-1</w:t>
      </w:r>
      <w:r>
        <w:rPr>
          <w:rFonts w:ascii="Arial" w:hAnsi="Arial" w:cs="Arial"/>
        </w:rPr>
        <w:t>.</w:t>
      </w:r>
    </w:p>
    <w:p w14:paraId="07BBA768" w14:textId="77777777" w:rsidR="006C7DEC" w:rsidRDefault="006C7DEC" w:rsidP="006C7DEC">
      <w:pPr>
        <w:keepNext/>
        <w:keepLines/>
        <w:spacing w:before="60"/>
        <w:jc w:val="center"/>
        <w:rPr>
          <w:rFonts w:ascii="Arial" w:hAnsi="Arial" w:cs="Arial"/>
          <w:b/>
        </w:rPr>
      </w:pPr>
      <w:r>
        <w:rPr>
          <w:rFonts w:ascii="Arial" w:hAnsi="Arial"/>
          <w:b/>
        </w:rPr>
        <w:t xml:space="preserve">Table 5.1.5.3.2-1: </w:t>
      </w:r>
      <w:proofErr w:type="spellStart"/>
      <w:r>
        <w:rPr>
          <w:rFonts w:ascii="Arial" w:hAnsi="Arial"/>
          <w:b/>
        </w:rPr>
        <w:t>Callback</w:t>
      </w:r>
      <w:proofErr w:type="spellEnd"/>
      <w:r>
        <w:rPr>
          <w:rFonts w:ascii="Arial" w:hAnsi="Arial"/>
          <w:b/>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C7DEC" w14:paraId="1E7F8312"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4511F143" w14:textId="77777777" w:rsidR="006C7DEC" w:rsidRDefault="006C7DEC">
            <w:pPr>
              <w:keepNext/>
              <w:keepLines/>
              <w:spacing w:after="0"/>
              <w:jc w:val="center"/>
              <w:rPr>
                <w:rFonts w:ascii="Arial" w:hAnsi="Arial"/>
                <w:b/>
                <w:sz w:val="18"/>
              </w:rPr>
            </w:pPr>
            <w:r>
              <w:rPr>
                <w:rFonts w:ascii="Arial" w:hAnsi="Arial"/>
                <w:b/>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C615ED2" w14:textId="77777777" w:rsidR="006C7DEC" w:rsidRDefault="006C7DEC">
            <w:pPr>
              <w:keepNext/>
              <w:keepLines/>
              <w:spacing w:after="0"/>
              <w:jc w:val="center"/>
              <w:rPr>
                <w:rFonts w:ascii="Arial" w:hAnsi="Arial"/>
                <w:b/>
                <w:sz w:val="18"/>
              </w:rPr>
            </w:pPr>
            <w:r>
              <w:rPr>
                <w:rFonts w:ascii="Arial" w:hAnsi="Arial"/>
                <w:b/>
                <w:sz w:val="18"/>
              </w:rPr>
              <w:t>Definition</w:t>
            </w:r>
          </w:p>
        </w:tc>
      </w:tr>
      <w:tr w:rsidR="006C7DEC" w14:paraId="753D19D8"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CD408C8" w14:textId="77777777" w:rsidR="006C7DEC" w:rsidRDefault="006C7DEC">
            <w:pPr>
              <w:keepNext/>
              <w:keepLines/>
              <w:spacing w:after="0"/>
              <w:rPr>
                <w:rFonts w:ascii="Arial" w:hAnsi="Arial"/>
                <w:sz w:val="18"/>
              </w:rPr>
            </w:pPr>
            <w:proofErr w:type="spellStart"/>
            <w:r>
              <w:rPr>
                <w:rFonts w:ascii="Arial" w:hAnsi="Arial"/>
                <w:sz w:val="18"/>
              </w:rPr>
              <w:t>delNotificationURI</w:t>
            </w:r>
            <w:proofErr w:type="spellEnd"/>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D619FD3" w14:textId="77777777" w:rsidR="006C7DEC" w:rsidRDefault="006C7DEC">
            <w:pPr>
              <w:keepNext/>
              <w:keepLines/>
              <w:spacing w:after="0"/>
              <w:rPr>
                <w:rFonts w:ascii="Arial" w:hAnsi="Arial"/>
                <w:sz w:val="18"/>
              </w:rPr>
            </w:pPr>
            <w:r>
              <w:rPr>
                <w:rFonts w:ascii="Arial" w:hAnsi="Arial"/>
                <w:sz w:val="18"/>
              </w:rPr>
              <w:t xml:space="preserve">String formatted as URI with the </w:t>
            </w:r>
            <w:proofErr w:type="spellStart"/>
            <w:r>
              <w:rPr>
                <w:rFonts w:ascii="Arial" w:hAnsi="Arial"/>
                <w:sz w:val="18"/>
              </w:rPr>
              <w:t>Callback</w:t>
            </w:r>
            <w:proofErr w:type="spellEnd"/>
            <w:r>
              <w:rPr>
                <w:rFonts w:ascii="Arial" w:hAnsi="Arial"/>
                <w:sz w:val="18"/>
              </w:rPr>
              <w:t xml:space="preserve"> Uri</w:t>
            </w:r>
          </w:p>
        </w:tc>
      </w:tr>
    </w:tbl>
    <w:p w14:paraId="44157C83" w14:textId="77777777" w:rsidR="006C7DEC" w:rsidRDefault="006C7DEC" w:rsidP="006C7DEC"/>
    <w:p w14:paraId="07568FF9" w14:textId="77777777" w:rsidR="006C7DEC" w:rsidRDefault="006C7DEC" w:rsidP="006C7DEC">
      <w:pPr>
        <w:keepNext/>
        <w:keepLines/>
        <w:spacing w:before="120"/>
        <w:ind w:left="1701" w:hanging="1701"/>
        <w:outlineLvl w:val="4"/>
        <w:rPr>
          <w:rFonts w:ascii="Arial" w:hAnsi="Arial"/>
          <w:sz w:val="22"/>
        </w:rPr>
      </w:pPr>
      <w:r>
        <w:rPr>
          <w:rFonts w:ascii="Arial" w:hAnsi="Arial"/>
          <w:sz w:val="22"/>
        </w:rPr>
        <w:lastRenderedPageBreak/>
        <w:t>5.1.5.3.3</w:t>
      </w:r>
      <w:r>
        <w:rPr>
          <w:rFonts w:ascii="Arial" w:hAnsi="Arial"/>
          <w:sz w:val="22"/>
        </w:rPr>
        <w:tab/>
        <w:t>Standard Methods</w:t>
      </w:r>
    </w:p>
    <w:p w14:paraId="1EDE09E4" w14:textId="77777777" w:rsidR="006C7DEC" w:rsidRDefault="006C7DEC" w:rsidP="006C7DEC">
      <w:pPr>
        <w:keepNext/>
        <w:keepLines/>
        <w:spacing w:before="120"/>
        <w:ind w:left="1985" w:hanging="1985"/>
        <w:outlineLvl w:val="5"/>
        <w:rPr>
          <w:rFonts w:ascii="Arial" w:hAnsi="Arial"/>
        </w:rPr>
      </w:pPr>
      <w:r>
        <w:rPr>
          <w:rFonts w:ascii="Arial" w:hAnsi="Arial"/>
        </w:rPr>
        <w:t>5.1.5.3.3.1</w:t>
      </w:r>
      <w:r>
        <w:rPr>
          <w:rFonts w:ascii="Arial" w:hAnsi="Arial"/>
        </w:rP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6C7DEC">
      <w:pPr>
        <w:keepNext/>
        <w:keepLines/>
        <w:spacing w:before="60"/>
        <w:jc w:val="center"/>
        <w:rPr>
          <w:rFonts w:ascii="Arial" w:hAnsi="Arial"/>
          <w:b/>
        </w:rPr>
      </w:pPr>
      <w:r>
        <w:rPr>
          <w:rFonts w:ascii="Arial" w:hAnsi="Arial"/>
          <w:b/>
        </w:rP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proofErr w:type="spellStart"/>
            <w:r>
              <w:rPr>
                <w:rFonts w:ascii="Arial" w:hAnsi="Arial"/>
                <w:sz w:val="18"/>
              </w:rPr>
              <w:t>NadrfAlertNotification</w:t>
            </w:r>
            <w:proofErr w:type="spellEnd"/>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6C7DEC">
      <w:pPr>
        <w:keepNext/>
        <w:keepLines/>
        <w:spacing w:before="60"/>
        <w:jc w:val="center"/>
        <w:rPr>
          <w:rFonts w:ascii="Arial" w:hAnsi="Arial"/>
          <w:b/>
        </w:rPr>
      </w:pPr>
      <w:r>
        <w:rPr>
          <w:rFonts w:ascii="Arial" w:hAnsi="Arial"/>
          <w:b/>
        </w:rP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proofErr w:type="spellStart"/>
            <w:r>
              <w:rPr>
                <w:rFonts w:ascii="Arial" w:hAnsi="Arial"/>
                <w:sz w:val="18"/>
              </w:rPr>
              <w:t>NadrfAlertNotificationResponse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proofErr w:type="spellStart"/>
            <w:r>
              <w:rPr>
                <w:rFonts w:ascii="Arial" w:hAnsi="Arial"/>
                <w:sz w:val="18"/>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proofErr w:type="spellStart"/>
            <w:r>
              <w:rPr>
                <w:rFonts w:ascii="Arial" w:hAnsi="Arial"/>
                <w:sz w:val="18"/>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w:t>
            </w:r>
            <w:proofErr w:type="spellStart"/>
            <w:r>
              <w:rPr>
                <w:rFonts w:ascii="Arial" w:hAnsi="Arial"/>
                <w:sz w:val="18"/>
              </w:rPr>
              <w:t>RedirectResponse</w:t>
            </w:r>
            <w:proofErr w:type="spellEnd"/>
            <w:r>
              <w:rPr>
                <w:rFonts w:ascii="Arial" w:hAnsi="Arial"/>
                <w:sz w:val="18"/>
              </w:rPr>
              <w:t xml:space="preserve"> data structure may be provided by an SCP (cf. clause 6.10.9.1 of 3GPP TS 29.500 [4]).</w:t>
            </w:r>
          </w:p>
        </w:tc>
      </w:tr>
    </w:tbl>
    <w:p w14:paraId="2EFBC723" w14:textId="77777777" w:rsidR="006C7DEC" w:rsidRDefault="006C7DEC" w:rsidP="006C7DEC"/>
    <w:p w14:paraId="0C135B77" w14:textId="77777777" w:rsidR="006C7DEC" w:rsidRDefault="006C7DEC" w:rsidP="006C7DEC">
      <w:pPr>
        <w:keepNext/>
        <w:keepLines/>
        <w:spacing w:before="60"/>
        <w:jc w:val="center"/>
        <w:rPr>
          <w:rFonts w:ascii="Arial" w:hAnsi="Arial"/>
          <w:b/>
        </w:rPr>
      </w:pPr>
      <w:r>
        <w:rPr>
          <w:rFonts w:ascii="Arial" w:hAnsi="Arial"/>
          <w:b/>
        </w:rP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6C7DEC">
      <w:pPr>
        <w:keepNext/>
        <w:keepLines/>
        <w:spacing w:before="60"/>
        <w:jc w:val="center"/>
        <w:rPr>
          <w:rFonts w:ascii="Arial" w:hAnsi="Arial"/>
          <w:b/>
        </w:rPr>
      </w:pPr>
      <w:r>
        <w:rPr>
          <w:rFonts w:ascii="Arial" w:hAnsi="Arial"/>
          <w:b/>
        </w:rP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Heading3"/>
      </w:pPr>
      <w:bookmarkStart w:id="1632" w:name="_Toc97037813"/>
      <w:bookmarkStart w:id="1633" w:name="_Toc97034937"/>
      <w:bookmarkStart w:id="1634" w:name="_Toc81242835"/>
      <w:bookmarkStart w:id="1635" w:name="_Toc104546888"/>
      <w:bookmarkStart w:id="1636" w:name="_Toc100940022"/>
      <w:bookmarkStart w:id="1637" w:name="_Toc89426618"/>
      <w:bookmarkStart w:id="1638" w:name="_Toc94020403"/>
      <w:bookmarkStart w:id="1639" w:name="_Toc112937935"/>
      <w:bookmarkStart w:id="1640" w:name="_Toc73042491"/>
      <w:bookmarkStart w:id="1641" w:name="_Toc72766472"/>
      <w:bookmarkStart w:id="1642" w:name="_Toc72767039"/>
      <w:bookmarkStart w:id="1643" w:name="_Toc114134692"/>
      <w:bookmarkStart w:id="1644" w:name="_Toc120681631"/>
      <w:bookmarkStart w:id="1645" w:name="_Toc133434818"/>
      <w:bookmarkStart w:id="1646" w:name="_Toc138694001"/>
      <w:bookmarkStart w:id="1647" w:name="_Toc148535730"/>
      <w:bookmarkStart w:id="1648" w:name="_Toc151749037"/>
      <w:r>
        <w:lastRenderedPageBreak/>
        <w:t>5.1.6</w:t>
      </w:r>
      <w:r>
        <w:tab/>
        <w:t>Data Model</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5C6AF3A6" w14:textId="77777777" w:rsidR="00E9750A" w:rsidRDefault="00A16F12">
      <w:pPr>
        <w:pStyle w:val="Heading4"/>
      </w:pPr>
      <w:bookmarkStart w:id="1649" w:name="_Toc72766473"/>
      <w:bookmarkStart w:id="1650" w:name="_Toc72767040"/>
      <w:bookmarkStart w:id="1651" w:name="_Toc73042492"/>
      <w:bookmarkStart w:id="1652" w:name="_Toc81242836"/>
      <w:bookmarkStart w:id="1653" w:name="_Toc89426619"/>
      <w:bookmarkStart w:id="1654" w:name="_Toc94020404"/>
      <w:bookmarkStart w:id="1655" w:name="_Toc97034938"/>
      <w:bookmarkStart w:id="1656" w:name="_Toc97037814"/>
      <w:bookmarkStart w:id="1657" w:name="_Toc100940023"/>
      <w:bookmarkStart w:id="1658" w:name="_Toc104546889"/>
      <w:bookmarkStart w:id="1659" w:name="_Toc112937936"/>
      <w:bookmarkStart w:id="1660" w:name="_Toc114134693"/>
      <w:bookmarkStart w:id="1661" w:name="_Toc120681632"/>
      <w:bookmarkStart w:id="1662" w:name="_Toc133434819"/>
      <w:bookmarkStart w:id="1663" w:name="_Toc138694002"/>
      <w:bookmarkStart w:id="1664" w:name="_Toc148535731"/>
      <w:bookmarkStart w:id="1665" w:name="_Toc151749038"/>
      <w:r>
        <w:t>5.1.6.1</w:t>
      </w:r>
      <w:r>
        <w:tab/>
        <w:t>General</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0E121920" w14:textId="77777777" w:rsidR="00E9750A" w:rsidRDefault="00A16F12">
      <w:r>
        <w:t>This clause specifies the application data model supported by the</w:t>
      </w:r>
      <w:r>
        <w:rPr>
          <w:lang w:eastAsia="ja-JP"/>
        </w:rPr>
        <w:t xml:space="preserve"> </w:t>
      </w:r>
      <w:proofErr w:type="spellStart"/>
      <w:r>
        <w:rPr>
          <w:lang w:eastAsia="ja-JP"/>
        </w:rPr>
        <w:t>Nadrf_DataManagement</w:t>
      </w:r>
      <w:proofErr w:type="spellEnd"/>
      <w:r>
        <w:t xml:space="preserve"> API.</w:t>
      </w:r>
    </w:p>
    <w:p w14:paraId="675A90BA" w14:textId="77777777" w:rsidR="00E9750A" w:rsidRDefault="00A16F12">
      <w:r>
        <w:t xml:space="preserve">Table 5.1.6.1-1 specifies the data types defined for the </w:t>
      </w:r>
      <w:proofErr w:type="spellStart"/>
      <w:r>
        <w:rPr>
          <w:lang w:eastAsia="ja-JP"/>
        </w:rPr>
        <w:t>Nadrf_DataManagement</w:t>
      </w:r>
      <w:proofErr w:type="spellEnd"/>
      <w:r>
        <w:t xml:space="preserve"> service based interface protocol.</w:t>
      </w:r>
    </w:p>
    <w:p w14:paraId="186F20F1" w14:textId="77777777" w:rsidR="00E9750A" w:rsidRDefault="00A16F12">
      <w:pPr>
        <w:pStyle w:val="TH"/>
      </w:pPr>
      <w:r>
        <w:t xml:space="preserve">Table 5.1.6.1-1: </w:t>
      </w:r>
      <w:proofErr w:type="spellStart"/>
      <w:r>
        <w:rPr>
          <w:lang w:eastAsia="ja-JP"/>
        </w:rPr>
        <w:t>Nadrf_DataManagement</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proofErr w:type="spellStart"/>
            <w:r>
              <w:t>DataNotification</w:t>
            </w:r>
            <w:proofErr w:type="spellEnd"/>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proofErr w:type="spellStart"/>
            <w:r w:rsidRPr="006C7DEC">
              <w:rPr>
                <w:rFonts w:ascii="Arial" w:hAnsi="Arial"/>
                <w:sz w:val="18"/>
              </w:rPr>
              <w:t>DataSetTag</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E9750A" w14:paraId="52DFC66B" w14:textId="77777777">
        <w:trPr>
          <w:jc w:val="center"/>
        </w:trPr>
        <w:tc>
          <w:tcPr>
            <w:tcW w:w="2658" w:type="dxa"/>
          </w:tcPr>
          <w:p w14:paraId="35C68DF3" w14:textId="77777777" w:rsidR="00E9750A" w:rsidRPr="006C7DEC" w:rsidRDefault="00A16F12">
            <w:pPr>
              <w:pStyle w:val="TAL"/>
            </w:pPr>
            <w:proofErr w:type="spellStart"/>
            <w:r w:rsidRPr="006C7DEC">
              <w:t>DataSubscription</w:t>
            </w:r>
            <w:proofErr w:type="spellEnd"/>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proofErr w:type="spellStart"/>
            <w:r w:rsidRPr="006C7DEC">
              <w:rPr>
                <w:rFonts w:ascii="Arial" w:hAnsi="Arial"/>
                <w:sz w:val="18"/>
              </w:rPr>
              <w:t>NadrfAlertNotification</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proofErr w:type="spellStart"/>
            <w:r w:rsidRPr="006C7DEC">
              <w:rPr>
                <w:rFonts w:ascii="Arial" w:hAnsi="Arial"/>
                <w:sz w:val="18"/>
              </w:rPr>
              <w:t>NadrfAlertNotificationResponse</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E9750A" w14:paraId="1C77AB1A" w14:textId="77777777">
        <w:trPr>
          <w:jc w:val="center"/>
        </w:trPr>
        <w:tc>
          <w:tcPr>
            <w:tcW w:w="2658" w:type="dxa"/>
          </w:tcPr>
          <w:p w14:paraId="6DCBEA69" w14:textId="77777777" w:rsidR="00E9750A" w:rsidRDefault="00A16F12">
            <w:pPr>
              <w:pStyle w:val="TAL"/>
            </w:pPr>
            <w:proofErr w:type="spellStart"/>
            <w:r>
              <w:t>NadrfDataRetrievalNotification</w:t>
            </w:r>
            <w:proofErr w:type="spellEnd"/>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proofErr w:type="spellStart"/>
            <w:r>
              <w:t>NadrfDataRetrievalSubscription</w:t>
            </w:r>
            <w:proofErr w:type="spellEnd"/>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proofErr w:type="spellStart"/>
            <w:r>
              <w:t>NadrfDataStoreRecord</w:t>
            </w:r>
            <w:proofErr w:type="spellEnd"/>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proofErr w:type="spellStart"/>
            <w:r>
              <w:t>NadrfDataStoreSubscription</w:t>
            </w:r>
            <w:proofErr w:type="spellEnd"/>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proofErr w:type="spellStart"/>
            <w:r>
              <w:t>NadrfDataStoreSubscriptionRef</w:t>
            </w:r>
            <w:proofErr w:type="spellEnd"/>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proofErr w:type="spellStart"/>
            <w:r>
              <w:t>NadrfStoredDataSpec</w:t>
            </w:r>
            <w:proofErr w:type="spellEnd"/>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666" w:name="_Hlk91663035"/>
            <w:r>
              <w:rPr>
                <w:lang w:eastAsia="zh-CN"/>
              </w:rPr>
              <w:t>Contains information about Data or Analytics specification.</w:t>
            </w:r>
            <w:bookmarkEnd w:id="1666"/>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proofErr w:type="spellStart"/>
            <w:r>
              <w:rPr>
                <w:rFonts w:ascii="Arial" w:hAnsi="Arial"/>
                <w:sz w:val="18"/>
              </w:rPr>
              <w:t>StorageHandlingInfo</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bl>
    <w:p w14:paraId="0B1DFF40" w14:textId="77777777" w:rsidR="00E9750A" w:rsidRDefault="00E9750A"/>
    <w:p w14:paraId="18D5EEB4" w14:textId="77777777" w:rsidR="00E9750A" w:rsidRDefault="00A16F12">
      <w:r>
        <w:t xml:space="preserve">Table 5.1.6.1-2 specifies data types re-used by the </w:t>
      </w:r>
      <w:proofErr w:type="spellStart"/>
      <w:r>
        <w:rPr>
          <w:lang w:eastAsia="ja-JP"/>
        </w:rPr>
        <w:t>Nadrf_DataManagement</w:t>
      </w:r>
      <w:proofErr w:type="spellEnd"/>
      <w:r>
        <w:t xml:space="preserve"> service based interface protocol from other specifications, including a reference to their respective specifications and when needed, a short description of their use within the </w:t>
      </w:r>
      <w:proofErr w:type="spellStart"/>
      <w:r>
        <w:rPr>
          <w:lang w:eastAsia="ja-JP"/>
        </w:rPr>
        <w:t>Nadrf_DataManagement</w:t>
      </w:r>
      <w:proofErr w:type="spellEnd"/>
      <w:r>
        <w:t xml:space="preserve"> service based interface.</w:t>
      </w:r>
    </w:p>
    <w:p w14:paraId="6233288F" w14:textId="77777777" w:rsidR="00E9750A" w:rsidRDefault="00A16F12">
      <w:pPr>
        <w:pStyle w:val="TH"/>
      </w:pPr>
      <w:r>
        <w:lastRenderedPageBreak/>
        <w:t xml:space="preserve">Table 5.1.6.1-2: </w:t>
      </w:r>
      <w:proofErr w:type="spellStart"/>
      <w:r>
        <w:rPr>
          <w:lang w:eastAsia="ja-JP"/>
        </w:rPr>
        <w:t>Nadrf_DataManagement</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proofErr w:type="spellStart"/>
            <w:r>
              <w:t>AfEventExposureNotif</w:t>
            </w:r>
            <w:proofErr w:type="spellEnd"/>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proofErr w:type="spellStart"/>
            <w:r>
              <w:t>AfEventExposureSubsc</w:t>
            </w:r>
            <w:proofErr w:type="spellEnd"/>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proofErr w:type="spellStart"/>
            <w:r>
              <w:t>AmfEventNotification</w:t>
            </w:r>
            <w:proofErr w:type="spellEnd"/>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proofErr w:type="spellStart"/>
            <w:r>
              <w:t>AmfEventSubscription</w:t>
            </w:r>
            <w:proofErr w:type="spellEnd"/>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proofErr w:type="spellStart"/>
            <w:r>
              <w:rPr>
                <w:rFonts w:ascii="Arial" w:hAnsi="Arial"/>
                <w:sz w:val="18"/>
                <w:lang w:eastAsia="zh-CN"/>
              </w:rPr>
              <w:t>DurationSec</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E9750A" w14:paraId="530F99CE" w14:textId="77777777">
        <w:trPr>
          <w:jc w:val="center"/>
        </w:trPr>
        <w:tc>
          <w:tcPr>
            <w:tcW w:w="3178" w:type="dxa"/>
          </w:tcPr>
          <w:p w14:paraId="4DBB68EE" w14:textId="77777777" w:rsidR="00E9750A" w:rsidRDefault="00A16F12">
            <w:pPr>
              <w:pStyle w:val="TAL"/>
            </w:pPr>
            <w:proofErr w:type="spellStart"/>
            <w:r>
              <w:rPr>
                <w:lang w:eastAsia="zh-CN"/>
              </w:rPr>
              <w:t>DateTime</w:t>
            </w:r>
            <w:proofErr w:type="spellEnd"/>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proofErr w:type="spellStart"/>
            <w:r>
              <w:t>EeSubscription</w:t>
            </w:r>
            <w:proofErr w:type="spellEnd"/>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proofErr w:type="spellStart"/>
            <w:r>
              <w:t>EventNotifyData</w:t>
            </w:r>
            <w:proofErr w:type="spellEnd"/>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proofErr w:type="spellStart"/>
            <w:r>
              <w:rPr>
                <w:rFonts w:cs="Arial"/>
                <w:szCs w:val="18"/>
              </w:rPr>
              <w:t>LocEvents</w:t>
            </w:r>
            <w:proofErr w:type="spellEnd"/>
          </w:p>
        </w:tc>
      </w:tr>
      <w:tr w:rsidR="00E9750A" w14:paraId="1A746AF0" w14:textId="77777777">
        <w:trPr>
          <w:jc w:val="center"/>
        </w:trPr>
        <w:tc>
          <w:tcPr>
            <w:tcW w:w="3178" w:type="dxa"/>
          </w:tcPr>
          <w:p w14:paraId="4C188D29" w14:textId="77777777" w:rsidR="00E9750A" w:rsidRDefault="00A16F12">
            <w:pPr>
              <w:pStyle w:val="TAL"/>
            </w:pPr>
            <w:proofErr w:type="spellStart"/>
            <w:r>
              <w:rPr>
                <w:rFonts w:hint="eastAsia"/>
              </w:rPr>
              <w:t>F</w:t>
            </w:r>
            <w:r>
              <w:t>etchInstruction</w:t>
            </w:r>
            <w:proofErr w:type="spellEnd"/>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proofErr w:type="spellStart"/>
            <w:r>
              <w:t>FormattingInstruction</w:t>
            </w:r>
            <w:proofErr w:type="spellEnd"/>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proofErr w:type="spellStart"/>
            <w:r>
              <w:t>InputData</w:t>
            </w:r>
            <w:proofErr w:type="spellEnd"/>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proofErr w:type="spellStart"/>
            <w:r>
              <w:rPr>
                <w:rFonts w:cs="Arial"/>
                <w:szCs w:val="18"/>
              </w:rPr>
              <w:t>LocEvents</w:t>
            </w:r>
            <w:proofErr w:type="spellEnd"/>
          </w:p>
        </w:tc>
      </w:tr>
      <w:tr w:rsidR="00E9750A" w14:paraId="0C391CF1" w14:textId="77777777">
        <w:trPr>
          <w:jc w:val="center"/>
        </w:trPr>
        <w:tc>
          <w:tcPr>
            <w:tcW w:w="3178" w:type="dxa"/>
          </w:tcPr>
          <w:p w14:paraId="1815F6FD" w14:textId="77777777" w:rsidR="00E9750A" w:rsidRDefault="00A16F12">
            <w:pPr>
              <w:pStyle w:val="TAL"/>
            </w:pPr>
            <w:proofErr w:type="spellStart"/>
            <w:r>
              <w:t>MonitoringReport</w:t>
            </w:r>
            <w:proofErr w:type="spellEnd"/>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proofErr w:type="spellStart"/>
            <w:r>
              <w:t>NefEventExposureNotif</w:t>
            </w:r>
            <w:proofErr w:type="spellEnd"/>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proofErr w:type="spellStart"/>
            <w:r>
              <w:t>NefEventExposureSubsc</w:t>
            </w:r>
            <w:proofErr w:type="spellEnd"/>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proofErr w:type="spellStart"/>
            <w:r>
              <w:t>NfInstanceId</w:t>
            </w:r>
            <w:proofErr w:type="spellEnd"/>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proofErr w:type="spellStart"/>
            <w:r>
              <w:t>NfSetId</w:t>
            </w:r>
            <w:proofErr w:type="spellEnd"/>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proofErr w:type="spellStart"/>
            <w:r>
              <w:t>NnwdafEventsSubscription</w:t>
            </w:r>
            <w:proofErr w:type="spellEnd"/>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proofErr w:type="spellStart"/>
            <w:r>
              <w:t>NnwdafEventsSubscriptionNotification</w:t>
            </w:r>
            <w:proofErr w:type="spellEnd"/>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proofErr w:type="spellStart"/>
            <w:r>
              <w:t>NotificationData</w:t>
            </w:r>
            <w:proofErr w:type="spellEnd"/>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proofErr w:type="spellStart"/>
            <w:r>
              <w:t>NotificationData</w:t>
            </w:r>
            <w:proofErr w:type="spellEnd"/>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proofErr w:type="spellStart"/>
            <w:r>
              <w:rPr>
                <w:rFonts w:cs="Arial"/>
                <w:szCs w:val="18"/>
              </w:rPr>
              <w:t>UpEvents</w:t>
            </w:r>
            <w:proofErr w:type="spellEnd"/>
          </w:p>
        </w:tc>
      </w:tr>
      <w:tr w:rsidR="00E9750A" w14:paraId="0FB91FF4" w14:textId="77777777">
        <w:trPr>
          <w:jc w:val="center"/>
        </w:trPr>
        <w:tc>
          <w:tcPr>
            <w:tcW w:w="3178" w:type="dxa"/>
          </w:tcPr>
          <w:p w14:paraId="21180C7D" w14:textId="77777777" w:rsidR="00E9750A" w:rsidRDefault="00A16F12">
            <w:pPr>
              <w:pStyle w:val="TAL"/>
            </w:pPr>
            <w:proofErr w:type="spellStart"/>
            <w:r>
              <w:t>NsmfEventExposure</w:t>
            </w:r>
            <w:proofErr w:type="spellEnd"/>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proofErr w:type="spellStart"/>
            <w:r>
              <w:t>NsmfEventExposureNotification</w:t>
            </w:r>
            <w:proofErr w:type="spellEnd"/>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proofErr w:type="spellStart"/>
            <w:r>
              <w:t>ProcessingInstruction</w:t>
            </w:r>
            <w:proofErr w:type="spellEnd"/>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proofErr w:type="spellStart"/>
            <w:r>
              <w:t>SACEventReport</w:t>
            </w:r>
            <w:proofErr w:type="spellEnd"/>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proofErr w:type="spellStart"/>
            <w:r>
              <w:t>SACEventSubscription</w:t>
            </w:r>
            <w:proofErr w:type="spellEnd"/>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proofErr w:type="spellStart"/>
            <w:r>
              <w:t>SubscriptionData</w:t>
            </w:r>
            <w:proofErr w:type="spellEnd"/>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proofErr w:type="spellStart"/>
            <w:r>
              <w:t>SupportedFeatures</w:t>
            </w:r>
            <w:proofErr w:type="spellEnd"/>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proofErr w:type="spellStart"/>
            <w:r>
              <w:t>TimeWindow</w:t>
            </w:r>
            <w:proofErr w:type="spellEnd"/>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proofErr w:type="spellStart"/>
            <w:r>
              <w:lastRenderedPageBreak/>
              <w:t>UpfEventSubscription</w:t>
            </w:r>
            <w:proofErr w:type="spellEnd"/>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proofErr w:type="spellStart"/>
            <w:r>
              <w:rPr>
                <w:rFonts w:cs="Arial"/>
                <w:szCs w:val="18"/>
              </w:rPr>
              <w:t>UpEvents</w:t>
            </w:r>
            <w:proofErr w:type="spellEnd"/>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Heading4"/>
        <w:rPr>
          <w:lang w:val="en-US"/>
        </w:rPr>
      </w:pPr>
      <w:bookmarkStart w:id="1667" w:name="_Toc114134694"/>
      <w:bookmarkStart w:id="1668" w:name="_Toc120681633"/>
      <w:bookmarkStart w:id="1669" w:name="_Toc112937937"/>
      <w:bookmarkStart w:id="1670" w:name="_Toc100940024"/>
      <w:bookmarkStart w:id="1671" w:name="_Toc104546890"/>
      <w:bookmarkStart w:id="1672" w:name="_Toc97034939"/>
      <w:bookmarkStart w:id="1673" w:name="_Toc97037815"/>
      <w:bookmarkStart w:id="1674" w:name="_Toc81242837"/>
      <w:bookmarkStart w:id="1675" w:name="_Toc89426620"/>
      <w:bookmarkStart w:id="1676" w:name="_Toc94020405"/>
      <w:bookmarkStart w:id="1677" w:name="_Toc73042493"/>
      <w:bookmarkStart w:id="1678" w:name="_Toc72766474"/>
      <w:bookmarkStart w:id="1679" w:name="_Toc72767041"/>
      <w:bookmarkStart w:id="1680" w:name="_Toc133434820"/>
      <w:bookmarkStart w:id="1681" w:name="_Toc138694003"/>
      <w:bookmarkStart w:id="1682" w:name="_Toc148535732"/>
      <w:bookmarkStart w:id="1683" w:name="_Toc151749039"/>
      <w:r>
        <w:rPr>
          <w:lang w:val="en-US"/>
        </w:rPr>
        <w:t>5.1.6.2</w:t>
      </w:r>
      <w:r>
        <w:rPr>
          <w:lang w:val="en-US"/>
        </w:rPr>
        <w:tab/>
        <w:t>Structured data types</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6DB2A745" w14:textId="77777777" w:rsidR="00E9750A" w:rsidRDefault="00A16F12">
      <w:pPr>
        <w:pStyle w:val="Heading5"/>
      </w:pPr>
      <w:bookmarkStart w:id="1684" w:name="_Toc104546891"/>
      <w:bookmarkStart w:id="1685" w:name="_Toc120681634"/>
      <w:bookmarkStart w:id="1686" w:name="_Toc114134695"/>
      <w:bookmarkStart w:id="1687" w:name="_Toc112937938"/>
      <w:bookmarkStart w:id="1688" w:name="_Toc73042494"/>
      <w:bookmarkStart w:id="1689" w:name="_Toc100940025"/>
      <w:bookmarkStart w:id="1690" w:name="_Toc97034940"/>
      <w:bookmarkStart w:id="1691" w:name="_Toc97037816"/>
      <w:bookmarkStart w:id="1692" w:name="_Toc94020406"/>
      <w:bookmarkStart w:id="1693" w:name="_Toc89426621"/>
      <w:bookmarkStart w:id="1694" w:name="_Toc81242838"/>
      <w:bookmarkStart w:id="1695" w:name="_Toc72767042"/>
      <w:bookmarkStart w:id="1696" w:name="_Toc72766475"/>
      <w:bookmarkStart w:id="1697" w:name="_Toc133434821"/>
      <w:bookmarkStart w:id="1698" w:name="_Toc138694004"/>
      <w:bookmarkStart w:id="1699" w:name="_Toc148535733"/>
      <w:bookmarkStart w:id="1700" w:name="_Toc151749040"/>
      <w:r>
        <w:t>5.1.6.2.1</w:t>
      </w:r>
      <w:r>
        <w:tab/>
        <w:t>Introduction</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79C7E8A4" w14:textId="77777777" w:rsidR="00E9750A" w:rsidRDefault="00A16F12">
      <w:r>
        <w:t>This clause defines the structures to be used in resource representations.</w:t>
      </w:r>
    </w:p>
    <w:p w14:paraId="0534CF0C" w14:textId="77777777" w:rsidR="00E9750A" w:rsidRDefault="00A16F12">
      <w:pPr>
        <w:pStyle w:val="Heading5"/>
      </w:pPr>
      <w:bookmarkStart w:id="1701" w:name="_Toc120681635"/>
      <w:bookmarkStart w:id="1702" w:name="_Toc114134696"/>
      <w:bookmarkStart w:id="1703" w:name="_Toc104546892"/>
      <w:bookmarkStart w:id="1704" w:name="_Toc112937939"/>
      <w:bookmarkStart w:id="1705" w:name="_Toc100940026"/>
      <w:bookmarkStart w:id="1706" w:name="_Toc97034941"/>
      <w:bookmarkStart w:id="1707" w:name="_Toc97037817"/>
      <w:bookmarkStart w:id="1708" w:name="_Toc94020407"/>
      <w:bookmarkStart w:id="1709" w:name="_Toc81242839"/>
      <w:bookmarkStart w:id="1710" w:name="_Toc89426622"/>
      <w:bookmarkStart w:id="1711" w:name="_Toc73042495"/>
      <w:bookmarkStart w:id="1712" w:name="_Toc72766476"/>
      <w:bookmarkStart w:id="1713" w:name="_Toc72767043"/>
      <w:bookmarkStart w:id="1714" w:name="_Toc133434822"/>
      <w:bookmarkStart w:id="1715" w:name="_Toc138694005"/>
      <w:bookmarkStart w:id="1716" w:name="_Toc148535734"/>
      <w:bookmarkStart w:id="1717" w:name="_Toc151749041"/>
      <w:r>
        <w:t>5.1.6.2.2</w:t>
      </w:r>
      <w:r>
        <w:tab/>
        <w:t xml:space="preserve">Type: </w:t>
      </w:r>
      <w:proofErr w:type="spellStart"/>
      <w:r>
        <w:t>NadrfDataStoreRecord</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proofErr w:type="spellEnd"/>
    </w:p>
    <w:p w14:paraId="5A20780E" w14:textId="77777777" w:rsidR="00F547CF" w:rsidRDefault="00F547CF" w:rsidP="00F547CF">
      <w:pPr>
        <w:keepNext/>
        <w:keepLines/>
        <w:spacing w:before="60"/>
        <w:jc w:val="center"/>
        <w:rPr>
          <w:rFonts w:ascii="Arial" w:hAnsi="Arial"/>
          <w:b/>
        </w:rPr>
      </w:pPr>
      <w:bookmarkStart w:id="1718" w:name="_Toc100940027"/>
      <w:bookmarkStart w:id="1719" w:name="_Toc97037818"/>
      <w:bookmarkStart w:id="1720" w:name="_Toc97034942"/>
      <w:bookmarkStart w:id="1721" w:name="_Toc120681636"/>
      <w:bookmarkStart w:id="1722" w:name="_Toc94020408"/>
      <w:bookmarkStart w:id="1723" w:name="_Toc114134697"/>
      <w:bookmarkStart w:id="1724" w:name="_Toc89426623"/>
      <w:bookmarkStart w:id="1725" w:name="_Toc81242840"/>
      <w:bookmarkStart w:id="1726" w:name="_Toc112937940"/>
      <w:bookmarkStart w:id="1727" w:name="_Toc73042496"/>
      <w:bookmarkStart w:id="1728" w:name="_Toc72766477"/>
      <w:bookmarkStart w:id="1729" w:name="_Toc104546893"/>
      <w:bookmarkStart w:id="1730" w:name="_Toc72767044"/>
      <w:bookmarkStart w:id="1731" w:name="_Toc133434823"/>
      <w:bookmarkStart w:id="1732" w:name="_Toc138694006"/>
      <w:r>
        <w:rPr>
          <w:rFonts w:ascii="Arial" w:hAnsi="Arial"/>
          <w:b/>
        </w:rPr>
        <w:t xml:space="preserve">Table 5.1.6.2.2-1: Definition of type </w:t>
      </w:r>
      <w:proofErr w:type="spellStart"/>
      <w:r>
        <w:rPr>
          <w:rFonts w:ascii="Arial" w:hAnsi="Arial"/>
          <w:b/>
        </w:rPr>
        <w:t>NadrfDataStoreRecord</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1733" w:name="_Hlk99036241"/>
            <w:proofErr w:type="spellStart"/>
            <w:r>
              <w:rPr>
                <w:rFonts w:ascii="Arial" w:hAnsi="Arial"/>
                <w:sz w:val="18"/>
                <w:lang w:eastAsia="zh-CN"/>
              </w:rPr>
              <w:t>dataNotif</w:t>
            </w:r>
            <w:bookmarkEnd w:id="1733"/>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1734" w:name="_Hlk99036224"/>
            <w:proofErr w:type="spellStart"/>
            <w:r>
              <w:rPr>
                <w:rFonts w:ascii="Arial" w:hAnsi="Arial"/>
                <w:sz w:val="18"/>
              </w:rPr>
              <w:t>DataNotificatio</w:t>
            </w:r>
            <w:bookmarkEnd w:id="1734"/>
            <w:r>
              <w:rPr>
                <w:rFonts w:ascii="Arial" w:hAnsi="Arial"/>
                <w:sz w:val="18"/>
              </w:rPr>
              <w:t>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proofErr w:type="spellStart"/>
            <w:r>
              <w:rPr>
                <w:rFonts w:ascii="Arial" w:hAnsi="Arial"/>
                <w:sz w:val="18"/>
                <w:lang w:eastAsia="zh-CN"/>
              </w:rPr>
              <w:t>ana</w:t>
            </w:r>
            <w:r>
              <w:rPr>
                <w:rFonts w:ascii="Arial" w:hAnsi="Arial"/>
                <w:sz w:val="18"/>
              </w:rPr>
              <w:t>Notifications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w:t>
            </w:r>
            <w:proofErr w:type="spellStart"/>
            <w:r>
              <w:rPr>
                <w:rFonts w:ascii="Arial" w:hAnsi="Arial"/>
                <w:sz w:val="18"/>
              </w:rPr>
              <w:t>NnwdafEventsSubscriptionNotification</w:t>
            </w:r>
            <w:proofErr w:type="spellEnd"/>
            <w:r>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proofErr w:type="spellStart"/>
            <w:r>
              <w:rPr>
                <w:rFonts w:ascii="Arial" w:hAnsi="Arial"/>
                <w:sz w:val="18"/>
              </w:rPr>
              <w:t>anaSub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proofErr w:type="spellStart"/>
            <w:r>
              <w:rPr>
                <w:rFonts w:ascii="Arial" w:hAnsi="Arial"/>
                <w:sz w:val="18"/>
                <w:lang w:eastAsia="zh-CN"/>
              </w:rPr>
              <w:t>NnwdafEventsSubscription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proofErr w:type="spellStart"/>
            <w:r>
              <w:rPr>
                <w:rFonts w:ascii="Arial" w:hAnsi="Arial"/>
                <w:sz w:val="18"/>
                <w:lang w:eastAsia="zh-CN"/>
              </w:rPr>
              <w:t>ana</w:t>
            </w:r>
            <w:r>
              <w:rPr>
                <w:rFonts w:ascii="Arial" w:hAnsi="Arial"/>
                <w:sz w:val="18"/>
              </w:rPr>
              <w:t>Notifications</w:t>
            </w:r>
            <w:proofErr w:type="spellEnd"/>
            <w:r>
              <w:rPr>
                <w:rFonts w:ascii="Arial" w:hAnsi="Arial"/>
                <w:sz w:val="18"/>
              </w:rPr>
              <w:t>"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proofErr w:type="spellStart"/>
            <w:r>
              <w:rPr>
                <w:rFonts w:ascii="Arial" w:hAnsi="Arial"/>
                <w:sz w:val="18"/>
              </w:rPr>
              <w:t>dataSetTag</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proofErr w:type="spellStart"/>
            <w:r>
              <w:rPr>
                <w:rFonts w:ascii="Arial" w:hAnsi="Arial"/>
                <w:sz w:val="18"/>
              </w:rPr>
              <w:t>DataSetTag</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proofErr w:type="spellStart"/>
            <w:r>
              <w:rPr>
                <w:rFonts w:ascii="Arial" w:hAnsi="Arial"/>
                <w:sz w:val="18"/>
              </w:rPr>
              <w:t>dsc</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proofErr w:type="spellStart"/>
            <w:r>
              <w:rPr>
                <w:rFonts w:ascii="Arial" w:hAnsi="Arial"/>
                <w:sz w:val="18"/>
              </w:rPr>
              <w:t>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proofErr w:type="spellStart"/>
            <w:r>
              <w:rPr>
                <w:rFonts w:ascii="Arial" w:hAnsi="Arial"/>
                <w:sz w:val="18"/>
              </w:rPr>
              <w:t>DataSubscription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proofErr w:type="spellStart"/>
            <w:r>
              <w:rPr>
                <w:rFonts w:ascii="Arial" w:hAnsi="Arial"/>
                <w:sz w:val="18"/>
                <w:lang w:eastAsia="zh-CN"/>
              </w:rPr>
              <w:t>dataNotif</w:t>
            </w:r>
            <w:proofErr w:type="spellEnd"/>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proofErr w:type="spellStart"/>
            <w:r>
              <w:rPr>
                <w:rFonts w:ascii="Arial" w:hAnsi="Arial"/>
                <w:sz w:val="18"/>
              </w:rPr>
              <w:t>storeHandl</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proofErr w:type="spellStart"/>
            <w:r>
              <w:rPr>
                <w:rFonts w:ascii="Arial" w:hAnsi="Arial"/>
                <w:sz w:val="18"/>
              </w:rPr>
              <w:t>StorageHandlingInfo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proofErr w:type="spellStart"/>
            <w:r>
              <w:rPr>
                <w:rFonts w:ascii="Arial" w:hAnsi="Arial"/>
                <w:sz w:val="18"/>
              </w:rP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proofErr w:type="spellStart"/>
            <w:r>
              <w:rPr>
                <w:rFonts w:ascii="Arial" w:hAnsi="Arial"/>
                <w:sz w:val="18"/>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w:t>
            </w:r>
            <w:proofErr w:type="spellStart"/>
            <w:r>
              <w:rPr>
                <w:rFonts w:ascii="Arial" w:hAnsi="Arial"/>
                <w:sz w:val="18"/>
              </w:rPr>
              <w:t>anaNotifications</w:t>
            </w:r>
            <w:proofErr w:type="spellEnd"/>
            <w:r>
              <w:rPr>
                <w:rFonts w:ascii="Arial" w:hAnsi="Arial"/>
                <w:sz w:val="18"/>
              </w:rPr>
              <w:t>" and "</w:t>
            </w:r>
            <w:proofErr w:type="spellStart"/>
            <w:r>
              <w:rPr>
                <w:rFonts w:ascii="Arial" w:hAnsi="Arial"/>
                <w:sz w:val="18"/>
              </w:rPr>
              <w:t>dataNotif</w:t>
            </w:r>
            <w:proofErr w:type="spellEnd"/>
            <w:r>
              <w:rPr>
                <w:rFonts w:ascii="Arial" w:hAnsi="Arial"/>
                <w:sz w:val="18"/>
              </w:rPr>
              <w:t>"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w:t>
            </w:r>
            <w:proofErr w:type="spellStart"/>
            <w:r>
              <w:rPr>
                <w:rFonts w:ascii="Arial" w:hAnsi="Arial"/>
                <w:sz w:val="18"/>
              </w:rPr>
              <w:t>anaSub</w:t>
            </w:r>
            <w:proofErr w:type="spellEnd"/>
            <w:r>
              <w:rPr>
                <w:rFonts w:ascii="Arial" w:hAnsi="Arial"/>
                <w:sz w:val="18"/>
              </w:rPr>
              <w:t>" and "</w:t>
            </w:r>
            <w:proofErr w:type="spellStart"/>
            <w:r>
              <w:rPr>
                <w:rFonts w:ascii="Arial" w:hAnsi="Arial"/>
                <w:sz w:val="18"/>
              </w:rPr>
              <w:t>dataSub</w:t>
            </w:r>
            <w:proofErr w:type="spellEnd"/>
            <w:r>
              <w:rPr>
                <w:rFonts w:ascii="Arial" w:hAnsi="Arial"/>
                <w:sz w:val="18"/>
              </w:rPr>
              <w:t>"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Heading5"/>
      </w:pPr>
      <w:bookmarkStart w:id="1735" w:name="_Toc148535735"/>
      <w:bookmarkStart w:id="1736" w:name="_Toc151749042"/>
      <w:r>
        <w:lastRenderedPageBreak/>
        <w:t>5.1.6.2.3</w:t>
      </w:r>
      <w:r>
        <w:tab/>
        <w:t xml:space="preserve">Type: </w:t>
      </w:r>
      <w:proofErr w:type="spellStart"/>
      <w:r>
        <w:t>NadrfDataStoreSubscription</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5"/>
      <w:bookmarkEnd w:id="1736"/>
      <w:proofErr w:type="spellEnd"/>
    </w:p>
    <w:p w14:paraId="73A01962" w14:textId="77777777" w:rsidR="00E9750A" w:rsidRDefault="00A16F12">
      <w:pPr>
        <w:pStyle w:val="TH"/>
      </w:pPr>
      <w:bookmarkStart w:id="1737" w:name="_Toc114134698"/>
      <w:bookmarkStart w:id="1738" w:name="_Toc100940028"/>
      <w:bookmarkStart w:id="1739" w:name="_Toc104546894"/>
      <w:bookmarkStart w:id="1740" w:name="_Toc112937941"/>
      <w:bookmarkStart w:id="1741" w:name="_Toc89426624"/>
      <w:bookmarkStart w:id="1742" w:name="_Toc97034943"/>
      <w:bookmarkStart w:id="1743" w:name="_Toc94020409"/>
      <w:bookmarkStart w:id="1744" w:name="_Toc97037819"/>
      <w:r>
        <w:t xml:space="preserve">Table 5.1.6.2.3-1: Definition of type </w:t>
      </w:r>
      <w:proofErr w:type="spellStart"/>
      <w:r>
        <w:t>NadrfDataStoreSubscription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proofErr w:type="spellStart"/>
            <w:r>
              <w:t>anaSub</w:t>
            </w:r>
            <w:proofErr w:type="spellEnd"/>
          </w:p>
        </w:tc>
        <w:tc>
          <w:tcPr>
            <w:tcW w:w="1444" w:type="dxa"/>
          </w:tcPr>
          <w:p w14:paraId="396BED4E" w14:textId="77777777" w:rsidR="00E9750A" w:rsidRDefault="00A16F12">
            <w:pPr>
              <w:pStyle w:val="TAL"/>
            </w:pPr>
            <w:proofErr w:type="spellStart"/>
            <w:r>
              <w:rPr>
                <w:lang w:eastAsia="zh-CN"/>
              </w:rPr>
              <w:t>NnwdafEventsSubscription</w:t>
            </w:r>
            <w:proofErr w:type="spellEnd"/>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proofErr w:type="spellStart"/>
            <w:r>
              <w:rPr>
                <w:lang w:eastAsia="zh-CN"/>
              </w:rPr>
              <w:t>dataSetTag</w:t>
            </w:r>
            <w:proofErr w:type="spellEnd"/>
          </w:p>
        </w:tc>
        <w:tc>
          <w:tcPr>
            <w:tcW w:w="1444" w:type="dxa"/>
          </w:tcPr>
          <w:p w14:paraId="6A4CAD28" w14:textId="6EADA63E" w:rsidR="007D661F" w:rsidRDefault="007D661F" w:rsidP="007D661F">
            <w:pPr>
              <w:pStyle w:val="TAL"/>
            </w:pPr>
            <w:proofErr w:type="spellStart"/>
            <w:r>
              <w:rPr>
                <w:lang w:eastAsia="zh-CN"/>
              </w:rPr>
              <w:t>DataSetTag</w:t>
            </w:r>
            <w:proofErr w:type="spellEnd"/>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proofErr w:type="spellStart"/>
            <w:r>
              <w:rPr>
                <w:rFonts w:cs="Arial"/>
                <w:szCs w:val="18"/>
              </w:rPr>
              <w:t>EnhDataMgmt</w:t>
            </w:r>
            <w:proofErr w:type="spellEnd"/>
          </w:p>
        </w:tc>
      </w:tr>
      <w:tr w:rsidR="00E9750A" w14:paraId="5E84FE68" w14:textId="77777777" w:rsidTr="00B22446">
        <w:trPr>
          <w:jc w:val="center"/>
        </w:trPr>
        <w:tc>
          <w:tcPr>
            <w:tcW w:w="1702" w:type="dxa"/>
          </w:tcPr>
          <w:p w14:paraId="39DD710B" w14:textId="77777777" w:rsidR="00E9750A" w:rsidRDefault="00A16F12">
            <w:pPr>
              <w:pStyle w:val="TAL"/>
            </w:pPr>
            <w:proofErr w:type="spellStart"/>
            <w:r>
              <w:t>dataSub</w:t>
            </w:r>
            <w:proofErr w:type="spellEnd"/>
          </w:p>
        </w:tc>
        <w:tc>
          <w:tcPr>
            <w:tcW w:w="1444" w:type="dxa"/>
          </w:tcPr>
          <w:p w14:paraId="7F467A8D" w14:textId="77777777" w:rsidR="00E9750A" w:rsidRDefault="00A16F12">
            <w:pPr>
              <w:pStyle w:val="TAL"/>
            </w:pPr>
            <w:proofErr w:type="spellStart"/>
            <w:r>
              <w:t>DataSubscription</w:t>
            </w:r>
            <w:proofErr w:type="spellEnd"/>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proofErr w:type="spellStart"/>
            <w:r>
              <w:t>targetNfId</w:t>
            </w:r>
            <w:proofErr w:type="spellEnd"/>
          </w:p>
        </w:tc>
        <w:tc>
          <w:tcPr>
            <w:tcW w:w="1444" w:type="dxa"/>
          </w:tcPr>
          <w:p w14:paraId="16DE4FAD" w14:textId="77777777" w:rsidR="00E9750A" w:rsidRDefault="00A16F12">
            <w:pPr>
              <w:pStyle w:val="TAL"/>
            </w:pPr>
            <w:proofErr w:type="spellStart"/>
            <w:r>
              <w:t>NfInstanceId</w:t>
            </w:r>
            <w:proofErr w:type="spellEnd"/>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proofErr w:type="spellStart"/>
            <w:r>
              <w:t>targetNfSetId</w:t>
            </w:r>
            <w:proofErr w:type="spellEnd"/>
          </w:p>
        </w:tc>
        <w:tc>
          <w:tcPr>
            <w:tcW w:w="1444" w:type="dxa"/>
          </w:tcPr>
          <w:p w14:paraId="500021D6" w14:textId="77777777" w:rsidR="00E9750A" w:rsidRDefault="00A16F12">
            <w:pPr>
              <w:pStyle w:val="TAL"/>
            </w:pPr>
            <w:proofErr w:type="spellStart"/>
            <w:r>
              <w:t>NfSetId</w:t>
            </w:r>
            <w:proofErr w:type="spellEnd"/>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proofErr w:type="spellStart"/>
            <w:r>
              <w:rPr>
                <w:lang w:eastAsia="zh-CN"/>
              </w:rPr>
              <w:t>formatInstruct</w:t>
            </w:r>
            <w:proofErr w:type="spellEnd"/>
          </w:p>
        </w:tc>
        <w:tc>
          <w:tcPr>
            <w:tcW w:w="1444" w:type="dxa"/>
          </w:tcPr>
          <w:p w14:paraId="4E7BFCCB" w14:textId="77777777" w:rsidR="00E9750A" w:rsidRDefault="00A16F12">
            <w:pPr>
              <w:pStyle w:val="TAL"/>
            </w:pPr>
            <w:proofErr w:type="spellStart"/>
            <w:r>
              <w:rPr>
                <w:lang w:eastAsia="zh-CN"/>
              </w:rPr>
              <w:t>FormattingInstruction</w:t>
            </w:r>
            <w:proofErr w:type="spellEnd"/>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proofErr w:type="spellStart"/>
            <w:r>
              <w:rPr>
                <w:lang w:eastAsia="zh-CN"/>
              </w:rPr>
              <w:t>procInstruct</w:t>
            </w:r>
            <w:proofErr w:type="spellEnd"/>
          </w:p>
        </w:tc>
        <w:tc>
          <w:tcPr>
            <w:tcW w:w="1444" w:type="dxa"/>
          </w:tcPr>
          <w:p w14:paraId="0B098E70" w14:textId="77777777" w:rsidR="00E9750A" w:rsidRDefault="00A16F12">
            <w:pPr>
              <w:pStyle w:val="TAL"/>
            </w:pPr>
            <w:proofErr w:type="spellStart"/>
            <w:r>
              <w:rPr>
                <w:lang w:eastAsia="zh-CN"/>
              </w:rPr>
              <w:t>ProcessingInstruction</w:t>
            </w:r>
            <w:proofErr w:type="spellEnd"/>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proofErr w:type="spellStart"/>
            <w:r>
              <w:rPr>
                <w:lang w:eastAsia="zh-CN"/>
              </w:rPr>
              <w:t>multiProcInstructs</w:t>
            </w:r>
            <w:proofErr w:type="spellEnd"/>
          </w:p>
        </w:tc>
        <w:tc>
          <w:tcPr>
            <w:tcW w:w="1444" w:type="dxa"/>
          </w:tcPr>
          <w:p w14:paraId="33489831" w14:textId="77777777" w:rsidR="00E9750A" w:rsidRDefault="00A16F12">
            <w:pPr>
              <w:pStyle w:val="TAL"/>
              <w:rPr>
                <w:lang w:eastAsia="zh-CN"/>
              </w:rPr>
            </w:pPr>
            <w:r>
              <w:rPr>
                <w:lang w:eastAsia="zh-CN"/>
              </w:rPr>
              <w:t>array(</w:t>
            </w:r>
            <w:proofErr w:type="spellStart"/>
            <w:r>
              <w:rPr>
                <w:lang w:eastAsia="zh-CN"/>
              </w:rPr>
              <w:t>ProcessingInstruction</w:t>
            </w:r>
            <w:proofErr w:type="spellEnd"/>
            <w:r>
              <w:rPr>
                <w:lang w:eastAsia="zh-CN"/>
              </w:rPr>
              <w:t>)</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proofErr w:type="spellStart"/>
            <w:r>
              <w:rPr>
                <w:rFonts w:cs="Arial" w:hint="eastAsia"/>
                <w:szCs w:val="18"/>
                <w:lang w:eastAsia="zh-CN"/>
              </w:rPr>
              <w:t>Multi</w:t>
            </w:r>
            <w:r>
              <w:rPr>
                <w:lang w:eastAsia="zh-CN"/>
              </w:rPr>
              <w:t>ProcessingInstruction</w:t>
            </w:r>
            <w:proofErr w:type="spellEnd"/>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proofErr w:type="spellStart"/>
            <w:r>
              <w:rPr>
                <w:rFonts w:ascii="Arial" w:hAnsi="Arial"/>
                <w:sz w:val="18"/>
              </w:rPr>
              <w:t>storeHandl</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proofErr w:type="spellStart"/>
            <w:r>
              <w:rPr>
                <w:rFonts w:ascii="Arial" w:hAnsi="Arial"/>
                <w:sz w:val="18"/>
              </w:rPr>
              <w:t>StorageHandlingInfo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proofErr w:type="spellStart"/>
            <w:r>
              <w:rPr>
                <w:rFonts w:ascii="Arial" w:hAnsi="Arial" w:cs="Arial"/>
                <w:sz w:val="18"/>
                <w:szCs w:val="18"/>
              </w:rPr>
              <w:t>EnhDataMgmt</w:t>
            </w:r>
            <w:proofErr w:type="spellEnd"/>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proofErr w:type="spellStart"/>
            <w:r>
              <w:t>suppFeat</w:t>
            </w:r>
            <w:proofErr w:type="spellEnd"/>
          </w:p>
        </w:tc>
        <w:tc>
          <w:tcPr>
            <w:tcW w:w="1444" w:type="dxa"/>
          </w:tcPr>
          <w:p w14:paraId="0BEA39A2" w14:textId="77777777" w:rsidR="00E9750A" w:rsidRDefault="00A16F12">
            <w:pPr>
              <w:pStyle w:val="TAL"/>
              <w:rPr>
                <w:lang w:eastAsia="zh-CN"/>
              </w:rPr>
            </w:pPr>
            <w:proofErr w:type="spellStart"/>
            <w:r>
              <w:t>SupportedFeatures</w:t>
            </w:r>
            <w:proofErr w:type="spellEnd"/>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w:t>
            </w:r>
            <w:proofErr w:type="spellStart"/>
            <w:r>
              <w:t>targetNfId</w:t>
            </w:r>
            <w:proofErr w:type="spellEnd"/>
            <w:r>
              <w:t>" and "</w:t>
            </w:r>
            <w:proofErr w:type="spellStart"/>
            <w:r>
              <w:t>targetNfSetId</w:t>
            </w:r>
            <w:proofErr w:type="spellEnd"/>
            <w:r>
              <w:t>" shall be provided.</w:t>
            </w:r>
          </w:p>
          <w:p w14:paraId="2EA0984A" w14:textId="77777777" w:rsidR="00E9750A" w:rsidRDefault="00A16F12">
            <w:pPr>
              <w:pStyle w:val="TAN"/>
              <w:rPr>
                <w:rFonts w:cs="Arial"/>
                <w:szCs w:val="18"/>
              </w:rPr>
            </w:pPr>
            <w:r>
              <w:t>NOTE 3:</w:t>
            </w:r>
            <w:r>
              <w:tab/>
              <w:t>The "</w:t>
            </w:r>
            <w:proofErr w:type="spellStart"/>
            <w:r>
              <w:t>multiProcInstructs</w:t>
            </w:r>
            <w:proofErr w:type="spellEnd"/>
            <w:r>
              <w:t>" attribute shall be used instead of the "</w:t>
            </w:r>
            <w:proofErr w:type="spellStart"/>
            <w:r>
              <w:t>procInstruct</w:t>
            </w:r>
            <w:proofErr w:type="spellEnd"/>
            <w:r>
              <w:t>" attribute when the "</w:t>
            </w:r>
            <w:proofErr w:type="spellStart"/>
            <w:r>
              <w:rPr>
                <w:rFonts w:hint="eastAsia"/>
              </w:rPr>
              <w:t>Multi</w:t>
            </w:r>
            <w:r>
              <w:t>ProcessingInstruction</w:t>
            </w:r>
            <w:proofErr w:type="spellEnd"/>
            <w:r>
              <w:t>" feature is supported.</w:t>
            </w:r>
          </w:p>
        </w:tc>
      </w:tr>
    </w:tbl>
    <w:p w14:paraId="15374DF8" w14:textId="77777777" w:rsidR="00E9750A" w:rsidRDefault="00E9750A"/>
    <w:p w14:paraId="05B6D2FA" w14:textId="77777777" w:rsidR="00E9750A" w:rsidRDefault="00A16F12">
      <w:pPr>
        <w:pStyle w:val="Heading5"/>
      </w:pPr>
      <w:bookmarkStart w:id="1745" w:name="_Toc120681637"/>
      <w:bookmarkStart w:id="1746" w:name="_Toc133434824"/>
      <w:bookmarkStart w:id="1747" w:name="_Toc138694007"/>
      <w:bookmarkStart w:id="1748" w:name="_Toc148535736"/>
      <w:bookmarkStart w:id="1749" w:name="_Toc151749043"/>
      <w:r>
        <w:lastRenderedPageBreak/>
        <w:t>5.1.6.2.4</w:t>
      </w:r>
      <w:r>
        <w:tab/>
        <w:t xml:space="preserve">Type: </w:t>
      </w:r>
      <w:bookmarkStart w:id="1750" w:name="_Hlk86138818"/>
      <w:proofErr w:type="spellStart"/>
      <w:r>
        <w:t>NadrfDataRetrievalSubscription</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roofErr w:type="spellEnd"/>
    </w:p>
    <w:p w14:paraId="51C876EB" w14:textId="77777777" w:rsidR="00E9750A" w:rsidRDefault="00A16F12">
      <w:pPr>
        <w:pStyle w:val="TH"/>
      </w:pPr>
      <w:bookmarkStart w:id="1751" w:name="_Toc104546895"/>
      <w:bookmarkStart w:id="1752" w:name="_Toc100940029"/>
      <w:bookmarkStart w:id="1753" w:name="_Toc97037820"/>
      <w:bookmarkStart w:id="1754" w:name="_Toc97034944"/>
      <w:bookmarkStart w:id="1755" w:name="_Toc94020410"/>
      <w:bookmarkStart w:id="1756" w:name="_Toc89426625"/>
      <w:bookmarkStart w:id="1757" w:name="_Toc120681638"/>
      <w:bookmarkStart w:id="1758" w:name="_Toc114134699"/>
      <w:bookmarkStart w:id="1759" w:name="_Toc112937942"/>
      <w:r>
        <w:t xml:space="preserve">Table 5.1.6.2.4-1: Definition of type </w:t>
      </w:r>
      <w:proofErr w:type="spellStart"/>
      <w:r>
        <w:t>NadrfDataRetrievalSubscription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proofErr w:type="spellStart"/>
            <w:r>
              <w:t>anaSub</w:t>
            </w:r>
            <w:proofErr w:type="spellEnd"/>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proofErr w:type="spellStart"/>
            <w:r>
              <w:rPr>
                <w:lang w:eastAsia="zh-CN"/>
              </w:rPr>
              <w:t>NnwdafEventsSubscription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proofErr w:type="spellStart"/>
            <w:r>
              <w:rPr>
                <w:rFonts w:ascii="Arial" w:hAnsi="Arial"/>
                <w:sz w:val="18"/>
              </w:rPr>
              <w:t>dataSetId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proofErr w:type="spellStart"/>
            <w:r>
              <w:t>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proofErr w:type="spellStart"/>
            <w:r>
              <w:t>DataSubscription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proofErr w:type="spellStart"/>
            <w:r>
              <w:t>notificationURI</w:t>
            </w:r>
            <w:proofErr w:type="spellEnd"/>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proofErr w:type="spellStart"/>
            <w:r>
              <w:t>timePeriod</w:t>
            </w:r>
            <w:proofErr w:type="spellEnd"/>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proofErr w:type="spellStart"/>
            <w:r>
              <w:rPr>
                <w:lang w:eastAsia="zh-CN"/>
              </w:rPr>
              <w:t>TimeWindow</w:t>
            </w:r>
            <w:proofErr w:type="spellEnd"/>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proofErr w:type="spellStart"/>
            <w:r>
              <w:t>notifCorrId</w:t>
            </w:r>
            <w:proofErr w:type="spellEnd"/>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proofErr w:type="spellStart"/>
            <w:r>
              <w:rPr>
                <w:lang w:eastAsia="zh-CN"/>
              </w:rPr>
              <w:t>consTrigNotif</w:t>
            </w:r>
            <w:proofErr w:type="spellEnd"/>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proofErr w:type="spellStart"/>
            <w:r>
              <w:t>Nadrf_DataManagement</w:t>
            </w:r>
            <w:proofErr w:type="spellEnd"/>
            <w:r>
              <w:t xml:space="preserve">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proofErr w:type="spellStart"/>
            <w:r>
              <w:t>suppFeat</w:t>
            </w:r>
            <w:proofErr w:type="spellEnd"/>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Heading5"/>
      </w:pPr>
      <w:bookmarkStart w:id="1760" w:name="_Toc133434825"/>
      <w:bookmarkStart w:id="1761" w:name="_Toc138694008"/>
      <w:bookmarkStart w:id="1762" w:name="_Toc148535737"/>
      <w:bookmarkStart w:id="1763" w:name="_Toc151749044"/>
      <w:r>
        <w:lastRenderedPageBreak/>
        <w:t>5.1.6.2.5</w:t>
      </w:r>
      <w:r>
        <w:tab/>
        <w:t xml:space="preserve">Type: </w:t>
      </w:r>
      <w:proofErr w:type="spellStart"/>
      <w:r>
        <w:t>NadrfDataRetrievalNotification</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proofErr w:type="spellEnd"/>
    </w:p>
    <w:p w14:paraId="2B302834" w14:textId="77777777" w:rsidR="00F547CF" w:rsidRDefault="00F547CF" w:rsidP="00F547CF">
      <w:pPr>
        <w:keepNext/>
        <w:keepLines/>
        <w:spacing w:before="60"/>
        <w:jc w:val="center"/>
        <w:rPr>
          <w:rFonts w:ascii="Arial" w:hAnsi="Arial"/>
          <w:b/>
        </w:rPr>
      </w:pPr>
      <w:bookmarkStart w:id="1764" w:name="_Toc114134700"/>
      <w:bookmarkStart w:id="1765" w:name="_Toc120681639"/>
      <w:bookmarkStart w:id="1766" w:name="_Toc94020411"/>
      <w:bookmarkStart w:id="1767" w:name="_Toc89426626"/>
      <w:bookmarkStart w:id="1768" w:name="_Toc97037821"/>
      <w:bookmarkStart w:id="1769" w:name="_Toc97034945"/>
      <w:bookmarkStart w:id="1770" w:name="_Toc104546896"/>
      <w:bookmarkStart w:id="1771" w:name="_Toc112937943"/>
      <w:bookmarkStart w:id="1772" w:name="_Toc100940030"/>
      <w:bookmarkStart w:id="1773" w:name="_Toc133434826"/>
      <w:bookmarkStart w:id="1774" w:name="_Toc138694009"/>
      <w:r>
        <w:rPr>
          <w:rFonts w:ascii="Arial" w:hAnsi="Arial"/>
          <w:b/>
        </w:rPr>
        <w:t xml:space="preserve">Table 5.1.6.2.5-1: Definition of type </w:t>
      </w:r>
      <w:proofErr w:type="spellStart"/>
      <w:r>
        <w:rPr>
          <w:rFonts w:ascii="Arial" w:hAnsi="Arial"/>
          <w:b/>
        </w:rPr>
        <w:t>NadrfDataRetrievalNotification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proofErr w:type="spellStart"/>
            <w:r>
              <w:rPr>
                <w:rFonts w:ascii="Arial" w:hAnsi="Arial"/>
                <w:sz w:val="18"/>
              </w:rPr>
              <w:t>notifCorrId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 xml:space="preserve">This attribute indicates the notification correlation identifier provided by the NF service consumer during the data retrieval subscription. This parameter can be useful if the NF service consumer uses a common </w:t>
            </w:r>
            <w:proofErr w:type="spellStart"/>
            <w:r>
              <w:rPr>
                <w:rFonts w:ascii="Arial" w:hAnsi="Arial"/>
                <w:sz w:val="18"/>
              </w:rPr>
              <w:t>callback</w:t>
            </w:r>
            <w:proofErr w:type="spellEnd"/>
            <w:r>
              <w:rPr>
                <w:rFonts w:ascii="Arial" w:hAnsi="Arial"/>
                <w:sz w:val="18"/>
              </w:rPr>
              <w:t xml:space="preserve">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proofErr w:type="spellStart"/>
            <w:r>
              <w:rPr>
                <w:rFonts w:ascii="Arial" w:hAnsi="Arial"/>
                <w:sz w:val="18"/>
                <w:lang w:eastAsia="zh-CN"/>
              </w:rPr>
              <w:t>ana</w:t>
            </w:r>
            <w:r>
              <w:rPr>
                <w:rFonts w:ascii="Arial" w:hAnsi="Arial"/>
                <w:sz w:val="18"/>
              </w:rPr>
              <w:t>Notifications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w:t>
            </w:r>
            <w:proofErr w:type="spellStart"/>
            <w:r>
              <w:rPr>
                <w:rFonts w:ascii="Arial" w:hAnsi="Arial"/>
                <w:sz w:val="18"/>
              </w:rPr>
              <w:t>NnwdafEventsSubscriptionNotification</w:t>
            </w:r>
            <w:proofErr w:type="spellEnd"/>
            <w:r>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proofErr w:type="spellStart"/>
            <w:r>
              <w:rPr>
                <w:rFonts w:ascii="Arial" w:hAnsi="Arial"/>
                <w:sz w:val="18"/>
                <w:lang w:eastAsia="zh-CN"/>
              </w:rPr>
              <w:t>dataNotif</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proofErr w:type="spellStart"/>
            <w:r>
              <w:rPr>
                <w:rFonts w:ascii="Arial" w:hAnsi="Arial"/>
                <w:sz w:val="18"/>
              </w:rPr>
              <w:t>DataNotification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proofErr w:type="spellStart"/>
            <w:r>
              <w:rPr>
                <w:rFonts w:ascii="Arial" w:hAnsi="Arial"/>
                <w:sz w:val="18"/>
              </w:rPr>
              <w:t>fetchInstruct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proofErr w:type="spellStart"/>
            <w:r>
              <w:rPr>
                <w:rFonts w:ascii="Arial" w:hAnsi="Arial"/>
                <w:sz w:val="18"/>
              </w:rPr>
              <w:t>FetchInstruction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proofErr w:type="spellStart"/>
            <w:r>
              <w:rPr>
                <w:rFonts w:ascii="Arial" w:hAnsi="Arial"/>
                <w:sz w:val="18"/>
                <w:lang w:eastAsia="zh-CN"/>
              </w:rPr>
              <w:t>terminationReq</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proofErr w:type="spellStart"/>
            <w:r>
              <w:rPr>
                <w:rFonts w:ascii="Arial" w:hAnsi="Arial"/>
                <w:sz w:val="18"/>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proofErr w:type="spellStart"/>
            <w:r>
              <w:rPr>
                <w:rFonts w:ascii="Arial" w:hAnsi="Arial"/>
                <w:sz w:val="18"/>
              </w:rPr>
              <w:t>dsc</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proofErr w:type="spellStart"/>
            <w:r>
              <w:rPr>
                <w:rFonts w:ascii="Arial" w:hAnsi="Arial"/>
                <w:sz w:val="18"/>
                <w:lang w:eastAsia="zh-CN"/>
              </w:rPr>
              <w:t>timeStamp</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proofErr w:type="spellStart"/>
            <w:r>
              <w:rPr>
                <w:rFonts w:ascii="Arial" w:hAnsi="Arial"/>
                <w:sz w:val="18"/>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Heading5"/>
      </w:pPr>
      <w:bookmarkStart w:id="1775" w:name="_Toc148535738"/>
      <w:bookmarkStart w:id="1776" w:name="_Toc151749045"/>
      <w:r>
        <w:t>5.1.6.2.6</w:t>
      </w:r>
      <w:r>
        <w:tab/>
        <w:t xml:space="preserve">Type: </w:t>
      </w:r>
      <w:proofErr w:type="spellStart"/>
      <w:r>
        <w:t>NadrfDataStoreSubscriptionRef</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proofErr w:type="spellEnd"/>
    </w:p>
    <w:p w14:paraId="1DDA7397" w14:textId="77777777" w:rsidR="007D661F" w:rsidRDefault="007D661F" w:rsidP="007D661F">
      <w:pPr>
        <w:keepNext/>
        <w:keepLines/>
        <w:spacing w:before="60"/>
        <w:jc w:val="center"/>
        <w:rPr>
          <w:rFonts w:ascii="Arial" w:hAnsi="Arial"/>
          <w:b/>
        </w:rPr>
      </w:pPr>
      <w:bookmarkStart w:id="1777" w:name="_Toc114134701"/>
      <w:bookmarkStart w:id="1778" w:name="_Toc112937944"/>
      <w:bookmarkStart w:id="1779" w:name="_Toc97037822"/>
      <w:bookmarkStart w:id="1780" w:name="_Toc100940031"/>
      <w:bookmarkStart w:id="1781" w:name="_Toc97034946"/>
      <w:bookmarkStart w:id="1782" w:name="_Toc104546897"/>
      <w:bookmarkStart w:id="1783" w:name="_Toc94020412"/>
      <w:bookmarkStart w:id="1784" w:name="_Toc120681640"/>
      <w:bookmarkStart w:id="1785" w:name="_Toc133434827"/>
      <w:r>
        <w:rPr>
          <w:rFonts w:ascii="Arial" w:hAnsi="Arial"/>
          <w:b/>
        </w:rPr>
        <w:t xml:space="preserve">Table 5.1.6.2.6-1: Definition of type </w:t>
      </w:r>
      <w:proofErr w:type="spellStart"/>
      <w:r>
        <w:rPr>
          <w:rFonts w:ascii="Arial" w:hAnsi="Arial"/>
          <w:b/>
        </w:rPr>
        <w:t>NadrfDataStoreSubscriptionRef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proofErr w:type="spellStart"/>
            <w:r>
              <w:rPr>
                <w:rFonts w:ascii="Arial" w:hAnsi="Arial"/>
                <w:sz w:val="18"/>
              </w:rPr>
              <w:t>transRefId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proofErr w:type="spellStart"/>
            <w:r>
              <w:rPr>
                <w:rFonts w:ascii="Arial" w:hAnsi="Arial"/>
                <w:sz w:val="18"/>
              </w:rPr>
              <w:t>dataSetId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proofErr w:type="spellStart"/>
            <w:r>
              <w:rPr>
                <w:rFonts w:ascii="Arial" w:hAnsi="Arial" w:cs="Arial"/>
                <w:sz w:val="18"/>
                <w:szCs w:val="18"/>
              </w:rPr>
              <w:t>EnhDataMgmt</w:t>
            </w:r>
            <w:proofErr w:type="spellEnd"/>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proofErr w:type="spellStart"/>
            <w:r>
              <w:rPr>
                <w:rFonts w:ascii="Arial" w:hAnsi="Arial"/>
                <w:sz w:val="18"/>
              </w:rP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proofErr w:type="spellStart"/>
            <w:r>
              <w:rPr>
                <w:rFonts w:ascii="Arial" w:hAnsi="Arial"/>
                <w:sz w:val="18"/>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w:t>
            </w:r>
            <w:proofErr w:type="spellStart"/>
            <w:r>
              <w:rPr>
                <w:rFonts w:ascii="Arial" w:hAnsi="Arial"/>
                <w:sz w:val="18"/>
              </w:rPr>
              <w:t>suppFeat</w:t>
            </w:r>
            <w:proofErr w:type="spellEnd"/>
            <w:r>
              <w:rPr>
                <w:rFonts w:ascii="Arial" w:hAnsi="Arial"/>
                <w:sz w:val="18"/>
              </w:rPr>
              <w: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One of the "</w:t>
            </w:r>
            <w:proofErr w:type="spellStart"/>
            <w:r>
              <w:t>transRefId</w:t>
            </w:r>
            <w:proofErr w:type="spellEnd"/>
            <w:r>
              <w:t>" and "</w:t>
            </w:r>
            <w:proofErr w:type="spellStart"/>
            <w:r>
              <w:t>dataSetId</w:t>
            </w:r>
            <w:proofErr w:type="spellEnd"/>
            <w:r>
              <w:t xml:space="preserve">" attributes shall be provided. </w:t>
            </w:r>
          </w:p>
        </w:tc>
      </w:tr>
    </w:tbl>
    <w:p w14:paraId="2EDB97F1" w14:textId="77777777" w:rsidR="007D661F" w:rsidRDefault="007D661F" w:rsidP="007D661F"/>
    <w:p w14:paraId="58FC9DF5" w14:textId="77777777" w:rsidR="00E9750A" w:rsidRDefault="00A16F12">
      <w:pPr>
        <w:pStyle w:val="Heading5"/>
      </w:pPr>
      <w:bookmarkStart w:id="1786" w:name="_Toc138694010"/>
      <w:bookmarkStart w:id="1787" w:name="_Toc148535739"/>
      <w:bookmarkStart w:id="1788" w:name="_Toc151749046"/>
      <w:r>
        <w:lastRenderedPageBreak/>
        <w:t>5.1.6.2.7</w:t>
      </w:r>
      <w:r>
        <w:tab/>
        <w:t xml:space="preserve">Type: </w:t>
      </w:r>
      <w:proofErr w:type="spellStart"/>
      <w:r>
        <w:t>NadrfStoredDataSpec</w:t>
      </w:r>
      <w:bookmarkEnd w:id="1777"/>
      <w:bookmarkEnd w:id="1778"/>
      <w:bookmarkEnd w:id="1779"/>
      <w:bookmarkEnd w:id="1780"/>
      <w:bookmarkEnd w:id="1781"/>
      <w:bookmarkEnd w:id="1782"/>
      <w:bookmarkEnd w:id="1783"/>
      <w:bookmarkEnd w:id="1784"/>
      <w:bookmarkEnd w:id="1785"/>
      <w:bookmarkEnd w:id="1786"/>
      <w:bookmarkEnd w:id="1787"/>
      <w:bookmarkEnd w:id="1788"/>
      <w:proofErr w:type="spellEnd"/>
    </w:p>
    <w:p w14:paraId="6E44AB73" w14:textId="77777777" w:rsidR="00E9750A" w:rsidRDefault="00A16F12">
      <w:pPr>
        <w:pStyle w:val="TH"/>
      </w:pPr>
      <w:r>
        <w:t xml:space="preserve">Table 5.1.6.2.7-1: Definition of type </w:t>
      </w:r>
      <w:proofErr w:type="spellStart"/>
      <w:r>
        <w:t>NadrfStoredDataSpec</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proofErr w:type="spellStart"/>
            <w:r>
              <w:t>dataSpec</w:t>
            </w:r>
            <w:proofErr w:type="spellEnd"/>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proofErr w:type="spellStart"/>
            <w:r>
              <w:t>DataSubscription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proofErr w:type="spellStart"/>
            <w:r>
              <w:t>anaSpec</w:t>
            </w:r>
            <w:proofErr w:type="spellEnd"/>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proofErr w:type="spellStart"/>
            <w:r>
              <w:rPr>
                <w:lang w:eastAsia="zh-CN"/>
              </w:rPr>
              <w:t>NnwdafEventsSubscription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proofErr w:type="spellStart"/>
            <w:r>
              <w:t>timePeriod</w:t>
            </w:r>
            <w:proofErr w:type="spellEnd"/>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proofErr w:type="spellStart"/>
            <w:r>
              <w:rPr>
                <w:lang w:eastAsia="zh-CN"/>
              </w:rPr>
              <w:t>TimeWindow</w:t>
            </w:r>
            <w:proofErr w:type="spellEnd"/>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proofErr w:type="spellStart"/>
            <w:r>
              <w:rPr>
                <w:rFonts w:ascii="Arial" w:hAnsi="Arial"/>
                <w:sz w:val="18"/>
              </w:rPr>
              <w:t>dataSetId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proofErr w:type="spellStart"/>
            <w:r>
              <w:rPr>
                <w:rFonts w:ascii="Arial" w:hAnsi="Arial" w:cs="Arial"/>
                <w:sz w:val="18"/>
                <w:szCs w:val="18"/>
              </w:rPr>
              <w:t>EnhDataMgmt</w:t>
            </w:r>
            <w:proofErr w:type="spellEnd"/>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Heading5"/>
      </w:pPr>
      <w:bookmarkStart w:id="1789" w:name="_Toc114134702"/>
      <w:bookmarkStart w:id="1790" w:name="_Toc120681641"/>
      <w:bookmarkStart w:id="1791" w:name="_Toc94020413"/>
      <w:bookmarkStart w:id="1792" w:name="_Toc112937945"/>
      <w:bookmarkStart w:id="1793" w:name="_Toc100940032"/>
      <w:bookmarkStart w:id="1794" w:name="_Toc104546898"/>
      <w:bookmarkStart w:id="1795" w:name="_Toc97034947"/>
      <w:bookmarkStart w:id="1796" w:name="_Toc97037823"/>
      <w:bookmarkStart w:id="1797" w:name="_Toc133434828"/>
      <w:bookmarkStart w:id="1798" w:name="_Toc138694011"/>
      <w:bookmarkStart w:id="1799" w:name="_Toc148535740"/>
      <w:bookmarkStart w:id="1800" w:name="_Toc151749047"/>
      <w:r>
        <w:t>5.1.6.2.8</w:t>
      </w:r>
      <w:r>
        <w:tab/>
        <w:t xml:space="preserve">Type: </w:t>
      </w:r>
      <w:proofErr w:type="spellStart"/>
      <w:r>
        <w:t>DataSubscription</w:t>
      </w:r>
      <w:bookmarkEnd w:id="1789"/>
      <w:bookmarkEnd w:id="1790"/>
      <w:bookmarkEnd w:id="1791"/>
      <w:bookmarkEnd w:id="1792"/>
      <w:bookmarkEnd w:id="1793"/>
      <w:bookmarkEnd w:id="1794"/>
      <w:bookmarkEnd w:id="1795"/>
      <w:bookmarkEnd w:id="1796"/>
      <w:bookmarkEnd w:id="1797"/>
      <w:bookmarkEnd w:id="1798"/>
      <w:bookmarkEnd w:id="1799"/>
      <w:bookmarkEnd w:id="1800"/>
      <w:proofErr w:type="spellEnd"/>
    </w:p>
    <w:p w14:paraId="1B594432" w14:textId="77777777" w:rsidR="00C417D5" w:rsidRDefault="00C417D5" w:rsidP="00C417D5">
      <w:pPr>
        <w:keepNext/>
        <w:keepLines/>
        <w:spacing w:before="60"/>
        <w:jc w:val="center"/>
        <w:rPr>
          <w:rFonts w:ascii="Arial" w:hAnsi="Arial"/>
          <w:b/>
        </w:rPr>
      </w:pPr>
      <w:r>
        <w:rPr>
          <w:rFonts w:ascii="Arial" w:hAnsi="Arial"/>
          <w:b/>
        </w:rPr>
        <w:t xml:space="preserve">Table 5.1.6.2.8-1: Definition of type </w:t>
      </w:r>
      <w:proofErr w:type="spellStart"/>
      <w:r>
        <w:rPr>
          <w:rFonts w:ascii="Arial" w:hAnsi="Arial"/>
          <w:b/>
        </w:rPr>
        <w:t>DataSubscription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proofErr w:type="spellStart"/>
            <w:r>
              <w:rPr>
                <w:rFonts w:ascii="Arial" w:hAnsi="Arial"/>
                <w:sz w:val="18"/>
              </w:rPr>
              <w:t>amfDataSub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proofErr w:type="spellStart"/>
            <w:r>
              <w:rPr>
                <w:rFonts w:ascii="Arial" w:hAnsi="Arial"/>
                <w:sz w:val="18"/>
              </w:rPr>
              <w:t>AmfEventSubscription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proofErr w:type="spellStart"/>
            <w:r>
              <w:rPr>
                <w:rFonts w:ascii="Arial" w:hAnsi="Arial"/>
                <w:sz w:val="18"/>
              </w:rPr>
              <w:t>smfDataSub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Pr>
                <w:rFonts w:ascii="Arial" w:hAnsi="Arial"/>
                <w:sz w:val="18"/>
              </w:rPr>
              <w:t>NsmfEventExposure</w:t>
            </w:r>
            <w:proofErr w:type="spellEnd"/>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proofErr w:type="spellStart"/>
            <w:r>
              <w:rPr>
                <w:rFonts w:ascii="Arial" w:hAnsi="Arial"/>
                <w:sz w:val="18"/>
              </w:rPr>
              <w:t>udmDataSub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proofErr w:type="spellStart"/>
            <w:r>
              <w:rPr>
                <w:rFonts w:ascii="Arial" w:hAnsi="Arial"/>
                <w:sz w:val="18"/>
              </w:rPr>
              <w:t>EeSubscription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proofErr w:type="spellStart"/>
            <w:r>
              <w:rPr>
                <w:rFonts w:ascii="Arial" w:hAnsi="Arial"/>
                <w:sz w:val="18"/>
              </w:rPr>
              <w:t>nefDataSub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proofErr w:type="spellStart"/>
            <w:r>
              <w:rPr>
                <w:rFonts w:ascii="Arial" w:hAnsi="Arial"/>
                <w:sz w:val="18"/>
              </w:rPr>
              <w:t>NefEventExposureSubsc</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proofErr w:type="spellStart"/>
            <w:r>
              <w:rPr>
                <w:rFonts w:ascii="Arial" w:hAnsi="Arial"/>
                <w:sz w:val="18"/>
              </w:rPr>
              <w:t>afDataSub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proofErr w:type="spellStart"/>
            <w:r>
              <w:rPr>
                <w:rFonts w:ascii="Arial" w:hAnsi="Arial"/>
                <w:sz w:val="18"/>
              </w:rPr>
              <w:t>AfEventExposureSubsc</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proofErr w:type="spellStart"/>
            <w:r>
              <w:rPr>
                <w:rFonts w:ascii="Arial" w:hAnsi="Arial"/>
                <w:sz w:val="18"/>
              </w:rPr>
              <w:t>nrfDataSub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proofErr w:type="spellStart"/>
            <w:r>
              <w:rPr>
                <w:rFonts w:ascii="Arial" w:hAnsi="Arial"/>
                <w:sz w:val="18"/>
              </w:rPr>
              <w:t>SubscriptionData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proofErr w:type="spellStart"/>
            <w:r>
              <w:rPr>
                <w:rFonts w:ascii="Arial" w:hAnsi="Arial"/>
                <w:sz w:val="18"/>
              </w:rPr>
              <w:t>nsacfDataSub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proofErr w:type="spellStart"/>
            <w:r>
              <w:rPr>
                <w:rFonts w:ascii="Arial" w:hAnsi="Arial"/>
                <w:sz w:val="18"/>
              </w:rPr>
              <w:t>SACEventSubscription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proofErr w:type="spellStart"/>
            <w:r>
              <w:rPr>
                <w:rFonts w:ascii="Arial" w:hAnsi="Arial"/>
                <w:sz w:val="18"/>
              </w:rPr>
              <w:t>upfDataSub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proofErr w:type="spellStart"/>
            <w:r>
              <w:rPr>
                <w:rFonts w:ascii="Arial" w:hAnsi="Arial"/>
                <w:sz w:val="18"/>
              </w:rPr>
              <w:t>UpfEventSubscription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proofErr w:type="spellStart"/>
            <w:r>
              <w:rPr>
                <w:rFonts w:ascii="Arial" w:hAnsi="Arial" w:cs="Arial"/>
                <w:sz w:val="18"/>
                <w:szCs w:val="18"/>
              </w:rPr>
              <w:t>UpEvents</w:t>
            </w:r>
            <w:proofErr w:type="spellEnd"/>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proofErr w:type="spellStart"/>
            <w:r>
              <w:rPr>
                <w:rFonts w:ascii="Arial" w:hAnsi="Arial"/>
                <w:sz w:val="18"/>
              </w:rPr>
              <w:t>gmlcDataSub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proofErr w:type="spellStart"/>
            <w:r>
              <w:rPr>
                <w:rFonts w:ascii="Arial" w:hAnsi="Arial"/>
                <w:sz w:val="18"/>
              </w:rPr>
              <w:t>InputData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proofErr w:type="spellStart"/>
            <w:r>
              <w:rPr>
                <w:rFonts w:ascii="Arial" w:hAnsi="Arial" w:cs="Arial"/>
                <w:sz w:val="18"/>
                <w:szCs w:val="18"/>
              </w:rPr>
              <w:t>LocEvents</w:t>
            </w:r>
            <w:proofErr w:type="spellEnd"/>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Heading5"/>
      </w:pPr>
      <w:bookmarkStart w:id="1801" w:name="_Toc97192465"/>
      <w:bookmarkStart w:id="1802" w:name="_Toc97192586"/>
      <w:bookmarkStart w:id="1803" w:name="_Toc100940033"/>
      <w:bookmarkStart w:id="1804" w:name="_Toc104546899"/>
      <w:bookmarkStart w:id="1805" w:name="_Toc112937946"/>
      <w:bookmarkStart w:id="1806" w:name="_Toc114134703"/>
      <w:bookmarkStart w:id="1807" w:name="_Toc120681642"/>
      <w:bookmarkStart w:id="1808" w:name="_Toc133434829"/>
      <w:bookmarkStart w:id="1809" w:name="_Toc138694012"/>
      <w:bookmarkStart w:id="1810" w:name="_Toc148535741"/>
      <w:bookmarkStart w:id="1811" w:name="_Toc151749048"/>
      <w:bookmarkStart w:id="1812" w:name="_Toc510696633"/>
      <w:bookmarkStart w:id="1813" w:name="_Toc35971428"/>
      <w:bookmarkStart w:id="1814" w:name="_Toc67903544"/>
      <w:bookmarkStart w:id="1815" w:name="_Toc73173276"/>
      <w:bookmarkStart w:id="1816" w:name="_Toc96959865"/>
      <w:bookmarkStart w:id="1817" w:name="_Toc72784243"/>
      <w:bookmarkStart w:id="1818" w:name="_Toc73041789"/>
      <w:bookmarkStart w:id="1819" w:name="_Toc81244850"/>
      <w:bookmarkStart w:id="1820" w:name="_Toc88645414"/>
      <w:bookmarkStart w:id="1821" w:name="_Toc89426326"/>
      <w:bookmarkStart w:id="1822" w:name="_Toc94033205"/>
      <w:bookmarkStart w:id="1823" w:name="_Toc97037353"/>
      <w:bookmarkStart w:id="1824" w:name="_Toc97038363"/>
      <w:bookmarkStart w:id="1825" w:name="_Toc96959878"/>
      <w:r>
        <w:lastRenderedPageBreak/>
        <w:t>5.1.6.2.9</w:t>
      </w:r>
      <w:r>
        <w:tab/>
        <w:t xml:space="preserve">Type: </w:t>
      </w:r>
      <w:bookmarkEnd w:id="1801"/>
      <w:bookmarkEnd w:id="1802"/>
      <w:proofErr w:type="spellStart"/>
      <w:r>
        <w:t>DataNotification</w:t>
      </w:r>
      <w:bookmarkEnd w:id="1803"/>
      <w:bookmarkEnd w:id="1804"/>
      <w:bookmarkEnd w:id="1805"/>
      <w:bookmarkEnd w:id="1806"/>
      <w:bookmarkEnd w:id="1807"/>
      <w:bookmarkEnd w:id="1808"/>
      <w:bookmarkEnd w:id="1809"/>
      <w:bookmarkEnd w:id="1810"/>
      <w:bookmarkEnd w:id="1811"/>
      <w:proofErr w:type="spellEnd"/>
    </w:p>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14:paraId="3390DB0E" w14:textId="77777777" w:rsidR="00C417D5" w:rsidRDefault="00C417D5" w:rsidP="00C417D5">
      <w:pPr>
        <w:keepNext/>
        <w:keepLines/>
        <w:spacing w:before="60"/>
        <w:jc w:val="center"/>
        <w:rPr>
          <w:rFonts w:ascii="Arial" w:hAnsi="Arial"/>
          <w:b/>
        </w:rPr>
      </w:pPr>
      <w:r>
        <w:rPr>
          <w:rFonts w:ascii="Arial" w:hAnsi="Arial"/>
          <w:b/>
        </w:rPr>
        <w:t xml:space="preserve">Table 5.1.6.2.9-1: Definition of type </w:t>
      </w:r>
      <w:proofErr w:type="spellStart"/>
      <w:r>
        <w:rPr>
          <w:rFonts w:ascii="Arial" w:hAnsi="Arial"/>
          <w:b/>
        </w:rPr>
        <w:t>DataNotification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proofErr w:type="spellStart"/>
            <w:r>
              <w:rPr>
                <w:rFonts w:ascii="Arial" w:hAnsi="Arial"/>
                <w:sz w:val="18"/>
                <w:lang w:eastAsia="zh-CN"/>
              </w:rPr>
              <w:t>afEventNotifs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w:t>
            </w:r>
            <w:proofErr w:type="spellStart"/>
            <w:r>
              <w:rPr>
                <w:rFonts w:ascii="Arial" w:hAnsi="Arial"/>
                <w:sz w:val="18"/>
                <w:lang w:eastAsia="zh-CN"/>
              </w:rPr>
              <w:t>AfEventExposureNotif</w:t>
            </w:r>
            <w:proofErr w:type="spellEnd"/>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proofErr w:type="spellStart"/>
            <w:r>
              <w:rPr>
                <w:rFonts w:ascii="Arial" w:hAnsi="Arial"/>
                <w:sz w:val="18"/>
              </w:rPr>
              <w:t>amfEventNotifs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w:t>
            </w:r>
            <w:proofErr w:type="spellStart"/>
            <w:r>
              <w:rPr>
                <w:rFonts w:ascii="Arial" w:hAnsi="Arial"/>
                <w:sz w:val="18"/>
                <w:lang w:eastAsia="zh-CN"/>
              </w:rPr>
              <w:t>AmfEventNotification</w:t>
            </w:r>
            <w:proofErr w:type="spellEnd"/>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proofErr w:type="spellStart"/>
            <w:r>
              <w:rPr>
                <w:rFonts w:ascii="Arial" w:hAnsi="Arial"/>
                <w:sz w:val="18"/>
              </w:rPr>
              <w:t>gmlcEventNotifs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w:t>
            </w:r>
            <w:proofErr w:type="spellStart"/>
            <w:r>
              <w:rPr>
                <w:rFonts w:ascii="Arial" w:hAnsi="Arial"/>
                <w:sz w:val="18"/>
                <w:lang w:eastAsia="zh-CN"/>
              </w:rPr>
              <w:t>EventNotifyData</w:t>
            </w:r>
            <w:proofErr w:type="spellEnd"/>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proofErr w:type="spellStart"/>
            <w:r>
              <w:rPr>
                <w:rFonts w:ascii="Arial" w:hAnsi="Arial" w:cs="Arial"/>
                <w:sz w:val="18"/>
                <w:szCs w:val="18"/>
              </w:rPr>
              <w:t>LocEvents</w:t>
            </w:r>
            <w:proofErr w:type="spellEnd"/>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proofErr w:type="spellStart"/>
            <w:r>
              <w:rPr>
                <w:rFonts w:ascii="Arial" w:hAnsi="Arial"/>
                <w:sz w:val="18"/>
              </w:rPr>
              <w:t>smfEventNotifs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w:t>
            </w:r>
            <w:proofErr w:type="spellStart"/>
            <w:r>
              <w:rPr>
                <w:rFonts w:ascii="Arial" w:hAnsi="Arial"/>
                <w:sz w:val="18"/>
                <w:lang w:eastAsia="zh-CN"/>
              </w:rPr>
              <w:t>NsmfEventExposureNotification</w:t>
            </w:r>
            <w:proofErr w:type="spellEnd"/>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proofErr w:type="spellStart"/>
            <w:r>
              <w:rPr>
                <w:rFonts w:ascii="Arial" w:hAnsi="Arial"/>
                <w:sz w:val="18"/>
              </w:rPr>
              <w:t>udmEventNotifs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w:t>
            </w:r>
            <w:proofErr w:type="spellStart"/>
            <w:r>
              <w:rPr>
                <w:rFonts w:ascii="Arial" w:hAnsi="Arial"/>
                <w:sz w:val="18"/>
                <w:lang w:eastAsia="zh-CN"/>
              </w:rPr>
              <w:t>MonitoringReport</w:t>
            </w:r>
            <w:proofErr w:type="spellEnd"/>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proofErr w:type="spellStart"/>
            <w:r>
              <w:rPr>
                <w:rFonts w:ascii="Arial" w:hAnsi="Arial"/>
                <w:sz w:val="18"/>
                <w:lang w:eastAsia="zh-CN"/>
              </w:rPr>
              <w:t>nefEventNotifs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w:t>
            </w:r>
            <w:proofErr w:type="spellStart"/>
            <w:r>
              <w:rPr>
                <w:rFonts w:ascii="Arial" w:hAnsi="Arial"/>
                <w:sz w:val="18"/>
                <w:lang w:eastAsia="zh-CN"/>
              </w:rPr>
              <w:t>NefEventExposureNotif</w:t>
            </w:r>
            <w:proofErr w:type="spellEnd"/>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proofErr w:type="spellStart"/>
            <w:r>
              <w:rPr>
                <w:rFonts w:ascii="Arial" w:hAnsi="Arial"/>
                <w:sz w:val="18"/>
                <w:lang w:eastAsia="zh-CN"/>
              </w:rPr>
              <w:t>nrfEventNotifs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w:t>
            </w:r>
            <w:proofErr w:type="spellStart"/>
            <w:r>
              <w:rPr>
                <w:rFonts w:ascii="Arial" w:hAnsi="Arial"/>
                <w:sz w:val="18"/>
                <w:lang w:eastAsia="zh-CN"/>
              </w:rPr>
              <w:t>NotificationData</w:t>
            </w:r>
            <w:proofErr w:type="spellEnd"/>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proofErr w:type="spellStart"/>
            <w:r>
              <w:rPr>
                <w:rFonts w:ascii="Arial" w:hAnsi="Arial"/>
                <w:sz w:val="18"/>
                <w:lang w:eastAsia="zh-CN"/>
              </w:rPr>
              <w:t>nsacfEventNotifs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proofErr w:type="spellStart"/>
            <w:r>
              <w:rPr>
                <w:rFonts w:ascii="Arial" w:hAnsi="Arial"/>
                <w:sz w:val="18"/>
              </w:rPr>
              <w:t>SACEventReport</w:t>
            </w:r>
            <w:proofErr w:type="spellEnd"/>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proofErr w:type="spellStart"/>
            <w:r>
              <w:rPr>
                <w:rFonts w:ascii="Arial" w:hAnsi="Arial"/>
                <w:sz w:val="18"/>
                <w:lang w:eastAsia="zh-CN"/>
              </w:rPr>
              <w:t>upfEventNotifs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w:t>
            </w:r>
            <w:proofErr w:type="spellStart"/>
            <w:r>
              <w:rPr>
                <w:rFonts w:ascii="Arial" w:hAnsi="Arial"/>
                <w:sz w:val="18"/>
                <w:lang w:eastAsia="zh-CN"/>
              </w:rPr>
              <w:t>NotificationData</w:t>
            </w:r>
            <w:proofErr w:type="spellEnd"/>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proofErr w:type="spellStart"/>
            <w:r>
              <w:rPr>
                <w:rFonts w:ascii="Arial" w:hAnsi="Arial" w:cs="Arial"/>
                <w:sz w:val="18"/>
                <w:szCs w:val="18"/>
              </w:rPr>
              <w:t>UpEvents</w:t>
            </w:r>
            <w:proofErr w:type="spellEnd"/>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proofErr w:type="spellStart"/>
            <w:r>
              <w:rPr>
                <w:rFonts w:ascii="Arial" w:hAnsi="Arial"/>
                <w:sz w:val="18"/>
                <w:lang w:eastAsia="zh-CN"/>
              </w:rPr>
              <w:t>timeStamp</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proofErr w:type="spellStart"/>
            <w:r>
              <w:rPr>
                <w:rFonts w:ascii="Arial" w:hAnsi="Arial"/>
                <w:sz w:val="18"/>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The "</w:t>
            </w:r>
            <w:proofErr w:type="spellStart"/>
            <w:r w:rsidR="00AE0141">
              <w:rPr>
                <w:rFonts w:ascii="Arial" w:hAnsi="Arial"/>
                <w:sz w:val="18"/>
              </w:rPr>
              <w:t>timeStamp</w:t>
            </w:r>
            <w:proofErr w:type="spellEnd"/>
            <w:r w:rsidR="00AE0141">
              <w:rPr>
                <w:rFonts w:ascii="Arial" w:hAnsi="Arial"/>
                <w:sz w:val="18"/>
              </w:rPr>
              <w:t xml:space="preserve">" attribute within the </w:t>
            </w:r>
            <w:proofErr w:type="spellStart"/>
            <w:r w:rsidR="00AE0141">
              <w:rPr>
                <w:rFonts w:ascii="Arial" w:hAnsi="Arial"/>
                <w:sz w:val="18"/>
              </w:rPr>
              <w:t>DataNotification</w:t>
            </w:r>
            <w:proofErr w:type="spellEnd"/>
            <w:r w:rsidR="00AE0141">
              <w:rPr>
                <w:rFonts w:ascii="Arial" w:hAnsi="Arial"/>
                <w:sz w:val="18"/>
              </w:rPr>
              <w:t xml:space="preserve"> data type may be provided if any of the "</w:t>
            </w:r>
            <w:proofErr w:type="spellStart"/>
            <w:r w:rsidR="00AE0141">
              <w:rPr>
                <w:rFonts w:ascii="Arial" w:hAnsi="Arial"/>
                <w:sz w:val="18"/>
              </w:rPr>
              <w:t>timeStamp</w:t>
            </w:r>
            <w:proofErr w:type="spellEnd"/>
            <w:r w:rsidR="00AE0141">
              <w:rPr>
                <w:rFonts w:ascii="Arial" w:hAnsi="Arial"/>
                <w:sz w:val="18"/>
              </w:rPr>
              <w:t xml:space="preserve">" attribute within </w:t>
            </w:r>
            <w:proofErr w:type="spellStart"/>
            <w:r w:rsidR="00AE0141">
              <w:rPr>
                <w:rFonts w:ascii="Arial" w:hAnsi="Arial"/>
                <w:sz w:val="18"/>
              </w:rPr>
              <w:t>AfEventNotification</w:t>
            </w:r>
            <w:proofErr w:type="spellEnd"/>
            <w:r w:rsidR="00AE0141">
              <w:rPr>
                <w:rFonts w:ascii="Arial" w:hAnsi="Arial"/>
                <w:sz w:val="18"/>
              </w:rPr>
              <w:t xml:space="preserve"> contained in the </w:t>
            </w:r>
            <w:proofErr w:type="spellStart"/>
            <w:r w:rsidR="00AE0141">
              <w:rPr>
                <w:rFonts w:ascii="Arial" w:hAnsi="Arial"/>
                <w:sz w:val="18"/>
                <w:lang w:eastAsia="zh-CN"/>
              </w:rPr>
              <w:t>AfEventExposureNotif</w:t>
            </w:r>
            <w:proofErr w:type="spellEnd"/>
            <w:r w:rsidR="00AE0141">
              <w:rPr>
                <w:rFonts w:ascii="Arial" w:hAnsi="Arial"/>
                <w:sz w:val="18"/>
                <w:lang w:eastAsia="zh-CN"/>
              </w:rPr>
              <w:t xml:space="preserve">, or within </w:t>
            </w:r>
            <w:proofErr w:type="spellStart"/>
            <w:r w:rsidR="00AE0141">
              <w:rPr>
                <w:rFonts w:ascii="Arial" w:hAnsi="Arial"/>
                <w:sz w:val="18"/>
              </w:rPr>
              <w:t>AmfEventReport</w:t>
            </w:r>
            <w:proofErr w:type="spellEnd"/>
            <w:r w:rsidR="00AE0141">
              <w:rPr>
                <w:rFonts w:ascii="Arial" w:hAnsi="Arial"/>
                <w:sz w:val="18"/>
              </w:rPr>
              <w:t xml:space="preserve"> contained in the </w:t>
            </w:r>
            <w:proofErr w:type="spellStart"/>
            <w:r w:rsidR="00AE0141">
              <w:rPr>
                <w:rFonts w:ascii="Arial" w:hAnsi="Arial"/>
                <w:sz w:val="18"/>
              </w:rPr>
              <w:t>AmfEventNotification</w:t>
            </w:r>
            <w:proofErr w:type="spellEnd"/>
            <w:r w:rsidR="00AE0141">
              <w:rPr>
                <w:rFonts w:ascii="Arial" w:hAnsi="Arial"/>
                <w:sz w:val="18"/>
              </w:rPr>
              <w:t xml:space="preserve">, or within </w:t>
            </w:r>
            <w:proofErr w:type="spellStart"/>
            <w:r w:rsidR="00AE0141">
              <w:rPr>
                <w:rFonts w:ascii="Arial" w:hAnsi="Arial"/>
                <w:sz w:val="18"/>
              </w:rPr>
              <w:t>EventNotification</w:t>
            </w:r>
            <w:proofErr w:type="spellEnd"/>
            <w:r w:rsidR="00AE0141">
              <w:rPr>
                <w:rFonts w:ascii="Arial" w:hAnsi="Arial"/>
                <w:sz w:val="18"/>
              </w:rPr>
              <w:t xml:space="preserve"> contai</w:t>
            </w:r>
            <w:r w:rsidR="00AE0141">
              <w:rPr>
                <w:rFonts w:ascii="Arial" w:hAnsi="Arial"/>
                <w:sz w:val="18"/>
                <w:lang w:eastAsia="zh-CN"/>
              </w:rPr>
              <w:t xml:space="preserve">ned in the </w:t>
            </w:r>
            <w:proofErr w:type="spellStart"/>
            <w:r w:rsidR="00AE0141">
              <w:rPr>
                <w:rFonts w:ascii="Arial" w:hAnsi="Arial"/>
                <w:sz w:val="18"/>
                <w:lang w:eastAsia="zh-CN"/>
              </w:rPr>
              <w:t>NsmfEventExposureNotification</w:t>
            </w:r>
            <w:proofErr w:type="spellEnd"/>
            <w:r w:rsidR="00AE0141">
              <w:rPr>
                <w:rFonts w:ascii="Arial" w:hAnsi="Arial"/>
                <w:sz w:val="18"/>
              </w:rPr>
              <w:t xml:space="preserve">, or within </w:t>
            </w:r>
            <w:proofErr w:type="spellStart"/>
            <w:r w:rsidR="00AE0141">
              <w:rPr>
                <w:rFonts w:ascii="Arial" w:hAnsi="Arial"/>
                <w:sz w:val="18"/>
                <w:lang w:eastAsia="zh-CN"/>
              </w:rPr>
              <w:t>MonitoringReport</w:t>
            </w:r>
            <w:proofErr w:type="spellEnd"/>
            <w:r w:rsidR="00AE0141">
              <w:rPr>
                <w:rFonts w:ascii="Arial" w:hAnsi="Arial"/>
                <w:sz w:val="18"/>
              </w:rPr>
              <w:t xml:space="preserve">, or within </w:t>
            </w:r>
            <w:proofErr w:type="spellStart"/>
            <w:r w:rsidR="00AE0141">
              <w:rPr>
                <w:rFonts w:ascii="Arial" w:hAnsi="Arial"/>
                <w:sz w:val="18"/>
              </w:rPr>
              <w:t>NefEventNotification</w:t>
            </w:r>
            <w:proofErr w:type="spellEnd"/>
            <w:r w:rsidR="00AE0141">
              <w:rPr>
                <w:rFonts w:ascii="Arial" w:hAnsi="Arial"/>
                <w:sz w:val="18"/>
                <w:lang w:eastAsia="zh-CN"/>
              </w:rPr>
              <w:t xml:space="preserve"> contained in the </w:t>
            </w:r>
            <w:proofErr w:type="spellStart"/>
            <w:r w:rsidR="00AE0141">
              <w:rPr>
                <w:rFonts w:ascii="Arial" w:hAnsi="Arial"/>
                <w:sz w:val="18"/>
                <w:lang w:eastAsia="zh-CN"/>
              </w:rPr>
              <w:t>NefEventExposureNotif</w:t>
            </w:r>
            <w:proofErr w:type="spellEnd"/>
            <w:r w:rsidR="00AE0141">
              <w:rPr>
                <w:rFonts w:ascii="Arial" w:hAnsi="Arial"/>
                <w:sz w:val="18"/>
                <w:lang w:eastAsia="zh-CN"/>
              </w:rPr>
              <w:t>,</w:t>
            </w:r>
            <w:r w:rsidR="00AE0141">
              <w:rPr>
                <w:rFonts w:ascii="Arial" w:hAnsi="Arial"/>
                <w:sz w:val="18"/>
              </w:rPr>
              <w:t xml:space="preserve"> or within </w:t>
            </w:r>
            <w:proofErr w:type="spellStart"/>
            <w:r w:rsidR="00AE0141">
              <w:rPr>
                <w:rFonts w:ascii="Arial" w:hAnsi="Arial"/>
                <w:sz w:val="18"/>
              </w:rPr>
              <w:t>SACEventReportItem</w:t>
            </w:r>
            <w:proofErr w:type="spellEnd"/>
            <w:r w:rsidR="00AE0141">
              <w:rPr>
                <w:rFonts w:ascii="Arial" w:hAnsi="Arial"/>
                <w:sz w:val="18"/>
              </w:rPr>
              <w:t xml:space="preserve"> contained in the </w:t>
            </w:r>
            <w:proofErr w:type="spellStart"/>
            <w:r w:rsidR="00AE0141">
              <w:rPr>
                <w:rFonts w:ascii="Arial" w:hAnsi="Arial"/>
                <w:sz w:val="18"/>
              </w:rPr>
              <w:t>SACEventReport</w:t>
            </w:r>
            <w:proofErr w:type="spellEnd"/>
            <w:r w:rsidR="00AE0141">
              <w:rPr>
                <w:rFonts w:ascii="Arial" w:hAnsi="Arial"/>
                <w:sz w:val="18"/>
              </w:rPr>
              <w:t xml:space="preserve">, or, if the </w:t>
            </w:r>
            <w:proofErr w:type="spellStart"/>
            <w:r w:rsidR="00AE0141">
              <w:rPr>
                <w:rFonts w:ascii="Arial" w:hAnsi="Arial"/>
                <w:sz w:val="18"/>
              </w:rPr>
              <w:t>UpEvents</w:t>
            </w:r>
            <w:proofErr w:type="spellEnd"/>
            <w:r w:rsidR="00AE0141">
              <w:rPr>
                <w:rFonts w:ascii="Arial" w:hAnsi="Arial"/>
                <w:sz w:val="18"/>
              </w:rPr>
              <w:t xml:space="preserve"> feature is supported, within the </w:t>
            </w:r>
            <w:proofErr w:type="spellStart"/>
            <w:r w:rsidR="00AE0141">
              <w:rPr>
                <w:rFonts w:ascii="Arial" w:hAnsi="Arial"/>
                <w:sz w:val="18"/>
              </w:rPr>
              <w:t>NotificationItem</w:t>
            </w:r>
            <w:proofErr w:type="spellEnd"/>
            <w:r w:rsidR="00AE0141">
              <w:rPr>
                <w:rFonts w:ascii="Arial" w:hAnsi="Arial"/>
                <w:sz w:val="18"/>
              </w:rPr>
              <w:t xml:space="preserve"> contained in the </w:t>
            </w:r>
            <w:proofErr w:type="spellStart"/>
            <w:r w:rsidR="00AE0141">
              <w:rPr>
                <w:rFonts w:ascii="Arial" w:hAnsi="Arial"/>
                <w:sz w:val="18"/>
              </w:rPr>
              <w:t>NotificationData</w:t>
            </w:r>
            <w:proofErr w:type="spellEnd"/>
            <w:r w:rsidR="00AE0141">
              <w:rPr>
                <w:rFonts w:ascii="Arial" w:hAnsi="Arial"/>
                <w:sz w:val="18"/>
                <w:lang w:eastAsia="zh-CN"/>
              </w:rPr>
              <w:t xml:space="preserve"> data type, or, if the </w:t>
            </w:r>
            <w:proofErr w:type="spellStart"/>
            <w:r w:rsidR="00AE0141">
              <w:rPr>
                <w:rFonts w:ascii="Arial" w:hAnsi="Arial"/>
                <w:sz w:val="18"/>
                <w:lang w:eastAsia="zh-CN"/>
              </w:rPr>
              <w:t>LocEvents</w:t>
            </w:r>
            <w:proofErr w:type="spellEnd"/>
            <w:r w:rsidR="00AE0141">
              <w:rPr>
                <w:rFonts w:ascii="Arial" w:hAnsi="Arial"/>
                <w:sz w:val="18"/>
                <w:lang w:eastAsia="zh-CN"/>
              </w:rPr>
              <w:t xml:space="preserve"> feature is supported, the "</w:t>
            </w:r>
            <w:proofErr w:type="spellStart"/>
            <w:r w:rsidR="00AE0141">
              <w:rPr>
                <w:rFonts w:ascii="Arial" w:hAnsi="Arial"/>
                <w:sz w:val="18"/>
                <w:lang w:eastAsia="zh-CN"/>
              </w:rPr>
              <w:t>timestampOfLocationEstimate</w:t>
            </w:r>
            <w:proofErr w:type="spellEnd"/>
            <w:r w:rsidR="00AE0141">
              <w:rPr>
                <w:rFonts w:ascii="Arial" w:hAnsi="Arial"/>
                <w:sz w:val="18"/>
                <w:lang w:eastAsia="zh-CN"/>
              </w:rPr>
              <w:t xml:space="preserve">" attribute within </w:t>
            </w:r>
            <w:proofErr w:type="spellStart"/>
            <w:r w:rsidR="00AE0141">
              <w:rPr>
                <w:rFonts w:ascii="Arial" w:hAnsi="Arial"/>
                <w:sz w:val="18"/>
                <w:lang w:eastAsia="zh-CN"/>
              </w:rPr>
              <w:t>EventNotifyData</w:t>
            </w:r>
            <w:proofErr w:type="spellEnd"/>
            <w:r w:rsidR="00AE0141">
              <w:rPr>
                <w:rFonts w:ascii="Arial" w:hAnsi="Arial"/>
                <w:sz w:val="18"/>
                <w:lang w:eastAsia="zh-CN"/>
              </w:rPr>
              <w:t>, is not provided.</w:t>
            </w:r>
          </w:p>
        </w:tc>
      </w:tr>
    </w:tbl>
    <w:p w14:paraId="55956E8D" w14:textId="77777777" w:rsidR="00E9750A" w:rsidRDefault="00E9750A"/>
    <w:p w14:paraId="5CF72DF4" w14:textId="77777777" w:rsidR="00B22446" w:rsidRPr="00B22446" w:rsidRDefault="00B22446" w:rsidP="00C820D6">
      <w:pPr>
        <w:pStyle w:val="Heading5"/>
      </w:pPr>
      <w:bookmarkStart w:id="1826" w:name="_Toc72766478"/>
      <w:bookmarkStart w:id="1827" w:name="_Toc72767045"/>
      <w:bookmarkStart w:id="1828" w:name="_Toc73042497"/>
      <w:bookmarkStart w:id="1829" w:name="_Toc81242841"/>
      <w:bookmarkStart w:id="1830" w:name="_Toc89426627"/>
      <w:bookmarkStart w:id="1831" w:name="_Toc94020414"/>
      <w:bookmarkStart w:id="1832" w:name="_Toc97034948"/>
      <w:bookmarkStart w:id="1833" w:name="_Toc97037824"/>
      <w:bookmarkStart w:id="1834" w:name="_Toc100940034"/>
      <w:bookmarkStart w:id="1835" w:name="_Toc104546900"/>
      <w:bookmarkStart w:id="1836" w:name="_Toc112937947"/>
      <w:bookmarkStart w:id="1837" w:name="_Toc114134704"/>
      <w:bookmarkStart w:id="1838" w:name="_Toc120681643"/>
      <w:bookmarkStart w:id="1839" w:name="_Toc133434830"/>
      <w:r>
        <w:t>5.1.6.2</w:t>
      </w:r>
      <w:r w:rsidRPr="00B22446">
        <w:t>.10</w:t>
      </w:r>
      <w:r w:rsidRPr="00B22446">
        <w:tab/>
        <w:t xml:space="preserve">Type: </w:t>
      </w:r>
      <w:proofErr w:type="spellStart"/>
      <w:r w:rsidRPr="00B22446">
        <w:t>StorageHandlingInfo</w:t>
      </w:r>
      <w:proofErr w:type="spellEnd"/>
    </w:p>
    <w:p w14:paraId="11AAC535" w14:textId="77777777" w:rsidR="00B22446" w:rsidRDefault="00B22446" w:rsidP="00C820D6">
      <w:pPr>
        <w:pStyle w:val="TH"/>
      </w:pPr>
      <w:r w:rsidRPr="00B22446">
        <w:t>Table 5.1.6.2.10-1:</w:t>
      </w:r>
      <w:r>
        <w:t xml:space="preserve"> Definition of type </w:t>
      </w:r>
      <w:proofErr w:type="spellStart"/>
      <w:r>
        <w:t>StorageHandlingInfo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proofErr w:type="spellStart"/>
            <w:r>
              <w:rPr>
                <w:rFonts w:ascii="Arial" w:hAnsi="Arial"/>
                <w:sz w:val="18"/>
              </w:rPr>
              <w:t>DurationSec</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proofErr w:type="spellStart"/>
            <w:r>
              <w:rPr>
                <w:rFonts w:ascii="Arial" w:hAnsi="Arial"/>
                <w:sz w:val="18"/>
              </w:rPr>
              <w:t>delNotifUri</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proofErr w:type="spellStart"/>
            <w:r>
              <w:rPr>
                <w:rFonts w:ascii="Arial" w:hAnsi="Arial"/>
                <w:sz w:val="18"/>
              </w:rPr>
              <w:t>delNotifCorrId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w:t>
            </w:r>
            <w:proofErr w:type="spellStart"/>
            <w:r>
              <w:rPr>
                <w:rFonts w:ascii="Arial" w:hAnsi="Arial"/>
                <w:sz w:val="18"/>
              </w:rPr>
              <w:t>delNotifUri</w:t>
            </w:r>
            <w:proofErr w:type="spellEnd"/>
            <w:r>
              <w:rPr>
                <w:rFonts w:ascii="Arial" w:hAnsi="Arial"/>
                <w:sz w:val="18"/>
              </w:rPr>
              <w:t>"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Heading5"/>
      </w:pPr>
      <w:r>
        <w:lastRenderedPageBreak/>
        <w:t>5.1.</w:t>
      </w:r>
      <w:r w:rsidRPr="006C7DEC">
        <w:t>6.2.11</w:t>
      </w:r>
      <w:r w:rsidRPr="006C7DEC">
        <w:tab/>
        <w:t xml:space="preserve">Type: </w:t>
      </w:r>
      <w:proofErr w:type="spellStart"/>
      <w:r w:rsidRPr="006C7DEC">
        <w:t>NadrfAlertNotification</w:t>
      </w:r>
      <w:proofErr w:type="spellEnd"/>
    </w:p>
    <w:p w14:paraId="00153CD9" w14:textId="77777777" w:rsidR="006C7DEC" w:rsidRPr="006C7DEC" w:rsidRDefault="006C7DEC" w:rsidP="00C820D6">
      <w:pPr>
        <w:pStyle w:val="TH"/>
      </w:pPr>
      <w:r w:rsidRPr="006C7DEC">
        <w:t xml:space="preserve">Table 5.1.6.2.11-1: Definition of type </w:t>
      </w:r>
      <w:proofErr w:type="spellStart"/>
      <w:r w:rsidRPr="006C7DEC">
        <w:t>NadrfAlertNotification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proofErr w:type="spellStart"/>
            <w:r w:rsidRPr="006C7DEC">
              <w:rPr>
                <w:rFonts w:ascii="Arial" w:hAnsi="Arial"/>
                <w:sz w:val="18"/>
              </w:rPr>
              <w:t>alertStorTransId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proofErr w:type="spellStart"/>
            <w:r w:rsidRPr="006C7DEC">
              <w:rPr>
                <w:rFonts w:ascii="Arial" w:hAnsi="Arial"/>
                <w:sz w:val="18"/>
              </w:rPr>
              <w:t>delNotifCorrId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Heading5"/>
      </w:pPr>
      <w:r w:rsidRPr="006C7DEC">
        <w:t>5.1.6.2.12</w:t>
      </w:r>
      <w:r w:rsidRPr="006C7DEC">
        <w:tab/>
        <w:t xml:space="preserve">Type: </w:t>
      </w:r>
      <w:proofErr w:type="spellStart"/>
      <w:r w:rsidRPr="006C7DEC">
        <w:t>NadrfAlertNotificationResponse</w:t>
      </w:r>
      <w:proofErr w:type="spellEnd"/>
    </w:p>
    <w:p w14:paraId="3655F1F4" w14:textId="77777777" w:rsidR="006C7DEC" w:rsidRPr="006C7DEC" w:rsidRDefault="006C7DEC" w:rsidP="00C820D6">
      <w:pPr>
        <w:pStyle w:val="TH"/>
      </w:pPr>
      <w:r w:rsidRPr="006C7DEC">
        <w:t xml:space="preserve">Table 5.1.6.2.12-1: Definition of type </w:t>
      </w:r>
      <w:proofErr w:type="spellStart"/>
      <w:r w:rsidRPr="006C7DEC">
        <w:t>NadrfAlertNotificationResponse</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proofErr w:type="spellStart"/>
            <w:r w:rsidRPr="006C7DEC">
              <w:rPr>
                <w:rFonts w:ascii="Arial" w:hAnsi="Arial"/>
                <w:sz w:val="18"/>
              </w:rPr>
              <w:t>retrievalInd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proofErr w:type="spellStart"/>
            <w:r w:rsidRPr="006C7DEC">
              <w:rPr>
                <w:rFonts w:ascii="Arial" w:hAnsi="Arial"/>
                <w:sz w:val="18"/>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Heading5"/>
      </w:pPr>
      <w:r w:rsidRPr="006C7DEC">
        <w:t>5.1.6.2.13</w:t>
      </w:r>
      <w:r w:rsidRPr="006C7DEC">
        <w:tab/>
        <w:t xml:space="preserve">Type: </w:t>
      </w:r>
      <w:proofErr w:type="spellStart"/>
      <w:r w:rsidRPr="006C7DEC">
        <w:t>DataSetTag</w:t>
      </w:r>
      <w:proofErr w:type="spellEnd"/>
    </w:p>
    <w:p w14:paraId="1F8E71AB" w14:textId="77777777" w:rsidR="006C7DEC" w:rsidRPr="006C7DEC" w:rsidRDefault="006C7DEC" w:rsidP="00C820D6">
      <w:pPr>
        <w:pStyle w:val="TH"/>
      </w:pPr>
      <w:r w:rsidRPr="006C7DEC">
        <w:t xml:space="preserve">Table 5.1.6.2.13-1: Definition of type </w:t>
      </w:r>
      <w:proofErr w:type="spellStart"/>
      <w:r w:rsidRPr="006C7DEC">
        <w:t>DataSetTag</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proofErr w:type="spellStart"/>
            <w:r w:rsidRPr="006C7DEC">
              <w:rPr>
                <w:rFonts w:ascii="Arial" w:hAnsi="Arial"/>
                <w:sz w:val="18"/>
              </w:rPr>
              <w:t>dataSetId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proofErr w:type="spellStart"/>
            <w:r w:rsidRPr="006C7DEC">
              <w:rPr>
                <w:rFonts w:ascii="Arial" w:hAnsi="Arial"/>
                <w:sz w:val="18"/>
              </w:rPr>
              <w:t>dataSetDesc</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Heading4"/>
        <w:rPr>
          <w:lang w:val="en-US"/>
        </w:rPr>
      </w:pPr>
      <w:bookmarkStart w:id="1840" w:name="_Toc138694013"/>
      <w:bookmarkStart w:id="1841" w:name="_Toc148535742"/>
      <w:bookmarkStart w:id="1842" w:name="_Toc151749049"/>
      <w:r>
        <w:rPr>
          <w:lang w:val="en-US"/>
        </w:rPr>
        <w:t>5.1.6.3</w:t>
      </w:r>
      <w:r>
        <w:rPr>
          <w:lang w:val="en-US"/>
        </w:rPr>
        <w:tab/>
        <w:t>Simple data types and enumerations</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171ED0E7" w14:textId="77777777" w:rsidR="00E9750A" w:rsidRDefault="00A16F12">
      <w:pPr>
        <w:rPr>
          <w:lang w:val="en-US"/>
        </w:rPr>
      </w:pPr>
      <w:bookmarkStart w:id="1843" w:name="_Toc97034953"/>
      <w:bookmarkStart w:id="1844" w:name="_Toc94020419"/>
      <w:bookmarkStart w:id="1845" w:name="_Toc89426632"/>
      <w:bookmarkStart w:id="1846" w:name="_Toc81242846"/>
      <w:bookmarkStart w:id="1847" w:name="_Toc73042502"/>
      <w:bookmarkStart w:id="1848" w:name="_Toc72767050"/>
      <w:bookmarkStart w:id="1849" w:name="_Toc72766483"/>
      <w:bookmarkStart w:id="1850" w:name="_Toc97037825"/>
      <w:bookmarkStart w:id="1851" w:name="_Toc100940035"/>
      <w:bookmarkStart w:id="1852" w:name="_Toc104546901"/>
      <w:bookmarkStart w:id="1853" w:name="_Toc112937948"/>
      <w:bookmarkStart w:id="1854" w:name="_Toc114134705"/>
      <w:r>
        <w:rPr>
          <w:lang w:val="en-US"/>
        </w:rPr>
        <w:t>None.</w:t>
      </w:r>
    </w:p>
    <w:p w14:paraId="1440ECF0" w14:textId="77777777" w:rsidR="00E9750A" w:rsidRDefault="00A16F12">
      <w:pPr>
        <w:pStyle w:val="Heading4"/>
        <w:rPr>
          <w:lang w:val="en-US"/>
        </w:rPr>
      </w:pPr>
      <w:bookmarkStart w:id="1855" w:name="_Toc120681644"/>
      <w:bookmarkStart w:id="1856" w:name="_Toc133434831"/>
      <w:bookmarkStart w:id="1857" w:name="_Toc138694014"/>
      <w:bookmarkStart w:id="1858" w:name="_Toc148535743"/>
      <w:bookmarkStart w:id="1859" w:name="_Toc15174905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19CE5D73" w14:textId="77777777" w:rsidR="00E9750A" w:rsidRDefault="00A16F12">
      <w:pPr>
        <w:rPr>
          <w:lang w:val="en-US"/>
        </w:rPr>
      </w:pPr>
      <w:bookmarkStart w:id="1860" w:name="_Toc72767055"/>
      <w:bookmarkStart w:id="1861" w:name="_Toc72766488"/>
      <w:bookmarkStart w:id="1862" w:name="_Toc73042507"/>
      <w:bookmarkStart w:id="1863" w:name="_Toc81242851"/>
      <w:bookmarkStart w:id="1864" w:name="_Toc89426637"/>
      <w:bookmarkStart w:id="1865" w:name="_Toc94020424"/>
      <w:bookmarkStart w:id="1866" w:name="_Toc97034958"/>
      <w:bookmarkStart w:id="1867" w:name="_Toc97037826"/>
      <w:bookmarkStart w:id="1868" w:name="_Toc100940036"/>
      <w:bookmarkStart w:id="1869" w:name="_Toc104546902"/>
      <w:bookmarkStart w:id="1870" w:name="_Toc112937949"/>
      <w:bookmarkStart w:id="1871" w:name="_Toc114134706"/>
      <w:r>
        <w:rPr>
          <w:lang w:val="en-US"/>
        </w:rPr>
        <w:t>None.</w:t>
      </w:r>
    </w:p>
    <w:p w14:paraId="1CE3C957" w14:textId="77777777" w:rsidR="00E9750A" w:rsidRDefault="00A16F12">
      <w:pPr>
        <w:pStyle w:val="Heading3"/>
      </w:pPr>
      <w:bookmarkStart w:id="1872" w:name="_Toc120681645"/>
      <w:bookmarkStart w:id="1873" w:name="_Toc133434832"/>
      <w:bookmarkStart w:id="1874" w:name="_Toc138694015"/>
      <w:bookmarkStart w:id="1875" w:name="_Toc148535744"/>
      <w:bookmarkStart w:id="1876" w:name="_Toc151749051"/>
      <w:r>
        <w:t>5.1.7</w:t>
      </w:r>
      <w:r>
        <w:tab/>
        <w:t>Error Handling</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69AFC9CC" w14:textId="77777777" w:rsidR="00E9750A" w:rsidRDefault="00A16F12">
      <w:pPr>
        <w:pStyle w:val="Heading4"/>
      </w:pPr>
      <w:bookmarkStart w:id="1877" w:name="_Toc72766489"/>
      <w:bookmarkStart w:id="1878" w:name="_Toc72767056"/>
      <w:bookmarkStart w:id="1879" w:name="_Toc73042508"/>
      <w:bookmarkStart w:id="1880" w:name="_Toc81242852"/>
      <w:bookmarkStart w:id="1881" w:name="_Toc89426638"/>
      <w:bookmarkStart w:id="1882" w:name="_Toc94020425"/>
      <w:bookmarkStart w:id="1883" w:name="_Toc97034959"/>
      <w:bookmarkStart w:id="1884" w:name="_Toc97037827"/>
      <w:bookmarkStart w:id="1885" w:name="_Toc100940037"/>
      <w:bookmarkStart w:id="1886" w:name="_Toc104546903"/>
      <w:bookmarkStart w:id="1887" w:name="_Toc112937950"/>
      <w:bookmarkStart w:id="1888" w:name="_Toc114134707"/>
      <w:bookmarkStart w:id="1889" w:name="_Toc120681646"/>
      <w:bookmarkStart w:id="1890" w:name="_Toc133434833"/>
      <w:bookmarkStart w:id="1891" w:name="_Toc138694016"/>
      <w:bookmarkStart w:id="1892" w:name="_Toc148535745"/>
      <w:bookmarkStart w:id="1893" w:name="_Toc151749052"/>
      <w:r>
        <w:t>5.1.7.1</w:t>
      </w:r>
      <w:r>
        <w:tab/>
        <w:t>General</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p>
    <w:p w14:paraId="2F86F374" w14:textId="4D86C312" w:rsidR="006225F9" w:rsidRDefault="006225F9" w:rsidP="006225F9">
      <w:bookmarkStart w:id="1894" w:name="_Toc72766490"/>
      <w:bookmarkStart w:id="1895" w:name="_Toc72767057"/>
      <w:bookmarkStart w:id="1896" w:name="_Toc73042509"/>
      <w:bookmarkStart w:id="1897" w:name="_Toc81242853"/>
      <w:bookmarkStart w:id="1898" w:name="_Toc89426639"/>
      <w:bookmarkStart w:id="1899" w:name="_Toc94020426"/>
      <w:bookmarkStart w:id="1900" w:name="_Toc97034960"/>
      <w:bookmarkStart w:id="1901" w:name="_Toc97037828"/>
      <w:bookmarkStart w:id="1902" w:name="_Toc100940038"/>
      <w:bookmarkStart w:id="1903" w:name="_Toc104546904"/>
      <w:bookmarkStart w:id="1904" w:name="_Toc112937951"/>
      <w:bookmarkStart w:id="1905" w:name="_Toc114134708"/>
      <w:bookmarkStart w:id="1906" w:name="_Toc120681647"/>
      <w:bookmarkStart w:id="1907" w:name="_Toc133434834"/>
      <w:bookmarkStart w:id="1908" w:name="_Toc138694017"/>
      <w:r>
        <w:t xml:space="preserve">For the </w:t>
      </w:r>
      <w:proofErr w:type="spellStart"/>
      <w:r>
        <w:t>Nadrf_DataManagement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 xml:space="preserve">In addition, the requirements in the following clauses are applicable for the </w:t>
      </w:r>
      <w:proofErr w:type="spellStart"/>
      <w:r>
        <w:t>Nadrf_DataManagement</w:t>
      </w:r>
      <w:proofErr w:type="spellEnd"/>
      <w:r>
        <w:t xml:space="preserve"> API.</w:t>
      </w:r>
    </w:p>
    <w:p w14:paraId="7D3FB2E4" w14:textId="77777777" w:rsidR="00E9750A" w:rsidRDefault="00A16F12">
      <w:pPr>
        <w:pStyle w:val="Heading4"/>
      </w:pPr>
      <w:bookmarkStart w:id="1909" w:name="_Toc148535746"/>
      <w:bookmarkStart w:id="1910" w:name="_Toc151749053"/>
      <w:r>
        <w:lastRenderedPageBreak/>
        <w:t>5.1.7.2</w:t>
      </w:r>
      <w:r>
        <w:tab/>
        <w:t>Protocol Errors</w:t>
      </w:r>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p>
    <w:p w14:paraId="0FBEDBDA" w14:textId="77777777" w:rsidR="00E9750A" w:rsidRDefault="00A16F12">
      <w:r>
        <w:t xml:space="preserve">No specific procedures for the </w:t>
      </w:r>
      <w:proofErr w:type="spellStart"/>
      <w:r>
        <w:t>Nadrf_DataManagement</w:t>
      </w:r>
      <w:proofErr w:type="spellEnd"/>
      <w:r>
        <w:t xml:space="preserve"> service are specified.</w:t>
      </w:r>
    </w:p>
    <w:p w14:paraId="2804F9F6" w14:textId="77777777" w:rsidR="00E9750A" w:rsidRDefault="00A16F12">
      <w:pPr>
        <w:pStyle w:val="Heading4"/>
      </w:pPr>
      <w:bookmarkStart w:id="1911" w:name="_Toc72766491"/>
      <w:bookmarkStart w:id="1912" w:name="_Toc72767058"/>
      <w:bookmarkStart w:id="1913" w:name="_Toc73042510"/>
      <w:bookmarkStart w:id="1914" w:name="_Toc81242854"/>
      <w:bookmarkStart w:id="1915" w:name="_Toc89426640"/>
      <w:bookmarkStart w:id="1916" w:name="_Toc94020427"/>
      <w:bookmarkStart w:id="1917" w:name="_Toc97034961"/>
      <w:bookmarkStart w:id="1918" w:name="_Toc97037829"/>
      <w:bookmarkStart w:id="1919" w:name="_Toc100940039"/>
      <w:bookmarkStart w:id="1920" w:name="_Toc104546905"/>
      <w:bookmarkStart w:id="1921" w:name="_Toc112937952"/>
      <w:bookmarkStart w:id="1922" w:name="_Toc114134709"/>
      <w:bookmarkStart w:id="1923" w:name="_Toc120681648"/>
      <w:bookmarkStart w:id="1924" w:name="_Toc133434835"/>
      <w:bookmarkStart w:id="1925" w:name="_Toc138694018"/>
      <w:bookmarkStart w:id="1926" w:name="_Toc148535747"/>
      <w:bookmarkStart w:id="1927" w:name="_Toc151749054"/>
      <w:r>
        <w:t>5.1.7.3</w:t>
      </w:r>
      <w:r>
        <w:tab/>
        <w:t>Application Errors</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61F61BF2" w14:textId="77777777" w:rsidR="00E9750A" w:rsidRDefault="00A16F12">
      <w:r>
        <w:t xml:space="preserve">The application errors defined for the </w:t>
      </w:r>
      <w:proofErr w:type="spellStart"/>
      <w:r>
        <w:t>Nadrf_DataManagement</w:t>
      </w:r>
      <w:proofErr w:type="spellEnd"/>
      <w:r>
        <w:rPr>
          <w:lang w:eastAsia="zh-CN"/>
        </w:rPr>
        <w:t xml:space="preserve"> </w:t>
      </w:r>
      <w:r>
        <w:t xml:space="preserve"> 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Heading3"/>
        <w:rPr>
          <w:lang w:eastAsia="zh-CN"/>
        </w:rPr>
      </w:pPr>
      <w:bookmarkStart w:id="1928" w:name="_Toc72766492"/>
      <w:bookmarkStart w:id="1929" w:name="_Toc72767059"/>
      <w:bookmarkStart w:id="1930" w:name="_Toc73042511"/>
      <w:bookmarkStart w:id="1931" w:name="_Toc81242855"/>
      <w:bookmarkStart w:id="1932" w:name="_Toc89426641"/>
      <w:bookmarkStart w:id="1933" w:name="_Toc94020428"/>
      <w:bookmarkStart w:id="1934" w:name="_Toc97034962"/>
      <w:bookmarkStart w:id="1935" w:name="_Toc97037830"/>
      <w:bookmarkStart w:id="1936" w:name="_Toc100940040"/>
      <w:bookmarkStart w:id="1937" w:name="_Toc104546906"/>
      <w:bookmarkStart w:id="1938" w:name="_Toc112937953"/>
      <w:bookmarkStart w:id="1939" w:name="_Toc114134710"/>
      <w:bookmarkStart w:id="1940" w:name="_Toc120681649"/>
      <w:bookmarkStart w:id="1941" w:name="_Toc133434836"/>
      <w:bookmarkStart w:id="1942" w:name="_Toc138694019"/>
      <w:bookmarkStart w:id="1943" w:name="_Toc148535748"/>
      <w:bookmarkStart w:id="1944" w:name="_Toc151749055"/>
      <w:r>
        <w:t>5.1.8</w:t>
      </w:r>
      <w:r>
        <w:rPr>
          <w:lang w:eastAsia="zh-CN"/>
        </w:rPr>
        <w:tab/>
        <w:t>Feature negotiation</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p>
    <w:p w14:paraId="14492887" w14:textId="77777777" w:rsidR="00E9750A" w:rsidRDefault="00A16F12">
      <w:r>
        <w:t xml:space="preserve">The optional features in table 5.1.8-1 are defined for the </w:t>
      </w:r>
      <w:proofErr w:type="spellStart"/>
      <w:r>
        <w:t>Nadrf_DataManagement</w:t>
      </w:r>
      <w:proofErr w:type="spellEnd"/>
      <w:r>
        <w:rPr>
          <w:lang w:eastAsia="zh-CN"/>
        </w:rPr>
        <w:t xml:space="preserve"> API. They shall be negotiated using the </w:t>
      </w:r>
      <w:r>
        <w:t>extensibility mechanism defined in clause 6.6 of 3GPP TS 29.500 [4].</w:t>
      </w:r>
    </w:p>
    <w:p w14:paraId="1B4A4AB6" w14:textId="77777777" w:rsidR="002711C6" w:rsidRDefault="002711C6" w:rsidP="002711C6">
      <w:pPr>
        <w:keepNext/>
        <w:keepLines/>
        <w:spacing w:before="60"/>
        <w:jc w:val="center"/>
        <w:rPr>
          <w:rFonts w:ascii="Arial" w:hAnsi="Arial"/>
          <w:b/>
        </w:rPr>
      </w:pPr>
      <w:bookmarkStart w:id="1945" w:name="_Toc97034963"/>
      <w:bookmarkStart w:id="1946" w:name="_Toc81242856"/>
      <w:bookmarkStart w:id="1947" w:name="_Toc73042512"/>
      <w:bookmarkStart w:id="1948" w:name="_Toc89426642"/>
      <w:bookmarkStart w:id="1949" w:name="_Toc94020429"/>
      <w:bookmarkStart w:id="1950" w:name="_Toc72767060"/>
      <w:bookmarkStart w:id="1951" w:name="_Toc72766493"/>
      <w:bookmarkStart w:id="1952" w:name="_Toc97037831"/>
      <w:bookmarkStart w:id="1953" w:name="_Toc100940041"/>
      <w:bookmarkStart w:id="1954" w:name="_Toc104546907"/>
      <w:bookmarkStart w:id="1955" w:name="_Toc112937954"/>
      <w:bookmarkStart w:id="1956" w:name="_Toc114134711"/>
      <w:bookmarkStart w:id="1957" w:name="_Toc120681650"/>
      <w:bookmarkStart w:id="1958" w:name="_Toc133434837"/>
      <w:bookmarkStart w:id="1959" w:name="_Toc138694020"/>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proofErr w:type="spellStart"/>
            <w:r>
              <w:rPr>
                <w:rFonts w:ascii="Arial" w:hAnsi="Arial" w:cs="Arial"/>
                <w:sz w:val="18"/>
                <w:szCs w:val="18"/>
                <w:lang w:eastAsia="zh-CN"/>
              </w:rPr>
              <w:t>Multi</w:t>
            </w:r>
            <w:r>
              <w:rPr>
                <w:rFonts w:ascii="Arial" w:hAnsi="Arial"/>
                <w:sz w:val="18"/>
                <w:lang w:eastAsia="zh-CN"/>
              </w:rPr>
              <w:t>ProcessingInstruction</w:t>
            </w:r>
            <w:proofErr w:type="spellEnd"/>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proofErr w:type="spellStart"/>
            <w:r>
              <w:rPr>
                <w:rFonts w:ascii="Arial" w:hAnsi="Arial"/>
                <w:sz w:val="18"/>
              </w:rPr>
              <w:t>UpEvents</w:t>
            </w:r>
            <w:proofErr w:type="spellEnd"/>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proofErr w:type="spellStart"/>
            <w:r>
              <w:rPr>
                <w:rFonts w:ascii="Arial" w:hAnsi="Arial" w:cs="Arial"/>
                <w:sz w:val="18"/>
                <w:szCs w:val="18"/>
                <w:lang w:eastAsia="zh-CN"/>
              </w:rPr>
              <w:t>EnhDataMgmt</w:t>
            </w:r>
            <w:proofErr w:type="spellEnd"/>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proofErr w:type="spellStart"/>
            <w:r>
              <w:rPr>
                <w:rFonts w:ascii="Arial" w:hAnsi="Arial" w:cs="Arial"/>
                <w:sz w:val="18"/>
                <w:szCs w:val="18"/>
                <w:lang w:eastAsia="zh-CN"/>
              </w:rPr>
              <w:t>LocEvents</w:t>
            </w:r>
            <w:proofErr w:type="spellEnd"/>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Heading3"/>
      </w:pPr>
      <w:bookmarkStart w:id="1960" w:name="_Toc148535749"/>
      <w:bookmarkStart w:id="1961" w:name="_Toc151749056"/>
      <w:r>
        <w:t>5.1.9</w:t>
      </w:r>
      <w:r>
        <w:tab/>
        <w:t>Security</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53BD617E" w14:textId="77777777" w:rsidR="00F547CF" w:rsidRDefault="00F547CF" w:rsidP="00F547CF">
      <w:r>
        <w:t xml:space="preserve">As indicated in 3GPP TS 33.501 [8] and 3GPP TS 29.500 [4], the access to the </w:t>
      </w:r>
      <w:proofErr w:type="spellStart"/>
      <w:r>
        <w:t>Nadrf_DataManagement</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 xml:space="preserve">As indicated in 3GPP TS 33.501 [8] and 3GPP TS 29.500 [4], the access to the </w:t>
      </w:r>
      <w:proofErr w:type="spellStart"/>
      <w:r>
        <w:t>Nadrf_DataManagement</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 xml:space="preserve">If OAuth2 is used, an NF Service Consumer, prior to consuming services offered by the </w:t>
      </w:r>
      <w:proofErr w:type="spellStart"/>
      <w:r>
        <w:t>Nadrf_DataManagement</w:t>
      </w:r>
      <w:proofErr w:type="spellEnd"/>
      <w:r>
        <w:t xml:space="preserve">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 xml:space="preserve">When multiple NRFs are deployed in a network, the NRF used as authorization server is the same NRF that the NF Service Consumer used for discovering the </w:t>
      </w:r>
      <w:proofErr w:type="spellStart"/>
      <w:r>
        <w:t>Nadrf_DataManagement</w:t>
      </w:r>
      <w:proofErr w:type="spellEnd"/>
      <w:r>
        <w:rPr>
          <w:lang w:eastAsia="zh-CN"/>
        </w:rPr>
        <w:t xml:space="preserve"> </w:t>
      </w:r>
      <w:r>
        <w:t>service.</w:t>
      </w:r>
    </w:p>
    <w:p w14:paraId="39CF23FF" w14:textId="77777777" w:rsidR="00F547CF" w:rsidRDefault="00F547CF" w:rsidP="00F547CF">
      <w:r>
        <w:t xml:space="preserve">The </w:t>
      </w:r>
      <w:proofErr w:type="spellStart"/>
      <w:r>
        <w:t>Nadrf_DataManagement</w:t>
      </w:r>
      <w:proofErr w:type="spellEnd"/>
      <w:r>
        <w:t xml:space="preserve">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proofErr w:type="spellStart"/>
      <w:r>
        <w:rPr>
          <w:lang w:val="en-US"/>
        </w:rPr>
        <w:t>Nadrf_DataManagement</w:t>
      </w:r>
      <w:proofErr w:type="spellEnd"/>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F547CF" w14:paraId="1F48FC57" w14:textId="77777777" w:rsidTr="00F547CF">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9A069D" w14:textId="77777777" w:rsidR="00F547CF" w:rsidRDefault="00F547CF">
            <w:pPr>
              <w:pStyle w:val="TAH"/>
            </w:pPr>
            <w: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FCB217" w14:textId="77777777" w:rsidR="00F547CF" w:rsidRDefault="00F547CF">
            <w:pPr>
              <w:pStyle w:val="TAH"/>
            </w:pPr>
            <w:r>
              <w:t>Description</w:t>
            </w:r>
          </w:p>
        </w:tc>
      </w:tr>
      <w:tr w:rsidR="00F547CF" w14:paraId="4498CB34"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05633B" w14:textId="77777777" w:rsidR="00F547CF" w:rsidRDefault="00F547CF">
            <w:pPr>
              <w:pStyle w:val="TAL"/>
            </w:pPr>
            <w:r>
              <w:t>"</w:t>
            </w:r>
            <w:proofErr w:type="spellStart"/>
            <w:r>
              <w:t>nnadrf-datamanagement</w:t>
            </w:r>
            <w:proofErr w:type="spellEnd"/>
            <w: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CAF2B" w14:textId="77777777" w:rsidR="00F547CF" w:rsidRDefault="00F547CF">
            <w:pPr>
              <w:pStyle w:val="TAL"/>
            </w:pPr>
            <w:r>
              <w:t xml:space="preserve">Access to the </w:t>
            </w:r>
            <w:proofErr w:type="spellStart"/>
            <w:r>
              <w:rPr>
                <w:lang w:val="en-US"/>
              </w:rPr>
              <w:t>Nadrf_DataManagement</w:t>
            </w:r>
            <w:proofErr w:type="spellEnd"/>
            <w:r>
              <w:rPr>
                <w:noProof/>
                <w:lang w:val="en-US"/>
              </w:rPr>
              <w:t xml:space="preserve"> </w:t>
            </w:r>
            <w:r>
              <w:t>API</w:t>
            </w:r>
          </w:p>
        </w:tc>
      </w:tr>
      <w:tr w:rsidR="00F547CF" w14:paraId="2E9B3FCC"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B867C7" w14:textId="1029B256" w:rsidR="00F547CF" w:rsidRDefault="00F547CF">
            <w:pPr>
              <w:pStyle w:val="TAL"/>
            </w:pPr>
            <w:r>
              <w:t>“</w:t>
            </w:r>
            <w:proofErr w:type="spellStart"/>
            <w:r>
              <w:t>nnadrf-datamanagement</w:t>
            </w:r>
            <w:proofErr w:type="spellEnd"/>
            <w:r>
              <w:t>:</w:t>
            </w:r>
            <w:r>
              <w:rPr>
                <w:lang w:val="en-US"/>
              </w:rPr>
              <w:t>storage-read-delete-subs</w:t>
            </w:r>
            <w: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7207A0" w14:textId="2AAB4E35" w:rsidR="00F547CF" w:rsidRDefault="00F547CF">
            <w:pPr>
              <w:pStyle w:val="TAL"/>
            </w:pPr>
            <w:r>
              <w:t xml:space="preserve">Access to service operations applying to </w:t>
            </w:r>
            <w:proofErr w:type="spellStart"/>
            <w:r>
              <w:rPr>
                <w:lang w:val="en-US"/>
              </w:rPr>
              <w:t>Nadrf_DataManagement_StorageSubscriptionRequest</w:t>
            </w:r>
            <w:proofErr w:type="spellEnd"/>
            <w:r>
              <w:rPr>
                <w:lang w:val="en-US"/>
              </w:rPr>
              <w:t xml:space="preserve">, </w:t>
            </w:r>
            <w:proofErr w:type="spellStart"/>
            <w:r>
              <w:rPr>
                <w:lang w:val="en-US"/>
              </w:rPr>
              <w:t>Nadrf_DataManagement_StorageSubscriptionRemoval</w:t>
            </w:r>
            <w:proofErr w:type="spellEnd"/>
            <w:r>
              <w:rPr>
                <w:lang w:val="en-US"/>
              </w:rPr>
              <w:t xml:space="preserve">, </w:t>
            </w:r>
            <w:proofErr w:type="spellStart"/>
            <w:r>
              <w:rPr>
                <w:lang w:val="en-US"/>
              </w:rPr>
              <w:t>Nadrf_DataManagement_RetrievalRequest</w:t>
            </w:r>
            <w:proofErr w:type="spellEnd"/>
            <w:r>
              <w:rPr>
                <w:lang w:val="en-US"/>
              </w:rPr>
              <w:t xml:space="preserve">, </w:t>
            </w:r>
            <w:proofErr w:type="spellStart"/>
            <w:r>
              <w:rPr>
                <w:lang w:val="en-US"/>
              </w:rPr>
              <w:t>Nadrf_DataManagement_RetrievalSubscribe</w:t>
            </w:r>
            <w:proofErr w:type="spellEnd"/>
            <w:r>
              <w:rPr>
                <w:lang w:val="en-US"/>
              </w:rPr>
              <w:t xml:space="preserve">, </w:t>
            </w:r>
            <w:proofErr w:type="spellStart"/>
            <w:r>
              <w:rPr>
                <w:lang w:val="en-US"/>
              </w:rPr>
              <w:t>Nadrf_DataManagement_RetrievalUnsubscribe</w:t>
            </w:r>
            <w:proofErr w:type="spellEnd"/>
            <w:r>
              <w:rPr>
                <w:lang w:val="en-US"/>
              </w:rPr>
              <w:t xml:space="preserve">, </w:t>
            </w:r>
            <w:proofErr w:type="spellStart"/>
            <w:r>
              <w:rPr>
                <w:lang w:val="en-US"/>
              </w:rPr>
              <w:t>Nadrf_DataManagement_RetrievalNotify</w:t>
            </w:r>
            <w:proofErr w:type="spellEnd"/>
            <w:r>
              <w:rPr>
                <w:lang w:val="en-US"/>
              </w:rPr>
              <w:t xml:space="preserve">, </w:t>
            </w:r>
            <w:proofErr w:type="spellStart"/>
            <w:r>
              <w:rPr>
                <w:lang w:val="en-US"/>
              </w:rPr>
              <w:t>Nadrf_DataManagement_Delete</w:t>
            </w:r>
            <w:proofErr w:type="spellEnd"/>
            <w:r>
              <w:rPr>
                <w:lang w:val="en-US"/>
              </w:rPr>
              <w:t xml:space="preserv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Heading2"/>
      </w:pPr>
      <w:bookmarkStart w:id="1962" w:name="_Toc148535750"/>
      <w:bookmarkStart w:id="1963" w:name="_Toc151749057"/>
      <w:r>
        <w:lastRenderedPageBreak/>
        <w:t>5.2</w:t>
      </w:r>
      <w:r>
        <w:tab/>
      </w:r>
      <w:proofErr w:type="spellStart"/>
      <w:r>
        <w:t>Nadrf_MLModelManagement</w:t>
      </w:r>
      <w:proofErr w:type="spellEnd"/>
      <w:r>
        <w:t xml:space="preserve"> Service API</w:t>
      </w:r>
      <w:bookmarkEnd w:id="1962"/>
      <w:bookmarkEnd w:id="1963"/>
    </w:p>
    <w:p w14:paraId="3D671463" w14:textId="77777777" w:rsidR="00356552" w:rsidRDefault="00356552" w:rsidP="00356552">
      <w:pPr>
        <w:pStyle w:val="Heading3"/>
      </w:pPr>
      <w:bookmarkStart w:id="1964" w:name="_Toc148535751"/>
      <w:bookmarkStart w:id="1965" w:name="_Toc151749058"/>
      <w:r>
        <w:t>5.2.1</w:t>
      </w:r>
      <w:r>
        <w:tab/>
        <w:t>Introduction</w:t>
      </w:r>
      <w:bookmarkEnd w:id="1964"/>
      <w:bookmarkEnd w:id="1965"/>
    </w:p>
    <w:p w14:paraId="36860171" w14:textId="77777777" w:rsidR="00356552" w:rsidRDefault="00356552" w:rsidP="00356552">
      <w:pPr>
        <w:rPr>
          <w:lang w:eastAsia="zh-CN"/>
        </w:rPr>
      </w:pPr>
      <w:r>
        <w:t xml:space="preserve">The </w:t>
      </w:r>
      <w:proofErr w:type="spellStart"/>
      <w:r>
        <w:t>Nadrf_MLModelManagement</w:t>
      </w:r>
      <w:proofErr w:type="spellEnd"/>
      <w:r>
        <w:t xml:space="preserve"> service shall use the </w:t>
      </w:r>
      <w:proofErr w:type="spellStart"/>
      <w:r>
        <w:t>Nadrf_MLModelManagement</w:t>
      </w:r>
      <w:proofErr w:type="spellEnd"/>
      <w:r>
        <w:t xml:space="preserve"> </w:t>
      </w:r>
      <w:r>
        <w:rPr>
          <w:lang w:eastAsia="zh-CN"/>
        </w:rPr>
        <w:t>API.</w:t>
      </w:r>
    </w:p>
    <w:p w14:paraId="4DF21FF8" w14:textId="77777777" w:rsidR="00356552" w:rsidRDefault="00356552" w:rsidP="00356552">
      <w:pPr>
        <w:rPr>
          <w:lang w:eastAsia="zh-CN"/>
        </w:rPr>
      </w:pPr>
      <w:r>
        <w:rPr>
          <w:lang w:eastAsia="zh-CN"/>
        </w:rPr>
        <w:t xml:space="preserve">The API URI of the </w:t>
      </w:r>
      <w:proofErr w:type="spellStart"/>
      <w:r>
        <w:t>Nadrf_MLModelManagement</w:t>
      </w:r>
      <w:proofErr w:type="spellEnd"/>
      <w:r>
        <w:t xml:space="preserve"> </w:t>
      </w:r>
      <w:r>
        <w:rPr>
          <w:lang w:eastAsia="zh-CN"/>
        </w:rPr>
        <w:t>API shall be:</w:t>
      </w:r>
    </w:p>
    <w:p w14:paraId="5CC157B7" w14:textId="77777777" w:rsidR="00356552" w:rsidRDefault="00356552" w:rsidP="00356552">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rPr>
          <w:bCs/>
        </w:rPr>
        <w:t>nadrf-</w:t>
      </w:r>
      <w:r>
        <w:t>mlmodelmanagement</w:t>
      </w:r>
      <w:proofErr w:type="spellEnd"/>
      <w:r>
        <w:t>".</w:t>
      </w:r>
    </w:p>
    <w:p w14:paraId="7977B330" w14:textId="77777777" w:rsidR="00356552" w:rsidRDefault="00356552" w:rsidP="00356552">
      <w:pPr>
        <w:pStyle w:val="B1"/>
      </w:pPr>
      <w:r>
        <w:t>-</w:t>
      </w:r>
      <w:r>
        <w:tab/>
        <w:t>The &lt;</w:t>
      </w:r>
      <w:proofErr w:type="spellStart"/>
      <w:r>
        <w:t>apiVersion</w:t>
      </w:r>
      <w:proofErr w:type="spellEnd"/>
      <w:r>
        <w:t>&gt; shall be "v1".</w:t>
      </w:r>
    </w:p>
    <w:p w14:paraId="002235CC" w14:textId="77777777" w:rsidR="00356552" w:rsidRDefault="00356552" w:rsidP="00356552">
      <w:pPr>
        <w:pStyle w:val="B1"/>
        <w:rPr>
          <w:lang w:eastAsia="zh-CN"/>
        </w:rPr>
      </w:pPr>
      <w:r>
        <w:t>-</w:t>
      </w:r>
      <w:r>
        <w:tab/>
        <w:t>The &lt;</w:t>
      </w:r>
      <w:proofErr w:type="spellStart"/>
      <w:r>
        <w:t>apiSpecificResourceUriPart</w:t>
      </w:r>
      <w:proofErr w:type="spellEnd"/>
      <w:r>
        <w:t>&gt; shall be set as described in clause</w:t>
      </w:r>
      <w:r>
        <w:rPr>
          <w:lang w:eastAsia="zh-CN"/>
        </w:rPr>
        <w:t> </w:t>
      </w:r>
      <w:r>
        <w:t>5.2.3.</w:t>
      </w:r>
    </w:p>
    <w:p w14:paraId="3B76823D" w14:textId="77777777" w:rsidR="00356552" w:rsidRDefault="00356552" w:rsidP="00356552">
      <w:pPr>
        <w:pStyle w:val="Heading3"/>
      </w:pPr>
      <w:bookmarkStart w:id="1966" w:name="_Toc148535752"/>
      <w:bookmarkStart w:id="1967" w:name="_Toc151749059"/>
      <w:r>
        <w:t>5.2.2</w:t>
      </w:r>
      <w:r>
        <w:tab/>
        <w:t>Usage of HTTP</w:t>
      </w:r>
      <w:bookmarkEnd w:id="1966"/>
      <w:bookmarkEnd w:id="1967"/>
    </w:p>
    <w:p w14:paraId="4C6F41AA" w14:textId="77777777" w:rsidR="00356552" w:rsidRDefault="00356552" w:rsidP="00356552">
      <w:pPr>
        <w:pStyle w:val="Heading4"/>
      </w:pPr>
      <w:bookmarkStart w:id="1968" w:name="_Toc148535753"/>
      <w:bookmarkStart w:id="1969" w:name="_Toc151749060"/>
      <w:r>
        <w:t>5.2.2.1</w:t>
      </w:r>
      <w:r>
        <w:tab/>
        <w:t>General</w:t>
      </w:r>
      <w:bookmarkEnd w:id="1968"/>
      <w:bookmarkEnd w:id="1969"/>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 xml:space="preserve">The </w:t>
      </w:r>
      <w:proofErr w:type="spellStart"/>
      <w:r>
        <w:t>OpenAPI</w:t>
      </w:r>
      <w:proofErr w:type="spellEnd"/>
      <w:r>
        <w:t xml:space="preserve"> [6] specification of HTTP messages and content bodies for the </w:t>
      </w:r>
      <w:proofErr w:type="spellStart"/>
      <w:r>
        <w:t>Nadrf_MLModelManagement</w:t>
      </w:r>
      <w:proofErr w:type="spellEnd"/>
      <w:r>
        <w:t xml:space="preserve"> API is contained in Annex A.</w:t>
      </w:r>
    </w:p>
    <w:p w14:paraId="16F1B43B" w14:textId="77777777" w:rsidR="00356552" w:rsidRDefault="00356552" w:rsidP="00356552">
      <w:pPr>
        <w:pStyle w:val="Heading4"/>
      </w:pPr>
      <w:bookmarkStart w:id="1970" w:name="_Toc148535754"/>
      <w:bookmarkStart w:id="1971" w:name="_Toc151749061"/>
      <w:r>
        <w:t>5.2.2.2</w:t>
      </w:r>
      <w:r>
        <w:tab/>
        <w:t>HTTP standard headers</w:t>
      </w:r>
      <w:bookmarkEnd w:id="1970"/>
      <w:bookmarkEnd w:id="1971"/>
    </w:p>
    <w:p w14:paraId="519C0AC8" w14:textId="77777777" w:rsidR="00356552" w:rsidRDefault="00356552" w:rsidP="00356552">
      <w:pPr>
        <w:pStyle w:val="Heading5"/>
        <w:rPr>
          <w:lang w:eastAsia="zh-CN"/>
        </w:rPr>
      </w:pPr>
      <w:bookmarkStart w:id="1972" w:name="_Toc148535755"/>
      <w:bookmarkStart w:id="1973" w:name="_Toc151749062"/>
      <w:r>
        <w:t>5.2.2.2.1</w:t>
      </w:r>
      <w:r>
        <w:rPr>
          <w:lang w:eastAsia="zh-CN"/>
        </w:rPr>
        <w:tab/>
        <w:t>General</w:t>
      </w:r>
      <w:bookmarkEnd w:id="1972"/>
      <w:bookmarkEnd w:id="1973"/>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Heading5"/>
      </w:pPr>
      <w:bookmarkStart w:id="1974" w:name="_Toc148535756"/>
      <w:bookmarkStart w:id="1975" w:name="_Toc151749063"/>
      <w:r>
        <w:t>5.2.2.2.2</w:t>
      </w:r>
      <w:r>
        <w:tab/>
        <w:t>Content type</w:t>
      </w:r>
      <w:bookmarkEnd w:id="1974"/>
      <w:bookmarkEnd w:id="1975"/>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w:t>
      </w:r>
      <w:proofErr w:type="spellStart"/>
      <w:r>
        <w:t>json</w:t>
      </w:r>
      <w:proofErr w:type="spellEnd"/>
      <w:r>
        <w:t>".</w:t>
      </w:r>
    </w:p>
    <w:p w14:paraId="0BA429B8" w14:textId="2A2D661B" w:rsidR="00D47096" w:rsidRDefault="00D47096" w:rsidP="00D47096">
      <w:bookmarkStart w:id="1976" w:name="_Toc148535757"/>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2E2277E9" w14:textId="77777777" w:rsidR="00356552" w:rsidRDefault="00356552" w:rsidP="00356552">
      <w:pPr>
        <w:pStyle w:val="Heading4"/>
      </w:pPr>
      <w:bookmarkStart w:id="1977" w:name="_Toc151749064"/>
      <w:r>
        <w:t>5.2.2.3</w:t>
      </w:r>
      <w:r>
        <w:tab/>
        <w:t>HTTP custom headers</w:t>
      </w:r>
      <w:bookmarkEnd w:id="1976"/>
      <w:bookmarkEnd w:id="1977"/>
    </w:p>
    <w:p w14:paraId="7B5EE674" w14:textId="77777777" w:rsidR="00356552" w:rsidRDefault="00356552" w:rsidP="00356552">
      <w:r>
        <w:t>The mandatory HTTP custom header fields specified in clause 5.2.3.2 of 3GPP TS 29.500 [4] shall be applicable.</w:t>
      </w:r>
    </w:p>
    <w:p w14:paraId="02BBF4EB" w14:textId="77777777" w:rsidR="00356552" w:rsidRDefault="00356552" w:rsidP="00356552">
      <w:pPr>
        <w:pStyle w:val="Heading3"/>
      </w:pPr>
      <w:bookmarkStart w:id="1978" w:name="_Toc148535758"/>
      <w:bookmarkStart w:id="1979" w:name="_Toc151749065"/>
      <w:r>
        <w:t>5.2.3</w:t>
      </w:r>
      <w:r>
        <w:tab/>
        <w:t>Resources</w:t>
      </w:r>
      <w:bookmarkEnd w:id="1978"/>
      <w:bookmarkEnd w:id="1979"/>
    </w:p>
    <w:p w14:paraId="7FAF89C0" w14:textId="77777777" w:rsidR="00356552" w:rsidRDefault="00356552" w:rsidP="00356552">
      <w:pPr>
        <w:pStyle w:val="Heading4"/>
      </w:pPr>
      <w:bookmarkStart w:id="1980" w:name="_Toc148535759"/>
      <w:bookmarkStart w:id="1981" w:name="_Toc151749066"/>
      <w:r>
        <w:t>5.2.3.1</w:t>
      </w:r>
      <w:r>
        <w:tab/>
        <w:t>Overview</w:t>
      </w:r>
      <w:bookmarkEnd w:id="1980"/>
      <w:bookmarkEnd w:id="1981"/>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lastRenderedPageBreak/>
        <w:t xml:space="preserve">Figure 5.2.3.1-1 depicts the resource URIs structure for the </w:t>
      </w:r>
      <w:proofErr w:type="spellStart"/>
      <w:r>
        <w:t>Nadrf_MLModelManagement</w:t>
      </w:r>
      <w:proofErr w:type="spellEnd"/>
      <w:r>
        <w:t xml:space="preserve"> API.</w:t>
      </w:r>
    </w:p>
    <w:p w14:paraId="083F9839" w14:textId="77777777" w:rsidR="00356552" w:rsidRDefault="00356552" w:rsidP="00356552">
      <w:pPr>
        <w:pStyle w:val="TH"/>
        <w:rPr>
          <w:lang w:val="en-US"/>
        </w:rPr>
      </w:pPr>
      <w:r>
        <w:rPr>
          <w:rFonts w:eastAsia="SimSun"/>
        </w:rPr>
        <w:object w:dxaOrig="7128" w:dyaOrig="2652" w14:anchorId="762D224E">
          <v:shape id="_x0000_i1046" type="#_x0000_t75" style="width:357pt;height:132.75pt" o:ole="">
            <v:imagedata r:id="rId52" o:title="" cropbottom="7081f" cropright="4734f"/>
          </v:shape>
          <o:OLEObject Type="Embed" ProgID="Visio.Drawing.15" ShapeID="_x0000_i1046" DrawAspect="Content" ObjectID="_1764440413" r:id="rId53"/>
        </w:object>
      </w:r>
    </w:p>
    <w:p w14:paraId="0ABF6E18" w14:textId="77777777" w:rsidR="00356552" w:rsidRDefault="00356552" w:rsidP="00356552">
      <w:pPr>
        <w:pStyle w:val="TF"/>
      </w:pPr>
      <w:r>
        <w:t xml:space="preserve">Figure 5.2.3.1-1: Resource URI structure of the </w:t>
      </w:r>
      <w:proofErr w:type="spellStart"/>
      <w:r>
        <w:t>Nadrf_MLModelManagement</w:t>
      </w:r>
      <w:proofErr w:type="spellEnd"/>
      <w:r>
        <w:t xml:space="preserve">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356552" w14:paraId="4BA143EF" w14:textId="77777777" w:rsidTr="00356552">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356552">
        <w:trPr>
          <w:jc w:val="center"/>
        </w:trPr>
        <w:tc>
          <w:tcPr>
            <w:tcW w:w="1338"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501"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w:t>
            </w:r>
            <w:proofErr w:type="spellStart"/>
            <w:r>
              <w:t>mlmodel</w:t>
            </w:r>
            <w:proofErr w:type="spellEnd"/>
            <w:r>
              <w:t>-store-records</w:t>
            </w:r>
          </w:p>
        </w:tc>
        <w:tc>
          <w:tcPr>
            <w:tcW w:w="505"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1656"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56552" w14:paraId="120EDC65" w14:textId="77777777" w:rsidTr="0035655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56552" w:rsidRDefault="00356552">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03DA8BE6" w14:textId="77777777" w:rsidR="00356552" w:rsidRDefault="00356552">
            <w:pPr>
              <w:pStyle w:val="TAL"/>
            </w:pPr>
            <w:r>
              <w:t>POST</w:t>
            </w:r>
          </w:p>
        </w:tc>
        <w:tc>
          <w:tcPr>
            <w:tcW w:w="1656" w:type="pct"/>
            <w:tcBorders>
              <w:top w:val="single" w:sz="6" w:space="0" w:color="auto"/>
              <w:left w:val="single" w:sz="6" w:space="0" w:color="auto"/>
              <w:bottom w:val="single" w:sz="6" w:space="0" w:color="auto"/>
              <w:right w:val="single" w:sz="6" w:space="0" w:color="auto"/>
            </w:tcBorders>
            <w:hideMark/>
          </w:tcPr>
          <w:p w14:paraId="7235B933" w14:textId="77777777" w:rsidR="00356552" w:rsidRDefault="00356552">
            <w:pPr>
              <w:pStyle w:val="TAL"/>
            </w:pPr>
            <w:r>
              <w:t>Create a new Individual ML Model Store resource.</w:t>
            </w:r>
          </w:p>
        </w:tc>
      </w:tr>
      <w:tr w:rsidR="00356552" w14:paraId="093A655D" w14:textId="77777777" w:rsidTr="00356552">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5F29B820" w14:textId="77777777" w:rsidR="00356552" w:rsidRDefault="00356552">
            <w:pPr>
              <w:pStyle w:val="TAL"/>
            </w:pPr>
            <w:r>
              <w:t>Individual ADRF ML Model Store Record</w:t>
            </w:r>
          </w:p>
        </w:tc>
        <w:tc>
          <w:tcPr>
            <w:tcW w:w="0" w:type="auto"/>
            <w:tcBorders>
              <w:top w:val="single" w:sz="6" w:space="0" w:color="auto"/>
              <w:left w:val="single" w:sz="6" w:space="0" w:color="auto"/>
              <w:bottom w:val="single" w:sz="6" w:space="0" w:color="auto"/>
              <w:right w:val="single" w:sz="6" w:space="0" w:color="auto"/>
            </w:tcBorders>
            <w:vAlign w:val="center"/>
            <w:hideMark/>
          </w:tcPr>
          <w:p w14:paraId="5E898E9F" w14:textId="77777777" w:rsidR="00356552" w:rsidRDefault="00356552">
            <w:pPr>
              <w:pStyle w:val="TAL"/>
            </w:pPr>
            <w:r>
              <w:t>/</w:t>
            </w:r>
            <w:proofErr w:type="spellStart"/>
            <w:r>
              <w:t>mlmodel</w:t>
            </w:r>
            <w:proofErr w:type="spellEnd"/>
            <w:r>
              <w:t>-store-records/{</w:t>
            </w:r>
            <w:proofErr w:type="spellStart"/>
            <w:r>
              <w:t>storeTransId</w:t>
            </w:r>
            <w:proofErr w:type="spellEnd"/>
            <w:r>
              <w:t>}</w:t>
            </w:r>
          </w:p>
        </w:tc>
        <w:tc>
          <w:tcPr>
            <w:tcW w:w="505" w:type="pct"/>
            <w:tcBorders>
              <w:top w:val="single" w:sz="6" w:space="0" w:color="auto"/>
              <w:left w:val="single" w:sz="6" w:space="0" w:color="auto"/>
              <w:bottom w:val="single" w:sz="6" w:space="0" w:color="auto"/>
              <w:right w:val="single" w:sz="6" w:space="0" w:color="auto"/>
            </w:tcBorders>
            <w:hideMark/>
          </w:tcPr>
          <w:p w14:paraId="5E315249" w14:textId="77777777" w:rsidR="00356552" w:rsidRDefault="00356552">
            <w:pPr>
              <w:pStyle w:val="TAL"/>
            </w:pPr>
            <w:r>
              <w:t>DELETE</w:t>
            </w:r>
          </w:p>
        </w:tc>
        <w:tc>
          <w:tcPr>
            <w:tcW w:w="1656" w:type="pct"/>
            <w:tcBorders>
              <w:top w:val="single" w:sz="6" w:space="0" w:color="auto"/>
              <w:left w:val="single" w:sz="6" w:space="0" w:color="auto"/>
              <w:bottom w:val="single" w:sz="6" w:space="0" w:color="auto"/>
              <w:right w:val="single" w:sz="6" w:space="0" w:color="auto"/>
            </w:tcBorders>
            <w:hideMark/>
          </w:tcPr>
          <w:p w14:paraId="252EA345" w14:textId="77777777" w:rsidR="00356552" w:rsidRDefault="00356552">
            <w:pPr>
              <w:pStyle w:val="TAL"/>
            </w:pPr>
            <w:r>
              <w:t>Delete an individual ADRF ML Model Store Record identified by {</w:t>
            </w:r>
            <w:proofErr w:type="spellStart"/>
            <w:r>
              <w:t>storeTransId</w:t>
            </w:r>
            <w:proofErr w:type="spellEnd"/>
            <w:r>
              <w:t>}.</w:t>
            </w:r>
          </w:p>
        </w:tc>
      </w:tr>
    </w:tbl>
    <w:p w14:paraId="204F455A" w14:textId="77777777" w:rsidR="00356552" w:rsidRDefault="00356552" w:rsidP="00356552"/>
    <w:p w14:paraId="1C2459C0" w14:textId="77777777" w:rsidR="00356552" w:rsidRDefault="00356552" w:rsidP="00356552">
      <w:pPr>
        <w:pStyle w:val="Heading4"/>
      </w:pPr>
      <w:bookmarkStart w:id="1982" w:name="_Toc148535760"/>
      <w:bookmarkStart w:id="1983" w:name="_Toc151749067"/>
      <w:r>
        <w:t>5.2.3.2</w:t>
      </w:r>
      <w:r>
        <w:tab/>
        <w:t>Resource: ADRF ML Model Store Records</w:t>
      </w:r>
      <w:bookmarkEnd w:id="1982"/>
      <w:bookmarkEnd w:id="1983"/>
    </w:p>
    <w:p w14:paraId="3993DC3D" w14:textId="77777777" w:rsidR="00356552" w:rsidRDefault="00356552" w:rsidP="00356552">
      <w:pPr>
        <w:pStyle w:val="Heading5"/>
      </w:pPr>
      <w:bookmarkStart w:id="1984" w:name="_Toc148535761"/>
      <w:bookmarkStart w:id="1985" w:name="_Toc151749068"/>
      <w:r>
        <w:t>5.2.3.2.1</w:t>
      </w:r>
      <w:r>
        <w:tab/>
        <w:t>Description</w:t>
      </w:r>
      <w:bookmarkEnd w:id="1984"/>
      <w:bookmarkEnd w:id="1985"/>
    </w:p>
    <w:p w14:paraId="7874E08E" w14:textId="77777777" w:rsidR="00356552" w:rsidRDefault="00356552" w:rsidP="00356552">
      <w:r>
        <w:t xml:space="preserve">The ADRF ML Model Store Records resource represents all ML model storage records to the </w:t>
      </w:r>
      <w:proofErr w:type="spellStart"/>
      <w:r>
        <w:t>Nadrf_MLModelManagement</w:t>
      </w:r>
      <w:proofErr w:type="spellEnd"/>
      <w:r>
        <w:t xml:space="preserve">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Heading5"/>
      </w:pPr>
      <w:bookmarkStart w:id="1986" w:name="_Toc148535762"/>
      <w:bookmarkStart w:id="1987" w:name="_Toc151749069"/>
      <w:r>
        <w:t>5.2.3.2.2</w:t>
      </w:r>
      <w:r>
        <w:tab/>
        <w:t>Resource Definition</w:t>
      </w:r>
      <w:bookmarkEnd w:id="1986"/>
      <w:bookmarkEnd w:id="1987"/>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w:t>
      </w:r>
      <w:proofErr w:type="spellStart"/>
      <w:r>
        <w:t>apiVersion</w:t>
      </w:r>
      <w:proofErr w:type="spellEnd"/>
      <w:r>
        <w:t>&gt;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Heading5"/>
      </w:pPr>
      <w:bookmarkStart w:id="1988" w:name="_Toc148535763"/>
      <w:bookmarkStart w:id="1989" w:name="_Toc151749070"/>
      <w:r>
        <w:t>5.2.3.2.3</w:t>
      </w:r>
      <w:r>
        <w:tab/>
        <w:t>Resource Standard Methods</w:t>
      </w:r>
      <w:bookmarkEnd w:id="1988"/>
      <w:bookmarkEnd w:id="1989"/>
    </w:p>
    <w:p w14:paraId="0D66DB0F" w14:textId="77777777" w:rsidR="00356552" w:rsidRDefault="00356552" w:rsidP="00356552">
      <w:pPr>
        <w:pStyle w:val="Heading6"/>
      </w:pPr>
      <w:bookmarkStart w:id="1990" w:name="_Toc148535764"/>
      <w:bookmarkStart w:id="1991" w:name="_Toc151749071"/>
      <w:r>
        <w:t>5.2.3.2.3.1</w:t>
      </w:r>
      <w:r>
        <w:tab/>
        <w:t>POST</w:t>
      </w:r>
      <w:bookmarkEnd w:id="1990"/>
      <w:bookmarkEnd w:id="1991"/>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lastRenderedPageBreak/>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proofErr w:type="spellStart"/>
            <w:r>
              <w:t>NadrfMLModelStoreRecord</w:t>
            </w:r>
            <w:proofErr w:type="spellEnd"/>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2DC5F893" w14:textId="77777777" w:rsidR="00356552" w:rsidRDefault="00356552" w:rsidP="00356552">
      <w:pPr>
        <w:pStyle w:val="TH"/>
      </w:pPr>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56552" w14:paraId="5357482A"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DF7BF" w14:textId="77777777" w:rsidR="00356552" w:rsidRDefault="00356552">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47613C8" w14:textId="77777777" w:rsidR="00356552" w:rsidRDefault="00356552">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0E1BEBF" w14:textId="77777777" w:rsidR="00356552" w:rsidRDefault="00356552">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6F5F45C1" w14:textId="77777777" w:rsidR="00356552" w:rsidRDefault="00356552">
            <w:pPr>
              <w:pStyle w:val="TAH"/>
            </w:pPr>
            <w:r>
              <w:t>Response</w:t>
            </w:r>
          </w:p>
          <w:p w14:paraId="3503E8F0" w14:textId="77777777" w:rsidR="00356552" w:rsidRDefault="00356552">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20C0CE3" w14:textId="77777777" w:rsidR="00356552" w:rsidRDefault="00356552">
            <w:pPr>
              <w:pStyle w:val="TAH"/>
            </w:pPr>
            <w:r>
              <w:t>Description</w:t>
            </w:r>
          </w:p>
        </w:tc>
      </w:tr>
      <w:tr w:rsidR="00356552" w14:paraId="133BF671"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6785C15" w14:textId="77777777" w:rsidR="00356552" w:rsidRDefault="00356552">
            <w:pPr>
              <w:pStyle w:val="TAL"/>
            </w:pPr>
            <w:proofErr w:type="spellStart"/>
            <w:r>
              <w:t>NadrfMLModelStoreRecord</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62716FE3" w14:textId="77777777" w:rsidR="00356552" w:rsidRDefault="00356552">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34DE44A3" w14:textId="77777777" w:rsidR="00356552" w:rsidRDefault="00356552">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DFBEDA4" w14:textId="77777777" w:rsidR="00356552" w:rsidRDefault="00356552">
            <w:pPr>
              <w:pStyle w:val="TAL"/>
            </w:pPr>
            <w:r>
              <w:t>201 Created</w:t>
            </w:r>
          </w:p>
        </w:tc>
        <w:tc>
          <w:tcPr>
            <w:tcW w:w="2718" w:type="pct"/>
            <w:tcBorders>
              <w:top w:val="single" w:sz="6" w:space="0" w:color="auto"/>
              <w:left w:val="single" w:sz="6" w:space="0" w:color="auto"/>
              <w:bottom w:val="single" w:sz="6" w:space="0" w:color="auto"/>
              <w:right w:val="single" w:sz="6" w:space="0" w:color="auto"/>
            </w:tcBorders>
            <w:hideMark/>
          </w:tcPr>
          <w:p w14:paraId="54D890E8" w14:textId="77777777" w:rsidR="00356552" w:rsidRDefault="00356552">
            <w:pPr>
              <w:pStyle w:val="TAL"/>
            </w:pPr>
            <w:r>
              <w:t>The creation of an Individual ML Model Store Record resource is confirmed, and a representation of that resource is returned.</w:t>
            </w:r>
          </w:p>
        </w:tc>
      </w:tr>
      <w:tr w:rsidR="00356552" w14:paraId="43585014" w14:textId="77777777" w:rsidTr="00356552">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E69FE93" w14:textId="77777777" w:rsidR="00356552" w:rsidRDefault="00356552">
            <w:pPr>
              <w:pStyle w:val="TAN"/>
            </w:pPr>
            <w:r>
              <w:t>NOTE:</w:t>
            </w:r>
            <w:r>
              <w:tab/>
              <w:t>The mandatory HTTP error status code for the POST method listed in Table 5.1.7.1-1 of 3GPP TS 29.500 [4] also apply.</w:t>
            </w:r>
          </w:p>
        </w:tc>
      </w:tr>
    </w:tbl>
    <w:p w14:paraId="2E04E0B7" w14:textId="77777777" w:rsidR="00356552" w:rsidRDefault="00356552" w:rsidP="00356552"/>
    <w:p w14:paraId="0C2D90F8" w14:textId="77777777" w:rsidR="00356552" w:rsidRDefault="00356552" w:rsidP="00356552">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56552" w14:paraId="2DF0B9FA" w14:textId="77777777" w:rsidTr="00356552">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4B1F2E52" w14:textId="77777777" w:rsidR="00356552" w:rsidRDefault="00356552">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0640CA6C" w14:textId="77777777" w:rsidR="00356552" w:rsidRDefault="00356552">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7EA24169" w14:textId="77777777" w:rsidR="00356552" w:rsidRDefault="00356552">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31B4517B" w14:textId="77777777" w:rsidR="00356552" w:rsidRDefault="00356552">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A6AABB" w14:textId="77777777" w:rsidR="00356552" w:rsidRDefault="00356552">
            <w:pPr>
              <w:pStyle w:val="TAH"/>
            </w:pPr>
            <w:r>
              <w:t>Description</w:t>
            </w:r>
          </w:p>
        </w:tc>
      </w:tr>
      <w:tr w:rsidR="00356552" w14:paraId="5B9CAC49" w14:textId="77777777" w:rsidTr="00356552">
        <w:trPr>
          <w:jc w:val="center"/>
        </w:trPr>
        <w:tc>
          <w:tcPr>
            <w:tcW w:w="981" w:type="pct"/>
            <w:tcBorders>
              <w:top w:val="single" w:sz="6" w:space="0" w:color="auto"/>
              <w:left w:val="single" w:sz="6" w:space="0" w:color="auto"/>
              <w:bottom w:val="single" w:sz="6" w:space="0" w:color="000000"/>
              <w:right w:val="single" w:sz="6" w:space="0" w:color="auto"/>
            </w:tcBorders>
            <w:hideMark/>
          </w:tcPr>
          <w:p w14:paraId="071B70FC" w14:textId="77777777" w:rsidR="00356552" w:rsidRDefault="00356552">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42CA19C3" w14:textId="77777777" w:rsidR="00356552" w:rsidRDefault="00356552">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5E4B19BE" w14:textId="77777777" w:rsidR="00356552" w:rsidRDefault="00356552">
            <w:pPr>
              <w:pStyle w:val="TAC"/>
            </w:pPr>
            <w:r>
              <w:t>O</w:t>
            </w:r>
          </w:p>
        </w:tc>
        <w:tc>
          <w:tcPr>
            <w:tcW w:w="776" w:type="pct"/>
            <w:tcBorders>
              <w:top w:val="single" w:sz="6" w:space="0" w:color="auto"/>
              <w:left w:val="single" w:sz="6" w:space="0" w:color="auto"/>
              <w:bottom w:val="single" w:sz="6" w:space="0" w:color="000000"/>
              <w:right w:val="single" w:sz="6" w:space="0" w:color="auto"/>
            </w:tcBorders>
            <w:hideMark/>
          </w:tcPr>
          <w:p w14:paraId="022767F1" w14:textId="77777777" w:rsidR="00356552" w:rsidRDefault="00356552">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3CCB3AD4" w14:textId="77777777" w:rsidR="00356552" w:rsidRDefault="00356552">
            <w:pPr>
              <w:pStyle w:val="TAL"/>
            </w:pPr>
            <w:r>
              <w:t>Contains the URI of the newly created resource, according to the structure: {apiRoot}/nadrf-mlmodelmanagement/&lt;apiVersion&gt;/mlmodel-store-records/{storeTransId}</w:t>
            </w:r>
          </w:p>
        </w:tc>
      </w:tr>
    </w:tbl>
    <w:p w14:paraId="248A5220" w14:textId="77777777" w:rsidR="00356552" w:rsidRDefault="00356552" w:rsidP="00356552"/>
    <w:p w14:paraId="697D54CA" w14:textId="77777777" w:rsidR="00356552" w:rsidRDefault="00356552" w:rsidP="00356552">
      <w:pPr>
        <w:pStyle w:val="Heading6"/>
      </w:pPr>
      <w:bookmarkStart w:id="1992" w:name="_Toc148535765"/>
      <w:bookmarkStart w:id="1993" w:name="_Toc151749072"/>
      <w:r>
        <w:t>5.2.3.2.3.2</w:t>
      </w:r>
      <w:r>
        <w:tab/>
        <w:t>GET</w:t>
      </w:r>
      <w:bookmarkEnd w:id="1992"/>
      <w:bookmarkEnd w:id="1993"/>
    </w:p>
    <w:p w14:paraId="082AA7F2" w14:textId="77777777" w:rsidR="00356552" w:rsidRDefault="00356552" w:rsidP="00356552">
      <w:r>
        <w:t>This method shall support the URI query parameters specified in table 5.2.3.2.3.2-1.</w:t>
      </w:r>
    </w:p>
    <w:p w14:paraId="6779AB3B"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56552" w14:paraId="642C962E" w14:textId="77777777" w:rsidTr="00356552">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41AAD8BD" w14:textId="77777777" w:rsidR="00356552" w:rsidRDefault="00356552">
            <w:pPr>
              <w:pStyle w:val="TAH"/>
              <w:rPr>
                <w:rFonts w:eastAsia="SimSun"/>
              </w:rPr>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5249B07D" w14:textId="77777777" w:rsidR="00356552" w:rsidRDefault="00356552">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70047F7A" w14:textId="77777777" w:rsidR="00356552" w:rsidRDefault="00356552">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779B63E0" w14:textId="77777777" w:rsidR="00356552" w:rsidRDefault="00356552">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F53929F" w14:textId="77777777" w:rsidR="00356552" w:rsidRDefault="00356552">
            <w:pPr>
              <w:pStyle w:val="TAH"/>
            </w:pPr>
            <w:r>
              <w:t>Description</w:t>
            </w:r>
          </w:p>
        </w:tc>
      </w:tr>
      <w:tr w:rsidR="00356552" w14:paraId="76395165" w14:textId="77777777" w:rsidTr="00356552">
        <w:trPr>
          <w:jc w:val="center"/>
        </w:trPr>
        <w:tc>
          <w:tcPr>
            <w:tcW w:w="1410" w:type="dxa"/>
            <w:tcBorders>
              <w:top w:val="single" w:sz="6" w:space="0" w:color="auto"/>
              <w:left w:val="single" w:sz="6" w:space="0" w:color="auto"/>
              <w:bottom w:val="single" w:sz="6" w:space="0" w:color="auto"/>
              <w:right w:val="single" w:sz="6" w:space="0" w:color="auto"/>
            </w:tcBorders>
            <w:hideMark/>
          </w:tcPr>
          <w:p w14:paraId="1D8A5A4D" w14:textId="77777777" w:rsidR="00356552" w:rsidRDefault="00356552">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5FB6EB8D" w14:textId="77777777" w:rsidR="00356552" w:rsidRDefault="00356552">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0777672E" w14:textId="77777777" w:rsidR="00356552" w:rsidRDefault="00356552">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0ABDF2DB" w14:textId="77777777" w:rsidR="00356552" w:rsidRDefault="00356552">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341A764E" w14:textId="77777777" w:rsidR="00356552" w:rsidRDefault="00356552">
            <w:pPr>
              <w:pStyle w:val="TAL"/>
            </w:pPr>
            <w:r>
              <w:t>Identifies the "</w:t>
            </w:r>
            <w:r>
              <w:rPr>
                <w:lang w:eastAsia="ja-JP"/>
              </w:rPr>
              <w:t>Storage Transaction Identifier</w:t>
            </w:r>
            <w:r>
              <w:t>" of ML model store record in ADRF. (NOTE)</w:t>
            </w:r>
          </w:p>
        </w:tc>
      </w:tr>
      <w:tr w:rsidR="00356552" w14:paraId="3C11446C" w14:textId="77777777" w:rsidTr="00356552">
        <w:trPr>
          <w:jc w:val="center"/>
        </w:trPr>
        <w:tc>
          <w:tcPr>
            <w:tcW w:w="1410" w:type="dxa"/>
            <w:tcBorders>
              <w:top w:val="single" w:sz="6" w:space="0" w:color="auto"/>
              <w:left w:val="single" w:sz="6" w:space="0" w:color="auto"/>
              <w:bottom w:val="single" w:sz="6" w:space="0" w:color="auto"/>
              <w:right w:val="single" w:sz="6" w:space="0" w:color="auto"/>
            </w:tcBorders>
            <w:hideMark/>
          </w:tcPr>
          <w:p w14:paraId="0FF47F56" w14:textId="77777777" w:rsidR="00356552" w:rsidRDefault="00356552">
            <w:pPr>
              <w:pStyle w:val="TAL"/>
            </w:pPr>
            <w:proofErr w:type="spellStart"/>
            <w:r>
              <w:t>modelUniqueId</w:t>
            </w:r>
            <w:proofErr w:type="spellEnd"/>
          </w:p>
        </w:tc>
        <w:tc>
          <w:tcPr>
            <w:tcW w:w="2450" w:type="dxa"/>
            <w:tcBorders>
              <w:top w:val="single" w:sz="6" w:space="0" w:color="auto"/>
              <w:left w:val="single" w:sz="6" w:space="0" w:color="auto"/>
              <w:bottom w:val="single" w:sz="6" w:space="0" w:color="auto"/>
              <w:right w:val="single" w:sz="6" w:space="0" w:color="auto"/>
            </w:tcBorders>
            <w:hideMark/>
          </w:tcPr>
          <w:p w14:paraId="31C5D298" w14:textId="77777777" w:rsidR="00356552" w:rsidRDefault="00356552">
            <w:pPr>
              <w:pStyle w:val="TAL"/>
            </w:pPr>
            <w:proofErr w:type="spellStart"/>
            <w:r>
              <w:t>Uinteger</w:t>
            </w:r>
            <w:proofErr w:type="spellEnd"/>
          </w:p>
        </w:tc>
        <w:tc>
          <w:tcPr>
            <w:tcW w:w="286" w:type="dxa"/>
            <w:tcBorders>
              <w:top w:val="single" w:sz="6" w:space="0" w:color="auto"/>
              <w:left w:val="single" w:sz="6" w:space="0" w:color="auto"/>
              <w:bottom w:val="single" w:sz="6" w:space="0" w:color="auto"/>
              <w:right w:val="single" w:sz="6" w:space="0" w:color="auto"/>
            </w:tcBorders>
            <w:hideMark/>
          </w:tcPr>
          <w:p w14:paraId="0D2CEE95" w14:textId="77777777" w:rsidR="00356552" w:rsidRDefault="00356552">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0FC98A0C" w14:textId="77777777" w:rsidR="00356552" w:rsidRDefault="00356552">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41C19F83" w14:textId="77777777" w:rsidR="00356552" w:rsidRDefault="00356552">
            <w:pPr>
              <w:pStyle w:val="TAL"/>
            </w:pPr>
            <w:r>
              <w:t>Identifies the unique ML model identifier of the ML model stored in ADRF. (NOTE)</w:t>
            </w:r>
          </w:p>
        </w:tc>
      </w:tr>
      <w:tr w:rsidR="00356552" w14:paraId="6A88DE7E" w14:textId="77777777" w:rsidTr="00356552">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7D7AC949" w14:textId="77777777" w:rsidR="00356552" w:rsidRDefault="00356552">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t>"</w:t>
            </w:r>
            <w:r>
              <w:rPr>
                <w:rFonts w:ascii="Arial" w:hAnsi="Arial"/>
                <w:sz w:val="18"/>
                <w:lang w:eastAsia="zh-CN"/>
              </w:rPr>
              <w:t>store-trans-id</w:t>
            </w:r>
            <w:r>
              <w:t>"</w:t>
            </w:r>
            <w:r>
              <w:rPr>
                <w:rFonts w:ascii="Arial" w:hAnsi="Arial"/>
                <w:sz w:val="18"/>
                <w:lang w:eastAsia="zh-CN"/>
              </w:rPr>
              <w:t xml:space="preserve"> and </w:t>
            </w:r>
            <w:r>
              <w:t>"</w:t>
            </w:r>
            <w:proofErr w:type="spellStart"/>
            <w:r>
              <w:rPr>
                <w:rFonts w:ascii="Arial" w:hAnsi="Arial"/>
                <w:sz w:val="18"/>
                <w:lang w:eastAsia="zh-CN"/>
              </w:rPr>
              <w:t>modelUniqueId</w:t>
            </w:r>
            <w:proofErr w:type="spellEnd"/>
            <w:r>
              <w:t>"</w:t>
            </w:r>
            <w:r>
              <w:rPr>
                <w:rFonts w:ascii="Arial" w:hAnsi="Arial"/>
                <w:sz w:val="18"/>
                <w:lang w:eastAsia="zh-CN"/>
              </w:rPr>
              <w:t xml:space="preserve"> shall be provided.</w:t>
            </w:r>
          </w:p>
        </w:tc>
      </w:tr>
    </w:tbl>
    <w:p w14:paraId="1FCC740C" w14:textId="77777777" w:rsidR="00356552" w:rsidRDefault="00356552" w:rsidP="00356552"/>
    <w:p w14:paraId="018CB5E6" w14:textId="77777777" w:rsidR="00356552" w:rsidRDefault="00356552" w:rsidP="00356552">
      <w:r>
        <w:t>This method shall support the request data structures specified in table 5.2.3.2.3.2-2 and the response data structures and response codes specified in table 5.2.3.2.3.2-3.</w:t>
      </w:r>
    </w:p>
    <w:p w14:paraId="0E2ADB40"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6A4748E"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D29DD8D" w14:textId="77777777" w:rsidR="00356552" w:rsidRDefault="00356552">
            <w:pPr>
              <w:pStyle w:val="TAH"/>
              <w:rPr>
                <w:rFonts w:eastAsia="SimSun"/>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A252B25"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EF5267D"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D244C2" w14:textId="77777777" w:rsidR="00356552" w:rsidRDefault="00356552">
            <w:pPr>
              <w:pStyle w:val="TAH"/>
            </w:pPr>
            <w:r>
              <w:t>Description</w:t>
            </w:r>
          </w:p>
        </w:tc>
      </w:tr>
      <w:tr w:rsidR="00356552" w14:paraId="468BA486"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7E18609F" w14:textId="77777777" w:rsidR="00356552" w:rsidRDefault="00356552">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3FA954" w14:textId="77777777" w:rsidR="00356552" w:rsidRDefault="00356552">
            <w:pPr>
              <w:pStyle w:val="TAC"/>
            </w:pPr>
          </w:p>
        </w:tc>
        <w:tc>
          <w:tcPr>
            <w:tcW w:w="1276" w:type="dxa"/>
            <w:tcBorders>
              <w:top w:val="single" w:sz="6" w:space="0" w:color="auto"/>
              <w:left w:val="single" w:sz="6" w:space="0" w:color="auto"/>
              <w:bottom w:val="single" w:sz="6" w:space="0" w:color="000000"/>
              <w:right w:val="single" w:sz="6" w:space="0" w:color="auto"/>
            </w:tcBorders>
          </w:tcPr>
          <w:p w14:paraId="0D4FAED8" w14:textId="77777777" w:rsidR="00356552" w:rsidRDefault="00356552">
            <w:pPr>
              <w:pStyle w:val="TAL"/>
            </w:pPr>
          </w:p>
        </w:tc>
        <w:tc>
          <w:tcPr>
            <w:tcW w:w="6447" w:type="dxa"/>
            <w:tcBorders>
              <w:top w:val="single" w:sz="6" w:space="0" w:color="auto"/>
              <w:left w:val="single" w:sz="6" w:space="0" w:color="auto"/>
              <w:bottom w:val="single" w:sz="6" w:space="0" w:color="000000"/>
              <w:right w:val="single" w:sz="6" w:space="0" w:color="auto"/>
            </w:tcBorders>
          </w:tcPr>
          <w:p w14:paraId="44F35834" w14:textId="77777777" w:rsidR="00356552" w:rsidRDefault="00356552">
            <w:pPr>
              <w:pStyle w:val="TAL"/>
            </w:pPr>
          </w:p>
        </w:tc>
      </w:tr>
    </w:tbl>
    <w:p w14:paraId="76337627" w14:textId="77777777" w:rsidR="00356552" w:rsidRDefault="00356552" w:rsidP="00356552"/>
    <w:p w14:paraId="04FD6314" w14:textId="77777777" w:rsidR="00FC7C65" w:rsidRDefault="00FC7C65" w:rsidP="00FC7C65">
      <w:pPr>
        <w:pStyle w:val="TH"/>
        <w:overflowPunct w:val="0"/>
        <w:autoSpaceDE w:val="0"/>
        <w:autoSpaceDN w:val="0"/>
        <w:adjustRightInd w:val="0"/>
        <w:textAlignment w:val="baseline"/>
        <w:rPr>
          <w:rFonts w:eastAsia="MS Mincho"/>
        </w:rPr>
      </w:pPr>
      <w:bookmarkStart w:id="1994" w:name="_Toc148535766"/>
      <w:r>
        <w:rPr>
          <w:rFonts w:eastAsia="MS Mincho"/>
        </w:rPr>
        <w:lastRenderedPageBreak/>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8"/>
        <w:gridCol w:w="4862"/>
      </w:tblGrid>
      <w:tr w:rsidR="00FC7C65" w14:paraId="3E955D38"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07CE9AE9" w14:textId="77777777" w:rsidR="00FC7C65" w:rsidRDefault="00FC7C65">
            <w:pPr>
              <w:pStyle w:val="TAH"/>
              <w:rPr>
                <w:rFonts w:eastAsia="SimSun"/>
              </w:rPr>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1C19894E" w14:textId="77777777" w:rsidR="00FC7C65" w:rsidRDefault="00FC7C65">
            <w:pPr>
              <w:pStyle w:val="TAH"/>
              <w:rPr>
                <w:rFonts w:eastAsiaTheme="minorEastAsia"/>
              </w:rPr>
            </w:pPr>
            <w:r>
              <w:t>P</w:t>
            </w:r>
          </w:p>
        </w:tc>
        <w:tc>
          <w:tcPr>
            <w:tcW w:w="559" w:type="pct"/>
            <w:tcBorders>
              <w:top w:val="single" w:sz="6" w:space="0" w:color="auto"/>
              <w:left w:val="single" w:sz="6" w:space="0" w:color="auto"/>
              <w:bottom w:val="single" w:sz="6" w:space="0" w:color="auto"/>
              <w:right w:val="single" w:sz="6" w:space="0" w:color="auto"/>
            </w:tcBorders>
            <w:shd w:val="clear" w:color="auto" w:fill="C0C0C0"/>
            <w:hideMark/>
          </w:tcPr>
          <w:p w14:paraId="1AB532B4" w14:textId="77777777" w:rsidR="00FC7C65" w:rsidRDefault="00FC7C65">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3466F42A" w14:textId="77777777" w:rsidR="00FC7C65" w:rsidRDefault="00FC7C65">
            <w:pPr>
              <w:pStyle w:val="TAH"/>
            </w:pPr>
            <w:r>
              <w:t>Response</w:t>
            </w:r>
          </w:p>
          <w:p w14:paraId="6CB1C1C0" w14:textId="77777777" w:rsidR="00FC7C65" w:rsidRDefault="00FC7C65">
            <w:pPr>
              <w:pStyle w:val="TAH"/>
            </w:pPr>
            <w:r>
              <w:t>codes</w:t>
            </w:r>
          </w:p>
        </w:tc>
        <w:tc>
          <w:tcPr>
            <w:tcW w:w="2548" w:type="pct"/>
            <w:tcBorders>
              <w:top w:val="single" w:sz="6" w:space="0" w:color="auto"/>
              <w:left w:val="single" w:sz="6" w:space="0" w:color="auto"/>
              <w:bottom w:val="single" w:sz="6" w:space="0" w:color="auto"/>
              <w:right w:val="single" w:sz="6" w:space="0" w:color="auto"/>
            </w:tcBorders>
            <w:shd w:val="clear" w:color="auto" w:fill="C0C0C0"/>
            <w:hideMark/>
          </w:tcPr>
          <w:p w14:paraId="7A62E26D" w14:textId="77777777" w:rsidR="00FC7C65" w:rsidRDefault="00FC7C65">
            <w:pPr>
              <w:pStyle w:val="TAH"/>
            </w:pPr>
            <w:r>
              <w:t>Description</w:t>
            </w:r>
          </w:p>
        </w:tc>
      </w:tr>
      <w:tr w:rsidR="00FC7C65" w14:paraId="6F7F9C4C"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hideMark/>
          </w:tcPr>
          <w:p w14:paraId="0325FD4C" w14:textId="77777777" w:rsidR="00FC7C65" w:rsidRDefault="00FC7C65">
            <w:pPr>
              <w:pStyle w:val="TAL"/>
            </w:pPr>
            <w:proofErr w:type="spellStart"/>
            <w:r>
              <w:t>NadrfMLModelStoreRecord</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6372F8D1" w14:textId="77777777" w:rsidR="00FC7C65" w:rsidRDefault="00FC7C65">
            <w:pPr>
              <w:pStyle w:val="TAL"/>
            </w:pPr>
            <w:r>
              <w:t>M</w:t>
            </w:r>
          </w:p>
        </w:tc>
        <w:tc>
          <w:tcPr>
            <w:tcW w:w="559" w:type="pct"/>
            <w:tcBorders>
              <w:top w:val="single" w:sz="6" w:space="0" w:color="auto"/>
              <w:left w:val="single" w:sz="6" w:space="0" w:color="auto"/>
              <w:bottom w:val="single" w:sz="6" w:space="0" w:color="auto"/>
              <w:right w:val="single" w:sz="6" w:space="0" w:color="auto"/>
            </w:tcBorders>
            <w:hideMark/>
          </w:tcPr>
          <w:p w14:paraId="4CC04A36" w14:textId="77777777" w:rsidR="00FC7C65" w:rsidRDefault="00FC7C65">
            <w:pPr>
              <w:pStyle w:val="TAL"/>
            </w:pPr>
            <w:r>
              <w:t>1</w:t>
            </w:r>
          </w:p>
        </w:tc>
        <w:tc>
          <w:tcPr>
            <w:tcW w:w="523" w:type="pct"/>
            <w:tcBorders>
              <w:top w:val="single" w:sz="6" w:space="0" w:color="auto"/>
              <w:left w:val="single" w:sz="6" w:space="0" w:color="auto"/>
              <w:bottom w:val="single" w:sz="6" w:space="0" w:color="auto"/>
              <w:right w:val="single" w:sz="6" w:space="0" w:color="auto"/>
            </w:tcBorders>
            <w:hideMark/>
          </w:tcPr>
          <w:p w14:paraId="07EBD3C2" w14:textId="77777777" w:rsidR="00FC7C65" w:rsidRDefault="00FC7C65">
            <w:pPr>
              <w:pStyle w:val="TAL"/>
            </w:pPr>
            <w:r>
              <w:t>200 OK</w:t>
            </w:r>
          </w:p>
        </w:tc>
        <w:tc>
          <w:tcPr>
            <w:tcW w:w="2548" w:type="pct"/>
            <w:tcBorders>
              <w:top w:val="single" w:sz="6" w:space="0" w:color="auto"/>
              <w:left w:val="single" w:sz="6" w:space="0" w:color="auto"/>
              <w:bottom w:val="single" w:sz="6" w:space="0" w:color="auto"/>
              <w:right w:val="single" w:sz="6" w:space="0" w:color="auto"/>
            </w:tcBorders>
            <w:hideMark/>
          </w:tcPr>
          <w:p w14:paraId="7D2780A8" w14:textId="77777777" w:rsidR="00FC7C65" w:rsidRDefault="00FC7C65">
            <w:pPr>
              <w:pStyle w:val="TAL"/>
            </w:pPr>
            <w:r>
              <w:t>ML Model Store record.</w:t>
            </w:r>
          </w:p>
        </w:tc>
      </w:tr>
      <w:tr w:rsidR="00FC7C65" w14:paraId="42ED2A79"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hideMark/>
          </w:tcPr>
          <w:p w14:paraId="0D9C05C6" w14:textId="77777777" w:rsidR="00FC7C65" w:rsidRDefault="00FC7C65">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359641A4" w14:textId="77777777" w:rsidR="00FC7C65" w:rsidRDefault="00FC7C65">
            <w:pPr>
              <w:pStyle w:val="TAL"/>
            </w:pPr>
          </w:p>
        </w:tc>
        <w:tc>
          <w:tcPr>
            <w:tcW w:w="559" w:type="pct"/>
            <w:tcBorders>
              <w:top w:val="single" w:sz="6" w:space="0" w:color="auto"/>
              <w:left w:val="single" w:sz="6" w:space="0" w:color="auto"/>
              <w:bottom w:val="single" w:sz="6" w:space="0" w:color="auto"/>
              <w:right w:val="single" w:sz="6" w:space="0" w:color="auto"/>
            </w:tcBorders>
          </w:tcPr>
          <w:p w14:paraId="6060F9B5" w14:textId="77777777" w:rsidR="00FC7C65" w:rsidRDefault="00FC7C65">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03587963" w14:textId="77777777" w:rsidR="00FC7C65" w:rsidRDefault="00FC7C65">
            <w:pPr>
              <w:pStyle w:val="TAL"/>
            </w:pPr>
            <w:r>
              <w:t>204 No Content</w:t>
            </w:r>
          </w:p>
        </w:tc>
        <w:tc>
          <w:tcPr>
            <w:tcW w:w="2548" w:type="pct"/>
            <w:tcBorders>
              <w:top w:val="single" w:sz="6" w:space="0" w:color="auto"/>
              <w:left w:val="single" w:sz="6" w:space="0" w:color="auto"/>
              <w:bottom w:val="single" w:sz="6" w:space="0" w:color="auto"/>
              <w:right w:val="single" w:sz="6" w:space="0" w:color="auto"/>
            </w:tcBorders>
            <w:hideMark/>
          </w:tcPr>
          <w:p w14:paraId="74357C44" w14:textId="77777777" w:rsidR="00FC7C65" w:rsidRDefault="00FC7C65">
            <w:pPr>
              <w:pStyle w:val="TAL"/>
            </w:pPr>
            <w:r>
              <w:t>If the request ADRF ML Model Store Record does not exist, the ADRF shall respond with "204 No Content".</w:t>
            </w:r>
          </w:p>
        </w:tc>
      </w:tr>
      <w:tr w:rsidR="00FC7C65" w14:paraId="7D7817CF"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hideMark/>
          </w:tcPr>
          <w:p w14:paraId="1F8341D8" w14:textId="77777777" w:rsidR="00FC7C65" w:rsidRDefault="00FC7C65">
            <w:pPr>
              <w:pStyle w:val="TAL"/>
            </w:pPr>
            <w:proofErr w:type="spellStart"/>
            <w:r>
              <w:t>ProblemDetails</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0981C5CD" w14:textId="77777777" w:rsidR="00FC7C65" w:rsidRDefault="00FC7C65">
            <w:pPr>
              <w:pStyle w:val="TAL"/>
            </w:pPr>
            <w:r>
              <w:t>O</w:t>
            </w:r>
          </w:p>
        </w:tc>
        <w:tc>
          <w:tcPr>
            <w:tcW w:w="559" w:type="pct"/>
            <w:tcBorders>
              <w:top w:val="single" w:sz="6" w:space="0" w:color="auto"/>
              <w:left w:val="single" w:sz="6" w:space="0" w:color="auto"/>
              <w:bottom w:val="single" w:sz="6" w:space="0" w:color="auto"/>
              <w:right w:val="single" w:sz="6" w:space="0" w:color="auto"/>
            </w:tcBorders>
            <w:hideMark/>
          </w:tcPr>
          <w:p w14:paraId="528E0424" w14:textId="77777777" w:rsidR="00FC7C65" w:rsidRDefault="00FC7C65">
            <w:pPr>
              <w:pStyle w:val="TAL"/>
            </w:pPr>
            <w:r>
              <w:t>0..1</w:t>
            </w:r>
          </w:p>
        </w:tc>
        <w:tc>
          <w:tcPr>
            <w:tcW w:w="523" w:type="pct"/>
            <w:tcBorders>
              <w:top w:val="single" w:sz="6" w:space="0" w:color="auto"/>
              <w:left w:val="single" w:sz="6" w:space="0" w:color="auto"/>
              <w:bottom w:val="single" w:sz="6" w:space="0" w:color="auto"/>
              <w:right w:val="single" w:sz="6" w:space="0" w:color="auto"/>
            </w:tcBorders>
            <w:hideMark/>
          </w:tcPr>
          <w:p w14:paraId="2D41BB89" w14:textId="77777777" w:rsidR="00FC7C65" w:rsidRDefault="00FC7C65">
            <w:pPr>
              <w:pStyle w:val="TAL"/>
            </w:pPr>
            <w:r>
              <w:t>403 Forbidden</w:t>
            </w:r>
          </w:p>
        </w:tc>
        <w:tc>
          <w:tcPr>
            <w:tcW w:w="2548" w:type="pct"/>
            <w:tcBorders>
              <w:top w:val="single" w:sz="6" w:space="0" w:color="auto"/>
              <w:left w:val="single" w:sz="6" w:space="0" w:color="auto"/>
              <w:bottom w:val="single" w:sz="6" w:space="0" w:color="auto"/>
              <w:right w:val="single" w:sz="6" w:space="0" w:color="auto"/>
            </w:tcBorders>
            <w:hideMark/>
          </w:tcPr>
          <w:p w14:paraId="4DC4442C" w14:textId="77777777" w:rsidR="00FC7C65" w:rsidRDefault="00FC7C65">
            <w:pPr>
              <w:pStyle w:val="TAL"/>
            </w:pPr>
            <w:r>
              <w:t>(NOTE 2)</w:t>
            </w:r>
          </w:p>
        </w:tc>
      </w:tr>
      <w:tr w:rsidR="00FC7C65" w14:paraId="4F401AAD" w14:textId="77777777" w:rsidTr="00FC7C65">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03365983" w14:textId="77777777" w:rsidR="00FC7C65" w:rsidRDefault="00FC7C65">
            <w:pPr>
              <w:pStyle w:val="TAN"/>
            </w:pPr>
            <w:r>
              <w:t>NOTE 1:</w:t>
            </w:r>
            <w:r>
              <w:tab/>
              <w:t>The mandatory HTTP error status codes for the GET method listed in table 5.2.7.1-1 of 3GPP TS 29.500 [4] also apply.</w:t>
            </w:r>
          </w:p>
          <w:p w14:paraId="5714AD10" w14:textId="77777777" w:rsidR="00FC7C65" w:rsidRDefault="00FC7C65">
            <w:pPr>
              <w:pStyle w:val="TAN"/>
            </w:pPr>
            <w:r>
              <w:t>NOTE 2:</w:t>
            </w:r>
            <w:r>
              <w:tab/>
              <w:t>Failure cases are described in clause 5.2.7.</w:t>
            </w:r>
          </w:p>
        </w:tc>
      </w:tr>
    </w:tbl>
    <w:p w14:paraId="694C43D9" w14:textId="77777777" w:rsidR="00FC7C65" w:rsidRDefault="00FC7C65" w:rsidP="00FC7C65">
      <w:pPr>
        <w:rPr>
          <w:rFonts w:eastAsiaTheme="minorEastAsia"/>
        </w:rPr>
      </w:pPr>
    </w:p>
    <w:p w14:paraId="0CC03AF8" w14:textId="77777777" w:rsidR="00356552" w:rsidRDefault="00356552" w:rsidP="00356552">
      <w:pPr>
        <w:pStyle w:val="Heading5"/>
      </w:pPr>
      <w:bookmarkStart w:id="1995" w:name="_Toc151749073"/>
      <w:r>
        <w:t>5.2.3.2.4</w:t>
      </w:r>
      <w:r>
        <w:tab/>
        <w:t>Resource Custom Operations</w:t>
      </w:r>
      <w:bookmarkEnd w:id="1994"/>
      <w:bookmarkEnd w:id="1995"/>
    </w:p>
    <w:p w14:paraId="45A2F56A" w14:textId="77777777" w:rsidR="00356552" w:rsidRDefault="00356552" w:rsidP="00356552">
      <w:r>
        <w:t>None.</w:t>
      </w:r>
    </w:p>
    <w:p w14:paraId="17ADBBA0" w14:textId="77777777" w:rsidR="00356552" w:rsidRDefault="00356552" w:rsidP="00356552">
      <w:pPr>
        <w:pStyle w:val="Heading4"/>
      </w:pPr>
      <w:bookmarkStart w:id="1996" w:name="_Toc148535767"/>
      <w:bookmarkStart w:id="1997" w:name="_Toc151749074"/>
      <w:r>
        <w:t>5.2.3.3</w:t>
      </w:r>
      <w:r>
        <w:tab/>
        <w:t>Resource: Individual ADRF ML Model Store Record</w:t>
      </w:r>
      <w:bookmarkEnd w:id="1996"/>
      <w:bookmarkEnd w:id="1997"/>
    </w:p>
    <w:p w14:paraId="7F03B3FA" w14:textId="77777777" w:rsidR="00356552" w:rsidRDefault="00356552" w:rsidP="00356552">
      <w:pPr>
        <w:pStyle w:val="Heading5"/>
      </w:pPr>
      <w:bookmarkStart w:id="1998" w:name="_Toc148535768"/>
      <w:bookmarkStart w:id="1999" w:name="_Toc151749075"/>
      <w:r>
        <w:t>5.2.3.3.1</w:t>
      </w:r>
      <w:r>
        <w:tab/>
        <w:t>Description</w:t>
      </w:r>
      <w:bookmarkEnd w:id="1998"/>
      <w:bookmarkEnd w:id="1999"/>
    </w:p>
    <w:p w14:paraId="4C1C6944" w14:textId="77777777" w:rsidR="00356552" w:rsidRDefault="00356552" w:rsidP="00356552">
      <w:r>
        <w:t xml:space="preserve">The Individual ADRF ML Model Store Record resource represents ML model(s) stored via the </w:t>
      </w:r>
      <w:proofErr w:type="spellStart"/>
      <w:r>
        <w:rPr>
          <w:lang w:eastAsia="ja-JP"/>
        </w:rPr>
        <w:t>Nadrf_MLModelManagement_StorageRequest</w:t>
      </w:r>
      <w:proofErr w:type="spellEnd"/>
      <w:r>
        <w:rPr>
          <w:lang w:eastAsia="ja-JP"/>
        </w:rPr>
        <w:t xml:space="preserve"> in ADRF</w:t>
      </w:r>
      <w:r>
        <w:t>.</w:t>
      </w:r>
    </w:p>
    <w:p w14:paraId="78FF41D2" w14:textId="77777777" w:rsidR="00356552" w:rsidRDefault="00356552" w:rsidP="00356552">
      <w:pPr>
        <w:pStyle w:val="Heading5"/>
      </w:pPr>
      <w:bookmarkStart w:id="2000" w:name="_Toc148535769"/>
      <w:bookmarkStart w:id="2001" w:name="_Toc151749076"/>
      <w:r>
        <w:t>5.2.3.3.2</w:t>
      </w:r>
      <w:r>
        <w:tab/>
        <w:t>Resource Definition</w:t>
      </w:r>
      <w:bookmarkEnd w:id="2000"/>
      <w:bookmarkEnd w:id="2001"/>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w:t>
      </w:r>
      <w:proofErr w:type="spellStart"/>
      <w:r>
        <w:t>apiVersion</w:t>
      </w:r>
      <w:proofErr w:type="spellEnd"/>
      <w:r>
        <w:t>&gt;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proofErr w:type="spellStart"/>
            <w:r>
              <w:t>storeTransId</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Heading5"/>
      </w:pPr>
      <w:bookmarkStart w:id="2002" w:name="_Toc148535770"/>
      <w:bookmarkStart w:id="2003" w:name="_Toc151749077"/>
      <w:r>
        <w:t>5.2.3.3.3</w:t>
      </w:r>
      <w:r>
        <w:tab/>
        <w:t>Resource Standard Methods</w:t>
      </w:r>
      <w:bookmarkEnd w:id="2002"/>
      <w:bookmarkEnd w:id="2003"/>
    </w:p>
    <w:p w14:paraId="4A8E217A" w14:textId="77777777" w:rsidR="00356552" w:rsidRDefault="00356552" w:rsidP="00356552">
      <w:pPr>
        <w:pStyle w:val="Heading6"/>
      </w:pPr>
      <w:bookmarkStart w:id="2004" w:name="_Toc148535771"/>
      <w:bookmarkStart w:id="2005" w:name="_Toc151749078"/>
      <w:r>
        <w:t>5.2.3.3.3.1</w:t>
      </w:r>
      <w:r>
        <w:tab/>
        <w:t>DELETE</w:t>
      </w:r>
      <w:bookmarkEnd w:id="2004"/>
      <w:bookmarkEnd w:id="2005"/>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77"/>
        <w:gridCol w:w="1068"/>
        <w:gridCol w:w="1017"/>
        <w:gridCol w:w="4980"/>
      </w:tblGrid>
      <w:tr w:rsidR="006225F9" w14:paraId="3BBFEC82"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shd w:val="clear" w:color="auto" w:fill="C0C0C0"/>
            <w:hideMark/>
          </w:tcPr>
          <w:p w14:paraId="63A86205" w14:textId="77777777" w:rsidR="006225F9" w:rsidRDefault="006225F9">
            <w:pPr>
              <w:pStyle w:val="TAH"/>
            </w:pPr>
            <w:r>
              <w:t>Data type</w:t>
            </w:r>
          </w:p>
        </w:tc>
        <w:tc>
          <w:tcPr>
            <w:tcW w:w="200" w:type="pct"/>
            <w:tcBorders>
              <w:top w:val="single" w:sz="6" w:space="0" w:color="auto"/>
              <w:left w:val="single" w:sz="6" w:space="0" w:color="auto"/>
              <w:bottom w:val="single" w:sz="6" w:space="0" w:color="auto"/>
              <w:right w:val="single" w:sz="6" w:space="0" w:color="auto"/>
            </w:tcBorders>
            <w:shd w:val="clear" w:color="auto" w:fill="C0C0C0"/>
            <w:hideMark/>
          </w:tcPr>
          <w:p w14:paraId="4DC5444A" w14:textId="77777777" w:rsidR="006225F9" w:rsidRDefault="006225F9">
            <w:pPr>
              <w:pStyle w:val="TAH"/>
            </w:pPr>
            <w:r>
              <w:t>P</w:t>
            </w:r>
          </w:p>
        </w:tc>
        <w:tc>
          <w:tcPr>
            <w:tcW w:w="632" w:type="pct"/>
            <w:tcBorders>
              <w:top w:val="single" w:sz="6" w:space="0" w:color="auto"/>
              <w:left w:val="single" w:sz="6" w:space="0" w:color="auto"/>
              <w:bottom w:val="single" w:sz="6" w:space="0" w:color="auto"/>
              <w:right w:val="single" w:sz="6" w:space="0" w:color="auto"/>
            </w:tcBorders>
            <w:shd w:val="clear" w:color="auto" w:fill="C0C0C0"/>
            <w:hideMark/>
          </w:tcPr>
          <w:p w14:paraId="23D9A8FF" w14:textId="77777777" w:rsidR="006225F9" w:rsidRDefault="006225F9">
            <w:pPr>
              <w:pStyle w:val="TAH"/>
            </w:pPr>
            <w:r>
              <w:t>Cardinality</w:t>
            </w:r>
          </w:p>
        </w:tc>
        <w:tc>
          <w:tcPr>
            <w:tcW w:w="566" w:type="pct"/>
            <w:tcBorders>
              <w:top w:val="single" w:sz="6" w:space="0" w:color="auto"/>
              <w:left w:val="single" w:sz="6" w:space="0" w:color="auto"/>
              <w:bottom w:val="single" w:sz="6" w:space="0" w:color="auto"/>
              <w:right w:val="single" w:sz="6" w:space="0" w:color="auto"/>
            </w:tcBorders>
            <w:shd w:val="clear" w:color="auto" w:fill="C0C0C0"/>
            <w:hideMark/>
          </w:tcPr>
          <w:p w14:paraId="7034F781" w14:textId="77777777" w:rsidR="006225F9" w:rsidRDefault="006225F9">
            <w:pPr>
              <w:pStyle w:val="TAH"/>
            </w:pPr>
            <w:r>
              <w:t>Response</w:t>
            </w:r>
          </w:p>
          <w:p w14:paraId="3B080AE5" w14:textId="77777777" w:rsidR="006225F9" w:rsidRDefault="006225F9">
            <w:pPr>
              <w:pStyle w:val="TAH"/>
            </w:pPr>
            <w:r>
              <w:t>codes</w:t>
            </w:r>
          </w:p>
        </w:tc>
        <w:tc>
          <w:tcPr>
            <w:tcW w:w="2706" w:type="pct"/>
            <w:tcBorders>
              <w:top w:val="single" w:sz="6" w:space="0" w:color="auto"/>
              <w:left w:val="single" w:sz="6" w:space="0" w:color="auto"/>
              <w:bottom w:val="single" w:sz="6" w:space="0" w:color="auto"/>
              <w:right w:val="single" w:sz="6" w:space="0" w:color="auto"/>
            </w:tcBorders>
            <w:shd w:val="clear" w:color="auto" w:fill="C0C0C0"/>
            <w:hideMark/>
          </w:tcPr>
          <w:p w14:paraId="3E96D6EC" w14:textId="77777777" w:rsidR="006225F9" w:rsidRDefault="006225F9">
            <w:pPr>
              <w:pStyle w:val="TAH"/>
            </w:pPr>
            <w:r>
              <w:t>Description</w:t>
            </w:r>
          </w:p>
        </w:tc>
      </w:tr>
      <w:tr w:rsidR="006225F9" w14:paraId="73F00ACD"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4CE109B9" w14:textId="77777777" w:rsidR="006225F9" w:rsidRDefault="006225F9">
            <w:pPr>
              <w:pStyle w:val="TAL"/>
            </w:pPr>
            <w:r>
              <w:t>n/a</w:t>
            </w:r>
          </w:p>
        </w:tc>
        <w:tc>
          <w:tcPr>
            <w:tcW w:w="200" w:type="pct"/>
            <w:tcBorders>
              <w:top w:val="single" w:sz="6" w:space="0" w:color="auto"/>
              <w:left w:val="single" w:sz="6" w:space="0" w:color="auto"/>
              <w:bottom w:val="single" w:sz="6" w:space="0" w:color="auto"/>
              <w:right w:val="single" w:sz="6" w:space="0" w:color="auto"/>
            </w:tcBorders>
          </w:tcPr>
          <w:p w14:paraId="703ED785" w14:textId="77777777" w:rsidR="006225F9" w:rsidRDefault="006225F9">
            <w:pPr>
              <w:pStyle w:val="TAC"/>
            </w:pPr>
          </w:p>
        </w:tc>
        <w:tc>
          <w:tcPr>
            <w:tcW w:w="632" w:type="pct"/>
            <w:tcBorders>
              <w:top w:val="single" w:sz="6" w:space="0" w:color="auto"/>
              <w:left w:val="single" w:sz="6" w:space="0" w:color="auto"/>
              <w:bottom w:val="single" w:sz="6" w:space="0" w:color="auto"/>
              <w:right w:val="single" w:sz="6" w:space="0" w:color="auto"/>
            </w:tcBorders>
          </w:tcPr>
          <w:p w14:paraId="35DEF6F0" w14:textId="77777777" w:rsidR="006225F9" w:rsidRDefault="006225F9">
            <w:pPr>
              <w:pStyle w:val="TAL"/>
            </w:pPr>
          </w:p>
        </w:tc>
        <w:tc>
          <w:tcPr>
            <w:tcW w:w="566" w:type="pct"/>
            <w:tcBorders>
              <w:top w:val="single" w:sz="6" w:space="0" w:color="auto"/>
              <w:left w:val="single" w:sz="6" w:space="0" w:color="auto"/>
              <w:bottom w:val="single" w:sz="6" w:space="0" w:color="auto"/>
              <w:right w:val="single" w:sz="6" w:space="0" w:color="auto"/>
            </w:tcBorders>
            <w:hideMark/>
          </w:tcPr>
          <w:p w14:paraId="45B42523" w14:textId="77777777" w:rsidR="006225F9" w:rsidRDefault="006225F9">
            <w:pPr>
              <w:pStyle w:val="TAL"/>
            </w:pPr>
            <w:r>
              <w:t>204 No Content</w:t>
            </w:r>
          </w:p>
        </w:tc>
        <w:tc>
          <w:tcPr>
            <w:tcW w:w="2706" w:type="pct"/>
            <w:tcBorders>
              <w:top w:val="single" w:sz="6" w:space="0" w:color="auto"/>
              <w:left w:val="single" w:sz="6" w:space="0" w:color="auto"/>
              <w:bottom w:val="single" w:sz="6" w:space="0" w:color="auto"/>
              <w:right w:val="single" w:sz="6" w:space="0" w:color="auto"/>
            </w:tcBorders>
            <w:hideMark/>
          </w:tcPr>
          <w:p w14:paraId="2B01824A" w14:textId="77777777" w:rsidR="006225F9" w:rsidRDefault="006225F9">
            <w:pPr>
              <w:pStyle w:val="TAL"/>
            </w:pPr>
            <w:r>
              <w:t>The Individual ADRF ML Model Store Record resource was deleted successfully.</w:t>
            </w:r>
          </w:p>
        </w:tc>
      </w:tr>
      <w:tr w:rsidR="006225F9" w14:paraId="6E92C283"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5ADB43F8" w14:textId="77777777" w:rsidR="006225F9" w:rsidRDefault="006225F9">
            <w:pPr>
              <w:pStyle w:val="TAL"/>
            </w:pPr>
            <w:r>
              <w:t>array(</w:t>
            </w:r>
            <w:proofErr w:type="spellStart"/>
            <w:r>
              <w:t>MLModelDelResult</w:t>
            </w:r>
            <w:proofErr w:type="spellEnd"/>
            <w:r>
              <w:t>)</w:t>
            </w:r>
          </w:p>
        </w:tc>
        <w:tc>
          <w:tcPr>
            <w:tcW w:w="200" w:type="pct"/>
            <w:tcBorders>
              <w:top w:val="single" w:sz="6" w:space="0" w:color="auto"/>
              <w:left w:val="single" w:sz="6" w:space="0" w:color="auto"/>
              <w:bottom w:val="single" w:sz="6" w:space="0" w:color="auto"/>
              <w:right w:val="single" w:sz="6" w:space="0" w:color="auto"/>
            </w:tcBorders>
          </w:tcPr>
          <w:p w14:paraId="28CB77B5" w14:textId="77777777" w:rsidR="006225F9" w:rsidRDefault="006225F9">
            <w:pPr>
              <w:pStyle w:val="TAC"/>
            </w:pPr>
          </w:p>
        </w:tc>
        <w:tc>
          <w:tcPr>
            <w:tcW w:w="632" w:type="pct"/>
            <w:tcBorders>
              <w:top w:val="single" w:sz="6" w:space="0" w:color="auto"/>
              <w:left w:val="single" w:sz="6" w:space="0" w:color="auto"/>
              <w:bottom w:val="single" w:sz="6" w:space="0" w:color="auto"/>
              <w:right w:val="single" w:sz="6" w:space="0" w:color="auto"/>
            </w:tcBorders>
            <w:hideMark/>
          </w:tcPr>
          <w:p w14:paraId="20BC22D6" w14:textId="77777777" w:rsidR="006225F9" w:rsidRDefault="006225F9">
            <w:pPr>
              <w:pStyle w:val="TAL"/>
            </w:pPr>
            <w:r>
              <w:t>1..N</w:t>
            </w:r>
          </w:p>
        </w:tc>
        <w:tc>
          <w:tcPr>
            <w:tcW w:w="566" w:type="pct"/>
            <w:tcBorders>
              <w:top w:val="single" w:sz="6" w:space="0" w:color="auto"/>
              <w:left w:val="single" w:sz="6" w:space="0" w:color="auto"/>
              <w:bottom w:val="single" w:sz="6" w:space="0" w:color="auto"/>
              <w:right w:val="single" w:sz="6" w:space="0" w:color="auto"/>
            </w:tcBorders>
            <w:hideMark/>
          </w:tcPr>
          <w:p w14:paraId="6C913B8A" w14:textId="77777777" w:rsidR="006225F9" w:rsidRDefault="006225F9">
            <w:pPr>
              <w:pStyle w:val="TAL"/>
            </w:pPr>
            <w:r>
              <w:t>200 OK</w:t>
            </w:r>
          </w:p>
        </w:tc>
        <w:tc>
          <w:tcPr>
            <w:tcW w:w="2706" w:type="pct"/>
            <w:tcBorders>
              <w:top w:val="single" w:sz="6" w:space="0" w:color="auto"/>
              <w:left w:val="single" w:sz="6" w:space="0" w:color="auto"/>
              <w:bottom w:val="single" w:sz="6" w:space="0" w:color="auto"/>
              <w:right w:val="single" w:sz="6" w:space="0" w:color="auto"/>
            </w:tcBorders>
            <w:hideMark/>
          </w:tcPr>
          <w:p w14:paraId="1AA60822" w14:textId="77777777" w:rsidR="006225F9" w:rsidRDefault="006225F9">
            <w:pPr>
              <w:pStyle w:val="TAL"/>
            </w:pPr>
            <w:r>
              <w:t xml:space="preserve">Attempted to remove ML model(s) in the Individual ADRF ML Model Store Record resource. A representation of ML Model delete result information is returned. </w:t>
            </w:r>
          </w:p>
        </w:tc>
      </w:tr>
      <w:tr w:rsidR="006225F9" w14:paraId="0E090D4F"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0F3D0458" w14:textId="77777777" w:rsidR="006225F9" w:rsidRDefault="006225F9">
            <w:pPr>
              <w:pStyle w:val="TAL"/>
            </w:pPr>
            <w:proofErr w:type="spellStart"/>
            <w:r>
              <w:t>RedirectResponse</w:t>
            </w:r>
            <w:proofErr w:type="spellEnd"/>
          </w:p>
        </w:tc>
        <w:tc>
          <w:tcPr>
            <w:tcW w:w="200" w:type="pct"/>
            <w:tcBorders>
              <w:top w:val="single" w:sz="6" w:space="0" w:color="auto"/>
              <w:left w:val="single" w:sz="6" w:space="0" w:color="auto"/>
              <w:bottom w:val="single" w:sz="6" w:space="0" w:color="auto"/>
              <w:right w:val="single" w:sz="6" w:space="0" w:color="auto"/>
            </w:tcBorders>
            <w:hideMark/>
          </w:tcPr>
          <w:p w14:paraId="32DC550C" w14:textId="77777777" w:rsidR="006225F9" w:rsidRDefault="006225F9">
            <w:pPr>
              <w:pStyle w:val="TAC"/>
            </w:pPr>
            <w:r>
              <w:t>O</w:t>
            </w:r>
          </w:p>
        </w:tc>
        <w:tc>
          <w:tcPr>
            <w:tcW w:w="632" w:type="pct"/>
            <w:tcBorders>
              <w:top w:val="single" w:sz="6" w:space="0" w:color="auto"/>
              <w:left w:val="single" w:sz="6" w:space="0" w:color="auto"/>
              <w:bottom w:val="single" w:sz="6" w:space="0" w:color="auto"/>
              <w:right w:val="single" w:sz="6" w:space="0" w:color="auto"/>
            </w:tcBorders>
            <w:hideMark/>
          </w:tcPr>
          <w:p w14:paraId="49B78639" w14:textId="77777777" w:rsidR="006225F9" w:rsidRDefault="006225F9">
            <w:pPr>
              <w:pStyle w:val="TAL"/>
            </w:pPr>
            <w:r>
              <w:t>0..1</w:t>
            </w:r>
          </w:p>
        </w:tc>
        <w:tc>
          <w:tcPr>
            <w:tcW w:w="566" w:type="pct"/>
            <w:tcBorders>
              <w:top w:val="single" w:sz="6" w:space="0" w:color="auto"/>
              <w:left w:val="single" w:sz="6" w:space="0" w:color="auto"/>
              <w:bottom w:val="single" w:sz="6" w:space="0" w:color="auto"/>
              <w:right w:val="single" w:sz="6" w:space="0" w:color="auto"/>
            </w:tcBorders>
            <w:hideMark/>
          </w:tcPr>
          <w:p w14:paraId="20A522E2" w14:textId="77777777" w:rsidR="006225F9" w:rsidRDefault="006225F9">
            <w:pPr>
              <w:pStyle w:val="TAL"/>
            </w:pPr>
            <w:r>
              <w:t>307 Temporary Redirect</w:t>
            </w:r>
          </w:p>
        </w:tc>
        <w:tc>
          <w:tcPr>
            <w:tcW w:w="2706" w:type="pct"/>
            <w:tcBorders>
              <w:top w:val="single" w:sz="6" w:space="0" w:color="auto"/>
              <w:left w:val="single" w:sz="6" w:space="0" w:color="auto"/>
              <w:bottom w:val="single" w:sz="6" w:space="0" w:color="auto"/>
              <w:right w:val="single" w:sz="6" w:space="0" w:color="auto"/>
            </w:tcBorders>
          </w:tcPr>
          <w:p w14:paraId="7A37FA56" w14:textId="77777777" w:rsidR="006225F9" w:rsidRDefault="006225F9">
            <w:pPr>
              <w:pStyle w:val="TAL"/>
            </w:pPr>
            <w:r>
              <w:t>Temporary redirection, during Individual ADRF ML Model Store Record deletion.</w:t>
            </w:r>
          </w:p>
          <w:p w14:paraId="508BA4F6" w14:textId="77777777" w:rsidR="006225F9" w:rsidRDefault="006225F9">
            <w:pPr>
              <w:pStyle w:val="TAL"/>
            </w:pPr>
          </w:p>
          <w:p w14:paraId="1844449E" w14:textId="77777777" w:rsidR="006225F9" w:rsidRDefault="006225F9">
            <w:pPr>
              <w:pStyle w:val="TAL"/>
              <w:rPr>
                <w:strike/>
              </w:rPr>
            </w:pPr>
            <w:r>
              <w:t>(NOTE 2)</w:t>
            </w:r>
          </w:p>
        </w:tc>
      </w:tr>
      <w:tr w:rsidR="006225F9" w14:paraId="6AD952E1"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0C50541D" w14:textId="77777777" w:rsidR="006225F9" w:rsidRDefault="006225F9">
            <w:pPr>
              <w:pStyle w:val="TAL"/>
            </w:pPr>
            <w:proofErr w:type="spellStart"/>
            <w:r>
              <w:t>RedirectResponse</w:t>
            </w:r>
            <w:proofErr w:type="spellEnd"/>
          </w:p>
        </w:tc>
        <w:tc>
          <w:tcPr>
            <w:tcW w:w="200" w:type="pct"/>
            <w:tcBorders>
              <w:top w:val="single" w:sz="6" w:space="0" w:color="auto"/>
              <w:left w:val="single" w:sz="6" w:space="0" w:color="auto"/>
              <w:bottom w:val="single" w:sz="6" w:space="0" w:color="auto"/>
              <w:right w:val="single" w:sz="6" w:space="0" w:color="auto"/>
            </w:tcBorders>
            <w:hideMark/>
          </w:tcPr>
          <w:p w14:paraId="00B789CC" w14:textId="77777777" w:rsidR="006225F9" w:rsidRDefault="006225F9">
            <w:pPr>
              <w:pStyle w:val="TAC"/>
            </w:pPr>
            <w:r>
              <w:t>O</w:t>
            </w:r>
          </w:p>
        </w:tc>
        <w:tc>
          <w:tcPr>
            <w:tcW w:w="632" w:type="pct"/>
            <w:tcBorders>
              <w:top w:val="single" w:sz="6" w:space="0" w:color="auto"/>
              <w:left w:val="single" w:sz="6" w:space="0" w:color="auto"/>
              <w:bottom w:val="single" w:sz="6" w:space="0" w:color="auto"/>
              <w:right w:val="single" w:sz="6" w:space="0" w:color="auto"/>
            </w:tcBorders>
            <w:hideMark/>
          </w:tcPr>
          <w:p w14:paraId="1C2DFF80" w14:textId="77777777" w:rsidR="006225F9" w:rsidRDefault="006225F9">
            <w:pPr>
              <w:pStyle w:val="TAL"/>
            </w:pPr>
            <w:r>
              <w:t>0..1</w:t>
            </w:r>
          </w:p>
        </w:tc>
        <w:tc>
          <w:tcPr>
            <w:tcW w:w="566" w:type="pct"/>
            <w:tcBorders>
              <w:top w:val="single" w:sz="6" w:space="0" w:color="auto"/>
              <w:left w:val="single" w:sz="6" w:space="0" w:color="auto"/>
              <w:bottom w:val="single" w:sz="6" w:space="0" w:color="auto"/>
              <w:right w:val="single" w:sz="6" w:space="0" w:color="auto"/>
            </w:tcBorders>
            <w:hideMark/>
          </w:tcPr>
          <w:p w14:paraId="2BAF814F" w14:textId="77777777" w:rsidR="006225F9" w:rsidRDefault="006225F9">
            <w:pPr>
              <w:pStyle w:val="TAL"/>
            </w:pPr>
            <w:r>
              <w:t>308 Permanent Redirect</w:t>
            </w:r>
          </w:p>
        </w:tc>
        <w:tc>
          <w:tcPr>
            <w:tcW w:w="2706" w:type="pct"/>
            <w:tcBorders>
              <w:top w:val="single" w:sz="6" w:space="0" w:color="auto"/>
              <w:left w:val="single" w:sz="6" w:space="0" w:color="auto"/>
              <w:bottom w:val="single" w:sz="6" w:space="0" w:color="auto"/>
              <w:right w:val="single" w:sz="6" w:space="0" w:color="auto"/>
            </w:tcBorders>
          </w:tcPr>
          <w:p w14:paraId="07006E56" w14:textId="77777777" w:rsidR="006225F9" w:rsidRDefault="006225F9">
            <w:pPr>
              <w:pStyle w:val="TAL"/>
            </w:pPr>
            <w:r>
              <w:t>Permanent redirection, during Individual ADRF ML Model Store Record deletion.</w:t>
            </w:r>
          </w:p>
          <w:p w14:paraId="36957EAB" w14:textId="77777777" w:rsidR="006225F9" w:rsidRDefault="006225F9">
            <w:pPr>
              <w:pStyle w:val="TAL"/>
            </w:pPr>
          </w:p>
          <w:p w14:paraId="202948C4" w14:textId="77777777" w:rsidR="006225F9" w:rsidRDefault="006225F9">
            <w:pPr>
              <w:pStyle w:val="TAL"/>
              <w:rPr>
                <w:strike/>
              </w:rPr>
            </w:pPr>
            <w:r>
              <w:t>(NOTE 2)</w:t>
            </w:r>
          </w:p>
        </w:tc>
      </w:tr>
      <w:tr w:rsidR="006225F9" w14:paraId="50F9625D" w14:textId="77777777" w:rsidTr="006225F9">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E4D6D1D" w14:textId="77777777" w:rsidR="006225F9" w:rsidRDefault="006225F9">
            <w:pPr>
              <w:pStyle w:val="TAN"/>
            </w:pPr>
            <w:r>
              <w:t>NOTE 1:</w:t>
            </w:r>
            <w:r>
              <w:tab/>
              <w:t>The mandatory HTTP error status code for the DELETE method listed in Table 5.2.7.1-1 of 3GPP TS 29.500 [4] also apply.</w:t>
            </w:r>
          </w:p>
          <w:p w14:paraId="6B5FB03F" w14:textId="77777777" w:rsidR="006225F9" w:rsidRDefault="006225F9">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A6DCAD1" w14:textId="77777777" w:rsidR="00356552" w:rsidRDefault="00356552" w:rsidP="00356552">
      <w:pPr>
        <w:pStyle w:val="Heading5"/>
      </w:pPr>
      <w:bookmarkStart w:id="2006" w:name="_Toc148535772"/>
      <w:bookmarkStart w:id="2007" w:name="_Toc151749079"/>
      <w:r>
        <w:t>5.2.3.3.4</w:t>
      </w:r>
      <w:r>
        <w:tab/>
        <w:t>Resource Custom Operations</w:t>
      </w:r>
      <w:bookmarkEnd w:id="2006"/>
      <w:bookmarkEnd w:id="2007"/>
    </w:p>
    <w:p w14:paraId="510A6AC6" w14:textId="77777777" w:rsidR="00356552" w:rsidRDefault="00356552" w:rsidP="00356552">
      <w:r>
        <w:t>None in this release of the specification.</w:t>
      </w:r>
    </w:p>
    <w:p w14:paraId="17AF0646" w14:textId="77777777" w:rsidR="00356552" w:rsidRDefault="00356552" w:rsidP="00356552">
      <w:pPr>
        <w:pStyle w:val="Heading3"/>
      </w:pPr>
      <w:bookmarkStart w:id="2008" w:name="_Toc148535773"/>
      <w:bookmarkStart w:id="2009" w:name="_Toc151749080"/>
      <w:r>
        <w:t>5.2.4</w:t>
      </w:r>
      <w:r>
        <w:tab/>
        <w:t>Custom Operations without associated resources</w:t>
      </w:r>
      <w:bookmarkEnd w:id="2008"/>
      <w:bookmarkEnd w:id="2009"/>
    </w:p>
    <w:p w14:paraId="309064D3" w14:textId="77777777" w:rsidR="00356552" w:rsidRDefault="00356552" w:rsidP="00356552">
      <w:pPr>
        <w:pStyle w:val="Heading4"/>
      </w:pPr>
      <w:bookmarkStart w:id="2010" w:name="_Toc148535774"/>
      <w:bookmarkStart w:id="2011" w:name="_Toc151749081"/>
      <w:r>
        <w:t>5.2.4.1</w:t>
      </w:r>
      <w:r>
        <w:tab/>
        <w:t>Overview</w:t>
      </w:r>
      <w:bookmarkEnd w:id="2010"/>
      <w:bookmarkEnd w:id="2011"/>
    </w:p>
    <w:p w14:paraId="2E78D1BD" w14:textId="77777777" w:rsidR="00356552" w:rsidRDefault="00356552" w:rsidP="00356552">
      <w:pPr>
        <w:rPr>
          <w:color w:val="000000"/>
          <w:lang w:eastAsia="zh-CN"/>
        </w:rPr>
      </w:pPr>
      <w:r>
        <w:rPr>
          <w:lang w:eastAsia="zh-CN"/>
        </w:rPr>
        <w:t xml:space="preserve">The structure of the custom operation URIs of the </w:t>
      </w:r>
      <w:proofErr w:type="spellStart"/>
      <w:r>
        <w:rPr>
          <w:lang w:eastAsia="zh-CN"/>
        </w:rPr>
        <w:t>Nadrf_MLModelManagement</w:t>
      </w:r>
      <w:proofErr w:type="spellEnd"/>
      <w:r>
        <w:rPr>
          <w:lang w:eastAsia="zh-CN"/>
        </w:rPr>
        <w:t xml:space="preserve"> service is shown in </w:t>
      </w:r>
      <w:r>
        <w:rPr>
          <w:color w:val="000000"/>
          <w:lang w:eastAsia="zh-CN"/>
        </w:rPr>
        <w:t>F</w:t>
      </w:r>
      <w:r>
        <w:rPr>
          <w:color w:val="000000"/>
        </w:rPr>
        <w:t>igure 5.2.4.1-</w:t>
      </w:r>
      <w:r>
        <w:rPr>
          <w:color w:val="000000"/>
          <w:lang w:eastAsia="zh-CN"/>
        </w:rPr>
        <w:t>1.</w:t>
      </w:r>
    </w:p>
    <w:p w14:paraId="6C130664" w14:textId="77777777" w:rsidR="00356552" w:rsidRDefault="00356552" w:rsidP="00356552">
      <w:pPr>
        <w:pStyle w:val="TH"/>
        <w:rPr>
          <w:lang w:val="en-US"/>
        </w:rPr>
      </w:pPr>
      <w:r>
        <w:rPr>
          <w:rFonts w:eastAsia="SimSun"/>
        </w:rPr>
        <w:object w:dxaOrig="5892" w:dyaOrig="1740" w14:anchorId="3C8A0991">
          <v:shape id="_x0000_i1047" type="#_x0000_t75" style="width:295.5pt;height:87pt" o:ole="">
            <v:imagedata r:id="rId54" o:title="" cropbottom="7081f" cropright="4734f"/>
          </v:shape>
          <o:OLEObject Type="Embed" ProgID="Visio.Drawing.15" ShapeID="_x0000_i1047" DrawAspect="Content" ObjectID="_1764440414" r:id="rId55"/>
        </w:object>
      </w:r>
    </w:p>
    <w:p w14:paraId="30E91627" w14:textId="77777777" w:rsidR="00356552" w:rsidRDefault="00356552" w:rsidP="00356552">
      <w:pPr>
        <w:pStyle w:val="TF"/>
      </w:pPr>
      <w:r>
        <w:t xml:space="preserve">Figure 5.2.4.1-1: </w:t>
      </w:r>
      <w:r>
        <w:rPr>
          <w:lang w:eastAsia="zh-CN"/>
        </w:rPr>
        <w:t>Custom operation</w:t>
      </w:r>
      <w:r>
        <w:t xml:space="preserve"> URI structure of the </w:t>
      </w:r>
      <w:proofErr w:type="spellStart"/>
      <w:r>
        <w:t>N</w:t>
      </w:r>
      <w:r>
        <w:rPr>
          <w:lang w:eastAsia="zh-CN"/>
        </w:rPr>
        <w:t>adrf_MLModelManagement</w:t>
      </w:r>
      <w:proofErr w:type="spellEnd"/>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Heading4"/>
      </w:pPr>
      <w:bookmarkStart w:id="2012" w:name="_Toc148535775"/>
      <w:bookmarkStart w:id="2013" w:name="_Toc151749082"/>
      <w:r>
        <w:t>5.2.4.4</w:t>
      </w:r>
      <w:r>
        <w:tab/>
        <w:t>Operation: remove-stored-</w:t>
      </w:r>
      <w:proofErr w:type="spellStart"/>
      <w:r>
        <w:t>mlmodel</w:t>
      </w:r>
      <w:bookmarkEnd w:id="2012"/>
      <w:bookmarkEnd w:id="2013"/>
      <w:proofErr w:type="spellEnd"/>
    </w:p>
    <w:p w14:paraId="7727E1A6" w14:textId="77777777" w:rsidR="00356552" w:rsidRDefault="00356552" w:rsidP="00356552">
      <w:pPr>
        <w:pStyle w:val="Heading5"/>
      </w:pPr>
      <w:bookmarkStart w:id="2014" w:name="_Toc148535776"/>
      <w:bookmarkStart w:id="2015" w:name="_Toc151749083"/>
      <w:r>
        <w:t>5.2.4.4.1</w:t>
      </w:r>
      <w:r>
        <w:tab/>
        <w:t>Description</w:t>
      </w:r>
      <w:bookmarkEnd w:id="2014"/>
      <w:bookmarkEnd w:id="2015"/>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Heading5"/>
      </w:pPr>
      <w:bookmarkStart w:id="2016" w:name="_Toc148535777"/>
      <w:bookmarkStart w:id="2017" w:name="_Toc151749084"/>
      <w:r>
        <w:t>5.2.4.4.2</w:t>
      </w:r>
      <w:r>
        <w:tab/>
        <w:t>Operation Definition</w:t>
      </w:r>
      <w:bookmarkEnd w:id="2016"/>
      <w:bookmarkEnd w:id="2017"/>
    </w:p>
    <w:p w14:paraId="243CE33F" w14:textId="77777777" w:rsidR="00A3407C" w:rsidRDefault="00A3407C" w:rsidP="00A3407C">
      <w:r>
        <w:t>This operation shall support the request data structures shown in Table 5.2.4.4.2-1 and the response data structures and error codes specified in Tables 5.2.4.4.2-2.</w:t>
      </w:r>
    </w:p>
    <w:p w14:paraId="4EE6A16E" w14:textId="77777777" w:rsidR="00A3407C" w:rsidRDefault="00A3407C" w:rsidP="00A3407C">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3407C" w14:paraId="633C7DB5" w14:textId="77777777" w:rsidTr="00A3407C">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00CBE5FC" w14:textId="77777777" w:rsidR="00A3407C" w:rsidRDefault="00A340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42B30A" w14:textId="77777777" w:rsidR="00A3407C" w:rsidRDefault="00A3407C">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DB4CD7" w14:textId="77777777" w:rsidR="00A3407C" w:rsidRDefault="00A3407C">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1FC104" w14:textId="77777777" w:rsidR="00A3407C" w:rsidRDefault="00A3407C">
            <w:pPr>
              <w:pStyle w:val="TAH"/>
            </w:pPr>
            <w:r>
              <w:t>Description</w:t>
            </w:r>
          </w:p>
        </w:tc>
      </w:tr>
      <w:tr w:rsidR="00A3407C" w14:paraId="314DCDA4" w14:textId="77777777" w:rsidTr="00A3407C">
        <w:trPr>
          <w:jc w:val="center"/>
        </w:trPr>
        <w:tc>
          <w:tcPr>
            <w:tcW w:w="1626" w:type="dxa"/>
            <w:tcBorders>
              <w:top w:val="single" w:sz="6" w:space="0" w:color="auto"/>
              <w:left w:val="single" w:sz="6" w:space="0" w:color="auto"/>
              <w:bottom w:val="single" w:sz="6" w:space="0" w:color="000000"/>
              <w:right w:val="single" w:sz="6" w:space="0" w:color="auto"/>
            </w:tcBorders>
            <w:hideMark/>
          </w:tcPr>
          <w:p w14:paraId="22AF7EFE" w14:textId="77777777" w:rsidR="00A3407C" w:rsidRDefault="00A3407C">
            <w:pPr>
              <w:pStyle w:val="TAL"/>
            </w:pPr>
            <w:proofErr w:type="spellStart"/>
            <w:r>
              <w:t>NadrfMLModelStoreRecord</w:t>
            </w:r>
            <w:proofErr w:type="spellEnd"/>
          </w:p>
        </w:tc>
        <w:tc>
          <w:tcPr>
            <w:tcW w:w="425" w:type="dxa"/>
            <w:tcBorders>
              <w:top w:val="single" w:sz="6" w:space="0" w:color="auto"/>
              <w:left w:val="single" w:sz="6" w:space="0" w:color="auto"/>
              <w:bottom w:val="single" w:sz="6" w:space="0" w:color="000000"/>
              <w:right w:val="single" w:sz="6" w:space="0" w:color="auto"/>
            </w:tcBorders>
            <w:hideMark/>
          </w:tcPr>
          <w:p w14:paraId="41A7A1E0" w14:textId="77777777" w:rsidR="00A3407C" w:rsidRDefault="00A3407C">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6F9F2C7" w14:textId="1818B45F" w:rsidR="00A3407C" w:rsidRDefault="00A3407C">
            <w:pPr>
              <w:pStyle w:val="TAL"/>
            </w:pPr>
            <w:r>
              <w:t>1</w:t>
            </w:r>
          </w:p>
        </w:tc>
        <w:tc>
          <w:tcPr>
            <w:tcW w:w="6446" w:type="dxa"/>
            <w:tcBorders>
              <w:top w:val="single" w:sz="6" w:space="0" w:color="auto"/>
              <w:left w:val="single" w:sz="6" w:space="0" w:color="auto"/>
              <w:bottom w:val="single" w:sz="6" w:space="0" w:color="000000"/>
              <w:right w:val="single" w:sz="6" w:space="0" w:color="auto"/>
            </w:tcBorders>
            <w:hideMark/>
          </w:tcPr>
          <w:p w14:paraId="4DE3A56B" w14:textId="77777777" w:rsidR="00A3407C" w:rsidRDefault="00A3407C">
            <w:pPr>
              <w:pStyle w:val="TAL"/>
            </w:pPr>
            <w:r>
              <w:t>Unique ML model identifier of the ML model stored in ADRF.</w:t>
            </w:r>
          </w:p>
        </w:tc>
      </w:tr>
    </w:tbl>
    <w:p w14:paraId="10D6E945" w14:textId="77777777" w:rsidR="00A3407C" w:rsidRDefault="00A3407C" w:rsidP="00A3407C"/>
    <w:p w14:paraId="1FBFA3A1" w14:textId="77777777" w:rsidR="00A3407C" w:rsidRDefault="00A3407C" w:rsidP="00A3407C">
      <w:pPr>
        <w:pStyle w:val="TH"/>
      </w:pPr>
      <w:r>
        <w:t>Table 5.1.4.4.2-2: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74"/>
        <w:gridCol w:w="1083"/>
        <w:gridCol w:w="997"/>
        <w:gridCol w:w="4988"/>
      </w:tblGrid>
      <w:tr w:rsidR="00A3407C" w14:paraId="08E5623E" w14:textId="77777777" w:rsidTr="00A3407C">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15F52DBC" w14:textId="77777777" w:rsidR="00A3407C" w:rsidRDefault="00A3407C">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9E83B64" w14:textId="77777777" w:rsidR="00A3407C" w:rsidRDefault="00A3407C">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D3B7113" w14:textId="77777777" w:rsidR="00A3407C" w:rsidRDefault="00A3407C">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DC895" w14:textId="77777777" w:rsidR="00A3407C" w:rsidRDefault="00A3407C">
            <w:pPr>
              <w:pStyle w:val="TAH"/>
            </w:pPr>
            <w:r>
              <w:t>Response</w:t>
            </w:r>
          </w:p>
          <w:p w14:paraId="2AB4DE70" w14:textId="77777777" w:rsidR="00A3407C" w:rsidRDefault="00A3407C">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7C62E26" w14:textId="77777777" w:rsidR="00A3407C" w:rsidRDefault="00A3407C">
            <w:pPr>
              <w:pStyle w:val="TAH"/>
            </w:pPr>
            <w:r>
              <w:t>Description</w:t>
            </w:r>
          </w:p>
        </w:tc>
      </w:tr>
      <w:tr w:rsidR="00A3407C" w14:paraId="1B548A5D" w14:textId="77777777" w:rsidTr="00A3407C">
        <w:trPr>
          <w:jc w:val="center"/>
        </w:trPr>
        <w:tc>
          <w:tcPr>
            <w:tcW w:w="824" w:type="pct"/>
            <w:tcBorders>
              <w:top w:val="single" w:sz="6" w:space="0" w:color="auto"/>
              <w:left w:val="single" w:sz="6" w:space="0" w:color="auto"/>
              <w:bottom w:val="single" w:sz="6" w:space="0" w:color="auto"/>
              <w:right w:val="single" w:sz="6" w:space="0" w:color="auto"/>
            </w:tcBorders>
            <w:hideMark/>
          </w:tcPr>
          <w:p w14:paraId="62F69081" w14:textId="06CC551D" w:rsidR="00A3407C" w:rsidRDefault="00A3407C">
            <w:pPr>
              <w:pStyle w:val="TAL"/>
            </w:pPr>
          </w:p>
        </w:tc>
        <w:tc>
          <w:tcPr>
            <w:tcW w:w="225" w:type="pct"/>
            <w:tcBorders>
              <w:top w:val="single" w:sz="6" w:space="0" w:color="auto"/>
              <w:left w:val="single" w:sz="6" w:space="0" w:color="auto"/>
              <w:bottom w:val="single" w:sz="6" w:space="0" w:color="auto"/>
              <w:right w:val="single" w:sz="6" w:space="0" w:color="auto"/>
            </w:tcBorders>
          </w:tcPr>
          <w:p w14:paraId="2812969B" w14:textId="77777777" w:rsidR="00A3407C" w:rsidRDefault="00A3407C">
            <w:pPr>
              <w:pStyle w:val="TAC"/>
            </w:pPr>
          </w:p>
        </w:tc>
        <w:tc>
          <w:tcPr>
            <w:tcW w:w="649" w:type="pct"/>
            <w:tcBorders>
              <w:top w:val="single" w:sz="6" w:space="0" w:color="auto"/>
              <w:left w:val="single" w:sz="6" w:space="0" w:color="auto"/>
              <w:bottom w:val="single" w:sz="6" w:space="0" w:color="auto"/>
              <w:right w:val="single" w:sz="6" w:space="0" w:color="auto"/>
            </w:tcBorders>
          </w:tcPr>
          <w:p w14:paraId="6C2887CE" w14:textId="77777777" w:rsidR="00A3407C" w:rsidRDefault="00A3407C">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69EEDF52" w14:textId="67EA00A4" w:rsidR="00A3407C" w:rsidRDefault="00A3407C">
            <w:pPr>
              <w:pStyle w:val="TAL"/>
            </w:pPr>
          </w:p>
        </w:tc>
        <w:tc>
          <w:tcPr>
            <w:tcW w:w="2718" w:type="pct"/>
            <w:tcBorders>
              <w:top w:val="single" w:sz="6" w:space="0" w:color="auto"/>
              <w:left w:val="single" w:sz="6" w:space="0" w:color="auto"/>
              <w:bottom w:val="single" w:sz="6" w:space="0" w:color="auto"/>
              <w:right w:val="single" w:sz="6" w:space="0" w:color="auto"/>
            </w:tcBorders>
            <w:hideMark/>
          </w:tcPr>
          <w:p w14:paraId="0BFA45CD" w14:textId="17277BE2" w:rsidR="00A3407C" w:rsidRDefault="00A3407C">
            <w:pPr>
              <w:pStyle w:val="TAL"/>
            </w:pPr>
          </w:p>
        </w:tc>
      </w:tr>
      <w:tr w:rsidR="00A3407C" w14:paraId="1A5A07B4" w14:textId="77777777" w:rsidTr="00A3407C">
        <w:trPr>
          <w:jc w:val="center"/>
        </w:trPr>
        <w:tc>
          <w:tcPr>
            <w:tcW w:w="824" w:type="pct"/>
            <w:tcBorders>
              <w:top w:val="single" w:sz="6" w:space="0" w:color="auto"/>
              <w:left w:val="single" w:sz="6" w:space="0" w:color="auto"/>
              <w:bottom w:val="single" w:sz="6" w:space="0" w:color="auto"/>
              <w:right w:val="single" w:sz="6" w:space="0" w:color="auto"/>
            </w:tcBorders>
            <w:hideMark/>
          </w:tcPr>
          <w:p w14:paraId="154CD0CE" w14:textId="77777777" w:rsidR="00A3407C" w:rsidRDefault="00A3407C">
            <w:pPr>
              <w:pStyle w:val="TAL"/>
            </w:pPr>
            <w:r>
              <w:t>array(</w:t>
            </w:r>
            <w:proofErr w:type="spellStart"/>
            <w:r>
              <w:t>MLModelDelResult</w:t>
            </w:r>
            <w:proofErr w:type="spellEnd"/>
            <w:r>
              <w:t>)</w:t>
            </w:r>
          </w:p>
        </w:tc>
        <w:tc>
          <w:tcPr>
            <w:tcW w:w="225" w:type="pct"/>
            <w:tcBorders>
              <w:top w:val="single" w:sz="6" w:space="0" w:color="auto"/>
              <w:left w:val="single" w:sz="6" w:space="0" w:color="auto"/>
              <w:bottom w:val="single" w:sz="6" w:space="0" w:color="auto"/>
              <w:right w:val="single" w:sz="6" w:space="0" w:color="auto"/>
            </w:tcBorders>
          </w:tcPr>
          <w:p w14:paraId="3EF31919" w14:textId="77777777" w:rsidR="00A3407C" w:rsidRDefault="00A3407C">
            <w:pPr>
              <w:pStyle w:val="TAC"/>
            </w:pPr>
          </w:p>
        </w:tc>
        <w:tc>
          <w:tcPr>
            <w:tcW w:w="649" w:type="pct"/>
            <w:tcBorders>
              <w:top w:val="single" w:sz="6" w:space="0" w:color="auto"/>
              <w:left w:val="single" w:sz="6" w:space="0" w:color="auto"/>
              <w:bottom w:val="single" w:sz="6" w:space="0" w:color="auto"/>
              <w:right w:val="single" w:sz="6" w:space="0" w:color="auto"/>
            </w:tcBorders>
            <w:hideMark/>
          </w:tcPr>
          <w:p w14:paraId="0F1698A5" w14:textId="77777777" w:rsidR="00A3407C" w:rsidRDefault="00A3407C">
            <w:pPr>
              <w:pStyle w:val="TAL"/>
            </w:pPr>
            <w:r>
              <w:t>1..N</w:t>
            </w:r>
          </w:p>
        </w:tc>
        <w:tc>
          <w:tcPr>
            <w:tcW w:w="583" w:type="pct"/>
            <w:tcBorders>
              <w:top w:val="single" w:sz="6" w:space="0" w:color="auto"/>
              <w:left w:val="single" w:sz="6" w:space="0" w:color="auto"/>
              <w:bottom w:val="single" w:sz="6" w:space="0" w:color="auto"/>
              <w:right w:val="single" w:sz="6" w:space="0" w:color="auto"/>
            </w:tcBorders>
            <w:hideMark/>
          </w:tcPr>
          <w:p w14:paraId="70EAAD22" w14:textId="77777777" w:rsidR="00A3407C" w:rsidRDefault="00A3407C">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7600DE38" w14:textId="77777777" w:rsidR="00A3407C" w:rsidRDefault="00A3407C">
            <w:pPr>
              <w:pStyle w:val="TAL"/>
            </w:pPr>
            <w:r>
              <w:t xml:space="preserve">Attempted to remove ML model(s) in in the ADRF based on the unique ML model identifier. A representation of ML Model delete result information is returned. </w:t>
            </w:r>
          </w:p>
        </w:tc>
      </w:tr>
      <w:tr w:rsidR="00A3407C" w14:paraId="3C5358D2" w14:textId="77777777" w:rsidTr="00A3407C">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AE63386" w14:textId="77777777" w:rsidR="00A3407C" w:rsidRDefault="00A3407C">
            <w:pPr>
              <w:pStyle w:val="TAN"/>
            </w:pPr>
            <w:r>
              <w:t>NOTE:</w:t>
            </w:r>
            <w:r>
              <w:tab/>
              <w:t>The mandatory HTTP error status code for the POST method listed in Table 5.1.7.1-1 of 3GPP TS 29.500 [4] also apply.</w:t>
            </w:r>
          </w:p>
        </w:tc>
      </w:tr>
    </w:tbl>
    <w:p w14:paraId="3A6EC4D7" w14:textId="77777777" w:rsidR="00356552" w:rsidRDefault="00356552" w:rsidP="00356552"/>
    <w:p w14:paraId="46824BF0" w14:textId="77777777" w:rsidR="00356552" w:rsidRDefault="00356552" w:rsidP="00356552">
      <w:pPr>
        <w:pStyle w:val="Heading3"/>
        <w:rPr>
          <w:lang w:val="en-US"/>
        </w:rPr>
      </w:pPr>
      <w:bookmarkStart w:id="2018" w:name="_Toc94064366"/>
      <w:bookmarkStart w:id="2019" w:name="_Toc85557168"/>
      <w:bookmarkStart w:id="2020" w:name="_Toc120702428"/>
      <w:bookmarkStart w:id="2021" w:name="_Toc85553069"/>
      <w:bookmarkStart w:id="2022" w:name="_Toc70550695"/>
      <w:bookmarkStart w:id="2023" w:name="_Toc114133927"/>
      <w:bookmarkStart w:id="2024" w:name="_Toc51762962"/>
      <w:bookmarkStart w:id="2025" w:name="_Toc101244530"/>
      <w:bookmarkStart w:id="2026" w:name="_Toc43563564"/>
      <w:bookmarkStart w:id="2027" w:name="_Toc90655961"/>
      <w:bookmarkStart w:id="2028" w:name="_Toc56641031"/>
      <w:bookmarkStart w:id="2029" w:name="_Toc66231867"/>
      <w:bookmarkStart w:id="2030" w:name="_Toc68169028"/>
      <w:bookmarkStart w:id="2031" w:name="_Toc98233753"/>
      <w:bookmarkStart w:id="2032" w:name="_Toc50032042"/>
      <w:bookmarkStart w:id="2033" w:name="_Toc112951248"/>
      <w:bookmarkStart w:id="2034" w:name="_Toc59017999"/>
      <w:bookmarkStart w:id="2035" w:name="_Toc36102520"/>
      <w:bookmarkStart w:id="2036" w:name="_Toc83233148"/>
      <w:bookmarkStart w:id="2037" w:name="_Toc88667676"/>
      <w:bookmarkStart w:id="2038" w:name="_Toc104539125"/>
      <w:bookmarkStart w:id="2039" w:name="_Toc28012863"/>
      <w:bookmarkStart w:id="2040" w:name="_Toc113031788"/>
      <w:bookmarkStart w:id="2041" w:name="_Toc136562524"/>
      <w:bookmarkStart w:id="2042" w:name="_Toc34266349"/>
      <w:bookmarkStart w:id="2043" w:name="_Toc45134110"/>
      <w:bookmarkStart w:id="2044" w:name="_Toc138754358"/>
      <w:bookmarkStart w:id="2045" w:name="_Toc148535778"/>
      <w:bookmarkStart w:id="2046" w:name="_Toc151749085"/>
      <w:r>
        <w:rPr>
          <w:lang w:val="en-US"/>
        </w:rPr>
        <w:t>5.2.5</w:t>
      </w:r>
      <w:r>
        <w:rPr>
          <w:lang w:val="en-US"/>
        </w:rPr>
        <w:tab/>
        <w:t>Notifications</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Heading3"/>
      </w:pPr>
      <w:bookmarkStart w:id="2047" w:name="_Toc148535779"/>
      <w:bookmarkStart w:id="2048" w:name="_Toc151749086"/>
      <w:r>
        <w:lastRenderedPageBreak/>
        <w:t>5.2.6</w:t>
      </w:r>
      <w:r>
        <w:tab/>
        <w:t>Data Model</w:t>
      </w:r>
      <w:bookmarkEnd w:id="2047"/>
      <w:bookmarkEnd w:id="2048"/>
    </w:p>
    <w:p w14:paraId="2CC7CA0C" w14:textId="77777777" w:rsidR="006225F9" w:rsidRDefault="006225F9" w:rsidP="006225F9">
      <w:pPr>
        <w:pStyle w:val="Heading4"/>
      </w:pPr>
      <w:bookmarkStart w:id="2049" w:name="_Toc148535780"/>
      <w:bookmarkStart w:id="2050" w:name="_Toc151749087"/>
      <w:bookmarkStart w:id="2051" w:name="_Hlk138946652"/>
      <w:r>
        <w:t>5.2.6.1</w:t>
      </w:r>
      <w:r>
        <w:tab/>
        <w:t>General</w:t>
      </w:r>
      <w:bookmarkEnd w:id="2049"/>
      <w:bookmarkEnd w:id="2050"/>
    </w:p>
    <w:p w14:paraId="079EFADD" w14:textId="77777777" w:rsidR="006225F9" w:rsidRDefault="006225F9" w:rsidP="006225F9">
      <w:r>
        <w:t>This clause specifies the application data model supported by the</w:t>
      </w:r>
      <w:r>
        <w:rPr>
          <w:lang w:eastAsia="ja-JP"/>
        </w:rPr>
        <w:t xml:space="preserve"> </w:t>
      </w:r>
      <w:proofErr w:type="spellStart"/>
      <w:r>
        <w:rPr>
          <w:lang w:eastAsia="ja-JP"/>
        </w:rPr>
        <w:t>Nadrf_MLModelManagement</w:t>
      </w:r>
      <w:proofErr w:type="spellEnd"/>
      <w:r>
        <w:t xml:space="preserve"> API.</w:t>
      </w:r>
    </w:p>
    <w:p w14:paraId="790AB537" w14:textId="77777777" w:rsidR="006225F9" w:rsidRDefault="006225F9" w:rsidP="006225F9">
      <w:r>
        <w:t xml:space="preserve">Table 5.2.6.1-1 specifies the data types defined for the </w:t>
      </w:r>
      <w:proofErr w:type="spellStart"/>
      <w:r>
        <w:rPr>
          <w:lang w:eastAsia="ja-JP"/>
        </w:rPr>
        <w:t>Nadrf_MLModelManagement</w:t>
      </w:r>
      <w:proofErr w:type="spellEnd"/>
      <w:r>
        <w:t xml:space="preserve"> service based interface protocol.</w:t>
      </w:r>
    </w:p>
    <w:p w14:paraId="2AD70361" w14:textId="77777777" w:rsidR="006225F9" w:rsidRDefault="006225F9" w:rsidP="006225F9">
      <w:pPr>
        <w:pStyle w:val="TH"/>
      </w:pPr>
      <w:r>
        <w:t xml:space="preserve">Table 5.2.6.1-1: </w:t>
      </w:r>
      <w:proofErr w:type="spellStart"/>
      <w:r>
        <w:rPr>
          <w:lang w:eastAsia="ja-JP"/>
        </w:rPr>
        <w:t>Nadrf_MLModelManagement</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proofErr w:type="spellStart"/>
            <w:r>
              <w:rPr>
                <w:rFonts w:ascii="Arial" w:hAnsi="Arial"/>
                <w:sz w:val="18"/>
              </w:rPr>
              <w:t>AllowedConsumer</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proofErr w:type="spellStart"/>
            <w:r>
              <w:rPr>
                <w:rFonts w:ascii="Arial" w:hAnsi="Arial"/>
                <w:sz w:val="18"/>
              </w:rPr>
              <w:t>DeleteResult</w:t>
            </w:r>
            <w:proofErr w:type="spellEnd"/>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proofErr w:type="spellStart"/>
            <w:r>
              <w:rPr>
                <w:rFonts w:ascii="Arial" w:hAnsi="Arial"/>
                <w:sz w:val="18"/>
              </w:rPr>
              <w:t>NadrfMLModelStoreRecord</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225F9"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77777777" w:rsidR="006225F9" w:rsidRDefault="006225F9">
            <w:pPr>
              <w:keepNext/>
              <w:keepLines/>
              <w:spacing w:after="0"/>
              <w:rPr>
                <w:rFonts w:ascii="Arial" w:hAnsi="Arial"/>
                <w:sz w:val="18"/>
              </w:rPr>
            </w:pPr>
            <w:proofErr w:type="spellStart"/>
            <w:r>
              <w:rPr>
                <w:rFonts w:ascii="Arial" w:hAnsi="Arial"/>
                <w:sz w:val="18"/>
              </w:rPr>
              <w:t>MLModel</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31151A0D" w14:textId="524B3EA2" w:rsidR="006225F9" w:rsidRDefault="006225F9">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77777777" w:rsidR="006225F9" w:rsidRDefault="006225F9">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225F9" w:rsidRDefault="006225F9">
            <w:pPr>
              <w:keepNext/>
              <w:keepLines/>
              <w:spacing w:after="0"/>
              <w:rPr>
                <w:rFonts w:ascii="Arial" w:hAnsi="Arial" w:cs="Arial"/>
                <w:sz w:val="18"/>
                <w:szCs w:val="18"/>
              </w:rPr>
            </w:pPr>
          </w:p>
        </w:tc>
      </w:tr>
      <w:tr w:rsidR="00A3407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3A9BCA0D" w:rsidR="00A3407C" w:rsidRDefault="00A3407C" w:rsidP="00A3407C">
            <w:pPr>
              <w:keepNext/>
              <w:keepLines/>
              <w:spacing w:after="0"/>
              <w:rPr>
                <w:rFonts w:ascii="Arial" w:hAnsi="Arial"/>
                <w:sz w:val="18"/>
              </w:rPr>
            </w:pPr>
            <w:proofErr w:type="spellStart"/>
            <w:r>
              <w:rPr>
                <w:rFonts w:ascii="Arial" w:hAnsi="Arial"/>
                <w:sz w:val="18"/>
              </w:rPr>
              <w:t>MLModelDelResult</w:t>
            </w:r>
            <w:proofErr w:type="spellEnd"/>
          </w:p>
        </w:tc>
        <w:tc>
          <w:tcPr>
            <w:tcW w:w="1411" w:type="dxa"/>
            <w:tcBorders>
              <w:top w:val="single" w:sz="6" w:space="0" w:color="auto"/>
              <w:left w:val="single" w:sz="6" w:space="0" w:color="auto"/>
              <w:bottom w:val="single" w:sz="6" w:space="0" w:color="auto"/>
              <w:right w:val="single" w:sz="6" w:space="0" w:color="auto"/>
            </w:tcBorders>
          </w:tcPr>
          <w:p w14:paraId="3F934526" w14:textId="75D23392" w:rsidR="00A3407C" w:rsidRDefault="00A3407C" w:rsidP="00A3407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61C22A86" w:rsidR="00A3407C" w:rsidRDefault="00A3407C" w:rsidP="00A3407C">
            <w:pPr>
              <w:keepNext/>
              <w:keepLines/>
              <w:spacing w:after="0"/>
              <w:rPr>
                <w:rFonts w:ascii="Arial" w:hAnsi="Arial"/>
                <w:sz w:val="18"/>
                <w:lang w:eastAsia="zh-CN"/>
              </w:rPr>
            </w:pPr>
            <w:r>
              <w:rPr>
                <w:rFonts w:ascii="Arial" w:hAnsi="Arial"/>
                <w:sz w:val="18"/>
                <w:lang w:eastAsia="zh-CN"/>
              </w:rPr>
              <w:t xml:space="preserve">Represents information provided in the response to the ML Model </w:t>
            </w:r>
            <w:proofErr w:type="spellStart"/>
            <w:r>
              <w:rPr>
                <w:rFonts w:ascii="Arial" w:hAnsi="Arial"/>
                <w:sz w:val="18"/>
                <w:lang w:eastAsia="zh-CN"/>
              </w:rPr>
              <w:t>Nadrf_MLModelManagement</w:t>
            </w:r>
            <w:proofErr w:type="spellEnd"/>
            <w:r>
              <w:rPr>
                <w:rFonts w:ascii="Arial" w:hAnsi="Arial"/>
                <w:sz w:val="18"/>
                <w:lang w:eastAsia="zh-CN"/>
              </w:rPr>
              <w:t xml:space="preserve">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A3407C" w:rsidRDefault="00A3407C" w:rsidP="00A3407C">
            <w:pPr>
              <w:keepNext/>
              <w:keepLines/>
              <w:spacing w:after="0"/>
              <w:rPr>
                <w:rFonts w:ascii="Arial" w:hAnsi="Arial" w:cs="Arial"/>
                <w:sz w:val="18"/>
                <w:szCs w:val="18"/>
              </w:rPr>
            </w:pPr>
          </w:p>
        </w:tc>
      </w:tr>
      <w:tr w:rsidR="006225F9"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77777777" w:rsidR="006225F9" w:rsidRDefault="006225F9">
            <w:pPr>
              <w:keepNext/>
              <w:keepLines/>
              <w:spacing w:after="0"/>
              <w:rPr>
                <w:rFonts w:ascii="Arial" w:hAnsi="Arial"/>
                <w:sz w:val="18"/>
              </w:rPr>
            </w:pPr>
            <w:proofErr w:type="spellStart"/>
            <w:r>
              <w:rPr>
                <w:rFonts w:ascii="Arial" w:hAnsi="Arial"/>
                <w:sz w:val="18"/>
              </w:rPr>
              <w:t>MLModelInfo</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4F4D6A71" w14:textId="77777777" w:rsidR="006225F9" w:rsidRDefault="006225F9">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777777" w:rsidR="006225F9" w:rsidRDefault="006225F9">
            <w:pPr>
              <w:keepNext/>
              <w:keepLines/>
              <w:spacing w:after="0"/>
              <w:rPr>
                <w:rFonts w:ascii="Arial" w:hAnsi="Arial"/>
                <w:sz w:val="18"/>
                <w:lang w:eastAsia="zh-CN"/>
              </w:rPr>
            </w:pPr>
            <w:r>
              <w:rPr>
                <w:rFonts w:ascii="Arial" w:hAnsi="Arial"/>
                <w:sz w:val="18"/>
                <w:lang w:eastAsia="zh-CN"/>
              </w:rPr>
              <w:t xml:space="preserve">Represents </w:t>
            </w:r>
            <w:proofErr w:type="spellStart"/>
            <w:r>
              <w:rPr>
                <w:rFonts w:ascii="Arial" w:hAnsi="Arial"/>
                <w:sz w:val="18"/>
                <w:lang w:eastAsia="zh-CN"/>
              </w:rPr>
              <w:t>informatiom</w:t>
            </w:r>
            <w:proofErr w:type="spellEnd"/>
            <w:r>
              <w:rPr>
                <w:rFonts w:ascii="Arial" w:hAnsi="Arial"/>
                <w:sz w:val="18"/>
                <w:lang w:eastAsia="zh-CN"/>
              </w:rPr>
              <w:t xml:space="preserve">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225F9" w:rsidRDefault="006225F9">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proofErr w:type="spellStart"/>
            <w:r>
              <w:t>ModelStoreResult</w:t>
            </w:r>
            <w:proofErr w:type="spellEnd"/>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proofErr w:type="spellStart"/>
            <w:r>
              <w:t>StoreResult</w:t>
            </w:r>
            <w:proofErr w:type="spellEnd"/>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proofErr w:type="spellStart"/>
      <w:r>
        <w:rPr>
          <w:lang w:eastAsia="ja-JP"/>
        </w:rPr>
        <w:t>Nadrf_MLModelManagement</w:t>
      </w:r>
      <w:proofErr w:type="spellEnd"/>
      <w:r>
        <w:t xml:space="preserve"> service based interface protocol from other specifications, including a reference to their respective specifications and when needed, a short description of their use within the </w:t>
      </w:r>
      <w:proofErr w:type="spellStart"/>
      <w:r>
        <w:rPr>
          <w:lang w:eastAsia="ja-JP"/>
        </w:rPr>
        <w:t>Nadrf_MLModelManagement</w:t>
      </w:r>
      <w:proofErr w:type="spellEnd"/>
      <w:r>
        <w:t xml:space="preserve"> service based interface.</w:t>
      </w:r>
    </w:p>
    <w:p w14:paraId="0381E897" w14:textId="77777777" w:rsidR="006225F9" w:rsidRDefault="006225F9" w:rsidP="006225F9">
      <w:pPr>
        <w:pStyle w:val="TH"/>
      </w:pPr>
      <w:r>
        <w:t xml:space="preserve">Table 5.2.6.1-2: </w:t>
      </w:r>
      <w:proofErr w:type="spellStart"/>
      <w:r>
        <w:rPr>
          <w:lang w:eastAsia="ja-JP"/>
        </w:rPr>
        <w:t>Nadrf_MLModelManagement</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proofErr w:type="spellStart"/>
            <w:r>
              <w:t>MLModelAddr</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proofErr w:type="spellStart"/>
            <w:r>
              <w:t>NfInstanceId</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proofErr w:type="spellStart"/>
            <w:r>
              <w:t>NfSetId</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proofErr w:type="spellStart"/>
            <w:r>
              <w:t>SupportedFeatures</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proofErr w:type="spellStart"/>
            <w:r>
              <w:t>Uinteger</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Heading4"/>
        <w:rPr>
          <w:lang w:val="en-US"/>
        </w:rPr>
      </w:pPr>
      <w:bookmarkStart w:id="2052" w:name="_Toc148535781"/>
      <w:bookmarkStart w:id="2053" w:name="_Toc151749088"/>
      <w:r>
        <w:rPr>
          <w:lang w:val="en-US"/>
        </w:rPr>
        <w:t>5.2.6.2</w:t>
      </w:r>
      <w:r>
        <w:rPr>
          <w:lang w:val="en-US"/>
        </w:rPr>
        <w:tab/>
        <w:t>Structured data types</w:t>
      </w:r>
      <w:bookmarkEnd w:id="2052"/>
      <w:bookmarkEnd w:id="2053"/>
    </w:p>
    <w:p w14:paraId="7B10CA63" w14:textId="77777777" w:rsidR="00356552" w:rsidRDefault="00356552" w:rsidP="00356552">
      <w:pPr>
        <w:pStyle w:val="Heading5"/>
      </w:pPr>
      <w:bookmarkStart w:id="2054" w:name="_Toc148535782"/>
      <w:bookmarkStart w:id="2055" w:name="_Toc151749089"/>
      <w:r>
        <w:t>5.2.6.2.1</w:t>
      </w:r>
      <w:r>
        <w:tab/>
        <w:t>Introduction</w:t>
      </w:r>
      <w:bookmarkEnd w:id="2054"/>
      <w:bookmarkEnd w:id="2055"/>
    </w:p>
    <w:p w14:paraId="4E3127AF" w14:textId="77777777" w:rsidR="00356552" w:rsidRDefault="00356552" w:rsidP="00356552">
      <w:r>
        <w:t>This clause defines the structures to be used in resource representations.</w:t>
      </w:r>
    </w:p>
    <w:p w14:paraId="209E288A" w14:textId="77777777" w:rsidR="006225F9" w:rsidRDefault="006225F9" w:rsidP="006225F9">
      <w:pPr>
        <w:pStyle w:val="Heading5"/>
      </w:pPr>
      <w:bookmarkStart w:id="2056" w:name="_Toc148535783"/>
      <w:bookmarkStart w:id="2057" w:name="_Toc151749090"/>
      <w:bookmarkStart w:id="2058" w:name="_Toc122419262"/>
      <w:bookmarkStart w:id="2059" w:name="_Toc138669905"/>
      <w:r>
        <w:lastRenderedPageBreak/>
        <w:t>5.2.6.2.2</w:t>
      </w:r>
      <w:r>
        <w:tab/>
        <w:t xml:space="preserve">Type: </w:t>
      </w:r>
      <w:proofErr w:type="spellStart"/>
      <w:r>
        <w:t>NadrfMLModelStoreRecord</w:t>
      </w:r>
      <w:bookmarkEnd w:id="2056"/>
      <w:bookmarkEnd w:id="2057"/>
      <w:proofErr w:type="spellEnd"/>
    </w:p>
    <w:bookmarkEnd w:id="2058"/>
    <w:bookmarkEnd w:id="2059"/>
    <w:p w14:paraId="64904E17" w14:textId="77777777" w:rsidR="006225F9" w:rsidRDefault="006225F9" w:rsidP="006225F9">
      <w:pPr>
        <w:pStyle w:val="TH"/>
      </w:pPr>
      <w:r>
        <w:t xml:space="preserve">Table 5.2.6.2.2-1: Definition of type </w:t>
      </w:r>
      <w:proofErr w:type="spellStart"/>
      <w:r>
        <w:t>NadrfMLModelStoreRecord</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1EE64CAB"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10C7D0"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1CE28EB"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D04753F"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F12BC5E"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D12AC1"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F620853" w14:textId="77777777" w:rsidR="006225F9" w:rsidRDefault="006225F9" w:rsidP="009115F3">
            <w:pPr>
              <w:pStyle w:val="TAH"/>
              <w:rPr>
                <w:rFonts w:cs="Arial"/>
                <w:szCs w:val="18"/>
              </w:rPr>
            </w:pPr>
            <w:r>
              <w:rPr>
                <w:rFonts w:cs="Arial"/>
                <w:szCs w:val="18"/>
              </w:rPr>
              <w:t>Applicability</w:t>
            </w:r>
          </w:p>
        </w:tc>
      </w:tr>
      <w:tr w:rsidR="006225F9" w14:paraId="668BC21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041800FC" w14:textId="77777777" w:rsidR="006225F9" w:rsidRDefault="006225F9" w:rsidP="006225F9">
            <w:pPr>
              <w:pStyle w:val="TAL"/>
            </w:pPr>
            <w:proofErr w:type="spellStart"/>
            <w:r>
              <w:t>nfInstanceId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7EA7441" w14:textId="77777777" w:rsidR="006225F9" w:rsidRDefault="006225F9" w:rsidP="006225F9">
            <w:pPr>
              <w:pStyle w:val="TAL"/>
            </w:pPr>
            <w:proofErr w:type="spellStart"/>
            <w: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87A97A2"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21820A1"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A8A737" w14:textId="77777777" w:rsidR="006225F9" w:rsidRDefault="006225F9" w:rsidP="009115F3">
            <w:pPr>
              <w:keepNext/>
              <w:keepLines/>
              <w:spacing w:after="0"/>
              <w:rPr>
                <w:rFonts w:ascii="Arial" w:hAnsi="Arial"/>
                <w:sz w:val="18"/>
              </w:rPr>
            </w:pPr>
            <w:r>
              <w:rPr>
                <w:rFonts w:ascii="Arial" w:hAnsi="Arial"/>
                <w:sz w:val="18"/>
              </w:rPr>
              <w:t xml:space="preserve">NF </w:t>
            </w:r>
            <w:proofErr w:type="spellStart"/>
            <w:r>
              <w:rPr>
                <w:rFonts w:ascii="Arial" w:hAnsi="Arial"/>
                <w:sz w:val="18"/>
              </w:rPr>
              <w:t>instanceIdentifier</w:t>
            </w:r>
            <w:proofErr w:type="spellEnd"/>
            <w:r>
              <w:rPr>
                <w:rFonts w:ascii="Arial" w:hAnsi="Arial"/>
                <w:sz w:val="18"/>
              </w:rPr>
              <w:t xml:space="preserve"> of the NWDAF containing MTLF.</w:t>
            </w:r>
          </w:p>
          <w:p w14:paraId="0B23C3F2"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620E205" w14:textId="77777777" w:rsidR="006225F9" w:rsidRDefault="006225F9" w:rsidP="009115F3">
            <w:pPr>
              <w:keepNext/>
              <w:keepLines/>
              <w:spacing w:after="0"/>
              <w:rPr>
                <w:rFonts w:ascii="Arial" w:hAnsi="Arial" w:cs="Arial"/>
                <w:sz w:val="18"/>
                <w:szCs w:val="18"/>
              </w:rPr>
            </w:pPr>
          </w:p>
        </w:tc>
      </w:tr>
      <w:tr w:rsidR="006225F9" w14:paraId="00DAE7A3"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1AA2CCBF" w14:textId="77777777" w:rsidR="006225F9" w:rsidRDefault="006225F9" w:rsidP="006225F9">
            <w:pPr>
              <w:pStyle w:val="TAL"/>
            </w:pPr>
            <w:proofErr w:type="spellStart"/>
            <w:r>
              <w:t>nfSetId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29578AD" w14:textId="77777777" w:rsidR="006225F9" w:rsidRDefault="006225F9" w:rsidP="006225F9">
            <w:pPr>
              <w:pStyle w:val="TAL"/>
            </w:pPr>
            <w:proofErr w:type="spellStart"/>
            <w:r>
              <w:t>NfSetId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B437503"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5ECF126"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EBF86D" w14:textId="77777777" w:rsidR="006225F9" w:rsidRDefault="006225F9" w:rsidP="009115F3">
            <w:pPr>
              <w:keepNext/>
              <w:keepLines/>
              <w:spacing w:after="0"/>
              <w:rPr>
                <w:rFonts w:ascii="Arial" w:hAnsi="Arial"/>
                <w:sz w:val="18"/>
              </w:rPr>
            </w:pPr>
            <w:proofErr w:type="spellStart"/>
            <w:r>
              <w:rPr>
                <w:rFonts w:ascii="Arial" w:hAnsi="Arial"/>
                <w:sz w:val="18"/>
              </w:rPr>
              <w:t>NFset</w:t>
            </w:r>
            <w:proofErr w:type="spellEnd"/>
            <w:r>
              <w:rPr>
                <w:rFonts w:ascii="Arial" w:hAnsi="Arial"/>
                <w:sz w:val="18"/>
              </w:rPr>
              <w:t xml:space="preserve"> identifier of the NWDAF containing MTLF.</w:t>
            </w:r>
          </w:p>
          <w:p w14:paraId="20A63B3A"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43ADA71" w14:textId="77777777" w:rsidR="006225F9" w:rsidRDefault="006225F9" w:rsidP="009115F3">
            <w:pPr>
              <w:keepNext/>
              <w:keepLines/>
              <w:spacing w:after="0"/>
              <w:rPr>
                <w:rFonts w:ascii="Arial" w:hAnsi="Arial" w:cs="Arial"/>
                <w:sz w:val="18"/>
                <w:szCs w:val="18"/>
              </w:rPr>
            </w:pPr>
          </w:p>
        </w:tc>
      </w:tr>
      <w:tr w:rsidR="006225F9" w14:paraId="3D1F0C3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8F50FBC" w14:textId="77777777" w:rsidR="006225F9" w:rsidRDefault="006225F9" w:rsidP="006225F9">
            <w:pPr>
              <w:pStyle w:val="TAL"/>
            </w:pPr>
            <w:proofErr w:type="spellStart"/>
            <w:r>
              <w:t>mlModelInfo</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C698FFE" w14:textId="77777777" w:rsidR="006225F9" w:rsidRDefault="006225F9" w:rsidP="006225F9">
            <w:pPr>
              <w:pStyle w:val="TAL"/>
            </w:pPr>
            <w:r>
              <w:t>array(</w:t>
            </w:r>
            <w:proofErr w:type="spellStart"/>
            <w:r>
              <w:t>MLModelInfo</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18C5C969" w14:textId="60C83A95"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6CC7537"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CB9C867" w14:textId="77777777" w:rsidR="006225F9" w:rsidRDefault="006225F9" w:rsidP="009115F3">
            <w:pPr>
              <w:keepNext/>
              <w:keepLines/>
              <w:spacing w:after="0"/>
              <w:rPr>
                <w:rFonts w:ascii="Arial" w:hAnsi="Arial"/>
                <w:sz w:val="18"/>
              </w:rPr>
            </w:pPr>
            <w:r>
              <w:rPr>
                <w:rFonts w:ascii="Arial" w:hAnsi="Arial"/>
                <w:sz w:val="18"/>
              </w:rPr>
              <w:t>ML Model information.</w:t>
            </w:r>
          </w:p>
          <w:p w14:paraId="1E49CFFE"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10BCFC13" w14:textId="77777777" w:rsidR="006225F9" w:rsidRDefault="006225F9" w:rsidP="009115F3">
            <w:pPr>
              <w:keepNext/>
              <w:keepLines/>
              <w:spacing w:after="0"/>
              <w:rPr>
                <w:rFonts w:ascii="Arial" w:hAnsi="Arial" w:cs="Arial"/>
                <w:sz w:val="18"/>
                <w:szCs w:val="18"/>
              </w:rPr>
            </w:pPr>
          </w:p>
        </w:tc>
      </w:tr>
      <w:tr w:rsidR="006225F9" w14:paraId="3180C92A"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6B2567DC" w14:textId="77777777" w:rsidR="006225F9" w:rsidRDefault="006225F9" w:rsidP="006225F9">
            <w:pPr>
              <w:pStyle w:val="TAL"/>
            </w:pPr>
            <w:proofErr w:type="spellStart"/>
            <w:r>
              <w:t>mlModels</w:t>
            </w:r>
            <w:proofErr w:type="spellEnd"/>
          </w:p>
        </w:tc>
        <w:tc>
          <w:tcPr>
            <w:tcW w:w="1444" w:type="dxa"/>
            <w:tcBorders>
              <w:top w:val="single" w:sz="6" w:space="0" w:color="auto"/>
              <w:left w:val="single" w:sz="6" w:space="0" w:color="auto"/>
              <w:bottom w:val="single" w:sz="6" w:space="0" w:color="auto"/>
              <w:right w:val="single" w:sz="6" w:space="0" w:color="auto"/>
            </w:tcBorders>
          </w:tcPr>
          <w:p w14:paraId="150E4BC0" w14:textId="77777777" w:rsidR="006225F9" w:rsidRDefault="006225F9" w:rsidP="006225F9">
            <w:pPr>
              <w:pStyle w:val="TAL"/>
            </w:pPr>
            <w:r>
              <w:t>array(</w:t>
            </w:r>
            <w:proofErr w:type="spellStart"/>
            <w:r w:rsidRPr="00DF3834">
              <w:t>MLModel</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607CBCB8"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C60D2FC"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98AD5DB" w14:textId="77777777" w:rsidR="006225F9" w:rsidRDefault="006225F9" w:rsidP="009115F3">
            <w:pPr>
              <w:keepNext/>
              <w:keepLines/>
              <w:spacing w:after="0"/>
              <w:rPr>
                <w:rFonts w:ascii="Arial" w:hAnsi="Arial"/>
                <w:sz w:val="18"/>
              </w:rPr>
            </w:pPr>
            <w:r>
              <w:rPr>
                <w:rFonts w:ascii="Arial" w:hAnsi="Arial"/>
                <w:sz w:val="18"/>
              </w:rPr>
              <w:t>Each element represents an ML model.</w:t>
            </w:r>
          </w:p>
          <w:p w14:paraId="7E3AF0E5"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6388631" w14:textId="77777777" w:rsidR="006225F9" w:rsidRDefault="006225F9" w:rsidP="009115F3">
            <w:pPr>
              <w:keepNext/>
              <w:keepLines/>
              <w:spacing w:after="0"/>
              <w:rPr>
                <w:rFonts w:ascii="Arial" w:hAnsi="Arial" w:cs="Arial"/>
                <w:sz w:val="18"/>
                <w:szCs w:val="18"/>
              </w:rPr>
            </w:pPr>
          </w:p>
        </w:tc>
      </w:tr>
      <w:tr w:rsidR="00F2201B" w14:paraId="67FBDA5E"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2560F1A1" w14:textId="63EF18A7" w:rsidR="00F2201B" w:rsidRDefault="00F2201B" w:rsidP="00F2201B">
            <w:pPr>
              <w:pStyle w:val="TAL"/>
            </w:pPr>
            <w:proofErr w:type="spellStart"/>
            <w:r>
              <w:t>modelStoreResult</w:t>
            </w:r>
            <w:proofErr w:type="spellEnd"/>
          </w:p>
        </w:tc>
        <w:tc>
          <w:tcPr>
            <w:tcW w:w="1444" w:type="dxa"/>
            <w:tcBorders>
              <w:top w:val="single" w:sz="6" w:space="0" w:color="auto"/>
              <w:left w:val="single" w:sz="6" w:space="0" w:color="auto"/>
              <w:bottom w:val="single" w:sz="6" w:space="0" w:color="auto"/>
              <w:right w:val="single" w:sz="6" w:space="0" w:color="auto"/>
            </w:tcBorders>
          </w:tcPr>
          <w:p w14:paraId="132273C6" w14:textId="6691AA90" w:rsidR="00F2201B" w:rsidRDefault="00F2201B" w:rsidP="00F2201B">
            <w:pPr>
              <w:pStyle w:val="TAL"/>
            </w:pPr>
            <w:r>
              <w:t>array(</w:t>
            </w:r>
            <w:proofErr w:type="spellStart"/>
            <w:r>
              <w:t>ModelStoreResult</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2BC04072" w14:textId="7D4945BA" w:rsidR="00F2201B" w:rsidRDefault="00F2201B" w:rsidP="00F220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51884" w14:textId="7F04F497" w:rsidR="00F2201B" w:rsidRDefault="00F2201B" w:rsidP="00F220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6C3A3988" w14:textId="1BFF68C8" w:rsidR="00F2201B" w:rsidRDefault="00F2201B" w:rsidP="00F2201B">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10BE1A19" w14:textId="77777777" w:rsidR="00F2201B" w:rsidRDefault="00F2201B" w:rsidP="00F2201B">
            <w:pPr>
              <w:keepNext/>
              <w:keepLines/>
              <w:spacing w:after="0"/>
              <w:rPr>
                <w:rFonts w:ascii="Arial" w:hAnsi="Arial" w:cs="Arial"/>
                <w:sz w:val="18"/>
                <w:szCs w:val="18"/>
              </w:rPr>
            </w:pPr>
          </w:p>
        </w:tc>
      </w:tr>
      <w:tr w:rsidR="006225F9" w14:paraId="5BF07F37"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34B20F0C" w14:textId="77777777" w:rsidR="006225F9" w:rsidRDefault="006225F9" w:rsidP="006225F9">
            <w:pPr>
              <w:pStyle w:val="TAL"/>
            </w:pPr>
            <w:proofErr w:type="spellStart"/>
            <w: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DF82171" w14:textId="77777777" w:rsidR="006225F9" w:rsidRDefault="006225F9" w:rsidP="006225F9">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327BCFA" w14:textId="77777777" w:rsidR="006225F9" w:rsidRDefault="006225F9" w:rsidP="009115F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6897CE4" w14:textId="77777777" w:rsidR="006225F9" w:rsidRDefault="006225F9" w:rsidP="009115F3">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38907E7" w14:textId="77777777" w:rsidR="006225F9" w:rsidRDefault="006225F9" w:rsidP="009115F3">
            <w:pPr>
              <w:pStyle w:val="TAL"/>
            </w:pPr>
            <w:r>
              <w:rPr>
                <w:rFonts w:cs="Arial"/>
                <w:szCs w:val="18"/>
                <w:lang w:eastAsia="zh-CN"/>
              </w:rPr>
              <w:t>This IE represents a l</w:t>
            </w:r>
            <w:r>
              <w:t>ist of Supported features as described in clause 5.2.7.</w:t>
            </w:r>
          </w:p>
          <w:p w14:paraId="5B00F0EC" w14:textId="77777777" w:rsidR="006225F9" w:rsidRDefault="006225F9" w:rsidP="009115F3">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4E277CED" w14:textId="77777777" w:rsidR="006225F9" w:rsidRDefault="006225F9" w:rsidP="009115F3">
            <w:pPr>
              <w:pStyle w:val="TAL"/>
              <w:rPr>
                <w:rFonts w:cs="Arial"/>
                <w:szCs w:val="18"/>
              </w:rPr>
            </w:pPr>
          </w:p>
        </w:tc>
      </w:tr>
      <w:tr w:rsidR="006225F9" w14:paraId="2E1BC6E0" w14:textId="77777777" w:rsidTr="009115F3">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44D4922" w14:textId="77777777" w:rsidR="006225F9" w:rsidRDefault="006225F9" w:rsidP="006225F9">
            <w:pPr>
              <w:pStyle w:val="TAN"/>
            </w:pPr>
            <w:r>
              <w:t>NOTE 1:</w:t>
            </w:r>
            <w:r>
              <w:tab/>
              <w:t>One of "</w:t>
            </w:r>
            <w:proofErr w:type="spellStart"/>
            <w:r>
              <w:rPr>
                <w:lang w:val="en-US" w:eastAsia="zh-CN"/>
              </w:rPr>
              <w:t>nfInstanceId</w:t>
            </w:r>
            <w:proofErr w:type="spellEnd"/>
            <w:r>
              <w:t>" and "</w:t>
            </w:r>
            <w:proofErr w:type="spellStart"/>
            <w:r>
              <w:t>nfSetId</w:t>
            </w:r>
            <w:proofErr w:type="spellEnd"/>
            <w:r>
              <w:t>" attributes shall be provided.</w:t>
            </w:r>
          </w:p>
          <w:p w14:paraId="5288EE3B" w14:textId="77777777" w:rsidR="006225F9" w:rsidRDefault="006225F9" w:rsidP="006225F9">
            <w:pPr>
              <w:pStyle w:val="TAN"/>
            </w:pPr>
            <w:r>
              <w:t>NOTE 2:</w:t>
            </w:r>
            <w:r>
              <w:tab/>
              <w:t>Any of the "</w:t>
            </w:r>
            <w:proofErr w:type="spellStart"/>
            <w:r>
              <w:t>mlModelInfo</w:t>
            </w:r>
            <w:proofErr w:type="spellEnd"/>
            <w:r>
              <w:t>" and "</w:t>
            </w:r>
            <w:proofErr w:type="spellStart"/>
            <w:r w:rsidRPr="007E3E5D">
              <w:t>mlModel</w:t>
            </w:r>
            <w:r>
              <w:t>s</w:t>
            </w:r>
            <w:proofErr w:type="spellEnd"/>
            <w:r>
              <w:t>" attributes shall be provided.</w:t>
            </w:r>
          </w:p>
          <w:p w14:paraId="13FB6343" w14:textId="72E51C85" w:rsidR="00F2201B" w:rsidRDefault="00F2201B" w:rsidP="006225F9">
            <w:pPr>
              <w:pStyle w:val="TAN"/>
            </w:pPr>
            <w:r>
              <w:t>NOTE 3:</w:t>
            </w:r>
            <w:r>
              <w:tab/>
              <w:t>The "</w:t>
            </w:r>
            <w:proofErr w:type="spellStart"/>
            <w:r>
              <w:t>modelStoreResult</w:t>
            </w:r>
            <w:proofErr w:type="spellEnd"/>
            <w:r>
              <w:t xml:space="preserve">" attribute is only applicable to the response to an </w:t>
            </w:r>
            <w:proofErr w:type="spellStart"/>
            <w:r>
              <w:t>Nadrf_MLModelManagement_StorageRequest</w:t>
            </w:r>
            <w:proofErr w:type="spellEnd"/>
            <w:r>
              <w:t xml:space="preserve"> service operation.</w:t>
            </w:r>
          </w:p>
        </w:tc>
      </w:tr>
    </w:tbl>
    <w:p w14:paraId="7AA9486D" w14:textId="77777777" w:rsidR="006225F9" w:rsidRDefault="006225F9" w:rsidP="006225F9"/>
    <w:p w14:paraId="79F1918D" w14:textId="77777777" w:rsidR="006225F9" w:rsidRDefault="006225F9" w:rsidP="006225F9">
      <w:pPr>
        <w:pStyle w:val="Heading5"/>
      </w:pPr>
      <w:bookmarkStart w:id="2060" w:name="_Toc148535784"/>
      <w:bookmarkStart w:id="2061" w:name="_Toc151749091"/>
      <w:bookmarkEnd w:id="2051"/>
      <w:r>
        <w:t>5.2.6.2.3</w:t>
      </w:r>
      <w:r>
        <w:tab/>
        <w:t xml:space="preserve">Type: </w:t>
      </w:r>
      <w:proofErr w:type="spellStart"/>
      <w:r>
        <w:t>MLModelInfo</w:t>
      </w:r>
      <w:bookmarkEnd w:id="2060"/>
      <w:bookmarkEnd w:id="2061"/>
      <w:proofErr w:type="spellEnd"/>
    </w:p>
    <w:p w14:paraId="4369D89E" w14:textId="7C7C49C8" w:rsidR="006225F9" w:rsidRDefault="006225F9" w:rsidP="006225F9">
      <w:pPr>
        <w:pStyle w:val="TH"/>
      </w:pPr>
      <w:r>
        <w:t xml:space="preserve">Table 5.2.6.2.3-1: Definition of type </w:t>
      </w:r>
      <w:proofErr w:type="spellStart"/>
      <w:r>
        <w:t>MLModelInfo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proofErr w:type="spellStart"/>
            <w:r>
              <w:rPr>
                <w:rFonts w:ascii="Arial" w:hAnsi="Arial"/>
                <w:sz w:val="18"/>
              </w:rPr>
              <w:t>modelUniqueId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proofErr w:type="spellStart"/>
            <w:r>
              <w:rPr>
                <w:rFonts w:ascii="Arial" w:hAnsi="Arial"/>
                <w:sz w:val="18"/>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proofErr w:type="spellStart"/>
            <w:r>
              <w:rPr>
                <w:rFonts w:ascii="Arial" w:hAnsi="Arial"/>
                <w:sz w:val="18"/>
              </w:rPr>
              <w:t>mlFileAddr</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proofErr w:type="spellStart"/>
            <w:r>
              <w:rPr>
                <w:rFonts w:ascii="Arial" w:hAnsi="Arial"/>
                <w:sz w:val="18"/>
              </w:rPr>
              <w:t>MLModelAddr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proofErr w:type="spellStart"/>
            <w:r>
              <w:rPr>
                <w:rFonts w:ascii="Arial" w:hAnsi="Arial"/>
                <w:sz w:val="18"/>
              </w:rPr>
              <w:t>mlStorageSize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proofErr w:type="spellStart"/>
            <w:r>
              <w:rPr>
                <w:rFonts w:ascii="Arial" w:hAnsi="Arial"/>
                <w:sz w:val="18"/>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proofErr w:type="spellStart"/>
            <w:r>
              <w:rPr>
                <w:rFonts w:ascii="Arial" w:hAnsi="Arial"/>
                <w:sz w:val="18"/>
              </w:rPr>
              <w:t>allowConsumerList</w:t>
            </w:r>
            <w:proofErr w:type="spellEnd"/>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w:t>
            </w:r>
            <w:proofErr w:type="spellStart"/>
            <w:r>
              <w:rPr>
                <w:rFonts w:ascii="Arial" w:hAnsi="Arial"/>
                <w:sz w:val="18"/>
              </w:rPr>
              <w:t>AllowedConsumer</w:t>
            </w:r>
            <w:proofErr w:type="spellEnd"/>
            <w:r>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맑은 고딕"/>
          <w:lang w:eastAsia="ko-KR"/>
        </w:rPr>
      </w:pPr>
    </w:p>
    <w:p w14:paraId="37FA5294" w14:textId="0AF36048" w:rsidR="006225F9" w:rsidRDefault="006225F9" w:rsidP="006225F9">
      <w:pPr>
        <w:pStyle w:val="Heading5"/>
      </w:pPr>
      <w:bookmarkStart w:id="2062" w:name="_Toc148535785"/>
      <w:bookmarkStart w:id="2063" w:name="_Toc151749092"/>
      <w:r>
        <w:t>5.2.6.2.4</w:t>
      </w:r>
      <w:r>
        <w:tab/>
        <w:t xml:space="preserve">Type: </w:t>
      </w:r>
      <w:proofErr w:type="spellStart"/>
      <w:r>
        <w:t>MLModel</w:t>
      </w:r>
      <w:bookmarkEnd w:id="2062"/>
      <w:bookmarkEnd w:id="2063"/>
      <w:proofErr w:type="spellEnd"/>
    </w:p>
    <w:p w14:paraId="193EDB33" w14:textId="13D8ED44" w:rsidR="006225F9" w:rsidRDefault="006225F9" w:rsidP="006225F9">
      <w:pPr>
        <w:pStyle w:val="TH"/>
      </w:pPr>
      <w:r>
        <w:t xml:space="preserve">Table 5.2.6.2.4-1: Definition of type </w:t>
      </w:r>
      <w:proofErr w:type="spellStart"/>
      <w:r>
        <w:t>MLModel</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proofErr w:type="spellStart"/>
            <w:r>
              <w:rPr>
                <w:rFonts w:ascii="Arial" w:hAnsi="Arial"/>
                <w:sz w:val="18"/>
              </w:rPr>
              <w:t>modelUniqueId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proofErr w:type="spellStart"/>
            <w:r>
              <w:rPr>
                <w:rFonts w:ascii="Arial" w:hAnsi="Arial"/>
                <w:sz w:val="18"/>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proofErr w:type="spellStart"/>
            <w:r>
              <w:rPr>
                <w:rFonts w:ascii="Arial" w:hAnsi="Arial"/>
                <w:sz w:val="18"/>
              </w:rPr>
              <w:t>mlModel</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Heading5"/>
      </w:pPr>
      <w:bookmarkStart w:id="2064" w:name="_Toc148535786"/>
      <w:bookmarkStart w:id="2065" w:name="_Toc151749093"/>
      <w:r>
        <w:lastRenderedPageBreak/>
        <w:t>5.2.6.2.5</w:t>
      </w:r>
      <w:r>
        <w:tab/>
        <w:t xml:space="preserve">Type: </w:t>
      </w:r>
      <w:proofErr w:type="spellStart"/>
      <w:r>
        <w:t>MLModelDelResult</w:t>
      </w:r>
      <w:bookmarkEnd w:id="2064"/>
      <w:bookmarkEnd w:id="2065"/>
      <w:proofErr w:type="spellEnd"/>
    </w:p>
    <w:p w14:paraId="1A852323" w14:textId="0151B447" w:rsidR="00A3407C" w:rsidRDefault="00A3407C" w:rsidP="00A3407C">
      <w:pPr>
        <w:pStyle w:val="TH"/>
      </w:pPr>
      <w:r>
        <w:t xml:space="preserve">Table 5.2.6.2.5-1: Definition of type </w:t>
      </w:r>
      <w:proofErr w:type="spellStart"/>
      <w:r>
        <w:t>MLModelOpResult</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A3407C" w14:paraId="7B1E8930"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0A1A752" w14:textId="77777777" w:rsidR="00A3407C" w:rsidRDefault="00A3407C">
            <w:pPr>
              <w:pStyle w:val="TAH"/>
              <w:rPr>
                <w:rFonts w:eastAsia="SimSun"/>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49CB1B4" w14:textId="77777777" w:rsidR="00A3407C" w:rsidRDefault="00A340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5A3A15" w14:textId="77777777" w:rsidR="00A3407C" w:rsidRDefault="00A3407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7307F5" w14:textId="77777777" w:rsidR="00A3407C" w:rsidRDefault="00A3407C">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04EAB0" w14:textId="77777777" w:rsidR="00A3407C" w:rsidRDefault="00A3407C">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AC53FA" w14:textId="77777777" w:rsidR="00A3407C" w:rsidRDefault="00A3407C">
            <w:pPr>
              <w:pStyle w:val="TAH"/>
              <w:rPr>
                <w:rFonts w:cs="Arial"/>
                <w:szCs w:val="18"/>
              </w:rPr>
            </w:pPr>
            <w:r>
              <w:rPr>
                <w:rFonts w:cs="Arial"/>
                <w:szCs w:val="18"/>
              </w:rPr>
              <w:t>Applicability</w:t>
            </w:r>
          </w:p>
        </w:tc>
      </w:tr>
      <w:tr w:rsidR="00A3407C" w14:paraId="1FAC3857"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5D8201E1" w14:textId="77777777" w:rsidR="00A3407C" w:rsidRDefault="00A3407C">
            <w:pPr>
              <w:pStyle w:val="TAL"/>
            </w:pPr>
            <w:proofErr w:type="spellStart"/>
            <w:r>
              <w:t>modelUniqueId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F8EEFED" w14:textId="77777777" w:rsidR="00A3407C" w:rsidRDefault="00A3407C">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997331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0890951D"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2DB52824" w14:textId="77777777" w:rsidR="00A3407C" w:rsidRDefault="00A3407C">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19D1C62C" w14:textId="77777777" w:rsidR="00A3407C" w:rsidRDefault="00A3407C">
            <w:pPr>
              <w:pStyle w:val="TAL"/>
              <w:rPr>
                <w:rFonts w:cs="Arial"/>
                <w:szCs w:val="18"/>
              </w:rPr>
            </w:pPr>
          </w:p>
        </w:tc>
      </w:tr>
      <w:tr w:rsidR="00A3407C" w14:paraId="53E12C63"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2CFA177B" w14:textId="77777777" w:rsidR="00A3407C" w:rsidRDefault="00A3407C">
            <w:pPr>
              <w:pStyle w:val="TAL"/>
            </w:pPr>
            <w:proofErr w:type="spellStart"/>
            <w:r>
              <w:t>delResult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163942A" w14:textId="77777777" w:rsidR="00A3407C" w:rsidRDefault="00A3407C">
            <w:pPr>
              <w:pStyle w:val="TAL"/>
            </w:pPr>
            <w:proofErr w:type="spellStart"/>
            <w:r>
              <w:t>DeleteResult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437D7D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5D61137F"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035E3A6" w14:textId="77777777" w:rsidR="00A3407C" w:rsidRDefault="00A3407C">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5E6B4273" w14:textId="77777777" w:rsidR="00A3407C" w:rsidRDefault="00A3407C">
            <w:pPr>
              <w:pStyle w:val="TAL"/>
              <w:rPr>
                <w:rFonts w:cs="Arial"/>
                <w:szCs w:val="18"/>
              </w:rPr>
            </w:pPr>
          </w:p>
        </w:tc>
      </w:tr>
    </w:tbl>
    <w:p w14:paraId="0778478E" w14:textId="647A3FEB" w:rsidR="00A3407C" w:rsidRDefault="00A3407C" w:rsidP="00A3407C"/>
    <w:p w14:paraId="0C1813C3" w14:textId="05B9D010" w:rsidR="004C2421" w:rsidRDefault="004C2421" w:rsidP="004C2421">
      <w:pPr>
        <w:pStyle w:val="Heading5"/>
      </w:pPr>
      <w:bookmarkStart w:id="2066" w:name="_Toc148535787"/>
      <w:bookmarkStart w:id="2067" w:name="_Toc151749094"/>
      <w:r>
        <w:t>5.2.6.2.6</w:t>
      </w:r>
      <w:r>
        <w:tab/>
        <w:t xml:space="preserve">Type: </w:t>
      </w:r>
      <w:proofErr w:type="spellStart"/>
      <w:r>
        <w:t>AllowedConsumer</w:t>
      </w:r>
      <w:bookmarkEnd w:id="2066"/>
      <w:bookmarkEnd w:id="2067"/>
      <w:proofErr w:type="spellEnd"/>
    </w:p>
    <w:p w14:paraId="12BAE6E0" w14:textId="37073DB5" w:rsidR="004C2421" w:rsidRDefault="004C2421" w:rsidP="004C2421">
      <w:pPr>
        <w:pStyle w:val="TH"/>
      </w:pPr>
      <w:r>
        <w:t xml:space="preserve">Table 5.2.6.2.6-1: Definition of type </w:t>
      </w:r>
      <w:proofErr w:type="spellStart"/>
      <w:r>
        <w:t>AllowedConsumer</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proofErr w:type="spellStart"/>
            <w:r>
              <w:rPr>
                <w:rFonts w:ascii="Arial" w:hAnsi="Arial"/>
                <w:sz w:val="18"/>
              </w:rPr>
              <w:t>nfInstanceId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proofErr w:type="spellStart"/>
            <w:r>
              <w:rPr>
                <w:rFonts w:ascii="Arial" w:hAnsi="Arial"/>
                <w:sz w:val="18"/>
              </w:rP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proofErr w:type="spellStart"/>
            <w:r>
              <w:rPr>
                <w:rFonts w:ascii="Arial" w:hAnsi="Arial"/>
                <w:sz w:val="18"/>
              </w:rPr>
              <w:t>nfSetId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proofErr w:type="spellStart"/>
            <w:r>
              <w:rPr>
                <w:rFonts w:ascii="Arial" w:hAnsi="Arial"/>
                <w:sz w:val="18"/>
              </w:rPr>
              <w:t>NfSetId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SimSun" w:cs="Arial"/>
                <w:szCs w:val="18"/>
              </w:rPr>
            </w:pPr>
            <w:r>
              <w:rPr>
                <w:rFonts w:eastAsia="SimSun" w:cs="Arial"/>
                <w:szCs w:val="18"/>
              </w:rPr>
              <w:t>NOTE:</w:t>
            </w:r>
            <w:r>
              <w:rPr>
                <w:rFonts w:eastAsia="SimSun" w:cs="Arial"/>
                <w:szCs w:val="18"/>
              </w:rPr>
              <w:tab/>
              <w:t>One of "</w:t>
            </w:r>
            <w:proofErr w:type="spellStart"/>
            <w:r>
              <w:rPr>
                <w:rFonts w:eastAsia="SimSun" w:cs="Arial"/>
                <w:szCs w:val="18"/>
              </w:rPr>
              <w:t>nfInstanceId</w:t>
            </w:r>
            <w:proofErr w:type="spellEnd"/>
            <w:r>
              <w:rPr>
                <w:rFonts w:eastAsia="SimSun" w:cs="Arial"/>
                <w:szCs w:val="18"/>
              </w:rPr>
              <w:t>" and "</w:t>
            </w:r>
            <w:proofErr w:type="spellStart"/>
            <w:r>
              <w:rPr>
                <w:rFonts w:eastAsia="SimSun" w:cs="Arial"/>
                <w:szCs w:val="18"/>
              </w:rPr>
              <w:t>nfSetId</w:t>
            </w:r>
            <w:proofErr w:type="spellEnd"/>
            <w:r>
              <w:rPr>
                <w:rFonts w:eastAsia="SimSun" w:cs="Arial"/>
                <w:szCs w:val="18"/>
              </w:rPr>
              <w:t>" attributes shall be provided.</w:t>
            </w:r>
          </w:p>
        </w:tc>
      </w:tr>
    </w:tbl>
    <w:p w14:paraId="40F2FC87" w14:textId="24C9A4A1" w:rsidR="004C2421" w:rsidRDefault="004C2421" w:rsidP="00A3407C"/>
    <w:p w14:paraId="65B4073C" w14:textId="4B20AA2A" w:rsidR="00E84C37" w:rsidRDefault="00E84C37" w:rsidP="00E84C37">
      <w:pPr>
        <w:pStyle w:val="Heading5"/>
      </w:pPr>
      <w:bookmarkStart w:id="2068" w:name="_Toc151749095"/>
      <w:r>
        <w:t>5.2.6.2.7</w:t>
      </w:r>
      <w:r>
        <w:tab/>
        <w:t xml:space="preserve">Type: </w:t>
      </w:r>
      <w:proofErr w:type="spellStart"/>
      <w:r>
        <w:t>ModelStoreResult</w:t>
      </w:r>
      <w:bookmarkEnd w:id="2068"/>
      <w:proofErr w:type="spellEnd"/>
    </w:p>
    <w:p w14:paraId="46867DD6" w14:textId="7F86C20A" w:rsidR="00E84C37" w:rsidRDefault="00E84C37" w:rsidP="00E84C37">
      <w:pPr>
        <w:pStyle w:val="TH"/>
      </w:pPr>
      <w:r>
        <w:t xml:space="preserve">Table 5.2.6.2.7-1: Definition of type </w:t>
      </w:r>
      <w:proofErr w:type="spellStart"/>
      <w:r>
        <w:t>ModelStoreResult</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SimSun"/>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proofErr w:type="spellStart"/>
            <w:r>
              <w:t>modelUniqueId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proofErr w:type="spellStart"/>
            <w:r>
              <w:t>storeResult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proofErr w:type="spellStart"/>
            <w:r>
              <w:t>StoreResult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Heading4"/>
        <w:rPr>
          <w:lang w:val="en-US"/>
        </w:rPr>
      </w:pPr>
      <w:bookmarkStart w:id="2069" w:name="_Toc148535788"/>
      <w:bookmarkStart w:id="2070" w:name="_Toc151749096"/>
      <w:r>
        <w:rPr>
          <w:lang w:val="en-US"/>
        </w:rPr>
        <w:t>5.2.6.3</w:t>
      </w:r>
      <w:r>
        <w:rPr>
          <w:lang w:val="en-US"/>
        </w:rPr>
        <w:tab/>
        <w:t>Simple data types and enumerations</w:t>
      </w:r>
      <w:bookmarkEnd w:id="2069"/>
      <w:bookmarkEnd w:id="2070"/>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 xml:space="preserve">Enumeration: </w:t>
      </w:r>
      <w:proofErr w:type="spellStart"/>
      <w:r>
        <w:rPr>
          <w:rFonts w:ascii="Arial" w:hAnsi="Arial"/>
          <w:sz w:val="22"/>
        </w:rPr>
        <w:t>DeleteResult</w:t>
      </w:r>
      <w:proofErr w:type="spellEnd"/>
    </w:p>
    <w:p w14:paraId="4E8B2FA4" w14:textId="63FA37D0" w:rsidR="00545D23" w:rsidRDefault="00545D23" w:rsidP="00545D23">
      <w:pPr>
        <w:pStyle w:val="TH"/>
      </w:pPr>
      <w:r>
        <w:t xml:space="preserve">Table 5.2.6.3.1-1: Enumeration </w:t>
      </w:r>
      <w:proofErr w:type="spellStart"/>
      <w:r>
        <w:t>DeleteResult</w:t>
      </w:r>
      <w:proofErr w:type="spellEnd"/>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SimSun"/>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Heading5"/>
      </w:pPr>
      <w:bookmarkStart w:id="2071" w:name="_Toc114133877"/>
      <w:bookmarkStart w:id="2072" w:name="_Toc59017966"/>
      <w:bookmarkStart w:id="2073" w:name="_Toc90655918"/>
      <w:bookmarkStart w:id="2074" w:name="_Toc88667633"/>
      <w:bookmarkStart w:id="2075" w:name="_Toc113031738"/>
      <w:bookmarkStart w:id="2076" w:name="_Toc104539075"/>
      <w:bookmarkStart w:id="2077" w:name="_Toc51762930"/>
      <w:bookmarkStart w:id="2078" w:name="_Toc136562463"/>
      <w:bookmarkStart w:id="2079" w:name="_Toc50032010"/>
      <w:bookmarkStart w:id="2080" w:name="_Toc85557126"/>
      <w:bookmarkStart w:id="2081" w:name="_Toc34266320"/>
      <w:bookmarkStart w:id="2082" w:name="_Toc120702377"/>
      <w:bookmarkStart w:id="2083" w:name="_Toc94064317"/>
      <w:bookmarkStart w:id="2084" w:name="_Toc28012838"/>
      <w:bookmarkStart w:id="2085" w:name="_Toc66231834"/>
      <w:bookmarkStart w:id="2086" w:name="_Toc98233703"/>
      <w:bookmarkStart w:id="2087" w:name="_Toc70550662"/>
      <w:bookmarkStart w:id="2088" w:name="_Toc43563535"/>
      <w:bookmarkStart w:id="2089" w:name="_Toc85553027"/>
      <w:bookmarkStart w:id="2090" w:name="_Toc45134078"/>
      <w:bookmarkStart w:id="2091" w:name="_Toc56640998"/>
      <w:bookmarkStart w:id="2092" w:name="_Toc112951198"/>
      <w:bookmarkStart w:id="2093" w:name="_Toc83233112"/>
      <w:bookmarkStart w:id="2094" w:name="_Toc36102491"/>
      <w:bookmarkStart w:id="2095" w:name="_Toc101244480"/>
      <w:bookmarkStart w:id="2096" w:name="_Toc68168995"/>
      <w:bookmarkStart w:id="2097" w:name="_Toc138754297"/>
      <w:bookmarkStart w:id="2098" w:name="_Toc151749097"/>
      <w:r>
        <w:t>5.2.6.3.2</w:t>
      </w:r>
      <w:r>
        <w:tab/>
        <w:t xml:space="preserve">Enumeration: </w:t>
      </w:r>
      <w:proofErr w:type="spellStart"/>
      <w:r>
        <w:t>StoreResult</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proofErr w:type="spellEnd"/>
    </w:p>
    <w:p w14:paraId="54AC2094" w14:textId="0BF5B819" w:rsidR="00E84C37" w:rsidRDefault="00E84C37" w:rsidP="00E84C37">
      <w:pPr>
        <w:pStyle w:val="TH"/>
      </w:pPr>
      <w:r>
        <w:t xml:space="preserve">Table 5.2.6.3.2-1: Enumeration </w:t>
      </w:r>
      <w:proofErr w:type="spellStart"/>
      <w:r>
        <w:t>StoreResult</w:t>
      </w:r>
      <w:proofErr w:type="spellEnd"/>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CB1280">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SimSun"/>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E84C37" w14:paraId="7136C920" w14:textId="77777777" w:rsidTr="00CB1280">
        <w:tc>
          <w:tcPr>
            <w:tcW w:w="3828" w:type="dxa"/>
            <w:tcBorders>
              <w:top w:val="single" w:sz="6" w:space="0" w:color="auto"/>
              <w:left w:val="single" w:sz="6" w:space="0" w:color="auto"/>
              <w:bottom w:val="single" w:sz="6" w:space="0" w:color="auto"/>
              <w:right w:val="single" w:sz="6" w:space="0" w:color="auto"/>
            </w:tcBorders>
            <w:hideMark/>
          </w:tcPr>
          <w:p w14:paraId="5469EAAF" w14:textId="77777777" w:rsidR="00E84C37" w:rsidRDefault="00E84C37" w:rsidP="00CB1280">
            <w:pPr>
              <w:pStyle w:val="TAL"/>
            </w:pPr>
            <w:r>
              <w:t>ML_MODEL_FILE_STORED_IN_ADRF</w:t>
            </w:r>
          </w:p>
        </w:tc>
        <w:tc>
          <w:tcPr>
            <w:tcW w:w="3543" w:type="dxa"/>
            <w:tcBorders>
              <w:top w:val="single" w:sz="6" w:space="0" w:color="auto"/>
              <w:left w:val="single" w:sz="6" w:space="0" w:color="auto"/>
              <w:bottom w:val="single" w:sz="6" w:space="0" w:color="auto"/>
              <w:right w:val="single" w:sz="6" w:space="0" w:color="auto"/>
            </w:tcBorders>
            <w:hideMark/>
          </w:tcPr>
          <w:p w14:paraId="7E5D199B" w14:textId="77777777" w:rsidR="00E84C37" w:rsidRDefault="00E84C37" w:rsidP="00CB1280">
            <w:pPr>
              <w:pStyle w:val="TAL"/>
            </w:pPr>
            <w:r>
              <w:t>Indicates that the ML model was successfully stored in ADRF,</w:t>
            </w:r>
          </w:p>
        </w:tc>
        <w:tc>
          <w:tcPr>
            <w:tcW w:w="2268" w:type="dxa"/>
            <w:tcBorders>
              <w:top w:val="single" w:sz="6" w:space="0" w:color="auto"/>
              <w:left w:val="single" w:sz="6" w:space="0" w:color="auto"/>
              <w:bottom w:val="single" w:sz="6" w:space="0" w:color="auto"/>
              <w:right w:val="single" w:sz="6" w:space="0" w:color="auto"/>
            </w:tcBorders>
          </w:tcPr>
          <w:p w14:paraId="54AC4DF0" w14:textId="77777777" w:rsidR="00E84C37" w:rsidRDefault="00E84C37" w:rsidP="00CB1280">
            <w:pPr>
              <w:pStyle w:val="TAL"/>
            </w:pPr>
          </w:p>
        </w:tc>
      </w:tr>
      <w:tr w:rsidR="00E84C37" w14:paraId="12BACAC5" w14:textId="77777777" w:rsidTr="00CB1280">
        <w:tc>
          <w:tcPr>
            <w:tcW w:w="3828"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3"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8"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CB1280">
        <w:tc>
          <w:tcPr>
            <w:tcW w:w="3828"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3"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8"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Heading4"/>
        <w:rPr>
          <w:lang w:val="en-US"/>
        </w:rPr>
      </w:pPr>
      <w:bookmarkStart w:id="2099" w:name="_Toc148535789"/>
      <w:bookmarkStart w:id="2100" w:name="_Toc151749098"/>
      <w:r>
        <w:rPr>
          <w:lang w:val="en-US"/>
        </w:rPr>
        <w:lastRenderedPageBreak/>
        <w:t>5.2.6.4</w:t>
      </w:r>
      <w:r>
        <w:rPr>
          <w:lang w:val="en-US"/>
        </w:rPr>
        <w:tab/>
      </w:r>
      <w:r>
        <w:rPr>
          <w:lang w:eastAsia="zh-CN"/>
        </w:rPr>
        <w:t>Data types describing alternative data types or combinations of data types</w:t>
      </w:r>
      <w:bookmarkEnd w:id="2099"/>
      <w:bookmarkEnd w:id="2100"/>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Heading3"/>
      </w:pPr>
      <w:bookmarkStart w:id="2101" w:name="_Toc148535790"/>
      <w:bookmarkStart w:id="2102" w:name="_Toc151749099"/>
      <w:r>
        <w:t>5.2.7</w:t>
      </w:r>
      <w:r>
        <w:tab/>
        <w:t>Error Handling</w:t>
      </w:r>
      <w:bookmarkEnd w:id="2101"/>
      <w:bookmarkEnd w:id="2102"/>
    </w:p>
    <w:p w14:paraId="3AD1F0A1" w14:textId="77777777" w:rsidR="00356552" w:rsidRDefault="00356552" w:rsidP="00356552">
      <w:pPr>
        <w:pStyle w:val="Heading4"/>
      </w:pPr>
      <w:bookmarkStart w:id="2103" w:name="_Toc148535791"/>
      <w:bookmarkStart w:id="2104" w:name="_Toc151749100"/>
      <w:r>
        <w:t>5.2.7.1</w:t>
      </w:r>
      <w:r>
        <w:tab/>
        <w:t>General</w:t>
      </w:r>
      <w:bookmarkEnd w:id="2103"/>
      <w:bookmarkEnd w:id="2104"/>
    </w:p>
    <w:p w14:paraId="14E80ED7" w14:textId="600C25E0" w:rsidR="006225F9" w:rsidRDefault="006225F9" w:rsidP="006225F9">
      <w:r>
        <w:t xml:space="preserve">For the </w:t>
      </w:r>
      <w:proofErr w:type="spellStart"/>
      <w:r>
        <w:t>Nadrf_</w:t>
      </w:r>
      <w:bookmarkStart w:id="2105" w:name="_Hlk141195725"/>
      <w:r>
        <w:t>MLModel</w:t>
      </w:r>
      <w:bookmarkEnd w:id="2105"/>
      <w:r>
        <w:t>Management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 xml:space="preserve">In addition, the requirements in the following clauses are applicable for the </w:t>
      </w:r>
      <w:proofErr w:type="spellStart"/>
      <w:r>
        <w:t>Nadrf_MLModelManagement</w:t>
      </w:r>
      <w:proofErr w:type="spellEnd"/>
      <w:r>
        <w:t xml:space="preserve"> API.</w:t>
      </w:r>
    </w:p>
    <w:p w14:paraId="31FC1509" w14:textId="77777777" w:rsidR="00356552" w:rsidRDefault="00356552" w:rsidP="00356552">
      <w:pPr>
        <w:pStyle w:val="Heading4"/>
        <w:rPr>
          <w:rFonts w:eastAsia="SimSun"/>
        </w:rPr>
      </w:pPr>
      <w:bookmarkStart w:id="2106" w:name="_Toc148535792"/>
      <w:bookmarkStart w:id="2107" w:name="_Toc151749101"/>
      <w:r>
        <w:t>5.2.7.2</w:t>
      </w:r>
      <w:r>
        <w:tab/>
        <w:t>Protocol Errors</w:t>
      </w:r>
      <w:bookmarkEnd w:id="2106"/>
      <w:bookmarkEnd w:id="2107"/>
    </w:p>
    <w:p w14:paraId="2EBFDAEE" w14:textId="77777777" w:rsidR="00356552" w:rsidRDefault="00356552" w:rsidP="00356552">
      <w:r>
        <w:t xml:space="preserve">No specific procedures for the </w:t>
      </w:r>
      <w:proofErr w:type="spellStart"/>
      <w:r>
        <w:t>Nadrf_MLModelManagement</w:t>
      </w:r>
      <w:proofErr w:type="spellEnd"/>
      <w:r>
        <w:t xml:space="preserve"> service are specified.</w:t>
      </w:r>
    </w:p>
    <w:p w14:paraId="113E9C14" w14:textId="77777777" w:rsidR="00356552" w:rsidRDefault="00356552" w:rsidP="00356552">
      <w:pPr>
        <w:pStyle w:val="Heading4"/>
      </w:pPr>
      <w:bookmarkStart w:id="2108" w:name="_Toc148535793"/>
      <w:bookmarkStart w:id="2109" w:name="_Toc151749102"/>
      <w:r>
        <w:t>5.2.7.3</w:t>
      </w:r>
      <w:r>
        <w:tab/>
        <w:t>Application Errors</w:t>
      </w:r>
      <w:bookmarkEnd w:id="2108"/>
      <w:bookmarkEnd w:id="2109"/>
    </w:p>
    <w:p w14:paraId="29F666E9" w14:textId="77777777" w:rsidR="00356552" w:rsidRDefault="00356552" w:rsidP="00356552">
      <w:r>
        <w:t xml:space="preserve">The application errors defined for the </w:t>
      </w:r>
      <w:proofErr w:type="spellStart"/>
      <w:r>
        <w:t>Nadrf_MLModelManagement</w:t>
      </w:r>
      <w:proofErr w:type="spellEnd"/>
      <w:r>
        <w:rPr>
          <w:lang w:eastAsia="zh-CN"/>
        </w:rPr>
        <w:t xml:space="preserve"> </w:t>
      </w:r>
      <w:r>
        <w:t xml:space="preserve"> service are listed in Table 5.2.7.3-1.</w:t>
      </w:r>
    </w:p>
    <w:p w14:paraId="2DAD387C" w14:textId="77777777" w:rsidR="004C2421" w:rsidRDefault="004C2421" w:rsidP="004C2421">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1"/>
        <w:gridCol w:w="4305"/>
      </w:tblGrid>
      <w:tr w:rsidR="004C2421" w14:paraId="1CF7C094" w14:textId="77777777" w:rsidTr="004C242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695CCAC8" w14:textId="77777777" w:rsidR="004C2421" w:rsidRDefault="004C2421">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7DC3D6A" w14:textId="77777777" w:rsidR="004C2421" w:rsidRDefault="004C2421">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472CCE6B" w14:textId="77777777" w:rsidR="004C2421" w:rsidRDefault="004C2421">
            <w:pPr>
              <w:pStyle w:val="TAH"/>
            </w:pPr>
            <w:r>
              <w:t>Description</w:t>
            </w:r>
          </w:p>
        </w:tc>
      </w:tr>
      <w:tr w:rsidR="004C2421" w14:paraId="2B9BAB08" w14:textId="77777777" w:rsidTr="004C2421">
        <w:trPr>
          <w:jc w:val="center"/>
        </w:trPr>
        <w:tc>
          <w:tcPr>
            <w:tcW w:w="2337" w:type="dxa"/>
            <w:tcBorders>
              <w:top w:val="single" w:sz="6" w:space="0" w:color="auto"/>
              <w:left w:val="single" w:sz="6" w:space="0" w:color="auto"/>
              <w:bottom w:val="single" w:sz="6" w:space="0" w:color="auto"/>
              <w:right w:val="single" w:sz="6" w:space="0" w:color="auto"/>
            </w:tcBorders>
            <w:hideMark/>
          </w:tcPr>
          <w:p w14:paraId="67A3C235" w14:textId="77777777" w:rsidR="004C2421" w:rsidRDefault="004C2421">
            <w:pPr>
              <w:pStyle w:val="TAL"/>
            </w:pPr>
            <w:r>
              <w:t>RETRIEVAL_ML_MODEL_NOT_ALLOWED</w:t>
            </w:r>
          </w:p>
        </w:tc>
        <w:tc>
          <w:tcPr>
            <w:tcW w:w="1701" w:type="dxa"/>
            <w:tcBorders>
              <w:top w:val="single" w:sz="6" w:space="0" w:color="auto"/>
              <w:left w:val="single" w:sz="6" w:space="0" w:color="auto"/>
              <w:bottom w:val="single" w:sz="6" w:space="0" w:color="auto"/>
              <w:right w:val="single" w:sz="6" w:space="0" w:color="auto"/>
            </w:tcBorders>
            <w:hideMark/>
          </w:tcPr>
          <w:p w14:paraId="105E604C" w14:textId="77777777" w:rsidR="004C2421" w:rsidRDefault="004C2421">
            <w:pPr>
              <w:pStyle w:val="TAL"/>
            </w:pPr>
            <w:r>
              <w:t>403 Forbidden</w:t>
            </w:r>
          </w:p>
        </w:tc>
        <w:tc>
          <w:tcPr>
            <w:tcW w:w="5456" w:type="dxa"/>
            <w:tcBorders>
              <w:top w:val="single" w:sz="6" w:space="0" w:color="auto"/>
              <w:left w:val="single" w:sz="6" w:space="0" w:color="auto"/>
              <w:bottom w:val="single" w:sz="6" w:space="0" w:color="auto"/>
              <w:right w:val="single" w:sz="6" w:space="0" w:color="auto"/>
            </w:tcBorders>
            <w:hideMark/>
          </w:tcPr>
          <w:p w14:paraId="0FA0EC73" w14:textId="77777777" w:rsidR="004C2421" w:rsidRDefault="004C2421">
            <w:pPr>
              <w:pStyle w:val="TAL"/>
              <w:rPr>
                <w:rFonts w:cs="Arial"/>
                <w:szCs w:val="18"/>
              </w:rPr>
            </w:pPr>
            <w:r>
              <w:t>Indicates that the retrieval of the ML model is not allowed.</w:t>
            </w:r>
          </w:p>
        </w:tc>
      </w:tr>
    </w:tbl>
    <w:p w14:paraId="4A23FC6E" w14:textId="77777777" w:rsidR="00356552" w:rsidRDefault="00356552" w:rsidP="00356552"/>
    <w:p w14:paraId="6197E834" w14:textId="77777777" w:rsidR="00356552" w:rsidRDefault="00356552" w:rsidP="00356552">
      <w:pPr>
        <w:pStyle w:val="Heading3"/>
        <w:rPr>
          <w:lang w:eastAsia="zh-CN"/>
        </w:rPr>
      </w:pPr>
      <w:bookmarkStart w:id="2110" w:name="_Toc148535794"/>
      <w:bookmarkStart w:id="2111" w:name="_Toc151749103"/>
      <w:r>
        <w:t>5.2.8</w:t>
      </w:r>
      <w:r>
        <w:rPr>
          <w:lang w:eastAsia="zh-CN"/>
        </w:rPr>
        <w:tab/>
        <w:t>Feature negotiation</w:t>
      </w:r>
      <w:bookmarkEnd w:id="2110"/>
      <w:bookmarkEnd w:id="2111"/>
    </w:p>
    <w:p w14:paraId="1BB40C21" w14:textId="77777777" w:rsidR="00356552" w:rsidRDefault="00356552" w:rsidP="00356552">
      <w:r>
        <w:t xml:space="preserve">The optional features in table 5.2.8-1 are defined for the </w:t>
      </w:r>
      <w:proofErr w:type="spellStart"/>
      <w:r>
        <w:t>Nadrf_MLModelManagement</w:t>
      </w:r>
      <w:proofErr w:type="spellEnd"/>
      <w:r>
        <w:rPr>
          <w:lang w:eastAsia="zh-CN"/>
        </w:rPr>
        <w:t xml:space="preserve"> API. They shall be negotiated using the </w:t>
      </w:r>
      <w:r>
        <w:t>extensibility mechanism defined in clause 6.6 of 3GPP TS 29.500 [4].</w:t>
      </w:r>
    </w:p>
    <w:p w14:paraId="6541FD6A" w14:textId="77777777" w:rsidR="00356552" w:rsidRDefault="00356552" w:rsidP="00356552">
      <w:pPr>
        <w:keepNext/>
        <w:keepLines/>
        <w:spacing w:before="60"/>
        <w:jc w:val="center"/>
        <w:rPr>
          <w:rFonts w:ascii="Arial" w:hAnsi="Arial"/>
          <w:b/>
        </w:rPr>
      </w:pPr>
      <w:r>
        <w:rPr>
          <w:rFonts w:ascii="Arial" w:hAnsi="Arial"/>
          <w:b/>
        </w:rP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Heading3"/>
      </w:pPr>
      <w:bookmarkStart w:id="2112" w:name="_Toc148535795"/>
      <w:bookmarkStart w:id="2113" w:name="_Toc151749104"/>
      <w:r>
        <w:t>5.2.9</w:t>
      </w:r>
      <w:r>
        <w:tab/>
        <w:t>Security</w:t>
      </w:r>
      <w:bookmarkEnd w:id="2112"/>
      <w:bookmarkEnd w:id="2113"/>
    </w:p>
    <w:p w14:paraId="3B1F8793" w14:textId="77777777" w:rsidR="00356552" w:rsidRDefault="00356552" w:rsidP="00356552">
      <w:r>
        <w:t xml:space="preserve">As indicated in 3GPP TS 33.501 [8] and 3GPP TS 29.500 [4], the access to the </w:t>
      </w:r>
      <w:proofErr w:type="spellStart"/>
      <w:r>
        <w:t>Nadrf_</w:t>
      </w:r>
      <w:bookmarkStart w:id="2114" w:name="_Hlk141195963"/>
      <w:r>
        <w:t>MLModelManagement</w:t>
      </w:r>
      <w:bookmarkEnd w:id="2114"/>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43A0D52A" w14:textId="77777777" w:rsidR="00356552" w:rsidRDefault="00356552" w:rsidP="00356552">
      <w:r>
        <w:t xml:space="preserve">As indicated in 3GPP TS 33.501 [8] and 3GPP TS 29.500 [4], the access to the </w:t>
      </w:r>
      <w:proofErr w:type="spellStart"/>
      <w:r>
        <w:t>Nadrf_MLModelManagement</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0C1E8008" w14:textId="77777777" w:rsidR="00356552" w:rsidRDefault="00356552" w:rsidP="00356552">
      <w:r>
        <w:t xml:space="preserve">If OAuth2 is used, an NF Service Consumer, prior to consuming services offered by the </w:t>
      </w:r>
      <w:proofErr w:type="spellStart"/>
      <w:r>
        <w:t>Nadrf_MLModelManagement</w:t>
      </w:r>
      <w:proofErr w:type="spellEnd"/>
      <w:r>
        <w:t xml:space="preserve"> API, shall obtain a "token" from the authorization server, by invoking the Access Token Request service, as described in 3GPP TS 29.510 [10], clause 5.4.2.2.</w:t>
      </w:r>
    </w:p>
    <w:p w14:paraId="0922693C" w14:textId="77777777" w:rsidR="00356552" w:rsidRDefault="00356552" w:rsidP="00356552">
      <w:pPr>
        <w:pStyle w:val="NO"/>
      </w:pPr>
      <w:r>
        <w:t>NOTE:</w:t>
      </w:r>
      <w:r>
        <w:tab/>
        <w:t xml:space="preserve">When multiple NRFs are deployed in a network, the NRF used as authorization server is the same NRF that the NF Service Consumer used for discovering the </w:t>
      </w:r>
      <w:proofErr w:type="spellStart"/>
      <w:r>
        <w:t>Nadrf_MLModelManagement</w:t>
      </w:r>
      <w:proofErr w:type="spellEnd"/>
      <w:r>
        <w:rPr>
          <w:lang w:eastAsia="zh-CN"/>
        </w:rPr>
        <w:t xml:space="preserve"> </w:t>
      </w:r>
      <w:r>
        <w:t>service.</w:t>
      </w:r>
    </w:p>
    <w:p w14:paraId="082BCA5D" w14:textId="77777777" w:rsidR="00356552" w:rsidRDefault="00356552" w:rsidP="00356552">
      <w:pPr>
        <w:rPr>
          <w:lang w:val="en-US"/>
        </w:rPr>
      </w:pPr>
      <w:r>
        <w:rPr>
          <w:lang w:val="en-US"/>
        </w:rPr>
        <w:lastRenderedPageBreak/>
        <w:t xml:space="preserve">The </w:t>
      </w:r>
      <w:proofErr w:type="spellStart"/>
      <w:r>
        <w:rPr>
          <w:lang w:eastAsia="ja-JP"/>
        </w:rPr>
        <w:t>Nnwdaf_MLModelManagement</w:t>
      </w:r>
      <w:proofErr w:type="spellEnd"/>
      <w:r>
        <w:t xml:space="preserve"> </w:t>
      </w:r>
      <w:r>
        <w:rPr>
          <w:lang w:val="en-US"/>
        </w:rPr>
        <w:t>API defines a single scope "</w:t>
      </w:r>
      <w:proofErr w:type="spellStart"/>
      <w:r>
        <w:rPr>
          <w:lang w:val="en-US"/>
        </w:rPr>
        <w:t>nnwdaf-mlmodelmanagement</w:t>
      </w:r>
      <w:proofErr w:type="spellEnd"/>
      <w:r>
        <w:rPr>
          <w:lang w:val="en-US"/>
        </w:rPr>
        <w:t>" for the entire service, and it does not define any additional scopes at resource or operation level.</w:t>
      </w:r>
    </w:p>
    <w:bookmarkEnd w:id="840"/>
    <w:bookmarkEnd w:id="841"/>
    <w:p w14:paraId="6F0499F8" w14:textId="77777777" w:rsidR="00E9750A" w:rsidRDefault="00A16F12">
      <w:pPr>
        <w:pStyle w:val="Heading8"/>
      </w:pPr>
      <w:r>
        <w:br w:type="page"/>
      </w:r>
      <w:bookmarkStart w:id="2115" w:name="_Toc510696650"/>
      <w:bookmarkStart w:id="2116" w:name="_Toc35971450"/>
      <w:bookmarkStart w:id="2117" w:name="_Toc36812181"/>
      <w:bookmarkStart w:id="2118" w:name="_Toc72766494"/>
      <w:bookmarkStart w:id="2119" w:name="_Toc72767061"/>
      <w:bookmarkStart w:id="2120" w:name="_Toc73042513"/>
      <w:bookmarkStart w:id="2121" w:name="_Toc81242857"/>
      <w:bookmarkStart w:id="2122" w:name="_Toc89426643"/>
      <w:bookmarkStart w:id="2123" w:name="_Toc94020430"/>
      <w:bookmarkStart w:id="2124" w:name="_Toc97034964"/>
      <w:bookmarkStart w:id="2125" w:name="_Toc97037832"/>
      <w:bookmarkStart w:id="2126" w:name="_Toc100940042"/>
      <w:bookmarkStart w:id="2127" w:name="_Toc104546908"/>
      <w:bookmarkStart w:id="2128" w:name="_Toc112937955"/>
      <w:bookmarkStart w:id="2129" w:name="_Toc120681651"/>
      <w:bookmarkStart w:id="2130" w:name="_Toc114134712"/>
      <w:bookmarkStart w:id="2131" w:name="_Toc133434838"/>
      <w:bookmarkStart w:id="2132" w:name="_Toc138694021"/>
      <w:bookmarkStart w:id="2133" w:name="_Toc148535796"/>
      <w:bookmarkStart w:id="2134" w:name="_Toc151749105"/>
      <w:r>
        <w:lastRenderedPageBreak/>
        <w:t>Annex A (normative):</w:t>
      </w:r>
      <w:r>
        <w:br/>
      </w:r>
      <w:proofErr w:type="spellStart"/>
      <w:r>
        <w:t>OpenAPI</w:t>
      </w:r>
      <w:proofErr w:type="spellEnd"/>
      <w:r>
        <w:t xml:space="preserve"> specification</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p>
    <w:p w14:paraId="1E93BFF9" w14:textId="77777777" w:rsidR="00E9750A" w:rsidRDefault="00A16F12">
      <w:pPr>
        <w:pStyle w:val="Heading1"/>
      </w:pPr>
      <w:bookmarkStart w:id="2135" w:name="_Toc94020431"/>
      <w:bookmarkStart w:id="2136" w:name="_Toc72767062"/>
      <w:bookmarkStart w:id="2137" w:name="_Toc72766495"/>
      <w:bookmarkStart w:id="2138" w:name="_Toc510696651"/>
      <w:bookmarkStart w:id="2139" w:name="_Toc35971451"/>
      <w:bookmarkStart w:id="2140" w:name="_Toc36812182"/>
      <w:bookmarkStart w:id="2141" w:name="_Toc73042514"/>
      <w:bookmarkStart w:id="2142" w:name="_Toc81242858"/>
      <w:bookmarkStart w:id="2143" w:name="_Toc89426644"/>
      <w:bookmarkStart w:id="2144" w:name="_Toc97034965"/>
      <w:bookmarkStart w:id="2145" w:name="_Toc120681652"/>
      <w:bookmarkStart w:id="2146" w:name="_Toc112937956"/>
      <w:bookmarkStart w:id="2147" w:name="_Toc114134713"/>
      <w:bookmarkStart w:id="2148" w:name="_Toc100940043"/>
      <w:bookmarkStart w:id="2149" w:name="_Toc104546909"/>
      <w:bookmarkStart w:id="2150" w:name="_Toc97037833"/>
      <w:bookmarkStart w:id="2151" w:name="_Toc133434839"/>
      <w:bookmarkStart w:id="2152" w:name="_Toc138694022"/>
      <w:bookmarkStart w:id="2153" w:name="_Toc148535797"/>
      <w:bookmarkStart w:id="2154" w:name="_Toc151749106"/>
      <w:r>
        <w:t>A.1</w:t>
      </w:r>
      <w:r>
        <w:tab/>
        <w:t>General</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p>
    <w:p w14:paraId="2538771F" w14:textId="77777777" w:rsidR="00E9750A" w:rsidRDefault="00A16F12">
      <w:bookmarkStart w:id="2155"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7412A211" w14:textId="77777777" w:rsidR="00E9750A" w:rsidRDefault="00A16F12">
      <w:bookmarkStart w:id="2156"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Heading1"/>
      </w:pPr>
      <w:bookmarkStart w:id="2157" w:name="_Toc114134714"/>
      <w:bookmarkStart w:id="2158" w:name="_Toc120681653"/>
      <w:bookmarkStart w:id="2159" w:name="_Toc112937957"/>
      <w:bookmarkStart w:id="2160" w:name="_Toc100940044"/>
      <w:bookmarkStart w:id="2161" w:name="_Toc104546910"/>
      <w:bookmarkStart w:id="2162" w:name="_Toc97037834"/>
      <w:bookmarkStart w:id="2163" w:name="_Toc97034966"/>
      <w:bookmarkStart w:id="2164" w:name="_Toc94020432"/>
      <w:bookmarkStart w:id="2165" w:name="_Toc81242859"/>
      <w:bookmarkStart w:id="2166" w:name="_Toc89426645"/>
      <w:bookmarkStart w:id="2167" w:name="_Toc73042515"/>
      <w:bookmarkStart w:id="2168" w:name="_Toc72766496"/>
      <w:bookmarkStart w:id="2169" w:name="_Toc72767063"/>
      <w:bookmarkStart w:id="2170" w:name="_Toc133434840"/>
      <w:bookmarkStart w:id="2171" w:name="_Toc138694023"/>
      <w:bookmarkStart w:id="2172" w:name="_Toc148535798"/>
      <w:bookmarkStart w:id="2173" w:name="_Toc151749107"/>
      <w:bookmarkEnd w:id="2155"/>
      <w:bookmarkEnd w:id="2156"/>
      <w:r>
        <w:t>A.2</w:t>
      </w:r>
      <w:r>
        <w:tab/>
      </w:r>
      <w:proofErr w:type="spellStart"/>
      <w:r>
        <w:t>Nadrf_DataManagement</w:t>
      </w:r>
      <w:proofErr w:type="spellEnd"/>
      <w:r>
        <w:t xml:space="preserve"> API</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7D57B080" w14:textId="77777777" w:rsidR="00E9750A" w:rsidRDefault="00A16F12">
      <w:pPr>
        <w:pStyle w:val="PL"/>
        <w:rPr>
          <w:lang w:val="en-IN" w:eastAsia="en-IN"/>
        </w:rPr>
      </w:pPr>
      <w:proofErr w:type="spellStart"/>
      <w:r>
        <w:rPr>
          <w:lang w:val="en-IN" w:eastAsia="en-IN"/>
        </w:rPr>
        <w:t>openapi</w:t>
      </w:r>
      <w:proofErr w:type="spellEnd"/>
      <w:r>
        <w:rPr>
          <w:lang w:val="en-IN" w:eastAsia="en-IN"/>
        </w:rPr>
        <w:t>: 3.0.0</w:t>
      </w:r>
    </w:p>
    <w:p w14:paraId="281B2320" w14:textId="77777777" w:rsidR="00E9750A" w:rsidRDefault="00A16F12">
      <w:pPr>
        <w:pStyle w:val="PL"/>
        <w:rPr>
          <w:lang w:val="en-IN" w:eastAsia="en-IN"/>
        </w:rPr>
      </w:pPr>
      <w:r>
        <w:rPr>
          <w:lang w:val="en-IN" w:eastAsia="en-IN"/>
        </w:rPr>
        <w:t>info:</w:t>
      </w:r>
    </w:p>
    <w:p w14:paraId="341F4995" w14:textId="6B32057B" w:rsidR="00E9750A" w:rsidRDefault="00A16F12">
      <w:pPr>
        <w:pStyle w:val="PL"/>
        <w:rPr>
          <w:lang w:val="en-US" w:eastAsia="en-IN"/>
        </w:rPr>
      </w:pPr>
      <w:r>
        <w:rPr>
          <w:lang w:val="en-IN" w:eastAsia="en-IN"/>
        </w:rPr>
        <w:t xml:space="preserve">  version: 1.1.0-</w:t>
      </w:r>
      <w:r>
        <w:rPr>
          <w:lang w:val="en-US" w:eastAsia="en-IN"/>
        </w:rPr>
        <w:t>alpha.</w:t>
      </w:r>
      <w:r w:rsidR="00260729">
        <w:rPr>
          <w:lang w:val="en-US" w:eastAsia="en-IN"/>
        </w:rPr>
        <w:t>5</w:t>
      </w:r>
    </w:p>
    <w:p w14:paraId="2F56B37E" w14:textId="77777777" w:rsidR="00E9750A" w:rsidRDefault="00A16F12">
      <w:pPr>
        <w:pStyle w:val="PL"/>
        <w:rPr>
          <w:lang w:val="en-IN" w:eastAsia="en-IN"/>
        </w:rPr>
      </w:pPr>
      <w:r>
        <w:rPr>
          <w:lang w:val="en-IN" w:eastAsia="en-IN"/>
        </w:rPr>
        <w:t xml:space="preserve">  title: </w:t>
      </w:r>
      <w:proofErr w:type="spellStart"/>
      <w:r>
        <w:rPr>
          <w:lang w:val="en-IN" w:eastAsia="en-IN"/>
        </w:rPr>
        <w:t>Nadrf_DataManagement</w:t>
      </w:r>
      <w:proofErr w:type="spellEnd"/>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proofErr w:type="spellStart"/>
      <w:r>
        <w:rPr>
          <w:lang w:val="en-IN" w:eastAsia="en-IN"/>
        </w:rPr>
        <w:t>externalDocs</w:t>
      </w:r>
      <w:proofErr w:type="spellEnd"/>
      <w:r>
        <w:rPr>
          <w:lang w:val="en-IN" w:eastAsia="en-IN"/>
        </w:rPr>
        <w:t>:</w:t>
      </w:r>
    </w:p>
    <w:p w14:paraId="351D439F" w14:textId="790934B8" w:rsidR="00E9750A" w:rsidRDefault="00A16F12">
      <w:pPr>
        <w:pStyle w:val="PL"/>
        <w:rPr>
          <w:lang w:val="en-IN" w:eastAsia="en-IN"/>
        </w:rPr>
      </w:pPr>
      <w:r>
        <w:rPr>
          <w:lang w:val="en-IN" w:eastAsia="en-IN"/>
        </w:rPr>
        <w:t xml:space="preserve">  description: </w:t>
      </w:r>
      <w:r>
        <w:t>3GPP TS 29.575 V18.</w:t>
      </w:r>
      <w:r w:rsidR="00260729">
        <w:t>4</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w:t>
      </w:r>
      <w:proofErr w:type="spellStart"/>
      <w:r>
        <w:rPr>
          <w:lang w:val="en-IN" w:eastAsia="en-IN"/>
        </w:rPr>
        <w:t>apiRoot</w:t>
      </w:r>
      <w:proofErr w:type="spellEnd"/>
      <w:r>
        <w:rPr>
          <w:lang w:val="en-IN" w:eastAsia="en-IN"/>
        </w:rPr>
        <w:t>}/</w:t>
      </w:r>
      <w:proofErr w:type="spellStart"/>
      <w:r>
        <w:rPr>
          <w:lang w:val="en-IN" w:eastAsia="en-IN"/>
        </w:rPr>
        <w:t>nadrf-datamanagement</w:t>
      </w:r>
      <w:proofErr w:type="spellEnd"/>
      <w:r>
        <w:rPr>
          <w:lang w:val="en-IN" w:eastAsia="en-IN"/>
        </w:rPr>
        <w: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w:t>
      </w:r>
      <w:proofErr w:type="spellStart"/>
      <w:r>
        <w:rPr>
          <w:lang w:val="en-IN" w:eastAsia="en-IN"/>
        </w:rPr>
        <w:t>apiRoot</w:t>
      </w:r>
      <w:proofErr w:type="spellEnd"/>
      <w:r>
        <w:rPr>
          <w:lang w:val="en-IN" w:eastAsia="en-IN"/>
        </w:rPr>
        <w: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w:t>
      </w:r>
      <w:proofErr w:type="spellStart"/>
      <w:r>
        <w:rPr>
          <w:lang w:val="en-IN" w:eastAsia="en-IN"/>
        </w:rPr>
        <w:t>apiRoot</w:t>
      </w:r>
      <w:proofErr w:type="spellEnd"/>
      <w:r>
        <w:rPr>
          <w:lang w:val="en-IN" w:eastAsia="en-IN"/>
        </w:rPr>
        <w:t xml:space="preserve">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w:t>
      </w:r>
      <w:proofErr w:type="spellStart"/>
      <w:r>
        <w:rPr>
          <w:lang w:val="en-IN" w:eastAsia="en-IN"/>
        </w:rPr>
        <w:t>nadrf-datamanagement</w:t>
      </w:r>
      <w:proofErr w:type="spellEnd"/>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CreateADRFDataStoreRecord</w:t>
      </w:r>
      <w:proofErr w:type="spellEnd"/>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NadrfDataStoreRecord</w:t>
      </w:r>
      <w:proofErr w:type="spellEnd"/>
      <w:r>
        <w:rPr>
          <w:lang w:val="en-IN" w:eastAsia="en-IN"/>
        </w:rPr>
        <w:t>'</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NadrfDataStoreRecord</w:t>
      </w:r>
      <w:proofErr w:type="spellEnd"/>
      <w:r>
        <w:rPr>
          <w:lang w:val="en-IN" w:eastAsia="en-IN"/>
        </w:rPr>
        <w:t>'</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callbacks</w:t>
      </w:r>
      <w:proofErr w:type="spellEnd"/>
      <w:r>
        <w:rPr>
          <w:rFonts w:ascii="Courier New" w:hAnsi="Courier New"/>
          <w:sz w:val="16"/>
          <w:lang w:val="en-IN" w:eastAsia="en-IN"/>
        </w:rPr>
        <w:t>:</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storageAlertNotification</w:t>
      </w:r>
      <w:proofErr w:type="spellEnd"/>
      <w:r>
        <w:rPr>
          <w:rFonts w:ascii="Courier New" w:hAnsi="Courier New"/>
          <w:sz w:val="16"/>
          <w:lang w:val="en-IN" w:eastAsia="en-IN"/>
        </w:rPr>
        <w:t>:</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GetAdrfDataStoreRecords</w:t>
      </w:r>
      <w:proofErr w:type="spellEnd"/>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0723792F" w14:textId="77777777" w:rsidR="0098774F" w:rsidRDefault="0098774F" w:rsidP="0098774F">
      <w:pPr>
        <w:pStyle w:val="PL"/>
      </w:pPr>
      <w:r>
        <w:t xml:space="preserve">      security:</w:t>
      </w:r>
    </w:p>
    <w:p w14:paraId="76ECA84F" w14:textId="77777777" w:rsidR="0098774F" w:rsidRDefault="0098774F" w:rsidP="0098774F">
      <w:pPr>
        <w:pStyle w:val="PL"/>
      </w:pPr>
      <w:r>
        <w:t xml:space="preserve">        - {}</w:t>
      </w:r>
    </w:p>
    <w:p w14:paraId="7001CD4A" w14:textId="77777777" w:rsidR="0098774F" w:rsidRDefault="0098774F" w:rsidP="0098774F">
      <w:pPr>
        <w:pStyle w:val="PL"/>
      </w:pPr>
      <w:r>
        <w:t xml:space="preserve">        - oAuth2ClientCredentials:</w:t>
      </w:r>
    </w:p>
    <w:p w14:paraId="102D93FC" w14:textId="77777777" w:rsidR="0098774F" w:rsidRDefault="0098774F" w:rsidP="0098774F">
      <w:pPr>
        <w:pStyle w:val="PL"/>
      </w:pPr>
      <w:r>
        <w:t xml:space="preserve">          - </w:t>
      </w:r>
      <w:proofErr w:type="spellStart"/>
      <w:r>
        <w:t>nnadrf-datamanagement</w:t>
      </w:r>
      <w:proofErr w:type="spellEnd"/>
    </w:p>
    <w:p w14:paraId="3F92E704" w14:textId="77777777" w:rsidR="0098774F" w:rsidRDefault="0098774F" w:rsidP="0098774F">
      <w:pPr>
        <w:pStyle w:val="PL"/>
      </w:pPr>
      <w:r>
        <w:t xml:space="preserve">        - oAuth2ClientCredentials:</w:t>
      </w:r>
    </w:p>
    <w:p w14:paraId="01B54E56" w14:textId="77777777" w:rsidR="0098774F" w:rsidRDefault="0098774F" w:rsidP="0098774F">
      <w:pPr>
        <w:pStyle w:val="PL"/>
      </w:pPr>
      <w:r>
        <w:t xml:space="preserve">          - </w:t>
      </w:r>
      <w:proofErr w:type="spellStart"/>
      <w:r>
        <w:t>nnadrf-datamanagement</w:t>
      </w:r>
      <w:proofErr w:type="spellEnd"/>
    </w:p>
    <w:p w14:paraId="238AF077" w14:textId="77777777" w:rsidR="0098774F" w:rsidRDefault="0098774F" w:rsidP="0098774F">
      <w:pPr>
        <w:pStyle w:val="PL"/>
      </w:pPr>
      <w:r>
        <w:t xml:space="preserve">          - </w:t>
      </w:r>
      <w:proofErr w:type="spellStart"/>
      <w:r>
        <w:t>nnadrf-datamanagement:storagerequest</w:t>
      </w:r>
      <w:proofErr w:type="spellEnd"/>
    </w:p>
    <w:p w14:paraId="2F925433" w14:textId="77777777" w:rsidR="00E9750A" w:rsidRDefault="00A16F12">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w:t>
      </w:r>
      <w:proofErr w:type="spellStart"/>
      <w:r>
        <w:rPr>
          <w:rFonts w:cs="Courier New"/>
          <w:szCs w:val="16"/>
        </w:rPr>
        <w:t>NadrfDataStoreRecord</w:t>
      </w:r>
      <w:proofErr w:type="spellEnd"/>
      <w:r>
        <w:rPr>
          <w:rFonts w:cs="Courier New"/>
          <w:szCs w:val="16"/>
        </w:rPr>
        <w:t>'</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w:t>
      </w:r>
      <w:proofErr w:type="spellStart"/>
      <w:r>
        <w:rPr>
          <w:lang w:val="en-IN" w:eastAsia="en-IN"/>
        </w:rPr>
        <w:t>storeTransId</w:t>
      </w:r>
      <w:proofErr w:type="spellEnd"/>
      <w:r>
        <w:rPr>
          <w:lang w:val="en-IN" w:eastAsia="en-IN"/>
        </w:rPr>
        <w:t>}:</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DeleteADRFDataStoreRecord</w:t>
      </w:r>
      <w:proofErr w:type="spellEnd"/>
    </w:p>
    <w:p w14:paraId="2C5DE86E" w14:textId="77777777" w:rsidR="00E9750A" w:rsidRDefault="00A16F12">
      <w:pPr>
        <w:pStyle w:val="PL"/>
        <w:rPr>
          <w:lang w:val="en-IN" w:eastAsia="en-IN"/>
        </w:rPr>
      </w:pPr>
      <w:r>
        <w:rPr>
          <w:lang w:val="en-IN" w:eastAsia="en-IN"/>
        </w:rPr>
        <w:t xml:space="preserve">      tags:</w:t>
      </w:r>
    </w:p>
    <w:p w14:paraId="29AA82FA" w14:textId="77777777" w:rsidR="00E9750A" w:rsidRDefault="00A16F12">
      <w:pPr>
        <w:pStyle w:val="PL"/>
        <w:rPr>
          <w:lang w:val="en-IN" w:eastAsia="en-IN"/>
        </w:rPr>
      </w:pPr>
      <w:r>
        <w:rPr>
          <w:lang w:val="en-IN" w:eastAsia="en-IN"/>
        </w:rPr>
        <w:t xml:space="preserve">        - Individual ADRF Data Store Record (Document)</w:t>
      </w:r>
    </w:p>
    <w:p w14:paraId="0D6F8172" w14:textId="77777777" w:rsidR="00E9750A" w:rsidRDefault="00A16F12">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w:t>
      </w:r>
      <w:proofErr w:type="spellStart"/>
      <w:r>
        <w:rPr>
          <w:lang w:val="en-IN" w:eastAsia="en-IN"/>
        </w:rPr>
        <w:t>storeTransId</w:t>
      </w:r>
      <w:proofErr w:type="spellEnd"/>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lastRenderedPageBreak/>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w:t>
      </w:r>
      <w:proofErr w:type="spellStart"/>
      <w:r>
        <w:rPr>
          <w:lang w:val="en-IN" w:eastAsia="en-IN"/>
        </w:rPr>
        <w:t>storeTransId</w:t>
      </w:r>
      <w:proofErr w:type="spellEnd"/>
      <w:r>
        <w:rPr>
          <w:lang w:val="en-IN" w:eastAsia="en-IN"/>
        </w:rPr>
        <w:t xml:space="preserve">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CreateADRFDataRetrievalSubscription</w:t>
      </w:r>
      <w:proofErr w:type="spellEnd"/>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64F4FF3" w14:textId="77777777" w:rsidR="0098774F" w:rsidRDefault="0098774F" w:rsidP="0098774F">
      <w:pPr>
        <w:pStyle w:val="PL"/>
      </w:pPr>
      <w:r>
        <w:t xml:space="preserve">      security:</w:t>
      </w:r>
    </w:p>
    <w:p w14:paraId="4BBAD1E0" w14:textId="77777777" w:rsidR="0098774F" w:rsidRDefault="0098774F" w:rsidP="0098774F">
      <w:pPr>
        <w:pStyle w:val="PL"/>
      </w:pPr>
      <w:r>
        <w:t xml:space="preserve">        - {}</w:t>
      </w:r>
    </w:p>
    <w:p w14:paraId="59126BD8" w14:textId="77777777" w:rsidR="0098774F" w:rsidRDefault="0098774F" w:rsidP="0098774F">
      <w:pPr>
        <w:pStyle w:val="PL"/>
      </w:pPr>
      <w:r>
        <w:t xml:space="preserve">        - oAuth2ClientCredentials:</w:t>
      </w:r>
    </w:p>
    <w:p w14:paraId="32C025C5" w14:textId="77777777" w:rsidR="0098774F" w:rsidRDefault="0098774F" w:rsidP="0098774F">
      <w:pPr>
        <w:pStyle w:val="PL"/>
      </w:pPr>
      <w:r>
        <w:t xml:space="preserve">          - </w:t>
      </w:r>
      <w:proofErr w:type="spellStart"/>
      <w:r>
        <w:t>nnadrf-datamanagement</w:t>
      </w:r>
      <w:proofErr w:type="spellEnd"/>
    </w:p>
    <w:p w14:paraId="1075CA6A" w14:textId="77777777" w:rsidR="0098774F" w:rsidRDefault="0098774F" w:rsidP="0098774F">
      <w:pPr>
        <w:pStyle w:val="PL"/>
      </w:pPr>
      <w:r>
        <w:t xml:space="preserve">        - oAuth2ClientCredentials:</w:t>
      </w:r>
    </w:p>
    <w:p w14:paraId="11E301CD" w14:textId="77777777" w:rsidR="0098774F" w:rsidRDefault="0098774F" w:rsidP="0098774F">
      <w:pPr>
        <w:pStyle w:val="PL"/>
      </w:pPr>
      <w:r>
        <w:t xml:space="preserve">          - </w:t>
      </w:r>
      <w:proofErr w:type="spellStart"/>
      <w:r>
        <w:t>nnadrf-datamanagement</w:t>
      </w:r>
      <w:proofErr w:type="spellEnd"/>
    </w:p>
    <w:p w14:paraId="4CC8DF47" w14:textId="77777777" w:rsidR="0098774F" w:rsidRDefault="0098774F" w:rsidP="0098774F">
      <w:pPr>
        <w:pStyle w:val="PL"/>
      </w:pPr>
      <w:r>
        <w:t xml:space="preserve">          - </w:t>
      </w:r>
      <w:proofErr w:type="spellStart"/>
      <w:r>
        <w:t>nnadrf-datamanagement:storagerequest</w:t>
      </w:r>
      <w:proofErr w:type="spellEnd"/>
    </w:p>
    <w:p w14:paraId="0CB94C5E" w14:textId="77777777" w:rsidR="00E9750A" w:rsidRDefault="00A16F12">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NadrfDataRetrievalSubscription</w:t>
      </w:r>
      <w:proofErr w:type="spellEnd"/>
      <w:r>
        <w:rPr>
          <w:lang w:val="en-IN" w:eastAsia="en-IN"/>
        </w:rPr>
        <w:t>'</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NadrfDataRetrievalSubscription</w:t>
      </w:r>
      <w:proofErr w:type="spellEnd"/>
      <w:r>
        <w:rPr>
          <w:lang w:val="en-IN" w:eastAsia="en-IN"/>
        </w:rPr>
        <w:t>'</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lastRenderedPageBreak/>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w:t>
      </w:r>
      <w:proofErr w:type="spellStart"/>
      <w:r>
        <w:rPr>
          <w:lang w:val="en-IN" w:eastAsia="en-IN"/>
        </w:rPr>
        <w:t>callbacks</w:t>
      </w:r>
      <w:proofErr w:type="spellEnd"/>
      <w:r>
        <w:rPr>
          <w:lang w:val="en-IN" w:eastAsia="en-IN"/>
        </w:rPr>
        <w:t>:</w:t>
      </w:r>
    </w:p>
    <w:p w14:paraId="7BC16E68" w14:textId="77777777" w:rsidR="00E9750A" w:rsidRDefault="00A16F12">
      <w:pPr>
        <w:pStyle w:val="PL"/>
        <w:rPr>
          <w:lang w:val="en-IN" w:eastAsia="en-IN"/>
        </w:rPr>
      </w:pPr>
      <w:r>
        <w:rPr>
          <w:lang w:val="en-IN" w:eastAsia="en-IN"/>
        </w:rPr>
        <w:t xml:space="preserve">        </w:t>
      </w:r>
      <w:proofErr w:type="spellStart"/>
      <w:r>
        <w:rPr>
          <w:lang w:val="en-IN" w:eastAsia="en-IN"/>
        </w:rPr>
        <w:t>adrfDataRetrievalNotification</w:t>
      </w:r>
      <w:proofErr w:type="spellEnd"/>
      <w:r>
        <w:rPr>
          <w:lang w:val="en-IN" w:eastAsia="en-IN"/>
        </w:rPr>
        <w:t>:</w:t>
      </w:r>
    </w:p>
    <w:p w14:paraId="46B58278" w14:textId="77777777" w:rsidR="00E9750A" w:rsidRDefault="00A16F12">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NadrfDataRetrievalNotification</w:t>
      </w:r>
      <w:proofErr w:type="spellEnd"/>
      <w:r>
        <w:rPr>
          <w:lang w:val="en-IN" w:eastAsia="en-IN"/>
        </w:rPr>
        <w:t>'</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w:t>
      </w:r>
      <w:proofErr w:type="spellStart"/>
      <w:r>
        <w:rPr>
          <w:lang w:val="en-IN" w:eastAsia="en-IN"/>
        </w:rPr>
        <w:t>subscriptionId</w:t>
      </w:r>
      <w:proofErr w:type="spellEnd"/>
      <w:r>
        <w:rPr>
          <w:lang w:val="en-IN" w:eastAsia="en-IN"/>
        </w:rPr>
        <w:t>}:</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DeleteADRFDataRetrievalSubscription</w:t>
      </w:r>
      <w:proofErr w:type="spellEnd"/>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10DCD6B3" w14:textId="77777777" w:rsidR="0098774F" w:rsidRDefault="0098774F" w:rsidP="0098774F">
      <w:pPr>
        <w:pStyle w:val="PL"/>
      </w:pPr>
      <w:r>
        <w:t xml:space="preserve">      security:</w:t>
      </w:r>
    </w:p>
    <w:p w14:paraId="03255597" w14:textId="77777777" w:rsidR="0098774F" w:rsidRDefault="0098774F" w:rsidP="0098774F">
      <w:pPr>
        <w:pStyle w:val="PL"/>
      </w:pPr>
      <w:r>
        <w:t xml:space="preserve">        - {}</w:t>
      </w:r>
    </w:p>
    <w:p w14:paraId="4A513D0C" w14:textId="77777777" w:rsidR="0098774F" w:rsidRDefault="0098774F" w:rsidP="0098774F">
      <w:pPr>
        <w:pStyle w:val="PL"/>
      </w:pPr>
      <w:r>
        <w:t xml:space="preserve">        - oAuth2ClientCredentials:</w:t>
      </w:r>
    </w:p>
    <w:p w14:paraId="299FE23C" w14:textId="77777777" w:rsidR="0098774F" w:rsidRDefault="0098774F" w:rsidP="0098774F">
      <w:pPr>
        <w:pStyle w:val="PL"/>
      </w:pPr>
      <w:r>
        <w:t xml:space="preserve">          - </w:t>
      </w:r>
      <w:proofErr w:type="spellStart"/>
      <w:r>
        <w:t>nnadrf-datamanagement</w:t>
      </w:r>
      <w:proofErr w:type="spellEnd"/>
    </w:p>
    <w:p w14:paraId="75B6DF5A" w14:textId="77777777" w:rsidR="0098774F" w:rsidRDefault="0098774F" w:rsidP="0098774F">
      <w:pPr>
        <w:pStyle w:val="PL"/>
      </w:pPr>
      <w:r>
        <w:t xml:space="preserve">        - oAuth2ClientCredentials:</w:t>
      </w:r>
    </w:p>
    <w:p w14:paraId="03A36B72" w14:textId="77777777" w:rsidR="0098774F" w:rsidRDefault="0098774F" w:rsidP="0098774F">
      <w:pPr>
        <w:pStyle w:val="PL"/>
      </w:pPr>
      <w:r>
        <w:t xml:space="preserve">          - </w:t>
      </w:r>
      <w:proofErr w:type="spellStart"/>
      <w:r>
        <w:t>nnadrf-datamanagement</w:t>
      </w:r>
      <w:proofErr w:type="spellEnd"/>
    </w:p>
    <w:p w14:paraId="2F5DAFAF" w14:textId="77777777" w:rsidR="0098774F" w:rsidRDefault="0098774F" w:rsidP="0098774F">
      <w:pPr>
        <w:pStyle w:val="PL"/>
      </w:pPr>
      <w:r>
        <w:t xml:space="preserve">          - </w:t>
      </w:r>
      <w:proofErr w:type="spellStart"/>
      <w:r>
        <w:t>nnadrf-datamanagement:storagerequest</w:t>
      </w:r>
      <w:proofErr w:type="spellEnd"/>
    </w:p>
    <w:p w14:paraId="587A778B" w14:textId="77777777" w:rsidR="00E9750A" w:rsidRDefault="00A16F12">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w:t>
      </w:r>
      <w:proofErr w:type="spellStart"/>
      <w:r>
        <w:rPr>
          <w:lang w:val="en-IN" w:eastAsia="en-IN"/>
        </w:rPr>
        <w:t>subscriptionId</w:t>
      </w:r>
      <w:proofErr w:type="spellEnd"/>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w:t>
      </w:r>
      <w:proofErr w:type="spellStart"/>
      <w:r>
        <w:rPr>
          <w:lang w:val="en-IN" w:eastAsia="en-IN"/>
        </w:rPr>
        <w:t>Nadrf_DataManagement</w:t>
      </w:r>
      <w:proofErr w:type="spellEnd"/>
      <w:r>
        <w:rPr>
          <w:lang w:val="en-IN" w:eastAsia="en-IN"/>
        </w:rPr>
        <w:t xml:space="preserve">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w:t>
      </w:r>
      <w:proofErr w:type="spellStart"/>
      <w:r>
        <w:rPr>
          <w:lang w:val="en-IN" w:eastAsia="en-IN"/>
        </w:rPr>
        <w:t>subscriptionId</w:t>
      </w:r>
      <w:proofErr w:type="spellEnd"/>
      <w:r>
        <w:rPr>
          <w:lang w:val="en-IN" w:eastAsia="en-IN"/>
        </w:rPr>
        <w:t xml:space="preserve">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lastRenderedPageBreak/>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CreateADRFStorageSubscription</w:t>
      </w:r>
      <w:proofErr w:type="spellEnd"/>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0C26834" w14:textId="77777777" w:rsidR="0098774F" w:rsidRDefault="0098774F" w:rsidP="0098774F">
      <w:pPr>
        <w:pStyle w:val="PL"/>
      </w:pPr>
      <w:r>
        <w:t xml:space="preserve">      security:</w:t>
      </w:r>
    </w:p>
    <w:p w14:paraId="2D245534" w14:textId="77777777" w:rsidR="0098774F" w:rsidRDefault="0098774F" w:rsidP="0098774F">
      <w:pPr>
        <w:pStyle w:val="PL"/>
      </w:pPr>
      <w:r>
        <w:t xml:space="preserve">        - {}</w:t>
      </w:r>
    </w:p>
    <w:p w14:paraId="65E57C36" w14:textId="77777777" w:rsidR="0098774F" w:rsidRDefault="0098774F" w:rsidP="0098774F">
      <w:pPr>
        <w:pStyle w:val="PL"/>
      </w:pPr>
      <w:r>
        <w:t xml:space="preserve">        - oAuth2ClientCredentials:</w:t>
      </w:r>
    </w:p>
    <w:p w14:paraId="2FDB1908" w14:textId="77777777" w:rsidR="0098774F" w:rsidRDefault="0098774F" w:rsidP="0098774F">
      <w:pPr>
        <w:pStyle w:val="PL"/>
      </w:pPr>
      <w:r>
        <w:t xml:space="preserve">          - </w:t>
      </w:r>
      <w:proofErr w:type="spellStart"/>
      <w:r>
        <w:t>nnadrf-datamanagement</w:t>
      </w:r>
      <w:proofErr w:type="spellEnd"/>
    </w:p>
    <w:p w14:paraId="035C1396" w14:textId="77777777" w:rsidR="0098774F" w:rsidRDefault="0098774F" w:rsidP="0098774F">
      <w:pPr>
        <w:pStyle w:val="PL"/>
      </w:pPr>
      <w:r>
        <w:t xml:space="preserve">        - oAuth2ClientCredentials:</w:t>
      </w:r>
    </w:p>
    <w:p w14:paraId="7E68267F" w14:textId="77777777" w:rsidR="0098774F" w:rsidRDefault="0098774F" w:rsidP="0098774F">
      <w:pPr>
        <w:pStyle w:val="PL"/>
      </w:pPr>
      <w:r>
        <w:t xml:space="preserve">          - </w:t>
      </w:r>
      <w:proofErr w:type="spellStart"/>
      <w:r>
        <w:t>nnadrf-datamanagement</w:t>
      </w:r>
      <w:proofErr w:type="spellEnd"/>
    </w:p>
    <w:p w14:paraId="7C99E180" w14:textId="77777777" w:rsidR="0098774F" w:rsidRDefault="0098774F" w:rsidP="0098774F">
      <w:pPr>
        <w:pStyle w:val="PL"/>
      </w:pPr>
      <w:r>
        <w:t xml:space="preserve">          - </w:t>
      </w:r>
      <w:proofErr w:type="spellStart"/>
      <w:r>
        <w:t>nnadrf-datamanagement:storagerequest</w:t>
      </w:r>
      <w:proofErr w:type="spellEnd"/>
    </w:p>
    <w:p w14:paraId="66FA3003" w14:textId="77777777" w:rsidR="00E9750A" w:rsidRDefault="00A16F12">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NadrfDataStoreSubscription</w:t>
      </w:r>
      <w:proofErr w:type="spellEnd"/>
      <w:r>
        <w:rPr>
          <w:lang w:val="en-IN" w:eastAsia="en-IN"/>
        </w:rPr>
        <w:t>'</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NadrfDataStoreSubscriptionRef</w:t>
      </w:r>
      <w:proofErr w:type="spellEnd"/>
      <w:r>
        <w:rPr>
          <w:lang w:val="en-IN" w:eastAsia="en-IN"/>
        </w:rPr>
        <w:t>'</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callbacks</w:t>
      </w:r>
      <w:proofErr w:type="spellEnd"/>
      <w:r>
        <w:rPr>
          <w:rFonts w:ascii="Courier New" w:hAnsi="Courier New"/>
          <w:sz w:val="16"/>
          <w:lang w:val="en-IN" w:eastAsia="en-IN"/>
        </w:rPr>
        <w:t>:</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storageSubAlertNotification</w:t>
      </w:r>
      <w:proofErr w:type="spellEnd"/>
      <w:r>
        <w:rPr>
          <w:rFonts w:ascii="Courier New" w:hAnsi="Courier New"/>
          <w:sz w:val="16"/>
          <w:lang w:val="en-IN" w:eastAsia="en-IN"/>
        </w:rPr>
        <w:t>:</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DeleteADRFStorageSubscription</w:t>
      </w:r>
      <w:proofErr w:type="spellEnd"/>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2A9788C3" w14:textId="77777777" w:rsidR="0098774F" w:rsidRDefault="0098774F" w:rsidP="0098774F">
      <w:pPr>
        <w:pStyle w:val="PL"/>
      </w:pPr>
      <w:r>
        <w:t xml:space="preserve">      security:</w:t>
      </w:r>
    </w:p>
    <w:p w14:paraId="12667729" w14:textId="77777777" w:rsidR="0098774F" w:rsidRDefault="0098774F" w:rsidP="0098774F">
      <w:pPr>
        <w:pStyle w:val="PL"/>
      </w:pPr>
      <w:r>
        <w:t xml:space="preserve">        - {}</w:t>
      </w:r>
    </w:p>
    <w:p w14:paraId="7FF61CF5" w14:textId="77777777" w:rsidR="0098774F" w:rsidRDefault="0098774F" w:rsidP="0098774F">
      <w:pPr>
        <w:pStyle w:val="PL"/>
      </w:pPr>
      <w:r>
        <w:t xml:space="preserve">        - oAuth2ClientCredentials:</w:t>
      </w:r>
    </w:p>
    <w:p w14:paraId="1FC1E4A2" w14:textId="77777777" w:rsidR="0098774F" w:rsidRDefault="0098774F" w:rsidP="0098774F">
      <w:pPr>
        <w:pStyle w:val="PL"/>
      </w:pPr>
      <w:r>
        <w:t xml:space="preserve">          - </w:t>
      </w:r>
      <w:proofErr w:type="spellStart"/>
      <w:r>
        <w:t>nnadrf-datamanagement</w:t>
      </w:r>
      <w:proofErr w:type="spellEnd"/>
    </w:p>
    <w:p w14:paraId="6C6CD79E" w14:textId="77777777" w:rsidR="0098774F" w:rsidRDefault="0098774F" w:rsidP="0098774F">
      <w:pPr>
        <w:pStyle w:val="PL"/>
      </w:pPr>
      <w:r>
        <w:t xml:space="preserve">        - oAuth2ClientCredentials:</w:t>
      </w:r>
    </w:p>
    <w:p w14:paraId="2698AE27" w14:textId="77777777" w:rsidR="0098774F" w:rsidRDefault="0098774F" w:rsidP="0098774F">
      <w:pPr>
        <w:pStyle w:val="PL"/>
      </w:pPr>
      <w:r>
        <w:t xml:space="preserve">          - </w:t>
      </w:r>
      <w:proofErr w:type="spellStart"/>
      <w:r>
        <w:t>nnadrf-datamanagement</w:t>
      </w:r>
      <w:proofErr w:type="spellEnd"/>
    </w:p>
    <w:p w14:paraId="4A5DDB6B" w14:textId="77777777" w:rsidR="0098774F" w:rsidRDefault="0098774F" w:rsidP="0098774F">
      <w:pPr>
        <w:pStyle w:val="PL"/>
      </w:pPr>
      <w:r>
        <w:t xml:space="preserve">          - </w:t>
      </w:r>
      <w:proofErr w:type="spellStart"/>
      <w:r>
        <w:t>nnadrf-datamanagement:storagerequest</w:t>
      </w:r>
      <w:proofErr w:type="spellEnd"/>
    </w:p>
    <w:p w14:paraId="5E92346B" w14:textId="77777777" w:rsidR="00E9750A" w:rsidRDefault="00A16F12">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NadrfDataStoreSubscriptionRef</w:t>
      </w:r>
      <w:proofErr w:type="spellEnd"/>
      <w:r>
        <w:rPr>
          <w:lang w:val="en-IN" w:eastAsia="en-IN"/>
        </w:rPr>
        <w:t>'</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lastRenderedPageBreak/>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proofErr w:type="spellStart"/>
      <w:r>
        <w:rPr>
          <w:lang w:eastAsia="en-IN"/>
        </w:rPr>
        <w:t>ytics</w:t>
      </w:r>
      <w:proofErr w:type="spellEnd"/>
      <w:r>
        <w:rPr>
          <w:lang w:eastAsia="en-IN"/>
        </w:rPr>
        <w:t xml:space="preserve"> specification</w:t>
      </w:r>
      <w:r>
        <w:rPr>
          <w:lang w:val="en-IN" w:eastAsia="en-IN"/>
        </w:rPr>
        <w:t>.</w:t>
      </w:r>
    </w:p>
    <w:p w14:paraId="28A70ED0"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DeleteADRFData</w:t>
      </w:r>
      <w:proofErr w:type="spellEnd"/>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A3C51C6" w14:textId="77777777" w:rsidR="0098774F" w:rsidRDefault="0098774F" w:rsidP="0098774F">
      <w:pPr>
        <w:pStyle w:val="PL"/>
      </w:pPr>
      <w:r>
        <w:t xml:space="preserve">      security:</w:t>
      </w:r>
    </w:p>
    <w:p w14:paraId="271A110B" w14:textId="77777777" w:rsidR="0098774F" w:rsidRDefault="0098774F" w:rsidP="0098774F">
      <w:pPr>
        <w:pStyle w:val="PL"/>
      </w:pPr>
      <w:r>
        <w:t xml:space="preserve">        - {}</w:t>
      </w:r>
    </w:p>
    <w:p w14:paraId="2E0C8CFE" w14:textId="77777777" w:rsidR="0098774F" w:rsidRDefault="0098774F" w:rsidP="0098774F">
      <w:pPr>
        <w:pStyle w:val="PL"/>
      </w:pPr>
      <w:r>
        <w:t xml:space="preserve">        - oAuth2ClientCredentials:</w:t>
      </w:r>
    </w:p>
    <w:p w14:paraId="3289B661" w14:textId="77777777" w:rsidR="0098774F" w:rsidRDefault="0098774F" w:rsidP="0098774F">
      <w:pPr>
        <w:pStyle w:val="PL"/>
      </w:pPr>
      <w:r>
        <w:t xml:space="preserve">          - </w:t>
      </w:r>
      <w:proofErr w:type="spellStart"/>
      <w:r>
        <w:t>nnadrf-datamanagement</w:t>
      </w:r>
      <w:proofErr w:type="spellEnd"/>
    </w:p>
    <w:p w14:paraId="6826735D" w14:textId="77777777" w:rsidR="0098774F" w:rsidRDefault="0098774F" w:rsidP="0098774F">
      <w:pPr>
        <w:pStyle w:val="PL"/>
      </w:pPr>
      <w:r>
        <w:t xml:space="preserve">        - oAuth2ClientCredentials:</w:t>
      </w:r>
    </w:p>
    <w:p w14:paraId="2624A59B" w14:textId="77777777" w:rsidR="0098774F" w:rsidRDefault="0098774F" w:rsidP="0098774F">
      <w:pPr>
        <w:pStyle w:val="PL"/>
      </w:pPr>
      <w:r>
        <w:t xml:space="preserve">          - </w:t>
      </w:r>
      <w:proofErr w:type="spellStart"/>
      <w:r>
        <w:t>nnadrf-datamanagement</w:t>
      </w:r>
      <w:proofErr w:type="spellEnd"/>
    </w:p>
    <w:p w14:paraId="66F1F795" w14:textId="77777777" w:rsidR="0098774F" w:rsidRDefault="0098774F" w:rsidP="0098774F">
      <w:pPr>
        <w:pStyle w:val="PL"/>
      </w:pPr>
      <w:r>
        <w:t xml:space="preserve">          - </w:t>
      </w:r>
      <w:proofErr w:type="spellStart"/>
      <w:r>
        <w:t>nnadrf-datamanagement:storagerequest</w:t>
      </w:r>
      <w:proofErr w:type="spellEnd"/>
    </w:p>
    <w:p w14:paraId="7EBA86CE" w14:textId="77777777" w:rsidR="00E9750A" w:rsidRDefault="00A16F12">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NadrfStoredDataSpec</w:t>
      </w:r>
      <w:proofErr w:type="spellEnd"/>
      <w:r>
        <w:rPr>
          <w:lang w:val="en-IN" w:eastAsia="en-IN"/>
        </w:rPr>
        <w:t>'</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w:t>
      </w:r>
      <w:proofErr w:type="spellStart"/>
      <w:r>
        <w:rPr>
          <w:lang w:val="en-IN" w:eastAsia="en-IN"/>
        </w:rPr>
        <w:t>securitySchemes</w:t>
      </w:r>
      <w:proofErr w:type="spellEnd"/>
      <w:r>
        <w:rPr>
          <w:lang w:val="en-IN" w:eastAsia="en-IN"/>
        </w:rPr>
        <w:t>:</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w:t>
      </w:r>
      <w:proofErr w:type="spellStart"/>
      <w:r>
        <w:rPr>
          <w:lang w:val="en-IN" w:eastAsia="en-IN"/>
        </w:rPr>
        <w:t>clientCredentials</w:t>
      </w:r>
      <w:proofErr w:type="spellEnd"/>
      <w:r>
        <w:rPr>
          <w:lang w:val="en-IN" w:eastAsia="en-IN"/>
        </w:rPr>
        <w:t>:</w:t>
      </w:r>
    </w:p>
    <w:p w14:paraId="2C39868F" w14:textId="77777777" w:rsidR="00E9750A" w:rsidRDefault="00A16F12">
      <w:pPr>
        <w:pStyle w:val="PL"/>
        <w:rPr>
          <w:lang w:val="en-IN" w:eastAsia="en-IN"/>
        </w:rPr>
      </w:pPr>
      <w:r>
        <w:rPr>
          <w:lang w:val="en-IN" w:eastAsia="en-IN"/>
        </w:rPr>
        <w:t xml:space="preserve">          </w:t>
      </w:r>
      <w:proofErr w:type="spellStart"/>
      <w:r>
        <w:rPr>
          <w:lang w:val="en-IN" w:eastAsia="en-IN"/>
        </w:rPr>
        <w:t>tokenUrl</w:t>
      </w:r>
      <w:proofErr w:type="spellEnd"/>
      <w:r>
        <w:rPr>
          <w:lang w:val="en-IN" w:eastAsia="en-IN"/>
        </w:rPr>
        <w:t>: '{</w:t>
      </w:r>
      <w:proofErr w:type="spellStart"/>
      <w:r>
        <w:rPr>
          <w:lang w:val="en-IN" w:eastAsia="en-IN"/>
        </w:rPr>
        <w:t>nrfApiRoot</w:t>
      </w:r>
      <w:proofErr w:type="spellEnd"/>
      <w:r>
        <w:rPr>
          <w:lang w:val="en-IN" w:eastAsia="en-IN"/>
        </w:rPr>
        <w:t>}/oauth2/token'</w:t>
      </w:r>
    </w:p>
    <w:p w14:paraId="35EBF8B6" w14:textId="77777777" w:rsidR="00E9750A" w:rsidRDefault="00A16F12">
      <w:pPr>
        <w:pStyle w:val="PL"/>
        <w:rPr>
          <w:lang w:val="en-IN" w:eastAsia="en-IN"/>
        </w:rPr>
      </w:pPr>
      <w:r>
        <w:rPr>
          <w:lang w:val="en-IN" w:eastAsia="en-IN"/>
        </w:rPr>
        <w:t xml:space="preserve">          scopes:</w:t>
      </w:r>
    </w:p>
    <w:p w14:paraId="38B13303" w14:textId="77777777" w:rsidR="00E9750A" w:rsidRDefault="00A16F12">
      <w:pPr>
        <w:pStyle w:val="PL"/>
        <w:rPr>
          <w:lang w:val="en-IN" w:eastAsia="en-IN"/>
        </w:rPr>
      </w:pPr>
      <w:r>
        <w:rPr>
          <w:lang w:val="en-IN" w:eastAsia="en-IN"/>
        </w:rPr>
        <w:t xml:space="preserve">            </w:t>
      </w:r>
      <w:proofErr w:type="spellStart"/>
      <w:r>
        <w:rPr>
          <w:lang w:val="en-IN" w:eastAsia="en-IN"/>
        </w:rPr>
        <w:t>nadrf-datamanagement</w:t>
      </w:r>
      <w:proofErr w:type="spellEnd"/>
      <w:r>
        <w:rPr>
          <w:lang w:val="en-IN" w:eastAsia="en-IN"/>
        </w:rPr>
        <w:t xml:space="preserve">: Access to the </w:t>
      </w:r>
      <w:proofErr w:type="spellStart"/>
      <w:r>
        <w:rPr>
          <w:lang w:val="en-IN" w:eastAsia="en-IN"/>
        </w:rPr>
        <w:t>nadrf-datamanagement</w:t>
      </w:r>
      <w:proofErr w:type="spellEnd"/>
      <w:r>
        <w:rPr>
          <w:lang w:val="en-IN" w:eastAsia="en-IN"/>
        </w:rPr>
        <w:t xml:space="preserve"> API</w:t>
      </w:r>
    </w:p>
    <w:p w14:paraId="00FECC37" w14:textId="77777777" w:rsidR="00E9750A" w:rsidRDefault="00A16F12">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2174" w:name="historyclause"/>
      <w:r>
        <w:rPr>
          <w:lang w:val="en-IN" w:eastAsia="en-IN"/>
        </w:rPr>
        <w:t xml:space="preserve">    </w:t>
      </w:r>
      <w:proofErr w:type="spellStart"/>
      <w:r>
        <w:rPr>
          <w:lang w:val="en-IN" w:eastAsia="en-IN"/>
        </w:rPr>
        <w:t>NadrfDataStoreRecord</w:t>
      </w:r>
      <w:proofErr w:type="spellEnd"/>
      <w:r>
        <w:rPr>
          <w:lang w:val="en-IN" w:eastAsia="en-IN"/>
        </w:rPr>
        <w:t>:</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1E05D16E" w14:textId="77777777" w:rsidR="00F90D45" w:rsidRDefault="00F90D45" w:rsidP="00F90D45">
      <w:pPr>
        <w:pStyle w:val="PL"/>
        <w:rPr>
          <w:lang w:val="en-IN" w:eastAsia="en-IN"/>
        </w:rPr>
      </w:pPr>
      <w:r>
        <w:t xml:space="preserve">        - </w:t>
      </w:r>
      <w:proofErr w:type="spellStart"/>
      <w:r>
        <w:t>allOf</w:t>
      </w:r>
      <w:proofErr w:type="spellEnd"/>
      <w:r>
        <w:t>:</w:t>
      </w:r>
    </w:p>
    <w:p w14:paraId="60402966" w14:textId="77777777" w:rsidR="00F90D45" w:rsidRDefault="00F90D45" w:rsidP="00F90D45">
      <w:pPr>
        <w:pStyle w:val="PL"/>
        <w:rPr>
          <w:lang w:val="en-IN" w:eastAsia="en-IN"/>
        </w:rPr>
      </w:pPr>
      <w:r>
        <w:rPr>
          <w:lang w:val="en-IN" w:eastAsia="en-IN"/>
        </w:rPr>
        <w:t xml:space="preserve">          - required: [</w:t>
      </w:r>
      <w:proofErr w:type="spellStart"/>
      <w:r>
        <w:t>anaSub</w:t>
      </w:r>
      <w:proofErr w:type="spellEnd"/>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proofErr w:type="spellStart"/>
      <w:r>
        <w:t>anaNotifications</w:t>
      </w:r>
      <w:proofErr w:type="spellEnd"/>
      <w:r>
        <w:rPr>
          <w:lang w:val="en-IN" w:eastAsia="en-IN"/>
        </w:rPr>
        <w:t>]</w:t>
      </w:r>
    </w:p>
    <w:p w14:paraId="2A4F1FE6" w14:textId="77777777" w:rsidR="00F90D45" w:rsidRDefault="00F90D45" w:rsidP="00F90D45">
      <w:pPr>
        <w:pStyle w:val="PL"/>
        <w:rPr>
          <w:lang w:val="en-IN" w:eastAsia="en-IN"/>
        </w:rPr>
      </w:pPr>
      <w:r>
        <w:t xml:space="preserve">        - </w:t>
      </w:r>
      <w:proofErr w:type="spellStart"/>
      <w:r>
        <w:t>allOf</w:t>
      </w:r>
      <w:proofErr w:type="spellEnd"/>
      <w:r>
        <w:t>:</w:t>
      </w:r>
    </w:p>
    <w:p w14:paraId="38877CDE" w14:textId="77777777" w:rsidR="00F90D45" w:rsidRDefault="00F90D45" w:rsidP="00F90D45">
      <w:pPr>
        <w:pStyle w:val="PL"/>
        <w:rPr>
          <w:lang w:val="en-IN" w:eastAsia="en-IN"/>
        </w:rPr>
      </w:pPr>
      <w:r>
        <w:rPr>
          <w:lang w:val="en-IN" w:eastAsia="en-IN"/>
        </w:rPr>
        <w:t xml:space="preserve">          - required: [</w:t>
      </w:r>
      <w:proofErr w:type="spellStart"/>
      <w:r>
        <w:t>dataSub</w:t>
      </w:r>
      <w:proofErr w:type="spellEnd"/>
      <w:r>
        <w:rPr>
          <w:lang w:val="en-IN" w:eastAsia="en-IN"/>
        </w:rPr>
        <w:t>]</w:t>
      </w:r>
    </w:p>
    <w:p w14:paraId="40CE20F9" w14:textId="77777777" w:rsidR="00F90D45" w:rsidRDefault="00F90D45" w:rsidP="00F90D45">
      <w:pPr>
        <w:pStyle w:val="PL"/>
        <w:rPr>
          <w:lang w:val="en-IN" w:eastAsia="en-IN"/>
        </w:rPr>
      </w:pPr>
      <w:r>
        <w:rPr>
          <w:lang w:val="en-IN" w:eastAsia="en-IN"/>
        </w:rPr>
        <w:lastRenderedPageBreak/>
        <w:t xml:space="preserve">          - required: [</w:t>
      </w:r>
      <w:proofErr w:type="spellStart"/>
      <w:r>
        <w:rPr>
          <w:lang w:eastAsia="zh-CN"/>
        </w:rPr>
        <w:t>dataNotif</w:t>
      </w:r>
      <w:proofErr w:type="spellEnd"/>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proofErr w:type="spellStart"/>
      <w:r>
        <w:rPr>
          <w:lang w:eastAsia="zh-CN"/>
        </w:rPr>
        <w:t>dataNotif</w:t>
      </w:r>
      <w:proofErr w:type="spellEnd"/>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proofErr w:type="spellStart"/>
      <w:r>
        <w:t>DataNotification</w:t>
      </w:r>
      <w:proofErr w:type="spellEnd"/>
      <w:r>
        <w:rPr>
          <w:lang w:val="en-IN" w:eastAsia="en-IN"/>
        </w:rPr>
        <w:t>'</w:t>
      </w:r>
    </w:p>
    <w:p w14:paraId="781271E2" w14:textId="77777777" w:rsidR="00F90D45" w:rsidRDefault="00F90D45" w:rsidP="00F90D45">
      <w:pPr>
        <w:pStyle w:val="PL"/>
        <w:rPr>
          <w:lang w:val="en-IN" w:eastAsia="en-IN"/>
        </w:rPr>
      </w:pPr>
      <w:r>
        <w:rPr>
          <w:lang w:val="en-IN" w:eastAsia="en-IN"/>
        </w:rPr>
        <w:t xml:space="preserve">        </w:t>
      </w:r>
      <w:proofErr w:type="spellStart"/>
      <w:r>
        <w:rPr>
          <w:lang w:val="en-IN" w:eastAsia="en-IN"/>
        </w:rPr>
        <w:t>anaNotifications</w:t>
      </w:r>
      <w:proofErr w:type="spellEnd"/>
      <w:r>
        <w:rPr>
          <w:lang w:val="en-IN" w:eastAsia="en-IN"/>
        </w:rPr>
        <w:t>:</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proofErr w:type="spellStart"/>
      <w:r>
        <w:t>anaSub</w:t>
      </w:r>
      <w:proofErr w:type="spellEnd"/>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proofErr w:type="spellStart"/>
      <w:r>
        <w:t>dataSub</w:t>
      </w:r>
      <w:proofErr w:type="spellEnd"/>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w:t>
      </w:r>
      <w:proofErr w:type="spellStart"/>
      <w:r>
        <w:rPr>
          <w:lang w:val="en-IN" w:eastAsia="en-IN"/>
        </w:rPr>
        <w:t>DataSubscription</w:t>
      </w:r>
      <w:proofErr w:type="spellEnd"/>
      <w:r>
        <w:rPr>
          <w:lang w:val="en-IN" w:eastAsia="en-IN"/>
        </w:rPr>
        <w:t>'</w:t>
      </w:r>
    </w:p>
    <w:p w14:paraId="527578E1"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proofErr w:type="spellStart"/>
      <w:r>
        <w:rPr>
          <w:rFonts w:ascii="Courier New" w:hAnsi="Courier New"/>
          <w:sz w:val="16"/>
        </w:rPr>
        <w:t>StorageHandlingInfo</w:t>
      </w:r>
      <w:proofErr w:type="spellEnd"/>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dataSetTag</w:t>
      </w:r>
      <w:proofErr w:type="spellEnd"/>
      <w:r>
        <w:rPr>
          <w:rFonts w:ascii="Courier New" w:hAnsi="Courier New"/>
          <w:sz w:val="16"/>
        </w:rPr>
        <w:t>:</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proofErr w:type="spellStart"/>
      <w:r>
        <w:rPr>
          <w:rFonts w:ascii="Courier New" w:hAnsi="Courier New"/>
          <w:sz w:val="16"/>
        </w:rPr>
        <w:t>DataSetTag</w:t>
      </w:r>
      <w:proofErr w:type="spellEnd"/>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w:t>
      </w:r>
      <w:proofErr w:type="spellStart"/>
      <w:r>
        <w:t>suppFeat</w:t>
      </w:r>
      <w:proofErr w:type="spellEnd"/>
      <w:r>
        <w:t>:</w:t>
      </w:r>
    </w:p>
    <w:p w14:paraId="6743E375" w14:textId="07F15B93" w:rsidR="00F90D45" w:rsidRDefault="00F90D45" w:rsidP="00F90D45">
      <w:pPr>
        <w:pStyle w:val="PL"/>
        <w:rPr>
          <w:lang w:eastAsia="en-IN"/>
        </w:rPr>
      </w:pPr>
      <w:r>
        <w:t xml:space="preserve">          $ref: 'TS29571_CommonData.yaml#/components/schemas/</w:t>
      </w:r>
      <w:proofErr w:type="spellStart"/>
      <w:r>
        <w:t>SupportedFeatures</w:t>
      </w:r>
      <w:proofErr w:type="spellEnd"/>
      <w:r>
        <w:t>'</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w:t>
      </w:r>
      <w:proofErr w:type="spellStart"/>
      <w:r>
        <w:rPr>
          <w:lang w:val="en-IN" w:eastAsia="en-IN"/>
        </w:rPr>
        <w:t>NadrfDataStoreSubscription</w:t>
      </w:r>
      <w:proofErr w:type="spellEnd"/>
      <w:r>
        <w:rPr>
          <w:lang w:val="en-IN" w:eastAsia="en-IN"/>
        </w:rPr>
        <w:t>:</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w:t>
      </w:r>
      <w:proofErr w:type="spellStart"/>
      <w:r>
        <w:rPr>
          <w:lang w:val="en-IN" w:eastAsia="en-IN"/>
        </w:rPr>
        <w:t>allOf</w:t>
      </w:r>
      <w:proofErr w:type="spellEnd"/>
      <w:r>
        <w:rPr>
          <w:lang w:val="en-IN" w:eastAsia="en-IN"/>
        </w:rPr>
        <w:t>:</w:t>
      </w:r>
    </w:p>
    <w:p w14:paraId="43D6711A" w14:textId="77777777" w:rsidR="00F90D45" w:rsidRDefault="00F90D45" w:rsidP="00F90D45">
      <w:pPr>
        <w:pStyle w:val="PL"/>
        <w:rPr>
          <w:lang w:val="en-IN" w:eastAsia="en-IN"/>
        </w:rPr>
      </w:pPr>
      <w:r>
        <w:rPr>
          <w:lang w:val="en-IN" w:eastAsia="en-IN"/>
        </w:rPr>
        <w:t xml:space="preserve">        - </w:t>
      </w:r>
      <w:proofErr w:type="spellStart"/>
      <w:r>
        <w:rPr>
          <w:lang w:val="en-IN" w:eastAsia="en-IN"/>
        </w:rPr>
        <w:t>oneOf</w:t>
      </w:r>
      <w:proofErr w:type="spellEnd"/>
      <w:r>
        <w:rPr>
          <w:lang w:val="en-IN" w:eastAsia="en-IN"/>
        </w:rPr>
        <w:t>:</w:t>
      </w:r>
    </w:p>
    <w:p w14:paraId="14BDDC19"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anaSub</w:t>
      </w:r>
      <w:proofErr w:type="spellEnd"/>
      <w:r>
        <w:rPr>
          <w:lang w:val="en-IN" w:eastAsia="en-IN"/>
        </w:rPr>
        <w:t>]</w:t>
      </w:r>
    </w:p>
    <w:p w14:paraId="52B162E7"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dataSub</w:t>
      </w:r>
      <w:proofErr w:type="spellEnd"/>
      <w:r>
        <w:rPr>
          <w:lang w:val="en-IN" w:eastAsia="en-IN"/>
        </w:rPr>
        <w:t>]</w:t>
      </w:r>
    </w:p>
    <w:p w14:paraId="7A2C1E1E" w14:textId="77777777" w:rsidR="00F90D45" w:rsidRDefault="00F90D45" w:rsidP="00F90D45">
      <w:pPr>
        <w:pStyle w:val="PL"/>
        <w:rPr>
          <w:lang w:val="en-IN" w:eastAsia="en-IN"/>
        </w:rPr>
      </w:pPr>
      <w:r>
        <w:rPr>
          <w:lang w:val="en-IN" w:eastAsia="en-IN"/>
        </w:rPr>
        <w:t xml:space="preserve">        - </w:t>
      </w:r>
      <w:proofErr w:type="spellStart"/>
      <w:r>
        <w:rPr>
          <w:lang w:val="en-IN" w:eastAsia="en-IN"/>
        </w:rPr>
        <w:t>oneOf</w:t>
      </w:r>
      <w:proofErr w:type="spellEnd"/>
      <w:r>
        <w:rPr>
          <w:lang w:val="en-IN" w:eastAsia="en-IN"/>
        </w:rPr>
        <w:t>:</w:t>
      </w:r>
    </w:p>
    <w:p w14:paraId="098C5BD0"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targetNfId</w:t>
      </w:r>
      <w:proofErr w:type="spellEnd"/>
      <w:r>
        <w:rPr>
          <w:lang w:val="en-IN" w:eastAsia="en-IN"/>
        </w:rPr>
        <w:t>]</w:t>
      </w:r>
    </w:p>
    <w:p w14:paraId="68AAF83A"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targetNfSetId</w:t>
      </w:r>
      <w:proofErr w:type="spellEnd"/>
      <w:r>
        <w:rPr>
          <w:lang w:val="en-IN" w:eastAsia="en-IN"/>
        </w:rPr>
        <w:t>]</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w:t>
      </w:r>
      <w:proofErr w:type="spellStart"/>
      <w:r>
        <w:rPr>
          <w:lang w:val="en-IN" w:eastAsia="en-IN"/>
        </w:rPr>
        <w:t>anaSub</w:t>
      </w:r>
      <w:proofErr w:type="spellEnd"/>
      <w:r>
        <w:rPr>
          <w:lang w:val="en-IN" w:eastAsia="en-IN"/>
        </w:rPr>
        <w:t>:</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w:t>
      </w:r>
      <w:proofErr w:type="spellStart"/>
      <w:r>
        <w:rPr>
          <w:rFonts w:ascii="Courier New" w:hAnsi="Courier New"/>
          <w:sz w:val="16"/>
          <w:lang w:eastAsia="ja-JP"/>
        </w:rPr>
        <w:t>dataSetTag</w:t>
      </w:r>
      <w:proofErr w:type="spellEnd"/>
      <w:r>
        <w:rPr>
          <w:rFonts w:ascii="Courier New" w:hAnsi="Courier New"/>
          <w:sz w:val="16"/>
          <w:lang w:eastAsia="ja-JP"/>
        </w:rPr>
        <w:t>:</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15592C0D" w14:textId="77777777" w:rsidR="00F90D45" w:rsidRDefault="00F90D45" w:rsidP="00F90D45">
      <w:pPr>
        <w:pStyle w:val="PL"/>
        <w:rPr>
          <w:lang w:val="en-IN" w:eastAsia="en-IN"/>
        </w:rPr>
      </w:pPr>
      <w:r>
        <w:rPr>
          <w:lang w:val="en-IN" w:eastAsia="en-IN"/>
        </w:rPr>
        <w:t xml:space="preserve">        </w:t>
      </w:r>
      <w:proofErr w:type="spellStart"/>
      <w:r>
        <w:rPr>
          <w:lang w:val="en-IN" w:eastAsia="en-IN"/>
        </w:rPr>
        <w:t>dataSub</w:t>
      </w:r>
      <w:proofErr w:type="spellEnd"/>
      <w:r>
        <w:rPr>
          <w:lang w:val="en-IN" w:eastAsia="en-IN"/>
        </w:rPr>
        <w:t>:</w:t>
      </w:r>
    </w:p>
    <w:p w14:paraId="18FBAFD7" w14:textId="77777777" w:rsidR="00F90D45" w:rsidRDefault="00F90D45" w:rsidP="00F90D45">
      <w:pPr>
        <w:pStyle w:val="PL"/>
        <w:rPr>
          <w:lang w:val="en-IN" w:eastAsia="en-IN"/>
        </w:rPr>
      </w:pPr>
      <w:r>
        <w:rPr>
          <w:lang w:val="en-IN" w:eastAsia="en-IN"/>
        </w:rPr>
        <w:t xml:space="preserve">          $ref: '#/components/schemas/</w:t>
      </w:r>
      <w:proofErr w:type="spellStart"/>
      <w:r>
        <w:rPr>
          <w:lang w:val="en-IN" w:eastAsia="en-IN"/>
        </w:rPr>
        <w:t>DataSubscription</w:t>
      </w:r>
      <w:proofErr w:type="spellEnd"/>
      <w:r>
        <w:rPr>
          <w:lang w:val="en-IN" w:eastAsia="en-IN"/>
        </w:rPr>
        <w:t>'</w:t>
      </w:r>
    </w:p>
    <w:p w14:paraId="0A9578AA" w14:textId="77777777" w:rsidR="00F90D45" w:rsidRDefault="00F90D45" w:rsidP="00F90D45">
      <w:pPr>
        <w:pStyle w:val="PL"/>
        <w:rPr>
          <w:lang w:val="en-IN" w:eastAsia="en-IN"/>
        </w:rPr>
      </w:pPr>
      <w:r>
        <w:rPr>
          <w:lang w:val="en-IN" w:eastAsia="en-IN"/>
        </w:rPr>
        <w:t xml:space="preserve">        </w:t>
      </w:r>
      <w:proofErr w:type="spellStart"/>
      <w:r>
        <w:rPr>
          <w:lang w:val="en-IN" w:eastAsia="en-IN"/>
        </w:rPr>
        <w:t>targetNfId</w:t>
      </w:r>
      <w:proofErr w:type="spellEnd"/>
      <w:r>
        <w:rPr>
          <w:lang w:val="en-IN" w:eastAsia="en-IN"/>
        </w:rPr>
        <w:t>:</w:t>
      </w:r>
    </w:p>
    <w:p w14:paraId="2342D605" w14:textId="77777777" w:rsidR="00F90D45" w:rsidRDefault="00F90D45" w:rsidP="00F90D45">
      <w:pPr>
        <w:pStyle w:val="PL"/>
        <w:rPr>
          <w:lang w:val="en-IN" w:eastAsia="en-IN"/>
        </w:rPr>
      </w:pPr>
      <w:r>
        <w:rPr>
          <w:lang w:val="en-IN" w:eastAsia="en-IN"/>
        </w:rPr>
        <w:t xml:space="preserve">          $ref: 'TS29571_CommonData.yaml#/components/schemas/</w:t>
      </w:r>
      <w:proofErr w:type="spellStart"/>
      <w:r>
        <w:rPr>
          <w:lang w:val="en-IN" w:eastAsia="en-IN"/>
        </w:rPr>
        <w:t>NfInstanceId</w:t>
      </w:r>
      <w:proofErr w:type="spellEnd"/>
      <w:r>
        <w:rPr>
          <w:lang w:val="en-IN" w:eastAsia="en-IN"/>
        </w:rPr>
        <w:t>'</w:t>
      </w:r>
    </w:p>
    <w:p w14:paraId="56194380" w14:textId="77777777" w:rsidR="00F90D45" w:rsidRDefault="00F90D45" w:rsidP="00F90D45">
      <w:pPr>
        <w:pStyle w:val="PL"/>
        <w:rPr>
          <w:lang w:val="en-IN" w:eastAsia="en-IN"/>
        </w:rPr>
      </w:pPr>
      <w:r>
        <w:rPr>
          <w:lang w:val="en-IN" w:eastAsia="en-IN"/>
        </w:rPr>
        <w:t xml:space="preserve">        </w:t>
      </w:r>
      <w:proofErr w:type="spellStart"/>
      <w:r>
        <w:rPr>
          <w:lang w:val="en-IN" w:eastAsia="en-IN"/>
        </w:rPr>
        <w:t>targetNfSetId</w:t>
      </w:r>
      <w:proofErr w:type="spellEnd"/>
      <w:r>
        <w:rPr>
          <w:lang w:val="en-IN" w:eastAsia="en-IN"/>
        </w:rPr>
        <w:t>:</w:t>
      </w:r>
    </w:p>
    <w:p w14:paraId="223F5C7E" w14:textId="77777777" w:rsidR="00F90D45" w:rsidRDefault="00F90D45" w:rsidP="00F90D45">
      <w:pPr>
        <w:pStyle w:val="PL"/>
        <w:rPr>
          <w:lang w:val="en-IN" w:eastAsia="en-IN"/>
        </w:rPr>
      </w:pPr>
      <w:r>
        <w:rPr>
          <w:lang w:val="en-IN" w:eastAsia="en-IN"/>
        </w:rPr>
        <w:t xml:space="preserve">          $ref: 'TS29571_CommonData.yaml#/components/schemas/</w:t>
      </w:r>
      <w:proofErr w:type="spellStart"/>
      <w:r>
        <w:rPr>
          <w:lang w:val="en-IN" w:eastAsia="en-IN"/>
        </w:rPr>
        <w:t>NfSetId</w:t>
      </w:r>
      <w:proofErr w:type="spellEnd"/>
      <w:r>
        <w:rPr>
          <w:lang w:val="en-IN" w:eastAsia="en-IN"/>
        </w:rPr>
        <w:t>'</w:t>
      </w:r>
    </w:p>
    <w:p w14:paraId="73CC2330" w14:textId="77777777" w:rsidR="00F90D45" w:rsidRDefault="00F90D45" w:rsidP="00F90D45">
      <w:pPr>
        <w:pStyle w:val="PL"/>
        <w:rPr>
          <w:lang w:val="en-IN" w:eastAsia="en-IN"/>
        </w:rPr>
      </w:pPr>
      <w:r>
        <w:rPr>
          <w:lang w:val="en-IN" w:eastAsia="en-IN"/>
        </w:rPr>
        <w:t xml:space="preserve">        </w:t>
      </w:r>
      <w:proofErr w:type="spellStart"/>
      <w:r>
        <w:rPr>
          <w:lang w:val="en-IN" w:eastAsia="en-IN"/>
        </w:rPr>
        <w:t>formatInstruct</w:t>
      </w:r>
      <w:proofErr w:type="spellEnd"/>
      <w:r>
        <w:rPr>
          <w:lang w:val="en-IN" w:eastAsia="en-IN"/>
        </w:rPr>
        <w: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w:t>
      </w:r>
      <w:proofErr w:type="spellStart"/>
      <w:r>
        <w:rPr>
          <w:lang w:val="en-IN" w:eastAsia="en-IN"/>
        </w:rPr>
        <w:t>procInstruct</w:t>
      </w:r>
      <w:proofErr w:type="spellEnd"/>
      <w:r>
        <w:rPr>
          <w:lang w:val="en-IN" w:eastAsia="en-IN"/>
        </w:rPr>
        <w: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proofErr w:type="spellStart"/>
      <w:r>
        <w:t>ProcessingInstruction</w:t>
      </w:r>
      <w:proofErr w:type="spellEnd"/>
      <w:r>
        <w:t>'</w:t>
      </w:r>
    </w:p>
    <w:p w14:paraId="71833326" w14:textId="77777777" w:rsidR="00F90D45" w:rsidRDefault="00F90D45" w:rsidP="00F90D45">
      <w:pPr>
        <w:pStyle w:val="PL"/>
        <w:rPr>
          <w:lang w:eastAsia="zh-CN"/>
        </w:rPr>
      </w:pPr>
      <w:r>
        <w:rPr>
          <w:lang w:eastAsia="zh-CN"/>
        </w:rPr>
        <w:t xml:space="preserve">          </w:t>
      </w:r>
      <w:proofErr w:type="spellStart"/>
      <w:r>
        <w:rPr>
          <w:lang w:eastAsia="zh-CN"/>
        </w:rPr>
        <w:t>minItems</w:t>
      </w:r>
      <w:proofErr w:type="spellEnd"/>
      <w:r>
        <w:rPr>
          <w:lang w:eastAsia="zh-CN"/>
        </w:rPr>
        <w:t>: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46D5C684" w14:textId="02257978" w:rsidR="00B22446" w:rsidRDefault="00B22446" w:rsidP="00B22446">
      <w:pPr>
        <w:pStyle w:val="PL"/>
        <w:rPr>
          <w:lang w:eastAsia="ja-JP"/>
        </w:rPr>
      </w:pPr>
      <w:r>
        <w:rPr>
          <w:lang w:val="en-IN" w:eastAsia="en-IN"/>
        </w:rPr>
        <w:t xml:space="preserve">          $ref: '#/components/schemas/</w:t>
      </w:r>
      <w:proofErr w:type="spellStart"/>
      <w:r>
        <w:t>StorageHandlingInfo</w:t>
      </w:r>
      <w:proofErr w:type="spellEnd"/>
      <w:r>
        <w:rPr>
          <w:lang w:val="en-IN" w:eastAsia="en-IN"/>
        </w:rPr>
        <w:t>'</w:t>
      </w:r>
    </w:p>
    <w:p w14:paraId="3FC8A0AA" w14:textId="77777777" w:rsidR="00F90D45" w:rsidRDefault="00F90D45" w:rsidP="00F90D45">
      <w:pPr>
        <w:pStyle w:val="PL"/>
      </w:pPr>
      <w:r>
        <w:t xml:space="preserve">        </w:t>
      </w:r>
      <w:proofErr w:type="spellStart"/>
      <w:r>
        <w:t>suppFeat</w:t>
      </w:r>
      <w:proofErr w:type="spellEnd"/>
      <w:r>
        <w:t>:</w:t>
      </w:r>
    </w:p>
    <w:p w14:paraId="0EC87878" w14:textId="77777777" w:rsidR="00F90D45" w:rsidRDefault="00F90D45" w:rsidP="00F90D45">
      <w:pPr>
        <w:pStyle w:val="PL"/>
        <w:rPr>
          <w:lang w:val="en-IN" w:eastAsia="en-IN"/>
        </w:rPr>
      </w:pPr>
      <w:r>
        <w:t xml:space="preserve">          $ref: 'TS29571_CommonData.yaml#/components/schemas/</w:t>
      </w:r>
      <w:proofErr w:type="spellStart"/>
      <w:r>
        <w:t>SupportedFeatures</w:t>
      </w:r>
      <w:proofErr w:type="spellEnd"/>
      <w:r>
        <w:t>'</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w:t>
      </w:r>
      <w:proofErr w:type="spellStart"/>
      <w:r>
        <w:rPr>
          <w:lang w:val="en-IN" w:eastAsia="en-IN"/>
        </w:rPr>
        <w:t>NadrfDataRetrievalSubscription</w:t>
      </w:r>
      <w:proofErr w:type="spellEnd"/>
      <w:r>
        <w:rPr>
          <w:lang w:val="en-IN" w:eastAsia="en-IN"/>
        </w:rPr>
        <w:t>:</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w:t>
      </w:r>
      <w:proofErr w:type="spellStart"/>
      <w:r>
        <w:rPr>
          <w:lang w:val="en-IN" w:eastAsia="en-IN"/>
        </w:rPr>
        <w:t>notifCorrId</w:t>
      </w:r>
      <w:proofErr w:type="spellEnd"/>
    </w:p>
    <w:p w14:paraId="4888C7F5" w14:textId="77777777" w:rsidR="00F90D45" w:rsidRDefault="00F90D45" w:rsidP="00F90D45">
      <w:pPr>
        <w:pStyle w:val="PL"/>
        <w:rPr>
          <w:lang w:val="en-IN" w:eastAsia="en-IN"/>
        </w:rPr>
      </w:pPr>
      <w:r>
        <w:rPr>
          <w:lang w:val="en-IN" w:eastAsia="en-IN"/>
        </w:rPr>
        <w:lastRenderedPageBreak/>
        <w:t xml:space="preserve">        - </w:t>
      </w:r>
      <w:proofErr w:type="spellStart"/>
      <w:r>
        <w:rPr>
          <w:lang w:val="en-IN" w:eastAsia="en-IN"/>
        </w:rPr>
        <w:t>notificationURI</w:t>
      </w:r>
      <w:proofErr w:type="spellEnd"/>
    </w:p>
    <w:p w14:paraId="426BE882" w14:textId="77777777" w:rsidR="00F90D45" w:rsidRDefault="00F90D45" w:rsidP="00F90D45">
      <w:pPr>
        <w:pStyle w:val="PL"/>
        <w:rPr>
          <w:lang w:val="en-IN" w:eastAsia="en-IN"/>
        </w:rPr>
      </w:pPr>
      <w:r>
        <w:rPr>
          <w:lang w:val="en-IN" w:eastAsia="en-IN"/>
        </w:rPr>
        <w:t xml:space="preserve">        - </w:t>
      </w:r>
      <w:proofErr w:type="spellStart"/>
      <w:r>
        <w:rPr>
          <w:lang w:val="en-IN" w:eastAsia="en-IN"/>
        </w:rPr>
        <w:t>timePeriod</w:t>
      </w:r>
      <w:proofErr w:type="spellEnd"/>
    </w:p>
    <w:p w14:paraId="40C38949" w14:textId="77777777" w:rsidR="00F90D45" w:rsidRDefault="00F90D45" w:rsidP="00F90D45">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287688FE"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anaSub</w:t>
      </w:r>
      <w:proofErr w:type="spellEnd"/>
      <w:r>
        <w:rPr>
          <w:lang w:val="en-IN" w:eastAsia="en-IN"/>
        </w:rPr>
        <w:t>]</w:t>
      </w:r>
    </w:p>
    <w:p w14:paraId="66723916" w14:textId="29BFB7C9" w:rsidR="00F90D45" w:rsidRDefault="00F90D45" w:rsidP="00F90D45">
      <w:pPr>
        <w:pStyle w:val="PL"/>
        <w:rPr>
          <w:lang w:val="en-IN" w:eastAsia="en-IN"/>
        </w:rPr>
      </w:pPr>
      <w:r>
        <w:rPr>
          <w:lang w:val="en-IN" w:eastAsia="en-IN"/>
        </w:rPr>
        <w:t xml:space="preserve">        - required: [</w:t>
      </w:r>
      <w:proofErr w:type="spellStart"/>
      <w:r>
        <w:rPr>
          <w:lang w:val="en-IN" w:eastAsia="en-IN"/>
        </w:rPr>
        <w:t>dataSub</w:t>
      </w:r>
      <w:proofErr w:type="spellEnd"/>
      <w:r>
        <w:rPr>
          <w:lang w:val="en-IN" w:eastAsia="en-IN"/>
        </w:rPr>
        <w:t>]</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w:t>
      </w:r>
      <w:proofErr w:type="spellStart"/>
      <w:r>
        <w:rPr>
          <w:lang w:val="en-IN" w:eastAsia="en-IN"/>
        </w:rPr>
        <w:t>anaSub</w:t>
      </w:r>
      <w:proofErr w:type="spellEnd"/>
      <w:r>
        <w:rPr>
          <w:lang w:val="en-IN" w:eastAsia="en-IN"/>
        </w:rPr>
        <w:t>:</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w:t>
      </w:r>
      <w:proofErr w:type="spellStart"/>
      <w:r>
        <w:rPr>
          <w:lang w:val="en-IN" w:eastAsia="en-IN"/>
        </w:rPr>
        <w:t>dataSub</w:t>
      </w:r>
      <w:proofErr w:type="spellEnd"/>
      <w:r>
        <w:rPr>
          <w:lang w:val="en-IN" w:eastAsia="en-IN"/>
        </w:rPr>
        <w:t>:</w:t>
      </w:r>
    </w:p>
    <w:p w14:paraId="60C9FB19" w14:textId="77777777" w:rsidR="00F90D45" w:rsidRDefault="00F90D45" w:rsidP="00F90D45">
      <w:pPr>
        <w:pStyle w:val="PL"/>
        <w:rPr>
          <w:lang w:val="en-IN" w:eastAsia="en-IN"/>
        </w:rPr>
      </w:pPr>
      <w:r>
        <w:rPr>
          <w:lang w:val="en-IN" w:eastAsia="en-IN"/>
        </w:rPr>
        <w:t xml:space="preserve">          $ref: '#/components/schemas/</w:t>
      </w:r>
      <w:proofErr w:type="spellStart"/>
      <w:r>
        <w:rPr>
          <w:lang w:val="en-IN" w:eastAsia="en-IN"/>
        </w:rPr>
        <w:t>DataSubscription</w:t>
      </w:r>
      <w:proofErr w:type="spellEnd"/>
      <w:r>
        <w:rPr>
          <w:lang w:val="en-IN" w:eastAsia="en-IN"/>
        </w:rPr>
        <w:t>'</w:t>
      </w:r>
    </w:p>
    <w:p w14:paraId="3FB2E97D" w14:textId="77777777" w:rsidR="00F90D45" w:rsidRDefault="00F90D45" w:rsidP="00F90D45">
      <w:pPr>
        <w:pStyle w:val="PL"/>
        <w:rPr>
          <w:lang w:val="en-IN" w:eastAsia="en-IN"/>
        </w:rPr>
      </w:pPr>
      <w:r>
        <w:rPr>
          <w:lang w:val="en-IN" w:eastAsia="en-IN"/>
        </w:rPr>
        <w:t xml:space="preserve">        </w:t>
      </w:r>
      <w:proofErr w:type="spellStart"/>
      <w:r>
        <w:rPr>
          <w:lang w:val="en-IN" w:eastAsia="en-IN"/>
        </w:rPr>
        <w:t>notificationURI</w:t>
      </w:r>
      <w:proofErr w:type="spellEnd"/>
      <w:r>
        <w:rPr>
          <w:lang w:val="en-IN" w:eastAsia="en-IN"/>
        </w:rPr>
        <w:t>:</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w:t>
      </w:r>
      <w:proofErr w:type="spellStart"/>
      <w:r>
        <w:rPr>
          <w:lang w:val="en-IN" w:eastAsia="en-IN"/>
        </w:rPr>
        <w:t>timePeriod</w:t>
      </w:r>
      <w:proofErr w:type="spellEnd"/>
      <w:r>
        <w:rPr>
          <w:lang w:val="en-IN" w:eastAsia="en-IN"/>
        </w:rPr>
        <w:t>:</w:t>
      </w:r>
    </w:p>
    <w:p w14:paraId="5DEBDE0C" w14:textId="77777777" w:rsidR="00F90D45" w:rsidRDefault="00F90D45" w:rsidP="00F90D45">
      <w:pPr>
        <w:pStyle w:val="PL"/>
        <w:rPr>
          <w:lang w:val="en-IN" w:eastAsia="en-IN"/>
        </w:rPr>
      </w:pPr>
      <w:r>
        <w:rPr>
          <w:lang w:val="en-IN" w:eastAsia="en-IN"/>
        </w:rPr>
        <w:t xml:space="preserve">          $ref: 'TS29122_CommonData.yaml#/components/schemas/</w:t>
      </w:r>
      <w:proofErr w:type="spellStart"/>
      <w:r>
        <w:rPr>
          <w:lang w:val="en-IN" w:eastAsia="en-IN"/>
        </w:rPr>
        <w:t>TimeWindow</w:t>
      </w:r>
      <w:proofErr w:type="spellEnd"/>
      <w:r>
        <w:rPr>
          <w:lang w:val="en-IN" w:eastAsia="en-IN"/>
        </w:rPr>
        <w:t>'</w:t>
      </w:r>
    </w:p>
    <w:p w14:paraId="3CB25FAE" w14:textId="77777777" w:rsidR="00F90D45" w:rsidRDefault="00F90D45" w:rsidP="00F90D45">
      <w:pPr>
        <w:pStyle w:val="PL"/>
        <w:rPr>
          <w:lang w:val="en-IN" w:eastAsia="en-IN"/>
        </w:rPr>
      </w:pPr>
      <w:r>
        <w:rPr>
          <w:lang w:val="en-IN" w:eastAsia="en-IN"/>
        </w:rPr>
        <w:t xml:space="preserve">        </w:t>
      </w:r>
      <w:proofErr w:type="spellStart"/>
      <w:r>
        <w:rPr>
          <w:lang w:val="en-IN" w:eastAsia="en-IN"/>
        </w:rPr>
        <w:t>notifCorrId</w:t>
      </w:r>
      <w:proofErr w:type="spellEnd"/>
      <w:r>
        <w:rPr>
          <w:lang w:val="en-IN" w:eastAsia="en-IN"/>
        </w:rPr>
        <w:t>:</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w:t>
      </w:r>
      <w:proofErr w:type="spellStart"/>
      <w:r>
        <w:rPr>
          <w:lang w:val="en-IN" w:eastAsia="en-IN"/>
        </w:rPr>
        <w:t>boolean</w:t>
      </w:r>
      <w:proofErr w:type="spellEnd"/>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proofErr w:type="spellStart"/>
      <w:r>
        <w:t>Nadrf_DataManagement</w:t>
      </w:r>
      <w:proofErr w:type="spellEnd"/>
      <w:r>
        <w:t xml:space="preserve"> Service</w:t>
      </w:r>
      <w:r>
        <w:rPr>
          <w:lang w:eastAsia="zh-CN"/>
        </w:rPr>
        <w:t>.</w:t>
      </w:r>
    </w:p>
    <w:p w14:paraId="7EB0BFC0" w14:textId="77777777" w:rsidR="00F90D45" w:rsidRDefault="00F90D45" w:rsidP="00F90D45">
      <w:pPr>
        <w:pStyle w:val="PL"/>
      </w:pPr>
      <w:r>
        <w:t xml:space="preserve">        </w:t>
      </w:r>
      <w:proofErr w:type="spellStart"/>
      <w:r>
        <w:t>suppFeat</w:t>
      </w:r>
      <w:proofErr w:type="spellEnd"/>
      <w:r>
        <w:t>:</w:t>
      </w:r>
    </w:p>
    <w:p w14:paraId="738C1BEE" w14:textId="5DB9207C" w:rsidR="00F90D45" w:rsidRDefault="00F90D45" w:rsidP="00F90D45">
      <w:pPr>
        <w:pStyle w:val="PL"/>
        <w:rPr>
          <w:lang w:val="en-IN" w:eastAsia="en-IN"/>
        </w:rPr>
      </w:pPr>
      <w:r>
        <w:t xml:space="preserve">          $ref: 'TS29571_CommonData.yaml#/components/schemas/</w:t>
      </w:r>
      <w:proofErr w:type="spellStart"/>
      <w:r>
        <w:t>SupportedFeatures</w:t>
      </w:r>
      <w:proofErr w:type="spellEnd"/>
      <w:r>
        <w:t>'</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w:t>
      </w:r>
      <w:proofErr w:type="spellStart"/>
      <w:r>
        <w:rPr>
          <w:lang w:val="en-IN" w:eastAsia="en-IN"/>
        </w:rPr>
        <w:t>NadrfDataRetrievalNotification</w:t>
      </w:r>
      <w:proofErr w:type="spellEnd"/>
      <w:r>
        <w:rPr>
          <w:lang w:val="en-IN" w:eastAsia="en-IN"/>
        </w:rPr>
        <w:t>:</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w:t>
      </w:r>
      <w:proofErr w:type="spellStart"/>
      <w:r>
        <w:rPr>
          <w:lang w:val="en-IN" w:eastAsia="en-IN"/>
        </w:rPr>
        <w:t>notifCorrId</w:t>
      </w:r>
      <w:proofErr w:type="spellEnd"/>
    </w:p>
    <w:p w14:paraId="1D01F9ED" w14:textId="77777777" w:rsidR="00F90D45" w:rsidRDefault="00F90D45" w:rsidP="00F90D45">
      <w:pPr>
        <w:pStyle w:val="PL"/>
      </w:pPr>
      <w:r>
        <w:rPr>
          <w:lang w:eastAsia="zh-CN"/>
        </w:rPr>
        <w:t xml:space="preserve">        - </w:t>
      </w:r>
      <w:proofErr w:type="spellStart"/>
      <w:r>
        <w:rPr>
          <w:lang w:eastAsia="zh-CN"/>
        </w:rPr>
        <w:t>timeStamp</w:t>
      </w:r>
      <w:proofErr w:type="spellEnd"/>
    </w:p>
    <w:p w14:paraId="6FDDAF6B" w14:textId="77777777" w:rsidR="00F90D45" w:rsidRDefault="00F90D45" w:rsidP="00F90D45">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269F9029"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anaNotifications</w:t>
      </w:r>
      <w:proofErr w:type="spellEnd"/>
      <w:r>
        <w:rPr>
          <w:lang w:val="en-IN" w:eastAsia="en-IN"/>
        </w:rPr>
        <w:t>]</w:t>
      </w:r>
    </w:p>
    <w:p w14:paraId="526A4B23" w14:textId="77777777" w:rsidR="00F90D45" w:rsidRDefault="00F90D45" w:rsidP="00F90D45">
      <w:pPr>
        <w:pStyle w:val="PL"/>
        <w:rPr>
          <w:lang w:val="en-IN" w:eastAsia="en-IN"/>
        </w:rPr>
      </w:pPr>
      <w:r>
        <w:rPr>
          <w:lang w:val="en-IN" w:eastAsia="en-IN"/>
        </w:rPr>
        <w:t xml:space="preserve">        - required: [</w:t>
      </w:r>
      <w:proofErr w:type="spellStart"/>
      <w:r>
        <w:rPr>
          <w:lang w:eastAsia="zh-CN"/>
        </w:rPr>
        <w:t>dataNotif</w:t>
      </w:r>
      <w:proofErr w:type="spellEnd"/>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proofErr w:type="spellStart"/>
      <w:r>
        <w:t>fetchInstruct</w:t>
      </w:r>
      <w:proofErr w:type="spellEnd"/>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w:t>
      </w:r>
      <w:proofErr w:type="spellStart"/>
      <w:r>
        <w:rPr>
          <w:lang w:val="en-IN" w:eastAsia="en-IN"/>
        </w:rPr>
        <w:t>notifCorrId</w:t>
      </w:r>
      <w:proofErr w:type="spellEnd"/>
      <w:r>
        <w:rPr>
          <w:lang w:val="en-IN" w:eastAsia="en-IN"/>
        </w:rPr>
        <w:t>:</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w:t>
      </w:r>
      <w:proofErr w:type="spellStart"/>
      <w:r>
        <w:rPr>
          <w:lang w:val="en-IN" w:eastAsia="en-IN"/>
        </w:rPr>
        <w:t>anaNotifications</w:t>
      </w:r>
      <w:proofErr w:type="spellEnd"/>
      <w:r>
        <w:rPr>
          <w:lang w:val="en-IN" w:eastAsia="en-IN"/>
        </w:rPr>
        <w:t>:</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proofErr w:type="spellStart"/>
      <w:r>
        <w:rPr>
          <w:lang w:eastAsia="zh-CN"/>
        </w:rPr>
        <w:t>dataNotif</w:t>
      </w:r>
      <w:proofErr w:type="spellEnd"/>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proofErr w:type="spellStart"/>
      <w:r>
        <w:t>DataNotification</w:t>
      </w:r>
      <w:proofErr w:type="spellEnd"/>
      <w:r>
        <w:rPr>
          <w:lang w:val="en-IN" w:eastAsia="en-IN"/>
        </w:rPr>
        <w:t>'</w:t>
      </w:r>
    </w:p>
    <w:p w14:paraId="593FC616" w14:textId="77777777" w:rsidR="00F90D45" w:rsidRDefault="00F90D45" w:rsidP="00F90D45">
      <w:pPr>
        <w:pStyle w:val="PL"/>
      </w:pPr>
      <w:r>
        <w:rPr>
          <w:lang w:val="en-IN"/>
        </w:rPr>
        <w:t xml:space="preserve">       </w:t>
      </w:r>
      <w:r>
        <w:t xml:space="preserve"> </w:t>
      </w:r>
      <w:proofErr w:type="spellStart"/>
      <w:r>
        <w:t>fetchInstruct</w:t>
      </w:r>
      <w:proofErr w:type="spellEnd"/>
      <w:r>
        <w: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proofErr w:type="spellStart"/>
      <w:r>
        <w:rPr>
          <w:lang w:eastAsia="zh-CN"/>
        </w:rPr>
        <w:t>terminationReq</w:t>
      </w:r>
      <w:proofErr w:type="spellEnd"/>
      <w:r>
        <w:t>:</w:t>
      </w:r>
    </w:p>
    <w:p w14:paraId="7774F2A7" w14:textId="77777777" w:rsidR="00F90D45" w:rsidRDefault="00F90D45" w:rsidP="00F90D45">
      <w:pPr>
        <w:pStyle w:val="PL"/>
        <w:rPr>
          <w:lang w:val="en-IN" w:eastAsia="en-IN"/>
        </w:rPr>
      </w:pPr>
      <w:r>
        <w:rPr>
          <w:lang w:val="en-IN" w:eastAsia="en-IN"/>
        </w:rPr>
        <w:t xml:space="preserve">          type: </w:t>
      </w:r>
      <w:proofErr w:type="spellStart"/>
      <w:r>
        <w:rPr>
          <w:lang w:val="en-IN" w:eastAsia="en-IN"/>
        </w:rPr>
        <w:t>boolean</w:t>
      </w:r>
      <w:proofErr w:type="spellEnd"/>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w:t>
      </w:r>
      <w:proofErr w:type="spellStart"/>
      <w:r>
        <w:rPr>
          <w:lang w:eastAsia="zh-CN"/>
        </w:rPr>
        <w:t>timeStamp</w:t>
      </w:r>
      <w:proofErr w:type="spellEnd"/>
      <w:r>
        <w:rPr>
          <w:lang w:eastAsia="zh-CN"/>
        </w:rPr>
        <w:t>:</w:t>
      </w:r>
    </w:p>
    <w:p w14:paraId="1AF0DBC2" w14:textId="77777777" w:rsidR="00F90D45" w:rsidRDefault="00F90D45" w:rsidP="00F90D45">
      <w:pPr>
        <w:pStyle w:val="PL"/>
        <w:rPr>
          <w:lang w:val="en-IN" w:eastAsia="en-IN"/>
        </w:rPr>
      </w:pPr>
      <w:r>
        <w:rPr>
          <w:lang w:eastAsia="zh-CN"/>
        </w:rPr>
        <w:t xml:space="preserve">          </w:t>
      </w:r>
      <w:r>
        <w:t>$ref: 'TS29571_CommonData.yaml#/components/schemas/</w:t>
      </w:r>
      <w:proofErr w:type="spellStart"/>
      <w:r>
        <w:t>DateTime</w:t>
      </w:r>
      <w:proofErr w:type="spellEnd"/>
      <w:r>
        <w:t>'</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w:t>
      </w:r>
      <w:proofErr w:type="spellStart"/>
      <w:r>
        <w:rPr>
          <w:lang w:val="en-IN" w:eastAsia="en-IN"/>
        </w:rPr>
        <w:t>NadrfDataStoreSubscriptionRef</w:t>
      </w:r>
      <w:proofErr w:type="spellEnd"/>
      <w:r>
        <w:rPr>
          <w:lang w:val="en-IN" w:eastAsia="en-IN"/>
        </w:rPr>
        <w:t>:</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oneOf</w:t>
      </w:r>
      <w:proofErr w:type="spellEnd"/>
      <w:r>
        <w:rPr>
          <w:rFonts w:ascii="Courier New" w:hAnsi="Courier New"/>
          <w:sz w:val="16"/>
          <w:lang w:val="en-IN" w:eastAsia="en-IN"/>
        </w:rPr>
        <w:t>:</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transRefId</w:t>
      </w:r>
      <w:proofErr w:type="spellEnd"/>
      <w:r>
        <w:rPr>
          <w:rFonts w:ascii="Courier New" w:hAnsi="Courier New"/>
          <w:sz w:val="16"/>
          <w:lang w:val="en-IN" w:eastAsia="en-IN"/>
        </w:rPr>
        <w:t>]</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w:t>
      </w:r>
      <w:proofErr w:type="spellStart"/>
      <w:r>
        <w:rPr>
          <w:lang w:val="en-IN" w:eastAsia="en-IN"/>
        </w:rPr>
        <w:t>transRefId</w:t>
      </w:r>
      <w:proofErr w:type="spellEnd"/>
      <w:r>
        <w:rPr>
          <w:lang w:val="en-IN" w:eastAsia="en-IN"/>
        </w:rPr>
        <w:t>:</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dataSetId</w:t>
      </w:r>
      <w:proofErr w:type="spellEnd"/>
      <w:r>
        <w:rPr>
          <w:rFonts w:ascii="Courier New" w:hAnsi="Courier New"/>
          <w:sz w:val="16"/>
        </w:rPr>
        <w:t>:</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w:t>
      </w:r>
      <w:proofErr w:type="spellStart"/>
      <w:r>
        <w:rPr>
          <w:lang w:val="en-IN" w:eastAsia="en-IN"/>
        </w:rPr>
        <w:t>NadrfStoredDataSpec</w:t>
      </w:r>
      <w:proofErr w:type="spellEnd"/>
      <w:r>
        <w:rPr>
          <w:lang w:val="en-IN" w:eastAsia="en-IN"/>
        </w:rPr>
        <w:t>:</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w:t>
      </w:r>
      <w:proofErr w:type="spellStart"/>
      <w:r>
        <w:rPr>
          <w:lang w:val="en-IN" w:eastAsia="en-IN"/>
        </w:rPr>
        <w:t>timePeriod</w:t>
      </w:r>
      <w:proofErr w:type="spellEnd"/>
    </w:p>
    <w:p w14:paraId="653F5991" w14:textId="77777777" w:rsidR="00F90D45" w:rsidRDefault="00F90D45" w:rsidP="00F90D45">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4A5C0ADC"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dataSpec</w:t>
      </w:r>
      <w:proofErr w:type="spellEnd"/>
      <w:r>
        <w:rPr>
          <w:lang w:val="en-IN" w:eastAsia="en-IN"/>
        </w:rPr>
        <w:t>]</w:t>
      </w:r>
    </w:p>
    <w:p w14:paraId="48196513"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anaSpec</w:t>
      </w:r>
      <w:proofErr w:type="spellEnd"/>
      <w:r>
        <w:rPr>
          <w:lang w:val="en-IN" w:eastAsia="en-IN"/>
        </w:rPr>
        <w:t>]</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dataSpec</w:t>
      </w:r>
      <w:proofErr w:type="spellEnd"/>
      <w:r>
        <w:rPr>
          <w:rFonts w:ascii="Courier New" w:hAnsi="Courier New"/>
          <w:sz w:val="16"/>
          <w:lang w:val="en-IN" w:eastAsia="en-IN"/>
        </w:rPr>
        <w:t>:</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DataSubscription</w:t>
      </w:r>
      <w:proofErr w:type="spellEnd"/>
      <w:r>
        <w:rPr>
          <w:rFonts w:ascii="Courier New" w:hAnsi="Courier New"/>
          <w:sz w:val="16"/>
          <w:lang w:val="en-IN" w:eastAsia="en-IN"/>
        </w:rPr>
        <w:t>'</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anaSpec</w:t>
      </w:r>
      <w:proofErr w:type="spellEnd"/>
      <w:r>
        <w:rPr>
          <w:rFonts w:ascii="Courier New" w:hAnsi="Courier New"/>
          <w:sz w:val="16"/>
          <w:lang w:val="en-IN" w:eastAsia="en-IN"/>
        </w:rPr>
        <w:t>:</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timePeriod</w:t>
      </w:r>
      <w:proofErr w:type="spellEnd"/>
      <w:r>
        <w:rPr>
          <w:rFonts w:ascii="Courier New" w:hAnsi="Courier New"/>
          <w:sz w:val="16"/>
          <w:lang w:val="en-IN" w:eastAsia="en-IN"/>
        </w:rPr>
        <w:t>:</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w:t>
      </w:r>
      <w:proofErr w:type="spellStart"/>
      <w:r>
        <w:rPr>
          <w:lang w:val="en-IN" w:eastAsia="en-IN"/>
        </w:rPr>
        <w:t>DataSubscription</w:t>
      </w:r>
      <w:proofErr w:type="spellEnd"/>
      <w:r>
        <w:rPr>
          <w:lang w:val="en-IN" w:eastAsia="en-IN"/>
        </w:rPr>
        <w:t>:</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696254EB"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amfDataSub</w:t>
      </w:r>
      <w:proofErr w:type="spellEnd"/>
      <w:r>
        <w:rPr>
          <w:lang w:val="en-IN" w:eastAsia="en-IN"/>
        </w:rPr>
        <w:t>]</w:t>
      </w:r>
    </w:p>
    <w:p w14:paraId="7C60A64A"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smfDataSub</w:t>
      </w:r>
      <w:proofErr w:type="spellEnd"/>
      <w:r>
        <w:rPr>
          <w:lang w:val="en-IN" w:eastAsia="en-IN"/>
        </w:rPr>
        <w:t>]</w:t>
      </w:r>
    </w:p>
    <w:p w14:paraId="22D86CCE"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udmDataSub</w:t>
      </w:r>
      <w:proofErr w:type="spellEnd"/>
      <w:r>
        <w:rPr>
          <w:lang w:val="en-IN" w:eastAsia="en-IN"/>
        </w:rPr>
        <w:t>]</w:t>
      </w:r>
    </w:p>
    <w:p w14:paraId="63D2E17E"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nefDataSub</w:t>
      </w:r>
      <w:proofErr w:type="spellEnd"/>
      <w:r>
        <w:rPr>
          <w:lang w:val="en-IN" w:eastAsia="en-IN"/>
        </w:rPr>
        <w:t>]</w:t>
      </w:r>
    </w:p>
    <w:p w14:paraId="2C2183A1"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afDataSub</w:t>
      </w:r>
      <w:proofErr w:type="spellEnd"/>
      <w:r>
        <w:rPr>
          <w:lang w:val="en-IN" w:eastAsia="en-IN"/>
        </w:rPr>
        <w:t>]</w:t>
      </w:r>
    </w:p>
    <w:p w14:paraId="1CC37DB3"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nrfDataSub</w:t>
      </w:r>
      <w:proofErr w:type="spellEnd"/>
      <w:r>
        <w:rPr>
          <w:lang w:val="en-IN" w:eastAsia="en-IN"/>
        </w:rPr>
        <w:t>]</w:t>
      </w:r>
    </w:p>
    <w:p w14:paraId="12B9F713"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nsacfDataSub</w:t>
      </w:r>
      <w:proofErr w:type="spellEnd"/>
      <w:r>
        <w:rPr>
          <w:lang w:val="en-IN" w:eastAsia="en-IN"/>
        </w:rPr>
        <w:t>]</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upfDataSub</w:t>
      </w:r>
      <w:proofErr w:type="spellEnd"/>
      <w:r>
        <w:rPr>
          <w:rFonts w:ascii="Courier New" w:hAnsi="Courier New"/>
          <w:sz w:val="16"/>
          <w:lang w:val="en-IN" w:eastAsia="en-IN"/>
        </w:rPr>
        <w:t>]</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gmlcDataSub</w:t>
      </w:r>
      <w:proofErr w:type="spellEnd"/>
      <w:r>
        <w:rPr>
          <w:rFonts w:ascii="Courier New" w:hAnsi="Courier New"/>
          <w:sz w:val="16"/>
          <w:lang w:val="en-IN" w:eastAsia="en-IN"/>
        </w:rPr>
        <w:t>]</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amfDataSub</w:t>
      </w:r>
      <w:proofErr w:type="spellEnd"/>
      <w:r>
        <w:rPr>
          <w:rFonts w:ascii="Courier New" w:hAnsi="Courier New"/>
          <w:sz w:val="16"/>
          <w:lang w:val="en-IN" w:eastAsia="en-IN"/>
        </w:rPr>
        <w:t>:</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smfDataSub</w:t>
      </w:r>
      <w:proofErr w:type="spellEnd"/>
      <w:r>
        <w:rPr>
          <w:rFonts w:ascii="Courier New" w:hAnsi="Courier New"/>
          <w:sz w:val="16"/>
          <w:lang w:val="en-IN" w:eastAsia="en-IN"/>
        </w:rPr>
        <w:t>:</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udmDataSub</w:t>
      </w:r>
      <w:proofErr w:type="spellEnd"/>
      <w:r>
        <w:rPr>
          <w:rFonts w:ascii="Courier New" w:hAnsi="Courier New"/>
          <w:sz w:val="16"/>
          <w:lang w:val="en-IN" w:eastAsia="en-IN"/>
        </w:rPr>
        <w:t>:</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w:t>
      </w:r>
      <w:proofErr w:type="spellStart"/>
      <w:r>
        <w:rPr>
          <w:rFonts w:ascii="Courier New" w:hAnsi="Courier New"/>
          <w:sz w:val="16"/>
          <w:lang w:val="en-IN" w:eastAsia="en-IN"/>
        </w:rPr>
        <w:t>EeSubscription</w:t>
      </w:r>
      <w:proofErr w:type="spellEnd"/>
      <w:r>
        <w:rPr>
          <w:rFonts w:ascii="Courier New" w:hAnsi="Courier New"/>
          <w:sz w:val="16"/>
          <w:lang w:val="en-IN" w:eastAsia="en-IN"/>
        </w:rPr>
        <w:t>'</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afDataSub</w:t>
      </w:r>
      <w:proofErr w:type="spellEnd"/>
      <w:r>
        <w:rPr>
          <w:rFonts w:ascii="Courier New" w:hAnsi="Courier New"/>
          <w:sz w:val="16"/>
          <w:lang w:val="en-IN" w:eastAsia="en-IN"/>
        </w:rPr>
        <w:t>:</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nefDataSub</w:t>
      </w:r>
      <w:proofErr w:type="spellEnd"/>
      <w:r>
        <w:rPr>
          <w:rFonts w:ascii="Courier New" w:hAnsi="Courier New"/>
          <w:sz w:val="16"/>
          <w:lang w:val="en-IN" w:eastAsia="en-IN"/>
        </w:rPr>
        <w:t>:</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nrfDataSub</w:t>
      </w:r>
      <w:proofErr w:type="spellEnd"/>
      <w:r>
        <w:rPr>
          <w:rFonts w:ascii="Courier New" w:hAnsi="Courier New"/>
          <w:sz w:val="16"/>
          <w:lang w:val="en-IN" w:eastAsia="en-IN"/>
        </w:rPr>
        <w:t>:</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nsacfDataSub</w:t>
      </w:r>
      <w:proofErr w:type="spellEnd"/>
      <w:r>
        <w:rPr>
          <w:rFonts w:ascii="Courier New" w:hAnsi="Courier New"/>
          <w:sz w:val="16"/>
          <w:lang w:val="en-IN" w:eastAsia="en-IN"/>
        </w:rPr>
        <w:t>:</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upfDataSub</w:t>
      </w:r>
      <w:proofErr w:type="spellEnd"/>
      <w:r>
        <w:rPr>
          <w:rFonts w:ascii="Courier New" w:hAnsi="Courier New"/>
          <w:sz w:val="16"/>
          <w:lang w:val="en-IN" w:eastAsia="en-IN"/>
        </w:rPr>
        <w:t>:</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proofErr w:type="spellStart"/>
      <w:r>
        <w:rPr>
          <w:rFonts w:ascii="Courier New" w:hAnsi="Courier New"/>
          <w:sz w:val="16"/>
        </w:rPr>
        <w:t>Nupf_EventExposure</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gmlcDataSub</w:t>
      </w:r>
      <w:proofErr w:type="spellEnd"/>
      <w:r>
        <w:rPr>
          <w:rFonts w:ascii="Courier New" w:hAnsi="Courier New"/>
          <w:sz w:val="16"/>
          <w:lang w:val="en-IN" w:eastAsia="en-IN"/>
        </w:rPr>
        <w:t>:</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w:t>
      </w:r>
      <w:proofErr w:type="spellStart"/>
      <w:r>
        <w:rPr>
          <w:rFonts w:ascii="Courier New" w:hAnsi="Courier New"/>
          <w:sz w:val="16"/>
        </w:rPr>
        <w:t>Ngmlc_Location</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proofErr w:type="spellStart"/>
      <w:r>
        <w:t>DataNotification</w:t>
      </w:r>
      <w:proofErr w:type="spellEnd"/>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686C6703"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amfEventNotifs</w:t>
      </w:r>
      <w:proofErr w:type="spellEnd"/>
      <w:r>
        <w:rPr>
          <w:lang w:val="en-IN" w:eastAsia="en-IN"/>
        </w:rPr>
        <w:t>]</w:t>
      </w:r>
    </w:p>
    <w:p w14:paraId="21B8C199"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smfEventNotifs</w:t>
      </w:r>
      <w:proofErr w:type="spellEnd"/>
      <w:r>
        <w:rPr>
          <w:lang w:val="en-IN" w:eastAsia="en-IN"/>
        </w:rPr>
        <w:t>]</w:t>
      </w:r>
    </w:p>
    <w:p w14:paraId="47E7C673"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udmEventNotifs</w:t>
      </w:r>
      <w:proofErr w:type="spellEnd"/>
      <w:r>
        <w:rPr>
          <w:lang w:val="en-IN" w:eastAsia="en-IN"/>
        </w:rPr>
        <w:t>]</w:t>
      </w:r>
    </w:p>
    <w:p w14:paraId="21B508A4"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nefEventNotifs</w:t>
      </w:r>
      <w:proofErr w:type="spellEnd"/>
      <w:r>
        <w:rPr>
          <w:lang w:val="en-IN" w:eastAsia="en-IN"/>
        </w:rPr>
        <w:t>]</w:t>
      </w:r>
    </w:p>
    <w:p w14:paraId="39192D68"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afEventNotifs</w:t>
      </w:r>
      <w:proofErr w:type="spellEnd"/>
      <w:r>
        <w:rPr>
          <w:lang w:val="en-IN" w:eastAsia="en-IN"/>
        </w:rPr>
        <w:t>]</w:t>
      </w:r>
    </w:p>
    <w:p w14:paraId="15EFC09B"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nrfEventNotifs</w:t>
      </w:r>
      <w:proofErr w:type="spellEnd"/>
      <w:r>
        <w:rPr>
          <w:lang w:val="en-IN" w:eastAsia="en-IN"/>
        </w:rPr>
        <w:t>]</w:t>
      </w:r>
    </w:p>
    <w:p w14:paraId="29BCBB46"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nsacfEventNotifs</w:t>
      </w:r>
      <w:proofErr w:type="spellEnd"/>
      <w:r>
        <w:rPr>
          <w:lang w:val="en-IN" w:eastAsia="en-IN"/>
        </w:rPr>
        <w:t>]</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upfEventNotifs</w:t>
      </w:r>
      <w:proofErr w:type="spellEnd"/>
      <w:r>
        <w:rPr>
          <w:rFonts w:ascii="Courier New" w:hAnsi="Courier New"/>
          <w:sz w:val="16"/>
          <w:lang w:val="en-IN" w:eastAsia="en-IN"/>
        </w:rPr>
        <w:t>]</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gmlcEventNotifs</w:t>
      </w:r>
      <w:proofErr w:type="spellEnd"/>
      <w:r>
        <w:rPr>
          <w:rFonts w:ascii="Courier New" w:hAnsi="Courier New"/>
          <w:sz w:val="16"/>
          <w:lang w:val="en-IN" w:eastAsia="en-IN"/>
        </w:rPr>
        <w:t>]</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w:t>
      </w:r>
      <w:proofErr w:type="spellStart"/>
      <w:r>
        <w:rPr>
          <w:lang w:val="en-IN" w:eastAsia="en-IN"/>
        </w:rPr>
        <w:t>amfEventNotifs</w:t>
      </w:r>
      <w:proofErr w:type="spellEnd"/>
      <w:r>
        <w:rPr>
          <w:lang w:val="en-IN" w:eastAsia="en-IN"/>
        </w:rPr>
        <w:t>:</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w:t>
      </w:r>
      <w:proofErr w:type="spellStart"/>
      <w:r>
        <w:rPr>
          <w:lang w:val="en-IN" w:eastAsia="en-IN"/>
        </w:rPr>
        <w:t>smfEventNotifs</w:t>
      </w:r>
      <w:proofErr w:type="spellEnd"/>
      <w:r>
        <w:rPr>
          <w:lang w:val="en-IN" w:eastAsia="en-IN"/>
        </w:rPr>
        <w:t>:</w:t>
      </w:r>
    </w:p>
    <w:p w14:paraId="5C5D4D65" w14:textId="77777777" w:rsidR="00F90D45" w:rsidRDefault="00F90D45" w:rsidP="00F90D45">
      <w:pPr>
        <w:pStyle w:val="PL"/>
        <w:rPr>
          <w:lang w:val="en-IN" w:eastAsia="en-IN"/>
        </w:rPr>
      </w:pPr>
      <w:r>
        <w:rPr>
          <w:lang w:val="en-IN" w:eastAsia="en-IN"/>
        </w:rPr>
        <w:lastRenderedPageBreak/>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w:t>
      </w:r>
      <w:proofErr w:type="spellStart"/>
      <w:r>
        <w:rPr>
          <w:lang w:val="en-IN" w:eastAsia="en-IN"/>
        </w:rPr>
        <w:t>udmEventNotifs</w:t>
      </w:r>
      <w:proofErr w:type="spellEnd"/>
      <w:r>
        <w:rPr>
          <w:lang w:val="en-IN" w:eastAsia="en-IN"/>
        </w:rPr>
        <w:t>:</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w:t>
      </w:r>
      <w:proofErr w:type="spellStart"/>
      <w:r>
        <w:rPr>
          <w:lang w:val="en-IN" w:eastAsia="en-IN"/>
        </w:rPr>
        <w:t>MonitoringReport</w:t>
      </w:r>
      <w:proofErr w:type="spellEnd"/>
      <w:r>
        <w:rPr>
          <w:lang w:val="en-IN" w:eastAsia="en-IN"/>
        </w:rPr>
        <w:t>'</w:t>
      </w:r>
    </w:p>
    <w:p w14:paraId="434B4F18"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w:t>
      </w:r>
      <w:proofErr w:type="spellStart"/>
      <w:r>
        <w:rPr>
          <w:lang w:val="en-IN" w:eastAsia="en-IN"/>
        </w:rPr>
        <w:t>nefEventNotifs</w:t>
      </w:r>
      <w:proofErr w:type="spellEnd"/>
      <w:r>
        <w:rPr>
          <w:lang w:val="en-IN" w:eastAsia="en-IN"/>
        </w:rPr>
        <w:t>:</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w:t>
      </w:r>
      <w:proofErr w:type="spellStart"/>
      <w:r>
        <w:rPr>
          <w:lang w:val="en-IN" w:eastAsia="en-IN"/>
        </w:rPr>
        <w:t>afEventNotifs</w:t>
      </w:r>
      <w:proofErr w:type="spellEnd"/>
      <w:r>
        <w:rPr>
          <w:lang w:val="en-IN" w:eastAsia="en-IN"/>
        </w:rPr>
        <w:t>:</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w:t>
      </w:r>
      <w:proofErr w:type="spellStart"/>
      <w:r>
        <w:rPr>
          <w:lang w:val="en-IN" w:eastAsia="en-IN"/>
        </w:rPr>
        <w:t>nrfEventNotifs</w:t>
      </w:r>
      <w:proofErr w:type="spellEnd"/>
      <w:r>
        <w:rPr>
          <w:lang w:val="en-IN" w:eastAsia="en-IN"/>
        </w:rPr>
        <w:t>:</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w:t>
      </w:r>
      <w:proofErr w:type="spellStart"/>
      <w:r>
        <w:rPr>
          <w:lang w:val="en-IN" w:eastAsia="en-IN"/>
        </w:rPr>
        <w:t>nsacfEventNotifs</w:t>
      </w:r>
      <w:proofErr w:type="spellEnd"/>
      <w:r>
        <w:rPr>
          <w:lang w:val="en-IN" w:eastAsia="en-IN"/>
        </w:rPr>
        <w:t>:</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upfEventNotifs</w:t>
      </w:r>
      <w:proofErr w:type="spellEnd"/>
      <w:r>
        <w:rPr>
          <w:rFonts w:ascii="Courier New" w:hAnsi="Courier New"/>
          <w:sz w:val="16"/>
          <w:lang w:val="en-IN" w:eastAsia="en-IN"/>
        </w:rPr>
        <w:t>:</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gmlcEventNotifs</w:t>
      </w:r>
      <w:proofErr w:type="spellEnd"/>
      <w:r>
        <w:rPr>
          <w:rFonts w:ascii="Courier New" w:hAnsi="Courier New"/>
          <w:sz w:val="16"/>
          <w:lang w:val="en-IN" w:eastAsia="en-IN"/>
        </w:rPr>
        <w:t>:</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w:t>
      </w:r>
      <w:proofErr w:type="spellStart"/>
      <w:r>
        <w:rPr>
          <w:rFonts w:ascii="Courier New" w:hAnsi="Courier New"/>
          <w:sz w:val="16"/>
          <w:lang w:eastAsia="zh-CN"/>
        </w:rPr>
        <w:t>timeStamp</w:t>
      </w:r>
      <w:proofErr w:type="spellEnd"/>
      <w:r>
        <w:rPr>
          <w:rFonts w:ascii="Courier New" w:hAnsi="Courier New"/>
          <w:sz w:val="16"/>
          <w:lang w:eastAsia="zh-CN"/>
        </w:rPr>
        <w:t>:</w:t>
      </w:r>
    </w:p>
    <w:p w14:paraId="71809F64" w14:textId="77777777" w:rsidR="00F90D45" w:rsidRDefault="00F90D45" w:rsidP="00F90D45">
      <w:pPr>
        <w:pStyle w:val="PL"/>
        <w:rPr>
          <w:lang w:val="en-IN" w:eastAsia="en-IN"/>
        </w:rPr>
      </w:pPr>
      <w:r>
        <w:rPr>
          <w:lang w:eastAsia="zh-CN"/>
        </w:rPr>
        <w:t xml:space="preserve">          </w:t>
      </w:r>
      <w:r>
        <w:t>$ref: 'TS29571_CommonData.yaml#/components/schemas/</w:t>
      </w:r>
      <w:proofErr w:type="spellStart"/>
      <w:r>
        <w:t>DateTime</w:t>
      </w:r>
      <w:proofErr w:type="spellEnd"/>
      <w:r>
        <w:t>'</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StorageHandlingInfo</w:t>
      </w:r>
      <w:proofErr w:type="spellEnd"/>
      <w:r>
        <w:rPr>
          <w:rFonts w:ascii="Courier New" w:hAnsi="Courier New"/>
          <w:sz w:val="16"/>
          <w:lang w:val="en-IN" w:eastAsia="en-IN"/>
        </w:rPr>
        <w:t>:</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w:t>
      </w:r>
      <w:proofErr w:type="spellStart"/>
      <w:r>
        <w:rPr>
          <w:rFonts w:ascii="Courier New" w:hAnsi="Courier New"/>
          <w:sz w:val="16"/>
        </w:rPr>
        <w:t>DurationSec</w:t>
      </w:r>
      <w:proofErr w:type="spellEnd"/>
      <w:r>
        <w:rPr>
          <w:rFonts w:ascii="Courier New" w:hAnsi="Courier New"/>
          <w:sz w:val="16"/>
        </w:rPr>
        <w:t>'</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delNotifUri</w:t>
      </w:r>
      <w:proofErr w:type="spellEnd"/>
      <w:r>
        <w:rPr>
          <w:rFonts w:ascii="Courier New" w:hAnsi="Courier New"/>
          <w:sz w:val="16"/>
        </w:rPr>
        <w:t>:</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delNotifCorrId</w:t>
      </w:r>
      <w:proofErr w:type="spellEnd"/>
      <w:r>
        <w:rPr>
          <w:rFonts w:ascii="Courier New" w:hAnsi="Courier New"/>
          <w:sz w:val="16"/>
        </w:rPr>
        <w:t>:</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alertStorTransId</w:t>
      </w:r>
      <w:proofErr w:type="spellEnd"/>
      <w:r>
        <w:rPr>
          <w:rFonts w:ascii="Courier New" w:hAnsi="Courier New"/>
          <w:sz w:val="16"/>
          <w:lang w:val="en-IN" w:eastAsia="en-IN"/>
        </w:rPr>
        <w:t>:</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delNotifCorrId</w:t>
      </w:r>
      <w:proofErr w:type="spellEnd"/>
      <w:r>
        <w:rPr>
          <w:rFonts w:ascii="Courier New" w:hAnsi="Courier New"/>
          <w:sz w:val="16"/>
        </w:rPr>
        <w:t>:</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alertStorTransId</w:t>
      </w:r>
      <w:proofErr w:type="spellEnd"/>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rPr>
        <w:t>delNotifCorr</w:t>
      </w:r>
      <w:proofErr w:type="spellEnd"/>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retrievalInd</w:t>
      </w:r>
      <w:proofErr w:type="spellEnd"/>
      <w:r>
        <w:rPr>
          <w:rFonts w:ascii="Courier New" w:hAnsi="Courier New"/>
          <w:sz w:val="16"/>
          <w:lang w:val="en-IN" w:eastAsia="en-IN"/>
        </w:rPr>
        <w:t>:</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proofErr w:type="spellStart"/>
      <w:r>
        <w:rPr>
          <w:rFonts w:ascii="Courier New" w:hAnsi="Courier New"/>
          <w:sz w:val="16"/>
        </w:rPr>
        <w:t>boolean</w:t>
      </w:r>
      <w:proofErr w:type="spellEnd"/>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retrievalInd</w:t>
      </w:r>
      <w:proofErr w:type="spellEnd"/>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dataSetId</w:t>
      </w:r>
      <w:proofErr w:type="spellEnd"/>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dataSetDesc</w:t>
      </w:r>
      <w:proofErr w:type="spellEnd"/>
      <w:r>
        <w:rPr>
          <w:rFonts w:ascii="Courier New" w:hAnsi="Courier New"/>
          <w:sz w:val="16"/>
          <w:lang w:val="en-IN" w:eastAsia="en-IN"/>
        </w:rPr>
        <w:t>:</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Heading1"/>
      </w:pPr>
      <w:bookmarkStart w:id="2175" w:name="_Toc148535799"/>
      <w:bookmarkStart w:id="2176" w:name="_Toc151749108"/>
      <w:r>
        <w:t>A.3</w:t>
      </w:r>
      <w:r>
        <w:tab/>
      </w:r>
      <w:bookmarkStart w:id="2177" w:name="_Hlk141197165"/>
      <w:proofErr w:type="spellStart"/>
      <w:r>
        <w:t>Nadrf_MLModelManagement</w:t>
      </w:r>
      <w:bookmarkEnd w:id="2177"/>
      <w:proofErr w:type="spellEnd"/>
      <w:r>
        <w:t xml:space="preserve"> API</w:t>
      </w:r>
      <w:bookmarkEnd w:id="2175"/>
      <w:bookmarkEnd w:id="2176"/>
    </w:p>
    <w:p w14:paraId="7DDED3F3" w14:textId="77777777" w:rsidR="00356552" w:rsidRDefault="00356552" w:rsidP="00356552">
      <w:pPr>
        <w:pStyle w:val="PL"/>
      </w:pPr>
      <w:proofErr w:type="spellStart"/>
      <w:r>
        <w:t>openapi</w:t>
      </w:r>
      <w:proofErr w:type="spellEnd"/>
      <w:r>
        <w:t>: 3.0.0</w:t>
      </w:r>
    </w:p>
    <w:p w14:paraId="68760B55" w14:textId="77777777" w:rsidR="00356552" w:rsidRDefault="00356552" w:rsidP="00356552">
      <w:pPr>
        <w:pStyle w:val="PL"/>
      </w:pPr>
      <w:r>
        <w:t>info:</w:t>
      </w:r>
    </w:p>
    <w:p w14:paraId="139DB80A" w14:textId="71386C8E" w:rsidR="00356552" w:rsidRDefault="00356552" w:rsidP="00356552">
      <w:pPr>
        <w:pStyle w:val="PL"/>
      </w:pPr>
      <w:r>
        <w:t xml:space="preserve">  version: 1.0.0-alpha.</w:t>
      </w:r>
      <w:r w:rsidR="00260729">
        <w:t>2</w:t>
      </w:r>
    </w:p>
    <w:p w14:paraId="24AA0A49" w14:textId="77777777" w:rsidR="00356552" w:rsidRDefault="00356552" w:rsidP="00356552">
      <w:pPr>
        <w:pStyle w:val="PL"/>
      </w:pPr>
      <w:r>
        <w:t xml:space="preserve">  title: </w:t>
      </w:r>
      <w:proofErr w:type="spellStart"/>
      <w:r>
        <w:t>Nadrf_MLModelManagement</w:t>
      </w:r>
      <w:proofErr w:type="spellEnd"/>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77777777" w:rsidR="00356552" w:rsidRDefault="00356552" w:rsidP="00356552">
      <w:pPr>
        <w:pStyle w:val="PL"/>
      </w:pPr>
      <w:r>
        <w:t xml:space="preserve">    © 2023,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proofErr w:type="spellStart"/>
      <w:r>
        <w:t>externalDocs</w:t>
      </w:r>
      <w:proofErr w:type="spellEnd"/>
      <w:r>
        <w:t>:</w:t>
      </w:r>
    </w:p>
    <w:p w14:paraId="351C9C48" w14:textId="1CA96B37" w:rsidR="00356552" w:rsidRDefault="00356552" w:rsidP="00356552">
      <w:pPr>
        <w:pStyle w:val="PL"/>
      </w:pPr>
      <w:r>
        <w:t xml:space="preserve">  description: 3GPP TS 29.575 V18.</w:t>
      </w:r>
      <w:r w:rsidR="00260729">
        <w:t>4</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w:t>
      </w:r>
      <w:proofErr w:type="spellStart"/>
      <w:r>
        <w:t>apiRoot</w:t>
      </w:r>
      <w:proofErr w:type="spellEnd"/>
      <w:r>
        <w:t>}/</w:t>
      </w:r>
      <w:proofErr w:type="spellStart"/>
      <w:r>
        <w:t>nadrf-mlmodelmanagement</w:t>
      </w:r>
      <w:proofErr w:type="spellEnd"/>
      <w:r>
        <w: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w:t>
      </w:r>
      <w:proofErr w:type="spellStart"/>
      <w:r>
        <w:t>apiRoot</w:t>
      </w:r>
      <w:proofErr w:type="spellEnd"/>
      <w:r>
        <w: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w:t>
      </w:r>
      <w:proofErr w:type="spellStart"/>
      <w:r>
        <w:t>apiRoot</w:t>
      </w:r>
      <w:proofErr w:type="spellEnd"/>
      <w:r>
        <w:t xml:space="preserve">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w:t>
      </w:r>
      <w:proofErr w:type="spellStart"/>
      <w:r>
        <w:t>nadrf-mlmodelmanagement</w:t>
      </w:r>
      <w:proofErr w:type="spellEnd"/>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w:t>
      </w:r>
      <w:proofErr w:type="spellStart"/>
      <w:r>
        <w:t>mlmodel</w:t>
      </w:r>
      <w:proofErr w:type="spellEnd"/>
      <w:r>
        <w:t>-store-records: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w:t>
      </w:r>
      <w:proofErr w:type="spellStart"/>
      <w:r>
        <w:t>operationId</w:t>
      </w:r>
      <w:proofErr w:type="spellEnd"/>
      <w:r>
        <w:t xml:space="preserve">: </w:t>
      </w:r>
      <w:proofErr w:type="spellStart"/>
      <w:r>
        <w:t>CreateADRFMLModelStoreRecord</w:t>
      </w:r>
      <w:proofErr w:type="spellEnd"/>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w:t>
      </w:r>
      <w:proofErr w:type="spellStart"/>
      <w:r>
        <w:t>requestBody</w:t>
      </w:r>
      <w:proofErr w:type="spellEnd"/>
      <w:r>
        <w:t>:</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w:t>
      </w:r>
      <w:proofErr w:type="spellStart"/>
      <w:r>
        <w:t>json</w:t>
      </w:r>
      <w:proofErr w:type="spellEnd"/>
      <w:r>
        <w:t>:</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w:t>
      </w:r>
      <w:proofErr w:type="spellStart"/>
      <w:r>
        <w:t>NadrfMLModelStoreRecord</w:t>
      </w:r>
      <w:proofErr w:type="spellEnd"/>
      <w:r>
        <w:t>'</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lastRenderedPageBreak/>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w:t>
      </w:r>
      <w:proofErr w:type="spellStart"/>
      <w:r>
        <w:t>json</w:t>
      </w:r>
      <w:proofErr w:type="spellEnd"/>
      <w:r>
        <w:t>:</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w:t>
      </w:r>
      <w:proofErr w:type="spellStart"/>
      <w:r>
        <w:t>NadrfMLModelStoreRecord</w:t>
      </w:r>
      <w:proofErr w:type="spellEnd"/>
      <w:r>
        <w:t>'</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w:t>
      </w:r>
      <w:proofErr w:type="spellStart"/>
      <w:r>
        <w:t>operationId</w:t>
      </w:r>
      <w:proofErr w:type="spellEnd"/>
      <w:r>
        <w:t xml:space="preserve">: </w:t>
      </w:r>
      <w:proofErr w:type="spellStart"/>
      <w:r>
        <w:t>GetAdrfMLModelStoreRecord</w:t>
      </w:r>
      <w:proofErr w:type="spellEnd"/>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2E8D009E" w14:textId="77777777" w:rsidR="00356552" w:rsidRDefault="00356552" w:rsidP="00356552">
      <w:pPr>
        <w:pStyle w:val="PL"/>
      </w:pPr>
      <w:r>
        <w:t xml:space="preserve">      parameters:</w:t>
      </w:r>
    </w:p>
    <w:p w14:paraId="725D77F3" w14:textId="77777777" w:rsidR="00356552" w:rsidRDefault="00356552" w:rsidP="00356552">
      <w:pPr>
        <w:pStyle w:val="PL"/>
      </w:pPr>
      <w:r>
        <w:t xml:space="preserve">        - name: store-trans-id</w:t>
      </w:r>
    </w:p>
    <w:p w14:paraId="06CF9B38" w14:textId="77777777" w:rsidR="00356552" w:rsidRDefault="00356552" w:rsidP="00356552">
      <w:pPr>
        <w:pStyle w:val="PL"/>
      </w:pPr>
      <w:r>
        <w:t xml:space="preserve">          description: A storage transaction identifier of a ML model store record in ADRF.</w:t>
      </w:r>
    </w:p>
    <w:p w14:paraId="65826339" w14:textId="77777777" w:rsidR="00356552" w:rsidRDefault="00356552" w:rsidP="00356552">
      <w:pPr>
        <w:pStyle w:val="PL"/>
      </w:pPr>
      <w:r>
        <w:t xml:space="preserve">          in: query</w:t>
      </w:r>
    </w:p>
    <w:p w14:paraId="56255E2B" w14:textId="77777777" w:rsidR="00356552" w:rsidRDefault="00356552" w:rsidP="00356552">
      <w:pPr>
        <w:pStyle w:val="PL"/>
      </w:pPr>
      <w:r>
        <w:t xml:space="preserve">          required: false</w:t>
      </w:r>
    </w:p>
    <w:p w14:paraId="729A7701" w14:textId="77777777" w:rsidR="00356552" w:rsidRDefault="00356552" w:rsidP="00356552">
      <w:pPr>
        <w:pStyle w:val="PL"/>
      </w:pPr>
      <w:r>
        <w:t xml:space="preserve">          schema:</w:t>
      </w:r>
    </w:p>
    <w:p w14:paraId="2AD443F8" w14:textId="77777777" w:rsidR="00356552" w:rsidRDefault="00356552" w:rsidP="00356552">
      <w:pPr>
        <w:pStyle w:val="PL"/>
      </w:pPr>
      <w:r>
        <w:t xml:space="preserve">            type: string</w:t>
      </w:r>
    </w:p>
    <w:p w14:paraId="2C405C6F" w14:textId="77777777" w:rsidR="00356552" w:rsidRDefault="00356552" w:rsidP="00356552">
      <w:pPr>
        <w:pStyle w:val="PL"/>
      </w:pPr>
      <w:r>
        <w:t xml:space="preserve">        - name: </w:t>
      </w:r>
      <w:proofErr w:type="spellStart"/>
      <w:r>
        <w:t>modelUniqueId</w:t>
      </w:r>
      <w:proofErr w:type="spellEnd"/>
    </w:p>
    <w:p w14:paraId="3C26D1E9" w14:textId="77777777" w:rsidR="00356552" w:rsidRDefault="00356552" w:rsidP="00356552">
      <w:pPr>
        <w:pStyle w:val="PL"/>
      </w:pPr>
      <w:r>
        <w:t xml:space="preserve">          description: Unique Model identifier of a ML model.</w:t>
      </w:r>
    </w:p>
    <w:p w14:paraId="384FAB57" w14:textId="77777777" w:rsidR="00356552" w:rsidRDefault="00356552" w:rsidP="00356552">
      <w:pPr>
        <w:pStyle w:val="PL"/>
      </w:pPr>
      <w:r>
        <w:t xml:space="preserve">          in: query</w:t>
      </w:r>
    </w:p>
    <w:p w14:paraId="636CFE52" w14:textId="77777777" w:rsidR="00356552" w:rsidRDefault="00356552" w:rsidP="00356552">
      <w:pPr>
        <w:pStyle w:val="PL"/>
      </w:pPr>
      <w:r>
        <w:t xml:space="preserve">          required: false</w:t>
      </w:r>
    </w:p>
    <w:p w14:paraId="67658832" w14:textId="77777777" w:rsidR="00356552" w:rsidRDefault="00356552" w:rsidP="00356552">
      <w:pPr>
        <w:pStyle w:val="PL"/>
      </w:pPr>
      <w:r>
        <w:t xml:space="preserve">          schema:</w:t>
      </w:r>
    </w:p>
    <w:p w14:paraId="3D26E265" w14:textId="77777777" w:rsidR="00356552" w:rsidRDefault="00356552" w:rsidP="00356552">
      <w:pPr>
        <w:pStyle w:val="PL"/>
      </w:pPr>
      <w:r>
        <w:t xml:space="preserve">            type: array</w:t>
      </w:r>
    </w:p>
    <w:p w14:paraId="17C81CAD" w14:textId="77777777" w:rsidR="00356552" w:rsidRDefault="00356552" w:rsidP="00356552">
      <w:pPr>
        <w:pStyle w:val="PL"/>
      </w:pPr>
      <w:r>
        <w:t xml:space="preserve">            items:</w:t>
      </w:r>
    </w:p>
    <w:p w14:paraId="7300E678" w14:textId="77777777" w:rsidR="00356552" w:rsidRDefault="00356552" w:rsidP="00356552">
      <w:pPr>
        <w:pStyle w:val="PL"/>
      </w:pPr>
      <w:r>
        <w:t xml:space="preserve">              $ref: 'TS29571_CommonData.yaml#/components/schemas/</w:t>
      </w:r>
      <w:proofErr w:type="spellStart"/>
      <w:r>
        <w:t>Uinteger</w:t>
      </w:r>
      <w:proofErr w:type="spellEnd"/>
      <w:r>
        <w:t>'</w:t>
      </w:r>
    </w:p>
    <w:p w14:paraId="049690B2" w14:textId="77777777" w:rsidR="00356552" w:rsidRDefault="00356552" w:rsidP="00356552">
      <w:pPr>
        <w:pStyle w:val="PL"/>
      </w:pPr>
      <w:r>
        <w:t xml:space="preserve">            </w:t>
      </w:r>
      <w:proofErr w:type="spellStart"/>
      <w:r>
        <w:t>minItems</w:t>
      </w:r>
      <w:proofErr w:type="spellEnd"/>
      <w:r>
        <w:t>: 1</w:t>
      </w:r>
    </w:p>
    <w:p w14:paraId="1F399CF6" w14:textId="77777777" w:rsidR="00356552" w:rsidRDefault="00356552" w:rsidP="00356552">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w:t>
      </w:r>
      <w:proofErr w:type="spellStart"/>
      <w:r>
        <w:t>json</w:t>
      </w:r>
      <w:proofErr w:type="spellEnd"/>
      <w:r>
        <w:t>:</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w:t>
      </w:r>
      <w:proofErr w:type="spellStart"/>
      <w:r>
        <w:t>NadrfMLModelStoreRecord</w:t>
      </w:r>
      <w:proofErr w:type="spellEnd"/>
      <w:r>
        <w:t>'</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lastRenderedPageBreak/>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w:t>
      </w:r>
      <w:proofErr w:type="spellStart"/>
      <w:r>
        <w:t>mlmodel</w:t>
      </w:r>
      <w:proofErr w:type="spellEnd"/>
      <w:r>
        <w:t>-store-records/{</w:t>
      </w:r>
      <w:proofErr w:type="spellStart"/>
      <w:r>
        <w:t>storeTransId</w:t>
      </w:r>
      <w:proofErr w:type="spellEnd"/>
      <w:r>
        <w:t>}:</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w:t>
      </w:r>
      <w:proofErr w:type="spellStart"/>
      <w:r>
        <w:t>operationId</w:t>
      </w:r>
      <w:proofErr w:type="spellEnd"/>
      <w:r>
        <w:t xml:space="preserve">: </w:t>
      </w:r>
      <w:proofErr w:type="spellStart"/>
      <w:r>
        <w:t>DeleteADRFMLModelStoreRecord</w:t>
      </w:r>
      <w:proofErr w:type="spellEnd"/>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w:t>
      </w:r>
      <w:proofErr w:type="spellStart"/>
      <w:r>
        <w:t>storeTransId</w:t>
      </w:r>
      <w:proofErr w:type="spellEnd"/>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w:t>
      </w:r>
      <w:proofErr w:type="spellStart"/>
      <w:r>
        <w:t>json</w:t>
      </w:r>
      <w:proofErr w:type="spellEnd"/>
      <w:r>
        <w:t>:</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w:t>
      </w:r>
      <w:proofErr w:type="spellStart"/>
      <w:r>
        <w:t>MLModelDelResult</w:t>
      </w:r>
      <w:proofErr w:type="spellEnd"/>
      <w:r w:rsidR="0065720E">
        <w:t>'</w:t>
      </w:r>
    </w:p>
    <w:p w14:paraId="044B17CE" w14:textId="77777777" w:rsidR="006225F9" w:rsidRDefault="006225F9" w:rsidP="006225F9">
      <w:pPr>
        <w:pStyle w:val="PL"/>
      </w:pPr>
      <w:r>
        <w:t xml:space="preserve">                </w:t>
      </w:r>
      <w:proofErr w:type="spellStart"/>
      <w:r>
        <w:t>minItems</w:t>
      </w:r>
      <w:proofErr w:type="spellEnd"/>
      <w:r>
        <w:t>: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w:t>
      </w:r>
      <w:proofErr w:type="spellStart"/>
      <w:r>
        <w:t>storeTransId</w:t>
      </w:r>
      <w:proofErr w:type="spellEnd"/>
      <w:r>
        <w:t xml:space="preserve">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0224C107" w14:textId="77777777" w:rsidR="00356552" w:rsidRDefault="00356552" w:rsidP="00356552">
      <w:pPr>
        <w:pStyle w:val="PL"/>
      </w:pPr>
      <w:r>
        <w:t xml:space="preserve">  /remove-stored-</w:t>
      </w:r>
      <w:proofErr w:type="spellStart"/>
      <w:r>
        <w:t>mlmodel</w:t>
      </w:r>
      <w:proofErr w:type="spellEnd"/>
      <w:r>
        <w:t>:</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w:t>
      </w:r>
      <w:proofErr w:type="spellStart"/>
      <w:r>
        <w:t>operationId</w:t>
      </w:r>
      <w:proofErr w:type="spellEnd"/>
      <w:r>
        <w:t xml:space="preserve">: </w:t>
      </w:r>
      <w:proofErr w:type="spellStart"/>
      <w:r>
        <w:t>DeleteADRFMLModel</w:t>
      </w:r>
      <w:proofErr w:type="spellEnd"/>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08730D08" w14:textId="77777777" w:rsidR="00356552" w:rsidRDefault="00356552" w:rsidP="00356552">
      <w:pPr>
        <w:pStyle w:val="PL"/>
      </w:pPr>
      <w:r>
        <w:t xml:space="preserve">      </w:t>
      </w:r>
      <w:proofErr w:type="spellStart"/>
      <w:r>
        <w:t>requestBody</w:t>
      </w:r>
      <w:proofErr w:type="spellEnd"/>
      <w:r>
        <w:t>:</w:t>
      </w:r>
    </w:p>
    <w:p w14:paraId="40C7AB85" w14:textId="77777777" w:rsidR="00356552" w:rsidRDefault="00356552" w:rsidP="00356552">
      <w:pPr>
        <w:pStyle w:val="PL"/>
      </w:pPr>
      <w:r>
        <w:t xml:space="preserve">        content:</w:t>
      </w:r>
    </w:p>
    <w:p w14:paraId="470BEF53" w14:textId="77777777" w:rsidR="00356552" w:rsidRDefault="00356552" w:rsidP="00356552">
      <w:pPr>
        <w:pStyle w:val="PL"/>
      </w:pPr>
      <w:r>
        <w:t xml:space="preserve">          application/</w:t>
      </w:r>
      <w:proofErr w:type="spellStart"/>
      <w:r>
        <w:t>json</w:t>
      </w:r>
      <w:proofErr w:type="spellEnd"/>
      <w:r>
        <w:t>:</w:t>
      </w:r>
    </w:p>
    <w:p w14:paraId="2FE90D1C" w14:textId="77777777" w:rsidR="00356552" w:rsidRDefault="00356552" w:rsidP="00356552">
      <w:pPr>
        <w:pStyle w:val="PL"/>
      </w:pPr>
      <w:r>
        <w:t xml:space="preserve">            schema:</w:t>
      </w:r>
    </w:p>
    <w:p w14:paraId="1AA8A95D" w14:textId="77777777" w:rsidR="00356552" w:rsidRDefault="00356552" w:rsidP="00356552">
      <w:pPr>
        <w:pStyle w:val="PL"/>
      </w:pPr>
      <w:r>
        <w:t xml:space="preserve">              type: array</w:t>
      </w:r>
    </w:p>
    <w:p w14:paraId="5376257B" w14:textId="77777777" w:rsidR="00356552" w:rsidRDefault="00356552" w:rsidP="00356552">
      <w:pPr>
        <w:pStyle w:val="PL"/>
      </w:pPr>
      <w:r>
        <w:t xml:space="preserve">              items:</w:t>
      </w:r>
    </w:p>
    <w:p w14:paraId="7688D192" w14:textId="77777777" w:rsidR="00356552" w:rsidRDefault="00356552" w:rsidP="00356552">
      <w:pPr>
        <w:pStyle w:val="PL"/>
      </w:pPr>
      <w:r>
        <w:t xml:space="preserve">                $ref: '#/components/schemas/</w:t>
      </w:r>
      <w:proofErr w:type="spellStart"/>
      <w:r>
        <w:t>NadrfMLModelStoreRecord</w:t>
      </w:r>
      <w:proofErr w:type="spellEnd"/>
      <w:r>
        <w:t>'</w:t>
      </w:r>
    </w:p>
    <w:p w14:paraId="79DCD1D6" w14:textId="77777777" w:rsidR="00356552" w:rsidRDefault="00356552" w:rsidP="00356552">
      <w:pPr>
        <w:pStyle w:val="PL"/>
      </w:pPr>
      <w:r>
        <w:t xml:space="preserve">              </w:t>
      </w:r>
      <w:proofErr w:type="spellStart"/>
      <w:r>
        <w:t>minItems</w:t>
      </w:r>
      <w:proofErr w:type="spellEnd"/>
      <w:r>
        <w:t>: 1</w:t>
      </w:r>
    </w:p>
    <w:p w14:paraId="276AEC10" w14:textId="77777777" w:rsidR="00356552" w:rsidRDefault="00356552" w:rsidP="00356552">
      <w:pPr>
        <w:pStyle w:val="PL"/>
      </w:pPr>
      <w:r>
        <w:t xml:space="preserve">        required: true</w:t>
      </w:r>
    </w:p>
    <w:p w14:paraId="4BEEFC40" w14:textId="77777777" w:rsidR="00356552" w:rsidRDefault="00356552" w:rsidP="00356552">
      <w:pPr>
        <w:pStyle w:val="PL"/>
      </w:pPr>
      <w:r>
        <w:t xml:space="preserve">      responses:</w:t>
      </w:r>
    </w:p>
    <w:p w14:paraId="6F893BD4"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'200':</w:t>
      </w:r>
    </w:p>
    <w:p w14:paraId="7EC928D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6302DC0"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ADRF ML model matching the provided unique ML model identifier</w:t>
      </w:r>
    </w:p>
    <w:p w14:paraId="0157E569"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was attempted to be deleted. The result is returned.</w:t>
      </w:r>
    </w:p>
    <w:p w14:paraId="2408ABA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content:</w:t>
      </w:r>
    </w:p>
    <w:p w14:paraId="7BAD526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application/json:</w:t>
      </w:r>
    </w:p>
    <w:p w14:paraId="433FE6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056CE0B4"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'#/components/schemas/MLModelDelResult'</w:t>
      </w:r>
    </w:p>
    <w:p w14:paraId="5F7A1F7B" w14:textId="77777777" w:rsidR="00356552" w:rsidRDefault="00356552" w:rsidP="00356552">
      <w:pPr>
        <w:pStyle w:val="PL"/>
      </w:pPr>
      <w:r>
        <w:lastRenderedPageBreak/>
        <w:t xml:space="preserve">        '400':</w:t>
      </w:r>
    </w:p>
    <w:p w14:paraId="6B16ADFD" w14:textId="77777777" w:rsidR="00356552" w:rsidRDefault="00356552" w:rsidP="00356552">
      <w:pPr>
        <w:pStyle w:val="PL"/>
      </w:pPr>
      <w: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w:t>
      </w:r>
      <w:proofErr w:type="spellStart"/>
      <w:r>
        <w:t>securitySchemes</w:t>
      </w:r>
      <w:proofErr w:type="spellEnd"/>
      <w:r>
        <w:t>:</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w:t>
      </w:r>
      <w:proofErr w:type="spellStart"/>
      <w:r>
        <w:t>clientCredentials</w:t>
      </w:r>
      <w:proofErr w:type="spellEnd"/>
      <w:r>
        <w:t>:</w:t>
      </w:r>
    </w:p>
    <w:p w14:paraId="23B45327" w14:textId="77777777" w:rsidR="00356552" w:rsidRDefault="00356552" w:rsidP="00356552">
      <w:pPr>
        <w:pStyle w:val="PL"/>
      </w:pPr>
      <w:r>
        <w:t xml:space="preserve">          </w:t>
      </w:r>
      <w:proofErr w:type="spellStart"/>
      <w:r>
        <w:t>tokenUrl</w:t>
      </w:r>
      <w:proofErr w:type="spellEnd"/>
      <w:r>
        <w:t>: '{</w:t>
      </w:r>
      <w:proofErr w:type="spellStart"/>
      <w:r>
        <w:t>nrfApiRoot</w:t>
      </w:r>
      <w:proofErr w:type="spellEnd"/>
      <w:r>
        <w: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w:t>
      </w:r>
      <w:proofErr w:type="spellStart"/>
      <w:r>
        <w:t>nadrf-mlmodelmanagement</w:t>
      </w:r>
      <w:proofErr w:type="spellEnd"/>
      <w:r>
        <w:t xml:space="preserve">: Access to the </w:t>
      </w:r>
      <w:proofErr w:type="spellStart"/>
      <w:r>
        <w:t>nadrf-mlmodelmanagement</w:t>
      </w:r>
      <w:proofErr w:type="spellEnd"/>
      <w:r>
        <w:t xml:space="preserve">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w:t>
      </w:r>
      <w:proofErr w:type="spellStart"/>
      <w:r>
        <w:t>NadrfMLModelStoreRecord</w:t>
      </w:r>
      <w:proofErr w:type="spellEnd"/>
      <w:r>
        <w:t>:</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w:t>
      </w:r>
      <w:proofErr w:type="spellStart"/>
      <w:r>
        <w:t>allOf</w:t>
      </w:r>
      <w:proofErr w:type="spellEnd"/>
      <w:r>
        <w:t>:</w:t>
      </w:r>
    </w:p>
    <w:p w14:paraId="3426F635" w14:textId="77777777" w:rsidR="006225F9" w:rsidRDefault="006225F9" w:rsidP="006225F9">
      <w:pPr>
        <w:pStyle w:val="PL"/>
      </w:pPr>
      <w:r>
        <w:t xml:space="preserve">        - </w:t>
      </w:r>
      <w:proofErr w:type="spellStart"/>
      <w:r>
        <w:t>oneOf</w:t>
      </w:r>
      <w:proofErr w:type="spellEnd"/>
      <w:r>
        <w:t>:</w:t>
      </w:r>
    </w:p>
    <w:p w14:paraId="55C030A9" w14:textId="77777777" w:rsidR="006225F9" w:rsidRDefault="006225F9" w:rsidP="006225F9">
      <w:pPr>
        <w:pStyle w:val="PL"/>
      </w:pPr>
      <w:r>
        <w:t xml:space="preserve">          - required: [</w:t>
      </w:r>
      <w:proofErr w:type="spellStart"/>
      <w:r>
        <w:t>nfInstanceId</w:t>
      </w:r>
      <w:proofErr w:type="spellEnd"/>
      <w:r>
        <w:t>]</w:t>
      </w:r>
    </w:p>
    <w:p w14:paraId="4917A254" w14:textId="77777777" w:rsidR="006225F9" w:rsidRDefault="006225F9" w:rsidP="006225F9">
      <w:pPr>
        <w:pStyle w:val="PL"/>
      </w:pPr>
      <w:r>
        <w:t xml:space="preserve">          - required: [</w:t>
      </w:r>
      <w:proofErr w:type="spellStart"/>
      <w:r>
        <w:t>nfSetId</w:t>
      </w:r>
      <w:proofErr w:type="spellEnd"/>
      <w:r>
        <w:t>]</w:t>
      </w:r>
    </w:p>
    <w:p w14:paraId="2ABB4FAD" w14:textId="77777777" w:rsidR="006225F9" w:rsidRDefault="006225F9" w:rsidP="006225F9">
      <w:pPr>
        <w:pStyle w:val="PL"/>
      </w:pPr>
      <w:r>
        <w:t xml:space="preserve">        - </w:t>
      </w:r>
      <w:proofErr w:type="spellStart"/>
      <w:r>
        <w:t>anyOf</w:t>
      </w:r>
      <w:proofErr w:type="spellEnd"/>
      <w:r>
        <w:t>:</w:t>
      </w:r>
    </w:p>
    <w:p w14:paraId="6EEC6D8C" w14:textId="77777777" w:rsidR="006225F9" w:rsidRDefault="006225F9" w:rsidP="006225F9">
      <w:pPr>
        <w:pStyle w:val="PL"/>
      </w:pPr>
      <w:r>
        <w:t xml:space="preserve">          - required: [</w:t>
      </w:r>
      <w:proofErr w:type="spellStart"/>
      <w:r>
        <w:t>mlModelIdnfo</w:t>
      </w:r>
      <w:proofErr w:type="spellEnd"/>
      <w:r>
        <w:t>]</w:t>
      </w:r>
    </w:p>
    <w:p w14:paraId="7F337B8E" w14:textId="77777777" w:rsidR="006225F9" w:rsidRDefault="006225F9" w:rsidP="006225F9">
      <w:pPr>
        <w:pStyle w:val="PL"/>
      </w:pPr>
      <w:r>
        <w:t xml:space="preserve">          - required: [</w:t>
      </w:r>
      <w:proofErr w:type="spellStart"/>
      <w:r>
        <w:t>mlModels</w:t>
      </w:r>
      <w:proofErr w:type="spellEnd"/>
      <w:r>
        <w:t>]</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w:t>
      </w:r>
      <w:proofErr w:type="spellStart"/>
      <w:r>
        <w:t>nfInstanceId</w:t>
      </w:r>
      <w:proofErr w:type="spellEnd"/>
      <w:r>
        <w:t>:</w:t>
      </w:r>
    </w:p>
    <w:p w14:paraId="30940D8E" w14:textId="77777777" w:rsidR="006225F9" w:rsidRDefault="006225F9" w:rsidP="006225F9">
      <w:pPr>
        <w:pStyle w:val="PL"/>
      </w:pPr>
      <w:r>
        <w:t xml:space="preserve">          $ref: 'TS29571_CommonData.yaml#/components/schemas/</w:t>
      </w:r>
      <w:proofErr w:type="spellStart"/>
      <w:r>
        <w:t>NfInstanceId</w:t>
      </w:r>
      <w:proofErr w:type="spellEnd"/>
      <w:r>
        <w:t>'</w:t>
      </w:r>
    </w:p>
    <w:p w14:paraId="3AD8CFDC" w14:textId="77777777" w:rsidR="006225F9" w:rsidRDefault="006225F9" w:rsidP="006225F9">
      <w:pPr>
        <w:pStyle w:val="PL"/>
      </w:pPr>
      <w:r>
        <w:t xml:space="preserve">        </w:t>
      </w:r>
      <w:proofErr w:type="spellStart"/>
      <w:r>
        <w:t>nfSetId</w:t>
      </w:r>
      <w:proofErr w:type="spellEnd"/>
      <w:r>
        <w:t>:</w:t>
      </w:r>
    </w:p>
    <w:p w14:paraId="2AAB0B82" w14:textId="77777777" w:rsidR="006225F9" w:rsidRDefault="006225F9" w:rsidP="006225F9">
      <w:pPr>
        <w:pStyle w:val="PL"/>
      </w:pPr>
      <w:r>
        <w:t xml:space="preserve">          $ref: 'TS29571_CommonData.yaml#/components/schemas/</w:t>
      </w:r>
      <w:proofErr w:type="spellStart"/>
      <w:r>
        <w:t>NfSetId</w:t>
      </w:r>
      <w:proofErr w:type="spellEnd"/>
      <w:r>
        <w:t>'</w:t>
      </w:r>
    </w:p>
    <w:p w14:paraId="7EE532DE" w14:textId="77777777" w:rsidR="006225F9" w:rsidRDefault="006225F9" w:rsidP="006225F9">
      <w:pPr>
        <w:pStyle w:val="PL"/>
      </w:pPr>
      <w:r>
        <w:t xml:space="preserve">        </w:t>
      </w:r>
      <w:proofErr w:type="spellStart"/>
      <w:r>
        <w:t>mlModelInfo</w:t>
      </w:r>
      <w:proofErr w:type="spellEnd"/>
      <w:r>
        <w:t>:</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w:t>
      </w:r>
      <w:proofErr w:type="spellStart"/>
      <w:r>
        <w:t>MLModelInfo</w:t>
      </w:r>
      <w:proofErr w:type="spellEnd"/>
      <w:r>
        <w:t>'</w:t>
      </w:r>
    </w:p>
    <w:p w14:paraId="16F28102" w14:textId="77777777" w:rsidR="006225F9" w:rsidRDefault="006225F9" w:rsidP="006225F9">
      <w:pPr>
        <w:pStyle w:val="PL"/>
      </w:pPr>
      <w:r>
        <w:t xml:space="preserve">          </w:t>
      </w:r>
      <w:proofErr w:type="spellStart"/>
      <w:r>
        <w:t>minItems</w:t>
      </w:r>
      <w:proofErr w:type="spellEnd"/>
      <w:r>
        <w:t>: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w:t>
      </w:r>
      <w:proofErr w:type="spellStart"/>
      <w:r>
        <w:t>mlModels</w:t>
      </w:r>
      <w:proofErr w:type="spellEnd"/>
      <w:r>
        <w:t>:</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w:t>
      </w:r>
      <w:proofErr w:type="spellStart"/>
      <w:r>
        <w:t>MLModel</w:t>
      </w:r>
      <w:proofErr w:type="spellEnd"/>
      <w:r>
        <w:t>'</w:t>
      </w:r>
    </w:p>
    <w:p w14:paraId="3036C593" w14:textId="77777777" w:rsidR="006225F9" w:rsidRDefault="006225F9" w:rsidP="006225F9">
      <w:pPr>
        <w:pStyle w:val="PL"/>
      </w:pPr>
      <w:r>
        <w:t xml:space="preserve">          </w:t>
      </w:r>
      <w:proofErr w:type="spellStart"/>
      <w:r>
        <w:t>minItems</w:t>
      </w:r>
      <w:proofErr w:type="spellEnd"/>
      <w:r>
        <w:t>: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w:t>
      </w:r>
      <w:proofErr w:type="spellStart"/>
      <w:r>
        <w:t>suppFeat</w:t>
      </w:r>
      <w:proofErr w:type="spellEnd"/>
      <w:r>
        <w:t>:</w:t>
      </w:r>
    </w:p>
    <w:p w14:paraId="3E6CB1DB" w14:textId="77777777" w:rsidR="006225F9" w:rsidRDefault="006225F9" w:rsidP="006225F9">
      <w:pPr>
        <w:pStyle w:val="PL"/>
      </w:pPr>
      <w:r>
        <w:t xml:space="preserve">          $ref: 'TS29571_CommonData.yaml#/components/schemas/</w:t>
      </w:r>
      <w:proofErr w:type="spellStart"/>
      <w:r>
        <w:t>SupportedFeatures</w:t>
      </w:r>
      <w:proofErr w:type="spellEnd"/>
      <w:r>
        <w:t>'</w:t>
      </w:r>
    </w:p>
    <w:p w14:paraId="6AEFE37E" w14:textId="77777777" w:rsidR="006225F9" w:rsidRDefault="006225F9" w:rsidP="006225F9">
      <w:pPr>
        <w:pStyle w:val="PL"/>
      </w:pPr>
      <w:r>
        <w:t>#</w:t>
      </w:r>
    </w:p>
    <w:p w14:paraId="0FC0A44C" w14:textId="77777777" w:rsidR="00A3407C" w:rsidRDefault="00A3407C" w:rsidP="00A3407C">
      <w:pPr>
        <w:pStyle w:val="PL"/>
      </w:pPr>
      <w:r>
        <w:t xml:space="preserve">    </w:t>
      </w:r>
      <w:proofErr w:type="spellStart"/>
      <w:r>
        <w:t>MLModelInfo</w:t>
      </w:r>
      <w:proofErr w:type="spellEnd"/>
      <w:r>
        <w:t>:</w:t>
      </w:r>
    </w:p>
    <w:p w14:paraId="6C6BC1C9" w14:textId="77777777" w:rsidR="00A3407C" w:rsidRDefault="00A3407C" w:rsidP="00A3407C">
      <w:pPr>
        <w:pStyle w:val="PL"/>
      </w:pPr>
      <w:r>
        <w:t xml:space="preserve">      description: Represents </w:t>
      </w:r>
      <w:proofErr w:type="spellStart"/>
      <w:r>
        <w:t>informatiom</w:t>
      </w:r>
      <w:proofErr w:type="spellEnd"/>
      <w:r>
        <w:t xml:space="preserve">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w:t>
      </w:r>
      <w:proofErr w:type="spellStart"/>
      <w:r>
        <w:t>allOf</w:t>
      </w:r>
      <w:proofErr w:type="spellEnd"/>
      <w:r>
        <w:t>:</w:t>
      </w:r>
    </w:p>
    <w:p w14:paraId="0468906B" w14:textId="77777777" w:rsidR="00A3407C" w:rsidRDefault="00A3407C" w:rsidP="00A3407C">
      <w:pPr>
        <w:pStyle w:val="PL"/>
      </w:pPr>
      <w:r>
        <w:t xml:space="preserve">        - required: [</w:t>
      </w:r>
      <w:proofErr w:type="spellStart"/>
      <w:r>
        <w:t>modelUniqueId</w:t>
      </w:r>
      <w:proofErr w:type="spellEnd"/>
      <w:r>
        <w:t>]</w:t>
      </w:r>
    </w:p>
    <w:p w14:paraId="3A79083A" w14:textId="77777777" w:rsidR="00A3407C" w:rsidRDefault="00A3407C" w:rsidP="00A3407C">
      <w:pPr>
        <w:pStyle w:val="PL"/>
      </w:pPr>
      <w:r>
        <w:t xml:space="preserve">        - required: [</w:t>
      </w:r>
      <w:proofErr w:type="spellStart"/>
      <w:r>
        <w:t>mlFileAddr</w:t>
      </w:r>
      <w:proofErr w:type="spellEnd"/>
      <w:r>
        <w:t>]</w:t>
      </w:r>
    </w:p>
    <w:p w14:paraId="503D6B1E" w14:textId="52F61FF8" w:rsidR="00A3407C" w:rsidRDefault="00A3407C" w:rsidP="00A3407C">
      <w:pPr>
        <w:pStyle w:val="PL"/>
      </w:pPr>
      <w:r>
        <w:t xml:space="preserve">        - required: [</w:t>
      </w:r>
      <w:proofErr w:type="spellStart"/>
      <w:r>
        <w:t>mlStorageSize</w:t>
      </w:r>
      <w:proofErr w:type="spellEnd"/>
      <w:r>
        <w:t>]</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w:t>
      </w:r>
      <w:proofErr w:type="spellStart"/>
      <w:r>
        <w:t>modelUniqueId</w:t>
      </w:r>
      <w:proofErr w:type="spellEnd"/>
      <w:r>
        <w:t>:</w:t>
      </w:r>
    </w:p>
    <w:p w14:paraId="3430ED10" w14:textId="77777777" w:rsidR="00A3407C" w:rsidRDefault="00A3407C" w:rsidP="00A3407C">
      <w:pPr>
        <w:pStyle w:val="PL"/>
      </w:pPr>
      <w:r>
        <w:lastRenderedPageBreak/>
        <w:t xml:space="preserve">          $ref: 'TS29571_CommonData.yaml#/components/schemas/</w:t>
      </w:r>
      <w:proofErr w:type="spellStart"/>
      <w:r>
        <w:t>Uinteger</w:t>
      </w:r>
      <w:proofErr w:type="spellEnd"/>
      <w:r>
        <w:t>'</w:t>
      </w:r>
    </w:p>
    <w:p w14:paraId="403CA581" w14:textId="47356128" w:rsidR="004C2421" w:rsidRDefault="004C2421" w:rsidP="004C2421">
      <w:pPr>
        <w:pStyle w:val="PL"/>
      </w:pPr>
      <w:r>
        <w:t xml:space="preserve">        </w:t>
      </w:r>
      <w:proofErr w:type="spellStart"/>
      <w:r>
        <w:t>mlFileAddr</w:t>
      </w:r>
      <w:proofErr w:type="spellEnd"/>
      <w:r>
        <w:t>:</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w:t>
      </w:r>
      <w:proofErr w:type="spellStart"/>
      <w:r>
        <w:t>mlStorageSize</w:t>
      </w:r>
      <w:proofErr w:type="spellEnd"/>
      <w:r>
        <w:t>:</w:t>
      </w:r>
    </w:p>
    <w:p w14:paraId="2C924185" w14:textId="77777777" w:rsidR="00A3407C" w:rsidRDefault="00A3407C" w:rsidP="00A3407C">
      <w:pPr>
        <w:pStyle w:val="PL"/>
      </w:pPr>
      <w:r>
        <w:t xml:space="preserve">          $ref: 'TS29571_CommonData.yaml#/components/schemas/</w:t>
      </w:r>
      <w:proofErr w:type="spellStart"/>
      <w:r>
        <w:t>Uinteger</w:t>
      </w:r>
      <w:proofErr w:type="spellEnd"/>
      <w:r>
        <w:t>'</w:t>
      </w:r>
    </w:p>
    <w:p w14:paraId="097866BD" w14:textId="77777777" w:rsidR="004C2421" w:rsidRDefault="004C2421" w:rsidP="004C2421">
      <w:pPr>
        <w:pStyle w:val="PL"/>
      </w:pPr>
      <w:r>
        <w:t xml:space="preserve">        </w:t>
      </w:r>
      <w:proofErr w:type="spellStart"/>
      <w:r>
        <w:t>allowConsumerList</w:t>
      </w:r>
      <w:proofErr w:type="spellEnd"/>
      <w:r>
        <w: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w:t>
      </w:r>
      <w:proofErr w:type="spellStart"/>
      <w:r>
        <w:t>AllowedConsumer</w:t>
      </w:r>
      <w:proofErr w:type="spellEnd"/>
      <w:r>
        <w:t>'</w:t>
      </w:r>
    </w:p>
    <w:p w14:paraId="075CBF3C" w14:textId="77777777" w:rsidR="004C2421" w:rsidRDefault="004C2421" w:rsidP="004C2421">
      <w:pPr>
        <w:pStyle w:val="PL"/>
      </w:pPr>
      <w:r>
        <w:t xml:space="preserve">          </w:t>
      </w:r>
      <w:proofErr w:type="spellStart"/>
      <w:r>
        <w:t>minItems</w:t>
      </w:r>
      <w:proofErr w:type="spellEnd"/>
      <w:r>
        <w:t>: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w:t>
      </w:r>
      <w:proofErr w:type="spellStart"/>
      <w:r>
        <w:t>AllowedConsumer</w:t>
      </w:r>
      <w:proofErr w:type="spellEnd"/>
      <w:r>
        <w:t>:</w:t>
      </w:r>
    </w:p>
    <w:p w14:paraId="4D83D01A" w14:textId="77777777" w:rsidR="004C2421" w:rsidRDefault="004C2421" w:rsidP="004C2421">
      <w:pPr>
        <w:pStyle w:val="PL"/>
      </w:pPr>
      <w:r>
        <w:t xml:space="preserve">      description: Represents </w:t>
      </w:r>
      <w:proofErr w:type="spellStart"/>
      <w:r>
        <w:t>informatiom</w:t>
      </w:r>
      <w:proofErr w:type="spellEnd"/>
      <w:r>
        <w:t xml:space="preserve">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w:t>
      </w:r>
      <w:proofErr w:type="spellStart"/>
      <w:r>
        <w:t>nfInstanceId</w:t>
      </w:r>
      <w:proofErr w:type="spellEnd"/>
      <w:r>
        <w:t>:</w:t>
      </w:r>
    </w:p>
    <w:p w14:paraId="4072F6E2" w14:textId="77777777" w:rsidR="004C2421" w:rsidRDefault="004C2421" w:rsidP="004C2421">
      <w:pPr>
        <w:pStyle w:val="PL"/>
      </w:pPr>
      <w:r>
        <w:t xml:space="preserve">          $ref: 'TS29571_CommonData.yaml#/components/schemas/</w:t>
      </w:r>
      <w:proofErr w:type="spellStart"/>
      <w:r>
        <w:t>NfInstanceId</w:t>
      </w:r>
      <w:proofErr w:type="spellEnd"/>
      <w:r>
        <w:t>'</w:t>
      </w:r>
    </w:p>
    <w:p w14:paraId="1576168B" w14:textId="77777777" w:rsidR="004C2421" w:rsidRDefault="004C2421" w:rsidP="004C2421">
      <w:pPr>
        <w:pStyle w:val="PL"/>
      </w:pPr>
      <w:r>
        <w:t xml:space="preserve">        </w:t>
      </w:r>
      <w:proofErr w:type="spellStart"/>
      <w:r>
        <w:t>nfSetId</w:t>
      </w:r>
      <w:proofErr w:type="spellEnd"/>
      <w:r>
        <w:t>:</w:t>
      </w:r>
    </w:p>
    <w:p w14:paraId="6E4B8F2F" w14:textId="77777777" w:rsidR="004C2421" w:rsidRDefault="004C2421" w:rsidP="004C2421">
      <w:pPr>
        <w:pStyle w:val="PL"/>
      </w:pPr>
      <w:r>
        <w:t xml:space="preserve">          $ref: 'TS29571_CommonData.yaml#/components/schemas/</w:t>
      </w:r>
      <w:proofErr w:type="spellStart"/>
      <w:r>
        <w:t>NfSetId</w:t>
      </w:r>
      <w:proofErr w:type="spellEnd"/>
      <w:r>
        <w:t>'</w:t>
      </w:r>
    </w:p>
    <w:p w14:paraId="63C10338" w14:textId="77777777" w:rsidR="004C2421" w:rsidRDefault="004C2421" w:rsidP="004C2421">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7EA57300" w14:textId="77777777" w:rsidR="004C2421" w:rsidRDefault="004C2421" w:rsidP="004C2421">
      <w:pPr>
        <w:pStyle w:val="PL"/>
        <w:rPr>
          <w:lang w:val="en-IN" w:eastAsia="en-IN"/>
        </w:rPr>
      </w:pPr>
      <w:r>
        <w:rPr>
          <w:lang w:val="en-IN" w:eastAsia="en-IN"/>
        </w:rPr>
        <w:t xml:space="preserve">        - required: [</w:t>
      </w:r>
      <w:proofErr w:type="spellStart"/>
      <w:r>
        <w:t>nfInstanceId</w:t>
      </w:r>
      <w:proofErr w:type="spellEnd"/>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proofErr w:type="spellStart"/>
      <w:r>
        <w:t>nfSetId</w:t>
      </w:r>
      <w:proofErr w:type="spellEnd"/>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w:t>
      </w:r>
      <w:proofErr w:type="spellStart"/>
      <w:r>
        <w:t>MLModelDelResult</w:t>
      </w:r>
      <w:proofErr w:type="spellEnd"/>
      <w:r>
        <w:t>:</w:t>
      </w:r>
    </w:p>
    <w:p w14:paraId="76666EC3" w14:textId="77777777" w:rsidR="00A3407C" w:rsidRDefault="00A3407C" w:rsidP="00A3407C">
      <w:pPr>
        <w:pStyle w:val="PL"/>
      </w:pPr>
      <w:r>
        <w:t xml:space="preserve">      description: Represents </w:t>
      </w:r>
      <w:proofErr w:type="spellStart"/>
      <w:r>
        <w:t>informatiom</w:t>
      </w:r>
      <w:proofErr w:type="spellEnd"/>
      <w:r>
        <w:t xml:space="preserve">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w:t>
      </w:r>
      <w:proofErr w:type="spellStart"/>
      <w:r>
        <w:t>allOf</w:t>
      </w:r>
      <w:proofErr w:type="spellEnd"/>
      <w:r>
        <w:t>:</w:t>
      </w:r>
    </w:p>
    <w:p w14:paraId="4D421E43" w14:textId="77777777" w:rsidR="00A3407C" w:rsidRDefault="00A3407C" w:rsidP="00A3407C">
      <w:pPr>
        <w:pStyle w:val="PL"/>
      </w:pPr>
      <w:r>
        <w:t xml:space="preserve">        - required: [</w:t>
      </w:r>
      <w:proofErr w:type="spellStart"/>
      <w:r>
        <w:t>modelUniqueId</w:t>
      </w:r>
      <w:proofErr w:type="spellEnd"/>
      <w:r>
        <w:t>]</w:t>
      </w:r>
    </w:p>
    <w:p w14:paraId="7C8FC109" w14:textId="77777777" w:rsidR="00A3407C" w:rsidRDefault="00A3407C" w:rsidP="00A3407C">
      <w:pPr>
        <w:pStyle w:val="PL"/>
      </w:pPr>
      <w:r>
        <w:t xml:space="preserve">        - required: [</w:t>
      </w:r>
      <w:proofErr w:type="spellStart"/>
      <w:r>
        <w:t>DeleteResult</w:t>
      </w:r>
      <w:proofErr w:type="spellEnd"/>
      <w:r>
        <w:t>]</w:t>
      </w:r>
    </w:p>
    <w:p w14:paraId="31ED6829" w14:textId="77777777" w:rsidR="00A3407C" w:rsidRDefault="00A3407C" w:rsidP="00A3407C">
      <w:pPr>
        <w:pStyle w:val="PL"/>
      </w:pPr>
      <w:r>
        <w:t xml:space="preserve">      properties:</w:t>
      </w:r>
    </w:p>
    <w:p w14:paraId="7BC1CA54" w14:textId="77777777" w:rsidR="00A3407C" w:rsidRDefault="00A3407C" w:rsidP="00A3407C">
      <w:pPr>
        <w:pStyle w:val="PL"/>
      </w:pPr>
      <w:r>
        <w:t xml:space="preserve">        </w:t>
      </w:r>
      <w:proofErr w:type="spellStart"/>
      <w:r>
        <w:t>modelUniqueId</w:t>
      </w:r>
      <w:proofErr w:type="spellEnd"/>
      <w:r>
        <w:t>:</w:t>
      </w:r>
    </w:p>
    <w:p w14:paraId="547BE5C3" w14:textId="77777777" w:rsidR="00A3407C" w:rsidRDefault="00A3407C" w:rsidP="00A3407C">
      <w:pPr>
        <w:pStyle w:val="PL"/>
      </w:pPr>
      <w:r>
        <w:t xml:space="preserve">          $ref: 'TS29571_CommonData.yaml#/components/schemas/</w:t>
      </w:r>
      <w:proofErr w:type="spellStart"/>
      <w:r>
        <w:t>Uinteger</w:t>
      </w:r>
      <w:proofErr w:type="spellEnd"/>
      <w:r>
        <w:t>'</w:t>
      </w:r>
    </w:p>
    <w:p w14:paraId="302A3D63" w14:textId="77777777" w:rsidR="00A3407C" w:rsidRDefault="00A3407C" w:rsidP="00A3407C">
      <w:pPr>
        <w:pStyle w:val="PL"/>
      </w:pPr>
      <w:r>
        <w:t xml:space="preserve">        </w:t>
      </w:r>
      <w:proofErr w:type="spellStart"/>
      <w:r>
        <w:t>deleteResult</w:t>
      </w:r>
      <w:proofErr w:type="spellEnd"/>
      <w:r>
        <w:t>:</w:t>
      </w:r>
    </w:p>
    <w:p w14:paraId="5F81C6BF" w14:textId="77777777" w:rsidR="00A3407C" w:rsidRDefault="00A3407C" w:rsidP="00A3407C">
      <w:pPr>
        <w:pStyle w:val="PL"/>
      </w:pPr>
      <w:r>
        <w:t xml:space="preserve">          $ref: '#/components/schemas/</w:t>
      </w:r>
      <w:proofErr w:type="spellStart"/>
      <w:r>
        <w:t>DeleteResult</w:t>
      </w:r>
      <w:proofErr w:type="spellEnd"/>
      <w:r>
        <w:t>'</w:t>
      </w:r>
    </w:p>
    <w:p w14:paraId="10B267AE" w14:textId="77777777" w:rsidR="00A3407C" w:rsidRDefault="00A3407C" w:rsidP="00A3407C">
      <w:pPr>
        <w:pStyle w:val="PL"/>
      </w:pPr>
      <w:r>
        <w:t>#</w:t>
      </w:r>
    </w:p>
    <w:p w14:paraId="147B4B88" w14:textId="77777777" w:rsidR="00545D23" w:rsidRDefault="00545D23" w:rsidP="00545D23">
      <w:pPr>
        <w:pStyle w:val="PL"/>
      </w:pPr>
      <w:r>
        <w:t xml:space="preserve">    </w:t>
      </w:r>
      <w:proofErr w:type="spellStart"/>
      <w:r>
        <w:t>MLModel</w:t>
      </w:r>
      <w:proofErr w:type="spellEnd"/>
      <w:r>
        <w:t>:</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w:t>
      </w:r>
      <w:proofErr w:type="spellStart"/>
      <w:r>
        <w:t>allOf</w:t>
      </w:r>
      <w:proofErr w:type="spellEnd"/>
      <w:r>
        <w:t>:</w:t>
      </w:r>
    </w:p>
    <w:p w14:paraId="5939911E" w14:textId="77777777" w:rsidR="00545D23" w:rsidRDefault="00545D23" w:rsidP="00545D23">
      <w:pPr>
        <w:pStyle w:val="PL"/>
      </w:pPr>
      <w:r>
        <w:t xml:space="preserve">        - required: [</w:t>
      </w:r>
      <w:proofErr w:type="spellStart"/>
      <w:r>
        <w:t>modelUniqueId</w:t>
      </w:r>
      <w:proofErr w:type="spellEnd"/>
      <w:r>
        <w:t>]</w:t>
      </w:r>
    </w:p>
    <w:p w14:paraId="108101C5" w14:textId="77777777" w:rsidR="00545D23" w:rsidRDefault="00545D23" w:rsidP="00545D23">
      <w:pPr>
        <w:pStyle w:val="PL"/>
      </w:pPr>
      <w:r>
        <w:t xml:space="preserve">        - required: [</w:t>
      </w:r>
      <w:proofErr w:type="spellStart"/>
      <w:r>
        <w:t>mlModel</w:t>
      </w:r>
      <w:proofErr w:type="spellEnd"/>
      <w:r>
        <w:t>]</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w:t>
      </w:r>
      <w:proofErr w:type="spellStart"/>
      <w:r>
        <w:t>modelUniqueId</w:t>
      </w:r>
      <w:proofErr w:type="spellEnd"/>
      <w:r>
        <w:t>:</w:t>
      </w:r>
    </w:p>
    <w:p w14:paraId="5D28658B" w14:textId="77777777" w:rsidR="00545D23" w:rsidRDefault="00545D23" w:rsidP="00545D23">
      <w:pPr>
        <w:pStyle w:val="PL"/>
      </w:pPr>
      <w:r>
        <w:t xml:space="preserve">          $ref: 'TS29571_CommonData.yaml#/components/schemas/</w:t>
      </w:r>
      <w:proofErr w:type="spellStart"/>
      <w:r>
        <w:t>Uinteger</w:t>
      </w:r>
      <w:proofErr w:type="spellEnd"/>
      <w:r>
        <w:t>'</w:t>
      </w:r>
    </w:p>
    <w:p w14:paraId="71CC7270" w14:textId="77777777" w:rsidR="00545D23" w:rsidRDefault="00545D23" w:rsidP="00545D23">
      <w:pPr>
        <w:pStyle w:val="PL"/>
      </w:pPr>
      <w:r>
        <w:t xml:space="preserve">        </w:t>
      </w:r>
      <w:proofErr w:type="spellStart"/>
      <w:r>
        <w:t>mlModel</w:t>
      </w:r>
      <w:proofErr w:type="spellEnd"/>
      <w:r>
        <w:t>:</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pPr>
      <w:r>
        <w:t xml:space="preserve">    </w:t>
      </w:r>
      <w:proofErr w:type="spellStart"/>
      <w:r>
        <w:t>ModelStoreResult</w:t>
      </w:r>
      <w:proofErr w:type="spellEnd"/>
      <w:r>
        <w: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w:t>
      </w:r>
      <w:proofErr w:type="spellStart"/>
      <w:r>
        <w:t>allOf</w:t>
      </w:r>
      <w:proofErr w:type="spellEnd"/>
      <w:r>
        <w:t>:</w:t>
      </w:r>
    </w:p>
    <w:p w14:paraId="498858BD" w14:textId="77777777" w:rsidR="00D47096" w:rsidRDefault="00D47096" w:rsidP="00D47096">
      <w:pPr>
        <w:pStyle w:val="PL"/>
      </w:pPr>
      <w:r>
        <w:t xml:space="preserve">        - required: [</w:t>
      </w:r>
      <w:proofErr w:type="spellStart"/>
      <w:r>
        <w:t>modelUniqueId</w:t>
      </w:r>
      <w:proofErr w:type="spellEnd"/>
      <w:r>
        <w:t>]</w:t>
      </w:r>
    </w:p>
    <w:p w14:paraId="0EC1233B" w14:textId="77777777" w:rsidR="00D47096" w:rsidRDefault="00D47096" w:rsidP="00D47096">
      <w:pPr>
        <w:pStyle w:val="PL"/>
      </w:pPr>
      <w:r>
        <w:t xml:space="preserve">        - required: [</w:t>
      </w:r>
      <w:proofErr w:type="spellStart"/>
      <w:r>
        <w:t>storeResult</w:t>
      </w:r>
      <w:proofErr w:type="spellEnd"/>
      <w:r>
        <w: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w:t>
      </w:r>
      <w:proofErr w:type="spellStart"/>
      <w:r>
        <w:t>modelUniqueId</w:t>
      </w:r>
      <w:proofErr w:type="spellEnd"/>
      <w:r>
        <w:t>:</w:t>
      </w:r>
    </w:p>
    <w:p w14:paraId="61E59EA7" w14:textId="77777777" w:rsidR="00D47096" w:rsidRDefault="00D47096" w:rsidP="00D47096">
      <w:pPr>
        <w:pStyle w:val="PL"/>
      </w:pPr>
      <w:r>
        <w:t xml:space="preserve">          $ref: 'TS29571_CommonData.yaml#/components/schemas/</w:t>
      </w:r>
      <w:proofErr w:type="spellStart"/>
      <w:r>
        <w:t>Uinteger</w:t>
      </w:r>
      <w:proofErr w:type="spellEnd"/>
      <w:r>
        <w:t>'</w:t>
      </w:r>
    </w:p>
    <w:p w14:paraId="41044E00" w14:textId="77777777" w:rsidR="00D47096" w:rsidRDefault="00D47096" w:rsidP="00D47096">
      <w:pPr>
        <w:pStyle w:val="PL"/>
      </w:pPr>
      <w:r>
        <w:t xml:space="preserve">        </w:t>
      </w:r>
      <w:proofErr w:type="spellStart"/>
      <w:r>
        <w:t>storeResult</w:t>
      </w:r>
      <w:proofErr w:type="spellEnd"/>
      <w:r>
        <w:t>:</w:t>
      </w:r>
    </w:p>
    <w:p w14:paraId="5D312DF7" w14:textId="77777777" w:rsidR="00D47096" w:rsidRDefault="00D47096" w:rsidP="00D47096">
      <w:pPr>
        <w:pStyle w:val="PL"/>
      </w:pPr>
      <w:r>
        <w:t xml:space="preserve">          $ref: '#/components/schemas/</w:t>
      </w:r>
      <w:proofErr w:type="spellStart"/>
      <w:r>
        <w:t>StoreResult</w:t>
      </w:r>
      <w:proofErr w:type="spellEnd"/>
      <w:r>
        <w: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w:t>
      </w:r>
      <w:proofErr w:type="spellStart"/>
      <w:r>
        <w:t>DeleteResult</w:t>
      </w:r>
      <w:proofErr w:type="spellEnd"/>
      <w:r>
        <w:t>:</w:t>
      </w:r>
    </w:p>
    <w:p w14:paraId="2587F744" w14:textId="77777777" w:rsidR="00A3407C" w:rsidRDefault="00A3407C" w:rsidP="00A3407C">
      <w:pPr>
        <w:pStyle w:val="PL"/>
      </w:pPr>
      <w:r>
        <w:t xml:space="preserve">      </w:t>
      </w:r>
      <w:proofErr w:type="spellStart"/>
      <w:r>
        <w:t>anyOf</w:t>
      </w:r>
      <w:proofErr w:type="spellEnd"/>
      <w:r>
        <w:t>:</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w:t>
      </w:r>
      <w:proofErr w:type="spellStart"/>
      <w:r>
        <w:t>enum</w:t>
      </w:r>
      <w:proofErr w:type="spellEnd"/>
      <w:r>
        <w:t>:</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7282ED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B99BDC1"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ML_MODEL_FILE_ADDRESS_NOT_FOUND: Indicates that the ML model was not found in ADRF.</w:t>
      </w:r>
    </w:p>
    <w:p w14:paraId="4411722D" w14:textId="77777777" w:rsidR="00A3407C" w:rsidRDefault="00A3407C" w:rsidP="00A3407C">
      <w:pPr>
        <w:pStyle w:val="PL"/>
      </w:pPr>
      <w:r>
        <w:t xml:space="preserve">        - ML_MODEL_FOUND_BUT_NOT_DELETED: Indicates that the ML model was found in ADRF but not deleted.</w:t>
      </w:r>
    </w:p>
    <w:p w14:paraId="72F774F1" w14:textId="77777777" w:rsidR="006225F9" w:rsidRPr="00A3407C"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2178" w:name="_Hlk144890286"/>
      <w:proofErr w:type="spellStart"/>
      <w:r>
        <w:t>StoreResult</w:t>
      </w:r>
      <w:bookmarkEnd w:id="2178"/>
      <w:proofErr w:type="spellEnd"/>
      <w:r>
        <w:t>:</w:t>
      </w:r>
    </w:p>
    <w:p w14:paraId="5E9EBD29" w14:textId="77777777" w:rsidR="00D47096" w:rsidRDefault="00D47096" w:rsidP="00D47096">
      <w:pPr>
        <w:pStyle w:val="PL"/>
      </w:pPr>
      <w:r>
        <w:t xml:space="preserve">      </w:t>
      </w:r>
      <w:proofErr w:type="spellStart"/>
      <w:r>
        <w:t>anyOf</w:t>
      </w:r>
      <w:proofErr w:type="spellEnd"/>
      <w:r>
        <w:t>:</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w:t>
      </w:r>
      <w:proofErr w:type="spellStart"/>
      <w:r>
        <w:t>enum</w:t>
      </w:r>
      <w:proofErr w:type="spellEnd"/>
      <w:r>
        <w:t>:</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191F40B3" w:rsidR="00715BF6" w:rsidRPr="00715BF6" w:rsidRDefault="00A16F12" w:rsidP="00C42549">
      <w:pPr>
        <w:pStyle w:val="Heading8"/>
      </w:pPr>
      <w:r>
        <w:br w:type="page"/>
      </w:r>
      <w:bookmarkStart w:id="2179" w:name="_Toc112937958"/>
      <w:bookmarkStart w:id="2180" w:name="_Toc104546911"/>
      <w:bookmarkStart w:id="2181" w:name="_Toc100940045"/>
      <w:bookmarkStart w:id="2182" w:name="_Toc97037835"/>
      <w:bookmarkStart w:id="2183" w:name="_Toc94020433"/>
      <w:bookmarkStart w:id="2184" w:name="_Toc97034967"/>
      <w:bookmarkStart w:id="2185" w:name="_Toc89426646"/>
      <w:bookmarkStart w:id="2186" w:name="_Toc81242860"/>
      <w:bookmarkStart w:id="2187" w:name="_Toc2086459"/>
      <w:bookmarkStart w:id="2188" w:name="_Toc72767064"/>
      <w:bookmarkStart w:id="2189" w:name="_Toc73042516"/>
      <w:bookmarkStart w:id="2190" w:name="_Toc72766497"/>
      <w:bookmarkStart w:id="2191" w:name="_Toc114134715"/>
      <w:bookmarkStart w:id="2192" w:name="_Toc120681654"/>
      <w:bookmarkStart w:id="2193" w:name="_Toc133434841"/>
      <w:bookmarkStart w:id="2194" w:name="_Toc138694024"/>
      <w:bookmarkStart w:id="2195" w:name="_Toc148535800"/>
      <w:bookmarkStart w:id="2196" w:name="_Toc151749109"/>
      <w:bookmarkEnd w:id="2174"/>
      <w:r>
        <w:lastRenderedPageBreak/>
        <w:t>Annex B (informative):</w:t>
      </w:r>
      <w:r>
        <w:br/>
        <w:t>Change history</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9"/>
        <w:gridCol w:w="997"/>
        <w:gridCol w:w="1042"/>
        <w:gridCol w:w="515"/>
        <w:gridCol w:w="419"/>
        <w:gridCol w:w="416"/>
        <w:gridCol w:w="4725"/>
        <w:gridCol w:w="702"/>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2C3934" w:rsidRPr="00481D2D" w14:paraId="7213EE7D" w14:textId="77777777" w:rsidTr="00AD6061">
        <w:tc>
          <w:tcPr>
            <w:tcW w:w="769"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1042" w:type="dxa"/>
            <w:shd w:val="pct10" w:color="auto" w:fill="FFFFFF"/>
          </w:tcPr>
          <w:p w14:paraId="5D10F66D" w14:textId="77777777" w:rsidR="002C3934" w:rsidRPr="00481D2D" w:rsidRDefault="002C3934" w:rsidP="00715BF6">
            <w:pPr>
              <w:pStyle w:val="TAL"/>
              <w:keepNext w:val="0"/>
              <w:keepLines w:val="0"/>
              <w:rPr>
                <w:b/>
                <w:sz w:val="16"/>
              </w:rPr>
            </w:pPr>
            <w:proofErr w:type="spellStart"/>
            <w:r w:rsidRPr="00481D2D">
              <w:rPr>
                <w:b/>
                <w:sz w:val="16"/>
              </w:rPr>
              <w:t>TDoc</w:t>
            </w:r>
            <w:proofErr w:type="spellEnd"/>
          </w:p>
        </w:tc>
        <w:tc>
          <w:tcPr>
            <w:tcW w:w="515"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419"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416"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725"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702"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2C3934" w:rsidRPr="00481D2D" w14:paraId="20ABBE02" w14:textId="77777777" w:rsidTr="00AD6061">
        <w:tc>
          <w:tcPr>
            <w:tcW w:w="769"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1042"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15" w:type="dxa"/>
            <w:shd w:val="solid" w:color="FFFFFF" w:fill="auto"/>
          </w:tcPr>
          <w:p w14:paraId="3A218337" w14:textId="2A5AFD96" w:rsidR="002C3934" w:rsidRPr="00481D2D" w:rsidRDefault="002C3934" w:rsidP="00715BF6">
            <w:pPr>
              <w:pStyle w:val="TAL"/>
              <w:keepNext w:val="0"/>
              <w:keepLines w:val="0"/>
              <w:rPr>
                <w:sz w:val="16"/>
                <w:szCs w:val="16"/>
              </w:rPr>
            </w:pPr>
          </w:p>
        </w:tc>
        <w:tc>
          <w:tcPr>
            <w:tcW w:w="419" w:type="dxa"/>
            <w:shd w:val="solid" w:color="FFFFFF" w:fill="auto"/>
          </w:tcPr>
          <w:p w14:paraId="32B3B7D9" w14:textId="7FBF268D" w:rsidR="002C3934" w:rsidRPr="00481D2D" w:rsidRDefault="002C3934" w:rsidP="00715BF6">
            <w:pPr>
              <w:pStyle w:val="TAR"/>
              <w:keepNext w:val="0"/>
              <w:keepLines w:val="0"/>
              <w:rPr>
                <w:sz w:val="16"/>
                <w:szCs w:val="16"/>
              </w:rPr>
            </w:pPr>
          </w:p>
        </w:tc>
        <w:tc>
          <w:tcPr>
            <w:tcW w:w="416"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725"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702"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2C3934" w:rsidRPr="00481D2D" w14:paraId="6739095D" w14:textId="77777777" w:rsidTr="00AD6061">
        <w:tc>
          <w:tcPr>
            <w:tcW w:w="769"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1042"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15" w:type="dxa"/>
            <w:shd w:val="solid" w:color="FFFFFF" w:fill="auto"/>
          </w:tcPr>
          <w:p w14:paraId="33C41A8B" w14:textId="0623F401" w:rsidR="002C3934" w:rsidRPr="00481D2D" w:rsidRDefault="002C3934" w:rsidP="00715BF6">
            <w:pPr>
              <w:pStyle w:val="TAL"/>
              <w:keepNext w:val="0"/>
              <w:keepLines w:val="0"/>
              <w:rPr>
                <w:sz w:val="16"/>
                <w:szCs w:val="16"/>
              </w:rPr>
            </w:pPr>
          </w:p>
        </w:tc>
        <w:tc>
          <w:tcPr>
            <w:tcW w:w="419" w:type="dxa"/>
            <w:shd w:val="solid" w:color="FFFFFF" w:fill="auto"/>
          </w:tcPr>
          <w:p w14:paraId="053B177F" w14:textId="2C54834F" w:rsidR="002C3934" w:rsidRPr="00481D2D" w:rsidRDefault="002C3934" w:rsidP="00715BF6">
            <w:pPr>
              <w:pStyle w:val="TAR"/>
              <w:keepNext w:val="0"/>
              <w:keepLines w:val="0"/>
              <w:rPr>
                <w:sz w:val="16"/>
                <w:szCs w:val="16"/>
              </w:rPr>
            </w:pPr>
          </w:p>
        </w:tc>
        <w:tc>
          <w:tcPr>
            <w:tcW w:w="416"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725"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702"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2C3934" w:rsidRPr="00481D2D" w14:paraId="08E3A3B9" w14:textId="77777777" w:rsidTr="00AD6061">
        <w:tc>
          <w:tcPr>
            <w:tcW w:w="769"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1042"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15" w:type="dxa"/>
            <w:shd w:val="solid" w:color="FFFFFF" w:fill="auto"/>
          </w:tcPr>
          <w:p w14:paraId="0896BE5F" w14:textId="69ADA42F" w:rsidR="002C3934" w:rsidRPr="00481D2D" w:rsidRDefault="002C3934" w:rsidP="00715BF6">
            <w:pPr>
              <w:pStyle w:val="TAL"/>
              <w:keepNext w:val="0"/>
              <w:keepLines w:val="0"/>
              <w:rPr>
                <w:sz w:val="16"/>
                <w:szCs w:val="16"/>
              </w:rPr>
            </w:pPr>
          </w:p>
        </w:tc>
        <w:tc>
          <w:tcPr>
            <w:tcW w:w="419" w:type="dxa"/>
            <w:shd w:val="solid" w:color="FFFFFF" w:fill="auto"/>
          </w:tcPr>
          <w:p w14:paraId="1A11EE92" w14:textId="77777777" w:rsidR="002C3934" w:rsidRPr="00481D2D" w:rsidRDefault="002C3934" w:rsidP="00715BF6">
            <w:pPr>
              <w:pStyle w:val="TAR"/>
              <w:keepNext w:val="0"/>
              <w:keepLines w:val="0"/>
              <w:rPr>
                <w:sz w:val="16"/>
                <w:szCs w:val="16"/>
              </w:rPr>
            </w:pPr>
          </w:p>
        </w:tc>
        <w:tc>
          <w:tcPr>
            <w:tcW w:w="416"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725"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702"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2C3934" w:rsidRPr="00481D2D" w14:paraId="361A30E4" w14:textId="77777777" w:rsidTr="00AD6061">
        <w:tc>
          <w:tcPr>
            <w:tcW w:w="769"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1042"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15" w:type="dxa"/>
            <w:shd w:val="solid" w:color="FFFFFF" w:fill="auto"/>
          </w:tcPr>
          <w:p w14:paraId="36EC128E" w14:textId="57A14C3F" w:rsidR="002C3934" w:rsidRPr="00481D2D" w:rsidRDefault="002C3934" w:rsidP="00715BF6">
            <w:pPr>
              <w:pStyle w:val="TAL"/>
              <w:keepNext w:val="0"/>
              <w:keepLines w:val="0"/>
              <w:rPr>
                <w:sz w:val="16"/>
                <w:szCs w:val="16"/>
              </w:rPr>
            </w:pPr>
          </w:p>
        </w:tc>
        <w:tc>
          <w:tcPr>
            <w:tcW w:w="419" w:type="dxa"/>
            <w:shd w:val="solid" w:color="FFFFFF" w:fill="auto"/>
          </w:tcPr>
          <w:p w14:paraId="19909626" w14:textId="77777777" w:rsidR="002C3934" w:rsidRPr="00481D2D" w:rsidRDefault="002C3934" w:rsidP="00715BF6">
            <w:pPr>
              <w:pStyle w:val="TAR"/>
              <w:keepNext w:val="0"/>
              <w:keepLines w:val="0"/>
              <w:rPr>
                <w:sz w:val="16"/>
                <w:szCs w:val="16"/>
              </w:rPr>
            </w:pPr>
          </w:p>
        </w:tc>
        <w:tc>
          <w:tcPr>
            <w:tcW w:w="416"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725"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702"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2C3934" w:rsidRPr="00481D2D" w14:paraId="1A7CC6DF" w14:textId="77777777" w:rsidTr="00AD6061">
        <w:tc>
          <w:tcPr>
            <w:tcW w:w="769"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1042"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15" w:type="dxa"/>
            <w:shd w:val="solid" w:color="FFFFFF" w:fill="auto"/>
          </w:tcPr>
          <w:p w14:paraId="57809D64" w14:textId="01D77ACB" w:rsidR="002C3934" w:rsidRPr="00481D2D" w:rsidRDefault="002C3934" w:rsidP="00715BF6">
            <w:pPr>
              <w:pStyle w:val="TAL"/>
              <w:keepNext w:val="0"/>
              <w:keepLines w:val="0"/>
              <w:rPr>
                <w:sz w:val="16"/>
                <w:szCs w:val="16"/>
              </w:rPr>
            </w:pPr>
          </w:p>
        </w:tc>
        <w:tc>
          <w:tcPr>
            <w:tcW w:w="419" w:type="dxa"/>
            <w:shd w:val="solid" w:color="FFFFFF" w:fill="auto"/>
          </w:tcPr>
          <w:p w14:paraId="7C22E9F4" w14:textId="428E7F4F" w:rsidR="002C3934" w:rsidRPr="00481D2D" w:rsidRDefault="002C3934" w:rsidP="00715BF6">
            <w:pPr>
              <w:pStyle w:val="TAR"/>
              <w:keepNext w:val="0"/>
              <w:keepLines w:val="0"/>
              <w:rPr>
                <w:sz w:val="16"/>
                <w:szCs w:val="16"/>
              </w:rPr>
            </w:pPr>
          </w:p>
        </w:tc>
        <w:tc>
          <w:tcPr>
            <w:tcW w:w="416"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725"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702"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2C3934" w:rsidRPr="00481D2D" w14:paraId="3F3B334A" w14:textId="77777777" w:rsidTr="00AD6061">
        <w:tc>
          <w:tcPr>
            <w:tcW w:w="769"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1042"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15" w:type="dxa"/>
            <w:shd w:val="solid" w:color="FFFFFF" w:fill="auto"/>
          </w:tcPr>
          <w:p w14:paraId="6EE4D866" w14:textId="63BB1611" w:rsidR="002C3934" w:rsidRPr="00481D2D" w:rsidRDefault="002C3934" w:rsidP="00715BF6">
            <w:pPr>
              <w:pStyle w:val="TAL"/>
              <w:keepNext w:val="0"/>
              <w:keepLines w:val="0"/>
              <w:rPr>
                <w:sz w:val="16"/>
                <w:szCs w:val="16"/>
              </w:rPr>
            </w:pPr>
          </w:p>
        </w:tc>
        <w:tc>
          <w:tcPr>
            <w:tcW w:w="419" w:type="dxa"/>
            <w:shd w:val="solid" w:color="FFFFFF" w:fill="auto"/>
          </w:tcPr>
          <w:p w14:paraId="5C4EB8CA" w14:textId="77777777" w:rsidR="002C3934" w:rsidRPr="00481D2D" w:rsidRDefault="002C3934" w:rsidP="00715BF6">
            <w:pPr>
              <w:pStyle w:val="TAR"/>
              <w:keepNext w:val="0"/>
              <w:keepLines w:val="0"/>
              <w:rPr>
                <w:sz w:val="16"/>
                <w:szCs w:val="16"/>
              </w:rPr>
            </w:pPr>
          </w:p>
        </w:tc>
        <w:tc>
          <w:tcPr>
            <w:tcW w:w="416"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725"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702"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2C3934" w:rsidRPr="00481D2D" w14:paraId="7896B09B" w14:textId="77777777" w:rsidTr="00AD6061">
        <w:tc>
          <w:tcPr>
            <w:tcW w:w="769"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1042"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15" w:type="dxa"/>
            <w:shd w:val="solid" w:color="FFFFFF" w:fill="auto"/>
          </w:tcPr>
          <w:p w14:paraId="71B1E99F" w14:textId="7B073FBC" w:rsidR="002C3934" w:rsidRPr="00481D2D" w:rsidRDefault="002C3934" w:rsidP="00715BF6">
            <w:pPr>
              <w:pStyle w:val="TAL"/>
              <w:keepNext w:val="0"/>
              <w:keepLines w:val="0"/>
              <w:rPr>
                <w:sz w:val="16"/>
                <w:szCs w:val="16"/>
              </w:rPr>
            </w:pPr>
          </w:p>
        </w:tc>
        <w:tc>
          <w:tcPr>
            <w:tcW w:w="419" w:type="dxa"/>
            <w:shd w:val="solid" w:color="FFFFFF" w:fill="auto"/>
          </w:tcPr>
          <w:p w14:paraId="515C6BC7" w14:textId="77777777" w:rsidR="002C3934" w:rsidRPr="00481D2D" w:rsidRDefault="002C3934" w:rsidP="00715BF6">
            <w:pPr>
              <w:pStyle w:val="TAR"/>
              <w:keepNext w:val="0"/>
              <w:keepLines w:val="0"/>
              <w:rPr>
                <w:sz w:val="16"/>
                <w:szCs w:val="16"/>
              </w:rPr>
            </w:pPr>
          </w:p>
        </w:tc>
        <w:tc>
          <w:tcPr>
            <w:tcW w:w="416"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725"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702"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2C3934" w:rsidRPr="00481D2D" w14:paraId="512E9DB2" w14:textId="77777777" w:rsidTr="00AD6061">
        <w:tc>
          <w:tcPr>
            <w:tcW w:w="769"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1042"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15" w:type="dxa"/>
            <w:shd w:val="solid" w:color="FFFFFF" w:fill="auto"/>
          </w:tcPr>
          <w:p w14:paraId="7AA91412" w14:textId="77777777" w:rsidR="002C3934" w:rsidRPr="00481D2D" w:rsidRDefault="002C3934" w:rsidP="00715BF6">
            <w:pPr>
              <w:pStyle w:val="TAL"/>
              <w:keepNext w:val="0"/>
              <w:keepLines w:val="0"/>
              <w:rPr>
                <w:sz w:val="16"/>
                <w:szCs w:val="16"/>
              </w:rPr>
            </w:pPr>
          </w:p>
        </w:tc>
        <w:tc>
          <w:tcPr>
            <w:tcW w:w="419" w:type="dxa"/>
            <w:shd w:val="solid" w:color="FFFFFF" w:fill="auto"/>
          </w:tcPr>
          <w:p w14:paraId="4373E80E" w14:textId="77777777" w:rsidR="002C3934" w:rsidRPr="00481D2D" w:rsidRDefault="002C3934" w:rsidP="00715BF6">
            <w:pPr>
              <w:pStyle w:val="TAR"/>
              <w:keepNext w:val="0"/>
              <w:keepLines w:val="0"/>
              <w:rPr>
                <w:sz w:val="16"/>
                <w:szCs w:val="16"/>
              </w:rPr>
            </w:pPr>
          </w:p>
        </w:tc>
        <w:tc>
          <w:tcPr>
            <w:tcW w:w="416"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725"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702"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2C3934" w:rsidRPr="00481D2D" w14:paraId="1FC46ED6" w14:textId="77777777" w:rsidTr="00AD6061">
        <w:tc>
          <w:tcPr>
            <w:tcW w:w="769"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419"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416"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725"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702"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2C3934" w:rsidRPr="00481D2D" w14:paraId="1A1C9C37" w14:textId="77777777" w:rsidTr="00AD6061">
        <w:tc>
          <w:tcPr>
            <w:tcW w:w="769"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15"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19"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416"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73274EB7" w14:textId="5A65F1F9" w:rsidR="002C3934" w:rsidRDefault="002C3934" w:rsidP="00715BF6">
            <w:pPr>
              <w:pStyle w:val="TAL"/>
              <w:keepNext w:val="0"/>
              <w:keepLines w:val="0"/>
              <w:rPr>
                <w:sz w:val="16"/>
                <w:szCs w:val="16"/>
              </w:rPr>
            </w:pPr>
            <w:proofErr w:type="spellStart"/>
            <w:r>
              <w:rPr>
                <w:sz w:val="16"/>
                <w:szCs w:val="16"/>
              </w:rPr>
              <w:t>Cleanup</w:t>
            </w:r>
            <w:proofErr w:type="spellEnd"/>
            <w:r>
              <w:rPr>
                <w:sz w:val="16"/>
                <w:szCs w:val="16"/>
              </w:rPr>
              <w:t xml:space="preserve"> of </w:t>
            </w:r>
            <w:proofErr w:type="spellStart"/>
            <w:r>
              <w:rPr>
                <w:sz w:val="16"/>
                <w:szCs w:val="16"/>
              </w:rPr>
              <w:t>Nadrf_DataManagement</w:t>
            </w:r>
            <w:proofErr w:type="spellEnd"/>
            <w:r>
              <w:rPr>
                <w:sz w:val="16"/>
                <w:szCs w:val="16"/>
              </w:rPr>
              <w:t xml:space="preserve"> data model</w:t>
            </w:r>
          </w:p>
        </w:tc>
        <w:tc>
          <w:tcPr>
            <w:tcW w:w="702"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2C3934" w:rsidRPr="00481D2D" w14:paraId="239C6F51" w14:textId="77777777" w:rsidTr="00AD6061">
        <w:tc>
          <w:tcPr>
            <w:tcW w:w="769"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19"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 xml:space="preserve">orrections in the </w:t>
            </w:r>
            <w:proofErr w:type="spellStart"/>
            <w:r>
              <w:rPr>
                <w:sz w:val="16"/>
                <w:szCs w:val="16"/>
              </w:rPr>
              <w:t>Nadrf_DataManagement</w:t>
            </w:r>
            <w:proofErr w:type="spellEnd"/>
            <w:r>
              <w:rPr>
                <w:sz w:val="16"/>
                <w:szCs w:val="16"/>
              </w:rPr>
              <w:t xml:space="preserve"> data model</w:t>
            </w:r>
          </w:p>
        </w:tc>
        <w:tc>
          <w:tcPr>
            <w:tcW w:w="702"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2C3934" w:rsidRPr="00481D2D" w14:paraId="2829617E" w14:textId="77777777" w:rsidTr="00AD6061">
        <w:tc>
          <w:tcPr>
            <w:tcW w:w="769"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15"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19"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416"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702"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2C3934" w:rsidRPr="00481D2D" w14:paraId="03914146" w14:textId="77777777" w:rsidTr="00AD6061">
        <w:tc>
          <w:tcPr>
            <w:tcW w:w="769"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19"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416"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702"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2C3934" w:rsidRPr="00481D2D" w14:paraId="567876C3" w14:textId="77777777" w:rsidTr="00AD6061">
        <w:tc>
          <w:tcPr>
            <w:tcW w:w="769"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19"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 xml:space="preserve">Support carrying Fetch Instructions in </w:t>
            </w:r>
            <w:proofErr w:type="spellStart"/>
            <w:r>
              <w:rPr>
                <w:sz w:val="16"/>
                <w:szCs w:val="16"/>
                <w:lang w:eastAsia="zh-CN"/>
              </w:rPr>
              <w:t>Nadrf_DataManagement_RetrievalNotify</w:t>
            </w:r>
            <w:proofErr w:type="spellEnd"/>
            <w:r>
              <w:rPr>
                <w:sz w:val="16"/>
                <w:szCs w:val="16"/>
                <w:lang w:eastAsia="zh-CN"/>
              </w:rPr>
              <w:t xml:space="preserve"> service operation</w:t>
            </w:r>
          </w:p>
        </w:tc>
        <w:tc>
          <w:tcPr>
            <w:tcW w:w="702"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2C3934" w:rsidRPr="00481D2D" w14:paraId="2B36AAC5" w14:textId="77777777" w:rsidTr="00AD6061">
        <w:tc>
          <w:tcPr>
            <w:tcW w:w="769"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419"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416"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702"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2C3934" w:rsidRPr="00481D2D" w14:paraId="7EC017D0" w14:textId="77777777" w:rsidTr="00AD6061">
        <w:tc>
          <w:tcPr>
            <w:tcW w:w="769"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15"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19"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416"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702"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2C3934" w:rsidRPr="00481D2D" w14:paraId="145136F9" w14:textId="77777777" w:rsidTr="00AD6061">
        <w:tc>
          <w:tcPr>
            <w:tcW w:w="769"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19"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416"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702"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2C3934" w:rsidRPr="00481D2D" w14:paraId="040380DB" w14:textId="77777777" w:rsidTr="00AD6061">
        <w:tc>
          <w:tcPr>
            <w:tcW w:w="769"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15"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419"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 xml:space="preserve">Correction on </w:t>
            </w:r>
            <w:proofErr w:type="spellStart"/>
            <w:r>
              <w:rPr>
                <w:sz w:val="16"/>
                <w:szCs w:val="16"/>
                <w:lang w:eastAsia="zh-CN"/>
              </w:rPr>
              <w:t>Nadrf_DataManagement_StorageRequest</w:t>
            </w:r>
            <w:proofErr w:type="spellEnd"/>
            <w:r>
              <w:rPr>
                <w:sz w:val="16"/>
                <w:szCs w:val="16"/>
                <w:lang w:eastAsia="zh-CN"/>
              </w:rPr>
              <w:t xml:space="preserve"> service operation</w:t>
            </w:r>
          </w:p>
        </w:tc>
        <w:tc>
          <w:tcPr>
            <w:tcW w:w="702"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2C3934" w:rsidRPr="00481D2D" w14:paraId="458EF9F3" w14:textId="77777777" w:rsidTr="00AD6061">
        <w:tc>
          <w:tcPr>
            <w:tcW w:w="769"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419"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416"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702"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2C3934" w:rsidRPr="00481D2D" w14:paraId="3E7359A4" w14:textId="77777777" w:rsidTr="00AD6061">
        <w:tc>
          <w:tcPr>
            <w:tcW w:w="769"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15"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419"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 xml:space="preserve">Update inputs of </w:t>
            </w:r>
            <w:proofErr w:type="spellStart"/>
            <w:r>
              <w:rPr>
                <w:sz w:val="16"/>
                <w:szCs w:val="16"/>
                <w:lang w:eastAsia="zh-CN"/>
              </w:rPr>
              <w:t>Nadrf_DataManagement_RetrievalNotify</w:t>
            </w:r>
            <w:proofErr w:type="spellEnd"/>
            <w:r>
              <w:rPr>
                <w:sz w:val="16"/>
                <w:szCs w:val="16"/>
                <w:lang w:eastAsia="zh-CN"/>
              </w:rPr>
              <w:t xml:space="preserve"> service</w:t>
            </w:r>
          </w:p>
        </w:tc>
        <w:tc>
          <w:tcPr>
            <w:tcW w:w="702"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2C3934" w:rsidRPr="00481D2D" w14:paraId="247A1469" w14:textId="77777777" w:rsidTr="00AD6061">
        <w:tc>
          <w:tcPr>
            <w:tcW w:w="769"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419"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416"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702"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2C3934" w:rsidRPr="00481D2D" w14:paraId="5EB0553D" w14:textId="77777777" w:rsidTr="00AD6061">
        <w:tc>
          <w:tcPr>
            <w:tcW w:w="769"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419"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416"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702"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2C3934" w:rsidRPr="00481D2D" w14:paraId="1AB9E526" w14:textId="77777777" w:rsidTr="00AD6061">
        <w:tc>
          <w:tcPr>
            <w:tcW w:w="769"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15"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419"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 xml:space="preserve">Update the </w:t>
            </w:r>
            <w:proofErr w:type="spellStart"/>
            <w:r>
              <w:rPr>
                <w:sz w:val="16"/>
                <w:szCs w:val="16"/>
                <w:lang w:eastAsia="zh-CN"/>
              </w:rPr>
              <w:t>apiVersion</w:t>
            </w:r>
            <w:proofErr w:type="spellEnd"/>
            <w:r>
              <w:rPr>
                <w:sz w:val="16"/>
                <w:szCs w:val="16"/>
                <w:lang w:eastAsia="zh-CN"/>
              </w:rPr>
              <w:t xml:space="preserve"> placeholder</w:t>
            </w:r>
          </w:p>
        </w:tc>
        <w:tc>
          <w:tcPr>
            <w:tcW w:w="702"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2C3934" w:rsidRPr="00481D2D" w14:paraId="4714D126" w14:textId="77777777" w:rsidTr="00AD6061">
        <w:tc>
          <w:tcPr>
            <w:tcW w:w="769"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15"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419"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416"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702"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2C3934" w:rsidRPr="00481D2D" w14:paraId="215DC898" w14:textId="77777777" w:rsidTr="00AD6061">
        <w:tc>
          <w:tcPr>
            <w:tcW w:w="769"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15"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419"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 xml:space="preserve">Update inputs of </w:t>
            </w:r>
            <w:proofErr w:type="spellStart"/>
            <w:r>
              <w:rPr>
                <w:sz w:val="16"/>
                <w:szCs w:val="16"/>
                <w:lang w:eastAsia="zh-CN"/>
              </w:rPr>
              <w:t>Nadrf_DataManagement_RetrievalNotify</w:t>
            </w:r>
            <w:proofErr w:type="spellEnd"/>
            <w:r>
              <w:rPr>
                <w:sz w:val="16"/>
                <w:szCs w:val="16"/>
                <w:lang w:eastAsia="zh-CN"/>
              </w:rPr>
              <w:t xml:space="preserve"> service</w:t>
            </w:r>
          </w:p>
        </w:tc>
        <w:tc>
          <w:tcPr>
            <w:tcW w:w="702"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2C3934" w:rsidRPr="00481D2D" w14:paraId="24131F19" w14:textId="77777777" w:rsidTr="00AD6061">
        <w:tc>
          <w:tcPr>
            <w:tcW w:w="769"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419"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 xml:space="preserve">Corrections in descriptions of the </w:t>
            </w:r>
            <w:proofErr w:type="spellStart"/>
            <w:r>
              <w:rPr>
                <w:sz w:val="16"/>
                <w:szCs w:val="16"/>
                <w:lang w:eastAsia="zh-CN"/>
              </w:rPr>
              <w:t>Nadrf_DataManagement_RetrievalRequest</w:t>
            </w:r>
            <w:proofErr w:type="spellEnd"/>
            <w:r>
              <w:rPr>
                <w:sz w:val="16"/>
                <w:szCs w:val="16"/>
                <w:lang w:eastAsia="zh-CN"/>
              </w:rPr>
              <w:t xml:space="preserve"> operation</w:t>
            </w:r>
          </w:p>
        </w:tc>
        <w:tc>
          <w:tcPr>
            <w:tcW w:w="702"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2C3934" w:rsidRPr="00481D2D" w14:paraId="716C1DE9" w14:textId="77777777" w:rsidTr="00AD6061">
        <w:tc>
          <w:tcPr>
            <w:tcW w:w="769"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19"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702"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2C3934" w:rsidRPr="00481D2D" w14:paraId="4A9D830D" w14:textId="77777777" w:rsidTr="00AD6061">
        <w:tc>
          <w:tcPr>
            <w:tcW w:w="769"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419"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702"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2C3934" w:rsidRPr="00481D2D" w14:paraId="19CB8241" w14:textId="77777777" w:rsidTr="00AD6061">
        <w:tc>
          <w:tcPr>
            <w:tcW w:w="769"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15"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419"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416"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702"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2C3934" w:rsidRPr="00481D2D" w14:paraId="30FED886" w14:textId="77777777" w:rsidTr="00AD6061">
        <w:tc>
          <w:tcPr>
            <w:tcW w:w="769"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419"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702"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2C3934" w:rsidRPr="00481D2D" w14:paraId="0273380D" w14:textId="77777777" w:rsidTr="00AD6061">
        <w:tc>
          <w:tcPr>
            <w:tcW w:w="769"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15"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419"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416"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702"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2C3934" w:rsidRPr="00481D2D" w14:paraId="24B23129" w14:textId="77777777" w:rsidTr="00AD6061">
        <w:tc>
          <w:tcPr>
            <w:tcW w:w="769"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419"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702"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2C3934" w:rsidRPr="00481D2D" w14:paraId="7AD4A799" w14:textId="77777777" w:rsidTr="00AD6061">
        <w:tc>
          <w:tcPr>
            <w:tcW w:w="769"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419"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702"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2C3934" w:rsidRPr="00481D2D" w14:paraId="501E737D" w14:textId="77777777" w:rsidTr="00AD6061">
        <w:tc>
          <w:tcPr>
            <w:tcW w:w="769"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15"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419"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 xml:space="preserve">Update the </w:t>
            </w:r>
            <w:proofErr w:type="spellStart"/>
            <w:r>
              <w:rPr>
                <w:sz w:val="16"/>
                <w:szCs w:val="16"/>
                <w:lang w:eastAsia="zh-CN"/>
              </w:rPr>
              <w:t>apiVersion</w:t>
            </w:r>
            <w:proofErr w:type="spellEnd"/>
            <w:r>
              <w:rPr>
                <w:sz w:val="16"/>
                <w:szCs w:val="16"/>
                <w:lang w:eastAsia="zh-CN"/>
              </w:rPr>
              <w:t xml:space="preserve"> in the specification</w:t>
            </w:r>
          </w:p>
        </w:tc>
        <w:tc>
          <w:tcPr>
            <w:tcW w:w="702"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2C3934" w:rsidRPr="00481D2D" w14:paraId="1920CA70" w14:textId="77777777" w:rsidTr="00AD6061">
        <w:tc>
          <w:tcPr>
            <w:tcW w:w="769"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15"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419"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416"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702"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2C3934" w:rsidRPr="00481D2D" w14:paraId="11084477" w14:textId="77777777" w:rsidTr="00AD6061">
        <w:tc>
          <w:tcPr>
            <w:tcW w:w="769"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15"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419"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416"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702"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2C3934" w:rsidRPr="00481D2D" w14:paraId="789D022E" w14:textId="77777777" w:rsidTr="00AD6061">
        <w:tc>
          <w:tcPr>
            <w:tcW w:w="769"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419"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 xml:space="preserve">Removal of non-sense statement for </w:t>
            </w:r>
            <w:proofErr w:type="spellStart"/>
            <w:r>
              <w:rPr>
                <w:sz w:val="16"/>
                <w:szCs w:val="16"/>
                <w:lang w:eastAsia="zh-CN"/>
              </w:rPr>
              <w:t>notificationURI</w:t>
            </w:r>
            <w:proofErr w:type="spellEnd"/>
          </w:p>
        </w:tc>
        <w:tc>
          <w:tcPr>
            <w:tcW w:w="702"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0056F25F" w14:textId="77777777" w:rsidTr="00AD6061">
        <w:tc>
          <w:tcPr>
            <w:tcW w:w="769"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419"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 xml:space="preserve">adding Consumer triggered Notification indication for </w:t>
            </w:r>
            <w:proofErr w:type="spellStart"/>
            <w:r>
              <w:rPr>
                <w:sz w:val="16"/>
                <w:szCs w:val="16"/>
                <w:lang w:eastAsia="zh-CN"/>
              </w:rPr>
              <w:t>Nadrf_DataManagement_RetrievalSubscribe</w:t>
            </w:r>
            <w:proofErr w:type="spellEnd"/>
          </w:p>
        </w:tc>
        <w:tc>
          <w:tcPr>
            <w:tcW w:w="702"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7DBB4CD9" w14:textId="77777777" w:rsidTr="00AD6061">
        <w:tc>
          <w:tcPr>
            <w:tcW w:w="769"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419"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 xml:space="preserve">Correction of data type of </w:t>
            </w:r>
            <w:proofErr w:type="spellStart"/>
            <w:r>
              <w:rPr>
                <w:sz w:val="16"/>
                <w:szCs w:val="16"/>
                <w:lang w:eastAsia="zh-CN"/>
              </w:rPr>
              <w:t>procInstruct</w:t>
            </w:r>
            <w:proofErr w:type="spellEnd"/>
          </w:p>
        </w:tc>
        <w:tc>
          <w:tcPr>
            <w:tcW w:w="702"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144A4C72" w14:textId="77777777" w:rsidTr="00AD6061">
        <w:tc>
          <w:tcPr>
            <w:tcW w:w="769"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15"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419"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416"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702"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149D9B30" w14:textId="77777777" w:rsidTr="00AD6061">
        <w:tc>
          <w:tcPr>
            <w:tcW w:w="769"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1042"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15"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419"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416"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725"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702"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2C3934" w:rsidRPr="00481D2D" w14:paraId="3E50FB26" w14:textId="77777777" w:rsidTr="00AD6061">
        <w:tc>
          <w:tcPr>
            <w:tcW w:w="769"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1042"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15"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419"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702"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2C3934" w:rsidRPr="00481D2D" w14:paraId="28117F51" w14:textId="77777777" w:rsidTr="00AD6061">
        <w:tc>
          <w:tcPr>
            <w:tcW w:w="769"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1042"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15"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419"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416"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702"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F61CD2" w:rsidRPr="00481D2D" w14:paraId="11617CAA" w14:textId="77777777" w:rsidTr="00AD6061">
        <w:tc>
          <w:tcPr>
            <w:tcW w:w="769"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15"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419"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702"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63FD8FF1" w14:textId="77777777" w:rsidTr="00AD6061">
        <w:tc>
          <w:tcPr>
            <w:tcW w:w="769"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5"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419"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416"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 xml:space="preserve">OAuth2 scopes in </w:t>
            </w:r>
            <w:proofErr w:type="spellStart"/>
            <w:r>
              <w:rPr>
                <w:rFonts w:cs="Arial"/>
                <w:color w:val="000000"/>
                <w:sz w:val="16"/>
                <w:szCs w:val="16"/>
              </w:rPr>
              <w:t>Nadrf_DataManagement</w:t>
            </w:r>
            <w:proofErr w:type="spellEnd"/>
            <w:r>
              <w:rPr>
                <w:rFonts w:cs="Arial"/>
                <w:color w:val="000000"/>
                <w:sz w:val="16"/>
                <w:szCs w:val="16"/>
              </w:rPr>
              <w:t xml:space="preserve"> API</w:t>
            </w:r>
          </w:p>
        </w:tc>
        <w:tc>
          <w:tcPr>
            <w:tcW w:w="702"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38B3038F" w14:textId="77777777" w:rsidTr="00AD6061">
        <w:tc>
          <w:tcPr>
            <w:tcW w:w="769"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419"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702"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1C43AA5F" w14:textId="77777777" w:rsidTr="00AD6061">
        <w:tc>
          <w:tcPr>
            <w:tcW w:w="769"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419"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702"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5E6C098A" w14:textId="77777777" w:rsidTr="00AD6061">
        <w:tc>
          <w:tcPr>
            <w:tcW w:w="769"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15"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419"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416"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 xml:space="preserve">Using </w:t>
            </w:r>
            <w:proofErr w:type="spellStart"/>
            <w:r>
              <w:rPr>
                <w:rFonts w:cs="Arial"/>
                <w:color w:val="000000"/>
                <w:sz w:val="16"/>
                <w:szCs w:val="16"/>
              </w:rPr>
              <w:t>DataSetTag</w:t>
            </w:r>
            <w:proofErr w:type="spellEnd"/>
            <w:r>
              <w:rPr>
                <w:rFonts w:cs="Arial"/>
                <w:color w:val="000000"/>
                <w:sz w:val="16"/>
                <w:szCs w:val="16"/>
              </w:rPr>
              <w:t xml:space="preserve"> in ADRF requests</w:t>
            </w:r>
          </w:p>
        </w:tc>
        <w:tc>
          <w:tcPr>
            <w:tcW w:w="702"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5240D1DF" w14:textId="77777777" w:rsidTr="00AD6061">
        <w:tc>
          <w:tcPr>
            <w:tcW w:w="769"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419"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 xml:space="preserve">Using </w:t>
            </w:r>
            <w:proofErr w:type="spellStart"/>
            <w:r>
              <w:rPr>
                <w:rFonts w:cs="Arial"/>
                <w:color w:val="000000"/>
                <w:sz w:val="16"/>
                <w:szCs w:val="16"/>
              </w:rPr>
              <w:t>DataSetTag</w:t>
            </w:r>
            <w:proofErr w:type="spellEnd"/>
            <w:r>
              <w:rPr>
                <w:rFonts w:cs="Arial"/>
                <w:color w:val="000000"/>
                <w:sz w:val="16"/>
                <w:szCs w:val="16"/>
              </w:rPr>
              <w:t xml:space="preserve"> in ADRF subscriptions</w:t>
            </w:r>
          </w:p>
        </w:tc>
        <w:tc>
          <w:tcPr>
            <w:tcW w:w="702"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2DE99660" w14:textId="77777777" w:rsidTr="00AD6061">
        <w:tc>
          <w:tcPr>
            <w:tcW w:w="769"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5"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419"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2"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46293650" w14:textId="77777777" w:rsidTr="00AD6061">
        <w:tc>
          <w:tcPr>
            <w:tcW w:w="769"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15"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419"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416"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725"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702"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8947B7" w:rsidRPr="00C07B96" w14:paraId="6298F816"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123CC758"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799C072F"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 xml:space="preserve">Editor Note removal for </w:t>
            </w:r>
            <w:proofErr w:type="spellStart"/>
            <w:r w:rsidRPr="00C07B96">
              <w:rPr>
                <w:sz w:val="16"/>
                <w:szCs w:val="16"/>
                <w:lang w:eastAsia="zh-CN"/>
              </w:rPr>
              <w:t>Nadrf_DataManagement</w:t>
            </w:r>
            <w:proofErr w:type="spellEnd"/>
            <w:r w:rsidRPr="00C07B96">
              <w:rPr>
                <w:sz w:val="16"/>
                <w:szCs w:val="16"/>
                <w:lang w:eastAsia="zh-CN"/>
              </w:rPr>
              <w:t xml:space="preserve"> API OAuth2 scope.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3786079D"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2273D861"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 xml:space="preserve">Update of info and </w:t>
            </w:r>
            <w:proofErr w:type="spellStart"/>
            <w:r w:rsidRPr="00C07B96">
              <w:rPr>
                <w:sz w:val="16"/>
                <w:szCs w:val="16"/>
                <w:lang w:eastAsia="zh-CN"/>
              </w:rPr>
              <w:t>externalDocs</w:t>
            </w:r>
            <w:proofErr w:type="spellEnd"/>
            <w:r w:rsidRPr="00C07B96">
              <w:rPr>
                <w:sz w:val="16"/>
                <w:szCs w:val="16"/>
                <w:lang w:eastAsia="zh-CN"/>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7F14C3" w:rsidRPr="00DC00BF" w14:paraId="10860B82"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 xml:space="preserve">Update the </w:t>
            </w:r>
            <w:proofErr w:type="spellStart"/>
            <w:r>
              <w:rPr>
                <w:rFonts w:cs="Arial"/>
                <w:sz w:val="16"/>
                <w:szCs w:val="16"/>
              </w:rPr>
              <w:t>Nadrf_MLModelManagement_RetrievalRequest</w:t>
            </w:r>
            <w:proofErr w:type="spellEnd"/>
            <w:r>
              <w:rPr>
                <w:rFonts w:cs="Arial"/>
                <w:sz w:val="16"/>
                <w:szCs w:val="16"/>
              </w:rPr>
              <w:t xml:space="preserve"> service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28F924D0"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086D268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 xml:space="preserve">Correction to </w:t>
            </w:r>
            <w:proofErr w:type="spellStart"/>
            <w:r>
              <w:rPr>
                <w:rFonts w:cs="Arial"/>
                <w:sz w:val="16"/>
                <w:szCs w:val="16"/>
              </w:rPr>
              <w:t>MLModelManagement_Delete</w:t>
            </w:r>
            <w:proofErr w:type="spellEnd"/>
            <w:r>
              <w:rPr>
                <w:rFonts w:cs="Arial"/>
                <w:sz w:val="16"/>
                <w:szCs w:val="16"/>
              </w:rPr>
              <w:t xml:space="preserve">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10C46894"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DB26883" w14:textId="1A689B4F" w:rsidR="007F14C3" w:rsidRPr="00DC00BF" w:rsidRDefault="007F14C3" w:rsidP="007F14C3">
            <w:pPr>
              <w:pStyle w:val="TAR"/>
              <w:rPr>
                <w:rFonts w:cs="Arial"/>
                <w:color w:val="000000"/>
                <w:sz w:val="16"/>
                <w:szCs w:val="16"/>
              </w:rPr>
            </w:pPr>
            <w:r>
              <w:rPr>
                <w:rFonts w:cs="Arial"/>
                <w:sz w:val="16"/>
                <w:szCs w:val="16"/>
              </w:rPr>
              <w:t xml:space="preserve">　</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3901604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 xml:space="preserve">Updates to </w:t>
            </w:r>
            <w:proofErr w:type="spellStart"/>
            <w:r>
              <w:rPr>
                <w:rFonts w:cs="Arial"/>
                <w:sz w:val="16"/>
                <w:szCs w:val="16"/>
              </w:rPr>
              <w:t>Nadrf_MLModelManagement_Delete</w:t>
            </w:r>
            <w:proofErr w:type="spellEnd"/>
            <w:r>
              <w:rPr>
                <w:rFonts w:cs="Arial"/>
                <w:sz w:val="16"/>
                <w:szCs w:val="16"/>
              </w:rPr>
              <w:t xml:space="preserve">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16AA20E2"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 xml:space="preserve">Updates to </w:t>
            </w:r>
            <w:proofErr w:type="spellStart"/>
            <w:r>
              <w:rPr>
                <w:rFonts w:cs="Arial"/>
                <w:sz w:val="16"/>
                <w:szCs w:val="16"/>
              </w:rPr>
              <w:t>Nadrf_MLModelManagement</w:t>
            </w:r>
            <w:proofErr w:type="spellEnd"/>
            <w:r>
              <w:rPr>
                <w:rFonts w:cs="Arial"/>
                <w:sz w:val="16"/>
                <w:szCs w:val="16"/>
              </w:rPr>
              <w:t xml:space="preserve"> API for </w:t>
            </w:r>
            <w:proofErr w:type="spellStart"/>
            <w:r>
              <w:rPr>
                <w:rFonts w:cs="Arial"/>
                <w:sz w:val="16"/>
                <w:szCs w:val="16"/>
              </w:rPr>
              <w:t>StorageRequest</w:t>
            </w:r>
            <w:proofErr w:type="spellEnd"/>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48C7D875"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 xml:space="preserve">Updates to </w:t>
            </w:r>
            <w:proofErr w:type="spellStart"/>
            <w:r>
              <w:rPr>
                <w:rFonts w:cs="Arial"/>
                <w:sz w:val="16"/>
                <w:szCs w:val="16"/>
              </w:rPr>
              <w:t>Nadrf_MLModelManagement_RetrievalRequest</w:t>
            </w:r>
            <w:proofErr w:type="spellEnd"/>
            <w:r>
              <w:rPr>
                <w:rFonts w:cs="Arial"/>
                <w:sz w:val="16"/>
                <w:szCs w:val="16"/>
              </w:rPr>
              <w:t xml:space="preserve">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4D5A3C9A"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 xml:space="preserve">Correction to </w:t>
            </w:r>
            <w:proofErr w:type="spellStart"/>
            <w:r>
              <w:rPr>
                <w:rFonts w:cs="Arial"/>
                <w:sz w:val="16"/>
                <w:szCs w:val="16"/>
              </w:rPr>
              <w:t>MLModelManagement_StorageRequest</w:t>
            </w:r>
            <w:proofErr w:type="spellEnd"/>
            <w:r>
              <w:rPr>
                <w:rFonts w:cs="Arial"/>
                <w:sz w:val="16"/>
                <w:szCs w:val="16"/>
              </w:rPr>
              <w:t xml:space="preserve">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7F14C3" w:rsidRPr="00DC00BF" w14:paraId="5541E285"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7F14C3" w:rsidRPr="00DC00BF" w14:paraId="35A3AB3D"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bl>
    <w:p w14:paraId="4A1E89D6" w14:textId="77777777" w:rsidR="002C3934" w:rsidRDefault="002C3934"/>
    <w:sectPr w:rsidR="002C3934">
      <w:headerReference w:type="default" r:id="rId56"/>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F8D2F" w14:textId="77777777" w:rsidR="0041190E" w:rsidRDefault="0041190E">
      <w:pPr>
        <w:spacing w:after="0"/>
      </w:pPr>
      <w:r>
        <w:separator/>
      </w:r>
    </w:p>
  </w:endnote>
  <w:endnote w:type="continuationSeparator" w:id="0">
    <w:p w14:paraId="201F36DC" w14:textId="77777777" w:rsidR="0041190E" w:rsidRDefault="004119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B8DBB" w14:textId="77777777" w:rsidR="0041190E" w:rsidRDefault="0041190E">
      <w:pPr>
        <w:spacing w:after="0"/>
      </w:pPr>
      <w:r>
        <w:separator/>
      </w:r>
    </w:p>
  </w:footnote>
  <w:footnote w:type="continuationSeparator" w:id="0">
    <w:p w14:paraId="68D49749" w14:textId="77777777" w:rsidR="0041190E" w:rsidRDefault="004119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6BE47C63"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2549">
      <w:rPr>
        <w:rFonts w:ascii="Arial" w:hAnsi="Arial" w:cs="Arial"/>
        <w:b/>
        <w:noProof/>
        <w:sz w:val="18"/>
        <w:szCs w:val="18"/>
      </w:rPr>
      <w:t>3GPP TS 29.575 V18.4.0 (2023-12)</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7DEE53EC"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2549">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3ACB3AF0"/>
    <w:multiLevelType w:val="multilevel"/>
    <w:tmpl w:val="3ACB3AF0"/>
    <w:lvl w:ilvl="0">
      <w:start w:val="1"/>
      <w:numFmt w:val="decimal"/>
      <w:pStyle w:val="ListBullet4"/>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749083542">
    <w:abstractNumId w:val="3"/>
  </w:num>
  <w:num w:numId="2" w16cid:durableId="1681539198">
    <w:abstractNumId w:val="9"/>
  </w:num>
  <w:num w:numId="3" w16cid:durableId="1022902609">
    <w:abstractNumId w:val="6"/>
  </w:num>
  <w:num w:numId="4" w16cid:durableId="2075228478">
    <w:abstractNumId w:val="7"/>
  </w:num>
  <w:num w:numId="5" w16cid:durableId="684019722">
    <w:abstractNumId w:val="4"/>
  </w:num>
  <w:num w:numId="6" w16cid:durableId="1319730482">
    <w:abstractNumId w:val="2"/>
  </w:num>
  <w:num w:numId="7" w16cid:durableId="789476158">
    <w:abstractNumId w:val="5"/>
  </w:num>
  <w:num w:numId="8" w16cid:durableId="20668627">
    <w:abstractNumId w:val="1"/>
  </w:num>
  <w:num w:numId="9" w16cid:durableId="1274629463">
    <w:abstractNumId w:val="0"/>
  </w:num>
  <w:num w:numId="10" w16cid:durableId="989211358">
    <w:abstractNumId w:val="10"/>
  </w:num>
  <w:num w:numId="11" w16cid:durableId="832530895">
    <w:abstractNumId w:val="8"/>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5615528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151EF"/>
    <w:rsid w:val="000160D1"/>
    <w:rsid w:val="00020FD6"/>
    <w:rsid w:val="00037057"/>
    <w:rsid w:val="00042CBC"/>
    <w:rsid w:val="000447A3"/>
    <w:rsid w:val="00055412"/>
    <w:rsid w:val="00061687"/>
    <w:rsid w:val="0006517C"/>
    <w:rsid w:val="00067F87"/>
    <w:rsid w:val="00080BA8"/>
    <w:rsid w:val="000E793D"/>
    <w:rsid w:val="000F7FCF"/>
    <w:rsid w:val="00123A18"/>
    <w:rsid w:val="001377D6"/>
    <w:rsid w:val="00143BD4"/>
    <w:rsid w:val="00144871"/>
    <w:rsid w:val="001461F3"/>
    <w:rsid w:val="00147FD1"/>
    <w:rsid w:val="001804A1"/>
    <w:rsid w:val="00195EF0"/>
    <w:rsid w:val="001A07F8"/>
    <w:rsid w:val="001A0D76"/>
    <w:rsid w:val="001A3AF3"/>
    <w:rsid w:val="001A5321"/>
    <w:rsid w:val="001B2009"/>
    <w:rsid w:val="001B3039"/>
    <w:rsid w:val="001B7B18"/>
    <w:rsid w:val="001C2E62"/>
    <w:rsid w:val="001C717D"/>
    <w:rsid w:val="001C74AB"/>
    <w:rsid w:val="001E2213"/>
    <w:rsid w:val="001F1A2F"/>
    <w:rsid w:val="001F4F85"/>
    <w:rsid w:val="001F6251"/>
    <w:rsid w:val="00205891"/>
    <w:rsid w:val="002203E0"/>
    <w:rsid w:val="002328AD"/>
    <w:rsid w:val="002328CD"/>
    <w:rsid w:val="00257945"/>
    <w:rsid w:val="00260729"/>
    <w:rsid w:val="00261870"/>
    <w:rsid w:val="00266466"/>
    <w:rsid w:val="00267616"/>
    <w:rsid w:val="002711C6"/>
    <w:rsid w:val="00276856"/>
    <w:rsid w:val="00277C0C"/>
    <w:rsid w:val="002978A1"/>
    <w:rsid w:val="002A030E"/>
    <w:rsid w:val="002A2047"/>
    <w:rsid w:val="002A47ED"/>
    <w:rsid w:val="002B0B05"/>
    <w:rsid w:val="002B24CB"/>
    <w:rsid w:val="002C3934"/>
    <w:rsid w:val="002F0E9F"/>
    <w:rsid w:val="00302DA6"/>
    <w:rsid w:val="00310D45"/>
    <w:rsid w:val="00315576"/>
    <w:rsid w:val="0031736A"/>
    <w:rsid w:val="0033295C"/>
    <w:rsid w:val="00344C99"/>
    <w:rsid w:val="0034606E"/>
    <w:rsid w:val="003504CB"/>
    <w:rsid w:val="00350C75"/>
    <w:rsid w:val="00356552"/>
    <w:rsid w:val="00356755"/>
    <w:rsid w:val="003601E3"/>
    <w:rsid w:val="00370804"/>
    <w:rsid w:val="003771F2"/>
    <w:rsid w:val="00392923"/>
    <w:rsid w:val="003B73F7"/>
    <w:rsid w:val="003C1630"/>
    <w:rsid w:val="003D595B"/>
    <w:rsid w:val="003E2E86"/>
    <w:rsid w:val="003F7661"/>
    <w:rsid w:val="00406BC2"/>
    <w:rsid w:val="0041190E"/>
    <w:rsid w:val="00422F56"/>
    <w:rsid w:val="00435A2A"/>
    <w:rsid w:val="004412BB"/>
    <w:rsid w:val="00450FA8"/>
    <w:rsid w:val="004646A7"/>
    <w:rsid w:val="00467621"/>
    <w:rsid w:val="00483B14"/>
    <w:rsid w:val="00497F89"/>
    <w:rsid w:val="004A5C0E"/>
    <w:rsid w:val="004C2421"/>
    <w:rsid w:val="004C60A9"/>
    <w:rsid w:val="0050268D"/>
    <w:rsid w:val="005074E8"/>
    <w:rsid w:val="00521098"/>
    <w:rsid w:val="005447B1"/>
    <w:rsid w:val="00545D23"/>
    <w:rsid w:val="00554002"/>
    <w:rsid w:val="005640A4"/>
    <w:rsid w:val="0057256B"/>
    <w:rsid w:val="0058233A"/>
    <w:rsid w:val="00584334"/>
    <w:rsid w:val="005868E6"/>
    <w:rsid w:val="005A0BA0"/>
    <w:rsid w:val="005A5451"/>
    <w:rsid w:val="005C0E2E"/>
    <w:rsid w:val="005E7502"/>
    <w:rsid w:val="005E7F43"/>
    <w:rsid w:val="006225F9"/>
    <w:rsid w:val="00631E11"/>
    <w:rsid w:val="0065720E"/>
    <w:rsid w:val="00660EB3"/>
    <w:rsid w:val="006A4EB4"/>
    <w:rsid w:val="006B73E1"/>
    <w:rsid w:val="006C3758"/>
    <w:rsid w:val="006C66DA"/>
    <w:rsid w:val="006C7DEC"/>
    <w:rsid w:val="006D5C87"/>
    <w:rsid w:val="00703CB5"/>
    <w:rsid w:val="007073D3"/>
    <w:rsid w:val="0071185E"/>
    <w:rsid w:val="00715BF6"/>
    <w:rsid w:val="007204AA"/>
    <w:rsid w:val="007207A9"/>
    <w:rsid w:val="00721E52"/>
    <w:rsid w:val="007258F7"/>
    <w:rsid w:val="007267BF"/>
    <w:rsid w:val="00727A63"/>
    <w:rsid w:val="0073232B"/>
    <w:rsid w:val="007644F6"/>
    <w:rsid w:val="00782306"/>
    <w:rsid w:val="00786143"/>
    <w:rsid w:val="00796F6B"/>
    <w:rsid w:val="007B279C"/>
    <w:rsid w:val="007B728F"/>
    <w:rsid w:val="007C4BB4"/>
    <w:rsid w:val="007D12F2"/>
    <w:rsid w:val="007D14CE"/>
    <w:rsid w:val="007D661F"/>
    <w:rsid w:val="007D708F"/>
    <w:rsid w:val="007E4DE2"/>
    <w:rsid w:val="007E79B2"/>
    <w:rsid w:val="007F14C3"/>
    <w:rsid w:val="007F6E5B"/>
    <w:rsid w:val="00804DF8"/>
    <w:rsid w:val="00810BB6"/>
    <w:rsid w:val="0081243D"/>
    <w:rsid w:val="008125C6"/>
    <w:rsid w:val="00834AA2"/>
    <w:rsid w:val="00836727"/>
    <w:rsid w:val="008504F7"/>
    <w:rsid w:val="008555A6"/>
    <w:rsid w:val="008623FD"/>
    <w:rsid w:val="008733D0"/>
    <w:rsid w:val="00874745"/>
    <w:rsid w:val="00876C3C"/>
    <w:rsid w:val="00882227"/>
    <w:rsid w:val="008947B7"/>
    <w:rsid w:val="008A1201"/>
    <w:rsid w:val="008A1972"/>
    <w:rsid w:val="008B75CD"/>
    <w:rsid w:val="008D1FF7"/>
    <w:rsid w:val="008D2AA5"/>
    <w:rsid w:val="008F5ADE"/>
    <w:rsid w:val="008F5D64"/>
    <w:rsid w:val="009011E4"/>
    <w:rsid w:val="009178E6"/>
    <w:rsid w:val="0092388B"/>
    <w:rsid w:val="009238C8"/>
    <w:rsid w:val="009451CF"/>
    <w:rsid w:val="00963DA5"/>
    <w:rsid w:val="00975578"/>
    <w:rsid w:val="0097630B"/>
    <w:rsid w:val="0098774F"/>
    <w:rsid w:val="009A7BAE"/>
    <w:rsid w:val="009B0842"/>
    <w:rsid w:val="009B230E"/>
    <w:rsid w:val="009B3BF8"/>
    <w:rsid w:val="009B418F"/>
    <w:rsid w:val="009C5B26"/>
    <w:rsid w:val="009C7DDE"/>
    <w:rsid w:val="009E097D"/>
    <w:rsid w:val="009F1AD9"/>
    <w:rsid w:val="00A10542"/>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58FD"/>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7098C"/>
    <w:rsid w:val="00B742CE"/>
    <w:rsid w:val="00B80321"/>
    <w:rsid w:val="00B81769"/>
    <w:rsid w:val="00B83328"/>
    <w:rsid w:val="00B8758B"/>
    <w:rsid w:val="00B961CE"/>
    <w:rsid w:val="00BB1335"/>
    <w:rsid w:val="00BB37C6"/>
    <w:rsid w:val="00BD127F"/>
    <w:rsid w:val="00BD4B03"/>
    <w:rsid w:val="00BE3A8C"/>
    <w:rsid w:val="00BF0C78"/>
    <w:rsid w:val="00C07B96"/>
    <w:rsid w:val="00C13691"/>
    <w:rsid w:val="00C313E0"/>
    <w:rsid w:val="00C417D5"/>
    <w:rsid w:val="00C42549"/>
    <w:rsid w:val="00C73C27"/>
    <w:rsid w:val="00C74645"/>
    <w:rsid w:val="00C820D6"/>
    <w:rsid w:val="00C87E99"/>
    <w:rsid w:val="00C91C31"/>
    <w:rsid w:val="00C9660E"/>
    <w:rsid w:val="00C966D9"/>
    <w:rsid w:val="00CA5C89"/>
    <w:rsid w:val="00CA5F5C"/>
    <w:rsid w:val="00CB50E9"/>
    <w:rsid w:val="00CB5208"/>
    <w:rsid w:val="00CC338A"/>
    <w:rsid w:val="00CC7693"/>
    <w:rsid w:val="00CD5B88"/>
    <w:rsid w:val="00CE2746"/>
    <w:rsid w:val="00CE577C"/>
    <w:rsid w:val="00D11FCD"/>
    <w:rsid w:val="00D339A1"/>
    <w:rsid w:val="00D45296"/>
    <w:rsid w:val="00D47096"/>
    <w:rsid w:val="00D472A5"/>
    <w:rsid w:val="00D516CF"/>
    <w:rsid w:val="00D52227"/>
    <w:rsid w:val="00D64EDE"/>
    <w:rsid w:val="00D71F1F"/>
    <w:rsid w:val="00D75F5E"/>
    <w:rsid w:val="00DA2CB4"/>
    <w:rsid w:val="00DA2DC4"/>
    <w:rsid w:val="00DA6C7A"/>
    <w:rsid w:val="00DB3143"/>
    <w:rsid w:val="00DC00BF"/>
    <w:rsid w:val="00DC0C9E"/>
    <w:rsid w:val="00DC389A"/>
    <w:rsid w:val="00DD3210"/>
    <w:rsid w:val="00DE199C"/>
    <w:rsid w:val="00DE3615"/>
    <w:rsid w:val="00DE39B4"/>
    <w:rsid w:val="00DE3B74"/>
    <w:rsid w:val="00DF54A3"/>
    <w:rsid w:val="00E01E18"/>
    <w:rsid w:val="00E0799B"/>
    <w:rsid w:val="00E24E14"/>
    <w:rsid w:val="00E471A6"/>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40CA7"/>
    <w:rsid w:val="00F547CF"/>
    <w:rsid w:val="00F61CD2"/>
    <w:rsid w:val="00F66554"/>
    <w:rsid w:val="00F71BB1"/>
    <w:rsid w:val="00F90D45"/>
    <w:rsid w:val="00F93843"/>
    <w:rsid w:val="00F97644"/>
    <w:rsid w:val="00FC1204"/>
    <w:rsid w:val="00FC7C65"/>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semiHidden/>
    <w:unhideWhenUsed/>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semiHidden/>
    <w:unhideWhenUsed/>
    <w:pPr>
      <w:numPr>
        <w:numId w:val="1"/>
      </w:numPr>
      <w:contextualSpacing/>
    </w:pPr>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Normal"/>
    <w:semiHidden/>
    <w:unhideWhenUsed/>
    <w:pPr>
      <w:numPr>
        <w:numId w:val="2"/>
      </w:numPr>
      <w:tabs>
        <w:tab w:val="clear" w:pos="720"/>
        <w:tab w:val="left" w:pos="737"/>
        <w:tab w:val="left" w:pos="1620"/>
      </w:tabs>
      <w:ind w:leftChars="600" w:left="1620" w:hangingChars="200" w:hanging="360"/>
      <w:contextualSpacing/>
    </w:pPr>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ListNumber">
    <w:name w:val="List Number"/>
    <w:basedOn w:val="Normal"/>
    <w:semiHidden/>
    <w:unhideWhenUsed/>
    <w:pPr>
      <w:numPr>
        <w:numId w:val="3"/>
      </w:numPr>
      <w:contextualSpacing/>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ListBullet">
    <w:name w:val="List Bullet"/>
    <w:basedOn w:val="Normal"/>
    <w:semiHidden/>
    <w:unhideWhenUsed/>
    <w:pPr>
      <w:numPr>
        <w:numId w:val="4"/>
      </w:numPr>
      <w:contextualSpacing/>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ListBullet3">
    <w:name w:val="List Bullet 3"/>
    <w:basedOn w:val="Normal"/>
    <w:semiHidden/>
    <w:unhideWhenUsed/>
    <w:pPr>
      <w:numPr>
        <w:numId w:val="5"/>
      </w:numPr>
      <w:tabs>
        <w:tab w:val="clear" w:pos="926"/>
      </w:tabs>
      <w:ind w:left="567" w:hanging="283"/>
      <w:contextualSpacing/>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unhideWhenUsed/>
    <w:pPr>
      <w:numPr>
        <w:numId w:val="6"/>
      </w:numPr>
      <w:contextualSpacing/>
    </w:pPr>
  </w:style>
  <w:style w:type="paragraph" w:styleId="List2">
    <w:name w:val="List 2"/>
    <w:basedOn w:val="Normal"/>
    <w:semiHidden/>
    <w:unhideWhenUsed/>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semiHidden/>
    <w:unhideWhenUsed/>
    <w:pPr>
      <w:numPr>
        <w:numId w:val="7"/>
      </w:numPr>
      <w:tabs>
        <w:tab w:val="clear" w:pos="643"/>
      </w:tabs>
      <w:ind w:left="644"/>
      <w:contextualSpacing/>
    </w:p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numPr>
        <w:numId w:val="0"/>
      </w:numPr>
      <w:tabs>
        <w:tab w:val="clear" w:pos="720"/>
        <w:tab w:val="left" w:pos="737"/>
      </w:tabs>
      <w:ind w:left="1702" w:hanging="284"/>
      <w:contextualSpacing w:val="0"/>
    </w:pPr>
    <w:rPr>
      <w:rFonts w:eastAsiaTheme="minorEastAsia"/>
    </w:rPr>
  </w:style>
  <w:style w:type="paragraph" w:styleId="ListNumber4">
    <w:name w:val="List Number 4"/>
    <w:basedOn w:val="Normal"/>
    <w:semiHidden/>
    <w:unhideWhenUsed/>
    <w:pPr>
      <w:numPr>
        <w:numId w:val="8"/>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unhideWhenUsed/>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pPr>
      <w:numPr>
        <w:numId w:val="9"/>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Normal"/>
    <w:semiHidden/>
    <w:unhideWhenUsed/>
    <w:pPr>
      <w:ind w:left="1415" w:hanging="283"/>
      <w:contextualSpacing/>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semiHidden/>
    <w:unhideWhenUsed/>
    <w:pPr>
      <w:spacing w:after="120" w:line="480" w:lineRule="auto"/>
    </w:pPr>
  </w:style>
  <w:style w:type="paragraph" w:styleId="List4">
    <w:name w:val="List 4"/>
    <w:basedOn w:val="Normal"/>
    <w:semiHidden/>
    <w:unhideWhenUsed/>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semiHidden/>
    <w:unhideWhenUsed/>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563C1"/>
      <w:u w:val="single"/>
    </w:rPr>
  </w:style>
  <w:style w:type="character" w:styleId="CommentReference">
    <w:name w:val="annotation reference"/>
    <w:basedOn w:val="DefaultParagraphFont"/>
    <w:semiHidden/>
    <w:unhideWhenUsed/>
    <w:rPr>
      <w:sz w:val="21"/>
      <w:szCs w:val="21"/>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paragraph" w:customStyle="1" w:styleId="1">
    <w:name w:val="修订1"/>
    <w:hidden/>
    <w:uiPriority w:val="99"/>
    <w:semiHidden/>
    <w:rPr>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NOChar">
    <w:name w:val="NO Char"/>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val="en-GB" w:eastAsia="en-US"/>
    </w:rPr>
  </w:style>
  <w:style w:type="character" w:customStyle="1" w:styleId="CommentTextChar">
    <w:name w:val="Comment Text Char"/>
    <w:basedOn w:val="DefaultParagraphFont"/>
    <w:link w:val="CommentText"/>
    <w:semiHidden/>
    <w:rPr>
      <w:rFonts w:eastAsia="SimSun"/>
      <w:lang w:val="en-GB" w:eastAsia="en-US"/>
    </w:rPr>
  </w:style>
  <w:style w:type="character" w:customStyle="1" w:styleId="CommentSubjectChar">
    <w:name w:val="Comment Subject Char"/>
    <w:basedOn w:val="CommentTextChar"/>
    <w:link w:val="CommentSubject"/>
    <w:semiHidden/>
    <w:rPr>
      <w:rFonts w:eastAsia="SimSun"/>
      <w:b/>
      <w:bCs/>
      <w:lang w:val="en-GB" w:eastAsia="en-US"/>
    </w:rPr>
  </w:style>
  <w:style w:type="character" w:customStyle="1" w:styleId="EWChar">
    <w:name w:val="EW Char"/>
    <w:link w:val="EW"/>
    <w:locked/>
    <w:rPr>
      <w:lang w:val="en-GB"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val="en-GB" w:eastAsia="en-US"/>
    </w:rPr>
  </w:style>
  <w:style w:type="character" w:customStyle="1" w:styleId="BodyText2Char">
    <w:name w:val="Body Text 2 Char"/>
    <w:basedOn w:val="DefaultParagraphFont"/>
    <w:link w:val="BodyText2"/>
    <w:semiHidden/>
    <w:rPr>
      <w:lang w:val="en-GB" w:eastAsia="en-US"/>
    </w:rPr>
  </w:style>
  <w:style w:type="character" w:customStyle="1" w:styleId="BodyText3Char">
    <w:name w:val="Body Text 3 Char"/>
    <w:basedOn w:val="DefaultParagraphFont"/>
    <w:link w:val="BodyText3"/>
    <w:semiHidden/>
    <w:rPr>
      <w:sz w:val="16"/>
      <w:szCs w:val="16"/>
      <w:lang w:val="en-GB" w:eastAsia="en-US"/>
    </w:rPr>
  </w:style>
  <w:style w:type="character" w:customStyle="1" w:styleId="BodyTextFirstIndentChar">
    <w:name w:val="Body Text First Indent Char"/>
    <w:basedOn w:val="BodyTextChar"/>
    <w:link w:val="BodyTextFirstIndent"/>
    <w:semiHidden/>
    <w:rPr>
      <w:lang w:val="en-GB" w:eastAsia="en-US"/>
    </w:rPr>
  </w:style>
  <w:style w:type="character" w:customStyle="1" w:styleId="BodyTextIndentChar">
    <w:name w:val="Body Text Indent Char"/>
    <w:basedOn w:val="DefaultParagraphFont"/>
    <w:link w:val="BodyTextIndent"/>
    <w:semiHidden/>
    <w:rPr>
      <w:lang w:val="en-GB" w:eastAsia="en-US"/>
    </w:rPr>
  </w:style>
  <w:style w:type="character" w:customStyle="1" w:styleId="BodyTextFirstIndent2Char">
    <w:name w:val="Body Text First Indent 2 Char"/>
    <w:basedOn w:val="BodyTextIndentChar"/>
    <w:link w:val="BodyTextFirstIndent2"/>
    <w:semiHidden/>
    <w:rPr>
      <w:lang w:val="en-GB" w:eastAsia="en-US"/>
    </w:rPr>
  </w:style>
  <w:style w:type="character" w:customStyle="1" w:styleId="BodyTextIndent2Char">
    <w:name w:val="Body Text Indent 2 Char"/>
    <w:basedOn w:val="DefaultParagraphFont"/>
    <w:link w:val="BodyTextIndent2"/>
    <w:semiHidden/>
    <w:rPr>
      <w:lang w:val="en-GB" w:eastAsia="en-US"/>
    </w:rPr>
  </w:style>
  <w:style w:type="character" w:customStyle="1" w:styleId="BodyTextIndent3Char">
    <w:name w:val="Body Text Indent 3 Char"/>
    <w:basedOn w:val="DefaultParagraphFont"/>
    <w:link w:val="BodyTextIndent3"/>
    <w:semiHidden/>
    <w:rPr>
      <w:sz w:val="16"/>
      <w:szCs w:val="16"/>
      <w:lang w:val="en-GB" w:eastAsia="en-US"/>
    </w:rPr>
  </w:style>
  <w:style w:type="character" w:customStyle="1" w:styleId="ClosingChar">
    <w:name w:val="Closing Char"/>
    <w:basedOn w:val="DefaultParagraphFont"/>
    <w:link w:val="Closing"/>
    <w:semiHidden/>
    <w:rPr>
      <w:lang w:val="en-GB" w:eastAsia="en-US"/>
    </w:rPr>
  </w:style>
  <w:style w:type="character" w:customStyle="1" w:styleId="DateChar">
    <w:name w:val="Date Char"/>
    <w:basedOn w:val="DefaultParagraphFont"/>
    <w:link w:val="Date"/>
    <w:semiHidden/>
    <w:rPr>
      <w:lang w:val="en-GB" w:eastAsia="en-US"/>
    </w:rPr>
  </w:style>
  <w:style w:type="character" w:customStyle="1" w:styleId="E-mailSignatureChar">
    <w:name w:val="E-mail Signature Char"/>
    <w:basedOn w:val="DefaultParagraphFont"/>
    <w:link w:val="E-mailSignature"/>
    <w:semiHidden/>
    <w:rPr>
      <w:lang w:val="en-GB" w:eastAsia="en-US"/>
    </w:rPr>
  </w:style>
  <w:style w:type="character" w:customStyle="1" w:styleId="EndnoteTextChar">
    <w:name w:val="Endnote Text Char"/>
    <w:basedOn w:val="DefaultParagraphFont"/>
    <w:link w:val="EndnoteText"/>
    <w:rPr>
      <w:lang w:val="en-GB" w:eastAsia="en-US"/>
    </w:rPr>
  </w:style>
  <w:style w:type="character" w:customStyle="1" w:styleId="HTMLAddressChar">
    <w:name w:val="HTML Address Char"/>
    <w:basedOn w:val="DefaultParagraphFont"/>
    <w:link w:val="HTMLAddress"/>
    <w:semiHidden/>
    <w:rPr>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en-GB" w:eastAsia="en-US"/>
    </w:rPr>
  </w:style>
  <w:style w:type="character" w:customStyle="1" w:styleId="SalutationChar">
    <w:name w:val="Salutation Char"/>
    <w:basedOn w:val="DefaultParagraphFont"/>
    <w:link w:val="Salutation"/>
    <w:semiHidden/>
    <w:rPr>
      <w:lang w:val="en-GB" w:eastAsia="en-US"/>
    </w:rPr>
  </w:style>
  <w:style w:type="character" w:customStyle="1" w:styleId="SignatureChar">
    <w:name w:val="Signature Char"/>
    <w:basedOn w:val="DefaultParagraphFont"/>
    <w:link w:val="Signature"/>
    <w:semiHidden/>
    <w:rPr>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715BF6"/>
  </w:style>
  <w:style w:type="paragraph" w:styleId="TOCHeading">
    <w:name w:val="TOC Heading"/>
    <w:basedOn w:val="Heading1"/>
    <w:next w:val="Normal"/>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7.vsdx"/><Relationship Id="rId50" Type="http://schemas.openxmlformats.org/officeDocument/2006/relationships/image" Target="media/image22.emf"/><Relationship Id="rId55" Type="http://schemas.openxmlformats.org/officeDocument/2006/relationships/package" Target="embeddings/Microsoft_Visio_Drawing21.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package" Target="embeddings/Microsoft_Visio_Drawing14.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image" Target="media/image17.emf"/><Relationship Id="rId45" Type="http://schemas.openxmlformats.org/officeDocument/2006/relationships/package" Target="embeddings/Microsoft_Visio_Drawing16.vsdx"/><Relationship Id="rId53" Type="http://schemas.openxmlformats.org/officeDocument/2006/relationships/package" Target="embeddings/Microsoft_Visio_Drawing20.vsdx"/><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8.vsdx"/><Relationship Id="rId57"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image" Target="media/image19.emf"/><Relationship Id="rId52" Type="http://schemas.openxmlformats.org/officeDocument/2006/relationships/image" Target="media/image23.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image" Target="media/image21.emf"/><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package" Target="embeddings/Microsoft_Visio_Drawing19.vsdx"/><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84</Pages>
  <Words>28343</Words>
  <Characters>161561</Characters>
  <Application>Microsoft Office Word</Application>
  <DocSecurity>0</DocSecurity>
  <Lines>1346</Lines>
  <Paragraphs>379</Paragraphs>
  <ScaleCrop>false</ScaleCrop>
  <Company>ETSI</Company>
  <LinksUpToDate>false</LinksUpToDate>
  <CharactersWithSpaces>189525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MCC</cp:lastModifiedBy>
  <cp:revision>5</cp:revision>
  <cp:lastPrinted>2019-02-25T22:05:00Z</cp:lastPrinted>
  <dcterms:created xsi:type="dcterms:W3CDTF">2023-12-13T04:49:00Z</dcterms:created>
  <dcterms:modified xsi:type="dcterms:W3CDTF">2023-12-18T20:28:00Z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