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3"/>
              <w:framePr w:w="0" w:hRule="auto" w:wrap="auto" w:vAnchor="margin" w:hAnchor="text" w:yAlign="inline"/>
              <w:rPr>
                <w:highlight w:val="none"/>
                <w:rPrChange w:id="0" w:author="ly20230823" w:date="2023-08-24T14:01:22Z">
                  <w:rPr/>
                </w:rPrChange>
              </w:rPr>
            </w:pPr>
            <w:bookmarkStart w:id="0" w:name="page1"/>
            <w:r>
              <w:rPr>
                <w:sz w:val="64"/>
                <w:highlight w:val="none"/>
                <w:rPrChange w:id="1" w:author="ly20230823" w:date="2023-08-24T14:01:22Z">
                  <w:rPr>
                    <w:sz w:val="64"/>
                  </w:rPr>
                </w:rPrChange>
              </w:rPr>
              <w:t xml:space="preserve">3GPP </w:t>
            </w:r>
            <w:bookmarkStart w:id="1" w:name="specType1"/>
            <w:r>
              <w:rPr>
                <w:sz w:val="64"/>
                <w:highlight w:val="none"/>
                <w:rPrChange w:id="2" w:author="ly20230823" w:date="2023-08-24T14:01:22Z">
                  <w:rPr>
                    <w:sz w:val="64"/>
                    <w:highlight w:val="yellow"/>
                  </w:rPr>
                </w:rPrChange>
              </w:rPr>
              <w:t>TR</w:t>
            </w:r>
            <w:bookmarkEnd w:id="1"/>
            <w:r>
              <w:rPr>
                <w:sz w:val="64"/>
                <w:highlight w:val="none"/>
                <w:rPrChange w:id="3" w:author="ly20230823" w:date="2023-08-24T14:01:22Z">
                  <w:rPr>
                    <w:sz w:val="64"/>
                  </w:rPr>
                </w:rPrChange>
              </w:rPr>
              <w:t xml:space="preserve"> </w:t>
            </w:r>
            <w:bookmarkStart w:id="2" w:name="specNumber"/>
            <w:r>
              <w:rPr>
                <w:rFonts w:hint="eastAsia" w:eastAsia="宋体"/>
                <w:sz w:val="64"/>
                <w:highlight w:val="none"/>
                <w:lang w:val="en-US" w:eastAsia="zh-CN"/>
                <w:rPrChange w:id="4" w:author="ly20230823" w:date="2023-08-24T14:01:22Z">
                  <w:rPr>
                    <w:rFonts w:hint="eastAsia" w:eastAsia="宋体"/>
                    <w:sz w:val="64"/>
                    <w:lang w:val="en-US" w:eastAsia="zh-CN"/>
                  </w:rPr>
                </w:rPrChange>
              </w:rPr>
              <w:t>23</w:t>
            </w:r>
            <w:r>
              <w:rPr>
                <w:sz w:val="64"/>
                <w:highlight w:val="none"/>
                <w:rPrChange w:id="5" w:author="ly20230823" w:date="2023-08-24T14:01:22Z">
                  <w:rPr>
                    <w:sz w:val="64"/>
                    <w:highlight w:val="yellow"/>
                  </w:rPr>
                </w:rPrChange>
              </w:rPr>
              <w:t>.</w:t>
            </w:r>
            <w:bookmarkEnd w:id="2"/>
            <w:r>
              <w:rPr>
                <w:rFonts w:hint="eastAsia" w:eastAsia="宋体"/>
                <w:sz w:val="64"/>
                <w:highlight w:val="none"/>
                <w:lang w:val="en-US" w:eastAsia="zh-CN"/>
                <w:rPrChange w:id="6" w:author="ly20230823" w:date="2023-08-24T14:01:22Z">
                  <w:rPr>
                    <w:rFonts w:hint="eastAsia" w:eastAsia="宋体"/>
                    <w:sz w:val="64"/>
                    <w:highlight w:val="yellow"/>
                    <w:lang w:val="en-US" w:eastAsia="zh-CN"/>
                  </w:rPr>
                </w:rPrChange>
              </w:rPr>
              <w:t>700-92</w:t>
            </w:r>
            <w:r>
              <w:rPr>
                <w:sz w:val="64"/>
                <w:highlight w:val="none"/>
                <w:rPrChange w:id="7" w:author="ly20230823" w:date="2023-08-24T14:01:22Z">
                  <w:rPr>
                    <w:sz w:val="64"/>
                  </w:rPr>
                </w:rPrChange>
              </w:rPr>
              <w:t xml:space="preserve"> </w:t>
            </w:r>
            <w:r>
              <w:rPr>
                <w:highlight w:val="none"/>
                <w:rPrChange w:id="8" w:author="ly20230823" w:date="2023-08-24T14:01:22Z">
                  <w:rPr/>
                </w:rPrChange>
              </w:rPr>
              <w:t>V</w:t>
            </w:r>
            <w:bookmarkStart w:id="3" w:name="specVersion"/>
            <w:r>
              <w:rPr>
                <w:rFonts w:hint="eastAsia" w:eastAsia="宋体"/>
                <w:highlight w:val="none"/>
                <w:lang w:val="en-US" w:eastAsia="zh-CN"/>
                <w:rPrChange w:id="9" w:author="ly20230823" w:date="2023-08-24T14:01:22Z">
                  <w:rPr>
                    <w:rFonts w:hint="eastAsia" w:eastAsia="宋体"/>
                    <w:lang w:val="en-US" w:eastAsia="zh-CN"/>
                  </w:rPr>
                </w:rPrChange>
              </w:rPr>
              <w:t>0</w:t>
            </w:r>
            <w:r>
              <w:rPr>
                <w:highlight w:val="none"/>
                <w:rPrChange w:id="10" w:author="ly20230823" w:date="2023-08-24T14:01:22Z">
                  <w:rPr>
                    <w:highlight w:val="yellow"/>
                  </w:rPr>
                </w:rPrChange>
              </w:rPr>
              <w:t>.</w:t>
            </w:r>
            <w:r>
              <w:rPr>
                <w:rFonts w:hint="eastAsia" w:eastAsia="宋体"/>
                <w:highlight w:val="none"/>
                <w:lang w:val="en-US" w:eastAsia="zh-CN"/>
                <w:rPrChange w:id="11" w:author="ly20230823" w:date="2023-08-24T14:01:22Z">
                  <w:rPr>
                    <w:rFonts w:hint="eastAsia" w:eastAsia="宋体"/>
                    <w:highlight w:val="yellow"/>
                    <w:lang w:val="en-US" w:eastAsia="zh-CN"/>
                  </w:rPr>
                </w:rPrChange>
              </w:rPr>
              <w:t>0</w:t>
            </w:r>
            <w:r>
              <w:rPr>
                <w:highlight w:val="none"/>
                <w:rPrChange w:id="12" w:author="ly20230823" w:date="2023-08-24T14:01:22Z">
                  <w:rPr>
                    <w:highlight w:val="yellow"/>
                  </w:rPr>
                </w:rPrChange>
              </w:rPr>
              <w:t>.</w:t>
            </w:r>
            <w:bookmarkEnd w:id="3"/>
            <w:r>
              <w:rPr>
                <w:rFonts w:hint="eastAsia" w:eastAsia="宋体"/>
                <w:highlight w:val="none"/>
                <w:lang w:val="en-US" w:eastAsia="zh-CN"/>
                <w:rPrChange w:id="13" w:author="ly20230823" w:date="2023-08-24T14:01:22Z">
                  <w:rPr>
                    <w:rFonts w:hint="eastAsia" w:eastAsia="宋体"/>
                    <w:highlight w:val="yellow"/>
                    <w:lang w:val="en-US" w:eastAsia="zh-CN"/>
                  </w:rPr>
                </w:rPrChange>
              </w:rPr>
              <w:t>0</w:t>
            </w:r>
            <w:r>
              <w:rPr>
                <w:highlight w:val="none"/>
                <w:rPrChange w:id="14" w:author="ly20230823" w:date="2023-08-24T14:01:22Z">
                  <w:rPr/>
                </w:rPrChange>
              </w:rPr>
              <w:t xml:space="preserve"> </w:t>
            </w:r>
            <w:r>
              <w:rPr>
                <w:sz w:val="32"/>
                <w:highlight w:val="none"/>
                <w:rPrChange w:id="15" w:author="ly20230823" w:date="2023-08-24T14:01:22Z">
                  <w:rPr>
                    <w:sz w:val="32"/>
                  </w:rPr>
                </w:rPrChange>
              </w:rPr>
              <w:t>(</w:t>
            </w:r>
            <w:bookmarkStart w:id="4" w:name="issueDate"/>
            <w:r>
              <w:rPr>
                <w:rFonts w:hint="eastAsia" w:eastAsia="宋体"/>
                <w:sz w:val="32"/>
                <w:highlight w:val="none"/>
                <w:lang w:val="en-US" w:eastAsia="zh-CN"/>
                <w:rPrChange w:id="16" w:author="ly20230823" w:date="2023-08-24T14:01:22Z">
                  <w:rPr>
                    <w:rFonts w:hint="eastAsia" w:eastAsia="宋体"/>
                    <w:sz w:val="32"/>
                    <w:highlight w:val="yellow"/>
                    <w:lang w:val="en-US" w:eastAsia="zh-CN"/>
                  </w:rPr>
                </w:rPrChange>
              </w:rPr>
              <w:t>2023</w:t>
            </w:r>
            <w:r>
              <w:rPr>
                <w:sz w:val="32"/>
                <w:highlight w:val="none"/>
                <w:rPrChange w:id="17" w:author="ly20230823" w:date="2023-08-24T14:01:22Z">
                  <w:rPr>
                    <w:sz w:val="32"/>
                    <w:highlight w:val="yellow"/>
                  </w:rPr>
                </w:rPrChange>
              </w:rPr>
              <w:t>-</w:t>
            </w:r>
            <w:bookmarkEnd w:id="4"/>
            <w:r>
              <w:rPr>
                <w:rFonts w:hint="eastAsia" w:eastAsia="宋体"/>
                <w:sz w:val="32"/>
                <w:highlight w:val="none"/>
                <w:lang w:val="en-US" w:eastAsia="zh-CN"/>
                <w:rPrChange w:id="18" w:author="ly20230823" w:date="2023-08-24T14:01:22Z">
                  <w:rPr>
                    <w:rFonts w:hint="eastAsia" w:eastAsia="宋体"/>
                    <w:sz w:val="32"/>
                    <w:highlight w:val="yellow"/>
                    <w:lang w:val="en-US" w:eastAsia="zh-CN"/>
                  </w:rPr>
                </w:rPrChange>
              </w:rPr>
              <w:t>08</w:t>
            </w:r>
            <w:r>
              <w:rPr>
                <w:sz w:val="32"/>
                <w:highlight w:val="none"/>
                <w:rPrChange w:id="19" w:author="ly20230823" w:date="2023-08-24T14:01:22Z">
                  <w:rPr>
                    <w:sz w:val="32"/>
                  </w:rPr>
                </w:rPrChang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4"/>
              <w:framePr w:w="0" w:hRule="auto" w:wrap="auto" w:vAnchor="margin" w:hAnchor="text" w:yAlign="inline"/>
              <w:rPr>
                <w:highlight w:val="none"/>
                <w:rPrChange w:id="20" w:author="ly20230823" w:date="2023-08-24T14:01:22Z">
                  <w:rPr/>
                </w:rPrChange>
              </w:rPr>
            </w:pPr>
            <w:r>
              <w:rPr>
                <w:highlight w:val="none"/>
                <w:rPrChange w:id="21" w:author="ly20230823" w:date="2023-08-24T14:01:22Z">
                  <w:rPr/>
                </w:rPrChange>
              </w:rPr>
              <w:t xml:space="preserve">Technical </w:t>
            </w:r>
            <w:bookmarkStart w:id="5" w:name="spectype2"/>
            <w:r>
              <w:rPr>
                <w:highlight w:val="none"/>
                <w:rPrChange w:id="22" w:author="ly20230823" w:date="2023-08-24T14:01:22Z">
                  <w:rPr>
                    <w:highlight w:val="yellow"/>
                  </w:rPr>
                </w:rPrChange>
              </w:rPr>
              <w:t>Report</w:t>
            </w:r>
            <w:bookmarkEnd w:id="5"/>
          </w:p>
          <w:p>
            <w:pPr>
              <w:pStyle w:val="128"/>
              <w:rPr>
                <w:highlight w:val="none"/>
                <w:rPrChange w:id="23" w:author="ly20230823" w:date="2023-08-24T14:01:22Z">
                  <w:rPr/>
                </w:rPrChange>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5"/>
              <w:framePr w:wrap="auto" w:vAnchor="margin" w:hAnchor="text" w:yAlign="inline"/>
              <w:rPr>
                <w:highlight w:val="none"/>
                <w:rPrChange w:id="24" w:author="ly20230823" w:date="2023-08-24T14:01:22Z">
                  <w:rPr/>
                </w:rPrChange>
              </w:rPr>
            </w:pPr>
            <w:r>
              <w:rPr>
                <w:highlight w:val="none"/>
                <w:rPrChange w:id="25" w:author="ly20230823" w:date="2023-08-24T14:01:22Z">
                  <w:rPr/>
                </w:rPrChange>
              </w:rPr>
              <w:t>3rd Generation Partnership Project;</w:t>
            </w:r>
          </w:p>
          <w:p>
            <w:pPr>
              <w:pStyle w:val="115"/>
              <w:framePr w:wrap="auto" w:vAnchor="margin" w:hAnchor="text" w:yAlign="inline"/>
              <w:rPr>
                <w:highlight w:val="none"/>
                <w:rPrChange w:id="26" w:author="ly20230823" w:date="2023-08-24T14:01:22Z">
                  <w:rPr>
                    <w:highlight w:val="yellow"/>
                  </w:rPr>
                </w:rPrChange>
              </w:rPr>
            </w:pPr>
            <w:r>
              <w:rPr>
                <w:highlight w:val="none"/>
                <w:rPrChange w:id="27" w:author="ly20230823" w:date="2023-08-24T14:01:22Z">
                  <w:rPr/>
                </w:rPrChange>
              </w:rPr>
              <w:t xml:space="preserve">Technical Specification Group </w:t>
            </w:r>
            <w:bookmarkStart w:id="6" w:name="specTitle"/>
            <w:r>
              <w:rPr>
                <w:highlight w:val="none"/>
                <w:lang w:val="en-IN"/>
                <w:rPrChange w:id="28" w:author="ly20230823" w:date="2023-08-24T14:01:22Z">
                  <w:rPr>
                    <w:lang w:val="en-IN"/>
                  </w:rPr>
                </w:rPrChange>
              </w:rPr>
              <w:t>Services and System Aspects</w:t>
            </w:r>
            <w:r>
              <w:rPr>
                <w:highlight w:val="none"/>
                <w:rPrChange w:id="29" w:author="ly20230823" w:date="2023-08-24T14:01:22Z">
                  <w:rPr>
                    <w:highlight w:val="yellow"/>
                  </w:rPr>
                </w:rPrChange>
              </w:rPr>
              <w:t>;</w:t>
            </w:r>
          </w:p>
          <w:p>
            <w:pPr>
              <w:pStyle w:val="115"/>
              <w:framePr w:wrap="auto" w:vAnchor="margin" w:hAnchor="text" w:yAlign="inline"/>
              <w:rPr>
                <w:highlight w:val="none"/>
                <w:rPrChange w:id="30" w:author="ly20230823" w:date="2023-08-24T14:01:22Z">
                  <w:rPr/>
                </w:rPrChange>
              </w:rPr>
            </w:pPr>
            <w:r>
              <w:rPr>
                <w:rFonts w:hint="eastAsia"/>
                <w:highlight w:val="none"/>
                <w:rPrChange w:id="31" w:author="ly20230823" w:date="2023-08-24T14:01:22Z">
                  <w:rPr>
                    <w:rFonts w:hint="eastAsia"/>
                    <w:highlight w:val="yellow"/>
                  </w:rPr>
                </w:rPrChange>
              </w:rPr>
              <w:t>Study on Service aspects for supporting the eMMTel service</w:t>
            </w:r>
            <w:bookmarkEnd w:id="6"/>
          </w:p>
          <w:p>
            <w:pPr>
              <w:pStyle w:val="115"/>
              <w:framePr w:wrap="auto" w:vAnchor="margin" w:hAnchor="text" w:yAlign="inline"/>
              <w:rPr>
                <w:i/>
                <w:sz w:val="28"/>
                <w:highlight w:val="none"/>
                <w:rPrChange w:id="32" w:author="ly20230823" w:date="2023-08-24T14:01:22Z">
                  <w:rPr>
                    <w:i/>
                    <w:sz w:val="28"/>
                  </w:rPr>
                </w:rPrChange>
              </w:rPr>
            </w:pPr>
            <w:r>
              <w:rPr>
                <w:highlight w:val="none"/>
                <w:rPrChange w:id="33" w:author="ly20230823" w:date="2023-08-24T14:01:22Z">
                  <w:rPr/>
                </w:rPrChange>
              </w:rPr>
              <w:t>(</w:t>
            </w:r>
            <w:r>
              <w:rPr>
                <w:rStyle w:val="95"/>
                <w:highlight w:val="none"/>
                <w:rPrChange w:id="34" w:author="ly20230823" w:date="2023-08-24T14:01:22Z">
                  <w:rPr>
                    <w:rStyle w:val="95"/>
                  </w:rPr>
                </w:rPrChange>
              </w:rPr>
              <w:t xml:space="preserve">Release </w:t>
            </w:r>
            <w:bookmarkStart w:id="7" w:name="specRelease"/>
            <w:r>
              <w:rPr>
                <w:rStyle w:val="95"/>
                <w:highlight w:val="none"/>
                <w:rPrChange w:id="35" w:author="ly20230823" w:date="2023-08-24T14:01:22Z">
                  <w:rPr>
                    <w:rStyle w:val="95"/>
                    <w:highlight w:val="yellow"/>
                  </w:rPr>
                </w:rPrChange>
              </w:rPr>
              <w:t>19</w:t>
            </w:r>
            <w:bookmarkEnd w:id="7"/>
            <w:r>
              <w:rPr>
                <w:highlight w:val="none"/>
                <w:rPrChange w:id="36" w:author="ly20230823" w:date="2023-08-24T14:01:22Z">
                  <w:rPr/>
                </w:rPrChang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1"/>
              <w:rPr>
                <w:highlight w:val="none"/>
                <w:rPrChange w:id="37" w:author="ly20230823" w:date="2023-08-24T14:01:35Z">
                  <w:rPr/>
                </w:rPrChange>
              </w:rPr>
            </w:pPr>
            <w:r>
              <w:rPr>
                <w:highlight w:val="none"/>
                <w:rPrChange w:id="38" w:author="ly20230823" w:date="2023-08-24T14:01:35Z">
                  <w:rPr/>
                </w:rPrChange>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2"/>
              <w:rPr>
                <w:highlight w:val="none"/>
                <w:rPrChange w:id="39" w:author="ly20230823" w:date="2023-08-24T14:01:35Z">
                  <w:rPr/>
                </w:rPrChange>
              </w:rPr>
            </w:pPr>
            <w:bookmarkStart w:id="8" w:name="_MON_1684549432"/>
            <w:bookmarkEnd w:id="8"/>
            <w:r>
              <w:rPr>
                <w:highlight w:val="none"/>
                <w:rPrChange w:id="44" w:author="ly20230823" w:date="2023-08-24T14:01:35Z">
                  <w:rPr/>
                </w:rPrChange>
              </w:rPr>
              <w:object>
                <v:shape id="_x0000_i1025" o:spt="75" type="#_x0000_t75" style="height:62.5pt;width:102.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1"/>
              <w:rPr>
                <w:highlight w:val="none"/>
                <w:rPrChange w:id="46" w:author="ly20230823" w:date="2023-08-24T14:01:35Z">
                  <w:rPr/>
                </w:rPrChange>
              </w:rPr>
            </w:pPr>
            <w:bookmarkStart w:id="9" w:name="_MON_1710316168"/>
            <w:bookmarkEnd w:id="9"/>
            <w:r>
              <w:rPr>
                <w:highlight w:val="none"/>
                <w:rPrChange w:id="51" w:author="ly20230823" w:date="2023-08-24T14:01:35Z">
                  <w:rPr/>
                </w:rPrChange>
              </w:rPr>
              <w:object>
                <v:shape id="_x0000_i1026" o:spt="75" type="#_x0000_t75" style="height:75pt;width:128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2"/>
              <w:rPr>
                <w:highlight w:val="none"/>
                <w:rPrChange w:id="53" w:author="ly20230823" w:date="2023-08-24T14:01:35Z">
                  <w:rPr/>
                </w:rPrChange>
              </w:rPr>
            </w:pPr>
            <w:bookmarkStart w:id="10" w:name="_MON_1710316271"/>
            <w:bookmarkEnd w:id="10"/>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highlight w:val="none"/>
                <w:rPrChange w:id="54" w:author="ly20230823" w:date="2023-08-24T14:01:35Z">
                  <w:rPr>
                    <w:sz w:val="16"/>
                    <w:szCs w:val="16"/>
                  </w:rPr>
                </w:rPrChange>
              </w:rPr>
            </w:pPr>
            <w:r>
              <w:rPr>
                <w:sz w:val="16"/>
                <w:szCs w:val="16"/>
                <w:highlight w:val="none"/>
                <w:rPrChange w:id="55" w:author="ly20230823" w:date="2023-08-24T14:01:35Z">
                  <w:rPr>
                    <w:sz w:val="16"/>
                    <w:szCs w:val="16"/>
                  </w:rPr>
                </w:rPrChange>
              </w:rPr>
              <w:t>The present document has been developed within the 3rd Generation Partnership Project (3GPP</w:t>
            </w:r>
            <w:r>
              <w:rPr>
                <w:sz w:val="16"/>
                <w:szCs w:val="16"/>
                <w:highlight w:val="none"/>
                <w:vertAlign w:val="superscript"/>
                <w:rPrChange w:id="56" w:author="ly20230823" w:date="2023-08-24T14:01:35Z">
                  <w:rPr>
                    <w:sz w:val="16"/>
                    <w:szCs w:val="16"/>
                    <w:vertAlign w:val="superscript"/>
                  </w:rPr>
                </w:rPrChange>
              </w:rPr>
              <w:t xml:space="preserve"> TM</w:t>
            </w:r>
            <w:r>
              <w:rPr>
                <w:sz w:val="16"/>
                <w:szCs w:val="16"/>
                <w:highlight w:val="none"/>
                <w:rPrChange w:id="57" w:author="ly20230823" w:date="2023-08-24T14:01:35Z">
                  <w:rPr>
                    <w:sz w:val="16"/>
                    <w:szCs w:val="16"/>
                  </w:rPr>
                </w:rPrChange>
              </w:rPr>
              <w:t>) and may be further elaborated for the purposes of 3GPP.</w:t>
            </w:r>
            <w:r>
              <w:rPr>
                <w:sz w:val="16"/>
                <w:szCs w:val="16"/>
                <w:highlight w:val="none"/>
                <w:rPrChange w:id="58" w:author="ly20230823" w:date="2023-08-24T14:01:35Z">
                  <w:rPr>
                    <w:sz w:val="16"/>
                    <w:szCs w:val="16"/>
                  </w:rPr>
                </w:rPrChange>
              </w:rPr>
              <w:br w:type="textWrapping"/>
            </w:r>
            <w:r>
              <w:rPr>
                <w:sz w:val="16"/>
                <w:szCs w:val="16"/>
                <w:highlight w:val="none"/>
                <w:rPrChange w:id="59" w:author="ly20230823" w:date="2023-08-24T14:01:35Z">
                  <w:rPr>
                    <w:sz w:val="16"/>
                    <w:szCs w:val="16"/>
                  </w:rPr>
                </w:rPrChange>
              </w:rPr>
              <w:t>The present document has not been subject to any approval process by the 3GPP</w:t>
            </w:r>
            <w:r>
              <w:rPr>
                <w:sz w:val="16"/>
                <w:szCs w:val="16"/>
                <w:highlight w:val="none"/>
                <w:vertAlign w:val="superscript"/>
                <w:rPrChange w:id="60" w:author="ly20230823" w:date="2023-08-24T14:01:35Z">
                  <w:rPr>
                    <w:sz w:val="16"/>
                    <w:szCs w:val="16"/>
                    <w:vertAlign w:val="superscript"/>
                  </w:rPr>
                </w:rPrChange>
              </w:rPr>
              <w:t xml:space="preserve"> </w:t>
            </w:r>
            <w:r>
              <w:rPr>
                <w:sz w:val="16"/>
                <w:szCs w:val="16"/>
                <w:highlight w:val="none"/>
                <w:rPrChange w:id="61" w:author="ly20230823" w:date="2023-08-24T14:01:35Z">
                  <w:rPr>
                    <w:sz w:val="16"/>
                    <w:szCs w:val="16"/>
                  </w:rPr>
                </w:rPrChange>
              </w:rPr>
              <w:t>Organizational Partners and shall not be implemented.</w:t>
            </w:r>
            <w:r>
              <w:rPr>
                <w:sz w:val="16"/>
                <w:szCs w:val="16"/>
                <w:highlight w:val="none"/>
                <w:rPrChange w:id="62" w:author="ly20230823" w:date="2023-08-24T14:01:35Z">
                  <w:rPr>
                    <w:sz w:val="16"/>
                    <w:szCs w:val="16"/>
                  </w:rPr>
                </w:rPrChange>
              </w:rPr>
              <w:br w:type="textWrapping"/>
            </w:r>
            <w:r>
              <w:rPr>
                <w:sz w:val="16"/>
                <w:szCs w:val="16"/>
                <w:highlight w:val="none"/>
                <w:rPrChange w:id="63" w:author="ly20230823" w:date="2023-08-24T14:01:35Z">
                  <w:rPr>
                    <w:sz w:val="16"/>
                    <w:szCs w:val="16"/>
                  </w:rPr>
                </w:rPrChange>
              </w:rPr>
              <w:t>This Specification is provided for future development work within 3GPP</w:t>
            </w:r>
            <w:r>
              <w:rPr>
                <w:sz w:val="16"/>
                <w:szCs w:val="16"/>
                <w:highlight w:val="none"/>
                <w:vertAlign w:val="superscript"/>
                <w:rPrChange w:id="64" w:author="ly20230823" w:date="2023-08-24T14:01:35Z">
                  <w:rPr>
                    <w:sz w:val="16"/>
                    <w:szCs w:val="16"/>
                    <w:vertAlign w:val="superscript"/>
                  </w:rPr>
                </w:rPrChange>
              </w:rPr>
              <w:t xml:space="preserve"> </w:t>
            </w:r>
            <w:r>
              <w:rPr>
                <w:sz w:val="16"/>
                <w:szCs w:val="16"/>
                <w:highlight w:val="none"/>
                <w:rPrChange w:id="65" w:author="ly20230823" w:date="2023-08-24T14:01:35Z">
                  <w:rPr>
                    <w:sz w:val="16"/>
                    <w:szCs w:val="16"/>
                  </w:rPr>
                </w:rPrChange>
              </w:rPr>
              <w:t>only. The Organizational Partners accept no liability for any use of this Specification.</w:t>
            </w:r>
            <w:r>
              <w:rPr>
                <w:sz w:val="16"/>
                <w:szCs w:val="16"/>
                <w:highlight w:val="none"/>
                <w:rPrChange w:id="66" w:author="ly20230823" w:date="2023-08-24T14:01:35Z">
                  <w:rPr>
                    <w:sz w:val="16"/>
                    <w:szCs w:val="16"/>
                  </w:rPr>
                </w:rPrChange>
              </w:rPr>
              <w:br w:type="textWrapping"/>
            </w:r>
            <w:r>
              <w:rPr>
                <w:sz w:val="16"/>
                <w:szCs w:val="16"/>
                <w:highlight w:val="none"/>
                <w:rPrChange w:id="67" w:author="ly20230823" w:date="2023-08-24T14:01:35Z">
                  <w:rPr>
                    <w:sz w:val="16"/>
                    <w:szCs w:val="16"/>
                  </w:rPr>
                </w:rPrChange>
              </w:rPr>
              <w:t>Specifications and Reports for implementation of the 3GPP</w:t>
            </w:r>
            <w:r>
              <w:rPr>
                <w:sz w:val="16"/>
                <w:szCs w:val="16"/>
                <w:highlight w:val="none"/>
                <w:vertAlign w:val="superscript"/>
                <w:rPrChange w:id="68" w:author="ly20230823" w:date="2023-08-24T14:01:35Z">
                  <w:rPr>
                    <w:sz w:val="16"/>
                    <w:szCs w:val="16"/>
                    <w:vertAlign w:val="superscript"/>
                  </w:rPr>
                </w:rPrChange>
              </w:rPr>
              <w:t xml:space="preserve"> TM</w:t>
            </w:r>
            <w:r>
              <w:rPr>
                <w:sz w:val="16"/>
                <w:szCs w:val="16"/>
                <w:highlight w:val="none"/>
                <w:rPrChange w:id="69" w:author="ly20230823" w:date="2023-08-24T14:01:35Z">
                  <w:rPr>
                    <w:sz w:val="16"/>
                    <w:szCs w:val="16"/>
                  </w:rPr>
                </w:rPrChange>
              </w:rPr>
              <w:t xml:space="preserve"> system should be obtained via the 3GPP Organizational Partners' Publications Offices.</w:t>
            </w:r>
          </w:p>
        </w:tc>
      </w:tr>
      <w:bookmarkEnd w:id="0"/>
    </w:tbl>
    <w:p>
      <w:pPr>
        <w:rPr>
          <w:highlight w:val="none"/>
          <w:rPrChange w:id="70" w:author="ly20230823" w:date="2023-08-24T14:01:35Z">
            <w:rPr/>
          </w:rPrChange>
        </w:rPr>
        <w:sectPr>
          <w:footnotePr>
            <w:numRestart w:val="eachSect"/>
          </w:footnotePr>
          <w:pgSz w:w="11907" w:h="16840"/>
          <w:pgMar w:top="1134" w:right="851" w:bottom="397" w:left="851" w:header="0" w:footer="0" w:gutter="0"/>
          <w:cols w:space="720" w:num="1"/>
        </w:sectPr>
      </w:pPr>
      <w:bookmarkStart w:id="11" w:name="_MON_1684549432"/>
      <w:bookmarkEnd w:id="11"/>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rPr>
                <w:highlight w:val="none"/>
                <w:rPrChange w:id="71" w:author="ly20230823" w:date="2023-08-24T14:01:35Z">
                  <w:rPr/>
                </w:rPrChange>
              </w:rPr>
            </w:pPr>
            <w:bookmarkStart w:id="12"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highlight w:val="none"/>
                <w:rPrChange w:id="72" w:author="ly20230823" w:date="2023-08-24T14:01:35Z">
                  <w:rPr>
                    <w:rFonts w:ascii="Arial" w:hAnsi="Arial"/>
                    <w:b/>
                    <w:i/>
                  </w:rPr>
                </w:rPrChange>
              </w:rPr>
            </w:pPr>
            <w:bookmarkStart w:id="13" w:name="coords3gpp"/>
            <w:r>
              <w:rPr>
                <w:rFonts w:ascii="Arial" w:hAnsi="Arial"/>
                <w:b/>
                <w:i/>
                <w:highlight w:val="none"/>
                <w:rPrChange w:id="73" w:author="ly20230823" w:date="2023-08-24T14:01:35Z">
                  <w:rPr>
                    <w:rFonts w:ascii="Arial" w:hAnsi="Arial"/>
                    <w:b/>
                    <w:i/>
                  </w:rPr>
                </w:rPrChange>
              </w:rPr>
              <w:t>3GPP</w:t>
            </w:r>
          </w:p>
          <w:p>
            <w:pPr>
              <w:pStyle w:val="107"/>
              <w:pBdr>
                <w:bottom w:val="single" w:color="auto" w:sz="6" w:space="1"/>
              </w:pBdr>
              <w:ind w:left="2835" w:right="2835"/>
              <w:jc w:val="center"/>
              <w:rPr>
                <w:highlight w:val="none"/>
                <w:rPrChange w:id="74" w:author="ly20230823" w:date="2023-08-24T14:01:35Z">
                  <w:rPr/>
                </w:rPrChange>
              </w:rPr>
            </w:pPr>
            <w:r>
              <w:rPr>
                <w:highlight w:val="none"/>
                <w:rPrChange w:id="75" w:author="ly20230823" w:date="2023-08-24T14:01:35Z">
                  <w:rPr/>
                </w:rPrChange>
              </w:rPr>
              <w:t>Postal address</w:t>
            </w:r>
          </w:p>
          <w:p>
            <w:pPr>
              <w:pStyle w:val="107"/>
              <w:ind w:left="2835" w:right="2835"/>
              <w:jc w:val="center"/>
              <w:rPr>
                <w:rFonts w:ascii="Arial" w:hAnsi="Arial"/>
                <w:sz w:val="18"/>
                <w:highlight w:val="none"/>
                <w:rPrChange w:id="76" w:author="ly20230823" w:date="2023-08-24T14:01:35Z">
                  <w:rPr>
                    <w:rFonts w:ascii="Arial" w:hAnsi="Arial"/>
                    <w:sz w:val="18"/>
                  </w:rPr>
                </w:rPrChange>
              </w:rPr>
            </w:pPr>
          </w:p>
          <w:p>
            <w:pPr>
              <w:pStyle w:val="107"/>
              <w:pBdr>
                <w:bottom w:val="single" w:color="auto" w:sz="6" w:space="1"/>
              </w:pBdr>
              <w:spacing w:before="240"/>
              <w:ind w:left="2835" w:right="2835"/>
              <w:jc w:val="center"/>
              <w:rPr>
                <w:highlight w:val="none"/>
                <w:rPrChange w:id="77" w:author="ly20230823" w:date="2023-08-24T14:01:35Z">
                  <w:rPr/>
                </w:rPrChange>
              </w:rPr>
            </w:pPr>
            <w:r>
              <w:rPr>
                <w:highlight w:val="none"/>
                <w:rPrChange w:id="78" w:author="ly20230823" w:date="2023-08-24T14:01:35Z">
                  <w:rPr/>
                </w:rPrChange>
              </w:rPr>
              <w:t>3GPP support office address</w:t>
            </w:r>
          </w:p>
          <w:p>
            <w:pPr>
              <w:pStyle w:val="107"/>
              <w:ind w:left="2835" w:right="2835"/>
              <w:jc w:val="center"/>
              <w:rPr>
                <w:rFonts w:ascii="Arial" w:hAnsi="Arial"/>
                <w:sz w:val="18"/>
                <w:highlight w:val="none"/>
                <w:lang w:val="fr-FR"/>
                <w:rPrChange w:id="79" w:author="ly20230823" w:date="2023-08-24T14:01:35Z">
                  <w:rPr>
                    <w:rFonts w:ascii="Arial" w:hAnsi="Arial"/>
                    <w:sz w:val="18"/>
                    <w:lang w:val="fr-FR"/>
                  </w:rPr>
                </w:rPrChange>
              </w:rPr>
            </w:pPr>
            <w:r>
              <w:rPr>
                <w:rFonts w:ascii="Arial" w:hAnsi="Arial"/>
                <w:sz w:val="18"/>
                <w:highlight w:val="none"/>
                <w:lang w:val="fr-FR"/>
                <w:rPrChange w:id="80" w:author="ly20230823" w:date="2023-08-24T14:01:35Z">
                  <w:rPr>
                    <w:rFonts w:ascii="Arial" w:hAnsi="Arial"/>
                    <w:sz w:val="18"/>
                    <w:lang w:val="fr-FR"/>
                  </w:rPr>
                </w:rPrChange>
              </w:rPr>
              <w:t>650 Route des Lucioles - Sophia Antipolis</w:t>
            </w:r>
          </w:p>
          <w:p>
            <w:pPr>
              <w:pStyle w:val="107"/>
              <w:ind w:left="2835" w:right="2835"/>
              <w:jc w:val="center"/>
              <w:rPr>
                <w:rFonts w:ascii="Arial" w:hAnsi="Arial"/>
                <w:sz w:val="18"/>
                <w:highlight w:val="none"/>
                <w:lang w:val="fr-FR"/>
                <w:rPrChange w:id="81" w:author="ly20230823" w:date="2023-08-24T14:01:35Z">
                  <w:rPr>
                    <w:rFonts w:ascii="Arial" w:hAnsi="Arial"/>
                    <w:sz w:val="18"/>
                    <w:lang w:val="fr-FR"/>
                  </w:rPr>
                </w:rPrChange>
              </w:rPr>
            </w:pPr>
            <w:r>
              <w:rPr>
                <w:rFonts w:ascii="Arial" w:hAnsi="Arial"/>
                <w:sz w:val="18"/>
                <w:highlight w:val="none"/>
                <w:lang w:val="fr-FR"/>
                <w:rPrChange w:id="82" w:author="ly20230823" w:date="2023-08-24T14:01:35Z">
                  <w:rPr>
                    <w:rFonts w:ascii="Arial" w:hAnsi="Arial"/>
                    <w:sz w:val="18"/>
                    <w:lang w:val="fr-FR"/>
                  </w:rPr>
                </w:rPrChange>
              </w:rPr>
              <w:t>Valbonne - FRANCE</w:t>
            </w:r>
          </w:p>
          <w:p>
            <w:pPr>
              <w:pStyle w:val="107"/>
              <w:spacing w:after="20"/>
              <w:ind w:left="2835" w:right="2835"/>
              <w:jc w:val="center"/>
              <w:rPr>
                <w:rFonts w:ascii="Arial" w:hAnsi="Arial"/>
                <w:sz w:val="18"/>
                <w:highlight w:val="none"/>
                <w:rPrChange w:id="83" w:author="ly20230823" w:date="2023-08-24T14:01:35Z">
                  <w:rPr>
                    <w:rFonts w:ascii="Arial" w:hAnsi="Arial"/>
                    <w:sz w:val="18"/>
                  </w:rPr>
                </w:rPrChange>
              </w:rPr>
            </w:pPr>
            <w:r>
              <w:rPr>
                <w:rFonts w:ascii="Arial" w:hAnsi="Arial"/>
                <w:sz w:val="18"/>
                <w:highlight w:val="none"/>
                <w:rPrChange w:id="84" w:author="ly20230823" w:date="2023-08-24T14:01:35Z">
                  <w:rPr>
                    <w:rFonts w:ascii="Arial" w:hAnsi="Arial"/>
                    <w:sz w:val="18"/>
                  </w:rPr>
                </w:rPrChange>
              </w:rPr>
              <w:t>Tel.: +33 4 92 94 42 00 Fax: +33 4 93 65 47 16</w:t>
            </w:r>
          </w:p>
          <w:p>
            <w:pPr>
              <w:pStyle w:val="107"/>
              <w:pBdr>
                <w:bottom w:val="single" w:color="auto" w:sz="6" w:space="1"/>
              </w:pBdr>
              <w:spacing w:before="240"/>
              <w:ind w:left="2835" w:right="2835"/>
              <w:jc w:val="center"/>
              <w:rPr>
                <w:highlight w:val="none"/>
                <w:rPrChange w:id="85" w:author="ly20230823" w:date="2023-08-24T14:01:35Z">
                  <w:rPr/>
                </w:rPrChange>
              </w:rPr>
            </w:pPr>
            <w:r>
              <w:rPr>
                <w:highlight w:val="none"/>
                <w:rPrChange w:id="86" w:author="ly20230823" w:date="2023-08-24T14:01:35Z">
                  <w:rPr/>
                </w:rPrChange>
              </w:rPr>
              <w:t>Internet</w:t>
            </w:r>
          </w:p>
          <w:p>
            <w:pPr>
              <w:pStyle w:val="107"/>
              <w:ind w:left="2835" w:right="2835"/>
              <w:jc w:val="center"/>
              <w:rPr>
                <w:rFonts w:ascii="Arial" w:hAnsi="Arial"/>
                <w:sz w:val="18"/>
                <w:highlight w:val="none"/>
                <w:rPrChange w:id="87" w:author="ly20230823" w:date="2023-08-24T14:01:35Z">
                  <w:rPr>
                    <w:rFonts w:ascii="Arial" w:hAnsi="Arial"/>
                    <w:sz w:val="18"/>
                  </w:rPr>
                </w:rPrChange>
              </w:rPr>
            </w:pPr>
            <w:r>
              <w:rPr>
                <w:rFonts w:ascii="Arial" w:hAnsi="Arial"/>
                <w:sz w:val="18"/>
                <w:highlight w:val="none"/>
                <w:rPrChange w:id="88" w:author="ly20230823" w:date="2023-08-24T14:01:35Z">
                  <w:rPr>
                    <w:rFonts w:ascii="Arial" w:hAnsi="Arial"/>
                    <w:sz w:val="18"/>
                  </w:rPr>
                </w:rPrChange>
              </w:rPr>
              <w:t>http://www.3gpp.org</w:t>
            </w:r>
            <w:bookmarkEnd w:id="13"/>
          </w:p>
          <w:p>
            <w:pPr>
              <w:rPr>
                <w:highlight w:val="none"/>
                <w:rPrChange w:id="89" w:author="ly20230823" w:date="2023-08-24T14:01:35Z">
                  <w:rPr/>
                </w:rPrChange>
              </w:rPr>
            </w:pPr>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highlight w:val="none"/>
                <w:rPrChange w:id="90" w:author="ly20230823" w:date="2023-08-24T14:01:35Z">
                  <w:rPr>
                    <w:rFonts w:ascii="Arial" w:hAnsi="Arial"/>
                    <w:b/>
                    <w:i/>
                  </w:rPr>
                </w:rPrChange>
              </w:rPr>
            </w:pPr>
            <w:bookmarkStart w:id="14" w:name="copyrightNotification"/>
            <w:r>
              <w:rPr>
                <w:rFonts w:ascii="Arial" w:hAnsi="Arial"/>
                <w:b/>
                <w:i/>
                <w:highlight w:val="none"/>
                <w:rPrChange w:id="91" w:author="ly20230823" w:date="2023-08-24T14:01:35Z">
                  <w:rPr>
                    <w:rFonts w:ascii="Arial" w:hAnsi="Arial"/>
                    <w:b/>
                    <w:i/>
                  </w:rPr>
                </w:rPrChange>
              </w:rPr>
              <w:t>Copyright Notification</w:t>
            </w:r>
          </w:p>
          <w:p>
            <w:pPr>
              <w:pStyle w:val="107"/>
              <w:jc w:val="center"/>
              <w:rPr>
                <w:highlight w:val="none"/>
                <w:rPrChange w:id="92" w:author="ly20230823" w:date="2023-08-24T14:01:35Z">
                  <w:rPr/>
                </w:rPrChange>
              </w:rPr>
            </w:pPr>
            <w:r>
              <w:rPr>
                <w:highlight w:val="none"/>
                <w:rPrChange w:id="93" w:author="ly20230823" w:date="2023-08-24T14:01:35Z">
                  <w:rPr/>
                </w:rPrChange>
              </w:rPr>
              <w:t>No part may be reproduced except as authorized by written permission.</w:t>
            </w:r>
            <w:r>
              <w:rPr>
                <w:highlight w:val="none"/>
                <w:rPrChange w:id="94" w:author="ly20230823" w:date="2023-08-24T14:01:35Z">
                  <w:rPr/>
                </w:rPrChange>
              </w:rPr>
              <w:br w:type="textWrapping"/>
            </w:r>
            <w:r>
              <w:rPr>
                <w:highlight w:val="none"/>
                <w:rPrChange w:id="95" w:author="ly20230823" w:date="2023-08-24T14:01:35Z">
                  <w:rPr/>
                </w:rPrChange>
              </w:rPr>
              <w:t>The copyright and the foregoing restriction extend to reproduction in all media.</w:t>
            </w:r>
          </w:p>
          <w:p>
            <w:pPr>
              <w:pStyle w:val="107"/>
              <w:jc w:val="center"/>
              <w:rPr>
                <w:highlight w:val="none"/>
                <w:rPrChange w:id="96" w:author="ly20230823" w:date="2023-08-24T14:01:35Z">
                  <w:rPr/>
                </w:rPrChange>
              </w:rPr>
            </w:pPr>
          </w:p>
          <w:p>
            <w:pPr>
              <w:pStyle w:val="107"/>
              <w:jc w:val="center"/>
              <w:rPr>
                <w:sz w:val="18"/>
                <w:highlight w:val="none"/>
                <w:rPrChange w:id="97" w:author="ly20230823" w:date="2023-08-24T14:01:35Z">
                  <w:rPr>
                    <w:sz w:val="18"/>
                  </w:rPr>
                </w:rPrChange>
              </w:rPr>
            </w:pPr>
            <w:r>
              <w:rPr>
                <w:sz w:val="18"/>
                <w:highlight w:val="none"/>
                <w:rPrChange w:id="98" w:author="ly20230823" w:date="2023-08-24T14:01:35Z">
                  <w:rPr>
                    <w:sz w:val="18"/>
                  </w:rPr>
                </w:rPrChange>
              </w:rPr>
              <w:t xml:space="preserve">© </w:t>
            </w:r>
            <w:bookmarkStart w:id="15" w:name="copyrightDate"/>
            <w:r>
              <w:rPr>
                <w:sz w:val="18"/>
                <w:highlight w:val="none"/>
                <w:rPrChange w:id="99" w:author="ly20230823" w:date="2023-08-24T14:01:35Z">
                  <w:rPr>
                    <w:sz w:val="18"/>
                    <w:highlight w:val="yellow"/>
                  </w:rPr>
                </w:rPrChange>
              </w:rPr>
              <w:t>2023</w:t>
            </w:r>
            <w:bookmarkEnd w:id="15"/>
            <w:r>
              <w:rPr>
                <w:sz w:val="18"/>
                <w:highlight w:val="none"/>
                <w:rPrChange w:id="100" w:author="ly20230823" w:date="2023-08-24T14:01:35Z">
                  <w:rPr>
                    <w:sz w:val="18"/>
                  </w:rPr>
                </w:rPrChange>
              </w:rPr>
              <w:t>, 3GPP Organizational Partners (ARIB, ATIS, CCSA, ETSI, TSDSI, TTA, TTC).</w:t>
            </w:r>
            <w:bookmarkStart w:id="16" w:name="copyrightaddon"/>
            <w:bookmarkEnd w:id="16"/>
          </w:p>
          <w:p>
            <w:pPr>
              <w:pStyle w:val="107"/>
              <w:jc w:val="center"/>
              <w:rPr>
                <w:sz w:val="18"/>
                <w:highlight w:val="none"/>
                <w:rPrChange w:id="101" w:author="ly20230823" w:date="2023-08-24T14:01:35Z">
                  <w:rPr>
                    <w:sz w:val="18"/>
                  </w:rPr>
                </w:rPrChange>
              </w:rPr>
            </w:pPr>
            <w:r>
              <w:rPr>
                <w:sz w:val="18"/>
                <w:highlight w:val="none"/>
                <w:rPrChange w:id="102" w:author="ly20230823" w:date="2023-08-24T14:01:35Z">
                  <w:rPr>
                    <w:sz w:val="18"/>
                  </w:rPr>
                </w:rPrChange>
              </w:rPr>
              <w:t>All rights reserved.</w:t>
            </w:r>
          </w:p>
          <w:p>
            <w:pPr>
              <w:pStyle w:val="107"/>
              <w:rPr>
                <w:sz w:val="18"/>
                <w:highlight w:val="none"/>
                <w:rPrChange w:id="103" w:author="ly20230823" w:date="2023-08-24T14:01:35Z">
                  <w:rPr>
                    <w:sz w:val="18"/>
                  </w:rPr>
                </w:rPrChange>
              </w:rPr>
            </w:pPr>
          </w:p>
          <w:p>
            <w:pPr>
              <w:pStyle w:val="107"/>
              <w:rPr>
                <w:sz w:val="18"/>
                <w:highlight w:val="none"/>
                <w:rPrChange w:id="104" w:author="ly20230823" w:date="2023-08-24T14:01:35Z">
                  <w:rPr>
                    <w:sz w:val="18"/>
                  </w:rPr>
                </w:rPrChange>
              </w:rPr>
            </w:pPr>
            <w:r>
              <w:rPr>
                <w:sz w:val="18"/>
                <w:highlight w:val="none"/>
                <w:rPrChange w:id="105" w:author="ly20230823" w:date="2023-08-24T14:01:35Z">
                  <w:rPr>
                    <w:sz w:val="18"/>
                  </w:rPr>
                </w:rPrChange>
              </w:rPr>
              <w:t>UMTS™ is a Trade Mark of ETSI registered for the benefit of its members</w:t>
            </w:r>
          </w:p>
          <w:p>
            <w:pPr>
              <w:pStyle w:val="107"/>
              <w:rPr>
                <w:sz w:val="18"/>
                <w:highlight w:val="none"/>
                <w:rPrChange w:id="106" w:author="ly20230823" w:date="2023-08-24T14:01:35Z">
                  <w:rPr>
                    <w:sz w:val="18"/>
                  </w:rPr>
                </w:rPrChange>
              </w:rPr>
            </w:pPr>
            <w:r>
              <w:rPr>
                <w:sz w:val="18"/>
                <w:highlight w:val="none"/>
                <w:rPrChange w:id="107" w:author="ly20230823" w:date="2023-08-24T14:01:35Z">
                  <w:rPr>
                    <w:sz w:val="18"/>
                  </w:rPr>
                </w:rPrChange>
              </w:rPr>
              <w:t>3GPP™ is a Trade Mark of ETSI registered for the benefit of its Members and of the 3GPP Organizational Partners</w:t>
            </w:r>
            <w:r>
              <w:rPr>
                <w:sz w:val="18"/>
                <w:highlight w:val="none"/>
                <w:rPrChange w:id="108" w:author="ly20230823" w:date="2023-08-24T14:01:35Z">
                  <w:rPr>
                    <w:sz w:val="18"/>
                  </w:rPr>
                </w:rPrChange>
              </w:rPr>
              <w:br w:type="textWrapping"/>
            </w:r>
            <w:r>
              <w:rPr>
                <w:sz w:val="18"/>
                <w:highlight w:val="none"/>
                <w:rPrChange w:id="109" w:author="ly20230823" w:date="2023-08-24T14:01:35Z">
                  <w:rPr>
                    <w:sz w:val="18"/>
                  </w:rPr>
                </w:rPrChange>
              </w:rPr>
              <w:t>LTE™ is a Trade Mark of ETSI registered for the benefit of its Members and of the 3GPP Organizational Partners</w:t>
            </w:r>
          </w:p>
          <w:p>
            <w:pPr>
              <w:pStyle w:val="107"/>
              <w:rPr>
                <w:sz w:val="18"/>
                <w:highlight w:val="none"/>
                <w:rPrChange w:id="110" w:author="ly20230823" w:date="2023-08-24T14:01:35Z">
                  <w:rPr>
                    <w:sz w:val="18"/>
                  </w:rPr>
                </w:rPrChange>
              </w:rPr>
            </w:pPr>
            <w:r>
              <w:rPr>
                <w:sz w:val="18"/>
                <w:highlight w:val="none"/>
                <w:rPrChange w:id="111" w:author="ly20230823" w:date="2023-08-24T14:01:35Z">
                  <w:rPr>
                    <w:sz w:val="18"/>
                  </w:rPr>
                </w:rPrChange>
              </w:rPr>
              <w:t>GSM® and the GSM logo are registered and owned by the GSM Association</w:t>
            </w:r>
            <w:bookmarkEnd w:id="14"/>
          </w:p>
          <w:p>
            <w:pPr>
              <w:rPr>
                <w:highlight w:val="none"/>
                <w:rPrChange w:id="112" w:author="ly20230823" w:date="2023-08-24T14:01:35Z">
                  <w:rPr/>
                </w:rPrChange>
              </w:rPr>
            </w:pPr>
          </w:p>
        </w:tc>
      </w:tr>
      <w:bookmarkEnd w:id="12"/>
    </w:tbl>
    <w:p>
      <w:pPr>
        <w:pStyle w:val="97"/>
        <w:rPr>
          <w:highlight w:val="none"/>
          <w:rPrChange w:id="113" w:author="ly20230823" w:date="2023-08-24T14:01:35Z">
            <w:rPr/>
          </w:rPrChange>
        </w:rPr>
      </w:pPr>
      <w:r>
        <w:rPr>
          <w:highlight w:val="none"/>
          <w:rPrChange w:id="114" w:author="ly20230823" w:date="2023-08-24T14:01:35Z">
            <w:rPr/>
          </w:rPrChange>
        </w:rPr>
        <w:br w:type="page"/>
      </w:r>
      <w:bookmarkStart w:id="17" w:name="tableOfContents"/>
      <w:bookmarkEnd w:id="17"/>
      <w:r>
        <w:rPr>
          <w:highlight w:val="none"/>
          <w:rPrChange w:id="115" w:author="ly20230823" w:date="2023-08-24T14:01:35Z">
            <w:rPr/>
          </w:rPrChange>
        </w:rPr>
        <w:t>Contents</w:t>
      </w:r>
    </w:p>
    <w:p>
      <w:pPr>
        <w:pStyle w:val="20"/>
        <w:tabs>
          <w:tab w:val="right" w:leader="dot" w:pos="9641"/>
          <w:tab w:val="clear" w:pos="9639"/>
        </w:tabs>
        <w:rPr>
          <w:del w:id="116" w:author="ly20230823" w:date="2023-08-24T14:00:38Z"/>
          <w:highlight w:val="none"/>
          <w:rPrChange w:id="117" w:author="ly20230823" w:date="2023-08-24T14:01:35Z">
            <w:rPr>
              <w:del w:id="118" w:author="ly20230823" w:date="2023-08-24T14:00:38Z"/>
            </w:rPr>
          </w:rPrChange>
        </w:rPr>
      </w:pPr>
      <w:r>
        <w:rPr>
          <w:highlight w:val="none"/>
          <w:rPrChange w:id="119" w:author="ly20230823" w:date="2023-08-24T14:01:35Z">
            <w:rPr/>
          </w:rPrChange>
        </w:rPr>
        <w:fldChar w:fldCharType="begin"/>
      </w:r>
      <w:r>
        <w:rPr>
          <w:highlight w:val="none"/>
          <w:rPrChange w:id="120" w:author="ly20230823" w:date="2023-08-24T14:01:35Z">
            <w:rPr/>
          </w:rPrChange>
        </w:rPr>
        <w:instrText xml:space="preserve"> TOC \o "1-9" </w:instrText>
      </w:r>
      <w:r>
        <w:rPr>
          <w:highlight w:val="none"/>
          <w:rPrChange w:id="121" w:author="ly20230823" w:date="2023-08-24T14:01:35Z">
            <w:rPr/>
          </w:rPrChange>
        </w:rPr>
        <w:fldChar w:fldCharType="separate"/>
      </w:r>
      <w:del w:id="122" w:author="ly20230823" w:date="2023-08-24T14:00:38Z">
        <w:r>
          <w:rPr>
            <w:highlight w:val="none"/>
            <w:rPrChange w:id="123" w:author="ly20230823" w:date="2023-08-24T14:01:35Z">
              <w:rPr/>
            </w:rPrChange>
          </w:rPr>
          <w:delText>Foreword</w:delText>
        </w:r>
      </w:del>
      <w:del w:id="125" w:author="ly20230823" w:date="2023-08-24T14:00:38Z">
        <w:r>
          <w:rPr>
            <w:highlight w:val="none"/>
            <w:rPrChange w:id="126" w:author="ly20230823" w:date="2023-08-24T14:01:35Z">
              <w:rPr/>
            </w:rPrChange>
          </w:rPr>
          <w:tab/>
        </w:r>
      </w:del>
      <w:del w:id="128" w:author="ly20230823" w:date="2023-08-24T14:00:38Z">
        <w:r>
          <w:rPr>
            <w:highlight w:val="none"/>
            <w:rPrChange w:id="129" w:author="ly20230823" w:date="2023-08-24T14:01:35Z">
              <w:rPr/>
            </w:rPrChange>
          </w:rPr>
          <w:fldChar w:fldCharType="begin"/>
        </w:r>
      </w:del>
      <w:del w:id="131" w:author="ly20230823" w:date="2023-08-24T14:00:38Z">
        <w:r>
          <w:rPr>
            <w:highlight w:val="none"/>
            <w:rPrChange w:id="132" w:author="ly20230823" w:date="2023-08-24T14:01:35Z">
              <w:rPr/>
            </w:rPrChange>
          </w:rPr>
          <w:delInstrText xml:space="preserve"> PAGEREF _Toc3462 \h </w:delInstrText>
        </w:r>
      </w:del>
      <w:del w:id="134" w:author="ly20230823" w:date="2023-08-24T14:00:38Z">
        <w:r>
          <w:rPr>
            <w:highlight w:val="none"/>
            <w:rPrChange w:id="135" w:author="ly20230823" w:date="2023-08-24T14:01:35Z">
              <w:rPr/>
            </w:rPrChange>
          </w:rPr>
          <w:fldChar w:fldCharType="separate"/>
        </w:r>
      </w:del>
      <w:del w:id="137" w:author="ly20230823" w:date="2023-08-24T14:00:38Z">
        <w:r>
          <w:rPr>
            <w:highlight w:val="none"/>
            <w:rPrChange w:id="138" w:author="ly20230823" w:date="2023-08-24T14:01:35Z">
              <w:rPr/>
            </w:rPrChange>
          </w:rPr>
          <w:delText>4</w:delText>
        </w:r>
      </w:del>
      <w:del w:id="140" w:author="ly20230823" w:date="2023-08-24T14:00:38Z">
        <w:r>
          <w:rPr>
            <w:highlight w:val="none"/>
            <w:rPrChange w:id="141" w:author="ly20230823" w:date="2023-08-24T14:01:35Z">
              <w:rPr/>
            </w:rPrChange>
          </w:rPr>
          <w:fldChar w:fldCharType="end"/>
        </w:r>
      </w:del>
    </w:p>
    <w:p>
      <w:pPr>
        <w:pStyle w:val="20"/>
        <w:tabs>
          <w:tab w:val="right" w:leader="dot" w:pos="9641"/>
          <w:tab w:val="clear" w:pos="9639"/>
        </w:tabs>
        <w:rPr>
          <w:del w:id="143" w:author="ly20230823" w:date="2023-08-24T14:00:38Z"/>
          <w:highlight w:val="none"/>
          <w:rPrChange w:id="144" w:author="ly20230823" w:date="2023-08-24T14:01:35Z">
            <w:rPr>
              <w:del w:id="145" w:author="ly20230823" w:date="2023-08-24T14:00:38Z"/>
            </w:rPr>
          </w:rPrChange>
        </w:rPr>
      </w:pPr>
      <w:del w:id="146" w:author="ly20230823" w:date="2023-08-24T14:00:38Z">
        <w:r>
          <w:rPr>
            <w:highlight w:val="none"/>
            <w:rPrChange w:id="147" w:author="ly20230823" w:date="2023-08-24T14:01:35Z">
              <w:rPr/>
            </w:rPrChange>
          </w:rPr>
          <w:delText>Introduction</w:delText>
        </w:r>
      </w:del>
      <w:del w:id="149" w:author="ly20230823" w:date="2023-08-24T14:00:38Z">
        <w:r>
          <w:rPr>
            <w:highlight w:val="none"/>
            <w:rPrChange w:id="150" w:author="ly20230823" w:date="2023-08-24T14:01:35Z">
              <w:rPr/>
            </w:rPrChange>
          </w:rPr>
          <w:tab/>
        </w:r>
      </w:del>
      <w:del w:id="152" w:author="ly20230823" w:date="2023-08-24T14:00:38Z">
        <w:r>
          <w:rPr>
            <w:highlight w:val="none"/>
            <w:rPrChange w:id="153" w:author="ly20230823" w:date="2023-08-24T14:01:35Z">
              <w:rPr/>
            </w:rPrChange>
          </w:rPr>
          <w:fldChar w:fldCharType="begin"/>
        </w:r>
      </w:del>
      <w:del w:id="155" w:author="ly20230823" w:date="2023-08-24T14:00:38Z">
        <w:r>
          <w:rPr>
            <w:highlight w:val="none"/>
            <w:rPrChange w:id="156" w:author="ly20230823" w:date="2023-08-24T14:01:35Z">
              <w:rPr/>
            </w:rPrChange>
          </w:rPr>
          <w:delInstrText xml:space="preserve"> PAGEREF _Toc8074 \h </w:delInstrText>
        </w:r>
      </w:del>
      <w:del w:id="158" w:author="ly20230823" w:date="2023-08-24T14:00:38Z">
        <w:r>
          <w:rPr>
            <w:highlight w:val="none"/>
            <w:rPrChange w:id="159" w:author="ly20230823" w:date="2023-08-24T14:01:35Z">
              <w:rPr/>
            </w:rPrChange>
          </w:rPr>
          <w:fldChar w:fldCharType="separate"/>
        </w:r>
      </w:del>
      <w:del w:id="161" w:author="ly20230823" w:date="2023-08-24T14:00:38Z">
        <w:r>
          <w:rPr>
            <w:highlight w:val="none"/>
            <w:rPrChange w:id="162" w:author="ly20230823" w:date="2023-08-24T14:01:35Z">
              <w:rPr/>
            </w:rPrChange>
          </w:rPr>
          <w:delText>5</w:delText>
        </w:r>
      </w:del>
      <w:del w:id="164" w:author="ly20230823" w:date="2023-08-24T14:00:38Z">
        <w:r>
          <w:rPr>
            <w:highlight w:val="none"/>
            <w:rPrChange w:id="165" w:author="ly20230823" w:date="2023-08-24T14:01:35Z">
              <w:rPr/>
            </w:rPrChange>
          </w:rPr>
          <w:fldChar w:fldCharType="end"/>
        </w:r>
      </w:del>
    </w:p>
    <w:p>
      <w:pPr>
        <w:pStyle w:val="20"/>
        <w:tabs>
          <w:tab w:val="right" w:pos="2000"/>
          <w:tab w:val="right" w:leader="dot" w:pos="9641"/>
          <w:tab w:val="clear" w:pos="9639"/>
        </w:tabs>
        <w:rPr>
          <w:del w:id="167" w:author="ly20230823" w:date="2023-08-24T14:00:38Z"/>
          <w:highlight w:val="none"/>
          <w:rPrChange w:id="168" w:author="ly20230823" w:date="2023-08-24T14:01:35Z">
            <w:rPr>
              <w:del w:id="169" w:author="ly20230823" w:date="2023-08-24T14:00:38Z"/>
            </w:rPr>
          </w:rPrChange>
        </w:rPr>
      </w:pPr>
      <w:del w:id="170" w:author="ly20230823" w:date="2023-08-24T14:00:38Z">
        <w:r>
          <w:rPr>
            <w:highlight w:val="none"/>
            <w:rPrChange w:id="171" w:author="ly20230823" w:date="2023-08-24T14:01:35Z">
              <w:rPr/>
            </w:rPrChange>
          </w:rPr>
          <w:delText>1</w:delText>
        </w:r>
      </w:del>
      <w:del w:id="173" w:author="ly20230823" w:date="2023-08-24T14:00:38Z">
        <w:r>
          <w:rPr>
            <w:highlight w:val="none"/>
            <w:rPrChange w:id="174" w:author="ly20230823" w:date="2023-08-24T14:01:35Z">
              <w:rPr/>
            </w:rPrChange>
          </w:rPr>
          <w:tab/>
        </w:r>
      </w:del>
      <w:del w:id="176" w:author="ly20230823" w:date="2023-08-24T14:00:38Z">
        <w:r>
          <w:rPr>
            <w:highlight w:val="none"/>
            <w:rPrChange w:id="177" w:author="ly20230823" w:date="2023-08-24T14:01:35Z">
              <w:rPr/>
            </w:rPrChange>
          </w:rPr>
          <w:delText>Scope</w:delText>
        </w:r>
      </w:del>
      <w:del w:id="179" w:author="ly20230823" w:date="2023-08-24T14:00:38Z">
        <w:r>
          <w:rPr>
            <w:highlight w:val="none"/>
            <w:rPrChange w:id="180" w:author="ly20230823" w:date="2023-08-24T14:01:35Z">
              <w:rPr/>
            </w:rPrChange>
          </w:rPr>
          <w:tab/>
        </w:r>
      </w:del>
      <w:del w:id="182" w:author="ly20230823" w:date="2023-08-24T14:00:38Z">
        <w:r>
          <w:rPr>
            <w:highlight w:val="none"/>
            <w:rPrChange w:id="183" w:author="ly20230823" w:date="2023-08-24T14:01:35Z">
              <w:rPr/>
            </w:rPrChange>
          </w:rPr>
          <w:fldChar w:fldCharType="begin"/>
        </w:r>
      </w:del>
      <w:del w:id="185" w:author="ly20230823" w:date="2023-08-24T14:00:38Z">
        <w:r>
          <w:rPr>
            <w:highlight w:val="none"/>
            <w:rPrChange w:id="186" w:author="ly20230823" w:date="2023-08-24T14:01:35Z">
              <w:rPr/>
            </w:rPrChange>
          </w:rPr>
          <w:delInstrText xml:space="preserve"> PAGEREF _Toc21123 \h </w:delInstrText>
        </w:r>
      </w:del>
      <w:del w:id="188" w:author="ly20230823" w:date="2023-08-24T14:00:38Z">
        <w:r>
          <w:rPr>
            <w:highlight w:val="none"/>
            <w:rPrChange w:id="189" w:author="ly20230823" w:date="2023-08-24T14:01:35Z">
              <w:rPr/>
            </w:rPrChange>
          </w:rPr>
          <w:fldChar w:fldCharType="separate"/>
        </w:r>
      </w:del>
      <w:del w:id="191" w:author="ly20230823" w:date="2023-08-24T14:00:38Z">
        <w:r>
          <w:rPr>
            <w:highlight w:val="none"/>
            <w:rPrChange w:id="192" w:author="ly20230823" w:date="2023-08-24T14:01:35Z">
              <w:rPr/>
            </w:rPrChange>
          </w:rPr>
          <w:delText>6</w:delText>
        </w:r>
      </w:del>
      <w:del w:id="194" w:author="ly20230823" w:date="2023-08-24T14:00:38Z">
        <w:r>
          <w:rPr>
            <w:highlight w:val="none"/>
            <w:rPrChange w:id="195" w:author="ly20230823" w:date="2023-08-24T14:01:35Z">
              <w:rPr/>
            </w:rPrChange>
          </w:rPr>
          <w:fldChar w:fldCharType="end"/>
        </w:r>
      </w:del>
    </w:p>
    <w:p>
      <w:pPr>
        <w:pStyle w:val="20"/>
        <w:tabs>
          <w:tab w:val="right" w:pos="2000"/>
          <w:tab w:val="right" w:leader="dot" w:pos="9641"/>
          <w:tab w:val="clear" w:pos="9639"/>
        </w:tabs>
        <w:rPr>
          <w:del w:id="197" w:author="ly20230823" w:date="2023-08-24T14:00:38Z"/>
          <w:highlight w:val="none"/>
          <w:rPrChange w:id="198" w:author="ly20230823" w:date="2023-08-24T14:01:35Z">
            <w:rPr>
              <w:del w:id="199" w:author="ly20230823" w:date="2023-08-24T14:00:38Z"/>
            </w:rPr>
          </w:rPrChange>
        </w:rPr>
      </w:pPr>
      <w:del w:id="200" w:author="ly20230823" w:date="2023-08-24T14:00:38Z">
        <w:r>
          <w:rPr>
            <w:highlight w:val="none"/>
            <w:rPrChange w:id="201" w:author="ly20230823" w:date="2023-08-24T14:01:35Z">
              <w:rPr/>
            </w:rPrChange>
          </w:rPr>
          <w:delText>2</w:delText>
        </w:r>
      </w:del>
      <w:del w:id="203" w:author="ly20230823" w:date="2023-08-24T14:00:38Z">
        <w:r>
          <w:rPr>
            <w:highlight w:val="none"/>
            <w:rPrChange w:id="204" w:author="ly20230823" w:date="2023-08-24T14:01:35Z">
              <w:rPr/>
            </w:rPrChange>
          </w:rPr>
          <w:tab/>
        </w:r>
      </w:del>
      <w:del w:id="206" w:author="ly20230823" w:date="2023-08-24T14:00:38Z">
        <w:r>
          <w:rPr>
            <w:highlight w:val="none"/>
            <w:rPrChange w:id="207" w:author="ly20230823" w:date="2023-08-24T14:01:35Z">
              <w:rPr/>
            </w:rPrChange>
          </w:rPr>
          <w:delText>References</w:delText>
        </w:r>
      </w:del>
      <w:del w:id="209" w:author="ly20230823" w:date="2023-08-24T14:00:38Z">
        <w:r>
          <w:rPr>
            <w:highlight w:val="none"/>
            <w:rPrChange w:id="210" w:author="ly20230823" w:date="2023-08-24T14:01:35Z">
              <w:rPr/>
            </w:rPrChange>
          </w:rPr>
          <w:tab/>
        </w:r>
      </w:del>
      <w:del w:id="212" w:author="ly20230823" w:date="2023-08-24T14:00:38Z">
        <w:r>
          <w:rPr>
            <w:highlight w:val="none"/>
            <w:rPrChange w:id="213" w:author="ly20230823" w:date="2023-08-24T14:01:35Z">
              <w:rPr/>
            </w:rPrChange>
          </w:rPr>
          <w:fldChar w:fldCharType="begin"/>
        </w:r>
      </w:del>
      <w:del w:id="215" w:author="ly20230823" w:date="2023-08-24T14:00:38Z">
        <w:r>
          <w:rPr>
            <w:highlight w:val="none"/>
            <w:rPrChange w:id="216" w:author="ly20230823" w:date="2023-08-24T14:01:35Z">
              <w:rPr/>
            </w:rPrChange>
          </w:rPr>
          <w:delInstrText xml:space="preserve"> PAGEREF _Toc32506 \h </w:delInstrText>
        </w:r>
      </w:del>
      <w:del w:id="218" w:author="ly20230823" w:date="2023-08-24T14:00:38Z">
        <w:r>
          <w:rPr>
            <w:highlight w:val="none"/>
            <w:rPrChange w:id="219" w:author="ly20230823" w:date="2023-08-24T14:01:35Z">
              <w:rPr/>
            </w:rPrChange>
          </w:rPr>
          <w:fldChar w:fldCharType="separate"/>
        </w:r>
      </w:del>
      <w:del w:id="221" w:author="ly20230823" w:date="2023-08-24T14:00:38Z">
        <w:r>
          <w:rPr>
            <w:highlight w:val="none"/>
            <w:rPrChange w:id="222" w:author="ly20230823" w:date="2023-08-24T14:01:35Z">
              <w:rPr/>
            </w:rPrChange>
          </w:rPr>
          <w:delText>6</w:delText>
        </w:r>
      </w:del>
      <w:del w:id="224" w:author="ly20230823" w:date="2023-08-24T14:00:38Z">
        <w:r>
          <w:rPr>
            <w:highlight w:val="none"/>
            <w:rPrChange w:id="225" w:author="ly20230823" w:date="2023-08-24T14:01:35Z">
              <w:rPr/>
            </w:rPrChange>
          </w:rPr>
          <w:fldChar w:fldCharType="end"/>
        </w:r>
      </w:del>
    </w:p>
    <w:p>
      <w:pPr>
        <w:pStyle w:val="20"/>
        <w:tabs>
          <w:tab w:val="right" w:pos="2000"/>
          <w:tab w:val="right" w:leader="dot" w:pos="9641"/>
          <w:tab w:val="clear" w:pos="9639"/>
        </w:tabs>
        <w:rPr>
          <w:del w:id="227" w:author="ly20230823" w:date="2023-08-24T14:00:38Z"/>
          <w:highlight w:val="none"/>
          <w:rPrChange w:id="228" w:author="ly20230823" w:date="2023-08-24T14:01:35Z">
            <w:rPr>
              <w:del w:id="229" w:author="ly20230823" w:date="2023-08-24T14:00:38Z"/>
            </w:rPr>
          </w:rPrChange>
        </w:rPr>
      </w:pPr>
      <w:del w:id="230" w:author="ly20230823" w:date="2023-08-24T14:00:38Z">
        <w:r>
          <w:rPr>
            <w:highlight w:val="none"/>
            <w:rPrChange w:id="231" w:author="ly20230823" w:date="2023-08-24T14:01:35Z">
              <w:rPr/>
            </w:rPrChange>
          </w:rPr>
          <w:delText>3</w:delText>
        </w:r>
      </w:del>
      <w:del w:id="233" w:author="ly20230823" w:date="2023-08-24T14:00:38Z">
        <w:r>
          <w:rPr>
            <w:highlight w:val="none"/>
            <w:rPrChange w:id="234" w:author="ly20230823" w:date="2023-08-24T14:01:35Z">
              <w:rPr/>
            </w:rPrChange>
          </w:rPr>
          <w:tab/>
        </w:r>
      </w:del>
      <w:del w:id="236" w:author="ly20230823" w:date="2023-08-24T14:00:38Z">
        <w:r>
          <w:rPr>
            <w:highlight w:val="none"/>
            <w:rPrChange w:id="237" w:author="ly20230823" w:date="2023-08-24T14:01:35Z">
              <w:rPr/>
            </w:rPrChange>
          </w:rPr>
          <w:delText>Definitions of terms, symbols and abbreviations</w:delText>
        </w:r>
      </w:del>
      <w:del w:id="239" w:author="ly20230823" w:date="2023-08-24T14:00:38Z">
        <w:r>
          <w:rPr>
            <w:highlight w:val="none"/>
            <w:rPrChange w:id="240" w:author="ly20230823" w:date="2023-08-24T14:01:35Z">
              <w:rPr/>
            </w:rPrChange>
          </w:rPr>
          <w:tab/>
        </w:r>
      </w:del>
      <w:del w:id="242" w:author="ly20230823" w:date="2023-08-24T14:00:38Z">
        <w:r>
          <w:rPr>
            <w:highlight w:val="none"/>
            <w:rPrChange w:id="243" w:author="ly20230823" w:date="2023-08-24T14:01:35Z">
              <w:rPr/>
            </w:rPrChange>
          </w:rPr>
          <w:fldChar w:fldCharType="begin"/>
        </w:r>
      </w:del>
      <w:del w:id="245" w:author="ly20230823" w:date="2023-08-24T14:00:38Z">
        <w:r>
          <w:rPr>
            <w:highlight w:val="none"/>
            <w:rPrChange w:id="246" w:author="ly20230823" w:date="2023-08-24T14:01:35Z">
              <w:rPr/>
            </w:rPrChange>
          </w:rPr>
          <w:delInstrText xml:space="preserve"> PAGEREF _Toc26660 \h </w:delInstrText>
        </w:r>
      </w:del>
      <w:del w:id="248" w:author="ly20230823" w:date="2023-08-24T14:00:38Z">
        <w:r>
          <w:rPr>
            <w:highlight w:val="none"/>
            <w:rPrChange w:id="249" w:author="ly20230823" w:date="2023-08-24T14:01:35Z">
              <w:rPr/>
            </w:rPrChange>
          </w:rPr>
          <w:fldChar w:fldCharType="separate"/>
        </w:r>
      </w:del>
      <w:del w:id="251" w:author="ly20230823" w:date="2023-08-24T14:00:38Z">
        <w:r>
          <w:rPr>
            <w:highlight w:val="none"/>
            <w:rPrChange w:id="252" w:author="ly20230823" w:date="2023-08-24T14:01:35Z">
              <w:rPr/>
            </w:rPrChange>
          </w:rPr>
          <w:delText>6</w:delText>
        </w:r>
      </w:del>
      <w:del w:id="254" w:author="ly20230823" w:date="2023-08-24T14:00:38Z">
        <w:r>
          <w:rPr>
            <w:highlight w:val="none"/>
            <w:rPrChange w:id="255" w:author="ly20230823" w:date="2023-08-24T14:01:35Z">
              <w:rPr/>
            </w:rPrChange>
          </w:rPr>
          <w:fldChar w:fldCharType="end"/>
        </w:r>
      </w:del>
    </w:p>
    <w:p>
      <w:pPr>
        <w:pStyle w:val="19"/>
        <w:tabs>
          <w:tab w:val="right" w:pos="2000"/>
          <w:tab w:val="right" w:leader="dot" w:pos="9641"/>
          <w:tab w:val="clear" w:pos="9639"/>
        </w:tabs>
        <w:rPr>
          <w:del w:id="257" w:author="ly20230823" w:date="2023-08-24T14:00:38Z"/>
          <w:highlight w:val="none"/>
          <w:rPrChange w:id="258" w:author="ly20230823" w:date="2023-08-24T14:01:35Z">
            <w:rPr>
              <w:del w:id="259" w:author="ly20230823" w:date="2023-08-24T14:00:38Z"/>
            </w:rPr>
          </w:rPrChange>
        </w:rPr>
      </w:pPr>
      <w:del w:id="260" w:author="ly20230823" w:date="2023-08-24T14:00:38Z">
        <w:r>
          <w:rPr>
            <w:highlight w:val="none"/>
            <w:rPrChange w:id="261" w:author="ly20230823" w:date="2023-08-24T14:01:35Z">
              <w:rPr/>
            </w:rPrChange>
          </w:rPr>
          <w:delText>3.1</w:delText>
        </w:r>
      </w:del>
      <w:del w:id="263" w:author="ly20230823" w:date="2023-08-24T14:00:38Z">
        <w:r>
          <w:rPr>
            <w:highlight w:val="none"/>
            <w:rPrChange w:id="264" w:author="ly20230823" w:date="2023-08-24T14:01:35Z">
              <w:rPr/>
            </w:rPrChange>
          </w:rPr>
          <w:tab/>
        </w:r>
      </w:del>
      <w:del w:id="266" w:author="ly20230823" w:date="2023-08-24T14:00:38Z">
        <w:r>
          <w:rPr>
            <w:highlight w:val="none"/>
            <w:rPrChange w:id="267" w:author="ly20230823" w:date="2023-08-24T14:01:35Z">
              <w:rPr/>
            </w:rPrChange>
          </w:rPr>
          <w:delText>Terms</w:delText>
        </w:r>
      </w:del>
      <w:del w:id="269" w:author="ly20230823" w:date="2023-08-24T14:00:38Z">
        <w:r>
          <w:rPr>
            <w:highlight w:val="none"/>
            <w:rPrChange w:id="270" w:author="ly20230823" w:date="2023-08-24T14:01:35Z">
              <w:rPr/>
            </w:rPrChange>
          </w:rPr>
          <w:tab/>
        </w:r>
      </w:del>
      <w:del w:id="272" w:author="ly20230823" w:date="2023-08-24T14:00:38Z">
        <w:r>
          <w:rPr>
            <w:highlight w:val="none"/>
            <w:rPrChange w:id="273" w:author="ly20230823" w:date="2023-08-24T14:01:35Z">
              <w:rPr/>
            </w:rPrChange>
          </w:rPr>
          <w:fldChar w:fldCharType="begin"/>
        </w:r>
      </w:del>
      <w:del w:id="275" w:author="ly20230823" w:date="2023-08-24T14:00:38Z">
        <w:r>
          <w:rPr>
            <w:highlight w:val="none"/>
            <w:rPrChange w:id="276" w:author="ly20230823" w:date="2023-08-24T14:01:35Z">
              <w:rPr/>
            </w:rPrChange>
          </w:rPr>
          <w:delInstrText xml:space="preserve"> PAGEREF _Toc25830 \h </w:delInstrText>
        </w:r>
      </w:del>
      <w:del w:id="278" w:author="ly20230823" w:date="2023-08-24T14:00:38Z">
        <w:r>
          <w:rPr>
            <w:highlight w:val="none"/>
            <w:rPrChange w:id="279" w:author="ly20230823" w:date="2023-08-24T14:01:35Z">
              <w:rPr/>
            </w:rPrChange>
          </w:rPr>
          <w:fldChar w:fldCharType="separate"/>
        </w:r>
      </w:del>
      <w:del w:id="281" w:author="ly20230823" w:date="2023-08-24T14:00:38Z">
        <w:r>
          <w:rPr>
            <w:highlight w:val="none"/>
            <w:rPrChange w:id="282" w:author="ly20230823" w:date="2023-08-24T14:01:35Z">
              <w:rPr/>
            </w:rPrChange>
          </w:rPr>
          <w:delText>6</w:delText>
        </w:r>
      </w:del>
      <w:del w:id="284" w:author="ly20230823" w:date="2023-08-24T14:00:38Z">
        <w:r>
          <w:rPr>
            <w:highlight w:val="none"/>
            <w:rPrChange w:id="285" w:author="ly20230823" w:date="2023-08-24T14:01:35Z">
              <w:rPr/>
            </w:rPrChange>
          </w:rPr>
          <w:fldChar w:fldCharType="end"/>
        </w:r>
      </w:del>
    </w:p>
    <w:p>
      <w:pPr>
        <w:pStyle w:val="19"/>
        <w:tabs>
          <w:tab w:val="right" w:pos="2000"/>
          <w:tab w:val="right" w:leader="dot" w:pos="9641"/>
          <w:tab w:val="clear" w:pos="9639"/>
        </w:tabs>
        <w:rPr>
          <w:del w:id="287" w:author="ly20230823" w:date="2023-08-24T14:00:38Z"/>
          <w:highlight w:val="none"/>
          <w:rPrChange w:id="288" w:author="ly20230823" w:date="2023-08-24T14:01:35Z">
            <w:rPr>
              <w:del w:id="289" w:author="ly20230823" w:date="2023-08-24T14:00:38Z"/>
            </w:rPr>
          </w:rPrChange>
        </w:rPr>
      </w:pPr>
      <w:del w:id="290" w:author="ly20230823" w:date="2023-08-24T14:00:38Z">
        <w:r>
          <w:rPr>
            <w:highlight w:val="none"/>
            <w:rPrChange w:id="291" w:author="ly20230823" w:date="2023-08-24T14:01:35Z">
              <w:rPr/>
            </w:rPrChange>
          </w:rPr>
          <w:delText>3.2</w:delText>
        </w:r>
      </w:del>
      <w:del w:id="293" w:author="ly20230823" w:date="2023-08-24T14:00:38Z">
        <w:r>
          <w:rPr>
            <w:highlight w:val="none"/>
            <w:rPrChange w:id="294" w:author="ly20230823" w:date="2023-08-24T14:01:35Z">
              <w:rPr/>
            </w:rPrChange>
          </w:rPr>
          <w:tab/>
        </w:r>
      </w:del>
      <w:del w:id="296" w:author="ly20230823" w:date="2023-08-24T14:00:38Z">
        <w:r>
          <w:rPr>
            <w:highlight w:val="none"/>
            <w:rPrChange w:id="297" w:author="ly20230823" w:date="2023-08-24T14:01:35Z">
              <w:rPr/>
            </w:rPrChange>
          </w:rPr>
          <w:delText>Symbols</w:delText>
        </w:r>
      </w:del>
      <w:del w:id="299" w:author="ly20230823" w:date="2023-08-24T14:00:38Z">
        <w:r>
          <w:rPr>
            <w:highlight w:val="none"/>
            <w:rPrChange w:id="300" w:author="ly20230823" w:date="2023-08-24T14:01:35Z">
              <w:rPr/>
            </w:rPrChange>
          </w:rPr>
          <w:tab/>
        </w:r>
      </w:del>
      <w:del w:id="302" w:author="ly20230823" w:date="2023-08-24T14:00:38Z">
        <w:r>
          <w:rPr>
            <w:highlight w:val="none"/>
            <w:rPrChange w:id="303" w:author="ly20230823" w:date="2023-08-24T14:01:35Z">
              <w:rPr/>
            </w:rPrChange>
          </w:rPr>
          <w:fldChar w:fldCharType="begin"/>
        </w:r>
      </w:del>
      <w:del w:id="305" w:author="ly20230823" w:date="2023-08-24T14:00:38Z">
        <w:r>
          <w:rPr>
            <w:highlight w:val="none"/>
            <w:rPrChange w:id="306" w:author="ly20230823" w:date="2023-08-24T14:01:35Z">
              <w:rPr/>
            </w:rPrChange>
          </w:rPr>
          <w:delInstrText xml:space="preserve"> PAGEREF _Toc31249 \h </w:delInstrText>
        </w:r>
      </w:del>
      <w:del w:id="308" w:author="ly20230823" w:date="2023-08-24T14:00:38Z">
        <w:r>
          <w:rPr>
            <w:highlight w:val="none"/>
            <w:rPrChange w:id="309" w:author="ly20230823" w:date="2023-08-24T14:01:35Z">
              <w:rPr/>
            </w:rPrChange>
          </w:rPr>
          <w:fldChar w:fldCharType="separate"/>
        </w:r>
      </w:del>
      <w:del w:id="311" w:author="ly20230823" w:date="2023-08-24T14:00:38Z">
        <w:r>
          <w:rPr>
            <w:highlight w:val="none"/>
            <w:rPrChange w:id="312" w:author="ly20230823" w:date="2023-08-24T14:01:35Z">
              <w:rPr/>
            </w:rPrChange>
          </w:rPr>
          <w:delText>6</w:delText>
        </w:r>
      </w:del>
      <w:del w:id="314" w:author="ly20230823" w:date="2023-08-24T14:00:38Z">
        <w:r>
          <w:rPr>
            <w:highlight w:val="none"/>
            <w:rPrChange w:id="315" w:author="ly20230823" w:date="2023-08-24T14:01:35Z">
              <w:rPr/>
            </w:rPrChange>
          </w:rPr>
          <w:fldChar w:fldCharType="end"/>
        </w:r>
      </w:del>
    </w:p>
    <w:p>
      <w:pPr>
        <w:pStyle w:val="19"/>
        <w:tabs>
          <w:tab w:val="right" w:pos="2000"/>
          <w:tab w:val="right" w:leader="dot" w:pos="9641"/>
          <w:tab w:val="clear" w:pos="9639"/>
        </w:tabs>
        <w:rPr>
          <w:del w:id="317" w:author="ly20230823" w:date="2023-08-24T14:00:38Z"/>
          <w:highlight w:val="none"/>
          <w:rPrChange w:id="318" w:author="ly20230823" w:date="2023-08-24T14:01:35Z">
            <w:rPr>
              <w:del w:id="319" w:author="ly20230823" w:date="2023-08-24T14:00:38Z"/>
            </w:rPr>
          </w:rPrChange>
        </w:rPr>
      </w:pPr>
      <w:del w:id="320" w:author="ly20230823" w:date="2023-08-24T14:00:38Z">
        <w:r>
          <w:rPr>
            <w:highlight w:val="none"/>
            <w:rPrChange w:id="321" w:author="ly20230823" w:date="2023-08-24T14:01:35Z">
              <w:rPr/>
            </w:rPrChange>
          </w:rPr>
          <w:delText>3.3</w:delText>
        </w:r>
      </w:del>
      <w:del w:id="323" w:author="ly20230823" w:date="2023-08-24T14:00:38Z">
        <w:r>
          <w:rPr>
            <w:highlight w:val="none"/>
            <w:rPrChange w:id="324" w:author="ly20230823" w:date="2023-08-24T14:01:35Z">
              <w:rPr/>
            </w:rPrChange>
          </w:rPr>
          <w:tab/>
        </w:r>
      </w:del>
      <w:del w:id="326" w:author="ly20230823" w:date="2023-08-24T14:00:38Z">
        <w:r>
          <w:rPr>
            <w:highlight w:val="none"/>
            <w:rPrChange w:id="327" w:author="ly20230823" w:date="2023-08-24T14:01:35Z">
              <w:rPr/>
            </w:rPrChange>
          </w:rPr>
          <w:delText>Abbreviations</w:delText>
        </w:r>
      </w:del>
      <w:del w:id="329" w:author="ly20230823" w:date="2023-08-24T14:00:38Z">
        <w:r>
          <w:rPr>
            <w:highlight w:val="none"/>
            <w:rPrChange w:id="330" w:author="ly20230823" w:date="2023-08-24T14:01:35Z">
              <w:rPr/>
            </w:rPrChange>
          </w:rPr>
          <w:tab/>
        </w:r>
      </w:del>
      <w:del w:id="332" w:author="ly20230823" w:date="2023-08-24T14:00:38Z">
        <w:r>
          <w:rPr>
            <w:highlight w:val="none"/>
            <w:rPrChange w:id="333" w:author="ly20230823" w:date="2023-08-24T14:01:35Z">
              <w:rPr/>
            </w:rPrChange>
          </w:rPr>
          <w:fldChar w:fldCharType="begin"/>
        </w:r>
      </w:del>
      <w:del w:id="335" w:author="ly20230823" w:date="2023-08-24T14:00:38Z">
        <w:r>
          <w:rPr>
            <w:highlight w:val="none"/>
            <w:rPrChange w:id="336" w:author="ly20230823" w:date="2023-08-24T14:01:35Z">
              <w:rPr/>
            </w:rPrChange>
          </w:rPr>
          <w:delInstrText xml:space="preserve"> PAGEREF _Toc15275 \h </w:delInstrText>
        </w:r>
      </w:del>
      <w:del w:id="338" w:author="ly20230823" w:date="2023-08-24T14:00:38Z">
        <w:r>
          <w:rPr>
            <w:highlight w:val="none"/>
            <w:rPrChange w:id="339" w:author="ly20230823" w:date="2023-08-24T14:01:35Z">
              <w:rPr/>
            </w:rPrChange>
          </w:rPr>
          <w:fldChar w:fldCharType="separate"/>
        </w:r>
      </w:del>
      <w:del w:id="341" w:author="ly20230823" w:date="2023-08-24T14:00:38Z">
        <w:r>
          <w:rPr>
            <w:highlight w:val="none"/>
            <w:rPrChange w:id="342" w:author="ly20230823" w:date="2023-08-24T14:01:35Z">
              <w:rPr/>
            </w:rPrChange>
          </w:rPr>
          <w:delText>6</w:delText>
        </w:r>
      </w:del>
      <w:del w:id="344" w:author="ly20230823" w:date="2023-08-24T14:00:38Z">
        <w:r>
          <w:rPr>
            <w:highlight w:val="none"/>
            <w:rPrChange w:id="345" w:author="ly20230823" w:date="2023-08-24T14:01:35Z">
              <w:rPr/>
            </w:rPrChange>
          </w:rPr>
          <w:fldChar w:fldCharType="end"/>
        </w:r>
      </w:del>
    </w:p>
    <w:p>
      <w:pPr>
        <w:pStyle w:val="20"/>
        <w:tabs>
          <w:tab w:val="right" w:leader="dot" w:pos="9641"/>
          <w:tab w:val="clear" w:pos="9639"/>
        </w:tabs>
        <w:rPr>
          <w:del w:id="347" w:author="ly20230823" w:date="2023-08-24T14:00:38Z"/>
          <w:highlight w:val="none"/>
          <w:rPrChange w:id="348" w:author="ly20230823" w:date="2023-08-24T14:01:35Z">
            <w:rPr>
              <w:del w:id="349" w:author="ly20230823" w:date="2023-08-24T14:00:38Z"/>
            </w:rPr>
          </w:rPrChange>
        </w:rPr>
      </w:pPr>
      <w:del w:id="350" w:author="ly20230823" w:date="2023-08-24T14:00:38Z">
        <w:r>
          <w:rPr>
            <w:rFonts w:hint="eastAsia" w:eastAsia="宋体"/>
            <w:highlight w:val="none"/>
            <w:lang w:val="en-US" w:eastAsia="zh-CN"/>
            <w:rPrChange w:id="351" w:author="ly20230823" w:date="2023-08-24T14:01:35Z">
              <w:rPr>
                <w:rFonts w:hint="eastAsia" w:eastAsia="宋体"/>
                <w:lang w:val="en-US" w:eastAsia="zh-CN"/>
              </w:rPr>
            </w:rPrChange>
          </w:rPr>
          <w:delText xml:space="preserve">4 </w:delText>
        </w:r>
      </w:del>
      <w:del w:id="353" w:author="ly20230823" w:date="2023-08-24T14:00:38Z">
        <w:r>
          <w:rPr>
            <w:highlight w:val="none"/>
            <w:rPrChange w:id="354" w:author="ly20230823" w:date="2023-08-24T14:01:35Z">
              <w:rPr/>
            </w:rPrChange>
          </w:rPr>
          <w:delText xml:space="preserve">Analysis of </w:delText>
        </w:r>
      </w:del>
      <w:del w:id="356" w:author="ly20230823" w:date="2023-08-24T14:00:38Z">
        <w:r>
          <w:rPr>
            <w:rFonts w:hint="eastAsia" w:eastAsia="宋体"/>
            <w:highlight w:val="none"/>
            <w:lang w:val="en-US" w:eastAsia="zh-CN"/>
            <w:rPrChange w:id="357" w:author="ly20230823" w:date="2023-08-24T14:01:35Z">
              <w:rPr>
                <w:rFonts w:hint="eastAsia" w:eastAsia="宋体"/>
                <w:lang w:val="en-US" w:eastAsia="zh-CN"/>
              </w:rPr>
            </w:rPrChange>
          </w:rPr>
          <w:delText>gaps</w:delText>
        </w:r>
      </w:del>
      <w:del w:id="359" w:author="ly20230823" w:date="2023-08-24T14:00:38Z">
        <w:r>
          <w:rPr>
            <w:highlight w:val="none"/>
            <w:rPrChange w:id="360" w:author="ly20230823" w:date="2023-08-24T14:01:35Z">
              <w:rPr/>
            </w:rPrChange>
          </w:rPr>
          <w:tab/>
        </w:r>
      </w:del>
      <w:del w:id="362" w:author="ly20230823" w:date="2023-08-24T14:00:38Z">
        <w:r>
          <w:rPr>
            <w:highlight w:val="none"/>
            <w:rPrChange w:id="363" w:author="ly20230823" w:date="2023-08-24T14:01:35Z">
              <w:rPr/>
            </w:rPrChange>
          </w:rPr>
          <w:fldChar w:fldCharType="begin"/>
        </w:r>
      </w:del>
      <w:del w:id="365" w:author="ly20230823" w:date="2023-08-24T14:00:38Z">
        <w:r>
          <w:rPr>
            <w:highlight w:val="none"/>
            <w:rPrChange w:id="366" w:author="ly20230823" w:date="2023-08-24T14:01:35Z">
              <w:rPr/>
            </w:rPrChange>
          </w:rPr>
          <w:delInstrText xml:space="preserve"> PAGEREF _Toc18750 \h </w:delInstrText>
        </w:r>
      </w:del>
      <w:del w:id="368" w:author="ly20230823" w:date="2023-08-24T14:00:38Z">
        <w:r>
          <w:rPr>
            <w:highlight w:val="none"/>
            <w:rPrChange w:id="369" w:author="ly20230823" w:date="2023-08-24T14:01:35Z">
              <w:rPr/>
            </w:rPrChange>
          </w:rPr>
          <w:fldChar w:fldCharType="separate"/>
        </w:r>
      </w:del>
      <w:del w:id="371" w:author="ly20230823" w:date="2023-08-24T14:00:38Z">
        <w:r>
          <w:rPr>
            <w:highlight w:val="none"/>
            <w:rPrChange w:id="372" w:author="ly20230823" w:date="2023-08-24T14:01:35Z">
              <w:rPr/>
            </w:rPrChange>
          </w:rPr>
          <w:delText>7</w:delText>
        </w:r>
      </w:del>
      <w:del w:id="374" w:author="ly20230823" w:date="2023-08-24T14:00:38Z">
        <w:r>
          <w:rPr>
            <w:highlight w:val="none"/>
            <w:rPrChange w:id="375" w:author="ly20230823" w:date="2023-08-24T14:01:35Z">
              <w:rPr/>
            </w:rPrChange>
          </w:rPr>
          <w:fldChar w:fldCharType="end"/>
        </w:r>
      </w:del>
    </w:p>
    <w:p>
      <w:pPr>
        <w:pStyle w:val="19"/>
        <w:tabs>
          <w:tab w:val="right" w:pos="2000"/>
          <w:tab w:val="right" w:leader="dot" w:pos="9641"/>
          <w:tab w:val="clear" w:pos="9639"/>
        </w:tabs>
        <w:rPr>
          <w:del w:id="377" w:author="ly20230823" w:date="2023-08-24T14:00:38Z"/>
          <w:highlight w:val="none"/>
          <w:rPrChange w:id="378" w:author="ly20230823" w:date="2023-08-24T14:01:35Z">
            <w:rPr>
              <w:del w:id="379" w:author="ly20230823" w:date="2023-08-24T14:00:38Z"/>
            </w:rPr>
          </w:rPrChange>
        </w:rPr>
      </w:pPr>
      <w:del w:id="380" w:author="ly20230823" w:date="2023-08-24T14:00:38Z">
        <w:r>
          <w:rPr>
            <w:rFonts w:hint="eastAsia"/>
            <w:highlight w:val="none"/>
            <w:lang w:val="en-US" w:eastAsia="zh-CN"/>
            <w:rPrChange w:id="381" w:author="ly20230823" w:date="2023-08-24T14:01:35Z">
              <w:rPr>
                <w:rFonts w:hint="eastAsia"/>
                <w:lang w:val="en-US" w:eastAsia="zh-CN"/>
              </w:rPr>
            </w:rPrChange>
          </w:rPr>
          <w:delText>4.1</w:delText>
        </w:r>
      </w:del>
      <w:del w:id="383" w:author="ly20230823" w:date="2023-08-24T14:00:38Z">
        <w:r>
          <w:rPr>
            <w:rFonts w:hint="eastAsia"/>
            <w:highlight w:val="none"/>
            <w:lang w:val="en-US" w:eastAsia="zh-CN"/>
            <w:rPrChange w:id="384" w:author="ly20230823" w:date="2023-08-24T14:01:35Z">
              <w:rPr>
                <w:rFonts w:hint="eastAsia"/>
                <w:lang w:val="en-US" w:eastAsia="zh-CN"/>
              </w:rPr>
            </w:rPrChange>
          </w:rPr>
          <w:tab/>
        </w:r>
      </w:del>
      <w:del w:id="386" w:author="ly20230823" w:date="2023-08-24T14:00:38Z">
        <w:r>
          <w:rPr>
            <w:highlight w:val="none"/>
            <w:lang w:eastAsia="zh-CN"/>
            <w:rPrChange w:id="387" w:author="ly20230823" w:date="2023-08-24T14:01:35Z">
              <w:rPr>
                <w:lang w:eastAsia="zh-CN"/>
              </w:rPr>
            </w:rPrChange>
          </w:rPr>
          <w:delText>application layer</w:delText>
        </w:r>
      </w:del>
      <w:del w:id="389" w:author="ly20230823" w:date="2023-08-24T14:00:38Z">
        <w:r>
          <w:rPr>
            <w:rFonts w:hint="eastAsia"/>
            <w:highlight w:val="none"/>
            <w:lang w:eastAsia="zh-CN"/>
            <w:rPrChange w:id="390" w:author="ly20230823" w:date="2023-08-24T14:01:35Z">
              <w:rPr>
                <w:rFonts w:hint="eastAsia"/>
                <w:lang w:eastAsia="zh-CN"/>
              </w:rPr>
            </w:rPrChange>
          </w:rPr>
          <w:delText xml:space="preserve"> procedure</w:delText>
        </w:r>
      </w:del>
      <w:del w:id="392" w:author="ly20230823" w:date="2023-08-24T14:00:38Z">
        <w:r>
          <w:rPr>
            <w:rFonts w:hint="eastAsia"/>
            <w:highlight w:val="none"/>
            <w:lang w:val="en-US" w:eastAsia="zh-CN"/>
            <w:rPrChange w:id="393" w:author="ly20230823" w:date="2023-08-24T14:01:35Z">
              <w:rPr>
                <w:rFonts w:hint="eastAsia"/>
                <w:lang w:val="en-US" w:eastAsia="zh-CN"/>
              </w:rPr>
            </w:rPrChange>
          </w:rPr>
          <w:delText xml:space="preserve"> needed for</w:delText>
        </w:r>
      </w:del>
      <w:del w:id="395" w:author="ly20230823" w:date="2023-08-24T14:00:38Z">
        <w:r>
          <w:rPr>
            <w:highlight w:val="none"/>
            <w:lang w:eastAsia="zh-CN"/>
            <w:rPrChange w:id="396" w:author="ly20230823" w:date="2023-08-24T14:01:35Z">
              <w:rPr>
                <w:lang w:eastAsia="zh-CN"/>
              </w:rPr>
            </w:rPrChange>
          </w:rPr>
          <w:delText xml:space="preserve"> </w:delText>
        </w:r>
      </w:del>
      <w:del w:id="398" w:author="ly20230823" w:date="2023-08-24T14:00:38Z">
        <w:r>
          <w:rPr>
            <w:rFonts w:hint="eastAsia"/>
            <w:highlight w:val="none"/>
            <w:lang w:eastAsia="zh-CN"/>
            <w:rPrChange w:id="399" w:author="ly20230823" w:date="2023-08-24T14:01:35Z">
              <w:rPr>
                <w:rFonts w:hint="eastAsia"/>
                <w:lang w:eastAsia="zh-CN"/>
              </w:rPr>
            </w:rPrChange>
          </w:rPr>
          <w:delText>enabling eMMTel</w:delText>
        </w:r>
      </w:del>
      <w:del w:id="401" w:author="ly20230823" w:date="2023-08-24T14:00:38Z">
        <w:r>
          <w:rPr>
            <w:highlight w:val="none"/>
            <w:lang w:eastAsia="zh-CN"/>
            <w:rPrChange w:id="402" w:author="ly20230823" w:date="2023-08-24T14:01:35Z">
              <w:rPr>
                <w:lang w:eastAsia="zh-CN"/>
              </w:rPr>
            </w:rPrChange>
          </w:rPr>
          <w:delText xml:space="preserve"> service</w:delText>
        </w:r>
      </w:del>
      <w:del w:id="404" w:author="ly20230823" w:date="2023-08-24T14:00:38Z">
        <w:r>
          <w:rPr>
            <w:highlight w:val="none"/>
            <w:rPrChange w:id="405" w:author="ly20230823" w:date="2023-08-24T14:01:35Z">
              <w:rPr/>
            </w:rPrChange>
          </w:rPr>
          <w:tab/>
        </w:r>
      </w:del>
      <w:del w:id="407" w:author="ly20230823" w:date="2023-08-24T14:00:38Z">
        <w:r>
          <w:rPr>
            <w:highlight w:val="none"/>
            <w:rPrChange w:id="408" w:author="ly20230823" w:date="2023-08-24T14:01:35Z">
              <w:rPr/>
            </w:rPrChange>
          </w:rPr>
          <w:fldChar w:fldCharType="begin"/>
        </w:r>
      </w:del>
      <w:del w:id="410" w:author="ly20230823" w:date="2023-08-24T14:00:38Z">
        <w:r>
          <w:rPr>
            <w:highlight w:val="none"/>
            <w:rPrChange w:id="411" w:author="ly20230823" w:date="2023-08-24T14:01:35Z">
              <w:rPr/>
            </w:rPrChange>
          </w:rPr>
          <w:delInstrText xml:space="preserve"> PAGEREF _Toc26702 \h </w:delInstrText>
        </w:r>
      </w:del>
      <w:del w:id="413" w:author="ly20230823" w:date="2023-08-24T14:00:38Z">
        <w:r>
          <w:rPr>
            <w:highlight w:val="none"/>
            <w:rPrChange w:id="414" w:author="ly20230823" w:date="2023-08-24T14:01:35Z">
              <w:rPr/>
            </w:rPrChange>
          </w:rPr>
          <w:fldChar w:fldCharType="separate"/>
        </w:r>
      </w:del>
      <w:del w:id="416" w:author="ly20230823" w:date="2023-08-24T14:00:38Z">
        <w:r>
          <w:rPr>
            <w:highlight w:val="none"/>
            <w:rPrChange w:id="417" w:author="ly20230823" w:date="2023-08-24T14:01:35Z">
              <w:rPr/>
            </w:rPrChange>
          </w:rPr>
          <w:delText>7</w:delText>
        </w:r>
      </w:del>
      <w:del w:id="419" w:author="ly20230823" w:date="2023-08-24T14:00:38Z">
        <w:r>
          <w:rPr>
            <w:highlight w:val="none"/>
            <w:rPrChange w:id="420" w:author="ly20230823" w:date="2023-08-24T14:01:35Z">
              <w:rPr/>
            </w:rPrChange>
          </w:rPr>
          <w:fldChar w:fldCharType="end"/>
        </w:r>
      </w:del>
    </w:p>
    <w:p>
      <w:pPr>
        <w:pStyle w:val="19"/>
        <w:tabs>
          <w:tab w:val="right" w:pos="2000"/>
          <w:tab w:val="right" w:leader="dot" w:pos="9641"/>
          <w:tab w:val="clear" w:pos="9639"/>
        </w:tabs>
        <w:rPr>
          <w:del w:id="422" w:author="ly20230823" w:date="2023-08-24T14:00:38Z"/>
          <w:highlight w:val="none"/>
          <w:rPrChange w:id="423" w:author="ly20230823" w:date="2023-08-24T14:01:35Z">
            <w:rPr>
              <w:del w:id="424" w:author="ly20230823" w:date="2023-08-24T14:00:38Z"/>
            </w:rPr>
          </w:rPrChange>
        </w:rPr>
      </w:pPr>
      <w:del w:id="425" w:author="ly20230823" w:date="2023-08-24T14:00:38Z">
        <w:r>
          <w:rPr>
            <w:rFonts w:hint="eastAsia"/>
            <w:highlight w:val="none"/>
            <w:lang w:val="en-US" w:eastAsia="zh-CN"/>
            <w:rPrChange w:id="426" w:author="ly20230823" w:date="2023-08-24T14:01:35Z">
              <w:rPr>
                <w:rFonts w:hint="eastAsia"/>
                <w:lang w:val="en-US" w:eastAsia="zh-CN"/>
              </w:rPr>
            </w:rPrChange>
          </w:rPr>
          <w:delText>4.2</w:delText>
        </w:r>
      </w:del>
      <w:del w:id="428" w:author="ly20230823" w:date="2023-08-24T14:00:38Z">
        <w:r>
          <w:rPr>
            <w:rFonts w:hint="eastAsia"/>
            <w:highlight w:val="none"/>
            <w:lang w:val="en-US" w:eastAsia="zh-CN"/>
            <w:rPrChange w:id="429" w:author="ly20230823" w:date="2023-08-24T14:01:35Z">
              <w:rPr>
                <w:rFonts w:hint="eastAsia"/>
                <w:lang w:val="en-US" w:eastAsia="zh-CN"/>
              </w:rPr>
            </w:rPrChange>
          </w:rPr>
          <w:tab/>
        </w:r>
      </w:del>
      <w:del w:id="431" w:author="ly20230823" w:date="2023-08-24T14:00:38Z">
        <w:r>
          <w:rPr>
            <w:rFonts w:hint="eastAsia"/>
            <w:highlight w:val="none"/>
            <w:lang w:val="en-US" w:eastAsia="zh-CN"/>
            <w:rPrChange w:id="432" w:author="ly20230823" w:date="2023-08-24T14:01:35Z">
              <w:rPr>
                <w:rFonts w:hint="eastAsia"/>
                <w:lang w:val="en-US" w:eastAsia="zh-CN"/>
              </w:rPr>
            </w:rPrChange>
          </w:rPr>
          <w:delText>Analysis of existing architecture in application layer for enabling eMMTel service</w:delText>
        </w:r>
      </w:del>
      <w:del w:id="434" w:author="ly20230823" w:date="2023-08-24T14:00:38Z">
        <w:r>
          <w:rPr>
            <w:highlight w:val="none"/>
            <w:rPrChange w:id="435" w:author="ly20230823" w:date="2023-08-24T14:01:35Z">
              <w:rPr/>
            </w:rPrChange>
          </w:rPr>
          <w:tab/>
        </w:r>
      </w:del>
      <w:del w:id="437" w:author="ly20230823" w:date="2023-08-24T14:00:38Z">
        <w:r>
          <w:rPr>
            <w:highlight w:val="none"/>
            <w:rPrChange w:id="438" w:author="ly20230823" w:date="2023-08-24T14:01:35Z">
              <w:rPr/>
            </w:rPrChange>
          </w:rPr>
          <w:fldChar w:fldCharType="begin"/>
        </w:r>
      </w:del>
      <w:del w:id="440" w:author="ly20230823" w:date="2023-08-24T14:00:38Z">
        <w:r>
          <w:rPr>
            <w:highlight w:val="none"/>
            <w:rPrChange w:id="441" w:author="ly20230823" w:date="2023-08-24T14:01:35Z">
              <w:rPr/>
            </w:rPrChange>
          </w:rPr>
          <w:delInstrText xml:space="preserve"> PAGEREF _Toc14072 \h </w:delInstrText>
        </w:r>
      </w:del>
      <w:del w:id="443" w:author="ly20230823" w:date="2023-08-24T14:00:38Z">
        <w:r>
          <w:rPr>
            <w:highlight w:val="none"/>
            <w:rPrChange w:id="444" w:author="ly20230823" w:date="2023-08-24T14:01:35Z">
              <w:rPr/>
            </w:rPrChange>
          </w:rPr>
          <w:fldChar w:fldCharType="separate"/>
        </w:r>
      </w:del>
      <w:del w:id="446" w:author="ly20230823" w:date="2023-08-24T14:00:38Z">
        <w:r>
          <w:rPr>
            <w:highlight w:val="none"/>
            <w:rPrChange w:id="447" w:author="ly20230823" w:date="2023-08-24T14:01:35Z">
              <w:rPr/>
            </w:rPrChange>
          </w:rPr>
          <w:delText>7</w:delText>
        </w:r>
      </w:del>
      <w:del w:id="449" w:author="ly20230823" w:date="2023-08-24T14:00:38Z">
        <w:r>
          <w:rPr>
            <w:highlight w:val="none"/>
            <w:rPrChange w:id="450" w:author="ly20230823" w:date="2023-08-24T14:01:35Z">
              <w:rPr/>
            </w:rPrChange>
          </w:rPr>
          <w:fldChar w:fldCharType="end"/>
        </w:r>
      </w:del>
    </w:p>
    <w:p>
      <w:pPr>
        <w:pStyle w:val="20"/>
        <w:tabs>
          <w:tab w:val="right" w:pos="2000"/>
          <w:tab w:val="right" w:leader="dot" w:pos="9641"/>
          <w:tab w:val="clear" w:pos="9639"/>
        </w:tabs>
        <w:rPr>
          <w:del w:id="452" w:author="ly20230823" w:date="2023-08-24T14:00:38Z"/>
          <w:highlight w:val="none"/>
          <w:rPrChange w:id="453" w:author="ly20230823" w:date="2023-08-24T14:01:35Z">
            <w:rPr>
              <w:del w:id="454" w:author="ly20230823" w:date="2023-08-24T14:00:38Z"/>
            </w:rPr>
          </w:rPrChange>
        </w:rPr>
      </w:pPr>
      <w:del w:id="455" w:author="ly20230823" w:date="2023-08-24T14:00:38Z">
        <w:r>
          <w:rPr>
            <w:rFonts w:hint="eastAsia" w:eastAsia="宋体"/>
            <w:highlight w:val="none"/>
            <w:lang w:val="en-US" w:eastAsia="zh-CN"/>
            <w:rPrChange w:id="456" w:author="ly20230823" w:date="2023-08-24T14:01:35Z">
              <w:rPr>
                <w:rFonts w:hint="eastAsia" w:eastAsia="宋体"/>
                <w:lang w:val="en-US" w:eastAsia="zh-CN"/>
              </w:rPr>
            </w:rPrChange>
          </w:rPr>
          <w:delText>5</w:delText>
        </w:r>
      </w:del>
      <w:del w:id="458" w:author="ly20230823" w:date="2023-08-24T14:00:38Z">
        <w:r>
          <w:rPr>
            <w:highlight w:val="none"/>
            <w:rPrChange w:id="459" w:author="ly20230823" w:date="2023-08-24T14:01:35Z">
              <w:rPr/>
            </w:rPrChange>
          </w:rPr>
          <w:tab/>
        </w:r>
      </w:del>
      <w:del w:id="461" w:author="ly20230823" w:date="2023-08-24T14:00:38Z">
        <w:r>
          <w:rPr>
            <w:highlight w:val="none"/>
            <w:rPrChange w:id="462" w:author="ly20230823" w:date="2023-08-24T14:01:35Z">
              <w:rPr/>
            </w:rPrChange>
          </w:rPr>
          <w:delText>Architectural Assumptions and Principles</w:delText>
        </w:r>
      </w:del>
      <w:del w:id="464" w:author="ly20230823" w:date="2023-08-24T14:00:38Z">
        <w:r>
          <w:rPr>
            <w:highlight w:val="none"/>
            <w:rPrChange w:id="465" w:author="ly20230823" w:date="2023-08-24T14:01:35Z">
              <w:rPr/>
            </w:rPrChange>
          </w:rPr>
          <w:tab/>
        </w:r>
      </w:del>
      <w:del w:id="467" w:author="ly20230823" w:date="2023-08-24T14:00:38Z">
        <w:r>
          <w:rPr>
            <w:highlight w:val="none"/>
            <w:rPrChange w:id="468" w:author="ly20230823" w:date="2023-08-24T14:01:35Z">
              <w:rPr/>
            </w:rPrChange>
          </w:rPr>
          <w:fldChar w:fldCharType="begin"/>
        </w:r>
      </w:del>
      <w:del w:id="470" w:author="ly20230823" w:date="2023-08-24T14:00:38Z">
        <w:r>
          <w:rPr>
            <w:highlight w:val="none"/>
            <w:rPrChange w:id="471" w:author="ly20230823" w:date="2023-08-24T14:01:35Z">
              <w:rPr/>
            </w:rPrChange>
          </w:rPr>
          <w:delInstrText xml:space="preserve"> PAGEREF _Toc32216 \h </w:delInstrText>
        </w:r>
      </w:del>
      <w:del w:id="473" w:author="ly20230823" w:date="2023-08-24T14:00:38Z">
        <w:r>
          <w:rPr>
            <w:highlight w:val="none"/>
            <w:rPrChange w:id="474" w:author="ly20230823" w:date="2023-08-24T14:01:35Z">
              <w:rPr/>
            </w:rPrChange>
          </w:rPr>
          <w:fldChar w:fldCharType="separate"/>
        </w:r>
      </w:del>
      <w:del w:id="476" w:author="ly20230823" w:date="2023-08-24T14:00:38Z">
        <w:r>
          <w:rPr>
            <w:highlight w:val="none"/>
            <w:rPrChange w:id="477" w:author="ly20230823" w:date="2023-08-24T14:01:35Z">
              <w:rPr/>
            </w:rPrChange>
          </w:rPr>
          <w:delText>7</w:delText>
        </w:r>
      </w:del>
      <w:del w:id="479" w:author="ly20230823" w:date="2023-08-24T14:00:38Z">
        <w:r>
          <w:rPr>
            <w:highlight w:val="none"/>
            <w:rPrChange w:id="480" w:author="ly20230823" w:date="2023-08-24T14:01:35Z">
              <w:rPr/>
            </w:rPrChange>
          </w:rPr>
          <w:fldChar w:fldCharType="end"/>
        </w:r>
      </w:del>
    </w:p>
    <w:p>
      <w:pPr>
        <w:pStyle w:val="19"/>
        <w:tabs>
          <w:tab w:val="right" w:pos="2000"/>
          <w:tab w:val="right" w:leader="dot" w:pos="9641"/>
          <w:tab w:val="clear" w:pos="9639"/>
        </w:tabs>
        <w:rPr>
          <w:del w:id="482" w:author="ly20230823" w:date="2023-08-24T14:00:38Z"/>
          <w:highlight w:val="none"/>
          <w:rPrChange w:id="483" w:author="ly20230823" w:date="2023-08-24T14:01:35Z">
            <w:rPr>
              <w:del w:id="484" w:author="ly20230823" w:date="2023-08-24T14:00:38Z"/>
            </w:rPr>
          </w:rPrChange>
        </w:rPr>
      </w:pPr>
      <w:del w:id="485" w:author="ly20230823" w:date="2023-08-24T14:00:38Z">
        <w:r>
          <w:rPr>
            <w:rFonts w:hint="eastAsia" w:eastAsia="宋体"/>
            <w:highlight w:val="none"/>
            <w:lang w:val="en-US" w:eastAsia="zh-CN"/>
            <w:rPrChange w:id="486" w:author="ly20230823" w:date="2023-08-24T14:01:35Z">
              <w:rPr>
                <w:rFonts w:hint="eastAsia" w:eastAsia="宋体"/>
                <w:lang w:val="en-US" w:eastAsia="zh-CN"/>
              </w:rPr>
            </w:rPrChange>
          </w:rPr>
          <w:delText>5</w:delText>
        </w:r>
      </w:del>
      <w:del w:id="488" w:author="ly20230823" w:date="2023-08-24T14:00:38Z">
        <w:r>
          <w:rPr>
            <w:highlight w:val="none"/>
            <w:lang w:eastAsia="ko-KR"/>
            <w:rPrChange w:id="489" w:author="ly20230823" w:date="2023-08-24T14:01:35Z">
              <w:rPr>
                <w:lang w:eastAsia="ko-KR"/>
              </w:rPr>
            </w:rPrChange>
          </w:rPr>
          <w:delText>.</w:delText>
        </w:r>
      </w:del>
      <w:del w:id="491" w:author="ly20230823" w:date="2023-08-24T14:00:38Z">
        <w:r>
          <w:rPr>
            <w:rFonts w:eastAsia="宋体"/>
            <w:highlight w:val="none"/>
            <w:lang w:eastAsia="zh-CN"/>
            <w:rPrChange w:id="492" w:author="ly20230823" w:date="2023-08-24T14:01:35Z">
              <w:rPr>
                <w:rFonts w:eastAsia="宋体"/>
                <w:lang w:eastAsia="zh-CN"/>
              </w:rPr>
            </w:rPrChange>
          </w:rPr>
          <w:delText>1</w:delText>
        </w:r>
      </w:del>
      <w:del w:id="494" w:author="ly20230823" w:date="2023-08-24T14:00:38Z">
        <w:r>
          <w:rPr>
            <w:highlight w:val="none"/>
            <w:lang w:eastAsia="ko-KR"/>
            <w:rPrChange w:id="495" w:author="ly20230823" w:date="2023-08-24T14:01:35Z">
              <w:rPr>
                <w:lang w:eastAsia="ko-KR"/>
              </w:rPr>
            </w:rPrChange>
          </w:rPr>
          <w:tab/>
        </w:r>
      </w:del>
      <w:del w:id="497" w:author="ly20230823" w:date="2023-08-24T14:00:38Z">
        <w:r>
          <w:rPr>
            <w:highlight w:val="none"/>
            <w:lang w:eastAsia="ko-KR"/>
            <w:rPrChange w:id="498" w:author="ly20230823" w:date="2023-08-24T14:01:35Z">
              <w:rPr>
                <w:lang w:eastAsia="ko-KR"/>
              </w:rPr>
            </w:rPrChange>
          </w:rPr>
          <w:delText>Architectural Assumptions</w:delText>
        </w:r>
      </w:del>
      <w:del w:id="500" w:author="ly20230823" w:date="2023-08-24T14:00:38Z">
        <w:r>
          <w:rPr>
            <w:highlight w:val="none"/>
            <w:rPrChange w:id="501" w:author="ly20230823" w:date="2023-08-24T14:01:35Z">
              <w:rPr/>
            </w:rPrChange>
          </w:rPr>
          <w:tab/>
        </w:r>
      </w:del>
      <w:del w:id="503" w:author="ly20230823" w:date="2023-08-24T14:00:38Z">
        <w:r>
          <w:rPr>
            <w:highlight w:val="none"/>
            <w:rPrChange w:id="504" w:author="ly20230823" w:date="2023-08-24T14:01:35Z">
              <w:rPr/>
            </w:rPrChange>
          </w:rPr>
          <w:fldChar w:fldCharType="begin"/>
        </w:r>
      </w:del>
      <w:del w:id="506" w:author="ly20230823" w:date="2023-08-24T14:00:38Z">
        <w:r>
          <w:rPr>
            <w:highlight w:val="none"/>
            <w:rPrChange w:id="507" w:author="ly20230823" w:date="2023-08-24T14:01:35Z">
              <w:rPr/>
            </w:rPrChange>
          </w:rPr>
          <w:delInstrText xml:space="preserve"> PAGEREF _Toc11594 \h </w:delInstrText>
        </w:r>
      </w:del>
      <w:del w:id="509" w:author="ly20230823" w:date="2023-08-24T14:00:38Z">
        <w:r>
          <w:rPr>
            <w:highlight w:val="none"/>
            <w:rPrChange w:id="510" w:author="ly20230823" w:date="2023-08-24T14:01:35Z">
              <w:rPr/>
            </w:rPrChange>
          </w:rPr>
          <w:fldChar w:fldCharType="separate"/>
        </w:r>
      </w:del>
      <w:del w:id="512" w:author="ly20230823" w:date="2023-08-24T14:00:38Z">
        <w:r>
          <w:rPr>
            <w:highlight w:val="none"/>
            <w:rPrChange w:id="513" w:author="ly20230823" w:date="2023-08-24T14:01:35Z">
              <w:rPr/>
            </w:rPrChange>
          </w:rPr>
          <w:delText>7</w:delText>
        </w:r>
      </w:del>
      <w:del w:id="515" w:author="ly20230823" w:date="2023-08-24T14:00:38Z">
        <w:r>
          <w:rPr>
            <w:highlight w:val="none"/>
            <w:rPrChange w:id="516" w:author="ly20230823" w:date="2023-08-24T14:01:35Z">
              <w:rPr/>
            </w:rPrChange>
          </w:rPr>
          <w:fldChar w:fldCharType="end"/>
        </w:r>
      </w:del>
    </w:p>
    <w:p>
      <w:pPr>
        <w:pStyle w:val="19"/>
        <w:tabs>
          <w:tab w:val="right" w:pos="2000"/>
          <w:tab w:val="right" w:leader="dot" w:pos="9641"/>
          <w:tab w:val="clear" w:pos="9639"/>
        </w:tabs>
        <w:rPr>
          <w:del w:id="518" w:author="ly20230823" w:date="2023-08-24T14:00:38Z"/>
          <w:highlight w:val="none"/>
          <w:rPrChange w:id="519" w:author="ly20230823" w:date="2023-08-24T14:01:35Z">
            <w:rPr>
              <w:del w:id="520" w:author="ly20230823" w:date="2023-08-24T14:00:38Z"/>
            </w:rPr>
          </w:rPrChange>
        </w:rPr>
      </w:pPr>
      <w:del w:id="521" w:author="ly20230823" w:date="2023-08-24T14:00:38Z">
        <w:r>
          <w:rPr>
            <w:rFonts w:hint="eastAsia" w:eastAsia="宋体"/>
            <w:highlight w:val="none"/>
            <w:lang w:val="en-US" w:eastAsia="zh-CN"/>
            <w:rPrChange w:id="522" w:author="ly20230823" w:date="2023-08-24T14:01:35Z">
              <w:rPr>
                <w:rFonts w:hint="eastAsia" w:eastAsia="宋体"/>
                <w:lang w:val="en-US" w:eastAsia="zh-CN"/>
              </w:rPr>
            </w:rPrChange>
          </w:rPr>
          <w:delText>5</w:delText>
        </w:r>
      </w:del>
      <w:del w:id="524" w:author="ly20230823" w:date="2023-08-24T14:00:38Z">
        <w:r>
          <w:rPr>
            <w:highlight w:val="none"/>
            <w:lang w:eastAsia="ko-KR"/>
            <w:rPrChange w:id="525" w:author="ly20230823" w:date="2023-08-24T14:01:35Z">
              <w:rPr>
                <w:lang w:eastAsia="ko-KR"/>
              </w:rPr>
            </w:rPrChange>
          </w:rPr>
          <w:delText>.</w:delText>
        </w:r>
      </w:del>
      <w:del w:id="527" w:author="ly20230823" w:date="2023-08-24T14:00:38Z">
        <w:r>
          <w:rPr>
            <w:rFonts w:eastAsia="宋体"/>
            <w:highlight w:val="none"/>
            <w:lang w:eastAsia="zh-CN"/>
            <w:rPrChange w:id="528" w:author="ly20230823" w:date="2023-08-24T14:01:35Z">
              <w:rPr>
                <w:rFonts w:eastAsia="宋体"/>
                <w:lang w:eastAsia="zh-CN"/>
              </w:rPr>
            </w:rPrChange>
          </w:rPr>
          <w:delText>2</w:delText>
        </w:r>
      </w:del>
      <w:del w:id="530" w:author="ly20230823" w:date="2023-08-24T14:00:38Z">
        <w:r>
          <w:rPr>
            <w:highlight w:val="none"/>
            <w:lang w:eastAsia="ko-KR"/>
            <w:rPrChange w:id="531" w:author="ly20230823" w:date="2023-08-24T14:01:35Z">
              <w:rPr>
                <w:lang w:eastAsia="ko-KR"/>
              </w:rPr>
            </w:rPrChange>
          </w:rPr>
          <w:tab/>
        </w:r>
      </w:del>
      <w:del w:id="533" w:author="ly20230823" w:date="2023-08-24T14:00:38Z">
        <w:r>
          <w:rPr>
            <w:highlight w:val="none"/>
            <w:lang w:eastAsia="ko-KR"/>
            <w:rPrChange w:id="534" w:author="ly20230823" w:date="2023-08-24T14:01:35Z">
              <w:rPr>
                <w:lang w:eastAsia="ko-KR"/>
              </w:rPr>
            </w:rPrChange>
          </w:rPr>
          <w:delText>Architectural Principles</w:delText>
        </w:r>
      </w:del>
      <w:del w:id="536" w:author="ly20230823" w:date="2023-08-24T14:00:38Z">
        <w:r>
          <w:rPr>
            <w:highlight w:val="none"/>
            <w:rPrChange w:id="537" w:author="ly20230823" w:date="2023-08-24T14:01:35Z">
              <w:rPr/>
            </w:rPrChange>
          </w:rPr>
          <w:tab/>
        </w:r>
      </w:del>
      <w:del w:id="539" w:author="ly20230823" w:date="2023-08-24T14:00:38Z">
        <w:r>
          <w:rPr>
            <w:highlight w:val="none"/>
            <w:rPrChange w:id="540" w:author="ly20230823" w:date="2023-08-24T14:01:35Z">
              <w:rPr/>
            </w:rPrChange>
          </w:rPr>
          <w:fldChar w:fldCharType="begin"/>
        </w:r>
      </w:del>
      <w:del w:id="542" w:author="ly20230823" w:date="2023-08-24T14:00:38Z">
        <w:r>
          <w:rPr>
            <w:highlight w:val="none"/>
            <w:rPrChange w:id="543" w:author="ly20230823" w:date="2023-08-24T14:01:35Z">
              <w:rPr/>
            </w:rPrChange>
          </w:rPr>
          <w:delInstrText xml:space="preserve"> PAGEREF _Toc31920 \h </w:delInstrText>
        </w:r>
      </w:del>
      <w:del w:id="545" w:author="ly20230823" w:date="2023-08-24T14:00:38Z">
        <w:r>
          <w:rPr>
            <w:highlight w:val="none"/>
            <w:rPrChange w:id="546" w:author="ly20230823" w:date="2023-08-24T14:01:35Z">
              <w:rPr/>
            </w:rPrChange>
          </w:rPr>
          <w:fldChar w:fldCharType="separate"/>
        </w:r>
      </w:del>
      <w:del w:id="548" w:author="ly20230823" w:date="2023-08-24T14:00:38Z">
        <w:r>
          <w:rPr>
            <w:highlight w:val="none"/>
            <w:rPrChange w:id="549" w:author="ly20230823" w:date="2023-08-24T14:01:35Z">
              <w:rPr/>
            </w:rPrChange>
          </w:rPr>
          <w:delText>7</w:delText>
        </w:r>
      </w:del>
      <w:del w:id="551" w:author="ly20230823" w:date="2023-08-24T14:00:38Z">
        <w:r>
          <w:rPr>
            <w:highlight w:val="none"/>
            <w:rPrChange w:id="552" w:author="ly20230823" w:date="2023-08-24T14:01:35Z">
              <w:rPr/>
            </w:rPrChange>
          </w:rPr>
          <w:fldChar w:fldCharType="end"/>
        </w:r>
      </w:del>
    </w:p>
    <w:p>
      <w:pPr>
        <w:pStyle w:val="20"/>
        <w:tabs>
          <w:tab w:val="right" w:pos="2000"/>
          <w:tab w:val="right" w:leader="dot" w:pos="9641"/>
          <w:tab w:val="clear" w:pos="9639"/>
        </w:tabs>
        <w:rPr>
          <w:del w:id="554" w:author="ly20230823" w:date="2023-08-24T14:00:38Z"/>
          <w:highlight w:val="none"/>
          <w:rPrChange w:id="555" w:author="ly20230823" w:date="2023-08-24T14:01:35Z">
            <w:rPr>
              <w:del w:id="556" w:author="ly20230823" w:date="2023-08-24T14:00:38Z"/>
            </w:rPr>
          </w:rPrChange>
        </w:rPr>
      </w:pPr>
      <w:del w:id="557" w:author="ly20230823" w:date="2023-08-24T14:00:38Z">
        <w:r>
          <w:rPr>
            <w:rFonts w:hint="eastAsia" w:eastAsia="宋体"/>
            <w:highlight w:val="none"/>
            <w:lang w:val="en-US" w:eastAsia="zh-CN"/>
            <w:rPrChange w:id="558" w:author="ly20230823" w:date="2023-08-24T14:01:35Z">
              <w:rPr>
                <w:rFonts w:hint="eastAsia" w:eastAsia="宋体"/>
                <w:lang w:val="en-US" w:eastAsia="zh-CN"/>
              </w:rPr>
            </w:rPrChange>
          </w:rPr>
          <w:delText>6</w:delText>
        </w:r>
      </w:del>
      <w:del w:id="560" w:author="ly20230823" w:date="2023-08-24T14:00:38Z">
        <w:r>
          <w:rPr>
            <w:highlight w:val="none"/>
            <w:rPrChange w:id="561" w:author="ly20230823" w:date="2023-08-24T14:01:35Z">
              <w:rPr/>
            </w:rPrChange>
          </w:rPr>
          <w:tab/>
        </w:r>
      </w:del>
      <w:del w:id="563" w:author="ly20230823" w:date="2023-08-24T14:00:38Z">
        <w:r>
          <w:rPr>
            <w:rFonts w:hint="eastAsia"/>
            <w:highlight w:val="none"/>
            <w:lang w:eastAsia="zh-CN"/>
            <w:rPrChange w:id="564" w:author="ly20230823" w:date="2023-08-24T14:01:35Z">
              <w:rPr>
                <w:rFonts w:hint="eastAsia"/>
                <w:lang w:eastAsia="zh-CN"/>
              </w:rPr>
            </w:rPrChange>
          </w:rPr>
          <w:delText>Key Issues</w:delText>
        </w:r>
      </w:del>
      <w:del w:id="566" w:author="ly20230823" w:date="2023-08-24T14:00:38Z">
        <w:r>
          <w:rPr>
            <w:highlight w:val="none"/>
            <w:rPrChange w:id="567" w:author="ly20230823" w:date="2023-08-24T14:01:35Z">
              <w:rPr/>
            </w:rPrChange>
          </w:rPr>
          <w:tab/>
        </w:r>
      </w:del>
      <w:del w:id="569" w:author="ly20230823" w:date="2023-08-24T14:00:38Z">
        <w:r>
          <w:rPr>
            <w:highlight w:val="none"/>
            <w:rPrChange w:id="570" w:author="ly20230823" w:date="2023-08-24T14:01:35Z">
              <w:rPr/>
            </w:rPrChange>
          </w:rPr>
          <w:fldChar w:fldCharType="begin"/>
        </w:r>
      </w:del>
      <w:del w:id="572" w:author="ly20230823" w:date="2023-08-24T14:00:38Z">
        <w:r>
          <w:rPr>
            <w:highlight w:val="none"/>
            <w:rPrChange w:id="573" w:author="ly20230823" w:date="2023-08-24T14:01:35Z">
              <w:rPr/>
            </w:rPrChange>
          </w:rPr>
          <w:delInstrText xml:space="preserve"> PAGEREF _Toc30590 \h </w:delInstrText>
        </w:r>
      </w:del>
      <w:del w:id="575" w:author="ly20230823" w:date="2023-08-24T14:00:38Z">
        <w:r>
          <w:rPr>
            <w:highlight w:val="none"/>
            <w:rPrChange w:id="576" w:author="ly20230823" w:date="2023-08-24T14:01:35Z">
              <w:rPr/>
            </w:rPrChange>
          </w:rPr>
          <w:fldChar w:fldCharType="separate"/>
        </w:r>
      </w:del>
      <w:del w:id="578" w:author="ly20230823" w:date="2023-08-24T14:00:38Z">
        <w:r>
          <w:rPr>
            <w:highlight w:val="none"/>
            <w:rPrChange w:id="579" w:author="ly20230823" w:date="2023-08-24T14:01:35Z">
              <w:rPr/>
            </w:rPrChange>
          </w:rPr>
          <w:delText>7</w:delText>
        </w:r>
      </w:del>
      <w:del w:id="581" w:author="ly20230823" w:date="2023-08-24T14:00:38Z">
        <w:r>
          <w:rPr>
            <w:highlight w:val="none"/>
            <w:rPrChange w:id="582" w:author="ly20230823" w:date="2023-08-24T14:01:35Z">
              <w:rPr/>
            </w:rPrChange>
          </w:rPr>
          <w:fldChar w:fldCharType="end"/>
        </w:r>
      </w:del>
    </w:p>
    <w:p>
      <w:pPr>
        <w:pStyle w:val="19"/>
        <w:tabs>
          <w:tab w:val="right" w:pos="2000"/>
          <w:tab w:val="right" w:leader="dot" w:pos="9641"/>
          <w:tab w:val="clear" w:pos="9639"/>
        </w:tabs>
        <w:rPr>
          <w:del w:id="584" w:author="ly20230823" w:date="2023-08-24T14:00:38Z"/>
          <w:highlight w:val="none"/>
          <w:rPrChange w:id="585" w:author="ly20230823" w:date="2023-08-24T14:01:35Z">
            <w:rPr>
              <w:del w:id="586" w:author="ly20230823" w:date="2023-08-24T14:00:38Z"/>
            </w:rPr>
          </w:rPrChange>
        </w:rPr>
      </w:pPr>
      <w:del w:id="587" w:author="ly20230823" w:date="2023-08-24T14:00:38Z">
        <w:r>
          <w:rPr>
            <w:rFonts w:hint="eastAsia" w:eastAsia="宋体"/>
            <w:highlight w:val="none"/>
            <w:lang w:val="en-US" w:eastAsia="zh-CN"/>
            <w:rPrChange w:id="588" w:author="ly20230823" w:date="2023-08-24T14:01:35Z">
              <w:rPr>
                <w:rFonts w:hint="eastAsia" w:eastAsia="宋体"/>
                <w:lang w:val="en-US" w:eastAsia="zh-CN"/>
              </w:rPr>
            </w:rPrChange>
          </w:rPr>
          <w:delText>6</w:delText>
        </w:r>
      </w:del>
      <w:del w:id="590" w:author="ly20230823" w:date="2023-08-24T14:00:38Z">
        <w:r>
          <w:rPr>
            <w:highlight w:val="none"/>
            <w:lang w:val="en-US"/>
            <w:rPrChange w:id="591" w:author="ly20230823" w:date="2023-08-24T14:01:35Z">
              <w:rPr>
                <w:lang w:val="en-US"/>
              </w:rPr>
            </w:rPrChange>
          </w:rPr>
          <w:delText>.1</w:delText>
        </w:r>
      </w:del>
      <w:del w:id="593" w:author="ly20230823" w:date="2023-08-24T14:00:38Z">
        <w:r>
          <w:rPr>
            <w:highlight w:val="none"/>
            <w:lang w:val="en-US"/>
            <w:rPrChange w:id="594" w:author="ly20230823" w:date="2023-08-24T14:01:35Z">
              <w:rPr>
                <w:lang w:val="en-US"/>
              </w:rPr>
            </w:rPrChange>
          </w:rPr>
          <w:tab/>
        </w:r>
      </w:del>
      <w:del w:id="596" w:author="ly20230823" w:date="2023-08-24T14:00:38Z">
        <w:r>
          <w:rPr>
            <w:rFonts w:hint="eastAsia"/>
            <w:highlight w:val="none"/>
            <w:lang w:val="en-US" w:eastAsia="zh-CN"/>
            <w:rPrChange w:id="597" w:author="ly20230823" w:date="2023-08-24T14:01:35Z">
              <w:rPr>
                <w:rFonts w:hint="eastAsia"/>
                <w:lang w:val="en-US" w:eastAsia="zh-CN"/>
              </w:rPr>
            </w:rPrChange>
          </w:rPr>
          <w:delText>Key Issue</w:delText>
        </w:r>
      </w:del>
      <w:del w:id="599" w:author="ly20230823" w:date="2023-08-24T14:00:38Z">
        <w:r>
          <w:rPr>
            <w:rFonts w:hint="eastAsia"/>
            <w:highlight w:val="none"/>
            <w:lang w:eastAsia="zh-CN"/>
            <w:rPrChange w:id="600" w:author="ly20230823" w:date="2023-08-24T14:01:35Z">
              <w:rPr>
                <w:rFonts w:hint="eastAsia"/>
                <w:lang w:eastAsia="zh-CN"/>
              </w:rPr>
            </w:rPrChange>
          </w:rPr>
          <w:delText xml:space="preserve"> #</w:delText>
        </w:r>
      </w:del>
      <w:del w:id="602" w:author="ly20230823" w:date="2023-08-24T14:00:38Z">
        <w:r>
          <w:rPr>
            <w:highlight w:val="none"/>
            <w:lang w:eastAsia="zh-CN"/>
            <w:rPrChange w:id="603" w:author="ly20230823" w:date="2023-08-24T14:01:35Z">
              <w:rPr>
                <w:lang w:eastAsia="zh-CN"/>
              </w:rPr>
            </w:rPrChange>
          </w:rPr>
          <w:delText>X</w:delText>
        </w:r>
      </w:del>
      <w:del w:id="605" w:author="ly20230823" w:date="2023-08-24T14:00:38Z">
        <w:r>
          <w:rPr>
            <w:highlight w:val="none"/>
            <w:rPrChange w:id="606" w:author="ly20230823" w:date="2023-08-24T14:01:35Z">
              <w:rPr/>
            </w:rPrChange>
          </w:rPr>
          <w:delText>: &lt;</w:delText>
        </w:r>
      </w:del>
      <w:del w:id="608" w:author="ly20230823" w:date="2023-08-24T14:00:38Z">
        <w:r>
          <w:rPr>
            <w:rFonts w:hint="eastAsia"/>
            <w:highlight w:val="none"/>
            <w:lang w:val="en-US" w:eastAsia="zh-CN"/>
            <w:rPrChange w:id="609" w:author="ly20230823" w:date="2023-08-24T14:01:35Z">
              <w:rPr>
                <w:rFonts w:hint="eastAsia"/>
                <w:lang w:val="en-US" w:eastAsia="zh-CN"/>
              </w:rPr>
            </w:rPrChange>
          </w:rPr>
          <w:delText>Key Issue</w:delText>
        </w:r>
      </w:del>
      <w:del w:id="611" w:author="ly20230823" w:date="2023-08-24T14:00:38Z">
        <w:r>
          <w:rPr>
            <w:highlight w:val="none"/>
            <w:rPrChange w:id="612" w:author="ly20230823" w:date="2023-08-24T14:01:35Z">
              <w:rPr/>
            </w:rPrChange>
          </w:rPr>
          <w:delText xml:space="preserve"> Title&gt;</w:delText>
        </w:r>
      </w:del>
      <w:del w:id="614" w:author="ly20230823" w:date="2023-08-24T14:00:38Z">
        <w:r>
          <w:rPr>
            <w:highlight w:val="none"/>
            <w:rPrChange w:id="615" w:author="ly20230823" w:date="2023-08-24T14:01:35Z">
              <w:rPr/>
            </w:rPrChange>
          </w:rPr>
          <w:tab/>
        </w:r>
      </w:del>
      <w:del w:id="617" w:author="ly20230823" w:date="2023-08-24T14:00:38Z">
        <w:r>
          <w:rPr>
            <w:highlight w:val="none"/>
            <w:rPrChange w:id="618" w:author="ly20230823" w:date="2023-08-24T14:01:35Z">
              <w:rPr/>
            </w:rPrChange>
          </w:rPr>
          <w:fldChar w:fldCharType="begin"/>
        </w:r>
      </w:del>
      <w:del w:id="620" w:author="ly20230823" w:date="2023-08-24T14:00:38Z">
        <w:r>
          <w:rPr>
            <w:highlight w:val="none"/>
            <w:rPrChange w:id="621" w:author="ly20230823" w:date="2023-08-24T14:01:35Z">
              <w:rPr/>
            </w:rPrChange>
          </w:rPr>
          <w:delInstrText xml:space="preserve"> PAGEREF _Toc1411 \h </w:delInstrText>
        </w:r>
      </w:del>
      <w:del w:id="623" w:author="ly20230823" w:date="2023-08-24T14:00:38Z">
        <w:r>
          <w:rPr>
            <w:highlight w:val="none"/>
            <w:rPrChange w:id="624" w:author="ly20230823" w:date="2023-08-24T14:01:35Z">
              <w:rPr/>
            </w:rPrChange>
          </w:rPr>
          <w:fldChar w:fldCharType="separate"/>
        </w:r>
      </w:del>
      <w:del w:id="626" w:author="ly20230823" w:date="2023-08-24T14:00:38Z">
        <w:r>
          <w:rPr>
            <w:highlight w:val="none"/>
            <w:rPrChange w:id="627" w:author="ly20230823" w:date="2023-08-24T14:01:35Z">
              <w:rPr/>
            </w:rPrChange>
          </w:rPr>
          <w:delText>7</w:delText>
        </w:r>
      </w:del>
      <w:del w:id="629" w:author="ly20230823" w:date="2023-08-24T14:00:38Z">
        <w:r>
          <w:rPr>
            <w:highlight w:val="none"/>
            <w:rPrChange w:id="630" w:author="ly20230823" w:date="2023-08-24T14:01:35Z">
              <w:rPr/>
            </w:rPrChange>
          </w:rPr>
          <w:fldChar w:fldCharType="end"/>
        </w:r>
      </w:del>
    </w:p>
    <w:p>
      <w:pPr>
        <w:pStyle w:val="18"/>
        <w:tabs>
          <w:tab w:val="right" w:pos="2000"/>
          <w:tab w:val="right" w:leader="dot" w:pos="9641"/>
          <w:tab w:val="clear" w:pos="9639"/>
        </w:tabs>
        <w:rPr>
          <w:del w:id="632" w:author="ly20230823" w:date="2023-08-24T14:00:38Z"/>
          <w:highlight w:val="none"/>
          <w:rPrChange w:id="633" w:author="ly20230823" w:date="2023-08-24T14:01:35Z">
            <w:rPr>
              <w:del w:id="634" w:author="ly20230823" w:date="2023-08-24T14:00:38Z"/>
            </w:rPr>
          </w:rPrChange>
        </w:rPr>
      </w:pPr>
      <w:del w:id="635" w:author="ly20230823" w:date="2023-08-24T14:00:38Z">
        <w:r>
          <w:rPr>
            <w:rFonts w:hint="eastAsia"/>
            <w:highlight w:val="none"/>
            <w:lang w:val="en-US" w:eastAsia="zh-CN"/>
            <w:rPrChange w:id="636" w:author="ly20230823" w:date="2023-08-24T14:01:35Z">
              <w:rPr>
                <w:rFonts w:hint="eastAsia"/>
                <w:lang w:val="en-US" w:eastAsia="zh-CN"/>
              </w:rPr>
            </w:rPrChange>
          </w:rPr>
          <w:delText>6</w:delText>
        </w:r>
      </w:del>
      <w:del w:id="638" w:author="ly20230823" w:date="2023-08-24T14:00:38Z">
        <w:r>
          <w:rPr>
            <w:highlight w:val="none"/>
            <w:rPrChange w:id="639" w:author="ly20230823" w:date="2023-08-24T14:01:35Z">
              <w:rPr/>
            </w:rPrChange>
          </w:rPr>
          <w:delText>.</w:delText>
        </w:r>
      </w:del>
      <w:del w:id="641" w:author="ly20230823" w:date="2023-08-24T14:00:38Z">
        <w:r>
          <w:rPr>
            <w:rFonts w:hint="eastAsia"/>
            <w:highlight w:val="none"/>
            <w:lang w:eastAsia="zh-CN"/>
            <w:rPrChange w:id="642" w:author="ly20230823" w:date="2023-08-24T14:01:35Z">
              <w:rPr>
                <w:rFonts w:hint="eastAsia"/>
                <w:lang w:eastAsia="zh-CN"/>
              </w:rPr>
            </w:rPrChange>
          </w:rPr>
          <w:delText>1</w:delText>
        </w:r>
      </w:del>
      <w:del w:id="644" w:author="ly20230823" w:date="2023-08-24T14:00:38Z">
        <w:r>
          <w:rPr>
            <w:highlight w:val="none"/>
            <w:rPrChange w:id="645" w:author="ly20230823" w:date="2023-08-24T14:01:35Z">
              <w:rPr/>
            </w:rPrChange>
          </w:rPr>
          <w:delText>.1</w:delText>
        </w:r>
      </w:del>
      <w:del w:id="647" w:author="ly20230823" w:date="2023-08-24T14:00:38Z">
        <w:r>
          <w:rPr>
            <w:rFonts w:ascii="Calibri" w:hAnsi="Calibri"/>
            <w:szCs w:val="22"/>
            <w:highlight w:val="none"/>
            <w:lang w:eastAsia="en-GB"/>
            <w:rPrChange w:id="648" w:author="ly20230823" w:date="2023-08-24T14:01:35Z">
              <w:rPr>
                <w:rFonts w:ascii="Calibri" w:hAnsi="Calibri"/>
                <w:szCs w:val="22"/>
                <w:lang w:eastAsia="en-GB"/>
              </w:rPr>
            </w:rPrChange>
          </w:rPr>
          <w:tab/>
        </w:r>
      </w:del>
      <w:del w:id="650" w:author="ly20230823" w:date="2023-08-24T14:00:38Z">
        <w:r>
          <w:rPr>
            <w:highlight w:val="none"/>
            <w:rPrChange w:id="651" w:author="ly20230823" w:date="2023-08-24T14:01:35Z">
              <w:rPr/>
            </w:rPrChange>
          </w:rPr>
          <w:delText>Description</w:delText>
        </w:r>
      </w:del>
      <w:del w:id="653" w:author="ly20230823" w:date="2023-08-24T14:00:38Z">
        <w:r>
          <w:rPr>
            <w:highlight w:val="none"/>
            <w:rPrChange w:id="654" w:author="ly20230823" w:date="2023-08-24T14:01:35Z">
              <w:rPr/>
            </w:rPrChange>
          </w:rPr>
          <w:tab/>
        </w:r>
      </w:del>
      <w:del w:id="656" w:author="ly20230823" w:date="2023-08-24T14:00:38Z">
        <w:r>
          <w:rPr>
            <w:highlight w:val="none"/>
            <w:rPrChange w:id="657" w:author="ly20230823" w:date="2023-08-24T14:01:35Z">
              <w:rPr/>
            </w:rPrChange>
          </w:rPr>
          <w:fldChar w:fldCharType="begin"/>
        </w:r>
      </w:del>
      <w:del w:id="659" w:author="ly20230823" w:date="2023-08-24T14:00:38Z">
        <w:r>
          <w:rPr>
            <w:highlight w:val="none"/>
            <w:rPrChange w:id="660" w:author="ly20230823" w:date="2023-08-24T14:01:35Z">
              <w:rPr/>
            </w:rPrChange>
          </w:rPr>
          <w:delInstrText xml:space="preserve"> PAGEREF _Toc29649 \h </w:delInstrText>
        </w:r>
      </w:del>
      <w:del w:id="662" w:author="ly20230823" w:date="2023-08-24T14:00:38Z">
        <w:r>
          <w:rPr>
            <w:highlight w:val="none"/>
            <w:rPrChange w:id="663" w:author="ly20230823" w:date="2023-08-24T14:01:35Z">
              <w:rPr/>
            </w:rPrChange>
          </w:rPr>
          <w:fldChar w:fldCharType="separate"/>
        </w:r>
      </w:del>
      <w:del w:id="665" w:author="ly20230823" w:date="2023-08-24T14:00:38Z">
        <w:r>
          <w:rPr>
            <w:highlight w:val="none"/>
            <w:rPrChange w:id="666" w:author="ly20230823" w:date="2023-08-24T14:01:35Z">
              <w:rPr/>
            </w:rPrChange>
          </w:rPr>
          <w:delText>7</w:delText>
        </w:r>
      </w:del>
      <w:del w:id="668" w:author="ly20230823" w:date="2023-08-24T14:00:38Z">
        <w:r>
          <w:rPr>
            <w:highlight w:val="none"/>
            <w:rPrChange w:id="669" w:author="ly20230823" w:date="2023-08-24T14:01:35Z">
              <w:rPr/>
            </w:rPrChange>
          </w:rPr>
          <w:fldChar w:fldCharType="end"/>
        </w:r>
      </w:del>
    </w:p>
    <w:p>
      <w:pPr>
        <w:pStyle w:val="18"/>
        <w:tabs>
          <w:tab w:val="right" w:pos="2000"/>
          <w:tab w:val="right" w:leader="dot" w:pos="9641"/>
          <w:tab w:val="clear" w:pos="9639"/>
        </w:tabs>
        <w:rPr>
          <w:del w:id="671" w:author="ly20230823" w:date="2023-08-24T14:00:38Z"/>
          <w:highlight w:val="none"/>
          <w:rPrChange w:id="672" w:author="ly20230823" w:date="2023-08-24T14:01:35Z">
            <w:rPr>
              <w:del w:id="673" w:author="ly20230823" w:date="2023-08-24T14:00:38Z"/>
            </w:rPr>
          </w:rPrChange>
        </w:rPr>
      </w:pPr>
      <w:del w:id="674" w:author="ly20230823" w:date="2023-08-24T14:00:38Z">
        <w:r>
          <w:rPr>
            <w:rFonts w:hint="eastAsia"/>
            <w:highlight w:val="none"/>
            <w:lang w:val="en-US" w:eastAsia="zh-CN"/>
            <w:rPrChange w:id="675" w:author="ly20230823" w:date="2023-08-24T14:01:35Z">
              <w:rPr>
                <w:rFonts w:hint="eastAsia"/>
                <w:lang w:val="en-US" w:eastAsia="zh-CN"/>
              </w:rPr>
            </w:rPrChange>
          </w:rPr>
          <w:delText>6</w:delText>
        </w:r>
      </w:del>
      <w:del w:id="677" w:author="ly20230823" w:date="2023-08-24T14:00:38Z">
        <w:r>
          <w:rPr>
            <w:highlight w:val="none"/>
            <w:rPrChange w:id="678" w:author="ly20230823" w:date="2023-08-24T14:01:35Z">
              <w:rPr/>
            </w:rPrChange>
          </w:rPr>
          <w:delText>.</w:delText>
        </w:r>
      </w:del>
      <w:del w:id="680" w:author="ly20230823" w:date="2023-08-24T14:00:38Z">
        <w:r>
          <w:rPr>
            <w:rFonts w:hint="eastAsia"/>
            <w:highlight w:val="none"/>
            <w:lang w:eastAsia="zh-CN"/>
            <w:rPrChange w:id="681" w:author="ly20230823" w:date="2023-08-24T14:01:35Z">
              <w:rPr>
                <w:rFonts w:hint="eastAsia"/>
                <w:lang w:eastAsia="zh-CN"/>
              </w:rPr>
            </w:rPrChange>
          </w:rPr>
          <w:delText>1</w:delText>
        </w:r>
      </w:del>
      <w:del w:id="683" w:author="ly20230823" w:date="2023-08-24T14:00:38Z">
        <w:r>
          <w:rPr>
            <w:highlight w:val="none"/>
            <w:rPrChange w:id="684" w:author="ly20230823" w:date="2023-08-24T14:01:35Z">
              <w:rPr/>
            </w:rPrChange>
          </w:rPr>
          <w:delText>.2</w:delText>
        </w:r>
      </w:del>
      <w:del w:id="686" w:author="ly20230823" w:date="2023-08-24T14:00:38Z">
        <w:r>
          <w:rPr>
            <w:rFonts w:ascii="Calibri" w:hAnsi="Calibri"/>
            <w:szCs w:val="22"/>
            <w:highlight w:val="none"/>
            <w:lang w:eastAsia="en-GB"/>
            <w:rPrChange w:id="687" w:author="ly20230823" w:date="2023-08-24T14:01:35Z">
              <w:rPr>
                <w:rFonts w:ascii="Calibri" w:hAnsi="Calibri"/>
                <w:szCs w:val="22"/>
                <w:lang w:eastAsia="en-GB"/>
              </w:rPr>
            </w:rPrChange>
          </w:rPr>
          <w:tab/>
        </w:r>
      </w:del>
      <w:del w:id="689" w:author="ly20230823" w:date="2023-08-24T14:00:38Z">
        <w:r>
          <w:rPr>
            <w:highlight w:val="none"/>
            <w:rPrChange w:id="690" w:author="ly20230823" w:date="2023-08-24T14:01:35Z">
              <w:rPr/>
            </w:rPrChange>
          </w:rPr>
          <w:delText>Identified requirements</w:delText>
        </w:r>
      </w:del>
      <w:del w:id="692" w:author="ly20230823" w:date="2023-08-24T14:00:38Z">
        <w:r>
          <w:rPr>
            <w:highlight w:val="none"/>
            <w:rPrChange w:id="693" w:author="ly20230823" w:date="2023-08-24T14:01:35Z">
              <w:rPr/>
            </w:rPrChange>
          </w:rPr>
          <w:tab/>
        </w:r>
      </w:del>
      <w:del w:id="695" w:author="ly20230823" w:date="2023-08-24T14:00:38Z">
        <w:r>
          <w:rPr>
            <w:highlight w:val="none"/>
            <w:rPrChange w:id="696" w:author="ly20230823" w:date="2023-08-24T14:01:35Z">
              <w:rPr/>
            </w:rPrChange>
          </w:rPr>
          <w:fldChar w:fldCharType="begin"/>
        </w:r>
      </w:del>
      <w:del w:id="698" w:author="ly20230823" w:date="2023-08-24T14:00:38Z">
        <w:r>
          <w:rPr>
            <w:highlight w:val="none"/>
            <w:rPrChange w:id="699" w:author="ly20230823" w:date="2023-08-24T14:01:35Z">
              <w:rPr/>
            </w:rPrChange>
          </w:rPr>
          <w:delInstrText xml:space="preserve"> PAGEREF _Toc25796 \h </w:delInstrText>
        </w:r>
      </w:del>
      <w:del w:id="701" w:author="ly20230823" w:date="2023-08-24T14:00:38Z">
        <w:r>
          <w:rPr>
            <w:highlight w:val="none"/>
            <w:rPrChange w:id="702" w:author="ly20230823" w:date="2023-08-24T14:01:35Z">
              <w:rPr/>
            </w:rPrChange>
          </w:rPr>
          <w:fldChar w:fldCharType="separate"/>
        </w:r>
      </w:del>
      <w:del w:id="704" w:author="ly20230823" w:date="2023-08-24T14:00:38Z">
        <w:r>
          <w:rPr>
            <w:highlight w:val="none"/>
            <w:rPrChange w:id="705" w:author="ly20230823" w:date="2023-08-24T14:01:35Z">
              <w:rPr/>
            </w:rPrChange>
          </w:rPr>
          <w:delText>7</w:delText>
        </w:r>
      </w:del>
      <w:del w:id="707" w:author="ly20230823" w:date="2023-08-24T14:00:38Z">
        <w:r>
          <w:rPr>
            <w:highlight w:val="none"/>
            <w:rPrChange w:id="708" w:author="ly20230823" w:date="2023-08-24T14:01:35Z">
              <w:rPr/>
            </w:rPrChange>
          </w:rPr>
          <w:fldChar w:fldCharType="end"/>
        </w:r>
      </w:del>
    </w:p>
    <w:p>
      <w:pPr>
        <w:pStyle w:val="20"/>
        <w:tabs>
          <w:tab w:val="right" w:pos="2000"/>
          <w:tab w:val="right" w:leader="dot" w:pos="9641"/>
          <w:tab w:val="clear" w:pos="9639"/>
        </w:tabs>
        <w:rPr>
          <w:del w:id="710" w:author="ly20230823" w:date="2023-08-24T14:00:38Z"/>
          <w:highlight w:val="none"/>
          <w:rPrChange w:id="711" w:author="ly20230823" w:date="2023-08-24T14:01:35Z">
            <w:rPr>
              <w:del w:id="712" w:author="ly20230823" w:date="2023-08-24T14:00:38Z"/>
            </w:rPr>
          </w:rPrChange>
        </w:rPr>
      </w:pPr>
      <w:del w:id="713" w:author="ly20230823" w:date="2023-08-24T14:00:38Z">
        <w:r>
          <w:rPr>
            <w:rFonts w:hint="eastAsia" w:eastAsia="宋体"/>
            <w:highlight w:val="none"/>
            <w:lang w:val="en-US" w:eastAsia="zh-CN"/>
            <w:rPrChange w:id="714" w:author="ly20230823" w:date="2023-08-24T14:01:35Z">
              <w:rPr>
                <w:rFonts w:hint="eastAsia" w:eastAsia="宋体"/>
                <w:lang w:val="en-US" w:eastAsia="zh-CN"/>
              </w:rPr>
            </w:rPrChange>
          </w:rPr>
          <w:delText>7</w:delText>
        </w:r>
      </w:del>
      <w:del w:id="716" w:author="ly20230823" w:date="2023-08-24T14:00:38Z">
        <w:r>
          <w:rPr>
            <w:highlight w:val="none"/>
            <w:rPrChange w:id="717" w:author="ly20230823" w:date="2023-08-24T14:01:35Z">
              <w:rPr/>
            </w:rPrChange>
          </w:rPr>
          <w:tab/>
        </w:r>
      </w:del>
      <w:del w:id="719" w:author="ly20230823" w:date="2023-08-24T14:00:38Z">
        <w:r>
          <w:rPr>
            <w:highlight w:val="none"/>
            <w:rPrChange w:id="720" w:author="ly20230823" w:date="2023-08-24T14:01:35Z">
              <w:rPr/>
            </w:rPrChange>
          </w:rPr>
          <w:delText>Architectural requirements</w:delText>
        </w:r>
      </w:del>
      <w:del w:id="722" w:author="ly20230823" w:date="2023-08-24T14:00:38Z">
        <w:r>
          <w:rPr>
            <w:highlight w:val="none"/>
            <w:rPrChange w:id="723" w:author="ly20230823" w:date="2023-08-24T14:01:35Z">
              <w:rPr/>
            </w:rPrChange>
          </w:rPr>
          <w:tab/>
        </w:r>
      </w:del>
      <w:del w:id="725" w:author="ly20230823" w:date="2023-08-24T14:00:38Z">
        <w:r>
          <w:rPr>
            <w:highlight w:val="none"/>
            <w:rPrChange w:id="726" w:author="ly20230823" w:date="2023-08-24T14:01:35Z">
              <w:rPr/>
            </w:rPrChange>
          </w:rPr>
          <w:fldChar w:fldCharType="begin"/>
        </w:r>
      </w:del>
      <w:del w:id="728" w:author="ly20230823" w:date="2023-08-24T14:00:38Z">
        <w:r>
          <w:rPr>
            <w:highlight w:val="none"/>
            <w:rPrChange w:id="729" w:author="ly20230823" w:date="2023-08-24T14:01:35Z">
              <w:rPr/>
            </w:rPrChange>
          </w:rPr>
          <w:delInstrText xml:space="preserve"> PAGEREF _Toc3979 \h </w:delInstrText>
        </w:r>
      </w:del>
      <w:del w:id="731" w:author="ly20230823" w:date="2023-08-24T14:00:38Z">
        <w:r>
          <w:rPr>
            <w:highlight w:val="none"/>
            <w:rPrChange w:id="732" w:author="ly20230823" w:date="2023-08-24T14:01:35Z">
              <w:rPr/>
            </w:rPrChange>
          </w:rPr>
          <w:fldChar w:fldCharType="separate"/>
        </w:r>
      </w:del>
      <w:del w:id="734" w:author="ly20230823" w:date="2023-08-24T14:00:38Z">
        <w:r>
          <w:rPr>
            <w:highlight w:val="none"/>
            <w:rPrChange w:id="735" w:author="ly20230823" w:date="2023-08-24T14:01:35Z">
              <w:rPr/>
            </w:rPrChange>
          </w:rPr>
          <w:delText>8</w:delText>
        </w:r>
      </w:del>
      <w:del w:id="737" w:author="ly20230823" w:date="2023-08-24T14:00:38Z">
        <w:r>
          <w:rPr>
            <w:highlight w:val="none"/>
            <w:rPrChange w:id="738" w:author="ly20230823" w:date="2023-08-24T14:01:35Z">
              <w:rPr/>
            </w:rPrChange>
          </w:rPr>
          <w:fldChar w:fldCharType="end"/>
        </w:r>
      </w:del>
    </w:p>
    <w:p>
      <w:pPr>
        <w:pStyle w:val="20"/>
        <w:tabs>
          <w:tab w:val="right" w:pos="2000"/>
          <w:tab w:val="right" w:leader="dot" w:pos="9641"/>
          <w:tab w:val="clear" w:pos="9639"/>
        </w:tabs>
        <w:rPr>
          <w:del w:id="740" w:author="ly20230823" w:date="2023-08-24T14:00:38Z"/>
          <w:highlight w:val="none"/>
          <w:rPrChange w:id="741" w:author="ly20230823" w:date="2023-08-24T14:01:35Z">
            <w:rPr>
              <w:del w:id="742" w:author="ly20230823" w:date="2023-08-24T14:00:38Z"/>
            </w:rPr>
          </w:rPrChange>
        </w:rPr>
      </w:pPr>
      <w:del w:id="743" w:author="ly20230823" w:date="2023-08-24T14:00:38Z">
        <w:r>
          <w:rPr>
            <w:rFonts w:hint="eastAsia" w:eastAsia="宋体"/>
            <w:highlight w:val="none"/>
            <w:lang w:val="en-US" w:eastAsia="zh-CN"/>
            <w:rPrChange w:id="744" w:author="ly20230823" w:date="2023-08-24T14:01:35Z">
              <w:rPr>
                <w:rFonts w:hint="eastAsia" w:eastAsia="宋体"/>
                <w:lang w:val="en-US" w:eastAsia="zh-CN"/>
              </w:rPr>
            </w:rPrChange>
          </w:rPr>
          <w:delText>8</w:delText>
        </w:r>
      </w:del>
      <w:del w:id="746" w:author="ly20230823" w:date="2023-08-24T14:00:38Z">
        <w:r>
          <w:rPr>
            <w:highlight w:val="none"/>
            <w:rPrChange w:id="747" w:author="ly20230823" w:date="2023-08-24T14:01:35Z">
              <w:rPr/>
            </w:rPrChange>
          </w:rPr>
          <w:tab/>
        </w:r>
      </w:del>
      <w:del w:id="749" w:author="ly20230823" w:date="2023-08-24T14:00:38Z">
        <w:r>
          <w:rPr>
            <w:highlight w:val="none"/>
            <w:rPrChange w:id="750" w:author="ly20230823" w:date="2023-08-24T14:01:35Z">
              <w:rPr/>
            </w:rPrChange>
          </w:rPr>
          <w:delText>Solutions</w:delText>
        </w:r>
      </w:del>
      <w:del w:id="752" w:author="ly20230823" w:date="2023-08-24T14:00:38Z">
        <w:r>
          <w:rPr>
            <w:highlight w:val="none"/>
            <w:rPrChange w:id="753" w:author="ly20230823" w:date="2023-08-24T14:01:35Z">
              <w:rPr/>
            </w:rPrChange>
          </w:rPr>
          <w:tab/>
        </w:r>
      </w:del>
      <w:del w:id="755" w:author="ly20230823" w:date="2023-08-24T14:00:38Z">
        <w:r>
          <w:rPr>
            <w:highlight w:val="none"/>
            <w:rPrChange w:id="756" w:author="ly20230823" w:date="2023-08-24T14:01:35Z">
              <w:rPr/>
            </w:rPrChange>
          </w:rPr>
          <w:fldChar w:fldCharType="begin"/>
        </w:r>
      </w:del>
      <w:del w:id="758" w:author="ly20230823" w:date="2023-08-24T14:00:38Z">
        <w:r>
          <w:rPr>
            <w:highlight w:val="none"/>
            <w:rPrChange w:id="759" w:author="ly20230823" w:date="2023-08-24T14:01:35Z">
              <w:rPr/>
            </w:rPrChange>
          </w:rPr>
          <w:delInstrText xml:space="preserve"> PAGEREF _Toc17091 \h </w:delInstrText>
        </w:r>
      </w:del>
      <w:del w:id="761" w:author="ly20230823" w:date="2023-08-24T14:00:38Z">
        <w:r>
          <w:rPr>
            <w:highlight w:val="none"/>
            <w:rPrChange w:id="762" w:author="ly20230823" w:date="2023-08-24T14:01:35Z">
              <w:rPr/>
            </w:rPrChange>
          </w:rPr>
          <w:fldChar w:fldCharType="separate"/>
        </w:r>
      </w:del>
      <w:del w:id="764" w:author="ly20230823" w:date="2023-08-24T14:00:38Z">
        <w:r>
          <w:rPr>
            <w:highlight w:val="none"/>
            <w:rPrChange w:id="765" w:author="ly20230823" w:date="2023-08-24T14:01:35Z">
              <w:rPr/>
            </w:rPrChange>
          </w:rPr>
          <w:delText>8</w:delText>
        </w:r>
      </w:del>
      <w:del w:id="767" w:author="ly20230823" w:date="2023-08-24T14:00:38Z">
        <w:r>
          <w:rPr>
            <w:highlight w:val="none"/>
            <w:rPrChange w:id="768" w:author="ly20230823" w:date="2023-08-24T14:01:35Z">
              <w:rPr/>
            </w:rPrChange>
          </w:rPr>
          <w:fldChar w:fldCharType="end"/>
        </w:r>
      </w:del>
    </w:p>
    <w:p>
      <w:pPr>
        <w:pStyle w:val="19"/>
        <w:tabs>
          <w:tab w:val="right" w:pos="2000"/>
          <w:tab w:val="right" w:leader="dot" w:pos="9641"/>
          <w:tab w:val="clear" w:pos="9639"/>
        </w:tabs>
        <w:rPr>
          <w:del w:id="770" w:author="ly20230823" w:date="2023-08-24T14:00:38Z"/>
          <w:highlight w:val="none"/>
          <w:rPrChange w:id="771" w:author="ly20230823" w:date="2023-08-24T14:01:35Z">
            <w:rPr>
              <w:del w:id="772" w:author="ly20230823" w:date="2023-08-24T14:00:38Z"/>
            </w:rPr>
          </w:rPrChange>
        </w:rPr>
      </w:pPr>
      <w:del w:id="773" w:author="ly20230823" w:date="2023-08-24T14:00:38Z">
        <w:r>
          <w:rPr>
            <w:rFonts w:hint="eastAsia"/>
            <w:highlight w:val="none"/>
            <w:lang w:val="en-US" w:eastAsia="zh-CN"/>
            <w:rPrChange w:id="774" w:author="ly20230823" w:date="2023-08-24T14:01:35Z">
              <w:rPr>
                <w:rFonts w:hint="eastAsia"/>
                <w:lang w:val="en-US" w:eastAsia="zh-CN"/>
              </w:rPr>
            </w:rPrChange>
          </w:rPr>
          <w:delText>8</w:delText>
        </w:r>
      </w:del>
      <w:del w:id="776" w:author="ly20230823" w:date="2023-08-24T14:00:38Z">
        <w:r>
          <w:rPr>
            <w:highlight w:val="none"/>
            <w:lang w:eastAsia="zh-CN"/>
            <w:rPrChange w:id="777" w:author="ly20230823" w:date="2023-08-24T14:01:35Z">
              <w:rPr>
                <w:lang w:eastAsia="zh-CN"/>
              </w:rPr>
            </w:rPrChange>
          </w:rPr>
          <w:delText>.</w:delText>
        </w:r>
      </w:del>
      <w:del w:id="779" w:author="ly20230823" w:date="2023-08-24T14:00:38Z">
        <w:r>
          <w:rPr>
            <w:rFonts w:hint="eastAsia"/>
            <w:highlight w:val="none"/>
            <w:lang w:eastAsia="zh-CN"/>
            <w:rPrChange w:id="780" w:author="ly20230823" w:date="2023-08-24T14:01:35Z">
              <w:rPr>
                <w:rFonts w:hint="eastAsia"/>
                <w:lang w:eastAsia="zh-CN"/>
              </w:rPr>
            </w:rPrChange>
          </w:rPr>
          <w:delText>X</w:delText>
        </w:r>
      </w:del>
      <w:del w:id="782" w:author="ly20230823" w:date="2023-08-24T14:00:38Z">
        <w:r>
          <w:rPr>
            <w:rFonts w:hint="eastAsia"/>
            <w:highlight w:val="none"/>
            <w:lang w:eastAsia="ko-KR"/>
            <w:rPrChange w:id="783" w:author="ly20230823" w:date="2023-08-24T14:01:35Z">
              <w:rPr>
                <w:rFonts w:hint="eastAsia"/>
                <w:lang w:eastAsia="ko-KR"/>
              </w:rPr>
            </w:rPrChange>
          </w:rPr>
          <w:tab/>
        </w:r>
      </w:del>
      <w:del w:id="785" w:author="ly20230823" w:date="2023-08-24T14:00:38Z">
        <w:r>
          <w:rPr>
            <w:highlight w:val="none"/>
            <w:rPrChange w:id="786" w:author="ly20230823" w:date="2023-08-24T14:01:35Z">
              <w:rPr/>
            </w:rPrChange>
          </w:rPr>
          <w:delText>Solution</w:delText>
        </w:r>
      </w:del>
      <w:del w:id="788" w:author="ly20230823" w:date="2023-08-24T14:00:38Z">
        <w:r>
          <w:rPr>
            <w:rFonts w:hint="eastAsia"/>
            <w:highlight w:val="none"/>
            <w:lang w:eastAsia="zh-CN"/>
            <w:rPrChange w:id="789" w:author="ly20230823" w:date="2023-08-24T14:01:35Z">
              <w:rPr>
                <w:rFonts w:hint="eastAsia"/>
                <w:lang w:eastAsia="zh-CN"/>
              </w:rPr>
            </w:rPrChange>
          </w:rPr>
          <w:delText xml:space="preserve"> #</w:delText>
        </w:r>
      </w:del>
      <w:del w:id="791" w:author="ly20230823" w:date="2023-08-24T14:00:38Z">
        <w:r>
          <w:rPr>
            <w:highlight w:val="none"/>
            <w:lang w:eastAsia="zh-CN"/>
            <w:rPrChange w:id="792" w:author="ly20230823" w:date="2023-08-24T14:01:35Z">
              <w:rPr>
                <w:lang w:eastAsia="zh-CN"/>
              </w:rPr>
            </w:rPrChange>
          </w:rPr>
          <w:delText>X</w:delText>
        </w:r>
      </w:del>
      <w:del w:id="794" w:author="ly20230823" w:date="2023-08-24T14:00:38Z">
        <w:r>
          <w:rPr>
            <w:highlight w:val="none"/>
            <w:rPrChange w:id="795" w:author="ly20230823" w:date="2023-08-24T14:01:35Z">
              <w:rPr/>
            </w:rPrChange>
          </w:rPr>
          <w:delText>: &lt;Solution Title&gt;</w:delText>
        </w:r>
      </w:del>
      <w:del w:id="797" w:author="ly20230823" w:date="2023-08-24T14:00:38Z">
        <w:r>
          <w:rPr>
            <w:highlight w:val="none"/>
            <w:rPrChange w:id="798" w:author="ly20230823" w:date="2023-08-24T14:01:35Z">
              <w:rPr/>
            </w:rPrChange>
          </w:rPr>
          <w:tab/>
        </w:r>
      </w:del>
      <w:del w:id="800" w:author="ly20230823" w:date="2023-08-24T14:00:38Z">
        <w:r>
          <w:rPr>
            <w:highlight w:val="none"/>
            <w:rPrChange w:id="801" w:author="ly20230823" w:date="2023-08-24T14:01:35Z">
              <w:rPr/>
            </w:rPrChange>
          </w:rPr>
          <w:fldChar w:fldCharType="begin"/>
        </w:r>
      </w:del>
      <w:del w:id="803" w:author="ly20230823" w:date="2023-08-24T14:00:38Z">
        <w:r>
          <w:rPr>
            <w:highlight w:val="none"/>
            <w:rPrChange w:id="804" w:author="ly20230823" w:date="2023-08-24T14:01:35Z">
              <w:rPr/>
            </w:rPrChange>
          </w:rPr>
          <w:delInstrText xml:space="preserve"> PAGEREF _Toc18720 \h </w:delInstrText>
        </w:r>
      </w:del>
      <w:del w:id="806" w:author="ly20230823" w:date="2023-08-24T14:00:38Z">
        <w:r>
          <w:rPr>
            <w:highlight w:val="none"/>
            <w:rPrChange w:id="807" w:author="ly20230823" w:date="2023-08-24T14:01:35Z">
              <w:rPr/>
            </w:rPrChange>
          </w:rPr>
          <w:fldChar w:fldCharType="separate"/>
        </w:r>
      </w:del>
      <w:del w:id="809" w:author="ly20230823" w:date="2023-08-24T14:00:38Z">
        <w:r>
          <w:rPr>
            <w:highlight w:val="none"/>
            <w:rPrChange w:id="810" w:author="ly20230823" w:date="2023-08-24T14:01:35Z">
              <w:rPr/>
            </w:rPrChange>
          </w:rPr>
          <w:delText>8</w:delText>
        </w:r>
      </w:del>
      <w:del w:id="812" w:author="ly20230823" w:date="2023-08-24T14:00:38Z">
        <w:r>
          <w:rPr>
            <w:highlight w:val="none"/>
            <w:rPrChange w:id="813" w:author="ly20230823" w:date="2023-08-24T14:01:35Z">
              <w:rPr/>
            </w:rPrChange>
          </w:rPr>
          <w:fldChar w:fldCharType="end"/>
        </w:r>
      </w:del>
    </w:p>
    <w:p>
      <w:pPr>
        <w:pStyle w:val="18"/>
        <w:tabs>
          <w:tab w:val="right" w:pos="2000"/>
          <w:tab w:val="right" w:leader="dot" w:pos="9641"/>
          <w:tab w:val="clear" w:pos="9639"/>
        </w:tabs>
        <w:rPr>
          <w:del w:id="815" w:author="ly20230823" w:date="2023-08-24T14:00:38Z"/>
          <w:highlight w:val="none"/>
          <w:rPrChange w:id="816" w:author="ly20230823" w:date="2023-08-24T14:01:35Z">
            <w:rPr>
              <w:del w:id="817" w:author="ly20230823" w:date="2023-08-24T14:00:38Z"/>
            </w:rPr>
          </w:rPrChange>
        </w:rPr>
      </w:pPr>
      <w:del w:id="818" w:author="ly20230823" w:date="2023-08-24T14:00:38Z">
        <w:r>
          <w:rPr>
            <w:rFonts w:hint="eastAsia" w:eastAsia="宋体"/>
            <w:highlight w:val="none"/>
            <w:lang w:val="en-US" w:eastAsia="zh-CN"/>
            <w:rPrChange w:id="819" w:author="ly20230823" w:date="2023-08-24T14:01:35Z">
              <w:rPr>
                <w:rFonts w:hint="eastAsia" w:eastAsia="宋体"/>
                <w:lang w:val="en-US" w:eastAsia="zh-CN"/>
              </w:rPr>
            </w:rPrChange>
          </w:rPr>
          <w:delText>8</w:delText>
        </w:r>
      </w:del>
      <w:del w:id="821" w:author="ly20230823" w:date="2023-08-24T14:00:38Z">
        <w:r>
          <w:rPr>
            <w:highlight w:val="none"/>
            <w:rPrChange w:id="822" w:author="ly20230823" w:date="2023-08-24T14:01:35Z">
              <w:rPr/>
            </w:rPrChange>
          </w:rPr>
          <w:delText>.</w:delText>
        </w:r>
      </w:del>
      <w:del w:id="824" w:author="ly20230823" w:date="2023-08-24T14:00:38Z">
        <w:r>
          <w:rPr>
            <w:rFonts w:hint="eastAsia"/>
            <w:highlight w:val="none"/>
            <w:rPrChange w:id="825" w:author="ly20230823" w:date="2023-08-24T14:01:35Z">
              <w:rPr>
                <w:rFonts w:hint="eastAsia"/>
              </w:rPr>
            </w:rPrChange>
          </w:rPr>
          <w:delText>X</w:delText>
        </w:r>
      </w:del>
      <w:del w:id="827" w:author="ly20230823" w:date="2023-08-24T14:00:38Z">
        <w:r>
          <w:rPr>
            <w:highlight w:val="none"/>
            <w:rPrChange w:id="828" w:author="ly20230823" w:date="2023-08-24T14:01:35Z">
              <w:rPr/>
            </w:rPrChange>
          </w:rPr>
          <w:delText>.1</w:delText>
        </w:r>
      </w:del>
      <w:del w:id="830" w:author="ly20230823" w:date="2023-08-24T14:00:38Z">
        <w:r>
          <w:rPr>
            <w:rFonts w:hint="eastAsia"/>
            <w:highlight w:val="none"/>
            <w:rPrChange w:id="831" w:author="ly20230823" w:date="2023-08-24T14:01:35Z">
              <w:rPr>
                <w:rFonts w:hint="eastAsia"/>
              </w:rPr>
            </w:rPrChange>
          </w:rPr>
          <w:tab/>
        </w:r>
      </w:del>
      <w:del w:id="833" w:author="ly20230823" w:date="2023-08-24T14:00:38Z">
        <w:r>
          <w:rPr>
            <w:rFonts w:hint="eastAsia"/>
            <w:highlight w:val="none"/>
            <w:rPrChange w:id="834" w:author="ly20230823" w:date="2023-08-24T14:01:35Z">
              <w:rPr>
                <w:rFonts w:hint="eastAsia"/>
              </w:rPr>
            </w:rPrChange>
          </w:rPr>
          <w:delText>Description</w:delText>
        </w:r>
      </w:del>
      <w:del w:id="836" w:author="ly20230823" w:date="2023-08-24T14:00:38Z">
        <w:r>
          <w:rPr>
            <w:highlight w:val="none"/>
            <w:rPrChange w:id="837" w:author="ly20230823" w:date="2023-08-24T14:01:35Z">
              <w:rPr/>
            </w:rPrChange>
          </w:rPr>
          <w:tab/>
        </w:r>
      </w:del>
      <w:del w:id="839" w:author="ly20230823" w:date="2023-08-24T14:00:38Z">
        <w:r>
          <w:rPr>
            <w:highlight w:val="none"/>
            <w:rPrChange w:id="840" w:author="ly20230823" w:date="2023-08-24T14:01:35Z">
              <w:rPr/>
            </w:rPrChange>
          </w:rPr>
          <w:fldChar w:fldCharType="begin"/>
        </w:r>
      </w:del>
      <w:del w:id="842" w:author="ly20230823" w:date="2023-08-24T14:00:38Z">
        <w:r>
          <w:rPr>
            <w:highlight w:val="none"/>
            <w:rPrChange w:id="843" w:author="ly20230823" w:date="2023-08-24T14:01:35Z">
              <w:rPr/>
            </w:rPrChange>
          </w:rPr>
          <w:delInstrText xml:space="preserve"> PAGEREF _Toc26094 \h </w:delInstrText>
        </w:r>
      </w:del>
      <w:del w:id="845" w:author="ly20230823" w:date="2023-08-24T14:00:38Z">
        <w:r>
          <w:rPr>
            <w:highlight w:val="none"/>
            <w:rPrChange w:id="846" w:author="ly20230823" w:date="2023-08-24T14:01:35Z">
              <w:rPr/>
            </w:rPrChange>
          </w:rPr>
          <w:fldChar w:fldCharType="separate"/>
        </w:r>
      </w:del>
      <w:del w:id="848" w:author="ly20230823" w:date="2023-08-24T14:00:38Z">
        <w:r>
          <w:rPr>
            <w:highlight w:val="none"/>
            <w:rPrChange w:id="849" w:author="ly20230823" w:date="2023-08-24T14:01:35Z">
              <w:rPr/>
            </w:rPrChange>
          </w:rPr>
          <w:delText>8</w:delText>
        </w:r>
      </w:del>
      <w:del w:id="851" w:author="ly20230823" w:date="2023-08-24T14:00:38Z">
        <w:r>
          <w:rPr>
            <w:highlight w:val="none"/>
            <w:rPrChange w:id="852" w:author="ly20230823" w:date="2023-08-24T14:01:35Z">
              <w:rPr/>
            </w:rPrChange>
          </w:rPr>
          <w:fldChar w:fldCharType="end"/>
        </w:r>
      </w:del>
    </w:p>
    <w:p>
      <w:pPr>
        <w:pStyle w:val="18"/>
        <w:tabs>
          <w:tab w:val="right" w:pos="2000"/>
          <w:tab w:val="right" w:leader="dot" w:pos="9641"/>
          <w:tab w:val="clear" w:pos="9639"/>
        </w:tabs>
        <w:rPr>
          <w:del w:id="854" w:author="ly20230823" w:date="2023-08-24T14:00:38Z"/>
          <w:highlight w:val="none"/>
          <w:rPrChange w:id="855" w:author="ly20230823" w:date="2023-08-24T14:01:35Z">
            <w:rPr>
              <w:del w:id="856" w:author="ly20230823" w:date="2023-08-24T14:00:38Z"/>
            </w:rPr>
          </w:rPrChange>
        </w:rPr>
      </w:pPr>
      <w:del w:id="857" w:author="ly20230823" w:date="2023-08-24T14:00:38Z">
        <w:r>
          <w:rPr>
            <w:rFonts w:hint="eastAsia" w:eastAsia="宋体"/>
            <w:highlight w:val="none"/>
            <w:lang w:val="en-US" w:eastAsia="zh-CN"/>
            <w:rPrChange w:id="858" w:author="ly20230823" w:date="2023-08-24T14:01:35Z">
              <w:rPr>
                <w:rFonts w:hint="eastAsia" w:eastAsia="宋体"/>
                <w:lang w:val="en-US" w:eastAsia="zh-CN"/>
              </w:rPr>
            </w:rPrChange>
          </w:rPr>
          <w:delText>8</w:delText>
        </w:r>
      </w:del>
      <w:del w:id="860" w:author="ly20230823" w:date="2023-08-24T14:00:38Z">
        <w:r>
          <w:rPr>
            <w:highlight w:val="none"/>
            <w:rPrChange w:id="861" w:author="ly20230823" w:date="2023-08-24T14:01:35Z">
              <w:rPr/>
            </w:rPrChange>
          </w:rPr>
          <w:delText>.X.2</w:delText>
        </w:r>
      </w:del>
      <w:del w:id="863" w:author="ly20230823" w:date="2023-08-24T14:00:38Z">
        <w:r>
          <w:rPr>
            <w:highlight w:val="none"/>
            <w:rPrChange w:id="864" w:author="ly20230823" w:date="2023-08-24T14:01:35Z">
              <w:rPr/>
            </w:rPrChange>
          </w:rPr>
          <w:tab/>
        </w:r>
      </w:del>
      <w:del w:id="866" w:author="ly20230823" w:date="2023-08-24T14:00:38Z">
        <w:r>
          <w:rPr>
            <w:highlight w:val="none"/>
            <w:rPrChange w:id="867" w:author="ly20230823" w:date="2023-08-24T14:01:35Z">
              <w:rPr/>
            </w:rPrChange>
          </w:rPr>
          <w:delText>Procedures</w:delText>
        </w:r>
      </w:del>
      <w:del w:id="869" w:author="ly20230823" w:date="2023-08-24T14:00:38Z">
        <w:r>
          <w:rPr>
            <w:highlight w:val="none"/>
            <w:rPrChange w:id="870" w:author="ly20230823" w:date="2023-08-24T14:01:35Z">
              <w:rPr/>
            </w:rPrChange>
          </w:rPr>
          <w:tab/>
        </w:r>
      </w:del>
      <w:del w:id="872" w:author="ly20230823" w:date="2023-08-24T14:00:38Z">
        <w:r>
          <w:rPr>
            <w:highlight w:val="none"/>
            <w:rPrChange w:id="873" w:author="ly20230823" w:date="2023-08-24T14:01:35Z">
              <w:rPr/>
            </w:rPrChange>
          </w:rPr>
          <w:fldChar w:fldCharType="begin"/>
        </w:r>
      </w:del>
      <w:del w:id="875" w:author="ly20230823" w:date="2023-08-24T14:00:38Z">
        <w:r>
          <w:rPr>
            <w:highlight w:val="none"/>
            <w:rPrChange w:id="876" w:author="ly20230823" w:date="2023-08-24T14:01:35Z">
              <w:rPr/>
            </w:rPrChange>
          </w:rPr>
          <w:delInstrText xml:space="preserve"> PAGEREF _Toc4096 \h </w:delInstrText>
        </w:r>
      </w:del>
      <w:del w:id="878" w:author="ly20230823" w:date="2023-08-24T14:00:38Z">
        <w:r>
          <w:rPr>
            <w:highlight w:val="none"/>
            <w:rPrChange w:id="879" w:author="ly20230823" w:date="2023-08-24T14:01:35Z">
              <w:rPr/>
            </w:rPrChange>
          </w:rPr>
          <w:fldChar w:fldCharType="separate"/>
        </w:r>
      </w:del>
      <w:del w:id="881" w:author="ly20230823" w:date="2023-08-24T14:00:38Z">
        <w:r>
          <w:rPr>
            <w:highlight w:val="none"/>
            <w:rPrChange w:id="882" w:author="ly20230823" w:date="2023-08-24T14:01:35Z">
              <w:rPr/>
            </w:rPrChange>
          </w:rPr>
          <w:delText>8</w:delText>
        </w:r>
      </w:del>
      <w:del w:id="884" w:author="ly20230823" w:date="2023-08-24T14:00:38Z">
        <w:r>
          <w:rPr>
            <w:highlight w:val="none"/>
            <w:rPrChange w:id="885" w:author="ly20230823" w:date="2023-08-24T14:01:35Z">
              <w:rPr/>
            </w:rPrChange>
          </w:rPr>
          <w:fldChar w:fldCharType="end"/>
        </w:r>
      </w:del>
    </w:p>
    <w:p>
      <w:pPr>
        <w:pStyle w:val="18"/>
        <w:tabs>
          <w:tab w:val="right" w:pos="2000"/>
          <w:tab w:val="right" w:leader="dot" w:pos="9641"/>
          <w:tab w:val="clear" w:pos="9639"/>
        </w:tabs>
        <w:rPr>
          <w:del w:id="887" w:author="ly20230823" w:date="2023-08-24T14:00:38Z"/>
          <w:highlight w:val="none"/>
          <w:rPrChange w:id="888" w:author="ly20230823" w:date="2023-08-24T14:01:35Z">
            <w:rPr>
              <w:del w:id="889" w:author="ly20230823" w:date="2023-08-24T14:00:38Z"/>
            </w:rPr>
          </w:rPrChange>
        </w:rPr>
      </w:pPr>
      <w:del w:id="890" w:author="ly20230823" w:date="2023-08-24T14:00:38Z">
        <w:r>
          <w:rPr>
            <w:rFonts w:hint="eastAsia"/>
            <w:highlight w:val="none"/>
            <w:lang w:val="en-US" w:eastAsia="zh-CN"/>
            <w:rPrChange w:id="891" w:author="ly20230823" w:date="2023-08-24T14:01:35Z">
              <w:rPr>
                <w:rFonts w:hint="eastAsia"/>
                <w:lang w:val="en-US" w:eastAsia="zh-CN"/>
              </w:rPr>
            </w:rPrChange>
          </w:rPr>
          <w:delText>8</w:delText>
        </w:r>
      </w:del>
      <w:del w:id="893" w:author="ly20230823" w:date="2023-08-24T14:00:38Z">
        <w:r>
          <w:rPr>
            <w:highlight w:val="none"/>
            <w:lang w:eastAsia="zh-CN"/>
            <w:rPrChange w:id="894" w:author="ly20230823" w:date="2023-08-24T14:01:35Z">
              <w:rPr>
                <w:lang w:eastAsia="zh-CN"/>
              </w:rPr>
            </w:rPrChange>
          </w:rPr>
          <w:delText>.X.3</w:delText>
        </w:r>
      </w:del>
      <w:del w:id="896" w:author="ly20230823" w:date="2023-08-24T14:00:38Z">
        <w:r>
          <w:rPr>
            <w:highlight w:val="none"/>
            <w:lang w:eastAsia="zh-CN"/>
            <w:rPrChange w:id="897" w:author="ly20230823" w:date="2023-08-24T14:01:35Z">
              <w:rPr>
                <w:lang w:eastAsia="zh-CN"/>
              </w:rPr>
            </w:rPrChange>
          </w:rPr>
          <w:tab/>
        </w:r>
      </w:del>
      <w:del w:id="899" w:author="ly20230823" w:date="2023-08-24T14:00:38Z">
        <w:r>
          <w:rPr>
            <w:highlight w:val="none"/>
            <w:rPrChange w:id="900" w:author="ly20230823" w:date="2023-08-24T14:01:35Z">
              <w:rPr/>
            </w:rPrChange>
          </w:rPr>
          <w:delText xml:space="preserve">Impacts on </w:delText>
        </w:r>
      </w:del>
      <w:del w:id="902" w:author="ly20230823" w:date="2023-08-24T14:00:38Z">
        <w:r>
          <w:rPr>
            <w:rFonts w:hint="eastAsia"/>
            <w:highlight w:val="none"/>
            <w:lang w:eastAsia="zh-CN"/>
            <w:rPrChange w:id="903" w:author="ly20230823" w:date="2023-08-24T14:01:35Z">
              <w:rPr>
                <w:rFonts w:hint="eastAsia"/>
                <w:lang w:eastAsia="zh-CN"/>
              </w:rPr>
            </w:rPrChange>
          </w:rPr>
          <w:delText>E</w:delText>
        </w:r>
      </w:del>
      <w:del w:id="905" w:author="ly20230823" w:date="2023-08-24T14:00:38Z">
        <w:r>
          <w:rPr>
            <w:highlight w:val="none"/>
            <w:rPrChange w:id="906" w:author="ly20230823" w:date="2023-08-24T14:01:35Z">
              <w:rPr/>
            </w:rPrChange>
          </w:rPr>
          <w:delText xml:space="preserve">xisting </w:delText>
        </w:r>
      </w:del>
      <w:del w:id="908" w:author="ly20230823" w:date="2023-08-24T14:00:38Z">
        <w:r>
          <w:rPr>
            <w:rFonts w:hint="eastAsia"/>
            <w:highlight w:val="none"/>
            <w:lang w:eastAsia="zh-CN"/>
            <w:rPrChange w:id="909" w:author="ly20230823" w:date="2023-08-24T14:01:35Z">
              <w:rPr>
                <w:rFonts w:hint="eastAsia"/>
                <w:lang w:eastAsia="zh-CN"/>
              </w:rPr>
            </w:rPrChange>
          </w:rPr>
          <w:delText>N</w:delText>
        </w:r>
      </w:del>
      <w:del w:id="911" w:author="ly20230823" w:date="2023-08-24T14:00:38Z">
        <w:r>
          <w:rPr>
            <w:highlight w:val="none"/>
            <w:rPrChange w:id="912" w:author="ly20230823" w:date="2023-08-24T14:01:35Z">
              <w:rPr/>
            </w:rPrChange>
          </w:rPr>
          <w:delText xml:space="preserve">odes and </w:delText>
        </w:r>
      </w:del>
      <w:del w:id="914" w:author="ly20230823" w:date="2023-08-24T14:00:38Z">
        <w:r>
          <w:rPr>
            <w:rFonts w:hint="eastAsia"/>
            <w:highlight w:val="none"/>
            <w:lang w:eastAsia="zh-CN"/>
            <w:rPrChange w:id="915" w:author="ly20230823" w:date="2023-08-24T14:01:35Z">
              <w:rPr>
                <w:rFonts w:hint="eastAsia"/>
                <w:lang w:eastAsia="zh-CN"/>
              </w:rPr>
            </w:rPrChange>
          </w:rPr>
          <w:delText>F</w:delText>
        </w:r>
      </w:del>
      <w:del w:id="917" w:author="ly20230823" w:date="2023-08-24T14:00:38Z">
        <w:r>
          <w:rPr>
            <w:highlight w:val="none"/>
            <w:rPrChange w:id="918" w:author="ly20230823" w:date="2023-08-24T14:01:35Z">
              <w:rPr/>
            </w:rPrChange>
          </w:rPr>
          <w:delText>unctionality</w:delText>
        </w:r>
      </w:del>
      <w:del w:id="920" w:author="ly20230823" w:date="2023-08-24T14:00:38Z">
        <w:r>
          <w:rPr>
            <w:highlight w:val="none"/>
            <w:rPrChange w:id="921" w:author="ly20230823" w:date="2023-08-24T14:01:35Z">
              <w:rPr/>
            </w:rPrChange>
          </w:rPr>
          <w:tab/>
        </w:r>
      </w:del>
      <w:del w:id="923" w:author="ly20230823" w:date="2023-08-24T14:00:38Z">
        <w:r>
          <w:rPr>
            <w:highlight w:val="none"/>
            <w:rPrChange w:id="924" w:author="ly20230823" w:date="2023-08-24T14:01:35Z">
              <w:rPr/>
            </w:rPrChange>
          </w:rPr>
          <w:fldChar w:fldCharType="begin"/>
        </w:r>
      </w:del>
      <w:del w:id="926" w:author="ly20230823" w:date="2023-08-24T14:00:38Z">
        <w:r>
          <w:rPr>
            <w:highlight w:val="none"/>
            <w:rPrChange w:id="927" w:author="ly20230823" w:date="2023-08-24T14:01:35Z">
              <w:rPr/>
            </w:rPrChange>
          </w:rPr>
          <w:delInstrText xml:space="preserve"> PAGEREF _Toc8131 \h </w:delInstrText>
        </w:r>
      </w:del>
      <w:del w:id="929" w:author="ly20230823" w:date="2023-08-24T14:00:38Z">
        <w:r>
          <w:rPr>
            <w:highlight w:val="none"/>
            <w:rPrChange w:id="930" w:author="ly20230823" w:date="2023-08-24T14:01:35Z">
              <w:rPr/>
            </w:rPrChange>
          </w:rPr>
          <w:fldChar w:fldCharType="separate"/>
        </w:r>
      </w:del>
      <w:del w:id="932" w:author="ly20230823" w:date="2023-08-24T14:00:38Z">
        <w:r>
          <w:rPr>
            <w:highlight w:val="none"/>
            <w:rPrChange w:id="933" w:author="ly20230823" w:date="2023-08-24T14:01:35Z">
              <w:rPr/>
            </w:rPrChange>
          </w:rPr>
          <w:delText>8</w:delText>
        </w:r>
      </w:del>
      <w:del w:id="935" w:author="ly20230823" w:date="2023-08-24T14:00:38Z">
        <w:r>
          <w:rPr>
            <w:highlight w:val="none"/>
            <w:rPrChange w:id="936" w:author="ly20230823" w:date="2023-08-24T14:01:35Z">
              <w:rPr/>
            </w:rPrChange>
          </w:rPr>
          <w:fldChar w:fldCharType="end"/>
        </w:r>
      </w:del>
    </w:p>
    <w:p>
      <w:pPr>
        <w:pStyle w:val="20"/>
        <w:tabs>
          <w:tab w:val="right" w:pos="2000"/>
          <w:tab w:val="right" w:leader="dot" w:pos="9641"/>
          <w:tab w:val="clear" w:pos="9639"/>
        </w:tabs>
        <w:rPr>
          <w:del w:id="938" w:author="ly20230823" w:date="2023-08-24T14:00:38Z"/>
          <w:highlight w:val="none"/>
          <w:rPrChange w:id="939" w:author="ly20230823" w:date="2023-08-24T14:01:35Z">
            <w:rPr>
              <w:del w:id="940" w:author="ly20230823" w:date="2023-08-24T14:00:38Z"/>
            </w:rPr>
          </w:rPrChange>
        </w:rPr>
      </w:pPr>
      <w:del w:id="941" w:author="ly20230823" w:date="2023-08-24T14:00:38Z">
        <w:r>
          <w:rPr>
            <w:rFonts w:hint="eastAsia"/>
            <w:highlight w:val="none"/>
            <w:lang w:val="en-US" w:eastAsia="zh-CN"/>
            <w:rPrChange w:id="942" w:author="ly20230823" w:date="2023-08-24T14:01:35Z">
              <w:rPr>
                <w:rFonts w:hint="eastAsia"/>
                <w:lang w:val="en-US" w:eastAsia="zh-CN"/>
              </w:rPr>
            </w:rPrChange>
          </w:rPr>
          <w:delText>9</w:delText>
        </w:r>
      </w:del>
      <w:del w:id="944" w:author="ly20230823" w:date="2023-08-24T14:00:38Z">
        <w:r>
          <w:rPr>
            <w:highlight w:val="none"/>
            <w:lang w:eastAsia="zh-CN"/>
            <w:rPrChange w:id="945" w:author="ly20230823" w:date="2023-08-24T14:01:35Z">
              <w:rPr>
                <w:lang w:eastAsia="zh-CN"/>
              </w:rPr>
            </w:rPrChange>
          </w:rPr>
          <w:tab/>
        </w:r>
      </w:del>
      <w:del w:id="947" w:author="ly20230823" w:date="2023-08-24T14:00:38Z">
        <w:r>
          <w:rPr>
            <w:highlight w:val="none"/>
            <w:lang w:eastAsia="zh-CN"/>
            <w:rPrChange w:id="948" w:author="ly20230823" w:date="2023-08-24T14:01:35Z">
              <w:rPr>
                <w:lang w:eastAsia="zh-CN"/>
              </w:rPr>
            </w:rPrChange>
          </w:rPr>
          <w:delText>Overall Evaluation</w:delText>
        </w:r>
      </w:del>
      <w:del w:id="950" w:author="ly20230823" w:date="2023-08-24T14:00:38Z">
        <w:r>
          <w:rPr>
            <w:highlight w:val="none"/>
            <w:rPrChange w:id="951" w:author="ly20230823" w:date="2023-08-24T14:01:35Z">
              <w:rPr/>
            </w:rPrChange>
          </w:rPr>
          <w:tab/>
        </w:r>
      </w:del>
      <w:del w:id="953" w:author="ly20230823" w:date="2023-08-24T14:00:38Z">
        <w:r>
          <w:rPr>
            <w:highlight w:val="none"/>
            <w:rPrChange w:id="954" w:author="ly20230823" w:date="2023-08-24T14:01:35Z">
              <w:rPr/>
            </w:rPrChange>
          </w:rPr>
          <w:fldChar w:fldCharType="begin"/>
        </w:r>
      </w:del>
      <w:del w:id="956" w:author="ly20230823" w:date="2023-08-24T14:00:38Z">
        <w:r>
          <w:rPr>
            <w:highlight w:val="none"/>
            <w:rPrChange w:id="957" w:author="ly20230823" w:date="2023-08-24T14:01:35Z">
              <w:rPr/>
            </w:rPrChange>
          </w:rPr>
          <w:delInstrText xml:space="preserve"> PAGEREF _Toc22593 \h </w:delInstrText>
        </w:r>
      </w:del>
      <w:del w:id="959" w:author="ly20230823" w:date="2023-08-24T14:00:38Z">
        <w:r>
          <w:rPr>
            <w:highlight w:val="none"/>
            <w:rPrChange w:id="960" w:author="ly20230823" w:date="2023-08-24T14:01:35Z">
              <w:rPr/>
            </w:rPrChange>
          </w:rPr>
          <w:fldChar w:fldCharType="separate"/>
        </w:r>
      </w:del>
      <w:del w:id="962" w:author="ly20230823" w:date="2023-08-24T14:00:38Z">
        <w:r>
          <w:rPr>
            <w:highlight w:val="none"/>
            <w:rPrChange w:id="963" w:author="ly20230823" w:date="2023-08-24T14:01:35Z">
              <w:rPr/>
            </w:rPrChange>
          </w:rPr>
          <w:delText>8</w:delText>
        </w:r>
      </w:del>
      <w:del w:id="965" w:author="ly20230823" w:date="2023-08-24T14:00:38Z">
        <w:r>
          <w:rPr>
            <w:highlight w:val="none"/>
            <w:rPrChange w:id="966" w:author="ly20230823" w:date="2023-08-24T14:01:35Z">
              <w:rPr/>
            </w:rPrChange>
          </w:rPr>
          <w:fldChar w:fldCharType="end"/>
        </w:r>
      </w:del>
    </w:p>
    <w:p>
      <w:pPr>
        <w:pStyle w:val="20"/>
        <w:tabs>
          <w:tab w:val="right" w:pos="2000"/>
          <w:tab w:val="right" w:leader="dot" w:pos="9641"/>
          <w:tab w:val="clear" w:pos="9639"/>
        </w:tabs>
        <w:rPr>
          <w:del w:id="968" w:author="ly20230823" w:date="2023-08-24T14:00:38Z"/>
          <w:highlight w:val="none"/>
          <w:rPrChange w:id="969" w:author="ly20230823" w:date="2023-08-24T14:01:35Z">
            <w:rPr>
              <w:del w:id="970" w:author="ly20230823" w:date="2023-08-24T14:00:38Z"/>
            </w:rPr>
          </w:rPrChange>
        </w:rPr>
      </w:pPr>
      <w:del w:id="971" w:author="ly20230823" w:date="2023-08-24T14:00:38Z">
        <w:r>
          <w:rPr>
            <w:rFonts w:hint="eastAsia"/>
            <w:highlight w:val="none"/>
            <w:lang w:val="en-US" w:eastAsia="zh-CN"/>
            <w:rPrChange w:id="972" w:author="ly20230823" w:date="2023-08-24T14:01:35Z">
              <w:rPr>
                <w:rFonts w:hint="eastAsia"/>
                <w:lang w:val="en-US" w:eastAsia="zh-CN"/>
              </w:rPr>
            </w:rPrChange>
          </w:rPr>
          <w:delText>10</w:delText>
        </w:r>
      </w:del>
      <w:del w:id="974" w:author="ly20230823" w:date="2023-08-24T14:00:38Z">
        <w:r>
          <w:rPr>
            <w:highlight w:val="none"/>
            <w:lang w:eastAsia="zh-CN"/>
            <w:rPrChange w:id="975" w:author="ly20230823" w:date="2023-08-24T14:01:35Z">
              <w:rPr>
                <w:lang w:eastAsia="zh-CN"/>
              </w:rPr>
            </w:rPrChange>
          </w:rPr>
          <w:tab/>
        </w:r>
      </w:del>
      <w:del w:id="977" w:author="ly20230823" w:date="2023-08-24T14:00:38Z">
        <w:r>
          <w:rPr>
            <w:highlight w:val="none"/>
            <w:lang w:eastAsia="zh-CN"/>
            <w:rPrChange w:id="978" w:author="ly20230823" w:date="2023-08-24T14:01:35Z">
              <w:rPr>
                <w:lang w:eastAsia="zh-CN"/>
              </w:rPr>
            </w:rPrChange>
          </w:rPr>
          <w:delText>Deployment Guideline</w:delText>
        </w:r>
      </w:del>
      <w:del w:id="980" w:author="ly20230823" w:date="2023-08-24T14:00:38Z">
        <w:r>
          <w:rPr>
            <w:highlight w:val="none"/>
            <w:rPrChange w:id="981" w:author="ly20230823" w:date="2023-08-24T14:01:35Z">
              <w:rPr/>
            </w:rPrChange>
          </w:rPr>
          <w:tab/>
        </w:r>
      </w:del>
      <w:del w:id="983" w:author="ly20230823" w:date="2023-08-24T14:00:38Z">
        <w:r>
          <w:rPr>
            <w:highlight w:val="none"/>
            <w:rPrChange w:id="984" w:author="ly20230823" w:date="2023-08-24T14:01:35Z">
              <w:rPr/>
            </w:rPrChange>
          </w:rPr>
          <w:fldChar w:fldCharType="begin"/>
        </w:r>
      </w:del>
      <w:del w:id="986" w:author="ly20230823" w:date="2023-08-24T14:00:38Z">
        <w:r>
          <w:rPr>
            <w:highlight w:val="none"/>
            <w:rPrChange w:id="987" w:author="ly20230823" w:date="2023-08-24T14:01:35Z">
              <w:rPr/>
            </w:rPrChange>
          </w:rPr>
          <w:delInstrText xml:space="preserve"> PAGEREF _Toc615 \h </w:delInstrText>
        </w:r>
      </w:del>
      <w:del w:id="989" w:author="ly20230823" w:date="2023-08-24T14:00:38Z">
        <w:r>
          <w:rPr>
            <w:highlight w:val="none"/>
            <w:rPrChange w:id="990" w:author="ly20230823" w:date="2023-08-24T14:01:35Z">
              <w:rPr/>
            </w:rPrChange>
          </w:rPr>
          <w:fldChar w:fldCharType="separate"/>
        </w:r>
      </w:del>
      <w:del w:id="992" w:author="ly20230823" w:date="2023-08-24T14:00:38Z">
        <w:r>
          <w:rPr>
            <w:highlight w:val="none"/>
            <w:rPrChange w:id="993" w:author="ly20230823" w:date="2023-08-24T14:01:35Z">
              <w:rPr/>
            </w:rPrChange>
          </w:rPr>
          <w:delText>8</w:delText>
        </w:r>
      </w:del>
      <w:del w:id="995" w:author="ly20230823" w:date="2023-08-24T14:00:38Z">
        <w:r>
          <w:rPr>
            <w:highlight w:val="none"/>
            <w:rPrChange w:id="996" w:author="ly20230823" w:date="2023-08-24T14:01:35Z">
              <w:rPr/>
            </w:rPrChange>
          </w:rPr>
          <w:fldChar w:fldCharType="end"/>
        </w:r>
      </w:del>
    </w:p>
    <w:p>
      <w:pPr>
        <w:pStyle w:val="20"/>
        <w:tabs>
          <w:tab w:val="right" w:pos="2000"/>
          <w:tab w:val="right" w:leader="dot" w:pos="9641"/>
          <w:tab w:val="clear" w:pos="9639"/>
        </w:tabs>
        <w:rPr>
          <w:del w:id="998" w:author="ly20230823" w:date="2023-08-24T14:00:38Z"/>
          <w:highlight w:val="none"/>
          <w:rPrChange w:id="999" w:author="ly20230823" w:date="2023-08-24T14:01:35Z">
            <w:rPr>
              <w:del w:id="1000" w:author="ly20230823" w:date="2023-08-24T14:00:38Z"/>
            </w:rPr>
          </w:rPrChange>
        </w:rPr>
      </w:pPr>
      <w:del w:id="1001" w:author="ly20230823" w:date="2023-08-24T14:00:38Z">
        <w:r>
          <w:rPr>
            <w:rFonts w:hint="eastAsia" w:eastAsia="宋体"/>
            <w:highlight w:val="none"/>
            <w:lang w:val="en-US" w:eastAsia="zh-CN"/>
            <w:rPrChange w:id="1002" w:author="ly20230823" w:date="2023-08-24T14:01:35Z">
              <w:rPr>
                <w:rFonts w:hint="eastAsia" w:eastAsia="宋体"/>
                <w:lang w:val="en-US" w:eastAsia="zh-CN"/>
              </w:rPr>
            </w:rPrChange>
          </w:rPr>
          <w:delText>11</w:delText>
        </w:r>
      </w:del>
      <w:del w:id="1004" w:author="ly20230823" w:date="2023-08-24T14:00:38Z">
        <w:r>
          <w:rPr>
            <w:highlight w:val="none"/>
            <w:rPrChange w:id="1005" w:author="ly20230823" w:date="2023-08-24T14:01:35Z">
              <w:rPr/>
            </w:rPrChange>
          </w:rPr>
          <w:tab/>
        </w:r>
      </w:del>
      <w:del w:id="1007" w:author="ly20230823" w:date="2023-08-24T14:00:38Z">
        <w:r>
          <w:rPr>
            <w:highlight w:val="none"/>
            <w:rPrChange w:id="1008" w:author="ly20230823" w:date="2023-08-24T14:01:35Z">
              <w:rPr/>
            </w:rPrChange>
          </w:rPr>
          <w:delText>Overall evaluation</w:delText>
        </w:r>
      </w:del>
      <w:del w:id="1010" w:author="ly20230823" w:date="2023-08-24T14:00:38Z">
        <w:r>
          <w:rPr>
            <w:highlight w:val="none"/>
            <w:rPrChange w:id="1011" w:author="ly20230823" w:date="2023-08-24T14:01:35Z">
              <w:rPr/>
            </w:rPrChange>
          </w:rPr>
          <w:tab/>
        </w:r>
      </w:del>
      <w:del w:id="1013" w:author="ly20230823" w:date="2023-08-24T14:00:38Z">
        <w:r>
          <w:rPr>
            <w:highlight w:val="none"/>
            <w:rPrChange w:id="1014" w:author="ly20230823" w:date="2023-08-24T14:01:35Z">
              <w:rPr/>
            </w:rPrChange>
          </w:rPr>
          <w:fldChar w:fldCharType="begin"/>
        </w:r>
      </w:del>
      <w:del w:id="1016" w:author="ly20230823" w:date="2023-08-24T14:00:38Z">
        <w:r>
          <w:rPr>
            <w:highlight w:val="none"/>
            <w:rPrChange w:id="1017" w:author="ly20230823" w:date="2023-08-24T14:01:35Z">
              <w:rPr/>
            </w:rPrChange>
          </w:rPr>
          <w:delInstrText xml:space="preserve"> PAGEREF _Toc10314 \h </w:delInstrText>
        </w:r>
      </w:del>
      <w:del w:id="1019" w:author="ly20230823" w:date="2023-08-24T14:00:38Z">
        <w:r>
          <w:rPr>
            <w:highlight w:val="none"/>
            <w:rPrChange w:id="1020" w:author="ly20230823" w:date="2023-08-24T14:01:35Z">
              <w:rPr/>
            </w:rPrChange>
          </w:rPr>
          <w:fldChar w:fldCharType="separate"/>
        </w:r>
      </w:del>
      <w:del w:id="1022" w:author="ly20230823" w:date="2023-08-24T14:00:38Z">
        <w:r>
          <w:rPr>
            <w:highlight w:val="none"/>
            <w:rPrChange w:id="1023" w:author="ly20230823" w:date="2023-08-24T14:01:35Z">
              <w:rPr/>
            </w:rPrChange>
          </w:rPr>
          <w:delText>9</w:delText>
        </w:r>
      </w:del>
      <w:del w:id="1025" w:author="ly20230823" w:date="2023-08-24T14:00:38Z">
        <w:r>
          <w:rPr>
            <w:highlight w:val="none"/>
            <w:rPrChange w:id="1026" w:author="ly20230823" w:date="2023-08-24T14:01:35Z">
              <w:rPr/>
            </w:rPrChange>
          </w:rPr>
          <w:fldChar w:fldCharType="end"/>
        </w:r>
      </w:del>
    </w:p>
    <w:p>
      <w:pPr>
        <w:pStyle w:val="19"/>
        <w:tabs>
          <w:tab w:val="right" w:pos="2000"/>
          <w:tab w:val="right" w:leader="dot" w:pos="9641"/>
          <w:tab w:val="clear" w:pos="9639"/>
        </w:tabs>
        <w:rPr>
          <w:del w:id="1028" w:author="ly20230823" w:date="2023-08-24T14:00:38Z"/>
          <w:highlight w:val="none"/>
          <w:rPrChange w:id="1029" w:author="ly20230823" w:date="2023-08-24T14:01:35Z">
            <w:rPr>
              <w:del w:id="1030" w:author="ly20230823" w:date="2023-08-24T14:00:38Z"/>
            </w:rPr>
          </w:rPrChange>
        </w:rPr>
      </w:pPr>
      <w:del w:id="1031" w:author="ly20230823" w:date="2023-08-24T14:00:38Z">
        <w:r>
          <w:rPr>
            <w:rFonts w:hint="eastAsia" w:eastAsia="宋体"/>
            <w:highlight w:val="none"/>
            <w:lang w:val="en-US" w:eastAsia="zh-CN"/>
            <w:rPrChange w:id="1032" w:author="ly20230823" w:date="2023-08-24T14:01:35Z">
              <w:rPr>
                <w:rFonts w:hint="eastAsia" w:eastAsia="宋体"/>
                <w:lang w:val="en-US" w:eastAsia="zh-CN"/>
              </w:rPr>
            </w:rPrChange>
          </w:rPr>
          <w:delText>11</w:delText>
        </w:r>
      </w:del>
      <w:del w:id="1034" w:author="ly20230823" w:date="2023-08-24T14:00:38Z">
        <w:r>
          <w:rPr>
            <w:highlight w:val="none"/>
            <w:rPrChange w:id="1035" w:author="ly20230823" w:date="2023-08-24T14:01:35Z">
              <w:rPr/>
            </w:rPrChange>
          </w:rPr>
          <w:delText>.1</w:delText>
        </w:r>
      </w:del>
      <w:del w:id="1037" w:author="ly20230823" w:date="2023-08-24T14:00:38Z">
        <w:r>
          <w:rPr>
            <w:highlight w:val="none"/>
            <w:rPrChange w:id="1038" w:author="ly20230823" w:date="2023-08-24T14:01:35Z">
              <w:rPr/>
            </w:rPrChange>
          </w:rPr>
          <w:tab/>
        </w:r>
      </w:del>
      <w:del w:id="1040" w:author="ly20230823" w:date="2023-08-24T14:00:38Z">
        <w:r>
          <w:rPr>
            <w:highlight w:val="none"/>
            <w:rPrChange w:id="1041" w:author="ly20230823" w:date="2023-08-24T14:01:35Z">
              <w:rPr/>
            </w:rPrChange>
          </w:rPr>
          <w:delText>General</w:delText>
        </w:r>
      </w:del>
      <w:del w:id="1043" w:author="ly20230823" w:date="2023-08-24T14:00:38Z">
        <w:r>
          <w:rPr>
            <w:highlight w:val="none"/>
            <w:rPrChange w:id="1044" w:author="ly20230823" w:date="2023-08-24T14:01:35Z">
              <w:rPr/>
            </w:rPrChange>
          </w:rPr>
          <w:tab/>
        </w:r>
      </w:del>
      <w:del w:id="1046" w:author="ly20230823" w:date="2023-08-24T14:00:38Z">
        <w:r>
          <w:rPr>
            <w:highlight w:val="none"/>
            <w:rPrChange w:id="1047" w:author="ly20230823" w:date="2023-08-24T14:01:35Z">
              <w:rPr/>
            </w:rPrChange>
          </w:rPr>
          <w:fldChar w:fldCharType="begin"/>
        </w:r>
      </w:del>
      <w:del w:id="1049" w:author="ly20230823" w:date="2023-08-24T14:00:38Z">
        <w:r>
          <w:rPr>
            <w:highlight w:val="none"/>
            <w:rPrChange w:id="1050" w:author="ly20230823" w:date="2023-08-24T14:01:35Z">
              <w:rPr/>
            </w:rPrChange>
          </w:rPr>
          <w:delInstrText xml:space="preserve"> PAGEREF _Toc11277 \h </w:delInstrText>
        </w:r>
      </w:del>
      <w:del w:id="1052" w:author="ly20230823" w:date="2023-08-24T14:00:38Z">
        <w:r>
          <w:rPr>
            <w:highlight w:val="none"/>
            <w:rPrChange w:id="1053" w:author="ly20230823" w:date="2023-08-24T14:01:35Z">
              <w:rPr/>
            </w:rPrChange>
          </w:rPr>
          <w:fldChar w:fldCharType="separate"/>
        </w:r>
      </w:del>
      <w:del w:id="1055" w:author="ly20230823" w:date="2023-08-24T14:00:38Z">
        <w:r>
          <w:rPr>
            <w:highlight w:val="none"/>
            <w:rPrChange w:id="1056" w:author="ly20230823" w:date="2023-08-24T14:01:35Z">
              <w:rPr/>
            </w:rPrChange>
          </w:rPr>
          <w:delText>9</w:delText>
        </w:r>
      </w:del>
      <w:del w:id="1058" w:author="ly20230823" w:date="2023-08-24T14:00:38Z">
        <w:r>
          <w:rPr>
            <w:highlight w:val="none"/>
            <w:rPrChange w:id="1059" w:author="ly20230823" w:date="2023-08-24T14:01:35Z">
              <w:rPr/>
            </w:rPrChange>
          </w:rPr>
          <w:fldChar w:fldCharType="end"/>
        </w:r>
      </w:del>
    </w:p>
    <w:p>
      <w:pPr>
        <w:pStyle w:val="19"/>
        <w:tabs>
          <w:tab w:val="right" w:pos="2000"/>
          <w:tab w:val="right" w:leader="dot" w:pos="9641"/>
          <w:tab w:val="clear" w:pos="9639"/>
        </w:tabs>
        <w:rPr>
          <w:del w:id="1061" w:author="ly20230823" w:date="2023-08-24T14:00:38Z"/>
          <w:highlight w:val="none"/>
          <w:rPrChange w:id="1062" w:author="ly20230823" w:date="2023-08-24T14:01:35Z">
            <w:rPr>
              <w:del w:id="1063" w:author="ly20230823" w:date="2023-08-24T14:00:38Z"/>
            </w:rPr>
          </w:rPrChange>
        </w:rPr>
      </w:pPr>
      <w:del w:id="1064" w:author="ly20230823" w:date="2023-08-24T14:00:38Z">
        <w:r>
          <w:rPr>
            <w:rFonts w:hint="eastAsia" w:eastAsia="宋体"/>
            <w:highlight w:val="none"/>
            <w:lang w:val="en-US" w:eastAsia="zh-CN"/>
            <w:rPrChange w:id="1065" w:author="ly20230823" w:date="2023-08-24T14:01:35Z">
              <w:rPr>
                <w:rFonts w:hint="eastAsia" w:eastAsia="宋体"/>
                <w:lang w:val="en-US" w:eastAsia="zh-CN"/>
              </w:rPr>
            </w:rPrChange>
          </w:rPr>
          <w:delText>11</w:delText>
        </w:r>
      </w:del>
      <w:del w:id="1067" w:author="ly20230823" w:date="2023-08-24T14:00:38Z">
        <w:r>
          <w:rPr>
            <w:highlight w:val="none"/>
            <w:rPrChange w:id="1068" w:author="ly20230823" w:date="2023-08-24T14:01:35Z">
              <w:rPr/>
            </w:rPrChange>
          </w:rPr>
          <w:delText>.</w:delText>
        </w:r>
      </w:del>
      <w:del w:id="1070" w:author="ly20230823" w:date="2023-08-24T14:00:38Z">
        <w:r>
          <w:rPr>
            <w:rFonts w:hint="eastAsia" w:eastAsia="宋体"/>
            <w:highlight w:val="none"/>
            <w:lang w:val="en-US" w:eastAsia="zh-CN"/>
            <w:rPrChange w:id="1071" w:author="ly20230823" w:date="2023-08-24T14:01:35Z">
              <w:rPr>
                <w:rFonts w:hint="eastAsia" w:eastAsia="宋体"/>
                <w:lang w:val="en-US" w:eastAsia="zh-CN"/>
              </w:rPr>
            </w:rPrChange>
          </w:rPr>
          <w:delText>2</w:delText>
        </w:r>
      </w:del>
      <w:del w:id="1073" w:author="ly20230823" w:date="2023-08-24T14:00:38Z">
        <w:r>
          <w:rPr>
            <w:highlight w:val="none"/>
            <w:rPrChange w:id="1074" w:author="ly20230823" w:date="2023-08-24T14:01:35Z">
              <w:rPr/>
            </w:rPrChange>
          </w:rPr>
          <w:tab/>
        </w:r>
      </w:del>
      <w:del w:id="1076" w:author="ly20230823" w:date="2023-08-24T14:00:38Z">
        <w:r>
          <w:rPr>
            <w:highlight w:val="none"/>
            <w:rPrChange w:id="1077" w:author="ly20230823" w:date="2023-08-24T14:01:35Z">
              <w:rPr/>
            </w:rPrChange>
          </w:rPr>
          <w:delText>Solution evaluation</w:delText>
        </w:r>
      </w:del>
      <w:del w:id="1079" w:author="ly20230823" w:date="2023-08-24T14:00:38Z">
        <w:r>
          <w:rPr>
            <w:highlight w:val="none"/>
            <w:rPrChange w:id="1080" w:author="ly20230823" w:date="2023-08-24T14:01:35Z">
              <w:rPr/>
            </w:rPrChange>
          </w:rPr>
          <w:tab/>
        </w:r>
      </w:del>
      <w:del w:id="1082" w:author="ly20230823" w:date="2023-08-24T14:00:38Z">
        <w:r>
          <w:rPr>
            <w:highlight w:val="none"/>
            <w:rPrChange w:id="1083" w:author="ly20230823" w:date="2023-08-24T14:01:35Z">
              <w:rPr/>
            </w:rPrChange>
          </w:rPr>
          <w:fldChar w:fldCharType="begin"/>
        </w:r>
      </w:del>
      <w:del w:id="1085" w:author="ly20230823" w:date="2023-08-24T14:00:38Z">
        <w:r>
          <w:rPr>
            <w:highlight w:val="none"/>
            <w:rPrChange w:id="1086" w:author="ly20230823" w:date="2023-08-24T14:01:35Z">
              <w:rPr/>
            </w:rPrChange>
          </w:rPr>
          <w:delInstrText xml:space="preserve"> PAGEREF _Toc22825 \h </w:delInstrText>
        </w:r>
      </w:del>
      <w:del w:id="1088" w:author="ly20230823" w:date="2023-08-24T14:00:38Z">
        <w:r>
          <w:rPr>
            <w:highlight w:val="none"/>
            <w:rPrChange w:id="1089" w:author="ly20230823" w:date="2023-08-24T14:01:35Z">
              <w:rPr/>
            </w:rPrChange>
          </w:rPr>
          <w:fldChar w:fldCharType="separate"/>
        </w:r>
      </w:del>
      <w:del w:id="1091" w:author="ly20230823" w:date="2023-08-24T14:00:38Z">
        <w:r>
          <w:rPr>
            <w:highlight w:val="none"/>
            <w:rPrChange w:id="1092" w:author="ly20230823" w:date="2023-08-24T14:01:35Z">
              <w:rPr/>
            </w:rPrChange>
          </w:rPr>
          <w:delText>9</w:delText>
        </w:r>
      </w:del>
      <w:del w:id="1094" w:author="ly20230823" w:date="2023-08-24T14:00:38Z">
        <w:r>
          <w:rPr>
            <w:highlight w:val="none"/>
            <w:rPrChange w:id="1095" w:author="ly20230823" w:date="2023-08-24T14:01:35Z">
              <w:rPr/>
            </w:rPrChange>
          </w:rPr>
          <w:fldChar w:fldCharType="end"/>
        </w:r>
      </w:del>
    </w:p>
    <w:p>
      <w:pPr>
        <w:pStyle w:val="20"/>
        <w:tabs>
          <w:tab w:val="right" w:pos="2000"/>
          <w:tab w:val="right" w:leader="dot" w:pos="9641"/>
          <w:tab w:val="clear" w:pos="9639"/>
        </w:tabs>
        <w:rPr>
          <w:del w:id="1097" w:author="ly20230823" w:date="2023-08-24T14:00:38Z"/>
          <w:highlight w:val="none"/>
          <w:rPrChange w:id="1098" w:author="ly20230823" w:date="2023-08-24T14:01:35Z">
            <w:rPr>
              <w:del w:id="1099" w:author="ly20230823" w:date="2023-08-24T14:00:38Z"/>
            </w:rPr>
          </w:rPrChange>
        </w:rPr>
      </w:pPr>
      <w:del w:id="1100" w:author="ly20230823" w:date="2023-08-24T14:00:38Z">
        <w:r>
          <w:rPr>
            <w:rFonts w:hint="eastAsia" w:eastAsia="宋体"/>
            <w:highlight w:val="none"/>
            <w:lang w:val="en-US" w:eastAsia="zh-CN"/>
            <w:rPrChange w:id="1101" w:author="ly20230823" w:date="2023-08-24T14:01:35Z">
              <w:rPr>
                <w:rFonts w:hint="eastAsia" w:eastAsia="宋体"/>
                <w:lang w:val="en-US" w:eastAsia="zh-CN"/>
              </w:rPr>
            </w:rPrChange>
          </w:rPr>
          <w:delText>12</w:delText>
        </w:r>
      </w:del>
      <w:del w:id="1103" w:author="ly20230823" w:date="2023-08-24T14:00:38Z">
        <w:r>
          <w:rPr>
            <w:highlight w:val="none"/>
            <w:rPrChange w:id="1104" w:author="ly20230823" w:date="2023-08-24T14:01:35Z">
              <w:rPr/>
            </w:rPrChange>
          </w:rPr>
          <w:tab/>
        </w:r>
      </w:del>
      <w:del w:id="1106" w:author="ly20230823" w:date="2023-08-24T14:00:38Z">
        <w:r>
          <w:rPr>
            <w:highlight w:val="none"/>
            <w:rPrChange w:id="1107" w:author="ly20230823" w:date="2023-08-24T14:01:35Z">
              <w:rPr/>
            </w:rPrChange>
          </w:rPr>
          <w:delText>Conclusions</w:delText>
        </w:r>
      </w:del>
      <w:del w:id="1109" w:author="ly20230823" w:date="2023-08-24T14:00:38Z">
        <w:r>
          <w:rPr>
            <w:highlight w:val="none"/>
            <w:rPrChange w:id="1110" w:author="ly20230823" w:date="2023-08-24T14:01:35Z">
              <w:rPr/>
            </w:rPrChange>
          </w:rPr>
          <w:tab/>
        </w:r>
      </w:del>
      <w:del w:id="1112" w:author="ly20230823" w:date="2023-08-24T14:00:38Z">
        <w:r>
          <w:rPr>
            <w:highlight w:val="none"/>
            <w:rPrChange w:id="1113" w:author="ly20230823" w:date="2023-08-24T14:01:35Z">
              <w:rPr/>
            </w:rPrChange>
          </w:rPr>
          <w:fldChar w:fldCharType="begin"/>
        </w:r>
      </w:del>
      <w:del w:id="1115" w:author="ly20230823" w:date="2023-08-24T14:00:38Z">
        <w:r>
          <w:rPr>
            <w:highlight w:val="none"/>
            <w:rPrChange w:id="1116" w:author="ly20230823" w:date="2023-08-24T14:01:35Z">
              <w:rPr/>
            </w:rPrChange>
          </w:rPr>
          <w:delInstrText xml:space="preserve"> PAGEREF _Toc7832 \h </w:delInstrText>
        </w:r>
      </w:del>
      <w:del w:id="1118" w:author="ly20230823" w:date="2023-08-24T14:00:38Z">
        <w:r>
          <w:rPr>
            <w:highlight w:val="none"/>
            <w:rPrChange w:id="1119" w:author="ly20230823" w:date="2023-08-24T14:01:35Z">
              <w:rPr/>
            </w:rPrChange>
          </w:rPr>
          <w:fldChar w:fldCharType="separate"/>
        </w:r>
      </w:del>
      <w:del w:id="1121" w:author="ly20230823" w:date="2023-08-24T14:00:38Z">
        <w:r>
          <w:rPr>
            <w:highlight w:val="none"/>
            <w:rPrChange w:id="1122" w:author="ly20230823" w:date="2023-08-24T14:01:35Z">
              <w:rPr/>
            </w:rPrChange>
          </w:rPr>
          <w:delText>9</w:delText>
        </w:r>
      </w:del>
      <w:del w:id="1124" w:author="ly20230823" w:date="2023-08-24T14:00:38Z">
        <w:r>
          <w:rPr>
            <w:highlight w:val="none"/>
            <w:rPrChange w:id="1125" w:author="ly20230823" w:date="2023-08-24T14:01:35Z">
              <w:rPr/>
            </w:rPrChange>
          </w:rPr>
          <w:fldChar w:fldCharType="end"/>
        </w:r>
      </w:del>
    </w:p>
    <w:p>
      <w:pPr>
        <w:pStyle w:val="76"/>
        <w:tabs>
          <w:tab w:val="right" w:leader="dot" w:pos="9641"/>
          <w:tab w:val="clear" w:pos="9639"/>
        </w:tabs>
        <w:rPr>
          <w:del w:id="1127" w:author="ly20230823" w:date="2023-08-24T14:00:38Z"/>
          <w:highlight w:val="none"/>
          <w:rPrChange w:id="1128" w:author="ly20230823" w:date="2023-08-24T14:01:35Z">
            <w:rPr>
              <w:del w:id="1129" w:author="ly20230823" w:date="2023-08-24T14:00:38Z"/>
            </w:rPr>
          </w:rPrChange>
        </w:rPr>
      </w:pPr>
      <w:del w:id="1130" w:author="ly20230823" w:date="2023-08-24T14:00:38Z">
        <w:r>
          <w:rPr>
            <w:highlight w:val="none"/>
            <w:rPrChange w:id="1131" w:author="ly20230823" w:date="2023-08-24T14:01:35Z">
              <w:rPr/>
            </w:rPrChange>
          </w:rPr>
          <w:delText>Annex A: Change history</w:delText>
        </w:r>
      </w:del>
      <w:del w:id="1133" w:author="ly20230823" w:date="2023-08-24T14:00:38Z">
        <w:r>
          <w:rPr>
            <w:highlight w:val="none"/>
            <w:rPrChange w:id="1134" w:author="ly20230823" w:date="2023-08-24T14:01:35Z">
              <w:rPr/>
            </w:rPrChange>
          </w:rPr>
          <w:tab/>
        </w:r>
      </w:del>
      <w:del w:id="1136" w:author="ly20230823" w:date="2023-08-24T14:00:38Z">
        <w:r>
          <w:rPr>
            <w:highlight w:val="none"/>
            <w:rPrChange w:id="1137" w:author="ly20230823" w:date="2023-08-24T14:01:35Z">
              <w:rPr/>
            </w:rPrChange>
          </w:rPr>
          <w:fldChar w:fldCharType="begin"/>
        </w:r>
      </w:del>
      <w:del w:id="1139" w:author="ly20230823" w:date="2023-08-24T14:00:38Z">
        <w:r>
          <w:rPr>
            <w:highlight w:val="none"/>
            <w:rPrChange w:id="1140" w:author="ly20230823" w:date="2023-08-24T14:01:35Z">
              <w:rPr/>
            </w:rPrChange>
          </w:rPr>
          <w:delInstrText xml:space="preserve"> PAGEREF _Toc17975 \h </w:delInstrText>
        </w:r>
      </w:del>
      <w:del w:id="1142" w:author="ly20230823" w:date="2023-08-24T14:00:38Z">
        <w:r>
          <w:rPr>
            <w:highlight w:val="none"/>
            <w:rPrChange w:id="1143" w:author="ly20230823" w:date="2023-08-24T14:01:35Z">
              <w:rPr/>
            </w:rPrChange>
          </w:rPr>
          <w:fldChar w:fldCharType="separate"/>
        </w:r>
      </w:del>
      <w:del w:id="1145" w:author="ly20230823" w:date="2023-08-24T14:00:38Z">
        <w:r>
          <w:rPr>
            <w:highlight w:val="none"/>
            <w:rPrChange w:id="1146" w:author="ly20230823" w:date="2023-08-24T14:01:35Z">
              <w:rPr/>
            </w:rPrChange>
          </w:rPr>
          <w:delText>9</w:delText>
        </w:r>
      </w:del>
      <w:del w:id="1148" w:author="ly20230823" w:date="2023-08-24T14:00:38Z">
        <w:r>
          <w:rPr>
            <w:highlight w:val="none"/>
            <w:rPrChange w:id="1149" w:author="ly20230823" w:date="2023-08-24T14:01:35Z">
              <w:rPr/>
            </w:rPrChange>
          </w:rPr>
          <w:fldChar w:fldCharType="end"/>
        </w:r>
      </w:del>
    </w:p>
    <w:p>
      <w:pPr>
        <w:pStyle w:val="20"/>
        <w:tabs>
          <w:tab w:val="right" w:leader="dot" w:pos="9641"/>
          <w:tab w:val="clear" w:pos="9639"/>
        </w:tabs>
        <w:rPr>
          <w:ins w:id="1151" w:author="ly20230823" w:date="2023-08-24T14:00:38Z"/>
          <w:highlight w:val="none"/>
          <w:rPrChange w:id="1152" w:author="ly20230823" w:date="2023-08-24T14:01:35Z">
            <w:rPr>
              <w:ins w:id="1153" w:author="ly20230823" w:date="2023-08-24T14:00:38Z"/>
            </w:rPr>
          </w:rPrChange>
        </w:rPr>
      </w:pPr>
      <w:ins w:id="1154" w:author="ly20230823" w:date="2023-08-24T14:00:38Z">
        <w:r>
          <w:rPr>
            <w:highlight w:val="none"/>
            <w:rPrChange w:id="1155" w:author="ly20230823" w:date="2023-08-24T14:01:35Z">
              <w:rPr/>
            </w:rPrChange>
          </w:rPr>
          <w:t>Foreword</w:t>
        </w:r>
        <w:r>
          <w:rPr>
            <w:highlight w:val="none"/>
            <w:rPrChange w:id="1155" w:author="ly20230823" w:date="2023-08-24T14:01:35Z">
              <w:rPr/>
            </w:rPrChange>
          </w:rPr>
          <w:tab/>
        </w:r>
      </w:ins>
      <w:ins w:id="1157" w:author="ly20230823" w:date="2023-08-24T14:00:38Z">
        <w:r>
          <w:rPr>
            <w:highlight w:val="none"/>
            <w:rPrChange w:id="1158" w:author="ly20230823" w:date="2023-08-24T14:01:35Z">
              <w:rPr/>
            </w:rPrChange>
          </w:rPr>
          <w:fldChar w:fldCharType="begin"/>
        </w:r>
      </w:ins>
      <w:ins w:id="1160" w:author="ly20230823" w:date="2023-08-24T14:00:38Z">
        <w:r>
          <w:rPr>
            <w:highlight w:val="none"/>
            <w:rPrChange w:id="1161" w:author="ly20230823" w:date="2023-08-24T14:01:35Z">
              <w:rPr/>
            </w:rPrChange>
          </w:rPr>
          <w:instrText xml:space="preserve"> PAGEREF _Toc12120 \h </w:instrText>
        </w:r>
      </w:ins>
      <w:ins w:id="1163" w:author="ly20230823" w:date="2023-08-24T14:00:38Z">
        <w:r>
          <w:rPr>
            <w:highlight w:val="none"/>
            <w:rPrChange w:id="1164" w:author="ly20230823" w:date="2023-08-24T14:01:35Z">
              <w:rPr/>
            </w:rPrChange>
          </w:rPr>
          <w:fldChar w:fldCharType="separate"/>
        </w:r>
      </w:ins>
      <w:ins w:id="1166" w:author="ly20230823" w:date="2023-08-24T14:00:38Z">
        <w:r>
          <w:rPr>
            <w:highlight w:val="none"/>
            <w:rPrChange w:id="1167" w:author="ly20230823" w:date="2023-08-24T14:01:35Z">
              <w:rPr/>
            </w:rPrChange>
          </w:rPr>
          <w:t>4</w:t>
        </w:r>
      </w:ins>
      <w:ins w:id="1169" w:author="ly20230823" w:date="2023-08-24T14:00:38Z">
        <w:r>
          <w:rPr>
            <w:highlight w:val="none"/>
            <w:rPrChange w:id="1170" w:author="ly20230823" w:date="2023-08-24T14:01:35Z">
              <w:rPr/>
            </w:rPrChange>
          </w:rPr>
          <w:fldChar w:fldCharType="end"/>
        </w:r>
      </w:ins>
    </w:p>
    <w:p>
      <w:pPr>
        <w:pStyle w:val="20"/>
        <w:tabs>
          <w:tab w:val="right" w:leader="dot" w:pos="9641"/>
          <w:tab w:val="clear" w:pos="9639"/>
        </w:tabs>
        <w:rPr>
          <w:ins w:id="1172" w:author="ly20230823" w:date="2023-08-24T14:00:38Z"/>
          <w:highlight w:val="none"/>
          <w:rPrChange w:id="1173" w:author="ly20230823" w:date="2023-08-24T14:01:35Z">
            <w:rPr>
              <w:ins w:id="1174" w:author="ly20230823" w:date="2023-08-24T14:00:38Z"/>
            </w:rPr>
          </w:rPrChange>
        </w:rPr>
      </w:pPr>
      <w:ins w:id="1175" w:author="ly20230823" w:date="2023-08-24T14:00:38Z">
        <w:r>
          <w:rPr>
            <w:highlight w:val="none"/>
            <w:rPrChange w:id="1176" w:author="ly20230823" w:date="2023-08-24T14:01:35Z">
              <w:rPr/>
            </w:rPrChange>
          </w:rPr>
          <w:t>Introduction</w:t>
        </w:r>
        <w:r>
          <w:rPr>
            <w:highlight w:val="none"/>
            <w:rPrChange w:id="1176" w:author="ly20230823" w:date="2023-08-24T14:01:35Z">
              <w:rPr/>
            </w:rPrChange>
          </w:rPr>
          <w:tab/>
        </w:r>
      </w:ins>
      <w:ins w:id="1178" w:author="ly20230823" w:date="2023-08-24T14:00:38Z">
        <w:r>
          <w:rPr>
            <w:highlight w:val="none"/>
            <w:rPrChange w:id="1179" w:author="ly20230823" w:date="2023-08-24T14:01:35Z">
              <w:rPr/>
            </w:rPrChange>
          </w:rPr>
          <w:fldChar w:fldCharType="begin"/>
        </w:r>
      </w:ins>
      <w:ins w:id="1181" w:author="ly20230823" w:date="2023-08-24T14:00:38Z">
        <w:r>
          <w:rPr>
            <w:highlight w:val="none"/>
            <w:rPrChange w:id="1182" w:author="ly20230823" w:date="2023-08-24T14:01:35Z">
              <w:rPr/>
            </w:rPrChange>
          </w:rPr>
          <w:instrText xml:space="preserve"> PAGEREF _Toc8403 \h </w:instrText>
        </w:r>
      </w:ins>
      <w:ins w:id="1184" w:author="ly20230823" w:date="2023-08-24T14:00:38Z">
        <w:r>
          <w:rPr>
            <w:highlight w:val="none"/>
            <w:rPrChange w:id="1185" w:author="ly20230823" w:date="2023-08-24T14:01:35Z">
              <w:rPr/>
            </w:rPrChange>
          </w:rPr>
          <w:fldChar w:fldCharType="separate"/>
        </w:r>
      </w:ins>
      <w:ins w:id="1187" w:author="ly20230823" w:date="2023-08-24T14:00:38Z">
        <w:r>
          <w:rPr>
            <w:highlight w:val="none"/>
            <w:rPrChange w:id="1188" w:author="ly20230823" w:date="2023-08-24T14:01:35Z">
              <w:rPr/>
            </w:rPrChange>
          </w:rPr>
          <w:t>5</w:t>
        </w:r>
      </w:ins>
      <w:ins w:id="1190" w:author="ly20230823" w:date="2023-08-24T14:00:38Z">
        <w:r>
          <w:rPr>
            <w:highlight w:val="none"/>
            <w:rPrChange w:id="1191" w:author="ly20230823" w:date="2023-08-24T14:01:35Z">
              <w:rPr/>
            </w:rPrChange>
          </w:rPr>
          <w:fldChar w:fldCharType="end"/>
        </w:r>
      </w:ins>
    </w:p>
    <w:p>
      <w:pPr>
        <w:pStyle w:val="20"/>
        <w:tabs>
          <w:tab w:val="right" w:pos="2000"/>
          <w:tab w:val="right" w:leader="dot" w:pos="9641"/>
          <w:tab w:val="clear" w:pos="9639"/>
        </w:tabs>
        <w:rPr>
          <w:ins w:id="1193" w:author="ly20230823" w:date="2023-08-24T14:00:38Z"/>
          <w:highlight w:val="none"/>
          <w:rPrChange w:id="1194" w:author="ly20230823" w:date="2023-08-24T14:01:35Z">
            <w:rPr>
              <w:ins w:id="1195" w:author="ly20230823" w:date="2023-08-24T14:00:38Z"/>
            </w:rPr>
          </w:rPrChange>
        </w:rPr>
      </w:pPr>
      <w:ins w:id="1196" w:author="ly20230823" w:date="2023-08-24T14:00:38Z">
        <w:r>
          <w:rPr>
            <w:highlight w:val="none"/>
            <w:rPrChange w:id="1197" w:author="ly20230823" w:date="2023-08-24T14:01:35Z">
              <w:rPr/>
            </w:rPrChange>
          </w:rPr>
          <w:t>1</w:t>
        </w:r>
      </w:ins>
      <w:ins w:id="1199" w:author="ly20230823" w:date="2023-08-24T14:00:38Z">
        <w:r>
          <w:rPr>
            <w:highlight w:val="none"/>
            <w:rPrChange w:id="1200" w:author="ly20230823" w:date="2023-08-24T14:01:35Z">
              <w:rPr/>
            </w:rPrChange>
          </w:rPr>
          <w:tab/>
        </w:r>
      </w:ins>
      <w:ins w:id="1202" w:author="ly20230823" w:date="2023-08-24T14:00:38Z">
        <w:r>
          <w:rPr>
            <w:highlight w:val="none"/>
            <w:rPrChange w:id="1203" w:author="ly20230823" w:date="2023-08-24T14:01:35Z">
              <w:rPr/>
            </w:rPrChange>
          </w:rPr>
          <w:t>Scope</w:t>
        </w:r>
        <w:r>
          <w:rPr>
            <w:highlight w:val="none"/>
            <w:rPrChange w:id="1203" w:author="ly20230823" w:date="2023-08-24T14:01:35Z">
              <w:rPr/>
            </w:rPrChange>
          </w:rPr>
          <w:tab/>
        </w:r>
      </w:ins>
      <w:ins w:id="1205" w:author="ly20230823" w:date="2023-08-24T14:00:38Z">
        <w:r>
          <w:rPr>
            <w:highlight w:val="none"/>
            <w:rPrChange w:id="1206" w:author="ly20230823" w:date="2023-08-24T14:01:35Z">
              <w:rPr/>
            </w:rPrChange>
          </w:rPr>
          <w:fldChar w:fldCharType="begin"/>
        </w:r>
      </w:ins>
      <w:ins w:id="1208" w:author="ly20230823" w:date="2023-08-24T14:00:38Z">
        <w:r>
          <w:rPr>
            <w:highlight w:val="none"/>
            <w:rPrChange w:id="1209" w:author="ly20230823" w:date="2023-08-24T14:01:35Z">
              <w:rPr/>
            </w:rPrChange>
          </w:rPr>
          <w:instrText xml:space="preserve"> PAGEREF _Toc3416 \h </w:instrText>
        </w:r>
      </w:ins>
      <w:ins w:id="1211" w:author="ly20230823" w:date="2023-08-24T14:00:38Z">
        <w:r>
          <w:rPr>
            <w:highlight w:val="none"/>
            <w:rPrChange w:id="1212" w:author="ly20230823" w:date="2023-08-24T14:01:35Z">
              <w:rPr/>
            </w:rPrChange>
          </w:rPr>
          <w:fldChar w:fldCharType="separate"/>
        </w:r>
      </w:ins>
      <w:ins w:id="1214" w:author="ly20230823" w:date="2023-08-24T14:00:38Z">
        <w:r>
          <w:rPr>
            <w:highlight w:val="none"/>
            <w:rPrChange w:id="1215" w:author="ly20230823" w:date="2023-08-24T14:01:35Z">
              <w:rPr/>
            </w:rPrChange>
          </w:rPr>
          <w:t>6</w:t>
        </w:r>
      </w:ins>
      <w:ins w:id="1217" w:author="ly20230823" w:date="2023-08-24T14:00:38Z">
        <w:r>
          <w:rPr>
            <w:highlight w:val="none"/>
            <w:rPrChange w:id="1218" w:author="ly20230823" w:date="2023-08-24T14:01:35Z">
              <w:rPr/>
            </w:rPrChange>
          </w:rPr>
          <w:fldChar w:fldCharType="end"/>
        </w:r>
      </w:ins>
    </w:p>
    <w:p>
      <w:pPr>
        <w:pStyle w:val="20"/>
        <w:tabs>
          <w:tab w:val="right" w:pos="2000"/>
          <w:tab w:val="right" w:leader="dot" w:pos="9641"/>
          <w:tab w:val="clear" w:pos="9639"/>
        </w:tabs>
        <w:rPr>
          <w:ins w:id="1220" w:author="ly20230823" w:date="2023-08-24T14:00:38Z"/>
          <w:highlight w:val="none"/>
          <w:rPrChange w:id="1221" w:author="ly20230823" w:date="2023-08-24T14:01:35Z">
            <w:rPr>
              <w:ins w:id="1222" w:author="ly20230823" w:date="2023-08-24T14:00:38Z"/>
            </w:rPr>
          </w:rPrChange>
        </w:rPr>
      </w:pPr>
      <w:ins w:id="1223" w:author="ly20230823" w:date="2023-08-24T14:00:38Z">
        <w:r>
          <w:rPr>
            <w:highlight w:val="none"/>
            <w:rPrChange w:id="1224" w:author="ly20230823" w:date="2023-08-24T14:01:35Z">
              <w:rPr/>
            </w:rPrChange>
          </w:rPr>
          <w:t>2</w:t>
        </w:r>
      </w:ins>
      <w:ins w:id="1226" w:author="ly20230823" w:date="2023-08-24T14:00:38Z">
        <w:r>
          <w:rPr>
            <w:highlight w:val="none"/>
            <w:rPrChange w:id="1227" w:author="ly20230823" w:date="2023-08-24T14:01:35Z">
              <w:rPr/>
            </w:rPrChange>
          </w:rPr>
          <w:tab/>
        </w:r>
      </w:ins>
      <w:ins w:id="1229" w:author="ly20230823" w:date="2023-08-24T14:00:38Z">
        <w:r>
          <w:rPr>
            <w:highlight w:val="none"/>
            <w:rPrChange w:id="1230" w:author="ly20230823" w:date="2023-08-24T14:01:35Z">
              <w:rPr/>
            </w:rPrChange>
          </w:rPr>
          <w:t>References</w:t>
        </w:r>
        <w:r>
          <w:rPr>
            <w:highlight w:val="none"/>
            <w:rPrChange w:id="1230" w:author="ly20230823" w:date="2023-08-24T14:01:35Z">
              <w:rPr/>
            </w:rPrChange>
          </w:rPr>
          <w:tab/>
        </w:r>
      </w:ins>
      <w:ins w:id="1232" w:author="ly20230823" w:date="2023-08-24T14:00:38Z">
        <w:r>
          <w:rPr>
            <w:highlight w:val="none"/>
            <w:rPrChange w:id="1233" w:author="ly20230823" w:date="2023-08-24T14:01:35Z">
              <w:rPr/>
            </w:rPrChange>
          </w:rPr>
          <w:fldChar w:fldCharType="begin"/>
        </w:r>
      </w:ins>
      <w:ins w:id="1235" w:author="ly20230823" w:date="2023-08-24T14:00:38Z">
        <w:r>
          <w:rPr>
            <w:highlight w:val="none"/>
            <w:rPrChange w:id="1236" w:author="ly20230823" w:date="2023-08-24T14:01:35Z">
              <w:rPr/>
            </w:rPrChange>
          </w:rPr>
          <w:instrText xml:space="preserve"> PAGEREF _Toc31130 \h </w:instrText>
        </w:r>
      </w:ins>
      <w:ins w:id="1238" w:author="ly20230823" w:date="2023-08-24T14:00:38Z">
        <w:r>
          <w:rPr>
            <w:highlight w:val="none"/>
            <w:rPrChange w:id="1239" w:author="ly20230823" w:date="2023-08-24T14:01:35Z">
              <w:rPr/>
            </w:rPrChange>
          </w:rPr>
          <w:fldChar w:fldCharType="separate"/>
        </w:r>
      </w:ins>
      <w:ins w:id="1241" w:author="ly20230823" w:date="2023-08-24T14:00:38Z">
        <w:r>
          <w:rPr>
            <w:highlight w:val="none"/>
            <w:rPrChange w:id="1242" w:author="ly20230823" w:date="2023-08-24T14:01:35Z">
              <w:rPr/>
            </w:rPrChange>
          </w:rPr>
          <w:t>6</w:t>
        </w:r>
      </w:ins>
      <w:ins w:id="1244" w:author="ly20230823" w:date="2023-08-24T14:00:38Z">
        <w:r>
          <w:rPr>
            <w:highlight w:val="none"/>
            <w:rPrChange w:id="1245" w:author="ly20230823" w:date="2023-08-24T14:01:35Z">
              <w:rPr/>
            </w:rPrChange>
          </w:rPr>
          <w:fldChar w:fldCharType="end"/>
        </w:r>
      </w:ins>
    </w:p>
    <w:p>
      <w:pPr>
        <w:pStyle w:val="20"/>
        <w:tabs>
          <w:tab w:val="right" w:pos="2000"/>
          <w:tab w:val="right" w:leader="dot" w:pos="9641"/>
          <w:tab w:val="clear" w:pos="9639"/>
        </w:tabs>
        <w:rPr>
          <w:ins w:id="1247" w:author="ly20230823" w:date="2023-08-24T14:00:38Z"/>
          <w:highlight w:val="none"/>
          <w:rPrChange w:id="1248" w:author="ly20230823" w:date="2023-08-24T14:01:35Z">
            <w:rPr>
              <w:ins w:id="1249" w:author="ly20230823" w:date="2023-08-24T14:00:38Z"/>
            </w:rPr>
          </w:rPrChange>
        </w:rPr>
      </w:pPr>
      <w:ins w:id="1250" w:author="ly20230823" w:date="2023-08-24T14:00:38Z">
        <w:r>
          <w:rPr>
            <w:highlight w:val="none"/>
            <w:rPrChange w:id="1251" w:author="ly20230823" w:date="2023-08-24T14:01:35Z">
              <w:rPr/>
            </w:rPrChange>
          </w:rPr>
          <w:t>3</w:t>
        </w:r>
      </w:ins>
      <w:ins w:id="1253" w:author="ly20230823" w:date="2023-08-24T14:00:38Z">
        <w:r>
          <w:rPr>
            <w:highlight w:val="none"/>
            <w:rPrChange w:id="1254" w:author="ly20230823" w:date="2023-08-24T14:01:35Z">
              <w:rPr/>
            </w:rPrChange>
          </w:rPr>
          <w:tab/>
        </w:r>
      </w:ins>
      <w:ins w:id="1256" w:author="ly20230823" w:date="2023-08-24T14:00:38Z">
        <w:r>
          <w:rPr>
            <w:highlight w:val="none"/>
            <w:rPrChange w:id="1257" w:author="ly20230823" w:date="2023-08-24T14:01:35Z">
              <w:rPr/>
            </w:rPrChange>
          </w:rPr>
          <w:t>Definitions of terms, symbols and abbreviations</w:t>
        </w:r>
        <w:r>
          <w:rPr>
            <w:highlight w:val="none"/>
            <w:rPrChange w:id="1257" w:author="ly20230823" w:date="2023-08-24T14:01:35Z">
              <w:rPr/>
            </w:rPrChange>
          </w:rPr>
          <w:tab/>
        </w:r>
      </w:ins>
      <w:ins w:id="1259" w:author="ly20230823" w:date="2023-08-24T14:00:38Z">
        <w:r>
          <w:rPr>
            <w:highlight w:val="none"/>
            <w:rPrChange w:id="1260" w:author="ly20230823" w:date="2023-08-24T14:01:35Z">
              <w:rPr/>
            </w:rPrChange>
          </w:rPr>
          <w:fldChar w:fldCharType="begin"/>
        </w:r>
      </w:ins>
      <w:ins w:id="1262" w:author="ly20230823" w:date="2023-08-24T14:00:38Z">
        <w:r>
          <w:rPr>
            <w:highlight w:val="none"/>
            <w:rPrChange w:id="1263" w:author="ly20230823" w:date="2023-08-24T14:01:35Z">
              <w:rPr/>
            </w:rPrChange>
          </w:rPr>
          <w:instrText xml:space="preserve"> PAGEREF _Toc339 \h </w:instrText>
        </w:r>
      </w:ins>
      <w:ins w:id="1265" w:author="ly20230823" w:date="2023-08-24T14:00:38Z">
        <w:r>
          <w:rPr>
            <w:highlight w:val="none"/>
            <w:rPrChange w:id="1266" w:author="ly20230823" w:date="2023-08-24T14:01:35Z">
              <w:rPr/>
            </w:rPrChange>
          </w:rPr>
          <w:fldChar w:fldCharType="separate"/>
        </w:r>
      </w:ins>
      <w:ins w:id="1268" w:author="ly20230823" w:date="2023-08-24T14:00:38Z">
        <w:r>
          <w:rPr>
            <w:highlight w:val="none"/>
            <w:rPrChange w:id="1269" w:author="ly20230823" w:date="2023-08-24T14:01:35Z">
              <w:rPr/>
            </w:rPrChange>
          </w:rPr>
          <w:t>6</w:t>
        </w:r>
      </w:ins>
      <w:ins w:id="1271" w:author="ly20230823" w:date="2023-08-24T14:00:38Z">
        <w:r>
          <w:rPr>
            <w:highlight w:val="none"/>
            <w:rPrChange w:id="1272" w:author="ly20230823" w:date="2023-08-24T14:01:35Z">
              <w:rPr/>
            </w:rPrChange>
          </w:rPr>
          <w:fldChar w:fldCharType="end"/>
        </w:r>
      </w:ins>
    </w:p>
    <w:p>
      <w:pPr>
        <w:pStyle w:val="19"/>
        <w:tabs>
          <w:tab w:val="right" w:pos="2000"/>
          <w:tab w:val="right" w:leader="dot" w:pos="9641"/>
          <w:tab w:val="clear" w:pos="9639"/>
        </w:tabs>
        <w:rPr>
          <w:ins w:id="1274" w:author="ly20230823" w:date="2023-08-24T14:00:38Z"/>
          <w:highlight w:val="none"/>
          <w:rPrChange w:id="1275" w:author="ly20230823" w:date="2023-08-24T14:01:35Z">
            <w:rPr>
              <w:ins w:id="1276" w:author="ly20230823" w:date="2023-08-24T14:00:38Z"/>
            </w:rPr>
          </w:rPrChange>
        </w:rPr>
      </w:pPr>
      <w:ins w:id="1277" w:author="ly20230823" w:date="2023-08-24T14:00:38Z">
        <w:r>
          <w:rPr>
            <w:highlight w:val="none"/>
            <w:rPrChange w:id="1278" w:author="ly20230823" w:date="2023-08-24T14:01:35Z">
              <w:rPr/>
            </w:rPrChange>
          </w:rPr>
          <w:t>3.1</w:t>
        </w:r>
      </w:ins>
      <w:ins w:id="1280" w:author="ly20230823" w:date="2023-08-24T14:00:38Z">
        <w:r>
          <w:rPr>
            <w:highlight w:val="none"/>
            <w:rPrChange w:id="1281" w:author="ly20230823" w:date="2023-08-24T14:01:35Z">
              <w:rPr/>
            </w:rPrChange>
          </w:rPr>
          <w:tab/>
        </w:r>
      </w:ins>
      <w:ins w:id="1283" w:author="ly20230823" w:date="2023-08-24T14:00:38Z">
        <w:r>
          <w:rPr>
            <w:highlight w:val="none"/>
            <w:rPrChange w:id="1284" w:author="ly20230823" w:date="2023-08-24T14:01:35Z">
              <w:rPr/>
            </w:rPrChange>
          </w:rPr>
          <w:t>Terms</w:t>
        </w:r>
        <w:r>
          <w:rPr>
            <w:highlight w:val="none"/>
            <w:rPrChange w:id="1284" w:author="ly20230823" w:date="2023-08-24T14:01:35Z">
              <w:rPr/>
            </w:rPrChange>
          </w:rPr>
          <w:tab/>
        </w:r>
      </w:ins>
      <w:ins w:id="1286" w:author="ly20230823" w:date="2023-08-24T14:00:38Z">
        <w:r>
          <w:rPr>
            <w:highlight w:val="none"/>
            <w:rPrChange w:id="1287" w:author="ly20230823" w:date="2023-08-24T14:01:35Z">
              <w:rPr/>
            </w:rPrChange>
          </w:rPr>
          <w:fldChar w:fldCharType="begin"/>
        </w:r>
      </w:ins>
      <w:ins w:id="1289" w:author="ly20230823" w:date="2023-08-24T14:00:38Z">
        <w:r>
          <w:rPr>
            <w:highlight w:val="none"/>
            <w:rPrChange w:id="1290" w:author="ly20230823" w:date="2023-08-24T14:01:35Z">
              <w:rPr/>
            </w:rPrChange>
          </w:rPr>
          <w:instrText xml:space="preserve"> PAGEREF _Toc7895 \h </w:instrText>
        </w:r>
      </w:ins>
      <w:ins w:id="1292" w:author="ly20230823" w:date="2023-08-24T14:00:38Z">
        <w:r>
          <w:rPr>
            <w:highlight w:val="none"/>
            <w:rPrChange w:id="1293" w:author="ly20230823" w:date="2023-08-24T14:01:35Z">
              <w:rPr/>
            </w:rPrChange>
          </w:rPr>
          <w:fldChar w:fldCharType="separate"/>
        </w:r>
      </w:ins>
      <w:ins w:id="1295" w:author="ly20230823" w:date="2023-08-24T14:00:38Z">
        <w:r>
          <w:rPr>
            <w:highlight w:val="none"/>
            <w:rPrChange w:id="1296" w:author="ly20230823" w:date="2023-08-24T14:01:35Z">
              <w:rPr/>
            </w:rPrChange>
          </w:rPr>
          <w:t>6</w:t>
        </w:r>
      </w:ins>
      <w:ins w:id="1298" w:author="ly20230823" w:date="2023-08-24T14:00:38Z">
        <w:r>
          <w:rPr>
            <w:highlight w:val="none"/>
            <w:rPrChange w:id="1299" w:author="ly20230823" w:date="2023-08-24T14:01:35Z">
              <w:rPr/>
            </w:rPrChange>
          </w:rPr>
          <w:fldChar w:fldCharType="end"/>
        </w:r>
      </w:ins>
    </w:p>
    <w:p>
      <w:pPr>
        <w:pStyle w:val="19"/>
        <w:tabs>
          <w:tab w:val="right" w:pos="2000"/>
          <w:tab w:val="right" w:leader="dot" w:pos="9641"/>
          <w:tab w:val="clear" w:pos="9639"/>
        </w:tabs>
        <w:rPr>
          <w:ins w:id="1301" w:author="ly20230823" w:date="2023-08-24T14:00:38Z"/>
          <w:highlight w:val="none"/>
          <w:rPrChange w:id="1302" w:author="ly20230823" w:date="2023-08-24T14:01:35Z">
            <w:rPr>
              <w:ins w:id="1303" w:author="ly20230823" w:date="2023-08-24T14:00:38Z"/>
            </w:rPr>
          </w:rPrChange>
        </w:rPr>
      </w:pPr>
      <w:ins w:id="1304" w:author="ly20230823" w:date="2023-08-24T14:00:38Z">
        <w:r>
          <w:rPr>
            <w:highlight w:val="none"/>
            <w:rPrChange w:id="1305" w:author="ly20230823" w:date="2023-08-24T14:01:35Z">
              <w:rPr/>
            </w:rPrChange>
          </w:rPr>
          <w:t>3.2</w:t>
        </w:r>
      </w:ins>
      <w:ins w:id="1307" w:author="ly20230823" w:date="2023-08-24T14:00:38Z">
        <w:r>
          <w:rPr>
            <w:highlight w:val="none"/>
            <w:rPrChange w:id="1308" w:author="ly20230823" w:date="2023-08-24T14:01:35Z">
              <w:rPr/>
            </w:rPrChange>
          </w:rPr>
          <w:tab/>
        </w:r>
      </w:ins>
      <w:ins w:id="1310" w:author="ly20230823" w:date="2023-08-24T14:00:38Z">
        <w:r>
          <w:rPr>
            <w:highlight w:val="none"/>
            <w:rPrChange w:id="1311" w:author="ly20230823" w:date="2023-08-24T14:01:35Z">
              <w:rPr/>
            </w:rPrChange>
          </w:rPr>
          <w:t>Symbols</w:t>
        </w:r>
        <w:r>
          <w:rPr>
            <w:highlight w:val="none"/>
            <w:rPrChange w:id="1311" w:author="ly20230823" w:date="2023-08-24T14:01:35Z">
              <w:rPr/>
            </w:rPrChange>
          </w:rPr>
          <w:tab/>
        </w:r>
      </w:ins>
      <w:ins w:id="1313" w:author="ly20230823" w:date="2023-08-24T14:00:38Z">
        <w:r>
          <w:rPr>
            <w:highlight w:val="none"/>
            <w:rPrChange w:id="1314" w:author="ly20230823" w:date="2023-08-24T14:01:35Z">
              <w:rPr/>
            </w:rPrChange>
          </w:rPr>
          <w:fldChar w:fldCharType="begin"/>
        </w:r>
      </w:ins>
      <w:ins w:id="1316" w:author="ly20230823" w:date="2023-08-24T14:00:38Z">
        <w:r>
          <w:rPr>
            <w:highlight w:val="none"/>
            <w:rPrChange w:id="1317" w:author="ly20230823" w:date="2023-08-24T14:01:35Z">
              <w:rPr/>
            </w:rPrChange>
          </w:rPr>
          <w:instrText xml:space="preserve"> PAGEREF _Toc6579 \h </w:instrText>
        </w:r>
      </w:ins>
      <w:ins w:id="1319" w:author="ly20230823" w:date="2023-08-24T14:00:38Z">
        <w:r>
          <w:rPr>
            <w:highlight w:val="none"/>
            <w:rPrChange w:id="1320" w:author="ly20230823" w:date="2023-08-24T14:01:35Z">
              <w:rPr/>
            </w:rPrChange>
          </w:rPr>
          <w:fldChar w:fldCharType="separate"/>
        </w:r>
      </w:ins>
      <w:ins w:id="1322" w:author="ly20230823" w:date="2023-08-24T14:00:38Z">
        <w:r>
          <w:rPr>
            <w:highlight w:val="none"/>
            <w:rPrChange w:id="1323" w:author="ly20230823" w:date="2023-08-24T14:01:35Z">
              <w:rPr/>
            </w:rPrChange>
          </w:rPr>
          <w:t>6</w:t>
        </w:r>
      </w:ins>
      <w:ins w:id="1325" w:author="ly20230823" w:date="2023-08-24T14:00:38Z">
        <w:r>
          <w:rPr>
            <w:highlight w:val="none"/>
            <w:rPrChange w:id="1326" w:author="ly20230823" w:date="2023-08-24T14:01:35Z">
              <w:rPr/>
            </w:rPrChange>
          </w:rPr>
          <w:fldChar w:fldCharType="end"/>
        </w:r>
      </w:ins>
    </w:p>
    <w:p>
      <w:pPr>
        <w:pStyle w:val="19"/>
        <w:tabs>
          <w:tab w:val="right" w:pos="2000"/>
          <w:tab w:val="right" w:leader="dot" w:pos="9641"/>
          <w:tab w:val="clear" w:pos="9639"/>
        </w:tabs>
        <w:rPr>
          <w:ins w:id="1328" w:author="ly20230823" w:date="2023-08-24T14:00:38Z"/>
          <w:highlight w:val="none"/>
          <w:rPrChange w:id="1329" w:author="ly20230823" w:date="2023-08-24T14:01:35Z">
            <w:rPr>
              <w:ins w:id="1330" w:author="ly20230823" w:date="2023-08-24T14:00:38Z"/>
            </w:rPr>
          </w:rPrChange>
        </w:rPr>
      </w:pPr>
      <w:ins w:id="1331" w:author="ly20230823" w:date="2023-08-24T14:00:38Z">
        <w:r>
          <w:rPr>
            <w:highlight w:val="none"/>
            <w:rPrChange w:id="1332" w:author="ly20230823" w:date="2023-08-24T14:01:35Z">
              <w:rPr/>
            </w:rPrChange>
          </w:rPr>
          <w:t>3.3</w:t>
        </w:r>
      </w:ins>
      <w:ins w:id="1334" w:author="ly20230823" w:date="2023-08-24T14:00:38Z">
        <w:r>
          <w:rPr>
            <w:highlight w:val="none"/>
            <w:rPrChange w:id="1335" w:author="ly20230823" w:date="2023-08-24T14:01:35Z">
              <w:rPr/>
            </w:rPrChange>
          </w:rPr>
          <w:tab/>
        </w:r>
      </w:ins>
      <w:ins w:id="1337" w:author="ly20230823" w:date="2023-08-24T14:00:38Z">
        <w:r>
          <w:rPr>
            <w:highlight w:val="none"/>
            <w:rPrChange w:id="1338" w:author="ly20230823" w:date="2023-08-24T14:01:35Z">
              <w:rPr/>
            </w:rPrChange>
          </w:rPr>
          <w:t>Abbreviations</w:t>
        </w:r>
        <w:r>
          <w:rPr>
            <w:highlight w:val="none"/>
            <w:rPrChange w:id="1338" w:author="ly20230823" w:date="2023-08-24T14:01:35Z">
              <w:rPr/>
            </w:rPrChange>
          </w:rPr>
          <w:tab/>
        </w:r>
      </w:ins>
      <w:ins w:id="1340" w:author="ly20230823" w:date="2023-08-24T14:00:38Z">
        <w:r>
          <w:rPr>
            <w:highlight w:val="none"/>
            <w:rPrChange w:id="1341" w:author="ly20230823" w:date="2023-08-24T14:01:35Z">
              <w:rPr/>
            </w:rPrChange>
          </w:rPr>
          <w:fldChar w:fldCharType="begin"/>
        </w:r>
      </w:ins>
      <w:ins w:id="1343" w:author="ly20230823" w:date="2023-08-24T14:00:38Z">
        <w:r>
          <w:rPr>
            <w:highlight w:val="none"/>
            <w:rPrChange w:id="1344" w:author="ly20230823" w:date="2023-08-24T14:01:35Z">
              <w:rPr/>
            </w:rPrChange>
          </w:rPr>
          <w:instrText xml:space="preserve"> PAGEREF _Toc6808 \h </w:instrText>
        </w:r>
      </w:ins>
      <w:ins w:id="1346" w:author="ly20230823" w:date="2023-08-24T14:00:38Z">
        <w:r>
          <w:rPr>
            <w:highlight w:val="none"/>
            <w:rPrChange w:id="1347" w:author="ly20230823" w:date="2023-08-24T14:01:35Z">
              <w:rPr/>
            </w:rPrChange>
          </w:rPr>
          <w:fldChar w:fldCharType="separate"/>
        </w:r>
      </w:ins>
      <w:ins w:id="1349" w:author="ly20230823" w:date="2023-08-24T14:00:38Z">
        <w:r>
          <w:rPr>
            <w:highlight w:val="none"/>
            <w:rPrChange w:id="1350" w:author="ly20230823" w:date="2023-08-24T14:01:35Z">
              <w:rPr/>
            </w:rPrChange>
          </w:rPr>
          <w:t>6</w:t>
        </w:r>
      </w:ins>
      <w:ins w:id="1352" w:author="ly20230823" w:date="2023-08-24T14:00:38Z">
        <w:r>
          <w:rPr>
            <w:highlight w:val="none"/>
            <w:rPrChange w:id="1353" w:author="ly20230823" w:date="2023-08-24T14:01:35Z">
              <w:rPr/>
            </w:rPrChange>
          </w:rPr>
          <w:fldChar w:fldCharType="end"/>
        </w:r>
      </w:ins>
    </w:p>
    <w:p>
      <w:pPr>
        <w:pStyle w:val="20"/>
        <w:tabs>
          <w:tab w:val="right" w:pos="2000"/>
          <w:tab w:val="right" w:leader="dot" w:pos="9641"/>
          <w:tab w:val="clear" w:pos="9639"/>
        </w:tabs>
        <w:rPr>
          <w:ins w:id="1355" w:author="ly20230823" w:date="2023-08-24T14:00:38Z"/>
          <w:highlight w:val="none"/>
          <w:rPrChange w:id="1356" w:author="ly20230823" w:date="2023-08-24T14:01:35Z">
            <w:rPr>
              <w:ins w:id="1357" w:author="ly20230823" w:date="2023-08-24T14:00:38Z"/>
            </w:rPr>
          </w:rPrChange>
        </w:rPr>
      </w:pPr>
      <w:ins w:id="1358" w:author="ly20230823" w:date="2023-08-24T14:00:38Z">
        <w:r>
          <w:rPr>
            <w:rFonts w:hint="eastAsia" w:eastAsia="宋体"/>
            <w:highlight w:val="none"/>
            <w:lang w:val="en-US" w:eastAsia="zh-CN"/>
            <w:rPrChange w:id="1359" w:author="ly20230823" w:date="2023-08-24T14:01:35Z">
              <w:rPr>
                <w:rFonts w:hint="eastAsia" w:eastAsia="宋体"/>
                <w:lang w:val="en-US" w:eastAsia="zh-CN"/>
              </w:rPr>
            </w:rPrChange>
          </w:rPr>
          <w:t>4</w:t>
        </w:r>
      </w:ins>
      <w:ins w:id="1361" w:author="ly20230823" w:date="2023-08-24T14:00:38Z">
        <w:r>
          <w:rPr>
            <w:rFonts w:hint="eastAsia" w:eastAsia="宋体"/>
            <w:highlight w:val="none"/>
            <w:lang w:val="en-US" w:eastAsia="zh-CN"/>
            <w:rPrChange w:id="1362" w:author="ly20230823" w:date="2023-08-24T14:01:35Z">
              <w:rPr>
                <w:rFonts w:hint="eastAsia" w:eastAsia="宋体"/>
                <w:lang w:val="en-US" w:eastAsia="zh-CN"/>
              </w:rPr>
            </w:rPrChange>
          </w:rPr>
          <w:tab/>
        </w:r>
      </w:ins>
      <w:ins w:id="1364" w:author="ly20230823" w:date="2023-08-24T14:00:38Z">
        <w:r>
          <w:rPr>
            <w:highlight w:val="none"/>
            <w:rPrChange w:id="1365" w:author="ly20230823" w:date="2023-08-24T14:01:35Z">
              <w:rPr/>
            </w:rPrChange>
          </w:rPr>
          <w:t xml:space="preserve">Analysis of </w:t>
        </w:r>
      </w:ins>
      <w:ins w:id="1367" w:author="ly20230823" w:date="2023-08-24T14:00:38Z">
        <w:r>
          <w:rPr>
            <w:rFonts w:hint="eastAsia"/>
            <w:highlight w:val="none"/>
            <w:lang w:val="en-US" w:eastAsia="zh-CN"/>
            <w:rPrChange w:id="1368" w:author="ly20230823" w:date="2023-08-24T14:01:35Z">
              <w:rPr>
                <w:rFonts w:hint="eastAsia"/>
                <w:lang w:val="en-US" w:eastAsia="zh-CN"/>
              </w:rPr>
            </w:rPrChange>
          </w:rPr>
          <w:t>gaps</w:t>
        </w:r>
      </w:ins>
      <w:ins w:id="1370" w:author="ly20230823" w:date="2023-08-24T14:00:38Z">
        <w:r>
          <w:rPr>
            <w:highlight w:val="none"/>
            <w:rPrChange w:id="1371" w:author="ly20230823" w:date="2023-08-24T14:01:35Z">
              <w:rPr/>
            </w:rPrChange>
          </w:rPr>
          <w:tab/>
        </w:r>
      </w:ins>
      <w:ins w:id="1373" w:author="ly20230823" w:date="2023-08-24T14:00:38Z">
        <w:r>
          <w:rPr>
            <w:highlight w:val="none"/>
            <w:rPrChange w:id="1374" w:author="ly20230823" w:date="2023-08-24T14:01:35Z">
              <w:rPr/>
            </w:rPrChange>
          </w:rPr>
          <w:fldChar w:fldCharType="begin"/>
        </w:r>
      </w:ins>
      <w:ins w:id="1376" w:author="ly20230823" w:date="2023-08-24T14:00:38Z">
        <w:r>
          <w:rPr>
            <w:highlight w:val="none"/>
            <w:rPrChange w:id="1377" w:author="ly20230823" w:date="2023-08-24T14:01:35Z">
              <w:rPr/>
            </w:rPrChange>
          </w:rPr>
          <w:instrText xml:space="preserve"> PAGEREF _Toc16492 \h </w:instrText>
        </w:r>
      </w:ins>
      <w:ins w:id="1379" w:author="ly20230823" w:date="2023-08-24T14:00:38Z">
        <w:r>
          <w:rPr>
            <w:highlight w:val="none"/>
            <w:rPrChange w:id="1380" w:author="ly20230823" w:date="2023-08-24T14:01:35Z">
              <w:rPr/>
            </w:rPrChange>
          </w:rPr>
          <w:fldChar w:fldCharType="separate"/>
        </w:r>
      </w:ins>
      <w:ins w:id="1382" w:author="ly20230823" w:date="2023-08-24T14:00:38Z">
        <w:r>
          <w:rPr>
            <w:highlight w:val="none"/>
            <w:rPrChange w:id="1383" w:author="ly20230823" w:date="2023-08-24T14:01:35Z">
              <w:rPr/>
            </w:rPrChange>
          </w:rPr>
          <w:t>7</w:t>
        </w:r>
      </w:ins>
      <w:ins w:id="1385" w:author="ly20230823" w:date="2023-08-24T14:00:38Z">
        <w:r>
          <w:rPr>
            <w:highlight w:val="none"/>
            <w:rPrChange w:id="1386" w:author="ly20230823" w:date="2023-08-24T14:01:35Z">
              <w:rPr/>
            </w:rPrChange>
          </w:rPr>
          <w:fldChar w:fldCharType="end"/>
        </w:r>
      </w:ins>
    </w:p>
    <w:p>
      <w:pPr>
        <w:pStyle w:val="19"/>
        <w:tabs>
          <w:tab w:val="right" w:pos="2000"/>
          <w:tab w:val="right" w:leader="dot" w:pos="9641"/>
          <w:tab w:val="clear" w:pos="9639"/>
        </w:tabs>
        <w:rPr>
          <w:ins w:id="1388" w:author="ly20230823" w:date="2023-08-24T14:00:38Z"/>
          <w:highlight w:val="none"/>
          <w:rPrChange w:id="1389" w:author="ly20230823" w:date="2023-08-24T14:01:35Z">
            <w:rPr>
              <w:ins w:id="1390" w:author="ly20230823" w:date="2023-08-24T14:00:38Z"/>
            </w:rPr>
          </w:rPrChange>
        </w:rPr>
      </w:pPr>
      <w:ins w:id="1391" w:author="ly20230823" w:date="2023-08-24T14:00:38Z">
        <w:r>
          <w:rPr>
            <w:rFonts w:hint="eastAsia"/>
            <w:highlight w:val="none"/>
            <w:lang w:val="en-US" w:eastAsia="zh-CN"/>
            <w:rPrChange w:id="1392" w:author="ly20230823" w:date="2023-08-24T14:01:35Z">
              <w:rPr>
                <w:rFonts w:hint="eastAsia"/>
                <w:lang w:val="en-US" w:eastAsia="zh-CN"/>
              </w:rPr>
            </w:rPrChange>
          </w:rPr>
          <w:t>4.1</w:t>
        </w:r>
      </w:ins>
      <w:ins w:id="1394" w:author="ly20230823" w:date="2023-08-24T14:00:38Z">
        <w:r>
          <w:rPr>
            <w:rFonts w:hint="eastAsia"/>
            <w:highlight w:val="none"/>
            <w:lang w:val="en-US" w:eastAsia="zh-CN"/>
            <w:rPrChange w:id="1395" w:author="ly20230823" w:date="2023-08-24T14:01:35Z">
              <w:rPr>
                <w:rFonts w:hint="eastAsia"/>
                <w:lang w:val="en-US" w:eastAsia="zh-CN"/>
              </w:rPr>
            </w:rPrChange>
          </w:rPr>
          <w:tab/>
        </w:r>
      </w:ins>
      <w:ins w:id="1397" w:author="ly20230823" w:date="2023-08-24T14:00:38Z">
        <w:r>
          <w:rPr>
            <w:highlight w:val="none"/>
            <w:rPrChange w:id="1398" w:author="ly20230823" w:date="2023-08-24T14:01:35Z">
              <w:rPr/>
            </w:rPrChange>
          </w:rPr>
          <w:t>Introduction</w:t>
        </w:r>
        <w:r>
          <w:rPr>
            <w:highlight w:val="none"/>
            <w:rPrChange w:id="1398" w:author="ly20230823" w:date="2023-08-24T14:01:35Z">
              <w:rPr/>
            </w:rPrChange>
          </w:rPr>
          <w:tab/>
        </w:r>
      </w:ins>
      <w:ins w:id="1400" w:author="ly20230823" w:date="2023-08-24T14:00:38Z">
        <w:r>
          <w:rPr>
            <w:highlight w:val="none"/>
            <w:rPrChange w:id="1401" w:author="ly20230823" w:date="2023-08-24T14:01:35Z">
              <w:rPr/>
            </w:rPrChange>
          </w:rPr>
          <w:fldChar w:fldCharType="begin"/>
        </w:r>
      </w:ins>
      <w:ins w:id="1403" w:author="ly20230823" w:date="2023-08-24T14:00:38Z">
        <w:r>
          <w:rPr>
            <w:highlight w:val="none"/>
            <w:rPrChange w:id="1404" w:author="ly20230823" w:date="2023-08-24T14:01:35Z">
              <w:rPr/>
            </w:rPrChange>
          </w:rPr>
          <w:instrText xml:space="preserve"> PAGEREF _Toc7838 \h </w:instrText>
        </w:r>
      </w:ins>
      <w:ins w:id="1406" w:author="ly20230823" w:date="2023-08-24T14:00:38Z">
        <w:r>
          <w:rPr>
            <w:highlight w:val="none"/>
            <w:rPrChange w:id="1407" w:author="ly20230823" w:date="2023-08-24T14:01:35Z">
              <w:rPr/>
            </w:rPrChange>
          </w:rPr>
          <w:fldChar w:fldCharType="separate"/>
        </w:r>
      </w:ins>
      <w:ins w:id="1409" w:author="ly20230823" w:date="2023-08-24T14:00:38Z">
        <w:r>
          <w:rPr>
            <w:highlight w:val="none"/>
            <w:rPrChange w:id="1410" w:author="ly20230823" w:date="2023-08-24T14:01:35Z">
              <w:rPr/>
            </w:rPrChange>
          </w:rPr>
          <w:t>7</w:t>
        </w:r>
      </w:ins>
      <w:ins w:id="1412" w:author="ly20230823" w:date="2023-08-24T14:00:38Z">
        <w:r>
          <w:rPr>
            <w:highlight w:val="none"/>
            <w:rPrChange w:id="1413" w:author="ly20230823" w:date="2023-08-24T14:01:35Z">
              <w:rPr/>
            </w:rPrChange>
          </w:rPr>
          <w:fldChar w:fldCharType="end"/>
        </w:r>
      </w:ins>
    </w:p>
    <w:p>
      <w:pPr>
        <w:pStyle w:val="19"/>
        <w:tabs>
          <w:tab w:val="right" w:pos="2000"/>
          <w:tab w:val="right" w:leader="dot" w:pos="9641"/>
          <w:tab w:val="clear" w:pos="9639"/>
        </w:tabs>
        <w:rPr>
          <w:ins w:id="1415" w:author="ly20230823" w:date="2023-08-24T14:00:38Z"/>
          <w:highlight w:val="none"/>
          <w:rPrChange w:id="1416" w:author="ly20230823" w:date="2023-08-24T14:01:35Z">
            <w:rPr>
              <w:ins w:id="1417" w:author="ly20230823" w:date="2023-08-24T14:00:38Z"/>
            </w:rPr>
          </w:rPrChange>
        </w:rPr>
      </w:pPr>
      <w:ins w:id="1418" w:author="ly20230823" w:date="2023-08-24T14:00:38Z">
        <w:r>
          <w:rPr>
            <w:rFonts w:hint="eastAsia"/>
            <w:highlight w:val="none"/>
            <w:lang w:val="en-US" w:eastAsia="zh-CN"/>
            <w:rPrChange w:id="1419" w:author="ly20230823" w:date="2023-08-24T14:01:35Z">
              <w:rPr>
                <w:rFonts w:hint="eastAsia"/>
                <w:lang w:val="en-US" w:eastAsia="zh-CN"/>
              </w:rPr>
            </w:rPrChange>
          </w:rPr>
          <w:t>4.2</w:t>
        </w:r>
      </w:ins>
      <w:ins w:id="1421" w:author="ly20230823" w:date="2023-08-24T14:00:38Z">
        <w:r>
          <w:rPr>
            <w:rFonts w:hint="eastAsia"/>
            <w:highlight w:val="none"/>
            <w:lang w:val="en-US" w:eastAsia="zh-CN"/>
            <w:rPrChange w:id="1422" w:author="ly20230823" w:date="2023-08-24T14:01:35Z">
              <w:rPr>
                <w:rFonts w:hint="eastAsia"/>
                <w:lang w:val="en-US" w:eastAsia="zh-CN"/>
              </w:rPr>
            </w:rPrChange>
          </w:rPr>
          <w:tab/>
        </w:r>
      </w:ins>
      <w:ins w:id="1424" w:author="ly20230823" w:date="2023-08-24T14:00:38Z">
        <w:r>
          <w:rPr>
            <w:rFonts w:hint="eastAsia"/>
            <w:highlight w:val="none"/>
            <w:lang w:val="en-US" w:eastAsia="zh-CN"/>
            <w:rPrChange w:id="1425" w:author="ly20230823" w:date="2023-08-24T14:01:35Z">
              <w:rPr>
                <w:rFonts w:hint="eastAsia"/>
                <w:lang w:val="en-US" w:eastAsia="zh-CN"/>
              </w:rPr>
            </w:rPrChange>
          </w:rPr>
          <w:t xml:space="preserve">Analysis of XXX </w:t>
        </w:r>
      </w:ins>
      <w:ins w:id="1427" w:author="ly20230823" w:date="2023-08-24T14:00:38Z">
        <w:r>
          <w:rPr>
            <w:highlight w:val="none"/>
            <w:rPrChange w:id="1428" w:author="ly20230823" w:date="2023-08-24T14:01:35Z">
              <w:rPr/>
            </w:rPrChange>
          </w:rPr>
          <w:t>API framework</w:t>
        </w:r>
        <w:r>
          <w:rPr>
            <w:highlight w:val="none"/>
            <w:rPrChange w:id="1428" w:author="ly20230823" w:date="2023-08-24T14:01:35Z">
              <w:rPr/>
            </w:rPrChange>
          </w:rPr>
          <w:tab/>
        </w:r>
      </w:ins>
      <w:ins w:id="1430" w:author="ly20230823" w:date="2023-08-24T14:00:38Z">
        <w:r>
          <w:rPr>
            <w:highlight w:val="none"/>
            <w:rPrChange w:id="1431" w:author="ly20230823" w:date="2023-08-24T14:01:35Z">
              <w:rPr/>
            </w:rPrChange>
          </w:rPr>
          <w:fldChar w:fldCharType="begin"/>
        </w:r>
      </w:ins>
      <w:ins w:id="1433" w:author="ly20230823" w:date="2023-08-24T14:00:38Z">
        <w:r>
          <w:rPr>
            <w:highlight w:val="none"/>
            <w:rPrChange w:id="1434" w:author="ly20230823" w:date="2023-08-24T14:01:35Z">
              <w:rPr/>
            </w:rPrChange>
          </w:rPr>
          <w:instrText xml:space="preserve"> PAGEREF _Toc31084 \h </w:instrText>
        </w:r>
      </w:ins>
      <w:ins w:id="1436" w:author="ly20230823" w:date="2023-08-24T14:00:38Z">
        <w:r>
          <w:rPr>
            <w:highlight w:val="none"/>
            <w:rPrChange w:id="1437" w:author="ly20230823" w:date="2023-08-24T14:01:35Z">
              <w:rPr/>
            </w:rPrChange>
          </w:rPr>
          <w:fldChar w:fldCharType="separate"/>
        </w:r>
      </w:ins>
      <w:ins w:id="1439" w:author="ly20230823" w:date="2023-08-24T14:00:38Z">
        <w:r>
          <w:rPr>
            <w:highlight w:val="none"/>
            <w:rPrChange w:id="1440" w:author="ly20230823" w:date="2023-08-24T14:01:35Z">
              <w:rPr/>
            </w:rPrChange>
          </w:rPr>
          <w:t>7</w:t>
        </w:r>
      </w:ins>
      <w:ins w:id="1442" w:author="ly20230823" w:date="2023-08-24T14:00:38Z">
        <w:r>
          <w:rPr>
            <w:highlight w:val="none"/>
            <w:rPrChange w:id="1443" w:author="ly20230823" w:date="2023-08-24T14:01:35Z">
              <w:rPr/>
            </w:rPrChange>
          </w:rPr>
          <w:fldChar w:fldCharType="end"/>
        </w:r>
      </w:ins>
    </w:p>
    <w:p>
      <w:pPr>
        <w:pStyle w:val="20"/>
        <w:tabs>
          <w:tab w:val="right" w:pos="2000"/>
          <w:tab w:val="right" w:leader="dot" w:pos="9641"/>
          <w:tab w:val="clear" w:pos="9639"/>
        </w:tabs>
        <w:rPr>
          <w:ins w:id="1445" w:author="ly20230823" w:date="2023-08-24T14:00:38Z"/>
          <w:highlight w:val="none"/>
          <w:rPrChange w:id="1446" w:author="ly20230823" w:date="2023-08-24T14:01:35Z">
            <w:rPr>
              <w:ins w:id="1447" w:author="ly20230823" w:date="2023-08-24T14:00:38Z"/>
            </w:rPr>
          </w:rPrChange>
        </w:rPr>
      </w:pPr>
      <w:ins w:id="1448" w:author="ly20230823" w:date="2023-08-24T14:00:38Z">
        <w:r>
          <w:rPr>
            <w:rFonts w:hint="eastAsia" w:eastAsia="宋体"/>
            <w:highlight w:val="none"/>
            <w:lang w:val="en-US" w:eastAsia="zh-CN"/>
            <w:rPrChange w:id="1449" w:author="ly20230823" w:date="2023-08-24T14:01:35Z">
              <w:rPr>
                <w:rFonts w:hint="eastAsia" w:eastAsia="宋体"/>
                <w:lang w:val="en-US" w:eastAsia="zh-CN"/>
              </w:rPr>
            </w:rPrChange>
          </w:rPr>
          <w:t>5</w:t>
        </w:r>
      </w:ins>
      <w:ins w:id="1451" w:author="ly20230823" w:date="2023-08-24T14:00:38Z">
        <w:r>
          <w:rPr>
            <w:highlight w:val="none"/>
            <w:rPrChange w:id="1452" w:author="ly20230823" w:date="2023-08-24T14:01:35Z">
              <w:rPr/>
            </w:rPrChange>
          </w:rPr>
          <w:tab/>
        </w:r>
      </w:ins>
      <w:ins w:id="1454" w:author="ly20230823" w:date="2023-08-24T14:00:38Z">
        <w:r>
          <w:rPr>
            <w:highlight w:val="none"/>
            <w:rPrChange w:id="1455" w:author="ly20230823" w:date="2023-08-24T14:01:35Z">
              <w:rPr/>
            </w:rPrChange>
          </w:rPr>
          <w:t>Architectural Assumptions and Principles</w:t>
        </w:r>
        <w:r>
          <w:rPr>
            <w:highlight w:val="none"/>
            <w:rPrChange w:id="1455" w:author="ly20230823" w:date="2023-08-24T14:01:35Z">
              <w:rPr/>
            </w:rPrChange>
          </w:rPr>
          <w:tab/>
        </w:r>
      </w:ins>
      <w:ins w:id="1457" w:author="ly20230823" w:date="2023-08-24T14:00:38Z">
        <w:r>
          <w:rPr>
            <w:highlight w:val="none"/>
            <w:rPrChange w:id="1458" w:author="ly20230823" w:date="2023-08-24T14:01:35Z">
              <w:rPr/>
            </w:rPrChange>
          </w:rPr>
          <w:fldChar w:fldCharType="begin"/>
        </w:r>
      </w:ins>
      <w:ins w:id="1460" w:author="ly20230823" w:date="2023-08-24T14:00:38Z">
        <w:r>
          <w:rPr>
            <w:highlight w:val="none"/>
            <w:rPrChange w:id="1461" w:author="ly20230823" w:date="2023-08-24T14:01:35Z">
              <w:rPr/>
            </w:rPrChange>
          </w:rPr>
          <w:instrText xml:space="preserve"> PAGEREF _Toc7043 \h </w:instrText>
        </w:r>
      </w:ins>
      <w:ins w:id="1463" w:author="ly20230823" w:date="2023-08-24T14:00:38Z">
        <w:r>
          <w:rPr>
            <w:highlight w:val="none"/>
            <w:rPrChange w:id="1464" w:author="ly20230823" w:date="2023-08-24T14:01:35Z">
              <w:rPr/>
            </w:rPrChange>
          </w:rPr>
          <w:fldChar w:fldCharType="separate"/>
        </w:r>
      </w:ins>
      <w:ins w:id="1466" w:author="ly20230823" w:date="2023-08-24T14:00:38Z">
        <w:r>
          <w:rPr>
            <w:highlight w:val="none"/>
            <w:rPrChange w:id="1467" w:author="ly20230823" w:date="2023-08-24T14:01:35Z">
              <w:rPr/>
            </w:rPrChange>
          </w:rPr>
          <w:t>7</w:t>
        </w:r>
      </w:ins>
      <w:ins w:id="1469" w:author="ly20230823" w:date="2023-08-24T14:00:38Z">
        <w:r>
          <w:rPr>
            <w:highlight w:val="none"/>
            <w:rPrChange w:id="1470" w:author="ly20230823" w:date="2023-08-24T14:01:35Z">
              <w:rPr/>
            </w:rPrChange>
          </w:rPr>
          <w:fldChar w:fldCharType="end"/>
        </w:r>
      </w:ins>
    </w:p>
    <w:p>
      <w:pPr>
        <w:pStyle w:val="19"/>
        <w:tabs>
          <w:tab w:val="right" w:pos="2000"/>
          <w:tab w:val="right" w:leader="dot" w:pos="9641"/>
          <w:tab w:val="clear" w:pos="9639"/>
        </w:tabs>
        <w:rPr>
          <w:ins w:id="1472" w:author="ly20230823" w:date="2023-08-24T14:00:38Z"/>
          <w:highlight w:val="none"/>
          <w:rPrChange w:id="1473" w:author="ly20230823" w:date="2023-08-24T14:01:35Z">
            <w:rPr>
              <w:ins w:id="1474" w:author="ly20230823" w:date="2023-08-24T14:00:38Z"/>
            </w:rPr>
          </w:rPrChange>
        </w:rPr>
      </w:pPr>
      <w:ins w:id="1475" w:author="ly20230823" w:date="2023-08-24T14:00:38Z">
        <w:r>
          <w:rPr>
            <w:rFonts w:hint="eastAsia" w:eastAsia="宋体"/>
            <w:highlight w:val="none"/>
            <w:lang w:val="en-US" w:eastAsia="zh-CN"/>
            <w:rPrChange w:id="1476" w:author="ly20230823" w:date="2023-08-24T14:01:35Z">
              <w:rPr>
                <w:rFonts w:hint="eastAsia" w:eastAsia="宋体"/>
                <w:lang w:val="en-US" w:eastAsia="zh-CN"/>
              </w:rPr>
            </w:rPrChange>
          </w:rPr>
          <w:t>5</w:t>
        </w:r>
      </w:ins>
      <w:ins w:id="1478" w:author="ly20230823" w:date="2023-08-24T14:00:38Z">
        <w:r>
          <w:rPr>
            <w:highlight w:val="none"/>
            <w:lang w:eastAsia="ko-KR"/>
            <w:rPrChange w:id="1479" w:author="ly20230823" w:date="2023-08-24T14:01:35Z">
              <w:rPr>
                <w:lang w:eastAsia="ko-KR"/>
              </w:rPr>
            </w:rPrChange>
          </w:rPr>
          <w:t>.</w:t>
        </w:r>
      </w:ins>
      <w:ins w:id="1481" w:author="ly20230823" w:date="2023-08-24T14:00:38Z">
        <w:r>
          <w:rPr>
            <w:rFonts w:eastAsia="宋体"/>
            <w:highlight w:val="none"/>
            <w:lang w:eastAsia="zh-CN"/>
            <w:rPrChange w:id="1482" w:author="ly20230823" w:date="2023-08-24T14:01:35Z">
              <w:rPr>
                <w:rFonts w:eastAsia="宋体"/>
                <w:lang w:eastAsia="zh-CN"/>
              </w:rPr>
            </w:rPrChange>
          </w:rPr>
          <w:t>1</w:t>
        </w:r>
      </w:ins>
      <w:ins w:id="1484" w:author="ly20230823" w:date="2023-08-24T14:00:38Z">
        <w:r>
          <w:rPr>
            <w:highlight w:val="none"/>
            <w:lang w:eastAsia="ko-KR"/>
            <w:rPrChange w:id="1485" w:author="ly20230823" w:date="2023-08-24T14:01:35Z">
              <w:rPr>
                <w:lang w:eastAsia="ko-KR"/>
              </w:rPr>
            </w:rPrChange>
          </w:rPr>
          <w:tab/>
        </w:r>
      </w:ins>
      <w:ins w:id="1487" w:author="ly20230823" w:date="2023-08-24T14:00:38Z">
        <w:r>
          <w:rPr>
            <w:highlight w:val="none"/>
            <w:lang w:eastAsia="ko-KR"/>
            <w:rPrChange w:id="1488" w:author="ly20230823" w:date="2023-08-24T14:01:35Z">
              <w:rPr>
                <w:lang w:eastAsia="ko-KR"/>
              </w:rPr>
            </w:rPrChange>
          </w:rPr>
          <w:t>Architectural Assumptions</w:t>
        </w:r>
      </w:ins>
      <w:ins w:id="1490" w:author="ly20230823" w:date="2023-08-24T14:00:38Z">
        <w:r>
          <w:rPr>
            <w:highlight w:val="none"/>
            <w:rPrChange w:id="1491" w:author="ly20230823" w:date="2023-08-24T14:01:35Z">
              <w:rPr/>
            </w:rPrChange>
          </w:rPr>
          <w:tab/>
        </w:r>
      </w:ins>
      <w:ins w:id="1493" w:author="ly20230823" w:date="2023-08-24T14:00:38Z">
        <w:r>
          <w:rPr>
            <w:highlight w:val="none"/>
            <w:rPrChange w:id="1494" w:author="ly20230823" w:date="2023-08-24T14:01:35Z">
              <w:rPr/>
            </w:rPrChange>
          </w:rPr>
          <w:fldChar w:fldCharType="begin"/>
        </w:r>
      </w:ins>
      <w:ins w:id="1496" w:author="ly20230823" w:date="2023-08-24T14:00:38Z">
        <w:r>
          <w:rPr>
            <w:highlight w:val="none"/>
            <w:rPrChange w:id="1497" w:author="ly20230823" w:date="2023-08-24T14:01:35Z">
              <w:rPr/>
            </w:rPrChange>
          </w:rPr>
          <w:instrText xml:space="preserve"> PAGEREF _Toc9641 \h </w:instrText>
        </w:r>
      </w:ins>
      <w:ins w:id="1499" w:author="ly20230823" w:date="2023-08-24T14:00:38Z">
        <w:r>
          <w:rPr>
            <w:highlight w:val="none"/>
            <w:rPrChange w:id="1500" w:author="ly20230823" w:date="2023-08-24T14:01:35Z">
              <w:rPr/>
            </w:rPrChange>
          </w:rPr>
          <w:fldChar w:fldCharType="separate"/>
        </w:r>
      </w:ins>
      <w:ins w:id="1502" w:author="ly20230823" w:date="2023-08-24T14:00:38Z">
        <w:r>
          <w:rPr>
            <w:highlight w:val="none"/>
            <w:rPrChange w:id="1503" w:author="ly20230823" w:date="2023-08-24T14:01:35Z">
              <w:rPr/>
            </w:rPrChange>
          </w:rPr>
          <w:t>7</w:t>
        </w:r>
      </w:ins>
      <w:ins w:id="1505" w:author="ly20230823" w:date="2023-08-24T14:00:38Z">
        <w:r>
          <w:rPr>
            <w:highlight w:val="none"/>
            <w:rPrChange w:id="1506" w:author="ly20230823" w:date="2023-08-24T14:01:35Z">
              <w:rPr/>
            </w:rPrChange>
          </w:rPr>
          <w:fldChar w:fldCharType="end"/>
        </w:r>
      </w:ins>
    </w:p>
    <w:p>
      <w:pPr>
        <w:pStyle w:val="19"/>
        <w:tabs>
          <w:tab w:val="right" w:pos="2000"/>
          <w:tab w:val="right" w:leader="dot" w:pos="9641"/>
          <w:tab w:val="clear" w:pos="9639"/>
        </w:tabs>
        <w:rPr>
          <w:ins w:id="1508" w:author="ly20230823" w:date="2023-08-24T14:00:38Z"/>
          <w:highlight w:val="none"/>
          <w:rPrChange w:id="1509" w:author="ly20230823" w:date="2023-08-24T14:01:35Z">
            <w:rPr>
              <w:ins w:id="1510" w:author="ly20230823" w:date="2023-08-24T14:00:38Z"/>
            </w:rPr>
          </w:rPrChange>
        </w:rPr>
      </w:pPr>
      <w:ins w:id="1511" w:author="ly20230823" w:date="2023-08-24T14:00:38Z">
        <w:r>
          <w:rPr>
            <w:rFonts w:hint="eastAsia" w:eastAsia="宋体"/>
            <w:highlight w:val="none"/>
            <w:lang w:val="en-US" w:eastAsia="zh-CN"/>
            <w:rPrChange w:id="1512" w:author="ly20230823" w:date="2023-08-24T14:01:35Z">
              <w:rPr>
                <w:rFonts w:hint="eastAsia" w:eastAsia="宋体"/>
                <w:lang w:val="en-US" w:eastAsia="zh-CN"/>
              </w:rPr>
            </w:rPrChange>
          </w:rPr>
          <w:t>5</w:t>
        </w:r>
      </w:ins>
      <w:ins w:id="1514" w:author="ly20230823" w:date="2023-08-24T14:00:38Z">
        <w:r>
          <w:rPr>
            <w:highlight w:val="none"/>
            <w:lang w:eastAsia="ko-KR"/>
            <w:rPrChange w:id="1515" w:author="ly20230823" w:date="2023-08-24T14:01:35Z">
              <w:rPr>
                <w:lang w:eastAsia="ko-KR"/>
              </w:rPr>
            </w:rPrChange>
          </w:rPr>
          <w:t>.</w:t>
        </w:r>
      </w:ins>
      <w:ins w:id="1517" w:author="ly20230823" w:date="2023-08-24T14:00:38Z">
        <w:r>
          <w:rPr>
            <w:rFonts w:eastAsia="宋体"/>
            <w:highlight w:val="none"/>
            <w:lang w:eastAsia="zh-CN"/>
            <w:rPrChange w:id="1518" w:author="ly20230823" w:date="2023-08-24T14:01:35Z">
              <w:rPr>
                <w:rFonts w:eastAsia="宋体"/>
                <w:lang w:eastAsia="zh-CN"/>
              </w:rPr>
            </w:rPrChange>
          </w:rPr>
          <w:t>2</w:t>
        </w:r>
      </w:ins>
      <w:ins w:id="1520" w:author="ly20230823" w:date="2023-08-24T14:00:38Z">
        <w:r>
          <w:rPr>
            <w:highlight w:val="none"/>
            <w:lang w:eastAsia="ko-KR"/>
            <w:rPrChange w:id="1521" w:author="ly20230823" w:date="2023-08-24T14:01:35Z">
              <w:rPr>
                <w:lang w:eastAsia="ko-KR"/>
              </w:rPr>
            </w:rPrChange>
          </w:rPr>
          <w:tab/>
        </w:r>
      </w:ins>
      <w:ins w:id="1523" w:author="ly20230823" w:date="2023-08-24T14:00:38Z">
        <w:r>
          <w:rPr>
            <w:highlight w:val="none"/>
            <w:lang w:eastAsia="ko-KR"/>
            <w:rPrChange w:id="1524" w:author="ly20230823" w:date="2023-08-24T14:01:35Z">
              <w:rPr>
                <w:lang w:eastAsia="ko-KR"/>
              </w:rPr>
            </w:rPrChange>
          </w:rPr>
          <w:t>Architectural Principles</w:t>
        </w:r>
      </w:ins>
      <w:ins w:id="1526" w:author="ly20230823" w:date="2023-08-24T14:00:38Z">
        <w:r>
          <w:rPr>
            <w:highlight w:val="none"/>
            <w:rPrChange w:id="1527" w:author="ly20230823" w:date="2023-08-24T14:01:35Z">
              <w:rPr/>
            </w:rPrChange>
          </w:rPr>
          <w:tab/>
        </w:r>
      </w:ins>
      <w:ins w:id="1529" w:author="ly20230823" w:date="2023-08-24T14:00:38Z">
        <w:r>
          <w:rPr>
            <w:highlight w:val="none"/>
            <w:rPrChange w:id="1530" w:author="ly20230823" w:date="2023-08-24T14:01:35Z">
              <w:rPr/>
            </w:rPrChange>
          </w:rPr>
          <w:fldChar w:fldCharType="begin"/>
        </w:r>
      </w:ins>
      <w:ins w:id="1532" w:author="ly20230823" w:date="2023-08-24T14:00:38Z">
        <w:r>
          <w:rPr>
            <w:highlight w:val="none"/>
            <w:rPrChange w:id="1533" w:author="ly20230823" w:date="2023-08-24T14:01:35Z">
              <w:rPr/>
            </w:rPrChange>
          </w:rPr>
          <w:instrText xml:space="preserve"> PAGEREF _Toc24100 \h </w:instrText>
        </w:r>
      </w:ins>
      <w:ins w:id="1535" w:author="ly20230823" w:date="2023-08-24T14:00:38Z">
        <w:r>
          <w:rPr>
            <w:highlight w:val="none"/>
            <w:rPrChange w:id="1536" w:author="ly20230823" w:date="2023-08-24T14:01:35Z">
              <w:rPr/>
            </w:rPrChange>
          </w:rPr>
          <w:fldChar w:fldCharType="separate"/>
        </w:r>
      </w:ins>
      <w:ins w:id="1538" w:author="ly20230823" w:date="2023-08-24T14:00:38Z">
        <w:r>
          <w:rPr>
            <w:highlight w:val="none"/>
            <w:rPrChange w:id="1539" w:author="ly20230823" w:date="2023-08-24T14:01:35Z">
              <w:rPr/>
            </w:rPrChange>
          </w:rPr>
          <w:t>7</w:t>
        </w:r>
      </w:ins>
      <w:ins w:id="1541" w:author="ly20230823" w:date="2023-08-24T14:00:38Z">
        <w:r>
          <w:rPr>
            <w:highlight w:val="none"/>
            <w:rPrChange w:id="1542" w:author="ly20230823" w:date="2023-08-24T14:01:35Z">
              <w:rPr/>
            </w:rPrChange>
          </w:rPr>
          <w:fldChar w:fldCharType="end"/>
        </w:r>
      </w:ins>
    </w:p>
    <w:p>
      <w:pPr>
        <w:pStyle w:val="20"/>
        <w:tabs>
          <w:tab w:val="right" w:pos="2000"/>
          <w:tab w:val="right" w:leader="dot" w:pos="9641"/>
          <w:tab w:val="clear" w:pos="9639"/>
        </w:tabs>
        <w:rPr>
          <w:ins w:id="1544" w:author="ly20230823" w:date="2023-08-24T14:00:38Z"/>
          <w:highlight w:val="none"/>
          <w:rPrChange w:id="1545" w:author="ly20230823" w:date="2023-08-24T14:01:35Z">
            <w:rPr>
              <w:ins w:id="1546" w:author="ly20230823" w:date="2023-08-24T14:00:38Z"/>
            </w:rPr>
          </w:rPrChange>
        </w:rPr>
      </w:pPr>
      <w:ins w:id="1547" w:author="ly20230823" w:date="2023-08-24T14:00:38Z">
        <w:r>
          <w:rPr>
            <w:rFonts w:hint="eastAsia" w:eastAsia="宋体"/>
            <w:highlight w:val="none"/>
            <w:lang w:val="en-US" w:eastAsia="zh-CN"/>
            <w:rPrChange w:id="1548" w:author="ly20230823" w:date="2023-08-24T14:01:35Z">
              <w:rPr>
                <w:rFonts w:hint="eastAsia" w:eastAsia="宋体"/>
                <w:lang w:val="en-US" w:eastAsia="zh-CN"/>
              </w:rPr>
            </w:rPrChange>
          </w:rPr>
          <w:t>6</w:t>
        </w:r>
      </w:ins>
      <w:ins w:id="1550" w:author="ly20230823" w:date="2023-08-24T14:00:38Z">
        <w:r>
          <w:rPr>
            <w:highlight w:val="none"/>
            <w:rPrChange w:id="1551" w:author="ly20230823" w:date="2023-08-24T14:01:35Z">
              <w:rPr/>
            </w:rPrChange>
          </w:rPr>
          <w:tab/>
        </w:r>
      </w:ins>
      <w:ins w:id="1553" w:author="ly20230823" w:date="2023-08-24T14:00:38Z">
        <w:r>
          <w:rPr>
            <w:rFonts w:hint="eastAsia"/>
            <w:highlight w:val="none"/>
            <w:lang w:eastAsia="zh-CN"/>
            <w:rPrChange w:id="1554" w:author="ly20230823" w:date="2023-08-24T14:01:35Z">
              <w:rPr>
                <w:rFonts w:hint="eastAsia"/>
                <w:lang w:eastAsia="zh-CN"/>
              </w:rPr>
            </w:rPrChange>
          </w:rPr>
          <w:t>Key Issues</w:t>
        </w:r>
      </w:ins>
      <w:ins w:id="1556" w:author="ly20230823" w:date="2023-08-24T14:00:38Z">
        <w:r>
          <w:rPr>
            <w:highlight w:val="none"/>
            <w:rPrChange w:id="1557" w:author="ly20230823" w:date="2023-08-24T14:01:35Z">
              <w:rPr/>
            </w:rPrChange>
          </w:rPr>
          <w:tab/>
        </w:r>
      </w:ins>
      <w:ins w:id="1559" w:author="ly20230823" w:date="2023-08-24T14:00:38Z">
        <w:r>
          <w:rPr>
            <w:highlight w:val="none"/>
            <w:rPrChange w:id="1560" w:author="ly20230823" w:date="2023-08-24T14:01:35Z">
              <w:rPr/>
            </w:rPrChange>
          </w:rPr>
          <w:fldChar w:fldCharType="begin"/>
        </w:r>
      </w:ins>
      <w:ins w:id="1562" w:author="ly20230823" w:date="2023-08-24T14:00:38Z">
        <w:r>
          <w:rPr>
            <w:highlight w:val="none"/>
            <w:rPrChange w:id="1563" w:author="ly20230823" w:date="2023-08-24T14:01:35Z">
              <w:rPr/>
            </w:rPrChange>
          </w:rPr>
          <w:instrText xml:space="preserve"> PAGEREF _Toc30560 \h </w:instrText>
        </w:r>
      </w:ins>
      <w:ins w:id="1565" w:author="ly20230823" w:date="2023-08-24T14:00:38Z">
        <w:r>
          <w:rPr>
            <w:highlight w:val="none"/>
            <w:rPrChange w:id="1566" w:author="ly20230823" w:date="2023-08-24T14:01:35Z">
              <w:rPr/>
            </w:rPrChange>
          </w:rPr>
          <w:fldChar w:fldCharType="separate"/>
        </w:r>
      </w:ins>
      <w:ins w:id="1568" w:author="ly20230823" w:date="2023-08-24T14:00:38Z">
        <w:r>
          <w:rPr>
            <w:highlight w:val="none"/>
            <w:rPrChange w:id="1569" w:author="ly20230823" w:date="2023-08-24T14:01:35Z">
              <w:rPr/>
            </w:rPrChange>
          </w:rPr>
          <w:t>7</w:t>
        </w:r>
      </w:ins>
      <w:ins w:id="1571" w:author="ly20230823" w:date="2023-08-24T14:00:38Z">
        <w:r>
          <w:rPr>
            <w:highlight w:val="none"/>
            <w:rPrChange w:id="1572" w:author="ly20230823" w:date="2023-08-24T14:01:35Z">
              <w:rPr/>
            </w:rPrChange>
          </w:rPr>
          <w:fldChar w:fldCharType="end"/>
        </w:r>
      </w:ins>
    </w:p>
    <w:p>
      <w:pPr>
        <w:pStyle w:val="19"/>
        <w:tabs>
          <w:tab w:val="right" w:pos="2000"/>
          <w:tab w:val="right" w:leader="dot" w:pos="9641"/>
          <w:tab w:val="clear" w:pos="9639"/>
        </w:tabs>
        <w:rPr>
          <w:ins w:id="1574" w:author="ly20230823" w:date="2023-08-24T14:00:38Z"/>
          <w:highlight w:val="none"/>
          <w:rPrChange w:id="1575" w:author="ly20230823" w:date="2023-08-24T14:01:35Z">
            <w:rPr>
              <w:ins w:id="1576" w:author="ly20230823" w:date="2023-08-24T14:00:38Z"/>
            </w:rPr>
          </w:rPrChange>
        </w:rPr>
      </w:pPr>
      <w:ins w:id="1577" w:author="ly20230823" w:date="2023-08-24T14:00:38Z">
        <w:r>
          <w:rPr>
            <w:rFonts w:hint="eastAsia" w:eastAsia="宋体"/>
            <w:highlight w:val="none"/>
            <w:lang w:val="en-US" w:eastAsia="zh-CN"/>
            <w:rPrChange w:id="1578" w:author="ly20230823" w:date="2023-08-24T14:01:35Z">
              <w:rPr>
                <w:rFonts w:hint="eastAsia" w:eastAsia="宋体"/>
                <w:lang w:val="en-US" w:eastAsia="zh-CN"/>
              </w:rPr>
            </w:rPrChange>
          </w:rPr>
          <w:t>6</w:t>
        </w:r>
      </w:ins>
      <w:ins w:id="1580" w:author="ly20230823" w:date="2023-08-24T14:00:38Z">
        <w:r>
          <w:rPr>
            <w:highlight w:val="none"/>
            <w:lang w:val="en-US"/>
            <w:rPrChange w:id="1581" w:author="ly20230823" w:date="2023-08-24T14:01:35Z">
              <w:rPr>
                <w:lang w:val="en-US"/>
              </w:rPr>
            </w:rPrChange>
          </w:rPr>
          <w:t>.1</w:t>
        </w:r>
      </w:ins>
      <w:ins w:id="1583" w:author="ly20230823" w:date="2023-08-24T14:00:38Z">
        <w:r>
          <w:rPr>
            <w:highlight w:val="none"/>
            <w:lang w:val="en-US"/>
            <w:rPrChange w:id="1584" w:author="ly20230823" w:date="2023-08-24T14:01:35Z">
              <w:rPr>
                <w:lang w:val="en-US"/>
              </w:rPr>
            </w:rPrChange>
          </w:rPr>
          <w:tab/>
        </w:r>
      </w:ins>
      <w:ins w:id="1586" w:author="ly20230823" w:date="2023-08-24T14:00:38Z">
        <w:r>
          <w:rPr>
            <w:rFonts w:hint="eastAsia"/>
            <w:highlight w:val="none"/>
            <w:lang w:val="en-US" w:eastAsia="zh-CN"/>
            <w:rPrChange w:id="1587" w:author="ly20230823" w:date="2023-08-24T14:01:35Z">
              <w:rPr>
                <w:rFonts w:hint="eastAsia"/>
                <w:lang w:val="en-US" w:eastAsia="zh-CN"/>
              </w:rPr>
            </w:rPrChange>
          </w:rPr>
          <w:t>Key Issue</w:t>
        </w:r>
      </w:ins>
      <w:ins w:id="1589" w:author="ly20230823" w:date="2023-08-24T14:00:38Z">
        <w:r>
          <w:rPr>
            <w:rFonts w:hint="eastAsia"/>
            <w:highlight w:val="none"/>
            <w:lang w:eastAsia="zh-CN"/>
            <w:rPrChange w:id="1590" w:author="ly20230823" w:date="2023-08-24T14:01:35Z">
              <w:rPr>
                <w:rFonts w:hint="eastAsia"/>
                <w:lang w:eastAsia="zh-CN"/>
              </w:rPr>
            </w:rPrChange>
          </w:rPr>
          <w:t xml:space="preserve"> #</w:t>
        </w:r>
      </w:ins>
      <w:ins w:id="1592" w:author="ly20230823" w:date="2023-08-24T14:00:38Z">
        <w:r>
          <w:rPr>
            <w:highlight w:val="none"/>
            <w:lang w:eastAsia="zh-CN"/>
            <w:rPrChange w:id="1593" w:author="ly20230823" w:date="2023-08-24T14:01:35Z">
              <w:rPr>
                <w:lang w:eastAsia="zh-CN"/>
              </w:rPr>
            </w:rPrChange>
          </w:rPr>
          <w:t>X</w:t>
        </w:r>
      </w:ins>
      <w:ins w:id="1595" w:author="ly20230823" w:date="2023-08-24T14:00:38Z">
        <w:r>
          <w:rPr>
            <w:highlight w:val="none"/>
            <w:rPrChange w:id="1596" w:author="ly20230823" w:date="2023-08-24T14:01:35Z">
              <w:rPr/>
            </w:rPrChange>
          </w:rPr>
          <w:t>: &lt;</w:t>
        </w:r>
      </w:ins>
      <w:ins w:id="1598" w:author="ly20230823" w:date="2023-08-24T14:00:38Z">
        <w:r>
          <w:rPr>
            <w:rFonts w:hint="eastAsia"/>
            <w:highlight w:val="none"/>
            <w:lang w:val="en-US" w:eastAsia="zh-CN"/>
            <w:rPrChange w:id="1599" w:author="ly20230823" w:date="2023-08-24T14:01:35Z">
              <w:rPr>
                <w:rFonts w:hint="eastAsia"/>
                <w:lang w:val="en-US" w:eastAsia="zh-CN"/>
              </w:rPr>
            </w:rPrChange>
          </w:rPr>
          <w:t>Key Issue</w:t>
        </w:r>
      </w:ins>
      <w:ins w:id="1601" w:author="ly20230823" w:date="2023-08-24T14:00:38Z">
        <w:r>
          <w:rPr>
            <w:highlight w:val="none"/>
            <w:rPrChange w:id="1602" w:author="ly20230823" w:date="2023-08-24T14:01:35Z">
              <w:rPr/>
            </w:rPrChange>
          </w:rPr>
          <w:t xml:space="preserve"> Title&gt;</w:t>
        </w:r>
        <w:r>
          <w:rPr>
            <w:highlight w:val="none"/>
            <w:rPrChange w:id="1602" w:author="ly20230823" w:date="2023-08-24T14:01:35Z">
              <w:rPr/>
            </w:rPrChange>
          </w:rPr>
          <w:tab/>
        </w:r>
      </w:ins>
      <w:ins w:id="1604" w:author="ly20230823" w:date="2023-08-24T14:00:38Z">
        <w:r>
          <w:rPr>
            <w:highlight w:val="none"/>
            <w:rPrChange w:id="1605" w:author="ly20230823" w:date="2023-08-24T14:01:35Z">
              <w:rPr/>
            </w:rPrChange>
          </w:rPr>
          <w:fldChar w:fldCharType="begin"/>
        </w:r>
      </w:ins>
      <w:ins w:id="1607" w:author="ly20230823" w:date="2023-08-24T14:00:38Z">
        <w:r>
          <w:rPr>
            <w:highlight w:val="none"/>
            <w:rPrChange w:id="1608" w:author="ly20230823" w:date="2023-08-24T14:01:35Z">
              <w:rPr/>
            </w:rPrChange>
          </w:rPr>
          <w:instrText xml:space="preserve"> PAGEREF _Toc19793 \h </w:instrText>
        </w:r>
      </w:ins>
      <w:ins w:id="1610" w:author="ly20230823" w:date="2023-08-24T14:00:38Z">
        <w:r>
          <w:rPr>
            <w:highlight w:val="none"/>
            <w:rPrChange w:id="1611" w:author="ly20230823" w:date="2023-08-24T14:01:35Z">
              <w:rPr/>
            </w:rPrChange>
          </w:rPr>
          <w:fldChar w:fldCharType="separate"/>
        </w:r>
      </w:ins>
      <w:ins w:id="1613" w:author="ly20230823" w:date="2023-08-24T14:00:38Z">
        <w:r>
          <w:rPr>
            <w:highlight w:val="none"/>
            <w:rPrChange w:id="1614" w:author="ly20230823" w:date="2023-08-24T14:01:35Z">
              <w:rPr/>
            </w:rPrChange>
          </w:rPr>
          <w:t>7</w:t>
        </w:r>
      </w:ins>
      <w:ins w:id="1616" w:author="ly20230823" w:date="2023-08-24T14:00:38Z">
        <w:r>
          <w:rPr>
            <w:highlight w:val="none"/>
            <w:rPrChange w:id="1617" w:author="ly20230823" w:date="2023-08-24T14:01:35Z">
              <w:rPr/>
            </w:rPrChange>
          </w:rPr>
          <w:fldChar w:fldCharType="end"/>
        </w:r>
      </w:ins>
    </w:p>
    <w:p>
      <w:pPr>
        <w:pStyle w:val="18"/>
        <w:tabs>
          <w:tab w:val="right" w:pos="2000"/>
          <w:tab w:val="right" w:leader="dot" w:pos="9641"/>
          <w:tab w:val="clear" w:pos="9639"/>
        </w:tabs>
        <w:rPr>
          <w:ins w:id="1619" w:author="ly20230823" w:date="2023-08-24T14:00:38Z"/>
          <w:highlight w:val="none"/>
          <w:rPrChange w:id="1620" w:author="ly20230823" w:date="2023-08-24T14:01:35Z">
            <w:rPr>
              <w:ins w:id="1621" w:author="ly20230823" w:date="2023-08-24T14:00:38Z"/>
            </w:rPr>
          </w:rPrChange>
        </w:rPr>
      </w:pPr>
      <w:ins w:id="1622" w:author="ly20230823" w:date="2023-08-24T14:00:38Z">
        <w:r>
          <w:rPr>
            <w:rFonts w:hint="eastAsia"/>
            <w:highlight w:val="none"/>
            <w:lang w:val="en-US" w:eastAsia="zh-CN"/>
            <w:rPrChange w:id="1623" w:author="ly20230823" w:date="2023-08-24T14:01:35Z">
              <w:rPr>
                <w:rFonts w:hint="eastAsia"/>
                <w:lang w:val="en-US" w:eastAsia="zh-CN"/>
              </w:rPr>
            </w:rPrChange>
          </w:rPr>
          <w:t>6</w:t>
        </w:r>
      </w:ins>
      <w:ins w:id="1625" w:author="ly20230823" w:date="2023-08-24T14:00:38Z">
        <w:r>
          <w:rPr>
            <w:highlight w:val="none"/>
            <w:rPrChange w:id="1626" w:author="ly20230823" w:date="2023-08-24T14:01:35Z">
              <w:rPr/>
            </w:rPrChange>
          </w:rPr>
          <w:t>.</w:t>
        </w:r>
      </w:ins>
      <w:ins w:id="1628" w:author="ly20230823" w:date="2023-08-24T14:00:38Z">
        <w:r>
          <w:rPr>
            <w:rFonts w:hint="eastAsia"/>
            <w:highlight w:val="none"/>
            <w:lang w:eastAsia="zh-CN"/>
            <w:rPrChange w:id="1629" w:author="ly20230823" w:date="2023-08-24T14:01:35Z">
              <w:rPr>
                <w:rFonts w:hint="eastAsia"/>
                <w:lang w:eastAsia="zh-CN"/>
              </w:rPr>
            </w:rPrChange>
          </w:rPr>
          <w:t>1</w:t>
        </w:r>
      </w:ins>
      <w:ins w:id="1631" w:author="ly20230823" w:date="2023-08-24T14:00:38Z">
        <w:r>
          <w:rPr>
            <w:highlight w:val="none"/>
            <w:rPrChange w:id="1632" w:author="ly20230823" w:date="2023-08-24T14:01:35Z">
              <w:rPr/>
            </w:rPrChange>
          </w:rPr>
          <w:t>.1</w:t>
        </w:r>
      </w:ins>
      <w:ins w:id="1634" w:author="ly20230823" w:date="2023-08-24T14:00:38Z">
        <w:r>
          <w:rPr>
            <w:rFonts w:ascii="Calibri" w:hAnsi="Calibri"/>
            <w:szCs w:val="22"/>
            <w:highlight w:val="none"/>
            <w:lang w:eastAsia="en-GB"/>
            <w:rPrChange w:id="1635" w:author="ly20230823" w:date="2023-08-24T14:01:35Z">
              <w:rPr>
                <w:rFonts w:ascii="Calibri" w:hAnsi="Calibri"/>
                <w:szCs w:val="22"/>
                <w:lang w:eastAsia="en-GB"/>
              </w:rPr>
            </w:rPrChange>
          </w:rPr>
          <w:tab/>
        </w:r>
      </w:ins>
      <w:ins w:id="1637" w:author="ly20230823" w:date="2023-08-24T14:00:38Z">
        <w:r>
          <w:rPr>
            <w:highlight w:val="none"/>
            <w:rPrChange w:id="1638" w:author="ly20230823" w:date="2023-08-24T14:01:35Z">
              <w:rPr/>
            </w:rPrChange>
          </w:rPr>
          <w:t>Description</w:t>
        </w:r>
        <w:r>
          <w:rPr>
            <w:highlight w:val="none"/>
            <w:rPrChange w:id="1638" w:author="ly20230823" w:date="2023-08-24T14:01:35Z">
              <w:rPr/>
            </w:rPrChange>
          </w:rPr>
          <w:tab/>
        </w:r>
      </w:ins>
      <w:ins w:id="1640" w:author="ly20230823" w:date="2023-08-24T14:00:38Z">
        <w:r>
          <w:rPr>
            <w:highlight w:val="none"/>
            <w:rPrChange w:id="1641" w:author="ly20230823" w:date="2023-08-24T14:01:35Z">
              <w:rPr/>
            </w:rPrChange>
          </w:rPr>
          <w:fldChar w:fldCharType="begin"/>
        </w:r>
      </w:ins>
      <w:ins w:id="1643" w:author="ly20230823" w:date="2023-08-24T14:00:38Z">
        <w:r>
          <w:rPr>
            <w:highlight w:val="none"/>
            <w:rPrChange w:id="1644" w:author="ly20230823" w:date="2023-08-24T14:01:35Z">
              <w:rPr/>
            </w:rPrChange>
          </w:rPr>
          <w:instrText xml:space="preserve"> PAGEREF _Toc27011 \h </w:instrText>
        </w:r>
      </w:ins>
      <w:ins w:id="1646" w:author="ly20230823" w:date="2023-08-24T14:00:38Z">
        <w:r>
          <w:rPr>
            <w:highlight w:val="none"/>
            <w:rPrChange w:id="1647" w:author="ly20230823" w:date="2023-08-24T14:01:35Z">
              <w:rPr/>
            </w:rPrChange>
          </w:rPr>
          <w:fldChar w:fldCharType="separate"/>
        </w:r>
      </w:ins>
      <w:ins w:id="1649" w:author="ly20230823" w:date="2023-08-24T14:00:38Z">
        <w:r>
          <w:rPr>
            <w:highlight w:val="none"/>
            <w:rPrChange w:id="1650" w:author="ly20230823" w:date="2023-08-24T14:01:35Z">
              <w:rPr/>
            </w:rPrChange>
          </w:rPr>
          <w:t>7</w:t>
        </w:r>
      </w:ins>
      <w:ins w:id="1652" w:author="ly20230823" w:date="2023-08-24T14:00:38Z">
        <w:r>
          <w:rPr>
            <w:highlight w:val="none"/>
            <w:rPrChange w:id="1653" w:author="ly20230823" w:date="2023-08-24T14:01:35Z">
              <w:rPr/>
            </w:rPrChange>
          </w:rPr>
          <w:fldChar w:fldCharType="end"/>
        </w:r>
      </w:ins>
    </w:p>
    <w:p>
      <w:pPr>
        <w:pStyle w:val="20"/>
        <w:tabs>
          <w:tab w:val="right" w:pos="2000"/>
          <w:tab w:val="right" w:leader="dot" w:pos="9641"/>
          <w:tab w:val="clear" w:pos="9639"/>
        </w:tabs>
        <w:rPr>
          <w:ins w:id="1655" w:author="ly20230823" w:date="2023-08-24T14:00:38Z"/>
          <w:highlight w:val="none"/>
          <w:rPrChange w:id="1656" w:author="ly20230823" w:date="2023-08-24T14:01:35Z">
            <w:rPr>
              <w:ins w:id="1657" w:author="ly20230823" w:date="2023-08-24T14:00:38Z"/>
            </w:rPr>
          </w:rPrChange>
        </w:rPr>
      </w:pPr>
      <w:ins w:id="1658" w:author="ly20230823" w:date="2023-08-24T14:00:38Z">
        <w:r>
          <w:rPr>
            <w:rFonts w:hint="eastAsia" w:eastAsia="宋体"/>
            <w:highlight w:val="none"/>
            <w:lang w:val="en-US" w:eastAsia="zh-CN"/>
            <w:rPrChange w:id="1659" w:author="ly20230823" w:date="2023-08-24T14:01:35Z">
              <w:rPr>
                <w:rFonts w:hint="eastAsia" w:eastAsia="宋体"/>
                <w:lang w:val="en-US" w:eastAsia="zh-CN"/>
              </w:rPr>
            </w:rPrChange>
          </w:rPr>
          <w:t>7</w:t>
        </w:r>
      </w:ins>
      <w:ins w:id="1661" w:author="ly20230823" w:date="2023-08-24T14:00:38Z">
        <w:r>
          <w:rPr>
            <w:highlight w:val="none"/>
            <w:rPrChange w:id="1662" w:author="ly20230823" w:date="2023-08-24T14:01:35Z">
              <w:rPr/>
            </w:rPrChange>
          </w:rPr>
          <w:tab/>
        </w:r>
      </w:ins>
      <w:ins w:id="1664" w:author="ly20230823" w:date="2023-08-24T14:00:38Z">
        <w:r>
          <w:rPr>
            <w:highlight w:val="none"/>
            <w:rPrChange w:id="1665" w:author="ly20230823" w:date="2023-08-24T14:01:35Z">
              <w:rPr/>
            </w:rPrChange>
          </w:rPr>
          <w:t>Architectural requirements</w:t>
        </w:r>
        <w:r>
          <w:rPr>
            <w:highlight w:val="none"/>
            <w:rPrChange w:id="1665" w:author="ly20230823" w:date="2023-08-24T14:01:35Z">
              <w:rPr/>
            </w:rPrChange>
          </w:rPr>
          <w:tab/>
        </w:r>
      </w:ins>
      <w:ins w:id="1667" w:author="ly20230823" w:date="2023-08-24T14:00:38Z">
        <w:r>
          <w:rPr>
            <w:highlight w:val="none"/>
            <w:rPrChange w:id="1668" w:author="ly20230823" w:date="2023-08-24T14:01:35Z">
              <w:rPr/>
            </w:rPrChange>
          </w:rPr>
          <w:fldChar w:fldCharType="begin"/>
        </w:r>
      </w:ins>
      <w:ins w:id="1670" w:author="ly20230823" w:date="2023-08-24T14:00:38Z">
        <w:r>
          <w:rPr>
            <w:highlight w:val="none"/>
            <w:rPrChange w:id="1671" w:author="ly20230823" w:date="2023-08-24T14:01:35Z">
              <w:rPr/>
            </w:rPrChange>
          </w:rPr>
          <w:instrText xml:space="preserve"> PAGEREF _Toc29201 \h </w:instrText>
        </w:r>
      </w:ins>
      <w:ins w:id="1673" w:author="ly20230823" w:date="2023-08-24T14:00:38Z">
        <w:r>
          <w:rPr>
            <w:highlight w:val="none"/>
            <w:rPrChange w:id="1674" w:author="ly20230823" w:date="2023-08-24T14:01:35Z">
              <w:rPr/>
            </w:rPrChange>
          </w:rPr>
          <w:fldChar w:fldCharType="separate"/>
        </w:r>
      </w:ins>
      <w:ins w:id="1676" w:author="ly20230823" w:date="2023-08-24T14:00:38Z">
        <w:r>
          <w:rPr>
            <w:highlight w:val="none"/>
            <w:rPrChange w:id="1677" w:author="ly20230823" w:date="2023-08-24T14:01:35Z">
              <w:rPr/>
            </w:rPrChange>
          </w:rPr>
          <w:t>7</w:t>
        </w:r>
      </w:ins>
      <w:ins w:id="1679" w:author="ly20230823" w:date="2023-08-24T14:00:38Z">
        <w:r>
          <w:rPr>
            <w:highlight w:val="none"/>
            <w:rPrChange w:id="1680" w:author="ly20230823" w:date="2023-08-24T14:01:35Z">
              <w:rPr/>
            </w:rPrChange>
          </w:rPr>
          <w:fldChar w:fldCharType="end"/>
        </w:r>
      </w:ins>
    </w:p>
    <w:p>
      <w:pPr>
        <w:pStyle w:val="20"/>
        <w:tabs>
          <w:tab w:val="right" w:pos="2000"/>
          <w:tab w:val="right" w:leader="dot" w:pos="9641"/>
          <w:tab w:val="clear" w:pos="9639"/>
        </w:tabs>
        <w:rPr>
          <w:ins w:id="1682" w:author="ly20230823" w:date="2023-08-24T14:00:38Z"/>
          <w:highlight w:val="none"/>
          <w:rPrChange w:id="1683" w:author="ly20230823" w:date="2023-08-24T14:01:35Z">
            <w:rPr>
              <w:ins w:id="1684" w:author="ly20230823" w:date="2023-08-24T14:00:38Z"/>
            </w:rPr>
          </w:rPrChange>
        </w:rPr>
      </w:pPr>
      <w:ins w:id="1685" w:author="ly20230823" w:date="2023-08-24T14:00:38Z">
        <w:r>
          <w:rPr>
            <w:rFonts w:hint="eastAsia" w:eastAsia="宋体"/>
            <w:highlight w:val="none"/>
            <w:lang w:val="en-US" w:eastAsia="zh-CN"/>
            <w:rPrChange w:id="1686" w:author="ly20230823" w:date="2023-08-24T14:01:35Z">
              <w:rPr>
                <w:rFonts w:hint="eastAsia" w:eastAsia="宋体"/>
                <w:lang w:val="en-US" w:eastAsia="zh-CN"/>
              </w:rPr>
            </w:rPrChange>
          </w:rPr>
          <w:t>8</w:t>
        </w:r>
      </w:ins>
      <w:ins w:id="1688" w:author="ly20230823" w:date="2023-08-24T14:00:38Z">
        <w:r>
          <w:rPr>
            <w:highlight w:val="none"/>
            <w:rPrChange w:id="1689" w:author="ly20230823" w:date="2023-08-24T14:01:35Z">
              <w:rPr/>
            </w:rPrChange>
          </w:rPr>
          <w:tab/>
        </w:r>
      </w:ins>
      <w:ins w:id="1691" w:author="ly20230823" w:date="2023-08-24T14:00:38Z">
        <w:r>
          <w:rPr>
            <w:highlight w:val="none"/>
            <w:rPrChange w:id="1692" w:author="ly20230823" w:date="2023-08-24T14:01:35Z">
              <w:rPr/>
            </w:rPrChange>
          </w:rPr>
          <w:t>Solutions</w:t>
        </w:r>
        <w:r>
          <w:rPr>
            <w:highlight w:val="none"/>
            <w:rPrChange w:id="1692" w:author="ly20230823" w:date="2023-08-24T14:01:35Z">
              <w:rPr/>
            </w:rPrChange>
          </w:rPr>
          <w:tab/>
        </w:r>
      </w:ins>
      <w:ins w:id="1694" w:author="ly20230823" w:date="2023-08-24T14:00:38Z">
        <w:r>
          <w:rPr>
            <w:highlight w:val="none"/>
            <w:rPrChange w:id="1695" w:author="ly20230823" w:date="2023-08-24T14:01:35Z">
              <w:rPr/>
            </w:rPrChange>
          </w:rPr>
          <w:fldChar w:fldCharType="begin"/>
        </w:r>
      </w:ins>
      <w:ins w:id="1697" w:author="ly20230823" w:date="2023-08-24T14:00:38Z">
        <w:r>
          <w:rPr>
            <w:highlight w:val="none"/>
            <w:rPrChange w:id="1698" w:author="ly20230823" w:date="2023-08-24T14:01:35Z">
              <w:rPr/>
            </w:rPrChange>
          </w:rPr>
          <w:instrText xml:space="preserve"> PAGEREF _Toc23403 \h </w:instrText>
        </w:r>
      </w:ins>
      <w:ins w:id="1700" w:author="ly20230823" w:date="2023-08-24T14:00:38Z">
        <w:r>
          <w:rPr>
            <w:highlight w:val="none"/>
            <w:rPrChange w:id="1701" w:author="ly20230823" w:date="2023-08-24T14:01:35Z">
              <w:rPr/>
            </w:rPrChange>
          </w:rPr>
          <w:fldChar w:fldCharType="separate"/>
        </w:r>
      </w:ins>
      <w:ins w:id="1703" w:author="ly20230823" w:date="2023-08-24T14:00:38Z">
        <w:r>
          <w:rPr>
            <w:highlight w:val="none"/>
            <w:rPrChange w:id="1704" w:author="ly20230823" w:date="2023-08-24T14:01:35Z">
              <w:rPr/>
            </w:rPrChange>
          </w:rPr>
          <w:t>8</w:t>
        </w:r>
      </w:ins>
      <w:ins w:id="1706" w:author="ly20230823" w:date="2023-08-24T14:00:38Z">
        <w:r>
          <w:rPr>
            <w:highlight w:val="none"/>
            <w:rPrChange w:id="1707" w:author="ly20230823" w:date="2023-08-24T14:01:35Z">
              <w:rPr/>
            </w:rPrChange>
          </w:rPr>
          <w:fldChar w:fldCharType="end"/>
        </w:r>
      </w:ins>
    </w:p>
    <w:p>
      <w:pPr>
        <w:pStyle w:val="19"/>
        <w:tabs>
          <w:tab w:val="right" w:pos="2000"/>
          <w:tab w:val="right" w:leader="dot" w:pos="9641"/>
          <w:tab w:val="clear" w:pos="9639"/>
        </w:tabs>
        <w:rPr>
          <w:ins w:id="1709" w:author="ly20230823" w:date="2023-08-24T14:00:38Z"/>
          <w:highlight w:val="none"/>
          <w:rPrChange w:id="1710" w:author="ly20230823" w:date="2023-08-24T14:01:35Z">
            <w:rPr>
              <w:ins w:id="1711" w:author="ly20230823" w:date="2023-08-24T14:00:38Z"/>
            </w:rPr>
          </w:rPrChange>
        </w:rPr>
      </w:pPr>
      <w:ins w:id="1712" w:author="ly20230823" w:date="2023-08-24T14:00:38Z">
        <w:r>
          <w:rPr>
            <w:rFonts w:hint="eastAsia"/>
            <w:highlight w:val="none"/>
            <w:lang w:val="en-US" w:eastAsia="zh-CN"/>
            <w:rPrChange w:id="1713" w:author="ly20230823" w:date="2023-08-24T14:01:35Z">
              <w:rPr>
                <w:rFonts w:hint="eastAsia"/>
                <w:lang w:val="en-US" w:eastAsia="zh-CN"/>
              </w:rPr>
            </w:rPrChange>
          </w:rPr>
          <w:t>8</w:t>
        </w:r>
      </w:ins>
      <w:ins w:id="1715" w:author="ly20230823" w:date="2023-08-24T14:00:38Z">
        <w:r>
          <w:rPr>
            <w:highlight w:val="none"/>
            <w:lang w:eastAsia="zh-CN"/>
            <w:rPrChange w:id="1716" w:author="ly20230823" w:date="2023-08-24T14:01:35Z">
              <w:rPr>
                <w:lang w:eastAsia="zh-CN"/>
              </w:rPr>
            </w:rPrChange>
          </w:rPr>
          <w:t>.</w:t>
        </w:r>
      </w:ins>
      <w:ins w:id="1718" w:author="ly20230823" w:date="2023-08-24T14:00:38Z">
        <w:r>
          <w:rPr>
            <w:rFonts w:hint="eastAsia"/>
            <w:highlight w:val="none"/>
            <w:lang w:eastAsia="zh-CN"/>
            <w:rPrChange w:id="1719" w:author="ly20230823" w:date="2023-08-24T14:01:35Z">
              <w:rPr>
                <w:rFonts w:hint="eastAsia"/>
                <w:lang w:eastAsia="zh-CN"/>
              </w:rPr>
            </w:rPrChange>
          </w:rPr>
          <w:t>X</w:t>
        </w:r>
      </w:ins>
      <w:ins w:id="1721" w:author="ly20230823" w:date="2023-08-24T14:00:38Z">
        <w:r>
          <w:rPr>
            <w:rFonts w:hint="eastAsia"/>
            <w:highlight w:val="none"/>
            <w:lang w:eastAsia="ko-KR"/>
            <w:rPrChange w:id="1722" w:author="ly20230823" w:date="2023-08-24T14:01:35Z">
              <w:rPr>
                <w:rFonts w:hint="eastAsia"/>
                <w:lang w:eastAsia="ko-KR"/>
              </w:rPr>
            </w:rPrChange>
          </w:rPr>
          <w:tab/>
        </w:r>
      </w:ins>
      <w:ins w:id="1724" w:author="ly20230823" w:date="2023-08-24T14:00:38Z">
        <w:r>
          <w:rPr>
            <w:highlight w:val="none"/>
            <w:rPrChange w:id="1725" w:author="ly20230823" w:date="2023-08-24T14:01:35Z">
              <w:rPr/>
            </w:rPrChange>
          </w:rPr>
          <w:t>Solution</w:t>
        </w:r>
      </w:ins>
      <w:ins w:id="1727" w:author="ly20230823" w:date="2023-08-24T14:00:38Z">
        <w:r>
          <w:rPr>
            <w:rFonts w:hint="eastAsia"/>
            <w:highlight w:val="none"/>
            <w:lang w:eastAsia="zh-CN"/>
            <w:rPrChange w:id="1728" w:author="ly20230823" w:date="2023-08-24T14:01:35Z">
              <w:rPr>
                <w:rFonts w:hint="eastAsia"/>
                <w:lang w:eastAsia="zh-CN"/>
              </w:rPr>
            </w:rPrChange>
          </w:rPr>
          <w:t xml:space="preserve"> #</w:t>
        </w:r>
      </w:ins>
      <w:ins w:id="1730" w:author="ly20230823" w:date="2023-08-24T14:00:38Z">
        <w:r>
          <w:rPr>
            <w:highlight w:val="none"/>
            <w:lang w:eastAsia="zh-CN"/>
            <w:rPrChange w:id="1731" w:author="ly20230823" w:date="2023-08-24T14:01:35Z">
              <w:rPr>
                <w:lang w:eastAsia="zh-CN"/>
              </w:rPr>
            </w:rPrChange>
          </w:rPr>
          <w:t>X</w:t>
        </w:r>
      </w:ins>
      <w:ins w:id="1733" w:author="ly20230823" w:date="2023-08-24T14:00:38Z">
        <w:r>
          <w:rPr>
            <w:highlight w:val="none"/>
            <w:rPrChange w:id="1734" w:author="ly20230823" w:date="2023-08-24T14:01:35Z">
              <w:rPr/>
            </w:rPrChange>
          </w:rPr>
          <w:t>: &lt;Solution Title&gt;</w:t>
        </w:r>
        <w:r>
          <w:rPr>
            <w:highlight w:val="none"/>
            <w:rPrChange w:id="1734" w:author="ly20230823" w:date="2023-08-24T14:01:35Z">
              <w:rPr/>
            </w:rPrChange>
          </w:rPr>
          <w:tab/>
        </w:r>
      </w:ins>
      <w:ins w:id="1736" w:author="ly20230823" w:date="2023-08-24T14:00:38Z">
        <w:r>
          <w:rPr>
            <w:highlight w:val="none"/>
            <w:rPrChange w:id="1737" w:author="ly20230823" w:date="2023-08-24T14:01:35Z">
              <w:rPr/>
            </w:rPrChange>
          </w:rPr>
          <w:fldChar w:fldCharType="begin"/>
        </w:r>
      </w:ins>
      <w:ins w:id="1739" w:author="ly20230823" w:date="2023-08-24T14:00:38Z">
        <w:r>
          <w:rPr>
            <w:highlight w:val="none"/>
            <w:rPrChange w:id="1740" w:author="ly20230823" w:date="2023-08-24T14:01:35Z">
              <w:rPr/>
            </w:rPrChange>
          </w:rPr>
          <w:instrText xml:space="preserve"> PAGEREF _Toc1792 \h </w:instrText>
        </w:r>
      </w:ins>
      <w:ins w:id="1742" w:author="ly20230823" w:date="2023-08-24T14:00:38Z">
        <w:r>
          <w:rPr>
            <w:highlight w:val="none"/>
            <w:rPrChange w:id="1743" w:author="ly20230823" w:date="2023-08-24T14:01:35Z">
              <w:rPr/>
            </w:rPrChange>
          </w:rPr>
          <w:fldChar w:fldCharType="separate"/>
        </w:r>
      </w:ins>
      <w:ins w:id="1745" w:author="ly20230823" w:date="2023-08-24T14:00:38Z">
        <w:r>
          <w:rPr>
            <w:highlight w:val="none"/>
            <w:rPrChange w:id="1746" w:author="ly20230823" w:date="2023-08-24T14:01:35Z">
              <w:rPr/>
            </w:rPrChange>
          </w:rPr>
          <w:t>8</w:t>
        </w:r>
      </w:ins>
      <w:ins w:id="1748" w:author="ly20230823" w:date="2023-08-24T14:00:38Z">
        <w:r>
          <w:rPr>
            <w:highlight w:val="none"/>
            <w:rPrChange w:id="1749" w:author="ly20230823" w:date="2023-08-24T14:01:35Z">
              <w:rPr/>
            </w:rPrChange>
          </w:rPr>
          <w:fldChar w:fldCharType="end"/>
        </w:r>
      </w:ins>
    </w:p>
    <w:p>
      <w:pPr>
        <w:pStyle w:val="18"/>
        <w:tabs>
          <w:tab w:val="right" w:pos="2000"/>
          <w:tab w:val="right" w:leader="dot" w:pos="9641"/>
          <w:tab w:val="clear" w:pos="9639"/>
        </w:tabs>
        <w:rPr>
          <w:ins w:id="1751" w:author="ly20230823" w:date="2023-08-24T14:00:38Z"/>
          <w:highlight w:val="none"/>
          <w:rPrChange w:id="1752" w:author="ly20230823" w:date="2023-08-24T14:01:35Z">
            <w:rPr>
              <w:ins w:id="1753" w:author="ly20230823" w:date="2023-08-24T14:00:38Z"/>
            </w:rPr>
          </w:rPrChange>
        </w:rPr>
      </w:pPr>
      <w:ins w:id="1754" w:author="ly20230823" w:date="2023-08-24T14:00:38Z">
        <w:r>
          <w:rPr>
            <w:rFonts w:hint="eastAsia" w:eastAsia="宋体"/>
            <w:highlight w:val="none"/>
            <w:lang w:val="en-US" w:eastAsia="zh-CN"/>
            <w:rPrChange w:id="1755" w:author="ly20230823" w:date="2023-08-24T14:01:35Z">
              <w:rPr>
                <w:rFonts w:hint="eastAsia" w:eastAsia="宋体"/>
                <w:lang w:val="en-US" w:eastAsia="zh-CN"/>
              </w:rPr>
            </w:rPrChange>
          </w:rPr>
          <w:t>8</w:t>
        </w:r>
      </w:ins>
      <w:ins w:id="1757" w:author="ly20230823" w:date="2023-08-24T14:00:38Z">
        <w:r>
          <w:rPr>
            <w:highlight w:val="none"/>
            <w:rPrChange w:id="1758" w:author="ly20230823" w:date="2023-08-24T14:01:35Z">
              <w:rPr/>
            </w:rPrChange>
          </w:rPr>
          <w:t>.</w:t>
        </w:r>
      </w:ins>
      <w:ins w:id="1760" w:author="ly20230823" w:date="2023-08-24T14:00:38Z">
        <w:r>
          <w:rPr>
            <w:rFonts w:hint="eastAsia"/>
            <w:highlight w:val="none"/>
            <w:rPrChange w:id="1761" w:author="ly20230823" w:date="2023-08-24T14:01:35Z">
              <w:rPr>
                <w:rFonts w:hint="eastAsia"/>
              </w:rPr>
            </w:rPrChange>
          </w:rPr>
          <w:t>X</w:t>
        </w:r>
      </w:ins>
      <w:ins w:id="1763" w:author="ly20230823" w:date="2023-08-24T14:00:38Z">
        <w:r>
          <w:rPr>
            <w:highlight w:val="none"/>
            <w:rPrChange w:id="1764" w:author="ly20230823" w:date="2023-08-24T14:01:35Z">
              <w:rPr/>
            </w:rPrChange>
          </w:rPr>
          <w:t>.1</w:t>
        </w:r>
      </w:ins>
      <w:ins w:id="1766" w:author="ly20230823" w:date="2023-08-24T14:00:38Z">
        <w:r>
          <w:rPr>
            <w:rFonts w:hint="eastAsia"/>
            <w:highlight w:val="none"/>
            <w:rPrChange w:id="1767" w:author="ly20230823" w:date="2023-08-24T14:01:35Z">
              <w:rPr>
                <w:rFonts w:hint="eastAsia"/>
              </w:rPr>
            </w:rPrChange>
          </w:rPr>
          <w:tab/>
        </w:r>
      </w:ins>
      <w:ins w:id="1769" w:author="ly20230823" w:date="2023-08-24T14:00:38Z">
        <w:r>
          <w:rPr>
            <w:rFonts w:hint="eastAsia"/>
            <w:highlight w:val="none"/>
            <w:rPrChange w:id="1770" w:author="ly20230823" w:date="2023-08-24T14:01:35Z">
              <w:rPr>
                <w:rFonts w:hint="eastAsia"/>
              </w:rPr>
            </w:rPrChange>
          </w:rPr>
          <w:t>Description</w:t>
        </w:r>
      </w:ins>
      <w:ins w:id="1772" w:author="ly20230823" w:date="2023-08-24T14:00:38Z">
        <w:r>
          <w:rPr>
            <w:highlight w:val="none"/>
            <w:rPrChange w:id="1773" w:author="ly20230823" w:date="2023-08-24T14:01:35Z">
              <w:rPr/>
            </w:rPrChange>
          </w:rPr>
          <w:tab/>
        </w:r>
      </w:ins>
      <w:ins w:id="1775" w:author="ly20230823" w:date="2023-08-24T14:00:38Z">
        <w:r>
          <w:rPr>
            <w:highlight w:val="none"/>
            <w:rPrChange w:id="1776" w:author="ly20230823" w:date="2023-08-24T14:01:35Z">
              <w:rPr/>
            </w:rPrChange>
          </w:rPr>
          <w:fldChar w:fldCharType="begin"/>
        </w:r>
      </w:ins>
      <w:ins w:id="1778" w:author="ly20230823" w:date="2023-08-24T14:00:38Z">
        <w:r>
          <w:rPr>
            <w:highlight w:val="none"/>
            <w:rPrChange w:id="1779" w:author="ly20230823" w:date="2023-08-24T14:01:35Z">
              <w:rPr/>
            </w:rPrChange>
          </w:rPr>
          <w:instrText xml:space="preserve"> PAGEREF _Toc15175 \h </w:instrText>
        </w:r>
      </w:ins>
      <w:ins w:id="1781" w:author="ly20230823" w:date="2023-08-24T14:00:38Z">
        <w:r>
          <w:rPr>
            <w:highlight w:val="none"/>
            <w:rPrChange w:id="1782" w:author="ly20230823" w:date="2023-08-24T14:01:35Z">
              <w:rPr/>
            </w:rPrChange>
          </w:rPr>
          <w:fldChar w:fldCharType="separate"/>
        </w:r>
      </w:ins>
      <w:ins w:id="1784" w:author="ly20230823" w:date="2023-08-24T14:00:38Z">
        <w:r>
          <w:rPr>
            <w:highlight w:val="none"/>
            <w:rPrChange w:id="1785" w:author="ly20230823" w:date="2023-08-24T14:01:35Z">
              <w:rPr/>
            </w:rPrChange>
          </w:rPr>
          <w:t>8</w:t>
        </w:r>
      </w:ins>
      <w:ins w:id="1787" w:author="ly20230823" w:date="2023-08-24T14:00:38Z">
        <w:r>
          <w:rPr>
            <w:highlight w:val="none"/>
            <w:rPrChange w:id="1788" w:author="ly20230823" w:date="2023-08-24T14:01:35Z">
              <w:rPr/>
            </w:rPrChange>
          </w:rPr>
          <w:fldChar w:fldCharType="end"/>
        </w:r>
      </w:ins>
    </w:p>
    <w:p>
      <w:pPr>
        <w:pStyle w:val="18"/>
        <w:tabs>
          <w:tab w:val="right" w:pos="2000"/>
          <w:tab w:val="right" w:leader="dot" w:pos="9641"/>
          <w:tab w:val="clear" w:pos="9639"/>
        </w:tabs>
        <w:rPr>
          <w:ins w:id="1790" w:author="ly20230823" w:date="2023-08-24T14:00:38Z"/>
          <w:highlight w:val="none"/>
          <w:rPrChange w:id="1791" w:author="ly20230823" w:date="2023-08-24T14:01:35Z">
            <w:rPr>
              <w:ins w:id="1792" w:author="ly20230823" w:date="2023-08-24T14:00:38Z"/>
            </w:rPr>
          </w:rPrChange>
        </w:rPr>
      </w:pPr>
      <w:ins w:id="1793" w:author="ly20230823" w:date="2023-08-24T14:00:38Z">
        <w:r>
          <w:rPr>
            <w:rFonts w:hint="eastAsia" w:eastAsia="宋体"/>
            <w:highlight w:val="none"/>
            <w:lang w:val="en-US" w:eastAsia="zh-CN"/>
            <w:rPrChange w:id="1794" w:author="ly20230823" w:date="2023-08-24T14:01:35Z">
              <w:rPr>
                <w:rFonts w:hint="eastAsia" w:eastAsia="宋体"/>
                <w:lang w:val="en-US" w:eastAsia="zh-CN"/>
              </w:rPr>
            </w:rPrChange>
          </w:rPr>
          <w:t>8</w:t>
        </w:r>
      </w:ins>
      <w:ins w:id="1796" w:author="ly20230823" w:date="2023-08-24T14:00:38Z">
        <w:r>
          <w:rPr>
            <w:highlight w:val="none"/>
            <w:rPrChange w:id="1797" w:author="ly20230823" w:date="2023-08-24T14:01:35Z">
              <w:rPr/>
            </w:rPrChange>
          </w:rPr>
          <w:t>.X.2</w:t>
        </w:r>
      </w:ins>
      <w:ins w:id="1799" w:author="ly20230823" w:date="2023-08-24T14:00:38Z">
        <w:r>
          <w:rPr>
            <w:highlight w:val="none"/>
            <w:rPrChange w:id="1800" w:author="ly20230823" w:date="2023-08-24T14:01:35Z">
              <w:rPr/>
            </w:rPrChange>
          </w:rPr>
          <w:tab/>
        </w:r>
      </w:ins>
      <w:ins w:id="1802" w:author="ly20230823" w:date="2023-08-24T14:00:38Z">
        <w:r>
          <w:rPr>
            <w:highlight w:val="none"/>
            <w:rPrChange w:id="1803" w:author="ly20230823" w:date="2023-08-24T14:01:35Z">
              <w:rPr/>
            </w:rPrChange>
          </w:rPr>
          <w:t>Procedures</w:t>
        </w:r>
        <w:r>
          <w:rPr>
            <w:highlight w:val="none"/>
            <w:rPrChange w:id="1803" w:author="ly20230823" w:date="2023-08-24T14:01:35Z">
              <w:rPr/>
            </w:rPrChange>
          </w:rPr>
          <w:tab/>
        </w:r>
      </w:ins>
      <w:ins w:id="1805" w:author="ly20230823" w:date="2023-08-24T14:00:38Z">
        <w:r>
          <w:rPr>
            <w:highlight w:val="none"/>
            <w:rPrChange w:id="1806" w:author="ly20230823" w:date="2023-08-24T14:01:35Z">
              <w:rPr/>
            </w:rPrChange>
          </w:rPr>
          <w:fldChar w:fldCharType="begin"/>
        </w:r>
      </w:ins>
      <w:ins w:id="1808" w:author="ly20230823" w:date="2023-08-24T14:00:38Z">
        <w:r>
          <w:rPr>
            <w:highlight w:val="none"/>
            <w:rPrChange w:id="1809" w:author="ly20230823" w:date="2023-08-24T14:01:35Z">
              <w:rPr/>
            </w:rPrChange>
          </w:rPr>
          <w:instrText xml:space="preserve"> PAGEREF _Toc28555 \h </w:instrText>
        </w:r>
      </w:ins>
      <w:ins w:id="1811" w:author="ly20230823" w:date="2023-08-24T14:00:38Z">
        <w:r>
          <w:rPr>
            <w:highlight w:val="none"/>
            <w:rPrChange w:id="1812" w:author="ly20230823" w:date="2023-08-24T14:01:35Z">
              <w:rPr/>
            </w:rPrChange>
          </w:rPr>
          <w:fldChar w:fldCharType="separate"/>
        </w:r>
      </w:ins>
      <w:ins w:id="1814" w:author="ly20230823" w:date="2023-08-24T14:00:38Z">
        <w:r>
          <w:rPr>
            <w:highlight w:val="none"/>
            <w:rPrChange w:id="1815" w:author="ly20230823" w:date="2023-08-24T14:01:35Z">
              <w:rPr/>
            </w:rPrChange>
          </w:rPr>
          <w:t>8</w:t>
        </w:r>
      </w:ins>
      <w:ins w:id="1817" w:author="ly20230823" w:date="2023-08-24T14:00:38Z">
        <w:r>
          <w:rPr>
            <w:highlight w:val="none"/>
            <w:rPrChange w:id="1818" w:author="ly20230823" w:date="2023-08-24T14:01:35Z">
              <w:rPr/>
            </w:rPrChange>
          </w:rPr>
          <w:fldChar w:fldCharType="end"/>
        </w:r>
      </w:ins>
    </w:p>
    <w:p>
      <w:pPr>
        <w:pStyle w:val="18"/>
        <w:tabs>
          <w:tab w:val="right" w:pos="2000"/>
          <w:tab w:val="right" w:leader="dot" w:pos="9641"/>
          <w:tab w:val="clear" w:pos="9639"/>
        </w:tabs>
        <w:rPr>
          <w:ins w:id="1820" w:author="ly20230823" w:date="2023-08-24T14:00:38Z"/>
          <w:highlight w:val="none"/>
          <w:rPrChange w:id="1821" w:author="ly20230823" w:date="2023-08-24T14:01:35Z">
            <w:rPr>
              <w:ins w:id="1822" w:author="ly20230823" w:date="2023-08-24T14:00:38Z"/>
            </w:rPr>
          </w:rPrChange>
        </w:rPr>
      </w:pPr>
      <w:ins w:id="1823" w:author="ly20230823" w:date="2023-08-24T14:00:38Z">
        <w:r>
          <w:rPr>
            <w:rFonts w:hint="eastAsia"/>
            <w:highlight w:val="none"/>
            <w:lang w:val="en-US" w:eastAsia="zh-CN"/>
            <w:rPrChange w:id="1824" w:author="ly20230823" w:date="2023-08-24T14:01:35Z">
              <w:rPr>
                <w:rFonts w:hint="eastAsia"/>
                <w:lang w:val="en-US" w:eastAsia="zh-CN"/>
              </w:rPr>
            </w:rPrChange>
          </w:rPr>
          <w:t>8</w:t>
        </w:r>
      </w:ins>
      <w:ins w:id="1826" w:author="ly20230823" w:date="2023-08-24T14:00:38Z">
        <w:r>
          <w:rPr>
            <w:highlight w:val="none"/>
            <w:lang w:eastAsia="zh-CN"/>
            <w:rPrChange w:id="1827" w:author="ly20230823" w:date="2023-08-24T14:01:35Z">
              <w:rPr>
                <w:lang w:eastAsia="zh-CN"/>
              </w:rPr>
            </w:rPrChange>
          </w:rPr>
          <w:t>.X.3</w:t>
        </w:r>
      </w:ins>
      <w:ins w:id="1829" w:author="ly20230823" w:date="2023-08-24T14:00:38Z">
        <w:r>
          <w:rPr>
            <w:highlight w:val="none"/>
            <w:lang w:eastAsia="zh-CN"/>
            <w:rPrChange w:id="1830" w:author="ly20230823" w:date="2023-08-24T14:01:35Z">
              <w:rPr>
                <w:lang w:eastAsia="zh-CN"/>
              </w:rPr>
            </w:rPrChange>
          </w:rPr>
          <w:tab/>
        </w:r>
      </w:ins>
      <w:ins w:id="1832" w:author="ly20230823" w:date="2023-08-24T14:00:38Z">
        <w:r>
          <w:rPr>
            <w:highlight w:val="none"/>
            <w:rPrChange w:id="1833" w:author="ly20230823" w:date="2023-08-24T14:01:35Z">
              <w:rPr/>
            </w:rPrChange>
          </w:rPr>
          <w:t xml:space="preserve">Impacts on </w:t>
        </w:r>
      </w:ins>
      <w:ins w:id="1835" w:author="ly20230823" w:date="2023-08-24T14:00:38Z">
        <w:r>
          <w:rPr>
            <w:rFonts w:hint="eastAsia"/>
            <w:highlight w:val="none"/>
            <w:lang w:eastAsia="zh-CN"/>
            <w:rPrChange w:id="1836" w:author="ly20230823" w:date="2023-08-24T14:01:35Z">
              <w:rPr>
                <w:rFonts w:hint="eastAsia"/>
                <w:lang w:eastAsia="zh-CN"/>
              </w:rPr>
            </w:rPrChange>
          </w:rPr>
          <w:t>E</w:t>
        </w:r>
      </w:ins>
      <w:ins w:id="1838" w:author="ly20230823" w:date="2023-08-24T14:00:38Z">
        <w:r>
          <w:rPr>
            <w:highlight w:val="none"/>
            <w:rPrChange w:id="1839" w:author="ly20230823" w:date="2023-08-24T14:01:35Z">
              <w:rPr/>
            </w:rPrChange>
          </w:rPr>
          <w:t xml:space="preserve">xisting </w:t>
        </w:r>
      </w:ins>
      <w:ins w:id="1841" w:author="ly20230823" w:date="2023-08-24T14:00:38Z">
        <w:r>
          <w:rPr>
            <w:rFonts w:hint="eastAsia"/>
            <w:highlight w:val="none"/>
            <w:lang w:eastAsia="zh-CN"/>
            <w:rPrChange w:id="1842" w:author="ly20230823" w:date="2023-08-24T14:01:35Z">
              <w:rPr>
                <w:rFonts w:hint="eastAsia"/>
                <w:lang w:eastAsia="zh-CN"/>
              </w:rPr>
            </w:rPrChange>
          </w:rPr>
          <w:t>N</w:t>
        </w:r>
      </w:ins>
      <w:ins w:id="1844" w:author="ly20230823" w:date="2023-08-24T14:00:38Z">
        <w:r>
          <w:rPr>
            <w:highlight w:val="none"/>
            <w:rPrChange w:id="1845" w:author="ly20230823" w:date="2023-08-24T14:01:35Z">
              <w:rPr/>
            </w:rPrChange>
          </w:rPr>
          <w:t xml:space="preserve">odes and </w:t>
        </w:r>
      </w:ins>
      <w:ins w:id="1847" w:author="ly20230823" w:date="2023-08-24T14:00:38Z">
        <w:r>
          <w:rPr>
            <w:rFonts w:hint="eastAsia"/>
            <w:highlight w:val="none"/>
            <w:lang w:eastAsia="zh-CN"/>
            <w:rPrChange w:id="1848" w:author="ly20230823" w:date="2023-08-24T14:01:35Z">
              <w:rPr>
                <w:rFonts w:hint="eastAsia"/>
                <w:lang w:eastAsia="zh-CN"/>
              </w:rPr>
            </w:rPrChange>
          </w:rPr>
          <w:t>F</w:t>
        </w:r>
      </w:ins>
      <w:ins w:id="1850" w:author="ly20230823" w:date="2023-08-24T14:00:38Z">
        <w:r>
          <w:rPr>
            <w:highlight w:val="none"/>
            <w:rPrChange w:id="1851" w:author="ly20230823" w:date="2023-08-24T14:01:35Z">
              <w:rPr/>
            </w:rPrChange>
          </w:rPr>
          <w:t>unctionality</w:t>
        </w:r>
        <w:r>
          <w:rPr>
            <w:highlight w:val="none"/>
            <w:rPrChange w:id="1851" w:author="ly20230823" w:date="2023-08-24T14:01:35Z">
              <w:rPr/>
            </w:rPrChange>
          </w:rPr>
          <w:tab/>
        </w:r>
      </w:ins>
      <w:ins w:id="1853" w:author="ly20230823" w:date="2023-08-24T14:00:38Z">
        <w:r>
          <w:rPr>
            <w:highlight w:val="none"/>
            <w:rPrChange w:id="1854" w:author="ly20230823" w:date="2023-08-24T14:01:35Z">
              <w:rPr/>
            </w:rPrChange>
          </w:rPr>
          <w:fldChar w:fldCharType="begin"/>
        </w:r>
      </w:ins>
      <w:ins w:id="1856" w:author="ly20230823" w:date="2023-08-24T14:00:38Z">
        <w:r>
          <w:rPr>
            <w:highlight w:val="none"/>
            <w:rPrChange w:id="1857" w:author="ly20230823" w:date="2023-08-24T14:01:35Z">
              <w:rPr/>
            </w:rPrChange>
          </w:rPr>
          <w:instrText xml:space="preserve"> PAGEREF _Toc15589 \h </w:instrText>
        </w:r>
      </w:ins>
      <w:ins w:id="1859" w:author="ly20230823" w:date="2023-08-24T14:00:38Z">
        <w:r>
          <w:rPr>
            <w:highlight w:val="none"/>
            <w:rPrChange w:id="1860" w:author="ly20230823" w:date="2023-08-24T14:01:35Z">
              <w:rPr/>
            </w:rPrChange>
          </w:rPr>
          <w:fldChar w:fldCharType="separate"/>
        </w:r>
      </w:ins>
      <w:ins w:id="1862" w:author="ly20230823" w:date="2023-08-24T14:00:38Z">
        <w:r>
          <w:rPr>
            <w:highlight w:val="none"/>
            <w:rPrChange w:id="1863" w:author="ly20230823" w:date="2023-08-24T14:01:35Z">
              <w:rPr/>
            </w:rPrChange>
          </w:rPr>
          <w:t>8</w:t>
        </w:r>
      </w:ins>
      <w:ins w:id="1865" w:author="ly20230823" w:date="2023-08-24T14:00:38Z">
        <w:r>
          <w:rPr>
            <w:highlight w:val="none"/>
            <w:rPrChange w:id="1866" w:author="ly20230823" w:date="2023-08-24T14:01:35Z">
              <w:rPr/>
            </w:rPrChange>
          </w:rPr>
          <w:fldChar w:fldCharType="end"/>
        </w:r>
      </w:ins>
    </w:p>
    <w:p>
      <w:pPr>
        <w:pStyle w:val="20"/>
        <w:tabs>
          <w:tab w:val="right" w:pos="2000"/>
          <w:tab w:val="right" w:leader="dot" w:pos="9641"/>
          <w:tab w:val="clear" w:pos="9639"/>
        </w:tabs>
        <w:rPr>
          <w:ins w:id="1868" w:author="ly20230823" w:date="2023-08-24T14:00:38Z"/>
          <w:highlight w:val="none"/>
          <w:rPrChange w:id="1869" w:author="ly20230823" w:date="2023-08-24T14:01:35Z">
            <w:rPr>
              <w:ins w:id="1870" w:author="ly20230823" w:date="2023-08-24T14:00:38Z"/>
            </w:rPr>
          </w:rPrChange>
        </w:rPr>
      </w:pPr>
      <w:ins w:id="1871" w:author="ly20230823" w:date="2023-08-24T14:00:38Z">
        <w:r>
          <w:rPr>
            <w:rFonts w:hint="eastAsia"/>
            <w:highlight w:val="none"/>
            <w:lang w:val="en-US" w:eastAsia="zh-CN"/>
            <w:rPrChange w:id="1872" w:author="ly20230823" w:date="2023-08-24T14:01:35Z">
              <w:rPr>
                <w:rFonts w:hint="eastAsia"/>
                <w:lang w:val="en-US" w:eastAsia="zh-CN"/>
              </w:rPr>
            </w:rPrChange>
          </w:rPr>
          <w:t>9</w:t>
        </w:r>
      </w:ins>
      <w:ins w:id="1874" w:author="ly20230823" w:date="2023-08-24T14:00:38Z">
        <w:r>
          <w:rPr>
            <w:highlight w:val="none"/>
            <w:lang w:eastAsia="zh-CN"/>
            <w:rPrChange w:id="1875" w:author="ly20230823" w:date="2023-08-24T14:01:35Z">
              <w:rPr>
                <w:lang w:eastAsia="zh-CN"/>
              </w:rPr>
            </w:rPrChange>
          </w:rPr>
          <w:tab/>
        </w:r>
      </w:ins>
      <w:ins w:id="1877" w:author="ly20230823" w:date="2023-08-24T14:00:38Z">
        <w:r>
          <w:rPr>
            <w:highlight w:val="none"/>
            <w:lang w:eastAsia="zh-CN"/>
            <w:rPrChange w:id="1878" w:author="ly20230823" w:date="2023-08-24T14:01:35Z">
              <w:rPr>
                <w:lang w:eastAsia="zh-CN"/>
              </w:rPr>
            </w:rPrChange>
          </w:rPr>
          <w:t>Overall Evaluation</w:t>
        </w:r>
      </w:ins>
      <w:ins w:id="1880" w:author="ly20230823" w:date="2023-08-24T14:00:38Z">
        <w:r>
          <w:rPr>
            <w:highlight w:val="none"/>
            <w:rPrChange w:id="1881" w:author="ly20230823" w:date="2023-08-24T14:01:35Z">
              <w:rPr/>
            </w:rPrChange>
          </w:rPr>
          <w:tab/>
        </w:r>
      </w:ins>
      <w:ins w:id="1883" w:author="ly20230823" w:date="2023-08-24T14:00:38Z">
        <w:r>
          <w:rPr>
            <w:highlight w:val="none"/>
            <w:rPrChange w:id="1884" w:author="ly20230823" w:date="2023-08-24T14:01:35Z">
              <w:rPr/>
            </w:rPrChange>
          </w:rPr>
          <w:fldChar w:fldCharType="begin"/>
        </w:r>
      </w:ins>
      <w:ins w:id="1886" w:author="ly20230823" w:date="2023-08-24T14:00:38Z">
        <w:r>
          <w:rPr>
            <w:highlight w:val="none"/>
            <w:rPrChange w:id="1887" w:author="ly20230823" w:date="2023-08-24T14:01:35Z">
              <w:rPr/>
            </w:rPrChange>
          </w:rPr>
          <w:instrText xml:space="preserve"> PAGEREF _Toc15893 \h </w:instrText>
        </w:r>
      </w:ins>
      <w:ins w:id="1889" w:author="ly20230823" w:date="2023-08-24T14:00:38Z">
        <w:r>
          <w:rPr>
            <w:highlight w:val="none"/>
            <w:rPrChange w:id="1890" w:author="ly20230823" w:date="2023-08-24T14:01:35Z">
              <w:rPr/>
            </w:rPrChange>
          </w:rPr>
          <w:fldChar w:fldCharType="separate"/>
        </w:r>
      </w:ins>
      <w:ins w:id="1892" w:author="ly20230823" w:date="2023-08-24T14:00:38Z">
        <w:r>
          <w:rPr>
            <w:highlight w:val="none"/>
            <w:rPrChange w:id="1893" w:author="ly20230823" w:date="2023-08-24T14:01:35Z">
              <w:rPr/>
            </w:rPrChange>
          </w:rPr>
          <w:t>8</w:t>
        </w:r>
      </w:ins>
      <w:ins w:id="1895" w:author="ly20230823" w:date="2023-08-24T14:00:38Z">
        <w:r>
          <w:rPr>
            <w:highlight w:val="none"/>
            <w:rPrChange w:id="1896" w:author="ly20230823" w:date="2023-08-24T14:01:35Z">
              <w:rPr/>
            </w:rPrChange>
          </w:rPr>
          <w:fldChar w:fldCharType="end"/>
        </w:r>
      </w:ins>
    </w:p>
    <w:p>
      <w:pPr>
        <w:pStyle w:val="20"/>
        <w:tabs>
          <w:tab w:val="right" w:pos="2000"/>
          <w:tab w:val="right" w:leader="dot" w:pos="9641"/>
          <w:tab w:val="clear" w:pos="9639"/>
        </w:tabs>
        <w:rPr>
          <w:ins w:id="1898" w:author="ly20230823" w:date="2023-08-24T14:00:38Z"/>
          <w:highlight w:val="none"/>
          <w:rPrChange w:id="1899" w:author="ly20230823" w:date="2023-08-24T14:01:35Z">
            <w:rPr>
              <w:ins w:id="1900" w:author="ly20230823" w:date="2023-08-24T14:00:38Z"/>
            </w:rPr>
          </w:rPrChange>
        </w:rPr>
      </w:pPr>
      <w:ins w:id="1901" w:author="ly20230823" w:date="2023-08-24T14:00:38Z">
        <w:r>
          <w:rPr>
            <w:rFonts w:hint="eastAsia"/>
            <w:highlight w:val="none"/>
            <w:lang w:val="en-US" w:eastAsia="zh-CN"/>
            <w:rPrChange w:id="1902" w:author="ly20230823" w:date="2023-08-24T14:01:35Z">
              <w:rPr>
                <w:rFonts w:hint="eastAsia"/>
                <w:lang w:val="en-US" w:eastAsia="zh-CN"/>
              </w:rPr>
            </w:rPrChange>
          </w:rPr>
          <w:t>10</w:t>
        </w:r>
      </w:ins>
      <w:ins w:id="1904" w:author="ly20230823" w:date="2023-08-24T14:00:38Z">
        <w:r>
          <w:rPr>
            <w:highlight w:val="none"/>
            <w:lang w:eastAsia="zh-CN"/>
            <w:rPrChange w:id="1905" w:author="ly20230823" w:date="2023-08-24T14:01:35Z">
              <w:rPr>
                <w:lang w:eastAsia="zh-CN"/>
              </w:rPr>
            </w:rPrChange>
          </w:rPr>
          <w:tab/>
        </w:r>
      </w:ins>
      <w:ins w:id="1907" w:author="ly20230823" w:date="2023-08-24T14:00:38Z">
        <w:r>
          <w:rPr>
            <w:highlight w:val="none"/>
            <w:lang w:eastAsia="zh-CN"/>
            <w:rPrChange w:id="1908" w:author="ly20230823" w:date="2023-08-24T14:01:35Z">
              <w:rPr>
                <w:lang w:eastAsia="zh-CN"/>
              </w:rPr>
            </w:rPrChange>
          </w:rPr>
          <w:t>Deployment Guideline</w:t>
        </w:r>
      </w:ins>
      <w:ins w:id="1910" w:author="ly20230823" w:date="2023-08-24T14:00:38Z">
        <w:r>
          <w:rPr>
            <w:highlight w:val="none"/>
            <w:rPrChange w:id="1911" w:author="ly20230823" w:date="2023-08-24T14:01:35Z">
              <w:rPr/>
            </w:rPrChange>
          </w:rPr>
          <w:tab/>
        </w:r>
      </w:ins>
      <w:ins w:id="1913" w:author="ly20230823" w:date="2023-08-24T14:00:38Z">
        <w:r>
          <w:rPr>
            <w:highlight w:val="none"/>
            <w:rPrChange w:id="1914" w:author="ly20230823" w:date="2023-08-24T14:01:35Z">
              <w:rPr/>
            </w:rPrChange>
          </w:rPr>
          <w:fldChar w:fldCharType="begin"/>
        </w:r>
      </w:ins>
      <w:ins w:id="1916" w:author="ly20230823" w:date="2023-08-24T14:00:38Z">
        <w:r>
          <w:rPr>
            <w:highlight w:val="none"/>
            <w:rPrChange w:id="1917" w:author="ly20230823" w:date="2023-08-24T14:01:35Z">
              <w:rPr/>
            </w:rPrChange>
          </w:rPr>
          <w:instrText xml:space="preserve"> PAGEREF _Toc18365 \h </w:instrText>
        </w:r>
      </w:ins>
      <w:ins w:id="1919" w:author="ly20230823" w:date="2023-08-24T14:00:38Z">
        <w:r>
          <w:rPr>
            <w:highlight w:val="none"/>
            <w:rPrChange w:id="1920" w:author="ly20230823" w:date="2023-08-24T14:01:35Z">
              <w:rPr/>
            </w:rPrChange>
          </w:rPr>
          <w:fldChar w:fldCharType="separate"/>
        </w:r>
      </w:ins>
      <w:ins w:id="1922" w:author="ly20230823" w:date="2023-08-24T14:00:38Z">
        <w:r>
          <w:rPr>
            <w:highlight w:val="none"/>
            <w:rPrChange w:id="1923" w:author="ly20230823" w:date="2023-08-24T14:01:35Z">
              <w:rPr/>
            </w:rPrChange>
          </w:rPr>
          <w:t>8</w:t>
        </w:r>
      </w:ins>
      <w:ins w:id="1925" w:author="ly20230823" w:date="2023-08-24T14:00:38Z">
        <w:r>
          <w:rPr>
            <w:highlight w:val="none"/>
            <w:rPrChange w:id="1926" w:author="ly20230823" w:date="2023-08-24T14:01:35Z">
              <w:rPr/>
            </w:rPrChange>
          </w:rPr>
          <w:fldChar w:fldCharType="end"/>
        </w:r>
      </w:ins>
    </w:p>
    <w:p>
      <w:pPr>
        <w:pStyle w:val="20"/>
        <w:tabs>
          <w:tab w:val="right" w:pos="2000"/>
          <w:tab w:val="right" w:leader="dot" w:pos="9641"/>
          <w:tab w:val="clear" w:pos="9639"/>
        </w:tabs>
        <w:rPr>
          <w:ins w:id="1928" w:author="ly20230823" w:date="2023-08-24T14:00:38Z"/>
          <w:highlight w:val="none"/>
          <w:rPrChange w:id="1929" w:author="ly20230823" w:date="2023-08-24T14:01:35Z">
            <w:rPr>
              <w:ins w:id="1930" w:author="ly20230823" w:date="2023-08-24T14:00:38Z"/>
            </w:rPr>
          </w:rPrChange>
        </w:rPr>
      </w:pPr>
      <w:ins w:id="1931" w:author="ly20230823" w:date="2023-08-24T14:00:38Z">
        <w:r>
          <w:rPr>
            <w:rFonts w:hint="eastAsia" w:eastAsia="宋体"/>
            <w:highlight w:val="none"/>
            <w:lang w:val="en-US" w:eastAsia="zh-CN"/>
            <w:rPrChange w:id="1932" w:author="ly20230823" w:date="2023-08-24T14:01:35Z">
              <w:rPr>
                <w:rFonts w:hint="eastAsia" w:eastAsia="宋体"/>
                <w:lang w:val="en-US" w:eastAsia="zh-CN"/>
              </w:rPr>
            </w:rPrChange>
          </w:rPr>
          <w:t>11</w:t>
        </w:r>
      </w:ins>
      <w:ins w:id="1934" w:author="ly20230823" w:date="2023-08-24T14:00:38Z">
        <w:r>
          <w:rPr>
            <w:highlight w:val="none"/>
            <w:rPrChange w:id="1935" w:author="ly20230823" w:date="2023-08-24T14:01:35Z">
              <w:rPr/>
            </w:rPrChange>
          </w:rPr>
          <w:tab/>
        </w:r>
      </w:ins>
      <w:ins w:id="1937" w:author="ly20230823" w:date="2023-08-24T14:00:38Z">
        <w:r>
          <w:rPr>
            <w:highlight w:val="none"/>
            <w:rPrChange w:id="1938" w:author="ly20230823" w:date="2023-08-24T14:01:35Z">
              <w:rPr/>
            </w:rPrChange>
          </w:rPr>
          <w:t>Overall evaluation</w:t>
        </w:r>
        <w:r>
          <w:rPr>
            <w:highlight w:val="none"/>
            <w:rPrChange w:id="1938" w:author="ly20230823" w:date="2023-08-24T14:01:35Z">
              <w:rPr/>
            </w:rPrChange>
          </w:rPr>
          <w:tab/>
        </w:r>
      </w:ins>
      <w:ins w:id="1940" w:author="ly20230823" w:date="2023-08-24T14:00:38Z">
        <w:r>
          <w:rPr>
            <w:highlight w:val="none"/>
            <w:rPrChange w:id="1941" w:author="ly20230823" w:date="2023-08-24T14:01:35Z">
              <w:rPr/>
            </w:rPrChange>
          </w:rPr>
          <w:fldChar w:fldCharType="begin"/>
        </w:r>
      </w:ins>
      <w:ins w:id="1943" w:author="ly20230823" w:date="2023-08-24T14:00:38Z">
        <w:r>
          <w:rPr>
            <w:highlight w:val="none"/>
            <w:rPrChange w:id="1944" w:author="ly20230823" w:date="2023-08-24T14:01:35Z">
              <w:rPr/>
            </w:rPrChange>
          </w:rPr>
          <w:instrText xml:space="preserve"> PAGEREF _Toc26703 \h </w:instrText>
        </w:r>
      </w:ins>
      <w:ins w:id="1946" w:author="ly20230823" w:date="2023-08-24T14:00:38Z">
        <w:r>
          <w:rPr>
            <w:highlight w:val="none"/>
            <w:rPrChange w:id="1947" w:author="ly20230823" w:date="2023-08-24T14:01:35Z">
              <w:rPr/>
            </w:rPrChange>
          </w:rPr>
          <w:fldChar w:fldCharType="separate"/>
        </w:r>
      </w:ins>
      <w:ins w:id="1949" w:author="ly20230823" w:date="2023-08-24T14:00:38Z">
        <w:r>
          <w:rPr>
            <w:highlight w:val="none"/>
            <w:rPrChange w:id="1950" w:author="ly20230823" w:date="2023-08-24T14:01:35Z">
              <w:rPr/>
            </w:rPrChange>
          </w:rPr>
          <w:t>8</w:t>
        </w:r>
      </w:ins>
      <w:ins w:id="1952" w:author="ly20230823" w:date="2023-08-24T14:00:38Z">
        <w:r>
          <w:rPr>
            <w:highlight w:val="none"/>
            <w:rPrChange w:id="1953" w:author="ly20230823" w:date="2023-08-24T14:01:35Z">
              <w:rPr/>
            </w:rPrChange>
          </w:rPr>
          <w:fldChar w:fldCharType="end"/>
        </w:r>
      </w:ins>
    </w:p>
    <w:p>
      <w:pPr>
        <w:pStyle w:val="19"/>
        <w:tabs>
          <w:tab w:val="right" w:pos="2000"/>
          <w:tab w:val="right" w:leader="dot" w:pos="9641"/>
          <w:tab w:val="clear" w:pos="9639"/>
        </w:tabs>
        <w:rPr>
          <w:ins w:id="1955" w:author="ly20230823" w:date="2023-08-24T14:00:38Z"/>
          <w:highlight w:val="none"/>
          <w:rPrChange w:id="1956" w:author="ly20230823" w:date="2023-08-24T14:01:35Z">
            <w:rPr>
              <w:ins w:id="1957" w:author="ly20230823" w:date="2023-08-24T14:00:38Z"/>
            </w:rPr>
          </w:rPrChange>
        </w:rPr>
      </w:pPr>
      <w:ins w:id="1958" w:author="ly20230823" w:date="2023-08-24T14:00:38Z">
        <w:r>
          <w:rPr>
            <w:rFonts w:hint="eastAsia" w:eastAsia="宋体"/>
            <w:highlight w:val="none"/>
            <w:lang w:val="en-US" w:eastAsia="zh-CN"/>
            <w:rPrChange w:id="1959" w:author="ly20230823" w:date="2023-08-24T14:01:35Z">
              <w:rPr>
                <w:rFonts w:hint="eastAsia" w:eastAsia="宋体"/>
                <w:lang w:val="en-US" w:eastAsia="zh-CN"/>
              </w:rPr>
            </w:rPrChange>
          </w:rPr>
          <w:t>11.1</w:t>
        </w:r>
      </w:ins>
      <w:ins w:id="1961" w:author="ly20230823" w:date="2023-08-24T14:00:38Z">
        <w:r>
          <w:rPr>
            <w:rFonts w:hint="eastAsia" w:eastAsia="宋体"/>
            <w:highlight w:val="none"/>
            <w:lang w:val="en-US" w:eastAsia="zh-CN"/>
            <w:rPrChange w:id="1962" w:author="ly20230823" w:date="2023-08-24T14:01:35Z">
              <w:rPr>
                <w:rFonts w:hint="eastAsia" w:eastAsia="宋体"/>
                <w:lang w:val="en-US" w:eastAsia="zh-CN"/>
              </w:rPr>
            </w:rPrChange>
          </w:rPr>
          <w:tab/>
        </w:r>
      </w:ins>
      <w:ins w:id="1964" w:author="ly20230823" w:date="2023-08-24T14:00:38Z">
        <w:r>
          <w:rPr>
            <w:rFonts w:hint="eastAsia" w:eastAsia="宋体"/>
            <w:highlight w:val="none"/>
            <w:lang w:val="en-US" w:eastAsia="zh-CN"/>
            <w:rPrChange w:id="1965" w:author="ly20230823" w:date="2023-08-24T14:01:35Z">
              <w:rPr>
                <w:rFonts w:hint="eastAsia" w:eastAsia="宋体"/>
                <w:lang w:val="en-US" w:eastAsia="zh-CN"/>
              </w:rPr>
            </w:rPrChange>
          </w:rPr>
          <w:t>General</w:t>
        </w:r>
      </w:ins>
      <w:ins w:id="1967" w:author="ly20230823" w:date="2023-08-24T14:00:38Z">
        <w:r>
          <w:rPr>
            <w:highlight w:val="none"/>
            <w:rPrChange w:id="1968" w:author="ly20230823" w:date="2023-08-24T14:01:35Z">
              <w:rPr/>
            </w:rPrChange>
          </w:rPr>
          <w:tab/>
        </w:r>
      </w:ins>
      <w:ins w:id="1970" w:author="ly20230823" w:date="2023-08-24T14:00:38Z">
        <w:r>
          <w:rPr>
            <w:highlight w:val="none"/>
            <w:rPrChange w:id="1971" w:author="ly20230823" w:date="2023-08-24T14:01:35Z">
              <w:rPr/>
            </w:rPrChange>
          </w:rPr>
          <w:fldChar w:fldCharType="begin"/>
        </w:r>
      </w:ins>
      <w:ins w:id="1973" w:author="ly20230823" w:date="2023-08-24T14:00:38Z">
        <w:r>
          <w:rPr>
            <w:highlight w:val="none"/>
            <w:rPrChange w:id="1974" w:author="ly20230823" w:date="2023-08-24T14:01:35Z">
              <w:rPr/>
            </w:rPrChange>
          </w:rPr>
          <w:instrText xml:space="preserve"> PAGEREF _Toc24172 \h </w:instrText>
        </w:r>
      </w:ins>
      <w:ins w:id="1976" w:author="ly20230823" w:date="2023-08-24T14:00:38Z">
        <w:r>
          <w:rPr>
            <w:highlight w:val="none"/>
            <w:rPrChange w:id="1977" w:author="ly20230823" w:date="2023-08-24T14:01:35Z">
              <w:rPr/>
            </w:rPrChange>
          </w:rPr>
          <w:fldChar w:fldCharType="separate"/>
        </w:r>
      </w:ins>
      <w:ins w:id="1979" w:author="ly20230823" w:date="2023-08-24T14:00:38Z">
        <w:r>
          <w:rPr>
            <w:highlight w:val="none"/>
            <w:rPrChange w:id="1980" w:author="ly20230823" w:date="2023-08-24T14:01:35Z">
              <w:rPr/>
            </w:rPrChange>
          </w:rPr>
          <w:t>8</w:t>
        </w:r>
      </w:ins>
      <w:ins w:id="1982" w:author="ly20230823" w:date="2023-08-24T14:00:38Z">
        <w:r>
          <w:rPr>
            <w:highlight w:val="none"/>
            <w:rPrChange w:id="1983" w:author="ly20230823" w:date="2023-08-24T14:01:35Z">
              <w:rPr/>
            </w:rPrChange>
          </w:rPr>
          <w:fldChar w:fldCharType="end"/>
        </w:r>
      </w:ins>
    </w:p>
    <w:p>
      <w:pPr>
        <w:pStyle w:val="19"/>
        <w:tabs>
          <w:tab w:val="right" w:pos="2000"/>
          <w:tab w:val="right" w:leader="dot" w:pos="9641"/>
          <w:tab w:val="clear" w:pos="9639"/>
        </w:tabs>
        <w:rPr>
          <w:ins w:id="1985" w:author="ly20230823" w:date="2023-08-24T14:00:38Z"/>
          <w:highlight w:val="none"/>
          <w:rPrChange w:id="1986" w:author="ly20230823" w:date="2023-08-24T14:01:35Z">
            <w:rPr>
              <w:ins w:id="1987" w:author="ly20230823" w:date="2023-08-24T14:00:38Z"/>
            </w:rPr>
          </w:rPrChange>
        </w:rPr>
      </w:pPr>
      <w:ins w:id="1988" w:author="ly20230823" w:date="2023-08-24T14:00:38Z">
        <w:r>
          <w:rPr>
            <w:rFonts w:hint="eastAsia" w:eastAsia="宋体"/>
            <w:highlight w:val="none"/>
            <w:lang w:val="en-US" w:eastAsia="zh-CN"/>
            <w:rPrChange w:id="1989" w:author="ly20230823" w:date="2023-08-24T14:01:35Z">
              <w:rPr>
                <w:rFonts w:hint="eastAsia" w:eastAsia="宋体"/>
                <w:lang w:val="en-US" w:eastAsia="zh-CN"/>
              </w:rPr>
            </w:rPrChange>
          </w:rPr>
          <w:t>11</w:t>
        </w:r>
      </w:ins>
      <w:ins w:id="1991" w:author="ly20230823" w:date="2023-08-24T14:00:38Z">
        <w:r>
          <w:rPr>
            <w:highlight w:val="none"/>
            <w:rPrChange w:id="1992" w:author="ly20230823" w:date="2023-08-24T14:01:35Z">
              <w:rPr/>
            </w:rPrChange>
          </w:rPr>
          <w:t>.</w:t>
        </w:r>
      </w:ins>
      <w:ins w:id="1994" w:author="ly20230823" w:date="2023-08-24T14:00:38Z">
        <w:r>
          <w:rPr>
            <w:rFonts w:hint="eastAsia" w:eastAsia="宋体"/>
            <w:highlight w:val="none"/>
            <w:lang w:val="en-US" w:eastAsia="zh-CN"/>
            <w:rPrChange w:id="1995" w:author="ly20230823" w:date="2023-08-24T14:01:35Z">
              <w:rPr>
                <w:rFonts w:hint="eastAsia" w:eastAsia="宋体"/>
                <w:lang w:val="en-US" w:eastAsia="zh-CN"/>
              </w:rPr>
            </w:rPrChange>
          </w:rPr>
          <w:t>2</w:t>
        </w:r>
      </w:ins>
      <w:ins w:id="1997" w:author="ly20230823" w:date="2023-08-24T14:00:38Z">
        <w:r>
          <w:rPr>
            <w:highlight w:val="none"/>
            <w:rPrChange w:id="1998" w:author="ly20230823" w:date="2023-08-24T14:01:35Z">
              <w:rPr/>
            </w:rPrChange>
          </w:rPr>
          <w:tab/>
        </w:r>
      </w:ins>
      <w:ins w:id="2000" w:author="ly20230823" w:date="2023-08-24T14:00:38Z">
        <w:r>
          <w:rPr>
            <w:highlight w:val="none"/>
            <w:rPrChange w:id="2001" w:author="ly20230823" w:date="2023-08-24T14:01:35Z">
              <w:rPr/>
            </w:rPrChange>
          </w:rPr>
          <w:t>Solution evaluation</w:t>
        </w:r>
        <w:r>
          <w:rPr>
            <w:highlight w:val="none"/>
            <w:rPrChange w:id="2001" w:author="ly20230823" w:date="2023-08-24T14:01:35Z">
              <w:rPr/>
            </w:rPrChange>
          </w:rPr>
          <w:tab/>
        </w:r>
      </w:ins>
      <w:ins w:id="2003" w:author="ly20230823" w:date="2023-08-24T14:00:38Z">
        <w:r>
          <w:rPr>
            <w:highlight w:val="none"/>
            <w:rPrChange w:id="2004" w:author="ly20230823" w:date="2023-08-24T14:01:35Z">
              <w:rPr/>
            </w:rPrChange>
          </w:rPr>
          <w:fldChar w:fldCharType="begin"/>
        </w:r>
      </w:ins>
      <w:ins w:id="2006" w:author="ly20230823" w:date="2023-08-24T14:00:38Z">
        <w:r>
          <w:rPr>
            <w:highlight w:val="none"/>
            <w:rPrChange w:id="2007" w:author="ly20230823" w:date="2023-08-24T14:01:35Z">
              <w:rPr/>
            </w:rPrChange>
          </w:rPr>
          <w:instrText xml:space="preserve"> PAGEREF _Toc840 \h </w:instrText>
        </w:r>
      </w:ins>
      <w:ins w:id="2009" w:author="ly20230823" w:date="2023-08-24T14:00:38Z">
        <w:r>
          <w:rPr>
            <w:highlight w:val="none"/>
            <w:rPrChange w:id="2010" w:author="ly20230823" w:date="2023-08-24T14:01:35Z">
              <w:rPr/>
            </w:rPrChange>
          </w:rPr>
          <w:fldChar w:fldCharType="separate"/>
        </w:r>
      </w:ins>
      <w:ins w:id="2012" w:author="ly20230823" w:date="2023-08-24T14:00:38Z">
        <w:r>
          <w:rPr>
            <w:highlight w:val="none"/>
            <w:rPrChange w:id="2013" w:author="ly20230823" w:date="2023-08-24T14:01:35Z">
              <w:rPr/>
            </w:rPrChange>
          </w:rPr>
          <w:t>9</w:t>
        </w:r>
      </w:ins>
      <w:ins w:id="2015" w:author="ly20230823" w:date="2023-08-24T14:00:38Z">
        <w:r>
          <w:rPr>
            <w:highlight w:val="none"/>
            <w:rPrChange w:id="2016" w:author="ly20230823" w:date="2023-08-24T14:01:35Z">
              <w:rPr/>
            </w:rPrChange>
          </w:rPr>
          <w:fldChar w:fldCharType="end"/>
        </w:r>
      </w:ins>
    </w:p>
    <w:p>
      <w:pPr>
        <w:pStyle w:val="20"/>
        <w:tabs>
          <w:tab w:val="right" w:pos="2000"/>
          <w:tab w:val="right" w:leader="dot" w:pos="9641"/>
          <w:tab w:val="clear" w:pos="9639"/>
        </w:tabs>
        <w:rPr>
          <w:ins w:id="2018" w:author="ly20230823" w:date="2023-08-24T14:00:38Z"/>
          <w:highlight w:val="none"/>
          <w:rPrChange w:id="2019" w:author="ly20230823" w:date="2023-08-24T14:01:35Z">
            <w:rPr>
              <w:ins w:id="2020" w:author="ly20230823" w:date="2023-08-24T14:00:38Z"/>
            </w:rPr>
          </w:rPrChange>
        </w:rPr>
      </w:pPr>
      <w:ins w:id="2021" w:author="ly20230823" w:date="2023-08-24T14:00:38Z">
        <w:r>
          <w:rPr>
            <w:rFonts w:hint="eastAsia" w:eastAsia="宋体"/>
            <w:highlight w:val="none"/>
            <w:lang w:val="en-US" w:eastAsia="zh-CN"/>
            <w:rPrChange w:id="2022" w:author="ly20230823" w:date="2023-08-24T14:01:35Z">
              <w:rPr>
                <w:rFonts w:hint="eastAsia" w:eastAsia="宋体"/>
                <w:lang w:val="en-US" w:eastAsia="zh-CN"/>
              </w:rPr>
            </w:rPrChange>
          </w:rPr>
          <w:t>12</w:t>
        </w:r>
      </w:ins>
      <w:ins w:id="2024" w:author="ly20230823" w:date="2023-08-24T14:00:38Z">
        <w:r>
          <w:rPr>
            <w:highlight w:val="none"/>
            <w:rPrChange w:id="2025" w:author="ly20230823" w:date="2023-08-24T14:01:35Z">
              <w:rPr/>
            </w:rPrChange>
          </w:rPr>
          <w:tab/>
        </w:r>
      </w:ins>
      <w:ins w:id="2027" w:author="ly20230823" w:date="2023-08-24T14:00:38Z">
        <w:r>
          <w:rPr>
            <w:highlight w:val="none"/>
            <w:rPrChange w:id="2028" w:author="ly20230823" w:date="2023-08-24T14:01:35Z">
              <w:rPr/>
            </w:rPrChange>
          </w:rPr>
          <w:t>Conclusions</w:t>
        </w:r>
        <w:r>
          <w:rPr>
            <w:highlight w:val="none"/>
            <w:rPrChange w:id="2028" w:author="ly20230823" w:date="2023-08-24T14:01:35Z">
              <w:rPr/>
            </w:rPrChange>
          </w:rPr>
          <w:tab/>
        </w:r>
      </w:ins>
      <w:ins w:id="2030" w:author="ly20230823" w:date="2023-08-24T14:00:38Z">
        <w:r>
          <w:rPr>
            <w:highlight w:val="none"/>
            <w:rPrChange w:id="2031" w:author="ly20230823" w:date="2023-08-24T14:01:35Z">
              <w:rPr/>
            </w:rPrChange>
          </w:rPr>
          <w:fldChar w:fldCharType="begin"/>
        </w:r>
      </w:ins>
      <w:ins w:id="2033" w:author="ly20230823" w:date="2023-08-24T14:00:38Z">
        <w:r>
          <w:rPr>
            <w:highlight w:val="none"/>
            <w:rPrChange w:id="2034" w:author="ly20230823" w:date="2023-08-24T14:01:35Z">
              <w:rPr/>
            </w:rPrChange>
          </w:rPr>
          <w:instrText xml:space="preserve"> PAGEREF _Toc4872 \h </w:instrText>
        </w:r>
      </w:ins>
      <w:ins w:id="2036" w:author="ly20230823" w:date="2023-08-24T14:00:38Z">
        <w:r>
          <w:rPr>
            <w:highlight w:val="none"/>
            <w:rPrChange w:id="2037" w:author="ly20230823" w:date="2023-08-24T14:01:35Z">
              <w:rPr/>
            </w:rPrChange>
          </w:rPr>
          <w:fldChar w:fldCharType="separate"/>
        </w:r>
      </w:ins>
      <w:ins w:id="2039" w:author="ly20230823" w:date="2023-08-24T14:00:38Z">
        <w:r>
          <w:rPr>
            <w:highlight w:val="none"/>
            <w:rPrChange w:id="2040" w:author="ly20230823" w:date="2023-08-24T14:01:35Z">
              <w:rPr/>
            </w:rPrChange>
          </w:rPr>
          <w:t>9</w:t>
        </w:r>
      </w:ins>
      <w:ins w:id="2042" w:author="ly20230823" w:date="2023-08-24T14:00:38Z">
        <w:r>
          <w:rPr>
            <w:highlight w:val="none"/>
            <w:rPrChange w:id="2043" w:author="ly20230823" w:date="2023-08-24T14:01:35Z">
              <w:rPr/>
            </w:rPrChange>
          </w:rPr>
          <w:fldChar w:fldCharType="end"/>
        </w:r>
      </w:ins>
    </w:p>
    <w:p>
      <w:pPr>
        <w:pStyle w:val="76"/>
        <w:tabs>
          <w:tab w:val="right" w:leader="dot" w:pos="9641"/>
          <w:tab w:val="clear" w:pos="9639"/>
        </w:tabs>
        <w:rPr>
          <w:ins w:id="2045" w:author="ly20230823" w:date="2023-08-24T14:00:38Z"/>
          <w:highlight w:val="none"/>
          <w:rPrChange w:id="2046" w:author="ly20230823" w:date="2023-08-24T14:01:35Z">
            <w:rPr>
              <w:ins w:id="2047" w:author="ly20230823" w:date="2023-08-24T14:00:38Z"/>
            </w:rPr>
          </w:rPrChange>
        </w:rPr>
      </w:pPr>
      <w:ins w:id="2048" w:author="ly20230823" w:date="2023-08-24T14:00:38Z">
        <w:r>
          <w:rPr>
            <w:highlight w:val="none"/>
            <w:rPrChange w:id="2049" w:author="ly20230823" w:date="2023-08-24T14:01:35Z">
              <w:rPr/>
            </w:rPrChange>
          </w:rPr>
          <w:t>Annex A:</w:t>
        </w:r>
      </w:ins>
      <w:ins w:id="2051" w:author="ly20230823" w:date="2023-08-24T14:00:38Z">
        <w:r>
          <w:rPr>
            <w:highlight w:val="none"/>
            <w:rPrChange w:id="2052" w:author="ly20230823" w:date="2023-08-24T14:01:35Z">
              <w:rPr/>
            </w:rPrChange>
          </w:rPr>
          <w:t xml:space="preserve"> </w:t>
        </w:r>
      </w:ins>
      <w:ins w:id="2054" w:author="ly20230823" w:date="2023-08-24T14:00:38Z">
        <w:r>
          <w:rPr>
            <w:highlight w:val="none"/>
            <w:rPrChange w:id="2055" w:author="ly20230823" w:date="2023-08-24T14:01:35Z">
              <w:rPr/>
            </w:rPrChange>
          </w:rPr>
          <w:t>Change history</w:t>
        </w:r>
        <w:r>
          <w:rPr>
            <w:highlight w:val="none"/>
            <w:rPrChange w:id="2055" w:author="ly20230823" w:date="2023-08-24T14:01:35Z">
              <w:rPr/>
            </w:rPrChange>
          </w:rPr>
          <w:tab/>
        </w:r>
      </w:ins>
      <w:ins w:id="2057" w:author="ly20230823" w:date="2023-08-24T14:00:38Z">
        <w:r>
          <w:rPr>
            <w:highlight w:val="none"/>
            <w:rPrChange w:id="2058" w:author="ly20230823" w:date="2023-08-24T14:01:35Z">
              <w:rPr/>
            </w:rPrChange>
          </w:rPr>
          <w:fldChar w:fldCharType="begin"/>
        </w:r>
      </w:ins>
      <w:ins w:id="2060" w:author="ly20230823" w:date="2023-08-24T14:00:38Z">
        <w:r>
          <w:rPr>
            <w:highlight w:val="none"/>
            <w:rPrChange w:id="2061" w:author="ly20230823" w:date="2023-08-24T14:01:35Z">
              <w:rPr/>
            </w:rPrChange>
          </w:rPr>
          <w:instrText xml:space="preserve"> PAGEREF _Toc27904 \h </w:instrText>
        </w:r>
      </w:ins>
      <w:ins w:id="2063" w:author="ly20230823" w:date="2023-08-24T14:00:38Z">
        <w:r>
          <w:rPr>
            <w:highlight w:val="none"/>
            <w:rPrChange w:id="2064" w:author="ly20230823" w:date="2023-08-24T14:01:35Z">
              <w:rPr/>
            </w:rPrChange>
          </w:rPr>
          <w:fldChar w:fldCharType="separate"/>
        </w:r>
      </w:ins>
      <w:ins w:id="2066" w:author="ly20230823" w:date="2023-08-24T14:00:38Z">
        <w:r>
          <w:rPr>
            <w:highlight w:val="none"/>
            <w:rPrChange w:id="2067" w:author="ly20230823" w:date="2023-08-24T14:01:35Z">
              <w:rPr/>
            </w:rPrChange>
          </w:rPr>
          <w:t>9</w:t>
        </w:r>
      </w:ins>
      <w:ins w:id="2069" w:author="ly20230823" w:date="2023-08-24T14:00:38Z">
        <w:r>
          <w:rPr>
            <w:highlight w:val="none"/>
            <w:rPrChange w:id="2070" w:author="ly20230823" w:date="2023-08-24T14:01:35Z">
              <w:rPr/>
            </w:rPrChange>
          </w:rPr>
          <w:fldChar w:fldCharType="end"/>
        </w:r>
      </w:ins>
    </w:p>
    <w:p>
      <w:pPr>
        <w:rPr>
          <w:highlight w:val="none"/>
          <w:rPrChange w:id="2072" w:author="ly20230823" w:date="2023-08-24T14:01:35Z">
            <w:rPr/>
          </w:rPrChange>
        </w:rPr>
      </w:pPr>
      <w:r>
        <w:rPr>
          <w:highlight w:val="none"/>
          <w:rPrChange w:id="2073" w:author="ly20230823" w:date="2023-08-24T14:01:35Z">
            <w:rPr/>
          </w:rPrChange>
        </w:rPr>
        <w:fldChar w:fldCharType="end"/>
      </w:r>
    </w:p>
    <w:p>
      <w:pPr>
        <w:pStyle w:val="128"/>
        <w:rPr>
          <w:highlight w:val="none"/>
          <w:rPrChange w:id="2074" w:author="ly20230823" w:date="2023-08-24T14:01:35Z">
            <w:rPr/>
          </w:rPrChange>
        </w:rPr>
      </w:pPr>
      <w:r>
        <w:rPr>
          <w:highlight w:val="none"/>
          <w:rPrChange w:id="2075" w:author="ly20230823" w:date="2023-08-24T14:01:35Z">
            <w:rPr/>
          </w:rPrChange>
        </w:rPr>
        <w:br w:type="page"/>
      </w:r>
    </w:p>
    <w:p>
      <w:pPr>
        <w:pStyle w:val="3"/>
        <w:rPr>
          <w:highlight w:val="none"/>
          <w:rPrChange w:id="2076" w:author="ly20230823" w:date="2023-08-24T14:01:35Z">
            <w:rPr/>
          </w:rPrChange>
        </w:rPr>
      </w:pPr>
      <w:bookmarkStart w:id="18" w:name="foreword"/>
      <w:bookmarkEnd w:id="18"/>
      <w:bookmarkStart w:id="19" w:name="_Toc3462"/>
      <w:bookmarkStart w:id="20" w:name="_Toc12120"/>
      <w:r>
        <w:rPr>
          <w:highlight w:val="none"/>
          <w:rPrChange w:id="2077" w:author="ly20230823" w:date="2023-08-24T14:01:35Z">
            <w:rPr/>
          </w:rPrChange>
        </w:rPr>
        <w:t>Foreword</w:t>
      </w:r>
      <w:bookmarkEnd w:id="19"/>
      <w:bookmarkEnd w:id="20"/>
    </w:p>
    <w:p>
      <w:pPr>
        <w:rPr>
          <w:highlight w:val="none"/>
          <w:rPrChange w:id="2078" w:author="ly20230823" w:date="2023-08-24T14:01:35Z">
            <w:rPr/>
          </w:rPrChange>
        </w:rPr>
      </w:pPr>
      <w:r>
        <w:rPr>
          <w:highlight w:val="none"/>
          <w:rPrChange w:id="2079" w:author="ly20230823" w:date="2023-08-24T14:01:35Z">
            <w:rPr/>
          </w:rPrChange>
        </w:rPr>
        <w:t xml:space="preserve">This Technical </w:t>
      </w:r>
      <w:bookmarkStart w:id="21" w:name="spectype3"/>
      <w:r>
        <w:rPr>
          <w:highlight w:val="none"/>
          <w:rPrChange w:id="2080" w:author="ly20230823" w:date="2023-08-24T14:01:35Z">
            <w:rPr>
              <w:highlight w:val="yellow"/>
            </w:rPr>
          </w:rPrChange>
        </w:rPr>
        <w:t>Report</w:t>
      </w:r>
      <w:bookmarkEnd w:id="21"/>
      <w:r>
        <w:rPr>
          <w:highlight w:val="none"/>
          <w:rPrChange w:id="2081" w:author="ly20230823" w:date="2023-08-24T14:01:35Z">
            <w:rPr/>
          </w:rPrChange>
        </w:rPr>
        <w:t xml:space="preserve"> has been produced by the 3rd Generation Partnership Project (3GPP).</w:t>
      </w:r>
    </w:p>
    <w:p>
      <w:pPr>
        <w:rPr>
          <w:highlight w:val="none"/>
          <w:rPrChange w:id="2082" w:author="ly20230823" w:date="2023-08-24T14:01:35Z">
            <w:rPr/>
          </w:rPrChange>
        </w:rPr>
      </w:pPr>
      <w:r>
        <w:rPr>
          <w:highlight w:val="none"/>
          <w:rPrChange w:id="2083" w:author="ly20230823" w:date="2023-08-24T14:01:35Z">
            <w:rPr/>
          </w:rPrChange>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rPr>
          <w:highlight w:val="none"/>
          <w:rPrChange w:id="2084" w:author="ly20230823" w:date="2023-08-24T14:01:35Z">
            <w:rPr/>
          </w:rPrChange>
        </w:rPr>
      </w:pPr>
      <w:r>
        <w:rPr>
          <w:highlight w:val="none"/>
          <w:rPrChange w:id="2085" w:author="ly20230823" w:date="2023-08-24T14:01:35Z">
            <w:rPr/>
          </w:rPrChange>
        </w:rPr>
        <w:t>Version x.y.z</w:t>
      </w:r>
    </w:p>
    <w:p>
      <w:pPr>
        <w:pStyle w:val="110"/>
        <w:rPr>
          <w:highlight w:val="none"/>
          <w:rPrChange w:id="2086" w:author="ly20230823" w:date="2023-08-24T14:01:35Z">
            <w:rPr/>
          </w:rPrChange>
        </w:rPr>
      </w:pPr>
      <w:r>
        <w:rPr>
          <w:highlight w:val="none"/>
          <w:rPrChange w:id="2087" w:author="ly20230823" w:date="2023-08-24T14:01:35Z">
            <w:rPr/>
          </w:rPrChange>
        </w:rPr>
        <w:t>where:</w:t>
      </w:r>
    </w:p>
    <w:p>
      <w:pPr>
        <w:pStyle w:val="121"/>
        <w:outlineLvl w:val="0"/>
        <w:rPr>
          <w:highlight w:val="none"/>
          <w:rPrChange w:id="2088" w:author="ly20230823" w:date="2023-08-24T14:01:35Z">
            <w:rPr/>
          </w:rPrChange>
        </w:rPr>
      </w:pPr>
      <w:r>
        <w:rPr>
          <w:highlight w:val="none"/>
          <w:rPrChange w:id="2089" w:author="ly20230823" w:date="2023-08-24T14:01:35Z">
            <w:rPr/>
          </w:rPrChange>
        </w:rPr>
        <w:t>x</w:t>
      </w:r>
      <w:r>
        <w:rPr>
          <w:highlight w:val="none"/>
          <w:rPrChange w:id="2090" w:author="ly20230823" w:date="2023-08-24T14:01:35Z">
            <w:rPr/>
          </w:rPrChange>
        </w:rPr>
        <w:tab/>
      </w:r>
      <w:r>
        <w:rPr>
          <w:highlight w:val="none"/>
          <w:rPrChange w:id="2091" w:author="ly20230823" w:date="2023-08-24T14:01:35Z">
            <w:rPr/>
          </w:rPrChange>
        </w:rPr>
        <w:t>the first digit:</w:t>
      </w:r>
    </w:p>
    <w:p>
      <w:pPr>
        <w:pStyle w:val="122"/>
        <w:rPr>
          <w:highlight w:val="none"/>
          <w:rPrChange w:id="2092" w:author="ly20230823" w:date="2023-08-24T14:01:35Z">
            <w:rPr/>
          </w:rPrChange>
        </w:rPr>
      </w:pPr>
      <w:r>
        <w:rPr>
          <w:highlight w:val="none"/>
          <w:rPrChange w:id="2093" w:author="ly20230823" w:date="2023-08-24T14:01:35Z">
            <w:rPr/>
          </w:rPrChange>
        </w:rPr>
        <w:t>1</w:t>
      </w:r>
      <w:r>
        <w:rPr>
          <w:highlight w:val="none"/>
          <w:rPrChange w:id="2094" w:author="ly20230823" w:date="2023-08-24T14:01:35Z">
            <w:rPr/>
          </w:rPrChange>
        </w:rPr>
        <w:tab/>
      </w:r>
      <w:r>
        <w:rPr>
          <w:highlight w:val="none"/>
          <w:rPrChange w:id="2095" w:author="ly20230823" w:date="2023-08-24T14:01:35Z">
            <w:rPr/>
          </w:rPrChange>
        </w:rPr>
        <w:t>presented to TSG for information;</w:t>
      </w:r>
    </w:p>
    <w:p>
      <w:pPr>
        <w:pStyle w:val="122"/>
        <w:rPr>
          <w:highlight w:val="none"/>
          <w:rPrChange w:id="2096" w:author="ly20230823" w:date="2023-08-24T14:01:35Z">
            <w:rPr/>
          </w:rPrChange>
        </w:rPr>
      </w:pPr>
      <w:r>
        <w:rPr>
          <w:highlight w:val="none"/>
          <w:rPrChange w:id="2097" w:author="ly20230823" w:date="2023-08-24T14:01:35Z">
            <w:rPr/>
          </w:rPrChange>
        </w:rPr>
        <w:t>2</w:t>
      </w:r>
      <w:r>
        <w:rPr>
          <w:highlight w:val="none"/>
          <w:rPrChange w:id="2098" w:author="ly20230823" w:date="2023-08-24T14:01:35Z">
            <w:rPr/>
          </w:rPrChange>
        </w:rPr>
        <w:tab/>
      </w:r>
      <w:r>
        <w:rPr>
          <w:highlight w:val="none"/>
          <w:rPrChange w:id="2099" w:author="ly20230823" w:date="2023-08-24T14:01:35Z">
            <w:rPr/>
          </w:rPrChange>
        </w:rPr>
        <w:t>presented to TSG for approval;</w:t>
      </w:r>
    </w:p>
    <w:p>
      <w:pPr>
        <w:pStyle w:val="122"/>
        <w:rPr>
          <w:highlight w:val="none"/>
          <w:rPrChange w:id="2100" w:author="ly20230823" w:date="2023-08-24T14:01:35Z">
            <w:rPr/>
          </w:rPrChange>
        </w:rPr>
      </w:pPr>
      <w:r>
        <w:rPr>
          <w:highlight w:val="none"/>
          <w:rPrChange w:id="2101" w:author="ly20230823" w:date="2023-08-24T14:01:35Z">
            <w:rPr/>
          </w:rPrChange>
        </w:rPr>
        <w:t>3</w:t>
      </w:r>
      <w:r>
        <w:rPr>
          <w:highlight w:val="none"/>
          <w:rPrChange w:id="2102" w:author="ly20230823" w:date="2023-08-24T14:01:35Z">
            <w:rPr/>
          </w:rPrChange>
        </w:rPr>
        <w:tab/>
      </w:r>
      <w:r>
        <w:rPr>
          <w:highlight w:val="none"/>
          <w:rPrChange w:id="2103" w:author="ly20230823" w:date="2023-08-24T14:01:35Z">
            <w:rPr/>
          </w:rPrChange>
        </w:rPr>
        <w:t>or greater indicates TSG approved document under change control.</w:t>
      </w:r>
    </w:p>
    <w:p>
      <w:pPr>
        <w:pStyle w:val="121"/>
        <w:rPr>
          <w:highlight w:val="none"/>
          <w:rPrChange w:id="2104" w:author="ly20230823" w:date="2023-08-24T14:01:35Z">
            <w:rPr/>
          </w:rPrChange>
        </w:rPr>
      </w:pPr>
      <w:r>
        <w:rPr>
          <w:highlight w:val="none"/>
          <w:rPrChange w:id="2105" w:author="ly20230823" w:date="2023-08-24T14:01:35Z">
            <w:rPr/>
          </w:rPrChange>
        </w:rPr>
        <w:t>y</w:t>
      </w:r>
      <w:r>
        <w:rPr>
          <w:highlight w:val="none"/>
          <w:rPrChange w:id="2106" w:author="ly20230823" w:date="2023-08-24T14:01:35Z">
            <w:rPr/>
          </w:rPrChange>
        </w:rPr>
        <w:tab/>
      </w:r>
      <w:r>
        <w:rPr>
          <w:highlight w:val="none"/>
          <w:rPrChange w:id="2107" w:author="ly20230823" w:date="2023-08-24T14:01:35Z">
            <w:rPr/>
          </w:rPrChange>
        </w:rPr>
        <w:t>the second digit is incremented for all changes of substance, i.e. technical enhancements, corrections, updates, etc.</w:t>
      </w:r>
    </w:p>
    <w:p>
      <w:pPr>
        <w:pStyle w:val="121"/>
        <w:rPr>
          <w:highlight w:val="none"/>
          <w:rPrChange w:id="2108" w:author="ly20230823" w:date="2023-08-24T14:01:35Z">
            <w:rPr/>
          </w:rPrChange>
        </w:rPr>
      </w:pPr>
      <w:r>
        <w:rPr>
          <w:highlight w:val="none"/>
          <w:rPrChange w:id="2109" w:author="ly20230823" w:date="2023-08-24T14:01:35Z">
            <w:rPr/>
          </w:rPrChange>
        </w:rPr>
        <w:t>z</w:t>
      </w:r>
      <w:r>
        <w:rPr>
          <w:highlight w:val="none"/>
          <w:rPrChange w:id="2110" w:author="ly20230823" w:date="2023-08-24T14:01:35Z">
            <w:rPr/>
          </w:rPrChange>
        </w:rPr>
        <w:tab/>
      </w:r>
      <w:r>
        <w:rPr>
          <w:highlight w:val="none"/>
          <w:rPrChange w:id="2111" w:author="ly20230823" w:date="2023-08-24T14:01:35Z">
            <w:rPr/>
          </w:rPrChange>
        </w:rPr>
        <w:t>the third digit is incremented when editorial only changes have been incorporated in the document.</w:t>
      </w:r>
    </w:p>
    <w:p>
      <w:pPr>
        <w:rPr>
          <w:highlight w:val="none"/>
          <w:rPrChange w:id="2112" w:author="ly20230823" w:date="2023-08-24T14:01:35Z">
            <w:rPr/>
          </w:rPrChange>
        </w:rPr>
      </w:pPr>
      <w:r>
        <w:rPr>
          <w:highlight w:val="none"/>
          <w:rPrChange w:id="2113" w:author="ly20230823" w:date="2023-08-24T14:01:35Z">
            <w:rPr/>
          </w:rPrChange>
        </w:rPr>
        <w:t>In the present document, modal verbs have the following meanings:</w:t>
      </w:r>
    </w:p>
    <w:p>
      <w:pPr>
        <w:pStyle w:val="106"/>
        <w:rPr>
          <w:highlight w:val="none"/>
          <w:rPrChange w:id="2114" w:author="ly20230823" w:date="2023-08-24T14:01:35Z">
            <w:rPr/>
          </w:rPrChange>
        </w:rPr>
      </w:pPr>
      <w:r>
        <w:rPr>
          <w:b/>
          <w:highlight w:val="none"/>
          <w:rPrChange w:id="2115" w:author="ly20230823" w:date="2023-08-24T14:01:35Z">
            <w:rPr>
              <w:b/>
            </w:rPr>
          </w:rPrChange>
        </w:rPr>
        <w:t>shall</w:t>
      </w:r>
      <w:r>
        <w:rPr>
          <w:highlight w:val="none"/>
          <w:rPrChange w:id="2116" w:author="ly20230823" w:date="2023-08-24T14:01:35Z">
            <w:rPr/>
          </w:rPrChange>
        </w:rPr>
        <w:tab/>
      </w:r>
      <w:r>
        <w:rPr>
          <w:highlight w:val="none"/>
          <w:rPrChange w:id="2117" w:author="ly20230823" w:date="2023-08-24T14:01:35Z">
            <w:rPr/>
          </w:rPrChange>
        </w:rPr>
        <w:t>indicates a mandatory requirement to do something</w:t>
      </w:r>
    </w:p>
    <w:p>
      <w:pPr>
        <w:pStyle w:val="106"/>
        <w:rPr>
          <w:highlight w:val="none"/>
          <w:rPrChange w:id="2118" w:author="ly20230823" w:date="2023-08-24T14:01:35Z">
            <w:rPr/>
          </w:rPrChange>
        </w:rPr>
      </w:pPr>
      <w:r>
        <w:rPr>
          <w:b/>
          <w:highlight w:val="none"/>
          <w:rPrChange w:id="2119" w:author="ly20230823" w:date="2023-08-24T14:01:35Z">
            <w:rPr>
              <w:b/>
            </w:rPr>
          </w:rPrChange>
        </w:rPr>
        <w:t>shall not</w:t>
      </w:r>
      <w:r>
        <w:rPr>
          <w:highlight w:val="none"/>
          <w:rPrChange w:id="2120" w:author="ly20230823" w:date="2023-08-24T14:01:35Z">
            <w:rPr/>
          </w:rPrChange>
        </w:rPr>
        <w:tab/>
      </w:r>
      <w:r>
        <w:rPr>
          <w:highlight w:val="none"/>
          <w:rPrChange w:id="2121" w:author="ly20230823" w:date="2023-08-24T14:01:35Z">
            <w:rPr/>
          </w:rPrChange>
        </w:rPr>
        <w:t>indicates an interdiction (prohibition) to do something</w:t>
      </w:r>
    </w:p>
    <w:p>
      <w:pPr>
        <w:rPr>
          <w:highlight w:val="none"/>
          <w:rPrChange w:id="2122" w:author="ly20230823" w:date="2023-08-24T14:01:35Z">
            <w:rPr/>
          </w:rPrChange>
        </w:rPr>
      </w:pPr>
      <w:r>
        <w:rPr>
          <w:highlight w:val="none"/>
          <w:rPrChange w:id="2123" w:author="ly20230823" w:date="2023-08-24T14:01:35Z">
            <w:rPr/>
          </w:rPrChange>
        </w:rPr>
        <w:t>The constructions "shall" and "shall not" are confined to the context of normative provisions, and do not appear in Technical Reports.</w:t>
      </w:r>
    </w:p>
    <w:p>
      <w:pPr>
        <w:rPr>
          <w:highlight w:val="none"/>
          <w:rPrChange w:id="2124" w:author="ly20230823" w:date="2023-08-24T14:01:35Z">
            <w:rPr/>
          </w:rPrChange>
        </w:rPr>
      </w:pPr>
      <w:r>
        <w:rPr>
          <w:highlight w:val="none"/>
          <w:rPrChange w:id="2125" w:author="ly20230823" w:date="2023-08-24T14:01:35Z">
            <w:rPr/>
          </w:rPrChange>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rPr>
          <w:highlight w:val="none"/>
          <w:rPrChange w:id="2126" w:author="ly20230823" w:date="2023-08-24T14:01:35Z">
            <w:rPr/>
          </w:rPrChange>
        </w:rPr>
      </w:pPr>
      <w:r>
        <w:rPr>
          <w:b/>
          <w:highlight w:val="none"/>
          <w:rPrChange w:id="2127" w:author="ly20230823" w:date="2023-08-24T14:01:35Z">
            <w:rPr>
              <w:b/>
            </w:rPr>
          </w:rPrChange>
        </w:rPr>
        <w:t>should</w:t>
      </w:r>
      <w:r>
        <w:rPr>
          <w:highlight w:val="none"/>
          <w:rPrChange w:id="2128" w:author="ly20230823" w:date="2023-08-24T14:01:35Z">
            <w:rPr/>
          </w:rPrChange>
        </w:rPr>
        <w:tab/>
      </w:r>
      <w:r>
        <w:rPr>
          <w:highlight w:val="none"/>
          <w:rPrChange w:id="2129" w:author="ly20230823" w:date="2023-08-24T14:01:35Z">
            <w:rPr/>
          </w:rPrChange>
        </w:rPr>
        <w:t>indicates a recommendation to do something</w:t>
      </w:r>
    </w:p>
    <w:p>
      <w:pPr>
        <w:pStyle w:val="106"/>
        <w:rPr>
          <w:highlight w:val="none"/>
          <w:rPrChange w:id="2130" w:author="ly20230823" w:date="2023-08-24T14:01:35Z">
            <w:rPr/>
          </w:rPrChange>
        </w:rPr>
      </w:pPr>
      <w:r>
        <w:rPr>
          <w:b/>
          <w:highlight w:val="none"/>
          <w:rPrChange w:id="2131" w:author="ly20230823" w:date="2023-08-24T14:01:35Z">
            <w:rPr>
              <w:b/>
            </w:rPr>
          </w:rPrChange>
        </w:rPr>
        <w:t>should not</w:t>
      </w:r>
      <w:r>
        <w:rPr>
          <w:highlight w:val="none"/>
          <w:rPrChange w:id="2132" w:author="ly20230823" w:date="2023-08-24T14:01:35Z">
            <w:rPr/>
          </w:rPrChange>
        </w:rPr>
        <w:tab/>
      </w:r>
      <w:r>
        <w:rPr>
          <w:highlight w:val="none"/>
          <w:rPrChange w:id="2133" w:author="ly20230823" w:date="2023-08-24T14:01:35Z">
            <w:rPr/>
          </w:rPrChange>
        </w:rPr>
        <w:t>indicates a recommendation not to do something</w:t>
      </w:r>
    </w:p>
    <w:p>
      <w:pPr>
        <w:pStyle w:val="106"/>
        <w:rPr>
          <w:highlight w:val="none"/>
          <w:rPrChange w:id="2134" w:author="ly20230823" w:date="2023-08-24T14:01:35Z">
            <w:rPr/>
          </w:rPrChange>
        </w:rPr>
      </w:pPr>
      <w:r>
        <w:rPr>
          <w:b/>
          <w:highlight w:val="none"/>
          <w:rPrChange w:id="2135" w:author="ly20230823" w:date="2023-08-24T14:01:35Z">
            <w:rPr>
              <w:b/>
            </w:rPr>
          </w:rPrChange>
        </w:rPr>
        <w:t>may</w:t>
      </w:r>
      <w:r>
        <w:rPr>
          <w:highlight w:val="none"/>
          <w:rPrChange w:id="2136" w:author="ly20230823" w:date="2023-08-24T14:01:35Z">
            <w:rPr/>
          </w:rPrChange>
        </w:rPr>
        <w:tab/>
      </w:r>
      <w:r>
        <w:rPr>
          <w:highlight w:val="none"/>
          <w:rPrChange w:id="2137" w:author="ly20230823" w:date="2023-08-24T14:01:35Z">
            <w:rPr/>
          </w:rPrChange>
        </w:rPr>
        <w:t>indicates permission to do something</w:t>
      </w:r>
    </w:p>
    <w:p>
      <w:pPr>
        <w:pStyle w:val="106"/>
        <w:rPr>
          <w:highlight w:val="none"/>
          <w:rPrChange w:id="2138" w:author="ly20230823" w:date="2023-08-24T14:01:35Z">
            <w:rPr/>
          </w:rPrChange>
        </w:rPr>
      </w:pPr>
      <w:r>
        <w:rPr>
          <w:b/>
          <w:highlight w:val="none"/>
          <w:rPrChange w:id="2139" w:author="ly20230823" w:date="2023-08-24T14:01:35Z">
            <w:rPr>
              <w:b/>
            </w:rPr>
          </w:rPrChange>
        </w:rPr>
        <w:t>need not</w:t>
      </w:r>
      <w:r>
        <w:rPr>
          <w:highlight w:val="none"/>
          <w:rPrChange w:id="2140" w:author="ly20230823" w:date="2023-08-24T14:01:35Z">
            <w:rPr/>
          </w:rPrChange>
        </w:rPr>
        <w:tab/>
      </w:r>
      <w:r>
        <w:rPr>
          <w:highlight w:val="none"/>
          <w:rPrChange w:id="2141" w:author="ly20230823" w:date="2023-08-24T14:01:35Z">
            <w:rPr/>
          </w:rPrChange>
        </w:rPr>
        <w:t>indicates permission not to do something</w:t>
      </w:r>
    </w:p>
    <w:p>
      <w:pPr>
        <w:rPr>
          <w:highlight w:val="none"/>
          <w:rPrChange w:id="2142" w:author="ly20230823" w:date="2023-08-24T14:01:35Z">
            <w:rPr/>
          </w:rPrChange>
        </w:rPr>
      </w:pPr>
      <w:r>
        <w:rPr>
          <w:highlight w:val="none"/>
          <w:rPrChange w:id="2143" w:author="ly20230823" w:date="2023-08-24T14:01:35Z">
            <w:rPr/>
          </w:rPrChange>
        </w:rPr>
        <w:t>The construction "may not" is ambiguous and is not used in normative elements. The unambiguous constructions "might not" or "shall not" are used instead, depending upon the meaning intended.</w:t>
      </w:r>
    </w:p>
    <w:p>
      <w:pPr>
        <w:pStyle w:val="106"/>
        <w:rPr>
          <w:highlight w:val="none"/>
          <w:rPrChange w:id="2144" w:author="ly20230823" w:date="2023-08-24T14:01:35Z">
            <w:rPr/>
          </w:rPrChange>
        </w:rPr>
      </w:pPr>
      <w:r>
        <w:rPr>
          <w:b/>
          <w:highlight w:val="none"/>
          <w:rPrChange w:id="2145" w:author="ly20230823" w:date="2023-08-24T14:01:35Z">
            <w:rPr>
              <w:b/>
            </w:rPr>
          </w:rPrChange>
        </w:rPr>
        <w:t>can</w:t>
      </w:r>
      <w:r>
        <w:rPr>
          <w:highlight w:val="none"/>
          <w:rPrChange w:id="2146" w:author="ly20230823" w:date="2023-08-24T14:01:35Z">
            <w:rPr/>
          </w:rPrChange>
        </w:rPr>
        <w:tab/>
      </w:r>
      <w:r>
        <w:rPr>
          <w:highlight w:val="none"/>
          <w:rPrChange w:id="2147" w:author="ly20230823" w:date="2023-08-24T14:01:35Z">
            <w:rPr/>
          </w:rPrChange>
        </w:rPr>
        <w:t>indicates that something is possible</w:t>
      </w:r>
    </w:p>
    <w:p>
      <w:pPr>
        <w:pStyle w:val="106"/>
        <w:rPr>
          <w:highlight w:val="none"/>
          <w:rPrChange w:id="2148" w:author="ly20230823" w:date="2023-08-24T14:01:35Z">
            <w:rPr/>
          </w:rPrChange>
        </w:rPr>
      </w:pPr>
      <w:r>
        <w:rPr>
          <w:b/>
          <w:highlight w:val="none"/>
          <w:rPrChange w:id="2149" w:author="ly20230823" w:date="2023-08-24T14:01:35Z">
            <w:rPr>
              <w:b/>
            </w:rPr>
          </w:rPrChange>
        </w:rPr>
        <w:t>cannot</w:t>
      </w:r>
      <w:r>
        <w:rPr>
          <w:highlight w:val="none"/>
          <w:rPrChange w:id="2150" w:author="ly20230823" w:date="2023-08-24T14:01:35Z">
            <w:rPr/>
          </w:rPrChange>
        </w:rPr>
        <w:tab/>
      </w:r>
      <w:r>
        <w:rPr>
          <w:highlight w:val="none"/>
          <w:rPrChange w:id="2151" w:author="ly20230823" w:date="2023-08-24T14:01:35Z">
            <w:rPr/>
          </w:rPrChange>
        </w:rPr>
        <w:t>indicates that something is impossible</w:t>
      </w:r>
    </w:p>
    <w:p>
      <w:pPr>
        <w:rPr>
          <w:highlight w:val="none"/>
          <w:rPrChange w:id="2152" w:author="ly20230823" w:date="2023-08-24T14:01:35Z">
            <w:rPr/>
          </w:rPrChange>
        </w:rPr>
      </w:pPr>
      <w:r>
        <w:rPr>
          <w:highlight w:val="none"/>
          <w:rPrChange w:id="2153" w:author="ly20230823" w:date="2023-08-24T14:01:35Z">
            <w:rPr/>
          </w:rPrChange>
        </w:rPr>
        <w:t>The constructions "can" and "cannot" are not substitutes for "may" and "need not".</w:t>
      </w:r>
    </w:p>
    <w:p>
      <w:pPr>
        <w:pStyle w:val="106"/>
        <w:rPr>
          <w:highlight w:val="none"/>
          <w:rPrChange w:id="2154" w:author="ly20230823" w:date="2023-08-24T14:01:35Z">
            <w:rPr/>
          </w:rPrChange>
        </w:rPr>
      </w:pPr>
      <w:r>
        <w:rPr>
          <w:b/>
          <w:highlight w:val="none"/>
          <w:rPrChange w:id="2155" w:author="ly20230823" w:date="2023-08-24T14:01:35Z">
            <w:rPr>
              <w:b/>
            </w:rPr>
          </w:rPrChange>
        </w:rPr>
        <w:t>will</w:t>
      </w:r>
      <w:r>
        <w:rPr>
          <w:highlight w:val="none"/>
          <w:rPrChange w:id="2156" w:author="ly20230823" w:date="2023-08-24T14:01:35Z">
            <w:rPr/>
          </w:rPrChange>
        </w:rPr>
        <w:tab/>
      </w:r>
      <w:r>
        <w:rPr>
          <w:highlight w:val="none"/>
          <w:rPrChange w:id="2157" w:author="ly20230823" w:date="2023-08-24T14:01:35Z">
            <w:rPr/>
          </w:rPrChange>
        </w:rPr>
        <w:t>indicates that something is certain or expected to happen as a result of action taken by an agency the behaviour of which is outside the scope of the present document</w:t>
      </w:r>
    </w:p>
    <w:p>
      <w:pPr>
        <w:pStyle w:val="106"/>
        <w:rPr>
          <w:highlight w:val="none"/>
          <w:rPrChange w:id="2158" w:author="ly20230823" w:date="2023-08-24T14:01:35Z">
            <w:rPr/>
          </w:rPrChange>
        </w:rPr>
      </w:pPr>
      <w:r>
        <w:rPr>
          <w:b/>
          <w:highlight w:val="none"/>
          <w:rPrChange w:id="2159" w:author="ly20230823" w:date="2023-08-24T14:01:35Z">
            <w:rPr>
              <w:b/>
            </w:rPr>
          </w:rPrChange>
        </w:rPr>
        <w:t>will not</w:t>
      </w:r>
      <w:r>
        <w:rPr>
          <w:highlight w:val="none"/>
          <w:rPrChange w:id="2160" w:author="ly20230823" w:date="2023-08-24T14:01:35Z">
            <w:rPr/>
          </w:rPrChange>
        </w:rPr>
        <w:tab/>
      </w:r>
      <w:r>
        <w:rPr>
          <w:highlight w:val="none"/>
          <w:rPrChange w:id="2161" w:author="ly20230823" w:date="2023-08-24T14:01:35Z">
            <w:rPr/>
          </w:rPrChange>
        </w:rPr>
        <w:t>indicates that something is certain or expected not to happen as a result of action taken by an agency the behaviour of which is outside the scope of the present document</w:t>
      </w:r>
    </w:p>
    <w:p>
      <w:pPr>
        <w:pStyle w:val="106"/>
        <w:rPr>
          <w:highlight w:val="none"/>
          <w:rPrChange w:id="2162" w:author="ly20230823" w:date="2023-08-24T14:01:35Z">
            <w:rPr/>
          </w:rPrChange>
        </w:rPr>
      </w:pPr>
      <w:r>
        <w:rPr>
          <w:b/>
          <w:highlight w:val="none"/>
          <w:rPrChange w:id="2163" w:author="ly20230823" w:date="2023-08-24T14:01:35Z">
            <w:rPr>
              <w:b/>
            </w:rPr>
          </w:rPrChange>
        </w:rPr>
        <w:t>might</w:t>
      </w:r>
      <w:r>
        <w:rPr>
          <w:highlight w:val="none"/>
          <w:rPrChange w:id="2164" w:author="ly20230823" w:date="2023-08-24T14:01:35Z">
            <w:rPr/>
          </w:rPrChange>
        </w:rPr>
        <w:tab/>
      </w:r>
      <w:r>
        <w:rPr>
          <w:highlight w:val="none"/>
          <w:rPrChange w:id="2165" w:author="ly20230823" w:date="2023-08-24T14:01:35Z">
            <w:rPr/>
          </w:rPrChange>
        </w:rPr>
        <w:t>indicates a likelihood that something will happen as a result of action taken by some agency the behaviour of which is outside the scope of the present document</w:t>
      </w:r>
    </w:p>
    <w:p>
      <w:pPr>
        <w:pStyle w:val="106"/>
        <w:rPr>
          <w:highlight w:val="none"/>
          <w:rPrChange w:id="2166" w:author="ly20230823" w:date="2023-08-24T14:01:35Z">
            <w:rPr/>
          </w:rPrChange>
        </w:rPr>
      </w:pPr>
      <w:r>
        <w:rPr>
          <w:b/>
          <w:highlight w:val="none"/>
          <w:rPrChange w:id="2167" w:author="ly20230823" w:date="2023-08-24T14:01:35Z">
            <w:rPr>
              <w:b/>
            </w:rPr>
          </w:rPrChange>
        </w:rPr>
        <w:t>might not</w:t>
      </w:r>
      <w:r>
        <w:rPr>
          <w:highlight w:val="none"/>
          <w:rPrChange w:id="2168" w:author="ly20230823" w:date="2023-08-24T14:01:35Z">
            <w:rPr/>
          </w:rPrChange>
        </w:rPr>
        <w:tab/>
      </w:r>
      <w:r>
        <w:rPr>
          <w:highlight w:val="none"/>
          <w:rPrChange w:id="2169" w:author="ly20230823" w:date="2023-08-24T14:01:35Z">
            <w:rPr/>
          </w:rPrChange>
        </w:rPr>
        <w:t>indicates a likelihood that something will not happen as a result of action taken by some agency the behaviour of which is outside the scope of the present document</w:t>
      </w:r>
    </w:p>
    <w:p>
      <w:pPr>
        <w:rPr>
          <w:highlight w:val="none"/>
          <w:rPrChange w:id="2170" w:author="ly20230823" w:date="2023-08-24T14:01:35Z">
            <w:rPr/>
          </w:rPrChange>
        </w:rPr>
      </w:pPr>
      <w:r>
        <w:rPr>
          <w:highlight w:val="none"/>
          <w:rPrChange w:id="2171" w:author="ly20230823" w:date="2023-08-24T14:01:35Z">
            <w:rPr/>
          </w:rPrChange>
        </w:rPr>
        <w:t>In addition:</w:t>
      </w:r>
    </w:p>
    <w:p>
      <w:pPr>
        <w:pStyle w:val="106"/>
        <w:rPr>
          <w:highlight w:val="none"/>
          <w:rPrChange w:id="2172" w:author="ly20230823" w:date="2023-08-24T14:01:35Z">
            <w:rPr/>
          </w:rPrChange>
        </w:rPr>
      </w:pPr>
      <w:r>
        <w:rPr>
          <w:b/>
          <w:highlight w:val="none"/>
          <w:rPrChange w:id="2173" w:author="ly20230823" w:date="2023-08-24T14:01:35Z">
            <w:rPr>
              <w:b/>
            </w:rPr>
          </w:rPrChange>
        </w:rPr>
        <w:t>is</w:t>
      </w:r>
      <w:r>
        <w:rPr>
          <w:highlight w:val="none"/>
          <w:rPrChange w:id="2174" w:author="ly20230823" w:date="2023-08-24T14:01:35Z">
            <w:rPr/>
          </w:rPrChange>
        </w:rPr>
        <w:tab/>
      </w:r>
      <w:r>
        <w:rPr>
          <w:highlight w:val="none"/>
          <w:rPrChange w:id="2175" w:author="ly20230823" w:date="2023-08-24T14:01:35Z">
            <w:rPr/>
          </w:rPrChange>
        </w:rPr>
        <w:t>(or any other verb in the indicative mood) indicates a statement of fact</w:t>
      </w:r>
    </w:p>
    <w:p>
      <w:pPr>
        <w:pStyle w:val="106"/>
        <w:rPr>
          <w:highlight w:val="none"/>
          <w:rPrChange w:id="2176" w:author="ly20230823" w:date="2023-08-24T14:01:35Z">
            <w:rPr/>
          </w:rPrChange>
        </w:rPr>
      </w:pPr>
      <w:r>
        <w:rPr>
          <w:b/>
          <w:highlight w:val="none"/>
          <w:rPrChange w:id="2177" w:author="ly20230823" w:date="2023-08-24T14:01:35Z">
            <w:rPr>
              <w:b/>
            </w:rPr>
          </w:rPrChange>
        </w:rPr>
        <w:t>is not</w:t>
      </w:r>
      <w:r>
        <w:rPr>
          <w:highlight w:val="none"/>
          <w:rPrChange w:id="2178" w:author="ly20230823" w:date="2023-08-24T14:01:35Z">
            <w:rPr/>
          </w:rPrChange>
        </w:rPr>
        <w:tab/>
      </w:r>
      <w:r>
        <w:rPr>
          <w:highlight w:val="none"/>
          <w:rPrChange w:id="2179" w:author="ly20230823" w:date="2023-08-24T14:01:35Z">
            <w:rPr/>
          </w:rPrChange>
        </w:rPr>
        <w:t>(or any other negative verb in the indicative mood) indicates a statement of fact</w:t>
      </w:r>
    </w:p>
    <w:p>
      <w:pPr>
        <w:rPr>
          <w:highlight w:val="none"/>
          <w:rPrChange w:id="2180" w:author="ly20230823" w:date="2023-08-24T14:01:35Z">
            <w:rPr/>
          </w:rPrChange>
        </w:rPr>
      </w:pPr>
      <w:r>
        <w:rPr>
          <w:highlight w:val="none"/>
          <w:rPrChange w:id="2181" w:author="ly20230823" w:date="2023-08-24T14:01:35Z">
            <w:rPr/>
          </w:rPrChange>
        </w:rPr>
        <w:t>The constructions "is" and "is not" do not indicate requirements.</w:t>
      </w:r>
    </w:p>
    <w:p>
      <w:pPr>
        <w:pStyle w:val="3"/>
        <w:rPr>
          <w:highlight w:val="none"/>
          <w:rPrChange w:id="2182" w:author="ly20230823" w:date="2023-08-24T14:01:35Z">
            <w:rPr/>
          </w:rPrChange>
        </w:rPr>
      </w:pPr>
      <w:bookmarkStart w:id="22" w:name="introduction"/>
      <w:bookmarkEnd w:id="22"/>
      <w:bookmarkStart w:id="23" w:name="_Toc8074"/>
      <w:bookmarkStart w:id="24" w:name="_Toc8403"/>
      <w:r>
        <w:rPr>
          <w:highlight w:val="none"/>
          <w:rPrChange w:id="2183" w:author="ly20230823" w:date="2023-08-24T14:01:35Z">
            <w:rPr/>
          </w:rPrChange>
        </w:rPr>
        <w:t>Introduction</w:t>
      </w:r>
      <w:bookmarkEnd w:id="23"/>
      <w:bookmarkEnd w:id="24"/>
    </w:p>
    <w:p>
      <w:pPr>
        <w:pStyle w:val="3"/>
        <w:rPr>
          <w:highlight w:val="none"/>
          <w:rPrChange w:id="2184" w:author="ly20230823" w:date="2023-08-24T14:01:35Z">
            <w:rPr/>
          </w:rPrChange>
        </w:rPr>
      </w:pPr>
      <w:r>
        <w:rPr>
          <w:highlight w:val="none"/>
          <w:rPrChange w:id="2185" w:author="ly20230823" w:date="2023-08-24T14:01:35Z">
            <w:rPr/>
          </w:rPrChange>
        </w:rPr>
        <w:br w:type="page"/>
      </w:r>
      <w:bookmarkStart w:id="25" w:name="scope"/>
      <w:bookmarkEnd w:id="25"/>
      <w:bookmarkStart w:id="26" w:name="_Toc21123"/>
      <w:bookmarkStart w:id="27" w:name="_Toc3416"/>
      <w:r>
        <w:rPr>
          <w:highlight w:val="none"/>
          <w:rPrChange w:id="2186" w:author="ly20230823" w:date="2023-08-24T14:01:35Z">
            <w:rPr/>
          </w:rPrChange>
        </w:rPr>
        <w:t>1</w:t>
      </w:r>
      <w:r>
        <w:rPr>
          <w:highlight w:val="none"/>
          <w:rPrChange w:id="2187" w:author="ly20230823" w:date="2023-08-24T14:01:35Z">
            <w:rPr/>
          </w:rPrChange>
        </w:rPr>
        <w:tab/>
      </w:r>
      <w:r>
        <w:rPr>
          <w:highlight w:val="none"/>
          <w:rPrChange w:id="2188" w:author="ly20230823" w:date="2023-08-24T14:01:35Z">
            <w:rPr/>
          </w:rPrChange>
        </w:rPr>
        <w:t>Scope</w:t>
      </w:r>
      <w:bookmarkEnd w:id="26"/>
      <w:bookmarkEnd w:id="27"/>
    </w:p>
    <w:p>
      <w:pPr>
        <w:rPr>
          <w:highlight w:val="none"/>
          <w:rPrChange w:id="2189" w:author="ly20230823" w:date="2023-08-24T14:01:35Z">
            <w:rPr/>
          </w:rPrChange>
        </w:rPr>
      </w:pPr>
      <w:r>
        <w:rPr>
          <w:highlight w:val="none"/>
          <w:rPrChange w:id="2190" w:author="ly20230823" w:date="2023-08-24T14:01:35Z">
            <w:rPr/>
          </w:rPrChange>
        </w:rPr>
        <w:t>The present document …</w:t>
      </w:r>
    </w:p>
    <w:p>
      <w:pPr>
        <w:pStyle w:val="111"/>
        <w:rPr>
          <w:highlight w:val="none"/>
          <w:lang w:val="en-US"/>
          <w:rPrChange w:id="2191" w:author="ly20230823" w:date="2023-08-24T14:01:35Z">
            <w:rPr>
              <w:lang w:val="en-US"/>
            </w:rPr>
          </w:rPrChange>
        </w:rPr>
      </w:pPr>
      <w:r>
        <w:rPr>
          <w:highlight w:val="none"/>
          <w:rPrChange w:id="2192" w:author="ly20230823" w:date="2023-08-24T14:01:35Z">
            <w:rPr/>
          </w:rPrChange>
        </w:rPr>
        <w:t>Editor's note:</w:t>
      </w:r>
      <w:r>
        <w:rPr>
          <w:highlight w:val="none"/>
          <w:rPrChange w:id="2193" w:author="ly20230823" w:date="2023-08-24T14:01:35Z">
            <w:rPr/>
          </w:rPrChange>
        </w:rPr>
        <w:tab/>
      </w:r>
      <w:r>
        <w:rPr>
          <w:highlight w:val="none"/>
          <w:lang w:val="en-US"/>
          <w:rPrChange w:id="2194" w:author="ly20230823" w:date="2023-08-24T14:01:35Z">
            <w:rPr>
              <w:lang w:val="en-US"/>
            </w:rPr>
          </w:rPrChange>
        </w:rPr>
        <w:t>This clause will describe the scope for t</w:t>
      </w:r>
      <w:r>
        <w:rPr>
          <w:rFonts w:hint="eastAsia"/>
          <w:highlight w:val="none"/>
          <w:lang w:val="en-US" w:eastAsia="zh-CN"/>
          <w:rPrChange w:id="2195" w:author="ly20230823" w:date="2023-08-24T14:01:35Z">
            <w:rPr>
              <w:rFonts w:hint="eastAsia"/>
              <w:lang w:val="en-US" w:eastAsia="zh-CN"/>
            </w:rPr>
          </w:rPrChange>
        </w:rPr>
        <w:t>his study item</w:t>
      </w:r>
      <w:r>
        <w:rPr>
          <w:highlight w:val="none"/>
          <w:lang w:val="en-US"/>
          <w:rPrChange w:id="2196" w:author="ly20230823" w:date="2023-08-24T14:01:35Z">
            <w:rPr>
              <w:lang w:val="en-US"/>
            </w:rPr>
          </w:rPrChange>
        </w:rPr>
        <w:t>.</w:t>
      </w:r>
    </w:p>
    <w:p>
      <w:pPr>
        <w:rPr>
          <w:highlight w:val="none"/>
          <w:rPrChange w:id="2197" w:author="ly20230823" w:date="2023-08-24T14:01:35Z">
            <w:rPr/>
          </w:rPrChange>
        </w:rPr>
      </w:pPr>
    </w:p>
    <w:p>
      <w:pPr>
        <w:pStyle w:val="3"/>
        <w:rPr>
          <w:highlight w:val="none"/>
          <w:rPrChange w:id="2198" w:author="ly20230823" w:date="2023-08-24T14:01:35Z">
            <w:rPr/>
          </w:rPrChange>
        </w:rPr>
      </w:pPr>
      <w:bookmarkStart w:id="28" w:name="references"/>
      <w:bookmarkEnd w:id="28"/>
      <w:bookmarkStart w:id="29" w:name="_Toc32506"/>
      <w:bookmarkStart w:id="30" w:name="_Toc31130"/>
      <w:r>
        <w:rPr>
          <w:highlight w:val="none"/>
          <w:rPrChange w:id="2199" w:author="ly20230823" w:date="2023-08-24T14:01:35Z">
            <w:rPr/>
          </w:rPrChange>
        </w:rPr>
        <w:t>2</w:t>
      </w:r>
      <w:r>
        <w:rPr>
          <w:highlight w:val="none"/>
          <w:rPrChange w:id="2200" w:author="ly20230823" w:date="2023-08-24T14:01:35Z">
            <w:rPr/>
          </w:rPrChange>
        </w:rPr>
        <w:tab/>
      </w:r>
      <w:r>
        <w:rPr>
          <w:highlight w:val="none"/>
          <w:rPrChange w:id="2201" w:author="ly20230823" w:date="2023-08-24T14:01:35Z">
            <w:rPr/>
          </w:rPrChange>
        </w:rPr>
        <w:t>References</w:t>
      </w:r>
      <w:bookmarkEnd w:id="29"/>
      <w:bookmarkEnd w:id="30"/>
    </w:p>
    <w:p>
      <w:pPr>
        <w:rPr>
          <w:highlight w:val="none"/>
          <w:rPrChange w:id="2202" w:author="ly20230823" w:date="2023-08-24T14:01:35Z">
            <w:rPr/>
          </w:rPrChange>
        </w:rPr>
      </w:pPr>
      <w:r>
        <w:rPr>
          <w:highlight w:val="none"/>
          <w:rPrChange w:id="2203" w:author="ly20230823" w:date="2023-08-24T14:01:35Z">
            <w:rPr/>
          </w:rPrChange>
        </w:rPr>
        <w:t>The following documents contain provisions which, through reference in this text, constitute provisions of the present document.</w:t>
      </w:r>
    </w:p>
    <w:p>
      <w:pPr>
        <w:pStyle w:val="110"/>
        <w:rPr>
          <w:highlight w:val="none"/>
          <w:rPrChange w:id="2204" w:author="ly20230823" w:date="2023-08-24T14:01:35Z">
            <w:rPr/>
          </w:rPrChange>
        </w:rPr>
      </w:pPr>
      <w:r>
        <w:rPr>
          <w:highlight w:val="none"/>
          <w:rPrChange w:id="2205" w:author="ly20230823" w:date="2023-08-24T14:01:35Z">
            <w:rPr/>
          </w:rPrChange>
        </w:rPr>
        <w:t>-</w:t>
      </w:r>
      <w:r>
        <w:rPr>
          <w:highlight w:val="none"/>
          <w:rPrChange w:id="2206" w:author="ly20230823" w:date="2023-08-24T14:01:35Z">
            <w:rPr/>
          </w:rPrChange>
        </w:rPr>
        <w:tab/>
      </w:r>
      <w:r>
        <w:rPr>
          <w:highlight w:val="none"/>
          <w:rPrChange w:id="2207" w:author="ly20230823" w:date="2023-08-24T14:01:35Z">
            <w:rPr/>
          </w:rPrChange>
        </w:rPr>
        <w:t>References are either specific (identified by date of publication, edition number, version number, etc.) or non</w:t>
      </w:r>
      <w:r>
        <w:rPr>
          <w:highlight w:val="none"/>
          <w:rPrChange w:id="2207" w:author="ly20230823" w:date="2023-08-24T14:01:35Z">
            <w:rPr/>
          </w:rPrChange>
        </w:rPr>
        <w:noBreakHyphen/>
      </w:r>
      <w:r>
        <w:rPr>
          <w:highlight w:val="none"/>
          <w:rPrChange w:id="2207" w:author="ly20230823" w:date="2023-08-24T14:01:35Z">
            <w:rPr/>
          </w:rPrChange>
        </w:rPr>
        <w:t>specific.</w:t>
      </w:r>
    </w:p>
    <w:p>
      <w:pPr>
        <w:pStyle w:val="110"/>
        <w:rPr>
          <w:highlight w:val="none"/>
          <w:rPrChange w:id="2208" w:author="ly20230823" w:date="2023-08-24T14:01:35Z">
            <w:rPr/>
          </w:rPrChange>
        </w:rPr>
      </w:pPr>
      <w:r>
        <w:rPr>
          <w:highlight w:val="none"/>
          <w:rPrChange w:id="2209" w:author="ly20230823" w:date="2023-08-24T14:01:35Z">
            <w:rPr/>
          </w:rPrChange>
        </w:rPr>
        <w:t>-</w:t>
      </w:r>
      <w:r>
        <w:rPr>
          <w:highlight w:val="none"/>
          <w:rPrChange w:id="2210" w:author="ly20230823" w:date="2023-08-24T14:01:35Z">
            <w:rPr/>
          </w:rPrChange>
        </w:rPr>
        <w:tab/>
      </w:r>
      <w:r>
        <w:rPr>
          <w:highlight w:val="none"/>
          <w:rPrChange w:id="2211" w:author="ly20230823" w:date="2023-08-24T14:01:35Z">
            <w:rPr/>
          </w:rPrChange>
        </w:rPr>
        <w:t>For a specific reference, subsequent revisions do not apply.</w:t>
      </w:r>
    </w:p>
    <w:p>
      <w:pPr>
        <w:pStyle w:val="110"/>
        <w:rPr>
          <w:highlight w:val="none"/>
          <w:rPrChange w:id="2212" w:author="ly20230823" w:date="2023-08-24T14:01:35Z">
            <w:rPr/>
          </w:rPrChange>
        </w:rPr>
      </w:pPr>
      <w:r>
        <w:rPr>
          <w:highlight w:val="none"/>
          <w:rPrChange w:id="2213" w:author="ly20230823" w:date="2023-08-24T14:01:35Z">
            <w:rPr/>
          </w:rPrChange>
        </w:rPr>
        <w:t>-</w:t>
      </w:r>
      <w:r>
        <w:rPr>
          <w:highlight w:val="none"/>
          <w:rPrChange w:id="2214" w:author="ly20230823" w:date="2023-08-24T14:01:35Z">
            <w:rPr/>
          </w:rPrChange>
        </w:rPr>
        <w:tab/>
      </w:r>
      <w:r>
        <w:rPr>
          <w:highlight w:val="none"/>
          <w:rPrChange w:id="2215" w:author="ly20230823" w:date="2023-08-24T14:01:35Z">
            <w:rPr/>
          </w:rPrChange>
        </w:rPr>
        <w:t>For a non-specific reference, the latest version applies. In the case of a reference to a 3GPP document (including a GSM document), a non-specific reference implicitly refers to the latest version of that document</w:t>
      </w:r>
      <w:r>
        <w:rPr>
          <w:i/>
          <w:highlight w:val="none"/>
          <w:rPrChange w:id="2216" w:author="ly20230823" w:date="2023-08-24T14:01:35Z">
            <w:rPr>
              <w:i/>
            </w:rPr>
          </w:rPrChange>
        </w:rPr>
        <w:t xml:space="preserve"> in the same Release as the present document</w:t>
      </w:r>
      <w:r>
        <w:rPr>
          <w:highlight w:val="none"/>
          <w:rPrChange w:id="2217" w:author="ly20230823" w:date="2023-08-24T14:01:35Z">
            <w:rPr/>
          </w:rPrChange>
        </w:rPr>
        <w:t>.</w:t>
      </w:r>
    </w:p>
    <w:p>
      <w:pPr>
        <w:pStyle w:val="106"/>
        <w:rPr>
          <w:highlight w:val="none"/>
          <w:rPrChange w:id="2218" w:author="ly20230823" w:date="2023-08-24T14:01:35Z">
            <w:rPr/>
          </w:rPrChange>
        </w:rPr>
      </w:pPr>
      <w:r>
        <w:rPr>
          <w:highlight w:val="none"/>
          <w:rPrChange w:id="2219" w:author="ly20230823" w:date="2023-08-24T14:01:35Z">
            <w:rPr/>
          </w:rPrChange>
        </w:rPr>
        <w:t>[1]</w:t>
      </w:r>
      <w:r>
        <w:rPr>
          <w:highlight w:val="none"/>
          <w:rPrChange w:id="2220" w:author="ly20230823" w:date="2023-08-24T14:01:35Z">
            <w:rPr/>
          </w:rPrChange>
        </w:rPr>
        <w:tab/>
      </w:r>
      <w:r>
        <w:rPr>
          <w:highlight w:val="none"/>
          <w:rPrChange w:id="2221" w:author="ly20230823" w:date="2023-08-24T14:01:35Z">
            <w:rPr/>
          </w:rPrChange>
        </w:rPr>
        <w:t>3GPP TR 21.905: "Vocabulary for 3GPP Specifications".</w:t>
      </w:r>
    </w:p>
    <w:p>
      <w:pPr>
        <w:pStyle w:val="106"/>
        <w:rPr>
          <w:highlight w:val="none"/>
          <w:rPrChange w:id="2222" w:author="ly20230823" w:date="2023-08-24T14:01:35Z">
            <w:rPr/>
          </w:rPrChange>
        </w:rPr>
      </w:pPr>
      <w:r>
        <w:rPr>
          <w:highlight w:val="none"/>
          <w:rPrChange w:id="2223" w:author="ly20230823" w:date="2023-08-24T14:01:35Z">
            <w:rPr/>
          </w:rPrChange>
        </w:rPr>
        <w:t>…</w:t>
      </w:r>
    </w:p>
    <w:p>
      <w:pPr>
        <w:pStyle w:val="106"/>
        <w:rPr>
          <w:highlight w:val="none"/>
          <w:rPrChange w:id="2224" w:author="ly20230823" w:date="2023-08-24T14:01:35Z">
            <w:rPr/>
          </w:rPrChange>
        </w:rPr>
      </w:pPr>
      <w:r>
        <w:rPr>
          <w:highlight w:val="none"/>
          <w:rPrChange w:id="2225" w:author="ly20230823" w:date="2023-08-24T14:01:35Z">
            <w:rPr/>
          </w:rPrChange>
        </w:rPr>
        <w:t>[x]</w:t>
      </w:r>
      <w:r>
        <w:rPr>
          <w:highlight w:val="none"/>
          <w:rPrChange w:id="2226" w:author="ly20230823" w:date="2023-08-24T14:01:35Z">
            <w:rPr/>
          </w:rPrChange>
        </w:rPr>
        <w:tab/>
      </w:r>
      <w:r>
        <w:rPr>
          <w:highlight w:val="none"/>
          <w:rPrChange w:id="2227" w:author="ly20230823" w:date="2023-08-24T14:01:35Z">
            <w:rPr/>
          </w:rPrChange>
        </w:rPr>
        <w:t>&lt;doctype&gt; &lt;#&gt;[ ([up to and including]{yyyy[-mm]|V&lt;a[.b[.c]]&gt;}[onwards])]: "&lt;Title&gt;".</w:t>
      </w:r>
    </w:p>
    <w:p>
      <w:pPr>
        <w:pStyle w:val="128"/>
        <w:rPr>
          <w:highlight w:val="none"/>
          <w:rPrChange w:id="2228" w:author="ly20230823" w:date="2023-08-24T14:01:35Z">
            <w:rPr/>
          </w:rPrChange>
        </w:rPr>
      </w:pPr>
      <w:r>
        <w:rPr>
          <w:highlight w:val="none"/>
          <w:rPrChange w:id="2229" w:author="ly20230823" w:date="2023-08-24T14:01:35Z">
            <w:rPr/>
          </w:rPrChange>
        </w:rPr>
        <w:t>.</w:t>
      </w:r>
    </w:p>
    <w:p>
      <w:pPr>
        <w:pStyle w:val="3"/>
        <w:rPr>
          <w:highlight w:val="none"/>
          <w:rPrChange w:id="2230" w:author="ly20230823" w:date="2023-08-24T14:01:35Z">
            <w:rPr/>
          </w:rPrChange>
        </w:rPr>
      </w:pPr>
      <w:bookmarkStart w:id="31" w:name="definitions"/>
      <w:bookmarkEnd w:id="31"/>
      <w:bookmarkStart w:id="32" w:name="_Toc26660"/>
      <w:bookmarkStart w:id="33" w:name="_Toc339"/>
      <w:r>
        <w:rPr>
          <w:highlight w:val="none"/>
          <w:rPrChange w:id="2231" w:author="ly20230823" w:date="2023-08-24T14:01:35Z">
            <w:rPr/>
          </w:rPrChange>
        </w:rPr>
        <w:t>3</w:t>
      </w:r>
      <w:r>
        <w:rPr>
          <w:highlight w:val="none"/>
          <w:rPrChange w:id="2232" w:author="ly20230823" w:date="2023-08-24T14:01:35Z">
            <w:rPr/>
          </w:rPrChange>
        </w:rPr>
        <w:tab/>
      </w:r>
      <w:r>
        <w:rPr>
          <w:highlight w:val="none"/>
          <w:rPrChange w:id="2233" w:author="ly20230823" w:date="2023-08-24T14:01:35Z">
            <w:rPr/>
          </w:rPrChange>
        </w:rPr>
        <w:t>Definitions of terms, symbols and abbreviations</w:t>
      </w:r>
      <w:bookmarkEnd w:id="32"/>
      <w:bookmarkEnd w:id="33"/>
    </w:p>
    <w:p>
      <w:pPr>
        <w:pStyle w:val="4"/>
        <w:rPr>
          <w:highlight w:val="none"/>
          <w:rPrChange w:id="2234" w:author="ly20230823" w:date="2023-08-24T14:01:35Z">
            <w:rPr/>
          </w:rPrChange>
        </w:rPr>
      </w:pPr>
      <w:bookmarkStart w:id="34" w:name="_Toc25830"/>
      <w:bookmarkStart w:id="35" w:name="_Toc7895"/>
      <w:r>
        <w:rPr>
          <w:highlight w:val="none"/>
          <w:rPrChange w:id="2235" w:author="ly20230823" w:date="2023-08-24T14:01:35Z">
            <w:rPr/>
          </w:rPrChange>
        </w:rPr>
        <w:t>3.1</w:t>
      </w:r>
      <w:r>
        <w:rPr>
          <w:highlight w:val="none"/>
          <w:rPrChange w:id="2236" w:author="ly20230823" w:date="2023-08-24T14:01:35Z">
            <w:rPr/>
          </w:rPrChange>
        </w:rPr>
        <w:tab/>
      </w:r>
      <w:r>
        <w:rPr>
          <w:highlight w:val="none"/>
          <w:rPrChange w:id="2237" w:author="ly20230823" w:date="2023-08-24T14:01:35Z">
            <w:rPr/>
          </w:rPrChange>
        </w:rPr>
        <w:t>Terms</w:t>
      </w:r>
      <w:bookmarkEnd w:id="34"/>
      <w:bookmarkEnd w:id="35"/>
    </w:p>
    <w:p>
      <w:pPr>
        <w:rPr>
          <w:highlight w:val="none"/>
          <w:rPrChange w:id="2238" w:author="ly20230823" w:date="2023-08-24T14:01:35Z">
            <w:rPr/>
          </w:rPrChange>
        </w:rPr>
      </w:pPr>
      <w:r>
        <w:rPr>
          <w:highlight w:val="none"/>
          <w:rPrChange w:id="2239" w:author="ly20230823" w:date="2023-08-24T14:01:35Z">
            <w:rPr/>
          </w:rPrChange>
        </w:rPr>
        <w:t>For the purposes of the present document, the terms given in TR 21.905 [1] and the following apply. A term defined in the present document takes precedence over the definition of the same term, if any, in TR 21.905 [1].</w:t>
      </w:r>
    </w:p>
    <w:p>
      <w:pPr>
        <w:rPr>
          <w:highlight w:val="none"/>
          <w:rPrChange w:id="2240" w:author="ly20230823" w:date="2023-08-24T14:01:35Z">
            <w:rPr/>
          </w:rPrChange>
        </w:rPr>
      </w:pPr>
      <w:r>
        <w:rPr>
          <w:b/>
          <w:highlight w:val="none"/>
          <w:rPrChange w:id="2241" w:author="ly20230823" w:date="2023-08-24T14:01:35Z">
            <w:rPr>
              <w:b/>
            </w:rPr>
          </w:rPrChange>
        </w:rPr>
        <w:t>example:</w:t>
      </w:r>
      <w:r>
        <w:rPr>
          <w:highlight w:val="none"/>
          <w:rPrChange w:id="2242" w:author="ly20230823" w:date="2023-08-24T14:01:35Z">
            <w:rPr/>
          </w:rPrChange>
        </w:rPr>
        <w:t xml:space="preserve"> text used to clarify abstract rules by applying them literally.</w:t>
      </w:r>
    </w:p>
    <w:p>
      <w:pPr>
        <w:pStyle w:val="4"/>
        <w:rPr>
          <w:highlight w:val="none"/>
          <w:rPrChange w:id="2243" w:author="ly20230823" w:date="2023-08-24T14:01:35Z">
            <w:rPr/>
          </w:rPrChange>
        </w:rPr>
      </w:pPr>
      <w:bookmarkStart w:id="36" w:name="_Toc31249"/>
      <w:bookmarkStart w:id="37" w:name="_Toc6579"/>
      <w:r>
        <w:rPr>
          <w:highlight w:val="none"/>
          <w:rPrChange w:id="2244" w:author="ly20230823" w:date="2023-08-24T14:01:35Z">
            <w:rPr/>
          </w:rPrChange>
        </w:rPr>
        <w:t>3.2</w:t>
      </w:r>
      <w:r>
        <w:rPr>
          <w:highlight w:val="none"/>
          <w:rPrChange w:id="2245" w:author="ly20230823" w:date="2023-08-24T14:01:35Z">
            <w:rPr/>
          </w:rPrChange>
        </w:rPr>
        <w:tab/>
      </w:r>
      <w:r>
        <w:rPr>
          <w:highlight w:val="none"/>
          <w:rPrChange w:id="2246" w:author="ly20230823" w:date="2023-08-24T14:01:35Z">
            <w:rPr/>
          </w:rPrChange>
        </w:rPr>
        <w:t>Symbols</w:t>
      </w:r>
      <w:bookmarkEnd w:id="36"/>
      <w:bookmarkEnd w:id="37"/>
    </w:p>
    <w:p>
      <w:pPr>
        <w:keepNext/>
        <w:rPr>
          <w:highlight w:val="none"/>
          <w:rPrChange w:id="2247" w:author="ly20230823" w:date="2023-08-24T14:01:35Z">
            <w:rPr/>
          </w:rPrChange>
        </w:rPr>
      </w:pPr>
      <w:r>
        <w:rPr>
          <w:highlight w:val="none"/>
          <w:rPrChange w:id="2248" w:author="ly20230823" w:date="2023-08-24T14:01:35Z">
            <w:rPr/>
          </w:rPrChange>
        </w:rPr>
        <w:t>For the purposes of the present document, the following symbols apply:</w:t>
      </w:r>
    </w:p>
    <w:p>
      <w:pPr>
        <w:pStyle w:val="109"/>
        <w:rPr>
          <w:highlight w:val="none"/>
          <w:rPrChange w:id="2249" w:author="ly20230823" w:date="2023-08-24T14:01:35Z">
            <w:rPr/>
          </w:rPrChange>
        </w:rPr>
      </w:pPr>
      <w:r>
        <w:rPr>
          <w:highlight w:val="none"/>
          <w:rPrChange w:id="2250" w:author="ly20230823" w:date="2023-08-24T14:01:35Z">
            <w:rPr/>
          </w:rPrChange>
        </w:rPr>
        <w:t>&lt;symbol&gt;</w:t>
      </w:r>
      <w:r>
        <w:rPr>
          <w:highlight w:val="none"/>
          <w:rPrChange w:id="2251" w:author="ly20230823" w:date="2023-08-24T14:01:35Z">
            <w:rPr/>
          </w:rPrChange>
        </w:rPr>
        <w:tab/>
      </w:r>
      <w:r>
        <w:rPr>
          <w:highlight w:val="none"/>
          <w:rPrChange w:id="2252" w:author="ly20230823" w:date="2023-08-24T14:01:35Z">
            <w:rPr/>
          </w:rPrChange>
        </w:rPr>
        <w:t>&lt;Explanation&gt;</w:t>
      </w:r>
    </w:p>
    <w:p>
      <w:pPr>
        <w:pStyle w:val="109"/>
        <w:rPr>
          <w:highlight w:val="none"/>
          <w:rPrChange w:id="2253" w:author="ly20230823" w:date="2023-08-24T14:01:35Z">
            <w:rPr/>
          </w:rPrChange>
        </w:rPr>
      </w:pPr>
    </w:p>
    <w:p>
      <w:pPr>
        <w:pStyle w:val="4"/>
        <w:rPr>
          <w:highlight w:val="none"/>
          <w:rPrChange w:id="2254" w:author="ly20230823" w:date="2023-08-24T14:01:35Z">
            <w:rPr/>
          </w:rPrChange>
        </w:rPr>
      </w:pPr>
      <w:bookmarkStart w:id="38" w:name="_Toc15275"/>
      <w:bookmarkStart w:id="39" w:name="_Toc6808"/>
      <w:r>
        <w:rPr>
          <w:highlight w:val="none"/>
          <w:rPrChange w:id="2255" w:author="ly20230823" w:date="2023-08-24T14:01:35Z">
            <w:rPr/>
          </w:rPrChange>
        </w:rPr>
        <w:t>3.3</w:t>
      </w:r>
      <w:r>
        <w:rPr>
          <w:highlight w:val="none"/>
          <w:rPrChange w:id="2256" w:author="ly20230823" w:date="2023-08-24T14:01:35Z">
            <w:rPr/>
          </w:rPrChange>
        </w:rPr>
        <w:tab/>
      </w:r>
      <w:r>
        <w:rPr>
          <w:highlight w:val="none"/>
          <w:rPrChange w:id="2257" w:author="ly20230823" w:date="2023-08-24T14:01:35Z">
            <w:rPr/>
          </w:rPrChange>
        </w:rPr>
        <w:t>Abbreviations</w:t>
      </w:r>
      <w:bookmarkEnd w:id="38"/>
      <w:bookmarkEnd w:id="39"/>
    </w:p>
    <w:p>
      <w:pPr>
        <w:bidi w:val="0"/>
        <w:rPr>
          <w:highlight w:val="none"/>
          <w:rPrChange w:id="2258" w:author="ly20230823" w:date="2023-08-24T14:01:35Z">
            <w:rPr/>
          </w:rPrChange>
        </w:rPr>
      </w:pPr>
      <w:r>
        <w:rPr>
          <w:highlight w:val="none"/>
          <w:rPrChange w:id="2259" w:author="ly20230823" w:date="2023-08-24T14:01:35Z">
            <w:rPr/>
          </w:rPrChange>
        </w:rPr>
        <w:t>For the purposes of the present document, the abbreviations given in TR 21.905 [1] and the following apply. An abbreviation defined in the present document takes precedence over the definition of the same abbreviation, if any, in TR 21.905 [1].</w:t>
      </w:r>
    </w:p>
    <w:p>
      <w:pPr>
        <w:pStyle w:val="109"/>
        <w:rPr>
          <w:highlight w:val="none"/>
          <w:rPrChange w:id="2260" w:author="ly20230823" w:date="2023-08-24T14:01:35Z">
            <w:rPr/>
          </w:rPrChange>
        </w:rPr>
      </w:pPr>
      <w:r>
        <w:rPr>
          <w:highlight w:val="none"/>
          <w:rPrChange w:id="2261" w:author="ly20230823" w:date="2023-08-24T14:01:35Z">
            <w:rPr/>
          </w:rPrChange>
        </w:rPr>
        <w:t>&lt;ABBREVIATION&gt;</w:t>
      </w:r>
      <w:r>
        <w:rPr>
          <w:highlight w:val="none"/>
          <w:rPrChange w:id="2262" w:author="ly20230823" w:date="2023-08-24T14:01:35Z">
            <w:rPr/>
          </w:rPrChange>
        </w:rPr>
        <w:tab/>
      </w:r>
      <w:r>
        <w:rPr>
          <w:highlight w:val="none"/>
          <w:rPrChange w:id="2263" w:author="ly20230823" w:date="2023-08-24T14:01:35Z">
            <w:rPr/>
          </w:rPrChange>
        </w:rPr>
        <w:t>&lt;Expansion&gt;</w:t>
      </w:r>
    </w:p>
    <w:p>
      <w:pPr>
        <w:pStyle w:val="109"/>
        <w:rPr>
          <w:highlight w:val="none"/>
          <w:rPrChange w:id="2264" w:author="ly20230823" w:date="2023-08-24T14:01:35Z">
            <w:rPr/>
          </w:rPrChange>
        </w:rPr>
      </w:pPr>
    </w:p>
    <w:p>
      <w:pPr>
        <w:pStyle w:val="3"/>
        <w:rPr>
          <w:rFonts w:hint="eastAsia"/>
          <w:highlight w:val="none"/>
          <w:lang w:val="en-US" w:eastAsia="zh-CN"/>
          <w:rPrChange w:id="2265" w:author="ly20230823" w:date="2023-08-24T14:01:35Z">
            <w:rPr>
              <w:rFonts w:hint="eastAsia"/>
              <w:lang w:val="en-US" w:eastAsia="zh-CN"/>
            </w:rPr>
          </w:rPrChange>
        </w:rPr>
      </w:pPr>
      <w:bookmarkStart w:id="40" w:name="clause4"/>
      <w:bookmarkEnd w:id="40"/>
      <w:bookmarkStart w:id="41" w:name="_Toc510562437"/>
      <w:bookmarkStart w:id="42" w:name="_Toc18750"/>
      <w:bookmarkStart w:id="43" w:name="_Toc16492"/>
      <w:bookmarkStart w:id="44" w:name="_Toc125909168"/>
      <w:bookmarkStart w:id="45" w:name="_Toc104216335"/>
      <w:bookmarkStart w:id="46" w:name="_Toc22214902"/>
      <w:bookmarkStart w:id="47" w:name="_Toc128752444"/>
      <w:bookmarkStart w:id="48" w:name="_Toc23254035"/>
      <w:bookmarkStart w:id="49" w:name="_Toc8221707"/>
      <w:r>
        <w:rPr>
          <w:rFonts w:hint="eastAsia" w:eastAsia="宋体"/>
          <w:highlight w:val="none"/>
          <w:lang w:val="en-US" w:eastAsia="zh-CN"/>
          <w:rPrChange w:id="2266" w:author="ly20230823" w:date="2023-08-24T14:01:35Z">
            <w:rPr>
              <w:rFonts w:hint="eastAsia" w:eastAsia="宋体"/>
              <w:lang w:val="en-US" w:eastAsia="zh-CN"/>
            </w:rPr>
          </w:rPrChange>
        </w:rPr>
        <w:t>4</w:t>
      </w:r>
      <w:r>
        <w:rPr>
          <w:rFonts w:hint="eastAsia" w:eastAsia="宋体"/>
          <w:highlight w:val="none"/>
          <w:lang w:val="en-US" w:eastAsia="zh-CN"/>
          <w:rPrChange w:id="2267" w:author="ly20230823" w:date="2023-08-24T14:01:35Z">
            <w:rPr>
              <w:rFonts w:hint="eastAsia" w:eastAsia="宋体"/>
              <w:lang w:val="en-US" w:eastAsia="zh-CN"/>
            </w:rPr>
          </w:rPrChange>
        </w:rPr>
        <w:tab/>
      </w:r>
      <w:r>
        <w:rPr>
          <w:highlight w:val="none"/>
          <w:rPrChange w:id="2268" w:author="ly20230823" w:date="2023-08-24T14:01:35Z">
            <w:rPr/>
          </w:rPrChange>
        </w:rPr>
        <w:t xml:space="preserve">Analysis of </w:t>
      </w:r>
      <w:bookmarkEnd w:id="41"/>
      <w:r>
        <w:rPr>
          <w:rFonts w:hint="eastAsia"/>
          <w:highlight w:val="none"/>
          <w:lang w:val="en-US" w:eastAsia="zh-CN"/>
          <w:rPrChange w:id="2269" w:author="ly20230823" w:date="2023-08-24T14:01:35Z">
            <w:rPr>
              <w:rFonts w:hint="eastAsia"/>
              <w:lang w:val="en-US" w:eastAsia="zh-CN"/>
            </w:rPr>
          </w:rPrChange>
        </w:rPr>
        <w:t>gaps</w:t>
      </w:r>
      <w:bookmarkEnd w:id="42"/>
      <w:bookmarkEnd w:id="43"/>
    </w:p>
    <w:p>
      <w:pPr>
        <w:pStyle w:val="4"/>
        <w:rPr>
          <w:rFonts w:hint="eastAsia"/>
          <w:highlight w:val="none"/>
          <w:lang w:val="en-US" w:eastAsia="zh-CN"/>
          <w:rPrChange w:id="2270" w:author="ly20230823" w:date="2023-08-24T14:01:35Z">
            <w:rPr>
              <w:rFonts w:hint="eastAsia"/>
              <w:lang w:val="en-US" w:eastAsia="zh-CN"/>
            </w:rPr>
          </w:rPrChange>
        </w:rPr>
      </w:pPr>
      <w:bookmarkStart w:id="50" w:name="_Toc7838"/>
      <w:bookmarkStart w:id="51" w:name="_Toc14072"/>
      <w:r>
        <w:rPr>
          <w:rFonts w:hint="eastAsia"/>
          <w:highlight w:val="none"/>
          <w:lang w:val="en-US" w:eastAsia="zh-CN"/>
          <w:rPrChange w:id="2271" w:author="ly20230823" w:date="2023-08-24T14:01:35Z">
            <w:rPr>
              <w:rFonts w:hint="eastAsia"/>
              <w:lang w:val="en-US" w:eastAsia="zh-CN"/>
            </w:rPr>
          </w:rPrChange>
        </w:rPr>
        <w:t>4.1</w:t>
      </w:r>
      <w:r>
        <w:rPr>
          <w:rFonts w:hint="eastAsia"/>
          <w:highlight w:val="none"/>
          <w:lang w:val="en-US" w:eastAsia="zh-CN"/>
          <w:rPrChange w:id="2272" w:author="ly20230823" w:date="2023-08-24T14:01:35Z">
            <w:rPr>
              <w:rFonts w:hint="eastAsia"/>
              <w:lang w:val="en-US" w:eastAsia="zh-CN"/>
            </w:rPr>
          </w:rPrChange>
        </w:rPr>
        <w:tab/>
      </w:r>
      <w:r>
        <w:rPr>
          <w:highlight w:val="none"/>
          <w:rPrChange w:id="2273" w:author="ly20230823" w:date="2023-08-24T14:01:35Z">
            <w:rPr/>
          </w:rPrChange>
        </w:rPr>
        <w:t>Introduction</w:t>
      </w:r>
      <w:bookmarkEnd w:id="50"/>
    </w:p>
    <w:p>
      <w:pPr>
        <w:bidi w:val="0"/>
        <w:rPr>
          <w:rFonts w:hint="eastAsia"/>
          <w:highlight w:val="none"/>
          <w:lang w:val="en-US" w:eastAsia="zh-CN"/>
          <w:rPrChange w:id="2274" w:author="ly20230823" w:date="2023-08-24T14:01:35Z">
            <w:rPr>
              <w:rFonts w:hint="eastAsia"/>
              <w:lang w:val="en-US" w:eastAsia="zh-CN"/>
            </w:rPr>
          </w:rPrChange>
        </w:rPr>
      </w:pPr>
    </w:p>
    <w:p>
      <w:pPr>
        <w:bidi w:val="0"/>
        <w:rPr>
          <w:rFonts w:hint="eastAsia"/>
          <w:highlight w:val="none"/>
          <w:lang w:val="en-US" w:eastAsia="zh-CN"/>
          <w:rPrChange w:id="2275" w:author="ly20230823" w:date="2023-08-24T14:01:35Z">
            <w:rPr>
              <w:rFonts w:hint="eastAsia"/>
              <w:lang w:val="en-US" w:eastAsia="zh-CN"/>
            </w:rPr>
          </w:rPrChange>
        </w:rPr>
      </w:pPr>
    </w:p>
    <w:p>
      <w:pPr>
        <w:pStyle w:val="4"/>
        <w:rPr>
          <w:rFonts w:hint="eastAsia"/>
          <w:highlight w:val="none"/>
          <w:lang w:val="en-US" w:eastAsia="zh-CN"/>
          <w:rPrChange w:id="2276" w:author="ly20230823" w:date="2023-08-24T14:01:35Z">
            <w:rPr>
              <w:rFonts w:hint="eastAsia"/>
              <w:lang w:val="en-US" w:eastAsia="zh-CN"/>
            </w:rPr>
          </w:rPrChange>
        </w:rPr>
      </w:pPr>
      <w:bookmarkStart w:id="52" w:name="_Toc31084"/>
      <w:r>
        <w:rPr>
          <w:rFonts w:hint="eastAsia"/>
          <w:highlight w:val="none"/>
          <w:lang w:val="en-US" w:eastAsia="zh-CN"/>
          <w:rPrChange w:id="2277" w:author="ly20230823" w:date="2023-08-24T14:01:35Z">
            <w:rPr>
              <w:rFonts w:hint="eastAsia"/>
              <w:lang w:val="en-US" w:eastAsia="zh-CN"/>
            </w:rPr>
          </w:rPrChange>
        </w:rPr>
        <w:t>4.2</w:t>
      </w:r>
      <w:r>
        <w:rPr>
          <w:rFonts w:hint="eastAsia"/>
          <w:highlight w:val="none"/>
          <w:lang w:val="en-US" w:eastAsia="zh-CN"/>
          <w:rPrChange w:id="2278" w:author="ly20230823" w:date="2023-08-24T14:01:35Z">
            <w:rPr>
              <w:rFonts w:hint="eastAsia"/>
              <w:lang w:val="en-US" w:eastAsia="zh-CN"/>
            </w:rPr>
          </w:rPrChange>
        </w:rPr>
        <w:tab/>
      </w:r>
      <w:r>
        <w:rPr>
          <w:rFonts w:hint="eastAsia"/>
          <w:highlight w:val="none"/>
          <w:lang w:val="en-US" w:eastAsia="zh-CN"/>
          <w:rPrChange w:id="2279" w:author="ly20230823" w:date="2023-08-24T14:01:35Z">
            <w:rPr>
              <w:rFonts w:hint="eastAsia"/>
              <w:lang w:val="en-US" w:eastAsia="zh-CN"/>
            </w:rPr>
          </w:rPrChange>
        </w:rPr>
        <w:t xml:space="preserve">Analysis of </w:t>
      </w:r>
      <w:bookmarkEnd w:id="51"/>
      <w:r>
        <w:rPr>
          <w:rFonts w:hint="eastAsia"/>
          <w:highlight w:val="none"/>
          <w:lang w:val="en-US" w:eastAsia="zh-CN"/>
          <w:rPrChange w:id="2279" w:author="ly20230823" w:date="2023-08-24T14:01:35Z">
            <w:rPr>
              <w:rFonts w:hint="eastAsia"/>
              <w:lang w:val="en-US" w:eastAsia="zh-CN"/>
            </w:rPr>
          </w:rPrChange>
        </w:rPr>
        <w:t xml:space="preserve">XXX </w:t>
      </w:r>
      <w:r>
        <w:rPr>
          <w:highlight w:val="none"/>
          <w:rPrChange w:id="2280" w:author="ly20230823" w:date="2023-08-24T14:01:35Z">
            <w:rPr/>
          </w:rPrChange>
        </w:rPr>
        <w:t>API framework</w:t>
      </w:r>
      <w:bookmarkEnd w:id="52"/>
    </w:p>
    <w:p>
      <w:pPr>
        <w:pStyle w:val="111"/>
        <w:rPr>
          <w:rFonts w:hint="eastAsia" w:eastAsia="宋体"/>
          <w:highlight w:val="none"/>
          <w:lang w:val="en-US" w:eastAsia="zh-CN"/>
          <w:rPrChange w:id="2281" w:author="ly20230823" w:date="2023-08-24T14:01:35Z">
            <w:rPr>
              <w:rFonts w:hint="eastAsia" w:eastAsia="宋体"/>
              <w:lang w:val="en-US" w:eastAsia="zh-CN"/>
            </w:rPr>
          </w:rPrChange>
        </w:rPr>
      </w:pPr>
      <w:r>
        <w:rPr>
          <w:highlight w:val="none"/>
          <w:rPrChange w:id="2282" w:author="ly20230823" w:date="2023-08-24T14:01:35Z">
            <w:rPr/>
          </w:rPrChange>
        </w:rPr>
        <w:t>Editor’s Note:</w:t>
      </w:r>
      <w:r>
        <w:rPr>
          <w:rFonts w:hint="eastAsia"/>
          <w:highlight w:val="none"/>
          <w:lang w:eastAsia="zh-CN"/>
          <w:rPrChange w:id="2283" w:author="ly20230823" w:date="2023-08-24T14:01:35Z">
            <w:rPr>
              <w:rFonts w:hint="eastAsia"/>
              <w:lang w:eastAsia="zh-CN"/>
            </w:rPr>
          </w:rPrChange>
        </w:rPr>
        <w:t xml:space="preserve"> </w:t>
      </w:r>
      <w:r>
        <w:rPr>
          <w:highlight w:val="none"/>
          <w:rPrChange w:id="2284" w:author="ly20230823" w:date="2023-08-24T14:01:35Z">
            <w:rPr/>
          </w:rPrChange>
        </w:rPr>
        <w:t>This clause</w:t>
      </w:r>
      <w:r>
        <w:rPr>
          <w:highlight w:val="none"/>
          <w:lang w:val="en-US"/>
          <w:rPrChange w:id="2285" w:author="ly20230823" w:date="2023-08-24T14:01:35Z">
            <w:rPr>
              <w:lang w:val="en-US"/>
            </w:rPr>
          </w:rPrChange>
        </w:rPr>
        <w:t xml:space="preserve"> will </w:t>
      </w:r>
      <w:r>
        <w:rPr>
          <w:rFonts w:hint="eastAsia"/>
          <w:highlight w:val="none"/>
          <w:lang w:val="en-US" w:eastAsia="zh-CN"/>
          <w:rPrChange w:id="2286" w:author="ly20230823" w:date="2023-08-24T14:01:35Z">
            <w:rPr>
              <w:rFonts w:hint="eastAsia"/>
              <w:lang w:val="en-US" w:eastAsia="zh-CN"/>
            </w:rPr>
          </w:rPrChange>
        </w:rPr>
        <w:t xml:space="preserve">document </w:t>
      </w:r>
      <w:r>
        <w:rPr>
          <w:highlight w:val="none"/>
          <w:rPrChange w:id="2287" w:author="ly20230823" w:date="2023-08-24T14:01:35Z">
            <w:rPr/>
          </w:rPrChange>
        </w:rPr>
        <w:t xml:space="preserve">analysis of </w:t>
      </w:r>
      <w:r>
        <w:rPr>
          <w:rFonts w:hint="eastAsia"/>
          <w:highlight w:val="none"/>
          <w:lang w:val="en-US" w:eastAsia="zh-CN"/>
          <w:rPrChange w:id="2288" w:author="ly20230823" w:date="2023-08-24T14:01:35Z">
            <w:rPr>
              <w:rFonts w:hint="eastAsia"/>
              <w:lang w:val="en-US" w:eastAsia="zh-CN"/>
            </w:rPr>
          </w:rPrChange>
        </w:rPr>
        <w:t>existing architecture and APIs in application layer</w:t>
      </w:r>
      <w:r>
        <w:rPr>
          <w:highlight w:val="none"/>
          <w:rPrChange w:id="2289" w:author="ly20230823" w:date="2023-08-24T14:01:35Z">
            <w:rPr/>
          </w:rPrChange>
        </w:rPr>
        <w:t xml:space="preserve"> frameworks against</w:t>
      </w:r>
      <w:r>
        <w:rPr>
          <w:rFonts w:hint="eastAsia" w:eastAsia="宋体"/>
          <w:highlight w:val="none"/>
          <w:lang w:val="en-US" w:eastAsia="zh-CN"/>
          <w:rPrChange w:id="2290" w:author="ly20230823" w:date="2023-08-24T14:01:35Z">
            <w:rPr>
              <w:rFonts w:hint="eastAsia" w:eastAsia="宋体"/>
              <w:lang w:val="en-US" w:eastAsia="zh-CN"/>
            </w:rPr>
          </w:rPrChange>
        </w:rPr>
        <w:t xml:space="preserve"> the requirements of enabling </w:t>
      </w:r>
      <w:r>
        <w:rPr>
          <w:highlight w:val="none"/>
          <w:rPrChange w:id="2291" w:author="ly20230823" w:date="2023-08-24T14:01:35Z">
            <w:rPr/>
          </w:rPrChange>
        </w:rPr>
        <w:t xml:space="preserve"> </w:t>
      </w:r>
      <w:r>
        <w:rPr>
          <w:rFonts w:hint="eastAsia"/>
          <w:highlight w:val="none"/>
          <w:rPrChange w:id="2292" w:author="ly20230823" w:date="2023-08-24T14:01:35Z">
            <w:rPr>
              <w:rFonts w:hint="eastAsia"/>
            </w:rPr>
          </w:rPrChange>
        </w:rPr>
        <w:t>eMMTel service</w:t>
      </w:r>
      <w:r>
        <w:rPr>
          <w:rFonts w:hint="eastAsia" w:eastAsia="宋体"/>
          <w:highlight w:val="none"/>
          <w:lang w:val="en-US" w:eastAsia="zh-CN"/>
          <w:rPrChange w:id="2293" w:author="ly20230823" w:date="2023-08-24T14:01:35Z">
            <w:rPr>
              <w:rFonts w:hint="eastAsia" w:eastAsia="宋体"/>
              <w:lang w:val="en-US" w:eastAsia="zh-CN"/>
            </w:rPr>
          </w:rPrChange>
        </w:rPr>
        <w:t>.</w:t>
      </w:r>
    </w:p>
    <w:p>
      <w:pPr>
        <w:bidi w:val="0"/>
        <w:rPr>
          <w:highlight w:val="none"/>
          <w:rPrChange w:id="2294" w:author="ly20230823" w:date="2023-08-24T14:01:35Z">
            <w:rPr/>
          </w:rPrChange>
        </w:rPr>
      </w:pPr>
    </w:p>
    <w:p>
      <w:pPr>
        <w:bidi w:val="0"/>
        <w:rPr>
          <w:highlight w:val="none"/>
          <w:rPrChange w:id="2295" w:author="ly20230823" w:date="2023-08-24T14:01:35Z">
            <w:rPr/>
          </w:rPrChange>
        </w:rPr>
      </w:pPr>
    </w:p>
    <w:p>
      <w:pPr>
        <w:pStyle w:val="3"/>
        <w:rPr>
          <w:highlight w:val="none"/>
          <w:rPrChange w:id="2296" w:author="ly20230823" w:date="2023-08-24T14:01:35Z">
            <w:rPr/>
          </w:rPrChange>
        </w:rPr>
      </w:pPr>
      <w:bookmarkStart w:id="53" w:name="_Toc32216"/>
      <w:bookmarkStart w:id="54" w:name="_Toc7043"/>
      <w:r>
        <w:rPr>
          <w:rFonts w:hint="eastAsia" w:eastAsia="宋体"/>
          <w:highlight w:val="none"/>
          <w:lang w:val="en-US" w:eastAsia="zh-CN"/>
          <w:rPrChange w:id="2297" w:author="ly20230823" w:date="2023-08-24T14:01:35Z">
            <w:rPr>
              <w:rFonts w:hint="eastAsia" w:eastAsia="宋体"/>
              <w:lang w:val="en-US" w:eastAsia="zh-CN"/>
            </w:rPr>
          </w:rPrChange>
        </w:rPr>
        <w:t>5</w:t>
      </w:r>
      <w:r>
        <w:rPr>
          <w:highlight w:val="none"/>
          <w:rPrChange w:id="2298" w:author="ly20230823" w:date="2023-08-24T14:01:35Z">
            <w:rPr/>
          </w:rPrChange>
        </w:rPr>
        <w:tab/>
      </w:r>
      <w:r>
        <w:rPr>
          <w:highlight w:val="none"/>
          <w:rPrChange w:id="2299" w:author="ly20230823" w:date="2023-08-24T14:01:35Z">
            <w:rPr/>
          </w:rPrChange>
        </w:rPr>
        <w:t>Architectural Assumptions and Principles</w:t>
      </w:r>
      <w:bookmarkEnd w:id="44"/>
      <w:bookmarkEnd w:id="45"/>
      <w:bookmarkEnd w:id="46"/>
      <w:bookmarkEnd w:id="47"/>
      <w:bookmarkEnd w:id="48"/>
      <w:bookmarkEnd w:id="53"/>
      <w:bookmarkEnd w:id="54"/>
    </w:p>
    <w:p>
      <w:pPr>
        <w:pStyle w:val="4"/>
        <w:rPr>
          <w:rFonts w:eastAsia="宋体"/>
          <w:highlight w:val="none"/>
          <w:lang w:eastAsia="zh-CN"/>
          <w:rPrChange w:id="2300" w:author="ly20230823" w:date="2023-08-24T14:01:35Z">
            <w:rPr>
              <w:rFonts w:eastAsia="宋体"/>
              <w:lang w:eastAsia="zh-CN"/>
            </w:rPr>
          </w:rPrChange>
        </w:rPr>
      </w:pPr>
      <w:bookmarkStart w:id="55" w:name="_Toc125909169"/>
      <w:bookmarkStart w:id="56" w:name="_Toc128752445"/>
      <w:bookmarkStart w:id="57" w:name="_Toc104216336"/>
      <w:bookmarkStart w:id="58" w:name="_Toc11594"/>
      <w:bookmarkStart w:id="59" w:name="_Toc9641"/>
      <w:r>
        <w:rPr>
          <w:rFonts w:hint="eastAsia" w:eastAsia="宋体"/>
          <w:highlight w:val="none"/>
          <w:lang w:val="en-US" w:eastAsia="zh-CN"/>
          <w:rPrChange w:id="2301" w:author="ly20230823" w:date="2023-08-24T14:01:35Z">
            <w:rPr>
              <w:rFonts w:hint="eastAsia" w:eastAsia="宋体"/>
              <w:lang w:val="en-US" w:eastAsia="zh-CN"/>
            </w:rPr>
          </w:rPrChange>
        </w:rPr>
        <w:t>5</w:t>
      </w:r>
      <w:r>
        <w:rPr>
          <w:highlight w:val="none"/>
          <w:lang w:eastAsia="ko-KR"/>
          <w:rPrChange w:id="2302" w:author="ly20230823" w:date="2023-08-24T14:01:35Z">
            <w:rPr>
              <w:lang w:eastAsia="ko-KR"/>
            </w:rPr>
          </w:rPrChange>
        </w:rPr>
        <w:t>.</w:t>
      </w:r>
      <w:r>
        <w:rPr>
          <w:rFonts w:eastAsia="宋体"/>
          <w:highlight w:val="none"/>
          <w:lang w:eastAsia="zh-CN"/>
          <w:rPrChange w:id="2303" w:author="ly20230823" w:date="2023-08-24T14:01:35Z">
            <w:rPr>
              <w:rFonts w:eastAsia="宋体"/>
              <w:lang w:eastAsia="zh-CN"/>
            </w:rPr>
          </w:rPrChange>
        </w:rPr>
        <w:t>1</w:t>
      </w:r>
      <w:r>
        <w:rPr>
          <w:highlight w:val="none"/>
          <w:lang w:eastAsia="ko-KR"/>
          <w:rPrChange w:id="2304" w:author="ly20230823" w:date="2023-08-24T14:01:35Z">
            <w:rPr>
              <w:lang w:eastAsia="ko-KR"/>
            </w:rPr>
          </w:rPrChange>
        </w:rPr>
        <w:tab/>
      </w:r>
      <w:r>
        <w:rPr>
          <w:highlight w:val="none"/>
          <w:lang w:eastAsia="ko-KR"/>
          <w:rPrChange w:id="2305" w:author="ly20230823" w:date="2023-08-24T14:01:35Z">
            <w:rPr>
              <w:lang w:eastAsia="ko-KR"/>
            </w:rPr>
          </w:rPrChange>
        </w:rPr>
        <w:t>Architectural Assumptions</w:t>
      </w:r>
      <w:bookmarkEnd w:id="55"/>
      <w:bookmarkEnd w:id="56"/>
      <w:bookmarkEnd w:id="57"/>
      <w:bookmarkEnd w:id="58"/>
      <w:bookmarkEnd w:id="59"/>
    </w:p>
    <w:p>
      <w:pPr>
        <w:pStyle w:val="111"/>
        <w:rPr>
          <w:rFonts w:hint="eastAsia" w:eastAsia="宋体"/>
          <w:highlight w:val="none"/>
          <w:lang w:val="en-US" w:eastAsia="zh-CN"/>
          <w:rPrChange w:id="2306" w:author="ly20230823" w:date="2023-08-24T14:01:35Z">
            <w:rPr>
              <w:rFonts w:hint="eastAsia" w:eastAsia="宋体"/>
              <w:lang w:val="en-US" w:eastAsia="zh-CN"/>
            </w:rPr>
          </w:rPrChange>
        </w:rPr>
      </w:pPr>
      <w:r>
        <w:rPr>
          <w:highlight w:val="none"/>
          <w:rPrChange w:id="2307" w:author="ly20230823" w:date="2023-08-24T14:01:35Z">
            <w:rPr/>
          </w:rPrChange>
        </w:rPr>
        <w:t>Editor’s Note:</w:t>
      </w:r>
      <w:r>
        <w:rPr>
          <w:rFonts w:hint="eastAsia"/>
          <w:highlight w:val="none"/>
          <w:lang w:eastAsia="zh-CN"/>
          <w:rPrChange w:id="2308" w:author="ly20230823" w:date="2023-08-24T14:01:35Z">
            <w:rPr>
              <w:rFonts w:hint="eastAsia"/>
              <w:lang w:eastAsia="zh-CN"/>
            </w:rPr>
          </w:rPrChange>
        </w:rPr>
        <w:t xml:space="preserve"> </w:t>
      </w:r>
      <w:r>
        <w:rPr>
          <w:highlight w:val="none"/>
          <w:rPrChange w:id="2309" w:author="ly20230823" w:date="2023-08-24T14:01:35Z">
            <w:rPr/>
          </w:rPrChange>
        </w:rPr>
        <w:t>This clause</w:t>
      </w:r>
      <w:r>
        <w:rPr>
          <w:highlight w:val="none"/>
          <w:lang w:val="en-US"/>
          <w:rPrChange w:id="2310" w:author="ly20230823" w:date="2023-08-24T14:01:35Z">
            <w:rPr>
              <w:lang w:val="en-US"/>
            </w:rPr>
          </w:rPrChange>
        </w:rPr>
        <w:t xml:space="preserve"> will </w:t>
      </w:r>
      <w:r>
        <w:rPr>
          <w:rFonts w:hint="eastAsia"/>
          <w:highlight w:val="none"/>
          <w:lang w:val="en-US" w:eastAsia="zh-CN"/>
          <w:rPrChange w:id="2311" w:author="ly20230823" w:date="2023-08-24T14:01:35Z">
            <w:rPr>
              <w:rFonts w:hint="eastAsia"/>
              <w:lang w:val="en-US" w:eastAsia="zh-CN"/>
            </w:rPr>
          </w:rPrChange>
        </w:rPr>
        <w:t xml:space="preserve">document </w:t>
      </w:r>
      <w:r>
        <w:rPr>
          <w:highlight w:val="none"/>
          <w:lang w:val="en-US" w:eastAsia="zh-CN"/>
          <w:rPrChange w:id="2312" w:author="ly20230823" w:date="2023-08-24T14:01:35Z">
            <w:rPr>
              <w:lang w:val="en-US" w:eastAsia="zh-CN"/>
            </w:rPr>
          </w:rPrChange>
        </w:rPr>
        <w:t>any</w:t>
      </w:r>
      <w:r>
        <w:rPr>
          <w:rFonts w:hint="eastAsia"/>
          <w:highlight w:val="none"/>
          <w:lang w:val="en-US" w:eastAsia="zh-CN"/>
          <w:rPrChange w:id="2313" w:author="ly20230823" w:date="2023-08-24T14:01:35Z">
            <w:rPr>
              <w:rFonts w:hint="eastAsia"/>
              <w:lang w:val="en-US" w:eastAsia="zh-CN"/>
            </w:rPr>
          </w:rPrChange>
        </w:rPr>
        <w:t xml:space="preserve"> </w:t>
      </w:r>
      <w:r>
        <w:rPr>
          <w:highlight w:val="none"/>
          <w:lang w:val="en-US"/>
          <w:rPrChange w:id="2314" w:author="ly20230823" w:date="2023-08-24T14:01:35Z">
            <w:rPr>
              <w:lang w:val="en-US"/>
            </w:rPr>
          </w:rPrChange>
        </w:rPr>
        <w:t>architectural</w:t>
      </w:r>
      <w:r>
        <w:rPr>
          <w:rFonts w:hint="eastAsia"/>
          <w:highlight w:val="none"/>
          <w:lang w:val="en-US" w:eastAsia="zh-CN"/>
          <w:rPrChange w:id="2315" w:author="ly20230823" w:date="2023-08-24T14:01:35Z">
            <w:rPr>
              <w:rFonts w:hint="eastAsia"/>
              <w:lang w:val="en-US" w:eastAsia="zh-CN"/>
            </w:rPr>
          </w:rPrChange>
        </w:rPr>
        <w:t xml:space="preserve"> </w:t>
      </w:r>
      <w:r>
        <w:rPr>
          <w:highlight w:val="none"/>
          <w:lang w:val="en-US" w:eastAsia="zh-CN"/>
          <w:rPrChange w:id="2316" w:author="ly20230823" w:date="2023-08-24T14:01:35Z">
            <w:rPr>
              <w:lang w:val="en-US" w:eastAsia="zh-CN"/>
            </w:rPr>
          </w:rPrChange>
        </w:rPr>
        <w:t>assumptions</w:t>
      </w:r>
      <w:r>
        <w:rPr>
          <w:highlight w:val="none"/>
          <w:lang w:val="en-US"/>
          <w:rPrChange w:id="2317" w:author="ly20230823" w:date="2023-08-24T14:01:35Z">
            <w:rPr>
              <w:lang w:val="en-US"/>
            </w:rPr>
          </w:rPrChange>
        </w:rPr>
        <w:t xml:space="preserve"> and principles </w:t>
      </w:r>
      <w:r>
        <w:rPr>
          <w:rFonts w:hint="eastAsia"/>
          <w:highlight w:val="none"/>
          <w:lang w:val="en-US" w:eastAsia="zh-CN"/>
          <w:rPrChange w:id="2318" w:author="ly20230823" w:date="2023-08-24T14:01:35Z">
            <w:rPr>
              <w:rFonts w:hint="eastAsia"/>
              <w:lang w:val="en-US" w:eastAsia="zh-CN"/>
            </w:rPr>
          </w:rPrChange>
        </w:rPr>
        <w:t xml:space="preserve">for </w:t>
      </w:r>
      <w:r>
        <w:rPr>
          <w:highlight w:val="none"/>
          <w:rPrChange w:id="2319" w:author="ly20230823" w:date="2023-08-24T14:01:35Z">
            <w:rPr/>
          </w:rPrChange>
        </w:rPr>
        <w:t>the study</w:t>
      </w:r>
    </w:p>
    <w:p>
      <w:pPr>
        <w:pStyle w:val="4"/>
        <w:rPr>
          <w:highlight w:val="none"/>
          <w:rPrChange w:id="2320" w:author="ly20230823" w:date="2023-08-24T14:01:35Z">
            <w:rPr/>
          </w:rPrChange>
        </w:rPr>
      </w:pPr>
      <w:bookmarkStart w:id="60" w:name="_Toc31920"/>
      <w:bookmarkStart w:id="61" w:name="_Toc125909170"/>
      <w:bookmarkStart w:id="62" w:name="_Toc128752446"/>
      <w:bookmarkStart w:id="63" w:name="_Toc104216337"/>
      <w:bookmarkStart w:id="64" w:name="_Toc24100"/>
      <w:r>
        <w:rPr>
          <w:rFonts w:hint="eastAsia" w:eastAsia="宋体"/>
          <w:highlight w:val="none"/>
          <w:lang w:val="en-US" w:eastAsia="zh-CN"/>
          <w:rPrChange w:id="2321" w:author="ly20230823" w:date="2023-08-24T14:01:35Z">
            <w:rPr>
              <w:rFonts w:hint="eastAsia" w:eastAsia="宋体"/>
              <w:lang w:val="en-US" w:eastAsia="zh-CN"/>
            </w:rPr>
          </w:rPrChange>
        </w:rPr>
        <w:t>5</w:t>
      </w:r>
      <w:r>
        <w:rPr>
          <w:highlight w:val="none"/>
          <w:lang w:eastAsia="ko-KR"/>
          <w:rPrChange w:id="2322" w:author="ly20230823" w:date="2023-08-24T14:01:35Z">
            <w:rPr>
              <w:lang w:eastAsia="ko-KR"/>
            </w:rPr>
          </w:rPrChange>
        </w:rPr>
        <w:t>.</w:t>
      </w:r>
      <w:r>
        <w:rPr>
          <w:rFonts w:eastAsia="宋体"/>
          <w:highlight w:val="none"/>
          <w:lang w:eastAsia="zh-CN"/>
          <w:rPrChange w:id="2323" w:author="ly20230823" w:date="2023-08-24T14:01:35Z">
            <w:rPr>
              <w:rFonts w:eastAsia="宋体"/>
              <w:lang w:eastAsia="zh-CN"/>
            </w:rPr>
          </w:rPrChange>
        </w:rPr>
        <w:t>2</w:t>
      </w:r>
      <w:r>
        <w:rPr>
          <w:highlight w:val="none"/>
          <w:lang w:eastAsia="ko-KR"/>
          <w:rPrChange w:id="2324" w:author="ly20230823" w:date="2023-08-24T14:01:35Z">
            <w:rPr>
              <w:lang w:eastAsia="ko-KR"/>
            </w:rPr>
          </w:rPrChange>
        </w:rPr>
        <w:tab/>
      </w:r>
      <w:r>
        <w:rPr>
          <w:highlight w:val="none"/>
          <w:lang w:eastAsia="ko-KR"/>
          <w:rPrChange w:id="2325" w:author="ly20230823" w:date="2023-08-24T14:01:35Z">
            <w:rPr>
              <w:lang w:eastAsia="ko-KR"/>
            </w:rPr>
          </w:rPrChange>
        </w:rPr>
        <w:t>Architectural Principles</w:t>
      </w:r>
      <w:bookmarkEnd w:id="60"/>
      <w:bookmarkEnd w:id="61"/>
      <w:bookmarkEnd w:id="62"/>
      <w:bookmarkEnd w:id="63"/>
      <w:bookmarkEnd w:id="64"/>
    </w:p>
    <w:p>
      <w:pPr>
        <w:pStyle w:val="50"/>
        <w:bidi w:val="0"/>
        <w:rPr>
          <w:rFonts w:hint="eastAsia"/>
          <w:highlight w:val="none"/>
          <w:lang w:val="en-US" w:eastAsia="zh-CN"/>
          <w:rPrChange w:id="2326" w:author="ly20230823" w:date="2023-08-24T14:01:35Z">
            <w:rPr>
              <w:rFonts w:hint="eastAsia"/>
              <w:lang w:val="en-US" w:eastAsia="zh-CN"/>
            </w:rPr>
          </w:rPrChange>
        </w:rPr>
      </w:pPr>
    </w:p>
    <w:p>
      <w:pPr>
        <w:pStyle w:val="50"/>
        <w:bidi w:val="0"/>
        <w:rPr>
          <w:rFonts w:hint="eastAsia"/>
          <w:highlight w:val="none"/>
          <w:lang w:val="en-US" w:eastAsia="zh-CN"/>
          <w:rPrChange w:id="2327" w:author="ly20230823" w:date="2023-08-24T14:01:35Z">
            <w:rPr>
              <w:rFonts w:hint="eastAsia"/>
              <w:lang w:val="en-US" w:eastAsia="zh-CN"/>
            </w:rPr>
          </w:rPrChange>
        </w:rPr>
      </w:pPr>
    </w:p>
    <w:p>
      <w:pPr>
        <w:pStyle w:val="50"/>
        <w:bidi w:val="0"/>
        <w:rPr>
          <w:rFonts w:hint="eastAsia"/>
          <w:highlight w:val="none"/>
          <w:lang w:val="en-US" w:eastAsia="zh-CN"/>
          <w:rPrChange w:id="2328" w:author="ly20230823" w:date="2023-08-24T14:01:35Z">
            <w:rPr>
              <w:rFonts w:hint="eastAsia"/>
              <w:lang w:val="en-US" w:eastAsia="zh-CN"/>
            </w:rPr>
          </w:rPrChange>
        </w:rPr>
      </w:pPr>
    </w:p>
    <w:p>
      <w:pPr>
        <w:pStyle w:val="3"/>
        <w:rPr>
          <w:rFonts w:hint="eastAsia"/>
          <w:highlight w:val="none"/>
          <w:lang w:eastAsia="zh-CN"/>
          <w:rPrChange w:id="2329" w:author="ly20230823" w:date="2023-08-24T14:01:35Z">
            <w:rPr>
              <w:rFonts w:hint="eastAsia"/>
              <w:lang w:eastAsia="zh-CN"/>
            </w:rPr>
          </w:rPrChange>
        </w:rPr>
      </w:pPr>
      <w:bookmarkStart w:id="65" w:name="_Toc30590"/>
      <w:bookmarkStart w:id="66" w:name="_Toc30560"/>
      <w:r>
        <w:rPr>
          <w:rFonts w:hint="eastAsia" w:eastAsia="宋体"/>
          <w:highlight w:val="none"/>
          <w:lang w:val="en-US" w:eastAsia="zh-CN"/>
          <w:rPrChange w:id="2330" w:author="ly20230823" w:date="2023-08-24T14:01:35Z">
            <w:rPr>
              <w:rFonts w:hint="eastAsia" w:eastAsia="宋体"/>
              <w:lang w:val="en-US" w:eastAsia="zh-CN"/>
            </w:rPr>
          </w:rPrChange>
        </w:rPr>
        <w:t>6</w:t>
      </w:r>
      <w:r>
        <w:rPr>
          <w:highlight w:val="none"/>
          <w:rPrChange w:id="2331" w:author="ly20230823" w:date="2023-08-24T14:01:35Z">
            <w:rPr/>
          </w:rPrChange>
        </w:rPr>
        <w:tab/>
      </w:r>
      <w:r>
        <w:rPr>
          <w:rFonts w:hint="eastAsia"/>
          <w:highlight w:val="none"/>
          <w:lang w:eastAsia="zh-CN"/>
          <w:rPrChange w:id="2332" w:author="ly20230823" w:date="2023-08-24T14:01:35Z">
            <w:rPr>
              <w:rFonts w:hint="eastAsia"/>
              <w:lang w:eastAsia="zh-CN"/>
            </w:rPr>
          </w:rPrChange>
        </w:rPr>
        <w:t>Key Issues</w:t>
      </w:r>
      <w:bookmarkEnd w:id="49"/>
      <w:bookmarkEnd w:id="65"/>
      <w:bookmarkEnd w:id="66"/>
    </w:p>
    <w:p>
      <w:pPr>
        <w:pStyle w:val="4"/>
        <w:rPr>
          <w:rFonts w:hint="eastAsia"/>
          <w:highlight w:val="none"/>
          <w:lang w:val="en-US" w:eastAsia="zh-CN"/>
          <w:rPrChange w:id="2333" w:author="ly20230823" w:date="2023-08-24T14:01:35Z">
            <w:rPr>
              <w:rFonts w:hint="eastAsia"/>
              <w:lang w:val="en-US" w:eastAsia="zh-CN"/>
            </w:rPr>
          </w:rPrChange>
        </w:rPr>
      </w:pPr>
      <w:bookmarkStart w:id="67" w:name="_Toc8221708"/>
      <w:bookmarkStart w:id="68" w:name="_Toc1411"/>
      <w:bookmarkStart w:id="69" w:name="_Toc19793"/>
      <w:r>
        <w:rPr>
          <w:rFonts w:hint="eastAsia" w:eastAsia="宋体"/>
          <w:highlight w:val="none"/>
          <w:lang w:val="en-US" w:eastAsia="zh-CN"/>
          <w:rPrChange w:id="2334" w:author="ly20230823" w:date="2023-08-24T14:01:35Z">
            <w:rPr>
              <w:rFonts w:hint="eastAsia" w:eastAsia="宋体"/>
              <w:lang w:val="en-US" w:eastAsia="zh-CN"/>
            </w:rPr>
          </w:rPrChange>
        </w:rPr>
        <w:t>6</w:t>
      </w:r>
      <w:r>
        <w:rPr>
          <w:highlight w:val="none"/>
          <w:lang w:val="en-US"/>
          <w:rPrChange w:id="2335" w:author="ly20230823" w:date="2023-08-24T14:01:35Z">
            <w:rPr>
              <w:lang w:val="en-US"/>
            </w:rPr>
          </w:rPrChange>
        </w:rPr>
        <w:t>.1</w:t>
      </w:r>
      <w:r>
        <w:rPr>
          <w:highlight w:val="none"/>
          <w:lang w:val="en-US"/>
          <w:rPrChange w:id="2336" w:author="ly20230823" w:date="2023-08-24T14:01:35Z">
            <w:rPr>
              <w:lang w:val="en-US"/>
            </w:rPr>
          </w:rPrChange>
        </w:rPr>
        <w:tab/>
      </w:r>
      <w:bookmarkEnd w:id="67"/>
      <w:r>
        <w:rPr>
          <w:rFonts w:hint="eastAsia"/>
          <w:highlight w:val="none"/>
          <w:lang w:val="en-US" w:eastAsia="zh-CN"/>
          <w:rPrChange w:id="2337" w:author="ly20230823" w:date="2023-08-24T14:01:35Z">
            <w:rPr>
              <w:rFonts w:hint="eastAsia"/>
              <w:lang w:val="en-US" w:eastAsia="zh-CN"/>
            </w:rPr>
          </w:rPrChange>
        </w:rPr>
        <w:t>Key Issue</w:t>
      </w:r>
      <w:r>
        <w:rPr>
          <w:rFonts w:hint="eastAsia"/>
          <w:highlight w:val="none"/>
          <w:lang w:eastAsia="zh-CN"/>
          <w:rPrChange w:id="2338" w:author="ly20230823" w:date="2023-08-24T14:01:35Z">
            <w:rPr>
              <w:rFonts w:hint="eastAsia"/>
              <w:lang w:eastAsia="zh-CN"/>
            </w:rPr>
          </w:rPrChange>
        </w:rPr>
        <w:t xml:space="preserve"> #</w:t>
      </w:r>
      <w:r>
        <w:rPr>
          <w:highlight w:val="none"/>
          <w:lang w:eastAsia="zh-CN"/>
          <w:rPrChange w:id="2339" w:author="ly20230823" w:date="2023-08-24T14:01:35Z">
            <w:rPr>
              <w:lang w:eastAsia="zh-CN"/>
            </w:rPr>
          </w:rPrChange>
        </w:rPr>
        <w:t>X</w:t>
      </w:r>
      <w:r>
        <w:rPr>
          <w:highlight w:val="none"/>
          <w:rPrChange w:id="2340" w:author="ly20230823" w:date="2023-08-24T14:01:35Z">
            <w:rPr/>
          </w:rPrChange>
        </w:rPr>
        <w:t>: &lt;</w:t>
      </w:r>
      <w:r>
        <w:rPr>
          <w:rFonts w:hint="eastAsia"/>
          <w:highlight w:val="none"/>
          <w:lang w:val="en-US" w:eastAsia="zh-CN"/>
          <w:rPrChange w:id="2341" w:author="ly20230823" w:date="2023-08-24T14:01:35Z">
            <w:rPr>
              <w:rFonts w:hint="eastAsia"/>
              <w:lang w:val="en-US" w:eastAsia="zh-CN"/>
            </w:rPr>
          </w:rPrChange>
        </w:rPr>
        <w:t>Key Issue</w:t>
      </w:r>
      <w:r>
        <w:rPr>
          <w:highlight w:val="none"/>
          <w:rPrChange w:id="2342" w:author="ly20230823" w:date="2023-08-24T14:01:35Z">
            <w:rPr/>
          </w:rPrChange>
        </w:rPr>
        <w:t xml:space="preserve"> Title&gt;</w:t>
      </w:r>
      <w:bookmarkEnd w:id="68"/>
      <w:bookmarkEnd w:id="69"/>
    </w:p>
    <w:p>
      <w:pPr>
        <w:pStyle w:val="5"/>
        <w:rPr>
          <w:highlight w:val="none"/>
          <w:rPrChange w:id="2343" w:author="ly20230823" w:date="2023-08-24T14:01:35Z">
            <w:rPr/>
          </w:rPrChange>
        </w:rPr>
      </w:pPr>
      <w:bookmarkStart w:id="70" w:name="_Toc6327898"/>
      <w:bookmarkStart w:id="71" w:name="_Toc8221709"/>
      <w:bookmarkStart w:id="72" w:name="_Toc29649"/>
      <w:bookmarkStart w:id="73" w:name="_Toc27011"/>
      <w:r>
        <w:rPr>
          <w:rFonts w:hint="eastAsia"/>
          <w:highlight w:val="none"/>
          <w:lang w:val="en-US" w:eastAsia="zh-CN"/>
          <w:rPrChange w:id="2344" w:author="ly20230823" w:date="2023-08-24T14:01:35Z">
            <w:rPr>
              <w:rFonts w:hint="eastAsia"/>
              <w:lang w:val="en-US" w:eastAsia="zh-CN"/>
            </w:rPr>
          </w:rPrChange>
        </w:rPr>
        <w:t>6</w:t>
      </w:r>
      <w:r>
        <w:rPr>
          <w:highlight w:val="none"/>
          <w:rPrChange w:id="2345" w:author="ly20230823" w:date="2023-08-24T14:01:35Z">
            <w:rPr/>
          </w:rPrChange>
        </w:rPr>
        <w:t>.</w:t>
      </w:r>
      <w:r>
        <w:rPr>
          <w:rFonts w:hint="eastAsia"/>
          <w:highlight w:val="none"/>
          <w:lang w:eastAsia="zh-CN"/>
          <w:rPrChange w:id="2346" w:author="ly20230823" w:date="2023-08-24T14:01:35Z">
            <w:rPr>
              <w:rFonts w:hint="eastAsia"/>
              <w:lang w:eastAsia="zh-CN"/>
            </w:rPr>
          </w:rPrChange>
        </w:rPr>
        <w:t>1</w:t>
      </w:r>
      <w:r>
        <w:rPr>
          <w:highlight w:val="none"/>
          <w:rPrChange w:id="2347" w:author="ly20230823" w:date="2023-08-24T14:01:35Z">
            <w:rPr/>
          </w:rPrChange>
        </w:rPr>
        <w:t>.1</w:t>
      </w:r>
      <w:r>
        <w:rPr>
          <w:rFonts w:ascii="Calibri" w:hAnsi="Calibri"/>
          <w:sz w:val="22"/>
          <w:szCs w:val="22"/>
          <w:highlight w:val="none"/>
          <w:lang w:eastAsia="en-GB"/>
          <w:rPrChange w:id="2348" w:author="ly20230823" w:date="2023-08-24T14:01:35Z">
            <w:rPr>
              <w:rFonts w:ascii="Calibri" w:hAnsi="Calibri"/>
              <w:sz w:val="22"/>
              <w:szCs w:val="22"/>
              <w:lang w:eastAsia="en-GB"/>
            </w:rPr>
          </w:rPrChange>
        </w:rPr>
        <w:tab/>
      </w:r>
      <w:r>
        <w:rPr>
          <w:highlight w:val="none"/>
          <w:rPrChange w:id="2349" w:author="ly20230823" w:date="2023-08-24T14:01:35Z">
            <w:rPr/>
          </w:rPrChange>
        </w:rPr>
        <w:t>Description</w:t>
      </w:r>
      <w:bookmarkEnd w:id="70"/>
      <w:bookmarkEnd w:id="71"/>
      <w:bookmarkEnd w:id="72"/>
      <w:bookmarkEnd w:id="73"/>
    </w:p>
    <w:p>
      <w:pPr>
        <w:pStyle w:val="111"/>
        <w:rPr>
          <w:highlight w:val="none"/>
          <w:lang w:eastAsia="ko-KR"/>
          <w:rPrChange w:id="2350" w:author="ly20230823" w:date="2023-08-24T14:01:35Z">
            <w:rPr>
              <w:lang w:eastAsia="ko-KR"/>
            </w:rPr>
          </w:rPrChange>
        </w:rPr>
      </w:pPr>
      <w:r>
        <w:rPr>
          <w:highlight w:val="none"/>
          <w:lang w:eastAsia="ko-KR"/>
          <w:rPrChange w:id="2351" w:author="ly20230823" w:date="2023-08-24T14:01:35Z">
            <w:rPr>
              <w:lang w:eastAsia="ko-KR"/>
            </w:rPr>
          </w:rPrChange>
        </w:rPr>
        <w:t>Editor's note:</w:t>
      </w:r>
      <w:r>
        <w:rPr>
          <w:highlight w:val="none"/>
          <w:lang w:eastAsia="ko-KR"/>
          <w:rPrChange w:id="2352" w:author="ly20230823" w:date="2023-08-24T14:01:35Z">
            <w:rPr>
              <w:lang w:eastAsia="ko-KR"/>
            </w:rPr>
          </w:rPrChange>
        </w:rPr>
        <w:tab/>
      </w:r>
      <w:r>
        <w:rPr>
          <w:highlight w:val="none"/>
          <w:lang w:eastAsia="ko-KR"/>
          <w:rPrChange w:id="2353" w:author="ly20230823" w:date="2023-08-24T14:01:35Z">
            <w:rPr>
              <w:lang w:eastAsia="ko-KR"/>
            </w:rPr>
          </w:rPrChange>
        </w:rPr>
        <w:t>This clause provides a description of the key issue.</w:t>
      </w:r>
    </w:p>
    <w:p>
      <w:pPr>
        <w:rPr>
          <w:rFonts w:hint="eastAsia"/>
          <w:highlight w:val="none"/>
          <w:lang w:eastAsia="zh-CN"/>
          <w:rPrChange w:id="2354" w:author="ly20230823" w:date="2023-08-24T14:01:35Z">
            <w:rPr>
              <w:rFonts w:hint="eastAsia"/>
              <w:lang w:eastAsia="zh-CN"/>
            </w:rPr>
          </w:rPrChange>
        </w:rPr>
      </w:pPr>
    </w:p>
    <w:p>
      <w:pPr>
        <w:rPr>
          <w:del w:id="2355" w:author="ly20230823" w:date="2023-08-24T13:57:15Z"/>
          <w:rFonts w:hint="eastAsia"/>
          <w:color w:val="0000FF"/>
          <w:highlight w:val="none"/>
          <w:lang w:eastAsia="zh-CN"/>
        </w:rPr>
      </w:pPr>
    </w:p>
    <w:p>
      <w:pPr>
        <w:pStyle w:val="5"/>
        <w:rPr>
          <w:del w:id="2356" w:author="ly20230823" w:date="2023-08-24T13:57:15Z"/>
          <w:rFonts w:hint="default" w:eastAsia="宋体"/>
          <w:color w:val="auto"/>
          <w:highlight w:val="none"/>
          <w:lang w:val="en-US" w:eastAsia="zh-CN"/>
        </w:rPr>
      </w:pPr>
      <w:del w:id="2357" w:author="ly20230823" w:date="2023-08-24T13:57:15Z">
        <w:bookmarkStart w:id="74" w:name="_Toc8221710"/>
        <w:bookmarkStart w:id="75" w:name="_Toc6327899"/>
        <w:bookmarkStart w:id="76" w:name="_Toc25796"/>
        <w:r>
          <w:rPr>
            <w:rFonts w:hint="eastAsia"/>
            <w:color w:val="auto"/>
            <w:highlight w:val="none"/>
            <w:lang w:val="en-US" w:eastAsia="zh-CN"/>
          </w:rPr>
          <w:delText>6</w:delText>
        </w:r>
      </w:del>
      <w:del w:id="2358" w:author="ly20230823" w:date="2023-08-24T13:57:15Z">
        <w:r>
          <w:rPr>
            <w:color w:val="auto"/>
            <w:highlight w:val="none"/>
          </w:rPr>
          <w:delText>.</w:delText>
        </w:r>
      </w:del>
      <w:del w:id="2359" w:author="ly20230823" w:date="2023-08-24T13:57:15Z">
        <w:r>
          <w:rPr>
            <w:rFonts w:hint="eastAsia"/>
            <w:color w:val="auto"/>
            <w:highlight w:val="none"/>
            <w:lang w:eastAsia="zh-CN"/>
          </w:rPr>
          <w:delText>1</w:delText>
        </w:r>
      </w:del>
      <w:del w:id="2360" w:author="ly20230823" w:date="2023-08-24T13:57:15Z">
        <w:r>
          <w:rPr>
            <w:color w:val="auto"/>
            <w:highlight w:val="none"/>
          </w:rPr>
          <w:delText>.2</w:delText>
        </w:r>
      </w:del>
      <w:del w:id="2361" w:author="ly20230823" w:date="2023-08-24T13:57:15Z">
        <w:r>
          <w:rPr>
            <w:rFonts w:ascii="Calibri" w:hAnsi="Calibri"/>
            <w:color w:val="auto"/>
            <w:sz w:val="22"/>
            <w:szCs w:val="22"/>
            <w:highlight w:val="none"/>
            <w:lang w:eastAsia="en-GB"/>
          </w:rPr>
          <w:tab/>
        </w:r>
        <w:bookmarkEnd w:id="74"/>
        <w:bookmarkEnd w:id="75"/>
        <w:bookmarkEnd w:id="76"/>
      </w:del>
      <w:del w:id="2362" w:author="ly20230823" w:date="2023-08-24T13:57:15Z">
        <w:r>
          <w:rPr>
            <w:rFonts w:hint="eastAsia" w:eastAsia="宋体"/>
            <w:color w:val="auto"/>
            <w:highlight w:val="none"/>
            <w:lang w:val="en-US" w:eastAsia="zh-CN"/>
          </w:rPr>
          <w:delText>Open issues</w:delText>
        </w:r>
      </w:del>
    </w:p>
    <w:p>
      <w:pPr>
        <w:pStyle w:val="111"/>
        <w:rPr>
          <w:del w:id="2363" w:author="ly20230823" w:date="2023-08-24T13:57:15Z"/>
          <w:rFonts w:hint="eastAsia" w:eastAsia="宋体"/>
          <w:color w:val="auto"/>
          <w:highlight w:val="none"/>
          <w:lang w:val="en-US" w:eastAsia="zh-CN"/>
        </w:rPr>
      </w:pPr>
      <w:del w:id="2364" w:author="ly20230823" w:date="2023-08-24T13:57:15Z">
        <w:r>
          <w:rPr>
            <w:color w:val="auto"/>
            <w:highlight w:val="none"/>
          </w:rPr>
          <w:delText>Editor’s Note:</w:delText>
        </w:r>
      </w:del>
      <w:del w:id="2365" w:author="ly20230823" w:date="2023-08-24T13:57:15Z">
        <w:r>
          <w:rPr>
            <w:rFonts w:hint="eastAsia"/>
            <w:color w:val="auto"/>
            <w:highlight w:val="none"/>
            <w:lang w:eastAsia="zh-CN"/>
          </w:rPr>
          <w:delText xml:space="preserve"> </w:delText>
        </w:r>
      </w:del>
      <w:del w:id="2366" w:author="ly20230823" w:date="2023-08-24T13:57:15Z">
        <w:r>
          <w:rPr>
            <w:color w:val="auto"/>
            <w:highlight w:val="none"/>
            <w:lang w:eastAsia="ko-KR"/>
          </w:rPr>
          <w:delText xml:space="preserve">This clause provides a </w:delText>
        </w:r>
      </w:del>
      <w:del w:id="2367" w:author="ly20230823" w:date="2023-08-24T13:57:15Z">
        <w:r>
          <w:rPr>
            <w:rFonts w:hint="eastAsia" w:eastAsia="宋体"/>
            <w:color w:val="auto"/>
            <w:highlight w:val="none"/>
            <w:lang w:val="en-US" w:eastAsia="zh-CN"/>
          </w:rPr>
          <w:delText>i</w:delText>
        </w:r>
      </w:del>
      <w:del w:id="2368" w:author="ly20230823" w:date="2023-08-24T13:57:15Z">
        <w:r>
          <w:rPr>
            <w:rFonts w:hint="eastAsia"/>
            <w:color w:val="auto"/>
            <w:highlight w:val="none"/>
            <w:lang w:eastAsia="ko-KR"/>
          </w:rPr>
          <w:delText>dentified requirements</w:delText>
        </w:r>
      </w:del>
      <w:del w:id="2369" w:author="ly20230823" w:date="2023-08-24T13:57:15Z">
        <w:r>
          <w:rPr>
            <w:color w:val="auto"/>
            <w:highlight w:val="none"/>
            <w:lang w:eastAsia="ko-KR"/>
          </w:rPr>
          <w:delText xml:space="preserve"> of the key issue</w:delText>
        </w:r>
      </w:del>
      <w:del w:id="2370" w:author="ly20230823" w:date="2023-08-24T13:57:15Z">
        <w:r>
          <w:rPr>
            <w:rFonts w:hint="eastAsia" w:eastAsia="宋体"/>
            <w:color w:val="auto"/>
            <w:highlight w:val="none"/>
            <w:lang w:val="en-US" w:eastAsia="zh-CN"/>
          </w:rPr>
          <w:delText>s</w:delText>
        </w:r>
      </w:del>
    </w:p>
    <w:p>
      <w:pPr>
        <w:pStyle w:val="110"/>
        <w:ind w:left="704" w:firstLine="0"/>
        <w:rPr>
          <w:rFonts w:hint="eastAsia"/>
          <w:highlight w:val="none"/>
          <w:lang w:eastAsia="zh-CN"/>
          <w:rPrChange w:id="2371" w:author="ly20230823" w:date="2023-08-24T14:01:35Z">
            <w:rPr>
              <w:rFonts w:hint="eastAsia"/>
              <w:lang w:eastAsia="zh-CN"/>
            </w:rPr>
          </w:rPrChange>
        </w:rPr>
      </w:pPr>
    </w:p>
    <w:p>
      <w:pPr>
        <w:pStyle w:val="110"/>
        <w:ind w:left="704" w:firstLine="0"/>
        <w:rPr>
          <w:rFonts w:hint="eastAsia"/>
          <w:highlight w:val="none"/>
          <w:lang w:eastAsia="zh-CN"/>
          <w:rPrChange w:id="2372" w:author="ly20230823" w:date="2023-08-24T14:01:35Z">
            <w:rPr>
              <w:rFonts w:hint="eastAsia"/>
              <w:lang w:eastAsia="zh-CN"/>
            </w:rPr>
          </w:rPrChange>
        </w:rPr>
      </w:pPr>
    </w:p>
    <w:p>
      <w:pPr>
        <w:rPr>
          <w:rFonts w:hint="eastAsia"/>
          <w:highlight w:val="none"/>
          <w:lang w:eastAsia="zh-CN"/>
          <w:rPrChange w:id="2373" w:author="ly20230823" w:date="2023-08-24T14:01:35Z">
            <w:rPr>
              <w:rFonts w:hint="eastAsia"/>
              <w:lang w:eastAsia="zh-CN"/>
            </w:rPr>
          </w:rPrChange>
        </w:rPr>
      </w:pPr>
    </w:p>
    <w:p>
      <w:pPr>
        <w:pStyle w:val="3"/>
        <w:rPr>
          <w:highlight w:val="none"/>
          <w:rPrChange w:id="2374" w:author="ly20230823" w:date="2023-08-24T14:01:35Z">
            <w:rPr/>
          </w:rPrChange>
        </w:rPr>
      </w:pPr>
      <w:bookmarkStart w:id="77" w:name="_Toc510562460"/>
      <w:bookmarkStart w:id="78" w:name="_Toc3979"/>
      <w:bookmarkStart w:id="79" w:name="_Toc29201"/>
      <w:r>
        <w:rPr>
          <w:rFonts w:hint="eastAsia" w:eastAsia="宋体"/>
          <w:highlight w:val="none"/>
          <w:lang w:val="en-US" w:eastAsia="zh-CN"/>
          <w:rPrChange w:id="2375" w:author="ly20230823" w:date="2023-08-24T14:01:35Z">
            <w:rPr>
              <w:rFonts w:hint="eastAsia" w:eastAsia="宋体"/>
              <w:lang w:val="en-US" w:eastAsia="zh-CN"/>
            </w:rPr>
          </w:rPrChange>
        </w:rPr>
        <w:t>7</w:t>
      </w:r>
      <w:r>
        <w:rPr>
          <w:highlight w:val="none"/>
          <w:rPrChange w:id="2376" w:author="ly20230823" w:date="2023-08-24T14:01:35Z">
            <w:rPr/>
          </w:rPrChange>
        </w:rPr>
        <w:tab/>
      </w:r>
      <w:r>
        <w:rPr>
          <w:highlight w:val="none"/>
          <w:rPrChange w:id="2377" w:author="ly20230823" w:date="2023-08-24T14:01:35Z">
            <w:rPr/>
          </w:rPrChange>
        </w:rPr>
        <w:t>Architectural requirements</w:t>
      </w:r>
      <w:bookmarkEnd w:id="77"/>
      <w:bookmarkEnd w:id="78"/>
      <w:bookmarkEnd w:id="79"/>
    </w:p>
    <w:p>
      <w:pPr>
        <w:pStyle w:val="111"/>
        <w:rPr>
          <w:rFonts w:hint="eastAsia" w:eastAsia="宋体"/>
          <w:highlight w:val="none"/>
          <w:lang w:val="en-US" w:eastAsia="zh-CN"/>
          <w:rPrChange w:id="2378" w:author="ly20230823" w:date="2023-08-24T14:01:35Z">
            <w:rPr>
              <w:rFonts w:hint="eastAsia" w:eastAsia="宋体"/>
              <w:lang w:val="en-US" w:eastAsia="zh-CN"/>
            </w:rPr>
          </w:rPrChange>
        </w:rPr>
      </w:pPr>
      <w:r>
        <w:rPr>
          <w:highlight w:val="none"/>
          <w:rPrChange w:id="2379" w:author="ly20230823" w:date="2023-08-24T14:01:35Z">
            <w:rPr/>
          </w:rPrChange>
        </w:rPr>
        <w:t>Editor’s Note:</w:t>
      </w:r>
      <w:r>
        <w:rPr>
          <w:rFonts w:hint="eastAsia"/>
          <w:highlight w:val="none"/>
          <w:lang w:eastAsia="zh-CN"/>
          <w:rPrChange w:id="2380" w:author="ly20230823" w:date="2023-08-24T14:01:35Z">
            <w:rPr>
              <w:rFonts w:hint="eastAsia"/>
              <w:lang w:eastAsia="zh-CN"/>
            </w:rPr>
          </w:rPrChange>
        </w:rPr>
        <w:t xml:space="preserve"> </w:t>
      </w:r>
      <w:r>
        <w:rPr>
          <w:highlight w:val="none"/>
          <w:lang w:eastAsia="ko-KR"/>
          <w:rPrChange w:id="2381" w:author="ly20230823" w:date="2023-08-24T14:01:35Z">
            <w:rPr>
              <w:lang w:eastAsia="ko-KR"/>
            </w:rPr>
          </w:rPrChange>
        </w:rPr>
        <w:t xml:space="preserve">This clause provides </w:t>
      </w:r>
      <w:r>
        <w:rPr>
          <w:rFonts w:hint="eastAsia" w:eastAsia="宋体"/>
          <w:highlight w:val="none"/>
          <w:lang w:val="en-US" w:eastAsia="zh-CN"/>
          <w:rPrChange w:id="2382" w:author="ly20230823" w:date="2023-08-24T14:01:35Z">
            <w:rPr>
              <w:rFonts w:hint="eastAsia" w:eastAsia="宋体"/>
              <w:lang w:val="en-US" w:eastAsia="zh-CN"/>
            </w:rPr>
          </w:rPrChange>
        </w:rPr>
        <w:t>the all a</w:t>
      </w:r>
      <w:r>
        <w:rPr>
          <w:highlight w:val="none"/>
          <w:rPrChange w:id="2383" w:author="ly20230823" w:date="2023-08-24T14:01:35Z">
            <w:rPr/>
          </w:rPrChange>
        </w:rPr>
        <w:t>rchitectural requirements</w:t>
      </w:r>
      <w:r>
        <w:rPr>
          <w:rFonts w:hint="eastAsia" w:eastAsia="宋体"/>
          <w:highlight w:val="none"/>
          <w:lang w:val="en-US" w:eastAsia="zh-CN"/>
          <w:rPrChange w:id="2384" w:author="ly20230823" w:date="2023-08-24T14:01:35Z">
            <w:rPr>
              <w:rFonts w:hint="eastAsia" w:eastAsia="宋体"/>
              <w:lang w:val="en-US" w:eastAsia="zh-CN"/>
            </w:rPr>
          </w:rPrChange>
        </w:rPr>
        <w:t xml:space="preserve"> i</w:t>
      </w:r>
      <w:r>
        <w:rPr>
          <w:rFonts w:hint="eastAsia"/>
          <w:highlight w:val="none"/>
          <w:lang w:eastAsia="ko-KR"/>
          <w:rPrChange w:id="2385" w:author="ly20230823" w:date="2023-08-24T14:01:35Z">
            <w:rPr>
              <w:rFonts w:hint="eastAsia"/>
              <w:lang w:eastAsia="ko-KR"/>
            </w:rPr>
          </w:rPrChange>
        </w:rPr>
        <w:t>dentified</w:t>
      </w:r>
      <w:r>
        <w:rPr>
          <w:rFonts w:hint="eastAsia" w:eastAsia="宋体"/>
          <w:highlight w:val="none"/>
          <w:lang w:val="en-US" w:eastAsia="zh-CN"/>
          <w:rPrChange w:id="2386" w:author="ly20230823" w:date="2023-08-24T14:01:35Z">
            <w:rPr>
              <w:rFonts w:hint="eastAsia" w:eastAsia="宋体"/>
              <w:lang w:val="en-US" w:eastAsia="zh-CN"/>
            </w:rPr>
          </w:rPrChange>
        </w:rPr>
        <w:t>.</w:t>
      </w:r>
    </w:p>
    <w:p>
      <w:pPr>
        <w:rPr>
          <w:rFonts w:hint="eastAsia"/>
          <w:highlight w:val="none"/>
          <w:lang w:eastAsia="zh-CN"/>
          <w:rPrChange w:id="2387" w:author="ly20230823" w:date="2023-08-24T14:01:35Z">
            <w:rPr>
              <w:rFonts w:hint="eastAsia"/>
              <w:lang w:eastAsia="zh-CN"/>
            </w:rPr>
          </w:rPrChange>
        </w:rPr>
      </w:pPr>
    </w:p>
    <w:p>
      <w:pPr>
        <w:rPr>
          <w:rFonts w:hint="eastAsia"/>
          <w:highlight w:val="none"/>
          <w:lang w:eastAsia="zh-CN"/>
          <w:rPrChange w:id="2388" w:author="ly20230823" w:date="2023-08-24T14:01:35Z">
            <w:rPr>
              <w:rFonts w:hint="eastAsia"/>
              <w:lang w:eastAsia="zh-CN"/>
            </w:rPr>
          </w:rPrChange>
        </w:rPr>
      </w:pPr>
    </w:p>
    <w:p>
      <w:pPr>
        <w:rPr>
          <w:rFonts w:hint="eastAsia"/>
          <w:highlight w:val="none"/>
          <w:lang w:eastAsia="zh-CN"/>
          <w:rPrChange w:id="2389" w:author="ly20230823" w:date="2023-08-24T14:01:35Z">
            <w:rPr>
              <w:rFonts w:hint="eastAsia"/>
              <w:lang w:eastAsia="zh-CN"/>
            </w:rPr>
          </w:rPrChange>
        </w:rPr>
      </w:pPr>
    </w:p>
    <w:p>
      <w:pPr>
        <w:pStyle w:val="3"/>
        <w:rPr>
          <w:highlight w:val="none"/>
          <w:rPrChange w:id="2390" w:author="ly20230823" w:date="2023-08-24T14:01:35Z">
            <w:rPr/>
          </w:rPrChange>
        </w:rPr>
      </w:pPr>
      <w:bookmarkStart w:id="80" w:name="_Toc22214906"/>
      <w:bookmarkStart w:id="81" w:name="_Toc17091"/>
      <w:bookmarkStart w:id="82" w:name="_Toc23254039"/>
      <w:bookmarkStart w:id="83" w:name="_Toc23403"/>
      <w:r>
        <w:rPr>
          <w:rFonts w:hint="eastAsia" w:eastAsia="宋体"/>
          <w:highlight w:val="none"/>
          <w:lang w:val="en-US" w:eastAsia="zh-CN"/>
          <w:rPrChange w:id="2391" w:author="ly20230823" w:date="2023-08-24T14:01:35Z">
            <w:rPr>
              <w:rFonts w:hint="eastAsia" w:eastAsia="宋体"/>
              <w:lang w:val="en-US" w:eastAsia="zh-CN"/>
            </w:rPr>
          </w:rPrChange>
        </w:rPr>
        <w:t>8</w:t>
      </w:r>
      <w:r>
        <w:rPr>
          <w:highlight w:val="none"/>
          <w:rPrChange w:id="2392" w:author="ly20230823" w:date="2023-08-24T14:01:35Z">
            <w:rPr/>
          </w:rPrChange>
        </w:rPr>
        <w:tab/>
      </w:r>
      <w:r>
        <w:rPr>
          <w:highlight w:val="none"/>
          <w:rPrChange w:id="2393" w:author="ly20230823" w:date="2023-08-24T14:01:35Z">
            <w:rPr/>
          </w:rPrChange>
        </w:rPr>
        <w:t>Solutions</w:t>
      </w:r>
      <w:bookmarkEnd w:id="80"/>
      <w:bookmarkEnd w:id="81"/>
      <w:bookmarkEnd w:id="82"/>
      <w:bookmarkEnd w:id="83"/>
    </w:p>
    <w:p>
      <w:pPr>
        <w:rPr>
          <w:rFonts w:hint="eastAsia"/>
          <w:highlight w:val="none"/>
          <w:lang w:eastAsia="zh-CN"/>
          <w:rPrChange w:id="2394" w:author="ly20230823" w:date="2023-08-24T14:01:35Z">
            <w:rPr>
              <w:rFonts w:hint="eastAsia"/>
              <w:lang w:eastAsia="zh-CN"/>
            </w:rPr>
          </w:rPrChange>
        </w:rPr>
      </w:pPr>
    </w:p>
    <w:p>
      <w:pPr>
        <w:pStyle w:val="4"/>
        <w:outlineLvl w:val="0"/>
        <w:rPr>
          <w:highlight w:val="none"/>
          <w:rPrChange w:id="2395" w:author="ly20230823" w:date="2023-08-24T14:01:35Z">
            <w:rPr/>
          </w:rPrChange>
        </w:rPr>
      </w:pPr>
      <w:bookmarkStart w:id="84" w:name="_Toc500949097"/>
      <w:bookmarkStart w:id="85" w:name="_Toc18720"/>
      <w:bookmarkStart w:id="86" w:name="_Toc23254041"/>
      <w:bookmarkStart w:id="87" w:name="_Toc22214908"/>
      <w:bookmarkStart w:id="88" w:name="_Toc1792"/>
      <w:r>
        <w:rPr>
          <w:rFonts w:hint="eastAsia"/>
          <w:highlight w:val="none"/>
          <w:lang w:val="en-US" w:eastAsia="zh-CN"/>
          <w:rPrChange w:id="2396" w:author="ly20230823" w:date="2023-08-24T14:01:35Z">
            <w:rPr>
              <w:rFonts w:hint="eastAsia"/>
              <w:lang w:val="en-US" w:eastAsia="zh-CN"/>
            </w:rPr>
          </w:rPrChange>
        </w:rPr>
        <w:t>8</w:t>
      </w:r>
      <w:r>
        <w:rPr>
          <w:highlight w:val="none"/>
          <w:lang w:eastAsia="zh-CN"/>
          <w:rPrChange w:id="2397" w:author="ly20230823" w:date="2023-08-24T14:01:35Z">
            <w:rPr>
              <w:lang w:eastAsia="zh-CN"/>
            </w:rPr>
          </w:rPrChange>
        </w:rPr>
        <w:t>.</w:t>
      </w:r>
      <w:r>
        <w:rPr>
          <w:rFonts w:hint="eastAsia"/>
          <w:highlight w:val="none"/>
          <w:lang w:eastAsia="zh-CN"/>
          <w:rPrChange w:id="2398" w:author="ly20230823" w:date="2023-08-24T14:01:35Z">
            <w:rPr>
              <w:rFonts w:hint="eastAsia"/>
              <w:lang w:eastAsia="zh-CN"/>
            </w:rPr>
          </w:rPrChange>
        </w:rPr>
        <w:t>X</w:t>
      </w:r>
      <w:r>
        <w:rPr>
          <w:rFonts w:hint="eastAsia"/>
          <w:highlight w:val="none"/>
          <w:lang w:eastAsia="ko-KR"/>
          <w:rPrChange w:id="2399" w:author="ly20230823" w:date="2023-08-24T14:01:35Z">
            <w:rPr>
              <w:rFonts w:hint="eastAsia"/>
              <w:lang w:eastAsia="ko-KR"/>
            </w:rPr>
          </w:rPrChange>
        </w:rPr>
        <w:tab/>
      </w:r>
      <w:r>
        <w:rPr>
          <w:highlight w:val="none"/>
          <w:rPrChange w:id="2400" w:author="ly20230823" w:date="2023-08-24T14:01:35Z">
            <w:rPr/>
          </w:rPrChange>
        </w:rPr>
        <w:t>Solution</w:t>
      </w:r>
      <w:r>
        <w:rPr>
          <w:rFonts w:hint="eastAsia"/>
          <w:highlight w:val="none"/>
          <w:lang w:eastAsia="zh-CN"/>
          <w:rPrChange w:id="2401" w:author="ly20230823" w:date="2023-08-24T14:01:35Z">
            <w:rPr>
              <w:rFonts w:hint="eastAsia"/>
              <w:lang w:eastAsia="zh-CN"/>
            </w:rPr>
          </w:rPrChange>
        </w:rPr>
        <w:t xml:space="preserve"> #</w:t>
      </w:r>
      <w:r>
        <w:rPr>
          <w:highlight w:val="none"/>
          <w:lang w:eastAsia="zh-CN"/>
          <w:rPrChange w:id="2402" w:author="ly20230823" w:date="2023-08-24T14:01:35Z">
            <w:rPr>
              <w:lang w:eastAsia="zh-CN"/>
            </w:rPr>
          </w:rPrChange>
        </w:rPr>
        <w:t>X</w:t>
      </w:r>
      <w:r>
        <w:rPr>
          <w:highlight w:val="none"/>
          <w:rPrChange w:id="2403" w:author="ly20230823" w:date="2023-08-24T14:01:35Z">
            <w:rPr/>
          </w:rPrChange>
        </w:rPr>
        <w:t xml:space="preserve">: </w:t>
      </w:r>
      <w:bookmarkEnd w:id="84"/>
      <w:r>
        <w:rPr>
          <w:highlight w:val="none"/>
          <w:rPrChange w:id="2403" w:author="ly20230823" w:date="2023-08-24T14:01:35Z">
            <w:rPr/>
          </w:rPrChange>
        </w:rPr>
        <w:t>&lt;Solution Title&gt;</w:t>
      </w:r>
      <w:bookmarkEnd w:id="85"/>
      <w:bookmarkEnd w:id="86"/>
      <w:bookmarkEnd w:id="87"/>
      <w:bookmarkEnd w:id="88"/>
    </w:p>
    <w:p>
      <w:pPr>
        <w:pStyle w:val="5"/>
        <w:rPr>
          <w:rFonts w:hint="eastAsia"/>
          <w:highlight w:val="none"/>
          <w:rPrChange w:id="2404" w:author="ly20230823" w:date="2023-08-24T14:01:35Z">
            <w:rPr>
              <w:rFonts w:hint="eastAsia"/>
            </w:rPr>
          </w:rPrChange>
        </w:rPr>
      </w:pPr>
      <w:bookmarkStart w:id="89" w:name="_Toc22214909"/>
      <w:bookmarkStart w:id="90" w:name="_Toc23254042"/>
      <w:bookmarkStart w:id="91" w:name="_Toc500949099"/>
      <w:bookmarkStart w:id="92" w:name="_Toc26094"/>
      <w:bookmarkStart w:id="93" w:name="_Toc15175"/>
      <w:r>
        <w:rPr>
          <w:rFonts w:hint="eastAsia" w:eastAsia="宋体"/>
          <w:highlight w:val="none"/>
          <w:lang w:val="en-US" w:eastAsia="zh-CN"/>
          <w:rPrChange w:id="2405" w:author="ly20230823" w:date="2023-08-24T14:01:35Z">
            <w:rPr>
              <w:rFonts w:hint="eastAsia" w:eastAsia="宋体"/>
              <w:lang w:val="en-US" w:eastAsia="zh-CN"/>
            </w:rPr>
          </w:rPrChange>
        </w:rPr>
        <w:t>8</w:t>
      </w:r>
      <w:r>
        <w:rPr>
          <w:highlight w:val="none"/>
          <w:rPrChange w:id="2406" w:author="ly20230823" w:date="2023-08-24T14:01:35Z">
            <w:rPr/>
          </w:rPrChange>
        </w:rPr>
        <w:t>.</w:t>
      </w:r>
      <w:r>
        <w:rPr>
          <w:rFonts w:hint="eastAsia"/>
          <w:highlight w:val="none"/>
          <w:rPrChange w:id="2407" w:author="ly20230823" w:date="2023-08-24T14:01:35Z">
            <w:rPr>
              <w:rFonts w:hint="eastAsia"/>
            </w:rPr>
          </w:rPrChange>
        </w:rPr>
        <w:t>X</w:t>
      </w:r>
      <w:r>
        <w:rPr>
          <w:highlight w:val="none"/>
          <w:rPrChange w:id="2408" w:author="ly20230823" w:date="2023-08-24T14:01:35Z">
            <w:rPr/>
          </w:rPrChange>
        </w:rPr>
        <w:t>.1</w:t>
      </w:r>
      <w:r>
        <w:rPr>
          <w:rFonts w:hint="eastAsia"/>
          <w:highlight w:val="none"/>
          <w:rPrChange w:id="2409" w:author="ly20230823" w:date="2023-08-24T14:01:35Z">
            <w:rPr>
              <w:rFonts w:hint="eastAsia"/>
            </w:rPr>
          </w:rPrChange>
        </w:rPr>
        <w:tab/>
      </w:r>
      <w:r>
        <w:rPr>
          <w:rFonts w:hint="eastAsia"/>
          <w:highlight w:val="none"/>
          <w:rPrChange w:id="2410" w:author="ly20230823" w:date="2023-08-24T14:01:35Z">
            <w:rPr>
              <w:rFonts w:hint="eastAsia"/>
            </w:rPr>
          </w:rPrChange>
        </w:rPr>
        <w:t>Description</w:t>
      </w:r>
      <w:bookmarkEnd w:id="89"/>
      <w:bookmarkEnd w:id="90"/>
      <w:bookmarkEnd w:id="91"/>
      <w:bookmarkEnd w:id="92"/>
      <w:bookmarkEnd w:id="93"/>
    </w:p>
    <w:p>
      <w:pPr>
        <w:pStyle w:val="111"/>
        <w:rPr>
          <w:highlight w:val="none"/>
          <w:rPrChange w:id="2411" w:author="ly20230823" w:date="2023-08-24T14:01:35Z">
            <w:rPr/>
          </w:rPrChange>
        </w:rPr>
      </w:pPr>
      <w:bookmarkStart w:id="94" w:name="_Toc500949101"/>
      <w:r>
        <w:rPr>
          <w:highlight w:val="none"/>
          <w:rPrChange w:id="2412" w:author="ly20230823" w:date="2023-08-24T14:01:35Z">
            <w:rPr/>
          </w:rPrChange>
        </w:rPr>
        <w:t>Editor's note:</w:t>
      </w:r>
      <w:r>
        <w:rPr>
          <w:highlight w:val="none"/>
          <w:rPrChange w:id="2413" w:author="ly20230823" w:date="2023-08-24T14:01:35Z">
            <w:rPr/>
          </w:rPrChange>
        </w:rPr>
        <w:tab/>
      </w:r>
      <w:r>
        <w:rPr>
          <w:highlight w:val="none"/>
          <w:lang w:val="en-US"/>
          <w:rPrChange w:id="2414" w:author="ly20230823" w:date="2023-08-24T14:01:35Z">
            <w:rPr>
              <w:lang w:val="en-US"/>
            </w:rPr>
          </w:rPrChange>
        </w:rPr>
        <w:t xml:space="preserve">This clause will describe </w:t>
      </w:r>
      <w:r>
        <w:rPr>
          <w:highlight w:val="none"/>
          <w:rPrChange w:id="2415" w:author="ly20230823" w:date="2023-08-24T14:01:35Z">
            <w:rPr/>
          </w:rPrChange>
        </w:rPr>
        <w:t>the solution principles and architecture assumptions for corresponding key issue(s). (Sub) clause(s) may be added to capture details.</w:t>
      </w:r>
    </w:p>
    <w:p>
      <w:pPr>
        <w:rPr>
          <w:highlight w:val="none"/>
          <w:rPrChange w:id="2416" w:author="ly20230823" w:date="2023-08-24T14:01:35Z">
            <w:rPr/>
          </w:rPrChange>
        </w:rPr>
      </w:pPr>
      <w:bookmarkStart w:id="95" w:name="_Toc22214910"/>
    </w:p>
    <w:p>
      <w:pPr>
        <w:pStyle w:val="5"/>
        <w:rPr>
          <w:highlight w:val="none"/>
          <w:rPrChange w:id="2417" w:author="ly20230823" w:date="2023-08-24T14:01:35Z">
            <w:rPr/>
          </w:rPrChange>
        </w:rPr>
      </w:pPr>
      <w:bookmarkStart w:id="96" w:name="_Toc23254043"/>
      <w:bookmarkStart w:id="97" w:name="_Toc4096"/>
      <w:bookmarkStart w:id="98" w:name="_Toc28555"/>
      <w:r>
        <w:rPr>
          <w:rFonts w:hint="eastAsia" w:eastAsia="宋体"/>
          <w:highlight w:val="none"/>
          <w:lang w:val="en-US" w:eastAsia="zh-CN"/>
          <w:rPrChange w:id="2418" w:author="ly20230823" w:date="2023-08-24T14:01:35Z">
            <w:rPr>
              <w:rFonts w:hint="eastAsia" w:eastAsia="宋体"/>
              <w:lang w:val="en-US" w:eastAsia="zh-CN"/>
            </w:rPr>
          </w:rPrChange>
        </w:rPr>
        <w:t>8</w:t>
      </w:r>
      <w:r>
        <w:rPr>
          <w:highlight w:val="none"/>
          <w:rPrChange w:id="2419" w:author="ly20230823" w:date="2023-08-24T14:01:35Z">
            <w:rPr/>
          </w:rPrChange>
        </w:rPr>
        <w:t>.X.2</w:t>
      </w:r>
      <w:r>
        <w:rPr>
          <w:highlight w:val="none"/>
          <w:rPrChange w:id="2420" w:author="ly20230823" w:date="2023-08-24T14:01:35Z">
            <w:rPr/>
          </w:rPrChange>
        </w:rPr>
        <w:tab/>
      </w:r>
      <w:r>
        <w:rPr>
          <w:highlight w:val="none"/>
          <w:rPrChange w:id="2421" w:author="ly20230823" w:date="2023-08-24T14:01:35Z">
            <w:rPr/>
          </w:rPrChange>
        </w:rPr>
        <w:t>Procedures</w:t>
      </w:r>
      <w:bookmarkEnd w:id="94"/>
      <w:bookmarkEnd w:id="95"/>
      <w:bookmarkEnd w:id="96"/>
      <w:bookmarkEnd w:id="97"/>
      <w:bookmarkEnd w:id="98"/>
    </w:p>
    <w:p>
      <w:pPr>
        <w:pStyle w:val="111"/>
        <w:rPr>
          <w:rFonts w:hint="eastAsia"/>
          <w:highlight w:val="none"/>
          <w:lang w:eastAsia="ko-KR"/>
          <w:rPrChange w:id="2422" w:author="ly20230823" w:date="2023-08-24T14:01:35Z">
            <w:rPr>
              <w:rFonts w:hint="eastAsia"/>
              <w:lang w:eastAsia="ko-KR"/>
            </w:rPr>
          </w:rPrChange>
        </w:rPr>
      </w:pPr>
      <w:r>
        <w:rPr>
          <w:highlight w:val="none"/>
          <w:rPrChange w:id="2423" w:author="ly20230823" w:date="2023-08-24T14:01:35Z">
            <w:rPr/>
          </w:rPrChange>
        </w:rPr>
        <w:t>Editor's note:</w:t>
      </w:r>
      <w:r>
        <w:rPr>
          <w:highlight w:val="none"/>
          <w:rPrChange w:id="2424" w:author="ly20230823" w:date="2023-08-24T14:01:35Z">
            <w:rPr/>
          </w:rPrChange>
        </w:rPr>
        <w:tab/>
      </w:r>
      <w:r>
        <w:rPr>
          <w:highlight w:val="none"/>
          <w:lang w:val="en-US"/>
          <w:rPrChange w:id="2425" w:author="ly20230823" w:date="2023-08-24T14:01:35Z">
            <w:rPr>
              <w:lang w:val="en-US"/>
            </w:rPr>
          </w:rPrChange>
        </w:rPr>
        <w:t xml:space="preserve">This clause describes </w:t>
      </w:r>
      <w:r>
        <w:rPr>
          <w:rFonts w:hint="eastAsia"/>
          <w:highlight w:val="none"/>
          <w:lang w:eastAsia="ko-KR"/>
          <w:rPrChange w:id="2426" w:author="ly20230823" w:date="2023-08-24T14:01:35Z">
            <w:rPr>
              <w:rFonts w:hint="eastAsia"/>
              <w:lang w:eastAsia="ko-KR"/>
            </w:rPr>
          </w:rPrChange>
        </w:rPr>
        <w:t xml:space="preserve">high-level </w:t>
      </w:r>
      <w:r>
        <w:rPr>
          <w:highlight w:val="none"/>
          <w:rPrChange w:id="2427" w:author="ly20230823" w:date="2023-08-24T14:01:35Z">
            <w:rPr/>
          </w:rPrChange>
        </w:rPr>
        <w:t>procedures and information flows for the solution.</w:t>
      </w:r>
    </w:p>
    <w:p>
      <w:pPr>
        <w:rPr>
          <w:highlight w:val="none"/>
          <w:rPrChange w:id="2428" w:author="ly20230823" w:date="2023-08-24T14:01:35Z">
            <w:rPr/>
          </w:rPrChange>
        </w:rPr>
      </w:pPr>
      <w:bookmarkStart w:id="99" w:name="_Toc326248711"/>
      <w:bookmarkStart w:id="100" w:name="_Toc510604409"/>
      <w:bookmarkStart w:id="101" w:name="_Toc22214911"/>
    </w:p>
    <w:p>
      <w:pPr>
        <w:pStyle w:val="5"/>
        <w:rPr>
          <w:highlight w:val="none"/>
          <w:lang w:eastAsia="zh-CN"/>
          <w:rPrChange w:id="2429" w:author="ly20230823" w:date="2023-08-24T14:01:35Z">
            <w:rPr>
              <w:lang w:eastAsia="zh-CN"/>
            </w:rPr>
          </w:rPrChange>
        </w:rPr>
      </w:pPr>
      <w:bookmarkStart w:id="102" w:name="_Toc8131"/>
      <w:bookmarkStart w:id="103" w:name="_Toc23254044"/>
      <w:bookmarkStart w:id="104" w:name="_Toc15589"/>
      <w:r>
        <w:rPr>
          <w:rFonts w:hint="eastAsia"/>
          <w:highlight w:val="none"/>
          <w:lang w:val="en-US" w:eastAsia="zh-CN"/>
          <w:rPrChange w:id="2430" w:author="ly20230823" w:date="2023-08-24T14:01:35Z">
            <w:rPr>
              <w:rFonts w:hint="eastAsia"/>
              <w:lang w:val="en-US" w:eastAsia="zh-CN"/>
            </w:rPr>
          </w:rPrChange>
        </w:rPr>
        <w:t>8</w:t>
      </w:r>
      <w:r>
        <w:rPr>
          <w:highlight w:val="none"/>
          <w:lang w:eastAsia="zh-CN"/>
          <w:rPrChange w:id="2431" w:author="ly20230823" w:date="2023-08-24T14:01:35Z">
            <w:rPr>
              <w:lang w:eastAsia="zh-CN"/>
            </w:rPr>
          </w:rPrChange>
        </w:rPr>
        <w:t>.X.3</w:t>
      </w:r>
      <w:r>
        <w:rPr>
          <w:highlight w:val="none"/>
          <w:lang w:eastAsia="zh-CN"/>
          <w:rPrChange w:id="2432" w:author="ly20230823" w:date="2023-08-24T14:01:35Z">
            <w:rPr>
              <w:lang w:eastAsia="zh-CN"/>
            </w:rPr>
          </w:rPrChange>
        </w:rPr>
        <w:tab/>
      </w:r>
      <w:bookmarkEnd w:id="99"/>
      <w:r>
        <w:rPr>
          <w:highlight w:val="none"/>
          <w:rPrChange w:id="2433" w:author="ly20230823" w:date="2023-08-24T14:01:35Z">
            <w:rPr/>
          </w:rPrChange>
        </w:rPr>
        <w:t xml:space="preserve">Impacts on </w:t>
      </w:r>
      <w:r>
        <w:rPr>
          <w:rFonts w:hint="eastAsia"/>
          <w:highlight w:val="none"/>
          <w:lang w:eastAsia="zh-CN"/>
          <w:rPrChange w:id="2434" w:author="ly20230823" w:date="2023-08-24T14:01:35Z">
            <w:rPr>
              <w:rFonts w:hint="eastAsia"/>
              <w:lang w:eastAsia="zh-CN"/>
            </w:rPr>
          </w:rPrChange>
        </w:rPr>
        <w:t>E</w:t>
      </w:r>
      <w:r>
        <w:rPr>
          <w:highlight w:val="none"/>
          <w:rPrChange w:id="2435" w:author="ly20230823" w:date="2023-08-24T14:01:35Z">
            <w:rPr/>
          </w:rPrChange>
        </w:rPr>
        <w:t xml:space="preserve">xisting </w:t>
      </w:r>
      <w:r>
        <w:rPr>
          <w:rFonts w:hint="eastAsia"/>
          <w:highlight w:val="none"/>
          <w:lang w:eastAsia="zh-CN"/>
          <w:rPrChange w:id="2436" w:author="ly20230823" w:date="2023-08-24T14:01:35Z">
            <w:rPr>
              <w:rFonts w:hint="eastAsia"/>
              <w:lang w:eastAsia="zh-CN"/>
            </w:rPr>
          </w:rPrChange>
        </w:rPr>
        <w:t>N</w:t>
      </w:r>
      <w:r>
        <w:rPr>
          <w:highlight w:val="none"/>
          <w:rPrChange w:id="2437" w:author="ly20230823" w:date="2023-08-24T14:01:35Z">
            <w:rPr/>
          </w:rPrChange>
        </w:rPr>
        <w:t xml:space="preserve">odes and </w:t>
      </w:r>
      <w:r>
        <w:rPr>
          <w:rFonts w:hint="eastAsia"/>
          <w:highlight w:val="none"/>
          <w:lang w:eastAsia="zh-CN"/>
          <w:rPrChange w:id="2438" w:author="ly20230823" w:date="2023-08-24T14:01:35Z">
            <w:rPr>
              <w:rFonts w:hint="eastAsia"/>
              <w:lang w:eastAsia="zh-CN"/>
            </w:rPr>
          </w:rPrChange>
        </w:rPr>
        <w:t>F</w:t>
      </w:r>
      <w:r>
        <w:rPr>
          <w:highlight w:val="none"/>
          <w:rPrChange w:id="2439" w:author="ly20230823" w:date="2023-08-24T14:01:35Z">
            <w:rPr/>
          </w:rPrChange>
        </w:rPr>
        <w:t>unctionality</w:t>
      </w:r>
      <w:bookmarkEnd w:id="100"/>
      <w:bookmarkEnd w:id="101"/>
      <w:bookmarkEnd w:id="102"/>
      <w:bookmarkEnd w:id="103"/>
      <w:bookmarkEnd w:id="104"/>
    </w:p>
    <w:p>
      <w:pPr>
        <w:pStyle w:val="111"/>
        <w:rPr>
          <w:highlight w:val="none"/>
          <w:rPrChange w:id="2440" w:author="ly20230823" w:date="2023-08-24T14:01:35Z">
            <w:rPr/>
          </w:rPrChange>
        </w:rPr>
      </w:pPr>
      <w:r>
        <w:rPr>
          <w:highlight w:val="none"/>
          <w:rPrChange w:id="2441" w:author="ly20230823" w:date="2023-08-24T14:01:35Z">
            <w:rPr/>
          </w:rPrChange>
        </w:rPr>
        <w:t>Editor's note:</w:t>
      </w:r>
      <w:r>
        <w:rPr>
          <w:highlight w:val="none"/>
          <w:rPrChange w:id="2442" w:author="ly20230823" w:date="2023-08-24T14:01:35Z">
            <w:rPr/>
          </w:rPrChange>
        </w:rPr>
        <w:tab/>
      </w:r>
      <w:r>
        <w:rPr>
          <w:highlight w:val="none"/>
          <w:rPrChange w:id="2443" w:author="ly20230823" w:date="2023-08-24T14:01:35Z">
            <w:rPr/>
          </w:rPrChange>
        </w:rPr>
        <w:t>This clause captures impacts on existing 3GPP nodes and functional elements.</w:t>
      </w:r>
    </w:p>
    <w:p>
      <w:pPr>
        <w:rPr>
          <w:highlight w:val="none"/>
          <w:rPrChange w:id="2444" w:author="ly20230823" w:date="2023-08-24T14:01:35Z">
            <w:rPr/>
          </w:rPrChange>
        </w:rPr>
      </w:pPr>
      <w:bookmarkStart w:id="105" w:name="_Toc250980595"/>
      <w:bookmarkStart w:id="106" w:name="_Toc326037266"/>
      <w:bookmarkStart w:id="107" w:name="_Toc22214912"/>
      <w:bookmarkStart w:id="108" w:name="_Toc510604411"/>
      <w:bookmarkStart w:id="109" w:name="_Toc310438366"/>
      <w:bookmarkStart w:id="110" w:name="_Toc326248735"/>
      <w:bookmarkStart w:id="111" w:name="_Toc324232216"/>
      <w:bookmarkStart w:id="112" w:name="_Toc510604412"/>
      <w:bookmarkStart w:id="113" w:name="historyclause"/>
    </w:p>
    <w:p>
      <w:pPr>
        <w:pStyle w:val="3"/>
        <w:rPr>
          <w:rFonts w:hint="eastAsia"/>
          <w:highlight w:val="none"/>
          <w:lang w:eastAsia="zh-CN"/>
          <w:rPrChange w:id="2445" w:author="ly20230823" w:date="2023-08-24T14:01:35Z">
            <w:rPr>
              <w:rFonts w:hint="eastAsia"/>
              <w:lang w:eastAsia="zh-CN"/>
            </w:rPr>
          </w:rPrChange>
        </w:rPr>
      </w:pPr>
      <w:bookmarkStart w:id="114" w:name="_Toc22593"/>
      <w:bookmarkStart w:id="115" w:name="_Toc23254045"/>
      <w:bookmarkStart w:id="116" w:name="_Toc15893"/>
      <w:r>
        <w:rPr>
          <w:rFonts w:hint="eastAsia"/>
          <w:highlight w:val="none"/>
          <w:lang w:val="en-US" w:eastAsia="zh-CN"/>
          <w:rPrChange w:id="2446" w:author="ly20230823" w:date="2023-08-24T14:01:35Z">
            <w:rPr>
              <w:rFonts w:hint="eastAsia"/>
              <w:lang w:val="en-US" w:eastAsia="zh-CN"/>
            </w:rPr>
          </w:rPrChange>
        </w:rPr>
        <w:t>9</w:t>
      </w:r>
      <w:r>
        <w:rPr>
          <w:highlight w:val="none"/>
          <w:lang w:eastAsia="zh-CN"/>
          <w:rPrChange w:id="2447" w:author="ly20230823" w:date="2023-08-24T14:01:35Z">
            <w:rPr>
              <w:lang w:eastAsia="zh-CN"/>
            </w:rPr>
          </w:rPrChange>
        </w:rPr>
        <w:tab/>
      </w:r>
      <w:r>
        <w:rPr>
          <w:highlight w:val="none"/>
          <w:lang w:eastAsia="zh-CN"/>
          <w:rPrChange w:id="2448" w:author="ly20230823" w:date="2023-08-24T14:01:35Z">
            <w:rPr>
              <w:lang w:eastAsia="zh-CN"/>
            </w:rPr>
          </w:rPrChange>
        </w:rPr>
        <w:t>Overall Evaluation</w:t>
      </w:r>
      <w:bookmarkEnd w:id="105"/>
      <w:bookmarkEnd w:id="106"/>
      <w:bookmarkEnd w:id="107"/>
      <w:bookmarkEnd w:id="108"/>
      <w:bookmarkEnd w:id="114"/>
      <w:bookmarkEnd w:id="115"/>
      <w:bookmarkEnd w:id="116"/>
    </w:p>
    <w:p>
      <w:pPr>
        <w:pStyle w:val="111"/>
        <w:rPr>
          <w:rFonts w:hint="default" w:eastAsia="宋体"/>
          <w:highlight w:val="none"/>
          <w:lang w:val="en-US" w:eastAsia="zh-CN"/>
          <w:rPrChange w:id="2449" w:author="ly20230823" w:date="2023-08-24T14:01:35Z">
            <w:rPr>
              <w:rFonts w:hint="default" w:eastAsia="宋体"/>
              <w:lang w:val="en-US" w:eastAsia="zh-CN"/>
            </w:rPr>
          </w:rPrChange>
        </w:rPr>
      </w:pPr>
      <w:r>
        <w:rPr>
          <w:highlight w:val="none"/>
          <w:rPrChange w:id="2450" w:author="ly20230823" w:date="2023-08-24T14:01:35Z">
            <w:rPr/>
          </w:rPrChange>
        </w:rPr>
        <w:t>Editor's note:</w:t>
      </w:r>
      <w:r>
        <w:rPr>
          <w:highlight w:val="none"/>
          <w:rPrChange w:id="2451" w:author="ly20230823" w:date="2023-08-24T14:01:35Z">
            <w:rPr/>
          </w:rPrChange>
        </w:rPr>
        <w:tab/>
      </w:r>
      <w:r>
        <w:rPr>
          <w:highlight w:val="none"/>
          <w:rPrChange w:id="2452" w:author="ly20230823" w:date="2023-08-24T14:01:35Z">
            <w:rPr/>
          </w:rPrChange>
        </w:rPr>
        <w:t>This clause</w:t>
      </w:r>
      <w:r>
        <w:rPr>
          <w:highlight w:val="none"/>
          <w:lang w:eastAsia="zh-CN"/>
          <w:rPrChange w:id="2453" w:author="ly20230823" w:date="2023-08-24T14:01:35Z">
            <w:rPr>
              <w:lang w:eastAsia="zh-CN"/>
            </w:rPr>
          </w:rPrChange>
        </w:rPr>
        <w:t xml:space="preserve"> </w:t>
      </w:r>
      <w:r>
        <w:rPr>
          <w:highlight w:val="none"/>
          <w:rPrChange w:id="2454" w:author="ly20230823" w:date="2023-08-24T14:01:35Z">
            <w:rPr/>
          </w:rPrChange>
        </w:rPr>
        <w:t>will provide evaluation of different solutions</w:t>
      </w:r>
      <w:r>
        <w:rPr>
          <w:highlight w:val="none"/>
          <w:lang w:val="en-US"/>
          <w:rPrChange w:id="2455" w:author="ly20230823" w:date="2023-08-24T14:01:35Z">
            <w:rPr>
              <w:lang w:val="en-US"/>
            </w:rPr>
          </w:rPrChange>
        </w:rPr>
        <w:t>.</w:t>
      </w:r>
      <w:ins w:id="2456" w:author="ly20230823" w:date="2023-08-24T13:57:22Z">
        <w:r>
          <w:rPr>
            <w:rFonts w:hint="eastAsia" w:eastAsia="宋体"/>
            <w:highlight w:val="none"/>
            <w:lang w:val="en-US" w:eastAsia="zh-CN"/>
            <w:rPrChange w:id="2457" w:author="ly20230823" w:date="2023-08-24T14:01:35Z">
              <w:rPr>
                <w:rFonts w:hint="eastAsia" w:eastAsia="宋体"/>
                <w:lang w:val="en-US" w:eastAsia="zh-CN"/>
              </w:rPr>
            </w:rPrChange>
          </w:rPr>
          <w:t xml:space="preserve"> </w:t>
        </w:r>
      </w:ins>
      <w:ins w:id="2459" w:author="ly20230823" w:date="2023-08-24T13:57:24Z">
        <w:r>
          <w:rPr>
            <w:rFonts w:hint="eastAsia" w:eastAsia="宋体"/>
            <w:highlight w:val="none"/>
            <w:lang w:val="en-US" w:eastAsia="zh-CN"/>
            <w:rPrChange w:id="2460" w:author="ly20230823" w:date="2023-08-24T14:01:35Z">
              <w:rPr>
                <w:rFonts w:hint="eastAsia" w:eastAsia="宋体"/>
                <w:lang w:val="en-US" w:eastAsia="zh-CN"/>
              </w:rPr>
            </w:rPrChange>
          </w:rPr>
          <w:t>The</w:t>
        </w:r>
      </w:ins>
      <w:ins w:id="2462" w:author="ly20230823" w:date="2023-08-24T13:57:25Z">
        <w:r>
          <w:rPr>
            <w:rFonts w:hint="eastAsia" w:eastAsia="宋体"/>
            <w:highlight w:val="none"/>
            <w:lang w:val="en-US" w:eastAsia="zh-CN"/>
            <w:rPrChange w:id="2463" w:author="ly20230823" w:date="2023-08-24T14:01:35Z">
              <w:rPr>
                <w:rFonts w:hint="eastAsia" w:eastAsia="宋体"/>
                <w:lang w:val="en-US" w:eastAsia="zh-CN"/>
              </w:rPr>
            </w:rPrChange>
          </w:rPr>
          <w:t xml:space="preserve"> </w:t>
        </w:r>
      </w:ins>
      <w:ins w:id="2465" w:author="ly20230823" w:date="2023-08-24T13:57:27Z">
        <w:r>
          <w:rPr>
            <w:rFonts w:hint="eastAsia" w:eastAsia="宋体"/>
            <w:highlight w:val="none"/>
            <w:lang w:val="en-US" w:eastAsia="zh-CN"/>
            <w:rPrChange w:id="2466" w:author="ly20230823" w:date="2023-08-24T14:01:35Z">
              <w:rPr>
                <w:rFonts w:hint="eastAsia" w:eastAsia="宋体"/>
                <w:lang w:val="en-US" w:eastAsia="zh-CN"/>
              </w:rPr>
            </w:rPrChange>
          </w:rPr>
          <w:t>mapp</w:t>
        </w:r>
      </w:ins>
      <w:ins w:id="2468" w:author="ly20230823" w:date="2023-08-24T13:57:28Z">
        <w:r>
          <w:rPr>
            <w:rFonts w:hint="eastAsia" w:eastAsia="宋体"/>
            <w:highlight w:val="none"/>
            <w:lang w:val="en-US" w:eastAsia="zh-CN"/>
            <w:rPrChange w:id="2469" w:author="ly20230823" w:date="2023-08-24T14:01:35Z">
              <w:rPr>
                <w:rFonts w:hint="eastAsia" w:eastAsia="宋体"/>
                <w:lang w:val="en-US" w:eastAsia="zh-CN"/>
              </w:rPr>
            </w:rPrChange>
          </w:rPr>
          <w:t>ing be</w:t>
        </w:r>
      </w:ins>
      <w:ins w:id="2471" w:author="ly20230823" w:date="2023-08-24T13:57:29Z">
        <w:r>
          <w:rPr>
            <w:rFonts w:hint="eastAsia" w:eastAsia="宋体"/>
            <w:highlight w:val="none"/>
            <w:lang w:val="en-US" w:eastAsia="zh-CN"/>
            <w:rPrChange w:id="2472" w:author="ly20230823" w:date="2023-08-24T14:01:35Z">
              <w:rPr>
                <w:rFonts w:hint="eastAsia" w:eastAsia="宋体"/>
                <w:lang w:val="en-US" w:eastAsia="zh-CN"/>
              </w:rPr>
            </w:rPrChange>
          </w:rPr>
          <w:t>t</w:t>
        </w:r>
      </w:ins>
      <w:ins w:id="2474" w:author="ly20230823" w:date="2023-08-24T13:57:30Z">
        <w:r>
          <w:rPr>
            <w:rFonts w:hint="eastAsia" w:eastAsia="宋体"/>
            <w:highlight w:val="none"/>
            <w:lang w:val="en-US" w:eastAsia="zh-CN"/>
            <w:rPrChange w:id="2475" w:author="ly20230823" w:date="2023-08-24T14:01:35Z">
              <w:rPr>
                <w:rFonts w:hint="eastAsia" w:eastAsia="宋体"/>
                <w:lang w:val="en-US" w:eastAsia="zh-CN"/>
              </w:rPr>
            </w:rPrChange>
          </w:rPr>
          <w:t>we</w:t>
        </w:r>
      </w:ins>
      <w:ins w:id="2477" w:author="ly20230823" w:date="2023-08-24T13:57:31Z">
        <w:r>
          <w:rPr>
            <w:rFonts w:hint="eastAsia" w:eastAsia="宋体"/>
            <w:highlight w:val="none"/>
            <w:lang w:val="en-US" w:eastAsia="zh-CN"/>
            <w:rPrChange w:id="2478" w:author="ly20230823" w:date="2023-08-24T14:01:35Z">
              <w:rPr>
                <w:rFonts w:hint="eastAsia" w:eastAsia="宋体"/>
                <w:lang w:val="en-US" w:eastAsia="zh-CN"/>
              </w:rPr>
            </w:rPrChange>
          </w:rPr>
          <w:t>en KI</w:t>
        </w:r>
      </w:ins>
      <w:ins w:id="2480" w:author="ly20230823" w:date="2023-08-24T13:57:32Z">
        <w:r>
          <w:rPr>
            <w:rFonts w:hint="eastAsia" w:eastAsia="宋体"/>
            <w:highlight w:val="none"/>
            <w:lang w:val="en-US" w:eastAsia="zh-CN"/>
            <w:rPrChange w:id="2481" w:author="ly20230823" w:date="2023-08-24T14:01:35Z">
              <w:rPr>
                <w:rFonts w:hint="eastAsia" w:eastAsia="宋体"/>
                <w:lang w:val="en-US" w:eastAsia="zh-CN"/>
              </w:rPr>
            </w:rPrChange>
          </w:rPr>
          <w:t xml:space="preserve">s and </w:t>
        </w:r>
      </w:ins>
      <w:ins w:id="2483" w:author="ly20230823" w:date="2023-08-24T13:57:36Z">
        <w:r>
          <w:rPr>
            <w:rFonts w:hint="eastAsia" w:eastAsia="宋体"/>
            <w:highlight w:val="none"/>
            <w:lang w:val="en-US" w:eastAsia="zh-CN"/>
            <w:rPrChange w:id="2484" w:author="ly20230823" w:date="2023-08-24T14:01:35Z">
              <w:rPr>
                <w:rFonts w:hint="eastAsia" w:eastAsia="宋体"/>
                <w:lang w:val="en-US" w:eastAsia="zh-CN"/>
              </w:rPr>
            </w:rPrChange>
          </w:rPr>
          <w:t>solutions wi</w:t>
        </w:r>
      </w:ins>
      <w:ins w:id="2486" w:author="ly20230823" w:date="2023-08-24T13:57:37Z">
        <w:r>
          <w:rPr>
            <w:rFonts w:hint="eastAsia" w:eastAsia="宋体"/>
            <w:highlight w:val="none"/>
            <w:lang w:val="en-US" w:eastAsia="zh-CN"/>
            <w:rPrChange w:id="2487" w:author="ly20230823" w:date="2023-08-24T14:01:35Z">
              <w:rPr>
                <w:rFonts w:hint="eastAsia" w:eastAsia="宋体"/>
                <w:lang w:val="en-US" w:eastAsia="zh-CN"/>
              </w:rPr>
            </w:rPrChange>
          </w:rPr>
          <w:t xml:space="preserve">ll </w:t>
        </w:r>
      </w:ins>
      <w:ins w:id="2489" w:author="ly20230823" w:date="2023-08-24T13:57:40Z">
        <w:r>
          <w:rPr>
            <w:rFonts w:hint="eastAsia" w:eastAsia="宋体"/>
            <w:highlight w:val="none"/>
            <w:lang w:val="en-US" w:eastAsia="zh-CN"/>
            <w:rPrChange w:id="2490" w:author="ly20230823" w:date="2023-08-24T14:01:35Z">
              <w:rPr>
                <w:rFonts w:hint="eastAsia" w:eastAsia="宋体"/>
                <w:lang w:val="en-US" w:eastAsia="zh-CN"/>
              </w:rPr>
            </w:rPrChange>
          </w:rPr>
          <w:t>b</w:t>
        </w:r>
      </w:ins>
      <w:ins w:id="2492" w:author="ly20230823" w:date="2023-08-24T13:57:41Z">
        <w:r>
          <w:rPr>
            <w:rFonts w:hint="eastAsia" w:eastAsia="宋体"/>
            <w:highlight w:val="none"/>
            <w:lang w:val="en-US" w:eastAsia="zh-CN"/>
            <w:rPrChange w:id="2493" w:author="ly20230823" w:date="2023-08-24T14:01:35Z">
              <w:rPr>
                <w:rFonts w:hint="eastAsia" w:eastAsia="宋体"/>
                <w:lang w:val="en-US" w:eastAsia="zh-CN"/>
              </w:rPr>
            </w:rPrChange>
          </w:rPr>
          <w:t>e als</w:t>
        </w:r>
      </w:ins>
      <w:ins w:id="2495" w:author="ly20230823" w:date="2023-08-24T13:57:42Z">
        <w:r>
          <w:rPr>
            <w:rFonts w:hint="eastAsia" w:eastAsia="宋体"/>
            <w:highlight w:val="none"/>
            <w:lang w:val="en-US" w:eastAsia="zh-CN"/>
            <w:rPrChange w:id="2496" w:author="ly20230823" w:date="2023-08-24T14:01:35Z">
              <w:rPr>
                <w:rFonts w:hint="eastAsia" w:eastAsia="宋体"/>
                <w:lang w:val="en-US" w:eastAsia="zh-CN"/>
              </w:rPr>
            </w:rPrChange>
          </w:rPr>
          <w:t xml:space="preserve">o </w:t>
        </w:r>
      </w:ins>
      <w:ins w:id="2498" w:author="ly20230823" w:date="2023-08-24T13:57:44Z">
        <w:r>
          <w:rPr>
            <w:rFonts w:hint="eastAsia" w:eastAsia="宋体"/>
            <w:highlight w:val="none"/>
            <w:lang w:val="en-US" w:eastAsia="zh-CN"/>
            <w:rPrChange w:id="2499" w:author="ly20230823" w:date="2023-08-24T14:01:35Z">
              <w:rPr>
                <w:rFonts w:hint="eastAsia" w:eastAsia="宋体"/>
                <w:lang w:val="en-US" w:eastAsia="zh-CN"/>
              </w:rPr>
            </w:rPrChange>
          </w:rPr>
          <w:t xml:space="preserve">captured </w:t>
        </w:r>
      </w:ins>
      <w:ins w:id="2501" w:author="ly20230823" w:date="2023-08-24T13:57:45Z">
        <w:r>
          <w:rPr>
            <w:rFonts w:hint="eastAsia" w:eastAsia="宋体"/>
            <w:highlight w:val="none"/>
            <w:lang w:val="en-US" w:eastAsia="zh-CN"/>
            <w:rPrChange w:id="2502" w:author="ly20230823" w:date="2023-08-24T14:01:35Z">
              <w:rPr>
                <w:rFonts w:hint="eastAsia" w:eastAsia="宋体"/>
                <w:lang w:val="en-US" w:eastAsia="zh-CN"/>
              </w:rPr>
            </w:rPrChange>
          </w:rPr>
          <w:t>in</w:t>
        </w:r>
      </w:ins>
      <w:ins w:id="2504" w:author="ly20230823" w:date="2023-08-24T13:57:46Z">
        <w:r>
          <w:rPr>
            <w:rFonts w:hint="eastAsia" w:eastAsia="宋体"/>
            <w:highlight w:val="none"/>
            <w:lang w:val="en-US" w:eastAsia="zh-CN"/>
            <w:rPrChange w:id="2505" w:author="ly20230823" w:date="2023-08-24T14:01:35Z">
              <w:rPr>
                <w:rFonts w:hint="eastAsia" w:eastAsia="宋体"/>
                <w:lang w:val="en-US" w:eastAsia="zh-CN"/>
              </w:rPr>
            </w:rPrChange>
          </w:rPr>
          <w:t xml:space="preserve"> this </w:t>
        </w:r>
      </w:ins>
      <w:ins w:id="2507" w:author="ly20230823" w:date="2023-08-24T13:57:50Z">
        <w:r>
          <w:rPr>
            <w:rFonts w:hint="eastAsia" w:eastAsia="宋体"/>
            <w:highlight w:val="none"/>
            <w:lang w:val="en-US" w:eastAsia="zh-CN"/>
            <w:rPrChange w:id="2508" w:author="ly20230823" w:date="2023-08-24T14:01:35Z">
              <w:rPr>
                <w:rFonts w:hint="eastAsia" w:eastAsia="宋体"/>
                <w:lang w:val="en-US" w:eastAsia="zh-CN"/>
              </w:rPr>
            </w:rPrChange>
          </w:rPr>
          <w:t>clause</w:t>
        </w:r>
      </w:ins>
      <w:ins w:id="2510" w:author="ly20230823" w:date="2023-08-24T13:57:51Z">
        <w:r>
          <w:rPr>
            <w:rFonts w:hint="eastAsia" w:eastAsia="宋体"/>
            <w:highlight w:val="none"/>
            <w:lang w:val="en-US" w:eastAsia="zh-CN"/>
            <w:rPrChange w:id="2511" w:author="ly20230823" w:date="2023-08-24T14:01:35Z">
              <w:rPr>
                <w:rFonts w:hint="eastAsia" w:eastAsia="宋体"/>
                <w:lang w:val="en-US" w:eastAsia="zh-CN"/>
              </w:rPr>
            </w:rPrChange>
          </w:rPr>
          <w:t>.</w:t>
        </w:r>
      </w:ins>
    </w:p>
    <w:p>
      <w:pPr>
        <w:rPr>
          <w:highlight w:val="none"/>
          <w:rPrChange w:id="2513" w:author="ly20230823" w:date="2023-08-24T14:01:35Z">
            <w:rPr/>
          </w:rPrChange>
        </w:rPr>
      </w:pPr>
    </w:p>
    <w:p>
      <w:pPr>
        <w:rPr>
          <w:highlight w:val="none"/>
          <w:rPrChange w:id="2514" w:author="ly20230823" w:date="2023-08-24T14:01:35Z">
            <w:rPr/>
          </w:rPrChange>
        </w:rPr>
      </w:pPr>
    </w:p>
    <w:p>
      <w:pPr>
        <w:rPr>
          <w:highlight w:val="none"/>
          <w:rPrChange w:id="2515" w:author="ly20230823" w:date="2023-08-24T14:01:35Z">
            <w:rPr/>
          </w:rPrChange>
        </w:rPr>
      </w:pPr>
    </w:p>
    <w:p>
      <w:pPr>
        <w:pStyle w:val="3"/>
        <w:rPr>
          <w:rFonts w:hint="eastAsia"/>
          <w:highlight w:val="none"/>
          <w:lang w:eastAsia="zh-CN"/>
          <w:rPrChange w:id="2516" w:author="ly20230823" w:date="2023-08-24T14:01:35Z">
            <w:rPr>
              <w:rFonts w:hint="eastAsia"/>
              <w:lang w:eastAsia="zh-CN"/>
            </w:rPr>
          </w:rPrChange>
        </w:rPr>
      </w:pPr>
      <w:bookmarkStart w:id="117" w:name="_Toc23254046"/>
      <w:bookmarkStart w:id="118" w:name="_Toc22214913"/>
      <w:bookmarkStart w:id="119" w:name="_Toc615"/>
      <w:bookmarkStart w:id="120" w:name="_Toc18365"/>
      <w:r>
        <w:rPr>
          <w:rFonts w:hint="eastAsia"/>
          <w:highlight w:val="none"/>
          <w:lang w:val="en-US" w:eastAsia="zh-CN"/>
          <w:rPrChange w:id="2517" w:author="ly20230823" w:date="2023-08-24T14:01:35Z">
            <w:rPr>
              <w:rFonts w:hint="eastAsia"/>
              <w:lang w:val="en-US" w:eastAsia="zh-CN"/>
            </w:rPr>
          </w:rPrChange>
        </w:rPr>
        <w:t>10</w:t>
      </w:r>
      <w:r>
        <w:rPr>
          <w:highlight w:val="none"/>
          <w:lang w:eastAsia="zh-CN"/>
          <w:rPrChange w:id="2518" w:author="ly20230823" w:date="2023-08-24T14:01:35Z">
            <w:rPr>
              <w:lang w:eastAsia="zh-CN"/>
            </w:rPr>
          </w:rPrChange>
        </w:rPr>
        <w:tab/>
      </w:r>
      <w:r>
        <w:rPr>
          <w:highlight w:val="none"/>
          <w:lang w:eastAsia="zh-CN"/>
          <w:rPrChange w:id="2519" w:author="ly20230823" w:date="2023-08-24T14:01:35Z">
            <w:rPr>
              <w:lang w:eastAsia="zh-CN"/>
            </w:rPr>
          </w:rPrChange>
        </w:rPr>
        <w:t>Deployment Guideline</w:t>
      </w:r>
      <w:bookmarkEnd w:id="117"/>
      <w:bookmarkEnd w:id="118"/>
      <w:bookmarkEnd w:id="119"/>
      <w:bookmarkEnd w:id="120"/>
    </w:p>
    <w:p>
      <w:pPr>
        <w:pStyle w:val="111"/>
        <w:rPr>
          <w:rFonts w:hint="eastAsia"/>
          <w:highlight w:val="none"/>
          <w:lang w:eastAsia="zh-CN"/>
          <w:rPrChange w:id="2520" w:author="ly20230823" w:date="2023-08-24T14:01:35Z">
            <w:rPr>
              <w:rFonts w:hint="eastAsia"/>
              <w:lang w:eastAsia="zh-CN"/>
            </w:rPr>
          </w:rPrChange>
        </w:rPr>
      </w:pPr>
      <w:r>
        <w:rPr>
          <w:highlight w:val="none"/>
          <w:rPrChange w:id="2521" w:author="ly20230823" w:date="2023-08-24T14:01:35Z">
            <w:rPr/>
          </w:rPrChange>
        </w:rPr>
        <w:t>Editor's note:</w:t>
      </w:r>
      <w:r>
        <w:rPr>
          <w:highlight w:val="none"/>
          <w:rPrChange w:id="2522" w:author="ly20230823" w:date="2023-08-24T14:01:35Z">
            <w:rPr/>
          </w:rPrChange>
        </w:rPr>
        <w:tab/>
      </w:r>
      <w:r>
        <w:rPr>
          <w:highlight w:val="none"/>
          <w:rPrChange w:id="2523" w:author="ly20230823" w:date="2023-08-24T14:01:35Z">
            <w:rPr/>
          </w:rPrChange>
        </w:rPr>
        <w:t>This clause</w:t>
      </w:r>
      <w:r>
        <w:rPr>
          <w:highlight w:val="none"/>
          <w:lang w:eastAsia="zh-CN"/>
          <w:rPrChange w:id="2524" w:author="ly20230823" w:date="2023-08-24T14:01:35Z">
            <w:rPr>
              <w:lang w:eastAsia="zh-CN"/>
            </w:rPr>
          </w:rPrChange>
        </w:rPr>
        <w:t xml:space="preserve"> </w:t>
      </w:r>
      <w:r>
        <w:rPr>
          <w:highlight w:val="none"/>
          <w:rPrChange w:id="2525" w:author="ly20230823" w:date="2023-08-24T14:01:35Z">
            <w:rPr/>
          </w:rPrChange>
        </w:rPr>
        <w:t>captures deployment guidelines for typical edge computing use cases</w:t>
      </w:r>
      <w:r>
        <w:rPr>
          <w:rFonts w:hint="eastAsia" w:eastAsia="宋体"/>
          <w:highlight w:val="none"/>
          <w:lang w:val="en-US" w:eastAsia="zh-CN"/>
          <w:rPrChange w:id="2526" w:author="ly20230823" w:date="2023-08-24T14:01:35Z">
            <w:rPr>
              <w:rFonts w:hint="eastAsia" w:eastAsia="宋体"/>
              <w:lang w:val="en-US" w:eastAsia="zh-CN"/>
            </w:rPr>
          </w:rPrChange>
        </w:rPr>
        <w:t xml:space="preserve"> if needed</w:t>
      </w:r>
      <w:r>
        <w:rPr>
          <w:highlight w:val="none"/>
          <w:lang w:val="en-US"/>
          <w:rPrChange w:id="2527" w:author="ly20230823" w:date="2023-08-24T14:01:35Z">
            <w:rPr>
              <w:lang w:val="en-US"/>
            </w:rPr>
          </w:rPrChange>
        </w:rPr>
        <w:t>.</w:t>
      </w:r>
    </w:p>
    <w:p>
      <w:pPr>
        <w:rPr>
          <w:highlight w:val="none"/>
          <w:rPrChange w:id="2528" w:author="ly20230823" w:date="2023-08-24T14:01:35Z">
            <w:rPr/>
          </w:rPrChange>
        </w:rPr>
      </w:pPr>
    </w:p>
    <w:bookmarkEnd w:id="109"/>
    <w:bookmarkEnd w:id="110"/>
    <w:bookmarkEnd w:id="111"/>
    <w:bookmarkEnd w:id="112"/>
    <w:p>
      <w:pPr>
        <w:pStyle w:val="3"/>
        <w:rPr>
          <w:highlight w:val="none"/>
          <w:rPrChange w:id="2529" w:author="ly20230823" w:date="2023-08-24T14:01:35Z">
            <w:rPr/>
          </w:rPrChange>
        </w:rPr>
      </w:pPr>
      <w:bookmarkStart w:id="121" w:name="_Toc510562606"/>
      <w:bookmarkStart w:id="122" w:name="_Toc10314"/>
      <w:bookmarkStart w:id="123" w:name="_Toc26703"/>
      <w:r>
        <w:rPr>
          <w:rFonts w:hint="eastAsia" w:eastAsia="宋体"/>
          <w:highlight w:val="none"/>
          <w:lang w:val="en-US" w:eastAsia="zh-CN"/>
          <w:rPrChange w:id="2530" w:author="ly20230823" w:date="2023-08-24T14:01:35Z">
            <w:rPr>
              <w:rFonts w:hint="eastAsia" w:eastAsia="宋体"/>
              <w:lang w:val="en-US" w:eastAsia="zh-CN"/>
            </w:rPr>
          </w:rPrChange>
        </w:rPr>
        <w:t>11</w:t>
      </w:r>
      <w:r>
        <w:rPr>
          <w:highlight w:val="none"/>
          <w:rPrChange w:id="2531" w:author="ly20230823" w:date="2023-08-24T14:01:35Z">
            <w:rPr/>
          </w:rPrChange>
        </w:rPr>
        <w:tab/>
      </w:r>
      <w:r>
        <w:rPr>
          <w:highlight w:val="none"/>
          <w:rPrChange w:id="2532" w:author="ly20230823" w:date="2023-08-24T14:01:35Z">
            <w:rPr/>
          </w:rPrChange>
        </w:rPr>
        <w:t>Overall evaluation</w:t>
      </w:r>
      <w:bookmarkEnd w:id="121"/>
      <w:bookmarkEnd w:id="122"/>
      <w:bookmarkEnd w:id="123"/>
    </w:p>
    <w:p>
      <w:pPr>
        <w:pStyle w:val="4"/>
        <w:rPr>
          <w:rFonts w:hint="eastAsia" w:eastAsia="宋体"/>
          <w:highlight w:val="none"/>
          <w:lang w:val="en-US" w:eastAsia="zh-CN"/>
          <w:rPrChange w:id="2533" w:author="ly20230823" w:date="2023-08-24T14:01:35Z">
            <w:rPr>
              <w:rFonts w:hint="eastAsia" w:eastAsia="宋体"/>
              <w:lang w:val="en-US" w:eastAsia="zh-CN"/>
            </w:rPr>
          </w:rPrChange>
        </w:rPr>
      </w:pPr>
      <w:bookmarkStart w:id="124" w:name="_Toc11277"/>
      <w:bookmarkStart w:id="125" w:name="_Toc510562607"/>
      <w:bookmarkStart w:id="126" w:name="_Toc24172"/>
      <w:r>
        <w:rPr>
          <w:rFonts w:hint="eastAsia" w:eastAsia="宋体"/>
          <w:highlight w:val="none"/>
          <w:lang w:val="en-US" w:eastAsia="zh-CN"/>
          <w:rPrChange w:id="2534" w:author="ly20230823" w:date="2023-08-24T14:01:35Z">
            <w:rPr>
              <w:rFonts w:hint="eastAsia" w:eastAsia="宋体"/>
              <w:lang w:val="en-US" w:eastAsia="zh-CN"/>
            </w:rPr>
          </w:rPrChange>
        </w:rPr>
        <w:t>11</w:t>
      </w:r>
      <w:r>
        <w:rPr>
          <w:rFonts w:hint="eastAsia" w:eastAsia="宋体"/>
          <w:highlight w:val="none"/>
          <w:lang w:val="en-US" w:eastAsia="zh-CN"/>
          <w:rPrChange w:id="2535" w:author="ly20230823" w:date="2023-08-24T14:01:35Z">
            <w:rPr>
              <w:rFonts w:hint="eastAsia" w:eastAsia="宋体"/>
              <w:lang w:val="en-US" w:eastAsia="zh-CN"/>
            </w:rPr>
          </w:rPrChange>
        </w:rPr>
        <w:t>.1</w:t>
      </w:r>
      <w:r>
        <w:rPr>
          <w:rFonts w:hint="eastAsia" w:eastAsia="宋体"/>
          <w:highlight w:val="none"/>
          <w:lang w:val="en-US" w:eastAsia="zh-CN"/>
          <w:rPrChange w:id="2536" w:author="ly20230823" w:date="2023-08-24T14:01:35Z">
            <w:rPr>
              <w:rFonts w:hint="eastAsia" w:eastAsia="宋体"/>
              <w:lang w:val="en-US" w:eastAsia="zh-CN"/>
            </w:rPr>
          </w:rPrChange>
        </w:rPr>
        <w:tab/>
      </w:r>
      <w:r>
        <w:rPr>
          <w:rFonts w:hint="eastAsia" w:eastAsia="宋体"/>
          <w:highlight w:val="none"/>
          <w:lang w:val="en-US" w:eastAsia="zh-CN"/>
          <w:rPrChange w:id="2537" w:author="ly20230823" w:date="2023-08-24T14:01:35Z">
            <w:rPr>
              <w:rFonts w:hint="eastAsia" w:eastAsia="宋体"/>
              <w:lang w:val="en-US" w:eastAsia="zh-CN"/>
            </w:rPr>
          </w:rPrChange>
        </w:rPr>
        <w:t>General</w:t>
      </w:r>
      <w:bookmarkEnd w:id="124"/>
      <w:bookmarkEnd w:id="125"/>
      <w:bookmarkEnd w:id="126"/>
    </w:p>
    <w:p>
      <w:pPr>
        <w:rPr>
          <w:highlight w:val="none"/>
          <w:lang w:val="fr-FR"/>
          <w:rPrChange w:id="2538" w:author="ly20230823" w:date="2023-08-24T14:01:35Z">
            <w:rPr>
              <w:lang w:val="fr-FR"/>
            </w:rPr>
          </w:rPrChange>
        </w:rPr>
      </w:pPr>
    </w:p>
    <w:p>
      <w:pPr>
        <w:pStyle w:val="4"/>
        <w:rPr>
          <w:highlight w:val="none"/>
          <w:rPrChange w:id="2539" w:author="ly20230823" w:date="2023-08-24T14:01:35Z">
            <w:rPr/>
          </w:rPrChange>
        </w:rPr>
      </w:pPr>
    </w:p>
    <w:p>
      <w:pPr>
        <w:rPr>
          <w:highlight w:val="none"/>
          <w:lang w:val="fr-FR"/>
          <w:rPrChange w:id="2540" w:author="ly20230823" w:date="2023-08-24T14:01:35Z">
            <w:rPr>
              <w:lang w:val="fr-FR"/>
            </w:rPr>
          </w:rPrChange>
        </w:rPr>
      </w:pPr>
    </w:p>
    <w:p>
      <w:pPr>
        <w:pStyle w:val="4"/>
        <w:rPr>
          <w:highlight w:val="none"/>
          <w:rPrChange w:id="2541" w:author="ly20230823" w:date="2023-08-24T14:01:35Z">
            <w:rPr/>
          </w:rPrChange>
        </w:rPr>
      </w:pPr>
      <w:bookmarkStart w:id="127" w:name="_Toc510562609"/>
      <w:bookmarkStart w:id="128" w:name="_Toc22825"/>
      <w:bookmarkStart w:id="129" w:name="_Toc840"/>
      <w:r>
        <w:rPr>
          <w:rFonts w:hint="eastAsia" w:eastAsia="宋体"/>
          <w:highlight w:val="none"/>
          <w:lang w:val="en-US" w:eastAsia="zh-CN"/>
          <w:rPrChange w:id="2542" w:author="ly20230823" w:date="2023-08-24T14:01:35Z">
            <w:rPr>
              <w:rFonts w:hint="eastAsia" w:eastAsia="宋体"/>
              <w:lang w:val="en-US" w:eastAsia="zh-CN"/>
            </w:rPr>
          </w:rPrChange>
        </w:rPr>
        <w:t>11</w:t>
      </w:r>
      <w:r>
        <w:rPr>
          <w:highlight w:val="none"/>
          <w:rPrChange w:id="2543" w:author="ly20230823" w:date="2023-08-24T14:01:35Z">
            <w:rPr/>
          </w:rPrChange>
        </w:rPr>
        <w:t>.</w:t>
      </w:r>
      <w:r>
        <w:rPr>
          <w:rFonts w:hint="eastAsia" w:eastAsia="宋体"/>
          <w:highlight w:val="none"/>
          <w:lang w:val="en-US" w:eastAsia="zh-CN"/>
          <w:rPrChange w:id="2544" w:author="ly20230823" w:date="2023-08-24T14:01:35Z">
            <w:rPr>
              <w:rFonts w:hint="eastAsia" w:eastAsia="宋体"/>
              <w:lang w:val="en-US" w:eastAsia="zh-CN"/>
            </w:rPr>
          </w:rPrChange>
        </w:rPr>
        <w:t>2</w:t>
      </w:r>
      <w:r>
        <w:rPr>
          <w:highlight w:val="none"/>
          <w:rPrChange w:id="2545" w:author="ly20230823" w:date="2023-08-24T14:01:35Z">
            <w:rPr/>
          </w:rPrChange>
        </w:rPr>
        <w:tab/>
      </w:r>
      <w:r>
        <w:rPr>
          <w:highlight w:val="none"/>
          <w:rPrChange w:id="2546" w:author="ly20230823" w:date="2023-08-24T14:01:35Z">
            <w:rPr/>
          </w:rPrChange>
        </w:rPr>
        <w:t>Solution evaluation</w:t>
      </w:r>
      <w:bookmarkEnd w:id="127"/>
      <w:bookmarkEnd w:id="128"/>
      <w:bookmarkEnd w:id="129"/>
    </w:p>
    <w:p>
      <w:pPr>
        <w:rPr>
          <w:highlight w:val="none"/>
          <w:lang w:val="fr-FR"/>
          <w:rPrChange w:id="2547" w:author="ly20230823" w:date="2023-08-24T14:01:35Z">
            <w:rPr>
              <w:lang w:val="fr-FR"/>
            </w:rPr>
          </w:rPrChange>
        </w:rPr>
      </w:pPr>
    </w:p>
    <w:p>
      <w:pPr>
        <w:rPr>
          <w:highlight w:val="none"/>
          <w:lang w:val="fr-FR"/>
          <w:rPrChange w:id="2548" w:author="ly20230823" w:date="2023-08-24T14:01:35Z">
            <w:rPr>
              <w:lang w:val="fr-FR"/>
            </w:rPr>
          </w:rPrChange>
        </w:rPr>
      </w:pPr>
    </w:p>
    <w:p>
      <w:pPr>
        <w:pStyle w:val="112"/>
        <w:rPr>
          <w:highlight w:val="none"/>
          <w:lang w:val="fr-FR"/>
          <w:rPrChange w:id="2549" w:author="ly20230823" w:date="2023-08-24T14:01:35Z">
            <w:rPr>
              <w:lang w:val="fr-FR"/>
            </w:rPr>
          </w:rPrChange>
        </w:rPr>
      </w:pPr>
      <w:r>
        <w:rPr>
          <w:highlight w:val="none"/>
          <w:lang w:val="fr-FR"/>
          <w:rPrChange w:id="2550" w:author="ly20230823" w:date="2023-08-24T14:01:35Z">
            <w:rPr>
              <w:lang w:val="fr-FR"/>
            </w:rPr>
          </w:rPrChange>
        </w:rPr>
        <w:t xml:space="preserve">Table </w:t>
      </w:r>
      <w:r>
        <w:rPr>
          <w:rFonts w:hint="eastAsia" w:eastAsia="宋体"/>
          <w:highlight w:val="none"/>
          <w:lang w:val="en-US" w:eastAsia="zh-CN"/>
          <w:rPrChange w:id="2551" w:author="ly20230823" w:date="2023-08-24T14:01:35Z">
            <w:rPr>
              <w:rFonts w:hint="eastAsia" w:eastAsia="宋体"/>
              <w:lang w:val="en-US" w:eastAsia="zh-CN"/>
            </w:rPr>
          </w:rPrChange>
        </w:rPr>
        <w:t>11</w:t>
      </w:r>
      <w:r>
        <w:rPr>
          <w:highlight w:val="none"/>
          <w:lang w:val="fr-FR"/>
          <w:rPrChange w:id="2552" w:author="ly20230823" w:date="2023-08-24T14:01:35Z">
            <w:rPr>
              <w:lang w:val="fr-FR"/>
            </w:rPr>
          </w:rPrChange>
        </w:rPr>
        <w:t>.</w:t>
      </w:r>
      <w:r>
        <w:rPr>
          <w:rFonts w:hint="eastAsia" w:eastAsia="宋体"/>
          <w:highlight w:val="none"/>
          <w:lang w:val="en-US" w:eastAsia="zh-CN"/>
          <w:rPrChange w:id="2553" w:author="ly20230823" w:date="2023-08-24T14:01:35Z">
            <w:rPr>
              <w:rFonts w:hint="eastAsia" w:eastAsia="宋体"/>
              <w:lang w:val="en-US" w:eastAsia="zh-CN"/>
            </w:rPr>
          </w:rPrChange>
        </w:rPr>
        <w:t>x</w:t>
      </w:r>
      <w:r>
        <w:rPr>
          <w:highlight w:val="none"/>
          <w:lang w:val="fr-FR"/>
          <w:rPrChange w:id="2554" w:author="ly20230823" w:date="2023-08-24T14:01:35Z">
            <w:rPr>
              <w:lang w:val="fr-FR"/>
            </w:rPr>
          </w:rPrChange>
        </w:rPr>
        <w:t>-1 Solution evaluation</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4170"/>
        <w:gridCol w:w="1980"/>
        <w:gridCol w:w="1619"/>
        <w:gridCol w:w="192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blHeader/>
          <w:jc w:val="center"/>
        </w:trPr>
        <w:tc>
          <w:tcPr>
            <w:tcW w:w="2150" w:type="pct"/>
            <w:noWrap w:val="0"/>
            <w:vAlign w:val="top"/>
          </w:tcPr>
          <w:p>
            <w:pPr>
              <w:pStyle w:val="103"/>
              <w:rPr>
                <w:highlight w:val="none"/>
                <w:lang w:eastAsia="en-US"/>
                <w:rPrChange w:id="2555" w:author="ly20230823" w:date="2023-08-24T14:01:35Z">
                  <w:rPr>
                    <w:lang w:eastAsia="en-US"/>
                  </w:rPr>
                </w:rPrChange>
              </w:rPr>
            </w:pPr>
            <w:r>
              <w:rPr>
                <w:highlight w:val="none"/>
                <w:lang w:eastAsia="en-US"/>
                <w:rPrChange w:id="2556" w:author="ly20230823" w:date="2023-08-24T14:01:35Z">
                  <w:rPr>
                    <w:lang w:eastAsia="en-US"/>
                  </w:rPr>
                </w:rPrChange>
              </w:rPr>
              <w:t>Solution</w:t>
            </w:r>
          </w:p>
        </w:tc>
        <w:tc>
          <w:tcPr>
            <w:tcW w:w="1021" w:type="pct"/>
            <w:noWrap w:val="0"/>
            <w:vAlign w:val="top"/>
          </w:tcPr>
          <w:p>
            <w:pPr>
              <w:pStyle w:val="103"/>
              <w:rPr>
                <w:highlight w:val="none"/>
                <w:lang w:eastAsia="en-US"/>
                <w:rPrChange w:id="2557" w:author="ly20230823" w:date="2023-08-24T14:01:35Z">
                  <w:rPr>
                    <w:lang w:eastAsia="en-US"/>
                  </w:rPr>
                </w:rPrChange>
              </w:rPr>
            </w:pPr>
            <w:r>
              <w:rPr>
                <w:highlight w:val="none"/>
                <w:lang w:eastAsia="en-US"/>
                <w:rPrChange w:id="2558" w:author="ly20230823" w:date="2023-08-24T14:01:35Z">
                  <w:rPr>
                    <w:lang w:eastAsia="en-US"/>
                  </w:rPr>
                </w:rPrChange>
              </w:rPr>
              <w:t xml:space="preserve">Applicable key issues </w:t>
            </w:r>
          </w:p>
          <w:p>
            <w:pPr>
              <w:pStyle w:val="103"/>
              <w:rPr>
                <w:highlight w:val="none"/>
                <w:lang w:eastAsia="en-US"/>
                <w:rPrChange w:id="2559" w:author="ly20230823" w:date="2023-08-24T14:01:35Z">
                  <w:rPr>
                    <w:lang w:eastAsia="en-US"/>
                  </w:rPr>
                </w:rPrChange>
              </w:rPr>
            </w:pPr>
            <w:r>
              <w:rPr>
                <w:highlight w:val="none"/>
                <w:lang w:eastAsia="en-US"/>
                <w:rPrChange w:id="2560" w:author="ly20230823" w:date="2023-08-24T14:01:35Z">
                  <w:rPr>
                    <w:lang w:eastAsia="en-US"/>
                  </w:rPr>
                </w:rPrChange>
              </w:rPr>
              <w:t>(subclause reference)</w:t>
            </w:r>
          </w:p>
        </w:tc>
        <w:tc>
          <w:tcPr>
            <w:tcW w:w="835" w:type="pct"/>
            <w:noWrap w:val="0"/>
            <w:vAlign w:val="top"/>
          </w:tcPr>
          <w:p>
            <w:pPr>
              <w:pStyle w:val="103"/>
              <w:rPr>
                <w:highlight w:val="none"/>
                <w:lang w:eastAsia="en-US"/>
                <w:rPrChange w:id="2561" w:author="ly20230823" w:date="2023-08-24T14:01:35Z">
                  <w:rPr>
                    <w:lang w:eastAsia="en-US"/>
                  </w:rPr>
                </w:rPrChange>
              </w:rPr>
            </w:pPr>
            <w:r>
              <w:rPr>
                <w:highlight w:val="none"/>
                <w:lang w:eastAsia="en-US"/>
                <w:rPrChange w:id="2562" w:author="ly20230823" w:date="2023-08-24T14:01:35Z">
                  <w:rPr>
                    <w:lang w:eastAsia="en-US"/>
                  </w:rPr>
                </w:rPrChange>
              </w:rPr>
              <w:t>Evaluation</w:t>
            </w:r>
          </w:p>
          <w:p>
            <w:pPr>
              <w:pStyle w:val="103"/>
              <w:rPr>
                <w:highlight w:val="none"/>
                <w:lang w:eastAsia="en-US"/>
                <w:rPrChange w:id="2563" w:author="ly20230823" w:date="2023-08-24T14:01:35Z">
                  <w:rPr>
                    <w:lang w:eastAsia="en-US"/>
                  </w:rPr>
                </w:rPrChange>
              </w:rPr>
            </w:pPr>
            <w:r>
              <w:rPr>
                <w:highlight w:val="none"/>
                <w:lang w:eastAsia="en-US"/>
                <w:rPrChange w:id="2564" w:author="ly20230823" w:date="2023-08-24T14:01:35Z">
                  <w:rPr>
                    <w:lang w:eastAsia="en-US"/>
                  </w:rPr>
                </w:rPrChange>
              </w:rPr>
              <w:t>(subclause reference)</w:t>
            </w:r>
          </w:p>
        </w:tc>
        <w:tc>
          <w:tcPr>
            <w:tcW w:w="994" w:type="pct"/>
            <w:noWrap w:val="0"/>
            <w:vAlign w:val="top"/>
          </w:tcPr>
          <w:p>
            <w:pPr>
              <w:pStyle w:val="103"/>
              <w:rPr>
                <w:highlight w:val="none"/>
                <w:lang w:eastAsia="en-US"/>
                <w:rPrChange w:id="2565" w:author="ly20230823" w:date="2023-08-24T14:01:35Z">
                  <w:rPr>
                    <w:lang w:eastAsia="en-US"/>
                  </w:rPr>
                </w:rPrChange>
              </w:rPr>
            </w:pPr>
            <w:r>
              <w:rPr>
                <w:highlight w:val="none"/>
                <w:lang w:eastAsia="en-US"/>
                <w:rPrChange w:id="2566" w:author="ly20230823" w:date="2023-08-24T14:01:35Z">
                  <w:rPr>
                    <w:lang w:eastAsia="en-US"/>
                  </w:rPr>
                </w:rPrChange>
              </w:rPr>
              <w:t>Dependency on other working groups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2150" w:type="pct"/>
            <w:noWrap w:val="0"/>
            <w:vAlign w:val="top"/>
          </w:tcPr>
          <w:p>
            <w:pPr>
              <w:pStyle w:val="102"/>
              <w:rPr>
                <w:highlight w:val="none"/>
                <w:lang w:eastAsia="en-US"/>
                <w:rPrChange w:id="2567" w:author="ly20230823" w:date="2023-08-24T14:01:35Z">
                  <w:rPr>
                    <w:lang w:eastAsia="en-US"/>
                  </w:rPr>
                </w:rPrChange>
              </w:rPr>
            </w:pPr>
          </w:p>
        </w:tc>
        <w:tc>
          <w:tcPr>
            <w:tcW w:w="1980" w:type="dxa"/>
            <w:noWrap w:val="0"/>
            <w:vAlign w:val="top"/>
          </w:tcPr>
          <w:p>
            <w:pPr>
              <w:pStyle w:val="102"/>
              <w:rPr>
                <w:highlight w:val="none"/>
                <w:lang w:eastAsia="en-US"/>
                <w:rPrChange w:id="2568" w:author="ly20230823" w:date="2023-08-24T14:01:35Z">
                  <w:rPr>
                    <w:lang w:eastAsia="en-US"/>
                  </w:rPr>
                </w:rPrChange>
              </w:rPr>
            </w:pPr>
          </w:p>
        </w:tc>
        <w:tc>
          <w:tcPr>
            <w:tcW w:w="1619" w:type="dxa"/>
            <w:noWrap w:val="0"/>
            <w:vAlign w:val="top"/>
          </w:tcPr>
          <w:p>
            <w:pPr>
              <w:pStyle w:val="102"/>
              <w:rPr>
                <w:highlight w:val="none"/>
                <w:lang w:eastAsia="en-US"/>
                <w:rPrChange w:id="2569" w:author="ly20230823" w:date="2023-08-24T14:01:35Z">
                  <w:rPr>
                    <w:lang w:eastAsia="en-US"/>
                  </w:rPr>
                </w:rPrChange>
              </w:rPr>
            </w:pPr>
          </w:p>
        </w:tc>
        <w:tc>
          <w:tcPr>
            <w:tcW w:w="1928" w:type="dxa"/>
            <w:noWrap w:val="0"/>
            <w:vAlign w:val="top"/>
          </w:tcPr>
          <w:p>
            <w:pPr>
              <w:pStyle w:val="102"/>
              <w:rPr>
                <w:highlight w:val="none"/>
                <w:lang w:eastAsia="en-US"/>
                <w:rPrChange w:id="2570" w:author="ly20230823" w:date="2023-08-24T14:01:35Z">
                  <w:rPr>
                    <w:lang w:eastAsia="en-US"/>
                  </w:rPr>
                </w:rPrChang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2150" w:type="pct"/>
            <w:noWrap w:val="0"/>
            <w:vAlign w:val="top"/>
          </w:tcPr>
          <w:p>
            <w:pPr>
              <w:pStyle w:val="102"/>
              <w:rPr>
                <w:highlight w:val="none"/>
                <w:lang w:eastAsia="en-US"/>
                <w:rPrChange w:id="2571" w:author="ly20230823" w:date="2023-08-24T14:01:35Z">
                  <w:rPr>
                    <w:lang w:eastAsia="en-US"/>
                  </w:rPr>
                </w:rPrChange>
              </w:rPr>
            </w:pPr>
          </w:p>
        </w:tc>
        <w:tc>
          <w:tcPr>
            <w:tcW w:w="1980" w:type="dxa"/>
            <w:noWrap w:val="0"/>
            <w:vAlign w:val="top"/>
          </w:tcPr>
          <w:p>
            <w:pPr>
              <w:pStyle w:val="102"/>
              <w:rPr>
                <w:highlight w:val="none"/>
                <w:lang w:eastAsia="en-US"/>
                <w:rPrChange w:id="2572" w:author="ly20230823" w:date="2023-08-24T14:01:35Z">
                  <w:rPr>
                    <w:lang w:eastAsia="en-US"/>
                  </w:rPr>
                </w:rPrChange>
              </w:rPr>
            </w:pPr>
          </w:p>
        </w:tc>
        <w:tc>
          <w:tcPr>
            <w:tcW w:w="1619" w:type="dxa"/>
            <w:noWrap w:val="0"/>
            <w:vAlign w:val="top"/>
          </w:tcPr>
          <w:p>
            <w:pPr>
              <w:pStyle w:val="102"/>
              <w:rPr>
                <w:highlight w:val="none"/>
                <w:lang w:eastAsia="en-US"/>
                <w:rPrChange w:id="2573" w:author="ly20230823" w:date="2023-08-24T14:01:35Z">
                  <w:rPr>
                    <w:lang w:eastAsia="en-US"/>
                  </w:rPr>
                </w:rPrChange>
              </w:rPr>
            </w:pPr>
          </w:p>
        </w:tc>
        <w:tc>
          <w:tcPr>
            <w:tcW w:w="1928" w:type="dxa"/>
            <w:noWrap w:val="0"/>
            <w:vAlign w:val="top"/>
          </w:tcPr>
          <w:p>
            <w:pPr>
              <w:pStyle w:val="102"/>
              <w:rPr>
                <w:highlight w:val="none"/>
                <w:lang w:eastAsia="en-US"/>
                <w:rPrChange w:id="2574" w:author="ly20230823" w:date="2023-08-24T14:01:35Z">
                  <w:rPr>
                    <w:lang w:eastAsia="en-US"/>
                  </w:rPr>
                </w:rPrChang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2150" w:type="pct"/>
            <w:noWrap w:val="0"/>
            <w:vAlign w:val="top"/>
          </w:tcPr>
          <w:p>
            <w:pPr>
              <w:pStyle w:val="102"/>
              <w:rPr>
                <w:highlight w:val="none"/>
                <w:lang w:eastAsia="en-US"/>
                <w:rPrChange w:id="2575" w:author="ly20230823" w:date="2023-08-24T14:01:35Z">
                  <w:rPr>
                    <w:lang w:eastAsia="en-US"/>
                  </w:rPr>
                </w:rPrChange>
              </w:rPr>
            </w:pPr>
          </w:p>
        </w:tc>
        <w:tc>
          <w:tcPr>
            <w:tcW w:w="1980" w:type="dxa"/>
            <w:noWrap w:val="0"/>
            <w:vAlign w:val="top"/>
          </w:tcPr>
          <w:p>
            <w:pPr>
              <w:pStyle w:val="102"/>
              <w:rPr>
                <w:highlight w:val="none"/>
                <w:lang w:eastAsia="en-US"/>
                <w:rPrChange w:id="2576" w:author="ly20230823" w:date="2023-08-24T14:01:35Z">
                  <w:rPr>
                    <w:lang w:eastAsia="en-US"/>
                  </w:rPr>
                </w:rPrChange>
              </w:rPr>
            </w:pPr>
          </w:p>
        </w:tc>
        <w:tc>
          <w:tcPr>
            <w:tcW w:w="1619" w:type="dxa"/>
            <w:noWrap w:val="0"/>
            <w:vAlign w:val="top"/>
          </w:tcPr>
          <w:p>
            <w:pPr>
              <w:pStyle w:val="102"/>
              <w:rPr>
                <w:highlight w:val="none"/>
                <w:lang w:eastAsia="en-US"/>
                <w:rPrChange w:id="2577" w:author="ly20230823" w:date="2023-08-24T14:01:35Z">
                  <w:rPr>
                    <w:lang w:eastAsia="en-US"/>
                  </w:rPr>
                </w:rPrChange>
              </w:rPr>
            </w:pPr>
          </w:p>
        </w:tc>
        <w:tc>
          <w:tcPr>
            <w:tcW w:w="1928" w:type="dxa"/>
            <w:noWrap w:val="0"/>
            <w:vAlign w:val="top"/>
          </w:tcPr>
          <w:p>
            <w:pPr>
              <w:pStyle w:val="102"/>
              <w:rPr>
                <w:highlight w:val="none"/>
                <w:lang w:eastAsia="en-US"/>
                <w:rPrChange w:id="2578" w:author="ly20230823" w:date="2023-08-24T14:01:35Z">
                  <w:rPr>
                    <w:lang w:eastAsia="en-US"/>
                  </w:rPr>
                </w:rPrChang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2150" w:type="pct"/>
            <w:noWrap w:val="0"/>
            <w:vAlign w:val="top"/>
          </w:tcPr>
          <w:p>
            <w:pPr>
              <w:pStyle w:val="102"/>
              <w:rPr>
                <w:highlight w:val="none"/>
                <w:lang w:eastAsia="en-US"/>
                <w:rPrChange w:id="2579" w:author="ly20230823" w:date="2023-08-24T14:01:35Z">
                  <w:rPr>
                    <w:lang w:eastAsia="en-US"/>
                  </w:rPr>
                </w:rPrChange>
              </w:rPr>
            </w:pPr>
          </w:p>
        </w:tc>
        <w:tc>
          <w:tcPr>
            <w:tcW w:w="1980" w:type="dxa"/>
            <w:noWrap w:val="0"/>
            <w:vAlign w:val="top"/>
          </w:tcPr>
          <w:p>
            <w:pPr>
              <w:pStyle w:val="102"/>
              <w:rPr>
                <w:highlight w:val="none"/>
                <w:lang w:eastAsia="en-US"/>
                <w:rPrChange w:id="2580" w:author="ly20230823" w:date="2023-08-24T14:01:35Z">
                  <w:rPr>
                    <w:lang w:eastAsia="en-US"/>
                  </w:rPr>
                </w:rPrChange>
              </w:rPr>
            </w:pPr>
          </w:p>
        </w:tc>
        <w:tc>
          <w:tcPr>
            <w:tcW w:w="1619" w:type="dxa"/>
            <w:noWrap w:val="0"/>
            <w:vAlign w:val="top"/>
          </w:tcPr>
          <w:p>
            <w:pPr>
              <w:pStyle w:val="102"/>
              <w:rPr>
                <w:highlight w:val="none"/>
                <w:lang w:eastAsia="en-US"/>
                <w:rPrChange w:id="2581" w:author="ly20230823" w:date="2023-08-24T14:01:35Z">
                  <w:rPr>
                    <w:lang w:eastAsia="en-US"/>
                  </w:rPr>
                </w:rPrChange>
              </w:rPr>
            </w:pPr>
          </w:p>
        </w:tc>
        <w:tc>
          <w:tcPr>
            <w:tcW w:w="1928" w:type="dxa"/>
            <w:noWrap w:val="0"/>
            <w:vAlign w:val="top"/>
          </w:tcPr>
          <w:p>
            <w:pPr>
              <w:pStyle w:val="102"/>
              <w:rPr>
                <w:highlight w:val="none"/>
                <w:lang w:eastAsia="en-US"/>
                <w:rPrChange w:id="2582" w:author="ly20230823" w:date="2023-08-24T14:01:35Z">
                  <w:rPr>
                    <w:lang w:eastAsia="en-US"/>
                  </w:rPr>
                </w:rPrChang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2150" w:type="pct"/>
            <w:noWrap w:val="0"/>
            <w:vAlign w:val="top"/>
          </w:tcPr>
          <w:p>
            <w:pPr>
              <w:pStyle w:val="102"/>
              <w:rPr>
                <w:highlight w:val="none"/>
                <w:lang w:eastAsia="en-US"/>
                <w:rPrChange w:id="2583" w:author="ly20230823" w:date="2023-08-24T14:01:35Z">
                  <w:rPr>
                    <w:lang w:eastAsia="en-US"/>
                  </w:rPr>
                </w:rPrChange>
              </w:rPr>
            </w:pPr>
          </w:p>
        </w:tc>
        <w:tc>
          <w:tcPr>
            <w:tcW w:w="1980" w:type="dxa"/>
            <w:noWrap w:val="0"/>
            <w:vAlign w:val="top"/>
          </w:tcPr>
          <w:p>
            <w:pPr>
              <w:pStyle w:val="102"/>
              <w:rPr>
                <w:highlight w:val="none"/>
                <w:lang w:eastAsia="en-US"/>
                <w:rPrChange w:id="2584" w:author="ly20230823" w:date="2023-08-24T14:01:35Z">
                  <w:rPr>
                    <w:lang w:eastAsia="en-US"/>
                  </w:rPr>
                </w:rPrChange>
              </w:rPr>
            </w:pPr>
          </w:p>
        </w:tc>
        <w:tc>
          <w:tcPr>
            <w:tcW w:w="1619" w:type="dxa"/>
            <w:noWrap w:val="0"/>
            <w:vAlign w:val="top"/>
          </w:tcPr>
          <w:p>
            <w:pPr>
              <w:pStyle w:val="102"/>
              <w:rPr>
                <w:highlight w:val="none"/>
                <w:lang w:eastAsia="en-US"/>
                <w:rPrChange w:id="2585" w:author="ly20230823" w:date="2023-08-24T14:01:35Z">
                  <w:rPr>
                    <w:lang w:eastAsia="en-US"/>
                  </w:rPr>
                </w:rPrChange>
              </w:rPr>
            </w:pPr>
          </w:p>
        </w:tc>
        <w:tc>
          <w:tcPr>
            <w:tcW w:w="1928" w:type="dxa"/>
            <w:noWrap w:val="0"/>
            <w:vAlign w:val="top"/>
          </w:tcPr>
          <w:p>
            <w:pPr>
              <w:pStyle w:val="102"/>
              <w:rPr>
                <w:highlight w:val="none"/>
                <w:lang w:eastAsia="en-US"/>
                <w:rPrChange w:id="2586" w:author="ly20230823" w:date="2023-08-24T14:01:35Z">
                  <w:rPr>
                    <w:lang w:eastAsia="en-US"/>
                  </w:rPr>
                </w:rPrChange>
              </w:rPr>
            </w:pPr>
          </w:p>
        </w:tc>
      </w:tr>
    </w:tbl>
    <w:p>
      <w:pPr>
        <w:numPr>
          <w:ilvl w:val="0"/>
          <w:numId w:val="0"/>
        </w:numPr>
        <w:spacing w:after="180"/>
        <w:rPr>
          <w:highlight w:val="none"/>
          <w:rPrChange w:id="2587" w:author="ly20230823" w:date="2023-08-24T14:01:35Z">
            <w:rPr/>
          </w:rPrChange>
        </w:rPr>
      </w:pPr>
    </w:p>
    <w:p>
      <w:pPr>
        <w:numPr>
          <w:ilvl w:val="0"/>
          <w:numId w:val="0"/>
        </w:numPr>
        <w:spacing w:after="180"/>
        <w:rPr>
          <w:highlight w:val="none"/>
          <w:rPrChange w:id="2588" w:author="ly20230823" w:date="2023-08-24T14:01:35Z">
            <w:rPr/>
          </w:rPrChange>
        </w:rPr>
      </w:pPr>
    </w:p>
    <w:p>
      <w:pPr>
        <w:pStyle w:val="3"/>
        <w:rPr>
          <w:highlight w:val="none"/>
          <w:rPrChange w:id="2589" w:author="ly20230823" w:date="2023-08-24T14:01:35Z">
            <w:rPr/>
          </w:rPrChange>
        </w:rPr>
      </w:pPr>
      <w:bookmarkStart w:id="130" w:name="_Toc475064964"/>
      <w:bookmarkStart w:id="131" w:name="_Toc510562610"/>
      <w:bookmarkStart w:id="132" w:name="_Toc464463370"/>
      <w:bookmarkStart w:id="133" w:name="_Toc7832"/>
      <w:bookmarkStart w:id="134" w:name="_Toc4872"/>
      <w:r>
        <w:rPr>
          <w:rFonts w:hint="eastAsia" w:eastAsia="宋体"/>
          <w:highlight w:val="none"/>
          <w:lang w:val="en-US" w:eastAsia="zh-CN"/>
          <w:rPrChange w:id="2590" w:author="ly20230823" w:date="2023-08-24T14:01:35Z">
            <w:rPr>
              <w:rFonts w:hint="eastAsia" w:eastAsia="宋体"/>
              <w:lang w:val="en-US" w:eastAsia="zh-CN"/>
            </w:rPr>
          </w:rPrChange>
        </w:rPr>
        <w:t>12</w:t>
      </w:r>
      <w:r>
        <w:rPr>
          <w:highlight w:val="none"/>
          <w:rPrChange w:id="2591" w:author="ly20230823" w:date="2023-08-24T14:01:35Z">
            <w:rPr/>
          </w:rPrChange>
        </w:rPr>
        <w:tab/>
      </w:r>
      <w:r>
        <w:rPr>
          <w:highlight w:val="none"/>
          <w:rPrChange w:id="2592" w:author="ly20230823" w:date="2023-08-24T14:01:35Z">
            <w:rPr/>
          </w:rPrChange>
        </w:rPr>
        <w:t>Conclusions</w:t>
      </w:r>
      <w:bookmarkEnd w:id="130"/>
      <w:bookmarkEnd w:id="131"/>
      <w:bookmarkEnd w:id="132"/>
      <w:bookmarkEnd w:id="133"/>
      <w:bookmarkEnd w:id="134"/>
    </w:p>
    <w:p>
      <w:pPr>
        <w:pStyle w:val="111"/>
        <w:rPr>
          <w:highlight w:val="none"/>
          <w:rPrChange w:id="2593" w:author="ly20230823" w:date="2023-08-24T14:01:35Z">
            <w:rPr/>
          </w:rPrChange>
        </w:rPr>
      </w:pPr>
      <w:r>
        <w:rPr>
          <w:highlight w:val="none"/>
          <w:rPrChange w:id="2594" w:author="ly20230823" w:date="2023-08-24T14:01:35Z">
            <w:rPr/>
          </w:rPrChange>
        </w:rPr>
        <w:t>Editor's note:</w:t>
      </w:r>
      <w:r>
        <w:rPr>
          <w:highlight w:val="none"/>
          <w:rPrChange w:id="2595" w:author="ly20230823" w:date="2023-08-24T14:01:35Z">
            <w:rPr/>
          </w:rPrChange>
        </w:rPr>
        <w:tab/>
      </w:r>
      <w:r>
        <w:rPr>
          <w:highlight w:val="none"/>
          <w:rPrChange w:id="2596" w:author="ly20230823" w:date="2023-08-24T14:01:35Z">
            <w:rPr/>
          </w:rPrChange>
        </w:rPr>
        <w:t>This clause will list conclusions that have been agreed during the  study item activities.</w:t>
      </w:r>
    </w:p>
    <w:p>
      <w:pPr>
        <w:rPr>
          <w:rFonts w:hint="eastAsia"/>
          <w:highlight w:val="none"/>
          <w:lang w:eastAsia="zh-CN"/>
          <w:rPrChange w:id="2597" w:author="ly20230823" w:date="2023-08-24T14:01:35Z">
            <w:rPr>
              <w:rFonts w:hint="eastAsia"/>
              <w:lang w:eastAsia="zh-CN"/>
            </w:rPr>
          </w:rPrChange>
        </w:rPr>
      </w:pPr>
    </w:p>
    <w:p>
      <w:pPr>
        <w:pStyle w:val="12"/>
        <w:rPr>
          <w:highlight w:val="none"/>
          <w:rPrChange w:id="2598" w:author="ly20230823" w:date="2023-08-24T14:01:35Z">
            <w:rPr/>
          </w:rPrChange>
        </w:rPr>
      </w:pPr>
      <w:bookmarkStart w:id="135" w:name="_Toc22214915"/>
      <w:bookmarkStart w:id="136" w:name="_Toc23254048"/>
      <w:bookmarkStart w:id="137" w:name="_Toc17975"/>
      <w:bookmarkStart w:id="138" w:name="_Toc27904"/>
      <w:r>
        <w:rPr>
          <w:highlight w:val="none"/>
          <w:rPrChange w:id="2599" w:author="ly20230823" w:date="2023-08-24T14:01:35Z">
            <w:rPr/>
          </w:rPrChange>
        </w:rPr>
        <w:t>Annex A:</w:t>
      </w:r>
      <w:r>
        <w:rPr>
          <w:highlight w:val="none"/>
          <w:rPrChange w:id="2600" w:author="ly20230823" w:date="2023-08-24T14:01:35Z">
            <w:rPr/>
          </w:rPrChange>
        </w:rPr>
        <w:br w:type="textWrapping"/>
      </w:r>
      <w:r>
        <w:rPr>
          <w:highlight w:val="none"/>
          <w:rPrChange w:id="2601" w:author="ly20230823" w:date="2023-08-24T14:01:35Z">
            <w:rPr/>
          </w:rPrChange>
        </w:rPr>
        <w:t>Change history</w:t>
      </w:r>
      <w:bookmarkEnd w:id="135"/>
      <w:bookmarkEnd w:id="136"/>
      <w:bookmarkEnd w:id="137"/>
      <w:bookmarkEnd w:id="138"/>
    </w:p>
    <w:bookmarkEnd w:id="113"/>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noWrap w:val="0"/>
            <w:vAlign w:val="top"/>
          </w:tcPr>
          <w:p>
            <w:pPr>
              <w:pStyle w:val="102"/>
              <w:jc w:val="center"/>
              <w:rPr>
                <w:b/>
                <w:sz w:val="16"/>
                <w:highlight w:val="none"/>
                <w:lang w:val="en-GB"/>
                <w:rPrChange w:id="2602" w:author="ly20230823" w:date="2023-08-24T14:01:35Z">
                  <w:rPr>
                    <w:b/>
                    <w:sz w:val="16"/>
                    <w:lang w:val="en-GB"/>
                  </w:rPr>
                </w:rPrChange>
              </w:rPr>
            </w:pPr>
            <w:r>
              <w:rPr>
                <w:b/>
                <w:highlight w:val="none"/>
                <w:lang w:val="en-GB"/>
                <w:rPrChange w:id="2603" w:author="ly20230823" w:date="2023-08-24T14:01:35Z">
                  <w:rPr>
                    <w:b/>
                    <w:lang w:val="en-GB"/>
                  </w:rPr>
                </w:rPrChange>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noWrap w:val="0"/>
            <w:vAlign w:val="top"/>
          </w:tcPr>
          <w:p>
            <w:pPr>
              <w:pStyle w:val="102"/>
              <w:rPr>
                <w:b/>
                <w:sz w:val="16"/>
                <w:highlight w:val="none"/>
                <w:lang w:val="en-GB"/>
                <w:rPrChange w:id="2604" w:author="ly20230823" w:date="2023-08-24T14:01:35Z">
                  <w:rPr>
                    <w:b/>
                    <w:sz w:val="16"/>
                    <w:lang w:val="en-GB"/>
                  </w:rPr>
                </w:rPrChange>
              </w:rPr>
            </w:pPr>
            <w:r>
              <w:rPr>
                <w:b/>
                <w:sz w:val="16"/>
                <w:highlight w:val="none"/>
                <w:lang w:val="en-GB"/>
                <w:rPrChange w:id="2605" w:author="ly20230823" w:date="2023-08-24T14:01:35Z">
                  <w:rPr>
                    <w:b/>
                    <w:sz w:val="16"/>
                    <w:lang w:val="en-GB"/>
                  </w:rPr>
                </w:rPrChange>
              </w:rPr>
              <w:t>Date</w:t>
            </w:r>
          </w:p>
        </w:tc>
        <w:tc>
          <w:tcPr>
            <w:tcW w:w="800" w:type="dxa"/>
            <w:shd w:val="pct10" w:color="auto" w:fill="FFFFFF"/>
            <w:noWrap w:val="0"/>
            <w:vAlign w:val="top"/>
          </w:tcPr>
          <w:p>
            <w:pPr>
              <w:pStyle w:val="102"/>
              <w:rPr>
                <w:b/>
                <w:sz w:val="16"/>
                <w:highlight w:val="none"/>
                <w:lang w:val="en-GB"/>
                <w:rPrChange w:id="2606" w:author="ly20230823" w:date="2023-08-24T14:01:35Z">
                  <w:rPr>
                    <w:b/>
                    <w:sz w:val="16"/>
                    <w:lang w:val="en-GB"/>
                  </w:rPr>
                </w:rPrChange>
              </w:rPr>
            </w:pPr>
            <w:r>
              <w:rPr>
                <w:b/>
                <w:sz w:val="16"/>
                <w:highlight w:val="none"/>
                <w:lang w:val="en-GB"/>
                <w:rPrChange w:id="2607" w:author="ly20230823" w:date="2023-08-24T14:01:35Z">
                  <w:rPr>
                    <w:b/>
                    <w:sz w:val="16"/>
                    <w:lang w:val="en-GB"/>
                  </w:rPr>
                </w:rPrChange>
              </w:rPr>
              <w:t>Meeting</w:t>
            </w:r>
          </w:p>
        </w:tc>
        <w:tc>
          <w:tcPr>
            <w:tcW w:w="1094" w:type="dxa"/>
            <w:shd w:val="pct10" w:color="auto" w:fill="FFFFFF"/>
            <w:noWrap w:val="0"/>
            <w:vAlign w:val="top"/>
          </w:tcPr>
          <w:p>
            <w:pPr>
              <w:pStyle w:val="102"/>
              <w:rPr>
                <w:b/>
                <w:sz w:val="16"/>
                <w:highlight w:val="none"/>
                <w:lang w:val="en-GB"/>
                <w:rPrChange w:id="2608" w:author="ly20230823" w:date="2023-08-24T14:01:35Z">
                  <w:rPr>
                    <w:b/>
                    <w:sz w:val="16"/>
                    <w:lang w:val="en-GB"/>
                  </w:rPr>
                </w:rPrChange>
              </w:rPr>
            </w:pPr>
            <w:r>
              <w:rPr>
                <w:b/>
                <w:sz w:val="16"/>
                <w:highlight w:val="none"/>
                <w:lang w:val="en-GB"/>
                <w:rPrChange w:id="2609" w:author="ly20230823" w:date="2023-08-24T14:01:35Z">
                  <w:rPr>
                    <w:b/>
                    <w:sz w:val="16"/>
                    <w:lang w:val="en-GB"/>
                  </w:rPr>
                </w:rPrChange>
              </w:rPr>
              <w:t>TDoc</w:t>
            </w:r>
          </w:p>
        </w:tc>
        <w:tc>
          <w:tcPr>
            <w:tcW w:w="425" w:type="dxa"/>
            <w:shd w:val="pct10" w:color="auto" w:fill="FFFFFF"/>
            <w:noWrap w:val="0"/>
            <w:vAlign w:val="top"/>
          </w:tcPr>
          <w:p>
            <w:pPr>
              <w:pStyle w:val="102"/>
              <w:rPr>
                <w:b/>
                <w:sz w:val="16"/>
                <w:highlight w:val="none"/>
                <w:lang w:val="en-GB"/>
                <w:rPrChange w:id="2610" w:author="ly20230823" w:date="2023-08-24T14:01:35Z">
                  <w:rPr>
                    <w:b/>
                    <w:sz w:val="16"/>
                    <w:lang w:val="en-GB"/>
                  </w:rPr>
                </w:rPrChange>
              </w:rPr>
            </w:pPr>
            <w:r>
              <w:rPr>
                <w:b/>
                <w:sz w:val="16"/>
                <w:highlight w:val="none"/>
                <w:lang w:val="en-GB"/>
                <w:rPrChange w:id="2611" w:author="ly20230823" w:date="2023-08-24T14:01:35Z">
                  <w:rPr>
                    <w:b/>
                    <w:sz w:val="16"/>
                    <w:lang w:val="en-GB"/>
                  </w:rPr>
                </w:rPrChange>
              </w:rPr>
              <w:t>CR</w:t>
            </w:r>
          </w:p>
        </w:tc>
        <w:tc>
          <w:tcPr>
            <w:tcW w:w="425" w:type="dxa"/>
            <w:shd w:val="pct10" w:color="auto" w:fill="FFFFFF"/>
            <w:noWrap w:val="0"/>
            <w:vAlign w:val="top"/>
          </w:tcPr>
          <w:p>
            <w:pPr>
              <w:pStyle w:val="102"/>
              <w:rPr>
                <w:b/>
                <w:sz w:val="16"/>
                <w:highlight w:val="none"/>
                <w:lang w:val="en-GB"/>
                <w:rPrChange w:id="2612" w:author="ly20230823" w:date="2023-08-24T14:01:35Z">
                  <w:rPr>
                    <w:b/>
                    <w:sz w:val="16"/>
                    <w:lang w:val="en-GB"/>
                  </w:rPr>
                </w:rPrChange>
              </w:rPr>
            </w:pPr>
            <w:r>
              <w:rPr>
                <w:b/>
                <w:sz w:val="16"/>
                <w:highlight w:val="none"/>
                <w:lang w:val="en-GB"/>
                <w:rPrChange w:id="2613" w:author="ly20230823" w:date="2023-08-24T14:01:35Z">
                  <w:rPr>
                    <w:b/>
                    <w:sz w:val="16"/>
                    <w:lang w:val="en-GB"/>
                  </w:rPr>
                </w:rPrChange>
              </w:rPr>
              <w:t>Rev</w:t>
            </w:r>
          </w:p>
        </w:tc>
        <w:tc>
          <w:tcPr>
            <w:tcW w:w="425" w:type="dxa"/>
            <w:shd w:val="pct10" w:color="auto" w:fill="FFFFFF"/>
            <w:noWrap w:val="0"/>
            <w:vAlign w:val="top"/>
          </w:tcPr>
          <w:p>
            <w:pPr>
              <w:pStyle w:val="102"/>
              <w:rPr>
                <w:b/>
                <w:sz w:val="16"/>
                <w:highlight w:val="none"/>
                <w:lang w:val="en-GB"/>
                <w:rPrChange w:id="2614" w:author="ly20230823" w:date="2023-08-24T14:01:35Z">
                  <w:rPr>
                    <w:b/>
                    <w:sz w:val="16"/>
                    <w:lang w:val="en-GB"/>
                  </w:rPr>
                </w:rPrChange>
              </w:rPr>
            </w:pPr>
            <w:r>
              <w:rPr>
                <w:b/>
                <w:sz w:val="16"/>
                <w:highlight w:val="none"/>
                <w:lang w:val="en-GB"/>
                <w:rPrChange w:id="2615" w:author="ly20230823" w:date="2023-08-24T14:01:35Z">
                  <w:rPr>
                    <w:b/>
                    <w:sz w:val="16"/>
                    <w:lang w:val="en-GB"/>
                  </w:rPr>
                </w:rPrChange>
              </w:rPr>
              <w:t>Cat</w:t>
            </w:r>
          </w:p>
        </w:tc>
        <w:tc>
          <w:tcPr>
            <w:tcW w:w="4962" w:type="dxa"/>
            <w:shd w:val="pct10" w:color="auto" w:fill="FFFFFF"/>
            <w:noWrap w:val="0"/>
            <w:vAlign w:val="top"/>
          </w:tcPr>
          <w:p>
            <w:pPr>
              <w:pStyle w:val="102"/>
              <w:rPr>
                <w:b/>
                <w:sz w:val="16"/>
                <w:highlight w:val="none"/>
                <w:lang w:val="en-GB"/>
                <w:rPrChange w:id="2616" w:author="ly20230823" w:date="2023-08-24T14:01:35Z">
                  <w:rPr>
                    <w:b/>
                    <w:sz w:val="16"/>
                    <w:lang w:val="en-GB"/>
                  </w:rPr>
                </w:rPrChange>
              </w:rPr>
            </w:pPr>
            <w:r>
              <w:rPr>
                <w:b/>
                <w:sz w:val="16"/>
                <w:highlight w:val="none"/>
                <w:lang w:val="en-GB"/>
                <w:rPrChange w:id="2617" w:author="ly20230823" w:date="2023-08-24T14:01:35Z">
                  <w:rPr>
                    <w:b/>
                    <w:sz w:val="16"/>
                    <w:lang w:val="en-GB"/>
                  </w:rPr>
                </w:rPrChange>
              </w:rPr>
              <w:t>Subject/Comment</w:t>
            </w:r>
          </w:p>
        </w:tc>
        <w:tc>
          <w:tcPr>
            <w:tcW w:w="708" w:type="dxa"/>
            <w:shd w:val="pct10" w:color="auto" w:fill="FFFFFF"/>
            <w:noWrap w:val="0"/>
            <w:vAlign w:val="top"/>
          </w:tcPr>
          <w:p>
            <w:pPr>
              <w:pStyle w:val="102"/>
              <w:rPr>
                <w:b/>
                <w:sz w:val="16"/>
                <w:highlight w:val="none"/>
                <w:lang w:val="en-GB"/>
                <w:rPrChange w:id="2618" w:author="ly20230823" w:date="2023-08-24T14:01:35Z">
                  <w:rPr>
                    <w:b/>
                    <w:sz w:val="16"/>
                    <w:lang w:val="en-GB"/>
                  </w:rPr>
                </w:rPrChange>
              </w:rPr>
            </w:pPr>
            <w:r>
              <w:rPr>
                <w:b/>
                <w:sz w:val="16"/>
                <w:highlight w:val="none"/>
                <w:lang w:val="en-GB"/>
                <w:rPrChange w:id="2619" w:author="ly20230823" w:date="2023-08-24T14:01:35Z">
                  <w:rPr>
                    <w:b/>
                    <w:sz w:val="16"/>
                    <w:lang w:val="en-GB"/>
                  </w:rPr>
                </w:rPrChange>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noWrap w:val="0"/>
            <w:vAlign w:val="top"/>
          </w:tcPr>
          <w:p>
            <w:pPr>
              <w:pStyle w:val="104"/>
              <w:rPr>
                <w:rFonts w:hint="eastAsia" w:eastAsia="宋体"/>
                <w:color w:val="auto"/>
                <w:sz w:val="16"/>
                <w:szCs w:val="16"/>
                <w:highlight w:val="none"/>
                <w:lang w:val="en-GB" w:eastAsia="zh-CN"/>
                <w:rPrChange w:id="2620" w:author="ly20230823" w:date="2023-08-24T14:02:21Z">
                  <w:rPr>
                    <w:rFonts w:hint="eastAsia" w:eastAsia="宋体"/>
                    <w:color w:val="0000FF"/>
                    <w:sz w:val="16"/>
                    <w:szCs w:val="16"/>
                    <w:lang w:val="en-GB" w:eastAsia="zh-CN"/>
                  </w:rPr>
                </w:rPrChange>
              </w:rPr>
            </w:pPr>
            <w:bookmarkStart w:id="139" w:name="_GoBack" w:colFirst="0" w:colLast="7"/>
            <w:r>
              <w:rPr>
                <w:color w:val="auto"/>
                <w:sz w:val="16"/>
                <w:szCs w:val="16"/>
                <w:highlight w:val="none"/>
                <w:lang w:val="en-GB"/>
                <w:rPrChange w:id="2621" w:author="ly20230823" w:date="2023-08-24T14:02:21Z">
                  <w:rPr>
                    <w:color w:val="0000FF"/>
                    <w:sz w:val="16"/>
                    <w:szCs w:val="16"/>
                    <w:lang w:val="en-GB"/>
                  </w:rPr>
                </w:rPrChange>
              </w:rPr>
              <w:t>202</w:t>
            </w:r>
            <w:r>
              <w:rPr>
                <w:rFonts w:hint="eastAsia" w:eastAsia="宋体"/>
                <w:color w:val="auto"/>
                <w:sz w:val="16"/>
                <w:szCs w:val="16"/>
                <w:highlight w:val="none"/>
                <w:lang w:val="en-US" w:eastAsia="zh-CN"/>
                <w:rPrChange w:id="2622" w:author="ly20230823" w:date="2023-08-24T14:02:21Z">
                  <w:rPr>
                    <w:rFonts w:hint="eastAsia" w:eastAsia="宋体"/>
                    <w:color w:val="0000FF"/>
                    <w:sz w:val="16"/>
                    <w:szCs w:val="16"/>
                    <w:lang w:val="en-US" w:eastAsia="zh-CN"/>
                  </w:rPr>
                </w:rPrChange>
              </w:rPr>
              <w:t>3</w:t>
            </w:r>
            <w:r>
              <w:rPr>
                <w:color w:val="auto"/>
                <w:sz w:val="16"/>
                <w:szCs w:val="16"/>
                <w:highlight w:val="none"/>
                <w:lang w:val="en-GB"/>
                <w:rPrChange w:id="2623" w:author="ly20230823" w:date="2023-08-24T14:02:21Z">
                  <w:rPr>
                    <w:color w:val="0000FF"/>
                    <w:sz w:val="16"/>
                    <w:szCs w:val="16"/>
                    <w:lang w:val="en-GB"/>
                  </w:rPr>
                </w:rPrChange>
              </w:rPr>
              <w:t>-0</w:t>
            </w:r>
            <w:del w:id="2624" w:author="ly20230823" w:date="2023-08-24T14:02:16Z">
              <w:r>
                <w:rPr>
                  <w:rFonts w:hint="default" w:eastAsia="宋体"/>
                  <w:color w:val="auto"/>
                  <w:sz w:val="16"/>
                  <w:szCs w:val="16"/>
                  <w:highlight w:val="none"/>
                  <w:lang w:val="en-US" w:eastAsia="zh-CN"/>
                  <w:rPrChange w:id="2625" w:author="ly20230823" w:date="2023-08-24T14:02:21Z">
                    <w:rPr>
                      <w:rFonts w:hint="eastAsia" w:eastAsia="宋体"/>
                      <w:color w:val="0000FF"/>
                      <w:sz w:val="16"/>
                      <w:szCs w:val="16"/>
                      <w:lang w:val="en-US" w:eastAsia="zh-CN"/>
                    </w:rPr>
                  </w:rPrChange>
                </w:rPr>
                <w:delText>5</w:delText>
              </w:r>
            </w:del>
            <w:ins w:id="2627" w:author="ly20230823" w:date="2023-08-24T14:02:16Z">
              <w:r>
                <w:rPr>
                  <w:rFonts w:hint="eastAsia" w:eastAsia="宋体"/>
                  <w:color w:val="auto"/>
                  <w:sz w:val="16"/>
                  <w:szCs w:val="16"/>
                  <w:highlight w:val="none"/>
                  <w:lang w:val="en-US" w:eastAsia="zh-CN"/>
                  <w:rPrChange w:id="2628" w:author="ly20230823" w:date="2023-08-24T14:02:21Z">
                    <w:rPr>
                      <w:rFonts w:hint="eastAsia" w:eastAsia="宋体"/>
                      <w:color w:val="0000FF"/>
                      <w:sz w:val="16"/>
                      <w:szCs w:val="16"/>
                      <w:highlight w:val="none"/>
                      <w:lang w:val="en-US" w:eastAsia="zh-CN"/>
                    </w:rPr>
                  </w:rPrChange>
                </w:rPr>
                <w:t>8</w:t>
              </w:r>
            </w:ins>
          </w:p>
        </w:tc>
        <w:tc>
          <w:tcPr>
            <w:tcW w:w="800" w:type="dxa"/>
            <w:shd w:val="solid" w:color="FFFFFF" w:fill="auto"/>
            <w:noWrap w:val="0"/>
            <w:vAlign w:val="top"/>
          </w:tcPr>
          <w:p>
            <w:pPr>
              <w:pStyle w:val="104"/>
              <w:rPr>
                <w:rFonts w:hint="default" w:eastAsia="宋体"/>
                <w:color w:val="auto"/>
                <w:sz w:val="16"/>
                <w:szCs w:val="16"/>
                <w:highlight w:val="none"/>
                <w:lang w:val="en-US" w:eastAsia="zh-CN"/>
                <w:rPrChange w:id="2630" w:author="ly20230823" w:date="2023-08-24T14:02:21Z">
                  <w:rPr>
                    <w:rFonts w:hint="default" w:eastAsia="宋体"/>
                    <w:color w:val="0000FF"/>
                    <w:sz w:val="16"/>
                    <w:szCs w:val="16"/>
                    <w:lang w:val="en-US" w:eastAsia="zh-CN"/>
                  </w:rPr>
                </w:rPrChange>
              </w:rPr>
            </w:pPr>
            <w:r>
              <w:rPr>
                <w:color w:val="auto"/>
                <w:sz w:val="16"/>
                <w:szCs w:val="16"/>
                <w:highlight w:val="none"/>
                <w:lang w:val="en-GB"/>
                <w:rPrChange w:id="2631" w:author="ly20230823" w:date="2023-08-24T14:02:21Z">
                  <w:rPr>
                    <w:color w:val="0000FF"/>
                    <w:sz w:val="16"/>
                    <w:szCs w:val="16"/>
                    <w:lang w:val="en-GB"/>
                  </w:rPr>
                </w:rPrChange>
              </w:rPr>
              <w:t>SA</w:t>
            </w:r>
            <w:r>
              <w:rPr>
                <w:rFonts w:hint="eastAsia" w:eastAsia="宋体"/>
                <w:color w:val="auto"/>
                <w:sz w:val="16"/>
                <w:szCs w:val="16"/>
                <w:highlight w:val="none"/>
                <w:lang w:val="en-US" w:eastAsia="zh-CN"/>
                <w:rPrChange w:id="2632" w:author="ly20230823" w:date="2023-08-24T14:02:21Z">
                  <w:rPr>
                    <w:rFonts w:hint="eastAsia" w:eastAsia="宋体"/>
                    <w:color w:val="0000FF"/>
                    <w:sz w:val="16"/>
                    <w:szCs w:val="16"/>
                    <w:lang w:val="en-US" w:eastAsia="zh-CN"/>
                  </w:rPr>
                </w:rPrChange>
              </w:rPr>
              <w:t>6</w:t>
            </w:r>
            <w:r>
              <w:rPr>
                <w:color w:val="auto"/>
                <w:sz w:val="16"/>
                <w:szCs w:val="16"/>
                <w:highlight w:val="none"/>
                <w:lang w:val="en-GB"/>
                <w:rPrChange w:id="2633" w:author="ly20230823" w:date="2023-08-24T14:02:21Z">
                  <w:rPr>
                    <w:color w:val="0000FF"/>
                    <w:sz w:val="16"/>
                    <w:szCs w:val="16"/>
                    <w:lang w:val="en-GB"/>
                  </w:rPr>
                </w:rPrChange>
              </w:rPr>
              <w:t>#</w:t>
            </w:r>
            <w:r>
              <w:rPr>
                <w:rFonts w:hint="eastAsia" w:eastAsia="宋体"/>
                <w:color w:val="auto"/>
                <w:sz w:val="16"/>
                <w:szCs w:val="16"/>
                <w:highlight w:val="none"/>
                <w:lang w:val="en-US" w:eastAsia="zh-CN"/>
                <w:rPrChange w:id="2634" w:author="ly20230823" w:date="2023-08-24T14:02:21Z">
                  <w:rPr>
                    <w:rFonts w:hint="eastAsia" w:eastAsia="宋体"/>
                    <w:color w:val="0000FF"/>
                    <w:sz w:val="16"/>
                    <w:szCs w:val="16"/>
                    <w:lang w:val="en-US" w:eastAsia="zh-CN"/>
                  </w:rPr>
                </w:rPrChange>
              </w:rPr>
              <w:t>56</w:t>
            </w:r>
          </w:p>
        </w:tc>
        <w:tc>
          <w:tcPr>
            <w:tcW w:w="1094" w:type="dxa"/>
            <w:shd w:val="solid" w:color="FFFFFF" w:fill="auto"/>
            <w:noWrap w:val="0"/>
            <w:vAlign w:val="top"/>
          </w:tcPr>
          <w:p>
            <w:pPr>
              <w:pStyle w:val="104"/>
              <w:rPr>
                <w:color w:val="auto"/>
                <w:sz w:val="16"/>
                <w:szCs w:val="16"/>
                <w:highlight w:val="none"/>
                <w:lang w:val="en-GB"/>
                <w:rPrChange w:id="2635" w:author="ly20230823" w:date="2023-08-24T14:02:21Z">
                  <w:rPr>
                    <w:color w:val="0000FF"/>
                    <w:sz w:val="16"/>
                    <w:szCs w:val="16"/>
                    <w:lang w:val="en-GB"/>
                  </w:rPr>
                </w:rPrChange>
              </w:rPr>
            </w:pPr>
          </w:p>
        </w:tc>
        <w:tc>
          <w:tcPr>
            <w:tcW w:w="425" w:type="dxa"/>
            <w:shd w:val="solid" w:color="FFFFFF" w:fill="auto"/>
            <w:noWrap w:val="0"/>
            <w:vAlign w:val="top"/>
          </w:tcPr>
          <w:p>
            <w:pPr>
              <w:pStyle w:val="102"/>
              <w:rPr>
                <w:color w:val="auto"/>
                <w:sz w:val="16"/>
                <w:szCs w:val="16"/>
                <w:highlight w:val="none"/>
                <w:lang w:val="en-GB"/>
                <w:rPrChange w:id="2636" w:author="ly20230823" w:date="2023-08-24T14:02:21Z">
                  <w:rPr>
                    <w:color w:val="0000FF"/>
                    <w:sz w:val="16"/>
                    <w:szCs w:val="16"/>
                    <w:lang w:val="en-GB"/>
                  </w:rPr>
                </w:rPrChange>
              </w:rPr>
            </w:pPr>
            <w:r>
              <w:rPr>
                <w:color w:val="auto"/>
                <w:sz w:val="16"/>
                <w:szCs w:val="16"/>
                <w:highlight w:val="none"/>
                <w:lang w:val="en-GB"/>
                <w:rPrChange w:id="2637" w:author="ly20230823" w:date="2023-08-24T14:02:21Z">
                  <w:rPr>
                    <w:color w:val="0000FF"/>
                    <w:sz w:val="16"/>
                    <w:szCs w:val="16"/>
                    <w:lang w:val="en-GB"/>
                  </w:rPr>
                </w:rPrChange>
              </w:rPr>
              <w:t>-</w:t>
            </w:r>
          </w:p>
        </w:tc>
        <w:tc>
          <w:tcPr>
            <w:tcW w:w="425" w:type="dxa"/>
            <w:shd w:val="solid" w:color="FFFFFF" w:fill="auto"/>
            <w:noWrap w:val="0"/>
            <w:vAlign w:val="top"/>
          </w:tcPr>
          <w:p>
            <w:pPr>
              <w:pStyle w:val="101"/>
              <w:rPr>
                <w:color w:val="auto"/>
                <w:sz w:val="16"/>
                <w:szCs w:val="16"/>
                <w:highlight w:val="none"/>
                <w:lang w:val="en-GB"/>
                <w:rPrChange w:id="2638" w:author="ly20230823" w:date="2023-08-24T14:02:21Z">
                  <w:rPr>
                    <w:color w:val="0000FF"/>
                    <w:sz w:val="16"/>
                    <w:szCs w:val="16"/>
                    <w:lang w:val="en-GB"/>
                  </w:rPr>
                </w:rPrChange>
              </w:rPr>
            </w:pPr>
            <w:r>
              <w:rPr>
                <w:color w:val="auto"/>
                <w:sz w:val="16"/>
                <w:szCs w:val="16"/>
                <w:highlight w:val="none"/>
                <w:lang w:val="en-GB"/>
                <w:rPrChange w:id="2639" w:author="ly20230823" w:date="2023-08-24T14:02:21Z">
                  <w:rPr>
                    <w:color w:val="0000FF"/>
                    <w:sz w:val="16"/>
                    <w:szCs w:val="16"/>
                    <w:lang w:val="en-GB"/>
                  </w:rPr>
                </w:rPrChange>
              </w:rPr>
              <w:t>-</w:t>
            </w:r>
          </w:p>
        </w:tc>
        <w:tc>
          <w:tcPr>
            <w:tcW w:w="425" w:type="dxa"/>
            <w:shd w:val="solid" w:color="FFFFFF" w:fill="auto"/>
            <w:noWrap w:val="0"/>
            <w:vAlign w:val="top"/>
          </w:tcPr>
          <w:p>
            <w:pPr>
              <w:pStyle w:val="104"/>
              <w:rPr>
                <w:color w:val="auto"/>
                <w:sz w:val="16"/>
                <w:szCs w:val="16"/>
                <w:highlight w:val="none"/>
                <w:lang w:val="en-GB"/>
                <w:rPrChange w:id="2640" w:author="ly20230823" w:date="2023-08-24T14:02:21Z">
                  <w:rPr>
                    <w:color w:val="0000FF"/>
                    <w:sz w:val="16"/>
                    <w:szCs w:val="16"/>
                    <w:lang w:val="en-GB"/>
                  </w:rPr>
                </w:rPrChange>
              </w:rPr>
            </w:pPr>
            <w:r>
              <w:rPr>
                <w:color w:val="auto"/>
                <w:sz w:val="16"/>
                <w:szCs w:val="16"/>
                <w:highlight w:val="none"/>
                <w:lang w:val="en-GB"/>
                <w:rPrChange w:id="2641" w:author="ly20230823" w:date="2023-08-24T14:02:21Z">
                  <w:rPr>
                    <w:color w:val="0000FF"/>
                    <w:sz w:val="16"/>
                    <w:szCs w:val="16"/>
                    <w:lang w:val="en-GB"/>
                  </w:rPr>
                </w:rPrChange>
              </w:rPr>
              <w:t>-</w:t>
            </w:r>
          </w:p>
        </w:tc>
        <w:tc>
          <w:tcPr>
            <w:tcW w:w="4962" w:type="dxa"/>
            <w:shd w:val="solid" w:color="FFFFFF" w:fill="auto"/>
            <w:noWrap w:val="0"/>
            <w:vAlign w:val="top"/>
          </w:tcPr>
          <w:p>
            <w:pPr>
              <w:pStyle w:val="102"/>
              <w:rPr>
                <w:rFonts w:hint="default" w:eastAsia="宋体"/>
                <w:color w:val="auto"/>
                <w:sz w:val="16"/>
                <w:szCs w:val="16"/>
                <w:highlight w:val="none"/>
                <w:lang w:val="en-US" w:eastAsia="zh-CN"/>
                <w:rPrChange w:id="2642" w:author="ly20230823" w:date="2023-08-24T14:02:21Z">
                  <w:rPr>
                    <w:rFonts w:hint="default" w:eastAsia="宋体"/>
                    <w:color w:val="0000FF"/>
                    <w:sz w:val="16"/>
                    <w:szCs w:val="16"/>
                    <w:lang w:val="en-US" w:eastAsia="zh-CN"/>
                  </w:rPr>
                </w:rPrChange>
              </w:rPr>
            </w:pPr>
            <w:r>
              <w:rPr>
                <w:color w:val="auto"/>
                <w:sz w:val="16"/>
                <w:szCs w:val="16"/>
                <w:highlight w:val="none"/>
                <w:lang w:val="en-GB"/>
                <w:rPrChange w:id="2643" w:author="ly20230823" w:date="2023-08-24T14:02:21Z">
                  <w:rPr>
                    <w:color w:val="0000FF"/>
                    <w:sz w:val="16"/>
                    <w:szCs w:val="16"/>
                    <w:lang w:val="en-GB"/>
                  </w:rPr>
                </w:rPrChange>
              </w:rPr>
              <w:t>Proposed skeleton approved at S</w:t>
            </w:r>
            <w:r>
              <w:rPr>
                <w:rFonts w:hint="eastAsia" w:eastAsia="宋体"/>
                <w:color w:val="auto"/>
                <w:sz w:val="16"/>
                <w:szCs w:val="16"/>
                <w:highlight w:val="none"/>
                <w:lang w:val="en-US" w:eastAsia="zh-CN"/>
                <w:rPrChange w:id="2644" w:author="ly20230823" w:date="2023-08-24T14:02:21Z">
                  <w:rPr>
                    <w:rFonts w:hint="eastAsia" w:eastAsia="宋体"/>
                    <w:color w:val="0000FF"/>
                    <w:sz w:val="16"/>
                    <w:szCs w:val="16"/>
                    <w:lang w:val="en-US" w:eastAsia="zh-CN"/>
                  </w:rPr>
                </w:rPrChange>
              </w:rPr>
              <w:t>6</w:t>
            </w:r>
            <w:r>
              <w:rPr>
                <w:color w:val="auto"/>
                <w:sz w:val="16"/>
                <w:szCs w:val="16"/>
                <w:highlight w:val="none"/>
                <w:lang w:val="en-GB"/>
                <w:rPrChange w:id="2645" w:author="ly20230823" w:date="2023-08-24T14:02:21Z">
                  <w:rPr>
                    <w:color w:val="0000FF"/>
                    <w:sz w:val="16"/>
                    <w:szCs w:val="16"/>
                    <w:lang w:val="en-GB"/>
                  </w:rPr>
                </w:rPrChange>
              </w:rPr>
              <w:t>#</w:t>
            </w:r>
            <w:r>
              <w:rPr>
                <w:rFonts w:hint="eastAsia" w:eastAsia="宋体"/>
                <w:color w:val="auto"/>
                <w:sz w:val="16"/>
                <w:szCs w:val="16"/>
                <w:highlight w:val="none"/>
                <w:lang w:val="en-US" w:eastAsia="zh-CN"/>
                <w:rPrChange w:id="2646" w:author="ly20230823" w:date="2023-08-24T14:02:21Z">
                  <w:rPr>
                    <w:rFonts w:hint="eastAsia" w:eastAsia="宋体"/>
                    <w:color w:val="0000FF"/>
                    <w:sz w:val="16"/>
                    <w:szCs w:val="16"/>
                    <w:lang w:val="en-US" w:eastAsia="zh-CN"/>
                  </w:rPr>
                </w:rPrChange>
              </w:rPr>
              <w:t>56</w:t>
            </w:r>
          </w:p>
        </w:tc>
        <w:tc>
          <w:tcPr>
            <w:tcW w:w="708" w:type="dxa"/>
            <w:shd w:val="solid" w:color="FFFFFF" w:fill="auto"/>
            <w:noWrap w:val="0"/>
            <w:vAlign w:val="top"/>
          </w:tcPr>
          <w:p>
            <w:pPr>
              <w:pStyle w:val="104"/>
              <w:rPr>
                <w:color w:val="auto"/>
                <w:sz w:val="16"/>
                <w:szCs w:val="16"/>
                <w:highlight w:val="none"/>
                <w:lang w:val="en-GB"/>
                <w:rPrChange w:id="2647" w:author="ly20230823" w:date="2023-08-24T14:02:21Z">
                  <w:rPr>
                    <w:color w:val="0000FF"/>
                    <w:sz w:val="16"/>
                    <w:szCs w:val="16"/>
                    <w:lang w:val="en-GB"/>
                  </w:rPr>
                </w:rPrChange>
              </w:rPr>
            </w:pPr>
            <w:r>
              <w:rPr>
                <w:color w:val="auto"/>
                <w:sz w:val="16"/>
                <w:szCs w:val="16"/>
                <w:highlight w:val="none"/>
                <w:lang w:val="en-GB"/>
                <w:rPrChange w:id="2648" w:author="ly20230823" w:date="2023-08-24T14:02:21Z">
                  <w:rPr>
                    <w:color w:val="0000FF"/>
                    <w:sz w:val="16"/>
                    <w:szCs w:val="16"/>
                    <w:lang w:val="en-GB"/>
                  </w:rPr>
                </w:rPrChange>
              </w:rPr>
              <w:t>0.0.0</w:t>
            </w:r>
          </w:p>
        </w:tc>
      </w:tr>
      <w:bookmarkEnd w:id="139"/>
    </w:tbl>
    <w:p>
      <w:pPr>
        <w:rPr>
          <w:rFonts w:eastAsia="宋体"/>
          <w:highlight w:val="none"/>
          <w:lang w:eastAsia="zh-CN"/>
          <w:rPrChange w:id="2649" w:author="ly20230823" w:date="2023-08-24T14:01:35Z">
            <w:rPr>
              <w:rFonts w:eastAsia="宋体"/>
              <w:lang w:eastAsia="zh-CN"/>
            </w:rPr>
          </w:rPrChange>
        </w:rPr>
      </w:pPr>
    </w:p>
    <w:p>
      <w:pPr>
        <w:rPr>
          <w:highlight w:val="none"/>
          <w:rPrChange w:id="2650" w:author="ly20230823" w:date="2023-08-24T14:01:35Z">
            <w:rPr/>
          </w:rPrChange>
        </w:rPr>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Calibri Light">
    <w:panose1 w:val="020F0302020204030204"/>
    <w:charset w:val="00"/>
    <w:family w:val="swiss"/>
    <w:pitch w:val="default"/>
    <w:sig w:usb0="A00002EF" w:usb1="4000207B" w:usb2="00000000" w:usb3="00000000" w:csb0="2000019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23.700-92 V0.0.0 (2023-08)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y20230823">
    <w15:presenceInfo w15:providerId="None" w15:userId="ly202308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80512"/>
    <w:rsid w:val="000C47C3"/>
    <w:rsid w:val="000D58AB"/>
    <w:rsid w:val="00133525"/>
    <w:rsid w:val="0016286D"/>
    <w:rsid w:val="00173E3B"/>
    <w:rsid w:val="00174E78"/>
    <w:rsid w:val="001A4C42"/>
    <w:rsid w:val="001A7420"/>
    <w:rsid w:val="001B6637"/>
    <w:rsid w:val="001C21C3"/>
    <w:rsid w:val="001D02C2"/>
    <w:rsid w:val="001D41CD"/>
    <w:rsid w:val="001F0C1D"/>
    <w:rsid w:val="001F1132"/>
    <w:rsid w:val="001F168B"/>
    <w:rsid w:val="002347A2"/>
    <w:rsid w:val="002675F0"/>
    <w:rsid w:val="002760EE"/>
    <w:rsid w:val="002B6339"/>
    <w:rsid w:val="002E00EE"/>
    <w:rsid w:val="0031535E"/>
    <w:rsid w:val="00315B85"/>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C384C"/>
    <w:rsid w:val="008C7B64"/>
    <w:rsid w:val="008E2D68"/>
    <w:rsid w:val="008E6756"/>
    <w:rsid w:val="0090271F"/>
    <w:rsid w:val="00902E23"/>
    <w:rsid w:val="009114D7"/>
    <w:rsid w:val="0091348E"/>
    <w:rsid w:val="00917CCB"/>
    <w:rsid w:val="00933FB0"/>
    <w:rsid w:val="00942EC2"/>
    <w:rsid w:val="00975DAE"/>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 w:val="0148622B"/>
    <w:rsid w:val="02993DE4"/>
    <w:rsid w:val="04284F5F"/>
    <w:rsid w:val="0430152F"/>
    <w:rsid w:val="05A9475B"/>
    <w:rsid w:val="05E633BF"/>
    <w:rsid w:val="067D5C8B"/>
    <w:rsid w:val="06C55FB1"/>
    <w:rsid w:val="075408D1"/>
    <w:rsid w:val="076109AB"/>
    <w:rsid w:val="07CC6B65"/>
    <w:rsid w:val="07D20E23"/>
    <w:rsid w:val="08D13DE0"/>
    <w:rsid w:val="0AEA74D1"/>
    <w:rsid w:val="0B4A4B8A"/>
    <w:rsid w:val="0BA242E1"/>
    <w:rsid w:val="0BAD1304"/>
    <w:rsid w:val="0BE50BC6"/>
    <w:rsid w:val="0F55731B"/>
    <w:rsid w:val="0FA97C16"/>
    <w:rsid w:val="0FAF74CA"/>
    <w:rsid w:val="10264015"/>
    <w:rsid w:val="109A3642"/>
    <w:rsid w:val="13863DD4"/>
    <w:rsid w:val="14630CC0"/>
    <w:rsid w:val="14E72501"/>
    <w:rsid w:val="153A1A1E"/>
    <w:rsid w:val="16227990"/>
    <w:rsid w:val="16874CBD"/>
    <w:rsid w:val="19480439"/>
    <w:rsid w:val="19A96B9D"/>
    <w:rsid w:val="1A9A11B2"/>
    <w:rsid w:val="1BA47054"/>
    <w:rsid w:val="1D2228A3"/>
    <w:rsid w:val="1D4D607C"/>
    <w:rsid w:val="1F225606"/>
    <w:rsid w:val="1F7E2E4C"/>
    <w:rsid w:val="220A2E92"/>
    <w:rsid w:val="22120003"/>
    <w:rsid w:val="27686865"/>
    <w:rsid w:val="28800573"/>
    <w:rsid w:val="293852E2"/>
    <w:rsid w:val="29D148E3"/>
    <w:rsid w:val="2A0219BD"/>
    <w:rsid w:val="2AF6688D"/>
    <w:rsid w:val="2B11769A"/>
    <w:rsid w:val="2B3F368E"/>
    <w:rsid w:val="2F4E2FA9"/>
    <w:rsid w:val="2F68557B"/>
    <w:rsid w:val="30067E59"/>
    <w:rsid w:val="304D7F1C"/>
    <w:rsid w:val="33052E40"/>
    <w:rsid w:val="35EE20D6"/>
    <w:rsid w:val="37314419"/>
    <w:rsid w:val="381334BC"/>
    <w:rsid w:val="386005FD"/>
    <w:rsid w:val="3B267363"/>
    <w:rsid w:val="3DFD3D1D"/>
    <w:rsid w:val="3E5B68D8"/>
    <w:rsid w:val="3F907196"/>
    <w:rsid w:val="3FA007B3"/>
    <w:rsid w:val="3FB2131B"/>
    <w:rsid w:val="40B271B4"/>
    <w:rsid w:val="40DD267D"/>
    <w:rsid w:val="411C36E0"/>
    <w:rsid w:val="416C6682"/>
    <w:rsid w:val="41D62573"/>
    <w:rsid w:val="41FD06EE"/>
    <w:rsid w:val="424B0443"/>
    <w:rsid w:val="42746B4E"/>
    <w:rsid w:val="43636E1D"/>
    <w:rsid w:val="43FB4B0B"/>
    <w:rsid w:val="442C61EB"/>
    <w:rsid w:val="44BD5E6D"/>
    <w:rsid w:val="46300E00"/>
    <w:rsid w:val="47B501E3"/>
    <w:rsid w:val="47C1190B"/>
    <w:rsid w:val="4A026643"/>
    <w:rsid w:val="4A297665"/>
    <w:rsid w:val="4A5D6761"/>
    <w:rsid w:val="4C0F21ED"/>
    <w:rsid w:val="4D9D3ED8"/>
    <w:rsid w:val="4F083935"/>
    <w:rsid w:val="4F38395F"/>
    <w:rsid w:val="5018161A"/>
    <w:rsid w:val="50C621CA"/>
    <w:rsid w:val="533D638B"/>
    <w:rsid w:val="58D509E7"/>
    <w:rsid w:val="5A036B49"/>
    <w:rsid w:val="5AEB11A5"/>
    <w:rsid w:val="5C2708D3"/>
    <w:rsid w:val="5DC647DD"/>
    <w:rsid w:val="5E136EFC"/>
    <w:rsid w:val="62647840"/>
    <w:rsid w:val="64CE5271"/>
    <w:rsid w:val="6531576F"/>
    <w:rsid w:val="655271B2"/>
    <w:rsid w:val="67313337"/>
    <w:rsid w:val="67380224"/>
    <w:rsid w:val="67416175"/>
    <w:rsid w:val="6A353C1B"/>
    <w:rsid w:val="6B64308F"/>
    <w:rsid w:val="6C23405E"/>
    <w:rsid w:val="6E5D7226"/>
    <w:rsid w:val="6EB15BB7"/>
    <w:rsid w:val="6F8C4D5F"/>
    <w:rsid w:val="705A679B"/>
    <w:rsid w:val="707345BC"/>
    <w:rsid w:val="70761D3A"/>
    <w:rsid w:val="709A7B46"/>
    <w:rsid w:val="720A7C70"/>
    <w:rsid w:val="724D231F"/>
    <w:rsid w:val="72F03671"/>
    <w:rsid w:val="739C1DE7"/>
    <w:rsid w:val="744F39DE"/>
    <w:rsid w:val="752E05DC"/>
    <w:rsid w:val="759926FC"/>
    <w:rsid w:val="75A74012"/>
    <w:rsid w:val="76D57779"/>
    <w:rsid w:val="78827261"/>
    <w:rsid w:val="78CB0E03"/>
    <w:rsid w:val="78CD47BD"/>
    <w:rsid w:val="78FF635E"/>
    <w:rsid w:val="793016D9"/>
    <w:rsid w:val="79EC5DB8"/>
    <w:rsid w:val="7A215EC5"/>
    <w:rsid w:val="7AAA7D17"/>
    <w:rsid w:val="7AD37414"/>
    <w:rsid w:val="7B253E75"/>
    <w:rsid w:val="7B494559"/>
    <w:rsid w:val="7C9A0A16"/>
    <w:rsid w:val="7D533F7C"/>
    <w:rsid w:val="7EF91203"/>
    <w:rsid w:val="7FD42F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49"/>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8"/>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1"/>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2"/>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69"/>
    <w:qFormat/>
    <w:uiPriority w:val="0"/>
    <w:pPr>
      <w:ind w:left="568" w:hanging="284"/>
    </w:pPr>
  </w:style>
  <w:style w:type="paragraph" w:customStyle="1" w:styleId="111">
    <w:name w:val="Editor's Note"/>
    <w:basedOn w:val="99"/>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Balloon Text Char"/>
    <w:basedOn w:val="91"/>
    <w:link w:val="59"/>
    <w:semiHidden/>
    <w:qFormat/>
    <w:uiPriority w:val="0"/>
    <w:rPr>
      <w:rFonts w:ascii="Segoe UI" w:hAnsi="Segoe UI" w:cs="Segoe UI"/>
      <w:sz w:val="18"/>
      <w:szCs w:val="18"/>
      <w:lang w:eastAsia="en-US"/>
    </w:rPr>
  </w:style>
  <w:style w:type="paragraph" w:customStyle="1" w:styleId="132">
    <w:name w:val="Bibliography"/>
    <w:basedOn w:val="1"/>
    <w:next w:val="1"/>
    <w:semiHidden/>
    <w:unhideWhenUsed/>
    <w:qFormat/>
    <w:uiPriority w:val="37"/>
  </w:style>
  <w:style w:type="character" w:customStyle="1" w:styleId="133">
    <w:name w:val="Body Text Char"/>
    <w:basedOn w:val="91"/>
    <w:link w:val="41"/>
    <w:qFormat/>
    <w:uiPriority w:val="0"/>
    <w:rPr>
      <w:lang w:eastAsia="en-US"/>
    </w:rPr>
  </w:style>
  <w:style w:type="character" w:customStyle="1" w:styleId="134">
    <w:name w:val="Body Text 2 Char"/>
    <w:basedOn w:val="91"/>
    <w:link w:val="77"/>
    <w:qFormat/>
    <w:uiPriority w:val="0"/>
    <w:rPr>
      <w:lang w:eastAsia="en-US"/>
    </w:rPr>
  </w:style>
  <w:style w:type="character" w:customStyle="1" w:styleId="135">
    <w:name w:val="Body Text 3 Char"/>
    <w:basedOn w:val="91"/>
    <w:link w:val="38"/>
    <w:qFormat/>
    <w:uiPriority w:val="0"/>
    <w:rPr>
      <w:sz w:val="16"/>
      <w:szCs w:val="16"/>
      <w:lang w:eastAsia="en-US"/>
    </w:rPr>
  </w:style>
  <w:style w:type="character" w:customStyle="1" w:styleId="136">
    <w:name w:val="Body Text First Indent Char"/>
    <w:basedOn w:val="133"/>
    <w:link w:val="87"/>
    <w:qFormat/>
    <w:uiPriority w:val="0"/>
    <w:rPr>
      <w:lang w:eastAsia="en-US"/>
    </w:rPr>
  </w:style>
  <w:style w:type="character" w:customStyle="1" w:styleId="137">
    <w:name w:val="Body Text Indent Char"/>
    <w:basedOn w:val="91"/>
    <w:link w:val="42"/>
    <w:qFormat/>
    <w:uiPriority w:val="0"/>
    <w:rPr>
      <w:lang w:eastAsia="en-US"/>
    </w:rPr>
  </w:style>
  <w:style w:type="character" w:customStyle="1" w:styleId="138">
    <w:name w:val="Body Text First Indent 2 Char"/>
    <w:basedOn w:val="137"/>
    <w:link w:val="88"/>
    <w:qFormat/>
    <w:uiPriority w:val="0"/>
    <w:rPr>
      <w:lang w:eastAsia="en-US"/>
    </w:rPr>
  </w:style>
  <w:style w:type="character" w:customStyle="1" w:styleId="139">
    <w:name w:val="Body Text Indent 2 Char"/>
    <w:basedOn w:val="91"/>
    <w:link w:val="56"/>
    <w:qFormat/>
    <w:uiPriority w:val="0"/>
    <w:rPr>
      <w:lang w:eastAsia="en-US"/>
    </w:rPr>
  </w:style>
  <w:style w:type="character" w:customStyle="1" w:styleId="140">
    <w:name w:val="Body Text Indent 3 Char"/>
    <w:basedOn w:val="91"/>
    <w:link w:val="72"/>
    <w:qFormat/>
    <w:uiPriority w:val="0"/>
    <w:rPr>
      <w:sz w:val="16"/>
      <w:szCs w:val="16"/>
      <w:lang w:eastAsia="en-US"/>
    </w:rPr>
  </w:style>
  <w:style w:type="character" w:customStyle="1" w:styleId="141">
    <w:name w:val="Closing Char"/>
    <w:basedOn w:val="91"/>
    <w:link w:val="39"/>
    <w:qFormat/>
    <w:uiPriority w:val="0"/>
    <w:rPr>
      <w:lang w:eastAsia="en-US"/>
    </w:rPr>
  </w:style>
  <w:style w:type="character" w:customStyle="1" w:styleId="142">
    <w:name w:val="Comment Text Char"/>
    <w:basedOn w:val="91"/>
    <w:link w:val="35"/>
    <w:qFormat/>
    <w:uiPriority w:val="0"/>
    <w:rPr>
      <w:lang w:eastAsia="en-US"/>
    </w:rPr>
  </w:style>
  <w:style w:type="character" w:customStyle="1" w:styleId="143">
    <w:name w:val="Comment Subject Char"/>
    <w:basedOn w:val="142"/>
    <w:link w:val="86"/>
    <w:qFormat/>
    <w:uiPriority w:val="0"/>
    <w:rPr>
      <w:b/>
      <w:bCs/>
      <w:lang w:eastAsia="en-US"/>
    </w:rPr>
  </w:style>
  <w:style w:type="character" w:customStyle="1" w:styleId="144">
    <w:name w:val="Date Char"/>
    <w:basedOn w:val="91"/>
    <w:link w:val="55"/>
    <w:qFormat/>
    <w:uiPriority w:val="0"/>
    <w:rPr>
      <w:lang w:eastAsia="en-US"/>
    </w:rPr>
  </w:style>
  <w:style w:type="character" w:customStyle="1" w:styleId="145">
    <w:name w:val="Document Map Char"/>
    <w:basedOn w:val="91"/>
    <w:link w:val="33"/>
    <w:qFormat/>
    <w:uiPriority w:val="0"/>
    <w:rPr>
      <w:rFonts w:ascii="Segoe UI" w:hAnsi="Segoe UI" w:cs="Segoe UI"/>
      <w:sz w:val="16"/>
      <w:szCs w:val="16"/>
      <w:lang w:eastAsia="en-US"/>
    </w:rPr>
  </w:style>
  <w:style w:type="character" w:customStyle="1" w:styleId="146">
    <w:name w:val="E-mail Signature Char"/>
    <w:basedOn w:val="91"/>
    <w:link w:val="26"/>
    <w:qFormat/>
    <w:uiPriority w:val="0"/>
    <w:rPr>
      <w:lang w:eastAsia="en-US"/>
    </w:rPr>
  </w:style>
  <w:style w:type="character" w:customStyle="1" w:styleId="147">
    <w:name w:val="Endnote Text Char"/>
    <w:basedOn w:val="91"/>
    <w:link w:val="57"/>
    <w:qFormat/>
    <w:uiPriority w:val="0"/>
    <w:rPr>
      <w:lang w:eastAsia="en-US"/>
    </w:rPr>
  </w:style>
  <w:style w:type="character" w:customStyle="1" w:styleId="148">
    <w:name w:val="Footnote Text Char"/>
    <w:basedOn w:val="91"/>
    <w:link w:val="70"/>
    <w:qFormat/>
    <w:uiPriority w:val="0"/>
    <w:rPr>
      <w:lang w:eastAsia="en-US"/>
    </w:rPr>
  </w:style>
  <w:style w:type="character" w:customStyle="1" w:styleId="149">
    <w:name w:val="HTML Address Char"/>
    <w:basedOn w:val="91"/>
    <w:link w:val="48"/>
    <w:qFormat/>
    <w:uiPriority w:val="0"/>
    <w:rPr>
      <w:i/>
      <w:iCs/>
      <w:lang w:eastAsia="en-US"/>
    </w:rPr>
  </w:style>
  <w:style w:type="character" w:customStyle="1" w:styleId="150">
    <w:name w:val="HTML Preformatted Char"/>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Intense Quote Char"/>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Macro Text Char"/>
    <w:basedOn w:val="91"/>
    <w:link w:val="2"/>
    <w:qFormat/>
    <w:uiPriority w:val="0"/>
    <w:rPr>
      <w:rFonts w:ascii="Consolas" w:hAnsi="Consolas"/>
      <w:lang w:eastAsia="en-US"/>
    </w:rPr>
  </w:style>
  <w:style w:type="character" w:customStyle="1" w:styleId="155">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Note Heading Char"/>
    <w:basedOn w:val="91"/>
    <w:link w:val="23"/>
    <w:qFormat/>
    <w:uiPriority w:val="0"/>
    <w:rPr>
      <w:lang w:eastAsia="en-US"/>
    </w:rPr>
  </w:style>
  <w:style w:type="character" w:customStyle="1" w:styleId="158">
    <w:name w:val="Plain Text Char"/>
    <w:basedOn w:val="91"/>
    <w:link w:val="50"/>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Quote Char"/>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Salutation Char"/>
    <w:basedOn w:val="91"/>
    <w:link w:val="37"/>
    <w:qFormat/>
    <w:uiPriority w:val="0"/>
    <w:rPr>
      <w:lang w:eastAsia="en-US"/>
    </w:rPr>
  </w:style>
  <w:style w:type="character" w:customStyle="1" w:styleId="162">
    <w:name w:val="Signature Char"/>
    <w:basedOn w:val="91"/>
    <w:link w:val="63"/>
    <w:qFormat/>
    <w:uiPriority w:val="0"/>
    <w:rPr>
      <w:lang w:eastAsia="en-US"/>
    </w:rPr>
  </w:style>
  <w:style w:type="character" w:customStyle="1" w:styleId="163">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3670</Words>
  <Characters>20921</Characters>
  <Lines>174</Lines>
  <Paragraphs>49</Paragraphs>
  <TotalTime>1</TotalTime>
  <ScaleCrop>false</ScaleCrop>
  <LinksUpToDate>false</LinksUpToDate>
  <CharactersWithSpaces>24542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ly20230823</cp:lastModifiedBy>
  <cp:lastPrinted>2019-02-25T14:05:00Z</cp:lastPrinted>
  <dcterms:modified xsi:type="dcterms:W3CDTF">2023-08-24T06:02:23Z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532394F4019642A9B6D8019960E0F208</vt:lpwstr>
  </property>
</Properties>
</file>