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0563">
        <w:tc>
          <w:tcPr>
            <w:tcW w:w="10423" w:type="dxa"/>
            <w:gridSpan w:val="2"/>
            <w:shd w:val="clear" w:color="auto" w:fill="auto"/>
          </w:tcPr>
          <w:p w:rsidR="00360563"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Pr>
                <w:sz w:val="64"/>
              </w:rPr>
              <w:t xml:space="preserve">845 </w:t>
            </w:r>
            <w:r>
              <w:t>V</w:t>
            </w:r>
            <w:bookmarkStart w:id="3" w:name="specVersion"/>
            <w:r>
              <w:rPr>
                <w:rFonts w:hint="eastAsia"/>
                <w:lang w:eastAsia="zh-CN"/>
              </w:rPr>
              <w:t>0</w:t>
            </w:r>
            <w:r>
              <w:t>.</w:t>
            </w:r>
            <w:r>
              <w:rPr>
                <w:rFonts w:hint="eastAsia"/>
                <w:lang w:val="en-US" w:eastAsia="zh-CN"/>
              </w:rPr>
              <w:t>2</w:t>
            </w:r>
            <w:r>
              <w:t>.</w:t>
            </w:r>
            <w:bookmarkEnd w:id="3"/>
            <w:r>
              <w:rPr>
                <w:rFonts w:hint="eastAsia"/>
                <w:lang w:eastAsia="zh-CN"/>
              </w:rPr>
              <w:t>0</w:t>
            </w:r>
            <w:r>
              <w:t xml:space="preserve"> </w:t>
            </w:r>
            <w:r>
              <w:rPr>
                <w:sz w:val="32"/>
              </w:rPr>
              <w:t>(</w:t>
            </w:r>
            <w:bookmarkStart w:id="4" w:name="issueDate"/>
            <w:r>
              <w:rPr>
                <w:rFonts w:hint="eastAsia"/>
                <w:sz w:val="32"/>
                <w:lang w:eastAsia="zh-CN"/>
              </w:rPr>
              <w:t>2023</w:t>
            </w:r>
            <w:r>
              <w:rPr>
                <w:sz w:val="32"/>
              </w:rPr>
              <w:t>-</w:t>
            </w:r>
            <w:bookmarkEnd w:id="4"/>
            <w:r>
              <w:rPr>
                <w:rFonts w:hint="eastAsia"/>
                <w:sz w:val="32"/>
                <w:lang w:val="en-US" w:eastAsia="zh-CN"/>
              </w:rPr>
              <w:t>10</w:t>
            </w:r>
            <w:r>
              <w:rPr>
                <w:sz w:val="32"/>
              </w:rPr>
              <w:t>)</w:t>
            </w:r>
          </w:p>
        </w:tc>
      </w:tr>
      <w:tr w:rsidR="00360563">
        <w:trPr>
          <w:trHeight w:hRule="exact" w:val="1134"/>
        </w:trPr>
        <w:tc>
          <w:tcPr>
            <w:tcW w:w="10423" w:type="dxa"/>
            <w:gridSpan w:val="2"/>
            <w:shd w:val="clear" w:color="auto" w:fill="auto"/>
          </w:tcPr>
          <w:p w:rsidR="00360563" w:rsidRDefault="00000000">
            <w:pPr>
              <w:pStyle w:val="ZB"/>
              <w:framePr w:w="0" w:hRule="auto" w:wrap="auto" w:vAnchor="margin" w:hAnchor="text" w:yAlign="inline"/>
            </w:pPr>
            <w:r>
              <w:t xml:space="preserve">Technical </w:t>
            </w:r>
            <w:bookmarkStart w:id="5" w:name="spectype2"/>
            <w:r>
              <w:t>Report</w:t>
            </w:r>
            <w:bookmarkEnd w:id="5"/>
          </w:p>
          <w:p w:rsidR="00360563" w:rsidRDefault="00000000">
            <w:pPr>
              <w:pStyle w:val="Guidance"/>
            </w:pPr>
            <w:r>
              <w:br/>
            </w:r>
            <w:r>
              <w:br/>
            </w:r>
          </w:p>
        </w:tc>
      </w:tr>
      <w:tr w:rsidR="00360563">
        <w:trPr>
          <w:trHeight w:hRule="exact" w:val="3686"/>
        </w:trPr>
        <w:tc>
          <w:tcPr>
            <w:tcW w:w="10423" w:type="dxa"/>
            <w:gridSpan w:val="2"/>
            <w:shd w:val="clear" w:color="auto" w:fill="auto"/>
          </w:tcPr>
          <w:p w:rsidR="00360563" w:rsidRDefault="00000000">
            <w:pPr>
              <w:pStyle w:val="ZT"/>
              <w:framePr w:wrap="auto" w:hAnchor="text" w:yAlign="inline"/>
            </w:pPr>
            <w:r>
              <w:t>3rd Generation Partnership Project;</w:t>
            </w:r>
          </w:p>
          <w:p w:rsidR="00360563" w:rsidRDefault="00000000">
            <w:pPr>
              <w:pStyle w:val="ZT"/>
              <w:framePr w:wrap="auto" w:hAnchor="text" w:yAlign="inline"/>
              <w:rPr>
                <w:highlight w:val="yellow"/>
              </w:rPr>
            </w:pPr>
            <w:r>
              <w:t xml:space="preserve">Technical Specification Group </w:t>
            </w:r>
            <w:bookmarkStart w:id="6" w:name="specTitle"/>
            <w:r>
              <w:t>Services and System Aspects;</w:t>
            </w:r>
          </w:p>
          <w:p w:rsidR="00360563" w:rsidRDefault="00000000">
            <w:pPr>
              <w:pStyle w:val="ZT"/>
              <w:framePr w:wrap="auto" w:hAnchor="text" w:yAlign="inline"/>
              <w:rPr>
                <w:highlight w:val="yellow"/>
                <w:lang w:eastAsia="zh-CN"/>
              </w:rPr>
            </w:pPr>
            <w:r>
              <w:t>Study on Charging Aspects of Ranging and Sidelink Positioning</w:t>
            </w:r>
          </w:p>
          <w:bookmarkEnd w:id="6"/>
          <w:p w:rsidR="00360563"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18</w:t>
            </w:r>
            <w:bookmarkEnd w:id="7"/>
            <w:r>
              <w:t>)</w:t>
            </w:r>
          </w:p>
        </w:tc>
      </w:tr>
      <w:tr w:rsidR="00360563">
        <w:tc>
          <w:tcPr>
            <w:tcW w:w="10423" w:type="dxa"/>
            <w:gridSpan w:val="2"/>
            <w:shd w:val="clear" w:color="auto" w:fill="auto"/>
          </w:tcPr>
          <w:p w:rsidR="00360563" w:rsidRDefault="00000000">
            <w:pPr>
              <w:pStyle w:val="ZU"/>
              <w:framePr w:w="0" w:wrap="auto" w:vAnchor="margin" w:hAnchor="text" w:yAlign="inline"/>
              <w:tabs>
                <w:tab w:val="right" w:pos="10206"/>
              </w:tabs>
              <w:jc w:val="left"/>
              <w:rPr>
                <w:color w:val="0000FF"/>
              </w:rPr>
            </w:pPr>
            <w:r>
              <w:rPr>
                <w:color w:val="0000FF"/>
              </w:rPr>
              <w:tab/>
            </w:r>
          </w:p>
        </w:tc>
      </w:tr>
      <w:tr w:rsidR="00360563">
        <w:trPr>
          <w:trHeight w:hRule="exact" w:val="1531"/>
        </w:trPr>
        <w:tc>
          <w:tcPr>
            <w:tcW w:w="4883" w:type="dxa"/>
            <w:shd w:val="clear" w:color="auto" w:fill="auto"/>
          </w:tcPr>
          <w:p w:rsidR="00360563" w:rsidRDefault="00000000">
            <w:pPr>
              <w:rPr>
                <w:i/>
              </w:rPr>
            </w:pPr>
            <w:r>
              <w:rPr>
                <w:i/>
                <w:noProof/>
              </w:rPr>
              <w:drawing>
                <wp:inline distT="0" distB="0" distL="0" distR="0">
                  <wp:extent cx="1289050" cy="787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87400"/>
                          </a:xfrm>
                          <a:prstGeom prst="rect">
                            <a:avLst/>
                          </a:prstGeom>
                          <a:noFill/>
                          <a:ln>
                            <a:noFill/>
                          </a:ln>
                        </pic:spPr>
                      </pic:pic>
                    </a:graphicData>
                  </a:graphic>
                </wp:inline>
              </w:drawing>
            </w:r>
          </w:p>
        </w:tc>
        <w:tc>
          <w:tcPr>
            <w:tcW w:w="5540" w:type="dxa"/>
            <w:shd w:val="clear" w:color="auto" w:fill="auto"/>
          </w:tcPr>
          <w:p w:rsidR="00360563" w:rsidRDefault="00000000">
            <w:pPr>
              <w:jc w:val="right"/>
            </w:pPr>
            <w:r>
              <w:rPr>
                <w:noProof/>
              </w:rPr>
              <w:drawing>
                <wp:inline distT="0" distB="0" distL="0" distR="0">
                  <wp:extent cx="1625600" cy="9588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5600" cy="958850"/>
                          </a:xfrm>
                          <a:prstGeom prst="rect">
                            <a:avLst/>
                          </a:prstGeom>
                          <a:noFill/>
                          <a:ln>
                            <a:noFill/>
                          </a:ln>
                        </pic:spPr>
                      </pic:pic>
                    </a:graphicData>
                  </a:graphic>
                </wp:inline>
              </w:drawing>
            </w:r>
          </w:p>
        </w:tc>
      </w:tr>
      <w:tr w:rsidR="00360563">
        <w:trPr>
          <w:trHeight w:hRule="exact" w:val="5783"/>
        </w:trPr>
        <w:tc>
          <w:tcPr>
            <w:tcW w:w="10423" w:type="dxa"/>
            <w:gridSpan w:val="2"/>
            <w:shd w:val="clear" w:color="auto" w:fill="auto"/>
          </w:tcPr>
          <w:p w:rsidR="00360563" w:rsidRDefault="00360563">
            <w:pPr>
              <w:pStyle w:val="Guidance"/>
              <w:rPr>
                <w:b/>
              </w:rPr>
            </w:pPr>
          </w:p>
        </w:tc>
      </w:tr>
      <w:tr w:rsidR="00360563">
        <w:trPr>
          <w:cantSplit/>
          <w:trHeight w:hRule="exact" w:val="964"/>
        </w:trPr>
        <w:tc>
          <w:tcPr>
            <w:tcW w:w="10423" w:type="dxa"/>
            <w:gridSpan w:val="2"/>
            <w:shd w:val="clear" w:color="auto" w:fill="auto"/>
          </w:tcPr>
          <w:p w:rsidR="00360563"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rsidR="00360563" w:rsidRDefault="00360563">
            <w:pPr>
              <w:pStyle w:val="ZV"/>
              <w:framePr w:wrap="notBeside"/>
            </w:pPr>
          </w:p>
          <w:p w:rsidR="00360563" w:rsidRDefault="00360563">
            <w:pPr>
              <w:rPr>
                <w:sz w:val="16"/>
              </w:rPr>
            </w:pPr>
          </w:p>
        </w:tc>
      </w:tr>
      <w:bookmarkEnd w:id="0"/>
    </w:tbl>
    <w:p w:rsidR="00360563" w:rsidRDefault="00360563">
      <w:pPr>
        <w:sectPr w:rsidR="0036056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0563">
        <w:trPr>
          <w:trHeight w:hRule="exact" w:val="5670"/>
        </w:trPr>
        <w:tc>
          <w:tcPr>
            <w:tcW w:w="10423" w:type="dxa"/>
            <w:shd w:val="clear" w:color="auto" w:fill="auto"/>
          </w:tcPr>
          <w:p w:rsidR="00360563" w:rsidRDefault="00360563">
            <w:pPr>
              <w:pStyle w:val="Guidance"/>
            </w:pPr>
            <w:bookmarkStart w:id="9" w:name="page2"/>
          </w:p>
        </w:tc>
      </w:tr>
      <w:tr w:rsidR="00360563">
        <w:trPr>
          <w:trHeight w:hRule="exact" w:val="5387"/>
        </w:trPr>
        <w:tc>
          <w:tcPr>
            <w:tcW w:w="10423" w:type="dxa"/>
            <w:shd w:val="clear" w:color="auto" w:fill="auto"/>
          </w:tcPr>
          <w:p w:rsidR="00360563" w:rsidRDefault="00000000">
            <w:pPr>
              <w:pStyle w:val="FP"/>
              <w:spacing w:after="240"/>
              <w:ind w:left="2835" w:right="2835"/>
              <w:jc w:val="center"/>
              <w:rPr>
                <w:rFonts w:ascii="Arial" w:hAnsi="Arial"/>
                <w:b/>
                <w:i/>
              </w:rPr>
            </w:pPr>
            <w:bookmarkStart w:id="10" w:name="coords3gpp"/>
            <w:r>
              <w:rPr>
                <w:rFonts w:ascii="Arial" w:hAnsi="Arial"/>
                <w:b/>
                <w:i/>
              </w:rPr>
              <w:t>3GPP</w:t>
            </w:r>
          </w:p>
          <w:p w:rsidR="00360563" w:rsidRDefault="00000000">
            <w:pPr>
              <w:pStyle w:val="FP"/>
              <w:pBdr>
                <w:bottom w:val="single" w:sz="6" w:space="1" w:color="auto"/>
              </w:pBdr>
              <w:ind w:left="2835" w:right="2835"/>
              <w:jc w:val="center"/>
            </w:pPr>
            <w:r>
              <w:t>Postal address</w:t>
            </w:r>
          </w:p>
          <w:p w:rsidR="00360563" w:rsidRDefault="00360563">
            <w:pPr>
              <w:pStyle w:val="FP"/>
              <w:ind w:left="2835" w:right="2835"/>
              <w:jc w:val="center"/>
              <w:rPr>
                <w:rFonts w:ascii="Arial" w:hAnsi="Arial"/>
                <w:sz w:val="18"/>
              </w:rPr>
            </w:pPr>
          </w:p>
          <w:p w:rsidR="00360563" w:rsidRDefault="00000000">
            <w:pPr>
              <w:pStyle w:val="FP"/>
              <w:pBdr>
                <w:bottom w:val="single" w:sz="6" w:space="1" w:color="auto"/>
              </w:pBdr>
              <w:spacing w:before="240"/>
              <w:ind w:left="2835" w:right="2835"/>
              <w:jc w:val="center"/>
            </w:pPr>
            <w:r>
              <w:t>3GPP support office address</w:t>
            </w:r>
          </w:p>
          <w:p w:rsidR="00360563"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rsidR="00360563" w:rsidRDefault="00000000">
            <w:pPr>
              <w:pStyle w:val="FP"/>
              <w:ind w:left="2835" w:right="2835"/>
              <w:jc w:val="center"/>
              <w:rPr>
                <w:rFonts w:ascii="Arial" w:hAnsi="Arial"/>
                <w:sz w:val="18"/>
                <w:lang w:val="fr-FR"/>
              </w:rPr>
            </w:pPr>
            <w:r>
              <w:rPr>
                <w:rFonts w:ascii="Arial" w:hAnsi="Arial"/>
                <w:sz w:val="18"/>
                <w:lang w:val="fr-FR"/>
              </w:rPr>
              <w:t>Valbonne - FRANCE</w:t>
            </w:r>
          </w:p>
          <w:p w:rsidR="00360563" w:rsidRDefault="00000000">
            <w:pPr>
              <w:pStyle w:val="FP"/>
              <w:spacing w:after="20"/>
              <w:ind w:left="2835" w:right="2835"/>
              <w:jc w:val="center"/>
              <w:rPr>
                <w:rFonts w:ascii="Arial" w:hAnsi="Arial"/>
                <w:sz w:val="18"/>
              </w:rPr>
            </w:pPr>
            <w:r>
              <w:rPr>
                <w:rFonts w:ascii="Arial" w:hAnsi="Arial"/>
                <w:sz w:val="18"/>
              </w:rPr>
              <w:t>Tel.: +33 4 92 94 42 00 Fax: +33 4 93 65 47 16</w:t>
            </w:r>
          </w:p>
          <w:p w:rsidR="00360563" w:rsidRDefault="00000000">
            <w:pPr>
              <w:pStyle w:val="FP"/>
              <w:pBdr>
                <w:bottom w:val="single" w:sz="6" w:space="1" w:color="auto"/>
              </w:pBdr>
              <w:spacing w:before="240"/>
              <w:ind w:left="2835" w:right="2835"/>
              <w:jc w:val="center"/>
            </w:pPr>
            <w:r>
              <w:t>Internet</w:t>
            </w:r>
          </w:p>
          <w:p w:rsidR="00360563" w:rsidRDefault="00000000">
            <w:pPr>
              <w:pStyle w:val="FP"/>
              <w:ind w:left="2835" w:right="2835"/>
              <w:jc w:val="center"/>
              <w:rPr>
                <w:rFonts w:ascii="Arial" w:hAnsi="Arial"/>
                <w:sz w:val="18"/>
              </w:rPr>
            </w:pPr>
            <w:r>
              <w:rPr>
                <w:rFonts w:ascii="Arial" w:hAnsi="Arial"/>
                <w:sz w:val="18"/>
              </w:rPr>
              <w:t>http://www.3gpp.org</w:t>
            </w:r>
            <w:bookmarkEnd w:id="10"/>
          </w:p>
          <w:p w:rsidR="00360563" w:rsidRDefault="00360563"/>
        </w:tc>
      </w:tr>
      <w:tr w:rsidR="00360563">
        <w:tc>
          <w:tcPr>
            <w:tcW w:w="10423" w:type="dxa"/>
            <w:shd w:val="clear" w:color="auto" w:fill="auto"/>
            <w:vAlign w:val="bottom"/>
          </w:tcPr>
          <w:p w:rsidR="00360563"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rsidR="00360563" w:rsidRDefault="00000000">
            <w:pPr>
              <w:pStyle w:val="FP"/>
              <w:jc w:val="center"/>
            </w:pPr>
            <w:r>
              <w:t>No part may be reproduced except as authorized by written permission.</w:t>
            </w:r>
            <w:r>
              <w:br/>
              <w:t>The copyright and the foregoing restriction extend to reproduction in all media.</w:t>
            </w:r>
          </w:p>
          <w:p w:rsidR="00360563" w:rsidRDefault="00360563">
            <w:pPr>
              <w:pStyle w:val="FP"/>
              <w:jc w:val="center"/>
            </w:pPr>
          </w:p>
          <w:p w:rsidR="00360563" w:rsidRDefault="00000000">
            <w:pPr>
              <w:pStyle w:val="FP"/>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rsidR="00360563" w:rsidRDefault="00000000">
            <w:pPr>
              <w:pStyle w:val="FP"/>
              <w:jc w:val="center"/>
              <w:rPr>
                <w:sz w:val="18"/>
              </w:rPr>
            </w:pPr>
            <w:r>
              <w:rPr>
                <w:sz w:val="18"/>
              </w:rPr>
              <w:t>All rights reserved.</w:t>
            </w:r>
          </w:p>
          <w:p w:rsidR="00360563" w:rsidRDefault="00360563">
            <w:pPr>
              <w:pStyle w:val="FP"/>
              <w:rPr>
                <w:sz w:val="18"/>
              </w:rPr>
            </w:pPr>
          </w:p>
          <w:p w:rsidR="00360563" w:rsidRDefault="00000000">
            <w:pPr>
              <w:pStyle w:val="FP"/>
              <w:rPr>
                <w:sz w:val="18"/>
              </w:rPr>
            </w:pPr>
            <w:r>
              <w:rPr>
                <w:sz w:val="18"/>
              </w:rPr>
              <w:t>UMTS™ is a Trade Mark of ETSI registered for the benefit of its members</w:t>
            </w:r>
          </w:p>
          <w:p w:rsidR="0036056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360563" w:rsidRDefault="00000000">
            <w:pPr>
              <w:pStyle w:val="FP"/>
              <w:rPr>
                <w:sz w:val="18"/>
              </w:rPr>
            </w:pPr>
            <w:r>
              <w:rPr>
                <w:sz w:val="18"/>
              </w:rPr>
              <w:t>GSM® and the GSM logo are registered and owned by the GSM Association</w:t>
            </w:r>
            <w:bookmarkEnd w:id="11"/>
          </w:p>
          <w:p w:rsidR="00360563" w:rsidRDefault="00360563"/>
        </w:tc>
      </w:tr>
      <w:bookmarkEnd w:id="9"/>
    </w:tbl>
    <w:p w:rsidR="00360563" w:rsidRDefault="00000000">
      <w:pPr>
        <w:pStyle w:val="TT"/>
      </w:pPr>
      <w:r>
        <w:br w:type="page"/>
      </w:r>
      <w:bookmarkStart w:id="14" w:name="tableOfContents"/>
      <w:bookmarkEnd w:id="14"/>
      <w:r>
        <w:lastRenderedPageBreak/>
        <w:t>Contents</w:t>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_Toc148349342 \h </w:instrText>
      </w:r>
      <w:r>
        <w:fldChar w:fldCharType="separate"/>
      </w:r>
      <w:r>
        <w:t>6</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Introduction</w:t>
      </w:r>
      <w:r>
        <w:tab/>
      </w:r>
      <w:r>
        <w:fldChar w:fldCharType="begin"/>
      </w:r>
      <w:r>
        <w:instrText xml:space="preserve"> PAGEREF _Toc148349343 \h </w:instrText>
      </w:r>
      <w:r>
        <w:fldChar w:fldCharType="separate"/>
      </w:r>
      <w:r>
        <w:t>7</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1</w:t>
      </w:r>
      <w:r>
        <w:rPr>
          <w:rFonts w:asciiTheme="minorHAnsi" w:eastAsiaTheme="minorEastAsia" w:hAnsiTheme="minorHAnsi" w:cstheme="minorBidi"/>
          <w:kern w:val="2"/>
          <w:sz w:val="21"/>
          <w:szCs w:val="22"/>
          <w:lang w:val="en-US" w:eastAsia="zh-CN"/>
          <w14:ligatures w14:val="standardContextual"/>
        </w:rPr>
        <w:tab/>
      </w:r>
      <w:r>
        <w:t>Scope</w:t>
      </w:r>
      <w:r>
        <w:tab/>
      </w:r>
      <w:r>
        <w:fldChar w:fldCharType="begin"/>
      </w:r>
      <w:r>
        <w:instrText xml:space="preserve"> PAGEREF _Toc148349344 \h </w:instrText>
      </w:r>
      <w:r>
        <w:fldChar w:fldCharType="separate"/>
      </w:r>
      <w:r>
        <w:t>8</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2</w:t>
      </w:r>
      <w:r>
        <w:rPr>
          <w:rFonts w:asciiTheme="minorHAnsi" w:eastAsiaTheme="minorEastAsia" w:hAnsiTheme="minorHAnsi" w:cstheme="minorBidi"/>
          <w:kern w:val="2"/>
          <w:sz w:val="21"/>
          <w:szCs w:val="22"/>
          <w:lang w:val="en-US" w:eastAsia="zh-CN"/>
          <w14:ligatures w14:val="standardContextual"/>
        </w:rPr>
        <w:tab/>
      </w:r>
      <w:r>
        <w:t>References</w:t>
      </w:r>
      <w:r>
        <w:tab/>
      </w:r>
      <w:r>
        <w:fldChar w:fldCharType="begin"/>
      </w:r>
      <w:r>
        <w:instrText xml:space="preserve"> PAGEREF _Toc148349345 \h </w:instrText>
      </w:r>
      <w:r>
        <w:fldChar w:fldCharType="separate"/>
      </w:r>
      <w:r>
        <w:t>8</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3</w:t>
      </w:r>
      <w:r>
        <w:rPr>
          <w:rFonts w:asciiTheme="minorHAnsi" w:eastAsiaTheme="minorEastAsia" w:hAnsiTheme="minorHAnsi" w:cstheme="minorBidi"/>
          <w:kern w:val="2"/>
          <w:sz w:val="21"/>
          <w:szCs w:val="22"/>
          <w:lang w:val="en-US" w:eastAsia="zh-CN"/>
          <w14:ligatures w14:val="standardContextual"/>
        </w:rPr>
        <w:tab/>
      </w:r>
      <w:r>
        <w:t>Definitions of terms, symbols and abbreviations</w:t>
      </w:r>
      <w:r>
        <w:tab/>
      </w:r>
      <w:r>
        <w:fldChar w:fldCharType="begin"/>
      </w:r>
      <w:r>
        <w:instrText xml:space="preserve"> PAGEREF _Toc148349346 \h </w:instrText>
      </w:r>
      <w:r>
        <w:fldChar w:fldCharType="separate"/>
      </w:r>
      <w:r>
        <w:t>8</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3.1</w:t>
      </w:r>
      <w:r>
        <w:rPr>
          <w:rFonts w:asciiTheme="minorHAnsi" w:eastAsiaTheme="minorEastAsia" w:hAnsiTheme="minorHAnsi" w:cstheme="minorBidi"/>
          <w:kern w:val="2"/>
          <w:sz w:val="21"/>
          <w:szCs w:val="22"/>
          <w:lang w:val="en-US" w:eastAsia="zh-CN"/>
          <w14:ligatures w14:val="standardContextual"/>
        </w:rPr>
        <w:tab/>
      </w:r>
      <w:r>
        <w:t>Terms</w:t>
      </w:r>
      <w:r>
        <w:tab/>
      </w:r>
      <w:r>
        <w:fldChar w:fldCharType="begin"/>
      </w:r>
      <w:r>
        <w:instrText xml:space="preserve"> PAGEREF _Toc148349347 \h </w:instrText>
      </w:r>
      <w:r>
        <w:fldChar w:fldCharType="separate"/>
      </w:r>
      <w:r>
        <w:t>8</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3.2</w:t>
      </w:r>
      <w:r>
        <w:rPr>
          <w:rFonts w:asciiTheme="minorHAnsi" w:eastAsiaTheme="minorEastAsia" w:hAnsiTheme="minorHAnsi" w:cstheme="minorBidi"/>
          <w:kern w:val="2"/>
          <w:sz w:val="21"/>
          <w:szCs w:val="22"/>
          <w:lang w:val="en-US" w:eastAsia="zh-CN"/>
          <w14:ligatures w14:val="standardContextual"/>
        </w:rPr>
        <w:tab/>
      </w:r>
      <w:r>
        <w:t>Symbols</w:t>
      </w:r>
      <w:r>
        <w:tab/>
      </w:r>
      <w:r>
        <w:fldChar w:fldCharType="begin"/>
      </w:r>
      <w:r>
        <w:instrText xml:space="preserve"> PAGEREF _Toc148349348 \h </w:instrText>
      </w:r>
      <w:r>
        <w:fldChar w:fldCharType="separate"/>
      </w:r>
      <w:r>
        <w:t>9</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3.3</w:t>
      </w:r>
      <w:r>
        <w:rPr>
          <w:rFonts w:asciiTheme="minorHAnsi" w:eastAsiaTheme="minorEastAsia" w:hAnsiTheme="minorHAnsi" w:cstheme="minorBidi"/>
          <w:kern w:val="2"/>
          <w:sz w:val="21"/>
          <w:szCs w:val="22"/>
          <w:lang w:val="en-US" w:eastAsia="zh-CN"/>
          <w14:ligatures w14:val="standardContextual"/>
        </w:rPr>
        <w:tab/>
      </w:r>
      <w:r>
        <w:t>Abbreviations</w:t>
      </w:r>
      <w:r>
        <w:tab/>
      </w:r>
      <w:r>
        <w:fldChar w:fldCharType="begin"/>
      </w:r>
      <w:r>
        <w:instrText xml:space="preserve"> PAGEREF _Toc148349349 \h </w:instrText>
      </w:r>
      <w:r>
        <w:fldChar w:fldCharType="separate"/>
      </w:r>
      <w:r>
        <w:t>9</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4</w:t>
      </w:r>
      <w:r>
        <w:rPr>
          <w:rFonts w:asciiTheme="minorHAnsi" w:eastAsiaTheme="minorEastAsia" w:hAnsiTheme="minorHAnsi" w:cstheme="minorBidi"/>
          <w:kern w:val="2"/>
          <w:sz w:val="21"/>
          <w:szCs w:val="22"/>
          <w:lang w:val="en-US" w:eastAsia="zh-CN"/>
          <w14:ligatures w14:val="standardContextual"/>
        </w:rPr>
        <w:tab/>
      </w:r>
      <w:r>
        <w:t>Overview</w:t>
      </w:r>
      <w:r>
        <w:tab/>
      </w:r>
      <w:r>
        <w:fldChar w:fldCharType="begin"/>
      </w:r>
      <w:r>
        <w:instrText xml:space="preserve"> PAGEREF _Toc148349350 \h </w:instrText>
      </w:r>
      <w:r>
        <w:fldChar w:fldCharType="separate"/>
      </w:r>
      <w:r>
        <w:t>9</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4.1</w:t>
      </w:r>
      <w:r>
        <w:rPr>
          <w:rFonts w:asciiTheme="minorHAnsi" w:eastAsiaTheme="minorEastAsia" w:hAnsiTheme="minorHAnsi" w:cstheme="minorBidi"/>
          <w:kern w:val="2"/>
          <w:sz w:val="21"/>
          <w:szCs w:val="22"/>
          <w:lang w:val="en-US" w:eastAsia="zh-CN"/>
          <w14:ligatures w14:val="standardContextual"/>
        </w:rPr>
        <w:tab/>
      </w:r>
      <w:r>
        <w:t>General</w:t>
      </w:r>
      <w:r>
        <w:tab/>
      </w:r>
      <w:r>
        <w:fldChar w:fldCharType="begin"/>
      </w:r>
      <w:r>
        <w:instrText xml:space="preserve"> PAGEREF _Toc148349351 \h </w:instrText>
      </w:r>
      <w:r>
        <w:fldChar w:fldCharType="separate"/>
      </w:r>
      <w:r>
        <w:t>9</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4.2</w:t>
      </w:r>
      <w:r>
        <w:rPr>
          <w:rFonts w:asciiTheme="minorHAnsi" w:eastAsiaTheme="minorEastAsia" w:hAnsiTheme="minorHAnsi" w:cstheme="minorBidi"/>
          <w:kern w:val="2"/>
          <w:sz w:val="21"/>
          <w:szCs w:val="22"/>
          <w:lang w:val="en-US" w:eastAsia="zh-CN"/>
          <w14:ligatures w14:val="standardContextual"/>
        </w:rPr>
        <w:tab/>
      </w:r>
      <w:r>
        <w:t>Business roles</w:t>
      </w:r>
      <w:r>
        <w:tab/>
      </w:r>
      <w:r>
        <w:fldChar w:fldCharType="begin"/>
      </w:r>
      <w:r>
        <w:instrText xml:space="preserve"> PAGEREF _Toc148349352 \h </w:instrText>
      </w:r>
      <w:r>
        <w:fldChar w:fldCharType="separate"/>
      </w:r>
      <w:r>
        <w:t>9</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rPr>
          <w:lang w:eastAsia="zh-CN"/>
        </w:rPr>
        <w:t>5</w:t>
      </w:r>
      <w:r>
        <w:rPr>
          <w:rFonts w:asciiTheme="minorHAnsi" w:eastAsiaTheme="minorEastAsia" w:hAnsiTheme="minorHAnsi" w:cstheme="minorBidi"/>
          <w:kern w:val="2"/>
          <w:sz w:val="21"/>
          <w:szCs w:val="22"/>
          <w:lang w:val="en-US" w:eastAsia="zh-CN"/>
          <w14:ligatures w14:val="standardContextual"/>
        </w:rPr>
        <w:tab/>
      </w:r>
      <w:r>
        <w:t>Charging scenarios and key issues</w:t>
      </w:r>
      <w:r>
        <w:tab/>
      </w:r>
      <w:r>
        <w:fldChar w:fldCharType="begin"/>
      </w:r>
      <w:r>
        <w:instrText xml:space="preserve"> PAGEREF _Toc148349353 \h </w:instrText>
      </w:r>
      <w:r>
        <w:fldChar w:fldCharType="separate"/>
      </w:r>
      <w:r>
        <w:t>10</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rPr>
          <w:lang w:eastAsia="zh-CN"/>
        </w:rPr>
        <w:t>5.1</w:t>
      </w:r>
      <w:r>
        <w:rPr>
          <w:rFonts w:asciiTheme="minorHAnsi" w:eastAsiaTheme="minorEastAsia" w:hAnsiTheme="minorHAnsi" w:cstheme="minorBidi"/>
          <w:kern w:val="2"/>
          <w:sz w:val="21"/>
          <w:szCs w:val="22"/>
          <w:lang w:val="en-US" w:eastAsia="zh-CN"/>
          <w14:ligatures w14:val="standardContextual"/>
        </w:rPr>
        <w:tab/>
      </w:r>
      <w:r>
        <w:rPr>
          <w:lang w:eastAsia="zh-CN"/>
        </w:rPr>
        <w:t>Scenario 1: 5GS charging for Ranging/Sidelink Positioning UE Discovery</w:t>
      </w:r>
      <w:r>
        <w:tab/>
      </w:r>
      <w:r>
        <w:fldChar w:fldCharType="begin"/>
      </w:r>
      <w:r>
        <w:instrText xml:space="preserve"> PAGEREF _Toc148349354 \h </w:instrText>
      </w:r>
      <w:r>
        <w:fldChar w:fldCharType="separate"/>
      </w:r>
      <w:r>
        <w:t>10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5.1.1</w:t>
      </w:r>
      <w:r>
        <w:rPr>
          <w:rFonts w:asciiTheme="minorHAnsi" w:eastAsiaTheme="minorEastAsia" w:hAnsiTheme="minorHAnsi" w:cstheme="minorBidi"/>
          <w:kern w:val="2"/>
          <w:sz w:val="21"/>
          <w:szCs w:val="22"/>
          <w:lang w:val="en-US" w:eastAsia="zh-CN"/>
          <w14:ligatures w14:val="standardContextual"/>
        </w:rPr>
        <w:tab/>
      </w:r>
      <w:r>
        <w:rPr>
          <w:lang w:eastAsia="zh-CN"/>
        </w:rPr>
        <w:t>General description and assumptions</w:t>
      </w:r>
      <w:r>
        <w:tab/>
      </w:r>
      <w:r>
        <w:fldChar w:fldCharType="begin"/>
      </w:r>
      <w:r>
        <w:instrText xml:space="preserve"> PAGEREF _Toc148349355 \h </w:instrText>
      </w:r>
      <w:r>
        <w:fldChar w:fldCharType="separate"/>
      </w:r>
      <w:r>
        <w:t>10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val="en-US" w:eastAsia="zh-CN"/>
        </w:rPr>
        <w:t>5.1.1.1</w:t>
      </w:r>
      <w:r>
        <w:rPr>
          <w:rFonts w:asciiTheme="minorHAnsi" w:eastAsiaTheme="minorEastAsia" w:hAnsiTheme="minorHAnsi" w:cstheme="minorBidi"/>
          <w:kern w:val="2"/>
          <w:sz w:val="21"/>
          <w:szCs w:val="22"/>
          <w:lang w:val="en-US" w:eastAsia="zh-CN"/>
          <w14:ligatures w14:val="standardContextual"/>
        </w:rPr>
        <w:tab/>
      </w:r>
      <w:r>
        <w:rPr>
          <w:lang w:val="en-US" w:eastAsia="zh-CN"/>
        </w:rPr>
        <w:t>Use Case #1.1: RSL-MNO charging RSL-SC based on usage</w:t>
      </w:r>
      <w:r>
        <w:tab/>
      </w:r>
      <w:r>
        <w:fldChar w:fldCharType="begin"/>
      </w:r>
      <w:r>
        <w:instrText xml:space="preserve"> PAGEREF _Toc148349356 \h </w:instrText>
      </w:r>
      <w:r>
        <w:fldChar w:fldCharType="separate"/>
      </w:r>
      <w:r>
        <w:t>10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5.1.2</w:t>
      </w:r>
      <w:r>
        <w:rPr>
          <w:rFonts w:asciiTheme="minorHAnsi" w:eastAsiaTheme="minorEastAsia" w:hAnsiTheme="minorHAnsi" w:cstheme="minorBidi"/>
          <w:kern w:val="2"/>
          <w:sz w:val="21"/>
          <w:szCs w:val="22"/>
          <w:lang w:val="en-US" w:eastAsia="zh-CN"/>
          <w14:ligatures w14:val="standardContextual"/>
        </w:rPr>
        <w:tab/>
      </w:r>
      <w:r>
        <w:rPr>
          <w:lang w:eastAsia="zh-CN"/>
        </w:rPr>
        <w:t>Potential charging requirements</w:t>
      </w:r>
      <w:r>
        <w:tab/>
      </w:r>
      <w:r>
        <w:fldChar w:fldCharType="begin"/>
      </w:r>
      <w:r>
        <w:instrText xml:space="preserve"> PAGEREF _Toc148349357 \h </w:instrText>
      </w:r>
      <w:r>
        <w:fldChar w:fldCharType="separate"/>
      </w:r>
      <w:r>
        <w:t>10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5.1.3</w:t>
      </w:r>
      <w:r>
        <w:rPr>
          <w:rFonts w:asciiTheme="minorHAnsi" w:eastAsiaTheme="minorEastAsia" w:hAnsiTheme="minorHAnsi" w:cstheme="minorBidi"/>
          <w:kern w:val="2"/>
          <w:sz w:val="21"/>
          <w:szCs w:val="22"/>
          <w:lang w:val="en-US" w:eastAsia="zh-CN"/>
          <w14:ligatures w14:val="standardContextual"/>
        </w:rPr>
        <w:tab/>
      </w:r>
      <w:r>
        <w:rPr>
          <w:lang w:eastAsia="zh-CN"/>
        </w:rPr>
        <w:t>Key issues</w:t>
      </w:r>
      <w:r>
        <w:tab/>
      </w:r>
      <w:r>
        <w:fldChar w:fldCharType="begin"/>
      </w:r>
      <w:r>
        <w:instrText xml:space="preserve"> PAGEREF _Toc148349358 \h </w:instrText>
      </w:r>
      <w:r>
        <w:fldChar w:fldCharType="separate"/>
      </w:r>
      <w:r>
        <w:t>11</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5.1.4</w:t>
      </w:r>
      <w:r>
        <w:rPr>
          <w:rFonts w:asciiTheme="minorHAnsi" w:eastAsiaTheme="minorEastAsia" w:hAnsiTheme="minorHAnsi" w:cstheme="minorBidi"/>
          <w:kern w:val="2"/>
          <w:sz w:val="21"/>
          <w:szCs w:val="22"/>
          <w:lang w:val="en-US" w:eastAsia="zh-CN"/>
          <w14:ligatures w14:val="standardContextual"/>
        </w:rPr>
        <w:tab/>
      </w:r>
      <w:r>
        <w:rPr>
          <w:lang w:eastAsia="zh-CN"/>
        </w:rPr>
        <w:t>Possible solutions</w:t>
      </w:r>
      <w:r>
        <w:tab/>
      </w:r>
      <w:r>
        <w:fldChar w:fldCharType="begin"/>
      </w:r>
      <w:r>
        <w:instrText xml:space="preserve"> PAGEREF _Toc148349359 \h </w:instrText>
      </w:r>
      <w:r>
        <w:fldChar w:fldCharType="separate"/>
      </w:r>
      <w:r>
        <w:t>11</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5.1.4.1</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#1.1: Charging Trigger Function (CTF) based solution for Ranging Sidelink Positioning UE Discovery charging</w:t>
      </w:r>
      <w:r>
        <w:tab/>
      </w:r>
      <w:r>
        <w:fldChar w:fldCharType="begin"/>
      </w:r>
      <w:r>
        <w:instrText xml:space="preserve"> PAGEREF _Toc148349360 \h </w:instrText>
      </w:r>
      <w:r>
        <w:fldChar w:fldCharType="separate"/>
      </w:r>
      <w:r>
        <w:t>11</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5.1.4.1</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_Toc148349361 \h </w:instrText>
      </w:r>
      <w:r>
        <w:fldChar w:fldCharType="separate"/>
      </w:r>
      <w:r>
        <w:t>11</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5.1.4.1.2</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_Toc148349362 \h </w:instrText>
      </w:r>
      <w:r>
        <w:fldChar w:fldCharType="separate"/>
      </w:r>
      <w:r>
        <w:t>12</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5.1.4.1.3</w:t>
      </w:r>
      <w:r>
        <w:rPr>
          <w:rFonts w:asciiTheme="minorHAnsi" w:eastAsiaTheme="minorEastAsia" w:hAnsiTheme="minorHAnsi" w:cstheme="minorBidi"/>
          <w:kern w:val="2"/>
          <w:sz w:val="21"/>
          <w:szCs w:val="22"/>
          <w:lang w:val="en-US" w:eastAsia="zh-CN"/>
          <w14:ligatures w14:val="standardContextual"/>
        </w:rPr>
        <w:tab/>
      </w:r>
      <w:r>
        <w:rPr>
          <w:lang w:val="en-US" w:eastAsia="zh-CN"/>
        </w:rPr>
        <w:t>Charging procedures for Ranging/SL Positioning UE discovery with 5G ProSe capable UE</w:t>
      </w:r>
      <w:r>
        <w:tab/>
      </w:r>
      <w:r>
        <w:fldChar w:fldCharType="begin"/>
      </w:r>
      <w:r>
        <w:instrText xml:space="preserve"> PAGEREF _Toc148349363 \h </w:instrText>
      </w:r>
      <w:r>
        <w:fldChar w:fldCharType="separate"/>
      </w:r>
      <w:r>
        <w:t>13</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5.1.4.1.4</w:t>
      </w:r>
      <w:r>
        <w:rPr>
          <w:rFonts w:asciiTheme="minorHAnsi" w:eastAsiaTheme="minorEastAsia" w:hAnsiTheme="minorHAnsi" w:cstheme="minorBidi"/>
          <w:kern w:val="2"/>
          <w:sz w:val="21"/>
          <w:szCs w:val="22"/>
          <w:lang w:val="en-US" w:eastAsia="zh-CN"/>
          <w14:ligatures w14:val="standardContextual"/>
        </w:rPr>
        <w:tab/>
      </w:r>
      <w:r>
        <w:rPr>
          <w:lang w:val="en-US" w:eastAsia="zh-CN"/>
        </w:rPr>
        <w:t>Charging procedures for Ranging/SL Positioning UE discovery with V2X capable UE</w:t>
      </w:r>
      <w:r>
        <w:tab/>
      </w:r>
      <w:r>
        <w:fldChar w:fldCharType="begin"/>
      </w:r>
      <w:r>
        <w:instrText xml:space="preserve"> PAGEREF _Toc148349364 \h </w:instrText>
      </w:r>
      <w:r>
        <w:fldChar w:fldCharType="separate"/>
      </w:r>
      <w:r>
        <w:t>14</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5.1.5</w:t>
      </w:r>
      <w:r>
        <w:rPr>
          <w:rFonts w:asciiTheme="minorHAnsi" w:eastAsiaTheme="minorEastAsia" w:hAnsiTheme="minorHAnsi" w:cstheme="minorBidi"/>
          <w:kern w:val="2"/>
          <w:sz w:val="21"/>
          <w:szCs w:val="22"/>
          <w:lang w:val="en-US" w:eastAsia="zh-CN"/>
          <w14:ligatures w14:val="standardContextual"/>
        </w:rPr>
        <w:tab/>
      </w:r>
      <w:r>
        <w:rPr>
          <w:lang w:eastAsia="zh-CN"/>
        </w:rPr>
        <w:t>Evaluation</w:t>
      </w:r>
      <w:r>
        <w:tab/>
      </w:r>
      <w:r>
        <w:fldChar w:fldCharType="begin"/>
      </w:r>
      <w:r>
        <w:instrText xml:space="preserve"> PAGEREF _Toc148349365 \h </w:instrText>
      </w:r>
      <w:r>
        <w:fldChar w:fldCharType="separate"/>
      </w:r>
      <w:r>
        <w:t>15</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5.1.6</w:t>
      </w:r>
      <w:r>
        <w:rPr>
          <w:rFonts w:asciiTheme="minorHAnsi" w:eastAsiaTheme="minorEastAsia" w:hAnsiTheme="minorHAnsi" w:cstheme="minorBidi"/>
          <w:kern w:val="2"/>
          <w:sz w:val="21"/>
          <w:szCs w:val="22"/>
          <w:lang w:val="en-US" w:eastAsia="zh-CN"/>
          <w14:ligatures w14:val="standardContextual"/>
        </w:rPr>
        <w:tab/>
      </w:r>
      <w:r>
        <w:rPr>
          <w:lang w:eastAsia="zh-CN"/>
        </w:rPr>
        <w:t>Conclusion</w:t>
      </w:r>
      <w:r>
        <w:tab/>
      </w:r>
      <w:r>
        <w:fldChar w:fldCharType="begin"/>
      </w:r>
      <w:r>
        <w:instrText xml:space="preserve"> PAGEREF _Toc148349366 \h </w:instrText>
      </w:r>
      <w:r>
        <w:fldChar w:fldCharType="separate"/>
      </w:r>
      <w:r>
        <w:t>15</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rPr>
          <w:lang w:eastAsia="zh-CN"/>
        </w:rPr>
        <w:t>5.2</w:t>
      </w:r>
      <w:r>
        <w:rPr>
          <w:rFonts w:asciiTheme="minorHAnsi" w:eastAsiaTheme="minorEastAsia" w:hAnsiTheme="minorHAnsi" w:cstheme="minorBidi"/>
          <w:kern w:val="2"/>
          <w:sz w:val="21"/>
          <w:szCs w:val="22"/>
          <w:lang w:val="en-US" w:eastAsia="zh-CN"/>
          <w14:ligatures w14:val="standardContextual"/>
        </w:rPr>
        <w:tab/>
      </w:r>
      <w:r>
        <w:rPr>
          <w:lang w:eastAsia="zh-CN"/>
        </w:rPr>
        <w:t>Scenario 2: 5GS charging for UE positioning assisted by Sidelink Positioning and involving 5GC</w:t>
      </w:r>
      <w:r>
        <w:tab/>
      </w:r>
      <w:r>
        <w:fldChar w:fldCharType="begin"/>
      </w:r>
      <w:r>
        <w:instrText xml:space="preserve"> PAGEREF _Toc148349367 \h </w:instrText>
      </w:r>
      <w:r>
        <w:fldChar w:fldCharType="separate"/>
      </w:r>
      <w:r>
        <w:t>15</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5.2.1</w:t>
      </w:r>
      <w:r>
        <w:rPr>
          <w:rFonts w:asciiTheme="minorHAnsi" w:eastAsiaTheme="minorEastAsia" w:hAnsiTheme="minorHAnsi" w:cstheme="minorBidi"/>
          <w:kern w:val="2"/>
          <w:sz w:val="21"/>
          <w:szCs w:val="22"/>
          <w:lang w:val="en-US" w:eastAsia="zh-CN"/>
          <w14:ligatures w14:val="standardContextual"/>
        </w:rPr>
        <w:tab/>
      </w:r>
      <w:r>
        <w:rPr>
          <w:lang w:eastAsia="zh-CN"/>
        </w:rPr>
        <w:t>General description and assumptions</w:t>
      </w:r>
      <w:r>
        <w:tab/>
      </w:r>
      <w:r>
        <w:fldChar w:fldCharType="begin"/>
      </w:r>
      <w:r>
        <w:instrText xml:space="preserve"> PAGEREF _Toc148349368 \h </w:instrText>
      </w:r>
      <w:r>
        <w:fldChar w:fldCharType="separate"/>
      </w:r>
      <w:r>
        <w:t>15</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eastAsia="zh-CN"/>
        </w:rPr>
        <w:t>5.2.1.1</w:t>
      </w:r>
      <w:r>
        <w:rPr>
          <w:rFonts w:asciiTheme="minorHAnsi" w:eastAsiaTheme="minorEastAsia" w:hAnsiTheme="minorHAnsi" w:cstheme="minorBidi"/>
          <w:kern w:val="2"/>
          <w:sz w:val="21"/>
          <w:szCs w:val="22"/>
          <w:lang w:val="en-US" w:eastAsia="zh-CN"/>
          <w14:ligatures w14:val="standardContextual"/>
        </w:rPr>
        <w:tab/>
      </w:r>
      <w:r>
        <w:rPr>
          <w:lang w:eastAsia="zh-CN"/>
        </w:rPr>
        <w:t xml:space="preserve"> Use Case #2.1: RSL-SC charged by RSL-MNO based on usage</w:t>
      </w:r>
      <w:r>
        <w:tab/>
      </w:r>
      <w:r>
        <w:fldChar w:fldCharType="begin"/>
      </w:r>
      <w:r>
        <w:instrText xml:space="preserve"> PAGEREF _Toc148349369 \h </w:instrText>
      </w:r>
      <w:r>
        <w:fldChar w:fldCharType="separate"/>
      </w:r>
      <w:r>
        <w:t>15</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eastAsia="zh-CN"/>
        </w:rPr>
        <w:t>5.2.1.2</w:t>
      </w:r>
      <w:r>
        <w:rPr>
          <w:rFonts w:asciiTheme="minorHAnsi" w:eastAsiaTheme="minorEastAsia" w:hAnsiTheme="minorHAnsi" w:cstheme="minorBidi"/>
          <w:kern w:val="2"/>
          <w:sz w:val="21"/>
          <w:szCs w:val="22"/>
          <w:lang w:val="en-US" w:eastAsia="zh-CN"/>
          <w14:ligatures w14:val="standardContextual"/>
        </w:rPr>
        <w:tab/>
      </w:r>
      <w:r>
        <w:rPr>
          <w:lang w:eastAsia="zh-CN"/>
        </w:rPr>
        <w:t xml:space="preserve"> Use Case #2.2: RSL-MNO charged by RSL-SP based on usage</w:t>
      </w:r>
      <w:r>
        <w:tab/>
      </w:r>
      <w:r>
        <w:fldChar w:fldCharType="begin"/>
      </w:r>
      <w:r>
        <w:instrText xml:space="preserve"> PAGEREF _Toc148349370 \h </w:instrText>
      </w:r>
      <w:r>
        <w:fldChar w:fldCharType="separate"/>
      </w:r>
      <w:r>
        <w:t>15</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5.2.2</w:t>
      </w:r>
      <w:r>
        <w:rPr>
          <w:rFonts w:asciiTheme="minorHAnsi" w:eastAsiaTheme="minorEastAsia" w:hAnsiTheme="minorHAnsi" w:cstheme="minorBidi"/>
          <w:kern w:val="2"/>
          <w:sz w:val="21"/>
          <w:szCs w:val="22"/>
          <w:lang w:val="en-US" w:eastAsia="zh-CN"/>
          <w14:ligatures w14:val="standardContextual"/>
        </w:rPr>
        <w:tab/>
      </w:r>
      <w:r>
        <w:rPr>
          <w:lang w:eastAsia="zh-CN"/>
        </w:rPr>
        <w:t>Potential charging requirements</w:t>
      </w:r>
      <w:r>
        <w:tab/>
      </w:r>
      <w:r>
        <w:fldChar w:fldCharType="begin"/>
      </w:r>
      <w:r>
        <w:instrText xml:space="preserve"> PAGEREF _Toc148349371 \h </w:instrText>
      </w:r>
      <w:r>
        <w:fldChar w:fldCharType="separate"/>
      </w:r>
      <w:r>
        <w:t>15</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5.2.3</w:t>
      </w:r>
      <w:r>
        <w:rPr>
          <w:rFonts w:asciiTheme="minorHAnsi" w:eastAsiaTheme="minorEastAsia" w:hAnsiTheme="minorHAnsi" w:cstheme="minorBidi"/>
          <w:kern w:val="2"/>
          <w:sz w:val="21"/>
          <w:szCs w:val="22"/>
          <w:lang w:val="en-US" w:eastAsia="zh-CN"/>
          <w14:ligatures w14:val="standardContextual"/>
        </w:rPr>
        <w:tab/>
      </w:r>
      <w:r>
        <w:rPr>
          <w:lang w:eastAsia="zh-CN"/>
        </w:rPr>
        <w:t>Key issues</w:t>
      </w:r>
      <w:r>
        <w:tab/>
      </w:r>
      <w:r>
        <w:fldChar w:fldCharType="begin"/>
      </w:r>
      <w:r>
        <w:instrText xml:space="preserve"> PAGEREF _Toc148349372 \h </w:instrText>
      </w:r>
      <w:r>
        <w:fldChar w:fldCharType="separate"/>
      </w:r>
      <w:r>
        <w:t>16</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5.2.4</w:t>
      </w:r>
      <w:r>
        <w:rPr>
          <w:rFonts w:asciiTheme="minorHAnsi" w:eastAsiaTheme="minorEastAsia" w:hAnsiTheme="minorHAnsi" w:cstheme="minorBidi"/>
          <w:kern w:val="2"/>
          <w:sz w:val="21"/>
          <w:szCs w:val="22"/>
          <w:lang w:val="en-US" w:eastAsia="zh-CN"/>
          <w14:ligatures w14:val="standardContextual"/>
        </w:rPr>
        <w:tab/>
      </w:r>
      <w:r>
        <w:rPr>
          <w:lang w:eastAsia="zh-CN"/>
        </w:rPr>
        <w:t>Possible solutions</w:t>
      </w:r>
      <w:r>
        <w:tab/>
      </w:r>
      <w:r>
        <w:fldChar w:fldCharType="begin"/>
      </w:r>
      <w:r>
        <w:instrText xml:space="preserve"> PAGEREF _Toc148349373 \h </w:instrText>
      </w:r>
      <w:r>
        <w:fldChar w:fldCharType="separate"/>
      </w:r>
      <w:r>
        <w:t>16</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5.2.4.1</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 2.1: GMLC Charging Trigger Function (CTF) based solution for mobile originated UE positioning assisted by Sidelink Positioning and involving 5GC charging – PEC</w:t>
      </w:r>
      <w:r>
        <w:tab/>
      </w:r>
      <w:r>
        <w:fldChar w:fldCharType="begin"/>
      </w:r>
      <w:r>
        <w:instrText xml:space="preserve"> PAGEREF _Toc148349374 \h </w:instrText>
      </w:r>
      <w:r>
        <w:fldChar w:fldCharType="separate"/>
      </w:r>
      <w:r>
        <w:t>16</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5.2.4.1</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_Toc148349375 \h </w:instrText>
      </w:r>
      <w:r>
        <w:fldChar w:fldCharType="separate"/>
      </w:r>
      <w:r>
        <w:t>16</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5.2.4.1.2</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_Toc148349376 \h </w:instrText>
      </w:r>
      <w:r>
        <w:fldChar w:fldCharType="separate"/>
      </w:r>
      <w:r>
        <w:t>17</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5.2.4.1.3</w:t>
      </w:r>
      <w:r>
        <w:rPr>
          <w:rFonts w:asciiTheme="minorHAnsi" w:eastAsiaTheme="minorEastAsia" w:hAnsiTheme="minorHAnsi" w:cstheme="minorBidi"/>
          <w:kern w:val="2"/>
          <w:sz w:val="21"/>
          <w:szCs w:val="22"/>
          <w:lang w:val="en-US" w:eastAsia="zh-CN"/>
          <w14:ligatures w14:val="standardContextual"/>
        </w:rPr>
        <w:tab/>
      </w:r>
      <w:r>
        <w:rPr>
          <w:lang w:val="en-US" w:eastAsia="zh-CN"/>
        </w:rPr>
        <w:t>Charging procedures for mobile originated UE positioning assisted by Sidelink Positioning and involving 5GC</w:t>
      </w:r>
      <w:r>
        <w:tab/>
      </w:r>
      <w:r>
        <w:fldChar w:fldCharType="begin"/>
      </w:r>
      <w:r>
        <w:instrText xml:space="preserve"> PAGEREF _Toc148349377 \h </w:instrText>
      </w:r>
      <w:r>
        <w:fldChar w:fldCharType="separate"/>
      </w:r>
      <w:r>
        <w:t>17</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5.2.4.2</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2.2: GMLC Charging Trigger Function (CTF) based solution for mobile terminated UE positioning assisted by Sidelink Positioning and involving 5GC charging - PEC</w:t>
      </w:r>
      <w:r>
        <w:tab/>
      </w:r>
      <w:r>
        <w:fldChar w:fldCharType="begin"/>
      </w:r>
      <w:r>
        <w:instrText xml:space="preserve"> PAGEREF _Toc148349378 \h </w:instrText>
      </w:r>
      <w:r>
        <w:fldChar w:fldCharType="separate"/>
      </w:r>
      <w:r>
        <w:t>18</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5.2.4.2</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_Toc148349379 \h </w:instrText>
      </w:r>
      <w:r>
        <w:fldChar w:fldCharType="separate"/>
      </w:r>
      <w:r>
        <w:t>18</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5.2.4.2.2</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_Toc148349380 \h </w:instrText>
      </w:r>
      <w:r>
        <w:fldChar w:fldCharType="separate"/>
      </w:r>
      <w:r>
        <w:t>19</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5.2.4.2.3</w:t>
      </w:r>
      <w:r>
        <w:rPr>
          <w:rFonts w:asciiTheme="minorHAnsi" w:eastAsiaTheme="minorEastAsia" w:hAnsiTheme="minorHAnsi" w:cstheme="minorBidi"/>
          <w:kern w:val="2"/>
          <w:sz w:val="21"/>
          <w:szCs w:val="22"/>
          <w:lang w:val="en-US" w:eastAsia="zh-CN"/>
          <w14:ligatures w14:val="standardContextual"/>
        </w:rPr>
        <w:tab/>
      </w:r>
      <w:r>
        <w:rPr>
          <w:lang w:val="en-US" w:eastAsia="zh-CN"/>
        </w:rPr>
        <w:t>Charging procedures for mobile terminated UE positioning assisted by Sidelink Positioning and involving 5GC</w:t>
      </w:r>
      <w:r>
        <w:tab/>
      </w:r>
      <w:r>
        <w:fldChar w:fldCharType="begin"/>
      </w:r>
      <w:r>
        <w:instrText xml:space="preserve"> PAGEREF _Toc148349381 \h </w:instrText>
      </w:r>
      <w:r>
        <w:fldChar w:fldCharType="separate"/>
      </w:r>
      <w:r>
        <w:t>20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5.2.5</w:t>
      </w:r>
      <w:r>
        <w:rPr>
          <w:rFonts w:asciiTheme="minorHAnsi" w:eastAsiaTheme="minorEastAsia" w:hAnsiTheme="minorHAnsi" w:cstheme="minorBidi"/>
          <w:kern w:val="2"/>
          <w:sz w:val="21"/>
          <w:szCs w:val="22"/>
          <w:lang w:val="en-US" w:eastAsia="zh-CN"/>
          <w14:ligatures w14:val="standardContextual"/>
        </w:rPr>
        <w:tab/>
      </w:r>
      <w:r>
        <w:rPr>
          <w:lang w:eastAsia="zh-CN"/>
        </w:rPr>
        <w:t>Evaluation</w:t>
      </w:r>
      <w:r>
        <w:tab/>
      </w:r>
      <w:r>
        <w:fldChar w:fldCharType="begin"/>
      </w:r>
      <w:r>
        <w:instrText xml:space="preserve"> PAGEREF _Toc148349382 \h </w:instrText>
      </w:r>
      <w:r>
        <w:fldChar w:fldCharType="separate"/>
      </w:r>
      <w:r>
        <w:t>20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5.2.6</w:t>
      </w:r>
      <w:r>
        <w:rPr>
          <w:rFonts w:asciiTheme="minorHAnsi" w:eastAsiaTheme="minorEastAsia" w:hAnsiTheme="minorHAnsi" w:cstheme="minorBidi"/>
          <w:kern w:val="2"/>
          <w:sz w:val="21"/>
          <w:szCs w:val="22"/>
          <w:lang w:val="en-US" w:eastAsia="zh-CN"/>
          <w14:ligatures w14:val="standardContextual"/>
        </w:rPr>
        <w:tab/>
      </w:r>
      <w:r>
        <w:rPr>
          <w:lang w:eastAsia="zh-CN"/>
        </w:rPr>
        <w:t>Conclusion</w:t>
      </w:r>
      <w:r>
        <w:tab/>
      </w:r>
      <w:r>
        <w:fldChar w:fldCharType="begin"/>
      </w:r>
      <w:r>
        <w:instrText xml:space="preserve"> PAGEREF _Toc148349383 \h </w:instrText>
      </w:r>
      <w:r>
        <w:fldChar w:fldCharType="separate"/>
      </w:r>
      <w:r>
        <w:t>20</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t>5.3</w:t>
      </w:r>
      <w:r>
        <w:rPr>
          <w:rFonts w:asciiTheme="minorHAnsi" w:eastAsiaTheme="minorEastAsia" w:hAnsiTheme="minorHAnsi" w:cstheme="minorBidi"/>
          <w:kern w:val="2"/>
          <w:sz w:val="21"/>
          <w:szCs w:val="22"/>
          <w:lang w:val="en-US" w:eastAsia="zh-CN"/>
          <w14:ligatures w14:val="standardContextual"/>
        </w:rPr>
        <w:tab/>
      </w:r>
      <w:r>
        <w:t>Scenario 3: 5GS charging for UE only Sidelink Positioning for Target UE using Located UE</w:t>
      </w:r>
      <w:r>
        <w:tab/>
      </w:r>
      <w:r>
        <w:fldChar w:fldCharType="begin"/>
      </w:r>
      <w:r>
        <w:instrText xml:space="preserve"> PAGEREF _Toc148349384 \h </w:instrText>
      </w:r>
      <w:r>
        <w:fldChar w:fldCharType="separate"/>
      </w:r>
      <w:r>
        <w:t>20</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t>5.3.1</w:t>
      </w:r>
      <w:r>
        <w:rPr>
          <w:rFonts w:asciiTheme="minorHAnsi" w:eastAsiaTheme="minorEastAsia" w:hAnsiTheme="minorHAnsi" w:cstheme="minorBidi"/>
          <w:kern w:val="2"/>
          <w:sz w:val="21"/>
          <w:szCs w:val="22"/>
          <w:lang w:val="en-US" w:eastAsia="zh-CN"/>
          <w14:ligatures w14:val="standardContextual"/>
        </w:rPr>
        <w:tab/>
      </w:r>
      <w:r>
        <w:t>General description and assumptions</w:t>
      </w:r>
      <w:r>
        <w:tab/>
      </w:r>
      <w:r>
        <w:fldChar w:fldCharType="begin"/>
      </w:r>
      <w:r>
        <w:instrText xml:space="preserve"> PAGEREF _Toc148349385 \h </w:instrText>
      </w:r>
      <w:r>
        <w:fldChar w:fldCharType="separate"/>
      </w:r>
      <w:r>
        <w:t>20</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color w:val="000000"/>
          <w:lang w:val="en-US" w:eastAsia="zh-CN"/>
        </w:rPr>
        <w:t>5.3.1.1</w:t>
      </w:r>
      <w:r>
        <w:rPr>
          <w:rFonts w:asciiTheme="minorHAnsi" w:eastAsiaTheme="minorEastAsia" w:hAnsiTheme="minorHAnsi" w:cstheme="minorBidi"/>
          <w:kern w:val="2"/>
          <w:sz w:val="21"/>
          <w:szCs w:val="22"/>
          <w:lang w:val="en-US" w:eastAsia="zh-CN"/>
          <w14:ligatures w14:val="standardContextual"/>
        </w:rPr>
        <w:tab/>
      </w:r>
      <w:r>
        <w:rPr>
          <w:color w:val="000000"/>
          <w:lang w:val="en-US" w:eastAsia="zh-CN"/>
        </w:rPr>
        <w:t xml:space="preserve">Use Case </w:t>
      </w:r>
      <w:r>
        <w:rPr>
          <w:color w:val="000000"/>
        </w:rPr>
        <w:t>#</w:t>
      </w:r>
      <w:r>
        <w:rPr>
          <w:color w:val="000000"/>
          <w:lang w:val="en-US" w:eastAsia="zh-CN"/>
        </w:rPr>
        <w:t>3.1: RSL-</w:t>
      </w:r>
      <w:r>
        <w:t>MNO charging subscriber</w:t>
      </w:r>
      <w:r>
        <w:rPr>
          <w:lang w:eastAsia="zh-CN"/>
        </w:rPr>
        <w:t xml:space="preserve"> based on usage</w:t>
      </w:r>
      <w:r>
        <w:tab/>
      </w:r>
      <w:r>
        <w:fldChar w:fldCharType="begin"/>
      </w:r>
      <w:r>
        <w:instrText xml:space="preserve"> PAGEREF _Toc148349386 \h </w:instrText>
      </w:r>
      <w:r>
        <w:fldChar w:fldCharType="separate"/>
      </w:r>
      <w:r>
        <w:t>21</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color w:val="000000"/>
          <w:lang w:val="en-US" w:eastAsia="zh-CN"/>
        </w:rPr>
        <w:t>5.3.1.2</w:t>
      </w:r>
      <w:r>
        <w:rPr>
          <w:rFonts w:asciiTheme="minorHAnsi" w:eastAsiaTheme="minorEastAsia" w:hAnsiTheme="minorHAnsi" w:cstheme="minorBidi"/>
          <w:kern w:val="2"/>
          <w:sz w:val="21"/>
          <w:szCs w:val="22"/>
          <w:lang w:val="en-US" w:eastAsia="zh-CN"/>
          <w14:ligatures w14:val="standardContextual"/>
        </w:rPr>
        <w:tab/>
      </w:r>
      <w:r>
        <w:rPr>
          <w:color w:val="000000"/>
          <w:lang w:val="en-US" w:eastAsia="zh-CN"/>
        </w:rPr>
        <w:t xml:space="preserve">Use Case </w:t>
      </w:r>
      <w:r>
        <w:rPr>
          <w:color w:val="000000"/>
        </w:rPr>
        <w:t>#</w:t>
      </w:r>
      <w:r>
        <w:rPr>
          <w:color w:val="000000"/>
          <w:lang w:val="en-US" w:eastAsia="zh-CN"/>
        </w:rPr>
        <w:t>3.2: RSL-</w:t>
      </w:r>
      <w:r>
        <w:rPr>
          <w:lang w:eastAsia="zh-CN"/>
        </w:rPr>
        <w:t xml:space="preserve">MNO </w:t>
      </w:r>
      <w:r>
        <w:t>charg</w:t>
      </w:r>
      <w:r>
        <w:rPr>
          <w:lang w:eastAsia="zh-CN"/>
        </w:rPr>
        <w:t>ed by RSL-SP based on usage</w:t>
      </w:r>
      <w:r>
        <w:tab/>
      </w:r>
      <w:r>
        <w:fldChar w:fldCharType="begin"/>
      </w:r>
      <w:r>
        <w:instrText xml:space="preserve"> PAGEREF _Toc148349387 \h </w:instrText>
      </w:r>
      <w:r>
        <w:fldChar w:fldCharType="separate"/>
      </w:r>
      <w:r>
        <w:t>21</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t>5.3.2</w:t>
      </w:r>
      <w:r>
        <w:rPr>
          <w:rFonts w:asciiTheme="minorHAnsi" w:eastAsiaTheme="minorEastAsia" w:hAnsiTheme="minorHAnsi" w:cstheme="minorBidi"/>
          <w:kern w:val="2"/>
          <w:sz w:val="21"/>
          <w:szCs w:val="22"/>
          <w:lang w:val="en-US" w:eastAsia="zh-CN"/>
          <w14:ligatures w14:val="standardContextual"/>
        </w:rPr>
        <w:tab/>
      </w:r>
      <w:r>
        <w:t>Potential charging requirements</w:t>
      </w:r>
      <w:r>
        <w:tab/>
      </w:r>
      <w:r>
        <w:fldChar w:fldCharType="begin"/>
      </w:r>
      <w:r>
        <w:instrText xml:space="preserve"> PAGEREF _Toc148349388 \h </w:instrText>
      </w:r>
      <w:r>
        <w:fldChar w:fldCharType="separate"/>
      </w:r>
      <w:r>
        <w:t>21</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t>5.3.3</w:t>
      </w:r>
      <w:r>
        <w:rPr>
          <w:rFonts w:asciiTheme="minorHAnsi" w:eastAsiaTheme="minorEastAsia" w:hAnsiTheme="minorHAnsi" w:cstheme="minorBidi"/>
          <w:kern w:val="2"/>
          <w:sz w:val="21"/>
          <w:szCs w:val="22"/>
          <w:lang w:val="en-US" w:eastAsia="zh-CN"/>
          <w14:ligatures w14:val="standardContextual"/>
        </w:rPr>
        <w:tab/>
      </w:r>
      <w:r>
        <w:t>Key issues</w:t>
      </w:r>
      <w:r>
        <w:tab/>
      </w:r>
      <w:r>
        <w:fldChar w:fldCharType="begin"/>
      </w:r>
      <w:r>
        <w:instrText xml:space="preserve"> PAGEREF _Toc148349389 \h </w:instrText>
      </w:r>
      <w:r>
        <w:fldChar w:fldCharType="separate"/>
      </w:r>
      <w:r>
        <w:t>21</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t>5.3.3.1</w:t>
      </w:r>
      <w:r>
        <w:rPr>
          <w:rFonts w:asciiTheme="minorHAnsi" w:eastAsiaTheme="minorEastAsia" w:hAnsiTheme="minorHAnsi" w:cstheme="minorBidi"/>
          <w:kern w:val="2"/>
          <w:sz w:val="21"/>
          <w:szCs w:val="22"/>
          <w:lang w:val="en-US" w:eastAsia="zh-CN"/>
          <w14:ligatures w14:val="standardContextual"/>
        </w:rPr>
        <w:tab/>
      </w:r>
      <w:r>
        <w:t>Key issue #</w:t>
      </w:r>
      <w:r>
        <w:rPr>
          <w:lang w:eastAsia="zh-CN"/>
        </w:rPr>
        <w:t>1</w:t>
      </w:r>
      <w:r>
        <w:t>.1:</w:t>
      </w:r>
      <w:r>
        <w:rPr>
          <w:lang w:eastAsia="zh-CN"/>
        </w:rPr>
        <w:t xml:space="preserve"> Converged charging for </w:t>
      </w:r>
      <w:r>
        <w:t>UE only Sidelink Positioning for Target UE using Located UE</w:t>
      </w:r>
      <w:r>
        <w:tab/>
      </w:r>
      <w:r>
        <w:fldChar w:fldCharType="begin"/>
      </w:r>
      <w:r>
        <w:instrText xml:space="preserve"> PAGEREF _Toc148349390 \h </w:instrText>
      </w:r>
      <w:r>
        <w:fldChar w:fldCharType="separate"/>
      </w:r>
      <w:r>
        <w:t>21</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lastRenderedPageBreak/>
        <w:t>5.3.4</w:t>
      </w:r>
      <w:r>
        <w:rPr>
          <w:rFonts w:asciiTheme="minorHAnsi" w:eastAsiaTheme="minorEastAsia" w:hAnsiTheme="minorHAnsi" w:cstheme="minorBidi"/>
          <w:kern w:val="2"/>
          <w:sz w:val="21"/>
          <w:szCs w:val="22"/>
          <w:lang w:val="en-US" w:eastAsia="zh-CN"/>
          <w14:ligatures w14:val="standardContextual"/>
        </w:rPr>
        <w:tab/>
      </w:r>
      <w:r>
        <w:rPr>
          <w:lang w:eastAsia="zh-CN"/>
        </w:rPr>
        <w:t>Possible solutions</w:t>
      </w:r>
      <w:r>
        <w:tab/>
      </w:r>
      <w:r>
        <w:fldChar w:fldCharType="begin"/>
      </w:r>
      <w:r>
        <w:instrText xml:space="preserve"> PAGEREF _Toc148349391 \h </w:instrText>
      </w:r>
      <w:r>
        <w:fldChar w:fldCharType="separate"/>
      </w:r>
      <w:r>
        <w:t>22</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.3.4.</w:t>
      </w:r>
      <w:r>
        <w:rPr>
          <w:lang w:val="en-US" w:eastAsia="zh-CN"/>
        </w:rPr>
        <w:t>1</w:t>
      </w:r>
      <w:r>
        <w:rPr>
          <w:rFonts w:asciiTheme="minorHAnsi" w:eastAsiaTheme="minorEastAsia" w:hAnsiTheme="minorHAnsi" w:cstheme="minorBidi"/>
          <w:kern w:val="2"/>
          <w:sz w:val="21"/>
          <w:szCs w:val="22"/>
          <w:lang w:val="en-US" w:eastAsia="zh-CN"/>
          <w14:ligatures w14:val="standardContextual"/>
        </w:rPr>
        <w:tab/>
      </w:r>
      <w:r>
        <w:rPr>
          <w:lang w:val="en-US"/>
        </w:rPr>
        <w:t>Solution #</w:t>
      </w:r>
      <w:r>
        <w:rPr>
          <w:lang w:val="en-US" w:eastAsia="zh-CN"/>
        </w:rPr>
        <w:t>1.1</w:t>
      </w:r>
      <w:r>
        <w:rPr>
          <w:lang w:val="en-US"/>
        </w:rPr>
        <w:t xml:space="preserve">: Charging for </w:t>
      </w:r>
      <w:r>
        <w:rPr>
          <w:lang w:val="en-US" w:eastAsia="ko"/>
        </w:rPr>
        <w:t>UE-only Operation for SL Positioning using Located UE</w:t>
      </w:r>
      <w:r>
        <w:tab/>
      </w:r>
      <w:r>
        <w:fldChar w:fldCharType="begin"/>
      </w:r>
      <w:r>
        <w:instrText xml:space="preserve"> PAGEREF _Toc148349392 \h </w:instrText>
      </w:r>
      <w:r>
        <w:fldChar w:fldCharType="separate"/>
      </w:r>
      <w:r>
        <w:t>22</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5.3.4.1</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_Toc148349393 \h </w:instrText>
      </w:r>
      <w:r>
        <w:fldChar w:fldCharType="separate"/>
      </w:r>
      <w:r>
        <w:t>22</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5.3.4.1.2</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_Toc148349394 \h </w:instrText>
      </w:r>
      <w:r>
        <w:fldChar w:fldCharType="separate"/>
      </w:r>
      <w:r>
        <w:t>22</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5.3.4.1.3</w:t>
      </w:r>
      <w:r>
        <w:rPr>
          <w:rFonts w:asciiTheme="minorHAnsi" w:eastAsiaTheme="minorEastAsia" w:hAnsiTheme="minorHAnsi" w:cstheme="minorBidi"/>
          <w:kern w:val="2"/>
          <w:sz w:val="21"/>
          <w:szCs w:val="22"/>
          <w:lang w:val="en-US" w:eastAsia="zh-CN"/>
          <w14:ligatures w14:val="standardContextual"/>
        </w:rPr>
        <w:tab/>
      </w:r>
      <w:r>
        <w:rPr>
          <w:lang w:val="en-US"/>
        </w:rPr>
        <w:t>Flow Description</w:t>
      </w:r>
      <w:r>
        <w:tab/>
      </w:r>
      <w:r>
        <w:fldChar w:fldCharType="begin"/>
      </w:r>
      <w:r>
        <w:instrText xml:space="preserve"> PAGEREF _Toc148349395 \h </w:instrText>
      </w:r>
      <w:r>
        <w:fldChar w:fldCharType="separate"/>
      </w:r>
      <w:r>
        <w:t>23</w:t>
      </w:r>
      <w:r>
        <w:fldChar w:fldCharType="end"/>
      </w:r>
    </w:p>
    <w:p w:rsidR="00360563" w:rsidRDefault="00000000">
      <w:pPr>
        <w:pStyle w:val="TOC6"/>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.3.4.</w:t>
      </w:r>
      <w:r>
        <w:rPr>
          <w:lang w:val="en-US" w:eastAsia="zh-CN"/>
        </w:rPr>
        <w:t>1</w:t>
      </w:r>
      <w:r>
        <w:rPr>
          <w:lang w:val="en-US"/>
        </w:rPr>
        <w:t>.3.1</w:t>
      </w:r>
      <w:r>
        <w:rPr>
          <w:rFonts w:asciiTheme="minorHAnsi" w:eastAsiaTheme="minorEastAsia" w:hAnsiTheme="minorHAnsi" w:cstheme="minorBidi"/>
          <w:kern w:val="2"/>
          <w:sz w:val="21"/>
          <w:szCs w:val="22"/>
          <w:lang w:val="en-US" w:eastAsia="zh-CN"/>
          <w14:ligatures w14:val="standardContextual"/>
        </w:rPr>
        <w:tab/>
      </w:r>
      <w:r>
        <w:rPr>
          <w:lang w:val="en-US"/>
        </w:rPr>
        <w:t xml:space="preserve">Message flows for </w:t>
      </w:r>
      <w:r>
        <w:rPr>
          <w:lang w:val="en-US" w:eastAsia="ko"/>
        </w:rPr>
        <w:t>UE-only Operation for SL Positioning using Located UE</w:t>
      </w:r>
      <w:r>
        <w:rPr>
          <w:lang w:val="en-US"/>
        </w:rPr>
        <w:t xml:space="preserve"> over PC5 charging CTF</w:t>
      </w:r>
      <w:r>
        <w:tab/>
      </w:r>
      <w:r>
        <w:fldChar w:fldCharType="begin"/>
      </w:r>
      <w:r>
        <w:instrText xml:space="preserve"> PAGEREF _Toc148349396 \h </w:instrText>
      </w:r>
      <w:r>
        <w:fldChar w:fldCharType="separate"/>
      </w:r>
      <w:r>
        <w:t>23</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5.3.5</w:t>
      </w:r>
      <w:r>
        <w:rPr>
          <w:rFonts w:asciiTheme="minorHAnsi" w:eastAsiaTheme="minorEastAsia" w:hAnsiTheme="minorHAnsi" w:cstheme="minorBidi"/>
          <w:kern w:val="2"/>
          <w:sz w:val="21"/>
          <w:szCs w:val="22"/>
          <w:lang w:val="en-US" w:eastAsia="zh-CN"/>
          <w14:ligatures w14:val="standardContextual"/>
        </w:rPr>
        <w:tab/>
      </w:r>
      <w:r>
        <w:rPr>
          <w:lang w:eastAsia="zh-CN"/>
        </w:rPr>
        <w:t>Evaluation</w:t>
      </w:r>
      <w:r>
        <w:tab/>
      </w:r>
      <w:r>
        <w:fldChar w:fldCharType="begin"/>
      </w:r>
      <w:r>
        <w:instrText xml:space="preserve"> PAGEREF _Toc148349397 \h </w:instrText>
      </w:r>
      <w:r>
        <w:fldChar w:fldCharType="separate"/>
      </w:r>
      <w:r>
        <w:t>24</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5.3.6</w:t>
      </w:r>
      <w:r>
        <w:rPr>
          <w:rFonts w:asciiTheme="minorHAnsi" w:eastAsiaTheme="minorEastAsia" w:hAnsiTheme="minorHAnsi" w:cstheme="minorBidi"/>
          <w:kern w:val="2"/>
          <w:sz w:val="21"/>
          <w:szCs w:val="22"/>
          <w:lang w:val="en-US" w:eastAsia="zh-CN"/>
          <w14:ligatures w14:val="standardContextual"/>
        </w:rPr>
        <w:tab/>
      </w:r>
      <w:r>
        <w:rPr>
          <w:lang w:eastAsia="zh-CN"/>
        </w:rPr>
        <w:t>Conclusion</w:t>
      </w:r>
      <w:r>
        <w:tab/>
      </w:r>
      <w:r>
        <w:fldChar w:fldCharType="begin"/>
      </w:r>
      <w:r>
        <w:instrText xml:space="preserve"> PAGEREF _Toc148349398 \h </w:instrText>
      </w:r>
      <w:r>
        <w:fldChar w:fldCharType="separate"/>
      </w:r>
      <w:r>
        <w:t>24</w:t>
      </w:r>
      <w:r>
        <w:fldChar w:fldCharType="end"/>
      </w:r>
    </w:p>
    <w:p w:rsidR="00360563" w:rsidRDefault="00000000">
      <w:pPr>
        <w:pStyle w:val="TOC2"/>
        <w:rPr>
          <w:rFonts w:asciiTheme="minorHAnsi" w:eastAsiaTheme="minorEastAsia" w:hAnsiTheme="minorHAnsi" w:cstheme="minorBidi"/>
          <w:kern w:val="2"/>
          <w:sz w:val="21"/>
          <w:szCs w:val="22"/>
          <w:lang w:val="en-US" w:eastAsia="zh-CN"/>
          <w14:ligatures w14:val="standardContextual"/>
        </w:rPr>
      </w:pPr>
      <w:r>
        <w:rPr>
          <w:lang w:eastAsia="zh-CN"/>
        </w:rPr>
        <w:t>5.4</w:t>
      </w:r>
      <w:r>
        <w:rPr>
          <w:rFonts w:asciiTheme="minorHAnsi" w:eastAsiaTheme="minorEastAsia" w:hAnsiTheme="minorHAnsi" w:cstheme="minorBidi"/>
          <w:kern w:val="2"/>
          <w:sz w:val="21"/>
          <w:szCs w:val="22"/>
          <w:lang w:val="en-US" w:eastAsia="zh-CN"/>
          <w14:ligatures w14:val="standardContextual"/>
        </w:rPr>
        <w:tab/>
      </w:r>
      <w:r>
        <w:rPr>
          <w:lang w:eastAsia="zh-CN"/>
        </w:rPr>
        <w:t>Scenario 4: 5GS charging for Ranging/SL Positioning service exposure</w:t>
      </w:r>
      <w:r>
        <w:tab/>
      </w:r>
      <w:r>
        <w:fldChar w:fldCharType="begin"/>
      </w:r>
      <w:r>
        <w:instrText xml:space="preserve"> PAGEREF _Toc148349399 \h </w:instrText>
      </w:r>
      <w:r>
        <w:fldChar w:fldCharType="separate"/>
      </w:r>
      <w:r>
        <w:t>24</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5.4.1</w:t>
      </w:r>
      <w:r>
        <w:rPr>
          <w:rFonts w:asciiTheme="minorHAnsi" w:eastAsiaTheme="minorEastAsia" w:hAnsiTheme="minorHAnsi" w:cstheme="minorBidi"/>
          <w:kern w:val="2"/>
          <w:sz w:val="21"/>
          <w:szCs w:val="22"/>
          <w:lang w:val="en-US" w:eastAsia="zh-CN"/>
          <w14:ligatures w14:val="standardContextual"/>
        </w:rPr>
        <w:tab/>
      </w:r>
      <w:r>
        <w:rPr>
          <w:lang w:eastAsia="zh-CN"/>
        </w:rPr>
        <w:t>General description and assumptions</w:t>
      </w:r>
      <w:r>
        <w:tab/>
      </w:r>
      <w:r>
        <w:fldChar w:fldCharType="begin"/>
      </w:r>
      <w:r>
        <w:instrText xml:space="preserve"> PAGEREF _Toc148349400 \h </w:instrText>
      </w:r>
      <w:r>
        <w:fldChar w:fldCharType="separate"/>
      </w:r>
      <w:r>
        <w:t>24</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eastAsia="zh-CN"/>
        </w:rPr>
        <w:t>5.4.1.1</w:t>
      </w:r>
      <w:r>
        <w:rPr>
          <w:rFonts w:asciiTheme="minorHAnsi" w:eastAsiaTheme="minorEastAsia" w:hAnsiTheme="minorHAnsi" w:cstheme="minorBidi"/>
          <w:kern w:val="2"/>
          <w:sz w:val="21"/>
          <w:szCs w:val="22"/>
          <w:lang w:val="en-US" w:eastAsia="zh-CN"/>
          <w14:ligatures w14:val="standardContextual"/>
        </w:rPr>
        <w:tab/>
      </w:r>
      <w:r>
        <w:rPr>
          <w:lang w:eastAsia="zh-CN"/>
        </w:rPr>
        <w:t>Use Case #4.1: RSL-MNO charging subscriber based on usage</w:t>
      </w:r>
      <w:r>
        <w:tab/>
      </w:r>
      <w:r>
        <w:fldChar w:fldCharType="begin"/>
      </w:r>
      <w:r>
        <w:instrText xml:space="preserve"> PAGEREF _Toc148349401 \h </w:instrText>
      </w:r>
      <w:r>
        <w:fldChar w:fldCharType="separate"/>
      </w:r>
      <w:r>
        <w:t>24</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eastAsia="zh-CN"/>
        </w:rPr>
        <w:t>5.4.1.2</w:t>
      </w:r>
      <w:r>
        <w:rPr>
          <w:rFonts w:asciiTheme="minorHAnsi" w:eastAsiaTheme="minorEastAsia" w:hAnsiTheme="minorHAnsi" w:cstheme="minorBidi"/>
          <w:kern w:val="2"/>
          <w:sz w:val="21"/>
          <w:szCs w:val="22"/>
          <w:lang w:val="en-US" w:eastAsia="zh-CN"/>
          <w14:ligatures w14:val="standardContextual"/>
        </w:rPr>
        <w:tab/>
      </w:r>
      <w:r>
        <w:rPr>
          <w:lang w:eastAsia="zh-CN"/>
        </w:rPr>
        <w:t>Use</w:t>
      </w:r>
      <w:r>
        <w:rPr>
          <w:color w:val="000000"/>
          <w:lang w:val="en-US" w:eastAsia="zh-CN"/>
        </w:rPr>
        <w:t xml:space="preserve"> Case </w:t>
      </w:r>
      <w:r>
        <w:rPr>
          <w:color w:val="000000"/>
        </w:rPr>
        <w:t>#</w:t>
      </w:r>
      <w:r>
        <w:rPr>
          <w:color w:val="000000"/>
          <w:lang w:val="en-US" w:eastAsia="zh-CN"/>
        </w:rPr>
        <w:t>4.2: RSL-</w:t>
      </w:r>
      <w:r>
        <w:rPr>
          <w:lang w:eastAsia="zh-CN"/>
        </w:rPr>
        <w:t xml:space="preserve">MNO </w:t>
      </w:r>
      <w:r>
        <w:t>charg</w:t>
      </w:r>
      <w:r>
        <w:rPr>
          <w:lang w:eastAsia="zh-CN"/>
        </w:rPr>
        <w:t>ed by RSL-SP based on usage</w:t>
      </w:r>
      <w:r>
        <w:tab/>
      </w:r>
      <w:r>
        <w:fldChar w:fldCharType="begin"/>
      </w:r>
      <w:r>
        <w:instrText xml:space="preserve"> PAGEREF _Toc148349402 \h </w:instrText>
      </w:r>
      <w:r>
        <w:fldChar w:fldCharType="separate"/>
      </w:r>
      <w:r>
        <w:t>24</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5.4.2</w:t>
      </w:r>
      <w:r>
        <w:rPr>
          <w:rFonts w:asciiTheme="minorHAnsi" w:eastAsiaTheme="minorEastAsia" w:hAnsiTheme="minorHAnsi" w:cstheme="minorBidi"/>
          <w:kern w:val="2"/>
          <w:sz w:val="21"/>
          <w:szCs w:val="22"/>
          <w:lang w:val="en-US" w:eastAsia="zh-CN"/>
          <w14:ligatures w14:val="standardContextual"/>
        </w:rPr>
        <w:tab/>
      </w:r>
      <w:r>
        <w:rPr>
          <w:lang w:eastAsia="zh-CN"/>
        </w:rPr>
        <w:t>Potential charging requirements</w:t>
      </w:r>
      <w:r>
        <w:tab/>
      </w:r>
      <w:r>
        <w:fldChar w:fldCharType="begin"/>
      </w:r>
      <w:r>
        <w:instrText xml:space="preserve"> PAGEREF _Toc148349403 \h </w:instrText>
      </w:r>
      <w:r>
        <w:fldChar w:fldCharType="separate"/>
      </w:r>
      <w:r>
        <w:t>24</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5.4.3</w:t>
      </w:r>
      <w:r>
        <w:rPr>
          <w:rFonts w:asciiTheme="minorHAnsi" w:eastAsiaTheme="minorEastAsia" w:hAnsiTheme="minorHAnsi" w:cstheme="minorBidi"/>
          <w:kern w:val="2"/>
          <w:sz w:val="21"/>
          <w:szCs w:val="22"/>
          <w:lang w:val="en-US" w:eastAsia="zh-CN"/>
          <w14:ligatures w14:val="standardContextual"/>
        </w:rPr>
        <w:tab/>
      </w:r>
      <w:r>
        <w:rPr>
          <w:lang w:eastAsia="zh-CN"/>
        </w:rPr>
        <w:t>Key issues</w:t>
      </w:r>
      <w:r>
        <w:tab/>
      </w:r>
      <w:r>
        <w:fldChar w:fldCharType="begin"/>
      </w:r>
      <w:r>
        <w:instrText xml:space="preserve"> PAGEREF _Toc148349404 \h </w:instrText>
      </w:r>
      <w:r>
        <w:fldChar w:fldCharType="separate"/>
      </w:r>
      <w:r>
        <w:t>25</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5.4.4</w:t>
      </w:r>
      <w:r>
        <w:rPr>
          <w:rFonts w:asciiTheme="minorHAnsi" w:eastAsiaTheme="minorEastAsia" w:hAnsiTheme="minorHAnsi" w:cstheme="minorBidi"/>
          <w:kern w:val="2"/>
          <w:sz w:val="21"/>
          <w:szCs w:val="22"/>
          <w:lang w:val="en-US" w:eastAsia="zh-CN"/>
          <w14:ligatures w14:val="standardContextual"/>
        </w:rPr>
        <w:tab/>
      </w:r>
      <w:r>
        <w:rPr>
          <w:lang w:eastAsia="zh-CN"/>
        </w:rPr>
        <w:t>Possible solutions</w:t>
      </w:r>
      <w:r>
        <w:tab/>
      </w:r>
      <w:r>
        <w:fldChar w:fldCharType="begin"/>
      </w:r>
      <w:r>
        <w:instrText xml:space="preserve"> PAGEREF _Toc148349405 \h </w:instrText>
      </w:r>
      <w:r>
        <w:fldChar w:fldCharType="separate"/>
      </w:r>
      <w:r>
        <w:t>25</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5.4.4.1</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#4.1: Charging for SL Positioning Service Exposure to the Client UE through PC5</w:t>
      </w:r>
      <w:r>
        <w:tab/>
      </w:r>
      <w:r>
        <w:fldChar w:fldCharType="begin"/>
      </w:r>
      <w:r>
        <w:instrText xml:space="preserve"> PAGEREF _Toc148349406 \h </w:instrText>
      </w:r>
      <w:r>
        <w:fldChar w:fldCharType="separate"/>
      </w:r>
      <w:r>
        <w:t>25</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5.4.4.1</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_Toc148349407 \h </w:instrText>
      </w:r>
      <w:r>
        <w:fldChar w:fldCharType="separate"/>
      </w:r>
      <w:r>
        <w:t>25</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 xml:space="preserve">5.4.4.1.2 </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_Toc148349408 \h </w:instrText>
      </w:r>
      <w:r>
        <w:fldChar w:fldCharType="separate"/>
      </w:r>
      <w:r>
        <w:t>25</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5.4.4.1.3</w:t>
      </w:r>
      <w:r>
        <w:rPr>
          <w:rFonts w:asciiTheme="minorHAnsi" w:eastAsiaTheme="minorEastAsia" w:hAnsiTheme="minorHAnsi" w:cstheme="minorBidi"/>
          <w:kern w:val="2"/>
          <w:sz w:val="21"/>
          <w:szCs w:val="22"/>
          <w:lang w:val="en-US" w:eastAsia="zh-CN"/>
          <w14:ligatures w14:val="standardContextual"/>
        </w:rPr>
        <w:tab/>
      </w:r>
      <w:r>
        <w:rPr>
          <w:lang w:val="en-US"/>
        </w:rPr>
        <w:t>Flow Description</w:t>
      </w:r>
      <w:r>
        <w:tab/>
      </w:r>
      <w:r>
        <w:fldChar w:fldCharType="begin"/>
      </w:r>
      <w:r>
        <w:instrText xml:space="preserve"> PAGEREF _Toc148349409 \h </w:instrText>
      </w:r>
      <w:r>
        <w:fldChar w:fldCharType="separate"/>
      </w:r>
      <w:r>
        <w:t>26</w:t>
      </w:r>
      <w:r>
        <w:fldChar w:fldCharType="end"/>
      </w:r>
    </w:p>
    <w:p w:rsidR="00360563" w:rsidRDefault="00000000">
      <w:pPr>
        <w:pStyle w:val="TOC6"/>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.4.4.</w:t>
      </w:r>
      <w:r>
        <w:rPr>
          <w:lang w:val="en-US" w:eastAsia="zh-CN"/>
        </w:rPr>
        <w:t>1</w:t>
      </w:r>
      <w:r>
        <w:rPr>
          <w:lang w:val="en-US"/>
        </w:rPr>
        <w:t>.3.1</w:t>
      </w:r>
      <w:r>
        <w:rPr>
          <w:rFonts w:asciiTheme="minorHAnsi" w:eastAsiaTheme="minorEastAsia" w:hAnsiTheme="minorHAnsi" w:cstheme="minorBidi"/>
          <w:kern w:val="2"/>
          <w:sz w:val="21"/>
          <w:szCs w:val="22"/>
          <w:lang w:val="en-US" w:eastAsia="zh-CN"/>
          <w14:ligatures w14:val="standardContextual"/>
        </w:rPr>
        <w:tab/>
      </w:r>
      <w:r>
        <w:rPr>
          <w:lang w:val="en-US"/>
        </w:rPr>
        <w:t xml:space="preserve">Message flows for </w:t>
      </w:r>
      <w:r>
        <w:rPr>
          <w:lang w:val="en-US" w:eastAsia="ko"/>
        </w:rPr>
        <w:t>SL Positioning Service Exposure to the Client UE through PC5 Charging</w:t>
      </w:r>
      <w:r>
        <w:tab/>
      </w:r>
      <w:r>
        <w:fldChar w:fldCharType="begin"/>
      </w:r>
      <w:r>
        <w:instrText xml:space="preserve"> PAGEREF _Toc148349410 \h </w:instrText>
      </w:r>
      <w:r>
        <w:fldChar w:fldCharType="separate"/>
      </w:r>
      <w:r>
        <w:t>26</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5.4.4.2</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#4.2: Charging for SL Positioning Service Exposure to the Client UE through 5GC network via NEF</w:t>
      </w:r>
      <w:r>
        <w:tab/>
      </w:r>
      <w:r>
        <w:fldChar w:fldCharType="begin"/>
      </w:r>
      <w:r>
        <w:instrText xml:space="preserve"> PAGEREF _Toc148349411 \h </w:instrText>
      </w:r>
      <w:r>
        <w:fldChar w:fldCharType="separate"/>
      </w:r>
      <w:r>
        <w:t>27</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5.4.4.2</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_Toc148349412 \h </w:instrText>
      </w:r>
      <w:r>
        <w:fldChar w:fldCharType="separate"/>
      </w:r>
      <w:r>
        <w:t>27</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 xml:space="preserve">5.4.4.2.2 </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_Toc148349413 \h </w:instrText>
      </w:r>
      <w:r>
        <w:fldChar w:fldCharType="separate"/>
      </w:r>
      <w:r>
        <w:t>27</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5.4.4.2.3</w:t>
      </w:r>
      <w:r>
        <w:rPr>
          <w:rFonts w:asciiTheme="minorHAnsi" w:eastAsiaTheme="minorEastAsia" w:hAnsiTheme="minorHAnsi" w:cstheme="minorBidi"/>
          <w:kern w:val="2"/>
          <w:sz w:val="21"/>
          <w:szCs w:val="22"/>
          <w:lang w:val="en-US" w:eastAsia="zh-CN"/>
          <w14:ligatures w14:val="standardContextual"/>
        </w:rPr>
        <w:tab/>
      </w:r>
      <w:r>
        <w:rPr>
          <w:lang w:val="en-US"/>
        </w:rPr>
        <w:t>Flow Description</w:t>
      </w:r>
      <w:r>
        <w:tab/>
      </w:r>
      <w:r>
        <w:fldChar w:fldCharType="begin"/>
      </w:r>
      <w:r>
        <w:instrText xml:space="preserve"> PAGEREF _Toc148349414 \h </w:instrText>
      </w:r>
      <w:r>
        <w:fldChar w:fldCharType="separate"/>
      </w:r>
      <w:r>
        <w:t>28</w:t>
      </w:r>
      <w:r>
        <w:fldChar w:fldCharType="end"/>
      </w:r>
    </w:p>
    <w:p w:rsidR="00360563" w:rsidRDefault="00000000">
      <w:pPr>
        <w:pStyle w:val="TOC6"/>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.4.4.</w:t>
      </w:r>
      <w:r>
        <w:rPr>
          <w:lang w:val="en-US" w:eastAsia="zh-CN"/>
        </w:rPr>
        <w:t>2</w:t>
      </w:r>
      <w:r>
        <w:rPr>
          <w:lang w:val="en-US"/>
        </w:rPr>
        <w:t>.3.1</w:t>
      </w:r>
      <w:r>
        <w:rPr>
          <w:rFonts w:asciiTheme="minorHAnsi" w:eastAsiaTheme="minorEastAsia" w:hAnsiTheme="minorHAnsi" w:cstheme="minorBidi"/>
          <w:kern w:val="2"/>
          <w:sz w:val="21"/>
          <w:szCs w:val="22"/>
          <w:lang w:val="en-US" w:eastAsia="zh-CN"/>
          <w14:ligatures w14:val="standardContextual"/>
        </w:rPr>
        <w:tab/>
      </w:r>
      <w:r>
        <w:rPr>
          <w:lang w:val="en-US"/>
        </w:rPr>
        <w:t xml:space="preserve">Message flows for </w:t>
      </w:r>
      <w:r>
        <w:rPr>
          <w:lang w:val="en-US" w:eastAsia="ko"/>
        </w:rPr>
        <w:t>SL Positioning Service Exposure to the Client UE through 5GC network via NEF Charging</w:t>
      </w:r>
      <w:r>
        <w:tab/>
      </w:r>
      <w:r>
        <w:fldChar w:fldCharType="begin"/>
      </w:r>
      <w:r>
        <w:instrText xml:space="preserve"> PAGEREF _Toc148349415 \h </w:instrText>
      </w:r>
      <w:r>
        <w:fldChar w:fldCharType="separate"/>
      </w:r>
      <w:r>
        <w:t>28</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5.4.4.3</w:t>
      </w:r>
      <w:r>
        <w:rPr>
          <w:rFonts w:asciiTheme="minorHAnsi" w:eastAsiaTheme="minorEastAsia" w:hAnsiTheme="minorHAnsi" w:cstheme="minorBidi"/>
          <w:kern w:val="2"/>
          <w:sz w:val="21"/>
          <w:szCs w:val="22"/>
          <w:lang w:val="en-US" w:eastAsia="zh-CN"/>
          <w14:ligatures w14:val="standardContextual"/>
        </w:rPr>
        <w:tab/>
      </w:r>
      <w:r>
        <w:rPr>
          <w:lang w:val="en-US" w:eastAsia="zh-CN"/>
        </w:rPr>
        <w:t>Solution #4.3: Charging for SL Positioning Service Exposure to the Client UE through 5GC network via control plane</w:t>
      </w:r>
      <w:r>
        <w:tab/>
      </w:r>
      <w:r>
        <w:fldChar w:fldCharType="begin"/>
      </w:r>
      <w:r>
        <w:instrText xml:space="preserve"> PAGEREF _Toc148349416 \h </w:instrText>
      </w:r>
      <w:r>
        <w:fldChar w:fldCharType="separate"/>
      </w:r>
      <w:r>
        <w:t>28</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5.4.4.3</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_Toc148349417 \h </w:instrText>
      </w:r>
      <w:r>
        <w:fldChar w:fldCharType="separate"/>
      </w:r>
      <w:r>
        <w:t>28</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 xml:space="preserve">5.4.4.3.2 </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_Toc148349418 \h </w:instrText>
      </w:r>
      <w:r>
        <w:fldChar w:fldCharType="separate"/>
      </w:r>
      <w:r>
        <w:t>29</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5.4.4.3.3</w:t>
      </w:r>
      <w:r>
        <w:rPr>
          <w:rFonts w:asciiTheme="minorHAnsi" w:eastAsiaTheme="minorEastAsia" w:hAnsiTheme="minorHAnsi" w:cstheme="minorBidi"/>
          <w:kern w:val="2"/>
          <w:sz w:val="21"/>
          <w:szCs w:val="22"/>
          <w:lang w:val="en-US" w:eastAsia="zh-CN"/>
          <w14:ligatures w14:val="standardContextual"/>
        </w:rPr>
        <w:tab/>
      </w:r>
      <w:r>
        <w:rPr>
          <w:lang w:val="en-US"/>
        </w:rPr>
        <w:t>Flow Description</w:t>
      </w:r>
      <w:r>
        <w:tab/>
      </w:r>
      <w:r>
        <w:fldChar w:fldCharType="begin"/>
      </w:r>
      <w:r>
        <w:instrText xml:space="preserve"> PAGEREF _Toc148349419 \h </w:instrText>
      </w:r>
      <w:r>
        <w:fldChar w:fldCharType="separate"/>
      </w:r>
      <w:r>
        <w:t>30</w:t>
      </w:r>
      <w:r>
        <w:fldChar w:fldCharType="end"/>
      </w:r>
    </w:p>
    <w:p w:rsidR="00360563" w:rsidRDefault="00000000">
      <w:pPr>
        <w:pStyle w:val="TOC6"/>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.4.4.</w:t>
      </w:r>
      <w:r>
        <w:rPr>
          <w:lang w:val="en-US" w:eastAsia="zh-CN"/>
        </w:rPr>
        <w:t>3</w:t>
      </w:r>
      <w:r>
        <w:rPr>
          <w:lang w:val="en-US"/>
        </w:rPr>
        <w:t>.3.1</w:t>
      </w:r>
      <w:r>
        <w:rPr>
          <w:rFonts w:asciiTheme="minorHAnsi" w:eastAsiaTheme="minorEastAsia" w:hAnsiTheme="minorHAnsi" w:cstheme="minorBidi"/>
          <w:kern w:val="2"/>
          <w:sz w:val="21"/>
          <w:szCs w:val="22"/>
          <w:lang w:val="en-US" w:eastAsia="zh-CN"/>
          <w14:ligatures w14:val="standardContextual"/>
        </w:rPr>
        <w:tab/>
      </w:r>
      <w:r>
        <w:rPr>
          <w:lang w:val="en-US"/>
        </w:rPr>
        <w:t xml:space="preserve">Message flows for </w:t>
      </w:r>
      <w:r>
        <w:rPr>
          <w:lang w:val="en-US" w:eastAsia="ko"/>
        </w:rPr>
        <w:t>SL Positioning Service Exposure to the Client UE through 5GC network via control plane charging</w:t>
      </w:r>
      <w:r>
        <w:tab/>
      </w:r>
      <w:r>
        <w:fldChar w:fldCharType="begin"/>
      </w:r>
      <w:r>
        <w:instrText xml:space="preserve"> PAGEREF _Toc148349420 \h </w:instrText>
      </w:r>
      <w:r>
        <w:fldChar w:fldCharType="separate"/>
      </w:r>
      <w:r>
        <w:t>30</w:t>
      </w:r>
      <w:r>
        <w:fldChar w:fldCharType="end"/>
      </w:r>
    </w:p>
    <w:p w:rsidR="00360563" w:rsidRDefault="00000000">
      <w:pPr>
        <w:pStyle w:val="TOC4"/>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.4.4.</w:t>
      </w:r>
      <w:r>
        <w:rPr>
          <w:lang w:val="en-US" w:eastAsia="zh-CN"/>
        </w:rPr>
        <w:t>4</w:t>
      </w:r>
      <w:r>
        <w:rPr>
          <w:rFonts w:asciiTheme="minorHAnsi" w:eastAsiaTheme="minorEastAsia" w:hAnsiTheme="minorHAnsi" w:cstheme="minorBidi"/>
          <w:kern w:val="2"/>
          <w:sz w:val="21"/>
          <w:szCs w:val="22"/>
          <w:lang w:val="en-US" w:eastAsia="zh-CN"/>
          <w14:ligatures w14:val="standardContextual"/>
        </w:rPr>
        <w:tab/>
      </w:r>
      <w:r>
        <w:rPr>
          <w:lang w:val="en-US"/>
        </w:rPr>
        <w:t>Solution #</w:t>
      </w:r>
      <w:r>
        <w:rPr>
          <w:lang w:val="en-US" w:eastAsia="zh-CN"/>
        </w:rPr>
        <w:t>4.4</w:t>
      </w:r>
      <w:r>
        <w:rPr>
          <w:lang w:val="en-US"/>
        </w:rPr>
        <w:t xml:space="preserve">: Charging for </w:t>
      </w:r>
      <w:r>
        <w:rPr>
          <w:lang w:val="en-US" w:eastAsia="ko"/>
        </w:rPr>
        <w:t>SL Positioning Service Exposure to the AF</w:t>
      </w:r>
      <w:r>
        <w:tab/>
      </w:r>
      <w:r>
        <w:fldChar w:fldCharType="begin"/>
      </w:r>
      <w:r>
        <w:instrText xml:space="preserve"> PAGEREF _Toc148349421 \h </w:instrText>
      </w:r>
      <w:r>
        <w:fldChar w:fldCharType="separate"/>
      </w:r>
      <w:r>
        <w:t>30</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5.4.4.4</w:t>
      </w:r>
      <w:r>
        <w:rPr>
          <w:lang w:val="en-US"/>
        </w:rPr>
        <w:t>.1</w:t>
      </w:r>
      <w:r>
        <w:rPr>
          <w:rFonts w:asciiTheme="minorHAnsi" w:eastAsiaTheme="minorEastAsia" w:hAnsiTheme="minorHAnsi" w:cstheme="minorBidi"/>
          <w:kern w:val="2"/>
          <w:sz w:val="21"/>
          <w:szCs w:val="22"/>
          <w:lang w:val="en-US" w:eastAsia="zh-CN"/>
          <w14:ligatures w14:val="standardContextual"/>
        </w:rPr>
        <w:tab/>
      </w:r>
      <w:r>
        <w:rPr>
          <w:lang w:val="en-US"/>
        </w:rPr>
        <w:t>General description</w:t>
      </w:r>
      <w:r>
        <w:tab/>
      </w:r>
      <w:r>
        <w:fldChar w:fldCharType="begin"/>
      </w:r>
      <w:r>
        <w:instrText xml:space="preserve"> PAGEREF _Toc148349422 \h </w:instrText>
      </w:r>
      <w:r>
        <w:fldChar w:fldCharType="separate"/>
      </w:r>
      <w:r>
        <w:t>30</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 xml:space="preserve">5.4.4.4.2 </w:t>
      </w:r>
      <w:r>
        <w:rPr>
          <w:rFonts w:asciiTheme="minorHAnsi" w:eastAsiaTheme="minorEastAsia" w:hAnsiTheme="minorHAnsi" w:cstheme="minorBidi"/>
          <w:kern w:val="2"/>
          <w:sz w:val="21"/>
          <w:szCs w:val="22"/>
          <w:lang w:val="en-US" w:eastAsia="zh-CN"/>
          <w14:ligatures w14:val="standardContextual"/>
        </w:rPr>
        <w:tab/>
      </w:r>
      <w:r>
        <w:rPr>
          <w:lang w:val="en-US" w:eastAsia="zh-CN"/>
        </w:rPr>
        <w:t>Architecture description</w:t>
      </w:r>
      <w:r>
        <w:tab/>
      </w:r>
      <w:r>
        <w:fldChar w:fldCharType="begin"/>
      </w:r>
      <w:r>
        <w:instrText xml:space="preserve"> PAGEREF _Toc148349423 \h </w:instrText>
      </w:r>
      <w:r>
        <w:fldChar w:fldCharType="separate"/>
      </w:r>
      <w:r>
        <w:t>31</w:t>
      </w:r>
      <w:r>
        <w:fldChar w:fldCharType="end"/>
      </w:r>
    </w:p>
    <w:p w:rsidR="00360563" w:rsidRDefault="00000000">
      <w:pPr>
        <w:pStyle w:val="TOC5"/>
        <w:rPr>
          <w:rFonts w:asciiTheme="minorHAnsi" w:eastAsiaTheme="minorEastAsia" w:hAnsiTheme="minorHAnsi" w:cstheme="minorBidi"/>
          <w:kern w:val="2"/>
          <w:sz w:val="21"/>
          <w:szCs w:val="22"/>
          <w:lang w:val="en-US" w:eastAsia="zh-CN"/>
          <w14:ligatures w14:val="standardContextual"/>
        </w:rPr>
      </w:pPr>
      <w:r>
        <w:rPr>
          <w:lang w:val="en-US" w:eastAsia="zh-CN"/>
        </w:rPr>
        <w:t>5.4.4.4.3</w:t>
      </w:r>
      <w:r>
        <w:rPr>
          <w:rFonts w:asciiTheme="minorHAnsi" w:eastAsiaTheme="minorEastAsia" w:hAnsiTheme="minorHAnsi" w:cstheme="minorBidi"/>
          <w:kern w:val="2"/>
          <w:sz w:val="21"/>
          <w:szCs w:val="22"/>
          <w:lang w:val="en-US" w:eastAsia="zh-CN"/>
          <w14:ligatures w14:val="standardContextual"/>
        </w:rPr>
        <w:tab/>
      </w:r>
      <w:r>
        <w:rPr>
          <w:lang w:val="en-US"/>
        </w:rPr>
        <w:t>Flow Description</w:t>
      </w:r>
      <w:r>
        <w:tab/>
      </w:r>
      <w:r>
        <w:fldChar w:fldCharType="begin"/>
      </w:r>
      <w:r>
        <w:instrText xml:space="preserve"> PAGEREF _Toc148349424 \h </w:instrText>
      </w:r>
      <w:r>
        <w:fldChar w:fldCharType="separate"/>
      </w:r>
      <w:r>
        <w:t>31</w:t>
      </w:r>
      <w:r>
        <w:fldChar w:fldCharType="end"/>
      </w:r>
    </w:p>
    <w:p w:rsidR="00360563" w:rsidRDefault="00000000">
      <w:pPr>
        <w:pStyle w:val="TOC6"/>
        <w:rPr>
          <w:rFonts w:asciiTheme="minorHAnsi" w:eastAsiaTheme="minorEastAsia" w:hAnsiTheme="minorHAnsi" w:cstheme="minorBidi"/>
          <w:kern w:val="2"/>
          <w:sz w:val="21"/>
          <w:szCs w:val="22"/>
          <w:lang w:val="en-US" w:eastAsia="zh-CN"/>
          <w14:ligatures w14:val="standardContextual"/>
        </w:rPr>
      </w:pPr>
      <w:r>
        <w:rPr>
          <w:lang w:val="en-US" w:eastAsia="zh-CN"/>
        </w:rPr>
        <w:t>5</w:t>
      </w:r>
      <w:r>
        <w:rPr>
          <w:lang w:val="en-US"/>
        </w:rPr>
        <w:t>.</w:t>
      </w:r>
      <w:r>
        <w:rPr>
          <w:lang w:val="en-US" w:eastAsia="zh-CN"/>
        </w:rPr>
        <w:t>4</w:t>
      </w:r>
      <w:r>
        <w:rPr>
          <w:lang w:val="en-US"/>
        </w:rPr>
        <w:t>.4.</w:t>
      </w:r>
      <w:r>
        <w:rPr>
          <w:lang w:val="en-US" w:eastAsia="zh-CN"/>
        </w:rPr>
        <w:t>4</w:t>
      </w:r>
      <w:r>
        <w:rPr>
          <w:lang w:val="en-US"/>
        </w:rPr>
        <w:t>.3.1</w:t>
      </w:r>
      <w:r>
        <w:rPr>
          <w:rFonts w:asciiTheme="minorHAnsi" w:eastAsiaTheme="minorEastAsia" w:hAnsiTheme="minorHAnsi" w:cstheme="minorBidi"/>
          <w:kern w:val="2"/>
          <w:sz w:val="21"/>
          <w:szCs w:val="22"/>
          <w:lang w:val="en-US" w:eastAsia="zh-CN"/>
          <w14:ligatures w14:val="standardContextual"/>
        </w:rPr>
        <w:tab/>
      </w:r>
      <w:r>
        <w:rPr>
          <w:lang w:val="en-US"/>
        </w:rPr>
        <w:t xml:space="preserve">Message flows for </w:t>
      </w:r>
      <w:r>
        <w:rPr>
          <w:lang w:val="en-US" w:eastAsia="ko"/>
        </w:rPr>
        <w:t>SL Positioning Service Exposure to the AF</w:t>
      </w:r>
      <w:r>
        <w:rPr>
          <w:lang w:val="en-US"/>
        </w:rPr>
        <w:t xml:space="preserve"> charging CTF</w:t>
      </w:r>
      <w:r>
        <w:tab/>
      </w:r>
      <w:r>
        <w:fldChar w:fldCharType="begin"/>
      </w:r>
      <w:r>
        <w:instrText xml:space="preserve"> PAGEREF _Toc148349425 \h </w:instrText>
      </w:r>
      <w:r>
        <w:fldChar w:fldCharType="separate"/>
      </w:r>
      <w:r>
        <w:t>31</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5.4.5</w:t>
      </w:r>
      <w:r>
        <w:rPr>
          <w:rFonts w:asciiTheme="minorHAnsi" w:eastAsiaTheme="minorEastAsia" w:hAnsiTheme="minorHAnsi" w:cstheme="minorBidi"/>
          <w:kern w:val="2"/>
          <w:sz w:val="21"/>
          <w:szCs w:val="22"/>
          <w:lang w:val="en-US" w:eastAsia="zh-CN"/>
          <w14:ligatures w14:val="standardContextual"/>
        </w:rPr>
        <w:tab/>
      </w:r>
      <w:r>
        <w:rPr>
          <w:lang w:eastAsia="zh-CN"/>
        </w:rPr>
        <w:t>Evaluation</w:t>
      </w:r>
      <w:r>
        <w:tab/>
      </w:r>
      <w:r>
        <w:fldChar w:fldCharType="begin"/>
      </w:r>
      <w:r>
        <w:instrText xml:space="preserve"> PAGEREF _Toc148349426 \h </w:instrText>
      </w:r>
      <w:r>
        <w:fldChar w:fldCharType="separate"/>
      </w:r>
      <w:r>
        <w:t>32</w:t>
      </w:r>
      <w:r>
        <w:fldChar w:fldCharType="end"/>
      </w:r>
    </w:p>
    <w:p w:rsidR="00360563" w:rsidRDefault="00000000">
      <w:pPr>
        <w:pStyle w:val="TOC3"/>
        <w:rPr>
          <w:rFonts w:asciiTheme="minorHAnsi" w:eastAsiaTheme="minorEastAsia" w:hAnsiTheme="minorHAnsi" w:cstheme="minorBidi"/>
          <w:kern w:val="2"/>
          <w:sz w:val="21"/>
          <w:szCs w:val="22"/>
          <w:lang w:val="en-US" w:eastAsia="zh-CN"/>
          <w14:ligatures w14:val="standardContextual"/>
        </w:rPr>
      </w:pPr>
      <w:r>
        <w:rPr>
          <w:lang w:eastAsia="zh-CN"/>
        </w:rPr>
        <w:t>5.4.6</w:t>
      </w:r>
      <w:r>
        <w:rPr>
          <w:rFonts w:asciiTheme="minorHAnsi" w:eastAsiaTheme="minorEastAsia" w:hAnsiTheme="minorHAnsi" w:cstheme="minorBidi"/>
          <w:kern w:val="2"/>
          <w:sz w:val="21"/>
          <w:szCs w:val="22"/>
          <w:lang w:val="en-US" w:eastAsia="zh-CN"/>
          <w14:ligatures w14:val="standardContextual"/>
        </w:rPr>
        <w:tab/>
      </w:r>
      <w:r>
        <w:rPr>
          <w:lang w:eastAsia="zh-CN"/>
        </w:rPr>
        <w:t>Conclusion</w:t>
      </w:r>
      <w:r>
        <w:tab/>
      </w:r>
      <w:r>
        <w:fldChar w:fldCharType="begin"/>
      </w:r>
      <w:r>
        <w:instrText xml:space="preserve"> PAGEREF _Toc148349427 \h </w:instrText>
      </w:r>
      <w:r>
        <w:fldChar w:fldCharType="separate"/>
      </w:r>
      <w:r>
        <w:t>32</w:t>
      </w:r>
      <w:r>
        <w:fldChar w:fldCharType="end"/>
      </w:r>
    </w:p>
    <w:p w:rsidR="00360563" w:rsidRDefault="00000000">
      <w:pPr>
        <w:pStyle w:val="TOC1"/>
        <w:rPr>
          <w:rFonts w:asciiTheme="minorHAnsi" w:eastAsiaTheme="minorEastAsia" w:hAnsiTheme="minorHAnsi" w:cstheme="minorBidi"/>
          <w:kern w:val="2"/>
          <w:sz w:val="21"/>
          <w:szCs w:val="22"/>
          <w:lang w:val="en-US" w:eastAsia="zh-CN"/>
          <w14:ligatures w14:val="standardContextual"/>
        </w:rPr>
      </w:pPr>
      <w:r>
        <w:t>6.</w:t>
      </w:r>
      <w:r>
        <w:rPr>
          <w:rFonts w:asciiTheme="minorHAnsi" w:eastAsiaTheme="minorEastAsia" w:hAnsiTheme="minorHAnsi" w:cstheme="minorBidi"/>
          <w:kern w:val="2"/>
          <w:sz w:val="21"/>
          <w:szCs w:val="22"/>
          <w:lang w:val="en-US" w:eastAsia="zh-CN"/>
          <w14:ligatures w14:val="standardContextual"/>
        </w:rPr>
        <w:tab/>
      </w:r>
      <w:r>
        <w:t>Conclusions and Recommendations</w:t>
      </w:r>
      <w:r>
        <w:tab/>
      </w:r>
      <w:r>
        <w:fldChar w:fldCharType="begin"/>
      </w:r>
      <w:r>
        <w:instrText xml:space="preserve"> PAGEREF _Toc148349428 \h </w:instrText>
      </w:r>
      <w:r>
        <w:fldChar w:fldCharType="separate"/>
      </w:r>
      <w:r>
        <w:t>32</w:t>
      </w:r>
      <w:r>
        <w:fldChar w:fldCharType="end"/>
      </w:r>
    </w:p>
    <w:p w:rsidR="00360563" w:rsidRDefault="00000000">
      <w:pPr>
        <w:pStyle w:val="TOC8"/>
        <w:rPr>
          <w:rFonts w:asciiTheme="minorHAnsi" w:eastAsiaTheme="minorEastAsia" w:hAnsiTheme="minorHAnsi" w:cstheme="minorBidi"/>
          <w:b w:val="0"/>
          <w:kern w:val="2"/>
          <w:sz w:val="21"/>
          <w:szCs w:val="22"/>
          <w:lang w:val="en-US" w:eastAsia="zh-CN"/>
          <w14:ligatures w14:val="standardContextual"/>
        </w:rPr>
      </w:pPr>
      <w:r>
        <w:t>Annex &lt;X&gt; (informative): Change history</w:t>
      </w:r>
      <w:r>
        <w:tab/>
      </w:r>
      <w:r>
        <w:fldChar w:fldCharType="begin"/>
      </w:r>
      <w:r>
        <w:instrText xml:space="preserve"> PAGEREF _Toc148349429 \h </w:instrText>
      </w:r>
      <w:r>
        <w:fldChar w:fldCharType="separate"/>
      </w:r>
      <w:r>
        <w:t>33</w:t>
      </w:r>
      <w:r>
        <w:fldChar w:fldCharType="end"/>
      </w:r>
    </w:p>
    <w:p w:rsidR="00360563" w:rsidRDefault="00000000">
      <w:r>
        <w:rPr>
          <w:sz w:val="22"/>
        </w:rPr>
        <w:fldChar w:fldCharType="end"/>
      </w:r>
    </w:p>
    <w:p w:rsidR="00360563" w:rsidRDefault="00000000">
      <w:pPr>
        <w:pStyle w:val="Guidance"/>
      </w:pPr>
      <w:r>
        <w:br w:type="page"/>
      </w:r>
    </w:p>
    <w:p w:rsidR="00360563" w:rsidRDefault="00000000">
      <w:pPr>
        <w:pStyle w:val="1"/>
      </w:pPr>
      <w:bookmarkStart w:id="15" w:name="foreword"/>
      <w:bookmarkStart w:id="16" w:name="_Toc148349342"/>
      <w:bookmarkEnd w:id="15"/>
      <w:r>
        <w:lastRenderedPageBreak/>
        <w:t>Foreword</w:t>
      </w:r>
      <w:bookmarkEnd w:id="16"/>
    </w:p>
    <w:p w:rsidR="00360563" w:rsidRDefault="00000000">
      <w:r>
        <w:t xml:space="preserve">This Technical </w:t>
      </w:r>
      <w:bookmarkStart w:id="17" w:name="spectype3"/>
      <w:r>
        <w:t>Report</w:t>
      </w:r>
      <w:bookmarkEnd w:id="17"/>
      <w:r>
        <w:t xml:space="preserve"> has been produced by the 3rd Generation Partnership Project (3GPP).</w:t>
      </w:r>
    </w:p>
    <w:p w:rsidR="0036056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60563" w:rsidRDefault="00000000">
      <w:pPr>
        <w:pStyle w:val="B1"/>
      </w:pPr>
      <w:r>
        <w:t>Version x.y.z</w:t>
      </w:r>
    </w:p>
    <w:p w:rsidR="00360563" w:rsidRDefault="00000000">
      <w:pPr>
        <w:pStyle w:val="B1"/>
      </w:pPr>
      <w:r>
        <w:t>where:</w:t>
      </w:r>
    </w:p>
    <w:p w:rsidR="00360563" w:rsidRDefault="00000000">
      <w:pPr>
        <w:pStyle w:val="B2"/>
      </w:pPr>
      <w:r>
        <w:t>x</w:t>
      </w:r>
      <w:r>
        <w:tab/>
        <w:t>the first digit:</w:t>
      </w:r>
    </w:p>
    <w:p w:rsidR="00360563" w:rsidRDefault="00000000">
      <w:pPr>
        <w:pStyle w:val="B3"/>
      </w:pPr>
      <w:r>
        <w:t>1</w:t>
      </w:r>
      <w:r>
        <w:tab/>
        <w:t>presented to TSG for information;</w:t>
      </w:r>
    </w:p>
    <w:p w:rsidR="00360563" w:rsidRDefault="00000000">
      <w:pPr>
        <w:pStyle w:val="B3"/>
      </w:pPr>
      <w:r>
        <w:t>2</w:t>
      </w:r>
      <w:r>
        <w:tab/>
        <w:t>presented to TSG for approval;</w:t>
      </w:r>
    </w:p>
    <w:p w:rsidR="00360563" w:rsidRDefault="00000000">
      <w:pPr>
        <w:pStyle w:val="B3"/>
      </w:pPr>
      <w:r>
        <w:t>3</w:t>
      </w:r>
      <w:r>
        <w:tab/>
        <w:t>or greater indicates TSG approved document under change control.</w:t>
      </w:r>
    </w:p>
    <w:p w:rsidR="00360563" w:rsidRDefault="00000000">
      <w:pPr>
        <w:pStyle w:val="B2"/>
      </w:pPr>
      <w:r>
        <w:t>y</w:t>
      </w:r>
      <w:r>
        <w:tab/>
        <w:t>the second digit is incremented for all changes of substance, i.e. technical enhancements, corrections, updates, etc.</w:t>
      </w:r>
    </w:p>
    <w:p w:rsidR="00360563" w:rsidRDefault="00000000">
      <w:pPr>
        <w:pStyle w:val="B2"/>
      </w:pPr>
      <w:r>
        <w:t>z</w:t>
      </w:r>
      <w:r>
        <w:tab/>
        <w:t>the third digit is incremented when editorial only changes have been incorporated in the document.</w:t>
      </w:r>
    </w:p>
    <w:p w:rsidR="00360563" w:rsidRDefault="00000000">
      <w:r>
        <w:t>In the present document, modal verbs have the following meanings:</w:t>
      </w:r>
    </w:p>
    <w:p w:rsidR="00360563" w:rsidRDefault="00000000">
      <w:pPr>
        <w:pStyle w:val="EX"/>
      </w:pPr>
      <w:r>
        <w:rPr>
          <w:b/>
        </w:rPr>
        <w:t>shall</w:t>
      </w:r>
      <w:r>
        <w:tab/>
      </w:r>
      <w:r>
        <w:tab/>
        <w:t>indicates a mandatory requirement to do something</w:t>
      </w:r>
    </w:p>
    <w:p w:rsidR="00360563" w:rsidRDefault="00000000">
      <w:pPr>
        <w:pStyle w:val="EX"/>
      </w:pPr>
      <w:r>
        <w:rPr>
          <w:b/>
        </w:rPr>
        <w:t>shall not</w:t>
      </w:r>
      <w:r>
        <w:tab/>
        <w:t>indicates an interdiction (prohibition) to do something</w:t>
      </w:r>
    </w:p>
    <w:p w:rsidR="00360563" w:rsidRDefault="00000000">
      <w:r>
        <w:t>The constructions "shall" and "shall not" are confined to the context of normative provisions, and do not appear in Technical Reports.</w:t>
      </w:r>
    </w:p>
    <w:p w:rsidR="00360563"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360563" w:rsidRDefault="00000000">
      <w:pPr>
        <w:pStyle w:val="EX"/>
      </w:pPr>
      <w:r>
        <w:rPr>
          <w:b/>
        </w:rPr>
        <w:t>should</w:t>
      </w:r>
      <w:r>
        <w:tab/>
      </w:r>
      <w:r>
        <w:tab/>
        <w:t>indicates a recommendation to do something</w:t>
      </w:r>
    </w:p>
    <w:p w:rsidR="00360563" w:rsidRDefault="00000000">
      <w:pPr>
        <w:pStyle w:val="EX"/>
      </w:pPr>
      <w:r>
        <w:rPr>
          <w:b/>
        </w:rPr>
        <w:t>should not</w:t>
      </w:r>
      <w:r>
        <w:tab/>
        <w:t>indicates a recommendation not to do something</w:t>
      </w:r>
    </w:p>
    <w:p w:rsidR="00360563" w:rsidRDefault="00000000">
      <w:pPr>
        <w:pStyle w:val="EX"/>
      </w:pPr>
      <w:r>
        <w:rPr>
          <w:b/>
        </w:rPr>
        <w:t>may</w:t>
      </w:r>
      <w:r>
        <w:tab/>
      </w:r>
      <w:r>
        <w:tab/>
        <w:t>indicates permission to do something</w:t>
      </w:r>
    </w:p>
    <w:p w:rsidR="00360563" w:rsidRDefault="00000000">
      <w:pPr>
        <w:pStyle w:val="EX"/>
      </w:pPr>
      <w:r>
        <w:rPr>
          <w:b/>
        </w:rPr>
        <w:t>need not</w:t>
      </w:r>
      <w:r>
        <w:tab/>
        <w:t>indicates permission not to do something</w:t>
      </w:r>
    </w:p>
    <w:p w:rsidR="00360563" w:rsidRDefault="00000000">
      <w:r>
        <w:t>The construction "may not" is ambiguous and is not used in normative elements. The unambiguous constructions "might not" or "shall not" are used instead, depending upon the meaning intended.</w:t>
      </w:r>
    </w:p>
    <w:p w:rsidR="00360563" w:rsidRDefault="00000000">
      <w:pPr>
        <w:pStyle w:val="EX"/>
      </w:pPr>
      <w:r>
        <w:rPr>
          <w:b/>
        </w:rPr>
        <w:t>can</w:t>
      </w:r>
      <w:r>
        <w:tab/>
      </w:r>
      <w:r>
        <w:tab/>
        <w:t>indicates that something is possible</w:t>
      </w:r>
    </w:p>
    <w:p w:rsidR="00360563" w:rsidRDefault="00000000">
      <w:pPr>
        <w:pStyle w:val="EX"/>
      </w:pPr>
      <w:r>
        <w:rPr>
          <w:b/>
        </w:rPr>
        <w:t>cannot</w:t>
      </w:r>
      <w:r>
        <w:tab/>
      </w:r>
      <w:r>
        <w:tab/>
        <w:t>indicates that something is impossible</w:t>
      </w:r>
    </w:p>
    <w:p w:rsidR="00360563" w:rsidRDefault="00000000">
      <w:r>
        <w:t>The constructions "can" and "cannot" are not substitutes for "may" and "need not".</w:t>
      </w:r>
    </w:p>
    <w:p w:rsidR="00360563" w:rsidRDefault="00000000">
      <w:pPr>
        <w:pStyle w:val="EX"/>
      </w:pPr>
      <w:r>
        <w:rPr>
          <w:b/>
        </w:rPr>
        <w:t>will</w:t>
      </w:r>
      <w:r>
        <w:tab/>
      </w:r>
      <w:r>
        <w:tab/>
        <w:t>indicates that something is certain or expected to happen as a result of action taken by an agency the behaviour of which is outside the scope of the present document</w:t>
      </w:r>
    </w:p>
    <w:p w:rsidR="00360563"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rsidR="00360563" w:rsidRDefault="00000000">
      <w:pPr>
        <w:pStyle w:val="EX"/>
      </w:pPr>
      <w:r>
        <w:rPr>
          <w:b/>
        </w:rPr>
        <w:t>might</w:t>
      </w:r>
      <w:r>
        <w:tab/>
        <w:t>indicates a likelihood that something will happen as a result of action taken by some agency the behaviour of which is outside the scope of the present document</w:t>
      </w:r>
    </w:p>
    <w:p w:rsidR="00360563"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rsidR="00360563" w:rsidRDefault="00000000">
      <w:r>
        <w:t>In addition:</w:t>
      </w:r>
    </w:p>
    <w:p w:rsidR="00360563" w:rsidRDefault="00000000">
      <w:pPr>
        <w:pStyle w:val="EX"/>
      </w:pPr>
      <w:r>
        <w:rPr>
          <w:b/>
        </w:rPr>
        <w:t>is</w:t>
      </w:r>
      <w:r>
        <w:tab/>
        <w:t>(or any other verb in the indicative mood) indicates a statement of fact</w:t>
      </w:r>
    </w:p>
    <w:p w:rsidR="00360563" w:rsidRDefault="00000000">
      <w:pPr>
        <w:pStyle w:val="EX"/>
      </w:pPr>
      <w:r>
        <w:rPr>
          <w:b/>
        </w:rPr>
        <w:t>is not</w:t>
      </w:r>
      <w:r>
        <w:tab/>
        <w:t>(or any other negative verb in the indicative mood) indicates a statement of fact</w:t>
      </w:r>
    </w:p>
    <w:p w:rsidR="00360563" w:rsidRDefault="00000000">
      <w:r>
        <w:t>The constructions "is" and "is not" do not indicate requirements.</w:t>
      </w:r>
    </w:p>
    <w:p w:rsidR="00360563" w:rsidRDefault="00000000">
      <w:pPr>
        <w:pStyle w:val="1"/>
      </w:pPr>
      <w:bookmarkStart w:id="18" w:name="introduction"/>
      <w:bookmarkStart w:id="19" w:name="_Toc148349343"/>
      <w:bookmarkEnd w:id="18"/>
      <w:r>
        <w:t>Introduction</w:t>
      </w:r>
      <w:bookmarkEnd w:id="19"/>
    </w:p>
    <w:p w:rsidR="00360563" w:rsidRDefault="00000000">
      <w:pPr>
        <w:pStyle w:val="1"/>
      </w:pPr>
      <w:r>
        <w:br w:type="page"/>
      </w:r>
      <w:bookmarkStart w:id="20" w:name="scope"/>
      <w:bookmarkStart w:id="21" w:name="_Toc148349344"/>
      <w:bookmarkEnd w:id="20"/>
      <w:r>
        <w:t>1</w:t>
      </w:r>
      <w:r>
        <w:tab/>
        <w:t>Scope</w:t>
      </w:r>
      <w:bookmarkEnd w:id="21"/>
    </w:p>
    <w:p w:rsidR="00360563" w:rsidRDefault="00000000">
      <w:r>
        <w:t>The present document studies the charging aspects for Ranging based services and Sidelink Positioning</w:t>
      </w:r>
    </w:p>
    <w:p w:rsidR="00360563" w:rsidRDefault="00000000">
      <w:r>
        <w:t>The following are in the scope:</w:t>
      </w:r>
    </w:p>
    <w:p w:rsidR="00360563" w:rsidRDefault="00000000">
      <w:pPr>
        <w:numPr>
          <w:ilvl w:val="0"/>
          <w:numId w:val="11"/>
        </w:numPr>
        <w:overflowPunct w:val="0"/>
        <w:autoSpaceDE w:val="0"/>
        <w:autoSpaceDN w:val="0"/>
        <w:adjustRightInd w:val="0"/>
        <w:textAlignment w:val="baseline"/>
      </w:pPr>
      <w:r>
        <w:rPr>
          <w:rFonts w:hint="eastAsia"/>
        </w:rPr>
        <w:t>I</w:t>
      </w:r>
      <w:r>
        <w:t xml:space="preserve">dentify the business roles of </w:t>
      </w:r>
      <w:r>
        <w:rPr>
          <w:rFonts w:hint="eastAsia"/>
        </w:rPr>
        <w:t>the</w:t>
      </w:r>
      <w:r>
        <w:t xml:space="preserve"> Ranging based services and Sidelink Positioning;</w:t>
      </w:r>
    </w:p>
    <w:p w:rsidR="00360563" w:rsidRDefault="00000000">
      <w:pPr>
        <w:numPr>
          <w:ilvl w:val="0"/>
          <w:numId w:val="11"/>
        </w:numPr>
        <w:overflowPunct w:val="0"/>
        <w:autoSpaceDE w:val="0"/>
        <w:autoSpaceDN w:val="0"/>
        <w:adjustRightInd w:val="0"/>
        <w:textAlignment w:val="baseline"/>
      </w:pPr>
      <w:r>
        <w:t xml:space="preserve">Identify the potential charging scenarios and requirements of </w:t>
      </w:r>
      <w:r>
        <w:rPr>
          <w:rFonts w:hint="eastAsia"/>
        </w:rPr>
        <w:t>the</w:t>
      </w:r>
      <w:r>
        <w:t xml:space="preserve"> Ranging based services and Sidelink Positioning;</w:t>
      </w:r>
    </w:p>
    <w:p w:rsidR="00360563" w:rsidRDefault="00000000">
      <w:pPr>
        <w:numPr>
          <w:ilvl w:val="0"/>
          <w:numId w:val="11"/>
        </w:numPr>
        <w:overflowPunct w:val="0"/>
        <w:autoSpaceDE w:val="0"/>
        <w:autoSpaceDN w:val="0"/>
        <w:adjustRightInd w:val="0"/>
        <w:textAlignment w:val="baseline"/>
      </w:pPr>
      <w:r>
        <w:t xml:space="preserve">Identify </w:t>
      </w:r>
      <w:r>
        <w:rPr>
          <w:rFonts w:hint="eastAsia"/>
        </w:rPr>
        <w:t xml:space="preserve">the </w:t>
      </w:r>
      <w:r>
        <w:t xml:space="preserve">potential charging solutions for </w:t>
      </w:r>
      <w:r>
        <w:rPr>
          <w:rFonts w:hint="eastAsia"/>
        </w:rPr>
        <w:t>the</w:t>
      </w:r>
      <w:r>
        <w:t xml:space="preserve"> Ranging based services and Sidelink Positioning.</w:t>
      </w:r>
    </w:p>
    <w:p w:rsidR="00360563" w:rsidRDefault="00000000">
      <w:pPr>
        <w:pStyle w:val="1"/>
      </w:pPr>
      <w:bookmarkStart w:id="22" w:name="references"/>
      <w:bookmarkStart w:id="23" w:name="_Toc148349345"/>
      <w:bookmarkEnd w:id="22"/>
      <w:r>
        <w:t>2</w:t>
      </w:r>
      <w:r>
        <w:tab/>
        <w:t>References</w:t>
      </w:r>
      <w:bookmarkEnd w:id="23"/>
    </w:p>
    <w:p w:rsidR="00360563" w:rsidRDefault="00000000">
      <w:r>
        <w:t>The following documents contain provisions which, through reference in this text, constitute provisions of the present document.</w:t>
      </w:r>
    </w:p>
    <w:p w:rsidR="00360563" w:rsidRDefault="00000000">
      <w:pPr>
        <w:pStyle w:val="B1"/>
      </w:pPr>
      <w:r>
        <w:t>-</w:t>
      </w:r>
      <w:r>
        <w:tab/>
        <w:t>References are either specific (identified by date of publication, edition number, version number, etc.) or non</w:t>
      </w:r>
      <w:r>
        <w:noBreakHyphen/>
        <w:t>specific.</w:t>
      </w:r>
    </w:p>
    <w:p w:rsidR="00360563" w:rsidRDefault="00000000">
      <w:pPr>
        <w:pStyle w:val="B1"/>
      </w:pPr>
      <w:r>
        <w:t>-</w:t>
      </w:r>
      <w:r>
        <w:tab/>
        <w:t>For a specific reference, subsequent revisions do not apply.</w:t>
      </w:r>
    </w:p>
    <w:p w:rsidR="0036056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360563" w:rsidRDefault="00000000">
      <w:pPr>
        <w:pStyle w:val="EX"/>
      </w:pPr>
      <w:r>
        <w:t>[1]</w:t>
      </w:r>
      <w:r>
        <w:tab/>
        <w:t>3GPP TR 21.905: "Vocabulary for 3GPP Specifications".</w:t>
      </w:r>
    </w:p>
    <w:p w:rsidR="00360563" w:rsidRDefault="00000000">
      <w:pPr>
        <w:pStyle w:val="EX"/>
      </w:pPr>
      <w:r>
        <w:t>[2]</w:t>
      </w:r>
      <w:r>
        <w:tab/>
        <w:t>3GPP TR 23.700-86: “</w:t>
      </w:r>
      <w:r>
        <w:rPr>
          <w:rFonts w:eastAsia="Calibri" w:cs="Arial"/>
          <w:szCs w:val="18"/>
          <w:lang w:val="en-US"/>
        </w:rPr>
        <w:t>Study on Architecture Enhancement to support Ranging based services and sidelink positioning”</w:t>
      </w:r>
    </w:p>
    <w:p w:rsidR="00360563" w:rsidRDefault="00000000">
      <w:pPr>
        <w:pStyle w:val="EX"/>
        <w:rPr>
          <w:rFonts w:eastAsia="Calibri" w:cs="Arial"/>
          <w:szCs w:val="18"/>
          <w:lang w:val="en-US"/>
        </w:rPr>
      </w:pPr>
      <w:r>
        <w:t>[3]</w:t>
      </w:r>
      <w:r>
        <w:tab/>
        <w:t>3GPP TS 23.586:</w:t>
      </w:r>
      <w:r>
        <w:rPr>
          <w:rFonts w:eastAsia="Calibri" w:cs="Arial"/>
          <w:szCs w:val="18"/>
          <w:lang w:val="en-US"/>
        </w:rPr>
        <w:t xml:space="preserve"> “Architectural Enhancements to support Ranging based services and Sidelink Positioning”</w:t>
      </w:r>
    </w:p>
    <w:p w:rsidR="00360563" w:rsidRDefault="00000000" w:rsidP="0045214B">
      <w:pPr>
        <w:pStyle w:val="afff4"/>
        <w:ind w:left="1702" w:hanging="1418"/>
        <w:rPr>
          <w:rFonts w:eastAsia="Calibri" w:cs="Arial"/>
          <w:szCs w:val="18"/>
          <w:lang w:val="en-US"/>
        </w:rPr>
      </w:pPr>
      <w:r>
        <w:rPr>
          <w:rFonts w:eastAsia="宋体"/>
          <w:sz w:val="20"/>
          <w:szCs w:val="20"/>
          <w:lang w:val="en-US" w:eastAsia="zh-CN" w:bidi="ar"/>
        </w:rPr>
        <w:t>[</w:t>
      </w: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t>3GPP TS 23.273: "5G System (5GS) Location Services (LCS); Stage 2".</w:t>
      </w:r>
    </w:p>
    <w:p w:rsidR="00360563" w:rsidRDefault="00000000">
      <w:pPr>
        <w:pStyle w:val="1"/>
      </w:pPr>
      <w:bookmarkStart w:id="24" w:name="definitions"/>
      <w:bookmarkStart w:id="25" w:name="_Toc148349346"/>
      <w:bookmarkEnd w:id="24"/>
      <w:r>
        <w:t>3</w:t>
      </w:r>
      <w:r>
        <w:tab/>
        <w:t>Definitions of terms, symbols and abbreviations</w:t>
      </w:r>
      <w:bookmarkEnd w:id="25"/>
    </w:p>
    <w:p w:rsidR="00360563" w:rsidRDefault="00000000">
      <w:pPr>
        <w:pStyle w:val="21"/>
      </w:pPr>
      <w:bookmarkStart w:id="26" w:name="_Toc148349347"/>
      <w:r>
        <w:t>3.1</w:t>
      </w:r>
      <w:r>
        <w:tab/>
        <w:t>Terms</w:t>
      </w:r>
      <w:bookmarkEnd w:id="26"/>
    </w:p>
    <w:p w:rsidR="00360563" w:rsidRDefault="00000000">
      <w:r>
        <w:t>For the purposes of the present document, the terms given in 3GPP TR 21.905 [1] and the following apply. A term defined in the present document takes precedence over the definition of the same term, if any, in 3GPP TR 21.905 [1].</w:t>
      </w:r>
    </w:p>
    <w:p w:rsidR="00360563" w:rsidRDefault="00000000">
      <w:r>
        <w:rPr>
          <w:b/>
        </w:rPr>
        <w:t>example:</w:t>
      </w:r>
      <w:r>
        <w:t xml:space="preserve"> text used to clarify abstract rules by applying them literally.</w:t>
      </w:r>
    </w:p>
    <w:p w:rsidR="00360563" w:rsidRDefault="00000000">
      <w:pPr>
        <w:rPr>
          <w:lang w:eastAsia="zh-CN" w:bidi="ar"/>
        </w:rPr>
      </w:pPr>
      <w:r>
        <w:rPr>
          <w:b/>
        </w:rPr>
        <w:t xml:space="preserve">Ranging: </w:t>
      </w:r>
      <w:r>
        <w:rPr>
          <w:lang w:eastAsia="zh-CN" w:bidi="ar"/>
        </w:rPr>
        <w:t>Refers to the determination of the distance between two UEs or more UEs and/or the direction of one UE (i.e. Target UE) from another UE (i.e. Reference UE) via PC5 interface.</w:t>
      </w:r>
    </w:p>
    <w:p w:rsidR="00360563" w:rsidRDefault="00000000">
      <w:pPr>
        <w:rPr>
          <w:lang w:eastAsia="zh-CN" w:bidi="ar"/>
        </w:rPr>
      </w:pPr>
      <w:r>
        <w:rPr>
          <w:b/>
        </w:rPr>
        <w:t xml:space="preserve">Sidelink Positioning: </w:t>
      </w:r>
      <w:r>
        <w:rPr>
          <w:lang w:eastAsia="zh-CN" w:bidi="ar"/>
        </w:rPr>
        <w:t>Positioning UE using PC5 to obtain absolute position, relative position, or ranging information.</w:t>
      </w:r>
    </w:p>
    <w:p w:rsidR="00360563" w:rsidRDefault="00000000">
      <w:r>
        <w:rPr>
          <w:b/>
          <w:lang w:eastAsia="zh-CN" w:bidi="ar"/>
        </w:rPr>
        <w:t xml:space="preserve">Target UE: </w:t>
      </w:r>
      <w:r>
        <w:rPr>
          <w:lang w:eastAsia="zh-CN" w:bidi="ar"/>
        </w:rPr>
        <w:t xml:space="preserve">A UE whose distance, direction and/or position is measured </w:t>
      </w:r>
      <w:r>
        <w:rPr>
          <w:rFonts w:hint="eastAsia"/>
          <w:lang w:eastAsia="zh-CN" w:bidi="ar"/>
        </w:rPr>
        <w:t>with</w:t>
      </w:r>
      <w:r>
        <w:rPr>
          <w:lang w:eastAsia="zh-CN" w:bidi="ar"/>
        </w:rPr>
        <w:t xml:space="preserve"> the support from one or multiple SL Reference UEs using Sidelink in the Ranging based service and Sidelink positioning.</w:t>
      </w:r>
    </w:p>
    <w:p w:rsidR="00360563" w:rsidRDefault="00000000">
      <w:pPr>
        <w:rPr>
          <w:lang w:eastAsia="zh-CN" w:bidi="ar"/>
        </w:rPr>
      </w:pPr>
      <w:r>
        <w:rPr>
          <w:b/>
        </w:rPr>
        <w:t>SL Reference UE:</w:t>
      </w:r>
      <w:r>
        <w:t xml:space="preserve"> A UE, suppo</w:t>
      </w:r>
      <w:r>
        <w:rPr>
          <w:lang w:eastAsia="zh-CN" w:bidi="ar"/>
        </w:rPr>
        <w:t>rting positioning of target UE, e.g. by transmitting and/or receiving reference signals for positioning, providing positioning-related information, etc. using sidelink.</w:t>
      </w:r>
    </w:p>
    <w:p w:rsidR="00360563" w:rsidRDefault="00000000">
      <w:pPr>
        <w:rPr>
          <w:lang w:val="en-US" w:eastAsia="zh-CN" w:bidi="ar"/>
        </w:rPr>
      </w:pPr>
      <w:r>
        <w:rPr>
          <w:b/>
          <w:lang w:val="en-US" w:eastAsia="zh-CN" w:bidi="ar"/>
        </w:rPr>
        <w:t>Located UE:</w:t>
      </w:r>
      <w:r>
        <w:rPr>
          <w:lang w:val="en-US" w:eastAsia="zh-CN" w:bidi="ar"/>
        </w:rPr>
        <w:t xml:space="preserve"> A SL Reference UE of which the location is known or is able to be known using Uu based positioning. A Located UE can be used to determine the location of a Target UE using Sidelink Positioning.</w:t>
      </w:r>
    </w:p>
    <w:p w:rsidR="00360563" w:rsidRDefault="00000000">
      <w:pPr>
        <w:rPr>
          <w:lang w:eastAsia="zh-CN"/>
        </w:rPr>
      </w:pPr>
      <w:r>
        <w:rPr>
          <w:b/>
          <w:lang w:eastAsia="zh-CN"/>
        </w:rPr>
        <w:t>SL Positioning</w:t>
      </w:r>
      <w:r>
        <w:rPr>
          <w:b/>
          <w:lang w:eastAsia="zh-CN" w:bidi="ar"/>
        </w:rPr>
        <w:t xml:space="preserve"> Client UE:</w:t>
      </w:r>
      <w:r>
        <w:rPr>
          <w:lang w:eastAsia="zh-CN" w:bidi="ar"/>
        </w:rPr>
        <w:t xml:space="preserve"> A UE, other than SL Reference UE and Target UE, which initiates </w:t>
      </w:r>
      <w:r>
        <w:rPr>
          <w:lang w:eastAsia="zh-CN"/>
        </w:rPr>
        <w:t>Ranging/Sidelink positioning service request on behalf of the application residing on it.</w:t>
      </w:r>
    </w:p>
    <w:p w:rsidR="00360563" w:rsidRDefault="00000000">
      <w:pPr>
        <w:rPr>
          <w:b/>
          <w:lang w:eastAsia="zh-CN" w:bidi="ar"/>
        </w:rPr>
      </w:pPr>
      <w:r>
        <w:rPr>
          <w:rFonts w:hint="eastAsia"/>
          <w:b/>
          <w:lang w:eastAsia="zh-CN"/>
        </w:rPr>
        <w:t>SL Positioning</w:t>
      </w:r>
      <w:r>
        <w:rPr>
          <w:b/>
        </w:rPr>
        <w:t xml:space="preserve"> Server UE:</w:t>
      </w:r>
      <w:r>
        <w:t xml:space="preserve"> A UE offering </w:t>
      </w:r>
      <w:r>
        <w:rPr>
          <w:rFonts w:hint="eastAsia"/>
        </w:rPr>
        <w:t>method determination</w:t>
      </w:r>
      <w:r>
        <w:t xml:space="preserve">, </w:t>
      </w:r>
      <w:r>
        <w:rPr>
          <w:rFonts w:hint="eastAsia"/>
        </w:rPr>
        <w:t>assistant data distribution</w:t>
      </w:r>
      <w:r>
        <w:t xml:space="preserve"> and/or location calculation functionalities for Sidelink Positioning and Ranging based service. It interacts with other UEs over PC5 as necessary in order to determine </w:t>
      </w:r>
      <w:r>
        <w:rPr>
          <w:lang w:eastAsia="ko-KR"/>
        </w:rPr>
        <w:t xml:space="preserve">Ranging/SL </w:t>
      </w:r>
      <w:r>
        <w:t>Position method, distribute assistant data and calculate the location of the Target UE. Target UE or SL Reference UE can act as SL Positioning Server UE if any of the functionalities is supported.</w:t>
      </w:r>
    </w:p>
    <w:p w:rsidR="00360563" w:rsidRDefault="00000000">
      <w:pPr>
        <w:pStyle w:val="21"/>
      </w:pPr>
      <w:bookmarkStart w:id="27" w:name="_Toc148349348"/>
      <w:r>
        <w:t>3.2</w:t>
      </w:r>
      <w:r>
        <w:tab/>
        <w:t>Symbols</w:t>
      </w:r>
      <w:bookmarkEnd w:id="27"/>
    </w:p>
    <w:p w:rsidR="00360563" w:rsidRDefault="00000000">
      <w:pPr>
        <w:keepNext/>
      </w:pPr>
      <w:r>
        <w:t>For the purposes of the present document, the following symbols apply:</w:t>
      </w:r>
    </w:p>
    <w:p w:rsidR="00360563" w:rsidRDefault="00000000">
      <w:pPr>
        <w:pStyle w:val="EW"/>
      </w:pPr>
      <w:r>
        <w:t>&lt;symbol&gt;</w:t>
      </w:r>
      <w:r>
        <w:tab/>
        <w:t>&lt;Explanation&gt;</w:t>
      </w:r>
    </w:p>
    <w:p w:rsidR="00360563" w:rsidRDefault="00360563">
      <w:pPr>
        <w:pStyle w:val="EW"/>
      </w:pPr>
    </w:p>
    <w:p w:rsidR="00360563" w:rsidRDefault="00000000">
      <w:pPr>
        <w:pStyle w:val="21"/>
      </w:pPr>
      <w:bookmarkStart w:id="28" w:name="_Toc148349349"/>
      <w:r>
        <w:t>3.3</w:t>
      </w:r>
      <w:r>
        <w:tab/>
        <w:t>Abbreviations</w:t>
      </w:r>
      <w:bookmarkEnd w:id="28"/>
    </w:p>
    <w:p w:rsidR="00360563"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360563" w:rsidRDefault="00000000">
      <w:pPr>
        <w:pStyle w:val="EW"/>
      </w:pPr>
      <w:r>
        <w:t>&lt;ABBREVIATION&gt;</w:t>
      </w:r>
      <w:r>
        <w:tab/>
        <w:t>&lt;Expansion&gt;</w:t>
      </w:r>
    </w:p>
    <w:p w:rsidR="00360563" w:rsidRDefault="00000000">
      <w:pPr>
        <w:pStyle w:val="EW"/>
        <w:rPr>
          <w:lang w:eastAsia="zh-CN"/>
        </w:rPr>
      </w:pPr>
      <w:r>
        <w:rPr>
          <w:rFonts w:hint="eastAsia"/>
          <w:lang w:eastAsia="zh-CN"/>
        </w:rPr>
        <w:t>S</w:t>
      </w:r>
      <w:r>
        <w:rPr>
          <w:lang w:eastAsia="zh-CN"/>
        </w:rPr>
        <w:t>L</w:t>
      </w:r>
      <w:r>
        <w:rPr>
          <w:lang w:eastAsia="zh-CN"/>
        </w:rPr>
        <w:tab/>
      </w:r>
      <w:r>
        <w:tab/>
        <w:t>Sidelink Positioning</w:t>
      </w:r>
    </w:p>
    <w:p w:rsidR="00360563" w:rsidRDefault="00000000">
      <w:pPr>
        <w:pStyle w:val="EW"/>
      </w:pPr>
      <w:r>
        <w:t>ProSe</w:t>
      </w:r>
      <w:r>
        <w:tab/>
        <w:t>Proximity-based Services</w:t>
      </w:r>
    </w:p>
    <w:p w:rsidR="00360563" w:rsidRDefault="00000000">
      <w:pPr>
        <w:pStyle w:val="EW"/>
        <w:rPr>
          <w:lang w:eastAsia="en-GB"/>
        </w:rPr>
      </w:pPr>
      <w:r>
        <w:rPr>
          <w:lang w:eastAsia="ko-KR"/>
        </w:rPr>
        <w:t>V2X</w:t>
      </w:r>
      <w:r>
        <w:rPr>
          <w:lang w:eastAsia="ko-KR"/>
        </w:rPr>
        <w:tab/>
        <w:t>Vehicle-to-Everything</w:t>
      </w:r>
    </w:p>
    <w:p w:rsidR="00360563" w:rsidRDefault="00360563">
      <w:pPr>
        <w:pStyle w:val="EW"/>
        <w:rPr>
          <w:lang w:eastAsia="zh-CN"/>
        </w:rPr>
      </w:pPr>
    </w:p>
    <w:p w:rsidR="00360563" w:rsidRDefault="00000000">
      <w:pPr>
        <w:pStyle w:val="1"/>
      </w:pPr>
      <w:bookmarkStart w:id="29" w:name="_Toc474423207"/>
      <w:bookmarkStart w:id="30" w:name="_Toc89690004"/>
      <w:bookmarkStart w:id="31" w:name="_Toc530200052"/>
      <w:bookmarkStart w:id="32" w:name="_Toc478768130"/>
      <w:bookmarkStart w:id="33" w:name="_Toc478528820"/>
      <w:bookmarkStart w:id="34" w:name="_Toc148349350"/>
      <w:r>
        <w:t>4</w:t>
      </w:r>
      <w:r>
        <w:tab/>
      </w:r>
      <w:bookmarkEnd w:id="29"/>
      <w:bookmarkEnd w:id="30"/>
      <w:bookmarkEnd w:id="31"/>
      <w:bookmarkEnd w:id="32"/>
      <w:bookmarkEnd w:id="33"/>
      <w:r>
        <w:t>Overview</w:t>
      </w:r>
      <w:bookmarkEnd w:id="34"/>
    </w:p>
    <w:p w:rsidR="00360563" w:rsidRDefault="00000000">
      <w:pPr>
        <w:pStyle w:val="21"/>
      </w:pPr>
      <w:bookmarkStart w:id="35" w:name="_Toc148349351"/>
      <w:r>
        <w:t>4.1</w:t>
      </w:r>
      <w:r>
        <w:tab/>
        <w:t>General</w:t>
      </w:r>
      <w:bookmarkEnd w:id="35"/>
    </w:p>
    <w:p w:rsidR="00360563" w:rsidRDefault="00000000">
      <w:bookmarkStart w:id="36" w:name="OLE_LINK1"/>
      <w:r>
        <w:t>Ranging refers to the process of determining the distance between two or more UEs and/or the direction of one UE from another UE via the PC5 interface. Sidelink Positioning involves obtaining absolute position, relative position or ranging information through the PC5 interface. Ranging-based services and Sidelink Positioning can be widely applied in commercial, V2X and public safety services.</w:t>
      </w:r>
    </w:p>
    <w:p w:rsidR="00360563" w:rsidRDefault="00000000">
      <w:r>
        <w:t xml:space="preserve">SA2 has completed a study on Ranging based services and Sidelink Positioning (FS_Ranging_SL, TR 23.700-86 [2]) and is working on a corresponding work item (Ranging_SL, TS 23.586 [3]), which aims to investigate and specify the architecture enhancements to support these services. This study will </w:t>
      </w:r>
      <w:r>
        <w:rPr>
          <w:rFonts w:hint="eastAsia"/>
          <w:lang w:eastAsia="zh-CN"/>
        </w:rPr>
        <w:t>focus</w:t>
      </w:r>
      <w:r>
        <w:t xml:space="preserve"> on charging solutions to support Ranging based services and Sidelink Positioning.</w:t>
      </w:r>
      <w:bookmarkEnd w:id="36"/>
    </w:p>
    <w:p w:rsidR="00360563" w:rsidRDefault="00000000">
      <w:pPr>
        <w:pStyle w:val="21"/>
      </w:pPr>
      <w:bookmarkStart w:id="37" w:name="_Toc148349352"/>
      <w:r>
        <w:t>4.2</w:t>
      </w:r>
      <w:r>
        <w:tab/>
        <w:t>Business roles</w:t>
      </w:r>
      <w:bookmarkEnd w:id="37"/>
    </w:p>
    <w:p w:rsidR="00360563" w:rsidRDefault="00000000">
      <w:pPr>
        <w:rPr>
          <w:lang w:eastAsia="zh-CN"/>
        </w:rPr>
      </w:pPr>
      <w:r>
        <w:rPr>
          <w:rFonts w:hint="eastAsia"/>
          <w:lang w:eastAsia="zh-CN"/>
        </w:rPr>
        <w:t>R</w:t>
      </w:r>
      <w:r>
        <w:rPr>
          <w:lang w:eastAsia="zh-CN"/>
        </w:rPr>
        <w:t>anging and Sidelink Positioning involves the services or capabilities may be provided by multiple service providers in the form of following business roles:</w:t>
      </w:r>
    </w:p>
    <w:p w:rsidR="00360563" w:rsidRDefault="00000000">
      <w:pPr>
        <w:rPr>
          <w:lang w:eastAsia="zh-CN"/>
        </w:rPr>
      </w:pPr>
      <w:r>
        <w:rPr>
          <w:lang w:eastAsia="zh-CN"/>
        </w:rPr>
        <w:t xml:space="preserve">- </w:t>
      </w:r>
      <w:r>
        <w:rPr>
          <w:lang w:eastAsia="zh-CN"/>
        </w:rPr>
        <w:tab/>
        <w:t>Ranging and Sidelink Positioning Mobile Network Operator (RSL-MNO): an operator who can provide Ranging and Sidelink Positioning services for Ranging and Sidelink Positioning service customer, e.g. 5G MNO.</w:t>
      </w:r>
    </w:p>
    <w:p w:rsidR="00360563" w:rsidRDefault="00000000">
      <w:pPr>
        <w:rPr>
          <w:lang w:eastAsia="zh-CN"/>
        </w:rPr>
      </w:pPr>
      <w:r>
        <w:rPr>
          <w:lang w:eastAsia="zh-CN"/>
        </w:rPr>
        <w:t>-</w:t>
      </w:r>
      <w:r>
        <w:rPr>
          <w:lang w:eastAsia="zh-CN"/>
        </w:rPr>
        <w:tab/>
        <w:t>Ranging and Sidelink Positioning Service Provider (RSL-SP): a Provider who can provide Ranging and Sidelink Positioning services for RSL-MNO.</w:t>
      </w:r>
    </w:p>
    <w:p w:rsidR="00360563" w:rsidRDefault="00000000">
      <w:pPr>
        <w:rPr>
          <w:lang w:eastAsia="zh-CN"/>
        </w:rPr>
      </w:pPr>
      <w:r>
        <w:rPr>
          <w:lang w:eastAsia="zh-CN"/>
        </w:rPr>
        <w:t xml:space="preserve">- </w:t>
      </w:r>
      <w:r>
        <w:rPr>
          <w:lang w:eastAsia="zh-CN"/>
        </w:rPr>
        <w:tab/>
        <w:t>Ranging and Sidelink Positioning Service Customer (RSL-SC): a Customer who is able to consume Ranging and Sidelink Positioning services.</w:t>
      </w:r>
    </w:p>
    <w:p w:rsidR="00360563" w:rsidRDefault="00000000">
      <w:pPr>
        <w:jc w:val="center"/>
        <w:rPr>
          <w:lang w:val="en-US"/>
        </w:rPr>
      </w:pPr>
      <w:r>
        <w:rPr>
          <w:rFonts w:eastAsia="宋体"/>
          <w:lang w:val="en-US" w:eastAsia="zh-CN" w:bidi="ar"/>
        </w:rPr>
        <w:object w:dxaOrig="4728" w:dyaOrig="2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5pt;height:123pt" o:ole="">
            <v:imagedata r:id="rId11" o:title=""/>
          </v:shape>
          <o:OLEObject Type="Embed" ProgID="Visio.Drawing.11" ShapeID="_x0000_i1025" DrawAspect="Content" ObjectID="_1758970703" r:id="rId12"/>
        </w:object>
      </w:r>
    </w:p>
    <w:p w:rsidR="00360563" w:rsidRDefault="00000000" w:rsidP="0045214B">
      <w:pPr>
        <w:jc w:val="center"/>
        <w:rPr>
          <w:lang w:eastAsia="zh-CN"/>
        </w:rPr>
      </w:pPr>
      <w:r>
        <w:rPr>
          <w:rFonts w:eastAsia="宋体"/>
          <w:lang w:val="en-US" w:eastAsia="zh-CN" w:bidi="ar"/>
        </w:rPr>
        <w:t>Figure 4.2-1 Relationship between Business Roles</w:t>
      </w:r>
    </w:p>
    <w:p w:rsidR="00360563" w:rsidRDefault="00000000">
      <w:pPr>
        <w:rPr>
          <w:lang w:eastAsia="zh-CN"/>
        </w:rPr>
      </w:pPr>
      <w:r>
        <w:rPr>
          <w:lang w:eastAsia="zh-CN"/>
        </w:rPr>
        <w:t xml:space="preserve">There could be various business models based on the entities with one or several business roles, e.g.: </w:t>
      </w:r>
    </w:p>
    <w:p w:rsidR="00360563" w:rsidRDefault="00000000">
      <w:pPr>
        <w:rPr>
          <w:lang w:eastAsia="zh-CN"/>
        </w:rPr>
      </w:pPr>
      <w:r>
        <w:rPr>
          <w:lang w:eastAsia="zh-CN"/>
        </w:rPr>
        <w:t xml:space="preserve">- </w:t>
      </w:r>
      <w:r>
        <w:rPr>
          <w:lang w:eastAsia="zh-CN"/>
        </w:rPr>
        <w:tab/>
        <w:t xml:space="preserve">B2C: RSL-MNO to charge RSL-SC for using Ranging and Sidelink Positioning services. </w:t>
      </w:r>
    </w:p>
    <w:p w:rsidR="00360563" w:rsidRDefault="00000000">
      <w:pPr>
        <w:rPr>
          <w:lang w:eastAsia="zh-CN"/>
        </w:rPr>
      </w:pPr>
      <w:r>
        <w:rPr>
          <w:lang w:eastAsia="zh-CN"/>
        </w:rPr>
        <w:t>-</w:t>
      </w:r>
      <w:r>
        <w:rPr>
          <w:lang w:eastAsia="zh-CN"/>
        </w:rPr>
        <w:tab/>
        <w:t xml:space="preserve">B2B: RSL-SP to charge RSL-MNO for using their devices. </w:t>
      </w:r>
    </w:p>
    <w:p w:rsidR="00360563" w:rsidRDefault="00000000">
      <w:pPr>
        <w:rPr>
          <w:lang w:eastAsia="zh-CN"/>
        </w:rPr>
      </w:pPr>
      <w:r>
        <w:rPr>
          <w:lang w:eastAsia="zh-CN"/>
        </w:rPr>
        <w:t>In deployments, there could be business scenarios where one or more components are supported by a single enterprise. The present document does not impose any restrictions on the possible deployment scenarios.</w:t>
      </w:r>
    </w:p>
    <w:p w:rsidR="00360563" w:rsidRDefault="00000000">
      <w:pPr>
        <w:pStyle w:val="1"/>
      </w:pPr>
      <w:bookmarkStart w:id="38" w:name="_Toc148349353"/>
      <w:r>
        <w:rPr>
          <w:lang w:eastAsia="zh-CN"/>
        </w:rPr>
        <w:t>5</w:t>
      </w:r>
      <w:r>
        <w:tab/>
        <w:t>Charging scenarios and key issues</w:t>
      </w:r>
      <w:bookmarkEnd w:id="38"/>
    </w:p>
    <w:p w:rsidR="00360563" w:rsidRDefault="00000000">
      <w:pPr>
        <w:pStyle w:val="21"/>
        <w:rPr>
          <w:lang w:eastAsia="zh-CN"/>
        </w:rPr>
      </w:pPr>
      <w:bookmarkStart w:id="39" w:name="_Toc148349354"/>
      <w:r>
        <w:rPr>
          <w:rFonts w:hint="eastAsia"/>
          <w:lang w:eastAsia="zh-CN"/>
        </w:rPr>
        <w:t>5</w:t>
      </w:r>
      <w:r>
        <w:rPr>
          <w:lang w:eastAsia="zh-CN"/>
        </w:rPr>
        <w:t>.1</w:t>
      </w:r>
      <w:r>
        <w:rPr>
          <w:lang w:eastAsia="zh-CN"/>
        </w:rPr>
        <w:tab/>
        <w:t>Scenario 1: 5GS charging for Ranging/Sidelink Positioning UE Discovery</w:t>
      </w:r>
      <w:bookmarkEnd w:id="39"/>
    </w:p>
    <w:p w:rsidR="00360563" w:rsidRDefault="00000000">
      <w:pPr>
        <w:pStyle w:val="31"/>
        <w:rPr>
          <w:lang w:eastAsia="zh-CN"/>
        </w:rPr>
      </w:pPr>
      <w:bookmarkStart w:id="40" w:name="_Toc148349355"/>
      <w:r>
        <w:rPr>
          <w:rFonts w:hint="eastAsia"/>
          <w:lang w:eastAsia="zh-CN"/>
        </w:rPr>
        <w:t>5</w:t>
      </w:r>
      <w:r>
        <w:rPr>
          <w:lang w:eastAsia="zh-CN"/>
        </w:rPr>
        <w:t>.1.1</w:t>
      </w:r>
      <w:r>
        <w:rPr>
          <w:lang w:eastAsia="zh-CN"/>
        </w:rPr>
        <w:tab/>
        <w:t>General description and assumptions</w:t>
      </w:r>
      <w:bookmarkEnd w:id="40"/>
    </w:p>
    <w:p w:rsidR="00360563" w:rsidRDefault="00000000">
      <w:pPr>
        <w:rPr>
          <w:lang w:eastAsia="zh-CN"/>
        </w:rPr>
      </w:pPr>
      <w:r>
        <w:rPr>
          <w:rFonts w:hint="eastAsia"/>
          <w:lang w:eastAsia="zh-CN"/>
        </w:rPr>
        <w:t xml:space="preserve">As defined in </w:t>
      </w:r>
      <w:r>
        <w:rPr>
          <w:lang w:eastAsia="zh-CN"/>
        </w:rPr>
        <w:t xml:space="preserve">TS 23.586 [3], the feature of Ranging/Sidelink Positioning UE discovery is introduced to </w:t>
      </w:r>
      <w:r>
        <w:rPr>
          <w:rFonts w:hint="eastAsia"/>
          <w:lang w:eastAsia="zh-CN"/>
        </w:rPr>
        <w:t>d</w:t>
      </w:r>
      <w:r>
        <w:rPr>
          <w:lang w:eastAsia="zh-CN"/>
        </w:rPr>
        <w:t>iscover and select Located UE and SL Positioning Server UE by Target UE. The role(s) of the discovered UE is (are) included in discovery message (for 5G ProSe capable UE) and unicast link establishment messages (for V2X capable UE) as RSPP specific meta data.</w:t>
      </w:r>
    </w:p>
    <w:p w:rsidR="00360563" w:rsidRDefault="00000000">
      <w:pPr>
        <w:rPr>
          <w:lang w:eastAsia="zh-CN"/>
        </w:rPr>
      </w:pPr>
      <w:r>
        <w:rPr>
          <w:rFonts w:hint="eastAsia"/>
          <w:lang w:eastAsia="zh-CN"/>
        </w:rPr>
        <w:t>T</w:t>
      </w:r>
      <w:r>
        <w:rPr>
          <w:lang w:eastAsia="zh-CN"/>
        </w:rPr>
        <w:t>here are two models of Ranging/SL Positioning UE discovery with 5G ProSe capable UE: Model A and Model B. Model A uses a single discovery protocol message (Announcement).</w:t>
      </w:r>
      <w:r>
        <w:rPr>
          <w:rFonts w:hint="eastAsia"/>
          <w:lang w:eastAsia="zh-CN"/>
        </w:rPr>
        <w:t xml:space="preserve"> </w:t>
      </w:r>
      <w:r>
        <w:rPr>
          <w:lang w:eastAsia="zh-CN"/>
        </w:rPr>
        <w:t>Model B uses two discovery protocol messages (Solicitation and Response).</w:t>
      </w:r>
    </w:p>
    <w:p w:rsidR="00360563" w:rsidRDefault="00000000">
      <w:pPr>
        <w:pStyle w:val="31"/>
        <w:rPr>
          <w:lang w:val="en-US" w:eastAsia="zh-CN"/>
        </w:rPr>
      </w:pPr>
      <w:bookmarkStart w:id="41" w:name="_Hlk143766900"/>
      <w:r>
        <w:rPr>
          <w:lang w:val="en-US" w:eastAsia="zh-CN"/>
        </w:rPr>
        <w:t>5.x.1.1</w:t>
      </w:r>
      <w:r>
        <w:rPr>
          <w:lang w:val="en-US" w:eastAsia="zh-CN"/>
        </w:rPr>
        <w:tab/>
        <w:t>Use Case #x.1: RSL-MNO charging RSL-SC based on usage</w:t>
      </w:r>
    </w:p>
    <w:p w:rsidR="00360563" w:rsidRDefault="00000000">
      <w:pPr>
        <w:rPr>
          <w:lang w:val="en-US" w:eastAsia="zh-CN"/>
        </w:rPr>
      </w:pPr>
      <w:r>
        <w:rPr>
          <w:rFonts w:eastAsia="宋体"/>
          <w:lang w:val="en-US" w:eastAsia="zh-CN" w:bidi="ar"/>
        </w:rPr>
        <w:t>In this case, RSL-SC indicates client UE or other entities who perform UE Discovery request while RSL-MNO indicates operator who provide the PC5 radio resource. A RSL-SC has a subscription with the RSL-MNO which allows usage of Ranging/Sidelink Positioning UE Discovery over NR based PC5.</w:t>
      </w:r>
    </w:p>
    <w:p w:rsidR="00360563" w:rsidRDefault="00000000">
      <w:pPr>
        <w:rPr>
          <w:lang w:val="en-US" w:eastAsia="zh-CN"/>
        </w:rPr>
      </w:pPr>
      <w:r>
        <w:rPr>
          <w:rFonts w:eastAsia="宋体"/>
          <w:lang w:val="en-US" w:eastAsia="zh-CN" w:bidi="ar"/>
        </w:rPr>
        <w:t>For this case, the charging party and charged party can be:</w:t>
      </w:r>
    </w:p>
    <w:p w:rsidR="00360563" w:rsidRDefault="00000000">
      <w:pPr>
        <w:rPr>
          <w:lang w:val="en-US" w:eastAsia="zh-CN"/>
        </w:rPr>
      </w:pPr>
      <w:r>
        <w:rPr>
          <w:rFonts w:eastAsia="宋体"/>
          <w:lang w:val="en-US" w:eastAsia="zh-CN" w:bidi="ar"/>
        </w:rPr>
        <w:t>-</w:t>
      </w:r>
      <w:r>
        <w:rPr>
          <w:rFonts w:eastAsia="宋体"/>
          <w:lang w:val="en-US" w:eastAsia="zh-CN" w:bidi="ar"/>
        </w:rPr>
        <w:tab/>
        <w:t>Charged party: RSL-SC who perform Ranging/Sidelink Positioning UE Discovery request.</w:t>
      </w:r>
    </w:p>
    <w:p w:rsidR="00360563" w:rsidRDefault="00000000">
      <w:pPr>
        <w:rPr>
          <w:lang w:val="en-US" w:eastAsia="zh-CN"/>
        </w:rPr>
      </w:pPr>
      <w:r>
        <w:rPr>
          <w:rFonts w:eastAsia="宋体"/>
          <w:lang w:val="en-US" w:eastAsia="zh-CN" w:bidi="ar"/>
        </w:rPr>
        <w:t>-</w:t>
      </w:r>
      <w:r>
        <w:rPr>
          <w:rFonts w:eastAsia="宋体"/>
          <w:lang w:val="en-US" w:eastAsia="zh-CN" w:bidi="ar"/>
        </w:rPr>
        <w:tab/>
        <w:t>Charging party: RSL-MNO who provides Ranging/Sidelink Positioning UE Discovery service to RSL-SC.</w:t>
      </w:r>
    </w:p>
    <w:p w:rsidR="00360563" w:rsidRDefault="00000000">
      <w:pPr>
        <w:pStyle w:val="31"/>
        <w:rPr>
          <w:lang w:eastAsia="zh-CN"/>
        </w:rPr>
      </w:pPr>
      <w:bookmarkStart w:id="42" w:name="_Toc148349357"/>
      <w:bookmarkEnd w:id="41"/>
      <w:r>
        <w:rPr>
          <w:rFonts w:hint="eastAsia"/>
          <w:lang w:eastAsia="zh-CN"/>
        </w:rPr>
        <w:t>5</w:t>
      </w:r>
      <w:r>
        <w:rPr>
          <w:lang w:eastAsia="zh-CN"/>
        </w:rPr>
        <w:t>.1.2</w:t>
      </w:r>
      <w:r>
        <w:rPr>
          <w:lang w:eastAsia="zh-CN"/>
        </w:rPr>
        <w:tab/>
        <w:t>Potential charging requirements</w:t>
      </w:r>
      <w:bookmarkEnd w:id="42"/>
    </w:p>
    <w:p w:rsidR="00360563" w:rsidRDefault="00000000">
      <w:pPr>
        <w:rPr>
          <w:lang w:eastAsia="zh-CN"/>
        </w:rPr>
      </w:pPr>
      <w:r>
        <w:rPr>
          <w:lang w:eastAsia="zh-CN"/>
        </w:rPr>
        <w:t>The following are potential high-level charging requirements for Ranging/Sidelink Positioning UE Discovery in 5GS.</w:t>
      </w:r>
    </w:p>
    <w:p w:rsidR="00360563" w:rsidRDefault="00000000">
      <w:pPr>
        <w:rPr>
          <w:lang w:eastAsia="zh-CN"/>
        </w:rPr>
      </w:pPr>
      <w:r>
        <w:rPr>
          <w:lang w:eastAsia="zh-CN"/>
        </w:rPr>
        <w:t>REQ-CH_RANGING_SL_5GS_UED-01: The 5GS should support converged charging and charging information reporting for Ranging/Sidelink Positioning UE discovery, including:</w:t>
      </w:r>
    </w:p>
    <w:p w:rsidR="00360563" w:rsidRDefault="00000000">
      <w:pPr>
        <w:pStyle w:val="B1"/>
      </w:pPr>
      <w:r>
        <w:t>-</w:t>
      </w:r>
      <w:r>
        <w:tab/>
        <w:t>Ranging/SL Positioning UE discovery with 5G ProSe capable UE in Model A and Model B;</w:t>
      </w:r>
    </w:p>
    <w:p w:rsidR="00360563" w:rsidRDefault="00000000">
      <w:pPr>
        <w:pStyle w:val="B1"/>
      </w:pPr>
      <w:r>
        <w:t>-</w:t>
      </w:r>
      <w:r>
        <w:tab/>
        <w:t>Ranging/SL Positioning UE discovery with V2X capable UE;</w:t>
      </w:r>
    </w:p>
    <w:p w:rsidR="00360563" w:rsidRDefault="00000000">
      <w:pPr>
        <w:pStyle w:val="31"/>
        <w:rPr>
          <w:lang w:eastAsia="zh-CN"/>
        </w:rPr>
      </w:pPr>
      <w:bookmarkStart w:id="43" w:name="_Toc148349358"/>
      <w:r>
        <w:rPr>
          <w:rFonts w:hint="eastAsia"/>
          <w:lang w:eastAsia="zh-CN"/>
        </w:rPr>
        <w:t>5</w:t>
      </w:r>
      <w:r>
        <w:rPr>
          <w:lang w:eastAsia="zh-CN"/>
        </w:rPr>
        <w:t>.1.3</w:t>
      </w:r>
      <w:r>
        <w:rPr>
          <w:lang w:eastAsia="zh-CN"/>
        </w:rPr>
        <w:tab/>
        <w:t>Key issues</w:t>
      </w:r>
      <w:bookmarkEnd w:id="43"/>
    </w:p>
    <w:p w:rsidR="00360563" w:rsidRDefault="00000000">
      <w:pPr>
        <w:rPr>
          <w:lang w:eastAsia="zh-CN"/>
        </w:rPr>
      </w:pPr>
      <w:r>
        <w:rPr>
          <w:lang w:eastAsia="zh-CN"/>
        </w:rPr>
        <w:t>This key issue is for investigating how to support converged charging for Ranging/Sidelink Positioning UE Discovery in 5GS considering REQ-CH_RANGING_SL_5GS_UED-01.</w:t>
      </w:r>
    </w:p>
    <w:p w:rsidR="00360563" w:rsidRDefault="00000000">
      <w:pPr>
        <w:rPr>
          <w:lang w:eastAsia="zh-CN"/>
        </w:rPr>
      </w:pPr>
      <w:r>
        <w:rPr>
          <w:lang w:eastAsia="zh-CN"/>
        </w:rPr>
        <w:t>This investigating covers the following:</w:t>
      </w:r>
    </w:p>
    <w:p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Ranging/SL Positioning UE discovery;</w:t>
      </w:r>
    </w:p>
    <w:p w:rsidR="00360563" w:rsidRDefault="00000000">
      <w:pPr>
        <w:pStyle w:val="B1"/>
        <w:rPr>
          <w:lang w:eastAsia="zh-CN"/>
        </w:rPr>
      </w:pPr>
      <w:r>
        <w:rPr>
          <w:lang w:eastAsia="zh-CN"/>
        </w:rPr>
        <w:t>-</w:t>
      </w:r>
      <w:r>
        <w:rPr>
          <w:lang w:eastAsia="zh-CN"/>
        </w:rPr>
        <w:tab/>
        <w:t>identification of the triggers for charging events for Ranging/SL Positioning UE discovery;</w:t>
      </w:r>
    </w:p>
    <w:p w:rsidR="00360563" w:rsidRDefault="00000000">
      <w:pPr>
        <w:pStyle w:val="B1"/>
        <w:rPr>
          <w:lang w:eastAsia="zh-CN"/>
        </w:rPr>
      </w:pPr>
      <w:r>
        <w:rPr>
          <w:lang w:eastAsia="zh-CN"/>
        </w:rPr>
        <w:t>-</w:t>
      </w:r>
      <w:r>
        <w:rPr>
          <w:lang w:eastAsia="zh-CN"/>
        </w:rPr>
        <w:tab/>
        <w:t>determination of the behaviour with respect to the chargeable events, the matching charging events, and the charging information elements forwarded towards the CHF.</w:t>
      </w:r>
    </w:p>
    <w:p w:rsidR="00360563" w:rsidRDefault="00000000">
      <w:pPr>
        <w:pStyle w:val="31"/>
        <w:rPr>
          <w:lang w:eastAsia="zh-CN"/>
        </w:rPr>
      </w:pPr>
      <w:bookmarkStart w:id="44" w:name="_Toc148349359"/>
      <w:r>
        <w:rPr>
          <w:rFonts w:hint="eastAsia"/>
          <w:lang w:eastAsia="zh-CN"/>
        </w:rPr>
        <w:t>5</w:t>
      </w:r>
      <w:r>
        <w:rPr>
          <w:lang w:eastAsia="zh-CN"/>
        </w:rPr>
        <w:t>.1.4</w:t>
      </w:r>
      <w:r>
        <w:rPr>
          <w:lang w:eastAsia="zh-CN"/>
        </w:rPr>
        <w:tab/>
        <w:t>Possible solutions</w:t>
      </w:r>
      <w:bookmarkEnd w:id="44"/>
    </w:p>
    <w:p w:rsidR="00360563" w:rsidRDefault="00000000">
      <w:pPr>
        <w:pStyle w:val="41"/>
        <w:rPr>
          <w:lang w:val="en-US" w:eastAsia="zh-CN"/>
        </w:rPr>
      </w:pPr>
      <w:bookmarkStart w:id="45" w:name="_Toc148349360"/>
      <w:bookmarkStart w:id="46" w:name="_Toc136348613"/>
      <w:bookmarkStart w:id="47" w:name="_Toc89690041"/>
      <w:r>
        <w:rPr>
          <w:lang w:val="en-US" w:eastAsia="zh-CN"/>
        </w:rPr>
        <w:t>5.1.4.</w:t>
      </w:r>
      <w:r>
        <w:rPr>
          <w:rFonts w:hint="eastAsia"/>
          <w:lang w:val="en-US" w:eastAsia="zh-CN"/>
        </w:rPr>
        <w:t>1</w:t>
      </w:r>
      <w:r>
        <w:rPr>
          <w:lang w:val="en-US" w:eastAsia="zh-CN"/>
        </w:rPr>
        <w:tab/>
        <w:t>Solution #1.</w:t>
      </w:r>
      <w:r>
        <w:rPr>
          <w:rFonts w:hint="eastAsia"/>
          <w:lang w:val="en-US" w:eastAsia="zh-CN"/>
        </w:rPr>
        <w:t>1</w:t>
      </w:r>
      <w:r>
        <w:rPr>
          <w:lang w:val="en-US" w:eastAsia="zh-CN"/>
        </w:rPr>
        <w:t>: Charging Trigger Function (CTF) based solution for Ranging Sidelink Positioning UE Discovery charging</w:t>
      </w:r>
      <w:bookmarkEnd w:id="45"/>
      <w:bookmarkEnd w:id="46"/>
    </w:p>
    <w:p w:rsidR="00360563" w:rsidRDefault="00000000">
      <w:pPr>
        <w:pStyle w:val="51"/>
        <w:rPr>
          <w:lang w:val="en-US" w:eastAsia="zh-CN"/>
        </w:rPr>
      </w:pPr>
      <w:bookmarkStart w:id="48" w:name="_Toc89690040"/>
      <w:bookmarkStart w:id="49" w:name="_Toc136348614"/>
      <w:bookmarkStart w:id="50" w:name="_Toc148349361"/>
      <w:r>
        <w:rPr>
          <w:lang w:val="en-US" w:eastAsia="zh-CN"/>
        </w:rPr>
        <w:t>5.1.4.</w:t>
      </w:r>
      <w:r>
        <w:rPr>
          <w:rFonts w:hint="eastAsia"/>
          <w:lang w:val="en-US" w:eastAsia="zh-CN"/>
        </w:rPr>
        <w:t>1</w:t>
      </w:r>
      <w:r>
        <w:rPr>
          <w:lang w:val="en-US"/>
        </w:rPr>
        <w:t>.1</w:t>
      </w:r>
      <w:r>
        <w:rPr>
          <w:lang w:val="en-US"/>
        </w:rPr>
        <w:tab/>
        <w:t>General description</w:t>
      </w:r>
      <w:bookmarkEnd w:id="48"/>
      <w:bookmarkEnd w:id="49"/>
      <w:bookmarkEnd w:id="50"/>
    </w:p>
    <w:p w:rsidR="00360563" w:rsidRDefault="00000000">
      <w:pPr>
        <w:rPr>
          <w:lang w:val="en-US" w:eastAsia="zh-CN"/>
        </w:rPr>
      </w:pPr>
      <w:r>
        <w:rPr>
          <w:rFonts w:eastAsia="宋体"/>
          <w:lang w:val="en-US" w:eastAsia="zh-CN" w:bidi="ar"/>
        </w:rPr>
        <w:t>This solution addresses the key issue for how to support converged charging for Ranging/SL Positioning UE discovery in 5GS considering REQ-CH_RANGING_SL_5GS_UED-01.</w:t>
      </w:r>
    </w:p>
    <w:p w:rsidR="00360563" w:rsidRDefault="00000000">
      <w:pPr>
        <w:rPr>
          <w:lang w:val="en-US" w:eastAsia="zh-CN"/>
        </w:rPr>
      </w:pPr>
      <w:r>
        <w:rPr>
          <w:rFonts w:eastAsia="宋体"/>
          <w:lang w:val="en-US" w:eastAsia="zh-CN" w:bidi="ar"/>
        </w:rPr>
        <w:t>The charging information should be collected by UEs when discovery over PC5 reference point, both Ranging/SL Positioning UE discovery with 5G ProSe capable UE and Ranging/SL Positioning UE discovery with V2X capable UE.</w:t>
      </w:r>
    </w:p>
    <w:p w:rsidR="00360563" w:rsidRDefault="00000000">
      <w:pPr>
        <w:rPr>
          <w:lang w:val="en-US" w:eastAsia="zh-CN"/>
        </w:rPr>
      </w:pPr>
      <w:r>
        <w:rPr>
          <w:rFonts w:eastAsia="宋体"/>
          <w:lang w:val="en-US" w:eastAsia="zh-CN" w:bidi="ar"/>
        </w:rPr>
        <w:t xml:space="preserve">When the CTF (AMC) in the Ranging/SL Positioning UE decides that reporting criteria are met and the UE have network connection, the CTF (AMC) sends the collected usage information to CTF (ADF) in the NF. If the UE is out of coverage of NR and has no connection to the 5G network, the usage information is stored in a secure environment in the UE. The UE will trigger the usage information reporting when it comes back to NR coverage. </w:t>
      </w:r>
    </w:p>
    <w:p w:rsidR="00360563" w:rsidRDefault="00000000">
      <w:pPr>
        <w:pStyle w:val="afff4"/>
        <w:keepLines/>
        <w:ind w:left="1135" w:hanging="851"/>
        <w:rPr>
          <w:lang w:val="en-US" w:eastAsia="zh-CN"/>
        </w:rPr>
      </w:pPr>
      <w:r>
        <w:rPr>
          <w:rFonts w:eastAsia="宋体"/>
          <w:color w:val="FF0000"/>
          <w:sz w:val="20"/>
          <w:szCs w:val="20"/>
          <w:lang w:val="en-US" w:eastAsia="zh-CN" w:bidi="ar"/>
        </w:rPr>
        <w:t xml:space="preserve">Editor’s note: Which NF will be used is FFS. </w:t>
      </w:r>
    </w:p>
    <w:p w:rsidR="00360563" w:rsidRDefault="00000000">
      <w:pPr>
        <w:rPr>
          <w:lang w:val="en-US" w:eastAsia="zh-CN"/>
        </w:rPr>
      </w:pPr>
      <w:r>
        <w:rPr>
          <w:rFonts w:eastAsia="宋体"/>
          <w:lang w:val="en-US" w:eastAsia="zh-CN" w:bidi="ar"/>
        </w:rPr>
        <w:t>When the CTF (ADF) receives usage information from the CTF (AMC), it triggers a charging data request for the Ranging/SL Positioning UE discovery with 5G ProSe capable UE or V2X capable UE. The CHF then triggers the generation of the CDR for the Ranging/SL Positioning UE discovery with 5G ProSe capable UE or V2X capable UE.</w:t>
      </w:r>
    </w:p>
    <w:p w:rsidR="00360563" w:rsidRDefault="00000000">
      <w:pPr>
        <w:rPr>
          <w:lang w:val="en-US" w:eastAsia="zh-CN"/>
        </w:rPr>
      </w:pPr>
      <w:r>
        <w:rPr>
          <w:rFonts w:eastAsia="宋体"/>
          <w:lang w:val="en-US" w:eastAsia="zh-CN" w:bidi="ar"/>
        </w:rPr>
        <w:t>The 5GS may collect the following charging information:</w:t>
      </w:r>
    </w:p>
    <w:p w:rsidR="00360563" w:rsidRDefault="00000000">
      <w:pPr>
        <w:rPr>
          <w:lang w:val="en-US" w:eastAsia="zh-CN"/>
        </w:rPr>
      </w:pPr>
      <w:r>
        <w:rPr>
          <w:rFonts w:eastAsia="宋体"/>
          <w:lang w:val="en-US" w:eastAsia="zh-CN" w:bidi="ar"/>
        </w:rPr>
        <w:br w:type="page"/>
      </w:r>
    </w:p>
    <w:p w:rsidR="00360563" w:rsidRDefault="00000000">
      <w:pPr>
        <w:pStyle w:val="afff4"/>
        <w:keepNext/>
        <w:keepLines/>
        <w:spacing w:before="60"/>
        <w:jc w:val="center"/>
        <w:rPr>
          <w:lang w:val="en-US"/>
        </w:rPr>
      </w:pPr>
      <w:r>
        <w:rPr>
          <w:rFonts w:ascii="Arial" w:hAnsi="Arial"/>
          <w:b/>
          <w:sz w:val="20"/>
          <w:szCs w:val="20"/>
          <w:lang w:val="en-US" w:eastAsia="zh-CN" w:bidi="ar"/>
        </w:rPr>
        <w:t xml:space="preserve">Table </w:t>
      </w:r>
      <w:r>
        <w:rPr>
          <w:rFonts w:ascii="Arial" w:hAnsi="Arial" w:hint="eastAsia"/>
          <w:b/>
          <w:sz w:val="20"/>
          <w:szCs w:val="20"/>
          <w:lang w:val="en-US" w:eastAsia="zh-CN" w:bidi="ar"/>
        </w:rPr>
        <w:t>5</w:t>
      </w:r>
      <w:r>
        <w:rPr>
          <w:rFonts w:ascii="Arial" w:hAnsi="Arial"/>
          <w:b/>
          <w:sz w:val="20"/>
          <w:szCs w:val="20"/>
          <w:lang w:val="en-US" w:eastAsia="zh-CN" w:bidi="ar"/>
        </w:rPr>
        <w:t xml:space="preserve">.1.4.1.1-1: Structure of the </w:t>
      </w:r>
      <w:r>
        <w:rPr>
          <w:rFonts w:ascii="Arial" w:eastAsia="宋体" w:hAnsi="Arial"/>
          <w:b/>
          <w:sz w:val="20"/>
          <w:szCs w:val="20"/>
          <w:lang w:val="en-US" w:eastAsia="zh-CN" w:bidi="ar"/>
        </w:rPr>
        <w:t>Ranging Sidelink Positioning UE</w:t>
      </w:r>
      <w:r>
        <w:rPr>
          <w:rFonts w:ascii="Arial" w:hAnsi="Arial"/>
          <w:b/>
          <w:sz w:val="20"/>
          <w:szCs w:val="20"/>
          <w:lang w:val="en-US" w:eastAsia="zh-CN" w:bidi="ar"/>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trPr>
          <w:cantSplit/>
          <w:tblHeader/>
        </w:trPr>
        <w:tc>
          <w:tcPr>
            <w:tcW w:w="2946" w:type="dxa"/>
            <w:tcBorders>
              <w:top w:val="single" w:sz="8" w:space="0" w:color="auto"/>
              <w:left w:val="single" w:sz="8" w:space="0" w:color="auto"/>
              <w:bottom w:val="nil"/>
              <w:right w:val="single" w:sz="8" w:space="0" w:color="auto"/>
            </w:tcBorders>
            <w:shd w:val="clear" w:color="auto" w:fill="DFDFDF"/>
            <w:tcMar>
              <w:left w:w="28" w:type="dxa"/>
              <w:right w:w="28" w:type="dxa"/>
            </w:tcMar>
          </w:tcPr>
          <w:p w:rsidR="00360563" w:rsidRDefault="00000000">
            <w:pPr>
              <w:pStyle w:val="afff4"/>
              <w:keepLines/>
              <w:spacing w:after="0"/>
              <w:jc w:val="center"/>
              <w:rPr>
                <w:sz w:val="18"/>
                <w:szCs w:val="18"/>
                <w:lang w:val="en-US"/>
              </w:rPr>
            </w:pPr>
            <w:r>
              <w:rPr>
                <w:sz w:val="18"/>
                <w:szCs w:val="18"/>
                <w:lang w:val="en-US"/>
              </w:rPr>
              <w:t>Information Element</w:t>
            </w:r>
          </w:p>
        </w:tc>
        <w:tc>
          <w:tcPr>
            <w:tcW w:w="5707" w:type="dxa"/>
            <w:tcBorders>
              <w:top w:val="single" w:sz="8" w:space="0" w:color="auto"/>
              <w:left w:val="nil"/>
              <w:bottom w:val="nil"/>
              <w:right w:val="single" w:sz="8" w:space="0" w:color="auto"/>
            </w:tcBorders>
            <w:shd w:val="clear" w:color="auto" w:fill="DFDFDF"/>
            <w:tcMar>
              <w:left w:w="28" w:type="dxa"/>
              <w:right w:w="28" w:type="dxa"/>
            </w:tcMar>
          </w:tcPr>
          <w:p w:rsidR="00360563" w:rsidRDefault="00000000">
            <w:pPr>
              <w:pStyle w:val="afff4"/>
              <w:keepLines/>
              <w:spacing w:after="0"/>
              <w:jc w:val="center"/>
              <w:rPr>
                <w:sz w:val="18"/>
                <w:szCs w:val="18"/>
                <w:lang w:val="en-US"/>
              </w:rPr>
            </w:pPr>
            <w:r>
              <w:rPr>
                <w:color w:val="000000"/>
                <w:sz w:val="18"/>
                <w:szCs w:val="18"/>
                <w:lang w:val="en-US"/>
              </w:rPr>
              <w:t>Description</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rPr>
              <w:t>Identity of the mobile subscriber using Ranging/Sidelink positioning functionality</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eastAsia="zh-CN"/>
              </w:rPr>
              <w:t xml:space="preserve">Serving PLMN </w:t>
            </w:r>
            <w:r>
              <w:rPr>
                <w:color w:val="000000"/>
                <w:sz w:val="18"/>
                <w:szCs w:val="18"/>
                <w:lang w:val="en-US"/>
              </w:rPr>
              <w:t>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rPr>
              <w:t>PLMN identity of the serving PLMN which signalled the carrier frequency</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Role of UE in Ranging/Sidelink positioning</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e.g. Target UE, SL Reference UE, SL Positioning Server UE, Located UE, Client UE</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User Info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The User Info ID is configured for Ranging/SL Positioning UE Discovery based on the policy of the HPLMN or via the Ranging/SL Positioning application server that allocates it.</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rPr>
              <w:t>Application Layer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An identifier identifying a Ranging/Sidelink Positioning-enabled UE within the context of a specific application.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Ranging/SL Positioning Application Identifier</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A globally unique identifier identifying a specific Ranging/SL Positioning application, which can be mapped to a V2X service type or a ProSe identifier.</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eastAsia="zh-CN"/>
              </w:rPr>
              <w:t>Application Layer Group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Indicates a Ranging/Sidelink Positioning group that the UE belongs to.</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sz w:val="18"/>
                <w:szCs w:val="18"/>
                <w:lang w:val="en-US"/>
              </w:rPr>
              <w:t>Direct Discovery</w:t>
            </w:r>
            <w:r>
              <w:rPr>
                <w:sz w:val="18"/>
                <w:szCs w:val="18"/>
                <w:lang w:val="en-US" w:eastAsia="zh-CN"/>
              </w:rPr>
              <w:t xml:space="preserve"> Model</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sz w:val="18"/>
                <w:szCs w:val="18"/>
                <w:lang w:val="en-US"/>
              </w:rPr>
              <w:t>Model of the Direct Discovery used by the UE, e.g. Model A, or Model B</w:t>
            </w:r>
            <w:r>
              <w:rPr>
                <w:sz w:val="18"/>
                <w:szCs w:val="18"/>
                <w:lang w:val="en-US" w:eastAsia="zh-CN"/>
              </w:rPr>
              <w:t>.</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color w:val="000000"/>
                <w:sz w:val="18"/>
                <w:szCs w:val="18"/>
                <w:lang w:val="en-US" w:eastAsia="zh-CN"/>
              </w:rPr>
              <w:t>Discovery type</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Indicates "Ranging/Sidelink Positioning" service during Ranging/SL Positioning UE direct discovery.</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Service type</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eastAsia="zh-CN"/>
              </w:rPr>
            </w:pPr>
            <w:r>
              <w:rPr>
                <w:sz w:val="18"/>
                <w:szCs w:val="18"/>
                <w:lang w:val="en-US"/>
              </w:rPr>
              <w:t>A type of V2X service, indicating "Ranging/Sidelink Positioning" service in Layer-2 link establishment procedure</w:t>
            </w:r>
            <w:r>
              <w:rPr>
                <w:sz w:val="18"/>
                <w:szCs w:val="18"/>
                <w:lang w:val="en-US" w:eastAsia="zh-CN"/>
              </w:rPr>
              <w:t>.</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eastAsia="zh-CN"/>
              </w:rPr>
            </w:pPr>
            <w:r>
              <w:rPr>
                <w:sz w:val="18"/>
                <w:szCs w:val="18"/>
                <w:lang w:val="en-US"/>
              </w:rPr>
              <w:t>Ranging/Sidelink positioning</w:t>
            </w:r>
            <w:r>
              <w:rPr>
                <w:sz w:val="18"/>
                <w:szCs w:val="18"/>
                <w:lang w:val="en-US" w:eastAsia="zh-CN"/>
              </w:rPr>
              <w:t xml:space="preserve"> Event Type</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rPr>
              <w:t xml:space="preserve">This IE holds </w:t>
            </w:r>
            <w:r>
              <w:rPr>
                <w:color w:val="000000"/>
                <w:sz w:val="18"/>
                <w:szCs w:val="18"/>
                <w:lang w:val="en-US" w:eastAsia="zh-CN"/>
              </w:rPr>
              <w:t>the</w:t>
            </w:r>
            <w:r>
              <w:rPr>
                <w:color w:val="000000"/>
                <w:sz w:val="18"/>
                <w:szCs w:val="18"/>
                <w:lang w:val="en-US"/>
              </w:rPr>
              <w:t xml:space="preserve"> </w:t>
            </w:r>
            <w:r>
              <w:rPr>
                <w:color w:val="000000"/>
                <w:sz w:val="18"/>
                <w:szCs w:val="18"/>
                <w:lang w:val="en-US" w:eastAsia="zh-CN"/>
              </w:rPr>
              <w:t>event which triggers the charging message delivery</w:t>
            </w:r>
            <w:r>
              <w:rPr>
                <w:color w:val="000000"/>
                <w:sz w:val="18"/>
                <w:szCs w:val="18"/>
                <w:lang w:val="en-US"/>
              </w:rPr>
              <w:t>, e.g. Announce, Monitor, Solicitation, Response, Direct Communication Accept.</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eastAsia="zh-CN"/>
              </w:rPr>
              <w:t>RSPP metadata information</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sz w:val="18"/>
                <w:szCs w:val="18"/>
                <w:lang w:val="en-US" w:eastAsia="zh-CN"/>
              </w:rPr>
              <w:t>e.g. the role(s) of the Announcing UE, the role(s) of the Discoveree UE, the specific Role(s) to be discovered or the role(s) of the response UE.</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PC5 Radio Technology</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The PC5 radio technology used for</w:t>
            </w:r>
            <w:r>
              <w:rPr>
                <w:sz w:val="18"/>
                <w:szCs w:val="18"/>
                <w:lang w:val="en-US"/>
              </w:rPr>
              <w:t xml:space="preserve"> </w:t>
            </w:r>
            <w:r>
              <w:rPr>
                <w:color w:val="000000"/>
                <w:sz w:val="18"/>
                <w:szCs w:val="18"/>
                <w:lang w:val="en-US" w:eastAsia="zh-CN"/>
              </w:rPr>
              <w:t>Ranging Sidelink Positioning UE discovery</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Coverage Info</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This IE provides information on the coverage status (i.e., whether the UE is served by NG-RAN or not) and the time when the coverage status changed to its current state.</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User Location Information</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The location of the UE</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Radio Resources indicator</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eastAsia="zh-CN"/>
              </w:rPr>
            </w:pPr>
            <w:r>
              <w:rPr>
                <w:sz w:val="18"/>
                <w:szCs w:val="18"/>
                <w:lang w:val="en-US" w:eastAsia="zh-CN"/>
              </w:rPr>
              <w:t xml:space="preserve">This IE identifies whether the operator-provided radio resources or the configured radio resources were used for </w:t>
            </w:r>
            <w:r>
              <w:rPr>
                <w:sz w:val="18"/>
                <w:szCs w:val="18"/>
                <w:lang w:val="en-US"/>
              </w:rPr>
              <w:t>Ranging/Sidelink positioning UE</w:t>
            </w:r>
            <w:r>
              <w:rPr>
                <w:sz w:val="18"/>
                <w:szCs w:val="18"/>
                <w:lang w:val="en-US" w:eastAsia="zh-CN"/>
              </w:rPr>
              <w:t xml:space="preserve"> discovery.</w:t>
            </w:r>
          </w:p>
        </w:tc>
      </w:tr>
      <w:tr w:rsidR="00360563">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sz w:val="18"/>
                <w:szCs w:val="18"/>
                <w:lang w:val="en-US"/>
              </w:rPr>
            </w:pPr>
            <w:r>
              <w:rPr>
                <w:sz w:val="18"/>
                <w:szCs w:val="18"/>
                <w:lang w:val="en-US"/>
              </w:rPr>
              <w:t>Usage Data Container</w:t>
            </w:r>
          </w:p>
        </w:tc>
        <w:tc>
          <w:tcPr>
            <w:tcW w:w="5707"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This field holds the container associated to a trigger conditions (e.g. go out of coverage, come back to coverage, etc.) on a specific </w:t>
            </w:r>
            <w:r>
              <w:rPr>
                <w:sz w:val="18"/>
                <w:szCs w:val="18"/>
                <w:lang w:val="en-US"/>
              </w:rPr>
              <w:t>Ranging/SL Positioning service</w:t>
            </w:r>
            <w:r>
              <w:rPr>
                <w:color w:val="000000"/>
                <w:sz w:val="18"/>
                <w:szCs w:val="18"/>
                <w:lang w:val="en-US" w:eastAsia="zh-CN"/>
              </w:rPr>
              <w:t>.</w:t>
            </w:r>
          </w:p>
        </w:tc>
      </w:tr>
    </w:tbl>
    <w:p w:rsidR="00360563" w:rsidRDefault="00360563">
      <w:pPr>
        <w:rPr>
          <w:lang w:val="en-US" w:eastAsia="zh-CN"/>
        </w:rPr>
      </w:pPr>
    </w:p>
    <w:p w:rsidR="00360563" w:rsidRDefault="00000000">
      <w:pPr>
        <w:pStyle w:val="51"/>
        <w:rPr>
          <w:lang w:val="en-US" w:eastAsia="zh-CN"/>
        </w:rPr>
      </w:pPr>
      <w:bookmarkStart w:id="51" w:name="_Toc89690042"/>
      <w:bookmarkStart w:id="52" w:name="_Toc136348615"/>
      <w:bookmarkStart w:id="53" w:name="_Toc148349362"/>
      <w:bookmarkEnd w:id="47"/>
      <w:r>
        <w:rPr>
          <w:lang w:val="en-US" w:eastAsia="zh-CN"/>
        </w:rPr>
        <w:t>5.1.4.</w:t>
      </w:r>
      <w:r>
        <w:rPr>
          <w:rFonts w:hint="eastAsia"/>
          <w:lang w:val="en-US" w:eastAsia="zh-CN"/>
        </w:rPr>
        <w:t>1</w:t>
      </w:r>
      <w:r>
        <w:rPr>
          <w:lang w:val="en-US" w:eastAsia="zh-CN"/>
        </w:rPr>
        <w:t>.2</w:t>
      </w:r>
      <w:r>
        <w:rPr>
          <w:lang w:val="en-US" w:eastAsia="zh-CN"/>
        </w:rPr>
        <w:tab/>
        <w:t>Architecture description</w:t>
      </w:r>
      <w:bookmarkEnd w:id="51"/>
      <w:bookmarkEnd w:id="52"/>
      <w:bookmarkEnd w:id="53"/>
      <w:r>
        <w:rPr>
          <w:lang w:val="en-US" w:eastAsia="zh-CN"/>
        </w:rPr>
        <w:t xml:space="preserve"> </w:t>
      </w:r>
    </w:p>
    <w:p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UE discovery as depicted in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.2-1.</w:t>
      </w:r>
    </w:p>
    <w:p w:rsidR="00360563" w:rsidRDefault="00000000">
      <w:pPr>
        <w:rPr>
          <w:lang w:val="en-US"/>
        </w:rPr>
      </w:pPr>
      <w:r>
        <w:rPr>
          <w:rFonts w:eastAsia="宋体"/>
          <w:lang w:val="en-US" w:eastAsia="zh-CN" w:bidi="ar"/>
        </w:rPr>
        <w:t>Trigger conditions are defined for the CTF to invoke a Charging Data Request [Event] towards the CHF.</w:t>
      </w:r>
    </w:p>
    <w:p w:rsidR="00360563" w:rsidRDefault="00000000">
      <w:pPr>
        <w:pStyle w:val="afff4"/>
        <w:keepNext/>
        <w:keepLines/>
        <w:spacing w:before="60"/>
        <w:jc w:val="center"/>
        <w:rPr>
          <w:lang w:val="en-US"/>
        </w:rPr>
      </w:pPr>
      <w:r>
        <w:rPr>
          <w:rFonts w:ascii="Arial" w:eastAsia="宋体" w:hAnsi="Arial"/>
          <w:b/>
          <w:noProof/>
          <w:sz w:val="20"/>
          <w:szCs w:val="20"/>
          <w:lang w:val="en-US" w:eastAsia="zh-CN" w:bidi="ar"/>
        </w:rPr>
        <w:drawing>
          <wp:inline distT="0" distB="0" distL="114300" distR="114300">
            <wp:extent cx="6118860" cy="275844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118860" cy="2758440"/>
                    </a:xfrm>
                    <a:prstGeom prst="rect">
                      <a:avLst/>
                    </a:prstGeom>
                    <a:noFill/>
                    <a:ln>
                      <a:noFill/>
                    </a:ln>
                  </pic:spPr>
                </pic:pic>
              </a:graphicData>
            </a:graphic>
          </wp:inline>
        </w:drawing>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.2-1: Converged charging architecture for Ranging/SL Positioning UE discovery</w:t>
      </w:r>
    </w:p>
    <w:p w:rsidR="00360563" w:rsidRDefault="00000000">
      <w:pPr>
        <w:pStyle w:val="51"/>
        <w:rPr>
          <w:lang w:val="en-US" w:eastAsia="zh-CN"/>
        </w:rPr>
      </w:pPr>
      <w:bookmarkStart w:id="54" w:name="_Toc136348616"/>
      <w:bookmarkStart w:id="55" w:name="_Toc89690044"/>
      <w:bookmarkStart w:id="56" w:name="_Toc148349363"/>
      <w:r>
        <w:rPr>
          <w:lang w:val="en-US" w:eastAsia="zh-CN"/>
        </w:rPr>
        <w:t>5.1.4.</w:t>
      </w:r>
      <w:r>
        <w:rPr>
          <w:rFonts w:hint="eastAsia"/>
          <w:lang w:val="en-US" w:eastAsia="zh-CN"/>
        </w:rPr>
        <w:t>1</w:t>
      </w:r>
      <w:r>
        <w:rPr>
          <w:lang w:val="en-US" w:eastAsia="zh-CN"/>
        </w:rPr>
        <w:t>.3</w:t>
      </w:r>
      <w:r>
        <w:rPr>
          <w:lang w:val="en-US" w:eastAsia="zh-CN"/>
        </w:rPr>
        <w:tab/>
        <w:t xml:space="preserve">Charging procedures for </w:t>
      </w:r>
      <w:bookmarkEnd w:id="54"/>
      <w:bookmarkEnd w:id="55"/>
      <w:r>
        <w:rPr>
          <w:lang w:val="en-US" w:eastAsia="zh-CN"/>
        </w:rPr>
        <w:t>Ranging/SL Positioning UE discovery with 5G ProSe capable UE</w:t>
      </w:r>
      <w:bookmarkEnd w:id="56"/>
    </w:p>
    <w:p w:rsidR="00360563" w:rsidRDefault="00000000">
      <w:pPr>
        <w:rPr>
          <w:lang w:val="en-US" w:eastAsia="zh-CN"/>
        </w:rPr>
      </w:pPr>
      <w:r>
        <w:rPr>
          <w:rFonts w:eastAsia="宋体"/>
          <w:lang w:val="en-US" w:eastAsia="zh-CN" w:bidi="ar"/>
        </w:rPr>
        <w:t>The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.3-1 describes the high level charging procedure for Converged charging for Ranging/SL Positioning UE discovery with 5G ProSe capable UE.</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8544" w:dyaOrig="6120">
          <v:shape id="_x0000_i1026" type="#_x0000_t75" style="width:427pt;height:306pt" o:ole="">
            <v:imagedata r:id="rId14" o:title=""/>
          </v:shape>
          <o:OLEObject Type="Embed" ProgID="Visio.DrawingConvertable.15" ShapeID="_x0000_i1026" DrawAspect="Content" ObjectID="_1758970704" r:id="rId15"/>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.3-1: Message flow for Ranging/SL Positioning UE discovery with 5G ProSe capable UE</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 xml:space="preserve">1. In model A, UE-2 sends announcement message. In model B, UE-1 sends a solicitation message and UE 2 sends a response message. </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2. When the UE-1 decides that reporting criteria are met, according to the pre-configuration, the CTF (AMC) in UE1 creates the corresponding usage information report.</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 xml:space="preserve">3. UE-1 triggers the usage reporting procedure by sending the usage information report to the CTF (ADF) located in the 5G NF. </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4ch-a. The 5G NF triggers Charging Data Request[Event] to CHF.</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4ch-b. The CHF creates a CDR for this UE.</w:t>
      </w:r>
    </w:p>
    <w:p w:rsidR="00360563" w:rsidRDefault="00000000">
      <w:pPr>
        <w:pStyle w:val="afff4"/>
        <w:overflowPunct w:val="0"/>
        <w:autoSpaceDE w:val="0"/>
        <w:autoSpaceDN w:val="0"/>
        <w:adjustRightInd w:val="0"/>
        <w:ind w:left="568" w:hanging="284"/>
        <w:textAlignment w:val="baseline"/>
        <w:rPr>
          <w:lang w:val="en-US"/>
        </w:rPr>
      </w:pPr>
      <w:r>
        <w:rPr>
          <w:sz w:val="20"/>
          <w:szCs w:val="20"/>
          <w:lang w:val="en-US" w:eastAsia="zh-CN" w:bidi="ar"/>
        </w:rPr>
        <w:t>4ch-c. The CHF returns Charging Data Response [Event].</w:t>
      </w:r>
    </w:p>
    <w:p w:rsidR="00360563" w:rsidRDefault="00000000">
      <w:pPr>
        <w:pStyle w:val="51"/>
        <w:rPr>
          <w:lang w:val="en-US" w:eastAsia="zh-CN"/>
        </w:rPr>
      </w:pPr>
      <w:bookmarkStart w:id="57" w:name="_Toc148349364"/>
      <w:r>
        <w:rPr>
          <w:lang w:val="en-US" w:eastAsia="zh-CN"/>
        </w:rPr>
        <w:t>5.1.4.</w:t>
      </w:r>
      <w:r>
        <w:rPr>
          <w:rFonts w:hint="eastAsia"/>
          <w:lang w:val="en-US" w:eastAsia="zh-CN"/>
        </w:rPr>
        <w:t>1</w:t>
      </w:r>
      <w:r>
        <w:rPr>
          <w:lang w:val="en-US" w:eastAsia="zh-CN"/>
        </w:rPr>
        <w:t>.4</w:t>
      </w:r>
      <w:r>
        <w:rPr>
          <w:lang w:val="en-US" w:eastAsia="zh-CN"/>
        </w:rPr>
        <w:tab/>
        <w:t>Charging procedures for Ranging/SL Positioning UE discovery with V2X capable UE</w:t>
      </w:r>
      <w:bookmarkEnd w:id="57"/>
    </w:p>
    <w:p w:rsidR="00360563" w:rsidRDefault="00000000">
      <w:pPr>
        <w:rPr>
          <w:lang w:val="en-US" w:eastAsia="zh-CN"/>
        </w:rPr>
      </w:pPr>
      <w:r>
        <w:rPr>
          <w:rFonts w:eastAsia="宋体"/>
          <w:lang w:val="en-US" w:eastAsia="zh-CN" w:bidi="ar"/>
        </w:rPr>
        <w:t>The figure 5.</w:t>
      </w:r>
      <w:r>
        <w:rPr>
          <w:rFonts w:eastAsia="宋体" w:hint="eastAsia"/>
          <w:lang w:val="en-US" w:eastAsia="zh-CN" w:bidi="ar"/>
        </w:rPr>
        <w:t>1</w:t>
      </w:r>
      <w:r>
        <w:rPr>
          <w:rFonts w:eastAsia="宋体"/>
          <w:lang w:val="en-US" w:eastAsia="zh-CN" w:bidi="ar"/>
        </w:rPr>
        <w:t>.4.</w:t>
      </w:r>
      <w:r>
        <w:rPr>
          <w:rFonts w:eastAsia="宋体" w:hint="eastAsia"/>
          <w:lang w:val="en-US" w:eastAsia="zh-CN" w:bidi="ar"/>
        </w:rPr>
        <w:t>1</w:t>
      </w:r>
      <w:r>
        <w:rPr>
          <w:rFonts w:eastAsia="宋体"/>
          <w:lang w:val="en-US" w:eastAsia="zh-CN" w:bidi="ar"/>
        </w:rPr>
        <w:t>.4-1 describes the high level charging procedure for Converged charging for Ranging/SL Positioning UE discovery with V2X capable UE.</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8544" w:dyaOrig="6120">
          <v:shape id="_x0000_i1027" type="#_x0000_t75" style="width:427pt;height:306pt" o:ole="">
            <v:imagedata r:id="rId16" o:title=""/>
          </v:shape>
          <o:OLEObject Type="Embed" ProgID="Visio.DrawingConvertable.15" ShapeID="_x0000_i1027" DrawAspect="Content" ObjectID="_1758970705" r:id="rId17"/>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5.1.4.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.4-1: Message flow for Ranging/SL Positioning UE discovery with V2X capable UE</w:t>
      </w:r>
    </w:p>
    <w:p w:rsidR="00360563" w:rsidRDefault="00000000">
      <w:pPr>
        <w:pStyle w:val="afff4"/>
        <w:ind w:left="568" w:hanging="284"/>
        <w:rPr>
          <w:lang w:val="en-US"/>
        </w:rPr>
      </w:pPr>
      <w:r>
        <w:rPr>
          <w:rFonts w:eastAsia="宋体"/>
          <w:sz w:val="20"/>
          <w:szCs w:val="20"/>
          <w:lang w:val="en-US" w:eastAsia="zh-CN" w:bidi="ar"/>
        </w:rPr>
        <w:t xml:space="preserve">1. Establish layer-2 link for V2X communication between UE-1 and UE-2 over PC5 reference point. </w:t>
      </w:r>
    </w:p>
    <w:p w:rsidR="00360563" w:rsidRDefault="00000000">
      <w:pPr>
        <w:pStyle w:val="afff4"/>
        <w:ind w:left="568" w:hanging="284"/>
        <w:rPr>
          <w:lang w:val="en-US"/>
        </w:rPr>
      </w:pPr>
      <w:r>
        <w:rPr>
          <w:sz w:val="20"/>
          <w:szCs w:val="20"/>
          <w:lang w:val="en-US" w:eastAsia="zh-CN" w:bidi="ar"/>
        </w:rPr>
        <w:t>2. When the UE-1 decides that reporting criteria are met, according to the pre-configuration, the CTF (AMC) in UE-1 creates the corresponding usage information report.</w:t>
      </w:r>
    </w:p>
    <w:p w:rsidR="00360563" w:rsidRDefault="00000000">
      <w:pPr>
        <w:pStyle w:val="afff4"/>
        <w:ind w:left="568" w:hanging="284"/>
        <w:rPr>
          <w:lang w:val="en-US"/>
        </w:rPr>
      </w:pPr>
      <w:r>
        <w:rPr>
          <w:sz w:val="20"/>
          <w:szCs w:val="20"/>
          <w:lang w:val="en-US" w:eastAsia="zh-CN" w:bidi="ar"/>
        </w:rPr>
        <w:t>3. UE-1 triggers the usage reporting procedure by sending the usage information report to the CTF (ADF) located in the 5G NF.</w:t>
      </w:r>
    </w:p>
    <w:p w:rsidR="00360563" w:rsidRDefault="00000000">
      <w:pPr>
        <w:pStyle w:val="afff4"/>
        <w:ind w:left="568" w:hanging="284"/>
        <w:rPr>
          <w:lang w:val="en-US"/>
        </w:rPr>
      </w:pPr>
      <w:r>
        <w:rPr>
          <w:sz w:val="20"/>
          <w:szCs w:val="20"/>
          <w:lang w:val="en-US" w:eastAsia="zh-CN" w:bidi="ar"/>
        </w:rPr>
        <w:t>4ch-a. The 5G NF (CTF) triggers Charging Data Request[Event] to CHF.</w:t>
      </w:r>
    </w:p>
    <w:p w:rsidR="00360563" w:rsidRDefault="00000000">
      <w:pPr>
        <w:pStyle w:val="afff4"/>
        <w:ind w:left="568" w:hanging="284"/>
        <w:rPr>
          <w:lang w:val="en-US"/>
        </w:rPr>
      </w:pPr>
      <w:r>
        <w:rPr>
          <w:sz w:val="20"/>
          <w:szCs w:val="20"/>
          <w:lang w:val="en-US" w:eastAsia="zh-CN" w:bidi="ar"/>
        </w:rPr>
        <w:t>4ch-b. The CHF creates a CDR for this UE.</w:t>
      </w:r>
    </w:p>
    <w:p w:rsidR="00360563" w:rsidRDefault="00000000">
      <w:pPr>
        <w:pStyle w:val="afff4"/>
        <w:ind w:left="709" w:hanging="425"/>
        <w:rPr>
          <w:lang w:val="en-US" w:eastAsia="zh-CN"/>
        </w:rPr>
      </w:pPr>
      <w:r>
        <w:rPr>
          <w:sz w:val="20"/>
          <w:szCs w:val="20"/>
          <w:lang w:val="en-US" w:eastAsia="zh-CN" w:bidi="ar"/>
        </w:rPr>
        <w:t>4ch-c. The CHF returns Charging Data Response [Event].</w:t>
      </w:r>
    </w:p>
    <w:p w:rsidR="00360563" w:rsidRDefault="00360563">
      <w:pPr>
        <w:rPr>
          <w:lang w:eastAsia="zh-CN"/>
        </w:rPr>
      </w:pPr>
    </w:p>
    <w:p w:rsidR="00360563" w:rsidRDefault="00000000">
      <w:pPr>
        <w:pStyle w:val="31"/>
        <w:rPr>
          <w:lang w:eastAsia="zh-CN"/>
        </w:rPr>
      </w:pPr>
      <w:bookmarkStart w:id="58" w:name="_Toc148349365"/>
      <w:r>
        <w:rPr>
          <w:rFonts w:hint="eastAsia"/>
          <w:lang w:eastAsia="zh-CN"/>
        </w:rPr>
        <w:t>5</w:t>
      </w:r>
      <w:r>
        <w:rPr>
          <w:lang w:eastAsia="zh-CN"/>
        </w:rPr>
        <w:t>.1.5</w:t>
      </w:r>
      <w:r>
        <w:rPr>
          <w:lang w:eastAsia="zh-CN"/>
        </w:rPr>
        <w:tab/>
        <w:t>Evaluation</w:t>
      </w:r>
      <w:bookmarkEnd w:id="58"/>
    </w:p>
    <w:p w:rsidR="00360563" w:rsidRDefault="00000000">
      <w:pPr>
        <w:pStyle w:val="31"/>
        <w:rPr>
          <w:lang w:eastAsia="zh-CN"/>
        </w:rPr>
      </w:pPr>
      <w:bookmarkStart w:id="59" w:name="_Toc148349366"/>
      <w:r>
        <w:rPr>
          <w:rFonts w:hint="eastAsia"/>
          <w:lang w:eastAsia="zh-CN"/>
        </w:rPr>
        <w:t>5</w:t>
      </w:r>
      <w:r>
        <w:rPr>
          <w:lang w:eastAsia="zh-CN"/>
        </w:rPr>
        <w:t>.1.6</w:t>
      </w:r>
      <w:r>
        <w:rPr>
          <w:lang w:eastAsia="zh-CN"/>
        </w:rPr>
        <w:tab/>
        <w:t>Conclusion</w:t>
      </w:r>
      <w:bookmarkEnd w:id="59"/>
    </w:p>
    <w:p w:rsidR="00360563" w:rsidRDefault="00360563">
      <w:pPr>
        <w:rPr>
          <w:lang w:eastAsia="zh-CN"/>
        </w:rPr>
      </w:pPr>
    </w:p>
    <w:p w:rsidR="00360563" w:rsidRDefault="00000000">
      <w:pPr>
        <w:pStyle w:val="21"/>
        <w:rPr>
          <w:lang w:eastAsia="zh-CN"/>
        </w:rPr>
      </w:pPr>
      <w:bookmarkStart w:id="60" w:name="_Toc148349367"/>
      <w:r>
        <w:rPr>
          <w:rFonts w:hint="eastAsia"/>
          <w:lang w:eastAsia="zh-CN"/>
        </w:rPr>
        <w:t>5</w:t>
      </w:r>
      <w:r>
        <w:rPr>
          <w:lang w:eastAsia="zh-CN"/>
        </w:rPr>
        <w:t>.2</w:t>
      </w:r>
      <w:r>
        <w:rPr>
          <w:lang w:eastAsia="zh-CN"/>
        </w:rPr>
        <w:tab/>
        <w:t>Scenario 2: 5GS charging for UE positioning assisted by Sidelink Positioning and involving 5GC</w:t>
      </w:r>
      <w:bookmarkEnd w:id="60"/>
    </w:p>
    <w:p w:rsidR="00360563" w:rsidRDefault="00000000">
      <w:pPr>
        <w:pStyle w:val="31"/>
        <w:rPr>
          <w:lang w:eastAsia="zh-CN"/>
        </w:rPr>
      </w:pPr>
      <w:bookmarkStart w:id="61" w:name="_Toc148349368"/>
      <w:r>
        <w:rPr>
          <w:rFonts w:hint="eastAsia"/>
          <w:lang w:eastAsia="zh-CN"/>
        </w:rPr>
        <w:t>5</w:t>
      </w:r>
      <w:r>
        <w:rPr>
          <w:lang w:eastAsia="zh-CN"/>
        </w:rPr>
        <w:t>.2.1</w:t>
      </w:r>
      <w:r>
        <w:rPr>
          <w:lang w:eastAsia="zh-CN"/>
        </w:rPr>
        <w:tab/>
        <w:t>General description and assumptions</w:t>
      </w:r>
      <w:bookmarkEnd w:id="61"/>
    </w:p>
    <w:p w:rsidR="00360563" w:rsidRDefault="00000000">
      <w:pPr>
        <w:rPr>
          <w:lang w:eastAsia="zh-CN"/>
        </w:rPr>
      </w:pPr>
      <w:r>
        <w:rPr>
          <w:rFonts w:hint="eastAsia"/>
          <w:lang w:eastAsia="zh-CN"/>
        </w:rPr>
        <w:t xml:space="preserve">As defined in </w:t>
      </w:r>
      <w:r>
        <w:rPr>
          <w:lang w:eastAsia="zh-CN"/>
        </w:rPr>
        <w:t>TS 23.586 [3], the feature of UE positioning assisted by Sidelink Positioning and involving 5GC is introduced to estimate the location of a Tagert UE with the assistance of the network by using the location of one or more Located UEs and the distance and/or direction between the Target UE and Located UE(s).</w:t>
      </w:r>
    </w:p>
    <w:p w:rsidR="00360563" w:rsidRDefault="00000000">
      <w:pPr>
        <w:rPr>
          <w:lang w:eastAsia="zh-CN"/>
        </w:rPr>
      </w:pPr>
      <w:r>
        <w:rPr>
          <w:lang w:eastAsia="zh-CN"/>
        </w:rPr>
        <w:t xml:space="preserve">There can be network based Sidelink Positioning and </w:t>
      </w:r>
      <w:r>
        <w:rPr>
          <w:rFonts w:eastAsia="宋体"/>
          <w:lang w:val="en-US" w:eastAsia="zh-CN" w:bidi="ar"/>
        </w:rPr>
        <w:t>network-assisted</w:t>
      </w:r>
      <w:r>
        <w:rPr>
          <w:lang w:eastAsia="zh-CN"/>
        </w:rPr>
        <w:t xml:space="preserve"> Sidelink Positioning. Each has two cases:</w:t>
      </w:r>
    </w:p>
    <w:p w:rsidR="00360563" w:rsidRDefault="00000000">
      <w:pPr>
        <w:pStyle w:val="B1"/>
        <w:rPr>
          <w:lang w:eastAsia="zh-CN"/>
        </w:rPr>
      </w:pPr>
      <w:r>
        <w:rPr>
          <w:rFonts w:hint="eastAsia"/>
          <w:lang w:eastAsia="zh-CN"/>
        </w:rPr>
        <w:t>-</w:t>
      </w:r>
      <w:r>
        <w:rPr>
          <w:lang w:eastAsia="zh-CN"/>
        </w:rPr>
        <w:tab/>
        <w:t>When the Target UE can establish a NAS signalling connection; or</w:t>
      </w:r>
    </w:p>
    <w:p w:rsidR="00360563" w:rsidRDefault="00000000">
      <w:pPr>
        <w:pStyle w:val="B1"/>
        <w:rPr>
          <w:lang w:eastAsia="zh-CN"/>
        </w:rPr>
      </w:pPr>
      <w:r>
        <w:rPr>
          <w:rFonts w:hint="eastAsia"/>
          <w:lang w:eastAsia="zh-CN"/>
        </w:rPr>
        <w:t>-</w:t>
      </w:r>
      <w:r>
        <w:rPr>
          <w:lang w:eastAsia="zh-CN"/>
        </w:rPr>
        <w:tab/>
        <w:t>When the Target UE cannot establish a NAS signalling connection.</w:t>
      </w:r>
    </w:p>
    <w:p w:rsidR="00360563" w:rsidRDefault="00000000">
      <w:pPr>
        <w:pStyle w:val="41"/>
        <w:rPr>
          <w:lang w:eastAsia="zh-CN"/>
        </w:rPr>
      </w:pPr>
      <w:bookmarkStart w:id="62" w:name="_Toc148349369"/>
      <w:r>
        <w:rPr>
          <w:rFonts w:hint="eastAsia"/>
          <w:lang w:eastAsia="zh-CN"/>
        </w:rPr>
        <w:t>5</w:t>
      </w:r>
      <w:r>
        <w:rPr>
          <w:lang w:eastAsia="zh-CN"/>
        </w:rPr>
        <w:t>.2.1.1</w:t>
      </w:r>
      <w:r>
        <w:rPr>
          <w:lang w:eastAsia="zh-CN"/>
        </w:rPr>
        <w:tab/>
      </w:r>
      <w:r>
        <w:rPr>
          <w:lang w:eastAsia="zh-CN"/>
        </w:rPr>
        <w:tab/>
        <w:t>Use Case #2.1: RSL-SC charged by RSL-MNO based on usage</w:t>
      </w:r>
      <w:bookmarkEnd w:id="62"/>
    </w:p>
    <w:p w:rsidR="00360563" w:rsidRDefault="00000000">
      <w:pPr>
        <w:pStyle w:val="B1"/>
        <w:ind w:left="0" w:firstLine="0"/>
        <w:rPr>
          <w:lang w:eastAsia="zh-CN"/>
        </w:rPr>
      </w:pPr>
      <w:r>
        <w:rPr>
          <w:lang w:eastAsia="zh-CN"/>
        </w:rPr>
        <w:t>This use case focuses on RSL-SC and RSL-MNO business roles.</w:t>
      </w:r>
    </w:p>
    <w:p w:rsidR="00360563" w:rsidRDefault="00000000">
      <w:pPr>
        <w:pStyle w:val="B1"/>
        <w:numPr>
          <w:ilvl w:val="0"/>
          <w:numId w:val="12"/>
        </w:numPr>
      </w:pPr>
      <w:r>
        <w:rPr>
          <w:rFonts w:hint="eastAsia"/>
          <w:lang w:eastAsia="zh-CN"/>
        </w:rPr>
        <w:t>Ch</w:t>
      </w:r>
      <w:r>
        <w:t xml:space="preserve">arged party: RSL-SC using UE positioning service assisted by </w:t>
      </w:r>
      <w:r>
        <w:rPr>
          <w:lang w:eastAsia="zh-CN"/>
        </w:rPr>
        <w:t>Sidelink Positioning</w:t>
      </w:r>
      <w:r>
        <w:t>.</w:t>
      </w:r>
    </w:p>
    <w:p w:rsidR="00360563" w:rsidRDefault="00000000">
      <w:pPr>
        <w:pStyle w:val="B1"/>
        <w:numPr>
          <w:ilvl w:val="0"/>
          <w:numId w:val="12"/>
        </w:numPr>
      </w:pPr>
      <w:r>
        <w:rPr>
          <w:rFonts w:hint="eastAsia"/>
          <w:lang w:eastAsia="zh-CN"/>
        </w:rPr>
        <w:t>C</w:t>
      </w:r>
      <w:r>
        <w:rPr>
          <w:lang w:eastAsia="zh-CN"/>
        </w:rPr>
        <w:t>harging party: RSL-MNO who provides the UE positioning service.</w:t>
      </w:r>
    </w:p>
    <w:p w:rsidR="00360563" w:rsidRDefault="00000000">
      <w:pPr>
        <w:pStyle w:val="B1"/>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rsidR="00360563" w:rsidRDefault="00000000">
      <w:pPr>
        <w:pStyle w:val="41"/>
        <w:rPr>
          <w:lang w:eastAsia="zh-CN"/>
        </w:rPr>
      </w:pPr>
      <w:bookmarkStart w:id="63" w:name="_Toc148349370"/>
      <w:r>
        <w:rPr>
          <w:lang w:eastAsia="zh-CN"/>
        </w:rPr>
        <w:t>5.2.1.2</w:t>
      </w:r>
      <w:r>
        <w:rPr>
          <w:lang w:eastAsia="zh-CN"/>
        </w:rPr>
        <w:tab/>
      </w:r>
      <w:r>
        <w:rPr>
          <w:lang w:eastAsia="zh-CN"/>
        </w:rPr>
        <w:tab/>
        <w:t>Use Case #2.2: RSL-MNO charged by RSL-SP based on usage</w:t>
      </w:r>
      <w:bookmarkEnd w:id="63"/>
    </w:p>
    <w:p w:rsidR="00360563" w:rsidRDefault="00000000">
      <w:pPr>
        <w:pStyle w:val="B1"/>
        <w:ind w:left="0" w:firstLine="0"/>
        <w:rPr>
          <w:lang w:eastAsia="zh-CN"/>
        </w:rPr>
      </w:pPr>
      <w:r>
        <w:rPr>
          <w:lang w:eastAsia="zh-CN"/>
        </w:rPr>
        <w:t>This use case focuses on RSL-MNO and RSL-SP business roles.</w:t>
      </w:r>
    </w:p>
    <w:p w:rsidR="00360563" w:rsidRDefault="00000000">
      <w:pPr>
        <w:pStyle w:val="B1"/>
        <w:numPr>
          <w:ilvl w:val="0"/>
          <w:numId w:val="12"/>
        </w:numPr>
      </w:pPr>
      <w:r>
        <w:rPr>
          <w:rFonts w:hint="eastAsia"/>
          <w:lang w:eastAsia="zh-CN"/>
        </w:rPr>
        <w:t>C</w:t>
      </w:r>
      <w:r>
        <w:rPr>
          <w:lang w:eastAsia="zh-CN"/>
        </w:rPr>
        <w:t>harged party: RSL-MNO who performs UE positioning using one or more Located UEs.</w:t>
      </w:r>
    </w:p>
    <w:p w:rsidR="00360563" w:rsidRDefault="00000000">
      <w:pPr>
        <w:pStyle w:val="B1"/>
        <w:numPr>
          <w:ilvl w:val="0"/>
          <w:numId w:val="12"/>
        </w:numPr>
      </w:pPr>
      <w:r>
        <w:rPr>
          <w:rFonts w:hint="eastAsia"/>
          <w:lang w:eastAsia="zh-CN"/>
        </w:rPr>
        <w:t>C</w:t>
      </w:r>
      <w:r>
        <w:rPr>
          <w:lang w:eastAsia="zh-CN"/>
        </w:rPr>
        <w:t>harging party: RSL-SP who provides Located UEs to assist the UE positioning for the Target UE.</w:t>
      </w:r>
    </w:p>
    <w:p w:rsidR="00360563" w:rsidRDefault="00000000">
      <w:pPr>
        <w:pStyle w:val="B1"/>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rsidR="00360563" w:rsidRDefault="00000000">
      <w:pPr>
        <w:pStyle w:val="31"/>
        <w:rPr>
          <w:lang w:eastAsia="zh-CN"/>
        </w:rPr>
      </w:pPr>
      <w:bookmarkStart w:id="64" w:name="_Toc148349371"/>
      <w:r>
        <w:rPr>
          <w:rFonts w:hint="eastAsia"/>
          <w:lang w:eastAsia="zh-CN"/>
        </w:rPr>
        <w:t>5</w:t>
      </w:r>
      <w:r>
        <w:rPr>
          <w:lang w:eastAsia="zh-CN"/>
        </w:rPr>
        <w:t>.2.2</w:t>
      </w:r>
      <w:r>
        <w:rPr>
          <w:lang w:eastAsia="zh-CN"/>
        </w:rPr>
        <w:tab/>
        <w:t>Potential charging requirements</w:t>
      </w:r>
      <w:bookmarkEnd w:id="64"/>
    </w:p>
    <w:p w:rsidR="00360563" w:rsidRDefault="00000000">
      <w:pPr>
        <w:rPr>
          <w:lang w:val="en-US" w:eastAsia="zh-CN"/>
        </w:rPr>
      </w:pPr>
      <w:r>
        <w:rPr>
          <w:lang w:eastAsia="zh-CN"/>
        </w:rPr>
        <w:t>The following are potential high-level charging requirements for UE positioning assisted by Sidelink Positioning and involving 5GC:</w:t>
      </w:r>
    </w:p>
    <w:p w:rsidR="00360563" w:rsidRDefault="00000000">
      <w:pPr>
        <w:rPr>
          <w:lang w:eastAsia="zh-CN"/>
        </w:rPr>
      </w:pPr>
      <w:r>
        <w:rPr>
          <w:lang w:eastAsia="zh-CN"/>
        </w:rPr>
        <w:t>REQ-CH_RANGING_SL_5GS_UEP-01: The 5GS should support converged charging and charging information reporting for UE positioning assisted by Sidelink Positioning and involving 5GC, including the cases:</w:t>
      </w:r>
    </w:p>
    <w:p w:rsidR="00360563" w:rsidRDefault="00000000">
      <w:pPr>
        <w:pStyle w:val="B1"/>
        <w:rPr>
          <w:lang w:eastAsia="zh-CN"/>
        </w:rPr>
      </w:pPr>
      <w:r>
        <w:t>-</w:t>
      </w:r>
      <w:r>
        <w:tab/>
        <w:t>Network based SL positioning for UE with NAS connection</w:t>
      </w:r>
      <w:r>
        <w:rPr>
          <w:rFonts w:hint="eastAsia"/>
          <w:lang w:eastAsia="zh-CN"/>
        </w:rPr>
        <w:t>;</w:t>
      </w:r>
    </w:p>
    <w:p w:rsidR="00360563" w:rsidRDefault="00000000">
      <w:pPr>
        <w:pStyle w:val="B1"/>
      </w:pPr>
      <w:r>
        <w:t>-</w:t>
      </w:r>
      <w:r>
        <w:tab/>
      </w:r>
      <w:r>
        <w:rPr>
          <w:rFonts w:hint="eastAsia"/>
        </w:rPr>
        <w:t>N</w:t>
      </w:r>
      <w:r>
        <w:t>etwork based SL positioning for UE without NAS connection;</w:t>
      </w:r>
    </w:p>
    <w:p w:rsidR="00360563" w:rsidRDefault="00000000">
      <w:pPr>
        <w:pStyle w:val="B1"/>
        <w:rPr>
          <w:lang w:eastAsia="zh-CN"/>
        </w:rPr>
      </w:pPr>
      <w:r>
        <w:rPr>
          <w:rFonts w:hint="eastAsia"/>
          <w:lang w:eastAsia="zh-CN"/>
        </w:rPr>
        <w:t>-</w:t>
      </w:r>
      <w:r>
        <w:rPr>
          <w:lang w:eastAsia="zh-CN"/>
        </w:rPr>
        <w:tab/>
      </w:r>
      <w:r>
        <w:rPr>
          <w:rFonts w:eastAsia="宋体"/>
          <w:lang w:val="en-US" w:eastAsia="zh-CN" w:bidi="ar"/>
        </w:rPr>
        <w:t>network-assisted</w:t>
      </w:r>
      <w:r>
        <w:rPr>
          <w:lang w:eastAsia="zh-CN"/>
        </w:rPr>
        <w:t xml:space="preserve"> SL positioning for UE with NAS connection;</w:t>
      </w:r>
    </w:p>
    <w:p w:rsidR="00360563" w:rsidRDefault="00000000">
      <w:pPr>
        <w:pStyle w:val="B1"/>
        <w:rPr>
          <w:lang w:eastAsia="zh-CN"/>
        </w:rPr>
      </w:pPr>
      <w:r>
        <w:rPr>
          <w:rFonts w:hint="eastAsia"/>
          <w:lang w:eastAsia="zh-CN"/>
        </w:rPr>
        <w:t>-</w:t>
      </w:r>
      <w:r>
        <w:rPr>
          <w:lang w:eastAsia="zh-CN"/>
        </w:rPr>
        <w:tab/>
      </w:r>
      <w:r>
        <w:rPr>
          <w:rFonts w:eastAsia="宋体"/>
          <w:lang w:val="en-US" w:eastAsia="zh-CN" w:bidi="ar"/>
        </w:rPr>
        <w:t>network-assisted</w:t>
      </w:r>
      <w:r>
        <w:rPr>
          <w:lang w:eastAsia="zh-CN"/>
        </w:rPr>
        <w:t xml:space="preserve"> SL positioning for UE without NAS connection.</w:t>
      </w:r>
    </w:p>
    <w:p w:rsidR="00360563" w:rsidRDefault="00000000">
      <w:pPr>
        <w:rPr>
          <w:lang w:eastAsia="zh-CN"/>
        </w:rPr>
      </w:pPr>
      <w:r>
        <w:rPr>
          <w:lang w:eastAsia="zh-CN"/>
        </w:rPr>
        <w:t>REQ-CH_RANGING_SL_5GS_UEP-02: The 5GS should support identifying chargeable events and charging information for UE positioning assisted by Sidelink Positioning and involving 5GC considering the four cases above.</w:t>
      </w:r>
    </w:p>
    <w:p w:rsidR="00360563" w:rsidRDefault="00000000">
      <w:pPr>
        <w:rPr>
          <w:lang w:eastAsia="zh-CN"/>
        </w:rPr>
      </w:pPr>
      <w:r>
        <w:rPr>
          <w:lang w:eastAsia="zh-CN"/>
        </w:rPr>
        <w:t>REQ-CH_RANGING_SL_5GS_UEP-03: The 5GS should support collecting the charging information related to UE positioning assisted by Sidelink Positioning and involving 5GC.</w:t>
      </w:r>
    </w:p>
    <w:p w:rsidR="00360563" w:rsidRDefault="00000000">
      <w:pPr>
        <w:pStyle w:val="31"/>
        <w:rPr>
          <w:lang w:eastAsia="zh-CN"/>
        </w:rPr>
      </w:pPr>
      <w:bookmarkStart w:id="65" w:name="_Toc148349372"/>
      <w:r>
        <w:rPr>
          <w:rFonts w:hint="eastAsia"/>
          <w:lang w:eastAsia="zh-CN"/>
        </w:rPr>
        <w:t>5</w:t>
      </w:r>
      <w:r>
        <w:rPr>
          <w:lang w:eastAsia="zh-CN"/>
        </w:rPr>
        <w:t>.2.3</w:t>
      </w:r>
      <w:r>
        <w:rPr>
          <w:lang w:eastAsia="zh-CN"/>
        </w:rPr>
        <w:tab/>
        <w:t>Key issues</w:t>
      </w:r>
      <w:bookmarkEnd w:id="65"/>
    </w:p>
    <w:p w:rsidR="00360563" w:rsidRDefault="00000000">
      <w:pPr>
        <w:rPr>
          <w:lang w:eastAsia="zh-CN"/>
        </w:rPr>
      </w:pPr>
      <w:r>
        <w:rPr>
          <w:lang w:eastAsia="zh-CN"/>
        </w:rPr>
        <w:t>This key issue is for investigating how to support converged charging for UE positioning assisted by Sidelink Positioning and involving 5GC considering REQ-CH_RANGING_SL_5GS_UEP-01, REQ-CH_RANGING_SL_5GS_UEP-02 and REQ-CH_RANGING_SL_5GS_UEP-03.</w:t>
      </w:r>
    </w:p>
    <w:p w:rsidR="00360563" w:rsidRDefault="00000000">
      <w:pPr>
        <w:rPr>
          <w:lang w:eastAsia="zh-CN"/>
        </w:rPr>
      </w:pPr>
      <w:r>
        <w:rPr>
          <w:lang w:eastAsia="zh-CN"/>
        </w:rPr>
        <w:t>This investigating covers the following:</w:t>
      </w:r>
    </w:p>
    <w:p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UE positioning assisted by Sidelink Positioning and involving 5GC;</w:t>
      </w:r>
    </w:p>
    <w:p w:rsidR="00360563" w:rsidRDefault="00000000">
      <w:pPr>
        <w:pStyle w:val="B1"/>
        <w:rPr>
          <w:lang w:eastAsia="zh-CN"/>
        </w:rPr>
      </w:pPr>
      <w:r>
        <w:rPr>
          <w:lang w:eastAsia="zh-CN"/>
        </w:rPr>
        <w:t>-</w:t>
      </w:r>
      <w:r>
        <w:rPr>
          <w:lang w:eastAsia="zh-CN"/>
        </w:rPr>
        <w:tab/>
        <w:t xml:space="preserve">identification of the triggers for charging events </w:t>
      </w:r>
      <w:r>
        <w:rPr>
          <w:rFonts w:hint="eastAsia"/>
          <w:lang w:eastAsia="zh-CN"/>
        </w:rPr>
        <w:t>a</w:t>
      </w:r>
      <w:r>
        <w:rPr>
          <w:lang w:eastAsia="zh-CN"/>
        </w:rPr>
        <w:t>nd charging entity/entities for UE positioning assisted by Sidelink Positioning and involving 5GC;</w:t>
      </w:r>
    </w:p>
    <w:p w:rsidR="00360563" w:rsidRDefault="00000000">
      <w:pPr>
        <w:pStyle w:val="B1"/>
        <w:rPr>
          <w:lang w:eastAsia="zh-CN"/>
        </w:rPr>
      </w:pPr>
      <w:r>
        <w:rPr>
          <w:lang w:eastAsia="zh-CN"/>
        </w:rPr>
        <w:t>-</w:t>
      </w:r>
      <w:r>
        <w:rPr>
          <w:lang w:eastAsia="zh-CN"/>
        </w:rPr>
        <w:tab/>
        <w:t>identification and classification of the charging information for UE positioning assisted by Sidelink Positioning and involving 5GC.</w:t>
      </w:r>
    </w:p>
    <w:p w:rsidR="00360563" w:rsidRDefault="00000000">
      <w:pPr>
        <w:pStyle w:val="31"/>
        <w:rPr>
          <w:lang w:eastAsia="zh-CN"/>
        </w:rPr>
      </w:pPr>
      <w:bookmarkStart w:id="66" w:name="_Toc148349373"/>
      <w:r>
        <w:rPr>
          <w:rFonts w:hint="eastAsia"/>
          <w:lang w:eastAsia="zh-CN"/>
        </w:rPr>
        <w:t>5</w:t>
      </w:r>
      <w:r>
        <w:rPr>
          <w:lang w:eastAsia="zh-CN"/>
        </w:rPr>
        <w:t>.2.4</w:t>
      </w:r>
      <w:r>
        <w:rPr>
          <w:lang w:eastAsia="zh-CN"/>
        </w:rPr>
        <w:tab/>
        <w:t>Possible solutions</w:t>
      </w:r>
      <w:bookmarkEnd w:id="66"/>
    </w:p>
    <w:p w:rsidR="00360563" w:rsidRDefault="00000000">
      <w:pPr>
        <w:pStyle w:val="41"/>
        <w:rPr>
          <w:lang w:val="en-US" w:eastAsia="zh-CN"/>
        </w:rPr>
      </w:pPr>
      <w:bookmarkStart w:id="67" w:name="_Toc148349374"/>
      <w:bookmarkStart w:id="68" w:name="_Hlk145685658"/>
      <w:r>
        <w:rPr>
          <w:lang w:val="en-US" w:eastAsia="zh-CN"/>
        </w:rPr>
        <w:t>5.2.4.1</w:t>
      </w:r>
      <w:r>
        <w:rPr>
          <w:lang w:val="en-US" w:eastAsia="zh-CN"/>
        </w:rPr>
        <w:tab/>
        <w:t>Solution # 2.</w:t>
      </w:r>
      <w:r>
        <w:rPr>
          <w:rFonts w:hint="eastAsia"/>
          <w:lang w:val="en-US" w:eastAsia="zh-CN"/>
        </w:rPr>
        <w:t>1</w:t>
      </w:r>
      <w:r>
        <w:rPr>
          <w:lang w:val="en-US" w:eastAsia="zh-CN"/>
        </w:rPr>
        <w:t>: GMLC Charging Trigger Function (CTF) based solution for mobile originated UE positioning assisted by Sidelink Positioning and involving 5GC charging – PEC</w:t>
      </w:r>
      <w:bookmarkEnd w:id="67"/>
    </w:p>
    <w:p w:rsidR="00360563" w:rsidRDefault="00000000">
      <w:pPr>
        <w:pStyle w:val="51"/>
        <w:rPr>
          <w:lang w:val="en-US" w:eastAsia="zh-CN"/>
        </w:rPr>
      </w:pPr>
      <w:bookmarkStart w:id="69" w:name="_Toc148349375"/>
      <w:r>
        <w:rPr>
          <w:lang w:val="en-US" w:eastAsia="zh-CN"/>
        </w:rPr>
        <w:t>5.2.4.1</w:t>
      </w:r>
      <w:r>
        <w:rPr>
          <w:lang w:val="en-US"/>
        </w:rPr>
        <w:t>.1</w:t>
      </w:r>
      <w:r>
        <w:rPr>
          <w:lang w:val="en-US"/>
        </w:rPr>
        <w:tab/>
        <w:t>General description</w:t>
      </w:r>
      <w:bookmarkEnd w:id="69"/>
    </w:p>
    <w:p w:rsidR="00360563" w:rsidRDefault="00000000">
      <w:pPr>
        <w:rPr>
          <w:lang w:val="en-US" w:eastAsia="zh-CN"/>
        </w:rPr>
      </w:pPr>
      <w:r>
        <w:rPr>
          <w:rFonts w:eastAsia="宋体"/>
          <w:lang w:val="en-US" w:eastAsia="zh-CN" w:bidi="ar"/>
        </w:rPr>
        <w:t>There are four cases in the scenario of UE positioning assisted by Sidelink Positioning and involving 5GC, including network based SL positioning for UE with or without NAS connection and network-assisted SL positioning for UE with or without NAS connection. When the UE has NAS connection, the location request could be triggered by the Target UE or the AF/external client/NF. When the UE has no NAS connection, the location request could only be triggered by the UE. Therefore, the four scenarios could be further categorized into two cases: one is the location request is triggered by the UE via the AMF and the other is the location request is triggered by the AF/external client/NF via the GMLC.</w:t>
      </w:r>
    </w:p>
    <w:p w:rsidR="00360563" w:rsidRDefault="00000000">
      <w:pPr>
        <w:rPr>
          <w:lang w:val="en-US" w:eastAsia="zh-CN"/>
        </w:rPr>
      </w:pPr>
      <w:r>
        <w:rPr>
          <w:rFonts w:eastAsia="宋体"/>
          <w:lang w:val="en-US" w:eastAsia="zh-CN" w:bidi="ar"/>
        </w:rPr>
        <w:t>In this solution, only the location request triggered by the UE is considered. This solution which relying on CHF/5G Converged Charging System for UE positioning assisted by Sidelink Positioning and involving 5GC, addressing the key issue above.</w:t>
      </w:r>
    </w:p>
    <w:p w:rsidR="00360563" w:rsidRDefault="00000000">
      <w:pPr>
        <w:rPr>
          <w:lang w:val="en-US"/>
        </w:rPr>
      </w:pPr>
      <w:r>
        <w:rPr>
          <w:rFonts w:eastAsia="宋体"/>
          <w:lang w:val="en-US" w:eastAsia="zh-CN" w:bidi="ar"/>
        </w:rPr>
        <w:t>After the procedure of performing Ranging/SL positioning, the location result of the Target UE could be calculated. After the procedure of AMF successfully obtaining the location estimate of the Target UE, the AMF invokes the Ngmlc_Location_LocationUpdate service operation towards the GMLC. The Service operation carries the location result and the additional information, e.g. the identity of the UE, the event causing the location estimate, etc. The GMLC reports charging information to CHF during the chargeable event of the location result being calculated and delivered to the GMLC.</w:t>
      </w:r>
    </w:p>
    <w:p w:rsidR="00360563" w:rsidRDefault="00000000">
      <w:pPr>
        <w:rPr>
          <w:lang w:val="en-US" w:eastAsia="zh-CN"/>
        </w:rPr>
      </w:pPr>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originated UE positioning assisted by Sidelink Positioning and involving 5GC.</w:t>
      </w:r>
    </w:p>
    <w:p w:rsidR="00360563" w:rsidRDefault="00000000">
      <w:pPr>
        <w:pStyle w:val="afff4"/>
        <w:rPr>
          <w:lang w:val="en-US" w:eastAsia="zh-CN"/>
        </w:rPr>
      </w:pPr>
      <w:r>
        <w:rPr>
          <w:rFonts w:eastAsia="宋体"/>
          <w:sz w:val="20"/>
          <w:szCs w:val="20"/>
          <w:lang w:val="en-US" w:eastAsia="zh-CN" w:bidi="ar"/>
        </w:rPr>
        <w:t>The following charging information might be collected for the charging for mobile originated UE positioning assisted by Sidelink Positioning and involving 5GC.</w:t>
      </w:r>
    </w:p>
    <w:p w:rsidR="00360563" w:rsidRDefault="00000000">
      <w:pPr>
        <w:keepNext/>
        <w:keepLines/>
        <w:spacing w:before="60"/>
        <w:jc w:val="center"/>
        <w:rPr>
          <w:rFonts w:ascii="Arial" w:hAnsi="Arial"/>
          <w:b/>
          <w:lang w:val="en-US"/>
        </w:rPr>
      </w:pPr>
      <w:r>
        <w:rPr>
          <w:rFonts w:ascii="Arial" w:eastAsia="宋体" w:hAnsi="Arial"/>
          <w:b/>
          <w:lang w:val="en-US" w:eastAsia="zh-CN" w:bidi="ar"/>
        </w:rPr>
        <w:t>Table 5.2.4.1.1-1: Structure of the charging information for</w:t>
      </w:r>
      <w:r>
        <w:rPr>
          <w:rFonts w:eastAsia="宋体"/>
          <w:lang w:val="en-US" w:eastAsia="zh-CN" w:bidi="ar"/>
        </w:rPr>
        <w:t xml:space="preserve"> </w:t>
      </w:r>
      <w:r>
        <w:rPr>
          <w:rFonts w:ascii="Arial" w:eastAsia="宋体" w:hAnsi="Arial"/>
          <w:b/>
          <w:lang w:val="en-US" w:eastAsia="zh-CN" w:bidi="ar"/>
        </w:rPr>
        <w:t>mobile originated UE positioning assisted by Sidelink Positioning and involving 5GC charging</w:t>
      </w:r>
    </w:p>
    <w:tbl>
      <w:tblPr>
        <w:tblW w:w="0" w:type="auto"/>
        <w:jc w:val="center"/>
        <w:tblLayout w:type="fixed"/>
        <w:tblCellMar>
          <w:left w:w="0" w:type="dxa"/>
          <w:right w:w="0" w:type="dxa"/>
        </w:tblCellMar>
        <w:tblLook w:val="04A0" w:firstRow="1" w:lastRow="0" w:firstColumn="1" w:lastColumn="0" w:noHBand="0" w:noVBand="1"/>
      </w:tblPr>
      <w:tblGrid>
        <w:gridCol w:w="2754"/>
        <w:gridCol w:w="5334"/>
      </w:tblGrid>
      <w:tr w:rsidR="00360563">
        <w:trPr>
          <w:cantSplit/>
          <w:trHeight w:val="200"/>
          <w:tblHeader/>
          <w:jc w:val="center"/>
        </w:trPr>
        <w:tc>
          <w:tcPr>
            <w:tcW w:w="2754" w:type="dxa"/>
            <w:tcBorders>
              <w:top w:val="single" w:sz="8" w:space="0" w:color="auto"/>
              <w:left w:val="single" w:sz="8" w:space="0" w:color="auto"/>
              <w:bottom w:val="nil"/>
              <w:right w:val="single" w:sz="8" w:space="0" w:color="auto"/>
            </w:tcBorders>
            <w:shd w:val="clear" w:color="auto" w:fill="DFDFDF"/>
            <w:tcMar>
              <w:left w:w="28" w:type="dxa"/>
              <w:right w:w="28" w:type="dxa"/>
            </w:tcMar>
          </w:tcPr>
          <w:p w:rsidR="00360563" w:rsidRDefault="00000000">
            <w:pPr>
              <w:keepLines/>
              <w:snapToGrid w:val="0"/>
              <w:jc w:val="center"/>
              <w:rPr>
                <w:rFonts w:ascii="Arial" w:hAnsi="Arial"/>
                <w:b/>
                <w:sz w:val="18"/>
                <w:lang w:val="en-US"/>
              </w:rPr>
            </w:pPr>
            <w:r>
              <w:rPr>
                <w:rFonts w:ascii="Arial" w:hAnsi="Arial"/>
                <w:b/>
                <w:sz w:val="18"/>
                <w:lang w:val="en-US"/>
              </w:rPr>
              <w:t>Information Element</w:t>
            </w:r>
          </w:p>
        </w:tc>
        <w:tc>
          <w:tcPr>
            <w:tcW w:w="5334" w:type="dxa"/>
            <w:tcBorders>
              <w:top w:val="single" w:sz="8" w:space="0" w:color="auto"/>
              <w:left w:val="nil"/>
              <w:bottom w:val="nil"/>
              <w:right w:val="single" w:sz="8" w:space="0" w:color="auto"/>
            </w:tcBorders>
            <w:shd w:val="clear" w:color="auto" w:fill="DFDFDF"/>
            <w:tcMar>
              <w:left w:w="28" w:type="dxa"/>
              <w:right w:w="28" w:type="dxa"/>
            </w:tcMar>
          </w:tcPr>
          <w:p w:rsidR="00360563" w:rsidRDefault="00000000">
            <w:pPr>
              <w:keepLines/>
              <w:snapToGrid w:val="0"/>
              <w:jc w:val="center"/>
              <w:rPr>
                <w:rFonts w:ascii="Arial" w:hAnsi="Arial"/>
                <w:b/>
                <w:sz w:val="18"/>
                <w:lang w:val="en-US"/>
              </w:rPr>
            </w:pPr>
            <w:r>
              <w:rPr>
                <w:rFonts w:ascii="Arial" w:hAnsi="Arial"/>
                <w:b/>
                <w:color w:val="000000"/>
                <w:sz w:val="18"/>
                <w:lang w:val="en-US"/>
              </w:rPr>
              <w:t>Description</w:t>
            </w:r>
          </w:p>
        </w:tc>
      </w:tr>
      <w:tr w:rsidR="00360563">
        <w:trPr>
          <w:cantSplit/>
          <w:trHeight w:val="402"/>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eastAsia="zh-CN"/>
              </w:rPr>
              <w:t>UE identity</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rPr>
              <w:t>Identity of the mobile subscriber using Ranging/Sidelink positioning functionality</w:t>
            </w:r>
          </w:p>
        </w:tc>
      </w:tr>
      <w:tr w:rsidR="00360563">
        <w:trPr>
          <w:cantSplit/>
          <w:trHeight w:val="385"/>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Role of UE in Ranging/Sidelink positioning</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The role of UE, e.g. Target UE, SL Reference UE, SL Positioning Server UE, Located UE, Client UE</w:t>
            </w:r>
          </w:p>
        </w:tc>
      </w:tr>
      <w:tr w:rsidR="00360563">
        <w:trPr>
          <w:cantSplit/>
          <w:trHeight w:val="101"/>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GMLC identity</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rPr>
              <w:t>Identity of serving Gateway Mobile Location Centre</w:t>
            </w:r>
          </w:p>
        </w:tc>
      </w:tr>
      <w:tr w:rsidR="00360563">
        <w:trPr>
          <w:cantSplit/>
          <w:trHeight w:val="121"/>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eastAsia="zh-CN"/>
              </w:rPr>
              <w:t xml:space="preserve">Serving PLMN </w:t>
            </w:r>
            <w:r>
              <w:rPr>
                <w:rFonts w:ascii="Arial" w:hAnsi="Arial"/>
                <w:color w:val="000000"/>
                <w:sz w:val="18"/>
                <w:lang w:val="en-US"/>
              </w:rPr>
              <w:t>ID</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rPr>
              <w:t>PLMN identity of the UEs and serving GMLC</w:t>
            </w:r>
          </w:p>
        </w:tc>
      </w:tr>
      <w:tr w:rsidR="00360563">
        <w:trPr>
          <w:cantSplit/>
          <w:trHeight w:val="121"/>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AF ID</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rPr>
            </w:pPr>
            <w:r>
              <w:rPr>
                <w:rFonts w:ascii="Arial" w:hAnsi="Arial"/>
                <w:sz w:val="18"/>
                <w:lang w:val="en-US" w:eastAsia="zh-CN"/>
              </w:rPr>
              <w:t>Identity of requested Application Function</w:t>
            </w:r>
          </w:p>
        </w:tc>
      </w:tr>
      <w:tr w:rsidR="00360563">
        <w:trPr>
          <w:cantSplit/>
          <w:trHeight w:val="269"/>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eastAsia="zh-CN"/>
              </w:rPr>
              <w:t>LCS Record type</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eastAsia="zh-CN"/>
              </w:rPr>
              <w:t>Type of the location request</w:t>
            </w:r>
          </w:p>
        </w:tc>
      </w:tr>
      <w:tr w:rsidR="00360563">
        <w:trPr>
          <w:cantSplit/>
          <w:trHeight w:val="147"/>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rPr>
            </w:pPr>
            <w:r>
              <w:rPr>
                <w:rFonts w:ascii="Arial" w:hAnsi="Arial"/>
                <w:color w:val="000000"/>
                <w:sz w:val="18"/>
                <w:lang w:val="en-US"/>
              </w:rPr>
              <w:t>LCS client type</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rPr>
            </w:pPr>
            <w:r>
              <w:rPr>
                <w:rFonts w:ascii="Arial" w:hAnsi="Arial"/>
                <w:color w:val="000000"/>
                <w:sz w:val="18"/>
                <w:lang w:val="en-US"/>
              </w:rPr>
              <w:t>Type of LCS client, if available</w:t>
            </w:r>
          </w:p>
        </w:tc>
      </w:tr>
      <w:tr w:rsidR="00360563">
        <w:trPr>
          <w:cantSplit/>
          <w:trHeight w:val="20"/>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LCS client identity</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Detailed information about LCS client, if available</w:t>
            </w:r>
          </w:p>
        </w:tc>
      </w:tr>
      <w:tr w:rsidR="00360563">
        <w:trPr>
          <w:cantSplit/>
          <w:trHeight w:val="175"/>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Request timestamp</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Timestamp of location request</w:t>
            </w:r>
          </w:p>
        </w:tc>
      </w:tr>
      <w:tr w:rsidR="00360563">
        <w:trPr>
          <w:cantSplit/>
          <w:trHeight w:val="23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Location Estimate Accuracy</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Accuracy information of location estimate</w:t>
            </w:r>
          </w:p>
        </w:tc>
      </w:tr>
      <w:tr w:rsidR="00360563">
        <w:trPr>
          <w:cantSplit/>
          <w:trHeight w:val="23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LCS QoS requested/delivered</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Requested/delivered QoS</w:t>
            </w:r>
          </w:p>
        </w:tc>
      </w:tr>
      <w:tr w:rsidR="00360563">
        <w:trPr>
          <w:cantSplit/>
          <w:trHeight w:val="21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Privacy check</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Whether the UE Positioning request passes the privacy check</w:t>
            </w:r>
          </w:p>
        </w:tc>
      </w:tr>
    </w:tbl>
    <w:p w:rsidR="00360563" w:rsidRDefault="00000000">
      <w:pPr>
        <w:pStyle w:val="EditorsNote1"/>
      </w:pPr>
      <w:r>
        <w:t>Editor’s note: The charging information table is FFS.</w:t>
      </w:r>
    </w:p>
    <w:p w:rsidR="00360563" w:rsidRDefault="00000000">
      <w:pPr>
        <w:pStyle w:val="51"/>
        <w:rPr>
          <w:lang w:val="en-US" w:eastAsia="zh-CN"/>
        </w:rPr>
      </w:pPr>
      <w:bookmarkStart w:id="70" w:name="_Toc148349376"/>
      <w:r>
        <w:rPr>
          <w:lang w:val="en-US" w:eastAsia="zh-CN"/>
        </w:rPr>
        <w:t>5.2.4.1.2</w:t>
      </w:r>
      <w:r>
        <w:rPr>
          <w:lang w:val="en-US" w:eastAsia="zh-CN"/>
        </w:rPr>
        <w:tab/>
        <w:t>Architecture description</w:t>
      </w:r>
      <w:bookmarkEnd w:id="70"/>
      <w:r>
        <w:rPr>
          <w:lang w:val="en-US" w:eastAsia="zh-CN"/>
        </w:rPr>
        <w:t xml:space="preserve"> </w:t>
      </w:r>
    </w:p>
    <w:p w:rsidR="00360563" w:rsidRDefault="00000000">
      <w:pPr>
        <w:rPr>
          <w:lang w:val="en-US"/>
        </w:rPr>
      </w:pPr>
      <w:r>
        <w:rPr>
          <w:rFonts w:eastAsia="宋体"/>
          <w:lang w:val="en-US" w:eastAsia="zh-CN" w:bidi="ar"/>
        </w:rPr>
        <w:t>The converged charging architecture for GMLC Charging Trigger Function (CTF) based solution as depicted in figure 5.2.4.1.2-1. GMLC based solution-CTF and are propose.</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5964" w:dyaOrig="3624">
          <v:shape id="_x0000_i1028" type="#_x0000_t75" style="width:298pt;height:181pt" o:ole="">
            <v:imagedata r:id="rId18" o:title=""/>
          </v:shape>
          <o:OLEObject Type="Embed" ProgID="Visio.Drawing.11" ShapeID="_x0000_i1028" DrawAspect="Content" ObjectID="_1758970706" r:id="rId19"/>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5.2.4.1.2-1: Converged charging architecture assumption for GMLC CTF based solution</w:t>
      </w:r>
    </w:p>
    <w:p w:rsidR="00360563" w:rsidRDefault="00000000">
      <w:pPr>
        <w:pStyle w:val="51"/>
        <w:rPr>
          <w:lang w:val="en-US" w:eastAsia="zh-CN"/>
        </w:rPr>
      </w:pPr>
      <w:bookmarkStart w:id="71" w:name="_Toc148349377"/>
      <w:r>
        <w:rPr>
          <w:lang w:val="en-US" w:eastAsia="zh-CN"/>
        </w:rPr>
        <w:t>5.2.4.1.3</w:t>
      </w:r>
      <w:r>
        <w:rPr>
          <w:lang w:val="en-US" w:eastAsia="zh-CN"/>
        </w:rPr>
        <w:tab/>
        <w:t>Charging procedures for mobile originated UE positioning assisted by Sidelink Positioning and involving 5GC</w:t>
      </w:r>
      <w:bookmarkEnd w:id="71"/>
    </w:p>
    <w:p w:rsidR="00360563" w:rsidRDefault="00000000">
      <w:pPr>
        <w:rPr>
          <w:lang w:val="en-US" w:eastAsia="zh-CN"/>
        </w:rPr>
      </w:pPr>
      <w:r>
        <w:rPr>
          <w:rFonts w:eastAsia="宋体"/>
          <w:lang w:val="en-US" w:eastAsia="zh-CN" w:bidi="ar"/>
        </w:rPr>
        <w:t>The figure 5.2.4.1.3-1 describes the high-level charging procedure for GMLC (CTF) Converged charging for mobile originated UE positioning assisted by Sidelink Positioning and involving 5GC charging.</w:t>
      </w:r>
    </w:p>
    <w:p w:rsidR="00360563" w:rsidRDefault="00000000">
      <w:pPr>
        <w:jc w:val="center"/>
        <w:rPr>
          <w:lang w:val="en-US" w:eastAsia="zh-CN"/>
        </w:rPr>
      </w:pPr>
      <w:r>
        <w:rPr>
          <w:rFonts w:eastAsia="宋体"/>
          <w:lang w:val="en-US" w:eastAsia="zh-CN" w:bidi="ar"/>
        </w:rPr>
        <w:object w:dxaOrig="8412" w:dyaOrig="5160">
          <v:shape id="_x0000_i1029" type="#_x0000_t75" style="width:420.5pt;height:258pt" o:ole="">
            <v:imagedata r:id="rId20" o:title=""/>
          </v:shape>
          <o:OLEObject Type="Embed" ProgID="Visio.DrawingConvertable.15" ShapeID="_x0000_i1029" DrawAspect="Content" ObjectID="_1758970707" r:id="rId21"/>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5.2.4.1.3-1: Message flow for mobile originated UE positioning assisted by Sidelink Positioning and involving 5GC charging – PEC</w:t>
      </w:r>
    </w:p>
    <w:p w:rsidR="00360563" w:rsidRDefault="00000000">
      <w:pPr>
        <w:pStyle w:val="afff4"/>
        <w:ind w:left="284"/>
        <w:rPr>
          <w:lang w:val="en-US" w:eastAsia="zh-CN"/>
        </w:rPr>
      </w:pPr>
      <w:r>
        <w:rPr>
          <w:rFonts w:eastAsia="宋体"/>
          <w:sz w:val="20"/>
          <w:szCs w:val="20"/>
          <w:lang w:val="en-US" w:eastAsia="zh-CN" w:bidi="ar"/>
        </w:rPr>
        <w:t>0.</w:t>
      </w:r>
      <w:r>
        <w:rPr>
          <w:rFonts w:eastAsia="宋体"/>
          <w:sz w:val="20"/>
          <w:szCs w:val="20"/>
          <w:lang w:val="en-US" w:eastAsia="zh-CN" w:bidi="ar"/>
        </w:rPr>
        <w:tab/>
        <w:t>mobile originated Sidelink positioning/Ranging procedure and the location calculation procedure as described in TS 23.586.</w:t>
      </w:r>
    </w:p>
    <w:p w:rsidR="00360563" w:rsidRDefault="00000000">
      <w:pPr>
        <w:pStyle w:val="afff4"/>
        <w:ind w:left="284"/>
        <w:rPr>
          <w:lang w:val="en-US" w:eastAsia="zh-CN"/>
        </w:rPr>
      </w:pPr>
      <w:r>
        <w:rPr>
          <w:rFonts w:eastAsia="宋体"/>
          <w:sz w:val="20"/>
          <w:szCs w:val="20"/>
          <w:lang w:val="en-US" w:eastAsia="zh-CN" w:bidi="ar"/>
        </w:rPr>
        <w:t>1.</w:t>
      </w:r>
      <w:r>
        <w:rPr>
          <w:rFonts w:eastAsia="宋体"/>
          <w:sz w:val="20"/>
          <w:szCs w:val="20"/>
          <w:lang w:val="en-US" w:eastAsia="zh-CN" w:bidi="ar"/>
        </w:rPr>
        <w:tab/>
        <w:t>The AMF invokes the Ngmlc_Location_LocationUpdate service operation towards the GMLC carrying the location result and the additional information regarding the location estimate.</w:t>
      </w:r>
    </w:p>
    <w:p w:rsidR="00360563" w:rsidRDefault="00000000">
      <w:pPr>
        <w:pStyle w:val="afff4"/>
        <w:ind w:left="284"/>
        <w:rPr>
          <w:lang w:val="en-US" w:eastAsia="zh-CN"/>
        </w:rPr>
      </w:pPr>
      <w:r>
        <w:rPr>
          <w:rFonts w:eastAsia="宋体"/>
          <w:sz w:val="20"/>
          <w:szCs w:val="20"/>
          <w:lang w:val="en-US" w:eastAsia="zh-CN" w:bidi="ar"/>
        </w:rPr>
        <w:t>2ch-a. The GMLC sends Charging Data Request [Event] to the CHF, including the charging information.</w:t>
      </w:r>
    </w:p>
    <w:p w:rsidR="00360563" w:rsidRDefault="00000000">
      <w:pPr>
        <w:pStyle w:val="afff4"/>
        <w:ind w:left="284"/>
        <w:rPr>
          <w:lang w:val="en-US" w:eastAsia="zh-CN"/>
        </w:rPr>
      </w:pPr>
      <w:r>
        <w:rPr>
          <w:rFonts w:eastAsia="宋体"/>
          <w:sz w:val="20"/>
          <w:szCs w:val="20"/>
          <w:lang w:val="en-US" w:eastAsia="zh-CN" w:bidi="ar"/>
        </w:rPr>
        <w:t>2ch-b. The CHF generates a CDR.</w:t>
      </w:r>
    </w:p>
    <w:p w:rsidR="00360563" w:rsidRDefault="00000000">
      <w:pPr>
        <w:pStyle w:val="afff4"/>
        <w:ind w:left="284"/>
        <w:rPr>
          <w:lang w:val="en-US" w:eastAsia="zh-CN"/>
        </w:rPr>
      </w:pPr>
      <w:r>
        <w:rPr>
          <w:rFonts w:eastAsia="宋体"/>
          <w:sz w:val="20"/>
          <w:szCs w:val="20"/>
          <w:lang w:val="en-US" w:eastAsia="zh-CN" w:bidi="ar"/>
        </w:rPr>
        <w:t>2ch-c. The CHF returns Charging Data Response [Event] to GMLC.</w:t>
      </w:r>
      <w:bookmarkEnd w:id="68"/>
    </w:p>
    <w:p w:rsidR="00360563" w:rsidRDefault="00000000">
      <w:pPr>
        <w:pStyle w:val="afff4"/>
        <w:ind w:left="284"/>
        <w:rPr>
          <w:lang w:val="en-US" w:eastAsia="zh-CN"/>
        </w:rPr>
      </w:pPr>
      <w:r>
        <w:rPr>
          <w:rFonts w:eastAsia="宋体"/>
          <w:sz w:val="20"/>
          <w:szCs w:val="20"/>
          <w:lang w:val="en-US" w:eastAsia="zh-CN" w:bidi="ar"/>
        </w:rPr>
        <w:t>3.</w:t>
      </w:r>
      <w:r>
        <w:rPr>
          <w:rFonts w:eastAsia="宋体"/>
          <w:sz w:val="20"/>
          <w:szCs w:val="20"/>
          <w:lang w:val="en-US" w:eastAsia="zh-CN" w:bidi="ar"/>
        </w:rPr>
        <w:tab/>
        <w:t>GMLC transfers the location request response to UE and optionally AF/LCS client as described in TS 23.586.</w:t>
      </w:r>
    </w:p>
    <w:p w:rsidR="00360563" w:rsidRDefault="00000000">
      <w:pPr>
        <w:pStyle w:val="41"/>
        <w:rPr>
          <w:lang w:val="en-US" w:eastAsia="zh-CN"/>
        </w:rPr>
      </w:pPr>
      <w:bookmarkStart w:id="72" w:name="_Toc148349378"/>
      <w:r>
        <w:rPr>
          <w:lang w:val="en-US" w:eastAsia="zh-CN"/>
        </w:rPr>
        <w:t>5.2.4.2</w:t>
      </w:r>
      <w:r>
        <w:rPr>
          <w:lang w:val="en-US" w:eastAsia="zh-CN"/>
        </w:rPr>
        <w:tab/>
        <w:t>Solution# 2.</w:t>
      </w:r>
      <w:r>
        <w:rPr>
          <w:rFonts w:hint="eastAsia"/>
          <w:lang w:val="en-US" w:eastAsia="zh-CN"/>
        </w:rPr>
        <w:t>2</w:t>
      </w:r>
      <w:r>
        <w:rPr>
          <w:lang w:val="en-US" w:eastAsia="zh-CN"/>
        </w:rPr>
        <w:t>: GMLC Charging Trigger Function (CTF) based solution for mobile terminated UE positioning assisted by Sidelink Positioning and involving 5GC charging - PEC</w:t>
      </w:r>
      <w:bookmarkEnd w:id="72"/>
    </w:p>
    <w:p w:rsidR="00360563" w:rsidRDefault="00000000">
      <w:pPr>
        <w:pStyle w:val="51"/>
        <w:rPr>
          <w:lang w:val="en-US" w:eastAsia="zh-CN"/>
        </w:rPr>
      </w:pPr>
      <w:bookmarkStart w:id="73" w:name="_Toc148349379"/>
      <w:r>
        <w:rPr>
          <w:lang w:val="en-US" w:eastAsia="zh-CN"/>
        </w:rPr>
        <w:t>5.2.4.2</w:t>
      </w:r>
      <w:r>
        <w:rPr>
          <w:lang w:val="en-US"/>
        </w:rPr>
        <w:t>.1</w:t>
      </w:r>
      <w:r>
        <w:rPr>
          <w:lang w:val="en-US"/>
        </w:rPr>
        <w:tab/>
        <w:t>General description</w:t>
      </w:r>
      <w:bookmarkEnd w:id="73"/>
    </w:p>
    <w:p w:rsidR="00360563" w:rsidRDefault="00000000">
      <w:pPr>
        <w:rPr>
          <w:lang w:val="en-US" w:eastAsia="zh-CN"/>
        </w:rPr>
      </w:pPr>
      <w:r>
        <w:rPr>
          <w:rFonts w:eastAsia="宋体"/>
          <w:lang w:val="en-US" w:eastAsia="zh-CN" w:bidi="ar"/>
        </w:rPr>
        <w:t>Solution# 2.</w:t>
      </w:r>
      <w:r>
        <w:rPr>
          <w:rFonts w:eastAsia="宋体" w:hint="eastAsia"/>
          <w:lang w:val="en-US" w:eastAsia="zh-CN" w:bidi="ar"/>
        </w:rPr>
        <w:t>1</w:t>
      </w:r>
      <w:r>
        <w:rPr>
          <w:rFonts w:eastAsia="宋体"/>
          <w:lang w:val="en-US" w:eastAsia="zh-CN" w:bidi="ar"/>
        </w:rPr>
        <w:t xml:space="preserve"> provides the solution for UE triggered UE positioning assisted by Sidelink Positioning and involving 5GC charging. In this solution, only the location request triggered by the AF/external client/ NF via the GMLC is considered. This solution which relying on CHF/5G Converged Charging System for UE positioning assisted by Sidelink Positioning and involving 5GC, addressing the key issue above.</w:t>
      </w:r>
    </w:p>
    <w:p w:rsidR="00360563" w:rsidRDefault="00000000">
      <w:pPr>
        <w:rPr>
          <w:lang w:val="en-US"/>
        </w:rPr>
      </w:pPr>
      <w:r>
        <w:rPr>
          <w:rFonts w:eastAsia="宋体"/>
          <w:lang w:val="en-US" w:eastAsia="zh-CN" w:bidi="ar"/>
        </w:rPr>
        <w:t>After the procedure of performing Ranging/SL positioning, the location result of the Target UE could be calculated. After the procedure of AMF successfully obtaining the location estimate of the Target UE, the AMF returns the Namf_Location_ProvidePositioningInfo Response towards the GMLC to return the location with additional information, e.g. its age and accuracy and may include information about the positioning method and the timestamp of the location estimate. The GMLC reports charging information to CHF during the chargeable event of the location result being calculated and delivered to the GMLC.</w:t>
      </w:r>
    </w:p>
    <w:p w:rsidR="00360563" w:rsidRDefault="00000000">
      <w:pPr>
        <w:rPr>
          <w:lang w:val="en-US" w:eastAsia="zh-CN"/>
        </w:rPr>
      </w:pPr>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terminated UE positioning assisted by Sidelink Positioning and involving 5GC.</w:t>
      </w:r>
    </w:p>
    <w:p w:rsidR="00360563" w:rsidRDefault="00000000">
      <w:pPr>
        <w:pStyle w:val="afff4"/>
        <w:rPr>
          <w:lang w:val="en-US" w:eastAsia="zh-CN"/>
        </w:rPr>
      </w:pPr>
      <w:r>
        <w:rPr>
          <w:rFonts w:eastAsia="宋体"/>
          <w:sz w:val="20"/>
          <w:szCs w:val="20"/>
          <w:lang w:val="en-US" w:eastAsia="zh-CN" w:bidi="ar"/>
        </w:rPr>
        <w:t>The following charging information might be collected for the charging for mobile terminated UE positioning assisted by Sidelink Positioning and involving 5GC.</w:t>
      </w:r>
    </w:p>
    <w:p w:rsidR="00360563" w:rsidRDefault="00000000">
      <w:pPr>
        <w:keepNext/>
        <w:keepLines/>
        <w:spacing w:before="60"/>
        <w:jc w:val="center"/>
        <w:rPr>
          <w:rFonts w:ascii="Arial" w:hAnsi="Arial"/>
          <w:b/>
          <w:lang w:val="en-US"/>
        </w:rPr>
      </w:pPr>
      <w:r>
        <w:rPr>
          <w:rFonts w:ascii="Arial" w:eastAsia="宋体" w:hAnsi="Arial"/>
          <w:b/>
          <w:lang w:val="en-US" w:eastAsia="zh-CN" w:bidi="ar"/>
        </w:rPr>
        <w:t>Table 5.2.4.2.1-1: Structure of the charging information for</w:t>
      </w:r>
      <w:r>
        <w:rPr>
          <w:rFonts w:eastAsia="宋体"/>
          <w:lang w:val="en-US" w:eastAsia="zh-CN" w:bidi="ar"/>
        </w:rPr>
        <w:t xml:space="preserve"> </w:t>
      </w:r>
      <w:r>
        <w:rPr>
          <w:rFonts w:ascii="Arial" w:eastAsia="宋体" w:hAnsi="Arial"/>
          <w:b/>
          <w:lang w:val="en-US" w:eastAsia="zh-CN" w:bidi="ar"/>
        </w:rPr>
        <w:t>mobile terminated UE positioning assisted by Sidelink Positioning and involving 5GC charging</w:t>
      </w:r>
    </w:p>
    <w:tbl>
      <w:tblPr>
        <w:tblW w:w="0" w:type="auto"/>
        <w:jc w:val="center"/>
        <w:tblLayout w:type="fixed"/>
        <w:tblCellMar>
          <w:left w:w="0" w:type="dxa"/>
          <w:right w:w="0" w:type="dxa"/>
        </w:tblCellMar>
        <w:tblLook w:val="04A0" w:firstRow="1" w:lastRow="0" w:firstColumn="1" w:lastColumn="0" w:noHBand="0" w:noVBand="1"/>
      </w:tblPr>
      <w:tblGrid>
        <w:gridCol w:w="2754"/>
        <w:gridCol w:w="5334"/>
      </w:tblGrid>
      <w:tr w:rsidR="00360563">
        <w:trPr>
          <w:cantSplit/>
          <w:trHeight w:val="200"/>
          <w:tblHeader/>
          <w:jc w:val="center"/>
        </w:trPr>
        <w:tc>
          <w:tcPr>
            <w:tcW w:w="2754" w:type="dxa"/>
            <w:tcBorders>
              <w:top w:val="single" w:sz="8" w:space="0" w:color="auto"/>
              <w:left w:val="single" w:sz="8" w:space="0" w:color="auto"/>
              <w:bottom w:val="nil"/>
              <w:right w:val="single" w:sz="8" w:space="0" w:color="auto"/>
            </w:tcBorders>
            <w:shd w:val="clear" w:color="auto" w:fill="DFDFDF"/>
            <w:tcMar>
              <w:left w:w="28" w:type="dxa"/>
              <w:right w:w="28" w:type="dxa"/>
            </w:tcMar>
          </w:tcPr>
          <w:p w:rsidR="00360563" w:rsidRDefault="00000000">
            <w:pPr>
              <w:keepLines/>
              <w:snapToGrid w:val="0"/>
              <w:jc w:val="center"/>
              <w:rPr>
                <w:rFonts w:ascii="Arial" w:hAnsi="Arial"/>
                <w:b/>
                <w:sz w:val="18"/>
                <w:lang w:val="en-US"/>
              </w:rPr>
            </w:pPr>
            <w:r>
              <w:rPr>
                <w:rFonts w:ascii="Arial" w:hAnsi="Arial"/>
                <w:b/>
                <w:sz w:val="18"/>
                <w:lang w:val="en-US"/>
              </w:rPr>
              <w:t>Information Element</w:t>
            </w:r>
          </w:p>
        </w:tc>
        <w:tc>
          <w:tcPr>
            <w:tcW w:w="5334" w:type="dxa"/>
            <w:tcBorders>
              <w:top w:val="single" w:sz="8" w:space="0" w:color="auto"/>
              <w:left w:val="nil"/>
              <w:bottom w:val="nil"/>
              <w:right w:val="single" w:sz="8" w:space="0" w:color="auto"/>
            </w:tcBorders>
            <w:shd w:val="clear" w:color="auto" w:fill="DFDFDF"/>
            <w:tcMar>
              <w:left w:w="28" w:type="dxa"/>
              <w:right w:w="28" w:type="dxa"/>
            </w:tcMar>
          </w:tcPr>
          <w:p w:rsidR="00360563" w:rsidRDefault="00000000">
            <w:pPr>
              <w:keepLines/>
              <w:snapToGrid w:val="0"/>
              <w:jc w:val="center"/>
              <w:rPr>
                <w:rFonts w:ascii="Arial" w:hAnsi="Arial"/>
                <w:b/>
                <w:sz w:val="18"/>
                <w:lang w:val="en-US"/>
              </w:rPr>
            </w:pPr>
            <w:r>
              <w:rPr>
                <w:rFonts w:ascii="Arial" w:hAnsi="Arial"/>
                <w:b/>
                <w:color w:val="000000"/>
                <w:sz w:val="18"/>
                <w:lang w:val="en-US"/>
              </w:rPr>
              <w:t>Description</w:t>
            </w:r>
          </w:p>
        </w:tc>
      </w:tr>
      <w:tr w:rsidR="00360563">
        <w:trPr>
          <w:cantSplit/>
          <w:trHeight w:val="402"/>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eastAsia="zh-CN"/>
              </w:rPr>
              <w:t>UE identity</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rPr>
              <w:t>Identity of the mobile subscriber using Ranging/Sidelink positioning functionality</w:t>
            </w:r>
          </w:p>
        </w:tc>
      </w:tr>
      <w:tr w:rsidR="00360563">
        <w:trPr>
          <w:cantSplit/>
          <w:trHeight w:val="385"/>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Role of UE in Ranging/Sidelink positioning</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The role of UE, e.g. Target UE, SL Reference UE, SL Positioning Server UE, Located UE, Client UE</w:t>
            </w:r>
          </w:p>
        </w:tc>
      </w:tr>
      <w:tr w:rsidR="00360563">
        <w:trPr>
          <w:cantSplit/>
          <w:trHeight w:val="101"/>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GMLC identity</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rPr>
              <w:t>Identity of serving Gateway Mobile Location Centre</w:t>
            </w:r>
          </w:p>
        </w:tc>
      </w:tr>
      <w:tr w:rsidR="00360563">
        <w:trPr>
          <w:cantSplit/>
          <w:trHeight w:val="121"/>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eastAsia="zh-CN"/>
              </w:rPr>
              <w:t xml:space="preserve">Serving PLMN </w:t>
            </w:r>
            <w:r>
              <w:rPr>
                <w:rFonts w:ascii="Arial" w:hAnsi="Arial"/>
                <w:color w:val="000000"/>
                <w:sz w:val="18"/>
                <w:lang w:val="en-US"/>
              </w:rPr>
              <w:t>ID</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color w:val="000000"/>
                <w:sz w:val="18"/>
                <w:lang w:val="en-US"/>
              </w:rPr>
              <w:t>PLMN identity of the UEs and serving GMLC</w:t>
            </w:r>
          </w:p>
        </w:tc>
      </w:tr>
      <w:tr w:rsidR="00360563">
        <w:trPr>
          <w:cantSplit/>
          <w:trHeight w:val="169"/>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AF ID</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Identity of requested Application Function</w:t>
            </w:r>
          </w:p>
        </w:tc>
      </w:tr>
      <w:tr w:rsidR="00360563">
        <w:trPr>
          <w:cantSplit/>
          <w:trHeight w:val="174"/>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eastAsia="zh-CN"/>
              </w:rPr>
              <w:t>LCS Record type</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eastAsia="zh-CN"/>
              </w:rPr>
              <w:t>Type of the location request</w:t>
            </w:r>
          </w:p>
        </w:tc>
      </w:tr>
      <w:tr w:rsidR="00360563">
        <w:trPr>
          <w:cantSplit/>
          <w:trHeight w:val="147"/>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rPr>
            </w:pPr>
            <w:r>
              <w:rPr>
                <w:rFonts w:ascii="Arial" w:hAnsi="Arial"/>
                <w:color w:val="000000"/>
                <w:sz w:val="18"/>
                <w:lang w:val="en-US"/>
              </w:rPr>
              <w:t>LCS client type</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rPr>
            </w:pPr>
            <w:r>
              <w:rPr>
                <w:rFonts w:ascii="Arial" w:hAnsi="Arial"/>
                <w:color w:val="000000"/>
                <w:sz w:val="18"/>
                <w:lang w:val="en-US"/>
              </w:rPr>
              <w:t>Type of LCS client, if available</w:t>
            </w:r>
          </w:p>
        </w:tc>
      </w:tr>
      <w:tr w:rsidR="00360563">
        <w:trPr>
          <w:cantSplit/>
          <w:trHeight w:val="20"/>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LCS client identity</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Detailed information about LCS client, if available</w:t>
            </w:r>
          </w:p>
        </w:tc>
      </w:tr>
      <w:tr w:rsidR="00360563">
        <w:trPr>
          <w:cantSplit/>
          <w:trHeight w:val="175"/>
          <w:jc w:val="center"/>
        </w:trPr>
        <w:tc>
          <w:tcPr>
            <w:tcW w:w="2754"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Request timestamp</w:t>
            </w:r>
          </w:p>
        </w:tc>
        <w:tc>
          <w:tcPr>
            <w:tcW w:w="5334"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Timestamp of location request</w:t>
            </w:r>
          </w:p>
        </w:tc>
      </w:tr>
      <w:tr w:rsidR="00360563">
        <w:trPr>
          <w:cantSplit/>
          <w:trHeight w:val="23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Location Estimate Accuracy</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Accuracy information of location estimate</w:t>
            </w:r>
          </w:p>
        </w:tc>
      </w:tr>
      <w:tr w:rsidR="00360563">
        <w:trPr>
          <w:cantSplit/>
          <w:trHeight w:val="23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eastAsia="zh-CN"/>
              </w:rPr>
            </w:pPr>
            <w:r>
              <w:rPr>
                <w:rFonts w:ascii="Arial" w:hAnsi="Arial"/>
                <w:sz w:val="18"/>
                <w:lang w:val="en-US" w:eastAsia="zh-CN"/>
              </w:rPr>
              <w:t>LCS QoS requested/delivered</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Requested/delivered QoS</w:t>
            </w:r>
          </w:p>
        </w:tc>
      </w:tr>
      <w:tr w:rsidR="00360563">
        <w:trPr>
          <w:cantSplit/>
          <w:trHeight w:val="215"/>
          <w:jc w:val="center"/>
        </w:trPr>
        <w:tc>
          <w:tcPr>
            <w:tcW w:w="2754" w:type="dxa"/>
            <w:tcBorders>
              <w:top w:val="single" w:sz="8"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sz w:val="18"/>
                <w:lang w:val="en-US"/>
              </w:rPr>
            </w:pPr>
            <w:r>
              <w:rPr>
                <w:rFonts w:ascii="Arial" w:hAnsi="Arial"/>
                <w:sz w:val="18"/>
                <w:lang w:val="en-US"/>
              </w:rPr>
              <w:t>Privacy check</w:t>
            </w:r>
          </w:p>
        </w:tc>
        <w:tc>
          <w:tcPr>
            <w:tcW w:w="5334" w:type="dxa"/>
            <w:tcBorders>
              <w:top w:val="single" w:sz="8" w:space="0" w:color="auto"/>
              <w:left w:val="nil"/>
              <w:bottom w:val="single" w:sz="8" w:space="0" w:color="auto"/>
              <w:right w:val="single" w:sz="8" w:space="0" w:color="auto"/>
            </w:tcBorders>
            <w:shd w:val="clear" w:color="auto" w:fill="FFFFFF"/>
            <w:tcMar>
              <w:left w:w="28" w:type="dxa"/>
              <w:right w:w="28" w:type="dxa"/>
            </w:tcMar>
          </w:tcPr>
          <w:p w:rsidR="00360563" w:rsidRDefault="00000000">
            <w:pPr>
              <w:keepNext/>
              <w:keepLines/>
              <w:snapToGrid w:val="0"/>
              <w:rPr>
                <w:rFonts w:ascii="Arial" w:hAnsi="Arial"/>
                <w:color w:val="000000"/>
                <w:sz w:val="18"/>
                <w:lang w:val="en-US" w:eastAsia="zh-CN"/>
              </w:rPr>
            </w:pPr>
            <w:r>
              <w:rPr>
                <w:rFonts w:ascii="Arial" w:hAnsi="Arial"/>
                <w:color w:val="000000"/>
                <w:sz w:val="18"/>
                <w:lang w:val="en-US" w:eastAsia="zh-CN"/>
              </w:rPr>
              <w:t>Whether the UE Positioning request passes the privacy check</w:t>
            </w:r>
          </w:p>
        </w:tc>
      </w:tr>
    </w:tbl>
    <w:p w:rsidR="00360563" w:rsidRDefault="00000000">
      <w:pPr>
        <w:pStyle w:val="afff4"/>
        <w:keepLines/>
        <w:ind w:left="1135" w:hanging="851"/>
        <w:rPr>
          <w:lang w:val="en-US"/>
        </w:rPr>
      </w:pPr>
      <w:r>
        <w:rPr>
          <w:rFonts w:eastAsia="宋体"/>
          <w:color w:val="FF0000"/>
          <w:sz w:val="20"/>
          <w:szCs w:val="20"/>
          <w:lang w:val="en-US" w:eastAsia="zh-CN" w:bidi="ar"/>
        </w:rPr>
        <w:t>Editor’s note: The charging information table is FFS.</w:t>
      </w:r>
    </w:p>
    <w:p w:rsidR="00360563" w:rsidRDefault="00000000">
      <w:pPr>
        <w:pStyle w:val="afff4"/>
        <w:keepLines/>
        <w:ind w:left="1135" w:hanging="851"/>
        <w:rPr>
          <w:lang w:val="en-US"/>
        </w:rPr>
      </w:pPr>
      <w:r>
        <w:rPr>
          <w:rFonts w:eastAsia="宋体"/>
          <w:color w:val="FF0000"/>
          <w:sz w:val="20"/>
          <w:szCs w:val="20"/>
          <w:lang w:val="en-US" w:eastAsia="zh-CN" w:bidi="ar"/>
        </w:rPr>
        <w:t>Editor’s note: Privacy check is FFS.</w:t>
      </w:r>
    </w:p>
    <w:p w:rsidR="00360563" w:rsidRDefault="00000000">
      <w:pPr>
        <w:pStyle w:val="51"/>
        <w:rPr>
          <w:lang w:val="en-US" w:eastAsia="zh-CN"/>
        </w:rPr>
      </w:pPr>
      <w:bookmarkStart w:id="74" w:name="_Toc148349380"/>
      <w:r>
        <w:rPr>
          <w:lang w:val="en-US" w:eastAsia="zh-CN"/>
        </w:rPr>
        <w:t>5.2.4.2.2</w:t>
      </w:r>
      <w:r>
        <w:rPr>
          <w:lang w:val="en-US" w:eastAsia="zh-CN"/>
        </w:rPr>
        <w:tab/>
        <w:t>Architecture description</w:t>
      </w:r>
      <w:bookmarkEnd w:id="74"/>
      <w:r>
        <w:rPr>
          <w:lang w:val="en-US" w:eastAsia="zh-CN"/>
        </w:rPr>
        <w:t xml:space="preserve"> </w:t>
      </w:r>
    </w:p>
    <w:p w:rsidR="00360563" w:rsidRDefault="00000000">
      <w:pPr>
        <w:rPr>
          <w:lang w:val="en-US"/>
        </w:rPr>
      </w:pPr>
      <w:r>
        <w:rPr>
          <w:rFonts w:eastAsia="宋体"/>
          <w:lang w:val="en-US" w:eastAsia="zh-CN" w:bidi="ar"/>
        </w:rPr>
        <w:t>The converged charging architecture for GMLC Charging Trigger Function (CTF) based solution as depicted in figure 5.2.4.2.2-1. GMLC based solution-CTF and are propose.</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5964" w:dyaOrig="3624">
          <v:shape id="_x0000_i1030" type="#_x0000_t75" style="width:298pt;height:181pt" o:ole="">
            <v:imagedata r:id="rId18" o:title=""/>
          </v:shape>
          <o:OLEObject Type="Embed" ProgID="Visio.Drawing.11" ShapeID="_x0000_i1030" DrawAspect="Content" ObjectID="_1758970708" r:id="rId22"/>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5.2.4.2.2-1: Converged charging architecture assumption for GMLC CTF based solution</w:t>
      </w:r>
    </w:p>
    <w:p w:rsidR="00360563" w:rsidRDefault="00000000">
      <w:pPr>
        <w:pStyle w:val="51"/>
        <w:rPr>
          <w:lang w:val="en-US" w:eastAsia="zh-CN"/>
        </w:rPr>
      </w:pPr>
      <w:bookmarkStart w:id="75" w:name="_Toc148349381"/>
      <w:r>
        <w:rPr>
          <w:lang w:val="en-US" w:eastAsia="zh-CN"/>
        </w:rPr>
        <w:t>5.2.4.2.3</w:t>
      </w:r>
      <w:r>
        <w:rPr>
          <w:lang w:val="en-US" w:eastAsia="zh-CN"/>
        </w:rPr>
        <w:tab/>
        <w:t>Charging procedures for mobile terminated UE positioning assisted by Sidelink Positioning and involving 5GC</w:t>
      </w:r>
      <w:bookmarkEnd w:id="75"/>
    </w:p>
    <w:p w:rsidR="00360563" w:rsidRDefault="00000000">
      <w:pPr>
        <w:rPr>
          <w:lang w:val="en-US" w:eastAsia="zh-CN"/>
        </w:rPr>
      </w:pPr>
      <w:r>
        <w:rPr>
          <w:rFonts w:eastAsia="宋体"/>
          <w:lang w:val="en-US" w:eastAsia="zh-CN" w:bidi="ar"/>
        </w:rPr>
        <w:t>The figure 5.2.4.2.3-1 describes the high-level charging procedure for GMLC (CTF) Converged charging for mobile terminated UE positioning assisted by Sidelink Positioning and involving 5GC charging.</w:t>
      </w:r>
    </w:p>
    <w:p w:rsidR="00360563" w:rsidRDefault="00000000">
      <w:pPr>
        <w:jc w:val="center"/>
        <w:rPr>
          <w:lang w:val="en-US" w:eastAsia="zh-CN"/>
        </w:rPr>
      </w:pPr>
      <w:r>
        <w:rPr>
          <w:rFonts w:eastAsia="宋体"/>
          <w:lang w:val="en-US" w:eastAsia="zh-CN" w:bidi="ar"/>
        </w:rPr>
        <w:object w:dxaOrig="8004" w:dyaOrig="4680">
          <v:shape id="_x0000_i1031" type="#_x0000_t75" style="width:400pt;height:234pt" o:ole="">
            <v:imagedata r:id="rId23" o:title=""/>
          </v:shape>
          <o:OLEObject Type="Embed" ProgID="Visio.DrawingConvertable.15" ShapeID="_x0000_i1031" DrawAspect="Content" ObjectID="_1758970709" r:id="rId24"/>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5.2.4.2.3-1: Message flow for mobile terminated UE positioning assisted by Sidelink Positioning and involving 5GC charging - PEC</w:t>
      </w:r>
    </w:p>
    <w:p w:rsidR="00360563" w:rsidRDefault="00000000">
      <w:pPr>
        <w:pStyle w:val="afff4"/>
        <w:ind w:left="284"/>
        <w:rPr>
          <w:lang w:val="en-US" w:eastAsia="zh-CN"/>
        </w:rPr>
      </w:pPr>
      <w:r>
        <w:rPr>
          <w:rFonts w:eastAsia="宋体"/>
          <w:sz w:val="20"/>
          <w:szCs w:val="20"/>
          <w:lang w:val="en-US" w:eastAsia="zh-CN" w:bidi="ar"/>
        </w:rPr>
        <w:t>0.</w:t>
      </w:r>
      <w:r>
        <w:rPr>
          <w:rFonts w:eastAsia="宋体"/>
          <w:sz w:val="20"/>
          <w:szCs w:val="20"/>
          <w:lang w:val="en-US" w:eastAsia="zh-CN" w:bidi="ar"/>
        </w:rPr>
        <w:tab/>
        <w:t>Mobile terminated Sidelink positioning/Ranging procedure and the location result for the Target UE is calculated as described in TS 23.586.</w:t>
      </w:r>
    </w:p>
    <w:p w:rsidR="00360563" w:rsidRDefault="00000000">
      <w:pPr>
        <w:pStyle w:val="afff4"/>
        <w:ind w:left="284"/>
        <w:rPr>
          <w:lang w:val="en-US" w:eastAsia="zh-CN"/>
        </w:rPr>
      </w:pPr>
      <w:r>
        <w:rPr>
          <w:rFonts w:eastAsia="宋体"/>
          <w:sz w:val="20"/>
          <w:szCs w:val="20"/>
          <w:lang w:val="en-US" w:eastAsia="zh-CN" w:bidi="ar"/>
        </w:rPr>
        <w:t>1.</w:t>
      </w:r>
      <w:r>
        <w:rPr>
          <w:rFonts w:eastAsia="宋体"/>
          <w:sz w:val="20"/>
          <w:szCs w:val="20"/>
          <w:lang w:val="en-US" w:eastAsia="zh-CN" w:bidi="ar"/>
        </w:rPr>
        <w:tab/>
        <w:t>The AMF invokes the Ngmlc_Location_LocationUpdate service operation towards the GMLC carrying the location result and the additional information regarding the location estimate.</w:t>
      </w:r>
    </w:p>
    <w:p w:rsidR="00360563" w:rsidRDefault="00000000">
      <w:pPr>
        <w:pStyle w:val="afff4"/>
        <w:ind w:left="284"/>
        <w:rPr>
          <w:lang w:val="en-US" w:eastAsia="zh-CN"/>
        </w:rPr>
      </w:pPr>
      <w:r>
        <w:rPr>
          <w:rFonts w:eastAsia="宋体"/>
          <w:sz w:val="20"/>
          <w:szCs w:val="20"/>
          <w:lang w:val="en-US" w:eastAsia="zh-CN" w:bidi="ar"/>
        </w:rPr>
        <w:t>2ch-a. The GMLC sends Charging Data Request [Event] to the CHF, including the charging information.</w:t>
      </w:r>
    </w:p>
    <w:p w:rsidR="00360563" w:rsidRDefault="00000000">
      <w:pPr>
        <w:pStyle w:val="afff4"/>
        <w:ind w:left="284"/>
        <w:rPr>
          <w:lang w:val="en-US" w:eastAsia="zh-CN"/>
        </w:rPr>
      </w:pPr>
      <w:r>
        <w:rPr>
          <w:rFonts w:eastAsia="宋体"/>
          <w:sz w:val="20"/>
          <w:szCs w:val="20"/>
          <w:lang w:val="en-US" w:eastAsia="zh-CN" w:bidi="ar"/>
        </w:rPr>
        <w:t>2ch-b. The CHF generates a CDR.</w:t>
      </w:r>
    </w:p>
    <w:p w:rsidR="00360563" w:rsidRDefault="00000000">
      <w:pPr>
        <w:pStyle w:val="afff4"/>
        <w:ind w:left="284"/>
        <w:rPr>
          <w:lang w:val="en-US" w:eastAsia="zh-CN"/>
        </w:rPr>
      </w:pPr>
      <w:r>
        <w:rPr>
          <w:rFonts w:eastAsia="宋体"/>
          <w:sz w:val="20"/>
          <w:szCs w:val="20"/>
          <w:lang w:val="en-US" w:eastAsia="zh-CN" w:bidi="ar"/>
        </w:rPr>
        <w:t>2ch-c. The CHF returns Charging Data Response [Event].</w:t>
      </w:r>
    </w:p>
    <w:p w:rsidR="00360563" w:rsidRDefault="00000000">
      <w:pPr>
        <w:pStyle w:val="afff4"/>
        <w:ind w:left="284"/>
        <w:rPr>
          <w:lang w:val="en-US" w:eastAsia="zh-CN"/>
        </w:rPr>
      </w:pPr>
      <w:r>
        <w:rPr>
          <w:rFonts w:eastAsia="宋体"/>
          <w:sz w:val="20"/>
          <w:szCs w:val="20"/>
          <w:lang w:val="en-US" w:eastAsia="zh-CN" w:bidi="ar"/>
        </w:rPr>
        <w:t>3.</w:t>
      </w:r>
      <w:r>
        <w:rPr>
          <w:rFonts w:eastAsia="宋体"/>
          <w:sz w:val="20"/>
          <w:szCs w:val="20"/>
          <w:lang w:val="en-US" w:eastAsia="zh-CN" w:bidi="ar"/>
        </w:rPr>
        <w:tab/>
        <w:t>GMLC transfers the location request response to AF/LCS client as described in TS 23.586.</w:t>
      </w:r>
    </w:p>
    <w:p w:rsidR="00360563" w:rsidRDefault="00000000">
      <w:pPr>
        <w:pStyle w:val="31"/>
        <w:rPr>
          <w:lang w:eastAsia="zh-CN"/>
        </w:rPr>
      </w:pPr>
      <w:bookmarkStart w:id="76" w:name="_Toc148349382"/>
      <w:r>
        <w:rPr>
          <w:rFonts w:hint="eastAsia"/>
          <w:lang w:eastAsia="zh-CN"/>
        </w:rPr>
        <w:t>5</w:t>
      </w:r>
      <w:r>
        <w:rPr>
          <w:lang w:eastAsia="zh-CN"/>
        </w:rPr>
        <w:t>.2.5</w:t>
      </w:r>
      <w:r>
        <w:rPr>
          <w:lang w:eastAsia="zh-CN"/>
        </w:rPr>
        <w:tab/>
        <w:t>Evaluation</w:t>
      </w:r>
      <w:bookmarkEnd w:id="76"/>
    </w:p>
    <w:p w:rsidR="00360563" w:rsidRDefault="00000000">
      <w:pPr>
        <w:pStyle w:val="31"/>
        <w:rPr>
          <w:lang w:eastAsia="zh-CN"/>
        </w:rPr>
      </w:pPr>
      <w:bookmarkStart w:id="77" w:name="_Toc148349383"/>
      <w:r>
        <w:rPr>
          <w:rFonts w:hint="eastAsia"/>
          <w:lang w:eastAsia="zh-CN"/>
        </w:rPr>
        <w:t>5</w:t>
      </w:r>
      <w:r>
        <w:rPr>
          <w:lang w:eastAsia="zh-CN"/>
        </w:rPr>
        <w:t>.2.6</w:t>
      </w:r>
      <w:r>
        <w:rPr>
          <w:lang w:eastAsia="zh-CN"/>
        </w:rPr>
        <w:tab/>
        <w:t>Conclusion</w:t>
      </w:r>
      <w:bookmarkEnd w:id="77"/>
    </w:p>
    <w:p w:rsidR="00360563" w:rsidRDefault="00360563">
      <w:pPr>
        <w:rPr>
          <w:lang w:eastAsia="zh-CN"/>
        </w:rPr>
      </w:pPr>
    </w:p>
    <w:p w:rsidR="00360563" w:rsidRDefault="00000000">
      <w:pPr>
        <w:pStyle w:val="21"/>
      </w:pPr>
      <w:bookmarkStart w:id="78" w:name="_Toc148349384"/>
      <w:r>
        <w:t>5.3</w:t>
      </w:r>
      <w:r>
        <w:tab/>
        <w:t xml:space="preserve">Scenario 3: 5GS charging for </w:t>
      </w:r>
      <w:bookmarkStart w:id="79" w:name="_Hlk139488107"/>
      <w:r>
        <w:rPr>
          <w:rFonts w:hint="eastAsia"/>
        </w:rPr>
        <w:t>UE only Sidelink Positioning for Target UE using Located UE</w:t>
      </w:r>
      <w:bookmarkEnd w:id="78"/>
      <w:bookmarkEnd w:id="79"/>
    </w:p>
    <w:p w:rsidR="00360563" w:rsidRDefault="00000000">
      <w:pPr>
        <w:pStyle w:val="31"/>
      </w:pPr>
      <w:bookmarkStart w:id="80" w:name="_Toc148349385"/>
      <w:bookmarkStart w:id="81" w:name="_Toc88851991"/>
      <w:r>
        <w:t>5.3.1</w:t>
      </w:r>
      <w:r>
        <w:tab/>
        <w:t>General description and assumptions</w:t>
      </w:r>
      <w:bookmarkEnd w:id="80"/>
      <w:bookmarkEnd w:id="81"/>
      <w:r>
        <w:t xml:space="preserve"> </w:t>
      </w:r>
    </w:p>
    <w:p w:rsidR="00360563" w:rsidRDefault="00000000">
      <w:pPr>
        <w:rPr>
          <w:lang w:eastAsia="ko-KR"/>
        </w:rPr>
      </w:pPr>
      <w:r>
        <w:rPr>
          <w:lang w:eastAsia="ko-KR"/>
        </w:rPr>
        <w:t>The Ranging/Sidelink Positioning operation can be conducted using Network-assisted Operation, Network-based Operation, or UE-only Operation. In the case of UE-only Operation, both the service request handling and result calculation are performed by UE.</w:t>
      </w:r>
    </w:p>
    <w:p w:rsidR="00360563" w:rsidRDefault="00000000">
      <w:pPr>
        <w:rPr>
          <w:lang w:bidi="ar-IQ"/>
        </w:rPr>
      </w:pPr>
      <w:r>
        <w:rPr>
          <w:lang w:bidi="ar-IQ"/>
        </w:rPr>
        <w:t xml:space="preserve">The charging for UE only Sidelink Positioning for Target UE using Located UE involves the charging for the procedures and services related to acquiring the absolute location of the Target UE. The charging should consider the resources utilized during the Sidelink Positioning process between the Target UE and the Located UE. </w:t>
      </w:r>
    </w:p>
    <w:p w:rsidR="00360563" w:rsidRDefault="00000000">
      <w:pPr>
        <w:pStyle w:val="41"/>
        <w:rPr>
          <w:color w:val="000000"/>
          <w:lang w:val="en-US" w:eastAsia="zh-CN"/>
        </w:rPr>
      </w:pPr>
      <w:bookmarkStart w:id="82" w:name="_Toc89690034"/>
      <w:bookmarkStart w:id="83" w:name="_Toc136348606"/>
      <w:bookmarkStart w:id="84" w:name="_Toc148349386"/>
      <w:r>
        <w:rPr>
          <w:color w:val="000000"/>
          <w:lang w:val="en-US" w:eastAsia="zh-CN"/>
        </w:rPr>
        <w:t>5.3.1.1</w:t>
      </w:r>
      <w:r>
        <w:rPr>
          <w:color w:val="000000"/>
          <w:lang w:val="en-US" w:eastAsia="zh-CN"/>
        </w:rPr>
        <w:tab/>
        <w:t xml:space="preserve">Use Case </w:t>
      </w:r>
      <w:r>
        <w:rPr>
          <w:color w:val="000000"/>
        </w:rPr>
        <w:t>#</w:t>
      </w:r>
      <w:r>
        <w:rPr>
          <w:color w:val="000000"/>
          <w:lang w:val="en-US" w:eastAsia="zh-CN"/>
        </w:rPr>
        <w:t xml:space="preserve">3.1: </w:t>
      </w:r>
      <w:bookmarkEnd w:id="82"/>
      <w:r>
        <w:rPr>
          <w:color w:val="000000"/>
          <w:lang w:val="en-US" w:eastAsia="zh-CN"/>
        </w:rPr>
        <w:t>RSL-</w:t>
      </w:r>
      <w:r>
        <w:t>MNO charging subscribe</w:t>
      </w:r>
      <w:bookmarkEnd w:id="83"/>
      <w:r>
        <w:t>r</w:t>
      </w:r>
      <w:r>
        <w:rPr>
          <w:rFonts w:hint="eastAsia"/>
          <w:lang w:eastAsia="zh-CN"/>
        </w:rPr>
        <w:t xml:space="preserve"> based on </w:t>
      </w:r>
      <w:r>
        <w:rPr>
          <w:lang w:eastAsia="zh-CN"/>
        </w:rPr>
        <w:t>usage</w:t>
      </w:r>
      <w:bookmarkEnd w:id="84"/>
    </w:p>
    <w:p w:rsidR="00360563" w:rsidRDefault="00000000">
      <w:pPr>
        <w:rPr>
          <w:lang w:eastAsia="zh-CN"/>
        </w:rPr>
      </w:pPr>
      <w:r>
        <w:rPr>
          <w:lang w:eastAsia="zh-CN"/>
        </w:rPr>
        <w:t>This use case focuses on RSL-MNO and RSL-SC business roles.</w:t>
      </w:r>
      <w:r>
        <w:rPr>
          <w:rFonts w:hint="eastAsia"/>
          <w:lang w:eastAsia="zh-CN"/>
        </w:rPr>
        <w:t xml:space="preserve"> </w:t>
      </w:r>
      <w:r>
        <w:rPr>
          <w:lang w:eastAsia="zh-CN"/>
        </w:rPr>
        <w:t>F</w:t>
      </w:r>
      <w:r>
        <w:rPr>
          <w:rFonts w:hint="eastAsia"/>
          <w:lang w:eastAsia="zh-CN"/>
        </w:rPr>
        <w:t xml:space="preserve">or this case, the charging party and charged party can be: </w:t>
      </w:r>
    </w:p>
    <w:p w:rsidR="00360563" w:rsidRDefault="00000000">
      <w:pPr>
        <w:pStyle w:val="B1"/>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RSL</w:t>
      </w:r>
      <w:r>
        <w:rPr>
          <w:lang w:eastAsia="zh-CN" w:bidi="ar-IQ"/>
        </w:rPr>
        <w:t>-</w:t>
      </w:r>
      <w:r>
        <w:rPr>
          <w:rFonts w:hint="eastAsia"/>
          <w:lang w:eastAsia="zh-CN" w:bidi="ar-IQ"/>
        </w:rPr>
        <w:t xml:space="preserve">SC </w:t>
      </w:r>
      <w:r>
        <w:rPr>
          <w:lang w:eastAsia="zh-CN" w:bidi="ar-IQ"/>
        </w:rPr>
        <w:t xml:space="preserve">who accesses gNB </w:t>
      </w:r>
      <w:r>
        <w:rPr>
          <w:lang w:bidi="ar-IQ"/>
        </w:rPr>
        <w:t>of RSL-MNO.</w:t>
      </w:r>
    </w:p>
    <w:p w:rsidR="00360563" w:rsidRDefault="00000000">
      <w:pPr>
        <w:pStyle w:val="B1"/>
        <w:rPr>
          <w:lang w:bidi="ar-IQ"/>
        </w:rPr>
      </w:pPr>
      <w:r>
        <w:rPr>
          <w:lang w:bidi="ar-IQ"/>
        </w:rPr>
        <w:t>-</w:t>
      </w:r>
      <w:r>
        <w:rPr>
          <w:rFonts w:hint="eastAsia"/>
          <w:lang w:eastAsia="zh-CN" w:bidi="ar-IQ"/>
        </w:rPr>
        <w:tab/>
      </w:r>
      <w:r>
        <w:rPr>
          <w:lang w:bidi="ar-IQ"/>
        </w:rPr>
        <w:t>Charging party:</w:t>
      </w:r>
      <w:r>
        <w:rPr>
          <w:rFonts w:hint="eastAsia"/>
          <w:lang w:bidi="ar-IQ"/>
        </w:rPr>
        <w:t xml:space="preserve"> </w:t>
      </w:r>
      <w:r>
        <w:rPr>
          <w:lang w:bidi="ar-IQ"/>
        </w:rPr>
        <w:t>RSL-</w:t>
      </w:r>
      <w:r>
        <w:rPr>
          <w:rFonts w:hint="eastAsia"/>
          <w:lang w:bidi="ar-IQ"/>
        </w:rPr>
        <w:t xml:space="preserve">MNO who provides the </w:t>
      </w:r>
      <w:r>
        <w:rPr>
          <w:lang w:bidi="ar-IQ"/>
        </w:rPr>
        <w:t>Sidelink Positioning</w:t>
      </w:r>
      <w:r>
        <w:rPr>
          <w:rFonts w:hint="eastAsia"/>
          <w:lang w:bidi="ar-IQ"/>
        </w:rPr>
        <w:t xml:space="preserve"> service to the</w:t>
      </w:r>
      <w:r>
        <w:rPr>
          <w:rFonts w:hint="eastAsia"/>
          <w:lang w:eastAsia="zh-CN" w:bidi="ar-IQ"/>
        </w:rPr>
        <w:t xml:space="preserve"> </w:t>
      </w:r>
      <w:r>
        <w:rPr>
          <w:lang w:eastAsia="zh-CN" w:bidi="ar-IQ"/>
        </w:rPr>
        <w:t>RSL-</w:t>
      </w:r>
      <w:r>
        <w:rPr>
          <w:rFonts w:hint="eastAsia"/>
          <w:lang w:eastAsia="zh-CN" w:bidi="ar-IQ"/>
        </w:rPr>
        <w:t>SC</w:t>
      </w:r>
      <w:r>
        <w:rPr>
          <w:rFonts w:hint="eastAsia"/>
          <w:lang w:bidi="ar-IQ"/>
        </w:rPr>
        <w:t>.</w:t>
      </w:r>
    </w:p>
    <w:p w:rsidR="00360563" w:rsidRDefault="00000000">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are: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rsidR="00360563" w:rsidRDefault="00000000">
      <w:pPr>
        <w:pStyle w:val="41"/>
        <w:rPr>
          <w:color w:val="000000"/>
          <w:lang w:val="en-US" w:eastAsia="zh-CN"/>
        </w:rPr>
      </w:pPr>
      <w:bookmarkStart w:id="85" w:name="_Toc136348607"/>
      <w:bookmarkStart w:id="86" w:name="_Toc148349387"/>
      <w:r>
        <w:rPr>
          <w:color w:val="000000"/>
          <w:lang w:val="en-US" w:eastAsia="zh-CN"/>
        </w:rPr>
        <w:t>5.3.1.2</w:t>
      </w:r>
      <w:r>
        <w:rPr>
          <w:color w:val="000000"/>
          <w:lang w:val="en-US" w:eastAsia="zh-CN"/>
        </w:rPr>
        <w:tab/>
        <w:t xml:space="preserve">Use Case </w:t>
      </w:r>
      <w:r>
        <w:rPr>
          <w:color w:val="000000"/>
        </w:rPr>
        <w:t>#</w:t>
      </w:r>
      <w:r>
        <w:rPr>
          <w:color w:val="000000"/>
          <w:lang w:val="en-US" w:eastAsia="zh-CN"/>
        </w:rPr>
        <w:t>3.</w:t>
      </w:r>
      <w:r>
        <w:rPr>
          <w:rFonts w:hint="eastAsia"/>
          <w:color w:val="000000"/>
          <w:lang w:val="en-US" w:eastAsia="zh-CN"/>
        </w:rPr>
        <w:t>2</w:t>
      </w:r>
      <w:r>
        <w:rPr>
          <w:color w:val="000000"/>
          <w:lang w:val="en-US" w:eastAsia="zh-CN"/>
        </w:rPr>
        <w:t>: RSL-</w:t>
      </w:r>
      <w:r>
        <w:rPr>
          <w:rFonts w:hint="eastAsia"/>
          <w:lang w:eastAsia="zh-CN"/>
        </w:rPr>
        <w:t xml:space="preserve">MNO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85"/>
      <w:bookmarkEnd w:id="86"/>
    </w:p>
    <w:p w:rsidR="00360563" w:rsidRDefault="00000000">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rsidR="00360563" w:rsidRDefault="00000000">
      <w:pPr>
        <w:rPr>
          <w:lang w:eastAsia="zh-CN"/>
        </w:rPr>
      </w:pPr>
      <w:r>
        <w:rPr>
          <w:rFonts w:hint="eastAsia"/>
          <w:lang w:eastAsia="zh-CN"/>
        </w:rPr>
        <w:t xml:space="preserve">The </w:t>
      </w:r>
      <w:r>
        <w:rPr>
          <w:lang w:eastAsia="zh-CN" w:bidi="ar-IQ"/>
        </w:rPr>
        <w:t>RSL-</w:t>
      </w:r>
      <w:r>
        <w:rPr>
          <w:rFonts w:hint="eastAsia"/>
          <w:lang w:eastAsia="zh-CN"/>
        </w:rPr>
        <w:t xml:space="preserve">MNO has an agreement to use the </w:t>
      </w:r>
      <w:r>
        <w:rPr>
          <w:lang w:eastAsia="zh-CN"/>
        </w:rPr>
        <w:t>reference UE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rsidR="00360563" w:rsidRDefault="00000000">
      <w:pPr>
        <w:pStyle w:val="B1"/>
        <w:rPr>
          <w:lang w:eastAsia="zh-CN" w:bidi="ar-IQ"/>
        </w:rPr>
      </w:pPr>
      <w:r>
        <w:rPr>
          <w:rFonts w:hint="eastAsia"/>
          <w:lang w:eastAsia="zh-CN" w:bidi="ar-IQ"/>
        </w:rPr>
        <w:t>-</w:t>
      </w:r>
      <w:r>
        <w:rPr>
          <w:rFonts w:hint="eastAsia"/>
          <w:lang w:eastAsia="zh-CN" w:bidi="ar-IQ"/>
        </w:rPr>
        <w:tab/>
        <w:t xml:space="preserve">Charged party: </w:t>
      </w:r>
      <w:r>
        <w:rPr>
          <w:lang w:eastAsia="zh-CN" w:bidi="ar-IQ"/>
        </w:rPr>
        <w:t>RSL-</w:t>
      </w:r>
      <w:r>
        <w:rPr>
          <w:rFonts w:hint="eastAsia"/>
          <w:lang w:eastAsia="zh-CN" w:bidi="ar-IQ"/>
        </w:rPr>
        <w:t xml:space="preserve">MNO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w:t>
      </w:r>
      <w:r>
        <w:rPr>
          <w:rFonts w:hint="eastAsia"/>
          <w:lang w:eastAsia="zh-CN" w:bidi="ar-IQ"/>
        </w:rPr>
        <w:t xml:space="preserve">from the </w:t>
      </w:r>
      <w:r>
        <w:rPr>
          <w:lang w:eastAsia="zh-CN" w:bidi="ar-IQ"/>
        </w:rPr>
        <w:t>RSL-SP</w:t>
      </w:r>
    </w:p>
    <w:p w:rsidR="00360563" w:rsidRDefault="00000000">
      <w:pPr>
        <w:pStyle w:val="B1"/>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reference UE</w:t>
      </w:r>
      <w:r>
        <w:rPr>
          <w:rFonts w:hint="eastAsia"/>
          <w:lang w:eastAsia="zh-CN" w:bidi="ar-IQ"/>
        </w:rPr>
        <w:t xml:space="preserve"> to </w:t>
      </w:r>
      <w:r>
        <w:rPr>
          <w:lang w:eastAsia="zh-CN" w:bidi="ar-IQ"/>
        </w:rPr>
        <w:t>RSL-</w:t>
      </w:r>
      <w:r>
        <w:rPr>
          <w:rFonts w:hint="eastAsia"/>
          <w:lang w:eastAsia="zh-CN" w:bidi="ar-IQ"/>
        </w:rPr>
        <w:t>MNO</w:t>
      </w:r>
    </w:p>
    <w:p w:rsidR="00360563" w:rsidRDefault="00000000">
      <w:pPr>
        <w:rPr>
          <w:lang w:eastAsia="zh-CN"/>
        </w:rPr>
      </w:pPr>
      <w:r>
        <w:rPr>
          <w:lang w:eastAsia="zh-CN"/>
        </w:rPr>
        <w:t>The inter-provider charg</w:t>
      </w:r>
      <w:r>
        <w:rPr>
          <w:rFonts w:hint="eastAsia"/>
          <w:lang w:eastAsia="zh-CN"/>
        </w:rPr>
        <w:t>ing</w:t>
      </w:r>
      <w:r>
        <w:rPr>
          <w:lang w:eastAsia="zh-CN"/>
        </w:rPr>
        <w:t xml:space="preserve"> by RSL-MNO could be based on the usage.</w:t>
      </w:r>
    </w:p>
    <w:p w:rsidR="00360563" w:rsidRDefault="00000000">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rsidR="00360563" w:rsidRDefault="00000000">
      <w:pPr>
        <w:pStyle w:val="31"/>
      </w:pPr>
      <w:bookmarkStart w:id="87" w:name="_Toc88851992"/>
      <w:bookmarkStart w:id="88" w:name="_Toc148349388"/>
      <w:r>
        <w:t>5.3.2</w:t>
      </w:r>
      <w:r>
        <w:tab/>
        <w:t>Potential charging requirements</w:t>
      </w:r>
      <w:bookmarkEnd w:id="87"/>
      <w:bookmarkEnd w:id="88"/>
    </w:p>
    <w:p w:rsidR="00360563" w:rsidRDefault="00000000">
      <w:pPr>
        <w:rPr>
          <w:lang w:bidi="ar-IQ"/>
        </w:rPr>
      </w:pPr>
      <w:bookmarkStart w:id="89" w:name="OLE_LINK36"/>
      <w:bookmarkStart w:id="90" w:name="OLE_LINK35"/>
      <w:r>
        <w:t>T</w:t>
      </w:r>
      <w:r>
        <w:rPr>
          <w:lang w:bidi="ar-IQ"/>
        </w:rPr>
        <w:t xml:space="preserve">he following are potential high-level charging requirements for </w:t>
      </w:r>
      <w:r>
        <w:t xml:space="preserve">UE only Sidelink Positioning for Target UE using Located UE, </w:t>
      </w:r>
      <w:r>
        <w:rPr>
          <w:lang w:eastAsia="zh-CN"/>
        </w:rPr>
        <w:t>derived from the requirements in TS 23.586 [3]</w:t>
      </w:r>
      <w:r>
        <w:rPr>
          <w:lang w:bidi="ar-IQ"/>
        </w:rPr>
        <w:t>.</w:t>
      </w:r>
    </w:p>
    <w:p w:rsidR="00360563" w:rsidRDefault="00000000">
      <w:pPr>
        <w:pStyle w:val="B1"/>
        <w:ind w:left="0" w:firstLine="0"/>
      </w:pPr>
      <w:bookmarkStart w:id="91" w:name="OLE_LINK11"/>
      <w:bookmarkStart w:id="92" w:name="OLE_LINK12"/>
      <w:bookmarkStart w:id="93" w:name="OLE_LINK16"/>
      <w:bookmarkStart w:id="94" w:name="OLE_LINK15"/>
      <w:r>
        <w:rPr>
          <w:rFonts w:eastAsia="Malgun Gothic"/>
          <w:bCs/>
          <w:lang w:eastAsia="ko-KR"/>
        </w:rPr>
        <w:t>REQ-</w:t>
      </w:r>
      <w:r>
        <w:rPr>
          <w:bCs/>
          <w:lang w:eastAsia="zh-CN"/>
        </w:rPr>
        <w:t>CH_RANGING_SL_5GS_UEO</w:t>
      </w:r>
      <w:r>
        <w:rPr>
          <w:rFonts w:eastAsia="Malgun Gothic"/>
          <w:bCs/>
          <w:lang w:eastAsia="ko-KR"/>
        </w:rPr>
        <w:t>-</w:t>
      </w:r>
      <w:r>
        <w:rPr>
          <w:bCs/>
          <w:lang w:eastAsia="zh-CN"/>
        </w:rPr>
        <w:t>01:</w:t>
      </w:r>
      <w:r>
        <w:rPr>
          <w:bCs/>
        </w:rPr>
        <w:t xml:space="preserve"> </w:t>
      </w:r>
      <w:r>
        <w:t xml:space="preserve">The 5GS </w:t>
      </w:r>
      <w:r>
        <w:rPr>
          <w:lang w:bidi="ar-IQ"/>
        </w:rPr>
        <w:t xml:space="preserve">should </w:t>
      </w:r>
      <w:r>
        <w:rPr>
          <w:lang w:eastAsia="zh-CN" w:bidi="ar-IQ"/>
        </w:rPr>
        <w:t>support</w:t>
      </w:r>
      <w:r>
        <w:t xml:space="preserve"> </w:t>
      </w:r>
      <w:r>
        <w:rPr>
          <w:lang w:bidi="ar-IQ"/>
        </w:rPr>
        <w:t>converged charging and charging information reporting</w:t>
      </w:r>
      <w:r>
        <w:t xml:space="preserve"> for UE only Sidelink Positioning for Target UE using Located UE including</w:t>
      </w:r>
      <w:bookmarkEnd w:id="91"/>
      <w:bookmarkEnd w:id="92"/>
      <w:r>
        <w:t>:</w:t>
      </w:r>
    </w:p>
    <w:p w:rsidR="00360563" w:rsidRDefault="00000000">
      <w:pPr>
        <w:pStyle w:val="B1"/>
        <w:numPr>
          <w:ilvl w:val="0"/>
          <w:numId w:val="13"/>
        </w:numPr>
        <w:rPr>
          <w:lang w:eastAsia="zh-CN"/>
        </w:rPr>
      </w:pPr>
      <w:r>
        <w:rPr>
          <w:lang w:eastAsia="zh-CN"/>
        </w:rPr>
        <w:t>Target UE as SL Positioning Server UE</w:t>
      </w:r>
    </w:p>
    <w:p w:rsidR="00360563" w:rsidRDefault="00000000">
      <w:pPr>
        <w:pStyle w:val="B1"/>
        <w:numPr>
          <w:ilvl w:val="0"/>
          <w:numId w:val="13"/>
        </w:numPr>
        <w:rPr>
          <w:lang w:eastAsia="zh-CN"/>
        </w:rPr>
      </w:pPr>
      <w:r>
        <w:rPr>
          <w:lang w:eastAsia="zh-CN"/>
        </w:rPr>
        <w:t>Target UE not as SL Positioning Server UE</w:t>
      </w:r>
    </w:p>
    <w:bookmarkEnd w:id="89"/>
    <w:bookmarkEnd w:id="90"/>
    <w:bookmarkEnd w:id="93"/>
    <w:bookmarkEnd w:id="94"/>
    <w:p w:rsidR="00360563" w:rsidRDefault="00000000">
      <w:r>
        <w:rPr>
          <w:rFonts w:eastAsia="Malgun Gothic"/>
          <w:bCs/>
          <w:lang w:eastAsia="ko-KR"/>
        </w:rPr>
        <w:t>REQ-</w:t>
      </w:r>
      <w:r>
        <w:rPr>
          <w:bCs/>
          <w:lang w:eastAsia="zh-CN"/>
        </w:rPr>
        <w:t>CH_RANGING_SL_5GS_UEO</w:t>
      </w:r>
      <w:r>
        <w:rPr>
          <w:rFonts w:eastAsia="Malgun Gothic"/>
          <w:bCs/>
          <w:lang w:eastAsia="ko-KR"/>
        </w:rPr>
        <w:t>-</w:t>
      </w:r>
      <w:r>
        <w:rPr>
          <w:bCs/>
          <w:lang w:eastAsia="zh-CN"/>
        </w:rPr>
        <w:t>02</w:t>
      </w:r>
      <w:r>
        <w:rPr>
          <w:bCs/>
        </w:rPr>
        <w:t xml:space="preserve">: </w:t>
      </w:r>
      <w:r>
        <w:t>The 5GS should support identifying chargeable events and charging information</w:t>
      </w:r>
      <w:r>
        <w:rPr>
          <w:lang w:eastAsia="zh-CN"/>
        </w:rPr>
        <w:t xml:space="preserve"> for </w:t>
      </w:r>
      <w:r>
        <w:rPr>
          <w:rFonts w:hint="eastAsia"/>
        </w:rPr>
        <w:t>UE only Sidelink Positioning for Target UE using Located UE</w:t>
      </w:r>
      <w:r>
        <w:rPr>
          <w:lang w:eastAsia="zh-CN"/>
        </w:rPr>
        <w:t>.</w:t>
      </w:r>
    </w:p>
    <w:p w:rsidR="00360563" w:rsidRDefault="00000000">
      <w:pPr>
        <w:rPr>
          <w:lang w:eastAsia="zh-CN"/>
        </w:rPr>
      </w:pPr>
      <w:r>
        <w:rPr>
          <w:rFonts w:eastAsia="Malgun Gothic"/>
          <w:bCs/>
          <w:lang w:eastAsia="ko-KR"/>
        </w:rPr>
        <w:t>REQ-</w:t>
      </w:r>
      <w:r>
        <w:rPr>
          <w:bCs/>
          <w:lang w:eastAsia="zh-CN"/>
        </w:rPr>
        <w:t>CH_RANGING_SL_5GS_UEO</w:t>
      </w:r>
      <w:r>
        <w:rPr>
          <w:rFonts w:eastAsia="Malgun Gothic"/>
          <w:bCs/>
          <w:lang w:eastAsia="ko-KR"/>
        </w:rPr>
        <w:t>-</w:t>
      </w:r>
      <w:r>
        <w:rPr>
          <w:bCs/>
          <w:lang w:eastAsia="zh-CN"/>
        </w:rPr>
        <w:t>03</w:t>
      </w:r>
      <w:r>
        <w:rPr>
          <w:bCs/>
        </w:rPr>
        <w:t>:</w:t>
      </w:r>
      <w:r>
        <w:tab/>
        <w:t xml:space="preserve">The </w:t>
      </w:r>
      <w:r>
        <w:rPr>
          <w:lang w:eastAsia="zh-CN"/>
        </w:rPr>
        <w:t>5GS</w:t>
      </w:r>
      <w:r>
        <w:t xml:space="preserve"> should support collecting the charging information related to </w:t>
      </w:r>
      <w:r>
        <w:rPr>
          <w:rFonts w:hint="eastAsia"/>
        </w:rPr>
        <w:t>UE only Sidelink Positioning for Target UE using Located UE</w:t>
      </w:r>
      <w:r>
        <w:t>.</w:t>
      </w:r>
    </w:p>
    <w:p w:rsidR="00360563" w:rsidRDefault="00000000">
      <w:pPr>
        <w:pStyle w:val="31"/>
      </w:pPr>
      <w:bookmarkStart w:id="95" w:name="_Toc148349389"/>
      <w:bookmarkStart w:id="96" w:name="_Toc88851993"/>
      <w:r>
        <w:t>5.3.3</w:t>
      </w:r>
      <w:r>
        <w:tab/>
        <w:t>Key issues</w:t>
      </w:r>
      <w:bookmarkEnd w:id="95"/>
      <w:bookmarkEnd w:id="96"/>
    </w:p>
    <w:p w:rsidR="00360563" w:rsidRDefault="00000000">
      <w:pPr>
        <w:pStyle w:val="41"/>
      </w:pPr>
      <w:bookmarkStart w:id="97" w:name="_Toc148349390"/>
      <w:bookmarkStart w:id="98" w:name="_Toc88851994"/>
      <w:bookmarkStart w:id="99" w:name="OLE_LINK34"/>
      <w:bookmarkStart w:id="100" w:name="OLE_LINK33"/>
      <w:r>
        <w:t>5.3.3.1</w:t>
      </w:r>
      <w:r>
        <w:tab/>
        <w:t>Key issue #</w:t>
      </w:r>
      <w:r>
        <w:rPr>
          <w:lang w:eastAsia="zh-CN"/>
        </w:rPr>
        <w:t>1</w:t>
      </w:r>
      <w:r>
        <w:t>.1:</w:t>
      </w:r>
      <w:r>
        <w:rPr>
          <w:lang w:eastAsia="zh-CN"/>
        </w:rPr>
        <w:t xml:space="preserve"> Converged charging for </w:t>
      </w:r>
      <w:r>
        <w:t>UE only Sidelink Positioning for Target UE using Located UE</w:t>
      </w:r>
      <w:bookmarkEnd w:id="97"/>
      <w:bookmarkEnd w:id="98"/>
    </w:p>
    <w:p w:rsidR="00360563" w:rsidRDefault="00000000">
      <w:pPr>
        <w:rPr>
          <w:lang w:eastAsia="zh-CN"/>
        </w:rPr>
      </w:pPr>
      <w:r>
        <w:rPr>
          <w:lang w:eastAsia="zh-CN"/>
        </w:rPr>
        <w:t xml:space="preserve">This key issue </w:t>
      </w:r>
      <w:r>
        <w:t>is for investigating</w:t>
      </w:r>
      <w:r>
        <w:rPr>
          <w:lang w:eastAsia="zh-CN"/>
        </w:rPr>
        <w:t xml:space="preserve"> how to support converged charging for </w:t>
      </w:r>
      <w:r>
        <w:t>UE only Sidelink Positioning for Target UE using Located UE considering REQ-CH_RANGING_SL_5GS_UEO-01, REQ-CH_RANGING_SL_5GS_UEO-02 and REQ-CH_RANGING_SL_5GS_UEO-0</w:t>
      </w:r>
      <w:r>
        <w:rPr>
          <w:bCs/>
          <w:lang w:eastAsia="zh-CN"/>
        </w:rPr>
        <w:t>3</w:t>
      </w:r>
      <w:r>
        <w:t>.</w:t>
      </w:r>
    </w:p>
    <w:p w:rsidR="00360563" w:rsidRDefault="00000000">
      <w:pPr>
        <w:rPr>
          <w:lang w:eastAsia="zh-CN"/>
        </w:rPr>
      </w:pPr>
      <w:r>
        <w:t>This investigation</w:t>
      </w:r>
      <w:r>
        <w:rPr>
          <w:lang w:eastAsia="zh-CN"/>
        </w:rPr>
        <w:t xml:space="preserve"> covers the following:</w:t>
      </w:r>
    </w:p>
    <w:p w:rsidR="00360563" w:rsidRDefault="00000000">
      <w:pPr>
        <w:pStyle w:val="B1"/>
        <w:rPr>
          <w:lang w:eastAsia="zh-CN"/>
        </w:rPr>
      </w:pPr>
      <w:r>
        <w:rPr>
          <w:lang w:eastAsia="zh-CN"/>
        </w:rPr>
        <w:t>-</w:t>
      </w:r>
      <w:r>
        <w:rPr>
          <w:lang w:eastAsia="zh-CN"/>
        </w:rPr>
        <w:tab/>
        <w:t xml:space="preserve">determination of which entity/entities in the 5G system are </w:t>
      </w:r>
      <w:r>
        <w:t>suitable to</w:t>
      </w:r>
      <w:r>
        <w:rPr>
          <w:lang w:eastAsia="zh-CN"/>
        </w:rPr>
        <w:t xml:space="preserve"> provide the charging information for </w:t>
      </w:r>
      <w:r>
        <w:t>UE only Sidelink Positioning for Target UE using Located UE</w:t>
      </w:r>
      <w:r>
        <w:rPr>
          <w:lang w:eastAsia="zh-CN"/>
        </w:rPr>
        <w:t>;</w:t>
      </w:r>
    </w:p>
    <w:p w:rsidR="00360563" w:rsidRDefault="00000000">
      <w:pPr>
        <w:pStyle w:val="B1"/>
        <w:rPr>
          <w:lang w:eastAsia="zh-CN"/>
        </w:rPr>
      </w:pPr>
      <w:r>
        <w:rPr>
          <w:lang w:eastAsia="zh-CN"/>
        </w:rPr>
        <w:t>-</w:t>
      </w:r>
      <w:r>
        <w:rPr>
          <w:lang w:eastAsia="zh-CN"/>
        </w:rPr>
        <w:tab/>
        <w:t xml:space="preserve">identification of the triggers for charging events for </w:t>
      </w:r>
      <w:r>
        <w:t>UE only Sidelink Positioning for Target UE using Located UE</w:t>
      </w:r>
      <w:r>
        <w:rPr>
          <w:lang w:eastAsia="zh-CN"/>
        </w:rPr>
        <w:t>.</w:t>
      </w:r>
    </w:p>
    <w:p w:rsidR="00360563" w:rsidRDefault="00000000">
      <w:pPr>
        <w:pStyle w:val="B1"/>
        <w:rPr>
          <w:lang w:eastAsia="zh-CN"/>
        </w:rPr>
      </w:pPr>
      <w:r>
        <w:rPr>
          <w:lang w:eastAsia="zh-CN"/>
        </w:rPr>
        <w:t>-</w:t>
      </w:r>
      <w:r>
        <w:rPr>
          <w:lang w:eastAsia="zh-CN"/>
        </w:rPr>
        <w:tab/>
      </w:r>
      <w:r>
        <w:rPr>
          <w:color w:val="000000"/>
        </w:rPr>
        <w:t>identification and classification of the</w:t>
      </w:r>
      <w:r>
        <w:rPr>
          <w:color w:val="000000"/>
          <w:lang w:eastAsia="zh-CN"/>
        </w:rPr>
        <w:t xml:space="preserve"> charging information for </w:t>
      </w:r>
      <w:r>
        <w:t>UE only Sidelink Positioning for Target UE using Located UE</w:t>
      </w:r>
      <w:r>
        <w:rPr>
          <w:lang w:eastAsia="zh-CN"/>
        </w:rPr>
        <w:t>.</w:t>
      </w:r>
    </w:p>
    <w:p w:rsidR="00360563" w:rsidRDefault="00000000">
      <w:pPr>
        <w:pStyle w:val="31"/>
        <w:rPr>
          <w:lang w:eastAsia="zh-CN"/>
        </w:rPr>
      </w:pPr>
      <w:bookmarkStart w:id="101" w:name="_Toc148349391"/>
      <w:bookmarkEnd w:id="99"/>
      <w:bookmarkEnd w:id="100"/>
      <w:r>
        <w:rPr>
          <w:lang w:eastAsia="zh-CN"/>
        </w:rPr>
        <w:t>5.3.4</w:t>
      </w:r>
      <w:r>
        <w:rPr>
          <w:lang w:eastAsia="zh-CN"/>
        </w:rPr>
        <w:tab/>
        <w:t>Possible solutions</w:t>
      </w:r>
      <w:bookmarkEnd w:id="101"/>
    </w:p>
    <w:p w:rsidR="00360563" w:rsidRDefault="00000000">
      <w:pPr>
        <w:pStyle w:val="41"/>
        <w:rPr>
          <w:lang w:val="en-US" w:eastAsia="ko"/>
        </w:rPr>
      </w:pPr>
      <w:bookmarkStart w:id="102" w:name="OLE_LINK3"/>
      <w:bookmarkStart w:id="103" w:name="_Toc88852004"/>
      <w:bookmarkStart w:id="104" w:name="_Toc148349392"/>
      <w:r>
        <w:rPr>
          <w:lang w:val="en-US" w:eastAsia="zh-CN"/>
        </w:rPr>
        <w:t>5</w:t>
      </w:r>
      <w:r>
        <w:rPr>
          <w:lang w:val="en-US"/>
        </w:rPr>
        <w:t>.3.4</w:t>
      </w:r>
      <w:bookmarkEnd w:id="102"/>
      <w:r>
        <w:rPr>
          <w:lang w:val="en-US"/>
        </w:rPr>
        <w:t>.</w:t>
      </w:r>
      <w:r>
        <w:rPr>
          <w:rFonts w:hint="eastAsia"/>
          <w:lang w:val="en-US" w:eastAsia="zh-CN"/>
        </w:rPr>
        <w:t>1</w:t>
      </w:r>
      <w:r>
        <w:rPr>
          <w:lang w:val="en-US"/>
        </w:rPr>
        <w:tab/>
        <w:t>Solution #</w:t>
      </w:r>
      <w:r>
        <w:rPr>
          <w:rFonts w:hint="eastAsia"/>
          <w:lang w:val="en-US" w:eastAsia="zh-CN"/>
        </w:rPr>
        <w:t>1</w:t>
      </w:r>
      <w:r>
        <w:rPr>
          <w:lang w:val="en-US" w:eastAsia="zh-CN"/>
        </w:rPr>
        <w:t>.1</w:t>
      </w:r>
      <w:r>
        <w:rPr>
          <w:lang w:val="en-US"/>
        </w:rPr>
        <w:t xml:space="preserve">: </w:t>
      </w:r>
      <w:bookmarkStart w:id="105" w:name="OLE_LINK7"/>
      <w:r>
        <w:rPr>
          <w:lang w:val="en-US"/>
        </w:rPr>
        <w:t>Charging for</w:t>
      </w:r>
      <w:bookmarkEnd w:id="105"/>
      <w:r>
        <w:rPr>
          <w:lang w:val="en-US"/>
        </w:rPr>
        <w:t xml:space="preserve"> </w:t>
      </w:r>
      <w:r>
        <w:rPr>
          <w:lang w:val="en-US" w:eastAsia="ko"/>
        </w:rPr>
        <w:t>UE-only Operation for SL Positioning using Located UE</w:t>
      </w:r>
      <w:bookmarkEnd w:id="103"/>
      <w:bookmarkEnd w:id="104"/>
    </w:p>
    <w:p w:rsidR="00360563" w:rsidRDefault="00000000">
      <w:pPr>
        <w:pStyle w:val="51"/>
        <w:rPr>
          <w:lang w:val="en-US" w:eastAsia="zh-CN"/>
        </w:rPr>
      </w:pPr>
      <w:bookmarkStart w:id="106" w:name="_Toc144213827"/>
      <w:bookmarkStart w:id="107" w:name="_Toc144213371"/>
      <w:bookmarkStart w:id="108" w:name="_Toc148349393"/>
      <w:r>
        <w:rPr>
          <w:lang w:val="en-US" w:eastAsia="zh-CN"/>
        </w:rPr>
        <w:t>5.3.4.</w:t>
      </w:r>
      <w:r>
        <w:rPr>
          <w:rFonts w:hint="eastAsia"/>
          <w:lang w:val="en-US" w:eastAsia="zh-CN"/>
        </w:rPr>
        <w:t>1</w:t>
      </w:r>
      <w:r>
        <w:rPr>
          <w:lang w:val="en-US"/>
        </w:rPr>
        <w:t>.1</w:t>
      </w:r>
      <w:r>
        <w:rPr>
          <w:lang w:val="en-US"/>
        </w:rPr>
        <w:tab/>
        <w:t>General description</w:t>
      </w:r>
      <w:bookmarkEnd w:id="106"/>
      <w:bookmarkEnd w:id="107"/>
      <w:bookmarkEnd w:id="108"/>
    </w:p>
    <w:p w:rsidR="00360563" w:rsidRDefault="00000000">
      <w:pPr>
        <w:rPr>
          <w:lang w:val="en-US"/>
        </w:rPr>
      </w:pPr>
      <w:r>
        <w:rPr>
          <w:lang w:val="en-US" w:eastAsia="zh-CN" w:bidi="ar"/>
        </w:rPr>
        <w:t xml:space="preserve">This solution addresses the Key issue #1.1 for 5GS charging for UE only Sidelink Positioning for Target UE using Located UE. </w:t>
      </w:r>
    </w:p>
    <w:p w:rsidR="00360563" w:rsidRDefault="00000000">
      <w:pPr>
        <w:rPr>
          <w:lang w:val="en-US"/>
        </w:rPr>
      </w:pPr>
      <w:r>
        <w:rPr>
          <w:lang w:val="en-US" w:eastAsia="zh-CN" w:bidi="ar"/>
        </w:rPr>
        <w:t xml:space="preserve">For </w:t>
      </w:r>
      <w:r>
        <w:rPr>
          <w:rFonts w:eastAsia="宋体"/>
          <w:lang w:val="en-US" w:eastAsia="ko" w:bidi="ar"/>
        </w:rPr>
        <w:t xml:space="preserve">UE-only Operation, both the service request handling and result calculation are performed by UE. </w:t>
      </w:r>
      <w:r>
        <w:rPr>
          <w:lang w:val="en-US" w:eastAsia="zh-CN" w:bidi="ar"/>
        </w:rPr>
        <w:t xml:space="preserve">The CTF is divided into two functional blocks: Accounting Metrics Collection (AMC) and Accounting Data Forwarding (ADF). </w:t>
      </w:r>
    </w:p>
    <w:p w:rsidR="00360563" w:rsidRDefault="00000000">
      <w:pPr>
        <w:rPr>
          <w:lang w:val="en-US"/>
        </w:rPr>
      </w:pPr>
      <w:r>
        <w:rPr>
          <w:rFonts w:eastAsia="宋体"/>
          <w:lang w:val="en-US" w:eastAsia="ko" w:bidi="ar"/>
        </w:rPr>
        <w:t xml:space="preserve">One of the UEs (such as Target UE, Reference UE, etc.) integrates CTF (AMC) to collect the usage information of UE-only Operation for SL Positioning using Located UE. When CTF (AMC) determines that the reporting criteria are met </w:t>
      </w:r>
      <w:r>
        <w:rPr>
          <w:lang w:val="en-US" w:eastAsia="zh-CN" w:bidi="ar"/>
        </w:rPr>
        <w:t xml:space="preserve">and the UE is connected to the network, it sends the collected usage information to the CTF (ADF) which </w:t>
      </w:r>
      <w:r>
        <w:rPr>
          <w:rFonts w:eastAsia="宋体"/>
          <w:lang w:val="en-US" w:eastAsia="ko" w:bidi="ar"/>
        </w:rPr>
        <w:t>is integrated in a 5GC NF (such as AMF, LMF or GMLC, etc.).</w:t>
      </w:r>
    </w:p>
    <w:p w:rsidR="00360563" w:rsidRDefault="00000000">
      <w:pPr>
        <w:rPr>
          <w:lang w:val="en-US"/>
        </w:rPr>
      </w:pPr>
      <w:r>
        <w:rPr>
          <w:lang w:val="en-US" w:eastAsia="zh-CN" w:bidi="ar"/>
        </w:rPr>
        <w:t>The 5GS may collect the following charging information:</w:t>
      </w:r>
    </w:p>
    <w:p w:rsidR="00360563" w:rsidRDefault="00000000">
      <w:pPr>
        <w:pStyle w:val="afff4"/>
        <w:keepNext/>
        <w:keepLines/>
        <w:spacing w:before="60"/>
        <w:jc w:val="center"/>
        <w:rPr>
          <w:lang w:val="en-US"/>
        </w:rPr>
      </w:pPr>
      <w:r>
        <w:rPr>
          <w:rFonts w:ascii="Arial" w:hAnsi="Arial"/>
          <w:b/>
          <w:sz w:val="20"/>
          <w:szCs w:val="20"/>
          <w:lang w:val="en-US" w:eastAsia="zh-CN" w:bidi="ar"/>
        </w:rPr>
        <w:t>Table 5.3.4.</w:t>
      </w:r>
      <w:r>
        <w:rPr>
          <w:rFonts w:ascii="Arial" w:hAnsi="Arial" w:hint="eastAsia"/>
          <w:b/>
          <w:sz w:val="20"/>
          <w:szCs w:val="20"/>
          <w:lang w:val="en-US" w:eastAsia="zh-CN" w:bidi="ar"/>
        </w:rPr>
        <w:t>1</w:t>
      </w:r>
      <w:r>
        <w:rPr>
          <w:rFonts w:ascii="Arial" w:hAnsi="Arial"/>
          <w:b/>
          <w:sz w:val="20"/>
          <w:szCs w:val="20"/>
          <w:lang w:val="en-US" w:eastAsia="zh-CN" w:bidi="ar"/>
        </w:rPr>
        <w:t xml:space="preserve">.1-1: Structure of the </w:t>
      </w:r>
      <w:r>
        <w:rPr>
          <w:rFonts w:ascii="Arial" w:eastAsia="宋体" w:hAnsi="Arial"/>
          <w:b/>
          <w:sz w:val="20"/>
          <w:szCs w:val="20"/>
          <w:lang w:val="en-US" w:eastAsia="ko" w:bidi="ar"/>
        </w:rPr>
        <w:t>UE-only Operation for SL Positioning using Located UE</w:t>
      </w:r>
      <w:r>
        <w:rPr>
          <w:rFonts w:ascii="Arial" w:hAnsi="Arial"/>
          <w:b/>
          <w:sz w:val="20"/>
          <w:szCs w:val="20"/>
          <w:lang w:val="en-US" w:eastAsia="zh-CN" w:bidi="ar"/>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trPr>
          <w:cantSplit/>
          <w:tblHeader/>
        </w:trPr>
        <w:tc>
          <w:tcPr>
            <w:tcW w:w="2946" w:type="dxa"/>
            <w:tcBorders>
              <w:top w:val="single" w:sz="8" w:space="0" w:color="auto"/>
              <w:left w:val="single" w:sz="8" w:space="0" w:color="auto"/>
              <w:bottom w:val="single" w:sz="4" w:space="0" w:color="auto"/>
              <w:right w:val="single" w:sz="8" w:space="0" w:color="auto"/>
            </w:tcBorders>
            <w:shd w:val="clear" w:color="auto" w:fill="DFDFDF"/>
            <w:tcMar>
              <w:left w:w="28" w:type="dxa"/>
              <w:right w:w="28" w:type="dxa"/>
            </w:tcMar>
          </w:tcPr>
          <w:p w:rsidR="00360563" w:rsidRDefault="00000000">
            <w:pPr>
              <w:pStyle w:val="afff4"/>
              <w:keepLines/>
              <w:spacing w:after="0"/>
              <w:jc w:val="center"/>
              <w:rPr>
                <w:lang w:val="en-US" w:eastAsia="zh-CN"/>
              </w:rPr>
            </w:pPr>
            <w:r>
              <w:rPr>
                <w:rFonts w:ascii="Arial" w:hAnsi="Arial"/>
                <w:b/>
                <w:sz w:val="18"/>
                <w:szCs w:val="20"/>
                <w:lang w:val="en-US" w:eastAsia="zh-CN" w:bidi="ar"/>
              </w:rPr>
              <w:t>Information Element</w:t>
            </w:r>
          </w:p>
        </w:tc>
        <w:tc>
          <w:tcPr>
            <w:tcW w:w="5707" w:type="dxa"/>
            <w:tcBorders>
              <w:top w:val="single" w:sz="8" w:space="0" w:color="auto"/>
              <w:left w:val="nil"/>
              <w:bottom w:val="single" w:sz="4" w:space="0" w:color="auto"/>
              <w:right w:val="single" w:sz="8" w:space="0" w:color="auto"/>
            </w:tcBorders>
            <w:shd w:val="clear" w:color="auto" w:fill="DFDFDF"/>
            <w:tcMar>
              <w:left w:w="28" w:type="dxa"/>
              <w:right w:w="28" w:type="dxa"/>
            </w:tcMar>
          </w:tcPr>
          <w:p w:rsidR="00360563" w:rsidRDefault="00000000">
            <w:pPr>
              <w:pStyle w:val="afff4"/>
              <w:keepLines/>
              <w:spacing w:after="0"/>
              <w:jc w:val="center"/>
              <w:rPr>
                <w:lang w:val="en-US"/>
              </w:rPr>
            </w:pPr>
            <w:r>
              <w:rPr>
                <w:rFonts w:ascii="Arial" w:hAnsi="Arial"/>
                <w:b/>
                <w:color w:val="000000"/>
                <w:sz w:val="18"/>
                <w:szCs w:val="20"/>
                <w:lang w:val="en-US" w:eastAsia="zh-CN" w:bidi="ar"/>
              </w:rPr>
              <w:t>Description</w:t>
            </w:r>
          </w:p>
        </w:tc>
      </w:tr>
      <w:tr w:rsidR="00360563">
        <w:trPr>
          <w:cantSplit/>
        </w:trPr>
        <w:tc>
          <w:tcPr>
            <w:tcW w:w="2946" w:type="dxa"/>
            <w:tcBorders>
              <w:top w:val="single" w:sz="4" w:space="0" w:color="auto"/>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UE identity</w:t>
            </w:r>
          </w:p>
        </w:tc>
        <w:tc>
          <w:tcPr>
            <w:tcW w:w="5707" w:type="dxa"/>
            <w:tcBorders>
              <w:top w:val="single" w:sz="4" w:space="0" w:color="auto"/>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The identity of the UE,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Role of UE</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The Role of UE,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PLMN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HPLMN ID or VPLMN ID of UEs,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User Location Information</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The location of the Target UE</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lang w:val="en-US"/>
              </w:rPr>
            </w:pPr>
            <w:r>
              <w:rPr>
                <w:rFonts w:ascii="Arial" w:hAnsi="Arial"/>
                <w:sz w:val="18"/>
                <w:szCs w:val="20"/>
                <w:lang w:val="en-US" w:eastAsia="zh-CN" w:bidi="ar"/>
              </w:rPr>
              <w:t>Coverage Info</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lang w:val="en-US"/>
              </w:rPr>
            </w:pPr>
            <w:r>
              <w:rPr>
                <w:rFonts w:ascii="Arial" w:hAnsi="Arial"/>
                <w:sz w:val="18"/>
                <w:szCs w:val="20"/>
                <w:lang w:val="en-US" w:eastAsia="zh-CN" w:bidi="ar"/>
              </w:rPr>
              <w:t>This IE provides information on the coverage status (i.e., whether the UE is served by NG-RAN or not) and the time when the coverage status changed to its current state.</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Radio Resources indicator</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 xml:space="preserve">This IE identifies whether the operator-provided radio resources or the configured radio resources were used for </w:t>
            </w:r>
            <w:r>
              <w:rPr>
                <w:rFonts w:ascii="Arial" w:eastAsia="宋体" w:hAnsi="Arial"/>
                <w:sz w:val="18"/>
                <w:szCs w:val="20"/>
                <w:lang w:val="en-US" w:eastAsia="ko" w:bidi="ar"/>
              </w:rPr>
              <w:t>SL Positioning</w:t>
            </w:r>
            <w:r>
              <w:rPr>
                <w:rFonts w:ascii="Arial" w:hAnsi="Arial"/>
                <w:color w:val="000000"/>
                <w:sz w:val="18"/>
                <w:szCs w:val="20"/>
                <w:lang w:val="en-US" w:eastAsia="zh-CN" w:bidi="ar"/>
              </w:rPr>
              <w:t>.</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Transmission Data Container</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 xml:space="preserve">This field holds the container associated to a trigger conditions (e.g. go out of coverage, come back to coverage, etc.) on a specific </w:t>
            </w:r>
            <w:r>
              <w:rPr>
                <w:rFonts w:ascii="Arial" w:eastAsia="宋体" w:hAnsi="Arial"/>
                <w:sz w:val="18"/>
                <w:szCs w:val="20"/>
                <w:lang w:val="en-US" w:eastAsia="ko" w:bidi="ar"/>
              </w:rPr>
              <w:t>SL Positioning</w:t>
            </w:r>
            <w:r>
              <w:rPr>
                <w:rFonts w:ascii="Arial" w:hAnsi="Arial"/>
                <w:color w:val="000000"/>
                <w:sz w:val="18"/>
                <w:szCs w:val="20"/>
                <w:lang w:val="en-US" w:eastAsia="zh-CN" w:bidi="ar"/>
              </w:rPr>
              <w:t xml:space="preserve"> communication.</w:t>
            </w:r>
          </w:p>
        </w:tc>
      </w:tr>
    </w:tbl>
    <w:p w:rsidR="00360563" w:rsidRDefault="00000000">
      <w:pPr>
        <w:pStyle w:val="afff4"/>
        <w:keepLines/>
        <w:ind w:left="1135" w:hanging="851"/>
        <w:rPr>
          <w:lang w:val="en-US"/>
        </w:rPr>
      </w:pPr>
      <w:r>
        <w:rPr>
          <w:rFonts w:eastAsia="宋体"/>
          <w:color w:val="FF0000"/>
          <w:sz w:val="20"/>
          <w:szCs w:val="20"/>
          <w:lang w:val="en-US" w:eastAsia="zh-CN" w:bidi="ar"/>
        </w:rPr>
        <w:t>Editor’s note: The V2X capable UE is FFS.</w:t>
      </w:r>
    </w:p>
    <w:p w:rsidR="00360563" w:rsidRDefault="00000000">
      <w:pPr>
        <w:pStyle w:val="afff4"/>
        <w:keepLines/>
        <w:ind w:left="1135" w:hanging="851"/>
        <w:rPr>
          <w:lang w:val="en-US"/>
        </w:rPr>
      </w:pPr>
      <w:r>
        <w:rPr>
          <w:rFonts w:eastAsia="宋体"/>
          <w:color w:val="FF0000"/>
          <w:sz w:val="20"/>
          <w:szCs w:val="20"/>
          <w:lang w:val="en-US" w:eastAsia="zh-CN" w:bidi="ar"/>
        </w:rPr>
        <w:t>Editor’s note: The interface between AMC and ADF is FFS.</w:t>
      </w:r>
    </w:p>
    <w:p w:rsidR="00360563" w:rsidRDefault="00000000">
      <w:pPr>
        <w:pStyle w:val="afff4"/>
        <w:keepLines/>
        <w:ind w:left="1135" w:hanging="851"/>
        <w:rPr>
          <w:lang w:val="en-US"/>
        </w:rPr>
      </w:pPr>
      <w:r>
        <w:rPr>
          <w:rFonts w:eastAsia="宋体"/>
          <w:color w:val="FF0000"/>
          <w:sz w:val="20"/>
          <w:szCs w:val="20"/>
          <w:lang w:val="en-US" w:eastAsia="zh-CN" w:bidi="ar"/>
        </w:rPr>
        <w:t>Editor’s note: Which NF will be used is FFS.</w:t>
      </w:r>
    </w:p>
    <w:p w:rsidR="00360563" w:rsidRDefault="00000000">
      <w:pPr>
        <w:pStyle w:val="51"/>
        <w:rPr>
          <w:lang w:val="en-US" w:eastAsia="zh-CN"/>
        </w:rPr>
      </w:pPr>
      <w:bookmarkStart w:id="109" w:name="_Toc144213372"/>
      <w:bookmarkStart w:id="110" w:name="_Toc148349394"/>
      <w:bookmarkStart w:id="111" w:name="_Toc144213828"/>
      <w:r>
        <w:rPr>
          <w:lang w:val="en-US" w:eastAsia="zh-CN"/>
        </w:rPr>
        <w:t>5.3.4.</w:t>
      </w:r>
      <w:r>
        <w:rPr>
          <w:rFonts w:hint="eastAsia"/>
          <w:lang w:val="en-US" w:eastAsia="zh-CN"/>
        </w:rPr>
        <w:t>1</w:t>
      </w:r>
      <w:r>
        <w:rPr>
          <w:lang w:val="en-US" w:eastAsia="zh-CN"/>
        </w:rPr>
        <w:t>.2</w:t>
      </w:r>
      <w:r>
        <w:rPr>
          <w:lang w:val="en-US" w:eastAsia="zh-CN"/>
        </w:rPr>
        <w:tab/>
        <w:t>Architecture description</w:t>
      </w:r>
      <w:bookmarkEnd w:id="109"/>
      <w:bookmarkEnd w:id="110"/>
      <w:bookmarkEnd w:id="111"/>
      <w:r>
        <w:rPr>
          <w:lang w:val="en-US" w:eastAsia="zh-CN"/>
        </w:rPr>
        <w:t xml:space="preserve"> </w:t>
      </w:r>
    </w:p>
    <w:p w:rsidR="00360563" w:rsidRDefault="00000000">
      <w:pPr>
        <w:rPr>
          <w:lang w:val="en-US"/>
        </w:rPr>
      </w:pPr>
      <w:r>
        <w:rPr>
          <w:rFonts w:eastAsia="宋体"/>
          <w:lang w:val="en-US" w:eastAsia="zh-CN" w:bidi="ar"/>
        </w:rPr>
        <w:t>The converged charging architecture for NF Charging Trigger Function (CTF) based solution as depicted in figure 5.3.4.</w:t>
      </w:r>
      <w:r>
        <w:rPr>
          <w:rFonts w:eastAsia="宋体" w:hint="eastAsia"/>
          <w:lang w:val="en-US" w:eastAsia="zh-CN" w:bidi="ar"/>
        </w:rPr>
        <w:t>1</w:t>
      </w:r>
      <w:r>
        <w:rPr>
          <w:rFonts w:eastAsia="宋体"/>
          <w:lang w:val="en-US" w:eastAsia="zh-CN" w:bidi="ar"/>
        </w:rPr>
        <w:t>.2-1.</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8724" w:dyaOrig="4068">
          <v:shape id="_x0000_i1032" type="#_x0000_t75" style="width:436pt;height:203.5pt" o:ole="">
            <v:imagedata r:id="rId25" o:title=""/>
          </v:shape>
          <o:OLEObject Type="Embed" ProgID="Visio.Drawing.11" ShapeID="_x0000_i1032" DrawAspect="Content" ObjectID="_1758970710" r:id="rId26"/>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5.3.4.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 xml:space="preserve">.2-1: </w:t>
      </w:r>
      <w:r>
        <w:rPr>
          <w:rFonts w:ascii="Arial" w:eastAsia="宋体" w:hAnsi="Arial"/>
          <w:b/>
          <w:sz w:val="20"/>
          <w:szCs w:val="20"/>
          <w:lang w:val="en-US" w:eastAsia="ko" w:bidi="ar"/>
        </w:rPr>
        <w:t>UE-only Operation for SL Positioning using Located UE</w:t>
      </w:r>
      <w:r>
        <w:rPr>
          <w:rFonts w:ascii="Arial" w:eastAsia="宋体" w:hAnsi="Arial"/>
          <w:b/>
          <w:sz w:val="20"/>
          <w:szCs w:val="20"/>
          <w:lang w:val="en-US" w:eastAsia="zh-CN" w:bidi="ar"/>
        </w:rPr>
        <w:t xml:space="preserve"> converged charging architecture</w:t>
      </w:r>
    </w:p>
    <w:p w:rsidR="00360563" w:rsidRDefault="00000000">
      <w:pPr>
        <w:pStyle w:val="51"/>
        <w:rPr>
          <w:lang w:val="en-US"/>
        </w:rPr>
      </w:pPr>
      <w:bookmarkStart w:id="112" w:name="_Toc148349395"/>
      <w:bookmarkStart w:id="113" w:name="_Toc88852007"/>
      <w:r>
        <w:rPr>
          <w:lang w:val="en-US" w:eastAsia="zh-CN"/>
        </w:rPr>
        <w:t>5.3.4.</w:t>
      </w:r>
      <w:r>
        <w:rPr>
          <w:rFonts w:hint="eastAsia"/>
          <w:lang w:val="en-US" w:eastAsia="zh-CN"/>
        </w:rPr>
        <w:t>1</w:t>
      </w:r>
      <w:r>
        <w:rPr>
          <w:lang w:val="en-US" w:eastAsia="zh-CN"/>
        </w:rPr>
        <w:t>.3</w:t>
      </w:r>
      <w:r>
        <w:rPr>
          <w:lang w:val="en-US" w:eastAsia="zh-CN"/>
        </w:rPr>
        <w:tab/>
      </w:r>
      <w:r>
        <w:rPr>
          <w:lang w:val="en-US"/>
        </w:rPr>
        <w:t>Flow Description</w:t>
      </w:r>
      <w:bookmarkEnd w:id="112"/>
      <w:bookmarkEnd w:id="113"/>
    </w:p>
    <w:p w:rsidR="00360563" w:rsidRDefault="00000000">
      <w:pPr>
        <w:pStyle w:val="6"/>
        <w:rPr>
          <w:lang w:val="en-US"/>
        </w:rPr>
      </w:pPr>
      <w:bookmarkStart w:id="114" w:name="_Toc148349396"/>
      <w:bookmarkStart w:id="115" w:name="_Toc88852008"/>
      <w:r>
        <w:rPr>
          <w:lang w:val="en-US" w:eastAsia="zh-CN"/>
        </w:rPr>
        <w:t>5</w:t>
      </w:r>
      <w:r>
        <w:rPr>
          <w:lang w:val="en-US"/>
        </w:rPr>
        <w:t>.3.4.</w:t>
      </w:r>
      <w:r>
        <w:rPr>
          <w:rFonts w:hint="eastAsia"/>
          <w:lang w:val="en-US" w:eastAsia="zh-CN"/>
        </w:rPr>
        <w:t>1</w:t>
      </w:r>
      <w:r>
        <w:rPr>
          <w:lang w:val="en-US"/>
        </w:rPr>
        <w:t>.3.1</w:t>
      </w:r>
      <w:r>
        <w:rPr>
          <w:lang w:val="en-US"/>
        </w:rPr>
        <w:tab/>
        <w:t xml:space="preserve">Message flows for </w:t>
      </w:r>
      <w:r>
        <w:rPr>
          <w:lang w:val="en-US" w:eastAsia="ko"/>
        </w:rPr>
        <w:t>UE-only Operation for SL Positioning using Located UE</w:t>
      </w:r>
      <w:r>
        <w:rPr>
          <w:lang w:val="en-US"/>
        </w:rPr>
        <w:t xml:space="preserve"> over PC5 charging CTF</w:t>
      </w:r>
      <w:bookmarkEnd w:id="114"/>
      <w:bookmarkEnd w:id="115"/>
    </w:p>
    <w:p w:rsidR="00360563" w:rsidRDefault="00360563">
      <w:pPr>
        <w:jc w:val="center"/>
        <w:rPr>
          <w:lang w:val="en-US"/>
        </w:rPr>
      </w:pPr>
    </w:p>
    <w:p w:rsidR="00360563" w:rsidRDefault="00000000">
      <w:pPr>
        <w:ind w:leftChars="210" w:left="420"/>
        <w:jc w:val="center"/>
        <w:rPr>
          <w:lang w:val="en-US"/>
        </w:rPr>
      </w:pPr>
      <w:r>
        <w:rPr>
          <w:rFonts w:eastAsia="宋体"/>
          <w:lang w:val="en-US" w:eastAsia="zh-CN" w:bidi="ar"/>
        </w:rPr>
        <w:object w:dxaOrig="8292" w:dyaOrig="4968">
          <v:shape id="_x0000_i1033" type="#_x0000_t75" style="width:414.5pt;height:248.5pt" o:ole="">
            <v:imagedata r:id="rId27" o:title=""/>
          </v:shape>
          <o:OLEObject Type="Embed" ProgID="Visio.Drawing.11" ShapeID="_x0000_i1033" DrawAspect="Content" ObjectID="_1758970711" r:id="rId28"/>
        </w:object>
      </w:r>
    </w:p>
    <w:p w:rsidR="00360563" w:rsidRDefault="00000000">
      <w:pPr>
        <w:pStyle w:val="afff4"/>
        <w:keepLines/>
        <w:spacing w:after="240"/>
        <w:jc w:val="center"/>
        <w:rPr>
          <w:lang w:val="en-US"/>
        </w:rPr>
      </w:pPr>
      <w:r>
        <w:rPr>
          <w:rFonts w:ascii="Arial" w:hAnsi="Arial"/>
          <w:b/>
          <w:sz w:val="20"/>
          <w:szCs w:val="20"/>
          <w:lang w:val="en-US" w:eastAsia="zh-CN" w:bidi="ar"/>
        </w:rPr>
        <w:t>Figure 5.3.4.</w:t>
      </w:r>
      <w:r>
        <w:rPr>
          <w:rFonts w:ascii="Arial" w:hAnsi="Arial" w:hint="eastAsia"/>
          <w:b/>
          <w:sz w:val="20"/>
          <w:szCs w:val="20"/>
          <w:lang w:val="en-US" w:eastAsia="zh-CN" w:bidi="ar"/>
        </w:rPr>
        <w:t>1</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UE-only Operation for SL Positioning using Located UE</w:t>
      </w:r>
      <w:r>
        <w:rPr>
          <w:rFonts w:ascii="Arial" w:hAnsi="Arial"/>
          <w:b/>
          <w:sz w:val="20"/>
          <w:szCs w:val="20"/>
          <w:lang w:val="en-US" w:eastAsia="zh-CN" w:bidi="ar"/>
        </w:rPr>
        <w:t xml:space="preserve"> over PC5 charging - CTF (non-roaming)</w:t>
      </w:r>
    </w:p>
    <w:p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SL Positioning Client UE send a SL Positioning Service Request for Target UE’s absolute location</w:t>
      </w:r>
    </w:p>
    <w:p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The Located UE obtains the absolute position of the Target UE with the detailed steps defined in TS 23.586 Section 6.6 and 6.8.</w:t>
      </w:r>
    </w:p>
    <w:p w:rsidR="00360563" w:rsidRDefault="00000000">
      <w:pPr>
        <w:pStyle w:val="afff4"/>
        <w:numPr>
          <w:ilvl w:val="0"/>
          <w:numId w:val="14"/>
        </w:numPr>
        <w:overflowPunct w:val="0"/>
        <w:autoSpaceDE w:val="0"/>
        <w:autoSpaceDN w:val="0"/>
        <w:adjustRightInd w:val="0"/>
        <w:textAlignment w:val="baseline"/>
        <w:rPr>
          <w:lang w:val="en-US"/>
        </w:rPr>
      </w:pPr>
      <w:r>
        <w:rPr>
          <w:sz w:val="20"/>
          <w:szCs w:val="20"/>
          <w:lang w:val="en-US" w:eastAsia="zh-CN" w:bidi="ar"/>
        </w:rPr>
        <w:t xml:space="preserve">Target UE sends a response message to SL Positioning Client UE with Target UE’s absolute position. </w:t>
      </w:r>
    </w:p>
    <w:p w:rsidR="00360563" w:rsidRDefault="00000000">
      <w:pPr>
        <w:pStyle w:val="afff4"/>
        <w:ind w:left="568" w:hanging="284"/>
        <w:rPr>
          <w:lang w:val="en-US"/>
        </w:rPr>
      </w:pPr>
      <w:r>
        <w:rPr>
          <w:sz w:val="20"/>
          <w:szCs w:val="20"/>
          <w:lang w:val="en-US" w:eastAsia="zh-CN" w:bidi="ar"/>
        </w:rPr>
        <w:t>4. When the Target UE decides that reporting criteria are met, the UE creates the corresponding usage information report according to the pre-configuration.</w:t>
      </w:r>
    </w:p>
    <w:p w:rsidR="00360563" w:rsidRDefault="00000000">
      <w:pPr>
        <w:pStyle w:val="afff4"/>
        <w:ind w:left="568" w:hanging="284"/>
        <w:rPr>
          <w:lang w:val="en-US"/>
        </w:rPr>
      </w:pPr>
      <w:r>
        <w:rPr>
          <w:sz w:val="20"/>
          <w:szCs w:val="20"/>
          <w:lang w:val="en-US" w:eastAsia="zh-CN" w:bidi="ar"/>
        </w:rPr>
        <w:t xml:space="preserve">5. Target UE triggers the usage reporting procedure by sending the usage information report to the CTF located in </w:t>
      </w:r>
      <w:r>
        <w:rPr>
          <w:rFonts w:eastAsia="宋体"/>
          <w:sz w:val="20"/>
          <w:szCs w:val="20"/>
          <w:lang w:val="en-US" w:eastAsia="ko" w:bidi="ar"/>
        </w:rPr>
        <w:t>SL Positioning</w:t>
      </w:r>
      <w:r>
        <w:rPr>
          <w:rFonts w:eastAsia="宋体"/>
          <w:sz w:val="20"/>
          <w:szCs w:val="20"/>
          <w:lang w:val="en-US" w:eastAsia="zh-CN" w:bidi="ar"/>
        </w:rPr>
        <w:t xml:space="preserve"> </w:t>
      </w:r>
      <w:r>
        <w:rPr>
          <w:sz w:val="20"/>
          <w:szCs w:val="20"/>
          <w:lang w:val="en-US" w:eastAsia="zh-CN" w:bidi="ar"/>
        </w:rPr>
        <w:t>NF (e.g., LMF</w:t>
      </w:r>
      <w:r>
        <w:rPr>
          <w:rFonts w:eastAsia="宋体"/>
          <w:sz w:val="20"/>
          <w:szCs w:val="20"/>
          <w:lang w:val="en-US" w:eastAsia="zh-CN" w:bidi="ar"/>
        </w:rPr>
        <w:t xml:space="preserve"> </w:t>
      </w:r>
      <w:r>
        <w:rPr>
          <w:sz w:val="20"/>
          <w:szCs w:val="20"/>
          <w:lang w:val="en-US" w:eastAsia="zh-CN" w:bidi="ar"/>
        </w:rPr>
        <w:t xml:space="preserve">, AMF, or GMLC). </w:t>
      </w:r>
    </w:p>
    <w:p w:rsidR="00360563" w:rsidRDefault="00000000">
      <w:pPr>
        <w:pStyle w:val="afff4"/>
        <w:keepLines/>
        <w:ind w:left="1135" w:hanging="851"/>
        <w:rPr>
          <w:lang w:val="en-US"/>
        </w:rPr>
      </w:pPr>
      <w:r>
        <w:rPr>
          <w:sz w:val="20"/>
          <w:szCs w:val="20"/>
          <w:lang w:val="en-US" w:eastAsia="zh-CN" w:bidi="ar"/>
        </w:rPr>
        <w:t xml:space="preserve">NOTE 1: </w:t>
      </w:r>
      <w:r>
        <w:rPr>
          <w:sz w:val="20"/>
          <w:szCs w:val="20"/>
          <w:lang w:val="en-US" w:eastAsia="zh-CN" w:bidi="ar"/>
        </w:rPr>
        <w:tab/>
        <w:t>Both Target UE, Located UE or other UEs can decide that reporting criteria are met and trigger the usage reporting procedure.</w:t>
      </w:r>
    </w:p>
    <w:p w:rsidR="00360563" w:rsidRDefault="00000000">
      <w:pPr>
        <w:pStyle w:val="afff4"/>
        <w:ind w:left="568" w:hanging="284"/>
        <w:rPr>
          <w:lang w:val="en-US"/>
        </w:rPr>
      </w:pPr>
      <w:r>
        <w:rPr>
          <w:sz w:val="20"/>
          <w:szCs w:val="20"/>
          <w:lang w:val="en-US" w:eastAsia="zh-CN" w:bidi="ar"/>
        </w:rPr>
        <w:t>6ch-a. The 5G NF (CTF ADF) triggers Charging Data Request[Event] to CHF.</w:t>
      </w:r>
    </w:p>
    <w:p w:rsidR="00360563" w:rsidRDefault="00000000">
      <w:pPr>
        <w:pStyle w:val="afff4"/>
        <w:ind w:left="568" w:hanging="284"/>
        <w:rPr>
          <w:lang w:val="en-US"/>
        </w:rPr>
      </w:pPr>
      <w:r>
        <w:rPr>
          <w:sz w:val="20"/>
          <w:szCs w:val="20"/>
          <w:lang w:val="en-US" w:eastAsia="zh-CN" w:bidi="ar"/>
        </w:rPr>
        <w:t>6ch-b. The CHF creates a CDR for this UE.</w:t>
      </w:r>
    </w:p>
    <w:p w:rsidR="00360563" w:rsidRDefault="00000000" w:rsidP="0045214B">
      <w:pPr>
        <w:pStyle w:val="afff4"/>
        <w:ind w:left="709" w:hanging="425"/>
        <w:rPr>
          <w:lang w:eastAsia="zh-CN"/>
        </w:rPr>
      </w:pPr>
      <w:r>
        <w:rPr>
          <w:sz w:val="20"/>
          <w:szCs w:val="20"/>
          <w:lang w:val="en-US" w:eastAsia="zh-CN" w:bidi="ar"/>
        </w:rPr>
        <w:t>6ch-c. The CHF returns Charging Data Response.</w:t>
      </w:r>
    </w:p>
    <w:p w:rsidR="00360563" w:rsidRDefault="00000000">
      <w:pPr>
        <w:pStyle w:val="31"/>
        <w:rPr>
          <w:lang w:eastAsia="zh-CN"/>
        </w:rPr>
      </w:pPr>
      <w:bookmarkStart w:id="116" w:name="_Toc148349397"/>
      <w:r>
        <w:rPr>
          <w:lang w:eastAsia="zh-CN"/>
        </w:rPr>
        <w:t>5.3.5</w:t>
      </w:r>
      <w:r>
        <w:rPr>
          <w:lang w:eastAsia="zh-CN"/>
        </w:rPr>
        <w:tab/>
        <w:t>Evaluation</w:t>
      </w:r>
      <w:bookmarkEnd w:id="116"/>
    </w:p>
    <w:p w:rsidR="00360563" w:rsidRDefault="00000000">
      <w:pPr>
        <w:pStyle w:val="31"/>
        <w:rPr>
          <w:lang w:eastAsia="zh-CN"/>
        </w:rPr>
      </w:pPr>
      <w:bookmarkStart w:id="117" w:name="_Toc148349398"/>
      <w:r>
        <w:rPr>
          <w:lang w:eastAsia="zh-CN"/>
        </w:rPr>
        <w:t>5.3.6</w:t>
      </w:r>
      <w:r>
        <w:rPr>
          <w:lang w:eastAsia="zh-CN"/>
        </w:rPr>
        <w:tab/>
        <w:t>Conclusion</w:t>
      </w:r>
      <w:bookmarkEnd w:id="117"/>
    </w:p>
    <w:p w:rsidR="00360563" w:rsidRDefault="00360563">
      <w:pPr>
        <w:rPr>
          <w:lang w:eastAsia="zh-CN"/>
        </w:rPr>
      </w:pPr>
    </w:p>
    <w:p w:rsidR="00360563" w:rsidRDefault="00000000">
      <w:pPr>
        <w:pStyle w:val="21"/>
        <w:rPr>
          <w:lang w:bidi="ar-IQ"/>
        </w:rPr>
      </w:pPr>
      <w:bookmarkStart w:id="118" w:name="_Toc148349399"/>
      <w:r>
        <w:rPr>
          <w:rFonts w:hint="eastAsia"/>
          <w:lang w:eastAsia="zh-CN"/>
        </w:rPr>
        <w:t>5</w:t>
      </w:r>
      <w:r>
        <w:rPr>
          <w:lang w:eastAsia="zh-CN"/>
        </w:rPr>
        <w:t>.4</w:t>
      </w:r>
      <w:r>
        <w:rPr>
          <w:lang w:eastAsia="zh-CN"/>
        </w:rPr>
        <w:tab/>
        <w:t>Scenario 4: 5GS charging for Ranging/SL Positioning service exposure</w:t>
      </w:r>
      <w:bookmarkEnd w:id="118"/>
    </w:p>
    <w:p w:rsidR="00360563" w:rsidRDefault="00000000">
      <w:pPr>
        <w:pStyle w:val="31"/>
        <w:rPr>
          <w:lang w:eastAsia="zh-CN"/>
        </w:rPr>
      </w:pPr>
      <w:bookmarkStart w:id="119" w:name="_Toc148349400"/>
      <w:r>
        <w:rPr>
          <w:rFonts w:hint="eastAsia"/>
          <w:lang w:eastAsia="zh-CN"/>
        </w:rPr>
        <w:t>5</w:t>
      </w:r>
      <w:r>
        <w:rPr>
          <w:lang w:eastAsia="zh-CN"/>
        </w:rPr>
        <w:t>.4.1</w:t>
      </w:r>
      <w:r>
        <w:rPr>
          <w:lang w:eastAsia="zh-CN"/>
        </w:rPr>
        <w:tab/>
        <w:t>General description and assumptions</w:t>
      </w:r>
      <w:bookmarkEnd w:id="119"/>
    </w:p>
    <w:p w:rsidR="00360563" w:rsidRDefault="00000000">
      <w:pPr>
        <w:rPr>
          <w:lang w:eastAsia="zh-CN"/>
        </w:rPr>
      </w:pPr>
      <w:r>
        <w:rPr>
          <w:rFonts w:hint="eastAsia"/>
          <w:lang w:eastAsia="zh-CN"/>
        </w:rPr>
        <w:t xml:space="preserve">As defined in </w:t>
      </w:r>
      <w:r>
        <w:rPr>
          <w:lang w:eastAsia="zh-CN"/>
        </w:rPr>
        <w:t>TS 23.586 [3], Ranging/SL Positioning service can be exposed to the authorized SL Positioning Client UE, 5GC NF, AF to acquire location results (e.g. absolute location, relative position or distance/direction result between two or more Ranging/SL Positioning capable UEs.</w:t>
      </w:r>
      <w:r>
        <w:rPr>
          <w:rFonts w:hint="eastAsia"/>
          <w:lang w:eastAsia="zh-CN"/>
        </w:rPr>
        <w:t xml:space="preserve"> </w:t>
      </w:r>
      <w:r>
        <w:rPr>
          <w:lang w:eastAsia="zh-CN"/>
        </w:rPr>
        <w:t>W</w:t>
      </w:r>
      <w:r>
        <w:rPr>
          <w:rFonts w:hint="eastAsia"/>
          <w:lang w:eastAsia="zh-CN"/>
        </w:rPr>
        <w:t>hen</w:t>
      </w:r>
      <w:r>
        <w:rPr>
          <w:lang w:eastAsia="zh-CN"/>
        </w:rPr>
        <w:t xml:space="preserve"> the service is exposed to SL positioning Client UE, the Client UE can initiate the Ranging/SL Positioning service through PC5 or 5GC Network or 5GC C-plane.</w:t>
      </w:r>
    </w:p>
    <w:p w:rsidR="00360563" w:rsidRDefault="00000000">
      <w:pPr>
        <w:pStyle w:val="41"/>
        <w:rPr>
          <w:szCs w:val="24"/>
          <w:lang w:eastAsia="zh-CN"/>
        </w:rPr>
      </w:pPr>
      <w:bookmarkStart w:id="120" w:name="_Toc148349401"/>
      <w:r>
        <w:rPr>
          <w:rFonts w:hint="eastAsia"/>
          <w:sz w:val="28"/>
          <w:lang w:eastAsia="zh-CN"/>
        </w:rPr>
        <w:t>5</w:t>
      </w:r>
      <w:r>
        <w:rPr>
          <w:sz w:val="28"/>
          <w:lang w:eastAsia="zh-CN"/>
        </w:rPr>
        <w:t>.4.1</w:t>
      </w:r>
      <w:r>
        <w:rPr>
          <w:rFonts w:hint="eastAsia"/>
          <w:sz w:val="28"/>
          <w:lang w:eastAsia="zh-CN"/>
        </w:rPr>
        <w:t>.</w:t>
      </w:r>
      <w:r>
        <w:rPr>
          <w:sz w:val="28"/>
          <w:lang w:eastAsia="zh-CN"/>
        </w:rPr>
        <w:t>1</w:t>
      </w:r>
      <w:r>
        <w:rPr>
          <w:sz w:val="28"/>
          <w:lang w:eastAsia="zh-CN"/>
        </w:rPr>
        <w:tab/>
      </w:r>
      <w:r>
        <w:rPr>
          <w:szCs w:val="24"/>
          <w:lang w:eastAsia="zh-CN"/>
        </w:rPr>
        <w:t>Use Case</w:t>
      </w:r>
      <w:r>
        <w:rPr>
          <w:sz w:val="28"/>
          <w:lang w:eastAsia="zh-CN"/>
        </w:rPr>
        <w:t xml:space="preserve"> #</w:t>
      </w:r>
      <w:r>
        <w:rPr>
          <w:szCs w:val="24"/>
          <w:lang w:eastAsia="zh-CN"/>
        </w:rPr>
        <w:t>4.1:</w:t>
      </w:r>
      <w:r>
        <w:rPr>
          <w:sz w:val="28"/>
          <w:lang w:eastAsia="zh-CN"/>
        </w:rPr>
        <w:t xml:space="preserve"> </w:t>
      </w:r>
      <w:r>
        <w:rPr>
          <w:szCs w:val="24"/>
          <w:lang w:eastAsia="zh-CN"/>
        </w:rPr>
        <w:t>RSL-MNO charging subscriber based on usage</w:t>
      </w:r>
      <w:bookmarkEnd w:id="120"/>
    </w:p>
    <w:p w:rsidR="00360563" w:rsidRDefault="00000000">
      <w:pPr>
        <w:rPr>
          <w:lang w:eastAsia="zh-CN"/>
        </w:rPr>
      </w:pPr>
      <w:r>
        <w:rPr>
          <w:lang w:eastAsia="zh-CN"/>
        </w:rPr>
        <w:t>A RSL-SC has a subscription with the RSL-MNO which allows usage of Ranging/Sidelink Positioning service exposure.</w:t>
      </w:r>
    </w:p>
    <w:p w:rsidR="00360563" w:rsidRDefault="00000000">
      <w:pPr>
        <w:rPr>
          <w:lang w:eastAsia="zh-CN"/>
        </w:rPr>
      </w:pPr>
      <w:r>
        <w:rPr>
          <w:lang w:eastAsia="zh-CN"/>
        </w:rPr>
        <w:t>For this case, the charging party and charged party can be:</w:t>
      </w:r>
    </w:p>
    <w:p w:rsidR="00360563" w:rsidRDefault="00000000">
      <w:pPr>
        <w:rPr>
          <w:lang w:eastAsia="zh-CN"/>
        </w:rPr>
      </w:pPr>
      <w:r>
        <w:rPr>
          <w:lang w:eastAsia="zh-CN"/>
        </w:rPr>
        <w:t>-</w:t>
      </w:r>
      <w:r>
        <w:rPr>
          <w:lang w:eastAsia="zh-CN"/>
        </w:rPr>
        <w:tab/>
        <w:t>Charged party: RSL-SC who uses Ranging/Sidelink Positioning service exposure.</w:t>
      </w:r>
    </w:p>
    <w:p w:rsidR="00360563" w:rsidRDefault="00000000">
      <w:pPr>
        <w:rPr>
          <w:lang w:bidi="ar-IQ"/>
        </w:rPr>
      </w:pPr>
      <w:r>
        <w:rPr>
          <w:lang w:eastAsia="zh-CN"/>
        </w:rPr>
        <w:t>-</w:t>
      </w:r>
      <w:r>
        <w:rPr>
          <w:lang w:eastAsia="zh-CN"/>
        </w:rPr>
        <w:tab/>
        <w:t>Charging party: RSL-MNO who provides Ranging/Sidelink Positioning service exposure.</w:t>
      </w:r>
    </w:p>
    <w:p w:rsidR="00360563" w:rsidRDefault="00000000">
      <w:pPr>
        <w:pStyle w:val="41"/>
        <w:rPr>
          <w:color w:val="000000"/>
          <w:lang w:val="en-US" w:eastAsia="zh-CN"/>
        </w:rPr>
      </w:pPr>
      <w:bookmarkStart w:id="121" w:name="_Toc148349402"/>
      <w:r>
        <w:rPr>
          <w:sz w:val="28"/>
          <w:lang w:eastAsia="zh-CN"/>
        </w:rPr>
        <w:t>5.4.1.2</w:t>
      </w:r>
      <w:r>
        <w:rPr>
          <w:sz w:val="28"/>
          <w:lang w:eastAsia="zh-CN"/>
        </w:rPr>
        <w:tab/>
        <w:t>Use</w:t>
      </w:r>
      <w:r>
        <w:rPr>
          <w:color w:val="000000"/>
          <w:lang w:val="en-US" w:eastAsia="zh-CN"/>
        </w:rPr>
        <w:t xml:space="preserve"> Case </w:t>
      </w:r>
      <w:r>
        <w:rPr>
          <w:color w:val="000000"/>
        </w:rPr>
        <w:t>#</w:t>
      </w:r>
      <w:r>
        <w:rPr>
          <w:color w:val="000000"/>
          <w:lang w:val="en-US" w:eastAsia="zh-CN"/>
        </w:rPr>
        <w:t>4.</w:t>
      </w:r>
      <w:r>
        <w:rPr>
          <w:rFonts w:hint="eastAsia"/>
          <w:color w:val="000000"/>
          <w:lang w:val="en-US" w:eastAsia="zh-CN"/>
        </w:rPr>
        <w:t>2</w:t>
      </w:r>
      <w:r>
        <w:rPr>
          <w:color w:val="000000"/>
          <w:lang w:val="en-US" w:eastAsia="zh-CN"/>
        </w:rPr>
        <w:t>: RSL-</w:t>
      </w:r>
      <w:r>
        <w:rPr>
          <w:lang w:eastAsia="zh-CN"/>
        </w:rPr>
        <w:t>MNO</w:t>
      </w:r>
      <w:r>
        <w:rPr>
          <w:rFonts w:hint="eastAsia"/>
          <w:lang w:eastAsia="zh-CN"/>
        </w:rPr>
        <w:t xml:space="preserve">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121"/>
    </w:p>
    <w:p w:rsidR="00360563" w:rsidRDefault="00000000">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rsidR="00360563" w:rsidRDefault="00000000">
      <w:pPr>
        <w:rPr>
          <w:lang w:eastAsia="zh-CN"/>
        </w:rPr>
      </w:pPr>
      <w:r>
        <w:rPr>
          <w:rFonts w:hint="eastAsia"/>
          <w:lang w:eastAsia="zh-CN"/>
        </w:rPr>
        <w:t xml:space="preserve">The </w:t>
      </w:r>
      <w:r>
        <w:rPr>
          <w:lang w:eastAsia="zh-CN" w:bidi="ar-IQ"/>
        </w:rPr>
        <w:t>RSL-</w:t>
      </w:r>
      <w:r>
        <w:rPr>
          <w:lang w:eastAsia="zh-CN"/>
        </w:rPr>
        <w:t>MNO</w:t>
      </w:r>
      <w:r>
        <w:rPr>
          <w:rFonts w:hint="eastAsia"/>
          <w:lang w:eastAsia="zh-CN"/>
        </w:rPr>
        <w:t xml:space="preserve"> has an agreement to use the</w:t>
      </w:r>
      <w:r>
        <w:rPr>
          <w:lang w:eastAsia="zh-CN"/>
        </w:rPr>
        <w:t xml:space="preserve"> reference UE involved in Ranging/Sidelink positioning service exposure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rsidR="00360563" w:rsidRDefault="00000000">
      <w:pPr>
        <w:pStyle w:val="B1"/>
        <w:rPr>
          <w:lang w:eastAsia="zh-CN" w:bidi="ar-IQ"/>
        </w:rPr>
      </w:pPr>
      <w:r>
        <w:rPr>
          <w:rFonts w:hint="eastAsia"/>
          <w:lang w:eastAsia="zh-CN" w:bidi="ar-IQ"/>
        </w:rPr>
        <w:t>-</w:t>
      </w:r>
      <w:r>
        <w:rPr>
          <w:rFonts w:hint="eastAsia"/>
          <w:lang w:eastAsia="zh-CN" w:bidi="ar-IQ"/>
        </w:rPr>
        <w:tab/>
        <w:t xml:space="preserve">Charged party: </w:t>
      </w:r>
      <w:r>
        <w:rPr>
          <w:lang w:eastAsia="zh-CN" w:bidi="ar-IQ"/>
        </w:rPr>
        <w:t>RSL-MNO</w:t>
      </w:r>
      <w:r>
        <w:rPr>
          <w:rFonts w:hint="eastAsia"/>
          <w:lang w:eastAsia="zh-CN" w:bidi="ar-IQ"/>
        </w:rPr>
        <w:t xml:space="preserve">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involved in </w:t>
      </w:r>
      <w:r>
        <w:rPr>
          <w:lang w:eastAsia="zh-CN"/>
        </w:rPr>
        <w:t>Ranging/Sidelink positioning service exposure</w:t>
      </w:r>
      <w:r>
        <w:rPr>
          <w:lang w:eastAsia="zh-CN" w:bidi="ar-IQ"/>
        </w:rPr>
        <w:t xml:space="preserve"> </w:t>
      </w:r>
      <w:r>
        <w:rPr>
          <w:rFonts w:hint="eastAsia"/>
          <w:lang w:eastAsia="zh-CN" w:bidi="ar-IQ"/>
        </w:rPr>
        <w:t xml:space="preserve">from the </w:t>
      </w:r>
      <w:r>
        <w:rPr>
          <w:lang w:eastAsia="zh-CN" w:bidi="ar-IQ"/>
        </w:rPr>
        <w:t>RSL-SP</w:t>
      </w:r>
    </w:p>
    <w:p w:rsidR="00360563" w:rsidRDefault="00000000">
      <w:pPr>
        <w:pStyle w:val="B1"/>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 xml:space="preserve">reference UE involved in </w:t>
      </w:r>
      <w:r>
        <w:rPr>
          <w:lang w:eastAsia="zh-CN"/>
        </w:rPr>
        <w:t>Ranging/Sidelink positioning service exposure</w:t>
      </w:r>
      <w:r>
        <w:rPr>
          <w:rFonts w:hint="eastAsia"/>
          <w:lang w:eastAsia="zh-CN" w:bidi="ar-IQ"/>
        </w:rPr>
        <w:t xml:space="preserve"> to </w:t>
      </w:r>
      <w:r>
        <w:rPr>
          <w:lang w:eastAsia="zh-CN" w:bidi="ar-IQ"/>
        </w:rPr>
        <w:t>RSL-MNO</w:t>
      </w:r>
    </w:p>
    <w:p w:rsidR="00360563" w:rsidRDefault="00000000">
      <w:r>
        <w:rPr>
          <w:lang w:eastAsia="zh-CN"/>
        </w:rPr>
        <w:t>The inter-provider charg</w:t>
      </w:r>
      <w:r>
        <w:rPr>
          <w:rFonts w:hint="eastAsia"/>
          <w:lang w:eastAsia="zh-CN"/>
        </w:rPr>
        <w:t>ing</w:t>
      </w:r>
      <w:r>
        <w:rPr>
          <w:lang w:eastAsia="zh-CN"/>
        </w:rPr>
        <w:t xml:space="preserve"> by RSL-MNO could be based on the usage.</w:t>
      </w:r>
    </w:p>
    <w:p w:rsidR="00360563" w:rsidRDefault="00000000">
      <w:pPr>
        <w:pStyle w:val="31"/>
        <w:rPr>
          <w:lang w:eastAsia="zh-CN"/>
        </w:rPr>
      </w:pPr>
      <w:bookmarkStart w:id="122" w:name="_Toc148349403"/>
      <w:r>
        <w:rPr>
          <w:rFonts w:hint="eastAsia"/>
          <w:lang w:eastAsia="zh-CN"/>
        </w:rPr>
        <w:t>5</w:t>
      </w:r>
      <w:r>
        <w:rPr>
          <w:lang w:eastAsia="zh-CN"/>
        </w:rPr>
        <w:t>.4.2</w:t>
      </w:r>
      <w:r>
        <w:rPr>
          <w:lang w:eastAsia="zh-CN"/>
        </w:rPr>
        <w:tab/>
        <w:t>Potential charging requirements</w:t>
      </w:r>
      <w:bookmarkEnd w:id="122"/>
    </w:p>
    <w:p w:rsidR="00360563" w:rsidRDefault="00000000">
      <w:pPr>
        <w:rPr>
          <w:lang w:val="en-US" w:eastAsia="zh-CN"/>
        </w:rPr>
      </w:pPr>
      <w:r>
        <w:rPr>
          <w:lang w:eastAsia="zh-CN"/>
        </w:rPr>
        <w:t>The following are potential high-level charging requirements for</w:t>
      </w:r>
      <w:r>
        <w:t xml:space="preserve"> </w:t>
      </w:r>
      <w:r>
        <w:rPr>
          <w:lang w:eastAsia="zh-CN"/>
        </w:rPr>
        <w:t>Ranging/SL positioning service exposure:</w:t>
      </w:r>
    </w:p>
    <w:p w:rsidR="00360563" w:rsidRDefault="00000000">
      <w:pPr>
        <w:rPr>
          <w:lang w:eastAsia="zh-CN"/>
        </w:rPr>
      </w:pPr>
      <w:r>
        <w:rPr>
          <w:lang w:eastAsia="zh-CN"/>
        </w:rPr>
        <w:t>REQ-CH_RANGING_SL_5GS_SE-01: The 5GS should support converged charging and charging information reporting for Ranging/SL positioning service exposure, including the cases:</w:t>
      </w:r>
    </w:p>
    <w:p w:rsidR="00360563" w:rsidRDefault="00000000">
      <w:pPr>
        <w:pStyle w:val="B1"/>
        <w:rPr>
          <w:lang w:eastAsia="zh-CN"/>
        </w:rPr>
      </w:pPr>
      <w:r>
        <w:t>-</w:t>
      </w:r>
      <w:r>
        <w:tab/>
        <w:t>service exposure to SL positioning Client UE</w:t>
      </w:r>
      <w:r>
        <w:rPr>
          <w:rFonts w:hint="eastAsia"/>
          <w:lang w:eastAsia="zh-CN"/>
        </w:rPr>
        <w:t>;</w:t>
      </w:r>
    </w:p>
    <w:p w:rsidR="00360563" w:rsidRDefault="00000000">
      <w:pPr>
        <w:pStyle w:val="B1"/>
        <w:rPr>
          <w:lang w:eastAsia="zh-CN"/>
        </w:rPr>
      </w:pPr>
      <w:r>
        <w:t>-</w:t>
      </w:r>
      <w:r>
        <w:tab/>
        <w:t>service exposure to the AF and 5GC NF;</w:t>
      </w:r>
    </w:p>
    <w:p w:rsidR="00360563" w:rsidRDefault="00000000">
      <w:pPr>
        <w:rPr>
          <w:lang w:eastAsia="zh-CN"/>
        </w:rPr>
      </w:pPr>
      <w:r>
        <w:rPr>
          <w:lang w:eastAsia="zh-CN"/>
        </w:rPr>
        <w:t>REQ-CH_RANGING_SL_5GS_SE-02: The 5GS should support collecting the charging information related to Ranging/SL positioning service exposure.</w:t>
      </w:r>
    </w:p>
    <w:p w:rsidR="00360563" w:rsidRDefault="00000000">
      <w:pPr>
        <w:pStyle w:val="31"/>
        <w:rPr>
          <w:lang w:eastAsia="zh-CN"/>
        </w:rPr>
      </w:pPr>
      <w:bookmarkStart w:id="123" w:name="_Toc148349404"/>
      <w:r>
        <w:rPr>
          <w:rFonts w:hint="eastAsia"/>
          <w:lang w:eastAsia="zh-CN"/>
        </w:rPr>
        <w:t>5</w:t>
      </w:r>
      <w:r>
        <w:rPr>
          <w:lang w:eastAsia="zh-CN"/>
        </w:rPr>
        <w:t>.4.3</w:t>
      </w:r>
      <w:r>
        <w:rPr>
          <w:lang w:eastAsia="zh-CN"/>
        </w:rPr>
        <w:tab/>
        <w:t>Key issues</w:t>
      </w:r>
      <w:bookmarkEnd w:id="123"/>
    </w:p>
    <w:p w:rsidR="00360563" w:rsidRDefault="00000000">
      <w:pPr>
        <w:rPr>
          <w:lang w:eastAsia="zh-CN"/>
        </w:rPr>
      </w:pPr>
      <w:r>
        <w:rPr>
          <w:lang w:eastAsia="zh-CN"/>
        </w:rPr>
        <w:t>This key issue is for investigating how to support converged charging for Ranging/SL positioning service exposure considering REQ-CH_RANGING_SL_5GS_SE-01 and REQ-CH_RANGING_SL_5GS_SE-02.</w:t>
      </w:r>
    </w:p>
    <w:p w:rsidR="00360563" w:rsidRDefault="00000000">
      <w:pPr>
        <w:rPr>
          <w:lang w:eastAsia="zh-CN"/>
        </w:rPr>
      </w:pPr>
      <w:r>
        <w:rPr>
          <w:lang w:eastAsia="zh-CN"/>
        </w:rPr>
        <w:t>This investigating covers the following:</w:t>
      </w:r>
    </w:p>
    <w:p w:rsidR="00360563" w:rsidRDefault="00000000">
      <w:pPr>
        <w:pStyle w:val="B1"/>
        <w:rPr>
          <w:lang w:eastAsia="zh-CN"/>
        </w:rPr>
      </w:pPr>
      <w:r>
        <w:rPr>
          <w:lang w:eastAsia="zh-CN"/>
        </w:rPr>
        <w:t>-</w:t>
      </w:r>
      <w:r>
        <w:rPr>
          <w:lang w:eastAsia="zh-CN"/>
        </w:rPr>
        <w:tab/>
        <w:t>determination of which entity/entities in the 5G system are suitable to provide the charging information for Ranging/SL positioning service exposure;</w:t>
      </w:r>
    </w:p>
    <w:p w:rsidR="00360563" w:rsidRDefault="00000000">
      <w:pPr>
        <w:pStyle w:val="B1"/>
        <w:rPr>
          <w:lang w:eastAsia="zh-CN"/>
        </w:rPr>
      </w:pPr>
      <w:r>
        <w:rPr>
          <w:lang w:eastAsia="zh-CN"/>
        </w:rPr>
        <w:t>-</w:t>
      </w:r>
      <w:r>
        <w:rPr>
          <w:lang w:eastAsia="zh-CN"/>
        </w:rPr>
        <w:tab/>
        <w:t xml:space="preserve">identification of the triggers for charging events </w:t>
      </w:r>
      <w:r>
        <w:rPr>
          <w:rFonts w:hint="eastAsia"/>
          <w:lang w:eastAsia="zh-CN"/>
        </w:rPr>
        <w:t>a</w:t>
      </w:r>
      <w:r>
        <w:rPr>
          <w:lang w:eastAsia="zh-CN"/>
        </w:rPr>
        <w:t>nd charging entity/entities for Ranging/SL positioning service exposure;</w:t>
      </w:r>
    </w:p>
    <w:p w:rsidR="00360563" w:rsidRDefault="00000000">
      <w:pPr>
        <w:pStyle w:val="B1"/>
        <w:rPr>
          <w:lang w:eastAsia="zh-CN"/>
        </w:rPr>
      </w:pPr>
      <w:r>
        <w:rPr>
          <w:lang w:eastAsia="zh-CN"/>
        </w:rPr>
        <w:t>-</w:t>
      </w:r>
      <w:r>
        <w:rPr>
          <w:lang w:eastAsia="zh-CN"/>
        </w:rPr>
        <w:tab/>
        <w:t>identification and classification of the charging information for Ranging/SL positioning service exposure.</w:t>
      </w:r>
    </w:p>
    <w:p w:rsidR="00360563" w:rsidRDefault="00000000">
      <w:pPr>
        <w:pStyle w:val="31"/>
        <w:rPr>
          <w:lang w:eastAsia="zh-CN"/>
        </w:rPr>
      </w:pPr>
      <w:bookmarkStart w:id="124" w:name="_Toc148349405"/>
      <w:r>
        <w:rPr>
          <w:lang w:eastAsia="zh-CN"/>
        </w:rPr>
        <w:t>5.4.4</w:t>
      </w:r>
      <w:r>
        <w:rPr>
          <w:lang w:eastAsia="zh-CN"/>
        </w:rPr>
        <w:tab/>
        <w:t>Possible solutions</w:t>
      </w:r>
      <w:bookmarkEnd w:id="124"/>
    </w:p>
    <w:p w:rsidR="00360563" w:rsidRDefault="00000000">
      <w:pPr>
        <w:pStyle w:val="41"/>
        <w:ind w:left="0" w:firstLine="0"/>
        <w:rPr>
          <w:lang w:val="en-US" w:eastAsia="zh-CN"/>
        </w:rPr>
      </w:pPr>
      <w:bookmarkStart w:id="125" w:name="_Toc148349406"/>
      <w:r>
        <w:rPr>
          <w:lang w:val="en-US" w:eastAsia="zh-CN"/>
        </w:rPr>
        <w:t>5.4.4.</w:t>
      </w:r>
      <w:r>
        <w:rPr>
          <w:rFonts w:hint="eastAsia"/>
          <w:lang w:val="en-US" w:eastAsia="zh-CN"/>
        </w:rPr>
        <w:t>1</w:t>
      </w:r>
      <w:r>
        <w:rPr>
          <w:lang w:val="en-US" w:eastAsia="zh-CN"/>
        </w:rPr>
        <w:tab/>
        <w:t>Solution #4.</w:t>
      </w:r>
      <w:r>
        <w:rPr>
          <w:rFonts w:hint="eastAsia"/>
          <w:lang w:val="en-US" w:eastAsia="zh-CN"/>
        </w:rPr>
        <w:t>1</w:t>
      </w:r>
      <w:r>
        <w:rPr>
          <w:lang w:val="en-US" w:eastAsia="zh-CN"/>
        </w:rPr>
        <w:t>: Charging for SL Positioning Service Exposure to the Client UE through PC5</w:t>
      </w:r>
      <w:bookmarkEnd w:id="125"/>
    </w:p>
    <w:p w:rsidR="00360563" w:rsidRDefault="00000000">
      <w:pPr>
        <w:pStyle w:val="51"/>
        <w:rPr>
          <w:lang w:val="en-US"/>
        </w:rPr>
      </w:pPr>
      <w:bookmarkStart w:id="126" w:name="_Toc148349407"/>
      <w:r>
        <w:rPr>
          <w:lang w:val="en-US" w:eastAsia="zh-CN"/>
        </w:rPr>
        <w:t>5.4.4.</w:t>
      </w:r>
      <w:r>
        <w:rPr>
          <w:rFonts w:hint="eastAsia"/>
          <w:lang w:val="en-US" w:eastAsia="zh-CN"/>
        </w:rPr>
        <w:t>1</w:t>
      </w:r>
      <w:r>
        <w:rPr>
          <w:lang w:val="en-US"/>
        </w:rPr>
        <w:t>.1</w:t>
      </w:r>
      <w:r>
        <w:rPr>
          <w:lang w:val="en-US"/>
        </w:rPr>
        <w:tab/>
        <w:t>General description</w:t>
      </w:r>
      <w:bookmarkEnd w:id="126"/>
    </w:p>
    <w:p w:rsidR="00360563" w:rsidRDefault="00000000">
      <w:pPr>
        <w:rPr>
          <w:lang w:val="en-US" w:eastAsia="zh-CN"/>
        </w:rPr>
      </w:pPr>
      <w:r>
        <w:rPr>
          <w:rFonts w:eastAsia="宋体"/>
          <w:lang w:val="en-US" w:eastAsia="zh-CN" w:bidi="ar"/>
        </w:rPr>
        <w:t>This solution addresses the 5GS Charging for Ranging/SL Positioning service exposed to the Client UE through PC5. The procedure of service exposure is defined in clause 6.7.1.1 of TS 23.586 [3].</w:t>
      </w:r>
    </w:p>
    <w:p w:rsidR="00360563" w:rsidRDefault="00000000">
      <w:pPr>
        <w:rPr>
          <w:lang w:val="en-US" w:eastAsia="zh-CN"/>
        </w:rPr>
      </w:pPr>
      <w:r>
        <w:rPr>
          <w:rFonts w:eastAsia="宋体"/>
          <w:lang w:val="en-US" w:eastAsia="zh-CN" w:bidi="ar"/>
        </w:rPr>
        <w:t>When the Ranging/SL Positioning Client UE decides that reporting criteria is met and the UE have network connection, the Client UE sends the collected usage information to CTF in the NF. If the Client UE is out of coverage of NR, the usage information is sent to the UE which has network connection via PC5 by the Client UE, then the UE will trigger the usage information reporting to CTF in the NF.</w:t>
      </w:r>
    </w:p>
    <w:p w:rsidR="00360563" w:rsidRDefault="00000000">
      <w:pPr>
        <w:pStyle w:val="afff4"/>
        <w:keepLines/>
        <w:ind w:left="1135" w:hanging="851"/>
        <w:rPr>
          <w:lang w:val="en-US"/>
        </w:rPr>
      </w:pPr>
      <w:r>
        <w:rPr>
          <w:rFonts w:eastAsia="宋体"/>
          <w:color w:val="FF0000"/>
          <w:sz w:val="20"/>
          <w:szCs w:val="20"/>
          <w:lang w:val="en-US" w:eastAsia="zh-CN" w:bidi="ar"/>
        </w:rPr>
        <w:t>Editor’s note: The entity which does the service exposure is FFS.</w:t>
      </w:r>
    </w:p>
    <w:p w:rsidR="00360563" w:rsidRDefault="00000000">
      <w:pPr>
        <w:rPr>
          <w:lang w:val="en-US" w:eastAsia="zh-CN"/>
        </w:rPr>
      </w:pPr>
      <w:r>
        <w:rPr>
          <w:rFonts w:eastAsia="宋体"/>
          <w:lang w:val="en-US" w:eastAsia="zh-CN" w:bidi="ar"/>
        </w:rPr>
        <w:t>The 5GS may collect the following charging information:</w:t>
      </w:r>
    </w:p>
    <w:p w:rsidR="00360563" w:rsidRDefault="00000000">
      <w:pPr>
        <w:pStyle w:val="afff4"/>
        <w:keepNext/>
        <w:keepLines/>
        <w:spacing w:before="60"/>
        <w:jc w:val="center"/>
        <w:rPr>
          <w:lang w:val="en-US"/>
        </w:rPr>
      </w:pPr>
      <w:r>
        <w:rPr>
          <w:rFonts w:ascii="Arial" w:hAnsi="Arial"/>
          <w:b/>
          <w:sz w:val="20"/>
          <w:szCs w:val="20"/>
          <w:lang w:val="en-US" w:eastAsia="zh-CN" w:bidi="ar"/>
        </w:rPr>
        <w:t>Table 5.4.4.</w:t>
      </w:r>
      <w:r>
        <w:rPr>
          <w:rFonts w:ascii="Arial" w:hAnsi="Arial" w:hint="eastAsia"/>
          <w:b/>
          <w:sz w:val="20"/>
          <w:szCs w:val="20"/>
          <w:lang w:val="en-US" w:eastAsia="zh-CN" w:bidi="ar"/>
        </w:rPr>
        <w:t>1</w:t>
      </w:r>
      <w:r>
        <w:rPr>
          <w:rFonts w:ascii="Arial" w:hAnsi="Arial"/>
          <w:b/>
          <w:sz w:val="20"/>
          <w:szCs w:val="20"/>
          <w:lang w:val="en-US" w:eastAsia="zh-CN" w:bidi="ar"/>
        </w:rPr>
        <w:t>.1-1: Structure of the Charging Information</w:t>
      </w:r>
      <w:r>
        <w:rPr>
          <w:rFonts w:ascii="Arial" w:eastAsia="宋体" w:hAnsi="Arial"/>
          <w:b/>
          <w:sz w:val="20"/>
          <w:szCs w:val="20"/>
          <w:lang w:val="en-US" w:eastAsia="ko" w:bidi="ar"/>
        </w:rPr>
        <w:t xml:space="preserve"> for SL Positioning Service Exposure to the Client UE through PC5</w:t>
      </w:r>
      <w:r>
        <w:rPr>
          <w:rFonts w:ascii="Arial" w:hAnsi="Arial"/>
          <w:b/>
          <w:sz w:val="20"/>
          <w:szCs w:val="20"/>
          <w:lang w:val="en-US" w:eastAsia="zh-CN" w:bidi="ar"/>
        </w:rPr>
        <w:t xml:space="preserve"> </w:t>
      </w:r>
    </w:p>
    <w:tbl>
      <w:tblPr>
        <w:tblStyle w:val="afffb"/>
        <w:tblW w:w="8653" w:type="dxa"/>
        <w:tblLook w:val="04A0" w:firstRow="1" w:lastRow="0" w:firstColumn="1" w:lastColumn="0" w:noHBand="0" w:noVBand="1"/>
      </w:tblPr>
      <w:tblGrid>
        <w:gridCol w:w="2946"/>
        <w:gridCol w:w="5707"/>
      </w:tblGrid>
      <w:tr w:rsidR="00360563">
        <w:tc>
          <w:tcPr>
            <w:tcW w:w="2946" w:type="dxa"/>
          </w:tcPr>
          <w:p w:rsidR="00360563" w:rsidRDefault="00000000">
            <w:pPr>
              <w:pStyle w:val="afff4"/>
              <w:keepLines/>
              <w:spacing w:after="0"/>
              <w:jc w:val="center"/>
              <w:rPr>
                <w:sz w:val="18"/>
                <w:szCs w:val="18"/>
                <w:lang w:val="en-US" w:eastAsia="zh-CN"/>
              </w:rPr>
            </w:pPr>
            <w:r>
              <w:rPr>
                <w:sz w:val="18"/>
                <w:szCs w:val="18"/>
                <w:lang w:val="en-US"/>
              </w:rPr>
              <w:t>Information Element</w:t>
            </w:r>
          </w:p>
        </w:tc>
        <w:tc>
          <w:tcPr>
            <w:tcW w:w="5707" w:type="dxa"/>
          </w:tcPr>
          <w:p w:rsidR="00360563" w:rsidRDefault="00000000">
            <w:pPr>
              <w:pStyle w:val="afff4"/>
              <w:keepLines/>
              <w:spacing w:after="0"/>
              <w:jc w:val="center"/>
              <w:rPr>
                <w:sz w:val="18"/>
                <w:szCs w:val="18"/>
                <w:lang w:val="en-US"/>
              </w:rPr>
            </w:pPr>
            <w:r>
              <w:rPr>
                <w:color w:val="000000"/>
                <w:sz w:val="18"/>
                <w:szCs w:val="18"/>
                <w:lang w:val="en-US"/>
              </w:rPr>
              <w:t>Description</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UE Identity</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rPr>
              <w:t>The identity of the UE, e.g. the SUPI of Target UE, SL Reference UE etc.</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Role of UE</w:t>
            </w:r>
          </w:p>
        </w:tc>
        <w:tc>
          <w:tcPr>
            <w:tcW w:w="5707" w:type="dxa"/>
          </w:tcPr>
          <w:p w:rsidR="00360563" w:rsidRDefault="00000000">
            <w:pPr>
              <w:pStyle w:val="afff4"/>
              <w:keepNext/>
              <w:keepLines/>
              <w:spacing w:after="0"/>
              <w:rPr>
                <w:color w:val="000000"/>
                <w:sz w:val="18"/>
                <w:szCs w:val="18"/>
                <w:lang w:val="en-US"/>
              </w:rPr>
            </w:pPr>
            <w:r>
              <w:rPr>
                <w:color w:val="000000"/>
                <w:sz w:val="18"/>
                <w:szCs w:val="18"/>
                <w:lang w:val="en-US"/>
              </w:rPr>
              <w:t>The Role of UE, e.g. Target UE, SL Reference UE etc.</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Ranging/Sidelink Positioning Application Identifier</w:t>
            </w:r>
          </w:p>
        </w:tc>
        <w:tc>
          <w:tcPr>
            <w:tcW w:w="5707" w:type="dxa"/>
          </w:tcPr>
          <w:p w:rsidR="00360563" w:rsidRDefault="00000000">
            <w:pPr>
              <w:pStyle w:val="afff4"/>
              <w:keepNext/>
              <w:keepLines/>
              <w:spacing w:after="0"/>
              <w:rPr>
                <w:color w:val="000000"/>
                <w:sz w:val="18"/>
                <w:szCs w:val="18"/>
                <w:lang w:val="en-US"/>
              </w:rPr>
            </w:pPr>
            <w:r>
              <w:rPr>
                <w:color w:val="000000"/>
                <w:sz w:val="18"/>
                <w:szCs w:val="18"/>
                <w:lang w:val="en-US"/>
              </w:rPr>
              <w:t xml:space="preserve">Globally unique identifier for specific </w:t>
            </w:r>
            <w:r>
              <w:rPr>
                <w:color w:val="000000"/>
                <w:sz w:val="18"/>
                <w:szCs w:val="18"/>
                <w:lang w:val="en-US" w:eastAsia="zh-CN"/>
              </w:rPr>
              <w:t>Ranging/Sidelink Positioning Application</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PLMN </w:t>
            </w:r>
            <w:r>
              <w:rPr>
                <w:color w:val="000000"/>
                <w:sz w:val="18"/>
                <w:szCs w:val="18"/>
                <w:lang w:val="en-US"/>
              </w:rPr>
              <w:t>ID</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HPLMN ID or VPLMN ID of UEs, e.g. </w:t>
            </w:r>
            <w:r>
              <w:rPr>
                <w:color w:val="000000"/>
                <w:sz w:val="18"/>
                <w:szCs w:val="18"/>
                <w:lang w:val="en-US"/>
              </w:rPr>
              <w:t>Target UE, SL Reference UE etc.</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Positioning Client type</w:t>
            </w:r>
          </w:p>
        </w:tc>
        <w:tc>
          <w:tcPr>
            <w:tcW w:w="5707" w:type="dxa"/>
          </w:tcPr>
          <w:p w:rsidR="00360563" w:rsidRDefault="00000000">
            <w:pPr>
              <w:pStyle w:val="afff4"/>
              <w:keepNext/>
              <w:keepLines/>
              <w:spacing w:after="0"/>
              <w:rPr>
                <w:color w:val="000000"/>
                <w:sz w:val="18"/>
                <w:szCs w:val="18"/>
                <w:lang w:val="en-US"/>
              </w:rPr>
            </w:pPr>
            <w:r>
              <w:rPr>
                <w:color w:val="000000"/>
                <w:sz w:val="18"/>
                <w:szCs w:val="18"/>
                <w:lang w:val="en-US"/>
              </w:rPr>
              <w:t>The type of Positioning Client, if available</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Positioning Client ID</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The identity of Positioning Client, if available</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LMF ID</w:t>
            </w:r>
          </w:p>
        </w:tc>
        <w:tc>
          <w:tcPr>
            <w:tcW w:w="5707" w:type="dxa"/>
          </w:tcPr>
          <w:p w:rsidR="00360563" w:rsidRDefault="00000000">
            <w:pPr>
              <w:pStyle w:val="afff4"/>
              <w:keepNext/>
              <w:keepLines/>
              <w:spacing w:after="0"/>
              <w:rPr>
                <w:color w:val="000000"/>
                <w:sz w:val="18"/>
                <w:szCs w:val="18"/>
                <w:lang w:val="en-US"/>
              </w:rPr>
            </w:pPr>
            <w:r>
              <w:rPr>
                <w:color w:val="000000"/>
                <w:sz w:val="18"/>
                <w:szCs w:val="18"/>
                <w:lang w:val="en-US"/>
              </w:rPr>
              <w:t xml:space="preserve">The identity of </w:t>
            </w:r>
            <w:r>
              <w:rPr>
                <w:sz w:val="18"/>
                <w:szCs w:val="18"/>
                <w:lang w:val="en-US" w:eastAsia="zh-CN"/>
              </w:rPr>
              <w:t>Location Management Function</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Request timestamp</w:t>
            </w:r>
          </w:p>
        </w:tc>
        <w:tc>
          <w:tcPr>
            <w:tcW w:w="5707" w:type="dxa"/>
          </w:tcPr>
          <w:p w:rsidR="00360563" w:rsidRDefault="00000000">
            <w:pPr>
              <w:pStyle w:val="afff4"/>
              <w:keepNext/>
              <w:keepLines/>
              <w:spacing w:after="0"/>
              <w:rPr>
                <w:color w:val="000000"/>
                <w:sz w:val="18"/>
                <w:szCs w:val="18"/>
                <w:highlight w:val="yellow"/>
                <w:lang w:val="en-US" w:eastAsia="zh-CN"/>
              </w:rPr>
            </w:pPr>
            <w:r>
              <w:rPr>
                <w:color w:val="000000"/>
                <w:sz w:val="18"/>
                <w:szCs w:val="18"/>
                <w:lang w:val="en-US" w:eastAsia="zh-CN"/>
              </w:rPr>
              <w:t>The time when Ranging/SL Positioning Service is requested</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Location Estimate Accuracy</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Accuracy Information</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SL Positioning QoS requested/delivered</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QoS Information of SL Positioning Service </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Coverage Info</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Information about the coverage status (that is, whether UE is a NG-RAN service) and when the coverage status changed to its current state</w:t>
            </w:r>
          </w:p>
        </w:tc>
      </w:tr>
      <w:tr w:rsidR="00360563">
        <w:tc>
          <w:tcPr>
            <w:tcW w:w="2946"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Privacy check</w:t>
            </w:r>
          </w:p>
        </w:tc>
        <w:tc>
          <w:tcPr>
            <w:tcW w:w="5707" w:type="dxa"/>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This IE indicates whether the Ranging/Sidelink Positioning request pass the privacy check.</w:t>
            </w:r>
          </w:p>
        </w:tc>
      </w:tr>
    </w:tbl>
    <w:p w:rsidR="00360563" w:rsidRDefault="00000000">
      <w:pPr>
        <w:pStyle w:val="51"/>
        <w:ind w:left="0" w:firstLine="0"/>
        <w:rPr>
          <w:lang w:val="en-US" w:eastAsia="zh-CN"/>
        </w:rPr>
      </w:pPr>
      <w:bookmarkStart w:id="127" w:name="_Toc148349408"/>
      <w:r>
        <w:rPr>
          <w:lang w:val="en-US" w:eastAsia="zh-CN"/>
        </w:rPr>
        <w:t>5.4.4.</w:t>
      </w:r>
      <w:r>
        <w:rPr>
          <w:rFonts w:hint="eastAsia"/>
          <w:lang w:val="en-US" w:eastAsia="zh-CN"/>
        </w:rPr>
        <w:t>1</w:t>
      </w:r>
      <w:r>
        <w:rPr>
          <w:lang w:val="en-US" w:eastAsia="zh-CN"/>
        </w:rPr>
        <w:t xml:space="preserve">.2 </w:t>
      </w:r>
      <w:r>
        <w:rPr>
          <w:lang w:val="en-US" w:eastAsia="zh-CN"/>
        </w:rPr>
        <w:tab/>
        <w:t>Architecture description</w:t>
      </w:r>
      <w:bookmarkEnd w:id="127"/>
    </w:p>
    <w:p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PC5 as depicted in figure 5.4.4.</w:t>
      </w:r>
      <w:r>
        <w:rPr>
          <w:rFonts w:eastAsia="宋体" w:hint="eastAsia"/>
          <w:lang w:val="en-US" w:eastAsia="zh-CN" w:bidi="ar"/>
        </w:rPr>
        <w:t>1</w:t>
      </w:r>
      <w:r>
        <w:rPr>
          <w:rFonts w:eastAsia="宋体"/>
          <w:lang w:val="en-US" w:eastAsia="zh-CN" w:bidi="ar"/>
        </w:rPr>
        <w:t>.2-1.</w:t>
      </w:r>
    </w:p>
    <w:p w:rsidR="00360563" w:rsidRDefault="00000000">
      <w:pPr>
        <w:pStyle w:val="afff4"/>
        <w:keepLines/>
        <w:spacing w:after="240"/>
        <w:jc w:val="center"/>
        <w:rPr>
          <w:lang w:val="en-US" w:eastAsia="ko"/>
        </w:rPr>
      </w:pPr>
      <w:r>
        <w:rPr>
          <w:rFonts w:ascii="Arial" w:eastAsia="宋体" w:hAnsi="Arial"/>
          <w:b/>
          <w:sz w:val="20"/>
          <w:szCs w:val="20"/>
          <w:lang w:val="en-US" w:eastAsia="zh-CN" w:bidi="ar"/>
        </w:rPr>
        <w:object w:dxaOrig="9636" w:dyaOrig="4116">
          <v:shape id="_x0000_i1034" type="#_x0000_t75" style="width:482pt;height:206pt" o:ole="">
            <v:imagedata r:id="rId29" o:title=""/>
          </v:shape>
          <o:OLEObject Type="Embed" ProgID="Visio.Drawing.11" ShapeID="_x0000_i1034" DrawAspect="Content" ObjectID="_1758970712" r:id="rId30"/>
        </w:object>
      </w:r>
    </w:p>
    <w:p w:rsidR="00360563" w:rsidRDefault="00000000">
      <w:pPr>
        <w:pStyle w:val="afff4"/>
        <w:keepLines/>
        <w:spacing w:after="240"/>
        <w:jc w:val="center"/>
        <w:rPr>
          <w:lang w:val="en-US" w:eastAsia="ko"/>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1</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PC5</w:t>
      </w:r>
    </w:p>
    <w:p w:rsidR="00360563" w:rsidRDefault="00000000">
      <w:pPr>
        <w:pStyle w:val="51"/>
        <w:ind w:left="0" w:firstLine="0"/>
        <w:rPr>
          <w:lang w:val="en-US"/>
        </w:rPr>
      </w:pPr>
      <w:bookmarkStart w:id="128" w:name="_Toc148349409"/>
      <w:r>
        <w:rPr>
          <w:lang w:val="en-US" w:eastAsia="zh-CN"/>
        </w:rPr>
        <w:t>5.4.4.</w:t>
      </w:r>
      <w:r>
        <w:rPr>
          <w:rFonts w:hint="eastAsia"/>
          <w:lang w:val="en-US" w:eastAsia="zh-CN"/>
        </w:rPr>
        <w:t>1</w:t>
      </w:r>
      <w:r>
        <w:rPr>
          <w:lang w:val="en-US" w:eastAsia="zh-CN"/>
        </w:rPr>
        <w:t>.3</w:t>
      </w:r>
      <w:r>
        <w:rPr>
          <w:lang w:val="en-US" w:eastAsia="zh-CN"/>
        </w:rPr>
        <w:tab/>
      </w:r>
      <w:r>
        <w:rPr>
          <w:lang w:val="en-US"/>
        </w:rPr>
        <w:t>Flow Description</w:t>
      </w:r>
      <w:bookmarkEnd w:id="128"/>
    </w:p>
    <w:p w:rsidR="00360563" w:rsidRDefault="00000000">
      <w:pPr>
        <w:pStyle w:val="6"/>
        <w:rPr>
          <w:lang w:val="en-US"/>
        </w:rPr>
      </w:pPr>
      <w:bookmarkStart w:id="129" w:name="_Toc148349410"/>
      <w:r>
        <w:rPr>
          <w:lang w:val="en-US" w:eastAsia="zh-CN"/>
        </w:rPr>
        <w:t>5</w:t>
      </w:r>
      <w:r>
        <w:rPr>
          <w:lang w:val="en-US"/>
        </w:rPr>
        <w:t>.4.4.</w:t>
      </w:r>
      <w:r>
        <w:rPr>
          <w:rFonts w:hint="eastAsia"/>
          <w:lang w:val="en-US" w:eastAsia="zh-CN"/>
        </w:rPr>
        <w:t>1</w:t>
      </w:r>
      <w:r>
        <w:rPr>
          <w:lang w:val="en-US"/>
        </w:rPr>
        <w:t>.3.1</w:t>
      </w:r>
      <w:r>
        <w:rPr>
          <w:lang w:val="en-US"/>
        </w:rPr>
        <w:tab/>
        <w:t xml:space="preserve">Message flows for </w:t>
      </w:r>
      <w:r>
        <w:rPr>
          <w:lang w:val="en-US" w:eastAsia="ko"/>
        </w:rPr>
        <w:t>SL Positioning Service Exposure to the Client UE through PC5 Charging</w:t>
      </w:r>
      <w:bookmarkEnd w:id="129"/>
    </w:p>
    <w:p w:rsidR="00360563" w:rsidRDefault="00000000">
      <w:pPr>
        <w:pStyle w:val="afff4"/>
        <w:keepLines/>
        <w:spacing w:after="240"/>
        <w:jc w:val="center"/>
        <w:rPr>
          <w:lang w:val="en-US"/>
        </w:rPr>
      </w:pPr>
      <w:r>
        <w:rPr>
          <w:rFonts w:ascii="Arial" w:eastAsia="宋体" w:hAnsi="Arial"/>
          <w:b/>
          <w:sz w:val="20"/>
          <w:szCs w:val="20"/>
          <w:lang w:val="en-US" w:eastAsia="zh-CN" w:bidi="ar"/>
        </w:rPr>
        <w:object w:dxaOrig="9624" w:dyaOrig="5664">
          <v:shape id="_x0000_i1035" type="#_x0000_t75" style="width:481pt;height:283pt" o:ole="">
            <v:imagedata r:id="rId31" o:title=""/>
          </v:shape>
          <o:OLEObject Type="Embed" ProgID="Visio.Drawing.11" ShapeID="_x0000_i1035" DrawAspect="Content" ObjectID="_1758970713" r:id="rId32"/>
        </w:object>
      </w:r>
    </w:p>
    <w:p w:rsidR="00360563" w:rsidRDefault="00000000">
      <w:pPr>
        <w:pStyle w:val="afff4"/>
        <w:keepLines/>
        <w:spacing w:after="240"/>
        <w:jc w:val="center"/>
        <w:rPr>
          <w:lang w:val="en-US"/>
        </w:rPr>
      </w:pPr>
      <w:r>
        <w:rPr>
          <w:rFonts w:ascii="Arial" w:hAnsi="Arial"/>
          <w:b/>
          <w:sz w:val="20"/>
          <w:szCs w:val="20"/>
          <w:lang w:val="en-US" w:eastAsia="zh-CN" w:bidi="ar"/>
        </w:rPr>
        <w:t>Figure 5.4.4.</w:t>
      </w:r>
      <w:r>
        <w:rPr>
          <w:rFonts w:ascii="Arial" w:hAnsi="Arial" w:hint="eastAsia"/>
          <w:b/>
          <w:sz w:val="20"/>
          <w:szCs w:val="20"/>
          <w:lang w:val="en-US" w:eastAsia="zh-CN" w:bidi="ar"/>
        </w:rPr>
        <w:t>1</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through PC5</w:t>
      </w:r>
      <w:r>
        <w:rPr>
          <w:rFonts w:ascii="Arial" w:hAnsi="Arial"/>
          <w:b/>
          <w:sz w:val="20"/>
          <w:szCs w:val="20"/>
          <w:lang w:val="en-US" w:eastAsia="zh-CN" w:bidi="ar"/>
        </w:rPr>
        <w:t xml:space="preserve"> Charging- PEC</w:t>
      </w:r>
    </w:p>
    <w:p w:rsidR="00360563" w:rsidRDefault="00000000">
      <w:pPr>
        <w:pStyle w:val="afff4"/>
        <w:numPr>
          <w:ilvl w:val="0"/>
          <w:numId w:val="15"/>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PC5 procedure and the location result for the Target UE is calculated as described in TS 23.586.</w:t>
      </w:r>
    </w:p>
    <w:p w:rsidR="00360563" w:rsidRDefault="00000000">
      <w:pPr>
        <w:pStyle w:val="afff4"/>
        <w:numPr>
          <w:ilvl w:val="0"/>
          <w:numId w:val="15"/>
        </w:numPr>
        <w:overflowPunct w:val="0"/>
        <w:autoSpaceDE w:val="0"/>
        <w:autoSpaceDN w:val="0"/>
        <w:adjustRightInd w:val="0"/>
        <w:textAlignment w:val="baseline"/>
        <w:rPr>
          <w:lang w:val="en-US"/>
        </w:rPr>
      </w:pPr>
      <w:r>
        <w:rPr>
          <w:sz w:val="20"/>
          <w:szCs w:val="20"/>
          <w:lang w:val="en-US" w:eastAsia="zh-CN" w:bidi="ar"/>
        </w:rPr>
        <w:t>When the Client UE decides that reporting criteria is met, according to the pre-configuration, the Client UE creates the corresponding usage information report.</w:t>
      </w:r>
    </w:p>
    <w:p w:rsidR="00360563" w:rsidRDefault="00000000">
      <w:pPr>
        <w:pStyle w:val="afff4"/>
        <w:overflowPunct w:val="0"/>
        <w:autoSpaceDE w:val="0"/>
        <w:autoSpaceDN w:val="0"/>
        <w:adjustRightInd w:val="0"/>
        <w:ind w:left="284"/>
        <w:textAlignment w:val="baseline"/>
        <w:rPr>
          <w:lang w:val="en-US"/>
        </w:rPr>
      </w:pPr>
      <w:r>
        <w:rPr>
          <w:sz w:val="20"/>
          <w:szCs w:val="20"/>
          <w:lang w:val="en-US" w:eastAsia="zh-CN" w:bidi="ar"/>
        </w:rPr>
        <w:t>3a.</w:t>
      </w:r>
      <w:r>
        <w:rPr>
          <w:sz w:val="20"/>
          <w:szCs w:val="20"/>
          <w:lang w:val="en-US" w:eastAsia="zh-CN" w:bidi="ar"/>
        </w:rPr>
        <w:tab/>
        <w:t>If the Client UE is out of coverage of 5G network but knows that the Target UE (UE1) has a NAS connection from the previous service process, the Client UE selects UE1 as the reporting UE, and send the generated usage information to the UE1 through the PC5 interface. (Then go to step 4).</w:t>
      </w:r>
    </w:p>
    <w:p w:rsidR="00360563" w:rsidRDefault="00000000">
      <w:pPr>
        <w:pStyle w:val="afff4"/>
        <w:overflowPunct w:val="0"/>
        <w:autoSpaceDE w:val="0"/>
        <w:autoSpaceDN w:val="0"/>
        <w:adjustRightInd w:val="0"/>
        <w:ind w:left="284"/>
        <w:textAlignment w:val="baseline"/>
        <w:rPr>
          <w:lang w:val="en-US"/>
        </w:rPr>
      </w:pPr>
      <w:r>
        <w:rPr>
          <w:sz w:val="20"/>
          <w:szCs w:val="20"/>
          <w:lang w:val="en-US" w:eastAsia="zh-CN" w:bidi="ar"/>
        </w:rPr>
        <w:t>3b.</w:t>
      </w:r>
      <w:r>
        <w:rPr>
          <w:sz w:val="20"/>
          <w:szCs w:val="20"/>
          <w:lang w:val="en-US" w:eastAsia="zh-CN" w:bidi="ar"/>
        </w:rPr>
        <w:tab/>
        <w:t>If the Client UE is in coverage of 5G network, Client UE triggers the usage reporting procedure by sending the usage information report to the CTF located in the 5G NF(Then go to step 5).</w:t>
      </w:r>
    </w:p>
    <w:p w:rsidR="00360563" w:rsidRDefault="00000000">
      <w:pPr>
        <w:pStyle w:val="afff4"/>
        <w:numPr>
          <w:ilvl w:val="0"/>
          <w:numId w:val="16"/>
        </w:numPr>
        <w:overflowPunct w:val="0"/>
        <w:autoSpaceDE w:val="0"/>
        <w:autoSpaceDN w:val="0"/>
        <w:adjustRightInd w:val="0"/>
        <w:textAlignment w:val="baseline"/>
        <w:rPr>
          <w:lang w:val="en-US"/>
        </w:rPr>
      </w:pPr>
      <w:r>
        <w:rPr>
          <w:sz w:val="20"/>
          <w:szCs w:val="20"/>
          <w:lang w:val="en-US" w:eastAsia="zh-CN" w:bidi="ar"/>
        </w:rPr>
        <w:t xml:space="preserve">UE1/Target UE sends the usage information report to the CTF located in the 5G NF. </w:t>
      </w:r>
    </w:p>
    <w:p w:rsidR="00360563" w:rsidRDefault="00000000">
      <w:pPr>
        <w:pStyle w:val="afff4"/>
        <w:ind w:left="568" w:hanging="284"/>
        <w:rPr>
          <w:lang w:val="en-US"/>
        </w:rPr>
      </w:pPr>
      <w:r>
        <w:rPr>
          <w:sz w:val="20"/>
          <w:szCs w:val="20"/>
          <w:lang w:val="en-US" w:eastAsia="zh-CN" w:bidi="ar"/>
        </w:rPr>
        <w:t>5ch-a. The 5G NF (CTF) triggers Charging Data Request[Event] to the CHF.</w:t>
      </w:r>
    </w:p>
    <w:p w:rsidR="00360563" w:rsidRDefault="00000000">
      <w:pPr>
        <w:pStyle w:val="afff4"/>
        <w:ind w:left="568" w:hanging="284"/>
        <w:rPr>
          <w:lang w:val="en-US"/>
        </w:rPr>
      </w:pPr>
      <w:r>
        <w:rPr>
          <w:sz w:val="20"/>
          <w:szCs w:val="20"/>
          <w:lang w:val="en-US" w:eastAsia="zh-CN" w:bidi="ar"/>
        </w:rPr>
        <w:t>5ch-b. The CHF creates a CDR.</w:t>
      </w:r>
    </w:p>
    <w:p w:rsidR="00360563" w:rsidRDefault="00000000">
      <w:pPr>
        <w:pStyle w:val="afff4"/>
        <w:ind w:left="709" w:hanging="425"/>
        <w:rPr>
          <w:sz w:val="20"/>
          <w:szCs w:val="20"/>
          <w:lang w:val="en-US" w:eastAsia="zh-CN" w:bidi="ar"/>
        </w:rPr>
      </w:pPr>
      <w:r>
        <w:rPr>
          <w:sz w:val="20"/>
          <w:szCs w:val="20"/>
          <w:lang w:val="en-US" w:eastAsia="zh-CN" w:bidi="ar"/>
        </w:rPr>
        <w:t>5ch-c. The CHF returns Charging Data Response [Event].</w:t>
      </w:r>
    </w:p>
    <w:p w:rsidR="00360563" w:rsidRDefault="00000000">
      <w:pPr>
        <w:pStyle w:val="41"/>
        <w:ind w:left="0" w:firstLine="0"/>
        <w:rPr>
          <w:lang w:val="en-US" w:eastAsia="zh-CN"/>
        </w:rPr>
      </w:pPr>
      <w:bookmarkStart w:id="130" w:name="_Toc148349411"/>
      <w:r>
        <w:rPr>
          <w:lang w:val="en-US" w:eastAsia="zh-CN"/>
        </w:rPr>
        <w:t>5.4.4.</w:t>
      </w:r>
      <w:r>
        <w:rPr>
          <w:rFonts w:hint="eastAsia"/>
          <w:lang w:val="en-US" w:eastAsia="zh-CN"/>
        </w:rPr>
        <w:t>2</w:t>
      </w:r>
      <w:r>
        <w:rPr>
          <w:lang w:val="en-US" w:eastAsia="zh-CN"/>
        </w:rPr>
        <w:tab/>
        <w:t>Solution #4.</w:t>
      </w:r>
      <w:r>
        <w:rPr>
          <w:rFonts w:hint="eastAsia"/>
          <w:lang w:val="en-US" w:eastAsia="zh-CN"/>
        </w:rPr>
        <w:t>2</w:t>
      </w:r>
      <w:r>
        <w:rPr>
          <w:lang w:val="en-US" w:eastAsia="zh-CN"/>
        </w:rPr>
        <w:t>: Charging for SL Positioning Service Exposure to the Client UE through 5GC network via NEF</w:t>
      </w:r>
      <w:bookmarkEnd w:id="130"/>
    </w:p>
    <w:p w:rsidR="00360563" w:rsidRDefault="00000000">
      <w:pPr>
        <w:pStyle w:val="51"/>
        <w:rPr>
          <w:lang w:val="en-US" w:eastAsia="zh-CN"/>
        </w:rPr>
      </w:pPr>
      <w:bookmarkStart w:id="131" w:name="_Toc148349412"/>
      <w:r>
        <w:rPr>
          <w:lang w:val="en-US" w:eastAsia="zh-CN"/>
        </w:rPr>
        <w:t>5.4.4.</w:t>
      </w:r>
      <w:r>
        <w:rPr>
          <w:rFonts w:hint="eastAsia"/>
          <w:lang w:val="en-US" w:eastAsia="zh-CN"/>
        </w:rPr>
        <w:t>2</w:t>
      </w:r>
      <w:r>
        <w:rPr>
          <w:lang w:val="en-US"/>
        </w:rPr>
        <w:t>.1</w:t>
      </w:r>
      <w:r>
        <w:rPr>
          <w:lang w:val="en-US"/>
        </w:rPr>
        <w:tab/>
        <w:t>General description</w:t>
      </w:r>
      <w:bookmarkEnd w:id="131"/>
    </w:p>
    <w:p w:rsidR="00360563" w:rsidRDefault="00000000">
      <w:pPr>
        <w:rPr>
          <w:lang w:val="en-US" w:eastAsia="zh-CN"/>
        </w:rPr>
      </w:pPr>
      <w:r>
        <w:rPr>
          <w:rFonts w:eastAsia="宋体"/>
          <w:lang w:val="en-US" w:eastAsia="zh-CN" w:bidi="ar"/>
        </w:rPr>
        <w:t>This solution addresses the 5GS Charging for Ranging/SL Positioning service exposed to the Client UE through 5GC network via NEF. The procedure of service exposure is defined in clause 6.7.1.2.2 of TS 23.586 [3].</w:t>
      </w:r>
    </w:p>
    <w:p w:rsidR="00360563" w:rsidRDefault="00000000">
      <w:pPr>
        <w:rPr>
          <w:lang w:val="en-US" w:eastAsia="zh-CN"/>
        </w:rPr>
      </w:pPr>
      <w:r>
        <w:rPr>
          <w:rFonts w:eastAsia="宋体"/>
          <w:lang w:val="en-US" w:eastAsia="zh-CN" w:bidi="ar"/>
        </w:rPr>
        <w:t>The Application in Client UE invokes Ranging/Sidelink location request through 5GC and towards NEF, and NEF may invoke the location service request towards GMLC. After GMLC triggers the SL-MT-LR procedure as specified in clause 6.20.3 of TS 23.273 [</w:t>
      </w:r>
      <w:r>
        <w:rPr>
          <w:rFonts w:eastAsia="宋体" w:hint="eastAsia"/>
          <w:lang w:val="en-US" w:eastAsia="zh-CN" w:bidi="ar"/>
        </w:rPr>
        <w:t>4</w:t>
      </w:r>
      <w:r>
        <w:rPr>
          <w:rFonts w:eastAsia="宋体"/>
          <w:lang w:val="en-US" w:eastAsia="zh-CN" w:bidi="ar"/>
        </w:rPr>
        <w:t>], NEF may return the Ranging/Sidelink positioning result to the Application in the Client UE. Hence NEF may act as the role of CTF.</w:t>
      </w:r>
    </w:p>
    <w:p w:rsidR="00360563" w:rsidRDefault="00000000">
      <w:pPr>
        <w:rPr>
          <w:lang w:val="en-US" w:eastAsia="zh-CN"/>
        </w:rPr>
      </w:pPr>
      <w:r>
        <w:rPr>
          <w:rFonts w:eastAsia="宋体"/>
          <w:lang w:val="en-US" w:eastAsia="zh-CN" w:bidi="ar"/>
        </w:rPr>
        <w:t xml:space="preserve">When the CTF in NEF decides that reporting criteria is met according to the pre-configuration, the CTF may send the collected usage information to the CHF. </w:t>
      </w:r>
    </w:p>
    <w:p w:rsidR="00360563" w:rsidRDefault="00000000">
      <w:pPr>
        <w:pStyle w:val="afff4"/>
        <w:keepLines/>
        <w:ind w:left="1135" w:hanging="851"/>
        <w:rPr>
          <w:lang w:val="en-US"/>
        </w:rPr>
      </w:pPr>
      <w:r>
        <w:rPr>
          <w:rFonts w:eastAsia="宋体"/>
          <w:color w:val="FF0000"/>
          <w:sz w:val="20"/>
          <w:szCs w:val="20"/>
          <w:lang w:val="en-US" w:eastAsia="zh-CN" w:bidi="ar"/>
        </w:rPr>
        <w:t xml:space="preserve">Editor’s note: The charging information is FFS.  </w:t>
      </w:r>
    </w:p>
    <w:p w:rsidR="00360563" w:rsidRDefault="00000000">
      <w:pPr>
        <w:pStyle w:val="afff4"/>
        <w:keepLines/>
        <w:ind w:left="1135" w:hanging="851"/>
        <w:rPr>
          <w:lang w:val="en-US"/>
        </w:rPr>
      </w:pPr>
      <w:r>
        <w:rPr>
          <w:rFonts w:eastAsia="宋体"/>
          <w:color w:val="FF0000"/>
          <w:sz w:val="20"/>
          <w:szCs w:val="20"/>
          <w:lang w:val="en-US" w:eastAsia="zh-CN" w:bidi="ar"/>
        </w:rPr>
        <w:t xml:space="preserve">Editor’s note: Other scenarios provided by NEF (e.g. IEC or ECUR) is FFS.  </w:t>
      </w:r>
    </w:p>
    <w:p w:rsidR="00360563" w:rsidRDefault="00000000">
      <w:pPr>
        <w:pStyle w:val="51"/>
        <w:ind w:left="0" w:firstLine="0"/>
        <w:rPr>
          <w:lang w:val="en-US" w:eastAsia="zh-CN"/>
        </w:rPr>
      </w:pPr>
      <w:bookmarkStart w:id="132" w:name="_Toc148349413"/>
      <w:r>
        <w:rPr>
          <w:lang w:val="en-US" w:eastAsia="zh-CN"/>
        </w:rPr>
        <w:t>5.4.4.</w:t>
      </w:r>
      <w:r>
        <w:rPr>
          <w:rFonts w:hint="eastAsia"/>
          <w:lang w:val="en-US" w:eastAsia="zh-CN"/>
        </w:rPr>
        <w:t>2</w:t>
      </w:r>
      <w:r>
        <w:rPr>
          <w:lang w:val="en-US" w:eastAsia="zh-CN"/>
        </w:rPr>
        <w:t xml:space="preserve">.2 </w:t>
      </w:r>
      <w:r>
        <w:rPr>
          <w:lang w:val="en-US" w:eastAsia="zh-CN"/>
        </w:rPr>
        <w:tab/>
        <w:t>Architecture description</w:t>
      </w:r>
      <w:bookmarkEnd w:id="132"/>
    </w:p>
    <w:p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5GC network via NEF as depicted in figure 5.4.4.</w:t>
      </w:r>
      <w:r>
        <w:rPr>
          <w:rFonts w:eastAsia="宋体" w:hint="eastAsia"/>
          <w:lang w:val="en-US" w:eastAsia="zh-CN" w:bidi="ar"/>
        </w:rPr>
        <w:t>2</w:t>
      </w:r>
      <w:r>
        <w:rPr>
          <w:rFonts w:eastAsia="宋体"/>
          <w:lang w:val="en-US" w:eastAsia="zh-CN" w:bidi="ar"/>
        </w:rPr>
        <w:t>.2-1.</w:t>
      </w:r>
    </w:p>
    <w:p w:rsidR="00360563" w:rsidRDefault="00000000">
      <w:pPr>
        <w:rPr>
          <w:lang w:val="en-US" w:eastAsia="zh-CN"/>
        </w:rPr>
      </w:pPr>
      <w:r>
        <w:rPr>
          <w:rFonts w:eastAsia="宋体"/>
          <w:lang w:val="en-US" w:eastAsia="zh-CN" w:bidi="ar"/>
        </w:rPr>
        <w:t xml:space="preserve">Trigger conditions are defined for the CTF to invoke a Charging Data Request [Event] towards the CHF. </w:t>
      </w:r>
    </w:p>
    <w:p w:rsidR="00360563" w:rsidRDefault="00000000">
      <w:pPr>
        <w:jc w:val="center"/>
        <w:rPr>
          <w:lang w:val="en-US" w:eastAsia="ko"/>
        </w:rPr>
      </w:pPr>
      <w:r>
        <w:rPr>
          <w:rFonts w:eastAsia="宋体"/>
          <w:lang w:val="en-US" w:eastAsia="ko" w:bidi="ar"/>
        </w:rPr>
        <w:object w:dxaOrig="7956" w:dyaOrig="4176">
          <v:shape id="_x0000_i1036" type="#_x0000_t75" style="width:398pt;height:209pt" o:ole="">
            <v:imagedata r:id="rId33" o:title=""/>
          </v:shape>
          <o:OLEObject Type="Embed" ProgID="Visio.DrawingConvertable.15" ShapeID="_x0000_i1036" DrawAspect="Content" ObjectID="_1758970714" r:id="rId34"/>
        </w:object>
      </w:r>
    </w:p>
    <w:p w:rsidR="00360563" w:rsidRDefault="00000000">
      <w:pPr>
        <w:pStyle w:val="afff4"/>
        <w:keepLines/>
        <w:spacing w:after="240"/>
        <w:jc w:val="center"/>
        <w:rPr>
          <w:lang w:val="en-US" w:eastAsia="ko"/>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2</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5GC network via NEF</w:t>
      </w:r>
    </w:p>
    <w:p w:rsidR="00360563" w:rsidRDefault="00000000">
      <w:pPr>
        <w:pStyle w:val="51"/>
        <w:ind w:left="0" w:firstLine="0"/>
        <w:rPr>
          <w:lang w:val="en-US"/>
        </w:rPr>
      </w:pPr>
      <w:bookmarkStart w:id="133" w:name="_Toc148349414"/>
      <w:r>
        <w:rPr>
          <w:lang w:val="en-US" w:eastAsia="zh-CN"/>
        </w:rPr>
        <w:t>5.4.4.</w:t>
      </w:r>
      <w:r>
        <w:rPr>
          <w:rFonts w:hint="eastAsia"/>
          <w:lang w:val="en-US" w:eastAsia="zh-CN"/>
        </w:rPr>
        <w:t>2</w:t>
      </w:r>
      <w:r>
        <w:rPr>
          <w:lang w:val="en-US" w:eastAsia="zh-CN"/>
        </w:rPr>
        <w:t>.3</w:t>
      </w:r>
      <w:r>
        <w:rPr>
          <w:lang w:val="en-US" w:eastAsia="zh-CN"/>
        </w:rPr>
        <w:tab/>
      </w:r>
      <w:r>
        <w:rPr>
          <w:lang w:val="en-US"/>
        </w:rPr>
        <w:t>Flow Description</w:t>
      </w:r>
      <w:bookmarkEnd w:id="133"/>
    </w:p>
    <w:p w:rsidR="00360563" w:rsidRDefault="00000000">
      <w:pPr>
        <w:pStyle w:val="6"/>
        <w:rPr>
          <w:lang w:val="en-US" w:eastAsia="ko"/>
        </w:rPr>
      </w:pPr>
      <w:bookmarkStart w:id="134" w:name="_Toc148349415"/>
      <w:r>
        <w:rPr>
          <w:lang w:val="en-US" w:eastAsia="zh-CN"/>
        </w:rPr>
        <w:t>5</w:t>
      </w:r>
      <w:r>
        <w:rPr>
          <w:lang w:val="en-US"/>
        </w:rPr>
        <w:t>.4.4.</w:t>
      </w:r>
      <w:r>
        <w:rPr>
          <w:rFonts w:hint="eastAsia"/>
          <w:lang w:val="en-US" w:eastAsia="zh-CN"/>
        </w:rPr>
        <w:t>2</w:t>
      </w:r>
      <w:r>
        <w:rPr>
          <w:lang w:val="en-US"/>
        </w:rPr>
        <w:t>.3.1</w:t>
      </w:r>
      <w:r>
        <w:rPr>
          <w:lang w:val="en-US"/>
        </w:rPr>
        <w:tab/>
        <w:t xml:space="preserve">Message flows for </w:t>
      </w:r>
      <w:r>
        <w:rPr>
          <w:lang w:val="en-US" w:eastAsia="ko"/>
        </w:rPr>
        <w:t>SL Positioning Service Exposure to the Client UE through 5GC network via NEF Charging</w:t>
      </w:r>
      <w:bookmarkEnd w:id="134"/>
    </w:p>
    <w:p w:rsidR="00360563" w:rsidRDefault="00000000">
      <w:pPr>
        <w:rPr>
          <w:rFonts w:eastAsia="Malgun Gothic"/>
          <w:lang w:val="en-US" w:eastAsia="ko"/>
        </w:rPr>
      </w:pPr>
      <w:r>
        <w:rPr>
          <w:rFonts w:eastAsia="Malgun Gothic"/>
          <w:lang w:val="en-US" w:eastAsia="ko" w:bidi="ar"/>
        </w:rPr>
        <w:object w:dxaOrig="9672" w:dyaOrig="6144">
          <v:shape id="_x0000_i1037" type="#_x0000_t75" style="width:483.5pt;height:307pt" o:ole="">
            <v:imagedata r:id="rId35" o:title=""/>
          </v:shape>
          <o:OLEObject Type="Embed" ProgID="Visio.DrawingConvertable.15" ShapeID="_x0000_i1037" DrawAspect="Content" ObjectID="_1758970715" r:id="rId36"/>
        </w:object>
      </w:r>
    </w:p>
    <w:p w:rsidR="00360563" w:rsidRDefault="00000000">
      <w:pPr>
        <w:pStyle w:val="afff4"/>
        <w:keepLines/>
        <w:spacing w:after="240"/>
        <w:jc w:val="center"/>
        <w:rPr>
          <w:lang w:val="en-US"/>
        </w:rPr>
      </w:pPr>
      <w:r>
        <w:rPr>
          <w:rFonts w:ascii="Arial" w:hAnsi="Arial"/>
          <w:b/>
          <w:sz w:val="20"/>
          <w:szCs w:val="20"/>
          <w:lang w:val="en-US" w:eastAsia="zh-CN" w:bidi="ar"/>
        </w:rPr>
        <w:t>Figure 5.4.4.</w:t>
      </w:r>
      <w:r>
        <w:rPr>
          <w:rFonts w:ascii="Arial" w:hAnsi="Arial" w:hint="eastAsia"/>
          <w:b/>
          <w:sz w:val="20"/>
          <w:szCs w:val="20"/>
          <w:lang w:val="en-US" w:eastAsia="zh-CN" w:bidi="ar"/>
        </w:rPr>
        <w:t>2</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via NEF </w:t>
      </w:r>
      <w:r>
        <w:rPr>
          <w:rFonts w:ascii="Arial" w:hAnsi="Arial"/>
          <w:b/>
          <w:sz w:val="20"/>
          <w:szCs w:val="20"/>
          <w:lang w:val="en-US" w:eastAsia="zh-CN" w:bidi="ar"/>
        </w:rPr>
        <w:t>Charging- PEC</w:t>
      </w:r>
    </w:p>
    <w:p w:rsidR="00360563" w:rsidRDefault="00000000">
      <w:pPr>
        <w:pStyle w:val="afff4"/>
        <w:numPr>
          <w:ilvl w:val="0"/>
          <w:numId w:val="17"/>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5GC network via NEF procedure and the location result for the Target UE is calculated as described in TS 23.586.</w:t>
      </w:r>
    </w:p>
    <w:p w:rsidR="00360563" w:rsidRDefault="00000000">
      <w:pPr>
        <w:pStyle w:val="afff4"/>
        <w:numPr>
          <w:ilvl w:val="0"/>
          <w:numId w:val="17"/>
        </w:numPr>
        <w:overflowPunct w:val="0"/>
        <w:autoSpaceDE w:val="0"/>
        <w:autoSpaceDN w:val="0"/>
        <w:adjustRightInd w:val="0"/>
        <w:textAlignment w:val="baseline"/>
        <w:rPr>
          <w:lang w:val="en-US"/>
        </w:rPr>
      </w:pPr>
      <w:r>
        <w:rPr>
          <w:sz w:val="20"/>
          <w:szCs w:val="20"/>
          <w:lang w:val="en-US" w:eastAsia="zh-CN" w:bidi="ar"/>
        </w:rPr>
        <w:t>When NEF decides that reporting criteria is met, according to the pre-configuration, e.g. when NEF receives Ngmlc_location_ProvideRanging_Response message sent from GMLC, the CTF in NEF creates the corresponding usage information report.</w:t>
      </w:r>
    </w:p>
    <w:p w:rsidR="00360563" w:rsidRDefault="00000000">
      <w:pPr>
        <w:pStyle w:val="afff4"/>
        <w:ind w:left="568" w:hanging="284"/>
        <w:rPr>
          <w:lang w:val="en-US"/>
        </w:rPr>
      </w:pPr>
      <w:r>
        <w:rPr>
          <w:sz w:val="20"/>
          <w:szCs w:val="20"/>
          <w:lang w:val="en-US" w:eastAsia="zh-CN" w:bidi="ar"/>
        </w:rPr>
        <w:t>3ch-a.  NEF (CTF) triggers Charging Data Request[Event] to the CHF.</w:t>
      </w:r>
    </w:p>
    <w:p w:rsidR="00360563" w:rsidRDefault="00000000">
      <w:pPr>
        <w:pStyle w:val="afff4"/>
        <w:ind w:left="568" w:hanging="284"/>
        <w:rPr>
          <w:lang w:val="en-US"/>
        </w:rPr>
      </w:pPr>
      <w:r>
        <w:rPr>
          <w:sz w:val="20"/>
          <w:szCs w:val="20"/>
          <w:lang w:val="en-US" w:eastAsia="zh-CN" w:bidi="ar"/>
        </w:rPr>
        <w:t>3ch-b. The CHF creates a CDR.</w:t>
      </w:r>
    </w:p>
    <w:p w:rsidR="00360563" w:rsidRDefault="00000000">
      <w:pPr>
        <w:pStyle w:val="afff4"/>
        <w:ind w:left="709" w:hanging="425"/>
        <w:rPr>
          <w:lang w:val="en-US" w:eastAsia="zh-CN"/>
        </w:rPr>
      </w:pPr>
      <w:r>
        <w:rPr>
          <w:sz w:val="20"/>
          <w:szCs w:val="20"/>
          <w:lang w:val="en-US" w:eastAsia="zh-CN" w:bidi="ar"/>
        </w:rPr>
        <w:t>3ch-c. The CHF returns Charging Data Response [Event].</w:t>
      </w:r>
    </w:p>
    <w:p w:rsidR="00360563" w:rsidRDefault="00000000">
      <w:pPr>
        <w:pStyle w:val="41"/>
        <w:ind w:left="0" w:firstLine="0"/>
        <w:rPr>
          <w:lang w:val="en-US" w:eastAsia="zh-CN"/>
        </w:rPr>
      </w:pPr>
      <w:bookmarkStart w:id="135" w:name="_Toc148349416"/>
      <w:r>
        <w:rPr>
          <w:lang w:val="en-US" w:eastAsia="zh-CN"/>
        </w:rPr>
        <w:t>5.4.4.</w:t>
      </w:r>
      <w:r>
        <w:rPr>
          <w:rFonts w:hint="eastAsia"/>
          <w:lang w:val="en-US" w:eastAsia="zh-CN"/>
        </w:rPr>
        <w:t>3</w:t>
      </w:r>
      <w:r>
        <w:rPr>
          <w:lang w:val="en-US" w:eastAsia="zh-CN"/>
        </w:rPr>
        <w:tab/>
        <w:t>Solution #4.</w:t>
      </w:r>
      <w:r>
        <w:rPr>
          <w:rFonts w:hint="eastAsia"/>
          <w:lang w:val="en-US" w:eastAsia="zh-CN"/>
        </w:rPr>
        <w:t>3</w:t>
      </w:r>
      <w:r>
        <w:rPr>
          <w:lang w:val="en-US" w:eastAsia="zh-CN"/>
        </w:rPr>
        <w:t>: Charging for SL Positioning Service Exposure to the Client UE through 5GC network via control plane</w:t>
      </w:r>
      <w:bookmarkEnd w:id="135"/>
    </w:p>
    <w:p w:rsidR="00360563" w:rsidRDefault="00000000">
      <w:pPr>
        <w:pStyle w:val="51"/>
        <w:rPr>
          <w:lang w:val="en-US" w:eastAsia="zh-CN"/>
        </w:rPr>
      </w:pPr>
      <w:bookmarkStart w:id="136" w:name="_Toc148349417"/>
      <w:r>
        <w:rPr>
          <w:lang w:val="en-US" w:eastAsia="zh-CN"/>
        </w:rPr>
        <w:t>5.4.4.</w:t>
      </w:r>
      <w:r>
        <w:rPr>
          <w:rFonts w:hint="eastAsia"/>
          <w:lang w:val="en-US" w:eastAsia="zh-CN"/>
        </w:rPr>
        <w:t>3</w:t>
      </w:r>
      <w:r>
        <w:rPr>
          <w:lang w:val="en-US"/>
        </w:rPr>
        <w:t>.1</w:t>
      </w:r>
      <w:r>
        <w:rPr>
          <w:lang w:val="en-US"/>
        </w:rPr>
        <w:tab/>
        <w:t>General description</w:t>
      </w:r>
      <w:bookmarkEnd w:id="136"/>
    </w:p>
    <w:p w:rsidR="00360563" w:rsidRDefault="00000000">
      <w:pPr>
        <w:rPr>
          <w:lang w:val="en-US" w:eastAsia="zh-CN"/>
        </w:rPr>
      </w:pPr>
      <w:r>
        <w:rPr>
          <w:rFonts w:eastAsia="宋体"/>
          <w:lang w:val="en-US" w:eastAsia="zh-CN" w:bidi="ar"/>
        </w:rPr>
        <w:t>This solution addresses the 5GS Charging for Ranging/SL Positioning service exposed to the Client UE through 5GC network via control plane. The procedure of service exposure is defined in clause 6.7.1.2.3 of TS 23.586 [3].</w:t>
      </w:r>
    </w:p>
    <w:p w:rsidR="00360563" w:rsidRDefault="00000000">
      <w:pPr>
        <w:rPr>
          <w:lang w:val="en-US" w:eastAsia="zh-CN"/>
        </w:rPr>
      </w:pPr>
      <w:r>
        <w:rPr>
          <w:rFonts w:eastAsia="宋体"/>
          <w:lang w:val="en-US" w:eastAsia="zh-CN" w:bidi="ar"/>
        </w:rPr>
        <w:t>In the scenario of Ranging/SL Positioning service exposure to Client UE through 5GC network via control plane, since the serving AMF for the Client UE and the GMLC both participate the SL-MT-LR procedure defined in clause 6.20.3 of TS 23.273 [</w:t>
      </w:r>
      <w:r>
        <w:rPr>
          <w:rFonts w:eastAsia="宋体" w:hint="eastAsia"/>
          <w:lang w:val="en-US" w:eastAsia="zh-CN" w:bidi="ar"/>
        </w:rPr>
        <w:t>4</w:t>
      </w:r>
      <w:r>
        <w:rPr>
          <w:rFonts w:eastAsia="宋体"/>
          <w:lang w:val="en-US" w:eastAsia="zh-CN" w:bidi="ar"/>
        </w:rPr>
        <w:t>] to get the SL positioning result, either AMF or GMLC may act as the role of CTF.</w:t>
      </w:r>
    </w:p>
    <w:p w:rsidR="00360563" w:rsidRDefault="00000000">
      <w:pPr>
        <w:rPr>
          <w:lang w:val="en-US" w:eastAsia="zh-CN"/>
        </w:rPr>
      </w:pPr>
      <w:r>
        <w:rPr>
          <w:rFonts w:eastAsia="宋体"/>
          <w:lang w:val="en-US" w:eastAsia="zh-CN" w:bidi="ar"/>
        </w:rPr>
        <w:t xml:space="preserve">When the CTF in GMLC or AMF decides that reporting criteria is met according to the pre-configuration, the CTF may  send the collected usage information to the CHF. </w:t>
      </w:r>
    </w:p>
    <w:p w:rsidR="00360563" w:rsidRDefault="00000000">
      <w:pPr>
        <w:pStyle w:val="afff4"/>
        <w:keepLines/>
        <w:ind w:left="1135" w:hanging="851"/>
        <w:rPr>
          <w:lang w:val="en-US"/>
        </w:rPr>
      </w:pPr>
      <w:r>
        <w:rPr>
          <w:rFonts w:eastAsia="宋体"/>
          <w:color w:val="FF0000"/>
          <w:sz w:val="20"/>
          <w:szCs w:val="20"/>
          <w:lang w:val="en-US" w:eastAsia="zh-CN" w:bidi="ar"/>
        </w:rPr>
        <w:t>Editor’s note: The exposure NF and service is FFS.</w:t>
      </w:r>
    </w:p>
    <w:p w:rsidR="00360563" w:rsidRDefault="00000000">
      <w:pPr>
        <w:pStyle w:val="afff4"/>
        <w:keepLines/>
        <w:ind w:left="1135" w:hanging="851"/>
        <w:rPr>
          <w:lang w:val="en-US"/>
        </w:rPr>
      </w:pPr>
      <w:r>
        <w:rPr>
          <w:rFonts w:eastAsia="宋体"/>
          <w:color w:val="FF0000"/>
          <w:sz w:val="20"/>
          <w:szCs w:val="20"/>
          <w:lang w:val="en-US" w:eastAsia="zh-CN" w:bidi="ar"/>
        </w:rPr>
        <w:t>Editor’s note: The NF (GMLC and AMF) which should be chosen is FFS.</w:t>
      </w:r>
    </w:p>
    <w:p w:rsidR="00360563" w:rsidRPr="0045214B" w:rsidRDefault="00000000" w:rsidP="0045214B">
      <w:pPr>
        <w:pStyle w:val="afff4"/>
        <w:keepNext/>
        <w:keepLines/>
        <w:spacing w:before="60"/>
        <w:rPr>
          <w:rFonts w:eastAsia="宋体"/>
          <w:sz w:val="20"/>
          <w:szCs w:val="20"/>
          <w:lang w:val="en-US" w:eastAsia="zh-CN" w:bidi="ar"/>
        </w:rPr>
      </w:pPr>
      <w:r w:rsidRPr="0045214B">
        <w:rPr>
          <w:rFonts w:eastAsia="宋体"/>
          <w:sz w:val="20"/>
          <w:szCs w:val="20"/>
          <w:lang w:val="en-US" w:eastAsia="zh-CN" w:bidi="ar"/>
        </w:rPr>
        <w:t>The 5GS may collect the following charging information:</w:t>
      </w:r>
    </w:p>
    <w:p w:rsidR="00360563" w:rsidRDefault="00000000">
      <w:pPr>
        <w:pStyle w:val="afff4"/>
        <w:keepNext/>
        <w:keepLines/>
        <w:spacing w:before="60"/>
        <w:jc w:val="center"/>
        <w:rPr>
          <w:lang w:val="en-US"/>
        </w:rPr>
      </w:pPr>
      <w:r>
        <w:rPr>
          <w:rFonts w:ascii="Arial" w:hAnsi="Arial"/>
          <w:b/>
          <w:sz w:val="20"/>
          <w:szCs w:val="20"/>
          <w:lang w:val="en-US" w:eastAsia="zh-CN" w:bidi="ar"/>
        </w:rPr>
        <w:t>Table 5.4.4.</w:t>
      </w:r>
      <w:r>
        <w:rPr>
          <w:rFonts w:ascii="Arial" w:hAnsi="Arial" w:hint="eastAsia"/>
          <w:b/>
          <w:sz w:val="20"/>
          <w:szCs w:val="20"/>
          <w:lang w:val="en-US" w:eastAsia="zh-CN" w:bidi="ar"/>
        </w:rPr>
        <w:t>3</w:t>
      </w:r>
      <w:r>
        <w:rPr>
          <w:rFonts w:ascii="Arial" w:hAnsi="Arial"/>
          <w:b/>
          <w:sz w:val="20"/>
          <w:szCs w:val="20"/>
          <w:lang w:val="en-US" w:eastAsia="zh-CN" w:bidi="ar"/>
        </w:rPr>
        <w:t>.1-1: Structure of the Charging Information</w:t>
      </w:r>
      <w:r>
        <w:rPr>
          <w:rFonts w:ascii="Arial" w:eastAsia="宋体" w:hAnsi="Arial"/>
          <w:b/>
          <w:sz w:val="20"/>
          <w:szCs w:val="20"/>
          <w:lang w:val="en-US" w:eastAsia="ko" w:bidi="ar"/>
        </w:rPr>
        <w:t xml:space="preserve"> for SL Positioning Service Exposure to the Client UE through 5</w:t>
      </w:r>
      <w:r>
        <w:rPr>
          <w:rFonts w:ascii="Arial" w:eastAsia="宋体" w:hAnsi="Arial"/>
          <w:b/>
          <w:sz w:val="20"/>
          <w:szCs w:val="20"/>
          <w:lang w:val="en-US" w:eastAsia="zh-CN" w:bidi="ar"/>
        </w:rPr>
        <w:t>GC</w:t>
      </w:r>
      <w:r>
        <w:rPr>
          <w:rFonts w:ascii="Arial" w:eastAsia="宋体" w:hAnsi="Arial"/>
          <w:b/>
          <w:sz w:val="20"/>
          <w:szCs w:val="20"/>
          <w:lang w:val="en-US" w:eastAsia="ko" w:bidi="ar"/>
        </w:rPr>
        <w:t xml:space="preserve"> network via control plane </w:t>
      </w:r>
      <w:r>
        <w:rPr>
          <w:rFonts w:ascii="Arial" w:hAnsi="Arial"/>
          <w:b/>
          <w:sz w:val="20"/>
          <w:szCs w:val="20"/>
          <w:lang w:val="en-US" w:eastAsia="zh-CN" w:bidi="ar"/>
        </w:rPr>
        <w:t xml:space="preserve"> </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trPr>
          <w:cantSplit/>
          <w:tblHeader/>
        </w:trPr>
        <w:tc>
          <w:tcPr>
            <w:tcW w:w="2946" w:type="dxa"/>
            <w:tcBorders>
              <w:top w:val="single" w:sz="4" w:space="0" w:color="auto"/>
              <w:left w:val="single" w:sz="4" w:space="0" w:color="auto"/>
              <w:bottom w:val="nil"/>
              <w:right w:val="single" w:sz="8" w:space="0" w:color="auto"/>
            </w:tcBorders>
            <w:shd w:val="clear" w:color="auto" w:fill="DFDFDF"/>
            <w:tcMar>
              <w:left w:w="28" w:type="dxa"/>
              <w:right w:w="28" w:type="dxa"/>
            </w:tcMar>
          </w:tcPr>
          <w:p w:rsidR="00360563" w:rsidRDefault="00000000">
            <w:pPr>
              <w:pStyle w:val="afff4"/>
              <w:keepLines/>
              <w:spacing w:after="0"/>
              <w:jc w:val="center"/>
              <w:rPr>
                <w:sz w:val="18"/>
                <w:szCs w:val="18"/>
                <w:lang w:val="en-US" w:eastAsia="zh-CN"/>
              </w:rPr>
            </w:pPr>
            <w:r>
              <w:rPr>
                <w:sz w:val="18"/>
                <w:szCs w:val="18"/>
                <w:lang w:val="en-US"/>
              </w:rPr>
              <w:t>Information Element</w:t>
            </w:r>
          </w:p>
        </w:tc>
        <w:tc>
          <w:tcPr>
            <w:tcW w:w="5707" w:type="dxa"/>
            <w:tcBorders>
              <w:top w:val="single" w:sz="4" w:space="0" w:color="auto"/>
              <w:left w:val="nil"/>
              <w:bottom w:val="nil"/>
              <w:right w:val="single" w:sz="4" w:space="0" w:color="auto"/>
            </w:tcBorders>
            <w:shd w:val="clear" w:color="auto" w:fill="DFDFDF"/>
            <w:tcMar>
              <w:left w:w="28" w:type="dxa"/>
              <w:right w:w="28" w:type="dxa"/>
            </w:tcMar>
          </w:tcPr>
          <w:p w:rsidR="00360563" w:rsidRDefault="00000000">
            <w:pPr>
              <w:pStyle w:val="afff4"/>
              <w:keepLines/>
              <w:spacing w:after="0"/>
              <w:jc w:val="center"/>
              <w:rPr>
                <w:sz w:val="18"/>
                <w:szCs w:val="18"/>
                <w:lang w:val="en-US"/>
              </w:rPr>
            </w:pPr>
            <w:r>
              <w:rPr>
                <w:color w:val="000000"/>
                <w:sz w:val="18"/>
                <w:szCs w:val="18"/>
                <w:lang w:val="en-US"/>
              </w:rPr>
              <w:t>Description</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UE Identity</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rPr>
              <w:t>The identity of the UE, e.g. the SUPI of Target UE, SL Reference UE etc.</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Role of UE</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The Role of UE, e.g. Target UE, SL Reference UE etc.</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Ranging/Sidelink Positioning Application Identifier</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 xml:space="preserve">Globally unique identifier for specific </w:t>
            </w:r>
            <w:r>
              <w:rPr>
                <w:color w:val="000000"/>
                <w:sz w:val="18"/>
                <w:szCs w:val="18"/>
                <w:lang w:val="en-US" w:eastAsia="zh-CN"/>
              </w:rPr>
              <w:t>Ranging/Sidelink Positioning Application</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PLMN </w:t>
            </w:r>
            <w:r>
              <w:rPr>
                <w:color w:val="000000"/>
                <w:sz w:val="18"/>
                <w:szCs w:val="18"/>
                <w:lang w:val="en-US"/>
              </w:rPr>
              <w:t>ID</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HPLMN ID or VPLMN ID of UEs, e.g. </w:t>
            </w:r>
            <w:r>
              <w:rPr>
                <w:color w:val="000000"/>
                <w:sz w:val="18"/>
                <w:szCs w:val="18"/>
                <w:lang w:val="en-US"/>
              </w:rPr>
              <w:t>Target UE, SL Reference UE etc.</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Positioning Client type</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The type of Positioning Client, if available</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Positioning Client ID</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The identity of Positioning Client, if available</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GMLC ID</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The identity of </w:t>
            </w:r>
            <w:r>
              <w:rPr>
                <w:sz w:val="18"/>
                <w:szCs w:val="18"/>
                <w:lang w:val="en-US"/>
              </w:rPr>
              <w:t>serving Gateway Mobile Location Centre</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AMF ID</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The identity of Access Management Function</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LMF ID</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rPr>
            </w:pPr>
            <w:r>
              <w:rPr>
                <w:color w:val="000000"/>
                <w:sz w:val="18"/>
                <w:szCs w:val="18"/>
                <w:lang w:val="en-US"/>
              </w:rPr>
              <w:t xml:space="preserve">The identity of </w:t>
            </w:r>
            <w:r>
              <w:rPr>
                <w:sz w:val="18"/>
                <w:szCs w:val="18"/>
                <w:lang w:val="en-US" w:eastAsia="zh-CN"/>
              </w:rPr>
              <w:t>Location Management Function</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Request timestamp</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highlight w:val="yellow"/>
                <w:lang w:val="en-US" w:eastAsia="zh-CN"/>
              </w:rPr>
            </w:pPr>
            <w:r>
              <w:rPr>
                <w:color w:val="000000"/>
                <w:sz w:val="18"/>
                <w:szCs w:val="18"/>
                <w:lang w:val="en-US" w:eastAsia="zh-CN"/>
              </w:rPr>
              <w:t>The time when Ranging/SL Positioning Service is requested</w:t>
            </w:r>
          </w:p>
        </w:tc>
      </w:tr>
      <w:tr w:rsidR="00360563">
        <w:trPr>
          <w:cantSplit/>
        </w:trPr>
        <w:tc>
          <w:tcPr>
            <w:tcW w:w="2946" w:type="dxa"/>
            <w:tcBorders>
              <w:top w:val="nil"/>
              <w:left w:val="single" w:sz="4"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Location Estimate Accuracy</w:t>
            </w:r>
          </w:p>
        </w:tc>
        <w:tc>
          <w:tcPr>
            <w:tcW w:w="5707" w:type="dxa"/>
            <w:tcBorders>
              <w:top w:val="nil"/>
              <w:left w:val="nil"/>
              <w:bottom w:val="single" w:sz="8"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Accuracy Information</w:t>
            </w:r>
          </w:p>
        </w:tc>
      </w:tr>
      <w:tr w:rsidR="00360563">
        <w:trPr>
          <w:cantSplit/>
        </w:trPr>
        <w:tc>
          <w:tcPr>
            <w:tcW w:w="2946" w:type="dxa"/>
            <w:tcBorders>
              <w:top w:val="single" w:sz="8" w:space="0" w:color="auto"/>
              <w:left w:val="single" w:sz="4" w:space="0" w:color="auto"/>
              <w:bottom w:val="single" w:sz="4"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SL Positioning QoS requested/delivered</w:t>
            </w:r>
          </w:p>
        </w:tc>
        <w:tc>
          <w:tcPr>
            <w:tcW w:w="5707" w:type="dxa"/>
            <w:tcBorders>
              <w:top w:val="single" w:sz="8" w:space="0" w:color="auto"/>
              <w:left w:val="nil"/>
              <w:bottom w:val="single" w:sz="4"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 xml:space="preserve">QoS Information of SL Positioning Service </w:t>
            </w:r>
          </w:p>
        </w:tc>
      </w:tr>
      <w:tr w:rsidR="00360563">
        <w:trPr>
          <w:cantSplit/>
        </w:trPr>
        <w:tc>
          <w:tcPr>
            <w:tcW w:w="2946" w:type="dxa"/>
            <w:tcBorders>
              <w:top w:val="nil"/>
              <w:left w:val="single" w:sz="4" w:space="0" w:color="auto"/>
              <w:bottom w:val="single" w:sz="4"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Privacy check</w:t>
            </w:r>
          </w:p>
        </w:tc>
        <w:tc>
          <w:tcPr>
            <w:tcW w:w="5707" w:type="dxa"/>
            <w:tcBorders>
              <w:top w:val="nil"/>
              <w:left w:val="nil"/>
              <w:bottom w:val="single" w:sz="4" w:space="0" w:color="auto"/>
              <w:right w:val="single" w:sz="4" w:space="0" w:color="auto"/>
            </w:tcBorders>
            <w:shd w:val="clear" w:color="auto" w:fill="FFFFFF"/>
            <w:tcMar>
              <w:left w:w="28" w:type="dxa"/>
              <w:right w:w="28" w:type="dxa"/>
            </w:tcMar>
          </w:tcPr>
          <w:p w:rsidR="00360563" w:rsidRDefault="00000000">
            <w:pPr>
              <w:pStyle w:val="afff4"/>
              <w:keepNext/>
              <w:keepLines/>
              <w:spacing w:after="0"/>
              <w:rPr>
                <w:color w:val="000000"/>
                <w:sz w:val="18"/>
                <w:szCs w:val="18"/>
                <w:lang w:val="en-US" w:eastAsia="zh-CN"/>
              </w:rPr>
            </w:pPr>
            <w:r>
              <w:rPr>
                <w:color w:val="000000"/>
                <w:sz w:val="18"/>
                <w:szCs w:val="18"/>
                <w:lang w:val="en-US" w:eastAsia="zh-CN"/>
              </w:rPr>
              <w:t>This IE indicates whether the Ranging/Sidelink Positioning request pass the privacy check.</w:t>
            </w:r>
          </w:p>
        </w:tc>
      </w:tr>
    </w:tbl>
    <w:p w:rsidR="00360563" w:rsidRDefault="00000000">
      <w:pPr>
        <w:pStyle w:val="51"/>
        <w:ind w:left="0" w:firstLine="0"/>
        <w:rPr>
          <w:lang w:val="en-US" w:eastAsia="zh-CN"/>
        </w:rPr>
      </w:pPr>
      <w:bookmarkStart w:id="137" w:name="_Toc148349418"/>
      <w:r>
        <w:rPr>
          <w:lang w:val="en-US" w:eastAsia="zh-CN"/>
        </w:rPr>
        <w:t>5.4.4.</w:t>
      </w:r>
      <w:r>
        <w:rPr>
          <w:rFonts w:hint="eastAsia"/>
          <w:lang w:val="en-US" w:eastAsia="zh-CN"/>
        </w:rPr>
        <w:t>3</w:t>
      </w:r>
      <w:r>
        <w:rPr>
          <w:lang w:val="en-US" w:eastAsia="zh-CN"/>
        </w:rPr>
        <w:t xml:space="preserve">.2 </w:t>
      </w:r>
      <w:r>
        <w:rPr>
          <w:lang w:val="en-US" w:eastAsia="zh-CN"/>
        </w:rPr>
        <w:tab/>
        <w:t>Architecture description</w:t>
      </w:r>
      <w:bookmarkEnd w:id="137"/>
    </w:p>
    <w:p w:rsidR="00360563" w:rsidRDefault="00000000">
      <w:pPr>
        <w:rPr>
          <w:lang w:val="en-US" w:eastAsia="zh-CN"/>
        </w:rPr>
      </w:pPr>
      <w:r>
        <w:rPr>
          <w:rFonts w:eastAsia="宋体"/>
          <w:lang w:val="en-US" w:eastAsia="zh-CN" w:bidi="ar"/>
        </w:rPr>
        <w:t>The converged charging architecture for CTF based solution is proposed for the event based charging for Ranging/SL Positioning service exposure to Client UE through 5GC network via control plane as depicted in figure 5.4.4.</w:t>
      </w:r>
      <w:r>
        <w:rPr>
          <w:rFonts w:eastAsia="宋体" w:hint="eastAsia"/>
          <w:lang w:val="en-US" w:eastAsia="zh-CN" w:bidi="ar"/>
        </w:rPr>
        <w:t>3</w:t>
      </w:r>
      <w:r>
        <w:rPr>
          <w:rFonts w:eastAsia="宋体"/>
          <w:lang w:val="en-US" w:eastAsia="zh-CN" w:bidi="ar"/>
        </w:rPr>
        <w:t>.2-1.</w:t>
      </w:r>
    </w:p>
    <w:p w:rsidR="00360563" w:rsidRDefault="00000000">
      <w:pPr>
        <w:rPr>
          <w:lang w:val="en-US" w:eastAsia="zh-CN"/>
        </w:rPr>
      </w:pPr>
      <w:r>
        <w:rPr>
          <w:rFonts w:eastAsia="宋体"/>
          <w:lang w:val="en-US" w:eastAsia="zh-CN" w:bidi="ar"/>
        </w:rPr>
        <w:t>Trigger conditions are defined for the CTF to invoke a Charging Data Request [Event] towards the CHF.</w:t>
      </w:r>
    </w:p>
    <w:p w:rsidR="00360563" w:rsidRDefault="00000000">
      <w:pPr>
        <w:pStyle w:val="afff4"/>
        <w:keepLines/>
        <w:spacing w:after="240"/>
        <w:jc w:val="center"/>
        <w:rPr>
          <w:lang w:val="en-US" w:eastAsia="ko"/>
        </w:rPr>
      </w:pPr>
      <w:r>
        <w:rPr>
          <w:rFonts w:ascii="Arial" w:eastAsia="宋体" w:hAnsi="Arial"/>
          <w:b/>
          <w:sz w:val="20"/>
          <w:szCs w:val="20"/>
          <w:lang w:val="en-US" w:eastAsia="ko" w:bidi="ar"/>
        </w:rPr>
        <w:object w:dxaOrig="7956" w:dyaOrig="4176">
          <v:shape id="_x0000_i1038" type="#_x0000_t75" style="width:398pt;height:209pt" o:ole="">
            <v:imagedata r:id="rId37" o:title=""/>
          </v:shape>
          <o:OLEObject Type="Embed" ProgID="Visio.DrawingConvertable.15" ShapeID="_x0000_i1038" DrawAspect="Content" ObjectID="_1758970716" r:id="rId38"/>
        </w:object>
      </w:r>
    </w:p>
    <w:p w:rsidR="00360563" w:rsidRDefault="00000000">
      <w:pPr>
        <w:pStyle w:val="afff4"/>
        <w:keepLines/>
        <w:spacing w:after="240"/>
        <w:jc w:val="center"/>
        <w:rPr>
          <w:lang w:val="en-US" w:eastAsia="ko"/>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3</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Client UE through 5GC network via control plane</w:t>
      </w:r>
    </w:p>
    <w:p w:rsidR="00360563" w:rsidRDefault="00000000">
      <w:pPr>
        <w:pStyle w:val="51"/>
        <w:ind w:left="0" w:firstLine="0"/>
        <w:rPr>
          <w:lang w:val="en-US"/>
        </w:rPr>
      </w:pPr>
      <w:bookmarkStart w:id="138" w:name="_Toc148349419"/>
      <w:r>
        <w:rPr>
          <w:lang w:val="en-US" w:eastAsia="zh-CN"/>
        </w:rPr>
        <w:t>5.4.4.</w:t>
      </w:r>
      <w:r>
        <w:rPr>
          <w:rFonts w:hint="eastAsia"/>
          <w:lang w:val="en-US" w:eastAsia="zh-CN"/>
        </w:rPr>
        <w:t>3</w:t>
      </w:r>
      <w:r>
        <w:rPr>
          <w:lang w:val="en-US" w:eastAsia="zh-CN"/>
        </w:rPr>
        <w:t>.3</w:t>
      </w:r>
      <w:r>
        <w:rPr>
          <w:lang w:val="en-US" w:eastAsia="zh-CN"/>
        </w:rPr>
        <w:tab/>
      </w:r>
      <w:r>
        <w:rPr>
          <w:lang w:val="en-US"/>
        </w:rPr>
        <w:t>Flow Description</w:t>
      </w:r>
      <w:bookmarkEnd w:id="138"/>
    </w:p>
    <w:p w:rsidR="00360563" w:rsidRDefault="00000000">
      <w:pPr>
        <w:pStyle w:val="6"/>
        <w:rPr>
          <w:lang w:val="en-US"/>
        </w:rPr>
      </w:pPr>
      <w:bookmarkStart w:id="139" w:name="_Toc148349420"/>
      <w:r>
        <w:rPr>
          <w:lang w:val="en-US" w:eastAsia="zh-CN"/>
        </w:rPr>
        <w:t>5</w:t>
      </w:r>
      <w:r>
        <w:rPr>
          <w:lang w:val="en-US"/>
        </w:rPr>
        <w:t>.4.4.</w:t>
      </w:r>
      <w:r>
        <w:rPr>
          <w:rFonts w:hint="eastAsia"/>
          <w:lang w:val="en-US" w:eastAsia="zh-CN"/>
        </w:rPr>
        <w:t>3</w:t>
      </w:r>
      <w:r>
        <w:rPr>
          <w:lang w:val="en-US"/>
        </w:rPr>
        <w:t>.3.1</w:t>
      </w:r>
      <w:r>
        <w:rPr>
          <w:lang w:val="en-US"/>
        </w:rPr>
        <w:tab/>
        <w:t xml:space="preserve">Message flows for </w:t>
      </w:r>
      <w:r>
        <w:rPr>
          <w:lang w:val="en-US" w:eastAsia="ko"/>
        </w:rPr>
        <w:t>SL Positioning Service Exposure to the Client UE through 5GC network via control plane charging</w:t>
      </w:r>
      <w:bookmarkEnd w:id="139"/>
    </w:p>
    <w:p w:rsidR="00360563" w:rsidRDefault="00000000">
      <w:pPr>
        <w:pStyle w:val="afff4"/>
        <w:keepLines/>
        <w:spacing w:after="240"/>
        <w:jc w:val="center"/>
        <w:rPr>
          <w:lang w:val="en-US"/>
        </w:rPr>
      </w:pPr>
      <w:r>
        <w:rPr>
          <w:rFonts w:ascii="Arial" w:eastAsia="宋体" w:hAnsi="Arial"/>
          <w:b/>
          <w:sz w:val="20"/>
          <w:szCs w:val="20"/>
          <w:lang w:val="en-US" w:eastAsia="zh-CN" w:bidi="ar"/>
        </w:rPr>
        <w:object w:dxaOrig="9972" w:dyaOrig="6240">
          <v:shape id="_x0000_i1039" type="#_x0000_t75" style="width:498.5pt;height:312pt" o:ole="">
            <v:imagedata r:id="rId39" o:title=""/>
          </v:shape>
          <o:OLEObject Type="Embed" ProgID="Visio.DrawingConvertable.15" ShapeID="_x0000_i1039" DrawAspect="Content" ObjectID="_1758970717" r:id="rId40"/>
        </w:object>
      </w:r>
    </w:p>
    <w:p w:rsidR="00360563" w:rsidRDefault="00000000">
      <w:pPr>
        <w:pStyle w:val="afff4"/>
        <w:keepLines/>
        <w:spacing w:after="240"/>
        <w:jc w:val="center"/>
        <w:rPr>
          <w:lang w:val="en-US"/>
        </w:rPr>
      </w:pPr>
      <w:r>
        <w:rPr>
          <w:rFonts w:ascii="Arial" w:hAnsi="Arial"/>
          <w:b/>
          <w:sz w:val="20"/>
          <w:szCs w:val="20"/>
          <w:lang w:val="en-US" w:eastAsia="zh-CN" w:bidi="ar"/>
        </w:rPr>
        <w:t>Figure 5.4.4.</w:t>
      </w:r>
      <w:r>
        <w:rPr>
          <w:rFonts w:ascii="Arial" w:hAnsi="Arial" w:hint="eastAsia"/>
          <w:b/>
          <w:sz w:val="20"/>
          <w:szCs w:val="20"/>
          <w:lang w:val="en-US" w:eastAsia="zh-CN" w:bidi="ar"/>
        </w:rPr>
        <w:t>3</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 xml:space="preserve">SL Positioning Service Exposure to the </w:t>
      </w:r>
      <w:r>
        <w:rPr>
          <w:rFonts w:ascii="Arial" w:eastAsia="宋体" w:hAnsi="Arial"/>
          <w:b/>
          <w:sz w:val="20"/>
          <w:szCs w:val="20"/>
          <w:lang w:val="en-US" w:eastAsia="zh-CN" w:bidi="ar"/>
        </w:rPr>
        <w:t>Client</w:t>
      </w:r>
      <w:r>
        <w:rPr>
          <w:rFonts w:ascii="Arial" w:eastAsia="宋体" w:hAnsi="Arial"/>
          <w:b/>
          <w:sz w:val="20"/>
          <w:szCs w:val="20"/>
          <w:lang w:val="en-US" w:eastAsia="ko" w:bidi="ar"/>
        </w:rPr>
        <w:t xml:space="preserve"> </w:t>
      </w:r>
      <w:r>
        <w:rPr>
          <w:rFonts w:ascii="Arial" w:eastAsia="宋体" w:hAnsi="Arial"/>
          <w:b/>
          <w:sz w:val="20"/>
          <w:szCs w:val="20"/>
          <w:lang w:val="en-US" w:eastAsia="zh-CN" w:bidi="ar"/>
        </w:rPr>
        <w:t>UE</w:t>
      </w:r>
      <w:r>
        <w:rPr>
          <w:rFonts w:ascii="Arial" w:eastAsia="宋体" w:hAnsi="Arial"/>
          <w:b/>
          <w:sz w:val="20"/>
          <w:szCs w:val="20"/>
          <w:lang w:val="en-US" w:eastAsia="ko" w:bidi="ar"/>
        </w:rPr>
        <w:t xml:space="preserve"> through 5GC network via control plane </w:t>
      </w:r>
      <w:r>
        <w:rPr>
          <w:rFonts w:ascii="Arial" w:hAnsi="Arial"/>
          <w:b/>
          <w:sz w:val="20"/>
          <w:szCs w:val="20"/>
          <w:lang w:val="en-US" w:eastAsia="zh-CN" w:bidi="ar"/>
        </w:rPr>
        <w:t>Charging- PEC</w:t>
      </w:r>
    </w:p>
    <w:p w:rsidR="00360563" w:rsidRDefault="00000000">
      <w:pPr>
        <w:pStyle w:val="afff4"/>
        <w:numPr>
          <w:ilvl w:val="0"/>
          <w:numId w:val="18"/>
        </w:numPr>
        <w:overflowPunct w:val="0"/>
        <w:autoSpaceDE w:val="0"/>
        <w:autoSpaceDN w:val="0"/>
        <w:adjustRightInd w:val="0"/>
        <w:textAlignment w:val="baseline"/>
        <w:rPr>
          <w:lang w:val="en-US"/>
        </w:rPr>
      </w:pPr>
      <w:r>
        <w:rPr>
          <w:sz w:val="20"/>
          <w:szCs w:val="20"/>
          <w:lang w:val="en-US" w:eastAsia="zh-CN" w:bidi="ar"/>
        </w:rPr>
        <w:t>Sidelink positioning service is exposed to the Client UE through 5GC network via control plane procedure and the location result is calculated as described in TS 23.586.</w:t>
      </w:r>
    </w:p>
    <w:p w:rsidR="00360563" w:rsidRDefault="00000000">
      <w:pPr>
        <w:pStyle w:val="afff4"/>
        <w:numPr>
          <w:ilvl w:val="0"/>
          <w:numId w:val="18"/>
        </w:numPr>
        <w:overflowPunct w:val="0"/>
        <w:autoSpaceDE w:val="0"/>
        <w:autoSpaceDN w:val="0"/>
        <w:adjustRightInd w:val="0"/>
        <w:textAlignment w:val="baseline"/>
        <w:rPr>
          <w:lang w:val="en-US"/>
        </w:rPr>
      </w:pPr>
      <w:r>
        <w:rPr>
          <w:sz w:val="20"/>
          <w:szCs w:val="20"/>
          <w:lang w:val="en-US" w:eastAsia="zh-CN" w:bidi="ar"/>
        </w:rPr>
        <w:t>When the CTF in GMLC or AMF1 decides that reporting criteria is met, according to the pre-configuration, the CTF in GMLC or AMF1 may create the corresponding usage information report.</w:t>
      </w:r>
    </w:p>
    <w:p w:rsidR="00360563" w:rsidRDefault="00000000">
      <w:pPr>
        <w:pStyle w:val="afff4"/>
        <w:ind w:left="568" w:hanging="284"/>
        <w:rPr>
          <w:lang w:val="en-US"/>
        </w:rPr>
      </w:pPr>
      <w:r>
        <w:rPr>
          <w:sz w:val="20"/>
          <w:szCs w:val="20"/>
          <w:lang w:val="en-US" w:eastAsia="zh-CN" w:bidi="ar"/>
        </w:rPr>
        <w:t>3ch-a.</w:t>
      </w:r>
      <w:r>
        <w:rPr>
          <w:sz w:val="20"/>
          <w:szCs w:val="20"/>
          <w:lang w:val="en-US" w:eastAsia="zh-CN" w:bidi="ar"/>
        </w:rPr>
        <w:tab/>
        <w:t xml:space="preserve"> The CTF (GMLC or AMF1) triggers Charging Data Request[Event] to the CHF.</w:t>
      </w:r>
    </w:p>
    <w:p w:rsidR="00360563" w:rsidRDefault="00000000">
      <w:pPr>
        <w:pStyle w:val="afff4"/>
        <w:ind w:left="568" w:hanging="284"/>
        <w:rPr>
          <w:lang w:val="en-US"/>
        </w:rPr>
      </w:pPr>
      <w:r>
        <w:rPr>
          <w:sz w:val="20"/>
          <w:szCs w:val="20"/>
          <w:lang w:val="en-US" w:eastAsia="zh-CN" w:bidi="ar"/>
        </w:rPr>
        <w:t>3ch-b.</w:t>
      </w:r>
      <w:r>
        <w:rPr>
          <w:sz w:val="20"/>
          <w:szCs w:val="20"/>
          <w:lang w:val="en-US" w:eastAsia="zh-CN" w:bidi="ar"/>
        </w:rPr>
        <w:tab/>
        <w:t>The CHF creates a CDR.</w:t>
      </w:r>
    </w:p>
    <w:p w:rsidR="00360563" w:rsidRDefault="00000000">
      <w:pPr>
        <w:pStyle w:val="afff4"/>
        <w:ind w:left="709" w:hanging="425"/>
        <w:rPr>
          <w:lang w:val="en-US" w:eastAsia="zh-CN"/>
        </w:rPr>
      </w:pPr>
      <w:r>
        <w:rPr>
          <w:sz w:val="20"/>
          <w:szCs w:val="20"/>
          <w:lang w:val="en-US" w:eastAsia="zh-CN" w:bidi="ar"/>
        </w:rPr>
        <w:t>3ch-c.</w:t>
      </w:r>
      <w:r>
        <w:rPr>
          <w:sz w:val="20"/>
          <w:szCs w:val="20"/>
          <w:lang w:val="en-US" w:eastAsia="zh-CN" w:bidi="ar"/>
        </w:rPr>
        <w:tab/>
        <w:t>The CHF returns Charging Data Response [Event].</w:t>
      </w:r>
    </w:p>
    <w:p w:rsidR="00360563" w:rsidRDefault="00000000">
      <w:pPr>
        <w:pStyle w:val="41"/>
        <w:rPr>
          <w:lang w:val="en-US"/>
        </w:rPr>
      </w:pPr>
      <w:bookmarkStart w:id="140" w:name="_Toc148349421"/>
      <w:r>
        <w:rPr>
          <w:lang w:val="en-US" w:eastAsia="zh-CN"/>
        </w:rPr>
        <w:t>5</w:t>
      </w:r>
      <w:r>
        <w:rPr>
          <w:lang w:val="en-US"/>
        </w:rPr>
        <w:t>.4.4.</w:t>
      </w:r>
      <w:r>
        <w:rPr>
          <w:rFonts w:hint="eastAsia"/>
          <w:lang w:val="en-US" w:eastAsia="zh-CN"/>
        </w:rPr>
        <w:t>4</w:t>
      </w:r>
      <w:r>
        <w:rPr>
          <w:lang w:val="en-US"/>
        </w:rPr>
        <w:tab/>
        <w:t>Solution #</w:t>
      </w:r>
      <w:r>
        <w:rPr>
          <w:lang w:val="en-US" w:eastAsia="zh-CN"/>
        </w:rPr>
        <w:t>4.</w:t>
      </w:r>
      <w:r>
        <w:rPr>
          <w:rFonts w:hint="eastAsia"/>
          <w:lang w:val="en-US" w:eastAsia="zh-CN"/>
        </w:rPr>
        <w:t>4</w:t>
      </w:r>
      <w:r>
        <w:rPr>
          <w:lang w:val="en-US"/>
        </w:rPr>
        <w:t xml:space="preserve">: Charging for </w:t>
      </w:r>
      <w:r>
        <w:rPr>
          <w:lang w:val="en-US" w:eastAsia="ko"/>
        </w:rPr>
        <w:t>SL Positioning Service Exposure to the AF</w:t>
      </w:r>
      <w:bookmarkEnd w:id="140"/>
    </w:p>
    <w:p w:rsidR="00360563" w:rsidRDefault="00000000">
      <w:pPr>
        <w:pStyle w:val="51"/>
        <w:rPr>
          <w:lang w:val="en-US" w:eastAsia="zh-CN"/>
        </w:rPr>
      </w:pPr>
      <w:bookmarkStart w:id="141" w:name="_Toc148349422"/>
      <w:r>
        <w:rPr>
          <w:lang w:val="en-US" w:eastAsia="zh-CN"/>
        </w:rPr>
        <w:t>5.4.4.</w:t>
      </w:r>
      <w:r>
        <w:rPr>
          <w:rFonts w:hint="eastAsia"/>
          <w:lang w:val="en-US" w:eastAsia="zh-CN"/>
        </w:rPr>
        <w:t>4</w:t>
      </w:r>
      <w:r>
        <w:rPr>
          <w:lang w:val="en-US"/>
        </w:rPr>
        <w:t>.1</w:t>
      </w:r>
      <w:r>
        <w:rPr>
          <w:lang w:val="en-US"/>
        </w:rPr>
        <w:tab/>
        <w:t>General description</w:t>
      </w:r>
      <w:bookmarkEnd w:id="141"/>
    </w:p>
    <w:p w:rsidR="00360563" w:rsidRDefault="00000000">
      <w:pPr>
        <w:rPr>
          <w:lang w:val="en-US" w:eastAsia="zh-CN"/>
        </w:rPr>
      </w:pPr>
      <w:r>
        <w:rPr>
          <w:rFonts w:eastAsia="宋体"/>
          <w:lang w:val="en-US" w:eastAsia="zh-CN" w:bidi="ar"/>
        </w:rPr>
        <w:t>This solution addresses the 5GS Charging for Ranging/SL Positioning service exposed to the AF. The ranging AF may interact with GMLC directly or via NEF in untrusted domain. The procedure of service exposure is defined in clause 6.20.3 of TS 23.273 [</w:t>
      </w:r>
      <w:r>
        <w:rPr>
          <w:rFonts w:eastAsia="宋体" w:hint="eastAsia"/>
          <w:lang w:val="en-US" w:eastAsia="zh-CN" w:bidi="ar"/>
        </w:rPr>
        <w:t>4</w:t>
      </w:r>
      <w:r>
        <w:rPr>
          <w:rFonts w:eastAsia="宋体"/>
          <w:lang w:val="en-US" w:eastAsia="zh-CN" w:bidi="ar"/>
        </w:rPr>
        <w:t>]. The result calculation may be performed by LMF or UEs. The result is provided by GMLC to the AF directly or via NEF. After the GMLC returns the result, it will perform the charging data request to CHF.</w:t>
      </w:r>
    </w:p>
    <w:p w:rsidR="00360563" w:rsidRDefault="00000000">
      <w:pPr>
        <w:pStyle w:val="afff4"/>
        <w:keepLines/>
        <w:ind w:left="1135" w:hanging="851"/>
        <w:rPr>
          <w:lang w:val="en-US"/>
        </w:rPr>
      </w:pPr>
      <w:r>
        <w:rPr>
          <w:rFonts w:eastAsia="宋体"/>
          <w:color w:val="FF0000"/>
          <w:sz w:val="20"/>
          <w:szCs w:val="20"/>
          <w:lang w:val="en-US" w:eastAsia="zh-CN" w:bidi="ar"/>
        </w:rPr>
        <w:t xml:space="preserve">Editor’s note: Duplicate CDR of NEF is FFS. </w:t>
      </w:r>
    </w:p>
    <w:p w:rsidR="00360563" w:rsidRDefault="00000000">
      <w:pPr>
        <w:rPr>
          <w:lang w:val="en-US" w:eastAsia="zh-CN"/>
        </w:rPr>
      </w:pPr>
      <w:r>
        <w:rPr>
          <w:rFonts w:eastAsia="宋体"/>
          <w:lang w:val="en-US" w:eastAsia="zh-CN" w:bidi="ar"/>
        </w:rPr>
        <w:t>The 5GS may collect the following charging information:</w:t>
      </w:r>
    </w:p>
    <w:p w:rsidR="00360563" w:rsidRDefault="00000000">
      <w:pPr>
        <w:pStyle w:val="afff4"/>
        <w:keepNext/>
        <w:keepLines/>
        <w:spacing w:before="60"/>
        <w:jc w:val="center"/>
        <w:rPr>
          <w:lang w:val="en-US"/>
        </w:rPr>
      </w:pPr>
      <w:r>
        <w:rPr>
          <w:rFonts w:ascii="Arial" w:hAnsi="Arial"/>
          <w:b/>
          <w:sz w:val="20"/>
          <w:szCs w:val="20"/>
          <w:lang w:val="en-US" w:eastAsia="zh-CN" w:bidi="ar"/>
        </w:rPr>
        <w:t>Table 5.</w:t>
      </w:r>
      <w:r>
        <w:rPr>
          <w:rFonts w:ascii="Arial" w:hAnsi="Arial" w:hint="eastAsia"/>
          <w:b/>
          <w:sz w:val="20"/>
          <w:szCs w:val="20"/>
          <w:lang w:val="en-US" w:eastAsia="zh-CN" w:bidi="ar"/>
        </w:rPr>
        <w:t>4</w:t>
      </w:r>
      <w:r>
        <w:rPr>
          <w:rFonts w:ascii="Arial" w:hAnsi="Arial"/>
          <w:b/>
          <w:sz w:val="20"/>
          <w:szCs w:val="20"/>
          <w:lang w:val="en-US" w:eastAsia="zh-CN" w:bidi="ar"/>
        </w:rPr>
        <w:t>.4.</w:t>
      </w:r>
      <w:r>
        <w:rPr>
          <w:rFonts w:ascii="Arial" w:hAnsi="Arial" w:hint="eastAsia"/>
          <w:b/>
          <w:sz w:val="20"/>
          <w:szCs w:val="20"/>
          <w:lang w:val="en-US" w:eastAsia="zh-CN" w:bidi="ar"/>
        </w:rPr>
        <w:t>4</w:t>
      </w:r>
      <w:r>
        <w:rPr>
          <w:rFonts w:ascii="Arial" w:hAnsi="Arial"/>
          <w:b/>
          <w:sz w:val="20"/>
          <w:szCs w:val="20"/>
          <w:lang w:val="en-US" w:eastAsia="zh-CN" w:bidi="ar"/>
        </w:rPr>
        <w:t xml:space="preserve">.1-1: Structure of the </w:t>
      </w:r>
      <w:r>
        <w:rPr>
          <w:rFonts w:ascii="Arial" w:eastAsia="宋体" w:hAnsi="Arial"/>
          <w:b/>
          <w:sz w:val="20"/>
          <w:szCs w:val="20"/>
          <w:lang w:val="en-US" w:eastAsia="ko" w:bidi="ar"/>
        </w:rPr>
        <w:t>SL Positioning</w:t>
      </w:r>
      <w:r>
        <w:rPr>
          <w:rFonts w:ascii="Arial" w:hAnsi="Arial"/>
          <w:b/>
          <w:sz w:val="20"/>
          <w:szCs w:val="20"/>
          <w:lang w:val="en-US" w:eastAsia="zh-CN" w:bidi="ar"/>
        </w:rPr>
        <w:t xml:space="preserve"> Charging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360563">
        <w:trPr>
          <w:cantSplit/>
          <w:tblHeader/>
        </w:trPr>
        <w:tc>
          <w:tcPr>
            <w:tcW w:w="2946" w:type="dxa"/>
            <w:tcBorders>
              <w:top w:val="single" w:sz="8" w:space="0" w:color="auto"/>
              <w:left w:val="single" w:sz="8" w:space="0" w:color="auto"/>
              <w:bottom w:val="nil"/>
              <w:right w:val="single" w:sz="8" w:space="0" w:color="auto"/>
            </w:tcBorders>
            <w:shd w:val="clear" w:color="auto" w:fill="DFDFDF"/>
            <w:tcMar>
              <w:left w:w="28" w:type="dxa"/>
              <w:right w:w="28" w:type="dxa"/>
            </w:tcMar>
          </w:tcPr>
          <w:p w:rsidR="00360563" w:rsidRDefault="00000000">
            <w:pPr>
              <w:pStyle w:val="afff4"/>
              <w:keepLines/>
              <w:spacing w:after="0"/>
              <w:jc w:val="center"/>
              <w:rPr>
                <w:lang w:val="en-US" w:eastAsia="zh-CN"/>
              </w:rPr>
            </w:pPr>
            <w:r>
              <w:rPr>
                <w:rFonts w:ascii="Arial" w:hAnsi="Arial"/>
                <w:b/>
                <w:sz w:val="18"/>
                <w:szCs w:val="20"/>
                <w:lang w:val="en-US" w:eastAsia="zh-CN" w:bidi="ar"/>
              </w:rPr>
              <w:t>Information Element</w:t>
            </w:r>
          </w:p>
        </w:tc>
        <w:tc>
          <w:tcPr>
            <w:tcW w:w="5707" w:type="dxa"/>
            <w:tcBorders>
              <w:top w:val="single" w:sz="8" w:space="0" w:color="auto"/>
              <w:left w:val="nil"/>
              <w:bottom w:val="nil"/>
              <w:right w:val="single" w:sz="8" w:space="0" w:color="auto"/>
            </w:tcBorders>
            <w:shd w:val="clear" w:color="auto" w:fill="DFDFDF"/>
            <w:tcMar>
              <w:left w:w="28" w:type="dxa"/>
              <w:right w:w="28" w:type="dxa"/>
            </w:tcMar>
          </w:tcPr>
          <w:p w:rsidR="00360563" w:rsidRDefault="00000000">
            <w:pPr>
              <w:pStyle w:val="afff4"/>
              <w:keepLines/>
              <w:spacing w:after="0"/>
              <w:jc w:val="center"/>
              <w:rPr>
                <w:lang w:val="en-US"/>
              </w:rPr>
            </w:pPr>
            <w:r>
              <w:rPr>
                <w:rFonts w:ascii="Arial" w:hAnsi="Arial"/>
                <w:b/>
                <w:color w:val="000000"/>
                <w:sz w:val="18"/>
                <w:szCs w:val="20"/>
                <w:lang w:val="en-US" w:eastAsia="zh-CN" w:bidi="ar"/>
              </w:rPr>
              <w:t>Description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UE identity</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The identity of the UE,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Role of UE</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The Role of UE,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Ranging/Sidelink Positioning Application Identifier</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Globally unique identifier for specific Ranging/Sidelink Positioning Application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PLMN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HPLMN ID or VPLMN ID of UEs, e.g. Target UE, SL Reference UE etc.</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AF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The identity of Application Function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GMLC ID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rPr>
            </w:pPr>
            <w:r>
              <w:rPr>
                <w:rFonts w:ascii="Arial" w:hAnsi="Arial"/>
                <w:color w:val="000000"/>
                <w:sz w:val="18"/>
                <w:szCs w:val="20"/>
                <w:lang w:val="en-US" w:eastAsia="zh-CN" w:bidi="ar"/>
              </w:rPr>
              <w:t xml:space="preserve">The identity of </w:t>
            </w:r>
            <w:r>
              <w:rPr>
                <w:rFonts w:ascii="Arial" w:eastAsia="宋体" w:hAnsi="Arial"/>
                <w:sz w:val="18"/>
                <w:szCs w:val="20"/>
                <w:lang w:val="en-US" w:eastAsia="zh-CN" w:bidi="ar"/>
              </w:rPr>
              <w:t>Gateway Mobile Location Centre</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Request timestamp</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highlight w:val="yellow"/>
                <w:lang w:val="en-US" w:eastAsia="zh-CN"/>
              </w:rPr>
            </w:pPr>
            <w:r>
              <w:rPr>
                <w:rFonts w:ascii="Arial" w:hAnsi="Arial"/>
                <w:color w:val="000000"/>
                <w:sz w:val="18"/>
                <w:szCs w:val="20"/>
                <w:lang w:val="en-US" w:eastAsia="zh-CN" w:bidi="ar"/>
              </w:rPr>
              <w:t>The time when Ranging/Sidelink Positioning Service is requested</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Location Estimate Accuracy</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Accuracy information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SL Positioning QoS requested/delivered</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QoS Information</w:t>
            </w:r>
          </w:p>
        </w:tc>
      </w:tr>
      <w:tr w:rsidR="00360563">
        <w:trPr>
          <w:cantSplit/>
        </w:trPr>
        <w:tc>
          <w:tcPr>
            <w:tcW w:w="2946" w:type="dxa"/>
            <w:tcBorders>
              <w:top w:val="nil"/>
              <w:left w:val="single" w:sz="8" w:space="0" w:color="auto"/>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Privacy check</w:t>
            </w:r>
          </w:p>
        </w:tc>
        <w:tc>
          <w:tcPr>
            <w:tcW w:w="5707" w:type="dxa"/>
            <w:tcBorders>
              <w:top w:val="nil"/>
              <w:left w:val="nil"/>
              <w:bottom w:val="single" w:sz="8" w:space="0" w:color="auto"/>
              <w:right w:val="single" w:sz="8" w:space="0" w:color="auto"/>
            </w:tcBorders>
            <w:shd w:val="clear" w:color="auto" w:fill="FFFFFF"/>
            <w:tcMar>
              <w:left w:w="28" w:type="dxa"/>
              <w:right w:w="28" w:type="dxa"/>
            </w:tcMar>
          </w:tcPr>
          <w:p w:rsidR="00360563" w:rsidRDefault="00000000">
            <w:pPr>
              <w:pStyle w:val="afff4"/>
              <w:keepNext/>
              <w:keepLines/>
              <w:spacing w:after="0"/>
              <w:rPr>
                <w:color w:val="000000"/>
                <w:lang w:val="en-US" w:eastAsia="zh-CN"/>
              </w:rPr>
            </w:pPr>
            <w:r>
              <w:rPr>
                <w:rFonts w:ascii="Arial" w:hAnsi="Arial"/>
                <w:color w:val="000000"/>
                <w:sz w:val="18"/>
                <w:szCs w:val="20"/>
                <w:lang w:val="en-US" w:eastAsia="zh-CN" w:bidi="ar"/>
              </w:rPr>
              <w:t>This IE indicates whether the Ranging/Sidelink Positioning request pass the privacy check.</w:t>
            </w:r>
          </w:p>
        </w:tc>
      </w:tr>
    </w:tbl>
    <w:p w:rsidR="00360563" w:rsidRDefault="00000000">
      <w:pPr>
        <w:pStyle w:val="51"/>
        <w:ind w:left="0" w:firstLine="0"/>
        <w:rPr>
          <w:lang w:val="en-US" w:eastAsia="zh-CN"/>
        </w:rPr>
      </w:pPr>
      <w:bookmarkStart w:id="142" w:name="_Toc148349423"/>
      <w:r>
        <w:rPr>
          <w:lang w:val="en-US" w:eastAsia="zh-CN"/>
        </w:rPr>
        <w:t>5.4.4.</w:t>
      </w:r>
      <w:r>
        <w:rPr>
          <w:rFonts w:hint="eastAsia"/>
          <w:lang w:val="en-US" w:eastAsia="zh-CN"/>
        </w:rPr>
        <w:t>4</w:t>
      </w:r>
      <w:r>
        <w:rPr>
          <w:lang w:val="en-US" w:eastAsia="zh-CN"/>
        </w:rPr>
        <w:t xml:space="preserve">.2 </w:t>
      </w:r>
      <w:r>
        <w:rPr>
          <w:lang w:val="en-US" w:eastAsia="zh-CN"/>
        </w:rPr>
        <w:tab/>
        <w:t>Architecture description</w:t>
      </w:r>
      <w:bookmarkEnd w:id="142"/>
      <w:r>
        <w:rPr>
          <w:lang w:val="en-US" w:eastAsia="zh-CN"/>
        </w:rPr>
        <w:t xml:space="preserve"> </w:t>
      </w:r>
    </w:p>
    <w:p w:rsidR="00360563" w:rsidRDefault="00000000">
      <w:pPr>
        <w:rPr>
          <w:lang w:val="en-US"/>
        </w:rPr>
      </w:pPr>
      <w:r>
        <w:rPr>
          <w:rFonts w:eastAsia="宋体"/>
          <w:lang w:val="en-US" w:eastAsia="zh-CN" w:bidi="ar"/>
        </w:rPr>
        <w:t>The converged charging architecture for GMLC Charging Trigger Function (CTF) based solution as depicted in figure 5.</w:t>
      </w:r>
      <w:r>
        <w:rPr>
          <w:rFonts w:eastAsia="宋体" w:hint="eastAsia"/>
          <w:lang w:val="en-US" w:eastAsia="zh-CN" w:bidi="ar"/>
        </w:rPr>
        <w:t>4</w:t>
      </w:r>
      <w:r>
        <w:rPr>
          <w:rFonts w:eastAsia="宋体"/>
          <w:lang w:val="en-US" w:eastAsia="zh-CN" w:bidi="ar"/>
        </w:rPr>
        <w:t>.4.</w:t>
      </w:r>
      <w:r>
        <w:rPr>
          <w:rFonts w:eastAsia="宋体" w:hint="eastAsia"/>
          <w:lang w:val="en-US" w:eastAsia="zh-CN" w:bidi="ar"/>
        </w:rPr>
        <w:t>4</w:t>
      </w:r>
      <w:r>
        <w:rPr>
          <w:rFonts w:eastAsia="宋体"/>
          <w:lang w:val="en-US" w:eastAsia="zh-CN" w:bidi="ar"/>
        </w:rPr>
        <w:t>.2-1. GMLC based solution-CTF are proposed.</w:t>
      </w:r>
    </w:p>
    <w:p w:rsidR="00360563" w:rsidRDefault="00000000">
      <w:pPr>
        <w:pStyle w:val="afff4"/>
        <w:keepNext/>
        <w:keepLines/>
        <w:spacing w:before="60"/>
        <w:jc w:val="center"/>
        <w:rPr>
          <w:lang w:val="en-US"/>
        </w:rPr>
      </w:pPr>
      <w:r>
        <w:rPr>
          <w:rFonts w:ascii="Arial" w:eastAsia="宋体" w:hAnsi="Arial"/>
          <w:b/>
          <w:sz w:val="20"/>
          <w:szCs w:val="20"/>
          <w:lang w:val="en-US" w:eastAsia="zh-CN" w:bidi="ar"/>
        </w:rPr>
        <w:object w:dxaOrig="7920" w:dyaOrig="4824">
          <v:shape id="_x0000_i1040" type="#_x0000_t75" style="width:396pt;height:241pt" o:ole="">
            <v:imagedata r:id="rId41" o:title=""/>
          </v:shape>
          <o:OLEObject Type="Embed" ProgID="Visio.Drawing.11" ShapeID="_x0000_i1040" DrawAspect="Content" ObjectID="_1758970718" r:id="rId42"/>
        </w:object>
      </w:r>
    </w:p>
    <w:p w:rsidR="00360563" w:rsidRDefault="00000000">
      <w:pPr>
        <w:pStyle w:val="afff4"/>
        <w:keepLines/>
        <w:spacing w:after="240"/>
        <w:jc w:val="center"/>
        <w:rPr>
          <w:lang w:val="en-US" w:eastAsia="zh-CN"/>
        </w:rPr>
      </w:pPr>
      <w:r>
        <w:rPr>
          <w:rFonts w:ascii="Arial" w:eastAsia="宋体" w:hAnsi="Arial"/>
          <w:b/>
          <w:sz w:val="20"/>
          <w:szCs w:val="20"/>
          <w:lang w:val="en-US" w:eastAsia="zh-CN" w:bidi="ar"/>
        </w:rPr>
        <w:t>Figure 5.4.4.</w:t>
      </w:r>
      <w:r>
        <w:rPr>
          <w:rFonts w:ascii="Arial" w:eastAsia="宋体" w:hAnsi="Arial" w:hint="eastAsia"/>
          <w:b/>
          <w:sz w:val="20"/>
          <w:szCs w:val="20"/>
          <w:lang w:val="en-US" w:eastAsia="zh-CN" w:bidi="ar"/>
        </w:rPr>
        <w:t>4</w:t>
      </w:r>
      <w:r>
        <w:rPr>
          <w:rFonts w:ascii="Arial" w:eastAsia="宋体" w:hAnsi="Arial"/>
          <w:b/>
          <w:sz w:val="20"/>
          <w:szCs w:val="20"/>
          <w:lang w:val="en-US" w:eastAsia="zh-CN" w:bidi="ar"/>
        </w:rPr>
        <w:t xml:space="preserve">.2-1: Converged charging architecture for </w:t>
      </w:r>
      <w:r>
        <w:rPr>
          <w:rFonts w:ascii="Arial" w:eastAsia="宋体" w:hAnsi="Arial"/>
          <w:b/>
          <w:sz w:val="20"/>
          <w:szCs w:val="20"/>
          <w:lang w:val="en-US" w:eastAsia="ko" w:bidi="ar"/>
        </w:rPr>
        <w:t>SL Positioning Service Exposure to the AF</w:t>
      </w:r>
    </w:p>
    <w:p w:rsidR="00360563" w:rsidRDefault="00000000">
      <w:pPr>
        <w:pStyle w:val="51"/>
        <w:ind w:left="0" w:firstLine="0"/>
        <w:rPr>
          <w:lang w:val="en-US"/>
        </w:rPr>
      </w:pPr>
      <w:bookmarkStart w:id="143" w:name="_Toc148349424"/>
      <w:r>
        <w:rPr>
          <w:lang w:val="en-US" w:eastAsia="zh-CN"/>
        </w:rPr>
        <w:t>5.</w:t>
      </w:r>
      <w:r>
        <w:rPr>
          <w:rFonts w:hint="eastAsia"/>
          <w:lang w:val="en-US" w:eastAsia="zh-CN"/>
        </w:rPr>
        <w:t>4</w:t>
      </w:r>
      <w:r>
        <w:rPr>
          <w:lang w:val="en-US" w:eastAsia="zh-CN"/>
        </w:rPr>
        <w:t>.4.</w:t>
      </w:r>
      <w:r>
        <w:rPr>
          <w:rFonts w:hint="eastAsia"/>
          <w:lang w:val="en-US" w:eastAsia="zh-CN"/>
        </w:rPr>
        <w:t>4</w:t>
      </w:r>
      <w:r>
        <w:rPr>
          <w:lang w:val="en-US" w:eastAsia="zh-CN"/>
        </w:rPr>
        <w:t>.3</w:t>
      </w:r>
      <w:r>
        <w:rPr>
          <w:lang w:val="en-US" w:eastAsia="zh-CN"/>
        </w:rPr>
        <w:tab/>
      </w:r>
      <w:r>
        <w:rPr>
          <w:lang w:val="en-US"/>
        </w:rPr>
        <w:t>Flow Description</w:t>
      </w:r>
      <w:bookmarkEnd w:id="143"/>
    </w:p>
    <w:p w:rsidR="00360563" w:rsidRDefault="00000000">
      <w:pPr>
        <w:pStyle w:val="6"/>
        <w:rPr>
          <w:lang w:val="en-US"/>
        </w:rPr>
      </w:pPr>
      <w:bookmarkStart w:id="144" w:name="_Toc148349425"/>
      <w:r>
        <w:rPr>
          <w:lang w:val="en-US" w:eastAsia="zh-CN"/>
        </w:rPr>
        <w:t>5</w:t>
      </w:r>
      <w:r>
        <w:rPr>
          <w:lang w:val="en-US"/>
        </w:rPr>
        <w:t>.</w:t>
      </w:r>
      <w:r>
        <w:rPr>
          <w:rFonts w:hint="eastAsia"/>
          <w:lang w:val="en-US" w:eastAsia="zh-CN"/>
        </w:rPr>
        <w:t>4</w:t>
      </w:r>
      <w:r>
        <w:rPr>
          <w:lang w:val="en-US"/>
        </w:rPr>
        <w:t>.4.</w:t>
      </w:r>
      <w:r>
        <w:rPr>
          <w:rFonts w:hint="eastAsia"/>
          <w:lang w:val="en-US" w:eastAsia="zh-CN"/>
        </w:rPr>
        <w:t>4</w:t>
      </w:r>
      <w:r>
        <w:rPr>
          <w:lang w:val="en-US"/>
        </w:rPr>
        <w:t>.3.1</w:t>
      </w:r>
      <w:r>
        <w:rPr>
          <w:lang w:val="en-US"/>
        </w:rPr>
        <w:tab/>
        <w:t xml:space="preserve">Message flows for </w:t>
      </w:r>
      <w:r>
        <w:rPr>
          <w:lang w:val="en-US" w:eastAsia="ko"/>
        </w:rPr>
        <w:t>SL Positioning Service Exposure to the AF</w:t>
      </w:r>
      <w:r>
        <w:rPr>
          <w:lang w:val="en-US"/>
        </w:rPr>
        <w:t xml:space="preserve"> charging CTF</w:t>
      </w:r>
      <w:bookmarkEnd w:id="144"/>
    </w:p>
    <w:p w:rsidR="00360563" w:rsidRDefault="00360563">
      <w:pPr>
        <w:jc w:val="center"/>
        <w:rPr>
          <w:lang w:val="en-US"/>
        </w:rPr>
      </w:pPr>
    </w:p>
    <w:p w:rsidR="00360563" w:rsidRDefault="00000000">
      <w:pPr>
        <w:ind w:leftChars="210" w:left="420"/>
        <w:jc w:val="center"/>
        <w:rPr>
          <w:lang w:val="en-US"/>
        </w:rPr>
      </w:pPr>
      <w:r>
        <w:rPr>
          <w:rFonts w:eastAsia="宋体"/>
          <w:lang w:val="en-US" w:eastAsia="zh-CN" w:bidi="ar"/>
        </w:rPr>
        <w:t xml:space="preserve"> </w:t>
      </w:r>
      <w:r>
        <w:rPr>
          <w:rFonts w:eastAsia="宋体"/>
          <w:lang w:val="en-US" w:eastAsia="zh-CN" w:bidi="ar"/>
        </w:rPr>
        <w:object w:dxaOrig="8292" w:dyaOrig="5388">
          <v:shape id="_x0000_i1041" type="#_x0000_t75" style="width:414.5pt;height:269.5pt" o:ole="">
            <v:imagedata r:id="rId43" o:title=""/>
          </v:shape>
          <o:OLEObject Type="Embed" ProgID="Visio.Drawing.11" ShapeID="_x0000_i1041" DrawAspect="Content" ObjectID="_1758970719" r:id="rId44"/>
        </w:object>
      </w:r>
    </w:p>
    <w:p w:rsidR="00360563" w:rsidRDefault="00000000">
      <w:pPr>
        <w:pStyle w:val="afff4"/>
        <w:keepLines/>
        <w:spacing w:after="240"/>
        <w:jc w:val="center"/>
        <w:rPr>
          <w:lang w:val="en-US"/>
        </w:rPr>
      </w:pPr>
      <w:r>
        <w:rPr>
          <w:rFonts w:ascii="Arial" w:hAnsi="Arial"/>
          <w:b/>
          <w:sz w:val="20"/>
          <w:szCs w:val="20"/>
          <w:lang w:val="en-US" w:eastAsia="zh-CN" w:bidi="ar"/>
        </w:rPr>
        <w:t xml:space="preserve">Figure </w:t>
      </w:r>
      <w:r>
        <w:rPr>
          <w:rFonts w:ascii="Arial" w:hAnsi="Arial" w:hint="eastAsia"/>
          <w:b/>
          <w:sz w:val="20"/>
          <w:szCs w:val="20"/>
          <w:lang w:val="en-US" w:eastAsia="zh-CN" w:bidi="ar"/>
        </w:rPr>
        <w:t>5</w:t>
      </w:r>
      <w:r>
        <w:rPr>
          <w:rFonts w:ascii="Arial" w:hAnsi="Arial"/>
          <w:b/>
          <w:sz w:val="20"/>
          <w:szCs w:val="20"/>
          <w:lang w:val="en-US" w:eastAsia="zh-CN" w:bidi="ar"/>
        </w:rPr>
        <w:t>.</w:t>
      </w:r>
      <w:r>
        <w:rPr>
          <w:rFonts w:ascii="Arial" w:hAnsi="Arial" w:hint="eastAsia"/>
          <w:b/>
          <w:sz w:val="20"/>
          <w:szCs w:val="20"/>
          <w:lang w:val="en-US" w:eastAsia="zh-CN" w:bidi="ar"/>
        </w:rPr>
        <w:t>4</w:t>
      </w:r>
      <w:r>
        <w:rPr>
          <w:rFonts w:ascii="Arial" w:hAnsi="Arial"/>
          <w:b/>
          <w:sz w:val="20"/>
          <w:szCs w:val="20"/>
          <w:lang w:val="en-US" w:eastAsia="zh-CN" w:bidi="ar"/>
        </w:rPr>
        <w:t>.4.</w:t>
      </w:r>
      <w:r>
        <w:rPr>
          <w:rFonts w:ascii="Arial" w:hAnsi="Arial" w:hint="eastAsia"/>
          <w:b/>
          <w:sz w:val="20"/>
          <w:szCs w:val="20"/>
          <w:lang w:val="en-US" w:eastAsia="zh-CN" w:bidi="ar"/>
        </w:rPr>
        <w:t>4</w:t>
      </w:r>
      <w:r>
        <w:rPr>
          <w:rFonts w:ascii="Arial" w:hAnsi="Arial"/>
          <w:b/>
          <w:sz w:val="20"/>
          <w:szCs w:val="20"/>
          <w:lang w:val="en-US" w:eastAsia="zh-CN" w:bidi="ar"/>
        </w:rPr>
        <w:t xml:space="preserve">.3.1-1: Message flow for </w:t>
      </w:r>
      <w:r>
        <w:rPr>
          <w:rFonts w:ascii="Arial" w:eastAsia="宋体" w:hAnsi="Arial"/>
          <w:b/>
          <w:sz w:val="20"/>
          <w:szCs w:val="20"/>
          <w:lang w:val="en-US" w:eastAsia="ko" w:bidi="ar"/>
        </w:rPr>
        <w:t>SL Positioning Service Exposure to the AF</w:t>
      </w:r>
      <w:r>
        <w:rPr>
          <w:rFonts w:ascii="Arial" w:hAnsi="Arial"/>
          <w:b/>
          <w:sz w:val="20"/>
          <w:szCs w:val="20"/>
          <w:lang w:val="en-US" w:eastAsia="zh-CN" w:bidi="ar"/>
        </w:rPr>
        <w:t xml:space="preserve"> charging - CTF (non-roaming)</w:t>
      </w:r>
    </w:p>
    <w:p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The AF (via NEF) or the LCS Client send a Ranging/SL Positioning Service Request to GMLC </w:t>
      </w:r>
      <w:r>
        <w:rPr>
          <w:rFonts w:eastAsia="宋体"/>
          <w:sz w:val="20"/>
          <w:szCs w:val="20"/>
          <w:lang w:val="en-US" w:eastAsia="zh-CN" w:bidi="ar"/>
        </w:rPr>
        <w:t>for Ranging/Sidelink Positioning location results for the UEs (e.g. absolute locations, relative locations or distances and/or directions related to the UEs)</w:t>
      </w:r>
    </w:p>
    <w:p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The GMLC obtains the </w:t>
      </w:r>
      <w:r>
        <w:rPr>
          <w:rFonts w:eastAsia="宋体"/>
          <w:sz w:val="20"/>
          <w:szCs w:val="20"/>
          <w:lang w:val="en-US" w:eastAsia="zh-CN" w:bidi="ar"/>
        </w:rPr>
        <w:t>location results</w:t>
      </w:r>
      <w:r>
        <w:rPr>
          <w:sz w:val="20"/>
          <w:szCs w:val="20"/>
          <w:lang w:val="en-US" w:eastAsia="zh-CN" w:bidi="ar"/>
        </w:rPr>
        <w:t xml:space="preserve"> of the UEs with the detailed steps defined in TS 23.273 Section 6.20.3.</w:t>
      </w:r>
    </w:p>
    <w:p w:rsidR="00360563" w:rsidRDefault="00000000">
      <w:pPr>
        <w:pStyle w:val="afff4"/>
        <w:numPr>
          <w:ilvl w:val="0"/>
          <w:numId w:val="19"/>
        </w:numPr>
        <w:overflowPunct w:val="0"/>
        <w:autoSpaceDE w:val="0"/>
        <w:autoSpaceDN w:val="0"/>
        <w:adjustRightInd w:val="0"/>
        <w:textAlignment w:val="baseline"/>
        <w:rPr>
          <w:lang w:val="en-US"/>
        </w:rPr>
      </w:pPr>
      <w:r>
        <w:rPr>
          <w:sz w:val="20"/>
          <w:szCs w:val="20"/>
          <w:lang w:val="en-US" w:eastAsia="zh-CN" w:bidi="ar"/>
        </w:rPr>
        <w:t xml:space="preserve">Target UE sends a response message to AF or LCS Client with the </w:t>
      </w:r>
      <w:r>
        <w:rPr>
          <w:rFonts w:eastAsia="宋体"/>
          <w:sz w:val="20"/>
          <w:szCs w:val="20"/>
          <w:lang w:val="en-US" w:eastAsia="zh-CN" w:bidi="ar"/>
        </w:rPr>
        <w:t>location results</w:t>
      </w:r>
      <w:r>
        <w:rPr>
          <w:sz w:val="20"/>
          <w:szCs w:val="20"/>
          <w:lang w:val="en-US" w:eastAsia="zh-CN" w:bidi="ar"/>
        </w:rPr>
        <w:t xml:space="preserve"> of the UEs. </w:t>
      </w:r>
    </w:p>
    <w:p w:rsidR="00360563" w:rsidRDefault="00000000">
      <w:pPr>
        <w:pStyle w:val="afff4"/>
        <w:ind w:left="568" w:hanging="284"/>
        <w:rPr>
          <w:lang w:val="en-US"/>
        </w:rPr>
      </w:pPr>
      <w:r>
        <w:rPr>
          <w:sz w:val="20"/>
          <w:szCs w:val="20"/>
          <w:lang w:val="en-US" w:eastAsia="zh-CN" w:bidi="ar"/>
        </w:rPr>
        <w:t>4.  When the GMLC decides that reporting criteria are met, Step 5 will be conducted.</w:t>
      </w:r>
    </w:p>
    <w:p w:rsidR="00360563" w:rsidRDefault="00000000">
      <w:pPr>
        <w:pStyle w:val="afff4"/>
        <w:ind w:left="568" w:hanging="284"/>
        <w:rPr>
          <w:lang w:val="en-US"/>
        </w:rPr>
      </w:pPr>
      <w:r>
        <w:rPr>
          <w:sz w:val="20"/>
          <w:szCs w:val="20"/>
          <w:lang w:val="en-US" w:eastAsia="zh-CN" w:bidi="ar"/>
        </w:rPr>
        <w:t>5ch-a. The GMLC (CTF) triggers Charging Data Request[Event] to CHF.</w:t>
      </w:r>
    </w:p>
    <w:p w:rsidR="00360563" w:rsidRDefault="00000000" w:rsidP="0045214B">
      <w:pPr>
        <w:pStyle w:val="afff4"/>
        <w:ind w:left="568" w:hanging="284"/>
        <w:rPr>
          <w:lang w:val="en-US" w:eastAsia="zh-CN" w:bidi="ar"/>
        </w:rPr>
      </w:pPr>
      <w:r>
        <w:rPr>
          <w:sz w:val="20"/>
          <w:szCs w:val="20"/>
          <w:lang w:val="en-US" w:eastAsia="zh-CN" w:bidi="ar"/>
        </w:rPr>
        <w:t>5ch-b. The CHF creates a CDR.</w:t>
      </w:r>
    </w:p>
    <w:p w:rsidR="00360563" w:rsidRDefault="00000000" w:rsidP="0045214B">
      <w:pPr>
        <w:pStyle w:val="afff4"/>
        <w:ind w:left="568" w:hanging="284"/>
      </w:pPr>
      <w:r>
        <w:rPr>
          <w:sz w:val="20"/>
          <w:szCs w:val="20"/>
          <w:lang w:val="en-US" w:eastAsia="zh-CN" w:bidi="ar"/>
        </w:rPr>
        <w:t>5ch-c. The CHF returns Charging Data Response.</w:t>
      </w:r>
    </w:p>
    <w:p w:rsidR="00360563" w:rsidRDefault="00360563">
      <w:pPr>
        <w:rPr>
          <w:lang w:val="en-US" w:eastAsia="zh-CN" w:bidi="ar"/>
        </w:rPr>
      </w:pPr>
    </w:p>
    <w:p w:rsidR="00360563" w:rsidRDefault="00000000">
      <w:pPr>
        <w:pStyle w:val="31"/>
        <w:rPr>
          <w:lang w:eastAsia="zh-CN"/>
        </w:rPr>
      </w:pPr>
      <w:bookmarkStart w:id="145" w:name="_Toc148349426"/>
      <w:r>
        <w:rPr>
          <w:lang w:eastAsia="zh-CN"/>
        </w:rPr>
        <w:t>5.4.5</w:t>
      </w:r>
      <w:r>
        <w:rPr>
          <w:lang w:eastAsia="zh-CN"/>
        </w:rPr>
        <w:tab/>
        <w:t>Evaluation</w:t>
      </w:r>
      <w:bookmarkEnd w:id="145"/>
    </w:p>
    <w:p w:rsidR="00360563" w:rsidRDefault="00000000">
      <w:pPr>
        <w:pStyle w:val="31"/>
        <w:rPr>
          <w:lang w:eastAsia="zh-CN"/>
        </w:rPr>
      </w:pPr>
      <w:bookmarkStart w:id="146" w:name="_Toc148349427"/>
      <w:r>
        <w:rPr>
          <w:lang w:eastAsia="zh-CN"/>
        </w:rPr>
        <w:t>5.4.6</w:t>
      </w:r>
      <w:r>
        <w:rPr>
          <w:lang w:eastAsia="zh-CN"/>
        </w:rPr>
        <w:tab/>
        <w:t>Conclusion</w:t>
      </w:r>
      <w:bookmarkEnd w:id="146"/>
    </w:p>
    <w:p w:rsidR="00360563" w:rsidRDefault="00360563"/>
    <w:p w:rsidR="00360563" w:rsidRDefault="00000000">
      <w:pPr>
        <w:pStyle w:val="1"/>
      </w:pPr>
      <w:bookmarkStart w:id="147" w:name="_Toc148349428"/>
      <w:r>
        <w:t>6.</w:t>
      </w:r>
      <w:r>
        <w:tab/>
        <w:t>Conclusions and Recommendations</w:t>
      </w:r>
      <w:bookmarkEnd w:id="147"/>
    </w:p>
    <w:p w:rsidR="00360563" w:rsidRDefault="00360563"/>
    <w:p w:rsidR="00360563" w:rsidRDefault="00360563">
      <w:pPr>
        <w:rPr>
          <w:i/>
        </w:rPr>
      </w:pPr>
    </w:p>
    <w:p w:rsidR="00360563" w:rsidRDefault="00000000">
      <w:pPr>
        <w:pStyle w:val="8"/>
      </w:pPr>
      <w:r>
        <w:br w:type="page"/>
      </w:r>
    </w:p>
    <w:p w:rsidR="00360563" w:rsidRDefault="00000000">
      <w:pPr>
        <w:pStyle w:val="8"/>
      </w:pPr>
      <w:bookmarkStart w:id="148" w:name="_Toc148349429"/>
      <w:r>
        <w:t>Annex &lt;X&gt; (informative):</w:t>
      </w:r>
      <w:r>
        <w:br/>
        <w:t>Change history</w:t>
      </w:r>
      <w:bookmarkEnd w:id="148"/>
    </w:p>
    <w:p w:rsidR="00360563" w:rsidRDefault="00360563">
      <w:pPr>
        <w:pStyle w:val="TH"/>
      </w:pPr>
      <w:bookmarkStart w:id="149" w:name="historyclause"/>
      <w:bookmarkEnd w:id="1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360563">
        <w:trPr>
          <w:cantSplit/>
        </w:trPr>
        <w:tc>
          <w:tcPr>
            <w:tcW w:w="9639" w:type="dxa"/>
            <w:gridSpan w:val="8"/>
            <w:tcBorders>
              <w:bottom w:val="nil"/>
            </w:tcBorders>
            <w:shd w:val="solid" w:color="FFFFFF" w:fill="auto"/>
          </w:tcPr>
          <w:p w:rsidR="00360563" w:rsidRDefault="00000000">
            <w:pPr>
              <w:pStyle w:val="TAL"/>
              <w:jc w:val="center"/>
              <w:rPr>
                <w:b/>
                <w:sz w:val="16"/>
              </w:rPr>
            </w:pPr>
            <w:r>
              <w:rPr>
                <w:b/>
              </w:rPr>
              <w:t>Change history</w:t>
            </w:r>
          </w:p>
        </w:tc>
      </w:tr>
      <w:tr w:rsidR="00360563">
        <w:tc>
          <w:tcPr>
            <w:tcW w:w="800" w:type="dxa"/>
            <w:shd w:val="pct10" w:color="auto" w:fill="FFFFFF"/>
          </w:tcPr>
          <w:p w:rsidR="00360563" w:rsidRDefault="00000000">
            <w:pPr>
              <w:pStyle w:val="TAL"/>
              <w:rPr>
                <w:b/>
                <w:sz w:val="16"/>
              </w:rPr>
            </w:pPr>
            <w:r>
              <w:rPr>
                <w:b/>
                <w:sz w:val="16"/>
              </w:rPr>
              <w:t>Date</w:t>
            </w:r>
          </w:p>
        </w:tc>
        <w:tc>
          <w:tcPr>
            <w:tcW w:w="800" w:type="dxa"/>
            <w:shd w:val="pct10" w:color="auto" w:fill="FFFFFF"/>
          </w:tcPr>
          <w:p w:rsidR="00360563" w:rsidRDefault="00000000">
            <w:pPr>
              <w:pStyle w:val="TAL"/>
              <w:rPr>
                <w:b/>
                <w:sz w:val="16"/>
              </w:rPr>
            </w:pPr>
            <w:r>
              <w:rPr>
                <w:b/>
                <w:sz w:val="16"/>
              </w:rPr>
              <w:t>Meeting</w:t>
            </w:r>
          </w:p>
        </w:tc>
        <w:tc>
          <w:tcPr>
            <w:tcW w:w="1094" w:type="dxa"/>
            <w:shd w:val="pct10" w:color="auto" w:fill="FFFFFF"/>
          </w:tcPr>
          <w:p w:rsidR="00360563" w:rsidRDefault="00000000">
            <w:pPr>
              <w:pStyle w:val="TAL"/>
              <w:rPr>
                <w:b/>
                <w:sz w:val="16"/>
              </w:rPr>
            </w:pPr>
            <w:r>
              <w:rPr>
                <w:b/>
                <w:sz w:val="16"/>
              </w:rPr>
              <w:t>TDoc</w:t>
            </w:r>
          </w:p>
        </w:tc>
        <w:tc>
          <w:tcPr>
            <w:tcW w:w="425" w:type="dxa"/>
            <w:shd w:val="pct10" w:color="auto" w:fill="FFFFFF"/>
          </w:tcPr>
          <w:p w:rsidR="00360563" w:rsidRDefault="00000000">
            <w:pPr>
              <w:pStyle w:val="TAL"/>
              <w:rPr>
                <w:b/>
                <w:sz w:val="16"/>
              </w:rPr>
            </w:pPr>
            <w:r>
              <w:rPr>
                <w:b/>
                <w:sz w:val="16"/>
              </w:rPr>
              <w:t>CR</w:t>
            </w:r>
          </w:p>
        </w:tc>
        <w:tc>
          <w:tcPr>
            <w:tcW w:w="425" w:type="dxa"/>
            <w:shd w:val="pct10" w:color="auto" w:fill="FFFFFF"/>
          </w:tcPr>
          <w:p w:rsidR="00360563" w:rsidRDefault="00000000">
            <w:pPr>
              <w:pStyle w:val="TAL"/>
              <w:rPr>
                <w:b/>
                <w:sz w:val="16"/>
              </w:rPr>
            </w:pPr>
            <w:r>
              <w:rPr>
                <w:b/>
                <w:sz w:val="16"/>
              </w:rPr>
              <w:t>Rev</w:t>
            </w:r>
          </w:p>
        </w:tc>
        <w:tc>
          <w:tcPr>
            <w:tcW w:w="425" w:type="dxa"/>
            <w:shd w:val="pct10" w:color="auto" w:fill="FFFFFF"/>
          </w:tcPr>
          <w:p w:rsidR="00360563" w:rsidRDefault="00000000">
            <w:pPr>
              <w:pStyle w:val="TAL"/>
              <w:rPr>
                <w:b/>
                <w:sz w:val="16"/>
              </w:rPr>
            </w:pPr>
            <w:r>
              <w:rPr>
                <w:b/>
                <w:sz w:val="16"/>
              </w:rPr>
              <w:t>Cat</w:t>
            </w:r>
          </w:p>
        </w:tc>
        <w:tc>
          <w:tcPr>
            <w:tcW w:w="4962" w:type="dxa"/>
            <w:shd w:val="pct10" w:color="auto" w:fill="FFFFFF"/>
          </w:tcPr>
          <w:p w:rsidR="00360563" w:rsidRDefault="00000000">
            <w:pPr>
              <w:pStyle w:val="TAL"/>
              <w:rPr>
                <w:b/>
                <w:sz w:val="16"/>
              </w:rPr>
            </w:pPr>
            <w:r>
              <w:rPr>
                <w:b/>
                <w:sz w:val="16"/>
              </w:rPr>
              <w:t>Subject/Comment</w:t>
            </w:r>
          </w:p>
        </w:tc>
        <w:tc>
          <w:tcPr>
            <w:tcW w:w="708" w:type="dxa"/>
            <w:shd w:val="pct10" w:color="auto" w:fill="FFFFFF"/>
          </w:tcPr>
          <w:p w:rsidR="00360563" w:rsidRDefault="00000000">
            <w:pPr>
              <w:pStyle w:val="TAL"/>
              <w:rPr>
                <w:b/>
                <w:sz w:val="16"/>
              </w:rPr>
            </w:pPr>
            <w:r>
              <w:rPr>
                <w:b/>
                <w:sz w:val="16"/>
              </w:rPr>
              <w:t>New version</w:t>
            </w:r>
          </w:p>
        </w:tc>
      </w:tr>
      <w:tr w:rsidR="00360563">
        <w:tc>
          <w:tcPr>
            <w:tcW w:w="800" w:type="dxa"/>
            <w:shd w:val="solid" w:color="FFFFFF" w:fill="auto"/>
          </w:tcPr>
          <w:p w:rsidR="00360563" w:rsidRDefault="00000000">
            <w:pPr>
              <w:pStyle w:val="TAC"/>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rsidR="00360563" w:rsidRDefault="00000000">
            <w:pPr>
              <w:pStyle w:val="TAC"/>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rsidR="00360563" w:rsidRDefault="00000000">
            <w:pPr>
              <w:pStyle w:val="TAC"/>
              <w:rPr>
                <w:sz w:val="16"/>
                <w:szCs w:val="16"/>
              </w:rPr>
            </w:pPr>
            <w:r>
              <w:rPr>
                <w:sz w:val="16"/>
                <w:szCs w:val="16"/>
              </w:rPr>
              <w:t>S5-235300</w:t>
            </w:r>
          </w:p>
        </w:tc>
        <w:tc>
          <w:tcPr>
            <w:tcW w:w="425" w:type="dxa"/>
            <w:shd w:val="solid" w:color="FFFFFF" w:fill="auto"/>
          </w:tcPr>
          <w:p w:rsidR="00360563" w:rsidRDefault="00360563">
            <w:pPr>
              <w:pStyle w:val="TAL"/>
              <w:rPr>
                <w:sz w:val="16"/>
                <w:szCs w:val="16"/>
              </w:rPr>
            </w:pPr>
          </w:p>
        </w:tc>
        <w:tc>
          <w:tcPr>
            <w:tcW w:w="425" w:type="dxa"/>
            <w:shd w:val="solid" w:color="FFFFFF" w:fill="auto"/>
          </w:tcPr>
          <w:p w:rsidR="00360563" w:rsidRDefault="00360563">
            <w:pPr>
              <w:pStyle w:val="TAR"/>
              <w:rPr>
                <w:sz w:val="16"/>
                <w:szCs w:val="16"/>
              </w:rPr>
            </w:pPr>
          </w:p>
        </w:tc>
        <w:tc>
          <w:tcPr>
            <w:tcW w:w="425" w:type="dxa"/>
            <w:shd w:val="solid" w:color="FFFFFF" w:fill="auto"/>
          </w:tcPr>
          <w:p w:rsidR="00360563" w:rsidRDefault="00360563">
            <w:pPr>
              <w:pStyle w:val="TAC"/>
              <w:rPr>
                <w:sz w:val="16"/>
                <w:szCs w:val="16"/>
              </w:rPr>
            </w:pPr>
          </w:p>
        </w:tc>
        <w:tc>
          <w:tcPr>
            <w:tcW w:w="4962" w:type="dxa"/>
            <w:shd w:val="solid" w:color="FFFFFF" w:fill="auto"/>
          </w:tcPr>
          <w:p w:rsidR="00360563" w:rsidRDefault="00000000">
            <w:pPr>
              <w:pStyle w:val="TAL"/>
              <w:rPr>
                <w:sz w:val="16"/>
                <w:szCs w:val="16"/>
              </w:rPr>
            </w:pPr>
            <w:r>
              <w:rPr>
                <w:sz w:val="16"/>
                <w:szCs w:val="16"/>
              </w:rPr>
              <w:t>Initial skeleton</w:t>
            </w:r>
          </w:p>
        </w:tc>
        <w:tc>
          <w:tcPr>
            <w:tcW w:w="708" w:type="dxa"/>
            <w:shd w:val="solid" w:color="FFFFFF" w:fill="auto"/>
          </w:tcPr>
          <w:p w:rsidR="00360563" w:rsidRDefault="00000000">
            <w:pPr>
              <w:pStyle w:val="TAC"/>
              <w:rPr>
                <w:sz w:val="16"/>
                <w:szCs w:val="16"/>
                <w:lang w:eastAsia="zh-CN"/>
              </w:rPr>
            </w:pPr>
            <w:r>
              <w:rPr>
                <w:rFonts w:hint="eastAsia"/>
                <w:sz w:val="16"/>
                <w:szCs w:val="16"/>
                <w:lang w:eastAsia="zh-CN"/>
              </w:rPr>
              <w:t>0.0.0</w:t>
            </w:r>
          </w:p>
        </w:tc>
      </w:tr>
      <w:tr w:rsidR="00360563">
        <w:tc>
          <w:tcPr>
            <w:tcW w:w="800" w:type="dxa"/>
            <w:shd w:val="solid" w:color="FFFFFF" w:fill="auto"/>
          </w:tcPr>
          <w:p w:rsidR="00360563" w:rsidRDefault="00000000">
            <w:pPr>
              <w:pStyle w:val="TAC"/>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rsidR="00360563" w:rsidRDefault="00000000">
            <w:pPr>
              <w:pStyle w:val="TAC"/>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rsidR="00360563" w:rsidRDefault="00000000">
            <w:pPr>
              <w:pStyle w:val="TAC"/>
              <w:rPr>
                <w:sz w:val="16"/>
                <w:szCs w:val="16"/>
              </w:rPr>
            </w:pPr>
            <w:r>
              <w:rPr>
                <w:sz w:val="16"/>
                <w:szCs w:val="16"/>
              </w:rPr>
              <w:t>S5-235303</w:t>
            </w:r>
          </w:p>
          <w:p w:rsidR="00360563" w:rsidRDefault="00000000">
            <w:pPr>
              <w:pStyle w:val="TAC"/>
              <w:rPr>
                <w:sz w:val="16"/>
                <w:szCs w:val="16"/>
              </w:rPr>
            </w:pPr>
            <w:r>
              <w:rPr>
                <w:sz w:val="16"/>
                <w:szCs w:val="16"/>
              </w:rPr>
              <w:t>S5-235304</w:t>
            </w:r>
          </w:p>
          <w:p w:rsidR="00360563" w:rsidRDefault="00000000">
            <w:pPr>
              <w:pStyle w:val="TAC"/>
              <w:rPr>
                <w:sz w:val="16"/>
                <w:szCs w:val="16"/>
              </w:rPr>
            </w:pPr>
            <w:r>
              <w:rPr>
                <w:sz w:val="16"/>
                <w:szCs w:val="16"/>
              </w:rPr>
              <w:t>S5-235305</w:t>
            </w:r>
          </w:p>
          <w:p w:rsidR="00360563" w:rsidRDefault="00000000">
            <w:pPr>
              <w:pStyle w:val="TAC"/>
              <w:rPr>
                <w:sz w:val="16"/>
                <w:szCs w:val="16"/>
              </w:rPr>
            </w:pPr>
            <w:r>
              <w:rPr>
                <w:sz w:val="16"/>
                <w:szCs w:val="16"/>
              </w:rPr>
              <w:t>S5-235974</w:t>
            </w:r>
          </w:p>
          <w:p w:rsidR="00360563" w:rsidRDefault="00000000">
            <w:pPr>
              <w:pStyle w:val="TAC"/>
              <w:rPr>
                <w:sz w:val="16"/>
                <w:szCs w:val="16"/>
              </w:rPr>
            </w:pPr>
            <w:r>
              <w:rPr>
                <w:sz w:val="16"/>
                <w:szCs w:val="16"/>
              </w:rPr>
              <w:t>S5-235975</w:t>
            </w:r>
          </w:p>
          <w:p w:rsidR="00360563" w:rsidRDefault="00000000">
            <w:pPr>
              <w:pStyle w:val="TAC"/>
              <w:rPr>
                <w:sz w:val="16"/>
                <w:szCs w:val="16"/>
              </w:rPr>
            </w:pPr>
            <w:r>
              <w:rPr>
                <w:sz w:val="16"/>
                <w:szCs w:val="16"/>
              </w:rPr>
              <w:t>S5-235976</w:t>
            </w:r>
          </w:p>
          <w:p w:rsidR="00360563" w:rsidRDefault="00000000">
            <w:pPr>
              <w:pStyle w:val="TAC"/>
              <w:rPr>
                <w:sz w:val="16"/>
                <w:szCs w:val="16"/>
              </w:rPr>
            </w:pPr>
            <w:r>
              <w:rPr>
                <w:sz w:val="16"/>
                <w:szCs w:val="16"/>
              </w:rPr>
              <w:t>S5-235987</w:t>
            </w:r>
          </w:p>
          <w:p w:rsidR="00360563" w:rsidRDefault="00360563">
            <w:pPr>
              <w:pStyle w:val="TAC"/>
              <w:rPr>
                <w:sz w:val="16"/>
                <w:szCs w:val="16"/>
              </w:rPr>
            </w:pPr>
          </w:p>
          <w:p w:rsidR="00360563" w:rsidRDefault="00000000">
            <w:pPr>
              <w:pStyle w:val="TAC"/>
              <w:rPr>
                <w:sz w:val="16"/>
                <w:szCs w:val="16"/>
              </w:rPr>
            </w:pPr>
            <w:r>
              <w:rPr>
                <w:sz w:val="16"/>
                <w:szCs w:val="16"/>
              </w:rPr>
              <w:t>S5-235310</w:t>
            </w:r>
          </w:p>
          <w:p w:rsidR="00360563" w:rsidRDefault="00360563">
            <w:pPr>
              <w:pStyle w:val="TAC"/>
              <w:rPr>
                <w:sz w:val="16"/>
                <w:szCs w:val="16"/>
              </w:rPr>
            </w:pPr>
          </w:p>
          <w:p w:rsidR="00360563" w:rsidRDefault="00000000">
            <w:pPr>
              <w:pStyle w:val="TAC"/>
              <w:rPr>
                <w:sz w:val="16"/>
                <w:szCs w:val="16"/>
              </w:rPr>
            </w:pPr>
            <w:r>
              <w:rPr>
                <w:sz w:val="16"/>
                <w:szCs w:val="16"/>
              </w:rPr>
              <w:t>S5-235985</w:t>
            </w:r>
          </w:p>
          <w:p w:rsidR="00360563" w:rsidRDefault="00360563">
            <w:pPr>
              <w:pStyle w:val="TAC"/>
              <w:rPr>
                <w:sz w:val="16"/>
                <w:szCs w:val="16"/>
              </w:rPr>
            </w:pPr>
          </w:p>
          <w:p w:rsidR="00360563" w:rsidRDefault="00000000">
            <w:pPr>
              <w:pStyle w:val="TAC"/>
              <w:rPr>
                <w:sz w:val="16"/>
                <w:szCs w:val="16"/>
              </w:rPr>
            </w:pPr>
            <w:r>
              <w:rPr>
                <w:sz w:val="16"/>
                <w:szCs w:val="16"/>
              </w:rPr>
              <w:t>S5-235986</w:t>
            </w:r>
          </w:p>
        </w:tc>
        <w:tc>
          <w:tcPr>
            <w:tcW w:w="425" w:type="dxa"/>
            <w:shd w:val="solid" w:color="FFFFFF" w:fill="auto"/>
          </w:tcPr>
          <w:p w:rsidR="00360563" w:rsidRDefault="00360563">
            <w:pPr>
              <w:pStyle w:val="TAL"/>
              <w:rPr>
                <w:sz w:val="16"/>
                <w:szCs w:val="16"/>
              </w:rPr>
            </w:pPr>
          </w:p>
        </w:tc>
        <w:tc>
          <w:tcPr>
            <w:tcW w:w="425" w:type="dxa"/>
            <w:shd w:val="solid" w:color="FFFFFF" w:fill="auto"/>
          </w:tcPr>
          <w:p w:rsidR="00360563" w:rsidRDefault="00360563">
            <w:pPr>
              <w:pStyle w:val="TAR"/>
              <w:rPr>
                <w:sz w:val="16"/>
                <w:szCs w:val="16"/>
              </w:rPr>
            </w:pPr>
          </w:p>
        </w:tc>
        <w:tc>
          <w:tcPr>
            <w:tcW w:w="425" w:type="dxa"/>
            <w:shd w:val="solid" w:color="FFFFFF" w:fill="auto"/>
          </w:tcPr>
          <w:p w:rsidR="00360563" w:rsidRDefault="00360563">
            <w:pPr>
              <w:pStyle w:val="TAC"/>
              <w:rPr>
                <w:sz w:val="16"/>
                <w:szCs w:val="16"/>
              </w:rPr>
            </w:pPr>
          </w:p>
        </w:tc>
        <w:tc>
          <w:tcPr>
            <w:tcW w:w="4962" w:type="dxa"/>
            <w:shd w:val="solid" w:color="FFFFFF" w:fill="auto"/>
          </w:tcPr>
          <w:p w:rsidR="00360563" w:rsidRDefault="00000000">
            <w:pPr>
              <w:pStyle w:val="TAL"/>
              <w:rPr>
                <w:sz w:val="16"/>
                <w:szCs w:val="16"/>
              </w:rPr>
            </w:pPr>
            <w:r>
              <w:rPr>
                <w:sz w:val="16"/>
                <w:szCs w:val="16"/>
              </w:rPr>
              <w:t>Update of the skeleton</w:t>
            </w:r>
          </w:p>
          <w:p w:rsidR="00360563" w:rsidRDefault="00000000">
            <w:pPr>
              <w:pStyle w:val="TAL"/>
              <w:rPr>
                <w:sz w:val="16"/>
                <w:szCs w:val="16"/>
              </w:rPr>
            </w:pPr>
            <w:r>
              <w:rPr>
                <w:sz w:val="16"/>
                <w:szCs w:val="16"/>
              </w:rPr>
              <w:t>Update of the Scope</w:t>
            </w:r>
          </w:p>
          <w:p w:rsidR="00360563" w:rsidRDefault="00000000">
            <w:pPr>
              <w:pStyle w:val="TAL"/>
              <w:rPr>
                <w:sz w:val="16"/>
                <w:szCs w:val="16"/>
              </w:rPr>
            </w:pPr>
            <w:r>
              <w:rPr>
                <w:sz w:val="16"/>
                <w:szCs w:val="16"/>
              </w:rPr>
              <w:t>Update of the Reference</w:t>
            </w:r>
          </w:p>
          <w:p w:rsidR="00360563" w:rsidRDefault="00000000">
            <w:pPr>
              <w:pStyle w:val="TAL"/>
              <w:rPr>
                <w:sz w:val="16"/>
                <w:szCs w:val="16"/>
              </w:rPr>
            </w:pPr>
            <w:r>
              <w:rPr>
                <w:sz w:val="16"/>
                <w:szCs w:val="16"/>
              </w:rPr>
              <w:t>Update of the terms, symbols and abbreviations</w:t>
            </w:r>
          </w:p>
          <w:p w:rsidR="00360563" w:rsidRDefault="00000000">
            <w:pPr>
              <w:pStyle w:val="TAL"/>
              <w:rPr>
                <w:sz w:val="16"/>
                <w:szCs w:val="16"/>
              </w:rPr>
            </w:pPr>
            <w:r>
              <w:rPr>
                <w:sz w:val="16"/>
                <w:szCs w:val="16"/>
              </w:rPr>
              <w:t>Update of the Overview</w:t>
            </w:r>
          </w:p>
          <w:p w:rsidR="00360563" w:rsidRDefault="00000000">
            <w:pPr>
              <w:pStyle w:val="TAL"/>
              <w:rPr>
                <w:sz w:val="16"/>
                <w:szCs w:val="16"/>
              </w:rPr>
            </w:pPr>
            <w:r>
              <w:rPr>
                <w:sz w:val="16"/>
                <w:szCs w:val="16"/>
              </w:rPr>
              <w:t>Update of the Business roles</w:t>
            </w:r>
          </w:p>
          <w:p w:rsidR="00360563" w:rsidRDefault="00000000">
            <w:pPr>
              <w:pStyle w:val="TAL"/>
              <w:rPr>
                <w:sz w:val="16"/>
                <w:szCs w:val="16"/>
              </w:rPr>
            </w:pPr>
            <w:r>
              <w:rPr>
                <w:sz w:val="16"/>
                <w:szCs w:val="16"/>
              </w:rPr>
              <w:t>Add charging scenarios and key issues for Ranging Sidelink Positioning UE Discovery</w:t>
            </w:r>
          </w:p>
          <w:p w:rsidR="00360563" w:rsidRDefault="00000000">
            <w:pPr>
              <w:pStyle w:val="TAL"/>
              <w:rPr>
                <w:sz w:val="16"/>
                <w:szCs w:val="16"/>
              </w:rPr>
            </w:pPr>
            <w:r>
              <w:rPr>
                <w:sz w:val="16"/>
                <w:szCs w:val="16"/>
              </w:rPr>
              <w:t>Add charging scenarios and key issues for UE positioning assisted by Sidelink Positioning and involving 5GC</w:t>
            </w:r>
          </w:p>
          <w:p w:rsidR="00360563" w:rsidRDefault="00000000">
            <w:pPr>
              <w:pStyle w:val="TAL"/>
              <w:rPr>
                <w:sz w:val="16"/>
                <w:szCs w:val="16"/>
              </w:rPr>
            </w:pPr>
            <w:r>
              <w:rPr>
                <w:sz w:val="16"/>
                <w:szCs w:val="16"/>
              </w:rPr>
              <w:t>Add charging scenarios and key issues for UE only Sidelink Positioning for Target UE using Located UE</w:t>
            </w:r>
          </w:p>
          <w:p w:rsidR="00360563" w:rsidRDefault="00000000">
            <w:pPr>
              <w:pStyle w:val="TAL"/>
              <w:rPr>
                <w:sz w:val="16"/>
                <w:szCs w:val="16"/>
              </w:rPr>
            </w:pPr>
            <w:r>
              <w:rPr>
                <w:sz w:val="16"/>
                <w:szCs w:val="16"/>
              </w:rPr>
              <w:t>Add charging scenarios and key issues for Ranging SL Positioning service exposure</w:t>
            </w:r>
          </w:p>
        </w:tc>
        <w:tc>
          <w:tcPr>
            <w:tcW w:w="708" w:type="dxa"/>
            <w:shd w:val="solid" w:color="FFFFFF" w:fill="auto"/>
          </w:tcPr>
          <w:p w:rsidR="00360563" w:rsidRDefault="00000000">
            <w:pPr>
              <w:pStyle w:val="TAC"/>
              <w:rPr>
                <w:sz w:val="16"/>
                <w:szCs w:val="16"/>
                <w:lang w:eastAsia="zh-CN"/>
              </w:rPr>
            </w:pPr>
            <w:r>
              <w:rPr>
                <w:rFonts w:hint="eastAsia"/>
                <w:sz w:val="16"/>
                <w:szCs w:val="16"/>
                <w:lang w:eastAsia="zh-CN"/>
              </w:rPr>
              <w:t>0</w:t>
            </w:r>
            <w:r>
              <w:rPr>
                <w:sz w:val="16"/>
                <w:szCs w:val="16"/>
                <w:lang w:eastAsia="zh-CN"/>
              </w:rPr>
              <w:t>.1.0</w:t>
            </w:r>
          </w:p>
        </w:tc>
      </w:tr>
      <w:tr w:rsidR="00360563">
        <w:tc>
          <w:tcPr>
            <w:tcW w:w="800" w:type="dxa"/>
            <w:shd w:val="solid" w:color="FFFFFF" w:fill="auto"/>
          </w:tcPr>
          <w:p w:rsidR="00360563" w:rsidRDefault="00000000">
            <w:pPr>
              <w:pStyle w:val="TAC"/>
              <w:rPr>
                <w:sz w:val="16"/>
                <w:szCs w:val="16"/>
                <w:lang w:eastAsia="zh-CN"/>
              </w:rPr>
            </w:pPr>
            <w:r>
              <w:rPr>
                <w:rFonts w:hint="eastAsia"/>
                <w:sz w:val="16"/>
                <w:szCs w:val="16"/>
                <w:lang w:eastAsia="zh-CN"/>
              </w:rPr>
              <w:t>2023-</w:t>
            </w:r>
            <w:r>
              <w:rPr>
                <w:rFonts w:hint="eastAsia"/>
                <w:sz w:val="16"/>
                <w:szCs w:val="16"/>
                <w:lang w:val="en-US" w:eastAsia="zh-CN"/>
              </w:rPr>
              <w:t>10</w:t>
            </w:r>
          </w:p>
        </w:tc>
        <w:tc>
          <w:tcPr>
            <w:tcW w:w="800" w:type="dxa"/>
            <w:shd w:val="solid" w:color="FFFFFF" w:fill="auto"/>
          </w:tcPr>
          <w:p w:rsidR="00360563" w:rsidRDefault="00000000">
            <w:pPr>
              <w:pStyle w:val="TAC"/>
              <w:rPr>
                <w:sz w:val="16"/>
                <w:szCs w:val="16"/>
                <w:lang w:eastAsia="zh-CN"/>
              </w:rPr>
            </w:pPr>
            <w:r>
              <w:rPr>
                <w:rFonts w:hint="eastAsia"/>
                <w:sz w:val="16"/>
                <w:szCs w:val="16"/>
                <w:lang w:eastAsia="zh-CN"/>
              </w:rPr>
              <w:t>SA5#1</w:t>
            </w:r>
            <w:r>
              <w:rPr>
                <w:sz w:val="16"/>
                <w:szCs w:val="16"/>
                <w:lang w:eastAsia="zh-CN"/>
              </w:rPr>
              <w:t>5</w:t>
            </w:r>
            <w:r>
              <w:rPr>
                <w:rFonts w:hint="eastAsia"/>
                <w:sz w:val="16"/>
                <w:szCs w:val="16"/>
                <w:lang w:val="en-US" w:eastAsia="zh-CN"/>
              </w:rPr>
              <w:t>1</w:t>
            </w:r>
          </w:p>
        </w:tc>
        <w:tc>
          <w:tcPr>
            <w:tcW w:w="1094" w:type="dxa"/>
            <w:shd w:val="solid" w:color="FFFFFF" w:fill="auto"/>
          </w:tcPr>
          <w:p w:rsidR="00360563" w:rsidRDefault="00000000">
            <w:pPr>
              <w:pStyle w:val="TAC"/>
              <w:rPr>
                <w:sz w:val="16"/>
                <w:szCs w:val="16"/>
              </w:rPr>
            </w:pPr>
            <w:r>
              <w:rPr>
                <w:rFonts w:hint="eastAsia"/>
                <w:sz w:val="16"/>
                <w:szCs w:val="16"/>
              </w:rPr>
              <w:t>S5-236436</w:t>
            </w:r>
          </w:p>
          <w:p w:rsidR="00360563" w:rsidRDefault="00000000">
            <w:pPr>
              <w:pStyle w:val="TAC"/>
              <w:rPr>
                <w:sz w:val="16"/>
                <w:szCs w:val="16"/>
              </w:rPr>
            </w:pPr>
            <w:r>
              <w:rPr>
                <w:rFonts w:hint="eastAsia"/>
                <w:sz w:val="16"/>
                <w:szCs w:val="16"/>
              </w:rPr>
              <w:t>S5-237004</w:t>
            </w:r>
          </w:p>
          <w:p w:rsidR="00360563" w:rsidRDefault="00360563">
            <w:pPr>
              <w:pStyle w:val="TAC"/>
              <w:rPr>
                <w:sz w:val="16"/>
                <w:szCs w:val="16"/>
              </w:rPr>
            </w:pPr>
          </w:p>
          <w:p w:rsidR="00360563" w:rsidRDefault="00000000">
            <w:pPr>
              <w:pStyle w:val="TAC"/>
              <w:rPr>
                <w:sz w:val="16"/>
                <w:szCs w:val="16"/>
              </w:rPr>
            </w:pPr>
            <w:r>
              <w:rPr>
                <w:rFonts w:hint="eastAsia"/>
                <w:sz w:val="16"/>
                <w:szCs w:val="16"/>
              </w:rPr>
              <w:t>S5-236438</w:t>
            </w:r>
          </w:p>
          <w:p w:rsidR="00360563" w:rsidRDefault="00360563">
            <w:pPr>
              <w:pStyle w:val="TAC"/>
              <w:rPr>
                <w:sz w:val="16"/>
                <w:szCs w:val="16"/>
              </w:rPr>
            </w:pPr>
          </w:p>
          <w:p w:rsidR="00360563" w:rsidRDefault="00000000">
            <w:pPr>
              <w:pStyle w:val="TAC"/>
              <w:rPr>
                <w:sz w:val="16"/>
                <w:szCs w:val="16"/>
              </w:rPr>
            </w:pPr>
            <w:r>
              <w:rPr>
                <w:rFonts w:hint="eastAsia"/>
                <w:sz w:val="16"/>
                <w:szCs w:val="16"/>
              </w:rPr>
              <w:t>S5-237005</w:t>
            </w:r>
          </w:p>
          <w:p w:rsidR="00360563" w:rsidRDefault="00360563">
            <w:pPr>
              <w:pStyle w:val="TAC"/>
              <w:rPr>
                <w:sz w:val="16"/>
                <w:szCs w:val="16"/>
              </w:rPr>
            </w:pPr>
          </w:p>
          <w:p w:rsidR="00360563" w:rsidRDefault="00000000">
            <w:pPr>
              <w:pStyle w:val="TAC"/>
              <w:rPr>
                <w:sz w:val="16"/>
                <w:szCs w:val="16"/>
              </w:rPr>
            </w:pPr>
            <w:r>
              <w:rPr>
                <w:rFonts w:hint="eastAsia"/>
                <w:sz w:val="16"/>
                <w:szCs w:val="16"/>
              </w:rPr>
              <w:t>S5-237006</w:t>
            </w:r>
          </w:p>
          <w:p w:rsidR="00360563" w:rsidRDefault="00360563">
            <w:pPr>
              <w:pStyle w:val="TAC"/>
              <w:rPr>
                <w:sz w:val="16"/>
                <w:szCs w:val="16"/>
              </w:rPr>
            </w:pPr>
          </w:p>
          <w:p w:rsidR="00360563" w:rsidRDefault="00360563">
            <w:pPr>
              <w:pStyle w:val="TAC"/>
              <w:rPr>
                <w:sz w:val="16"/>
                <w:szCs w:val="16"/>
              </w:rPr>
            </w:pPr>
          </w:p>
          <w:p w:rsidR="00360563" w:rsidRDefault="00000000">
            <w:pPr>
              <w:pStyle w:val="TAC"/>
              <w:rPr>
                <w:sz w:val="16"/>
                <w:szCs w:val="16"/>
              </w:rPr>
            </w:pPr>
            <w:r>
              <w:rPr>
                <w:rFonts w:hint="eastAsia"/>
                <w:sz w:val="16"/>
                <w:szCs w:val="16"/>
              </w:rPr>
              <w:t>S5-237007</w:t>
            </w:r>
          </w:p>
          <w:p w:rsidR="00360563" w:rsidRDefault="00360563">
            <w:pPr>
              <w:pStyle w:val="TAC"/>
              <w:rPr>
                <w:sz w:val="16"/>
                <w:szCs w:val="16"/>
              </w:rPr>
            </w:pPr>
          </w:p>
          <w:p w:rsidR="00360563" w:rsidRDefault="00360563">
            <w:pPr>
              <w:pStyle w:val="TAC"/>
              <w:rPr>
                <w:sz w:val="16"/>
                <w:szCs w:val="16"/>
              </w:rPr>
            </w:pPr>
          </w:p>
          <w:p w:rsidR="00360563" w:rsidRDefault="00000000">
            <w:pPr>
              <w:pStyle w:val="TAC"/>
              <w:rPr>
                <w:sz w:val="16"/>
                <w:szCs w:val="16"/>
              </w:rPr>
            </w:pPr>
            <w:r>
              <w:rPr>
                <w:rFonts w:hint="eastAsia"/>
                <w:sz w:val="16"/>
                <w:szCs w:val="16"/>
              </w:rPr>
              <w:t>S5-237008</w:t>
            </w:r>
          </w:p>
          <w:p w:rsidR="00360563" w:rsidRDefault="00360563">
            <w:pPr>
              <w:pStyle w:val="TAC"/>
              <w:rPr>
                <w:sz w:val="16"/>
                <w:szCs w:val="16"/>
              </w:rPr>
            </w:pPr>
          </w:p>
          <w:p w:rsidR="00360563" w:rsidRDefault="00000000">
            <w:pPr>
              <w:pStyle w:val="TAC"/>
              <w:rPr>
                <w:sz w:val="16"/>
                <w:szCs w:val="16"/>
              </w:rPr>
            </w:pPr>
            <w:r>
              <w:rPr>
                <w:rFonts w:hint="eastAsia"/>
                <w:sz w:val="16"/>
                <w:szCs w:val="16"/>
              </w:rPr>
              <w:t>S5-237009</w:t>
            </w:r>
          </w:p>
          <w:p w:rsidR="00360563" w:rsidRDefault="00360563">
            <w:pPr>
              <w:pStyle w:val="TAC"/>
              <w:rPr>
                <w:sz w:val="16"/>
                <w:szCs w:val="16"/>
              </w:rPr>
            </w:pPr>
          </w:p>
          <w:p w:rsidR="00360563" w:rsidRDefault="00000000">
            <w:pPr>
              <w:pStyle w:val="TAC"/>
              <w:rPr>
                <w:sz w:val="16"/>
                <w:szCs w:val="16"/>
              </w:rPr>
            </w:pPr>
            <w:r>
              <w:rPr>
                <w:rFonts w:hint="eastAsia"/>
                <w:sz w:val="16"/>
                <w:szCs w:val="16"/>
              </w:rPr>
              <w:t>S5-237010</w:t>
            </w:r>
          </w:p>
          <w:p w:rsidR="00360563" w:rsidRDefault="00360563">
            <w:pPr>
              <w:pStyle w:val="TAC"/>
              <w:rPr>
                <w:sz w:val="16"/>
                <w:szCs w:val="16"/>
              </w:rPr>
            </w:pPr>
          </w:p>
          <w:p w:rsidR="00360563" w:rsidRDefault="00000000">
            <w:pPr>
              <w:pStyle w:val="TAC"/>
              <w:rPr>
                <w:sz w:val="16"/>
                <w:szCs w:val="16"/>
              </w:rPr>
            </w:pPr>
            <w:r>
              <w:rPr>
                <w:rFonts w:hint="eastAsia"/>
                <w:sz w:val="16"/>
                <w:szCs w:val="16"/>
              </w:rPr>
              <w:t>S5-237011</w:t>
            </w:r>
          </w:p>
          <w:p w:rsidR="00360563" w:rsidRDefault="00360563">
            <w:pPr>
              <w:pStyle w:val="TAC"/>
              <w:rPr>
                <w:sz w:val="16"/>
                <w:szCs w:val="16"/>
              </w:rPr>
            </w:pPr>
          </w:p>
          <w:p w:rsidR="00360563" w:rsidRDefault="00360563">
            <w:pPr>
              <w:pStyle w:val="TAC"/>
              <w:rPr>
                <w:sz w:val="16"/>
                <w:szCs w:val="16"/>
              </w:rPr>
            </w:pPr>
          </w:p>
          <w:p w:rsidR="00360563" w:rsidRDefault="00000000">
            <w:pPr>
              <w:pStyle w:val="TAC"/>
              <w:rPr>
                <w:sz w:val="16"/>
                <w:szCs w:val="16"/>
              </w:rPr>
            </w:pPr>
            <w:r>
              <w:rPr>
                <w:rFonts w:hint="eastAsia"/>
                <w:sz w:val="16"/>
                <w:szCs w:val="16"/>
              </w:rPr>
              <w:t>S5-237012</w:t>
            </w:r>
          </w:p>
        </w:tc>
        <w:tc>
          <w:tcPr>
            <w:tcW w:w="425" w:type="dxa"/>
            <w:shd w:val="solid" w:color="FFFFFF" w:fill="auto"/>
          </w:tcPr>
          <w:p w:rsidR="00360563" w:rsidRDefault="00360563">
            <w:pPr>
              <w:pStyle w:val="TAL"/>
              <w:rPr>
                <w:sz w:val="16"/>
                <w:szCs w:val="16"/>
              </w:rPr>
            </w:pPr>
          </w:p>
        </w:tc>
        <w:tc>
          <w:tcPr>
            <w:tcW w:w="425" w:type="dxa"/>
            <w:shd w:val="solid" w:color="FFFFFF" w:fill="auto"/>
          </w:tcPr>
          <w:p w:rsidR="00360563" w:rsidRDefault="00360563">
            <w:pPr>
              <w:pStyle w:val="TAR"/>
              <w:rPr>
                <w:sz w:val="16"/>
                <w:szCs w:val="16"/>
              </w:rPr>
            </w:pPr>
          </w:p>
        </w:tc>
        <w:tc>
          <w:tcPr>
            <w:tcW w:w="425" w:type="dxa"/>
            <w:shd w:val="solid" w:color="FFFFFF" w:fill="auto"/>
          </w:tcPr>
          <w:p w:rsidR="00360563" w:rsidRDefault="00360563">
            <w:pPr>
              <w:pStyle w:val="TAC"/>
              <w:rPr>
                <w:sz w:val="16"/>
                <w:szCs w:val="16"/>
              </w:rPr>
            </w:pPr>
          </w:p>
        </w:tc>
        <w:tc>
          <w:tcPr>
            <w:tcW w:w="4962" w:type="dxa"/>
            <w:shd w:val="solid" w:color="FFFFFF" w:fill="auto"/>
          </w:tcPr>
          <w:p w:rsidR="00360563" w:rsidRDefault="00000000">
            <w:pPr>
              <w:pStyle w:val="TAL"/>
              <w:rPr>
                <w:sz w:val="16"/>
                <w:szCs w:val="16"/>
              </w:rPr>
            </w:pPr>
            <w:r>
              <w:rPr>
                <w:rFonts w:hint="eastAsia"/>
                <w:sz w:val="16"/>
                <w:szCs w:val="16"/>
              </w:rPr>
              <w:t>Rel-18 pCR TR 28.845 Resolve Editor's Note of Business roles</w:t>
            </w:r>
          </w:p>
          <w:p w:rsidR="00360563" w:rsidRDefault="00000000">
            <w:pPr>
              <w:pStyle w:val="TAL"/>
              <w:rPr>
                <w:sz w:val="16"/>
                <w:szCs w:val="16"/>
              </w:rPr>
            </w:pPr>
            <w:r>
              <w:rPr>
                <w:rFonts w:hint="eastAsia"/>
                <w:sz w:val="16"/>
                <w:szCs w:val="16"/>
              </w:rPr>
              <w:t>Rel-18 pCR TR 28.845 Resolve Editor's Note of charging scenarios and key issues for Ranging Sidelink Positioning UE Discovery</w:t>
            </w:r>
          </w:p>
          <w:p w:rsidR="00360563" w:rsidRDefault="00000000">
            <w:pPr>
              <w:pStyle w:val="TAL"/>
              <w:rPr>
                <w:sz w:val="16"/>
                <w:szCs w:val="16"/>
              </w:rPr>
            </w:pPr>
            <w:r>
              <w:rPr>
                <w:rFonts w:hint="eastAsia"/>
                <w:sz w:val="16"/>
                <w:szCs w:val="16"/>
              </w:rPr>
              <w:t>Rel-18 pCR TR 28.845 Update Clause 5.2 for Alignment with SA2 on UE based SL positioning</w:t>
            </w:r>
          </w:p>
          <w:p w:rsidR="00360563" w:rsidRDefault="00000000">
            <w:pPr>
              <w:pStyle w:val="TAL"/>
              <w:rPr>
                <w:sz w:val="16"/>
                <w:szCs w:val="16"/>
              </w:rPr>
            </w:pPr>
            <w:r>
              <w:rPr>
                <w:rFonts w:hint="eastAsia"/>
                <w:sz w:val="16"/>
                <w:szCs w:val="16"/>
              </w:rPr>
              <w:t>Rel-18 pCR TR 28.845 Add solution for Ranging Sidelink Positioning UE Discovery</w:t>
            </w:r>
          </w:p>
          <w:p w:rsidR="00360563" w:rsidRDefault="00000000">
            <w:pPr>
              <w:pStyle w:val="TAL"/>
              <w:rPr>
                <w:sz w:val="16"/>
                <w:szCs w:val="16"/>
              </w:rPr>
            </w:pPr>
            <w:r>
              <w:rPr>
                <w:rFonts w:hint="eastAsia"/>
                <w:sz w:val="16"/>
                <w:szCs w:val="16"/>
              </w:rPr>
              <w:t>Rel-18 pCR TR 28.845 Add solution#2.X for 5GS charging for mobile originated UE positioning assisted by Sidelink Positioning and involving 5GC</w:t>
            </w:r>
          </w:p>
          <w:p w:rsidR="00360563" w:rsidRDefault="00000000">
            <w:pPr>
              <w:pStyle w:val="TAL"/>
              <w:rPr>
                <w:sz w:val="16"/>
                <w:szCs w:val="16"/>
              </w:rPr>
            </w:pPr>
            <w:r>
              <w:rPr>
                <w:rFonts w:hint="eastAsia"/>
                <w:sz w:val="16"/>
                <w:szCs w:val="16"/>
              </w:rPr>
              <w:t>Rel-18 pCR TR 28.845 Add solution#2.Y for 5GS charging for mobile terminated UE positioning assisted by Sidelink Positioning and involving 5GC</w:t>
            </w:r>
          </w:p>
          <w:p w:rsidR="00360563" w:rsidRDefault="00000000">
            <w:pPr>
              <w:pStyle w:val="TAL"/>
              <w:rPr>
                <w:sz w:val="16"/>
                <w:szCs w:val="16"/>
              </w:rPr>
            </w:pPr>
            <w:r>
              <w:rPr>
                <w:rFonts w:hint="eastAsia"/>
                <w:sz w:val="16"/>
                <w:szCs w:val="16"/>
              </w:rPr>
              <w:t>Rel-18 pCR TR 28.845 Add Solution for UE only Sidelink Positioning for Target UE using Located UE</w:t>
            </w:r>
          </w:p>
          <w:p w:rsidR="00360563" w:rsidRDefault="00000000">
            <w:pPr>
              <w:pStyle w:val="TAL"/>
              <w:rPr>
                <w:sz w:val="16"/>
                <w:szCs w:val="16"/>
              </w:rPr>
            </w:pPr>
            <w:r>
              <w:rPr>
                <w:rFonts w:hint="eastAsia"/>
                <w:sz w:val="16"/>
                <w:szCs w:val="16"/>
              </w:rPr>
              <w:t>Rel-18 pCR TR 28.845 Add Solution for Ranging SL Positioning service exposure to Client UE through PC5</w:t>
            </w:r>
          </w:p>
          <w:p w:rsidR="00360563" w:rsidRDefault="00000000">
            <w:pPr>
              <w:pStyle w:val="TAL"/>
              <w:rPr>
                <w:sz w:val="16"/>
                <w:szCs w:val="16"/>
              </w:rPr>
            </w:pPr>
            <w:r>
              <w:rPr>
                <w:rFonts w:hint="eastAsia"/>
                <w:sz w:val="16"/>
                <w:szCs w:val="16"/>
              </w:rPr>
              <w:t>Rel-18 pCR TR 28.845 Add Solution for Ranging SL Positioning service exposure to Client UE through NEF</w:t>
            </w:r>
          </w:p>
          <w:p w:rsidR="00360563" w:rsidRDefault="00000000">
            <w:pPr>
              <w:pStyle w:val="TAL"/>
              <w:rPr>
                <w:sz w:val="16"/>
                <w:szCs w:val="16"/>
              </w:rPr>
            </w:pPr>
            <w:r>
              <w:rPr>
                <w:rFonts w:hint="eastAsia"/>
                <w:sz w:val="16"/>
                <w:szCs w:val="16"/>
              </w:rPr>
              <w:t>Rel-18 pCR TR 28.845 Add Solution for Ranging SL Positioning service exposure to Client UE through 5GC network via control plane</w:t>
            </w:r>
          </w:p>
          <w:p w:rsidR="00360563" w:rsidRDefault="00000000">
            <w:pPr>
              <w:pStyle w:val="TAL"/>
              <w:rPr>
                <w:sz w:val="16"/>
                <w:szCs w:val="16"/>
              </w:rPr>
            </w:pPr>
            <w:r>
              <w:rPr>
                <w:rFonts w:hint="eastAsia"/>
                <w:sz w:val="16"/>
                <w:szCs w:val="16"/>
              </w:rPr>
              <w:t>Rel-18 pCR TR 28.845 Add Solution for Ranging SL Positioning service exposure to the AF</w:t>
            </w:r>
          </w:p>
        </w:tc>
        <w:tc>
          <w:tcPr>
            <w:tcW w:w="708" w:type="dxa"/>
            <w:shd w:val="solid" w:color="FFFFFF" w:fill="auto"/>
          </w:tcPr>
          <w:p w:rsidR="00360563" w:rsidRDefault="00000000">
            <w:pPr>
              <w:pStyle w:val="TAC"/>
              <w:rPr>
                <w:sz w:val="16"/>
                <w:szCs w:val="16"/>
                <w:lang w:eastAsia="zh-CN"/>
              </w:rPr>
            </w:pPr>
            <w:r>
              <w:rPr>
                <w:rFonts w:hint="eastAsia"/>
                <w:sz w:val="16"/>
                <w:szCs w:val="16"/>
                <w:lang w:val="en-US" w:eastAsia="zh-CN"/>
              </w:rPr>
              <w:t>0.2.0</w:t>
            </w:r>
          </w:p>
        </w:tc>
      </w:tr>
    </w:tbl>
    <w:p w:rsidR="00360563" w:rsidRDefault="00000000">
      <w:pPr>
        <w:pStyle w:val="Guidance"/>
      </w:pPr>
      <w:r>
        <w:t xml:space="preserve"> </w:t>
      </w:r>
    </w:p>
    <w:p w:rsidR="00360563" w:rsidRDefault="00360563"/>
    <w:sectPr w:rsidR="00360563">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40E88" w:rsidRDefault="00140E88">
      <w:pPr>
        <w:spacing w:after="0"/>
      </w:pPr>
      <w:r>
        <w:separator/>
      </w:r>
    </w:p>
  </w:endnote>
  <w:endnote w:type="continuationSeparator" w:id="0">
    <w:p w:rsidR="00140E88" w:rsidRDefault="00140E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auto"/>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60563"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40E88" w:rsidRDefault="00140E88">
      <w:pPr>
        <w:spacing w:after="0"/>
      </w:pPr>
      <w:r>
        <w:separator/>
      </w:r>
    </w:p>
  </w:footnote>
  <w:footnote w:type="continuationSeparator" w:id="0">
    <w:p w:rsidR="00140E88" w:rsidRDefault="00140E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60563"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14B">
      <w:rPr>
        <w:rFonts w:ascii="Arial" w:hAnsi="Arial" w:cs="Arial"/>
        <w:b/>
        <w:noProof/>
        <w:sz w:val="18"/>
        <w:szCs w:val="18"/>
      </w:rPr>
      <w:t>3GPP TR 28.845 V0.2.0 (2023-10)</w:t>
    </w:r>
    <w:r>
      <w:rPr>
        <w:rFonts w:ascii="Arial" w:hAnsi="Arial" w:cs="Arial"/>
        <w:b/>
        <w:sz w:val="18"/>
        <w:szCs w:val="18"/>
      </w:rPr>
      <w:fldChar w:fldCharType="end"/>
    </w:r>
  </w:p>
  <w:p w:rsidR="00360563"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rsidR="00360563"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14B">
      <w:rPr>
        <w:rFonts w:ascii="Arial" w:hAnsi="Arial" w:cs="Arial"/>
        <w:b/>
        <w:noProof/>
        <w:sz w:val="18"/>
        <w:szCs w:val="18"/>
      </w:rPr>
      <w:t>Release 18</w:t>
    </w:r>
    <w:r>
      <w:rPr>
        <w:rFonts w:ascii="Arial" w:hAnsi="Arial" w:cs="Arial"/>
        <w:b/>
        <w:sz w:val="18"/>
        <w:szCs w:val="18"/>
      </w:rPr>
      <w:fldChar w:fldCharType="end"/>
    </w:r>
  </w:p>
  <w:p w:rsidR="00360563" w:rsidRDefault="00360563">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59B9863"/>
    <w:multiLevelType w:val="multilevel"/>
    <w:tmpl w:val="F59B9863"/>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 w15:restartNumberingAfterBreak="0">
    <w:nsid w:val="FC017037"/>
    <w:multiLevelType w:val="multilevel"/>
    <w:tmpl w:val="FC017037"/>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16D10E2D"/>
    <w:multiLevelType w:val="multilevel"/>
    <w:tmpl w:val="16D10E2D"/>
    <w:lvl w:ilvl="0">
      <w:start w:val="2"/>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3" w15:restartNumberingAfterBreak="0">
    <w:nsid w:val="195BB0D8"/>
    <w:multiLevelType w:val="multilevel"/>
    <w:tmpl w:val="195BB0D8"/>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4" w15:restartNumberingAfterBreak="0">
    <w:nsid w:val="1B61FC4C"/>
    <w:multiLevelType w:val="multilevel"/>
    <w:tmpl w:val="1B61FC4C"/>
    <w:lvl w:ilvl="0">
      <w:start w:val="4"/>
      <w:numFmt w:val="decimal"/>
      <w:lvlText w:val="%1."/>
      <w:lvlJc w:val="left"/>
      <w:pPr>
        <w:ind w:left="644" w:hanging="36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2D600076"/>
    <w:multiLevelType w:val="multilevel"/>
    <w:tmpl w:val="2D600076"/>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3AEA5637"/>
    <w:multiLevelType w:val="multilevel"/>
    <w:tmpl w:val="3AEA5637"/>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7" w15:restartNumberingAfterBreak="0">
    <w:nsid w:val="3D3D1F01"/>
    <w:multiLevelType w:val="multilevel"/>
    <w:tmpl w:val="3D3D1F01"/>
    <w:lvl w:ilvl="0">
      <w:start w:val="1"/>
      <w:numFmt w:val="decimal"/>
      <w:lvlText w:val="%1."/>
      <w:lvlJc w:val="left"/>
      <w:pPr>
        <w:ind w:left="644" w:hanging="360"/>
      </w:p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18" w15:restartNumberingAfterBreak="0">
    <w:nsid w:val="5DC647DC"/>
    <w:multiLevelType w:val="multilevel"/>
    <w:tmpl w:val="5DC647DC"/>
    <w:lvl w:ilvl="0">
      <w:start w:val="5"/>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044408127">
    <w:abstractNumId w:val="5"/>
  </w:num>
  <w:num w:numId="2" w16cid:durableId="1272283014">
    <w:abstractNumId w:val="7"/>
  </w:num>
  <w:num w:numId="3" w16cid:durableId="1964918316">
    <w:abstractNumId w:val="10"/>
  </w:num>
  <w:num w:numId="4" w16cid:durableId="864638263">
    <w:abstractNumId w:val="11"/>
  </w:num>
  <w:num w:numId="5" w16cid:durableId="1399284665">
    <w:abstractNumId w:val="8"/>
  </w:num>
  <w:num w:numId="6" w16cid:durableId="1574967894">
    <w:abstractNumId w:val="4"/>
  </w:num>
  <w:num w:numId="7" w16cid:durableId="1089235832">
    <w:abstractNumId w:val="9"/>
  </w:num>
  <w:num w:numId="8" w16cid:durableId="1515653721">
    <w:abstractNumId w:val="6"/>
  </w:num>
  <w:num w:numId="9" w16cid:durableId="636106903">
    <w:abstractNumId w:val="3"/>
  </w:num>
  <w:num w:numId="10" w16cid:durableId="805439809">
    <w:abstractNumId w:val="2"/>
  </w:num>
  <w:num w:numId="11" w16cid:durableId="1081412493">
    <w:abstractNumId w:val="15"/>
  </w:num>
  <w:num w:numId="12" w16cid:durableId="611254739">
    <w:abstractNumId w:val="18"/>
  </w:num>
  <w:num w:numId="13" w16cid:durableId="430590981">
    <w:abstractNumId w:val="12"/>
  </w:num>
  <w:num w:numId="14" w16cid:durableId="1038166810">
    <w:abstractNumId w:val="17"/>
  </w:num>
  <w:num w:numId="15" w16cid:durableId="1276988329">
    <w:abstractNumId w:val="16"/>
  </w:num>
  <w:num w:numId="16" w16cid:durableId="1517770109">
    <w:abstractNumId w:val="14"/>
  </w:num>
  <w:num w:numId="17" w16cid:durableId="1794639850">
    <w:abstractNumId w:val="1"/>
  </w:num>
  <w:num w:numId="18" w16cid:durableId="1342514601">
    <w:abstractNumId w:val="13"/>
  </w:num>
  <w:num w:numId="19" w16cid:durableId="8402438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jIwNGQ1MWM4YzQ2NmRjMzg1N2EzNzcwNDQ0YjhiM2UifQ=="/>
  </w:docVars>
  <w:rsids>
    <w:rsidRoot w:val="004E213A"/>
    <w:rsid w:val="00033397"/>
    <w:rsid w:val="00040095"/>
    <w:rsid w:val="00051834"/>
    <w:rsid w:val="00054A22"/>
    <w:rsid w:val="00062023"/>
    <w:rsid w:val="000655A6"/>
    <w:rsid w:val="000745CE"/>
    <w:rsid w:val="00080512"/>
    <w:rsid w:val="0008124E"/>
    <w:rsid w:val="0008701B"/>
    <w:rsid w:val="000C47C3"/>
    <w:rsid w:val="000D58AB"/>
    <w:rsid w:val="001128F1"/>
    <w:rsid w:val="00133525"/>
    <w:rsid w:val="00140E88"/>
    <w:rsid w:val="00166B8C"/>
    <w:rsid w:val="001720DF"/>
    <w:rsid w:val="001A4C42"/>
    <w:rsid w:val="001A7420"/>
    <w:rsid w:val="001B6637"/>
    <w:rsid w:val="001C21C3"/>
    <w:rsid w:val="001D02C2"/>
    <w:rsid w:val="001F0C1D"/>
    <w:rsid w:val="001F1132"/>
    <w:rsid w:val="001F168B"/>
    <w:rsid w:val="002347A2"/>
    <w:rsid w:val="00246350"/>
    <w:rsid w:val="002675F0"/>
    <w:rsid w:val="00273916"/>
    <w:rsid w:val="002760EE"/>
    <w:rsid w:val="0029635A"/>
    <w:rsid w:val="002B483D"/>
    <w:rsid w:val="002B6339"/>
    <w:rsid w:val="002E00EE"/>
    <w:rsid w:val="00305B2B"/>
    <w:rsid w:val="003172DC"/>
    <w:rsid w:val="0035462D"/>
    <w:rsid w:val="00356555"/>
    <w:rsid w:val="00360563"/>
    <w:rsid w:val="00371D13"/>
    <w:rsid w:val="003765B8"/>
    <w:rsid w:val="00383233"/>
    <w:rsid w:val="003C2B21"/>
    <w:rsid w:val="003C3971"/>
    <w:rsid w:val="003E3657"/>
    <w:rsid w:val="003E38B6"/>
    <w:rsid w:val="00413DE7"/>
    <w:rsid w:val="00423334"/>
    <w:rsid w:val="00432043"/>
    <w:rsid w:val="004345EC"/>
    <w:rsid w:val="00436B3D"/>
    <w:rsid w:val="0044699D"/>
    <w:rsid w:val="0045214B"/>
    <w:rsid w:val="00465515"/>
    <w:rsid w:val="0049751D"/>
    <w:rsid w:val="004B298D"/>
    <w:rsid w:val="004C30AC"/>
    <w:rsid w:val="004D3578"/>
    <w:rsid w:val="004E213A"/>
    <w:rsid w:val="004F0988"/>
    <w:rsid w:val="004F3340"/>
    <w:rsid w:val="004F3E01"/>
    <w:rsid w:val="005109F0"/>
    <w:rsid w:val="0053388B"/>
    <w:rsid w:val="00535773"/>
    <w:rsid w:val="00543E6C"/>
    <w:rsid w:val="00546A5C"/>
    <w:rsid w:val="0055753B"/>
    <w:rsid w:val="00565087"/>
    <w:rsid w:val="00597B11"/>
    <w:rsid w:val="005D2E01"/>
    <w:rsid w:val="005D7526"/>
    <w:rsid w:val="005E4BB2"/>
    <w:rsid w:val="005F788A"/>
    <w:rsid w:val="00602AEA"/>
    <w:rsid w:val="00614FDF"/>
    <w:rsid w:val="00621185"/>
    <w:rsid w:val="00633AA0"/>
    <w:rsid w:val="0063543D"/>
    <w:rsid w:val="00647114"/>
    <w:rsid w:val="006912E9"/>
    <w:rsid w:val="00695552"/>
    <w:rsid w:val="006A323F"/>
    <w:rsid w:val="006B284F"/>
    <w:rsid w:val="006B2F09"/>
    <w:rsid w:val="006B30D0"/>
    <w:rsid w:val="006C26FB"/>
    <w:rsid w:val="006C3D95"/>
    <w:rsid w:val="006E5C86"/>
    <w:rsid w:val="00701116"/>
    <w:rsid w:val="0071174C"/>
    <w:rsid w:val="0071279E"/>
    <w:rsid w:val="00713C44"/>
    <w:rsid w:val="00732E51"/>
    <w:rsid w:val="00734A5B"/>
    <w:rsid w:val="0074026F"/>
    <w:rsid w:val="007429F6"/>
    <w:rsid w:val="00744E76"/>
    <w:rsid w:val="00765EA3"/>
    <w:rsid w:val="00774DA4"/>
    <w:rsid w:val="00776195"/>
    <w:rsid w:val="00781F0F"/>
    <w:rsid w:val="007B600E"/>
    <w:rsid w:val="007F0F4A"/>
    <w:rsid w:val="008028A4"/>
    <w:rsid w:val="00830747"/>
    <w:rsid w:val="008768CA"/>
    <w:rsid w:val="008C384C"/>
    <w:rsid w:val="008E2D68"/>
    <w:rsid w:val="008E3120"/>
    <w:rsid w:val="008E6756"/>
    <w:rsid w:val="008F17B5"/>
    <w:rsid w:val="0090271F"/>
    <w:rsid w:val="00902E23"/>
    <w:rsid w:val="009114D7"/>
    <w:rsid w:val="0091348E"/>
    <w:rsid w:val="00914714"/>
    <w:rsid w:val="00917CCB"/>
    <w:rsid w:val="00932D06"/>
    <w:rsid w:val="00933FB0"/>
    <w:rsid w:val="00942EC2"/>
    <w:rsid w:val="0095567D"/>
    <w:rsid w:val="00955CBC"/>
    <w:rsid w:val="00971166"/>
    <w:rsid w:val="00982E99"/>
    <w:rsid w:val="009A5CD8"/>
    <w:rsid w:val="009B5115"/>
    <w:rsid w:val="009E1238"/>
    <w:rsid w:val="009F37B7"/>
    <w:rsid w:val="009F6AA1"/>
    <w:rsid w:val="009F7BD5"/>
    <w:rsid w:val="00A10F02"/>
    <w:rsid w:val="00A14545"/>
    <w:rsid w:val="00A164B4"/>
    <w:rsid w:val="00A26956"/>
    <w:rsid w:val="00A27486"/>
    <w:rsid w:val="00A42AB9"/>
    <w:rsid w:val="00A50AA1"/>
    <w:rsid w:val="00A53724"/>
    <w:rsid w:val="00A54C20"/>
    <w:rsid w:val="00A56066"/>
    <w:rsid w:val="00A73129"/>
    <w:rsid w:val="00A82346"/>
    <w:rsid w:val="00A84950"/>
    <w:rsid w:val="00A92BA1"/>
    <w:rsid w:val="00A95A32"/>
    <w:rsid w:val="00AB4A5D"/>
    <w:rsid w:val="00AC6BC6"/>
    <w:rsid w:val="00AE65E2"/>
    <w:rsid w:val="00AF1460"/>
    <w:rsid w:val="00B15449"/>
    <w:rsid w:val="00B663CF"/>
    <w:rsid w:val="00B71A10"/>
    <w:rsid w:val="00B93086"/>
    <w:rsid w:val="00BA19ED"/>
    <w:rsid w:val="00BA3A97"/>
    <w:rsid w:val="00BA4B8D"/>
    <w:rsid w:val="00BC0F7D"/>
    <w:rsid w:val="00BD7D31"/>
    <w:rsid w:val="00BE3255"/>
    <w:rsid w:val="00BF0DB8"/>
    <w:rsid w:val="00BF128E"/>
    <w:rsid w:val="00C00E7B"/>
    <w:rsid w:val="00C074DD"/>
    <w:rsid w:val="00C1496A"/>
    <w:rsid w:val="00C33079"/>
    <w:rsid w:val="00C45231"/>
    <w:rsid w:val="00C47634"/>
    <w:rsid w:val="00C534DB"/>
    <w:rsid w:val="00C551FF"/>
    <w:rsid w:val="00C6652F"/>
    <w:rsid w:val="00C70284"/>
    <w:rsid w:val="00C72833"/>
    <w:rsid w:val="00C80F1D"/>
    <w:rsid w:val="00C91962"/>
    <w:rsid w:val="00C93F40"/>
    <w:rsid w:val="00C97F08"/>
    <w:rsid w:val="00CA3D0C"/>
    <w:rsid w:val="00D17DDA"/>
    <w:rsid w:val="00D57972"/>
    <w:rsid w:val="00D63803"/>
    <w:rsid w:val="00D675A9"/>
    <w:rsid w:val="00D738D6"/>
    <w:rsid w:val="00D75376"/>
    <w:rsid w:val="00D755EB"/>
    <w:rsid w:val="00D76048"/>
    <w:rsid w:val="00D82E6F"/>
    <w:rsid w:val="00D87E00"/>
    <w:rsid w:val="00D90A0B"/>
    <w:rsid w:val="00D9134D"/>
    <w:rsid w:val="00DA7A03"/>
    <w:rsid w:val="00DB1818"/>
    <w:rsid w:val="00DC309B"/>
    <w:rsid w:val="00DC4DA2"/>
    <w:rsid w:val="00DD4C17"/>
    <w:rsid w:val="00DD74A5"/>
    <w:rsid w:val="00DF2B1F"/>
    <w:rsid w:val="00DF62CD"/>
    <w:rsid w:val="00E003EB"/>
    <w:rsid w:val="00E16509"/>
    <w:rsid w:val="00E42417"/>
    <w:rsid w:val="00E44582"/>
    <w:rsid w:val="00E77645"/>
    <w:rsid w:val="00E9697A"/>
    <w:rsid w:val="00EA15B0"/>
    <w:rsid w:val="00EA5EA7"/>
    <w:rsid w:val="00EA78F0"/>
    <w:rsid w:val="00EC4A25"/>
    <w:rsid w:val="00EC6B2E"/>
    <w:rsid w:val="00EE47F6"/>
    <w:rsid w:val="00EF608C"/>
    <w:rsid w:val="00F025A2"/>
    <w:rsid w:val="00F04712"/>
    <w:rsid w:val="00F13360"/>
    <w:rsid w:val="00F22EC7"/>
    <w:rsid w:val="00F325C8"/>
    <w:rsid w:val="00F653B8"/>
    <w:rsid w:val="00F9008D"/>
    <w:rsid w:val="00FA1266"/>
    <w:rsid w:val="00FC1192"/>
    <w:rsid w:val="00FD37E8"/>
    <w:rsid w:val="00FF6139"/>
    <w:rsid w:val="29757973"/>
    <w:rsid w:val="48CB40D1"/>
    <w:rsid w:val="4D4B1937"/>
    <w:rsid w:val="543E5A72"/>
    <w:rsid w:val="55920072"/>
    <w:rsid w:val="5D771849"/>
    <w:rsid w:val="5F037C9C"/>
    <w:rsid w:val="729F1A9A"/>
    <w:rsid w:val="74765FAB"/>
    <w:rsid w:val="77F2214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docId w15:val="{B80F54B0-1C0C-4BB0-89C9-C07CA8173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5" w:qFormat="1"/>
    <w:lsdException w:name="index 6" w:qFormat="1"/>
    <w:lsdException w:name="index 8"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qFormat="1"/>
    <w:lsdException w:name="toc 8" w:uiPriority="39"/>
    <w:lsdException w:name="toc 9" w:uiPriority="39"/>
    <w:lsdException w:name="Normal Indent" w:qFormat="1"/>
    <w:lsdException w:name="annotation text" w:qFormat="1"/>
    <w:lsdException w:name="header" w:qFormat="1"/>
    <w:lsdException w:name="footer" w:qFormat="1"/>
    <w:lsdException w:name="caption" w:semiHidden="1" w:unhideWhenUsed="1" w:qFormat="1"/>
    <w:lsdException w:name="envelope address" w:qFormat="1"/>
    <w:lsdException w:name="envelope return"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qFormat="1"/>
    <w:lsdException w:name="macro" w:qFormat="1"/>
    <w:lsdException w:name="toa heading" w:qFormat="1"/>
    <w:lsdException w:name="List Number"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qFormat="1"/>
    <w:lsdException w:name="Closing" w:qFormat="1"/>
    <w:lsdException w:name="Default Paragraph Font" w:semiHidden="1" w:uiPriority="1" w:unhideWhenUsed="1" w:qFormat="1"/>
    <w:lsdException w:name="Body Text" w:qFormat="1"/>
    <w:lsdException w:name="List Continue"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Note Heading" w:qFormat="1"/>
    <w:lsdException w:name="Body Text 2" w:qFormat="1"/>
    <w:lsdException w:name="Body Text 3" w:qFormat="1"/>
    <w:lsdException w:name="Body Text Indent 3"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HTML Acronym"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ascii="Times New Roman" w:eastAsia="等线" w:hAnsi="Times New Roman" w:cs="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等线" w:hAnsi="Arial" w:cs="Times New Roman"/>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10"/>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等线" w:hAnsi="Times New Roman" w:cs="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pPr>
      <w:spacing w:after="120"/>
      <w:ind w:left="283"/>
    </w:pPr>
  </w:style>
  <w:style w:type="paragraph" w:styleId="3">
    <w:name w:val="List Number 3"/>
    <w:basedOn w:val="a1"/>
    <w:pPr>
      <w:numPr>
        <w:numId w:val="6"/>
      </w:numPr>
      <w:contextualSpacing/>
    </w:pPr>
  </w:style>
  <w:style w:type="paragraph" w:styleId="23">
    <w:name w:val="List 2"/>
    <w:basedOn w:val="a1"/>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rPr>
      <w:i/>
      <w:iCs/>
    </w:rPr>
  </w:style>
  <w:style w:type="paragraph" w:styleId="42">
    <w:name w:val="index 4"/>
    <w:basedOn w:val="a1"/>
    <w:next w:val="a1"/>
    <w:pPr>
      <w:ind w:left="800" w:hanging="200"/>
    </w:pPr>
  </w:style>
  <w:style w:type="paragraph" w:styleId="afe">
    <w:name w:val="Plain Text"/>
    <w:basedOn w:val="a1"/>
    <w:link w:val="aff"/>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pPr>
      <w:spacing w:before="180"/>
      <w:ind w:left="2693" w:hanging="2693"/>
    </w:pPr>
    <w:rPr>
      <w:b/>
    </w:rPr>
  </w:style>
  <w:style w:type="paragraph" w:styleId="36">
    <w:name w:val="index 3"/>
    <w:basedOn w:val="a1"/>
    <w:next w:val="a1"/>
    <w:pPr>
      <w:ind w:left="600" w:hanging="200"/>
    </w:pPr>
  </w:style>
  <w:style w:type="paragraph" w:styleId="aff0">
    <w:name w:val="Date"/>
    <w:basedOn w:val="a1"/>
    <w:next w:val="a1"/>
    <w:link w:val="aff1"/>
    <w:qFormat/>
  </w:style>
  <w:style w:type="paragraph" w:styleId="24">
    <w:name w:val="Body Text Indent 2"/>
    <w:basedOn w:val="a1"/>
    <w:link w:val="25"/>
    <w:pPr>
      <w:spacing w:after="120" w:line="480" w:lineRule="auto"/>
      <w:ind w:left="283"/>
    </w:pPr>
  </w:style>
  <w:style w:type="paragraph" w:styleId="aff2">
    <w:name w:val="endnote text"/>
    <w:basedOn w:val="a1"/>
    <w:link w:val="aff3"/>
  </w:style>
  <w:style w:type="paragraph" w:styleId="54">
    <w:name w:val="List Continue 5"/>
    <w:basedOn w:val="a1"/>
    <w:qFormat/>
    <w:pPr>
      <w:spacing w:after="120"/>
      <w:ind w:left="1415"/>
      <w:contextualSpacing/>
    </w:pPr>
  </w:style>
  <w:style w:type="paragraph" w:styleId="aff4">
    <w:name w:val="Balloon Text"/>
    <w:basedOn w:val="a1"/>
    <w:link w:val="aff5"/>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等线" w:hAnsi="Arial" w:cs="Times New Roman"/>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pPr>
      <w:ind w:left="4252"/>
    </w:pPr>
  </w:style>
  <w:style w:type="paragraph" w:styleId="43">
    <w:name w:val="List Continue 4"/>
    <w:basedOn w:val="a1"/>
    <w:qFormat/>
    <w:pPr>
      <w:spacing w:after="120"/>
      <w:ind w:left="1132"/>
      <w:contextualSpacing/>
    </w:pPr>
  </w:style>
  <w:style w:type="paragraph" w:styleId="affb">
    <w:name w:val="index heading"/>
    <w:basedOn w:val="a1"/>
    <w:next w:val="10"/>
    <w:rPr>
      <w:rFonts w:ascii="Calibri Light" w:hAnsi="Calibri Light"/>
      <w:b/>
      <w:bCs/>
    </w:rPr>
  </w:style>
  <w:style w:type="paragraph" w:styleId="10">
    <w:name w:val="index 1"/>
    <w:basedOn w:val="a1"/>
    <w:next w:val="a1"/>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pPr>
      <w:ind w:left="283" w:hanging="283"/>
      <w:contextualSpacing/>
    </w:pPr>
  </w:style>
  <w:style w:type="paragraph" w:styleId="afff">
    <w:name w:val="footnote text"/>
    <w:basedOn w:val="a1"/>
    <w:link w:val="afff0"/>
  </w:style>
  <w:style w:type="paragraph" w:styleId="55">
    <w:name w:val="List 5"/>
    <w:basedOn w:val="a1"/>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pPr>
      <w:ind w:left="1400" w:hanging="200"/>
    </w:pPr>
  </w:style>
  <w:style w:type="paragraph" w:styleId="90">
    <w:name w:val="index 9"/>
    <w:basedOn w:val="a1"/>
    <w:next w:val="a1"/>
    <w:pPr>
      <w:ind w:left="1800" w:hanging="200"/>
    </w:pPr>
  </w:style>
  <w:style w:type="paragraph" w:styleId="afff1">
    <w:name w:val="table of figures"/>
    <w:basedOn w:val="a1"/>
    <w:next w:val="a1"/>
  </w:style>
  <w:style w:type="paragraph" w:styleId="TOC9">
    <w:name w:val="toc 9"/>
    <w:basedOn w:val="TOC8"/>
    <w:uiPriority w:val="39"/>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rPr>
      <w:sz w:val="24"/>
      <w:szCs w:val="24"/>
    </w:rPr>
  </w:style>
  <w:style w:type="paragraph" w:styleId="39">
    <w:name w:val="List Continue 3"/>
    <w:basedOn w:val="a1"/>
    <w:qFormat/>
    <w:pPr>
      <w:spacing w:after="120"/>
      <w:ind w:left="849"/>
      <w:contextualSpacing/>
    </w:pPr>
  </w:style>
  <w:style w:type="paragraph" w:styleId="29">
    <w:name w:val="index 2"/>
    <w:basedOn w:val="a1"/>
    <w:next w:val="a1"/>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a">
    <w:name w:val="Body Text First Indent 2"/>
    <w:basedOn w:val="afa"/>
    <w:link w:val="2b"/>
    <w:pPr>
      <w:ind w:firstLine="210"/>
    </w:pPr>
  </w:style>
  <w:style w:type="table" w:styleId="afffb">
    <w:name w:val="Table Grid"/>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rPr>
      <w:color w:val="954F72"/>
      <w:u w:val="single"/>
    </w:rPr>
  </w:style>
  <w:style w:type="character" w:styleId="afffd">
    <w:name w:val="Hyperlink"/>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等线" w:hAnsi="Arial" w:cs="Times New Roman"/>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等线" w:hAnsi="Courier New" w:cs="Times New Roman"/>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等线" w:hAnsi="Courier New" w:cs="Times New Roman"/>
      <w:lang w:val="en-GB"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basedOn w:val="NO"/>
    <w:link w:val="EditorsNoteZchn"/>
    <w:qFormat/>
    <w:rPr>
      <w:color w:val="FF0000"/>
    </w:rPr>
  </w:style>
  <w:style w:type="paragraph" w:customStyle="1" w:styleId="TH">
    <w:name w:val="TH"/>
    <w:basedOn w:val="a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等线" w:hAnsi="Arial" w:cs="Times New Roman"/>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等线" w:hAnsi="Arial" w:cs="Times New Roman"/>
      <w:i/>
      <w:lang w:val="en-GB" w:eastAsia="en-US"/>
    </w:rPr>
  </w:style>
  <w:style w:type="paragraph" w:customStyle="1" w:styleId="ZT">
    <w:name w:val="ZT"/>
    <w:pPr>
      <w:framePr w:wrap="notBeside" w:hAnchor="margin" w:yAlign="center"/>
      <w:widowControl w:val="0"/>
      <w:spacing w:line="240" w:lineRule="atLeast"/>
      <w:jc w:val="right"/>
    </w:pPr>
    <w:rPr>
      <w:rFonts w:ascii="Arial" w:eastAsia="等线" w:hAnsi="Arial" w:cs="Times New Roman"/>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等线" w:hAnsi="Arial" w:cs="Times New Roman"/>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eastAsia="等线" w:hAnsi="Arial" w:cs="Times New Roman"/>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eastAsia="等线" w:hAnsi="Arial" w:cs="Times New Roman"/>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a1"/>
    <w:rPr>
      <w:i/>
      <w:color w:val="0000FF"/>
    </w:rPr>
  </w:style>
  <w:style w:type="character" w:customStyle="1" w:styleId="aff5">
    <w:name w:val="批注框文本 字符"/>
    <w:link w:val="aff4"/>
    <w:rPr>
      <w:rFonts w:ascii="Segoe UI" w:hAnsi="Segoe UI" w:cs="Segoe UI"/>
      <w:sz w:val="18"/>
      <w:szCs w:val="18"/>
      <w:lang w:eastAsia="en-US"/>
    </w:rPr>
  </w:style>
  <w:style w:type="character" w:customStyle="1" w:styleId="11">
    <w:name w:val="未处理的提及1"/>
    <w:uiPriority w:val="99"/>
    <w:semiHidden/>
    <w:unhideWhenUsed/>
    <w:rPr>
      <w:color w:val="605E5C"/>
      <w:shd w:val="clear" w:color="auto" w:fill="E1DFDD"/>
    </w:rPr>
  </w:style>
  <w:style w:type="paragraph" w:customStyle="1" w:styleId="12">
    <w:name w:val="书目1"/>
    <w:basedOn w:val="a1"/>
    <w:next w:val="a1"/>
    <w:uiPriority w:val="37"/>
    <w:semiHidden/>
    <w:unhideWhenUsed/>
  </w:style>
  <w:style w:type="character" w:customStyle="1" w:styleId="af9">
    <w:name w:val="正文文本 字符"/>
    <w:link w:val="af8"/>
    <w:rPr>
      <w:lang w:eastAsia="en-US"/>
    </w:rPr>
  </w:style>
  <w:style w:type="character" w:customStyle="1" w:styleId="27">
    <w:name w:val="正文文本 2 字符"/>
    <w:link w:val="26"/>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link w:val="afff9"/>
    <w:qFormat/>
    <w:rPr>
      <w:lang w:eastAsia="en-US"/>
    </w:rPr>
  </w:style>
  <w:style w:type="character" w:customStyle="1" w:styleId="afb">
    <w:name w:val="正文文本缩进 字符"/>
    <w:link w:val="afa"/>
    <w:qFormat/>
    <w:rPr>
      <w:lang w:eastAsia="en-US"/>
    </w:rPr>
  </w:style>
  <w:style w:type="character" w:customStyle="1" w:styleId="2b">
    <w:name w:val="正文文本首行缩进 2 字符"/>
    <w:link w:val="2a"/>
    <w:rPr>
      <w:lang w:eastAsia="en-US"/>
    </w:rPr>
  </w:style>
  <w:style w:type="character" w:customStyle="1" w:styleId="25">
    <w:name w:val="正文文本缩进 2 字符"/>
    <w:link w:val="24"/>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e">
    <w:name w:val="Intense Quote"/>
    <w:basedOn w:val="a1"/>
    <w:next w:val="a1"/>
    <w:link w:val="affff"/>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
    <w:name w:val="明显引用 字符"/>
    <w:link w:val="afffe"/>
    <w:uiPriority w:val="30"/>
    <w:qFormat/>
    <w:rPr>
      <w:i/>
      <w:iCs/>
      <w:color w:val="4472C4"/>
      <w:lang w:eastAsia="en-US"/>
    </w:rPr>
  </w:style>
  <w:style w:type="paragraph" w:styleId="affff0">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eastAsia="Times New Roman" w:hAnsi="Calibri Light" w:cs="Times New Roman"/>
      <w:sz w:val="24"/>
      <w:szCs w:val="24"/>
      <w:shd w:val="pct20" w:color="auto" w:fill="auto"/>
      <w:lang w:eastAsia="en-US"/>
    </w:rPr>
  </w:style>
  <w:style w:type="paragraph" w:styleId="affff1">
    <w:name w:val="No Spacing"/>
    <w:uiPriority w:val="1"/>
    <w:qFormat/>
    <w:rPr>
      <w:rFonts w:ascii="Times New Roman" w:eastAsia="等线" w:hAnsi="Times New Roman" w:cs="Times New Roman"/>
      <w:lang w:val="en-GB" w:eastAsia="en-US"/>
    </w:rPr>
  </w:style>
  <w:style w:type="character" w:customStyle="1" w:styleId="a9">
    <w:name w:val="注释标题 字符"/>
    <w:link w:val="a8"/>
    <w:rPr>
      <w:lang w:eastAsia="en-US"/>
    </w:rPr>
  </w:style>
  <w:style w:type="character" w:customStyle="1" w:styleId="aff">
    <w:name w:val="纯文本 字符"/>
    <w:link w:val="afe"/>
    <w:rPr>
      <w:rFonts w:ascii="Courier New" w:hAnsi="Courier New" w:cs="Courier New"/>
      <w:lang w:eastAsia="en-US"/>
    </w:rPr>
  </w:style>
  <w:style w:type="paragraph" w:styleId="affff2">
    <w:name w:val="Quote"/>
    <w:basedOn w:val="a1"/>
    <w:next w:val="a1"/>
    <w:link w:val="affff3"/>
    <w:uiPriority w:val="29"/>
    <w:qFormat/>
    <w:pPr>
      <w:spacing w:before="200" w:after="160"/>
      <w:ind w:left="864" w:right="864"/>
      <w:jc w:val="center"/>
    </w:pPr>
    <w:rPr>
      <w:i/>
      <w:iCs/>
      <w:color w:val="404040"/>
    </w:rPr>
  </w:style>
  <w:style w:type="character" w:customStyle="1" w:styleId="affff3">
    <w:name w:val="引用 字符"/>
    <w:link w:val="affff2"/>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rPr>
      <w:lang w:eastAsia="en-US"/>
    </w:rPr>
  </w:style>
  <w:style w:type="character" w:customStyle="1" w:styleId="affd">
    <w:name w:val="副标题 字符"/>
    <w:link w:val="affc"/>
    <w:qFormat/>
    <w:rPr>
      <w:rFonts w:ascii="Calibri Light" w:eastAsia="Times New Roman" w:hAnsi="Calibri Light" w:cs="Times New Roman"/>
      <w:sz w:val="24"/>
      <w:szCs w:val="24"/>
      <w:lang w:eastAsia="en-US"/>
    </w:rPr>
  </w:style>
  <w:style w:type="character" w:customStyle="1" w:styleId="afff6">
    <w:name w:val="标题 字符"/>
    <w:link w:val="afff5"/>
    <w:qFormat/>
    <w:rPr>
      <w:rFonts w:ascii="Calibri Light" w:eastAsia="Times New Roman" w:hAnsi="Calibri Light" w:cs="Times New Roman"/>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rPr>
      <w:rFonts w:ascii="Times New Roman" w:eastAsia="等线" w:hAnsi="Times New Roman" w:cs="Times New Roman"/>
      <w:lang w:val="en-GB" w:eastAsia="en-US"/>
    </w:rPr>
  </w:style>
  <w:style w:type="character" w:customStyle="1" w:styleId="EXChar">
    <w:name w:val="EX Char"/>
    <w:link w:val="EX"/>
    <w:qFormat/>
    <w:locked/>
    <w:rPr>
      <w:lang w:val="en-GB" w:eastAsia="en-US"/>
    </w:rPr>
  </w:style>
  <w:style w:type="character" w:customStyle="1" w:styleId="EWChar">
    <w:name w:val="EW Char"/>
    <w:link w:val="EW"/>
    <w:qFormat/>
    <w:locked/>
    <w:rPr>
      <w:lang w:val="en-GB" w:eastAsia="en-US"/>
    </w:rPr>
  </w:style>
  <w:style w:type="character" w:customStyle="1" w:styleId="EditorsNoteZchn">
    <w:name w:val="Editor's Note Zchn"/>
    <w:link w:val="EditorsNote"/>
    <w:qFormat/>
    <w:rPr>
      <w:color w:val="FF0000"/>
      <w:lang w:val="en-GB" w:eastAsia="en-US"/>
    </w:rPr>
  </w:style>
  <w:style w:type="character" w:customStyle="1" w:styleId="B1Char">
    <w:name w:val="B1 Char"/>
    <w:link w:val="B1"/>
    <w:qFormat/>
    <w:rPr>
      <w:lang w:val="en-GB" w:eastAsia="en-US"/>
    </w:rPr>
  </w:style>
  <w:style w:type="character" w:customStyle="1" w:styleId="22">
    <w:name w:val="标题 2 字符"/>
    <w:basedOn w:val="a2"/>
    <w:link w:val="21"/>
    <w:rPr>
      <w:rFonts w:ascii="等线 Light" w:eastAsia="等线 Light" w:hAnsi="等线 Light" w:cs="Times New Roman"/>
      <w:b/>
      <w:bCs/>
      <w:sz w:val="32"/>
      <w:szCs w:val="32"/>
      <w:lang w:val="en-US" w:eastAsia="en-US"/>
    </w:rPr>
  </w:style>
  <w:style w:type="character" w:customStyle="1" w:styleId="32">
    <w:name w:val="标题 3 字符"/>
    <w:basedOn w:val="a2"/>
    <w:link w:val="31"/>
    <w:rPr>
      <w:rFonts w:ascii="Arial" w:hAnsi="Arial" w:cs="Arial" w:hint="default"/>
      <w:sz w:val="28"/>
      <w:lang w:val="en-US" w:eastAsia="en-US"/>
    </w:rPr>
  </w:style>
  <w:style w:type="character" w:customStyle="1" w:styleId="THChar">
    <w:name w:val="TH Char"/>
    <w:basedOn w:val="a2"/>
    <w:rPr>
      <w:rFonts w:ascii="Arial" w:hAnsi="Arial" w:cs="Arial" w:hint="default"/>
      <w:b/>
      <w:lang w:val="en-US" w:eastAsia="en-US"/>
    </w:rPr>
  </w:style>
  <w:style w:type="character" w:customStyle="1" w:styleId="45">
    <w:name w:val="标题 4 字符"/>
    <w:basedOn w:val="a2"/>
    <w:qFormat/>
    <w:rPr>
      <w:rFonts w:ascii="Arial" w:hAnsi="Arial" w:cs="Arial" w:hint="default"/>
      <w:sz w:val="24"/>
      <w:lang w:val="en-US" w:eastAsia="en-US"/>
    </w:rPr>
  </w:style>
  <w:style w:type="character" w:customStyle="1" w:styleId="TFChar">
    <w:name w:val="TF Char"/>
    <w:basedOn w:val="a2"/>
    <w:rPr>
      <w:rFonts w:ascii="Arial" w:hAnsi="Arial" w:cs="Arial" w:hint="default"/>
      <w:b/>
      <w:lang w:val="en-US" w:eastAsia="en-US"/>
    </w:rPr>
  </w:style>
  <w:style w:type="character" w:customStyle="1" w:styleId="52">
    <w:name w:val="标题 5 字符"/>
    <w:basedOn w:val="a2"/>
    <w:link w:val="51"/>
    <w:rPr>
      <w:rFonts w:ascii="Arial" w:hAnsi="Arial" w:cs="Arial" w:hint="default"/>
      <w:sz w:val="22"/>
      <w:lang w:val="en-US" w:eastAsia="en-US"/>
    </w:rPr>
  </w:style>
  <w:style w:type="character" w:customStyle="1" w:styleId="TALChar">
    <w:name w:val="TAL Char"/>
    <w:basedOn w:val="a2"/>
    <w:rPr>
      <w:rFonts w:ascii="Arial" w:hAnsi="Arial" w:cs="Arial" w:hint="default"/>
      <w:sz w:val="18"/>
      <w:lang w:val="en-US" w:eastAsia="en-US"/>
    </w:rPr>
  </w:style>
  <w:style w:type="character" w:customStyle="1" w:styleId="TAHChar">
    <w:name w:val="TAH Char"/>
    <w:basedOn w:val="a2"/>
    <w:rPr>
      <w:rFonts w:ascii="Arial" w:hAnsi="Arial" w:cs="Arial" w:hint="default"/>
      <w:b/>
      <w:sz w:val="18"/>
      <w:lang w:val="en-US" w:eastAsia="en-US"/>
    </w:rPr>
  </w:style>
  <w:style w:type="paragraph" w:customStyle="1" w:styleId="EditorsNote1">
    <w:name w:val="Editor's Note1"/>
    <w:basedOn w:val="a1"/>
    <w:pPr>
      <w:keepLines/>
      <w:ind w:left="1135" w:hanging="851"/>
    </w:pPr>
    <w:rPr>
      <w:rFonts w:eastAsia="宋体"/>
      <w:color w:val="FF0000"/>
      <w:lang w:val="en-US" w:eastAsia="zh-CN"/>
    </w:rPr>
  </w:style>
  <w:style w:type="character" w:customStyle="1" w:styleId="60">
    <w:name w:val="标题 6 字符"/>
    <w:basedOn w:val="a2"/>
    <w:link w:val="6"/>
    <w:rPr>
      <w:rFonts w:ascii="Arial" w:hAnsi="Arial" w:cs="Arial" w:hint="default"/>
      <w:lang w:val="en-US" w:eastAsia="en-US"/>
    </w:rPr>
  </w:style>
  <w:style w:type="character" w:customStyle="1" w:styleId="NOChar">
    <w:name w:val="NO Char"/>
    <w:basedOn w:val="a2"/>
    <w:rPr>
      <w:rFonts w:ascii="Times New Roman" w:hAnsi="Times New Roman" w:cs="Times New Roman" w:hint="default"/>
      <w:lang w:val="en-US" w:eastAsia="en-US"/>
    </w:rPr>
  </w:style>
  <w:style w:type="character" w:customStyle="1" w:styleId="410">
    <w:name w:val="标题 4 字符1"/>
    <w:basedOn w:val="a2"/>
    <w:link w:val="41"/>
    <w:rPr>
      <w:rFonts w:ascii="Arial" w:hAnsi="Arial" w:cs="Arial" w:hint="default"/>
      <w:sz w:val="24"/>
      <w:lang w:val="en-US" w:eastAsia="en-US"/>
    </w:rPr>
  </w:style>
  <w:style w:type="paragraph" w:customStyle="1" w:styleId="2c">
    <w:name w:val="修订2"/>
    <w:hidden/>
    <w:uiPriority w:val="99"/>
    <w:unhideWhenUsed/>
    <w:rPr>
      <w:rFonts w:ascii="Times New Roman" w:eastAsia="等线" w:hAnsi="Times New Roman" w:cs="Times New Roman"/>
      <w:lang w:val="en-GB" w:eastAsia="en-US"/>
    </w:rPr>
  </w:style>
  <w:style w:type="paragraph" w:styleId="affff4">
    <w:name w:val="Revision"/>
    <w:hidden/>
    <w:uiPriority w:val="99"/>
    <w:unhideWhenUsed/>
    <w:rsid w:val="0045214B"/>
    <w:rPr>
      <w:rFonts w:ascii="Times New Roman" w:eastAsia="等线"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oleObject" Target="embeddings/oleObject5.bin"/><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image" Target="media/image13.emf"/><Relationship Id="rId44"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F8AEC-EB80-4A2B-ADA4-D03DC53A2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6</Pages>
  <Words>9456</Words>
  <Characters>53900</Characters>
  <Application>Microsoft Office Word</Application>
  <DocSecurity>0</DocSecurity>
  <Lines>449</Lines>
  <Paragraphs>126</Paragraphs>
  <ScaleCrop>false</ScaleCrop>
  <Company>ETSI</Company>
  <LinksUpToDate>false</LinksUpToDate>
  <CharactersWithSpaces>63230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2023-08-28T04:48:00Z</dcterms:created>
  <dcterms:modified xsi:type="dcterms:W3CDTF">2023-10-16T06:11:00Z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KSOProductBuildVer">
    <vt:lpwstr>2052-12.1.0.15712</vt:lpwstr>
  </property>
  <property fmtid="{D5CDD505-2E9C-101B-9397-08002B2CF9AE}" pid="14" name="ICV">
    <vt:lpwstr>4FB681AD4A5A4E4B850BE2FC3A5388EF_13</vt:lpwstr>
  </property>
</Properties>
</file>