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6F82302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5906A8AF">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26</w:t>
            </w:r>
            <w:r>
              <w:rPr>
                <w:sz w:val="64"/>
              </w:rPr>
              <w:t>.</w:t>
            </w:r>
            <w:bookmarkEnd w:id="2"/>
            <w:r>
              <w:rPr>
                <w:rFonts w:hint="eastAsia" w:eastAsia="宋体"/>
                <w:sz w:val="64"/>
                <w:lang w:val="en-US" w:eastAsia="zh-CN"/>
              </w:rPr>
              <w:t>940</w:t>
            </w:r>
            <w:r>
              <w:rPr>
                <w:sz w:val="64"/>
              </w:rPr>
              <w:t xml:space="preserve"> </w:t>
            </w:r>
            <w: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0</w:t>
            </w:r>
            <w:r>
              <w:rPr>
                <w:highlight w:val="none"/>
              </w:rPr>
              <w:t>.</w:t>
            </w:r>
            <w:bookmarkEnd w:id="3"/>
            <w:r>
              <w:rPr>
                <w:rFonts w:hint="eastAsia" w:eastAsia="宋体"/>
                <w:highlight w:val="none"/>
                <w:lang w:val="en-US" w:eastAsia="zh-CN"/>
              </w:rPr>
              <w:t>1</w:t>
            </w:r>
            <w:r>
              <w:rPr>
                <w:highlight w:val="none"/>
              </w:rPr>
              <w:t xml:space="preserve"> </w:t>
            </w:r>
            <w:r>
              <w:rPr>
                <w:sz w:val="32"/>
                <w:highlight w:val="none"/>
              </w:rPr>
              <w:t>(</w:t>
            </w:r>
            <w:bookmarkStart w:id="4" w:name="issueDate"/>
            <w:r>
              <w:rPr>
                <w:rFonts w:hint="eastAsia" w:eastAsia="宋体"/>
                <w:sz w:val="32"/>
                <w:highlight w:val="none"/>
                <w:lang w:val="en-US" w:eastAsia="zh-CN"/>
              </w:rPr>
              <w:t>2025</w:t>
            </w:r>
            <w:r>
              <w:rPr>
                <w:sz w:val="32"/>
                <w:highlight w:val="none"/>
              </w:rPr>
              <w:t>-</w:t>
            </w:r>
            <w:bookmarkEnd w:id="4"/>
            <w:r>
              <w:rPr>
                <w:rFonts w:hint="eastAsia" w:eastAsia="宋体"/>
                <w:sz w:val="32"/>
                <w:highlight w:val="none"/>
                <w:lang w:val="en-US" w:eastAsia="zh-CN"/>
              </w:rPr>
              <w:t>04</w:t>
            </w:r>
            <w:r>
              <w:rPr>
                <w:sz w:val="32"/>
              </w:rPr>
              <w:t>)</w:t>
            </w:r>
          </w:p>
        </w:tc>
      </w:tr>
      <w:tr w14:paraId="4B163CC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707EBF5B">
            <w:pPr>
              <w:pStyle w:val="115"/>
              <w:framePr w:w="0" w:hRule="auto" w:wrap="auto" w:vAnchor="margin" w:hAnchor="text" w:yAlign="inline"/>
            </w:pPr>
            <w:r>
              <w:t xml:space="preserve">Technical </w:t>
            </w:r>
            <w:bookmarkStart w:id="5" w:name="spectype2"/>
            <w:r>
              <w:rPr>
                <w:highlight w:val="yellow"/>
              </w:rPr>
              <w:t>Specification|Report</w:t>
            </w:r>
            <w:bookmarkEnd w:id="5"/>
          </w:p>
          <w:p w14:paraId="497FE8E4">
            <w:pPr>
              <w:pStyle w:val="129"/>
            </w:pPr>
            <w:r>
              <w:t xml:space="preserve">In the document, delete either "TS" and "Specification" or "TR" and "Report" as applicable. These instances are shown with </w:t>
            </w:r>
            <w:r>
              <w:rPr>
                <w:highlight w:val="yellow"/>
              </w:rPr>
              <w:t>yellow highlighting</w:t>
            </w:r>
            <w:r>
              <w:t xml:space="preserve">. Also ensure the copyright date, version, spec number, title and Release (also </w:t>
            </w:r>
            <w:r>
              <w:rPr>
                <w:highlight w:val="yellow"/>
              </w:rPr>
              <w:t>highlighted</w:t>
            </w:r>
            <w:r>
              <w:t>) are correct.</w:t>
            </w:r>
            <w:r>
              <w:br w:type="textWrapping"/>
            </w:r>
            <w:r>
              <w:t xml:space="preserve">Below, replace &lt;TSG name&gt; by the </w:t>
            </w:r>
            <w:r>
              <w:fldChar w:fldCharType="begin"/>
            </w:r>
            <w:r>
              <w:instrText xml:space="preserve"> HYPERLINK \l "tsgNames" </w:instrText>
            </w:r>
            <w:r>
              <w:fldChar w:fldCharType="separate"/>
            </w:r>
            <w:r>
              <w:rPr>
                <w:rStyle w:val="93"/>
              </w:rPr>
              <w:t>appropriate text</w:t>
            </w:r>
            <w:r>
              <w:rPr>
                <w:rStyle w:val="93"/>
              </w:rPr>
              <w:fldChar w:fldCharType="end"/>
            </w:r>
            <w:r>
              <w:t xml:space="preserve">. </w:t>
            </w:r>
            <w:r>
              <w:br w:type="textWrapping"/>
            </w:r>
            <w:r>
              <w:br w:type="textWrapping"/>
            </w:r>
          </w:p>
        </w:tc>
      </w:tr>
      <w:tr w14:paraId="1F94388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2F26A936">
            <w:pPr>
              <w:pStyle w:val="116"/>
              <w:framePr w:wrap="auto" w:vAnchor="margin" w:hAnchor="text" w:yAlign="inline"/>
            </w:pPr>
            <w:r>
              <w:t>3rd Generation Partnership Project;</w:t>
            </w:r>
          </w:p>
          <w:p w14:paraId="79364D50">
            <w:pPr>
              <w:pStyle w:val="116"/>
              <w:framePr w:wrap="auto" w:vAnchor="margin" w:hAnchor="text" w:yAlign="inline"/>
              <w:rPr>
                <w:highlight w:val="yellow"/>
              </w:rPr>
            </w:pPr>
            <w:r>
              <w:t xml:space="preserve">Technical Specification Group </w:t>
            </w:r>
            <w:bookmarkStart w:id="6" w:name="specTitle"/>
            <w:r>
              <w:t>Services and System Aspects;</w:t>
            </w:r>
          </w:p>
          <w:p w14:paraId="2745F6D4">
            <w:pPr>
              <w:pStyle w:val="116"/>
              <w:framePr w:wrap="auto" w:vAnchor="margin" w:hAnchor="text" w:yAlign="inline"/>
              <w:rPr>
                <w:highlight w:val="none"/>
              </w:rPr>
            </w:pPr>
            <w:r>
              <w:rPr>
                <w:rFonts w:hint="eastAsia"/>
                <w:highlight w:val="none"/>
              </w:rPr>
              <w:t>Study on Ultra Low Bitrate Speech Codecs</w:t>
            </w:r>
            <w:bookmarkEnd w:id="6"/>
            <w:bookmarkStart w:id="75" w:name="_GoBack"/>
            <w:bookmarkEnd w:id="75"/>
          </w:p>
          <w:p w14:paraId="421AF776">
            <w:pPr>
              <w:pStyle w:val="116"/>
              <w:framePr w:wrap="auto" w:vAnchor="margin" w:hAnchor="text" w:yAlign="inline"/>
              <w:rPr>
                <w:i/>
                <w:sz w:val="28"/>
              </w:rPr>
            </w:pPr>
            <w:r>
              <w:t>(</w:t>
            </w:r>
            <w:r>
              <w:rPr>
                <w:rStyle w:val="98"/>
              </w:rPr>
              <w:t xml:space="preserve">Release </w:t>
            </w:r>
            <w:bookmarkStart w:id="7" w:name="specRelease"/>
            <w:r>
              <w:rPr>
                <w:rStyle w:val="98"/>
                <w:highlight w:val="yellow"/>
              </w:rPr>
              <w:t>20</w:t>
            </w:r>
            <w:bookmarkEnd w:id="7"/>
            <w:r>
              <w:t>)</w:t>
            </w:r>
          </w:p>
        </w:tc>
      </w:tr>
      <w:tr w14:paraId="7549B54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1449FBB3">
            <w:pPr>
              <w:pStyle w:val="117"/>
              <w:framePr w:w="0" w:wrap="auto" w:vAnchor="margin" w:hAnchor="text" w:yAlign="inline"/>
              <w:tabs>
                <w:tab w:val="right" w:pos="10206"/>
              </w:tabs>
              <w:jc w:val="left"/>
              <w:rPr>
                <w:color w:val="0000FF"/>
              </w:rPr>
            </w:pPr>
            <w:r>
              <w:rPr>
                <w:color w:val="0000FF"/>
              </w:rPr>
              <w:tab/>
            </w:r>
          </w:p>
        </w:tc>
      </w:tr>
      <w:tr w14:paraId="51DB7E6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27BC47ED">
            <w:pPr>
              <w:pStyle w:val="104"/>
            </w:pPr>
            <w:r>
              <w:object>
                <v:shape id="_x0000_i1025" o:spt="75" type="#_x0000_t75" style="height:64.8pt;width:100.8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7D200E8F">
            <w:pPr>
              <w:pStyle w:val="103"/>
            </w:pPr>
            <w:r>
              <w:object>
                <v:shape id="_x0000_i1026" o:spt="75" type="#_x0000_t75" style="height:72pt;width:129.6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5CB100A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14:paraId="6C8C47F2">
            <w:pPr>
              <w:pStyle w:val="104"/>
            </w:pPr>
            <w:bookmarkStart w:id="8" w:name="_MON_1710316271"/>
            <w:bookmarkEnd w:id="8"/>
          </w:p>
        </w:tc>
      </w:tr>
      <w:tr w14:paraId="0F547C4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0D72FCAF">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070B2780">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10EE3994">
        <w:tblPrEx>
          <w:tblCellMar>
            <w:top w:w="0" w:type="dxa"/>
            <w:left w:w="108" w:type="dxa"/>
            <w:bottom w:w="0" w:type="dxa"/>
            <w:right w:w="108" w:type="dxa"/>
          </w:tblCellMar>
        </w:tblPrEx>
        <w:trPr>
          <w:trHeight w:val="5670" w:hRule="exact"/>
        </w:trPr>
        <w:tc>
          <w:tcPr>
            <w:tcW w:w="10423" w:type="dxa"/>
            <w:shd w:val="clear" w:color="auto" w:fill="auto"/>
          </w:tcPr>
          <w:p w14:paraId="540CFA61">
            <w:pPr>
              <w:pStyle w:val="129"/>
            </w:pPr>
            <w:bookmarkStart w:id="10" w:name="page2"/>
          </w:p>
        </w:tc>
      </w:tr>
      <w:tr w14:paraId="605DCA47">
        <w:tblPrEx>
          <w:tblCellMar>
            <w:top w:w="0" w:type="dxa"/>
            <w:left w:w="108" w:type="dxa"/>
            <w:bottom w:w="0" w:type="dxa"/>
            <w:right w:w="108" w:type="dxa"/>
          </w:tblCellMar>
        </w:tblPrEx>
        <w:trPr>
          <w:trHeight w:val="5387" w:hRule="exact"/>
        </w:trPr>
        <w:tc>
          <w:tcPr>
            <w:tcW w:w="10423" w:type="dxa"/>
            <w:shd w:val="clear" w:color="auto" w:fill="auto"/>
          </w:tcPr>
          <w:p w14:paraId="1E238A2E">
            <w:pPr>
              <w:pStyle w:val="109"/>
              <w:spacing w:after="240"/>
              <w:ind w:left="2835" w:right="2835"/>
              <w:jc w:val="center"/>
              <w:rPr>
                <w:rFonts w:ascii="Arial" w:hAnsi="Arial"/>
                <w:b/>
                <w:i/>
              </w:rPr>
            </w:pPr>
            <w:bookmarkStart w:id="11" w:name="coords3gpp"/>
            <w:r>
              <w:rPr>
                <w:rFonts w:ascii="Arial" w:hAnsi="Arial"/>
                <w:b/>
                <w:i/>
              </w:rPr>
              <w:t>3GPP</w:t>
            </w:r>
          </w:p>
          <w:p w14:paraId="5478CF04">
            <w:pPr>
              <w:pStyle w:val="109"/>
              <w:pBdr>
                <w:bottom w:val="single" w:color="auto" w:sz="6" w:space="1"/>
              </w:pBdr>
              <w:ind w:left="2835" w:right="2835"/>
              <w:jc w:val="center"/>
            </w:pPr>
            <w:r>
              <w:t>Postal address</w:t>
            </w:r>
          </w:p>
          <w:p w14:paraId="39AAB128">
            <w:pPr>
              <w:pStyle w:val="109"/>
              <w:ind w:left="2835" w:right="2835"/>
              <w:jc w:val="center"/>
              <w:rPr>
                <w:rFonts w:ascii="Arial" w:hAnsi="Arial"/>
                <w:sz w:val="18"/>
              </w:rPr>
            </w:pPr>
          </w:p>
          <w:p w14:paraId="645B2A2A">
            <w:pPr>
              <w:pStyle w:val="109"/>
              <w:pBdr>
                <w:bottom w:val="single" w:color="auto" w:sz="6" w:space="1"/>
              </w:pBdr>
              <w:spacing w:before="240"/>
              <w:ind w:left="2835" w:right="2835"/>
              <w:jc w:val="center"/>
            </w:pPr>
            <w:r>
              <w:t>3GPP support office address</w:t>
            </w:r>
          </w:p>
          <w:p w14:paraId="186D76E9">
            <w:pPr>
              <w:pStyle w:val="109"/>
              <w:ind w:left="2835" w:right="2835"/>
              <w:jc w:val="center"/>
              <w:rPr>
                <w:rFonts w:ascii="Arial" w:hAnsi="Arial"/>
                <w:sz w:val="18"/>
                <w:lang w:val="fr-FR"/>
              </w:rPr>
            </w:pPr>
            <w:r>
              <w:rPr>
                <w:rFonts w:ascii="Arial" w:hAnsi="Arial"/>
                <w:sz w:val="18"/>
                <w:lang w:val="fr-FR"/>
              </w:rPr>
              <w:t>650 Route des Lucioles - Sophia Antipolis</w:t>
            </w:r>
          </w:p>
          <w:p w14:paraId="3A778077">
            <w:pPr>
              <w:pStyle w:val="109"/>
              <w:ind w:left="2835" w:right="2835"/>
              <w:jc w:val="center"/>
              <w:rPr>
                <w:rFonts w:ascii="Arial" w:hAnsi="Arial"/>
                <w:sz w:val="18"/>
                <w:lang w:val="fr-FR"/>
              </w:rPr>
            </w:pPr>
            <w:r>
              <w:rPr>
                <w:rFonts w:ascii="Arial" w:hAnsi="Arial"/>
                <w:sz w:val="18"/>
                <w:lang w:val="fr-FR"/>
              </w:rPr>
              <w:t>Valbonne - FRANCE</w:t>
            </w:r>
          </w:p>
          <w:p w14:paraId="15883B70">
            <w:pPr>
              <w:pStyle w:val="109"/>
              <w:spacing w:after="20"/>
              <w:ind w:left="2835" w:right="2835"/>
              <w:jc w:val="center"/>
              <w:rPr>
                <w:rFonts w:ascii="Arial" w:hAnsi="Arial"/>
                <w:sz w:val="18"/>
              </w:rPr>
            </w:pPr>
            <w:r>
              <w:rPr>
                <w:rFonts w:ascii="Arial" w:hAnsi="Arial"/>
                <w:sz w:val="18"/>
              </w:rPr>
              <w:t>Tel.: +33 4 92 94 42 00 Fax: +33 4 93 65 47 16</w:t>
            </w:r>
          </w:p>
          <w:p w14:paraId="265CE1E0">
            <w:pPr>
              <w:pStyle w:val="109"/>
              <w:pBdr>
                <w:bottom w:val="single" w:color="auto" w:sz="6" w:space="1"/>
              </w:pBdr>
              <w:spacing w:before="240"/>
              <w:ind w:left="2835" w:right="2835"/>
              <w:jc w:val="center"/>
            </w:pPr>
            <w:r>
              <w:t>Internet</w:t>
            </w:r>
          </w:p>
          <w:p w14:paraId="54520BF7">
            <w:pPr>
              <w:pStyle w:val="109"/>
              <w:ind w:left="2835" w:right="2835"/>
              <w:jc w:val="center"/>
              <w:rPr>
                <w:rFonts w:ascii="Arial" w:hAnsi="Arial"/>
                <w:sz w:val="18"/>
              </w:rPr>
            </w:pPr>
            <w:r>
              <w:rPr>
                <w:rFonts w:ascii="Arial" w:hAnsi="Arial"/>
                <w:sz w:val="18"/>
              </w:rPr>
              <w:t>https://www.3gpp.org</w:t>
            </w:r>
            <w:bookmarkEnd w:id="11"/>
          </w:p>
          <w:p w14:paraId="6AA1E868"/>
        </w:tc>
      </w:tr>
      <w:tr w14:paraId="4A0C14DA">
        <w:tblPrEx>
          <w:tblCellMar>
            <w:top w:w="0" w:type="dxa"/>
            <w:left w:w="108" w:type="dxa"/>
            <w:bottom w:w="0" w:type="dxa"/>
            <w:right w:w="108" w:type="dxa"/>
          </w:tblCellMar>
        </w:tblPrEx>
        <w:tc>
          <w:tcPr>
            <w:tcW w:w="10423" w:type="dxa"/>
            <w:shd w:val="clear" w:color="auto" w:fill="auto"/>
            <w:vAlign w:val="bottom"/>
          </w:tcPr>
          <w:p w14:paraId="0925E03C">
            <w:pPr>
              <w:pStyle w:val="109"/>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0D181A7E">
            <w:pPr>
              <w:pStyle w:val="109"/>
              <w:jc w:val="center"/>
            </w:pPr>
            <w:r>
              <w:t>No part may be reproduced except as authorized by written permission.</w:t>
            </w:r>
            <w:r>
              <w:br w:type="textWrapping"/>
            </w:r>
            <w:r>
              <w:t>The copyright and the foregoing restriction extend to reproduction in all media.</w:t>
            </w:r>
          </w:p>
          <w:p w14:paraId="70BD0C31">
            <w:pPr>
              <w:pStyle w:val="109"/>
              <w:jc w:val="center"/>
            </w:pPr>
          </w:p>
          <w:p w14:paraId="1F89AB63">
            <w:pPr>
              <w:pStyle w:val="109"/>
              <w:jc w:val="center"/>
              <w:rPr>
                <w:sz w:val="18"/>
              </w:rPr>
            </w:pPr>
            <w:r>
              <w:rPr>
                <w:sz w:val="18"/>
              </w:rPr>
              <w:t xml:space="preserve">© </w:t>
            </w:r>
            <w:bookmarkStart w:id="13" w:name="copyrightDate"/>
            <w:r>
              <w:rPr>
                <w:sz w:val="18"/>
                <w:highlight w:val="yellow"/>
              </w:rPr>
              <w:t>2024</w:t>
            </w:r>
            <w:bookmarkEnd w:id="13"/>
            <w:r>
              <w:rPr>
                <w:sz w:val="18"/>
              </w:rPr>
              <w:t>, 3GPP Organizational Partners (ARIB, ATIS, CCSA, ETSI, TSDSI, TTA, TTC).</w:t>
            </w:r>
            <w:bookmarkStart w:id="14" w:name="copyrightaddon"/>
            <w:bookmarkEnd w:id="14"/>
          </w:p>
          <w:p w14:paraId="7F80CAE7">
            <w:pPr>
              <w:pStyle w:val="109"/>
              <w:jc w:val="center"/>
              <w:rPr>
                <w:sz w:val="18"/>
              </w:rPr>
            </w:pPr>
            <w:r>
              <w:rPr>
                <w:sz w:val="18"/>
              </w:rPr>
              <w:t>All rights reserved.</w:t>
            </w:r>
          </w:p>
          <w:p w14:paraId="0AF50D3C">
            <w:pPr>
              <w:pStyle w:val="109"/>
              <w:rPr>
                <w:sz w:val="18"/>
              </w:rPr>
            </w:pPr>
          </w:p>
          <w:p w14:paraId="76098073">
            <w:pPr>
              <w:pStyle w:val="109"/>
              <w:rPr>
                <w:sz w:val="18"/>
              </w:rPr>
            </w:pPr>
            <w:r>
              <w:rPr>
                <w:sz w:val="18"/>
              </w:rPr>
              <w:t>UMTS™ is a Trade Mark of ETSI registered for the benefit of its members</w:t>
            </w:r>
          </w:p>
          <w:p w14:paraId="6591AAD2">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20531BA0">
            <w:pPr>
              <w:pStyle w:val="109"/>
              <w:rPr>
                <w:sz w:val="18"/>
              </w:rPr>
            </w:pPr>
            <w:r>
              <w:rPr>
                <w:sz w:val="18"/>
              </w:rPr>
              <w:t>GSM® and the GSM logo are registered and owned by the GSM Association</w:t>
            </w:r>
            <w:bookmarkEnd w:id="12"/>
          </w:p>
          <w:p w14:paraId="2F577ABB"/>
        </w:tc>
      </w:tr>
      <w:bookmarkEnd w:id="10"/>
    </w:tbl>
    <w:p w14:paraId="4C88BC85">
      <w:pPr>
        <w:pStyle w:val="100"/>
      </w:pPr>
      <w:r>
        <w:br w:type="page"/>
      </w:r>
      <w:bookmarkStart w:id="15" w:name="tableOfContents"/>
      <w:bookmarkEnd w:id="15"/>
      <w:r>
        <w:t>Contents</w:t>
      </w:r>
    </w:p>
    <w:p w14:paraId="5566E575">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_Toc12049 \h </w:instrText>
      </w:r>
      <w:r>
        <w:fldChar w:fldCharType="separate"/>
      </w:r>
      <w:r>
        <w:t>4</w:t>
      </w:r>
      <w:r>
        <w:fldChar w:fldCharType="end"/>
      </w:r>
    </w:p>
    <w:p w14:paraId="677D8EC5">
      <w:pPr>
        <w:pStyle w:val="20"/>
        <w:tabs>
          <w:tab w:val="right" w:leader="dot" w:pos="9641"/>
          <w:tab w:val="clear" w:pos="9639"/>
        </w:tabs>
      </w:pPr>
      <w:r>
        <w:t>Introduction</w:t>
      </w:r>
      <w:r>
        <w:tab/>
      </w:r>
      <w:r>
        <w:fldChar w:fldCharType="begin"/>
      </w:r>
      <w:r>
        <w:instrText xml:space="preserve"> PAGEREF _Toc6442 \h </w:instrText>
      </w:r>
      <w:r>
        <w:fldChar w:fldCharType="separate"/>
      </w:r>
      <w:r>
        <w:t>5</w:t>
      </w:r>
      <w:r>
        <w:fldChar w:fldCharType="end"/>
      </w:r>
    </w:p>
    <w:p w14:paraId="56DB1087">
      <w:pPr>
        <w:pStyle w:val="20"/>
        <w:tabs>
          <w:tab w:val="right" w:leader="dot" w:pos="9641"/>
          <w:tab w:val="clear" w:pos="9639"/>
        </w:tabs>
      </w:pPr>
      <w:r>
        <w:t>1</w:t>
      </w:r>
      <w:r>
        <w:tab/>
      </w:r>
      <w:r>
        <w:t>Scope</w:t>
      </w:r>
      <w:r>
        <w:tab/>
      </w:r>
      <w:r>
        <w:fldChar w:fldCharType="begin"/>
      </w:r>
      <w:r>
        <w:instrText xml:space="preserve"> PAGEREF _Toc9167 \h </w:instrText>
      </w:r>
      <w:r>
        <w:fldChar w:fldCharType="separate"/>
      </w:r>
      <w:r>
        <w:t>6</w:t>
      </w:r>
      <w:r>
        <w:fldChar w:fldCharType="end"/>
      </w:r>
    </w:p>
    <w:p w14:paraId="2D15F9A3">
      <w:pPr>
        <w:pStyle w:val="20"/>
        <w:tabs>
          <w:tab w:val="right" w:leader="dot" w:pos="9641"/>
          <w:tab w:val="clear" w:pos="9639"/>
        </w:tabs>
      </w:pPr>
      <w:r>
        <w:t>2</w:t>
      </w:r>
      <w:r>
        <w:tab/>
      </w:r>
      <w:r>
        <w:t>References</w:t>
      </w:r>
      <w:r>
        <w:tab/>
      </w:r>
      <w:r>
        <w:fldChar w:fldCharType="begin"/>
      </w:r>
      <w:r>
        <w:instrText xml:space="preserve"> PAGEREF _Toc1473 \h </w:instrText>
      </w:r>
      <w:r>
        <w:fldChar w:fldCharType="separate"/>
      </w:r>
      <w:r>
        <w:t>6</w:t>
      </w:r>
      <w:r>
        <w:fldChar w:fldCharType="end"/>
      </w:r>
    </w:p>
    <w:p w14:paraId="3F16BFF3">
      <w:pPr>
        <w:pStyle w:val="20"/>
        <w:tabs>
          <w:tab w:val="right" w:leader="dot" w:pos="9641"/>
          <w:tab w:val="clear" w:pos="9639"/>
        </w:tabs>
      </w:pPr>
      <w:r>
        <w:t>3</w:t>
      </w:r>
      <w:r>
        <w:tab/>
      </w:r>
      <w:r>
        <w:t>Definitions of terms, symbols and abbreviations</w:t>
      </w:r>
      <w:r>
        <w:tab/>
      </w:r>
      <w:r>
        <w:fldChar w:fldCharType="begin"/>
      </w:r>
      <w:r>
        <w:instrText xml:space="preserve"> PAGEREF _Toc1078 \h </w:instrText>
      </w:r>
      <w:r>
        <w:fldChar w:fldCharType="separate"/>
      </w:r>
      <w:r>
        <w:t>6</w:t>
      </w:r>
      <w:r>
        <w:fldChar w:fldCharType="end"/>
      </w:r>
    </w:p>
    <w:p w14:paraId="66CEB008">
      <w:pPr>
        <w:pStyle w:val="19"/>
        <w:tabs>
          <w:tab w:val="right" w:leader="dot" w:pos="9641"/>
          <w:tab w:val="clear" w:pos="9639"/>
        </w:tabs>
      </w:pPr>
      <w:r>
        <w:t>3.1</w:t>
      </w:r>
      <w:r>
        <w:tab/>
      </w:r>
      <w:r>
        <w:t>Terms</w:t>
      </w:r>
      <w:r>
        <w:tab/>
      </w:r>
      <w:r>
        <w:fldChar w:fldCharType="begin"/>
      </w:r>
      <w:r>
        <w:instrText xml:space="preserve"> PAGEREF _Toc24104 \h </w:instrText>
      </w:r>
      <w:r>
        <w:fldChar w:fldCharType="separate"/>
      </w:r>
      <w:r>
        <w:t>6</w:t>
      </w:r>
      <w:r>
        <w:fldChar w:fldCharType="end"/>
      </w:r>
    </w:p>
    <w:p w14:paraId="22440C2F">
      <w:pPr>
        <w:pStyle w:val="19"/>
        <w:tabs>
          <w:tab w:val="right" w:leader="dot" w:pos="9641"/>
          <w:tab w:val="clear" w:pos="9639"/>
        </w:tabs>
      </w:pPr>
      <w:r>
        <w:t>3.2</w:t>
      </w:r>
      <w:r>
        <w:tab/>
      </w:r>
      <w:r>
        <w:t>Symbols</w:t>
      </w:r>
      <w:r>
        <w:tab/>
      </w:r>
      <w:r>
        <w:fldChar w:fldCharType="begin"/>
      </w:r>
      <w:r>
        <w:instrText xml:space="preserve"> PAGEREF _Toc18899 \h </w:instrText>
      </w:r>
      <w:r>
        <w:fldChar w:fldCharType="separate"/>
      </w:r>
      <w:r>
        <w:t>6</w:t>
      </w:r>
      <w:r>
        <w:fldChar w:fldCharType="end"/>
      </w:r>
    </w:p>
    <w:p w14:paraId="2794226B">
      <w:pPr>
        <w:pStyle w:val="19"/>
        <w:tabs>
          <w:tab w:val="right" w:leader="dot" w:pos="9641"/>
          <w:tab w:val="clear" w:pos="9639"/>
        </w:tabs>
      </w:pPr>
      <w:r>
        <w:t>3.3</w:t>
      </w:r>
      <w:r>
        <w:tab/>
      </w:r>
      <w:r>
        <w:t>Abbreviations</w:t>
      </w:r>
      <w:r>
        <w:tab/>
      </w:r>
      <w:r>
        <w:fldChar w:fldCharType="begin"/>
      </w:r>
      <w:r>
        <w:instrText xml:space="preserve"> PAGEREF _Toc28159 \h </w:instrText>
      </w:r>
      <w:r>
        <w:fldChar w:fldCharType="separate"/>
      </w:r>
      <w:r>
        <w:t>7</w:t>
      </w:r>
      <w:r>
        <w:fldChar w:fldCharType="end"/>
      </w:r>
    </w:p>
    <w:p w14:paraId="78F93750">
      <w:pPr>
        <w:pStyle w:val="20"/>
        <w:tabs>
          <w:tab w:val="right" w:leader="dot" w:pos="9641"/>
          <w:tab w:val="clear" w:pos="9639"/>
        </w:tabs>
      </w:pPr>
      <w:r>
        <w:t>4</w:t>
      </w:r>
      <w:r>
        <w:tab/>
      </w:r>
      <w:r>
        <w:t>Application scenarios</w:t>
      </w:r>
      <w:r>
        <w:tab/>
      </w:r>
      <w:r>
        <w:fldChar w:fldCharType="begin"/>
      </w:r>
      <w:r>
        <w:instrText xml:space="preserve"> PAGEREF _Toc4323 \h </w:instrText>
      </w:r>
      <w:r>
        <w:fldChar w:fldCharType="separate"/>
      </w:r>
      <w:r>
        <w:t>7</w:t>
      </w:r>
      <w:r>
        <w:fldChar w:fldCharType="end"/>
      </w:r>
    </w:p>
    <w:p w14:paraId="0BCBED1B">
      <w:pPr>
        <w:pStyle w:val="20"/>
        <w:tabs>
          <w:tab w:val="right" w:leader="dot" w:pos="9641"/>
          <w:tab w:val="clear" w:pos="9639"/>
        </w:tabs>
      </w:pPr>
      <w:r>
        <w:t>5</w:t>
      </w:r>
      <w:r>
        <w:tab/>
      </w:r>
      <w:r>
        <w:rPr>
          <w:rFonts w:hint="eastAsia" w:eastAsia="宋体"/>
          <w:lang w:val="en-US" w:eastAsia="zh-CN"/>
        </w:rPr>
        <w:t>C</w:t>
      </w:r>
      <w:r>
        <w:t>hannel characteristics</w:t>
      </w:r>
      <w:r>
        <w:rPr>
          <w:rFonts w:hint="eastAsia" w:eastAsia="宋体"/>
          <w:lang w:val="en-US" w:eastAsia="zh-CN"/>
        </w:rPr>
        <w:t xml:space="preserve"> and service-related dependencies</w:t>
      </w:r>
      <w:r>
        <w:tab/>
      </w:r>
      <w:r>
        <w:fldChar w:fldCharType="begin"/>
      </w:r>
      <w:r>
        <w:instrText xml:space="preserve"> PAGEREF _Toc27432 \h </w:instrText>
      </w:r>
      <w:r>
        <w:fldChar w:fldCharType="separate"/>
      </w:r>
      <w:r>
        <w:t>7</w:t>
      </w:r>
      <w:r>
        <w:fldChar w:fldCharType="end"/>
      </w:r>
    </w:p>
    <w:p w14:paraId="2953CDCC">
      <w:pPr>
        <w:pStyle w:val="20"/>
        <w:tabs>
          <w:tab w:val="right" w:leader="dot" w:pos="9641"/>
          <w:tab w:val="clear" w:pos="9639"/>
        </w:tabs>
      </w:pPr>
      <w:r>
        <w:t>6</w:t>
      </w:r>
      <w:r>
        <w:tab/>
      </w:r>
      <w:r>
        <w:t>Design constraints</w:t>
      </w:r>
      <w:r>
        <w:tab/>
      </w:r>
      <w:r>
        <w:fldChar w:fldCharType="begin"/>
      </w:r>
      <w:r>
        <w:instrText xml:space="preserve"> PAGEREF _Toc32761 \h </w:instrText>
      </w:r>
      <w:r>
        <w:fldChar w:fldCharType="separate"/>
      </w:r>
      <w:r>
        <w:t>7</w:t>
      </w:r>
      <w:r>
        <w:fldChar w:fldCharType="end"/>
      </w:r>
    </w:p>
    <w:p w14:paraId="0F0ACC4D">
      <w:pPr>
        <w:pStyle w:val="20"/>
        <w:tabs>
          <w:tab w:val="right" w:leader="dot" w:pos="9641"/>
          <w:tab w:val="clear" w:pos="9639"/>
        </w:tabs>
      </w:pPr>
      <w:r>
        <w:t>7</w:t>
      </w:r>
      <w:r>
        <w:tab/>
      </w:r>
      <w:r>
        <w:rPr>
          <w:rFonts w:hint="eastAsia" w:eastAsia="宋体"/>
          <w:lang w:val="en-US" w:eastAsia="zh-CN"/>
        </w:rPr>
        <w:t>Existing technologies and feasibility evidence</w:t>
      </w:r>
      <w:r>
        <w:tab/>
      </w:r>
      <w:r>
        <w:fldChar w:fldCharType="begin"/>
      </w:r>
      <w:r>
        <w:instrText xml:space="preserve"> PAGEREF _Toc20825 \h </w:instrText>
      </w:r>
      <w:r>
        <w:fldChar w:fldCharType="separate"/>
      </w:r>
      <w:r>
        <w:t>8</w:t>
      </w:r>
      <w:r>
        <w:fldChar w:fldCharType="end"/>
      </w:r>
    </w:p>
    <w:p w14:paraId="2C4C5A80">
      <w:pPr>
        <w:pStyle w:val="20"/>
        <w:tabs>
          <w:tab w:val="right" w:leader="dot" w:pos="9641"/>
          <w:tab w:val="clear" w:pos="9639"/>
        </w:tabs>
      </w:pPr>
      <w:r>
        <w:t>8</w:t>
      </w:r>
      <w:r>
        <w:tab/>
      </w:r>
      <w:r>
        <w:t>Performance requirements</w:t>
      </w:r>
      <w:r>
        <w:rPr>
          <w:rFonts w:hint="eastAsia" w:eastAsia="宋体"/>
          <w:lang w:val="en-US" w:eastAsia="zh-CN"/>
        </w:rPr>
        <w:t xml:space="preserve"> and test methodologies</w:t>
      </w:r>
      <w:r>
        <w:tab/>
      </w:r>
      <w:r>
        <w:fldChar w:fldCharType="begin"/>
      </w:r>
      <w:r>
        <w:instrText xml:space="preserve"> PAGEREF _Toc32175 \h </w:instrText>
      </w:r>
      <w:r>
        <w:fldChar w:fldCharType="separate"/>
      </w:r>
      <w:r>
        <w:t>8</w:t>
      </w:r>
      <w:r>
        <w:fldChar w:fldCharType="end"/>
      </w:r>
    </w:p>
    <w:p w14:paraId="0838A0A4">
      <w:pPr>
        <w:pStyle w:val="20"/>
        <w:tabs>
          <w:tab w:val="right" w:leader="dot" w:pos="9641"/>
          <w:tab w:val="clear" w:pos="9639"/>
        </w:tabs>
        <w:rPr>
          <w:color w:val="auto"/>
        </w:rPr>
      </w:pPr>
      <w:r>
        <w:rPr>
          <w:rFonts w:hint="eastAsia" w:eastAsia="宋体"/>
          <w:color w:val="auto"/>
          <w:lang w:val="en-US" w:eastAsia="zh-CN"/>
        </w:rPr>
        <w:t xml:space="preserve">9 </w:t>
      </w:r>
      <w:r>
        <w:rPr>
          <w:rFonts w:hint="eastAsia" w:eastAsia="宋体"/>
          <w:color w:val="auto"/>
          <w:lang w:val="en-US" w:eastAsia="zh-CN"/>
        </w:rPr>
        <w:tab/>
      </w:r>
      <w:r>
        <w:rPr>
          <w:rFonts w:hint="eastAsia" w:eastAsia="宋体"/>
          <w:color w:val="auto"/>
          <w:lang w:val="en-US" w:eastAsia="zh-CN"/>
        </w:rPr>
        <w:t>Considered work and time plans for pote</w:t>
      </w:r>
      <w:r>
        <w:rPr>
          <w:rFonts w:eastAsia="宋体"/>
          <w:color w:val="auto"/>
          <w:lang w:val="en-US" w:eastAsia="zh-CN"/>
        </w:rPr>
        <w:t>ntial normative work</w:t>
      </w:r>
      <w:r>
        <w:rPr>
          <w:color w:val="auto"/>
        </w:rPr>
        <w:tab/>
      </w:r>
      <w:r>
        <w:rPr>
          <w:color w:val="auto"/>
        </w:rPr>
        <w:fldChar w:fldCharType="begin"/>
      </w:r>
      <w:r>
        <w:rPr>
          <w:color w:val="auto"/>
        </w:rPr>
        <w:instrText xml:space="preserve"> PAGEREF _Toc26491 \h </w:instrText>
      </w:r>
      <w:r>
        <w:rPr>
          <w:color w:val="auto"/>
        </w:rPr>
        <w:fldChar w:fldCharType="separate"/>
      </w:r>
      <w:r>
        <w:rPr>
          <w:color w:val="auto"/>
        </w:rPr>
        <w:t>8</w:t>
      </w:r>
      <w:r>
        <w:rPr>
          <w:color w:val="auto"/>
        </w:rPr>
        <w:fldChar w:fldCharType="end"/>
      </w:r>
    </w:p>
    <w:p w14:paraId="7F7779A2">
      <w:pPr>
        <w:pStyle w:val="20"/>
        <w:tabs>
          <w:tab w:val="right" w:leader="dot" w:pos="9641"/>
          <w:tab w:val="clear" w:pos="9639"/>
        </w:tabs>
        <w:rPr>
          <w:color w:val="auto"/>
        </w:rPr>
      </w:pPr>
      <w:r>
        <w:rPr>
          <w:rFonts w:eastAsia="宋体"/>
          <w:color w:val="auto"/>
          <w:lang w:val="en-US" w:eastAsia="zh-CN"/>
        </w:rPr>
        <w:t>10</w:t>
      </w:r>
      <w:r>
        <w:rPr>
          <w:color w:val="auto"/>
        </w:rPr>
        <w:tab/>
      </w:r>
      <w:r>
        <w:rPr>
          <w:color w:val="auto"/>
        </w:rPr>
        <w:t>Conclusion</w:t>
      </w:r>
      <w:r>
        <w:rPr>
          <w:rFonts w:hint="eastAsia" w:eastAsia="宋体"/>
          <w:color w:val="auto"/>
          <w:lang w:val="en-US" w:eastAsia="zh-CN"/>
        </w:rPr>
        <w:t>s</w:t>
      </w:r>
      <w:r>
        <w:rPr>
          <w:rFonts w:eastAsia="宋体"/>
          <w:color w:val="auto"/>
          <w:lang w:val="en-US" w:eastAsia="zh-CN"/>
        </w:rPr>
        <w:t xml:space="preserve"> and recommendation</w:t>
      </w:r>
      <w:r>
        <w:rPr>
          <w:rFonts w:hint="eastAsia" w:eastAsia="宋体"/>
          <w:color w:val="auto"/>
          <w:lang w:val="en-US" w:eastAsia="zh-CN"/>
        </w:rPr>
        <w:t>s</w:t>
      </w:r>
      <w:r>
        <w:rPr>
          <w:color w:val="auto"/>
        </w:rPr>
        <w:tab/>
      </w:r>
      <w:r>
        <w:rPr>
          <w:color w:val="auto"/>
        </w:rPr>
        <w:fldChar w:fldCharType="begin"/>
      </w:r>
      <w:r>
        <w:rPr>
          <w:color w:val="auto"/>
        </w:rPr>
        <w:instrText xml:space="preserve"> PAGEREF _Toc11552 \h </w:instrText>
      </w:r>
      <w:r>
        <w:rPr>
          <w:color w:val="auto"/>
        </w:rPr>
        <w:fldChar w:fldCharType="separate"/>
      </w:r>
      <w:r>
        <w:rPr>
          <w:color w:val="auto"/>
        </w:rPr>
        <w:t>8</w:t>
      </w:r>
      <w:r>
        <w:rPr>
          <w:color w:val="auto"/>
        </w:rPr>
        <w:fldChar w:fldCharType="end"/>
      </w:r>
    </w:p>
    <w:p w14:paraId="258235B0">
      <w:pPr>
        <w:pStyle w:val="20"/>
        <w:tabs>
          <w:tab w:val="right" w:leader="dot" w:pos="9641"/>
          <w:tab w:val="clear" w:pos="9639"/>
        </w:tabs>
        <w:rPr>
          <w:color w:val="0000FF"/>
        </w:rPr>
      </w:pPr>
      <w:r>
        <w:rPr>
          <w:color w:val="0000FF"/>
        </w:rPr>
        <w:t>Proforma copyright release text block</w:t>
      </w:r>
      <w:r>
        <w:rPr>
          <w:color w:val="0000FF"/>
        </w:rPr>
        <w:tab/>
      </w:r>
      <w:r>
        <w:rPr>
          <w:color w:val="0000FF"/>
        </w:rPr>
        <w:fldChar w:fldCharType="begin"/>
      </w:r>
      <w:r>
        <w:rPr>
          <w:color w:val="0000FF"/>
        </w:rPr>
        <w:instrText xml:space="preserve"> PAGEREF _Toc9415 \h </w:instrText>
      </w:r>
      <w:r>
        <w:rPr>
          <w:color w:val="0000FF"/>
        </w:rPr>
        <w:fldChar w:fldCharType="separate"/>
      </w:r>
      <w:r>
        <w:rPr>
          <w:color w:val="0000FF"/>
        </w:rPr>
        <w:t>9</w:t>
      </w:r>
      <w:r>
        <w:rPr>
          <w:color w:val="0000FF"/>
        </w:rPr>
        <w:fldChar w:fldCharType="end"/>
      </w:r>
    </w:p>
    <w:p w14:paraId="0F5261E7">
      <w:pPr>
        <w:pStyle w:val="19"/>
        <w:tabs>
          <w:tab w:val="right" w:leader="dot" w:pos="9641"/>
          <w:tab w:val="clear" w:pos="9639"/>
        </w:tabs>
        <w:rPr>
          <w:color w:val="0000FF"/>
        </w:rPr>
      </w:pPr>
      <w:r>
        <w:rPr>
          <w:color w:val="0000FF"/>
        </w:rPr>
        <w:t>X.1</w:t>
      </w:r>
      <w:r>
        <w:rPr>
          <w:color w:val="0000FF"/>
        </w:rPr>
        <w:tab/>
      </w:r>
      <w:r>
        <w:rPr>
          <w:color w:val="0000FF"/>
        </w:rPr>
        <w:t>The right to copy</w:t>
      </w:r>
      <w:r>
        <w:rPr>
          <w:color w:val="0000FF"/>
        </w:rPr>
        <w:tab/>
      </w:r>
      <w:r>
        <w:rPr>
          <w:color w:val="0000FF"/>
        </w:rPr>
        <w:fldChar w:fldCharType="begin"/>
      </w:r>
      <w:r>
        <w:rPr>
          <w:color w:val="0000FF"/>
        </w:rPr>
        <w:instrText xml:space="preserve"> PAGEREF _Toc12031 \h </w:instrText>
      </w:r>
      <w:r>
        <w:rPr>
          <w:color w:val="0000FF"/>
        </w:rPr>
        <w:fldChar w:fldCharType="separate"/>
      </w:r>
      <w:r>
        <w:rPr>
          <w:color w:val="0000FF"/>
        </w:rPr>
        <w:t>9</w:t>
      </w:r>
      <w:r>
        <w:rPr>
          <w:color w:val="0000FF"/>
        </w:rPr>
        <w:fldChar w:fldCharType="end"/>
      </w:r>
    </w:p>
    <w:p w14:paraId="6682A0E6">
      <w:pPr>
        <w:pStyle w:val="20"/>
        <w:tabs>
          <w:tab w:val="right" w:leader="dot" w:pos="9641"/>
          <w:tab w:val="clear" w:pos="9639"/>
        </w:tabs>
        <w:rPr>
          <w:color w:val="0000FF"/>
        </w:rPr>
      </w:pPr>
      <w:r>
        <w:rPr>
          <w:color w:val="0000FF"/>
        </w:rPr>
        <w:t>Abstract Test Suite (ATS) text block</w:t>
      </w:r>
      <w:r>
        <w:rPr>
          <w:color w:val="0000FF"/>
        </w:rPr>
        <w:tab/>
      </w:r>
      <w:r>
        <w:rPr>
          <w:color w:val="0000FF"/>
        </w:rPr>
        <w:fldChar w:fldCharType="begin"/>
      </w:r>
      <w:r>
        <w:rPr>
          <w:color w:val="0000FF"/>
        </w:rPr>
        <w:instrText xml:space="preserve"> PAGEREF _Toc7166 \h </w:instrText>
      </w:r>
      <w:r>
        <w:rPr>
          <w:color w:val="0000FF"/>
        </w:rPr>
        <w:fldChar w:fldCharType="separate"/>
      </w:r>
      <w:r>
        <w:rPr>
          <w:color w:val="0000FF"/>
        </w:rPr>
        <w:t>10</w:t>
      </w:r>
      <w:r>
        <w:rPr>
          <w:color w:val="0000FF"/>
        </w:rPr>
        <w:fldChar w:fldCharType="end"/>
      </w:r>
    </w:p>
    <w:p w14:paraId="3C638A6C">
      <w:pPr>
        <w:pStyle w:val="20"/>
        <w:tabs>
          <w:tab w:val="right" w:leader="dot" w:pos="9641"/>
          <w:tab w:val="clear" w:pos="9639"/>
        </w:tabs>
        <w:rPr>
          <w:color w:val="0000FF"/>
        </w:rPr>
      </w:pPr>
      <w:r>
        <w:rPr>
          <w:color w:val="0000FF"/>
        </w:rPr>
        <w:t>Y</w:t>
      </w:r>
      <w:r>
        <w:rPr>
          <w:color w:val="0000FF"/>
        </w:rPr>
        <w:tab/>
      </w:r>
      <w:r>
        <w:rPr>
          <w:color w:val="0000FF"/>
        </w:rPr>
        <w:t>Abstract Test Suite (ATS)</w:t>
      </w:r>
      <w:r>
        <w:rPr>
          <w:color w:val="0000FF"/>
        </w:rPr>
        <w:tab/>
      </w:r>
      <w:r>
        <w:rPr>
          <w:color w:val="0000FF"/>
        </w:rPr>
        <w:fldChar w:fldCharType="begin"/>
      </w:r>
      <w:r>
        <w:rPr>
          <w:color w:val="0000FF"/>
        </w:rPr>
        <w:instrText xml:space="preserve"> PAGEREF _Toc21631 \h </w:instrText>
      </w:r>
      <w:r>
        <w:rPr>
          <w:color w:val="0000FF"/>
        </w:rPr>
        <w:fldChar w:fldCharType="separate"/>
      </w:r>
      <w:r>
        <w:rPr>
          <w:color w:val="0000FF"/>
        </w:rPr>
        <w:t>10</w:t>
      </w:r>
      <w:r>
        <w:rPr>
          <w:color w:val="0000FF"/>
        </w:rPr>
        <w:fldChar w:fldCharType="end"/>
      </w:r>
    </w:p>
    <w:p w14:paraId="51C2162B">
      <w:pPr>
        <w:pStyle w:val="19"/>
        <w:tabs>
          <w:tab w:val="right" w:leader="dot" w:pos="9641"/>
          <w:tab w:val="clear" w:pos="9639"/>
        </w:tabs>
        <w:rPr>
          <w:color w:val="0000FF"/>
        </w:rPr>
      </w:pPr>
      <w:r>
        <w:rPr>
          <w:color w:val="0000FF"/>
        </w:rPr>
        <w:t>Y.1</w:t>
      </w:r>
      <w:r>
        <w:rPr>
          <w:color w:val="0000FF"/>
        </w:rPr>
        <w:tab/>
      </w:r>
      <w:r>
        <w:rPr>
          <w:color w:val="0000FF"/>
        </w:rPr>
        <w:t>Introduction</w:t>
      </w:r>
      <w:r>
        <w:rPr>
          <w:color w:val="0000FF"/>
        </w:rPr>
        <w:tab/>
      </w:r>
      <w:r>
        <w:rPr>
          <w:color w:val="0000FF"/>
        </w:rPr>
        <w:fldChar w:fldCharType="begin"/>
      </w:r>
      <w:r>
        <w:rPr>
          <w:color w:val="0000FF"/>
        </w:rPr>
        <w:instrText xml:space="preserve"> PAGEREF _Toc1328 \h </w:instrText>
      </w:r>
      <w:r>
        <w:rPr>
          <w:color w:val="0000FF"/>
        </w:rPr>
        <w:fldChar w:fldCharType="separate"/>
      </w:r>
      <w:r>
        <w:rPr>
          <w:color w:val="0000FF"/>
        </w:rPr>
        <w:t>10</w:t>
      </w:r>
      <w:r>
        <w:rPr>
          <w:color w:val="0000FF"/>
        </w:rPr>
        <w:fldChar w:fldCharType="end"/>
      </w:r>
    </w:p>
    <w:p w14:paraId="1DD94DA9">
      <w:pPr>
        <w:pStyle w:val="20"/>
        <w:tabs>
          <w:tab w:val="right" w:leader="dot" w:pos="9641"/>
          <w:tab w:val="clear" w:pos="9639"/>
        </w:tabs>
        <w:rPr>
          <w:color w:val="0000FF"/>
        </w:rPr>
      </w:pPr>
      <w:r>
        <w:rPr>
          <w:color w:val="0000FF"/>
        </w:rPr>
        <w:t>Y.2</w:t>
      </w:r>
      <w:r>
        <w:rPr>
          <w:color w:val="0000FF"/>
        </w:rPr>
        <w:tab/>
      </w:r>
      <w:r>
        <w:rPr>
          <w:color w:val="0000FF"/>
        </w:rPr>
        <w:t>The TTCN Graphical form (TTCN.GR)</w:t>
      </w:r>
      <w:r>
        <w:rPr>
          <w:color w:val="0000FF"/>
        </w:rPr>
        <w:tab/>
      </w:r>
      <w:r>
        <w:rPr>
          <w:color w:val="0000FF"/>
        </w:rPr>
        <w:fldChar w:fldCharType="begin"/>
      </w:r>
      <w:r>
        <w:rPr>
          <w:color w:val="0000FF"/>
        </w:rPr>
        <w:instrText xml:space="preserve"> PAGEREF _Toc6766 \h </w:instrText>
      </w:r>
      <w:r>
        <w:rPr>
          <w:color w:val="0000FF"/>
        </w:rPr>
        <w:fldChar w:fldCharType="separate"/>
      </w:r>
      <w:r>
        <w:rPr>
          <w:color w:val="0000FF"/>
        </w:rPr>
        <w:t>10</w:t>
      </w:r>
      <w:r>
        <w:rPr>
          <w:color w:val="0000FF"/>
        </w:rPr>
        <w:fldChar w:fldCharType="end"/>
      </w:r>
    </w:p>
    <w:p w14:paraId="3484FE4C">
      <w:pPr>
        <w:pStyle w:val="20"/>
        <w:tabs>
          <w:tab w:val="right" w:leader="dot" w:pos="9641"/>
          <w:tab w:val="clear" w:pos="9639"/>
        </w:tabs>
        <w:rPr>
          <w:color w:val="0000FF"/>
        </w:rPr>
      </w:pPr>
      <w:r>
        <w:rPr>
          <w:color w:val="0000FF"/>
        </w:rPr>
        <w:t>Y.3</w:t>
      </w:r>
      <w:r>
        <w:rPr>
          <w:color w:val="0000FF"/>
        </w:rPr>
        <w:tab/>
      </w:r>
      <w:r>
        <w:rPr>
          <w:color w:val="0000FF"/>
        </w:rPr>
        <w:t>The TTCN Machine Processable form (TTCN.MP)</w:t>
      </w:r>
      <w:r>
        <w:rPr>
          <w:color w:val="0000FF"/>
        </w:rPr>
        <w:tab/>
      </w:r>
      <w:r>
        <w:rPr>
          <w:color w:val="0000FF"/>
        </w:rPr>
        <w:fldChar w:fldCharType="begin"/>
      </w:r>
      <w:r>
        <w:rPr>
          <w:color w:val="0000FF"/>
        </w:rPr>
        <w:instrText xml:space="preserve"> PAGEREF _Toc750 \h </w:instrText>
      </w:r>
      <w:r>
        <w:rPr>
          <w:color w:val="0000FF"/>
        </w:rPr>
        <w:fldChar w:fldCharType="separate"/>
      </w:r>
      <w:r>
        <w:rPr>
          <w:color w:val="0000FF"/>
        </w:rPr>
        <w:t>10</w:t>
      </w:r>
      <w:r>
        <w:rPr>
          <w:color w:val="0000FF"/>
        </w:rPr>
        <w:fldChar w:fldCharType="end"/>
      </w:r>
    </w:p>
    <w:p w14:paraId="6D1C8266">
      <w:pPr>
        <w:pStyle w:val="53"/>
        <w:tabs>
          <w:tab w:val="right" w:leader="dot" w:pos="9641"/>
          <w:tab w:val="clear" w:pos="9639"/>
        </w:tabs>
      </w:pPr>
      <w:r>
        <w:rPr>
          <w:color w:val="0000FF"/>
        </w:rPr>
        <w:t>Annex &lt;A&gt; (normative): &lt;Normative annex for a Technical Sp</w:t>
      </w:r>
      <w:r>
        <w:t>ecification&gt;</w:t>
      </w:r>
      <w:r>
        <w:tab/>
      </w:r>
      <w:r>
        <w:fldChar w:fldCharType="begin"/>
      </w:r>
      <w:r>
        <w:instrText xml:space="preserve"> PAGEREF _Toc13871 \h </w:instrText>
      </w:r>
      <w:r>
        <w:fldChar w:fldCharType="separate"/>
      </w:r>
      <w:r>
        <w:t>11</w:t>
      </w:r>
      <w:r>
        <w:fldChar w:fldCharType="end"/>
      </w:r>
    </w:p>
    <w:p w14:paraId="79C36642">
      <w:pPr>
        <w:pStyle w:val="53"/>
        <w:tabs>
          <w:tab w:val="right" w:leader="dot" w:pos="9641"/>
          <w:tab w:val="clear" w:pos="9639"/>
        </w:tabs>
      </w:pPr>
      <w:r>
        <w:t>Annex &lt;B&gt; (informative): &lt;Informative annex for a Technical Specification&gt;</w:t>
      </w:r>
      <w:r>
        <w:tab/>
      </w:r>
      <w:r>
        <w:fldChar w:fldCharType="begin"/>
      </w:r>
      <w:r>
        <w:instrText xml:space="preserve"> PAGEREF _Toc26077 \h </w:instrText>
      </w:r>
      <w:r>
        <w:fldChar w:fldCharType="separate"/>
      </w:r>
      <w:r>
        <w:t>12</w:t>
      </w:r>
      <w:r>
        <w:fldChar w:fldCharType="end"/>
      </w:r>
    </w:p>
    <w:p w14:paraId="5836DEB2">
      <w:pPr>
        <w:pStyle w:val="20"/>
        <w:tabs>
          <w:tab w:val="right" w:leader="dot" w:pos="9641"/>
          <w:tab w:val="clear" w:pos="9639"/>
        </w:tabs>
      </w:pPr>
      <w:r>
        <w:t>B.1</w:t>
      </w:r>
      <w:r>
        <w:tab/>
      </w:r>
      <w:r>
        <w:t>Heading levels in an annex</w:t>
      </w:r>
      <w:r>
        <w:tab/>
      </w:r>
      <w:r>
        <w:fldChar w:fldCharType="begin"/>
      </w:r>
      <w:r>
        <w:instrText xml:space="preserve"> PAGEREF _Toc2931 \h </w:instrText>
      </w:r>
      <w:r>
        <w:fldChar w:fldCharType="separate"/>
      </w:r>
      <w:r>
        <w:t>12</w:t>
      </w:r>
      <w:r>
        <w:fldChar w:fldCharType="end"/>
      </w:r>
    </w:p>
    <w:p w14:paraId="4C0A4215">
      <w:pPr>
        <w:pStyle w:val="53"/>
        <w:tabs>
          <w:tab w:val="right" w:leader="dot" w:pos="9641"/>
          <w:tab w:val="clear" w:pos="9639"/>
        </w:tabs>
      </w:pPr>
      <w:r>
        <w:t>Annex &lt;F&gt; (informative): Change history</w:t>
      </w:r>
      <w:r>
        <w:tab/>
      </w:r>
      <w:r>
        <w:fldChar w:fldCharType="begin"/>
      </w:r>
      <w:r>
        <w:instrText xml:space="preserve"> PAGEREF _Toc2558 \h </w:instrText>
      </w:r>
      <w:r>
        <w:fldChar w:fldCharType="separate"/>
      </w:r>
      <w:r>
        <w:t>14</w:t>
      </w:r>
      <w:r>
        <w:fldChar w:fldCharType="end"/>
      </w:r>
    </w:p>
    <w:p w14:paraId="4095FD4A">
      <w:r>
        <w:rPr>
          <w:sz w:val="22"/>
        </w:rPr>
        <w:fldChar w:fldCharType="end"/>
      </w:r>
    </w:p>
    <w:p w14:paraId="5522DBAB">
      <w:pPr>
        <w:pStyle w:val="129"/>
      </w:pPr>
      <w:r>
        <w:br w:type="page"/>
      </w:r>
      <w:r>
        <w:t xml:space="preserve">For definitive guidance on drafting 3GPP TSs and TRs, see </w:t>
      </w:r>
      <w:r>
        <w:fldChar w:fldCharType="begin"/>
      </w:r>
      <w:r>
        <w:instrText xml:space="preserve"> HYPERLINK "https://www.3gpp.org/DynaReport/21801.htm" </w:instrText>
      </w:r>
      <w:r>
        <w:fldChar w:fldCharType="separate"/>
      </w:r>
      <w:r>
        <w:rPr>
          <w:rStyle w:val="93"/>
        </w:rPr>
        <w:t>3GPP TS 21.801</w:t>
      </w:r>
      <w:r>
        <w:rPr>
          <w:rStyle w:val="93"/>
        </w:rPr>
        <w:fldChar w:fldCharType="end"/>
      </w:r>
      <w:r>
        <w:t>.</w:t>
      </w:r>
    </w:p>
    <w:p w14:paraId="35521C84">
      <w:pPr>
        <w:pStyle w:val="129"/>
      </w:pPr>
      <w:r>
        <w:t>Ensure all blue guidance text is removed before submitting the TS/TR to the TSG for approval.</w:t>
      </w:r>
    </w:p>
    <w:p w14:paraId="2A1CD549">
      <w:pPr>
        <w:pStyle w:val="3"/>
      </w:pPr>
      <w:bookmarkStart w:id="16" w:name="foreword"/>
      <w:bookmarkEnd w:id="16"/>
      <w:bookmarkStart w:id="17" w:name="_Toc12049"/>
      <w:bookmarkStart w:id="18" w:name="_Toc191892932"/>
      <w:r>
        <w:t>Foreword</w:t>
      </w:r>
      <w:bookmarkEnd w:id="17"/>
      <w:bookmarkEnd w:id="18"/>
    </w:p>
    <w:p w14:paraId="2F2F297D">
      <w:pPr>
        <w:pStyle w:val="129"/>
      </w:pPr>
      <w:r>
        <w:t xml:space="preserve">This clause is mandatory; do not alter the text in any way other than to choose between "Specification" and "Report". </w:t>
      </w:r>
    </w:p>
    <w:p w14:paraId="3F575D54">
      <w:r>
        <w:t xml:space="preserve">This Technical </w:t>
      </w:r>
      <w:bookmarkStart w:id="19" w:name="spectype3"/>
      <w:r>
        <w:rPr>
          <w:highlight w:val="yellow"/>
        </w:rPr>
        <w:t>Specification|Report</w:t>
      </w:r>
      <w:bookmarkEnd w:id="19"/>
      <w:r>
        <w:t xml:space="preserve"> has been produced by the 3rd Generation Partnership Project (3GPP).</w:t>
      </w:r>
    </w:p>
    <w:p w14:paraId="15A42CD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591F54">
      <w:pPr>
        <w:pStyle w:val="112"/>
      </w:pPr>
      <w:r>
        <w:t>Version x.y.z</w:t>
      </w:r>
    </w:p>
    <w:p w14:paraId="3413B095">
      <w:pPr>
        <w:pStyle w:val="112"/>
      </w:pPr>
      <w:r>
        <w:t>where:</w:t>
      </w:r>
    </w:p>
    <w:p w14:paraId="344CE6D0">
      <w:pPr>
        <w:pStyle w:val="3"/>
      </w:pPr>
      <w:bookmarkStart w:id="20" w:name="introduction"/>
      <w:bookmarkEnd w:id="20"/>
      <w:bookmarkStart w:id="21" w:name="_Toc191892933"/>
      <w:bookmarkStart w:id="22" w:name="_Toc6442"/>
      <w:r>
        <w:t>Introduction</w:t>
      </w:r>
      <w:bookmarkEnd w:id="21"/>
      <w:bookmarkEnd w:id="22"/>
    </w:p>
    <w:p w14:paraId="053F968D">
      <w:pPr>
        <w:pStyle w:val="129"/>
      </w:pPr>
      <w:r>
        <w:t>This clause is optional. If it exists, it shall be the second unnumbered clause.</w:t>
      </w:r>
    </w:p>
    <w:p w14:paraId="737F62A8">
      <w:pPr>
        <w:pStyle w:val="3"/>
      </w:pPr>
      <w:r>
        <w:br w:type="page"/>
      </w:r>
      <w:bookmarkStart w:id="23" w:name="scope"/>
      <w:bookmarkEnd w:id="23"/>
      <w:bookmarkStart w:id="24" w:name="_Toc9167"/>
      <w:bookmarkStart w:id="25" w:name="_Toc191892934"/>
      <w:r>
        <w:t>1</w:t>
      </w:r>
      <w:r>
        <w:tab/>
      </w:r>
      <w:r>
        <w:t>Scope</w:t>
      </w:r>
      <w:bookmarkEnd w:id="24"/>
      <w:bookmarkEnd w:id="25"/>
    </w:p>
    <w:p w14:paraId="78F8B326">
      <w:pPr>
        <w:pStyle w:val="129"/>
      </w:pPr>
      <w:r>
        <w:t>This clause shall start on a new page.</w:t>
      </w:r>
    </w:p>
    <w:p w14:paraId="77FDBD33">
      <w:r>
        <w:t>The present document develops recommendations for potential normative work on an ultra-low bit rate codec for voice over Geostationary Orbit (GEO) satellites.</w:t>
      </w:r>
    </w:p>
    <w:p w14:paraId="4689261C">
      <w:pPr>
        <w:pStyle w:val="95"/>
      </w:pPr>
      <w:r>
        <w:t>Editor’s Note:</w:t>
      </w:r>
    </w:p>
    <w:p w14:paraId="25CECD56">
      <w:pPr>
        <w:pStyle w:val="95"/>
        <w:rPr>
          <w:lang w:val="en-US" w:eastAsia="zh-CN"/>
        </w:rPr>
      </w:pPr>
      <w:r>
        <w:rPr>
          <w:rFonts w:hint="eastAsia"/>
        </w:rPr>
        <w:t xml:space="preserve">3GPP SA1 has studied the </w:t>
      </w:r>
      <w:r>
        <w:t xml:space="preserve">use case </w:t>
      </w:r>
      <w:r>
        <w:rPr>
          <w:rFonts w:hint="eastAsia"/>
        </w:rPr>
        <w:t xml:space="preserve">IMS </w:t>
      </w:r>
      <w:r>
        <w:t>Voice C</w:t>
      </w:r>
      <w:r>
        <w:rPr>
          <w:rFonts w:hint="eastAsia"/>
        </w:rPr>
        <w:t xml:space="preserve">all </w:t>
      </w:r>
      <w:r>
        <w:t>U</w:t>
      </w:r>
      <w:r>
        <w:rPr>
          <w:rFonts w:hint="eastAsia"/>
        </w:rPr>
        <w:t xml:space="preserve">sing GEO </w:t>
      </w:r>
      <w:r>
        <w:t>A</w:t>
      </w:r>
      <w:r>
        <w:rPr>
          <w:rFonts w:hint="eastAsia"/>
        </w:rPr>
        <w:t>ccess</w:t>
      </w:r>
      <w:r>
        <w:t>, and the results are documented</w:t>
      </w:r>
      <w:r>
        <w:rPr>
          <w:lang w:val="en-US"/>
        </w:rPr>
        <w:t xml:space="preserve"> </w:t>
      </w:r>
      <w:r>
        <w:rPr>
          <w:lang w:val="en-US" w:eastAsia="zh-CN"/>
        </w:rPr>
        <w:t>in T</w:t>
      </w:r>
      <w:r>
        <w:rPr>
          <w:rFonts w:hint="eastAsia"/>
          <w:lang w:val="en-US" w:eastAsia="zh-CN"/>
        </w:rPr>
        <w:t xml:space="preserve">R </w:t>
      </w:r>
      <w:r>
        <w:rPr>
          <w:lang w:val="en-US" w:eastAsia="zh-CN"/>
        </w:rPr>
        <w:t>22.887. Normative service requirements and KPIs on IMS voice call using GEO satellite access will be introduced in TS 22.261</w:t>
      </w:r>
      <w:r>
        <w:rPr>
          <w:rFonts w:hint="eastAsia"/>
          <w:lang w:val="en-US" w:eastAsia="zh-CN"/>
        </w:rPr>
        <w:t xml:space="preserve"> at </w:t>
      </w:r>
      <w:r>
        <w:rPr>
          <w:lang w:val="en-US" w:eastAsia="zh-CN"/>
        </w:rPr>
        <w:t>TSG#107</w:t>
      </w:r>
      <w:r>
        <w:rPr>
          <w:rFonts w:hint="eastAsia"/>
          <w:lang w:val="en-US" w:eastAsia="zh-CN"/>
        </w:rPr>
        <w:t xml:space="preserve">. </w:t>
      </w:r>
      <w:r>
        <w:rPr>
          <w:lang w:val="en-US" w:eastAsia="zh-CN"/>
        </w:rPr>
        <w:t xml:space="preserve">GEO satellites are on a </w:t>
      </w:r>
      <w:r>
        <w:rPr>
          <w:lang w:eastAsia="zh-CN"/>
        </w:rPr>
        <w:t>35,786 km</w:t>
      </w:r>
      <w:r>
        <w:rPr>
          <w:rFonts w:hint="eastAsia"/>
          <w:lang w:eastAsia="zh-CN"/>
        </w:rPr>
        <w:t xml:space="preserve"> distance from the earth</w:t>
      </w:r>
      <w:r>
        <w:rPr>
          <w:lang w:eastAsia="zh-CN"/>
        </w:rPr>
        <w:t xml:space="preserve">, which noticeably impacts signal </w:t>
      </w:r>
      <w:r>
        <w:rPr>
          <w:rFonts w:hint="eastAsia"/>
          <w:lang w:eastAsia="zh-CN"/>
        </w:rPr>
        <w:t xml:space="preserve">propagation </w:t>
      </w:r>
      <w:r>
        <w:rPr>
          <w:lang w:eastAsia="zh-CN"/>
        </w:rPr>
        <w:t>delay (one way approx.</w:t>
      </w:r>
      <w:r>
        <w:rPr>
          <w:rFonts w:hint="eastAsia"/>
          <w:lang w:eastAsia="zh-CN"/>
        </w:rPr>
        <w:t xml:space="preserve"> 285ms</w:t>
      </w:r>
      <w:r>
        <w:rPr>
          <w:lang w:eastAsia="zh-CN"/>
        </w:rPr>
        <w:t xml:space="preserve">), data rate, and channel conditions due to </w:t>
      </w:r>
      <w:r>
        <w:rPr>
          <w:rFonts w:hint="eastAsia"/>
          <w:lang w:val="en-US" w:eastAsia="zh-CN"/>
        </w:rPr>
        <w:t>e.</w:t>
      </w:r>
      <w:r>
        <w:rPr>
          <w:lang w:val="en-US" w:eastAsia="zh-CN"/>
        </w:rPr>
        <w:t>g.</w:t>
      </w:r>
      <w:r>
        <w:rPr>
          <w:lang w:eastAsia="zh-CN"/>
        </w:rPr>
        <w:t xml:space="preserve"> atmospheric attenuation. Compared to terrestrial links, this poses significant new challenges for the voice codecs and services:</w:t>
      </w:r>
    </w:p>
    <w:p w14:paraId="09A82EAB">
      <w:pPr>
        <w:pStyle w:val="95"/>
        <w:rPr>
          <w:lang w:val="en-US"/>
        </w:rPr>
      </w:pPr>
      <w:r>
        <w:rPr>
          <w:lang w:val="en-US"/>
        </w:rPr>
        <w:t>The overall transmission data rate assumed for GEO satellite systems is very</w:t>
      </w:r>
      <w:r>
        <w:rPr>
          <w:rFonts w:hint="eastAsia"/>
          <w:lang w:val="en-US"/>
        </w:rPr>
        <w:t xml:space="preserve"> </w:t>
      </w:r>
      <w:r>
        <w:rPr>
          <w:lang w:val="en-US"/>
        </w:rPr>
        <w:t>constrained due to e.g. high path loss, atmospheric attenuation, energy constraints for terminals etc.. In TR 22.887, a total transmission data rate of [1-3] kbit/s is assumed. This transmission data rate are lower than what current 3GPP protocol stacks and codecs can supports</w:t>
      </w:r>
      <w:r>
        <w:rPr>
          <w:rFonts w:hint="eastAsia"/>
          <w:lang w:val="en-US"/>
        </w:rPr>
        <w:t>.</w:t>
      </w:r>
    </w:p>
    <w:p w14:paraId="1413021B">
      <w:pPr>
        <w:pStyle w:val="95"/>
        <w:rPr>
          <w:lang w:val="en-US"/>
        </w:rPr>
      </w:pPr>
      <w:r>
        <w:rPr>
          <w:lang w:val="en-US"/>
        </w:rPr>
        <w:t>For</w:t>
      </w:r>
      <w:r>
        <w:t xml:space="preserve"> GEO satellite access, the propagation delay (28</w:t>
      </w:r>
      <w:r>
        <w:rPr>
          <w:rFonts w:hint="eastAsia"/>
        </w:rPr>
        <w:t>5</w:t>
      </w:r>
      <w:r>
        <w:t>ms</w:t>
      </w:r>
      <w:r>
        <w:rPr>
          <w:rFonts w:hint="eastAsia"/>
        </w:rPr>
        <w:t>)</w:t>
      </w:r>
      <w:r>
        <w:t xml:space="preserve"> is much longer than for commonly used terrestrial links.</w:t>
      </w:r>
    </w:p>
    <w:p w14:paraId="38449130">
      <w:pPr>
        <w:pStyle w:val="95"/>
        <w:rPr>
          <w:lang w:val="en-US"/>
        </w:rPr>
      </w:pPr>
      <w:r>
        <w:t>The GEO satellite link imposes different channel characteristics, e.g., due to atmospheric attenuation.</w:t>
      </w:r>
    </w:p>
    <w:p w14:paraId="3982ADF0">
      <w:pPr>
        <w:pStyle w:val="95"/>
        <w:rPr>
          <w:lang w:val="en-US" w:eastAsia="zh-CN"/>
        </w:rPr>
      </w:pPr>
      <w:r>
        <w:rPr>
          <w:lang w:val="en-US" w:eastAsia="zh-CN"/>
        </w:rPr>
        <w:t>Currently, no 3GPP voice codec seems to support all the expected requirements for this use case. Considering bitrate alone, the lowest supported bitrate of any 3GPP codec is 4.75 kbit/s as provided by the narrow band AMR codec (TS 26.071). This makes it necessary to have a new feasibility study relating to ultra-low bitrate codecs suitable for voice using GEO access.</w:t>
      </w:r>
    </w:p>
    <w:p w14:paraId="65579F4F">
      <w:pPr>
        <w:pStyle w:val="95"/>
        <w:rPr>
          <w:lang w:val="en-US" w:eastAsia="zh-CN"/>
        </w:rPr>
      </w:pPr>
      <w:r>
        <w:t xml:space="preserve">The primary focus of this </w:t>
      </w:r>
      <w:r>
        <w:rPr>
          <w:rFonts w:hint="eastAsia"/>
          <w:lang w:val="en-US" w:eastAsia="zh-CN"/>
        </w:rPr>
        <w:t>study</w:t>
      </w:r>
      <w:r>
        <w:t xml:space="preserve"> is to </w:t>
      </w:r>
      <w:r>
        <w:rPr>
          <w:lang w:val="en-US" w:eastAsia="zh-CN"/>
        </w:rPr>
        <w:t>develop</w:t>
      </w:r>
      <w:r>
        <w:t xml:space="preserve"> </w:t>
      </w:r>
      <w:r>
        <w:rPr>
          <w:lang w:val="en-US"/>
        </w:rPr>
        <w:t>design constraints and performance requirements</w:t>
      </w:r>
      <w:r>
        <w:t xml:space="preserve"> for a codec supporting</w:t>
      </w:r>
      <w:r>
        <w:rPr>
          <w:lang w:val="en-US" w:eastAsia="zh-CN"/>
        </w:rPr>
        <w:t xml:space="preserve"> use case</w:t>
      </w:r>
      <w:r>
        <w:rPr>
          <w:rFonts w:hint="eastAsia"/>
          <w:lang w:val="en-US" w:eastAsia="zh-CN"/>
        </w:rPr>
        <w:t xml:space="preserve">s like </w:t>
      </w:r>
      <w:r>
        <w:t xml:space="preserve">IMS Voice Call </w:t>
      </w:r>
      <w:r>
        <w:rPr>
          <w:rFonts w:hint="eastAsia"/>
          <w:lang w:val="en-US" w:eastAsia="zh-CN"/>
        </w:rPr>
        <w:t xml:space="preserve">over </w:t>
      </w:r>
      <w:r>
        <w:t xml:space="preserve">GEO </w:t>
      </w:r>
      <w:r>
        <w:rPr>
          <w:lang w:val="en-US" w:eastAsia="zh-CN"/>
        </w:rPr>
        <w:t>and the resulting transmission parameters</w:t>
      </w:r>
      <w:r>
        <w:t>.</w:t>
      </w:r>
      <w:r>
        <w:rPr>
          <w:rFonts w:hint="eastAsia"/>
          <w:lang w:val="en-US" w:eastAsia="zh-CN"/>
        </w:rPr>
        <w:t xml:space="preserve"> The r</w:t>
      </w:r>
      <w:r>
        <w:rPr>
          <w:lang w:val="en-US"/>
        </w:rPr>
        <w:t>equirements</w:t>
      </w:r>
      <w:r>
        <w:rPr>
          <w:lang w:val="en-US" w:eastAsia="zh-CN"/>
        </w:rPr>
        <w:t xml:space="preserve"> can provide guidance on the evaluation of the candidate codecs during potential normative work.</w:t>
      </w:r>
    </w:p>
    <w:p w14:paraId="6D8792B5">
      <w:pPr>
        <w:pStyle w:val="95"/>
        <w:rPr>
          <w:b/>
          <w:bCs/>
        </w:rPr>
      </w:pPr>
      <w:r>
        <w:rPr>
          <w:b/>
          <w:bCs/>
        </w:rPr>
        <w:t>1.</w:t>
      </w:r>
      <w:r>
        <w:rPr>
          <w:b/>
          <w:bCs/>
        </w:rPr>
        <w:tab/>
      </w:r>
      <w:r>
        <w:rPr>
          <w:b/>
          <w:bCs/>
        </w:rPr>
        <w:t>General considerations</w:t>
      </w:r>
    </w:p>
    <w:p w14:paraId="05141102">
      <w:pPr>
        <w:pStyle w:val="95"/>
        <w:rPr>
          <w:rFonts w:eastAsia="宋体"/>
          <w:lang w:eastAsia="zh-CN"/>
        </w:rPr>
      </w:pPr>
      <w:r>
        <w:rPr>
          <w:rFonts w:eastAsia="宋体"/>
          <w:b/>
          <w:bCs/>
          <w:lang w:eastAsia="zh-CN"/>
        </w:rPr>
        <w:t>-</w:t>
      </w:r>
      <w:r>
        <w:rPr>
          <w:rFonts w:eastAsia="宋体"/>
          <w:b/>
          <w:bCs/>
          <w:lang w:eastAsia="zh-CN"/>
        </w:rPr>
        <w:tab/>
      </w:r>
      <w:r>
        <w:rPr>
          <w:rFonts w:eastAsia="宋体"/>
          <w:b/>
          <w:bCs/>
          <w:lang w:eastAsia="zh-CN"/>
        </w:rPr>
        <w:t>B</w:t>
      </w:r>
      <w:r>
        <w:rPr>
          <w:rFonts w:hint="eastAsia" w:eastAsia="宋体"/>
          <w:b/>
          <w:bCs/>
          <w:lang w:eastAsia="zh-CN"/>
        </w:rPr>
        <w:t>itrate</w:t>
      </w:r>
      <w:r>
        <w:rPr>
          <w:b/>
          <w:bCs/>
        </w:rPr>
        <w:t xml:space="preserve">: </w:t>
      </w:r>
      <w:r>
        <w:rPr>
          <w:rFonts w:hint="eastAsia"/>
        </w:rPr>
        <w:t>TR 22.887 concludes that the transmission rates are lower than what current 3GPP protocol stacks and codecs can supports. Detailed analysis on available bitrate requires more study</w:t>
      </w:r>
      <w:r>
        <w:rPr>
          <w:rFonts w:hint="eastAsia" w:eastAsia="宋体"/>
          <w:lang w:eastAsia="zh-CN"/>
        </w:rPr>
        <w:t>.</w:t>
      </w:r>
      <w:r>
        <w:rPr>
          <w:rFonts w:hint="eastAsia"/>
        </w:rPr>
        <w:t>.</w:t>
      </w:r>
    </w:p>
    <w:p w14:paraId="6DDD38E3">
      <w:pPr>
        <w:pStyle w:val="95"/>
        <w:rPr>
          <w:rFonts w:eastAsia="宋体"/>
          <w:lang w:eastAsia="zh-CN"/>
        </w:rPr>
      </w:pPr>
      <w:r>
        <w:rPr>
          <w:rFonts w:eastAsia="宋体"/>
          <w:b/>
          <w:bCs/>
          <w:lang w:eastAsia="zh-CN"/>
        </w:rPr>
        <w:t>-</w:t>
      </w:r>
      <w:r>
        <w:rPr>
          <w:rFonts w:eastAsia="宋体"/>
          <w:b/>
          <w:bCs/>
          <w:lang w:eastAsia="zh-CN"/>
        </w:rPr>
        <w:tab/>
      </w:r>
      <w:r>
        <w:rPr>
          <w:rFonts w:eastAsia="宋体"/>
          <w:b/>
          <w:bCs/>
          <w:lang w:eastAsia="zh-CN"/>
        </w:rPr>
        <w:t>Quality:</w:t>
      </w:r>
      <w:r>
        <w:rPr>
          <w:rFonts w:eastAsia="宋体"/>
          <w:lang w:eastAsia="zh-CN"/>
        </w:rPr>
        <w:t xml:space="preserve"> Despite of the low bit rate, a good audio quality of the codec is of importance, to ensure a reasonable Qo</w:t>
      </w:r>
      <w:r>
        <w:rPr>
          <w:rFonts w:hint="eastAsia" w:eastAsia="宋体"/>
          <w:lang w:eastAsia="zh-CN"/>
        </w:rPr>
        <w:t>E</w:t>
      </w:r>
      <w:r>
        <w:rPr>
          <w:rFonts w:eastAsia="宋体"/>
          <w:lang w:eastAsia="zh-CN"/>
        </w:rPr>
        <w:t xml:space="preserve">. </w:t>
      </w:r>
      <w:r>
        <w:t>Detailed QoE requirements for such services are for study.</w:t>
      </w:r>
      <w:r>
        <w:rPr>
          <w:rFonts w:eastAsia="宋体"/>
          <w:lang w:eastAsia="zh-CN"/>
        </w:rPr>
        <w:t>.</w:t>
      </w:r>
    </w:p>
    <w:p w14:paraId="5ADC6163">
      <w:pPr>
        <w:pStyle w:val="95"/>
        <w:rPr>
          <w:rFonts w:eastAsia="宋体"/>
          <w:lang w:eastAsia="zh-CN"/>
        </w:rPr>
      </w:pPr>
      <w:r>
        <w:rPr>
          <w:rFonts w:eastAsia="宋体"/>
          <w:b/>
          <w:bCs/>
          <w:lang w:eastAsia="zh-CN"/>
        </w:rPr>
        <w:t>-</w:t>
      </w:r>
      <w:r>
        <w:rPr>
          <w:rFonts w:eastAsia="宋体"/>
          <w:b/>
          <w:bCs/>
          <w:lang w:eastAsia="zh-CN"/>
        </w:rPr>
        <w:tab/>
      </w:r>
      <w:r>
        <w:rPr>
          <w:rFonts w:eastAsia="宋体"/>
          <w:b/>
          <w:bCs/>
          <w:lang w:eastAsia="zh-CN"/>
        </w:rPr>
        <w:t>Complexity and memory demands</w:t>
      </w:r>
      <w:r>
        <w:rPr>
          <w:rFonts w:hint="eastAsia" w:eastAsia="宋体"/>
          <w:b/>
          <w:bCs/>
          <w:lang w:eastAsia="zh-CN"/>
        </w:rPr>
        <w:t xml:space="preserve">: </w:t>
      </w:r>
      <w:r>
        <w:rPr>
          <w:rFonts w:eastAsia="宋体"/>
          <w:lang w:eastAsia="zh-CN"/>
        </w:rPr>
        <w:t>Modern low bitrate codecs exhibit a large scale of complexity and memory demands. The codec is expected to be deployable on the processing capabilities as can be found in today’s smartphones.</w:t>
      </w:r>
      <w:r>
        <w:rPr>
          <w:rFonts w:hint="eastAsia" w:eastAsia="宋体"/>
          <w:lang w:eastAsia="zh-CN"/>
        </w:rPr>
        <w:t xml:space="preserve"> Exact </w:t>
      </w:r>
      <w:r>
        <w:rPr>
          <w:rFonts w:hint="eastAsia"/>
          <w:lang w:eastAsia="zh-CN"/>
        </w:rPr>
        <w:t>c</w:t>
      </w:r>
      <w:r>
        <w:rPr>
          <w:rFonts w:eastAsia="Malgun Gothic"/>
          <w:lang w:eastAsia="zh-CN"/>
        </w:rPr>
        <w:t xml:space="preserve">omplexity </w:t>
      </w:r>
      <w:r>
        <w:t>requirements</w:t>
      </w:r>
      <w:r>
        <w:rPr>
          <w:rFonts w:hint="eastAsia" w:eastAsia="宋体"/>
          <w:lang w:eastAsia="zh-CN"/>
        </w:rPr>
        <w:t xml:space="preserve"> </w:t>
      </w:r>
      <w:r>
        <w:rPr>
          <w:lang w:val="en-US"/>
        </w:rPr>
        <w:t>are for study</w:t>
      </w:r>
      <w:r>
        <w:rPr>
          <w:rFonts w:hint="eastAsia" w:eastAsia="宋体"/>
          <w:lang w:eastAsia="zh-CN"/>
        </w:rPr>
        <w:t>.</w:t>
      </w:r>
    </w:p>
    <w:p w14:paraId="5390F5CB">
      <w:pPr>
        <w:pStyle w:val="95"/>
        <w:rPr>
          <w:rFonts w:eastAsia="宋体"/>
          <w:lang w:eastAsia="zh-CN"/>
        </w:rPr>
      </w:pPr>
      <w:r>
        <w:rPr>
          <w:rFonts w:eastAsia="宋体"/>
          <w:b/>
          <w:bCs/>
          <w:lang w:eastAsia="zh-CN"/>
        </w:rPr>
        <w:t>-</w:t>
      </w:r>
      <w:r>
        <w:rPr>
          <w:rFonts w:eastAsia="宋体"/>
          <w:b/>
          <w:bCs/>
          <w:lang w:eastAsia="zh-CN"/>
        </w:rPr>
        <w:tab/>
      </w:r>
      <w:r>
        <w:rPr>
          <w:b/>
          <w:bCs/>
        </w:rPr>
        <w:t>Robustness to network conditions</w:t>
      </w:r>
      <w:r>
        <w:t xml:space="preserve">: the codec is expected to operate in typical network conditions (delay, loss, jitter, etc.). Details are for further study. </w:t>
      </w:r>
    </w:p>
    <w:p w14:paraId="7B325CFC">
      <w:pPr>
        <w:pStyle w:val="95"/>
        <w:rPr>
          <w:b/>
          <w:bCs/>
        </w:rPr>
      </w:pPr>
      <w:r>
        <w:rPr>
          <w:b/>
          <w:bCs/>
        </w:rPr>
        <w:t>2.</w:t>
      </w:r>
      <w:r>
        <w:rPr>
          <w:b/>
          <w:bCs/>
        </w:rPr>
        <w:tab/>
      </w:r>
      <w:r>
        <w:rPr>
          <w:rFonts w:hint="eastAsia"/>
          <w:b/>
          <w:bCs/>
        </w:rPr>
        <w:t>Function</w:t>
      </w:r>
      <w:r>
        <w:rPr>
          <w:b/>
          <w:bCs/>
        </w:rPr>
        <w:t>al</w:t>
      </w:r>
      <w:r>
        <w:rPr>
          <w:rFonts w:hint="eastAsia"/>
          <w:b/>
          <w:bCs/>
        </w:rPr>
        <w:t xml:space="preserve"> requirements</w:t>
      </w:r>
    </w:p>
    <w:p w14:paraId="5626337F">
      <w:pPr>
        <w:pStyle w:val="95"/>
        <w:rPr>
          <w:rFonts w:eastAsia="宋体"/>
          <w:lang w:eastAsia="zh-CN"/>
        </w:rPr>
      </w:pPr>
      <w:r>
        <w:rPr>
          <w:rFonts w:eastAsia="宋体"/>
          <w:lang w:eastAsia="zh-CN"/>
        </w:rPr>
        <w:t>-</w:t>
      </w:r>
      <w:r>
        <w:rPr>
          <w:rFonts w:eastAsia="宋体"/>
          <w:lang w:eastAsia="zh-CN"/>
        </w:rPr>
        <w:tab/>
      </w:r>
      <w:r>
        <w:rPr>
          <w:rFonts w:eastAsia="宋体"/>
          <w:b/>
          <w:bCs/>
          <w:lang w:eastAsia="zh-CN"/>
        </w:rPr>
        <w:t xml:space="preserve">Speech </w:t>
      </w:r>
      <w:r>
        <w:rPr>
          <w:rFonts w:hint="eastAsia" w:eastAsia="宋体"/>
          <w:b/>
          <w:bCs/>
          <w:lang w:eastAsia="zh-CN"/>
        </w:rPr>
        <w:t>t</w:t>
      </w:r>
      <w:r>
        <w:rPr>
          <w:rFonts w:eastAsia="宋体"/>
          <w:b/>
          <w:bCs/>
          <w:lang w:eastAsia="zh-CN"/>
        </w:rPr>
        <w:t xml:space="preserve">ranscoding </w:t>
      </w:r>
      <w:r>
        <w:rPr>
          <w:rFonts w:hint="eastAsia" w:eastAsia="宋体"/>
          <w:b/>
          <w:bCs/>
          <w:lang w:eastAsia="zh-CN"/>
        </w:rPr>
        <w:t>f</w:t>
      </w:r>
      <w:r>
        <w:rPr>
          <w:rFonts w:eastAsia="宋体"/>
          <w:b/>
          <w:bCs/>
          <w:lang w:eastAsia="zh-CN"/>
        </w:rPr>
        <w:t>unctions</w:t>
      </w:r>
      <w:r>
        <w:rPr>
          <w:rFonts w:hint="eastAsia" w:eastAsia="宋体"/>
          <w:lang w:eastAsia="zh-CN"/>
        </w:rPr>
        <w:t xml:space="preserve">: To achieve integration with the terrestrial voice communication system (4G/5G IMS architecture), it is necessary to </w:t>
      </w:r>
      <w:r>
        <w:rPr>
          <w:rFonts w:eastAsia="宋体"/>
          <w:lang w:eastAsia="zh-CN"/>
        </w:rPr>
        <w:t>consider</w:t>
      </w:r>
      <w:r>
        <w:rPr>
          <w:rFonts w:hint="eastAsia" w:eastAsia="宋体"/>
          <w:lang w:eastAsia="zh-CN"/>
        </w:rPr>
        <w:t xml:space="preserve"> </w:t>
      </w:r>
      <w:r>
        <w:rPr>
          <w:rFonts w:eastAsia="宋体"/>
          <w:lang w:eastAsia="zh-CN"/>
        </w:rPr>
        <w:t>tandeming with</w:t>
      </w:r>
      <w:r>
        <w:rPr>
          <w:rFonts w:hint="eastAsia" w:eastAsia="宋体"/>
          <w:lang w:eastAsia="zh-CN"/>
        </w:rPr>
        <w:t xml:space="preserve"> existing</w:t>
      </w:r>
      <w:r>
        <w:rPr>
          <w:rFonts w:eastAsia="宋体"/>
          <w:lang w:eastAsia="zh-CN"/>
        </w:rPr>
        <w:t xml:space="preserve"> IMS voice</w:t>
      </w:r>
      <w:r>
        <w:rPr>
          <w:rFonts w:hint="eastAsia" w:eastAsia="宋体"/>
          <w:lang w:eastAsia="zh-CN"/>
        </w:rPr>
        <w:t xml:space="preserve"> codecs.</w:t>
      </w:r>
    </w:p>
    <w:p w14:paraId="12926409">
      <w:pPr>
        <w:pStyle w:val="95"/>
        <w:ind w:left="1734" w:leftChars="300"/>
        <w:rPr>
          <w:rFonts w:eastAsia="宋体"/>
          <w:lang w:val="en-US" w:eastAsia="zh-CN"/>
        </w:rPr>
      </w:pPr>
      <w:r>
        <w:t>NOTE:</w:t>
      </w:r>
      <w:r>
        <w:tab/>
      </w:r>
      <w:r>
        <w:rPr>
          <w:rFonts w:hint="eastAsia"/>
        </w:rPr>
        <w:t xml:space="preserve">Additional study areas or use cases, such as assessing the market potential and potential market-readiness of a new ULBC codec should be added with lower priority if time permits and once the exact requirements can be given. </w:t>
      </w:r>
    </w:p>
    <w:p w14:paraId="15145908">
      <w:pPr>
        <w:pStyle w:val="95"/>
        <w:ind w:left="1734" w:leftChars="300"/>
      </w:pPr>
      <w:r>
        <w:t xml:space="preserve">It is expected that coordination with other working groups, e.g. SA2, CT1, RAN2 is needed in order to substantiate the design constraints of such a codec. However, it is not expected that this work creates any dependency for studies and normative in other working groups.  </w:t>
      </w:r>
    </w:p>
    <w:p w14:paraId="7A98236E"/>
    <w:p w14:paraId="5C504C3B">
      <w:pPr>
        <w:pStyle w:val="3"/>
      </w:pPr>
      <w:bookmarkStart w:id="26" w:name="references"/>
      <w:bookmarkEnd w:id="26"/>
      <w:bookmarkStart w:id="27" w:name="_Toc1473"/>
      <w:bookmarkStart w:id="28" w:name="_Toc191892935"/>
      <w:r>
        <w:t>2</w:t>
      </w:r>
      <w:r>
        <w:tab/>
      </w:r>
      <w:r>
        <w:t>References</w:t>
      </w:r>
      <w:bookmarkEnd w:id="27"/>
      <w:bookmarkEnd w:id="28"/>
    </w:p>
    <w:p w14:paraId="0F895345">
      <w:r>
        <w:t>The following documents contain provisions which, through reference in this text, constitute provisions of the present document.</w:t>
      </w:r>
    </w:p>
    <w:p w14:paraId="224C3DC2">
      <w:pPr>
        <w:pStyle w:val="112"/>
      </w:pPr>
      <w:r>
        <w:t>-</w:t>
      </w:r>
      <w:r>
        <w:tab/>
      </w:r>
      <w:r>
        <w:t>References are either specific (identified by date of publication, edition number, version number, etc.) or non</w:t>
      </w:r>
      <w:r>
        <w:noBreakHyphen/>
      </w:r>
      <w:r>
        <w:t>specific.</w:t>
      </w:r>
    </w:p>
    <w:p w14:paraId="61E9FE16">
      <w:pPr>
        <w:pStyle w:val="112"/>
      </w:pPr>
      <w:r>
        <w:t>-</w:t>
      </w:r>
      <w:r>
        <w:tab/>
      </w:r>
      <w:r>
        <w:t>For a specific reference, subsequent revisions do not apply.</w:t>
      </w:r>
    </w:p>
    <w:p w14:paraId="68C57E30">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B86DC5D">
      <w:pPr>
        <w:pStyle w:val="108"/>
      </w:pPr>
      <w:r>
        <w:t>[1]</w:t>
      </w:r>
      <w:r>
        <w:tab/>
      </w:r>
      <w:r>
        <w:t>3GPP TR 21.905: "Vocabulary for 3GPP Specifications".</w:t>
      </w:r>
    </w:p>
    <w:p w14:paraId="58E7F9C0">
      <w:pPr>
        <w:pStyle w:val="108"/>
      </w:pPr>
      <w:r>
        <w:t>[22261]</w:t>
      </w:r>
      <w:r>
        <w:tab/>
      </w:r>
      <w:r>
        <w:t>3GPP TS 22.261: "Service requirements for the 5G system".</w:t>
      </w:r>
    </w:p>
    <w:p w14:paraId="520C5351">
      <w:pPr>
        <w:pStyle w:val="108"/>
      </w:pPr>
      <w:r>
        <w:t>[22887]</w:t>
      </w:r>
      <w:r>
        <w:tab/>
      </w:r>
      <w:r>
        <w:t>3GPP TR 22.887: "Feasibility Study on satellite access - Phase 4".</w:t>
      </w:r>
    </w:p>
    <w:p w14:paraId="756B4611">
      <w:pPr>
        <w:pStyle w:val="108"/>
      </w:pPr>
      <w:r>
        <w:t>[26071]</w:t>
      </w:r>
      <w:r>
        <w:tab/>
      </w:r>
      <w:r>
        <w:t>3GPP TS 26.071: "Mandatory speech CODEC speech processing functions; AMR speech Codec; General description".</w:t>
      </w:r>
    </w:p>
    <w:p w14:paraId="7FC0CF52">
      <w:pPr>
        <w:pStyle w:val="108"/>
      </w:pPr>
      <w:r>
        <w:t>…</w:t>
      </w:r>
    </w:p>
    <w:p w14:paraId="22DE8097">
      <w:pPr>
        <w:pStyle w:val="108"/>
      </w:pPr>
      <w:r>
        <w:t>[x]</w:t>
      </w:r>
      <w:r>
        <w:tab/>
      </w:r>
      <w:r>
        <w:t>&lt;doctype&gt; &lt;#&gt;[ ([up to and including]{yyyy[-mm]|V&lt;a[.b[.c]]&gt;}[onwards])]: "&lt;Title&gt;".</w:t>
      </w:r>
    </w:p>
    <w:p w14:paraId="4CF7E7D0">
      <w:pPr>
        <w:pStyle w:val="129"/>
      </w:pPr>
      <w:r>
        <w:t>It is preferred that the reference to TR 21.905 be the first in the list.</w:t>
      </w:r>
    </w:p>
    <w:p w14:paraId="5D84F0ED">
      <w:pPr>
        <w:pStyle w:val="3"/>
      </w:pPr>
      <w:bookmarkStart w:id="29" w:name="definitions"/>
      <w:bookmarkEnd w:id="29"/>
      <w:bookmarkStart w:id="30" w:name="_Toc191892936"/>
      <w:bookmarkStart w:id="31" w:name="_Toc1078"/>
      <w:r>
        <w:t>3</w:t>
      </w:r>
      <w:r>
        <w:tab/>
      </w:r>
      <w:r>
        <w:t>Definitions of terms, symbols and abbreviations</w:t>
      </w:r>
      <w:bookmarkEnd w:id="30"/>
      <w:bookmarkEnd w:id="31"/>
    </w:p>
    <w:p w14:paraId="501B902F">
      <w:pPr>
        <w:pStyle w:val="129"/>
      </w:pPr>
      <w:r>
        <w:t>This clause and its three (sub) clauses are mandatory. The contents shall be shown as "void" if the TS/TR does not define any terms, symbols, or abbreviations.</w:t>
      </w:r>
    </w:p>
    <w:p w14:paraId="4C773DFB">
      <w:pPr>
        <w:pStyle w:val="4"/>
      </w:pPr>
      <w:bookmarkStart w:id="32" w:name="_Toc24104"/>
      <w:bookmarkStart w:id="33" w:name="_Toc191892937"/>
      <w:r>
        <w:t>3.1</w:t>
      </w:r>
      <w:r>
        <w:tab/>
      </w:r>
      <w:r>
        <w:t>Terms</w:t>
      </w:r>
      <w:bookmarkEnd w:id="32"/>
      <w:bookmarkEnd w:id="33"/>
    </w:p>
    <w:p w14:paraId="15919709">
      <w:r>
        <w:t>For the purposes of the present document, the terms given in TR 21.905 [1] and the following apply. A term defined in the present document takes precedence over the definition of the same term, if any, in TR 21.905 [1].</w:t>
      </w:r>
    </w:p>
    <w:p w14:paraId="0D5BE760">
      <w:pPr>
        <w:pStyle w:val="129"/>
      </w:pPr>
      <w:r>
        <w:t>Definition format (Normal)</w:t>
      </w:r>
    </w:p>
    <w:p w14:paraId="19C7FCB5">
      <w:pPr>
        <w:pStyle w:val="129"/>
      </w:pPr>
      <w:r>
        <w:rPr>
          <w:b/>
        </w:rPr>
        <w:t>&lt;defined term&gt;:</w:t>
      </w:r>
      <w:r>
        <w:t xml:space="preserve"> &lt;definition&gt;.</w:t>
      </w:r>
    </w:p>
    <w:p w14:paraId="28367363">
      <w:r>
        <w:rPr>
          <w:b/>
        </w:rPr>
        <w:t>example:</w:t>
      </w:r>
      <w:r>
        <w:t xml:space="preserve"> text used to clarify abstract rules by applying them literally.</w:t>
      </w:r>
    </w:p>
    <w:p w14:paraId="4BF56951">
      <w:pPr>
        <w:pStyle w:val="4"/>
      </w:pPr>
      <w:bookmarkStart w:id="34" w:name="_Toc191892938"/>
      <w:bookmarkStart w:id="35" w:name="_Toc18899"/>
      <w:r>
        <w:t>3.2</w:t>
      </w:r>
      <w:r>
        <w:tab/>
      </w:r>
      <w:r>
        <w:t>Symbols</w:t>
      </w:r>
      <w:bookmarkEnd w:id="34"/>
      <w:bookmarkEnd w:id="35"/>
    </w:p>
    <w:p w14:paraId="20D625CA">
      <w:pPr>
        <w:keepNext/>
      </w:pPr>
      <w:r>
        <w:t>For the purposes of the present document, the following symbols apply:</w:t>
      </w:r>
    </w:p>
    <w:p w14:paraId="5274764C">
      <w:pPr>
        <w:pStyle w:val="129"/>
      </w:pPr>
      <w:r>
        <w:t>Symbol format (EW)</w:t>
      </w:r>
    </w:p>
    <w:p w14:paraId="58EB1920">
      <w:pPr>
        <w:pStyle w:val="111"/>
      </w:pPr>
      <w:r>
        <w:t>&lt;symbol&gt;</w:t>
      </w:r>
      <w:r>
        <w:tab/>
      </w:r>
      <w:r>
        <w:t>&lt;Explanation&gt;</w:t>
      </w:r>
    </w:p>
    <w:p w14:paraId="4E2FC075">
      <w:pPr>
        <w:pStyle w:val="111"/>
      </w:pPr>
    </w:p>
    <w:p w14:paraId="18F72E8F">
      <w:pPr>
        <w:pStyle w:val="4"/>
      </w:pPr>
      <w:bookmarkStart w:id="36" w:name="_Toc28159"/>
      <w:bookmarkStart w:id="37" w:name="_Toc191892939"/>
      <w:r>
        <w:t>3.3</w:t>
      </w:r>
      <w:r>
        <w:tab/>
      </w:r>
      <w:r>
        <w:t>Abbreviations</w:t>
      </w:r>
      <w:bookmarkEnd w:id="36"/>
      <w:bookmarkEnd w:id="37"/>
    </w:p>
    <w:p w14:paraId="5DC1E68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DF4B85E">
      <w:pPr>
        <w:pStyle w:val="111"/>
      </w:pPr>
      <w:r>
        <w:t>GEO</w:t>
      </w:r>
      <w:r>
        <w:tab/>
      </w:r>
      <w:r>
        <w:t xml:space="preserve">GEostationary Orbit </w:t>
      </w:r>
    </w:p>
    <w:p w14:paraId="6051E1C3">
      <w:pPr>
        <w:pStyle w:val="111"/>
      </w:pPr>
    </w:p>
    <w:p w14:paraId="404EDA2B">
      <w:pPr>
        <w:pStyle w:val="3"/>
      </w:pPr>
      <w:bookmarkStart w:id="38" w:name="clause4"/>
      <w:bookmarkEnd w:id="38"/>
      <w:bookmarkStart w:id="39" w:name="_Toc4323"/>
      <w:bookmarkStart w:id="40" w:name="_Toc191892940"/>
      <w:r>
        <w:t>4</w:t>
      </w:r>
      <w:r>
        <w:tab/>
      </w:r>
      <w:r>
        <w:t>Application scenarios</w:t>
      </w:r>
      <w:bookmarkEnd w:id="39"/>
      <w:bookmarkEnd w:id="40"/>
    </w:p>
    <w:p w14:paraId="06B74BE2">
      <w:pPr>
        <w:pStyle w:val="95"/>
        <w:ind w:left="1616" w:leftChars="141" w:hanging="1334" w:hangingChars="667"/>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p>
    <w:p w14:paraId="2A5CFB2F">
      <w:pPr>
        <w:pStyle w:val="95"/>
        <w:ind w:left="1616" w:leftChars="141" w:hanging="1334" w:hangingChars="667"/>
        <w:rPr>
          <w:rFonts w:eastAsia="宋体"/>
          <w:lang w:val="en-US" w:eastAsia="zh-CN"/>
        </w:rPr>
      </w:pPr>
      <w:r>
        <w:rPr>
          <w:lang w:val="en-US" w:eastAsia="zh-CN"/>
        </w:rPr>
        <w:t xml:space="preserve">1. </w:t>
      </w:r>
      <w:r>
        <w:t>Document the application scenarios for ultra-low bit rate communication services taking into account the use cases and potential requirements documented in TR 22.887 related to IMS Voice Call Using GEO Access</w:t>
      </w:r>
      <w:r>
        <w:rPr>
          <w:rFonts w:hint="eastAsia" w:eastAsia="宋体"/>
          <w:lang w:val="en-US" w:eastAsia="zh-CN"/>
        </w:rPr>
        <w:t>.</w:t>
      </w:r>
    </w:p>
    <w:p w14:paraId="4C1D1663">
      <w:pPr>
        <w:pStyle w:val="3"/>
        <w:rPr>
          <w:rFonts w:eastAsia="宋体"/>
          <w:lang w:val="en-US" w:eastAsia="zh-CN"/>
        </w:rPr>
      </w:pPr>
      <w:bookmarkStart w:id="41" w:name="_Toc191892941"/>
      <w:bookmarkStart w:id="42" w:name="_Toc27432"/>
      <w:r>
        <w:t>5</w:t>
      </w:r>
      <w:r>
        <w:tab/>
      </w:r>
      <w:r>
        <w:rPr>
          <w:rFonts w:hint="eastAsia" w:eastAsia="宋体"/>
          <w:lang w:val="en-US" w:eastAsia="zh-CN"/>
        </w:rPr>
        <w:t>C</w:t>
      </w:r>
      <w:r>
        <w:t>hannel characteristics</w:t>
      </w:r>
      <w:bookmarkEnd w:id="41"/>
      <w:r>
        <w:rPr>
          <w:rFonts w:hint="eastAsia" w:eastAsia="宋体"/>
          <w:lang w:val="en-US" w:eastAsia="zh-CN"/>
        </w:rPr>
        <w:t xml:space="preserve"> and service-related dependencies</w:t>
      </w:r>
      <w:bookmarkEnd w:id="42"/>
    </w:p>
    <w:p w14:paraId="6E2D46C7">
      <w:pPr>
        <w:pStyle w:val="95"/>
        <w:rPr>
          <w:rFonts w:eastAsia="宋体"/>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w:t>
      </w:r>
      <w:r>
        <w:rPr>
          <w:rFonts w:hint="eastAsia" w:eastAsia="宋体"/>
          <w:lang w:val="en-US" w:eastAsia="zh-CN"/>
        </w:rPr>
        <w:tab/>
      </w:r>
      <w:r>
        <w:rPr>
          <w:rFonts w:eastAsia="宋体"/>
          <w:lang w:val="en-US" w:eastAsia="zh-CN"/>
        </w:rPr>
        <w:t xml:space="preserve"> </w:t>
      </w:r>
    </w:p>
    <w:p w14:paraId="12F0A56A">
      <w:pPr>
        <w:pStyle w:val="95"/>
        <w:ind w:hanging="1133"/>
      </w:pPr>
      <w:r>
        <w:rPr>
          <w:rFonts w:eastAsia="宋体"/>
          <w:lang w:val="en-US" w:eastAsia="zh-CN"/>
        </w:rPr>
        <w:t xml:space="preserve">2. </w:t>
      </w:r>
      <w:r>
        <w:t>Study GEO channel characteristics and derive service-related dependencies</w:t>
      </w:r>
      <w:r>
        <w:rPr>
          <w:lang w:val="en-US" w:eastAsia="zh-CN"/>
        </w:rPr>
        <w:t xml:space="preserve">, </w:t>
      </w:r>
      <w:r>
        <w:t>e.g. bitrates, mouth-</w:t>
      </w:r>
      <w:r>
        <w:rPr>
          <w:rFonts w:hint="eastAsia" w:eastAsia="宋体"/>
          <w:lang w:val="en-US" w:eastAsia="zh-CN"/>
        </w:rPr>
        <w:tab/>
      </w:r>
      <w:r>
        <w:rPr>
          <w:rFonts w:hint="eastAsia" w:eastAsia="宋体"/>
          <w:lang w:val="en-US" w:eastAsia="zh-CN"/>
        </w:rPr>
        <w:tab/>
      </w:r>
      <w:r>
        <w:t>to-ear delay or loss/delay/jitter profiles.</w:t>
      </w:r>
    </w:p>
    <w:p w14:paraId="350697FE">
      <w:pPr>
        <w:pStyle w:val="96"/>
        <w:ind w:left="1137" w:hanging="850"/>
      </w:pPr>
      <w:r>
        <w:rPr>
          <w:color w:val="FF0000"/>
        </w:rPr>
        <w:t xml:space="preserve">NOTE: </w:t>
      </w:r>
      <w:r>
        <w:rPr>
          <w:color w:val="FF0000"/>
        </w:rPr>
        <w:tab/>
      </w:r>
      <w:r>
        <w:rPr>
          <w:color w:val="FF0000"/>
        </w:rPr>
        <w:t>Any impact of ultra-low bitrate voice codec in NB-IoT services is outside of the scope of the study and is expected to be addressed by other working groups.</w:t>
      </w:r>
    </w:p>
    <w:p w14:paraId="5901C5DC">
      <w:pPr>
        <w:pStyle w:val="95"/>
      </w:pPr>
      <w:r>
        <w:rPr>
          <w:rFonts w:eastAsia="宋体"/>
          <w:lang w:val="en-US" w:eastAsia="zh-CN"/>
        </w:rPr>
        <w:t>8.</w:t>
      </w:r>
      <w:r>
        <w:rPr>
          <w:rFonts w:eastAsia="宋体"/>
          <w:lang w:val="en-US" w:eastAsia="zh-CN"/>
        </w:rPr>
        <w:tab/>
      </w:r>
      <w:r>
        <w:rPr>
          <w:rFonts w:eastAsia="宋体"/>
          <w:lang w:val="en-US" w:eastAsia="zh-CN"/>
        </w:rPr>
        <w:t xml:space="preserve"> </w:t>
      </w:r>
      <w:r>
        <w:t>Coordinate work with other 3GPP groups e.g. SA2, RAN, CT1, and others as needed.</w:t>
      </w:r>
    </w:p>
    <w:p w14:paraId="6916DF31">
      <w:pPr>
        <w:pStyle w:val="3"/>
      </w:pPr>
      <w:bookmarkStart w:id="43" w:name="_Toc191892942"/>
      <w:bookmarkStart w:id="44" w:name="_Toc32761"/>
      <w:r>
        <w:t>6</w:t>
      </w:r>
      <w:r>
        <w:tab/>
      </w:r>
      <w:r>
        <w:t>Design constraints</w:t>
      </w:r>
      <w:bookmarkEnd w:id="43"/>
      <w:bookmarkEnd w:id="44"/>
      <w:r>
        <w:t xml:space="preserve"> </w:t>
      </w:r>
    </w:p>
    <w:p w14:paraId="621B96B7">
      <w:pPr>
        <w:pStyle w:val="95"/>
      </w:pPr>
      <w:r>
        <w:rPr>
          <w:rFonts w:eastAsia="Times New Roman"/>
          <w:lang w:val="en-GB" w:eastAsia="en-US"/>
        </w:rPr>
        <w:t xml:space="preserve">Editor’s Note: </w:t>
      </w:r>
    </w:p>
    <w:p w14:paraId="2D7D5037">
      <w:pPr>
        <w:pStyle w:val="95"/>
        <w:ind w:left="1418" w:hanging="1134"/>
        <w:rPr>
          <w:rFonts w:eastAsia="宋体"/>
          <w:lang w:val="en-GB" w:eastAsia="en-US"/>
        </w:rPr>
      </w:pPr>
      <w:r>
        <w:rPr>
          <w:lang w:val="en-GB" w:eastAsia="en-US"/>
        </w:rPr>
        <w:t xml:space="preserve">3. </w:t>
      </w:r>
      <w:r>
        <w:t>Identify the relevant design constraints for such a codec, in coordination with other WGs, including</w:t>
      </w:r>
      <w:r>
        <w:rPr>
          <w:rFonts w:hint="eastAsia" w:eastAsia="宋体"/>
          <w:lang w:val="en-GB" w:eastAsia="en-US"/>
        </w:rPr>
        <w:t>:</w:t>
      </w:r>
    </w:p>
    <w:p w14:paraId="3B7B19A9">
      <w:pPr>
        <w:pStyle w:val="95"/>
      </w:pPr>
      <w:r>
        <w:t>-</w:t>
      </w:r>
      <w:r>
        <w:rPr>
          <w:rFonts w:hint="eastAsia"/>
          <w:lang w:val="en-GB" w:eastAsia="en-US"/>
        </w:rPr>
        <w:tab/>
      </w:r>
      <w:r>
        <w:t>B</w:t>
      </w:r>
      <w:r>
        <w:rPr>
          <w:rFonts w:hint="eastAsia"/>
        </w:rPr>
        <w:t>it rate</w:t>
      </w:r>
      <w:r>
        <w:t>s</w:t>
      </w:r>
    </w:p>
    <w:p w14:paraId="7C942D66">
      <w:pPr>
        <w:pStyle w:val="95"/>
      </w:pPr>
      <w:r>
        <w:t>-</w:t>
      </w:r>
      <w:r>
        <w:tab/>
      </w:r>
      <w:r>
        <w:t>Sample rate and audio bandwidth</w:t>
      </w:r>
    </w:p>
    <w:p w14:paraId="5B9EAD6C">
      <w:pPr>
        <w:pStyle w:val="95"/>
      </w:pPr>
      <w:r>
        <w:t>-</w:t>
      </w:r>
      <w:r>
        <w:tab/>
      </w:r>
      <w:r>
        <w:t>Frame length</w:t>
      </w:r>
    </w:p>
    <w:p w14:paraId="716FDC60">
      <w:pPr>
        <w:pStyle w:val="95"/>
      </w:pPr>
      <w:r>
        <w:t>-</w:t>
      </w:r>
      <w:r>
        <w:tab/>
      </w:r>
      <w:r>
        <w:t>Complexity and memory demands</w:t>
      </w:r>
    </w:p>
    <w:p w14:paraId="6B664E67">
      <w:pPr>
        <w:pStyle w:val="95"/>
      </w:pPr>
      <w:r>
        <w:t>-</w:t>
      </w:r>
      <w:r>
        <w:tab/>
      </w:r>
      <w:r>
        <w:t>Algorithmic delay</w:t>
      </w:r>
    </w:p>
    <w:p w14:paraId="4EDAA540">
      <w:pPr>
        <w:pStyle w:val="95"/>
      </w:pPr>
      <w:r>
        <w:t>-</w:t>
      </w:r>
      <w:r>
        <w:tab/>
      </w:r>
      <w:r>
        <w:t>Packet loss concealment (PLC)</w:t>
      </w:r>
    </w:p>
    <w:p w14:paraId="35026E61">
      <w:pPr>
        <w:pStyle w:val="95"/>
      </w:pPr>
      <w:r>
        <w:t>-</w:t>
      </w:r>
      <w:r>
        <w:tab/>
      </w:r>
      <w:r>
        <w:t>Potential use of noise suppression as part of the codec</w:t>
      </w:r>
    </w:p>
    <w:p w14:paraId="395148D2">
      <w:pPr>
        <w:pStyle w:val="95"/>
      </w:pPr>
      <w:r>
        <w:t>-</w:t>
      </w:r>
      <w:r>
        <w:tab/>
      </w:r>
      <w:r>
        <w:t>Discontinuous transmission including voice activity detection and comfort noise</w:t>
      </w:r>
    </w:p>
    <w:p w14:paraId="7E6361FF">
      <w:pPr>
        <w:pStyle w:val="95"/>
      </w:pPr>
      <w:r>
        <w:t>-</w:t>
      </w:r>
      <w:r>
        <w:tab/>
      </w:r>
      <w:r>
        <w:t>Speech quality</w:t>
      </w:r>
    </w:p>
    <w:p w14:paraId="45B37F4E">
      <w:pPr>
        <w:pStyle w:val="95"/>
      </w:pPr>
      <w:r>
        <w:t>-</w:t>
      </w:r>
      <w:r>
        <w:tab/>
      </w:r>
      <w:r>
        <w:t>Robustness to non-speech input</w:t>
      </w:r>
    </w:p>
    <w:p w14:paraId="12279CFE">
      <w:pPr>
        <w:pStyle w:val="95"/>
      </w:pPr>
      <w:r>
        <w:t xml:space="preserve">- </w:t>
      </w:r>
      <w:r>
        <w:tab/>
      </w:r>
      <w:r>
        <w:t>Identify or develop objective measures to verify the design constraints as necessary (e.g., to measure complexity and memory demands)</w:t>
      </w:r>
    </w:p>
    <w:p w14:paraId="6BFF65D2">
      <w:pPr>
        <w:pStyle w:val="95"/>
      </w:pPr>
      <w:r>
        <w:t xml:space="preserve">6. Identify or develop objective measures to verify the design constraints as necessary (e.g., to measure complexity and </w:t>
      </w:r>
      <w:r>
        <w:rPr>
          <w:rFonts w:hint="eastAsia" w:eastAsia="宋体"/>
          <w:lang w:val="en-GB" w:eastAsia="en-US"/>
        </w:rPr>
        <w:tab/>
      </w:r>
      <w:r>
        <w:t>memory demands)</w:t>
      </w:r>
    </w:p>
    <w:p w14:paraId="3FF219AF">
      <w:pPr>
        <w:pStyle w:val="95"/>
      </w:pPr>
      <w:r>
        <w:t>8. Coordinate work with other 3GPP groups e.g. SA2, RAN, CT1, and others as needed.</w:t>
      </w:r>
    </w:p>
    <w:p w14:paraId="45D013BC">
      <w:pPr>
        <w:spacing w:after="0"/>
        <w:rPr>
          <w:rFonts w:ascii="Arial" w:hAnsi="Arial" w:cs="Arial"/>
          <w:sz w:val="22"/>
          <w:szCs w:val="22"/>
        </w:rPr>
      </w:pPr>
    </w:p>
    <w:p w14:paraId="5A91DFDF">
      <w:pPr>
        <w:pStyle w:val="3"/>
      </w:pPr>
      <w:bookmarkStart w:id="45" w:name="_Toc191892943"/>
      <w:bookmarkStart w:id="46" w:name="_Toc20825"/>
      <w:r>
        <w:t>7</w:t>
      </w:r>
      <w:r>
        <w:tab/>
      </w:r>
      <w:r>
        <w:t>Existing technologies</w:t>
      </w:r>
      <w:r>
        <w:rPr>
          <w:rFonts w:hint="eastAsia" w:eastAsia="宋体"/>
          <w:lang w:val="en-US" w:eastAsia="zh-CN"/>
        </w:rPr>
        <w:t xml:space="preserve"> </w:t>
      </w:r>
      <w:r>
        <w:rPr>
          <w:rFonts w:eastAsia="宋体"/>
          <w:lang w:val="en-US" w:eastAsia="zh-CN"/>
        </w:rPr>
        <w:t>and feasibility e</w:t>
      </w:r>
      <w:r>
        <w:rPr>
          <w:rFonts w:hint="eastAsia" w:eastAsia="宋体"/>
          <w:lang w:val="en-US" w:eastAsia="zh-CN"/>
        </w:rPr>
        <w:t xml:space="preserve">vidence </w:t>
      </w:r>
      <w:bookmarkEnd w:id="45"/>
      <w:bookmarkEnd w:id="46"/>
    </w:p>
    <w:p w14:paraId="6448AC60">
      <w:pPr>
        <w:pStyle w:val="87"/>
        <w:rPr>
          <w:rStyle w:val="170"/>
        </w:rPr>
      </w:pPr>
      <w:r>
        <w:rPr>
          <w:rStyle w:val="170"/>
        </w:rPr>
        <w:t>Editor’s Note:</w:t>
      </w:r>
      <w:r>
        <w:rPr>
          <w:rStyle w:val="170"/>
        </w:rPr>
        <w:tab/>
      </w:r>
      <w:r>
        <w:rPr>
          <w:rStyle w:val="170"/>
        </w:rPr>
        <w:t xml:space="preserve"> </w:t>
      </w:r>
    </w:p>
    <w:p w14:paraId="29466047">
      <w:pPr>
        <w:pStyle w:val="87"/>
      </w:pPr>
      <w:r>
        <w:rPr>
          <w:rStyle w:val="170"/>
        </w:rPr>
        <w:t>4.</w:t>
      </w:r>
      <w:r>
        <w:rPr>
          <w:rStyle w:val="170"/>
        </w:rPr>
        <w:tab/>
      </w:r>
      <w:r>
        <w:rPr>
          <w:rStyle w:val="170"/>
        </w:rPr>
        <w:t xml:space="preserve"> Provide some evidence that the design criteria can be met, for example existing reference codecs.</w:t>
      </w:r>
      <w:r>
        <w:t xml:space="preserve"> </w:t>
      </w:r>
    </w:p>
    <w:p w14:paraId="0BE85DB6">
      <w:pPr>
        <w:pStyle w:val="3"/>
        <w:rPr>
          <w:rFonts w:eastAsia="宋体"/>
          <w:lang w:val="en-US" w:eastAsia="zh-CN"/>
        </w:rPr>
      </w:pPr>
      <w:bookmarkStart w:id="47" w:name="_Toc191892944"/>
      <w:bookmarkStart w:id="48" w:name="_Toc32175"/>
      <w:r>
        <w:t>8</w:t>
      </w:r>
      <w:r>
        <w:tab/>
      </w:r>
      <w:r>
        <w:t>Performance requirements</w:t>
      </w:r>
      <w:bookmarkEnd w:id="47"/>
      <w:r>
        <w:rPr>
          <w:rFonts w:hint="eastAsia" w:eastAsia="宋体"/>
          <w:lang w:val="en-US" w:eastAsia="zh-CN"/>
        </w:rPr>
        <w:t xml:space="preserve"> and test methodologies</w:t>
      </w:r>
      <w:bookmarkEnd w:id="48"/>
    </w:p>
    <w:p w14:paraId="6F634EF0">
      <w:pPr>
        <w:pStyle w:val="95"/>
        <w:ind w:left="1616" w:leftChars="141" w:hanging="1334" w:hangingChars="667"/>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p>
    <w:p w14:paraId="6C5FC164">
      <w:pPr>
        <w:pStyle w:val="95"/>
        <w:ind w:left="1616" w:leftChars="141" w:hanging="1334" w:hangingChars="667"/>
      </w:pPr>
      <w:r>
        <w:rPr>
          <w:lang w:val="en-US" w:eastAsia="zh-CN"/>
        </w:rPr>
        <w:t xml:space="preserve">5. </w:t>
      </w:r>
      <w:r>
        <w:t>Define performance requirements and identify appropriate test methodologies,</w:t>
      </w:r>
      <w:r>
        <w:rPr>
          <w:lang w:val="en-US" w:eastAsia="zh-CN"/>
        </w:rPr>
        <w:t xml:space="preserve"> regarding s</w:t>
      </w:r>
      <w:r>
        <w:t>peech quality, intelligibility, conversational quality</w:t>
      </w:r>
      <w:r>
        <w:rPr>
          <w:lang w:val="en-US" w:eastAsia="zh-CN"/>
        </w:rPr>
        <w:t xml:space="preserve">, </w:t>
      </w:r>
      <w:r>
        <w:t>in particular taking into account</w:t>
      </w:r>
      <w:r>
        <w:rPr>
          <w:rFonts w:hint="eastAsia"/>
          <w:lang w:val="en-US" w:eastAsia="zh-CN"/>
        </w:rPr>
        <w:t>:</w:t>
      </w:r>
    </w:p>
    <w:p w14:paraId="308B14F6">
      <w:pPr>
        <w:pStyle w:val="95"/>
      </w:pPr>
      <w:r>
        <w:t>-</w:t>
      </w:r>
      <w:r>
        <w:tab/>
      </w:r>
      <w:r>
        <w:t>Clean speech and noisy speech</w:t>
      </w:r>
    </w:p>
    <w:p w14:paraId="62AFF01D">
      <w:pPr>
        <w:pStyle w:val="95"/>
      </w:pPr>
      <w:r>
        <w:t>-</w:t>
      </w:r>
      <w:r>
        <w:tab/>
      </w:r>
      <w:r>
        <w:t>Tandeming with existing IMS voice codecs</w:t>
      </w:r>
    </w:p>
    <w:p w14:paraId="129B8512">
      <w:pPr>
        <w:pStyle w:val="95"/>
      </w:pPr>
      <w:r>
        <w:t>-</w:t>
      </w:r>
      <w:r>
        <w:tab/>
      </w:r>
      <w:r>
        <w:t xml:space="preserve">Clean channel and </w:t>
      </w:r>
      <w:r>
        <w:rPr>
          <w:rFonts w:hint="eastAsia"/>
        </w:rPr>
        <w:t xml:space="preserve">GEO </w:t>
      </w:r>
      <w:r>
        <w:t>channel conditions</w:t>
      </w:r>
    </w:p>
    <w:p w14:paraId="734CB2AB">
      <w:pPr>
        <w:pStyle w:val="95"/>
      </w:pPr>
      <w:r>
        <w:t>7. Identify relevant reference codecs for comparison and evaluation purposes.</w:t>
      </w:r>
    </w:p>
    <w:p w14:paraId="606F2DA0">
      <w:pPr>
        <w:pStyle w:val="95"/>
      </w:pPr>
      <w:r>
        <w:t>8. Coordinate work with other 3GPP groups e.g. SA2, RAN, CT1, and others as needed.</w:t>
      </w:r>
    </w:p>
    <w:p w14:paraId="2436355C">
      <w:pPr>
        <w:rPr>
          <w:rFonts w:ascii="Arial" w:hAnsi="Arial" w:cs="Arial"/>
          <w:szCs w:val="22"/>
          <w:lang w:val="en-US" w:eastAsia="zh-CN"/>
        </w:rPr>
      </w:pPr>
    </w:p>
    <w:p w14:paraId="61A7898F">
      <w:pPr>
        <w:pStyle w:val="3"/>
        <w:bidi w:val="0"/>
        <w:rPr>
          <w:lang w:val="en-US" w:eastAsia="zh-CN"/>
        </w:rPr>
      </w:pPr>
      <w:r>
        <w:rPr>
          <w:rFonts w:hint="eastAsia" w:cs="Times New Roman"/>
          <w:szCs w:val="20"/>
          <w:lang w:val="en-US" w:eastAsia="zh-CN"/>
        </w:rPr>
        <w:t>9</w:t>
      </w:r>
      <w:r>
        <w:rPr>
          <w:rFonts w:hint="eastAsia" w:cs="Times New Roman"/>
          <w:szCs w:val="20"/>
          <w:lang w:val="en-US" w:eastAsia="zh-CN"/>
        </w:rPr>
        <w:tab/>
        <w:t xml:space="preserve">Considered </w:t>
      </w:r>
      <w:bookmarkStart w:id="49" w:name="_Toc26491"/>
      <w:r>
        <w:rPr>
          <w:lang w:val="en-US" w:eastAsia="zh-CN"/>
        </w:rPr>
        <w:t>w</w:t>
      </w:r>
      <w:r>
        <w:rPr>
          <w:rFonts w:hint="eastAsia"/>
          <w:lang w:val="en-US" w:eastAsia="zh-CN"/>
        </w:rPr>
        <w:t>ork plan for potential normative work</w:t>
      </w:r>
      <w:bookmarkEnd w:id="49"/>
    </w:p>
    <w:p w14:paraId="6945E320">
      <w:pPr>
        <w:pStyle w:val="95"/>
        <w:rPr>
          <w:lang w:val="en-US" w:eastAsia="zh-CN"/>
        </w:rPr>
      </w:pPr>
      <w:r>
        <w:rPr>
          <w:rFonts w:hint="eastAsia"/>
          <w:lang w:val="en-US" w:eastAsia="zh-CN"/>
        </w:rPr>
        <w:t>Editor</w:t>
      </w:r>
      <w:r>
        <w:rPr>
          <w:lang w:val="en-US" w:eastAsia="zh-CN"/>
        </w:rPr>
        <w:t>’</w:t>
      </w:r>
      <w:r>
        <w:rPr>
          <w:rFonts w:hint="eastAsia"/>
          <w:lang w:val="en-US" w:eastAsia="zh-CN"/>
        </w:rPr>
        <w:t xml:space="preserve">s Note: </w:t>
      </w:r>
      <w:r>
        <w:rPr>
          <w:rFonts w:hint="eastAsia"/>
          <w:lang w:val="en-US" w:eastAsia="zh-CN"/>
        </w:rPr>
        <w:tab/>
      </w:r>
    </w:p>
    <w:p w14:paraId="73552B22">
      <w:pPr>
        <w:pStyle w:val="95"/>
        <w:rPr>
          <w:lang w:val="en-US" w:eastAsia="zh-CN"/>
        </w:rPr>
      </w:pPr>
      <w:r>
        <w:rPr>
          <w:lang w:val="en-US" w:eastAsia="zh-CN"/>
        </w:rPr>
        <w:t xml:space="preserve">9. </w:t>
      </w:r>
      <w:r>
        <w:t>Define potential normative work item objectives and timeline.</w:t>
      </w:r>
    </w:p>
    <w:p w14:paraId="25649EAE">
      <w:pPr>
        <w:numPr>
          <w:ilvl w:val="255"/>
          <w:numId w:val="0"/>
        </w:numPr>
        <w:rPr>
          <w:lang w:val="en-US" w:eastAsia="zh-CN"/>
        </w:rPr>
      </w:pPr>
    </w:p>
    <w:p w14:paraId="20283F45">
      <w:pPr>
        <w:pStyle w:val="3"/>
        <w:rPr>
          <w:rFonts w:hint="default" w:eastAsia="宋体"/>
          <w:lang w:val="en-US" w:eastAsia="zh-CN"/>
        </w:rPr>
      </w:pPr>
      <w:bookmarkStart w:id="50" w:name="_Toc11552"/>
      <w:r>
        <w:rPr>
          <w:rFonts w:hint="eastAsia" w:eastAsia="宋体"/>
          <w:lang w:val="en-US" w:eastAsia="zh-CN"/>
        </w:rPr>
        <w:t>10</w:t>
      </w:r>
      <w:r>
        <w:tab/>
      </w:r>
      <w:r>
        <w:t>Conclusion</w:t>
      </w:r>
      <w:r>
        <w:rPr>
          <w:rFonts w:hint="eastAsia" w:eastAsia="宋体"/>
          <w:lang w:val="en-US" w:eastAsia="zh-CN"/>
        </w:rPr>
        <w:t>s and recommendation</w:t>
      </w:r>
      <w:bookmarkEnd w:id="50"/>
      <w:r>
        <w:rPr>
          <w:rFonts w:hint="eastAsia" w:eastAsia="宋体"/>
          <w:lang w:val="en-US" w:eastAsia="zh-CN"/>
        </w:rPr>
        <w:t>s</w:t>
      </w:r>
    </w:p>
    <w:p w14:paraId="43100D89"/>
    <w:p w14:paraId="59E427F2"/>
    <w:p w14:paraId="20DD4D53">
      <w:pPr>
        <w:pStyle w:val="3"/>
      </w:pPr>
      <w:r>
        <w:br w:type="page"/>
      </w:r>
      <w:bookmarkStart w:id="51" w:name="_Toc9415"/>
      <w:bookmarkStart w:id="52" w:name="_Toc191892945"/>
      <w:r>
        <w:t>Proforma copyright release text block</w:t>
      </w:r>
      <w:bookmarkEnd w:id="51"/>
      <w:bookmarkEnd w:id="52"/>
    </w:p>
    <w:p w14:paraId="64EC3DE5">
      <w:pPr>
        <w:pStyle w:val="129"/>
      </w:pPr>
      <w:r>
        <w:t>(e.g. for PICS and PIXIT Proformas)</w:t>
      </w:r>
    </w:p>
    <w:p w14:paraId="560F64BD">
      <w:pPr>
        <w:pStyle w:val="129"/>
      </w:pPr>
      <w:r>
        <w:t>This text block shall immediately follow the heading of an element (i.e. clause or annex) containing a proforma or template which is intended to be copied by the user. Such an element shall always start on a new page.</w:t>
      </w:r>
    </w:p>
    <w:p w14:paraId="27988BBE">
      <w:pPr>
        <w:pStyle w:val="4"/>
      </w:pPr>
      <w:bookmarkStart w:id="53" w:name="_Toc12031"/>
      <w:bookmarkStart w:id="54" w:name="_Toc191892946"/>
      <w:r>
        <w:t>X.1</w:t>
      </w:r>
      <w:r>
        <w:tab/>
      </w:r>
      <w:r>
        <w:t>The right to copy</w:t>
      </w:r>
      <w:bookmarkEnd w:id="53"/>
      <w:bookmarkEnd w:id="54"/>
    </w:p>
    <w:p w14:paraId="2235ACC6">
      <w:r>
        <w:t xml:space="preserve">Notwithstanding the provisions of the copyright clause related to the text of the present document, the 3GPP Organizational Partners grant that users of the present document may freely reproduce the &lt;proformatype&gt; proforma in this </w:t>
      </w:r>
      <w:r>
        <w:rPr>
          <w:highlight w:val="yellow"/>
        </w:rPr>
        <w:t>clause|annex</w:t>
      </w:r>
      <w:r>
        <w:t xml:space="preserve"> so that it can be used for its intended purposes and may further publish the completed &lt;proformatype&gt;.</w:t>
      </w:r>
    </w:p>
    <w:p w14:paraId="0031FCFA">
      <w:pPr>
        <w:pStyle w:val="3"/>
      </w:pPr>
      <w:r>
        <w:br w:type="page"/>
      </w:r>
      <w:bookmarkStart w:id="55" w:name="_Toc7166"/>
      <w:bookmarkStart w:id="56" w:name="_Toc191892947"/>
      <w:r>
        <w:t>Abstract Test Suite (ATS) text block</w:t>
      </w:r>
      <w:bookmarkEnd w:id="55"/>
      <w:bookmarkEnd w:id="56"/>
    </w:p>
    <w:p w14:paraId="18C2BC85">
      <w:pPr>
        <w:pStyle w:val="129"/>
      </w:pPr>
      <w:r>
        <w:t>This text should be used for ATS using TTCN. The subdivision is recommended.</w:t>
      </w:r>
    </w:p>
    <w:p w14:paraId="01C6E88E">
      <w:pPr>
        <w:pStyle w:val="3"/>
      </w:pPr>
      <w:bookmarkStart w:id="57" w:name="_Toc191892948"/>
      <w:bookmarkStart w:id="58" w:name="_Toc21631"/>
      <w:r>
        <w:t>Y</w:t>
      </w:r>
      <w:r>
        <w:tab/>
      </w:r>
      <w:r>
        <w:t>Abstract Test Suite (ATS)</w:t>
      </w:r>
      <w:bookmarkEnd w:id="57"/>
      <w:bookmarkEnd w:id="58"/>
    </w:p>
    <w:p w14:paraId="46D42DD7">
      <w:pPr>
        <w:pStyle w:val="4"/>
      </w:pPr>
      <w:bookmarkStart w:id="59" w:name="_Toc191892949"/>
      <w:bookmarkStart w:id="60" w:name="_Toc1328"/>
      <w:r>
        <w:t>Y.1</w:t>
      </w:r>
      <w:r>
        <w:tab/>
      </w:r>
      <w:r>
        <w:t>Introduction</w:t>
      </w:r>
      <w:bookmarkEnd w:id="59"/>
      <w:bookmarkEnd w:id="60"/>
    </w:p>
    <w:p w14:paraId="54EF5B1E">
      <w:r>
        <w:t>This ATS has been produced using the Tree and Tabular Combined Notation (TTCN) according to ISO/IEC 9646</w:t>
      </w:r>
      <w:r>
        <w:noBreakHyphen/>
      </w:r>
      <w:r>
        <w:t>3 [</w:t>
      </w:r>
      <w:r>
        <w:rPr>
          <w:highlight w:val="yellow"/>
        </w:rPr>
        <w:t>x</w:t>
      </w:r>
      <w:r>
        <w:t>].</w:t>
      </w:r>
    </w:p>
    <w:p w14:paraId="7D8771ED">
      <w:r>
        <w:t>The ATS was developed on a separate TTCN software tool and therefore the TTCN tables are not completely referenced in the table of contents. The ATS itself contains a test suite overview part which provides additional information and references.</w:t>
      </w:r>
    </w:p>
    <w:p w14:paraId="502A7DBE">
      <w:pPr>
        <w:pStyle w:val="3"/>
      </w:pPr>
      <w:bookmarkStart w:id="61" w:name="_Toc6766"/>
      <w:bookmarkStart w:id="62" w:name="_Toc191892950"/>
      <w:r>
        <w:t>Y.2</w:t>
      </w:r>
      <w:r>
        <w:tab/>
      </w:r>
      <w:r>
        <w:t>The TTCN Graphical form (TTCN.GR)</w:t>
      </w:r>
      <w:bookmarkEnd w:id="61"/>
      <w:bookmarkEnd w:id="62"/>
    </w:p>
    <w:p w14:paraId="0926CA8D">
      <w:r>
        <w:t>The TTCN.GR representation of this ATS is contained in an Adobe Portable Document Format™ file (&lt;pdf_file_name&gt;.PDF contained in archive &lt;zip_file_name&gt;.ZIP) which accompanies the present document.</w:t>
      </w:r>
    </w:p>
    <w:p w14:paraId="3035459C">
      <w:pPr>
        <w:pStyle w:val="3"/>
      </w:pPr>
      <w:bookmarkStart w:id="63" w:name="_Toc750"/>
      <w:bookmarkStart w:id="64" w:name="_Toc191892951"/>
      <w:r>
        <w:t>Y.3</w:t>
      </w:r>
      <w:r>
        <w:tab/>
      </w:r>
      <w:r>
        <w:t>The TTCN Machine Processable form (TTCN.MP)</w:t>
      </w:r>
      <w:bookmarkEnd w:id="63"/>
      <w:bookmarkEnd w:id="64"/>
    </w:p>
    <w:p w14:paraId="06BC48F8">
      <w:r>
        <w:t>The TTCN.MP representation corresponding to this ATS is contained in an ASCII file (&lt;mp_file_name&gt;.MP contained in archive &lt;zip_file_name&gt;.ZIP) which accompanies the present document.</w:t>
      </w:r>
    </w:p>
    <w:p w14:paraId="0047F6AA">
      <w:pPr>
        <w:pStyle w:val="11"/>
      </w:pPr>
      <w:bookmarkStart w:id="65" w:name="startOfAnnexes"/>
      <w:bookmarkEnd w:id="65"/>
      <w:r>
        <w:br w:type="page"/>
      </w:r>
      <w:bookmarkStart w:id="66" w:name="_Toc191892952"/>
      <w:bookmarkStart w:id="67" w:name="_Toc13871"/>
      <w:r>
        <w:t>Annex &lt;A&gt; (normative):</w:t>
      </w:r>
      <w:r>
        <w:br w:type="textWrapping"/>
      </w:r>
      <w:r>
        <w:t>&lt;Normative annex for a Technical Specification&gt;</w:t>
      </w:r>
      <w:bookmarkEnd w:id="66"/>
      <w:bookmarkEnd w:id="67"/>
    </w:p>
    <w:p w14:paraId="63CE7D72">
      <w:pPr>
        <w:pStyle w:val="129"/>
      </w:pPr>
      <w:r>
        <w:t>Start each annex on a new page.</w:t>
      </w:r>
    </w:p>
    <w:p w14:paraId="03AF6645">
      <w:pPr>
        <w:pStyle w:val="129"/>
      </w:pPr>
      <w:r>
        <w:t>Annexes are labelled A, B, C, etc. and designated either "normative" or "informative" depending on their content.</w:t>
      </w:r>
    </w:p>
    <w:p w14:paraId="7AF31D7C">
      <w:pPr>
        <w:pStyle w:val="129"/>
      </w:pPr>
      <w:r>
        <w:t>Normative annexes only to appear in Technical Specifications. Use style "Heading 8".</w:t>
      </w:r>
    </w:p>
    <w:p w14:paraId="5BBF15A2"/>
    <w:p w14:paraId="4CADBDCB">
      <w:pPr>
        <w:pStyle w:val="11"/>
      </w:pPr>
      <w:r>
        <w:br w:type="page"/>
      </w:r>
      <w:bookmarkStart w:id="68" w:name="_Toc26077"/>
      <w:bookmarkStart w:id="69" w:name="_Toc191892953"/>
      <w:r>
        <w:t>Annex &lt;B&gt; (informative):</w:t>
      </w:r>
      <w:r>
        <w:br w:type="textWrapping"/>
      </w:r>
      <w:r>
        <w:t>&lt;Informative annex for a Technical Specification&gt;</w:t>
      </w:r>
      <w:bookmarkEnd w:id="68"/>
      <w:bookmarkEnd w:id="69"/>
    </w:p>
    <w:p w14:paraId="4056FBB3">
      <w:pPr>
        <w:pStyle w:val="129"/>
      </w:pPr>
      <w:r>
        <w:t>Informative annexes may appear in both Technical Specifications and Technical Reports. Use style "Heading 8" for use in TSs.</w:t>
      </w:r>
    </w:p>
    <w:p w14:paraId="6402CB88">
      <w:pPr>
        <w:pStyle w:val="129"/>
      </w:pPr>
      <w:r>
        <w:t>Informative annexes shall not contain requirements for the implementation of the Technical Specification.</w:t>
      </w:r>
    </w:p>
    <w:p w14:paraId="5A470183">
      <w:pPr>
        <w:pStyle w:val="3"/>
      </w:pPr>
      <w:bookmarkStart w:id="70" w:name="_Toc191892954"/>
      <w:bookmarkStart w:id="71" w:name="_Toc2931"/>
      <w:r>
        <w:t>B.1</w:t>
      </w:r>
      <w:r>
        <w:tab/>
      </w:r>
      <w:r>
        <w:t>Heading levels in an annex</w:t>
      </w:r>
      <w:bookmarkEnd w:id="70"/>
      <w:bookmarkEnd w:id="71"/>
    </w:p>
    <w:p w14:paraId="7111E803">
      <w:r>
        <w:t xml:space="preserve">Heading levels within an annex are used as in the main document, but for Heading level selection, the "A.", "B.", etc. are ignored. e.g. </w:t>
      </w:r>
      <w:r>
        <w:rPr>
          <w:b/>
        </w:rPr>
        <w:t>B.1.2</w:t>
      </w:r>
      <w:r>
        <w:t xml:space="preserve"> is formatted using </w:t>
      </w:r>
      <w:r>
        <w:rPr>
          <w:b/>
          <w:i/>
        </w:rPr>
        <w:t>Heading 2</w:t>
      </w:r>
      <w:r>
        <w:t xml:space="preserve"> style.</w:t>
      </w:r>
    </w:p>
    <w:p w14:paraId="56FEAABB">
      <w:pPr>
        <w:pStyle w:val="12"/>
        <w:outlineLvl w:val="9"/>
      </w:pPr>
      <w:r>
        <w:br w:type="page"/>
      </w:r>
    </w:p>
    <w:p w14:paraId="02E8BAA7">
      <w:pPr>
        <w:pStyle w:val="11"/>
      </w:pPr>
      <w:r>
        <w:br w:type="page"/>
      </w:r>
      <w:bookmarkStart w:id="72" w:name="_Toc2558"/>
      <w:bookmarkStart w:id="73" w:name="_Toc191892955"/>
      <w:r>
        <w:t>Annex &lt;F&gt; (informative):</w:t>
      </w:r>
      <w:r>
        <w:br w:type="textWrapping"/>
      </w:r>
      <w:r>
        <w:t>Change history</w:t>
      </w:r>
      <w:bookmarkEnd w:id="72"/>
      <w:bookmarkEnd w:id="73"/>
    </w:p>
    <w:p w14:paraId="354D4FAB">
      <w:pPr>
        <w:pStyle w:val="129"/>
      </w:pPr>
      <w:r>
        <w:t>Use style "Heading 8" in TSs and "Heading 9" in TRs. Do not use "informative" in the title in TRs.</w:t>
      </w:r>
    </w:p>
    <w:p w14:paraId="71F61309">
      <w:pPr>
        <w:pStyle w:val="129"/>
      </w:pPr>
      <w:r>
        <w:t>This is the last annex for TS/TSs which details the change history using the following table.</w:t>
      </w:r>
      <w:r>
        <w:br w:type="textWrapping"/>
      </w:r>
      <w:r>
        <w:t>This table is to be used for recording progress during the WG drafting process till TSG approval of this TS/TR.</w:t>
      </w:r>
      <w:r>
        <w:br w:type="textWrapping"/>
      </w:r>
      <w:r>
        <w:t>For TRs under change control, use one line per approved Change Request</w:t>
      </w:r>
      <w:r>
        <w:br w:type="textWrapping"/>
      </w:r>
      <w:r>
        <w:t>Date: use format YYYY-MM</w:t>
      </w:r>
      <w:r>
        <w:br w:type="textWrapping"/>
      </w:r>
      <w:r>
        <w:t>CR: four digits, leading zeros as necessary</w:t>
      </w:r>
      <w:r>
        <w:br w:type="textWrapping"/>
      </w:r>
      <w:r>
        <w:t>Rev: blank, or number (max two digits)</w:t>
      </w:r>
      <w:r>
        <w:br w:type="textWrapping"/>
      </w:r>
      <w:r>
        <w:t>Cat: use one of the letters A, B, C, D, F</w:t>
      </w:r>
      <w:r>
        <w:br w:type="textWrapping"/>
      </w:r>
      <w:r>
        <w:t>Subject/Comment: for TSs under change control, include full text of the subject field of the Change Request cover</w:t>
      </w:r>
      <w:r>
        <w:br w:type="textWrapping"/>
      </w:r>
      <w:r>
        <w:t>New vers: use format [n]n.[n]n.[n]n</w:t>
      </w: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6120D2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08452ECB">
            <w:pPr>
              <w:pStyle w:val="105"/>
              <w:rPr>
                <w:sz w:val="16"/>
              </w:rPr>
            </w:pPr>
            <w:bookmarkStart w:id="74" w:name="historyclause"/>
            <w:bookmarkEnd w:id="74"/>
            <w:r>
              <w:t>Change history</w:t>
            </w:r>
          </w:p>
        </w:tc>
      </w:tr>
      <w:tr w14:paraId="32E1C0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432DC28D">
            <w:pPr>
              <w:pStyle w:val="105"/>
              <w:rPr>
                <w:sz w:val="16"/>
                <w:szCs w:val="16"/>
              </w:rPr>
            </w:pPr>
            <w:r>
              <w:rPr>
                <w:sz w:val="16"/>
                <w:szCs w:val="16"/>
              </w:rPr>
              <w:t>Date</w:t>
            </w:r>
          </w:p>
        </w:tc>
        <w:tc>
          <w:tcPr>
            <w:tcW w:w="901" w:type="dxa"/>
            <w:shd w:val="pct10" w:color="auto" w:fill="FFFFFF"/>
          </w:tcPr>
          <w:p w14:paraId="4D8D8000">
            <w:pPr>
              <w:pStyle w:val="105"/>
              <w:rPr>
                <w:sz w:val="16"/>
                <w:szCs w:val="16"/>
              </w:rPr>
            </w:pPr>
            <w:r>
              <w:rPr>
                <w:sz w:val="16"/>
                <w:szCs w:val="16"/>
              </w:rPr>
              <w:t>Meeting</w:t>
            </w:r>
          </w:p>
        </w:tc>
        <w:tc>
          <w:tcPr>
            <w:tcW w:w="1134" w:type="dxa"/>
            <w:shd w:val="pct10" w:color="auto" w:fill="FFFFFF"/>
          </w:tcPr>
          <w:p w14:paraId="4874659A">
            <w:pPr>
              <w:pStyle w:val="105"/>
              <w:rPr>
                <w:sz w:val="16"/>
                <w:szCs w:val="16"/>
              </w:rPr>
            </w:pPr>
            <w:r>
              <w:rPr>
                <w:sz w:val="16"/>
                <w:szCs w:val="16"/>
              </w:rPr>
              <w:t>TDoc</w:t>
            </w:r>
          </w:p>
        </w:tc>
        <w:tc>
          <w:tcPr>
            <w:tcW w:w="567" w:type="dxa"/>
            <w:shd w:val="pct10" w:color="auto" w:fill="FFFFFF"/>
          </w:tcPr>
          <w:p w14:paraId="346AAA79">
            <w:pPr>
              <w:pStyle w:val="105"/>
              <w:rPr>
                <w:sz w:val="16"/>
                <w:szCs w:val="16"/>
              </w:rPr>
            </w:pPr>
            <w:r>
              <w:rPr>
                <w:sz w:val="16"/>
                <w:szCs w:val="16"/>
              </w:rPr>
              <w:t>CR</w:t>
            </w:r>
          </w:p>
        </w:tc>
        <w:tc>
          <w:tcPr>
            <w:tcW w:w="426" w:type="dxa"/>
            <w:shd w:val="pct10" w:color="auto" w:fill="FFFFFF"/>
          </w:tcPr>
          <w:p w14:paraId="7B1AC283">
            <w:pPr>
              <w:pStyle w:val="105"/>
              <w:rPr>
                <w:sz w:val="16"/>
                <w:szCs w:val="16"/>
              </w:rPr>
            </w:pPr>
            <w:r>
              <w:rPr>
                <w:sz w:val="16"/>
                <w:szCs w:val="16"/>
              </w:rPr>
              <w:t>Rev</w:t>
            </w:r>
          </w:p>
        </w:tc>
        <w:tc>
          <w:tcPr>
            <w:tcW w:w="425" w:type="dxa"/>
            <w:shd w:val="pct10" w:color="auto" w:fill="FFFFFF"/>
          </w:tcPr>
          <w:p w14:paraId="4CA524A2">
            <w:pPr>
              <w:pStyle w:val="105"/>
              <w:rPr>
                <w:sz w:val="16"/>
                <w:szCs w:val="16"/>
              </w:rPr>
            </w:pPr>
            <w:r>
              <w:rPr>
                <w:sz w:val="16"/>
                <w:szCs w:val="16"/>
              </w:rPr>
              <w:t>Cat</w:t>
            </w:r>
          </w:p>
        </w:tc>
        <w:tc>
          <w:tcPr>
            <w:tcW w:w="4678" w:type="dxa"/>
            <w:shd w:val="pct10" w:color="auto" w:fill="FFFFFF"/>
          </w:tcPr>
          <w:p w14:paraId="767B3D3B">
            <w:pPr>
              <w:pStyle w:val="105"/>
              <w:rPr>
                <w:sz w:val="16"/>
                <w:szCs w:val="16"/>
              </w:rPr>
            </w:pPr>
            <w:r>
              <w:rPr>
                <w:sz w:val="16"/>
                <w:szCs w:val="16"/>
              </w:rPr>
              <w:t>Subject/Comment</w:t>
            </w:r>
          </w:p>
        </w:tc>
        <w:tc>
          <w:tcPr>
            <w:tcW w:w="708" w:type="dxa"/>
            <w:shd w:val="pct10" w:color="auto" w:fill="FFFFFF"/>
          </w:tcPr>
          <w:p w14:paraId="70E8ED3A">
            <w:pPr>
              <w:pStyle w:val="105"/>
              <w:rPr>
                <w:sz w:val="16"/>
                <w:szCs w:val="16"/>
              </w:rPr>
            </w:pPr>
            <w:r>
              <w:rPr>
                <w:sz w:val="16"/>
                <w:szCs w:val="16"/>
              </w:rPr>
              <w:t>New version</w:t>
            </w:r>
          </w:p>
        </w:tc>
      </w:tr>
      <w:tr w14:paraId="2D011F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99E4240">
            <w:pPr>
              <w:pStyle w:val="106"/>
              <w:rPr>
                <w:sz w:val="16"/>
                <w:szCs w:val="16"/>
              </w:rPr>
            </w:pPr>
            <w:r>
              <w:rPr>
                <w:sz w:val="16"/>
                <w:szCs w:val="16"/>
              </w:rPr>
              <w:t>2025-04</w:t>
            </w:r>
          </w:p>
        </w:tc>
        <w:tc>
          <w:tcPr>
            <w:tcW w:w="901" w:type="dxa"/>
            <w:shd w:val="solid" w:color="FFFFFF" w:fill="auto"/>
          </w:tcPr>
          <w:p w14:paraId="67605223">
            <w:pPr>
              <w:pStyle w:val="106"/>
              <w:rPr>
                <w:sz w:val="16"/>
                <w:szCs w:val="16"/>
              </w:rPr>
            </w:pPr>
            <w:r>
              <w:rPr>
                <w:sz w:val="16"/>
                <w:szCs w:val="16"/>
              </w:rPr>
              <w:t>SA4#131-bis-e</w:t>
            </w:r>
          </w:p>
        </w:tc>
        <w:tc>
          <w:tcPr>
            <w:tcW w:w="1134" w:type="dxa"/>
            <w:shd w:val="solid" w:color="FFFFFF" w:fill="auto"/>
          </w:tcPr>
          <w:p w14:paraId="753BEE17">
            <w:pPr>
              <w:pStyle w:val="106"/>
              <w:rPr>
                <w:sz w:val="16"/>
                <w:szCs w:val="16"/>
              </w:rPr>
            </w:pPr>
            <w:r>
              <w:rPr>
                <w:sz w:val="16"/>
                <w:szCs w:val="16"/>
                <w:highlight w:val="yellow"/>
              </w:rPr>
              <w:t>To be added</w:t>
            </w:r>
          </w:p>
        </w:tc>
        <w:tc>
          <w:tcPr>
            <w:tcW w:w="567" w:type="dxa"/>
            <w:shd w:val="solid" w:color="FFFFFF" w:fill="auto"/>
          </w:tcPr>
          <w:p w14:paraId="1729DF58">
            <w:pPr>
              <w:pStyle w:val="106"/>
              <w:rPr>
                <w:sz w:val="16"/>
                <w:szCs w:val="16"/>
              </w:rPr>
            </w:pPr>
          </w:p>
        </w:tc>
        <w:tc>
          <w:tcPr>
            <w:tcW w:w="426" w:type="dxa"/>
            <w:shd w:val="solid" w:color="FFFFFF" w:fill="auto"/>
          </w:tcPr>
          <w:p w14:paraId="3C69F787">
            <w:pPr>
              <w:pStyle w:val="106"/>
              <w:rPr>
                <w:sz w:val="16"/>
                <w:szCs w:val="16"/>
              </w:rPr>
            </w:pPr>
          </w:p>
        </w:tc>
        <w:tc>
          <w:tcPr>
            <w:tcW w:w="425" w:type="dxa"/>
            <w:shd w:val="solid" w:color="FFFFFF" w:fill="auto"/>
          </w:tcPr>
          <w:p w14:paraId="4849D799">
            <w:pPr>
              <w:pStyle w:val="106"/>
              <w:rPr>
                <w:sz w:val="16"/>
                <w:szCs w:val="16"/>
              </w:rPr>
            </w:pPr>
          </w:p>
        </w:tc>
        <w:tc>
          <w:tcPr>
            <w:tcW w:w="4678" w:type="dxa"/>
            <w:shd w:val="solid" w:color="FFFFFF" w:fill="auto"/>
          </w:tcPr>
          <w:p w14:paraId="53E0F574">
            <w:pPr>
              <w:pStyle w:val="104"/>
              <w:rPr>
                <w:sz w:val="16"/>
                <w:szCs w:val="16"/>
              </w:rPr>
            </w:pPr>
            <w:r>
              <w:rPr>
                <w:sz w:val="16"/>
                <w:szCs w:val="16"/>
              </w:rPr>
              <w:t>Initial version submitted for SA4#131-bis-e</w:t>
            </w:r>
          </w:p>
        </w:tc>
        <w:tc>
          <w:tcPr>
            <w:tcW w:w="708" w:type="dxa"/>
            <w:shd w:val="solid" w:color="FFFFFF" w:fill="auto"/>
          </w:tcPr>
          <w:p w14:paraId="78353A0E">
            <w:pPr>
              <w:pStyle w:val="106"/>
              <w:rPr>
                <w:sz w:val="16"/>
                <w:szCs w:val="16"/>
              </w:rPr>
            </w:pPr>
            <w:r>
              <w:rPr>
                <w:sz w:val="16"/>
                <w:szCs w:val="16"/>
              </w:rPr>
              <w:t>0.0.1</w:t>
            </w:r>
          </w:p>
        </w:tc>
      </w:tr>
    </w:tbl>
    <w:p w14:paraId="1F319B4A">
      <w:pPr>
        <w:pStyle w:val="129"/>
      </w:pPr>
      <w:r>
        <w:t xml:space="preserve"> </w:t>
      </w:r>
    </w:p>
    <w:p w14:paraId="4D1F2C77"/>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LaTeX"/>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LaTeX">
    <w:panose1 w:val="02000600020000020004"/>
    <w:charset w:val="00"/>
    <w:family w:val="auto"/>
    <w:pitch w:val="default"/>
    <w:sig w:usb0="000000A3" w:usb1="0000004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4E5E4">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B0A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26.940 V0.0.1 (2025-04)</w:t>
    </w:r>
    <w:r>
      <w:rPr>
        <w:rFonts w:ascii="Arial" w:hAnsi="Arial" w:cs="Arial"/>
        <w:b/>
        <w:sz w:val="18"/>
        <w:szCs w:val="18"/>
      </w:rPr>
      <w:fldChar w:fldCharType="end"/>
    </w:r>
  </w:p>
  <w:p w14:paraId="107E4A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805C2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6FFBB9B2">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7D8A"/>
    <w:rsid w:val="00062023"/>
    <w:rsid w:val="000655A6"/>
    <w:rsid w:val="00080512"/>
    <w:rsid w:val="00087092"/>
    <w:rsid w:val="0009592E"/>
    <w:rsid w:val="000C47C3"/>
    <w:rsid w:val="000D58AB"/>
    <w:rsid w:val="000E3080"/>
    <w:rsid w:val="00126E04"/>
    <w:rsid w:val="00133525"/>
    <w:rsid w:val="00144CDC"/>
    <w:rsid w:val="00173E3B"/>
    <w:rsid w:val="00174E78"/>
    <w:rsid w:val="00180A34"/>
    <w:rsid w:val="00180DBB"/>
    <w:rsid w:val="00196BFC"/>
    <w:rsid w:val="001A4C42"/>
    <w:rsid w:val="001A7420"/>
    <w:rsid w:val="001B6637"/>
    <w:rsid w:val="001B689E"/>
    <w:rsid w:val="001C21C3"/>
    <w:rsid w:val="001D02C2"/>
    <w:rsid w:val="001F0C1D"/>
    <w:rsid w:val="001F1132"/>
    <w:rsid w:val="001F168B"/>
    <w:rsid w:val="00224D57"/>
    <w:rsid w:val="002347A2"/>
    <w:rsid w:val="00255C5C"/>
    <w:rsid w:val="002675F0"/>
    <w:rsid w:val="002760EE"/>
    <w:rsid w:val="002A69C4"/>
    <w:rsid w:val="002B6339"/>
    <w:rsid w:val="002E00EE"/>
    <w:rsid w:val="002F2858"/>
    <w:rsid w:val="00315B85"/>
    <w:rsid w:val="003172DC"/>
    <w:rsid w:val="00324342"/>
    <w:rsid w:val="00351E6D"/>
    <w:rsid w:val="0035462D"/>
    <w:rsid w:val="00356555"/>
    <w:rsid w:val="003765B8"/>
    <w:rsid w:val="00384A27"/>
    <w:rsid w:val="00397729"/>
    <w:rsid w:val="003A630C"/>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1121"/>
    <w:rsid w:val="00543E6C"/>
    <w:rsid w:val="005574B3"/>
    <w:rsid w:val="00565087"/>
    <w:rsid w:val="00597B11"/>
    <w:rsid w:val="005D2E01"/>
    <w:rsid w:val="005D7526"/>
    <w:rsid w:val="005E4BB2"/>
    <w:rsid w:val="005F4C6C"/>
    <w:rsid w:val="005F788A"/>
    <w:rsid w:val="00602AEA"/>
    <w:rsid w:val="00607934"/>
    <w:rsid w:val="00614FDF"/>
    <w:rsid w:val="0063543D"/>
    <w:rsid w:val="00640023"/>
    <w:rsid w:val="00647114"/>
    <w:rsid w:val="006506D5"/>
    <w:rsid w:val="00670CF4"/>
    <w:rsid w:val="00682E59"/>
    <w:rsid w:val="006912E9"/>
    <w:rsid w:val="006A0705"/>
    <w:rsid w:val="006A323F"/>
    <w:rsid w:val="006B30D0"/>
    <w:rsid w:val="006C3D95"/>
    <w:rsid w:val="006E598C"/>
    <w:rsid w:val="006E5C86"/>
    <w:rsid w:val="006E770F"/>
    <w:rsid w:val="006F207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056E1"/>
    <w:rsid w:val="008214DB"/>
    <w:rsid w:val="00830747"/>
    <w:rsid w:val="00830904"/>
    <w:rsid w:val="008634E5"/>
    <w:rsid w:val="008768CA"/>
    <w:rsid w:val="008A3287"/>
    <w:rsid w:val="008C384C"/>
    <w:rsid w:val="008C7B64"/>
    <w:rsid w:val="008D3B98"/>
    <w:rsid w:val="008E2D68"/>
    <w:rsid w:val="008E6756"/>
    <w:rsid w:val="0090271F"/>
    <w:rsid w:val="00902E23"/>
    <w:rsid w:val="009114D7"/>
    <w:rsid w:val="0091348E"/>
    <w:rsid w:val="00917CCB"/>
    <w:rsid w:val="00933FB0"/>
    <w:rsid w:val="00942EC2"/>
    <w:rsid w:val="00965F89"/>
    <w:rsid w:val="00975DAE"/>
    <w:rsid w:val="009E2532"/>
    <w:rsid w:val="009F37B7"/>
    <w:rsid w:val="00A10F02"/>
    <w:rsid w:val="00A164B4"/>
    <w:rsid w:val="00A21926"/>
    <w:rsid w:val="00A26956"/>
    <w:rsid w:val="00A27486"/>
    <w:rsid w:val="00A53724"/>
    <w:rsid w:val="00A56066"/>
    <w:rsid w:val="00A56FAB"/>
    <w:rsid w:val="00A73129"/>
    <w:rsid w:val="00A82346"/>
    <w:rsid w:val="00A92BA1"/>
    <w:rsid w:val="00A95A32"/>
    <w:rsid w:val="00AA1BA0"/>
    <w:rsid w:val="00AA7B02"/>
    <w:rsid w:val="00AB4A5D"/>
    <w:rsid w:val="00AC6BC6"/>
    <w:rsid w:val="00AC713E"/>
    <w:rsid w:val="00AD31F8"/>
    <w:rsid w:val="00AD45A1"/>
    <w:rsid w:val="00AE6164"/>
    <w:rsid w:val="00AE65E2"/>
    <w:rsid w:val="00AF1460"/>
    <w:rsid w:val="00B02E87"/>
    <w:rsid w:val="00B11544"/>
    <w:rsid w:val="00B15449"/>
    <w:rsid w:val="00B34E8C"/>
    <w:rsid w:val="00B34EB6"/>
    <w:rsid w:val="00B36160"/>
    <w:rsid w:val="00B561B0"/>
    <w:rsid w:val="00B75D59"/>
    <w:rsid w:val="00B90D18"/>
    <w:rsid w:val="00B93086"/>
    <w:rsid w:val="00BA19ED"/>
    <w:rsid w:val="00BA3F07"/>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4387E"/>
    <w:rsid w:val="00E44582"/>
    <w:rsid w:val="00E44FFC"/>
    <w:rsid w:val="00E77645"/>
    <w:rsid w:val="00EA15B0"/>
    <w:rsid w:val="00EA5EA7"/>
    <w:rsid w:val="00EA66BD"/>
    <w:rsid w:val="00EC4A25"/>
    <w:rsid w:val="00ED5101"/>
    <w:rsid w:val="00EF608C"/>
    <w:rsid w:val="00F025A2"/>
    <w:rsid w:val="00F04712"/>
    <w:rsid w:val="00F13360"/>
    <w:rsid w:val="00F22EC7"/>
    <w:rsid w:val="00F325C8"/>
    <w:rsid w:val="00F34834"/>
    <w:rsid w:val="00F653B8"/>
    <w:rsid w:val="00F77322"/>
    <w:rsid w:val="00F9008D"/>
    <w:rsid w:val="00FA1266"/>
    <w:rsid w:val="00FA27E1"/>
    <w:rsid w:val="00FB1323"/>
    <w:rsid w:val="00FB403E"/>
    <w:rsid w:val="00FC1192"/>
    <w:rsid w:val="00FC2AD2"/>
    <w:rsid w:val="2CA91A51"/>
    <w:rsid w:val="3D0C5FF9"/>
    <w:rsid w:val="46045ABD"/>
    <w:rsid w:val="4AB443C7"/>
    <w:rsid w:val="4F6E2E8E"/>
    <w:rsid w:val="5E05330D"/>
    <w:rsid w:val="5E1C2248"/>
    <w:rsid w:val="66A23E2D"/>
    <w:rsid w:val="702706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ditor's Note"/>
    <w:basedOn w:val="96"/>
    <w:link w:val="170"/>
    <w:qFormat/>
    <w:uiPriority w:val="0"/>
    <w:pPr>
      <w:ind w:left="1418" w:hanging="1134"/>
    </w:pPr>
    <w:rPr>
      <w:color w:val="FF0000"/>
    </w:rPr>
  </w:style>
  <w:style w:type="paragraph" w:customStyle="1" w:styleId="96">
    <w:name w:val="NO"/>
    <w:basedOn w:val="1"/>
    <w:qFormat/>
    <w:uiPriority w:val="0"/>
    <w:pPr>
      <w:keepLines/>
      <w:ind w:left="1135" w:hanging="851"/>
    </w:p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96"/>
    <w:qFormat/>
    <w:uiPriority w:val="0"/>
    <w:pPr>
      <w:keepNext/>
      <w:spacing w:after="0"/>
    </w:pPr>
    <w:rPr>
      <w:rFonts w:ascii="Arial" w:hAnsi="Arial"/>
      <w:sz w:val="18"/>
    </w:r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7"/>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96"/>
    <w:qFormat/>
    <w:uiPriority w:val="0"/>
    <w:pPr>
      <w:spacing w:after="0"/>
    </w:pPr>
  </w:style>
  <w:style w:type="paragraph" w:customStyle="1" w:styleId="111">
    <w:name w:val="EW"/>
    <w:basedOn w:val="108"/>
    <w:qFormat/>
    <w:uiPriority w:val="0"/>
    <w:pPr>
      <w:spacing w:after="0"/>
    </w:pPr>
  </w:style>
  <w:style w:type="paragraph" w:customStyle="1" w:styleId="112">
    <w:name w:val="B1"/>
    <w:basedOn w:val="69"/>
    <w:link w:val="169"/>
    <w:qFormat/>
    <w:uiPriority w:val="0"/>
    <w:pPr>
      <w:ind w:left="568" w:hanging="284"/>
    </w:p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4"/>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link w:val="168"/>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1"/>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59"/>
    <w:semiHidden/>
    <w:qFormat/>
    <w:uiPriority w:val="0"/>
    <w:rPr>
      <w:rFonts w:ascii="Segoe UI" w:hAnsi="Segoe UI" w:cs="Segoe UI"/>
      <w:sz w:val="18"/>
      <w:szCs w:val="18"/>
      <w:lang w:eastAsia="en-US"/>
    </w:rPr>
  </w:style>
  <w:style w:type="paragraph" w:customStyle="1" w:styleId="133">
    <w:name w:val="Bibliography1"/>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6"/>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5"/>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7"/>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8"/>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4"/>
    <w:qFormat/>
    <w:locked/>
    <w:uiPriority w:val="0"/>
    <w:rPr>
      <w:rFonts w:ascii="Arial" w:hAnsi="Arial"/>
      <w:sz w:val="18"/>
      <w:lang w:eastAsia="en-US"/>
    </w:rPr>
  </w:style>
  <w:style w:type="character" w:customStyle="1" w:styleId="168">
    <w:name w:val="B2 Char"/>
    <w:link w:val="122"/>
    <w:qFormat/>
    <w:uiPriority w:val="0"/>
    <w:rPr>
      <w:lang w:eastAsia="en-US"/>
    </w:rPr>
  </w:style>
  <w:style w:type="character" w:customStyle="1" w:styleId="169">
    <w:name w:val="B1 Char1"/>
    <w:link w:val="112"/>
    <w:qFormat/>
    <w:uiPriority w:val="0"/>
    <w:rPr>
      <w:lang w:eastAsia="en-US"/>
    </w:rPr>
  </w:style>
  <w:style w:type="character" w:customStyle="1" w:styleId="170">
    <w:name w:val="Editor's Note Char1"/>
    <w:link w:val="95"/>
    <w:qFormat/>
    <w:uiPriority w:val="0"/>
    <w:rPr>
      <w:color w:val="FF0000"/>
    </w:rPr>
  </w:style>
  <w:style w:type="paragraph" w:customStyle="1" w:styleId="171">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7CB414-0C36-4163-9F77-5167948B9857}">
  <ds:schemaRefs/>
</ds:datastoreItem>
</file>

<file path=customXml/itemProps2.xml><?xml version="1.0" encoding="utf-8"?>
<ds:datastoreItem xmlns:ds="http://schemas.openxmlformats.org/officeDocument/2006/customXml" ds:itemID="{B9946678-BCE9-436B-B3D5-C8C1BC0D931E}">
  <ds:schemaRefs/>
</ds:datastoreItem>
</file>

<file path=customXml/itemProps3.xml><?xml version="1.0" encoding="utf-8"?>
<ds:datastoreItem xmlns:ds="http://schemas.openxmlformats.org/officeDocument/2006/customXml" ds:itemID="{DB8A0367-F4CA-4EC2-A65D-18734EDFAB7F}">
  <ds:schemaRefs/>
</ds:datastoreItem>
</file>

<file path=customXml/itemProps4.xml><?xml version="1.0" encoding="utf-8"?>
<ds:datastoreItem xmlns:ds="http://schemas.openxmlformats.org/officeDocument/2006/customXml" ds:itemID="{9E07E351-DC0D-4F3C-82D8-A87B16E3E0B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14</Pages>
  <Words>3054</Words>
  <Characters>17414</Characters>
  <Lines>145</Lines>
  <Paragraphs>40</Paragraphs>
  <TotalTime>51</TotalTime>
  <ScaleCrop>false</ScaleCrop>
  <LinksUpToDate>false</LinksUpToDate>
  <CharactersWithSpaces>20428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2025-03-24T13:56:00Z</dcterms:created>
  <dc:creator>MCC Support</dc:creator>
  <cp:keywords>&lt;keyword[, keyword, ]&gt;</cp:keywords>
  <cp:lastModifiedBy>xujiayi-2</cp:lastModifiedBy>
  <cp:lastPrinted>2019-02-25T23:05:00Z</cp:lastPrinted>
  <dcterms:modified xsi:type="dcterms:W3CDTF">2025-04-07T02:42:31Z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0x0101006138886C4200B44BB170DA235D898ACC</vt:lpwstr>
  </property>
  <property fmtid="{D5CDD505-2E9C-101B-9397-08002B2CF9AE}" pid="3" name="MediaServiceImageTags">
    <vt:lpwstr/>
  </property>
  <property fmtid="{D5CDD505-2E9C-101B-9397-08002B2CF9AE}" pid="4" name="KSOProductBuildVer">
    <vt:lpwstr>2052-12.8.2.18205</vt:lpwstr>
  </property>
  <property fmtid="{D5CDD505-2E9C-101B-9397-08002B2CF9AE}" pid="5" name="ICV">
    <vt:lpwstr>B262F58DA7324E5785487F69C8E29762_13</vt:lpwstr>
  </property>
</Properties>
</file>