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FE1FC5" w:rsidRPr="000539C6" w14:paraId="0DB6091F" w14:textId="77777777" w:rsidTr="00C80746">
        <w:trPr>
          <w:cantSplit/>
        </w:trPr>
        <w:tc>
          <w:tcPr>
            <w:tcW w:w="1191" w:type="dxa"/>
            <w:vMerge w:val="restart"/>
          </w:tcPr>
          <w:p w14:paraId="0DB2AEE1" w14:textId="77777777" w:rsidR="00FE1FC5" w:rsidRPr="000539C6" w:rsidRDefault="00FE1FC5" w:rsidP="00FE1FC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43ADB0" wp14:editId="716B30E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1AEB9933" w14:textId="77777777" w:rsidR="00FE1FC5" w:rsidRPr="000539C6" w:rsidRDefault="00FE1FC5" w:rsidP="00FE1FC5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5B60FA7D" w14:textId="77777777" w:rsidR="00FE1FC5" w:rsidRPr="000539C6" w:rsidRDefault="00FE1FC5" w:rsidP="00FE1FC5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7679C2" w14:textId="77777777" w:rsidR="00FE1FC5" w:rsidRPr="000539C6" w:rsidRDefault="00FE1FC5" w:rsidP="00FE1FC5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39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820" w:type="dxa"/>
            <w:gridSpan w:val="2"/>
            <w:vAlign w:val="center"/>
          </w:tcPr>
          <w:p w14:paraId="0629D3FB" w14:textId="47450FB4" w:rsidR="00FE1FC5" w:rsidRPr="000539C6" w:rsidRDefault="00FE1FC5" w:rsidP="0038386B">
            <w:pPr>
              <w:pStyle w:val="Docnumber"/>
            </w:pPr>
            <w:r w:rsidRPr="000539C6">
              <w:t>FGVM-</w:t>
            </w:r>
            <w:r w:rsidR="0038386B">
              <w:t>LS014</w:t>
            </w:r>
          </w:p>
        </w:tc>
      </w:tr>
      <w:tr w:rsidR="00FE1FC5" w:rsidRPr="000539C6" w14:paraId="328C83A6" w14:textId="77777777" w:rsidTr="00C80746">
        <w:trPr>
          <w:cantSplit/>
        </w:trPr>
        <w:tc>
          <w:tcPr>
            <w:tcW w:w="1191" w:type="dxa"/>
            <w:vMerge/>
          </w:tcPr>
          <w:p w14:paraId="1B88A1F0" w14:textId="77777777" w:rsidR="00FE1FC5" w:rsidRPr="000539C6" w:rsidRDefault="00FE1FC5" w:rsidP="00FE1FC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12" w:type="dxa"/>
            <w:gridSpan w:val="2"/>
            <w:vMerge/>
          </w:tcPr>
          <w:p w14:paraId="63B92617" w14:textId="77777777" w:rsidR="00FE1FC5" w:rsidRPr="000539C6" w:rsidRDefault="00FE1FC5" w:rsidP="00FE1FC5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0F71925" w14:textId="77777777" w:rsidR="00FE1FC5" w:rsidRPr="000539C6" w:rsidRDefault="00FE1FC5" w:rsidP="00FE1FC5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3"/>
      <w:tr w:rsidR="00FE1FC5" w:rsidRPr="000539C6" w14:paraId="53C0449A" w14:textId="77777777" w:rsidTr="00C8074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A33DA9" w14:textId="77777777" w:rsidR="00FE1FC5" w:rsidRPr="000539C6" w:rsidRDefault="00FE1FC5" w:rsidP="00FE1FC5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38816BBD" w14:textId="77777777" w:rsidR="00FE1FC5" w:rsidRPr="000539C6" w:rsidRDefault="00FE1FC5" w:rsidP="00FE1FC5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580F085A" w14:textId="77777777" w:rsidR="00FE1FC5" w:rsidRPr="000539C6" w:rsidRDefault="00FE1FC5" w:rsidP="00FE1FC5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E1FC5" w:rsidRPr="000539C6" w14:paraId="5FF4A06F" w14:textId="77777777" w:rsidTr="00C80746">
        <w:trPr>
          <w:cantSplit/>
        </w:trPr>
        <w:tc>
          <w:tcPr>
            <w:tcW w:w="2268" w:type="dxa"/>
            <w:gridSpan w:val="2"/>
          </w:tcPr>
          <w:p w14:paraId="1214B4F8" w14:textId="77777777" w:rsidR="00FE1FC5" w:rsidRPr="000539C6" w:rsidRDefault="00FE1FC5" w:rsidP="00FE1F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3F6F4C96" w14:textId="45419AC5" w:rsidR="00FE1FC5" w:rsidRPr="000539C6" w:rsidRDefault="00FE1FC5" w:rsidP="00FE1FC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BD9DCB4" w14:textId="7470F859" w:rsidR="00FE1FC5" w:rsidRPr="000539C6" w:rsidRDefault="00030031" w:rsidP="00FE1FC5">
            <w:pPr>
              <w:jc w:val="right"/>
            </w:pPr>
            <w:r w:rsidRPr="000539C6">
              <w:t>Geneva, 12-13 December</w:t>
            </w:r>
            <w:r w:rsidR="0001794D" w:rsidRPr="000539C6">
              <w:t xml:space="preserve"> 2019  </w:t>
            </w:r>
          </w:p>
        </w:tc>
      </w:tr>
      <w:tr w:rsidR="007A410B" w:rsidRPr="000539C6" w14:paraId="1B49F3A3" w14:textId="77777777" w:rsidTr="008F169B">
        <w:trPr>
          <w:cantSplit/>
        </w:trPr>
        <w:tc>
          <w:tcPr>
            <w:tcW w:w="9923" w:type="dxa"/>
            <w:gridSpan w:val="5"/>
          </w:tcPr>
          <w:p w14:paraId="4EEDFE84" w14:textId="140FC4B0" w:rsidR="007A410B" w:rsidRPr="000539C6" w:rsidRDefault="00B817B3" w:rsidP="007A410B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331A19" w:rsidRPr="000539C6" w14:paraId="01774C6B" w14:textId="77777777" w:rsidTr="00C80746">
        <w:trPr>
          <w:cantSplit/>
        </w:trPr>
        <w:tc>
          <w:tcPr>
            <w:tcW w:w="2268" w:type="dxa"/>
            <w:gridSpan w:val="2"/>
          </w:tcPr>
          <w:p w14:paraId="46BBA142" w14:textId="77777777" w:rsidR="00331A19" w:rsidRPr="000539C6" w:rsidRDefault="00331A19" w:rsidP="00331A19">
            <w:pPr>
              <w:rPr>
                <w:b/>
                <w:bCs/>
              </w:rPr>
            </w:pPr>
            <w:bookmarkStart w:id="6" w:name="dsource" w:colFirst="1" w:colLast="1"/>
            <w:bookmarkEnd w:id="4"/>
            <w:bookmarkEnd w:id="5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27264023" w14:textId="1154D3C9" w:rsidR="00331A19" w:rsidRPr="000539C6" w:rsidRDefault="00331A19" w:rsidP="00331A19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FE1FC5" w:rsidRPr="000539C6" w14:paraId="297030FE" w14:textId="77777777" w:rsidTr="00C80746">
        <w:trPr>
          <w:cantSplit/>
        </w:trPr>
        <w:tc>
          <w:tcPr>
            <w:tcW w:w="2268" w:type="dxa"/>
            <w:gridSpan w:val="2"/>
          </w:tcPr>
          <w:p w14:paraId="58BB6635" w14:textId="77777777" w:rsidR="00FE1FC5" w:rsidRPr="000539C6" w:rsidRDefault="00FE1FC5" w:rsidP="00FE1FC5">
            <w:bookmarkStart w:id="7" w:name="dtitle1" w:colFirst="1" w:colLast="1"/>
            <w:bookmarkEnd w:id="6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284CE815" w14:textId="1DC66D8F" w:rsidR="00FE1FC5" w:rsidRPr="000539C6" w:rsidRDefault="00FE1FC5" w:rsidP="002D5D32">
            <w:pPr>
              <w:rPr>
                <w:rFonts w:eastAsia="SimSun"/>
                <w:lang w:val="en-US" w:eastAsia="zh-CN"/>
              </w:rPr>
            </w:pPr>
            <w:r w:rsidRPr="000539C6">
              <w:t xml:space="preserve">LS on </w:t>
            </w:r>
            <w:r w:rsidR="00E729C1" w:rsidRPr="000539C6">
              <w:t>technical report</w:t>
            </w:r>
            <w:r w:rsidR="004A361B" w:rsidRPr="000539C6">
              <w:t>s</w:t>
            </w:r>
            <w:r w:rsidR="00E729C1" w:rsidRPr="000539C6">
              <w:t xml:space="preserve"> on use cases and requirements </w:t>
            </w:r>
            <w:r w:rsidR="004A361B" w:rsidRPr="000539C6">
              <w:t xml:space="preserve">as well as architecture </w:t>
            </w:r>
            <w:r w:rsidR="00E729C1" w:rsidRPr="000539C6">
              <w:t>for vehicular multimedia</w:t>
            </w:r>
          </w:p>
        </w:tc>
      </w:tr>
      <w:bookmarkEnd w:id="1"/>
      <w:bookmarkEnd w:id="7"/>
      <w:tr w:rsidR="00FE1FC5" w:rsidRPr="000539C6" w14:paraId="6283D72A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438CF8" w14:textId="537BAB67" w:rsidR="00FE1FC5" w:rsidRPr="000539C6" w:rsidRDefault="007A410B" w:rsidP="00FE1FC5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FE1FC5" w:rsidRPr="00B817B3" w14:paraId="7ED570F4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113524E2" w14:textId="7CE450E8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 xml:space="preserve">For </w:t>
            </w:r>
            <w:r w:rsidR="00214634" w:rsidRPr="000539C6">
              <w:rPr>
                <w:b/>
                <w:bCs/>
              </w:rPr>
              <w:t>action</w:t>
            </w:r>
            <w:r w:rsidRPr="000539C6">
              <w:rPr>
                <w:b/>
                <w:bCs/>
              </w:rPr>
              <w:t xml:space="preserve"> to:</w:t>
            </w:r>
          </w:p>
        </w:tc>
        <w:tc>
          <w:tcPr>
            <w:tcW w:w="7655" w:type="dxa"/>
            <w:gridSpan w:val="3"/>
          </w:tcPr>
          <w:p w14:paraId="3ED4A547" w14:textId="166F1D67" w:rsidR="00FE1FC5" w:rsidRPr="00ED1AD6" w:rsidRDefault="00DD38AD" w:rsidP="00220190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B817B3" w:rsidRPr="00B817B3" w14:paraId="7EF9183B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74C3110C" w14:textId="35B6B51B" w:rsidR="00B817B3" w:rsidRPr="000539C6" w:rsidRDefault="00B817B3" w:rsidP="00FE1FC5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7A71E8B3" w14:textId="59E34110" w:rsidR="00B817B3" w:rsidRPr="00ED1AD6" w:rsidRDefault="00B817B3" w:rsidP="00220190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B817B3" w:rsidRPr="00B817B3" w14:paraId="57DE7058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0CB85A92" w14:textId="19C94831" w:rsidR="00B817B3" w:rsidRPr="000539C6" w:rsidRDefault="00B817B3" w:rsidP="00FE1FC5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17775401" w14:textId="7E43E4AA" w:rsidR="00B817B3" w:rsidRPr="00ED1AD6" w:rsidRDefault="00B817B3" w:rsidP="00220190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FE1FC5" w:rsidRPr="000539C6" w14:paraId="3C8D8AEC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5D5B2A83" w14:textId="77777777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D7AD6C2" w14:textId="21AF38E8" w:rsidR="00FE1FC5" w:rsidRPr="000539C6" w:rsidRDefault="00107E6A" w:rsidP="00E729C1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 w:rsidR="002B61D5">
              <w:t>(Geneva 13 December 2019)</w:t>
            </w:r>
          </w:p>
        </w:tc>
      </w:tr>
      <w:tr w:rsidR="00FE1FC5" w:rsidRPr="000539C6" w14:paraId="78DC9238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1D174D4A" w14:textId="77777777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21FCC349" w14:textId="1DE4C326" w:rsidR="00FE1FC5" w:rsidRPr="000539C6" w:rsidRDefault="00F814BA" w:rsidP="00ED11F9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 w:rsidR="003E75ED">
              <w:rPr>
                <w:rFonts w:eastAsiaTheme="minorEastAsia"/>
                <w:lang w:eastAsia="zh-CN"/>
              </w:rPr>
              <w:t xml:space="preserve"> March 2020</w:t>
            </w:r>
            <w:r>
              <w:rPr>
                <w:rFonts w:eastAsiaTheme="minorEastAsia"/>
                <w:lang w:eastAsia="zh-CN"/>
              </w:rPr>
              <w:t xml:space="preserve"> or at the earliest convenience</w:t>
            </w:r>
          </w:p>
        </w:tc>
      </w:tr>
      <w:tr w:rsidR="00510499" w:rsidRPr="000539C6" w14:paraId="025EB939" w14:textId="77777777" w:rsidTr="00510499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2D5E0" w14:textId="6859DDAE" w:rsidR="00510499" w:rsidRPr="000539C6" w:rsidRDefault="00510499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6A53F" w14:textId="77777777" w:rsidR="00510499" w:rsidRPr="000539C6" w:rsidRDefault="00510499" w:rsidP="00510499">
            <w:r w:rsidRPr="000539C6">
              <w:t xml:space="preserve">Jun (Harry) Li </w:t>
            </w:r>
          </w:p>
          <w:p w14:paraId="6F03D2F4" w14:textId="78B821E0" w:rsidR="00510499" w:rsidRPr="000539C6" w:rsidRDefault="00510499" w:rsidP="00AF2215">
            <w:pPr>
              <w:spacing w:before="0"/>
            </w:pPr>
            <w:r w:rsidRPr="000539C6">
              <w:t>TIAA, China</w:t>
            </w:r>
            <w:r w:rsidR="00AF2215"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6E46D" w14:textId="77777777" w:rsidR="00510499" w:rsidRPr="000539C6" w:rsidRDefault="00510499" w:rsidP="00510499">
            <w:r w:rsidRPr="000539C6">
              <w:t>Tel:</w:t>
            </w:r>
            <w:r w:rsidRPr="000539C6">
              <w:tab/>
              <w:t>+86 10 88632555-888</w:t>
            </w:r>
          </w:p>
          <w:p w14:paraId="00C0E004" w14:textId="6625F0A1" w:rsidR="00510499" w:rsidRPr="00AF2215" w:rsidRDefault="00510499" w:rsidP="00510499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510499" w:rsidRPr="000539C6" w14:paraId="6C95FAEE" w14:textId="77777777" w:rsidTr="00C07C0A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1C07" w14:textId="4355F980" w:rsidR="00510499" w:rsidRPr="000539C6" w:rsidRDefault="00ED1AD6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8D31D2" w14:textId="77777777" w:rsidR="00510499" w:rsidRPr="000539C6" w:rsidRDefault="00510499" w:rsidP="00510499">
            <w:proofErr w:type="spellStart"/>
            <w:r w:rsidRPr="000539C6">
              <w:t>Gaëlle</w:t>
            </w:r>
            <w:proofErr w:type="spellEnd"/>
            <w:r w:rsidRPr="000539C6">
              <w:t xml:space="preserve"> Martin-Cocher</w:t>
            </w:r>
          </w:p>
          <w:p w14:paraId="25F737FF" w14:textId="7EBD900B" w:rsidR="00510499" w:rsidRPr="000539C6" w:rsidRDefault="00510499" w:rsidP="00AF2215">
            <w:pPr>
              <w:spacing w:before="0"/>
            </w:pPr>
            <w:r w:rsidRPr="000539C6">
              <w:t>Blackberry, Canada</w:t>
            </w:r>
            <w:r w:rsidR="00AF2215">
              <w:br/>
            </w:r>
            <w:r w:rsidRPr="000539C6">
              <w:t xml:space="preserve">FG-VM Vice Chair </w:t>
            </w:r>
            <w:r w:rsidR="00AF2215"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770C0384" w14:textId="77777777" w:rsidR="00510499" w:rsidRPr="000539C6" w:rsidRDefault="00510499" w:rsidP="00510499">
            <w:r w:rsidRPr="000539C6">
              <w:t>Tel:</w:t>
            </w:r>
            <w:r w:rsidRPr="000539C6">
              <w:tab/>
              <w:t>+1(289) 261 4591</w:t>
            </w:r>
          </w:p>
          <w:p w14:paraId="182C0A5B" w14:textId="22EFCA2D" w:rsidR="00510499" w:rsidRPr="00AF2215" w:rsidRDefault="00510499" w:rsidP="00510499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510499" w:rsidRPr="000539C6" w14:paraId="1664D486" w14:textId="77777777" w:rsidTr="00C07C0A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B8E56E" w14:textId="54517E3D" w:rsidR="00510499" w:rsidRPr="000539C6" w:rsidRDefault="00ED1AD6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2BF77D" w14:textId="77777777" w:rsidR="00510499" w:rsidRPr="000539C6" w:rsidRDefault="00510499" w:rsidP="00510499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0B4691E5" w14:textId="0B651557" w:rsidR="00510499" w:rsidRPr="00AF2215" w:rsidRDefault="00510499" w:rsidP="00AF2215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 w:rsidR="00AF2215"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D57A515" w14:textId="2553573D" w:rsidR="00510499" w:rsidRPr="00AF2215" w:rsidRDefault="00510499" w:rsidP="00AF2215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20658F90" w14:textId="77777777" w:rsidR="00843557" w:rsidRPr="000539C6" w:rsidRDefault="00843557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lastRenderedPageBreak/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0D4E4B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0D4E4B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61FB1" w14:textId="77777777" w:rsidR="000D4E4B" w:rsidRDefault="000D4E4B">
      <w:pPr>
        <w:spacing w:before="0"/>
      </w:pPr>
      <w:r>
        <w:separator/>
      </w:r>
    </w:p>
  </w:endnote>
  <w:endnote w:type="continuationSeparator" w:id="0">
    <w:p w14:paraId="2A28607D" w14:textId="77777777" w:rsidR="000D4E4B" w:rsidRDefault="000D4E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3586A" w14:textId="77777777" w:rsidR="00491D21" w:rsidRDefault="00491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AE92C" w14:textId="77777777" w:rsidR="00491D21" w:rsidRDefault="00491D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FF148" w14:textId="77777777" w:rsidR="000D4E4B" w:rsidRDefault="000D4E4B">
      <w:pPr>
        <w:spacing w:before="0"/>
      </w:pPr>
      <w:r>
        <w:separator/>
      </w:r>
    </w:p>
  </w:footnote>
  <w:footnote w:type="continuationSeparator" w:id="0">
    <w:p w14:paraId="0FF42992" w14:textId="77777777" w:rsidR="000D4E4B" w:rsidRDefault="000D4E4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BB35A" w14:textId="77777777" w:rsidR="00491D21" w:rsidRDefault="00491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EBE2" w14:textId="1705C39D" w:rsidR="00491D21" w:rsidRPr="006B6649" w:rsidRDefault="00491D21" w:rsidP="00491D21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6B6649">
      <w:rPr>
        <w:rFonts w:ascii="Arial" w:hAnsi="Arial" w:cs="Arial"/>
        <w:sz w:val="22"/>
        <w:szCs w:val="22"/>
        <w:lang w:val="en-US"/>
      </w:rPr>
      <w:t>TSG SA4#107 meeting</w:t>
    </w:r>
    <w:r w:rsidRPr="006B6649">
      <w:rPr>
        <w:rFonts w:ascii="Arial" w:hAnsi="Arial" w:cs="Arial"/>
        <w:b/>
        <w:i/>
        <w:sz w:val="22"/>
        <w:szCs w:val="22"/>
      </w:rPr>
      <w:tab/>
    </w:r>
    <w:proofErr w:type="spellStart"/>
    <w:r w:rsidRPr="006B6649">
      <w:rPr>
        <w:rFonts w:ascii="Arial" w:hAnsi="Arial" w:cs="Arial"/>
        <w:b/>
        <w:i/>
        <w:sz w:val="22"/>
        <w:szCs w:val="22"/>
      </w:rPr>
      <w:t>Tdoc</w:t>
    </w:r>
    <w:proofErr w:type="spellEnd"/>
    <w:r w:rsidRPr="006B6649">
      <w:rPr>
        <w:rFonts w:ascii="Arial" w:hAnsi="Arial" w:cs="Arial"/>
        <w:b/>
        <w:i/>
        <w:sz w:val="22"/>
        <w:szCs w:val="22"/>
      </w:rPr>
      <w:t xml:space="preserve"> S4-200</w:t>
    </w:r>
    <w:r>
      <w:rPr>
        <w:rFonts w:ascii="Arial" w:hAnsi="Arial" w:cs="Arial"/>
        <w:b/>
        <w:i/>
        <w:sz w:val="22"/>
        <w:szCs w:val="22"/>
      </w:rPr>
      <w:t>189</w:t>
    </w:r>
    <w:bookmarkStart w:id="8" w:name="_GoBack"/>
    <w:bookmarkEnd w:id="8"/>
  </w:p>
  <w:p w14:paraId="0F0EEF15" w14:textId="77777777" w:rsidR="00491D21" w:rsidRPr="006B6649" w:rsidRDefault="00491D21" w:rsidP="00491D21">
    <w:pPr>
      <w:tabs>
        <w:tab w:val="right" w:pos="9781"/>
      </w:tabs>
      <w:rPr>
        <w:rFonts w:ascii="Arial" w:hAnsi="Arial" w:cs="Arial"/>
        <w:b/>
        <w:sz w:val="22"/>
        <w:szCs w:val="22"/>
        <w:lang w:val="en-US" w:eastAsia="zh-CN"/>
      </w:rPr>
    </w:pPr>
    <w:r w:rsidRPr="006B6649">
      <w:rPr>
        <w:rFonts w:ascii="Arial" w:hAnsi="Arial" w:cs="Arial"/>
        <w:sz w:val="22"/>
        <w:szCs w:val="22"/>
        <w:lang w:eastAsia="zh-CN"/>
      </w:rPr>
      <w:t>20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>– 24</w:t>
    </w:r>
    <w:r w:rsidRPr="006B6649">
      <w:rPr>
        <w:rFonts w:ascii="Arial" w:hAnsi="Arial" w:cs="Arial"/>
        <w:sz w:val="22"/>
        <w:szCs w:val="22"/>
        <w:vertAlign w:val="superscript"/>
        <w:lang w:eastAsia="zh-CN"/>
      </w:rPr>
      <w:t>th</w:t>
    </w:r>
    <w:r w:rsidRPr="006B6649">
      <w:rPr>
        <w:rFonts w:ascii="Arial" w:hAnsi="Arial" w:cs="Arial"/>
        <w:sz w:val="22"/>
        <w:szCs w:val="22"/>
        <w:lang w:eastAsia="zh-CN"/>
      </w:rPr>
      <w:t xml:space="preserve"> January 2020, </w:t>
    </w:r>
    <w:proofErr w:type="spellStart"/>
    <w:r w:rsidRPr="006B6649">
      <w:rPr>
        <w:rFonts w:ascii="Arial" w:hAnsi="Arial" w:cs="Arial"/>
        <w:sz w:val="22"/>
        <w:szCs w:val="22"/>
        <w:lang w:eastAsia="zh-CN"/>
      </w:rPr>
      <w:t>Wrocław</w:t>
    </w:r>
    <w:proofErr w:type="spellEnd"/>
    <w:r w:rsidRPr="006B6649">
      <w:rPr>
        <w:rFonts w:ascii="Arial" w:hAnsi="Arial" w:cs="Arial"/>
        <w:sz w:val="22"/>
        <w:szCs w:val="22"/>
        <w:lang w:eastAsia="zh-CN"/>
      </w:rPr>
      <w:t>, Poland</w:t>
    </w:r>
    <w:r>
      <w:rPr>
        <w:rFonts w:ascii="Arial" w:hAnsi="Arial" w:cs="Arial"/>
        <w:sz w:val="22"/>
        <w:szCs w:val="22"/>
        <w:lang w:eastAsia="zh-CN"/>
      </w:rPr>
      <w:tab/>
      <w:t>Agenda Item: 5.3</w:t>
    </w:r>
  </w:p>
  <w:p w14:paraId="6520196E" w14:textId="77777777" w:rsidR="00491D21" w:rsidRDefault="00491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4E4B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91D21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953C923-EFD6-485B-9773-E1F28C28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Paolo Usai</cp:lastModifiedBy>
  <cp:revision>2</cp:revision>
  <cp:lastPrinted>2002-08-01T06:30:00Z</cp:lastPrinted>
  <dcterms:created xsi:type="dcterms:W3CDTF">2020-01-17T09:05:00Z</dcterms:created>
  <dcterms:modified xsi:type="dcterms:W3CDTF">2020-01-17T09:05:00Z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