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1662A588"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Pr>
                <w:lang w:val="sv-SE"/>
              </w:rPr>
              <w:t>0.</w:t>
            </w:r>
            <w:r w:rsidR="00706701">
              <w:rPr>
                <w:rFonts w:eastAsia="SimSun"/>
                <w:lang w:val="en-US" w:eastAsia="zh-CN"/>
              </w:rPr>
              <w:t>6</w:t>
            </w:r>
            <w:r>
              <w:rPr>
                <w:lang w:val="sv-SE"/>
              </w:rPr>
              <w:t>.</w:t>
            </w:r>
            <w:bookmarkEnd w:id="3"/>
            <w:r>
              <w:rPr>
                <w:lang w:val="sv-SE"/>
              </w:rPr>
              <w:t xml:space="preserve">0 </w:t>
            </w:r>
            <w:r>
              <w:rPr>
                <w:sz w:val="32"/>
                <w:lang w:val="sv-SE"/>
              </w:rPr>
              <w:t>(</w:t>
            </w:r>
            <w:bookmarkStart w:id="4" w:name="issueDate"/>
            <w:r>
              <w:rPr>
                <w:sz w:val="32"/>
                <w:lang w:val="sv-SE"/>
              </w:rPr>
              <w:t>2024-</w:t>
            </w:r>
            <w:bookmarkEnd w:id="4"/>
            <w:r w:rsidR="00706701">
              <w:rPr>
                <w:sz w:val="32"/>
                <w:lang w:val="sv-SE"/>
              </w:rPr>
              <w:t>11</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777777" w:rsidR="009A1542" w:rsidRDefault="003841D2">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158F4E42" w14:textId="3F474D70" w:rsidR="001B0043"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1B0043">
        <w:rPr>
          <w:noProof/>
        </w:rPr>
        <w:t>Foreword</w:t>
      </w:r>
      <w:r w:rsidR="001B0043">
        <w:rPr>
          <w:noProof/>
        </w:rPr>
        <w:tab/>
      </w:r>
      <w:r w:rsidR="001B0043">
        <w:rPr>
          <w:noProof/>
        </w:rPr>
        <w:fldChar w:fldCharType="begin"/>
      </w:r>
      <w:r w:rsidR="001B0043">
        <w:rPr>
          <w:noProof/>
        </w:rPr>
        <w:instrText xml:space="preserve"> PAGEREF _Toc182909805 \h </w:instrText>
      </w:r>
      <w:r w:rsidR="001B0043">
        <w:rPr>
          <w:noProof/>
        </w:rPr>
      </w:r>
      <w:r w:rsidR="001B0043">
        <w:rPr>
          <w:noProof/>
        </w:rPr>
        <w:fldChar w:fldCharType="separate"/>
      </w:r>
      <w:r w:rsidR="001B0043">
        <w:rPr>
          <w:noProof/>
        </w:rPr>
        <w:t>7</w:t>
      </w:r>
      <w:r w:rsidR="001B0043">
        <w:rPr>
          <w:noProof/>
        </w:rPr>
        <w:fldChar w:fldCharType="end"/>
      </w:r>
    </w:p>
    <w:p w14:paraId="35BA00EF" w14:textId="2B659D15" w:rsidR="001B0043" w:rsidRDefault="001B0043">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_Toc182909806 \h </w:instrText>
      </w:r>
      <w:r>
        <w:rPr>
          <w:noProof/>
        </w:rPr>
      </w:r>
      <w:r>
        <w:rPr>
          <w:noProof/>
        </w:rPr>
        <w:fldChar w:fldCharType="separate"/>
      </w:r>
      <w:r>
        <w:rPr>
          <w:noProof/>
        </w:rPr>
        <w:t>8</w:t>
      </w:r>
      <w:r>
        <w:rPr>
          <w:noProof/>
        </w:rPr>
        <w:fldChar w:fldCharType="end"/>
      </w:r>
    </w:p>
    <w:p w14:paraId="3BC2AB30" w14:textId="205FA733" w:rsidR="001B0043" w:rsidRDefault="001B0043">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_Toc182909807 \h </w:instrText>
      </w:r>
      <w:r>
        <w:rPr>
          <w:noProof/>
        </w:rPr>
      </w:r>
      <w:r>
        <w:rPr>
          <w:noProof/>
        </w:rPr>
        <w:fldChar w:fldCharType="separate"/>
      </w:r>
      <w:r>
        <w:rPr>
          <w:noProof/>
        </w:rPr>
        <w:t>9</w:t>
      </w:r>
      <w:r>
        <w:rPr>
          <w:noProof/>
        </w:rPr>
        <w:fldChar w:fldCharType="end"/>
      </w:r>
    </w:p>
    <w:p w14:paraId="362E2C86" w14:textId="16F434B1" w:rsidR="001B0043" w:rsidRDefault="001B0043">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_Toc182909808 \h </w:instrText>
      </w:r>
      <w:r>
        <w:rPr>
          <w:noProof/>
        </w:rPr>
      </w:r>
      <w:r>
        <w:rPr>
          <w:noProof/>
        </w:rPr>
        <w:fldChar w:fldCharType="separate"/>
      </w:r>
      <w:r>
        <w:rPr>
          <w:noProof/>
        </w:rPr>
        <w:t>9</w:t>
      </w:r>
      <w:r>
        <w:rPr>
          <w:noProof/>
        </w:rPr>
        <w:fldChar w:fldCharType="end"/>
      </w:r>
    </w:p>
    <w:p w14:paraId="246EF396" w14:textId="3A842F2A" w:rsidR="001B0043" w:rsidRDefault="001B0043">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_Toc182909809 \h </w:instrText>
      </w:r>
      <w:r>
        <w:rPr>
          <w:noProof/>
        </w:rPr>
      </w:r>
      <w:r>
        <w:rPr>
          <w:noProof/>
        </w:rPr>
        <w:fldChar w:fldCharType="separate"/>
      </w:r>
      <w:r>
        <w:rPr>
          <w:noProof/>
        </w:rPr>
        <w:t>10</w:t>
      </w:r>
      <w:r>
        <w:rPr>
          <w:noProof/>
        </w:rPr>
        <w:fldChar w:fldCharType="end"/>
      </w:r>
    </w:p>
    <w:p w14:paraId="4F839257" w14:textId="44E946AD"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_Toc182909810 \h </w:instrText>
      </w:r>
      <w:r>
        <w:rPr>
          <w:noProof/>
        </w:rPr>
      </w:r>
      <w:r>
        <w:rPr>
          <w:noProof/>
        </w:rPr>
        <w:fldChar w:fldCharType="separate"/>
      </w:r>
      <w:r>
        <w:rPr>
          <w:noProof/>
        </w:rPr>
        <w:t>10</w:t>
      </w:r>
      <w:r>
        <w:rPr>
          <w:noProof/>
        </w:rPr>
        <w:fldChar w:fldCharType="end"/>
      </w:r>
    </w:p>
    <w:p w14:paraId="0591ED13" w14:textId="507CAB62"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_Toc182909811 \h </w:instrText>
      </w:r>
      <w:r>
        <w:rPr>
          <w:noProof/>
        </w:rPr>
      </w:r>
      <w:r>
        <w:rPr>
          <w:noProof/>
        </w:rPr>
        <w:fldChar w:fldCharType="separate"/>
      </w:r>
      <w:r>
        <w:rPr>
          <w:noProof/>
        </w:rPr>
        <w:t>10</w:t>
      </w:r>
      <w:r>
        <w:rPr>
          <w:noProof/>
        </w:rPr>
        <w:fldChar w:fldCharType="end"/>
      </w:r>
    </w:p>
    <w:p w14:paraId="4A40A0BB" w14:textId="4B1EBF33"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_Toc182909812 \h </w:instrText>
      </w:r>
      <w:r>
        <w:rPr>
          <w:noProof/>
        </w:rPr>
      </w:r>
      <w:r>
        <w:rPr>
          <w:noProof/>
        </w:rPr>
        <w:fldChar w:fldCharType="separate"/>
      </w:r>
      <w:r>
        <w:rPr>
          <w:noProof/>
        </w:rPr>
        <w:t>10</w:t>
      </w:r>
      <w:r>
        <w:rPr>
          <w:noProof/>
        </w:rPr>
        <w:fldChar w:fldCharType="end"/>
      </w:r>
    </w:p>
    <w:p w14:paraId="2C6313EE" w14:textId="4E2FCFAC" w:rsidR="001B0043" w:rsidRDefault="001B0043">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446A44">
        <w:rPr>
          <w:rFonts w:eastAsia="SimSun"/>
          <w:noProof/>
          <w:lang w:val="en-US" w:eastAsia="zh-CN"/>
        </w:rPr>
        <w:t>Assumptions</w:t>
      </w:r>
      <w:r>
        <w:rPr>
          <w:noProof/>
        </w:rPr>
        <w:tab/>
      </w:r>
      <w:r>
        <w:rPr>
          <w:noProof/>
        </w:rPr>
        <w:fldChar w:fldCharType="begin"/>
      </w:r>
      <w:r>
        <w:rPr>
          <w:noProof/>
        </w:rPr>
        <w:instrText xml:space="preserve"> PAGEREF _Toc182909813 \h </w:instrText>
      </w:r>
      <w:r>
        <w:rPr>
          <w:noProof/>
        </w:rPr>
      </w:r>
      <w:r>
        <w:rPr>
          <w:noProof/>
        </w:rPr>
        <w:fldChar w:fldCharType="separate"/>
      </w:r>
      <w:r>
        <w:rPr>
          <w:noProof/>
        </w:rPr>
        <w:t>10</w:t>
      </w:r>
      <w:r>
        <w:rPr>
          <w:noProof/>
        </w:rPr>
        <w:fldChar w:fldCharType="end"/>
      </w:r>
    </w:p>
    <w:p w14:paraId="70005DCF" w14:textId="79F8746D" w:rsidR="001B0043" w:rsidRDefault="001B0043">
      <w:pPr>
        <w:pStyle w:val="TOC2"/>
        <w:rPr>
          <w:rFonts w:asciiTheme="minorHAnsi" w:eastAsiaTheme="minorEastAsia" w:hAnsiTheme="minorHAnsi" w:cstheme="minorBidi"/>
          <w:noProof/>
          <w:kern w:val="2"/>
          <w:sz w:val="22"/>
          <w:szCs w:val="22"/>
          <w14:ligatures w14:val="standardContextual"/>
        </w:rPr>
      </w:pPr>
      <w:r w:rsidRPr="00446A44">
        <w:rPr>
          <w:noProof/>
          <w:lang w:val="en-US" w:eastAsia="zh-CN"/>
        </w:rPr>
        <w:t>4.1</w:t>
      </w:r>
      <w:r>
        <w:rPr>
          <w:rFonts w:asciiTheme="minorHAnsi" w:eastAsiaTheme="minorEastAsia" w:hAnsiTheme="minorHAnsi" w:cstheme="minorBidi"/>
          <w:noProof/>
          <w:kern w:val="2"/>
          <w:sz w:val="22"/>
          <w:szCs w:val="22"/>
          <w14:ligatures w14:val="standardContextual"/>
        </w:rPr>
        <w:tab/>
      </w:r>
      <w:r w:rsidRPr="00446A44">
        <w:rPr>
          <w:noProof/>
          <w:lang w:val="en-US" w:eastAsia="zh-CN"/>
        </w:rPr>
        <w:t>General</w:t>
      </w:r>
      <w:r>
        <w:rPr>
          <w:noProof/>
        </w:rPr>
        <w:tab/>
      </w:r>
      <w:r>
        <w:rPr>
          <w:noProof/>
        </w:rPr>
        <w:fldChar w:fldCharType="begin"/>
      </w:r>
      <w:r>
        <w:rPr>
          <w:noProof/>
        </w:rPr>
        <w:instrText xml:space="preserve"> PAGEREF _Toc182909814 \h </w:instrText>
      </w:r>
      <w:r>
        <w:rPr>
          <w:noProof/>
        </w:rPr>
      </w:r>
      <w:r>
        <w:rPr>
          <w:noProof/>
        </w:rPr>
        <w:fldChar w:fldCharType="separate"/>
      </w:r>
      <w:r>
        <w:rPr>
          <w:noProof/>
        </w:rPr>
        <w:t>10</w:t>
      </w:r>
      <w:r>
        <w:rPr>
          <w:noProof/>
        </w:rPr>
        <w:fldChar w:fldCharType="end"/>
      </w:r>
    </w:p>
    <w:p w14:paraId="591BD1EC" w14:textId="1130989B" w:rsidR="001B0043" w:rsidRDefault="001B0043">
      <w:pPr>
        <w:pStyle w:val="TOC2"/>
        <w:rPr>
          <w:rFonts w:asciiTheme="minorHAnsi" w:eastAsiaTheme="minorEastAsia" w:hAnsiTheme="minorHAnsi" w:cstheme="minorBidi"/>
          <w:noProof/>
          <w:kern w:val="2"/>
          <w:sz w:val="22"/>
          <w:szCs w:val="22"/>
          <w14:ligatures w14:val="standardContextual"/>
        </w:rPr>
      </w:pPr>
      <w:r w:rsidRPr="00446A44">
        <w:rPr>
          <w:noProof/>
          <w:lang w:val="en-US" w:eastAsia="zh-CN"/>
        </w:rPr>
        <w:t>4.2</w:t>
      </w:r>
      <w:r>
        <w:rPr>
          <w:rFonts w:asciiTheme="minorHAnsi" w:eastAsiaTheme="minorEastAsia" w:hAnsiTheme="minorHAnsi" w:cstheme="minorBidi"/>
          <w:noProof/>
          <w:kern w:val="2"/>
          <w:sz w:val="22"/>
          <w:szCs w:val="22"/>
          <w14:ligatures w14:val="standardContextual"/>
        </w:rPr>
        <w:tab/>
      </w:r>
      <w:r w:rsidRPr="00446A44">
        <w:rPr>
          <w:noProof/>
          <w:lang w:val="en-US" w:eastAsia="zh-CN"/>
        </w:rPr>
        <w:t>Architectural Assumptions and Principles</w:t>
      </w:r>
      <w:r>
        <w:rPr>
          <w:noProof/>
        </w:rPr>
        <w:tab/>
      </w:r>
      <w:r>
        <w:rPr>
          <w:noProof/>
        </w:rPr>
        <w:fldChar w:fldCharType="begin"/>
      </w:r>
      <w:r>
        <w:rPr>
          <w:noProof/>
        </w:rPr>
        <w:instrText xml:space="preserve"> PAGEREF _Toc182909815 \h </w:instrText>
      </w:r>
      <w:r>
        <w:rPr>
          <w:noProof/>
        </w:rPr>
      </w:r>
      <w:r>
        <w:rPr>
          <w:noProof/>
        </w:rPr>
        <w:fldChar w:fldCharType="separate"/>
      </w:r>
      <w:r>
        <w:rPr>
          <w:noProof/>
        </w:rPr>
        <w:t>10</w:t>
      </w:r>
      <w:r>
        <w:rPr>
          <w:noProof/>
        </w:rPr>
        <w:fldChar w:fldCharType="end"/>
      </w:r>
    </w:p>
    <w:p w14:paraId="1B51312A" w14:textId="13DE4434" w:rsidR="001B0043" w:rsidRDefault="001B0043">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_Toc182909816 \h </w:instrText>
      </w:r>
      <w:r>
        <w:rPr>
          <w:noProof/>
        </w:rPr>
      </w:r>
      <w:r>
        <w:rPr>
          <w:noProof/>
        </w:rPr>
        <w:fldChar w:fldCharType="separate"/>
      </w:r>
      <w:r>
        <w:rPr>
          <w:noProof/>
        </w:rPr>
        <w:t>11</w:t>
      </w:r>
      <w:r>
        <w:rPr>
          <w:noProof/>
        </w:rPr>
        <w:fldChar w:fldCharType="end"/>
      </w:r>
    </w:p>
    <w:p w14:paraId="14D7D75A" w14:textId="02961722"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_Toc182909817 \h </w:instrText>
      </w:r>
      <w:r>
        <w:rPr>
          <w:noProof/>
        </w:rPr>
      </w:r>
      <w:r>
        <w:rPr>
          <w:noProof/>
        </w:rPr>
        <w:fldChar w:fldCharType="separate"/>
      </w:r>
      <w:r>
        <w:rPr>
          <w:noProof/>
        </w:rPr>
        <w:t>11</w:t>
      </w:r>
      <w:r>
        <w:rPr>
          <w:noProof/>
        </w:rPr>
        <w:fldChar w:fldCharType="end"/>
      </w:r>
    </w:p>
    <w:p w14:paraId="376D48ED" w14:textId="6A69498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_Toc182909818 \h </w:instrText>
      </w:r>
      <w:r>
        <w:rPr>
          <w:noProof/>
        </w:rPr>
      </w:r>
      <w:r>
        <w:rPr>
          <w:noProof/>
        </w:rPr>
        <w:fldChar w:fldCharType="separate"/>
      </w:r>
      <w:r>
        <w:rPr>
          <w:noProof/>
        </w:rPr>
        <w:t>11</w:t>
      </w:r>
      <w:r>
        <w:rPr>
          <w:noProof/>
        </w:rPr>
        <w:fldChar w:fldCharType="end"/>
      </w:r>
    </w:p>
    <w:p w14:paraId="76936C88" w14:textId="003DF9B9"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_Toc182909819 \h </w:instrText>
      </w:r>
      <w:r>
        <w:rPr>
          <w:noProof/>
        </w:rPr>
      </w:r>
      <w:r>
        <w:rPr>
          <w:noProof/>
        </w:rPr>
        <w:fldChar w:fldCharType="separate"/>
      </w:r>
      <w:r>
        <w:rPr>
          <w:noProof/>
        </w:rPr>
        <w:t>11</w:t>
      </w:r>
      <w:r>
        <w:rPr>
          <w:noProof/>
        </w:rPr>
        <w:fldChar w:fldCharType="end"/>
      </w:r>
    </w:p>
    <w:p w14:paraId="10B7A5B4" w14:textId="1F3E3506"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_Toc182909820 \h </w:instrText>
      </w:r>
      <w:r>
        <w:rPr>
          <w:noProof/>
        </w:rPr>
      </w:r>
      <w:r>
        <w:rPr>
          <w:noProof/>
        </w:rPr>
        <w:fldChar w:fldCharType="separate"/>
      </w:r>
      <w:r>
        <w:rPr>
          <w:noProof/>
        </w:rPr>
        <w:t>11</w:t>
      </w:r>
      <w:r>
        <w:rPr>
          <w:noProof/>
        </w:rPr>
        <w:fldChar w:fldCharType="end"/>
      </w:r>
    </w:p>
    <w:p w14:paraId="705CAD73" w14:textId="74227A8B"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446A44">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_Toc182909821 \h </w:instrText>
      </w:r>
      <w:r>
        <w:rPr>
          <w:noProof/>
        </w:rPr>
      </w:r>
      <w:r>
        <w:rPr>
          <w:noProof/>
        </w:rPr>
        <w:fldChar w:fldCharType="separate"/>
      </w:r>
      <w:r>
        <w:rPr>
          <w:noProof/>
        </w:rPr>
        <w:t>11</w:t>
      </w:r>
      <w:r>
        <w:rPr>
          <w:noProof/>
        </w:rPr>
        <w:fldChar w:fldCharType="end"/>
      </w:r>
    </w:p>
    <w:p w14:paraId="2E77046C" w14:textId="206739DF"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_Toc182909822 \h </w:instrText>
      </w:r>
      <w:r>
        <w:rPr>
          <w:noProof/>
        </w:rPr>
      </w:r>
      <w:r>
        <w:rPr>
          <w:noProof/>
        </w:rPr>
        <w:fldChar w:fldCharType="separate"/>
      </w:r>
      <w:r>
        <w:rPr>
          <w:noProof/>
        </w:rPr>
        <w:t>11</w:t>
      </w:r>
      <w:r>
        <w:rPr>
          <w:noProof/>
        </w:rPr>
        <w:fldChar w:fldCharType="end"/>
      </w:r>
    </w:p>
    <w:p w14:paraId="26F16F97" w14:textId="3B0F77F5"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_Toc182909823 \h </w:instrText>
      </w:r>
      <w:r>
        <w:rPr>
          <w:noProof/>
        </w:rPr>
      </w:r>
      <w:r>
        <w:rPr>
          <w:noProof/>
        </w:rPr>
        <w:fldChar w:fldCharType="separate"/>
      </w:r>
      <w:r>
        <w:rPr>
          <w:noProof/>
        </w:rPr>
        <w:t>12</w:t>
      </w:r>
      <w:r>
        <w:rPr>
          <w:noProof/>
        </w:rPr>
        <w:fldChar w:fldCharType="end"/>
      </w:r>
    </w:p>
    <w:p w14:paraId="1752AADB" w14:textId="6DB3A95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w:t>
      </w:r>
      <w:r w:rsidRPr="00446A44">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_Toc182909824 \h </w:instrText>
      </w:r>
      <w:r>
        <w:rPr>
          <w:noProof/>
        </w:rPr>
      </w:r>
      <w:r>
        <w:rPr>
          <w:noProof/>
        </w:rPr>
        <w:fldChar w:fldCharType="separate"/>
      </w:r>
      <w:r>
        <w:rPr>
          <w:noProof/>
        </w:rPr>
        <w:t>12</w:t>
      </w:r>
      <w:r>
        <w:rPr>
          <w:noProof/>
        </w:rPr>
        <w:fldChar w:fldCharType="end"/>
      </w:r>
    </w:p>
    <w:p w14:paraId="59715379" w14:textId="1BC8D794"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_Toc182909825 \h </w:instrText>
      </w:r>
      <w:r>
        <w:rPr>
          <w:noProof/>
        </w:rPr>
      </w:r>
      <w:r>
        <w:rPr>
          <w:noProof/>
        </w:rPr>
        <w:fldChar w:fldCharType="separate"/>
      </w:r>
      <w:r>
        <w:rPr>
          <w:noProof/>
        </w:rPr>
        <w:t>12</w:t>
      </w:r>
      <w:r>
        <w:rPr>
          <w:noProof/>
        </w:rPr>
        <w:fldChar w:fldCharType="end"/>
      </w:r>
    </w:p>
    <w:p w14:paraId="6B9C2079" w14:textId="3BE8C847"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_Toc182909826 \h </w:instrText>
      </w:r>
      <w:r>
        <w:rPr>
          <w:noProof/>
        </w:rPr>
      </w:r>
      <w:r>
        <w:rPr>
          <w:noProof/>
        </w:rPr>
        <w:fldChar w:fldCharType="separate"/>
      </w:r>
      <w:r>
        <w:rPr>
          <w:noProof/>
        </w:rPr>
        <w:t>12</w:t>
      </w:r>
      <w:r>
        <w:rPr>
          <w:noProof/>
        </w:rPr>
        <w:fldChar w:fldCharType="end"/>
      </w:r>
    </w:p>
    <w:p w14:paraId="5F96A1CA" w14:textId="42EDD608"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_Toc182909827 \h </w:instrText>
      </w:r>
      <w:r>
        <w:rPr>
          <w:noProof/>
        </w:rPr>
      </w:r>
      <w:r>
        <w:rPr>
          <w:noProof/>
        </w:rPr>
        <w:fldChar w:fldCharType="separate"/>
      </w:r>
      <w:r>
        <w:rPr>
          <w:noProof/>
        </w:rPr>
        <w:t>13</w:t>
      </w:r>
      <w:r>
        <w:rPr>
          <w:noProof/>
        </w:rPr>
        <w:fldChar w:fldCharType="end"/>
      </w:r>
    </w:p>
    <w:p w14:paraId="30C9A883" w14:textId="38D2E1A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_Toc182909828 \h </w:instrText>
      </w:r>
      <w:r>
        <w:rPr>
          <w:noProof/>
        </w:rPr>
      </w:r>
      <w:r>
        <w:rPr>
          <w:noProof/>
        </w:rPr>
        <w:fldChar w:fldCharType="separate"/>
      </w:r>
      <w:r>
        <w:rPr>
          <w:noProof/>
        </w:rPr>
        <w:t>13</w:t>
      </w:r>
      <w:r>
        <w:rPr>
          <w:noProof/>
        </w:rPr>
        <w:fldChar w:fldCharType="end"/>
      </w:r>
    </w:p>
    <w:p w14:paraId="4352732B" w14:textId="28589DC4" w:rsidR="001B0043" w:rsidRDefault="001B0043">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_Toc182909829 \h </w:instrText>
      </w:r>
      <w:r>
        <w:rPr>
          <w:noProof/>
        </w:rPr>
      </w:r>
      <w:r>
        <w:rPr>
          <w:noProof/>
        </w:rPr>
        <w:fldChar w:fldCharType="separate"/>
      </w:r>
      <w:r>
        <w:rPr>
          <w:noProof/>
        </w:rPr>
        <w:t>13</w:t>
      </w:r>
      <w:r>
        <w:rPr>
          <w:noProof/>
        </w:rPr>
        <w:fldChar w:fldCharType="end"/>
      </w:r>
    </w:p>
    <w:p w14:paraId="4D1920B2" w14:textId="398BF524"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_Toc182909830 \h </w:instrText>
      </w:r>
      <w:r>
        <w:rPr>
          <w:noProof/>
        </w:rPr>
      </w:r>
      <w:r>
        <w:rPr>
          <w:noProof/>
        </w:rPr>
        <w:fldChar w:fldCharType="separate"/>
      </w:r>
      <w:r>
        <w:rPr>
          <w:noProof/>
        </w:rPr>
        <w:t>13</w:t>
      </w:r>
      <w:r>
        <w:rPr>
          <w:noProof/>
        </w:rPr>
        <w:fldChar w:fldCharType="end"/>
      </w:r>
    </w:p>
    <w:p w14:paraId="580831F7" w14:textId="35C37350"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_Toc182909831 \h </w:instrText>
      </w:r>
      <w:r>
        <w:rPr>
          <w:noProof/>
        </w:rPr>
      </w:r>
      <w:r>
        <w:rPr>
          <w:noProof/>
        </w:rPr>
        <w:fldChar w:fldCharType="separate"/>
      </w:r>
      <w:r>
        <w:rPr>
          <w:noProof/>
        </w:rPr>
        <w:t>13</w:t>
      </w:r>
      <w:r>
        <w:rPr>
          <w:noProof/>
        </w:rPr>
        <w:fldChar w:fldCharType="end"/>
      </w:r>
    </w:p>
    <w:p w14:paraId="4D71C0BF" w14:textId="3A8BCEC6"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_Toc182909832 \h </w:instrText>
      </w:r>
      <w:r>
        <w:rPr>
          <w:noProof/>
        </w:rPr>
      </w:r>
      <w:r>
        <w:rPr>
          <w:noProof/>
        </w:rPr>
        <w:fldChar w:fldCharType="separate"/>
      </w:r>
      <w:r>
        <w:rPr>
          <w:noProof/>
        </w:rPr>
        <w:t>13</w:t>
      </w:r>
      <w:r>
        <w:rPr>
          <w:noProof/>
        </w:rPr>
        <w:fldChar w:fldCharType="end"/>
      </w:r>
    </w:p>
    <w:p w14:paraId="1FFC4E6F" w14:textId="14D2CF0D"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_Toc182909833 \h </w:instrText>
      </w:r>
      <w:r>
        <w:rPr>
          <w:noProof/>
        </w:rPr>
      </w:r>
      <w:r>
        <w:rPr>
          <w:noProof/>
        </w:rPr>
        <w:fldChar w:fldCharType="separate"/>
      </w:r>
      <w:r>
        <w:rPr>
          <w:noProof/>
        </w:rPr>
        <w:t>13</w:t>
      </w:r>
      <w:r>
        <w:rPr>
          <w:noProof/>
        </w:rPr>
        <w:fldChar w:fldCharType="end"/>
      </w:r>
    </w:p>
    <w:p w14:paraId="2D59B325" w14:textId="771B3973"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_Toc182909834 \h </w:instrText>
      </w:r>
      <w:r>
        <w:rPr>
          <w:noProof/>
        </w:rPr>
      </w:r>
      <w:r>
        <w:rPr>
          <w:noProof/>
        </w:rPr>
        <w:fldChar w:fldCharType="separate"/>
      </w:r>
      <w:r>
        <w:rPr>
          <w:noProof/>
        </w:rPr>
        <w:t>15</w:t>
      </w:r>
      <w:r>
        <w:rPr>
          <w:noProof/>
        </w:rPr>
        <w:fldChar w:fldCharType="end"/>
      </w:r>
    </w:p>
    <w:p w14:paraId="653A5C78" w14:textId="2B6D09BC"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_Toc182909835 \h </w:instrText>
      </w:r>
      <w:r>
        <w:rPr>
          <w:noProof/>
        </w:rPr>
      </w:r>
      <w:r>
        <w:rPr>
          <w:noProof/>
        </w:rPr>
        <w:fldChar w:fldCharType="separate"/>
      </w:r>
      <w:r>
        <w:rPr>
          <w:noProof/>
        </w:rPr>
        <w:t>15</w:t>
      </w:r>
      <w:r>
        <w:rPr>
          <w:noProof/>
        </w:rPr>
        <w:fldChar w:fldCharType="end"/>
      </w:r>
    </w:p>
    <w:p w14:paraId="0AFA531F" w14:textId="05E1AA9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_Toc182909836 \h </w:instrText>
      </w:r>
      <w:r>
        <w:rPr>
          <w:noProof/>
        </w:rPr>
      </w:r>
      <w:r>
        <w:rPr>
          <w:noProof/>
        </w:rPr>
        <w:fldChar w:fldCharType="separate"/>
      </w:r>
      <w:r>
        <w:rPr>
          <w:noProof/>
        </w:rPr>
        <w:t>15</w:t>
      </w:r>
      <w:r>
        <w:rPr>
          <w:noProof/>
        </w:rPr>
        <w:fldChar w:fldCharType="end"/>
      </w:r>
    </w:p>
    <w:p w14:paraId="4053727A" w14:textId="3C88CA8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_Toc182909837 \h </w:instrText>
      </w:r>
      <w:r>
        <w:rPr>
          <w:noProof/>
        </w:rPr>
      </w:r>
      <w:r>
        <w:rPr>
          <w:noProof/>
        </w:rPr>
        <w:fldChar w:fldCharType="separate"/>
      </w:r>
      <w:r>
        <w:rPr>
          <w:noProof/>
        </w:rPr>
        <w:t>15</w:t>
      </w:r>
      <w:r>
        <w:rPr>
          <w:noProof/>
        </w:rPr>
        <w:fldChar w:fldCharType="end"/>
      </w:r>
    </w:p>
    <w:p w14:paraId="5C5B7E39" w14:textId="0625F59A"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_Toc182909838 \h </w:instrText>
      </w:r>
      <w:r>
        <w:rPr>
          <w:noProof/>
        </w:rPr>
      </w:r>
      <w:r>
        <w:rPr>
          <w:noProof/>
        </w:rPr>
        <w:fldChar w:fldCharType="separate"/>
      </w:r>
      <w:r>
        <w:rPr>
          <w:noProof/>
        </w:rPr>
        <w:t>15</w:t>
      </w:r>
      <w:r>
        <w:rPr>
          <w:noProof/>
        </w:rPr>
        <w:fldChar w:fldCharType="end"/>
      </w:r>
    </w:p>
    <w:p w14:paraId="3D062A9F" w14:textId="6357A4A1"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446A44">
        <w:rPr>
          <w:noProof/>
          <w:vertAlign w:val="superscript"/>
        </w:rPr>
        <w:t>rd</w:t>
      </w:r>
      <w:r>
        <w:rPr>
          <w:noProof/>
        </w:rPr>
        <w:t xml:space="preserve"> party (SIP trunk)</w:t>
      </w:r>
      <w:r>
        <w:rPr>
          <w:noProof/>
        </w:rPr>
        <w:tab/>
      </w:r>
      <w:r>
        <w:rPr>
          <w:noProof/>
        </w:rPr>
        <w:fldChar w:fldCharType="begin"/>
      </w:r>
      <w:r>
        <w:rPr>
          <w:noProof/>
        </w:rPr>
        <w:instrText xml:space="preserve"> PAGEREF _Toc182909839 \h </w:instrText>
      </w:r>
      <w:r>
        <w:rPr>
          <w:noProof/>
        </w:rPr>
      </w:r>
      <w:r>
        <w:rPr>
          <w:noProof/>
        </w:rPr>
        <w:fldChar w:fldCharType="separate"/>
      </w:r>
      <w:r>
        <w:rPr>
          <w:noProof/>
        </w:rPr>
        <w:t>17</w:t>
      </w:r>
      <w:r>
        <w:rPr>
          <w:noProof/>
        </w:rPr>
        <w:fldChar w:fldCharType="end"/>
      </w:r>
    </w:p>
    <w:p w14:paraId="309DEE67" w14:textId="741C360F"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_Toc182909840 \h </w:instrText>
      </w:r>
      <w:r>
        <w:rPr>
          <w:noProof/>
        </w:rPr>
      </w:r>
      <w:r>
        <w:rPr>
          <w:noProof/>
        </w:rPr>
        <w:fldChar w:fldCharType="separate"/>
      </w:r>
      <w:r>
        <w:rPr>
          <w:noProof/>
        </w:rPr>
        <w:t>18</w:t>
      </w:r>
      <w:r>
        <w:rPr>
          <w:noProof/>
        </w:rPr>
        <w:fldChar w:fldCharType="end"/>
      </w:r>
    </w:p>
    <w:p w14:paraId="35CFBAB0" w14:textId="37231D1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_Toc182909841 \h </w:instrText>
      </w:r>
      <w:r>
        <w:rPr>
          <w:noProof/>
        </w:rPr>
      </w:r>
      <w:r>
        <w:rPr>
          <w:noProof/>
        </w:rPr>
        <w:fldChar w:fldCharType="separate"/>
      </w:r>
      <w:r>
        <w:rPr>
          <w:noProof/>
        </w:rPr>
        <w:t>20</w:t>
      </w:r>
      <w:r>
        <w:rPr>
          <w:noProof/>
        </w:rPr>
        <w:fldChar w:fldCharType="end"/>
      </w:r>
    </w:p>
    <w:p w14:paraId="7D39C089" w14:textId="20A0014D"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_Toc182909842 \h </w:instrText>
      </w:r>
      <w:r>
        <w:rPr>
          <w:noProof/>
        </w:rPr>
      </w:r>
      <w:r>
        <w:rPr>
          <w:noProof/>
        </w:rPr>
        <w:fldChar w:fldCharType="separate"/>
      </w:r>
      <w:r>
        <w:rPr>
          <w:noProof/>
        </w:rPr>
        <w:t>20</w:t>
      </w:r>
      <w:r>
        <w:rPr>
          <w:noProof/>
        </w:rPr>
        <w:fldChar w:fldCharType="end"/>
      </w:r>
    </w:p>
    <w:p w14:paraId="2B9C365E" w14:textId="113B0AB3"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_Toc182909843 \h </w:instrText>
      </w:r>
      <w:r>
        <w:rPr>
          <w:noProof/>
        </w:rPr>
      </w:r>
      <w:r>
        <w:rPr>
          <w:noProof/>
        </w:rPr>
        <w:fldChar w:fldCharType="separate"/>
      </w:r>
      <w:r>
        <w:rPr>
          <w:noProof/>
        </w:rPr>
        <w:t>20</w:t>
      </w:r>
      <w:r>
        <w:rPr>
          <w:noProof/>
        </w:rPr>
        <w:fldChar w:fldCharType="end"/>
      </w:r>
    </w:p>
    <w:p w14:paraId="22DE6B86" w14:textId="04BBBEB3"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_Toc182909844 \h </w:instrText>
      </w:r>
      <w:r>
        <w:rPr>
          <w:noProof/>
        </w:rPr>
      </w:r>
      <w:r>
        <w:rPr>
          <w:noProof/>
        </w:rPr>
        <w:fldChar w:fldCharType="separate"/>
      </w:r>
      <w:r>
        <w:rPr>
          <w:noProof/>
        </w:rPr>
        <w:t>22</w:t>
      </w:r>
      <w:r>
        <w:rPr>
          <w:noProof/>
        </w:rPr>
        <w:fldChar w:fldCharType="end"/>
      </w:r>
    </w:p>
    <w:p w14:paraId="49CFB012" w14:textId="391C65A8"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_Toc182909845 \h </w:instrText>
      </w:r>
      <w:r>
        <w:rPr>
          <w:noProof/>
        </w:rPr>
      </w:r>
      <w:r>
        <w:rPr>
          <w:noProof/>
        </w:rPr>
        <w:fldChar w:fldCharType="separate"/>
      </w:r>
      <w:r>
        <w:rPr>
          <w:noProof/>
        </w:rPr>
        <w:t>24</w:t>
      </w:r>
      <w:r>
        <w:rPr>
          <w:noProof/>
        </w:rPr>
        <w:fldChar w:fldCharType="end"/>
      </w:r>
    </w:p>
    <w:p w14:paraId="3FA28BD0" w14:textId="44C4AD6A"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_Toc182909846 \h </w:instrText>
      </w:r>
      <w:r>
        <w:rPr>
          <w:noProof/>
        </w:rPr>
      </w:r>
      <w:r>
        <w:rPr>
          <w:noProof/>
        </w:rPr>
        <w:fldChar w:fldCharType="separate"/>
      </w:r>
      <w:r>
        <w:rPr>
          <w:noProof/>
        </w:rPr>
        <w:t>24</w:t>
      </w:r>
      <w:r>
        <w:rPr>
          <w:noProof/>
        </w:rPr>
        <w:fldChar w:fldCharType="end"/>
      </w:r>
    </w:p>
    <w:p w14:paraId="59DA8C45" w14:textId="0CE1CCF7"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_Toc182909847 \h </w:instrText>
      </w:r>
      <w:r>
        <w:rPr>
          <w:noProof/>
        </w:rPr>
      </w:r>
      <w:r>
        <w:rPr>
          <w:noProof/>
        </w:rPr>
        <w:fldChar w:fldCharType="separate"/>
      </w:r>
      <w:r>
        <w:rPr>
          <w:noProof/>
        </w:rPr>
        <w:t>24</w:t>
      </w:r>
      <w:r>
        <w:rPr>
          <w:noProof/>
        </w:rPr>
        <w:fldChar w:fldCharType="end"/>
      </w:r>
    </w:p>
    <w:p w14:paraId="30440783" w14:textId="0AC1906F"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_Toc182909848 \h </w:instrText>
      </w:r>
      <w:r>
        <w:rPr>
          <w:noProof/>
        </w:rPr>
      </w:r>
      <w:r>
        <w:rPr>
          <w:noProof/>
        </w:rPr>
        <w:fldChar w:fldCharType="separate"/>
      </w:r>
      <w:r>
        <w:rPr>
          <w:noProof/>
        </w:rPr>
        <w:t>24</w:t>
      </w:r>
      <w:r>
        <w:rPr>
          <w:noProof/>
        </w:rPr>
        <w:fldChar w:fldCharType="end"/>
      </w:r>
    </w:p>
    <w:p w14:paraId="3CE0FB44" w14:textId="40807477"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_Toc182909849 \h </w:instrText>
      </w:r>
      <w:r>
        <w:rPr>
          <w:noProof/>
        </w:rPr>
      </w:r>
      <w:r>
        <w:rPr>
          <w:noProof/>
        </w:rPr>
        <w:fldChar w:fldCharType="separate"/>
      </w:r>
      <w:r>
        <w:rPr>
          <w:noProof/>
        </w:rPr>
        <w:t>24</w:t>
      </w:r>
      <w:r>
        <w:rPr>
          <w:noProof/>
        </w:rPr>
        <w:fldChar w:fldCharType="end"/>
      </w:r>
    </w:p>
    <w:p w14:paraId="1E142EE8" w14:textId="7813E627"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_Toc182909850 \h </w:instrText>
      </w:r>
      <w:r>
        <w:rPr>
          <w:noProof/>
        </w:rPr>
      </w:r>
      <w:r>
        <w:rPr>
          <w:noProof/>
        </w:rPr>
        <w:fldChar w:fldCharType="separate"/>
      </w:r>
      <w:r>
        <w:rPr>
          <w:noProof/>
        </w:rPr>
        <w:t>26</w:t>
      </w:r>
      <w:r>
        <w:rPr>
          <w:noProof/>
        </w:rPr>
        <w:fldChar w:fldCharType="end"/>
      </w:r>
    </w:p>
    <w:p w14:paraId="07582D89" w14:textId="0E12F1F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_Toc182909851 \h </w:instrText>
      </w:r>
      <w:r>
        <w:rPr>
          <w:noProof/>
        </w:rPr>
      </w:r>
      <w:r>
        <w:rPr>
          <w:noProof/>
        </w:rPr>
        <w:fldChar w:fldCharType="separate"/>
      </w:r>
      <w:r>
        <w:rPr>
          <w:noProof/>
        </w:rPr>
        <w:t>26</w:t>
      </w:r>
      <w:r>
        <w:rPr>
          <w:noProof/>
        </w:rPr>
        <w:fldChar w:fldCharType="end"/>
      </w:r>
    </w:p>
    <w:p w14:paraId="5CD79D89" w14:textId="6BED5F0A"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_Toc182909852 \h </w:instrText>
      </w:r>
      <w:r>
        <w:rPr>
          <w:noProof/>
        </w:rPr>
      </w:r>
      <w:r>
        <w:rPr>
          <w:noProof/>
        </w:rPr>
        <w:fldChar w:fldCharType="separate"/>
      </w:r>
      <w:r>
        <w:rPr>
          <w:noProof/>
        </w:rPr>
        <w:t>26</w:t>
      </w:r>
      <w:r>
        <w:rPr>
          <w:noProof/>
        </w:rPr>
        <w:fldChar w:fldCharType="end"/>
      </w:r>
    </w:p>
    <w:p w14:paraId="56C37685" w14:textId="360F69E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_Toc182909853 \h </w:instrText>
      </w:r>
      <w:r>
        <w:rPr>
          <w:noProof/>
        </w:rPr>
      </w:r>
      <w:r>
        <w:rPr>
          <w:noProof/>
        </w:rPr>
        <w:fldChar w:fldCharType="separate"/>
      </w:r>
      <w:r>
        <w:rPr>
          <w:noProof/>
        </w:rPr>
        <w:t>26</w:t>
      </w:r>
      <w:r>
        <w:rPr>
          <w:noProof/>
        </w:rPr>
        <w:fldChar w:fldCharType="end"/>
      </w:r>
    </w:p>
    <w:p w14:paraId="23A6BFC8" w14:textId="701613F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_Toc182909854 \h </w:instrText>
      </w:r>
      <w:r>
        <w:rPr>
          <w:noProof/>
        </w:rPr>
      </w:r>
      <w:r>
        <w:rPr>
          <w:noProof/>
        </w:rPr>
        <w:fldChar w:fldCharType="separate"/>
      </w:r>
      <w:r>
        <w:rPr>
          <w:noProof/>
        </w:rPr>
        <w:t>26</w:t>
      </w:r>
      <w:r>
        <w:rPr>
          <w:noProof/>
        </w:rPr>
        <w:fldChar w:fldCharType="end"/>
      </w:r>
    </w:p>
    <w:p w14:paraId="4F1831F9" w14:textId="53314541"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lang w:eastAsia="zh-CN"/>
        </w:rPr>
        <w:t>Network centric procedure</w:t>
      </w:r>
      <w:r>
        <w:rPr>
          <w:noProof/>
        </w:rPr>
        <w:tab/>
      </w:r>
      <w:r>
        <w:rPr>
          <w:noProof/>
        </w:rPr>
        <w:fldChar w:fldCharType="begin"/>
      </w:r>
      <w:r>
        <w:rPr>
          <w:noProof/>
        </w:rPr>
        <w:instrText xml:space="preserve"> PAGEREF _Toc182909855 \h </w:instrText>
      </w:r>
      <w:r>
        <w:rPr>
          <w:noProof/>
        </w:rPr>
      </w:r>
      <w:r>
        <w:rPr>
          <w:noProof/>
        </w:rPr>
        <w:fldChar w:fldCharType="separate"/>
      </w:r>
      <w:r>
        <w:rPr>
          <w:noProof/>
        </w:rPr>
        <w:t>26</w:t>
      </w:r>
      <w:r>
        <w:rPr>
          <w:noProof/>
        </w:rPr>
        <w:fldChar w:fldCharType="end"/>
      </w:r>
    </w:p>
    <w:p w14:paraId="6E4200E2" w14:textId="188008E5"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lang w:eastAsia="zh-CN"/>
        </w:rPr>
        <w:t>Local UE centric procedure</w:t>
      </w:r>
      <w:r>
        <w:rPr>
          <w:noProof/>
        </w:rPr>
        <w:tab/>
      </w:r>
      <w:r>
        <w:rPr>
          <w:noProof/>
        </w:rPr>
        <w:fldChar w:fldCharType="begin"/>
      </w:r>
      <w:r>
        <w:rPr>
          <w:noProof/>
        </w:rPr>
        <w:instrText xml:space="preserve"> PAGEREF _Toc182909856 \h </w:instrText>
      </w:r>
      <w:r>
        <w:rPr>
          <w:noProof/>
        </w:rPr>
      </w:r>
      <w:r>
        <w:rPr>
          <w:noProof/>
        </w:rPr>
        <w:fldChar w:fldCharType="separate"/>
      </w:r>
      <w:r>
        <w:rPr>
          <w:noProof/>
        </w:rPr>
        <w:t>29</w:t>
      </w:r>
      <w:r>
        <w:rPr>
          <w:noProof/>
        </w:rPr>
        <w:fldChar w:fldCharType="end"/>
      </w:r>
    </w:p>
    <w:p w14:paraId="7528DFB9" w14:textId="47ACD3AB"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lang w:eastAsia="zh-CN"/>
        </w:rPr>
        <w:t>Peer UE centric procedure</w:t>
      </w:r>
      <w:r>
        <w:rPr>
          <w:noProof/>
        </w:rPr>
        <w:tab/>
      </w:r>
      <w:r>
        <w:rPr>
          <w:noProof/>
        </w:rPr>
        <w:fldChar w:fldCharType="begin"/>
      </w:r>
      <w:r>
        <w:rPr>
          <w:noProof/>
        </w:rPr>
        <w:instrText xml:space="preserve"> PAGEREF _Toc182909857 \h </w:instrText>
      </w:r>
      <w:r>
        <w:rPr>
          <w:noProof/>
        </w:rPr>
      </w:r>
      <w:r>
        <w:rPr>
          <w:noProof/>
        </w:rPr>
        <w:fldChar w:fldCharType="separate"/>
      </w:r>
      <w:r>
        <w:rPr>
          <w:noProof/>
        </w:rPr>
        <w:t>30</w:t>
      </w:r>
      <w:r>
        <w:rPr>
          <w:noProof/>
        </w:rPr>
        <w:fldChar w:fldCharType="end"/>
      </w:r>
    </w:p>
    <w:p w14:paraId="3C1BC5B3" w14:textId="0264F71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lastRenderedPageBreak/>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_Toc182909858 \h </w:instrText>
      </w:r>
      <w:r>
        <w:rPr>
          <w:noProof/>
        </w:rPr>
      </w:r>
      <w:r>
        <w:rPr>
          <w:noProof/>
        </w:rPr>
        <w:fldChar w:fldCharType="separate"/>
      </w:r>
      <w:r>
        <w:rPr>
          <w:noProof/>
        </w:rPr>
        <w:t>30</w:t>
      </w:r>
      <w:r>
        <w:rPr>
          <w:noProof/>
        </w:rPr>
        <w:fldChar w:fldCharType="end"/>
      </w:r>
    </w:p>
    <w:p w14:paraId="107C49DC" w14:textId="4618100B"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_Toc182909859 \h </w:instrText>
      </w:r>
      <w:r>
        <w:rPr>
          <w:noProof/>
        </w:rPr>
      </w:r>
      <w:r>
        <w:rPr>
          <w:noProof/>
        </w:rPr>
        <w:fldChar w:fldCharType="separate"/>
      </w:r>
      <w:r>
        <w:rPr>
          <w:noProof/>
        </w:rPr>
        <w:t>31</w:t>
      </w:r>
      <w:r>
        <w:rPr>
          <w:noProof/>
        </w:rPr>
        <w:fldChar w:fldCharType="end"/>
      </w:r>
    </w:p>
    <w:p w14:paraId="0B2A2AA2" w14:textId="244E6BEB"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_Toc182909860 \h </w:instrText>
      </w:r>
      <w:r>
        <w:rPr>
          <w:noProof/>
        </w:rPr>
      </w:r>
      <w:r>
        <w:rPr>
          <w:noProof/>
        </w:rPr>
        <w:fldChar w:fldCharType="separate"/>
      </w:r>
      <w:r>
        <w:rPr>
          <w:noProof/>
        </w:rPr>
        <w:t>31</w:t>
      </w:r>
      <w:r>
        <w:rPr>
          <w:noProof/>
        </w:rPr>
        <w:fldChar w:fldCharType="end"/>
      </w:r>
    </w:p>
    <w:p w14:paraId="6BB234AF" w14:textId="23A01A4B"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_Toc182909861 \h </w:instrText>
      </w:r>
      <w:r>
        <w:rPr>
          <w:noProof/>
        </w:rPr>
      </w:r>
      <w:r>
        <w:rPr>
          <w:noProof/>
        </w:rPr>
        <w:fldChar w:fldCharType="separate"/>
      </w:r>
      <w:r>
        <w:rPr>
          <w:noProof/>
        </w:rPr>
        <w:t>31</w:t>
      </w:r>
      <w:r>
        <w:rPr>
          <w:noProof/>
        </w:rPr>
        <w:fldChar w:fldCharType="end"/>
      </w:r>
    </w:p>
    <w:p w14:paraId="2E9C0161" w14:textId="2F291141"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_Toc182909862 \h </w:instrText>
      </w:r>
      <w:r>
        <w:rPr>
          <w:noProof/>
        </w:rPr>
      </w:r>
      <w:r>
        <w:rPr>
          <w:noProof/>
        </w:rPr>
        <w:fldChar w:fldCharType="separate"/>
      </w:r>
      <w:r>
        <w:rPr>
          <w:noProof/>
        </w:rPr>
        <w:t>31</w:t>
      </w:r>
      <w:r>
        <w:rPr>
          <w:noProof/>
        </w:rPr>
        <w:fldChar w:fldCharType="end"/>
      </w:r>
    </w:p>
    <w:p w14:paraId="31EDBDFB" w14:textId="00CC4F72"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_Toc182909863 \h </w:instrText>
      </w:r>
      <w:r>
        <w:rPr>
          <w:noProof/>
        </w:rPr>
      </w:r>
      <w:r>
        <w:rPr>
          <w:noProof/>
        </w:rPr>
        <w:fldChar w:fldCharType="separate"/>
      </w:r>
      <w:r>
        <w:rPr>
          <w:noProof/>
        </w:rPr>
        <w:t>32</w:t>
      </w:r>
      <w:r>
        <w:rPr>
          <w:noProof/>
        </w:rPr>
        <w:fldChar w:fldCharType="end"/>
      </w:r>
    </w:p>
    <w:p w14:paraId="089E1490" w14:textId="481ECACE"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_Toc182909864 \h </w:instrText>
      </w:r>
      <w:r>
        <w:rPr>
          <w:noProof/>
        </w:rPr>
      </w:r>
      <w:r>
        <w:rPr>
          <w:noProof/>
        </w:rPr>
        <w:fldChar w:fldCharType="separate"/>
      </w:r>
      <w:r>
        <w:rPr>
          <w:noProof/>
        </w:rPr>
        <w:t>33</w:t>
      </w:r>
      <w:r>
        <w:rPr>
          <w:noProof/>
        </w:rPr>
        <w:fldChar w:fldCharType="end"/>
      </w:r>
    </w:p>
    <w:p w14:paraId="33878BA4" w14:textId="2E9C9AA1"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UE-A attestation</w:t>
      </w:r>
      <w:r>
        <w:rPr>
          <w:noProof/>
        </w:rPr>
        <w:tab/>
      </w:r>
      <w:r>
        <w:rPr>
          <w:noProof/>
        </w:rPr>
        <w:fldChar w:fldCharType="begin"/>
      </w:r>
      <w:r>
        <w:rPr>
          <w:noProof/>
        </w:rPr>
        <w:instrText xml:space="preserve"> PAGEREF _Toc182909865 \h </w:instrText>
      </w:r>
      <w:r>
        <w:rPr>
          <w:noProof/>
        </w:rPr>
      </w:r>
      <w:r>
        <w:rPr>
          <w:noProof/>
        </w:rPr>
        <w:fldChar w:fldCharType="separate"/>
      </w:r>
      <w:r>
        <w:rPr>
          <w:noProof/>
        </w:rPr>
        <w:t>34</w:t>
      </w:r>
      <w:r>
        <w:rPr>
          <w:noProof/>
        </w:rPr>
        <w:fldChar w:fldCharType="end"/>
      </w:r>
    </w:p>
    <w:p w14:paraId="7204D650" w14:textId="5A32F06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_Toc182909866 \h </w:instrText>
      </w:r>
      <w:r>
        <w:rPr>
          <w:noProof/>
        </w:rPr>
      </w:r>
      <w:r>
        <w:rPr>
          <w:noProof/>
        </w:rPr>
        <w:fldChar w:fldCharType="separate"/>
      </w:r>
      <w:r>
        <w:rPr>
          <w:noProof/>
        </w:rPr>
        <w:t>35</w:t>
      </w:r>
      <w:r>
        <w:rPr>
          <w:noProof/>
        </w:rPr>
        <w:fldChar w:fldCharType="end"/>
      </w:r>
    </w:p>
    <w:p w14:paraId="3E9E9CB2" w14:textId="74251E65" w:rsidR="001B0043" w:rsidRDefault="001B0043">
      <w:pPr>
        <w:pStyle w:val="TOC2"/>
        <w:rPr>
          <w:rFonts w:asciiTheme="minorHAnsi" w:eastAsiaTheme="minorEastAsia" w:hAnsiTheme="minorHAnsi" w:cstheme="minorBidi"/>
          <w:noProof/>
          <w:kern w:val="2"/>
          <w:sz w:val="22"/>
          <w:szCs w:val="22"/>
          <w14:ligatures w14:val="standardContextual"/>
        </w:rPr>
      </w:pPr>
      <w:r w:rsidRPr="00446A44">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Solution #7: Protect IMS DC based Avatar Communication</w:t>
      </w:r>
      <w:r>
        <w:rPr>
          <w:noProof/>
        </w:rPr>
        <w:tab/>
      </w:r>
      <w:r>
        <w:rPr>
          <w:noProof/>
        </w:rPr>
        <w:fldChar w:fldCharType="begin"/>
      </w:r>
      <w:r>
        <w:rPr>
          <w:noProof/>
        </w:rPr>
        <w:instrText xml:space="preserve"> PAGEREF _Toc182909867 \h </w:instrText>
      </w:r>
      <w:r>
        <w:rPr>
          <w:noProof/>
        </w:rPr>
      </w:r>
      <w:r>
        <w:rPr>
          <w:noProof/>
        </w:rPr>
        <w:fldChar w:fldCharType="separate"/>
      </w:r>
      <w:r>
        <w:rPr>
          <w:noProof/>
        </w:rPr>
        <w:t>35</w:t>
      </w:r>
      <w:r>
        <w:rPr>
          <w:noProof/>
        </w:rPr>
        <w:fldChar w:fldCharType="end"/>
      </w:r>
    </w:p>
    <w:p w14:paraId="65EE2636" w14:textId="0A4EC40C"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Introduction</w:t>
      </w:r>
      <w:r>
        <w:rPr>
          <w:noProof/>
        </w:rPr>
        <w:tab/>
      </w:r>
      <w:r>
        <w:rPr>
          <w:noProof/>
        </w:rPr>
        <w:fldChar w:fldCharType="begin"/>
      </w:r>
      <w:r>
        <w:rPr>
          <w:noProof/>
        </w:rPr>
        <w:instrText xml:space="preserve"> PAGEREF _Toc182909868 \h </w:instrText>
      </w:r>
      <w:r>
        <w:rPr>
          <w:noProof/>
        </w:rPr>
      </w:r>
      <w:r>
        <w:rPr>
          <w:noProof/>
        </w:rPr>
        <w:fldChar w:fldCharType="separate"/>
      </w:r>
      <w:r>
        <w:rPr>
          <w:noProof/>
        </w:rPr>
        <w:t>35</w:t>
      </w:r>
      <w:r>
        <w:rPr>
          <w:noProof/>
        </w:rPr>
        <w:fldChar w:fldCharType="end"/>
      </w:r>
    </w:p>
    <w:p w14:paraId="7C3CE5BE" w14:textId="72F61D5B"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Solution details</w:t>
      </w:r>
      <w:r>
        <w:rPr>
          <w:noProof/>
        </w:rPr>
        <w:tab/>
      </w:r>
      <w:r>
        <w:rPr>
          <w:noProof/>
        </w:rPr>
        <w:fldChar w:fldCharType="begin"/>
      </w:r>
      <w:r>
        <w:rPr>
          <w:noProof/>
        </w:rPr>
        <w:instrText xml:space="preserve"> PAGEREF _Toc182909869 \h </w:instrText>
      </w:r>
      <w:r>
        <w:rPr>
          <w:noProof/>
        </w:rPr>
      </w:r>
      <w:r>
        <w:rPr>
          <w:noProof/>
        </w:rPr>
        <w:fldChar w:fldCharType="separate"/>
      </w:r>
      <w:r>
        <w:rPr>
          <w:noProof/>
        </w:rPr>
        <w:t>36</w:t>
      </w:r>
      <w:r>
        <w:rPr>
          <w:noProof/>
        </w:rPr>
        <w:fldChar w:fldCharType="end"/>
      </w:r>
    </w:p>
    <w:p w14:paraId="47469B17" w14:textId="46F9D484" w:rsidR="001B0043" w:rsidRDefault="001B0043">
      <w:pPr>
        <w:pStyle w:val="TOC4"/>
        <w:rPr>
          <w:rFonts w:asciiTheme="minorHAnsi" w:eastAsiaTheme="minorEastAsia" w:hAnsiTheme="minorHAnsi" w:cstheme="minorBidi"/>
          <w:noProof/>
          <w:kern w:val="2"/>
          <w:sz w:val="22"/>
          <w:szCs w:val="22"/>
          <w14:ligatures w14:val="standardContextual"/>
        </w:rPr>
      </w:pPr>
      <w:r w:rsidRPr="00446A44">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_Toc182909870 \h </w:instrText>
      </w:r>
      <w:r>
        <w:rPr>
          <w:noProof/>
        </w:rPr>
      </w:r>
      <w:r>
        <w:rPr>
          <w:noProof/>
        </w:rPr>
        <w:fldChar w:fldCharType="separate"/>
      </w:r>
      <w:r>
        <w:rPr>
          <w:noProof/>
        </w:rPr>
        <w:t>36</w:t>
      </w:r>
      <w:r>
        <w:rPr>
          <w:noProof/>
        </w:rPr>
        <w:fldChar w:fldCharType="end"/>
      </w:r>
    </w:p>
    <w:p w14:paraId="7AB89EF0" w14:textId="60A32105" w:rsidR="001B0043" w:rsidRDefault="001B0043">
      <w:pPr>
        <w:pStyle w:val="TOC4"/>
        <w:rPr>
          <w:rFonts w:asciiTheme="minorHAnsi" w:eastAsiaTheme="minorEastAsia" w:hAnsiTheme="minorHAnsi" w:cstheme="minorBidi"/>
          <w:noProof/>
          <w:kern w:val="2"/>
          <w:sz w:val="22"/>
          <w:szCs w:val="22"/>
          <w14:ligatures w14:val="standardContextual"/>
        </w:rPr>
      </w:pPr>
      <w:r w:rsidRPr="00446A44">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_Toc182909871 \h </w:instrText>
      </w:r>
      <w:r>
        <w:rPr>
          <w:noProof/>
        </w:rPr>
      </w:r>
      <w:r>
        <w:rPr>
          <w:noProof/>
        </w:rPr>
        <w:fldChar w:fldCharType="separate"/>
      </w:r>
      <w:r>
        <w:rPr>
          <w:noProof/>
        </w:rPr>
        <w:t>38</w:t>
      </w:r>
      <w:r>
        <w:rPr>
          <w:noProof/>
        </w:rPr>
        <w:fldChar w:fldCharType="end"/>
      </w:r>
    </w:p>
    <w:p w14:paraId="17B6585F" w14:textId="2528AA64" w:rsidR="001B0043" w:rsidRDefault="001B0043">
      <w:pPr>
        <w:pStyle w:val="TOC4"/>
        <w:rPr>
          <w:rFonts w:asciiTheme="minorHAnsi" w:eastAsiaTheme="minorEastAsia" w:hAnsiTheme="minorHAnsi" w:cstheme="minorBidi"/>
          <w:noProof/>
          <w:kern w:val="2"/>
          <w:sz w:val="22"/>
          <w:szCs w:val="22"/>
          <w14:ligatures w14:val="standardContextual"/>
        </w:rPr>
      </w:pPr>
      <w:r w:rsidRPr="00446A44">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_Toc182909872 \h </w:instrText>
      </w:r>
      <w:r>
        <w:rPr>
          <w:noProof/>
        </w:rPr>
      </w:r>
      <w:r>
        <w:rPr>
          <w:noProof/>
        </w:rPr>
        <w:fldChar w:fldCharType="separate"/>
      </w:r>
      <w:r>
        <w:rPr>
          <w:noProof/>
        </w:rPr>
        <w:t>39</w:t>
      </w:r>
      <w:r>
        <w:rPr>
          <w:noProof/>
        </w:rPr>
        <w:fldChar w:fldCharType="end"/>
      </w:r>
    </w:p>
    <w:p w14:paraId="4968FFAA" w14:textId="52CA31FA" w:rsidR="001B0043" w:rsidRDefault="001B0043">
      <w:pPr>
        <w:pStyle w:val="TOC3"/>
        <w:rPr>
          <w:rFonts w:asciiTheme="minorHAnsi" w:eastAsiaTheme="minorEastAsia" w:hAnsiTheme="minorHAnsi" w:cstheme="minorBidi"/>
          <w:noProof/>
          <w:kern w:val="2"/>
          <w:sz w:val="22"/>
          <w:szCs w:val="22"/>
          <w14:ligatures w14:val="standardContextual"/>
        </w:rPr>
      </w:pPr>
      <w:r w:rsidRPr="00446A44">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446A44">
        <w:rPr>
          <w:noProof/>
          <w:color w:val="000000" w:themeColor="text1"/>
        </w:rPr>
        <w:t>Evaluation</w:t>
      </w:r>
      <w:r>
        <w:rPr>
          <w:noProof/>
        </w:rPr>
        <w:tab/>
      </w:r>
      <w:r>
        <w:rPr>
          <w:noProof/>
        </w:rPr>
        <w:fldChar w:fldCharType="begin"/>
      </w:r>
      <w:r>
        <w:rPr>
          <w:noProof/>
        </w:rPr>
        <w:instrText xml:space="preserve"> PAGEREF _Toc182909873 \h </w:instrText>
      </w:r>
      <w:r>
        <w:rPr>
          <w:noProof/>
        </w:rPr>
      </w:r>
      <w:r>
        <w:rPr>
          <w:noProof/>
        </w:rPr>
        <w:fldChar w:fldCharType="separate"/>
      </w:r>
      <w:r>
        <w:rPr>
          <w:noProof/>
        </w:rPr>
        <w:t>40</w:t>
      </w:r>
      <w:r>
        <w:rPr>
          <w:noProof/>
        </w:rPr>
        <w:fldChar w:fldCharType="end"/>
      </w:r>
    </w:p>
    <w:p w14:paraId="5C24FDB7" w14:textId="52338450"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_Toc182909874 \h </w:instrText>
      </w:r>
      <w:r>
        <w:rPr>
          <w:noProof/>
        </w:rPr>
      </w:r>
      <w:r>
        <w:rPr>
          <w:noProof/>
        </w:rPr>
        <w:fldChar w:fldCharType="separate"/>
      </w:r>
      <w:r>
        <w:rPr>
          <w:noProof/>
        </w:rPr>
        <w:t>40</w:t>
      </w:r>
      <w:r>
        <w:rPr>
          <w:noProof/>
        </w:rPr>
        <w:fldChar w:fldCharType="end"/>
      </w:r>
    </w:p>
    <w:p w14:paraId="122630F9" w14:textId="6CA49DF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_Toc182909875 \h </w:instrText>
      </w:r>
      <w:r>
        <w:rPr>
          <w:noProof/>
        </w:rPr>
      </w:r>
      <w:r>
        <w:rPr>
          <w:noProof/>
        </w:rPr>
        <w:fldChar w:fldCharType="separate"/>
      </w:r>
      <w:r>
        <w:rPr>
          <w:noProof/>
        </w:rPr>
        <w:t>40</w:t>
      </w:r>
      <w:r>
        <w:rPr>
          <w:noProof/>
        </w:rPr>
        <w:fldChar w:fldCharType="end"/>
      </w:r>
    </w:p>
    <w:p w14:paraId="5E316B9D" w14:textId="364C13C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_Toc182909876 \h </w:instrText>
      </w:r>
      <w:r>
        <w:rPr>
          <w:noProof/>
        </w:rPr>
      </w:r>
      <w:r>
        <w:rPr>
          <w:noProof/>
        </w:rPr>
        <w:fldChar w:fldCharType="separate"/>
      </w:r>
      <w:r>
        <w:rPr>
          <w:noProof/>
        </w:rPr>
        <w:t>40</w:t>
      </w:r>
      <w:r>
        <w:rPr>
          <w:noProof/>
        </w:rPr>
        <w:fldChar w:fldCharType="end"/>
      </w:r>
    </w:p>
    <w:p w14:paraId="28FA57DA" w14:textId="304A8233"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_Toc182909877 \h </w:instrText>
      </w:r>
      <w:r>
        <w:rPr>
          <w:noProof/>
        </w:rPr>
      </w:r>
      <w:r>
        <w:rPr>
          <w:noProof/>
        </w:rPr>
        <w:fldChar w:fldCharType="separate"/>
      </w:r>
      <w:r>
        <w:rPr>
          <w:noProof/>
        </w:rPr>
        <w:t>43</w:t>
      </w:r>
      <w:r>
        <w:rPr>
          <w:noProof/>
        </w:rPr>
        <w:fldChar w:fldCharType="end"/>
      </w:r>
    </w:p>
    <w:p w14:paraId="27091CAA" w14:textId="19F45C4C"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_Toc182909878 \h </w:instrText>
      </w:r>
      <w:r>
        <w:rPr>
          <w:noProof/>
        </w:rPr>
      </w:r>
      <w:r>
        <w:rPr>
          <w:noProof/>
        </w:rPr>
        <w:fldChar w:fldCharType="separate"/>
      </w:r>
      <w:r>
        <w:rPr>
          <w:noProof/>
        </w:rPr>
        <w:t>44</w:t>
      </w:r>
      <w:r>
        <w:rPr>
          <w:noProof/>
        </w:rPr>
        <w:fldChar w:fldCharType="end"/>
      </w:r>
    </w:p>
    <w:p w14:paraId="239D70C3" w14:textId="72A4383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_Toc182909879 \h </w:instrText>
      </w:r>
      <w:r>
        <w:rPr>
          <w:noProof/>
        </w:rPr>
      </w:r>
      <w:r>
        <w:rPr>
          <w:noProof/>
        </w:rPr>
        <w:fldChar w:fldCharType="separate"/>
      </w:r>
      <w:r>
        <w:rPr>
          <w:noProof/>
        </w:rPr>
        <w:t>44</w:t>
      </w:r>
      <w:r>
        <w:rPr>
          <w:noProof/>
        </w:rPr>
        <w:fldChar w:fldCharType="end"/>
      </w:r>
    </w:p>
    <w:p w14:paraId="69FBBBDC" w14:textId="46FAD6DD"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_Toc182909880 \h </w:instrText>
      </w:r>
      <w:r>
        <w:rPr>
          <w:noProof/>
        </w:rPr>
      </w:r>
      <w:r>
        <w:rPr>
          <w:noProof/>
        </w:rPr>
        <w:fldChar w:fldCharType="separate"/>
      </w:r>
      <w:r>
        <w:rPr>
          <w:noProof/>
        </w:rPr>
        <w:t>44</w:t>
      </w:r>
      <w:r>
        <w:rPr>
          <w:noProof/>
        </w:rPr>
        <w:fldChar w:fldCharType="end"/>
      </w:r>
    </w:p>
    <w:p w14:paraId="7962CAA6" w14:textId="6FEA5396"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_Toc182909881 \h </w:instrText>
      </w:r>
      <w:r>
        <w:rPr>
          <w:noProof/>
        </w:rPr>
      </w:r>
      <w:r>
        <w:rPr>
          <w:noProof/>
        </w:rPr>
        <w:fldChar w:fldCharType="separate"/>
      </w:r>
      <w:r>
        <w:rPr>
          <w:noProof/>
        </w:rPr>
        <w:t>44</w:t>
      </w:r>
      <w:r>
        <w:rPr>
          <w:noProof/>
        </w:rPr>
        <w:fldChar w:fldCharType="end"/>
      </w:r>
    </w:p>
    <w:p w14:paraId="5E053970" w14:textId="7EEF1C49"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_Toc182909882 \h </w:instrText>
      </w:r>
      <w:r>
        <w:rPr>
          <w:noProof/>
        </w:rPr>
      </w:r>
      <w:r>
        <w:rPr>
          <w:noProof/>
        </w:rPr>
        <w:fldChar w:fldCharType="separate"/>
      </w:r>
      <w:r>
        <w:rPr>
          <w:noProof/>
        </w:rPr>
        <w:t>45</w:t>
      </w:r>
      <w:r>
        <w:rPr>
          <w:noProof/>
        </w:rPr>
        <w:fldChar w:fldCharType="end"/>
      </w:r>
    </w:p>
    <w:p w14:paraId="097976B3" w14:textId="32C6B697"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_Toc182909883 \h </w:instrText>
      </w:r>
      <w:r>
        <w:rPr>
          <w:noProof/>
        </w:rPr>
      </w:r>
      <w:r>
        <w:rPr>
          <w:noProof/>
        </w:rPr>
        <w:fldChar w:fldCharType="separate"/>
      </w:r>
      <w:r>
        <w:rPr>
          <w:noProof/>
        </w:rPr>
        <w:t>46</w:t>
      </w:r>
      <w:r>
        <w:rPr>
          <w:noProof/>
        </w:rPr>
        <w:fldChar w:fldCharType="end"/>
      </w:r>
    </w:p>
    <w:p w14:paraId="13CB71EB" w14:textId="626E8B8F"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446A44">
        <w:rPr>
          <w:rFonts w:cs="Arial"/>
          <w:noProof/>
        </w:rPr>
        <w:t>IMS DC capability exposure</w:t>
      </w:r>
      <w:r>
        <w:rPr>
          <w:noProof/>
        </w:rPr>
        <w:tab/>
      </w:r>
      <w:r>
        <w:rPr>
          <w:noProof/>
        </w:rPr>
        <w:fldChar w:fldCharType="begin"/>
      </w:r>
      <w:r>
        <w:rPr>
          <w:noProof/>
        </w:rPr>
        <w:instrText xml:space="preserve"> PAGEREF _Toc182909884 \h </w:instrText>
      </w:r>
      <w:r>
        <w:rPr>
          <w:noProof/>
        </w:rPr>
      </w:r>
      <w:r>
        <w:rPr>
          <w:noProof/>
        </w:rPr>
        <w:fldChar w:fldCharType="separate"/>
      </w:r>
      <w:r>
        <w:rPr>
          <w:noProof/>
        </w:rPr>
        <w:t>47</w:t>
      </w:r>
      <w:r>
        <w:rPr>
          <w:noProof/>
        </w:rPr>
        <w:fldChar w:fldCharType="end"/>
      </w:r>
    </w:p>
    <w:p w14:paraId="7EDE0362" w14:textId="1E7F732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_Toc182909885 \h </w:instrText>
      </w:r>
      <w:r>
        <w:rPr>
          <w:noProof/>
        </w:rPr>
      </w:r>
      <w:r>
        <w:rPr>
          <w:noProof/>
        </w:rPr>
        <w:fldChar w:fldCharType="separate"/>
      </w:r>
      <w:r>
        <w:rPr>
          <w:noProof/>
        </w:rPr>
        <w:t>47</w:t>
      </w:r>
      <w:r>
        <w:rPr>
          <w:noProof/>
        </w:rPr>
        <w:fldChar w:fldCharType="end"/>
      </w:r>
    </w:p>
    <w:p w14:paraId="2634BD97" w14:textId="0B1D5278"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_Toc182909886 \h </w:instrText>
      </w:r>
      <w:r>
        <w:rPr>
          <w:noProof/>
        </w:rPr>
      </w:r>
      <w:r>
        <w:rPr>
          <w:noProof/>
        </w:rPr>
        <w:fldChar w:fldCharType="separate"/>
      </w:r>
      <w:r>
        <w:rPr>
          <w:noProof/>
        </w:rPr>
        <w:t>47</w:t>
      </w:r>
      <w:r>
        <w:rPr>
          <w:noProof/>
        </w:rPr>
        <w:fldChar w:fldCharType="end"/>
      </w:r>
    </w:p>
    <w:p w14:paraId="505A0E6A" w14:textId="315C8ED1"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_Toc182909887 \h </w:instrText>
      </w:r>
      <w:r>
        <w:rPr>
          <w:noProof/>
        </w:rPr>
      </w:r>
      <w:r>
        <w:rPr>
          <w:noProof/>
        </w:rPr>
        <w:fldChar w:fldCharType="separate"/>
      </w:r>
      <w:r>
        <w:rPr>
          <w:noProof/>
        </w:rPr>
        <w:t>47</w:t>
      </w:r>
      <w:r>
        <w:rPr>
          <w:noProof/>
        </w:rPr>
        <w:fldChar w:fldCharType="end"/>
      </w:r>
    </w:p>
    <w:p w14:paraId="29E7DA11" w14:textId="055E0A37"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_Toc182909888 \h </w:instrText>
      </w:r>
      <w:r>
        <w:rPr>
          <w:noProof/>
        </w:rPr>
      </w:r>
      <w:r>
        <w:rPr>
          <w:noProof/>
        </w:rPr>
        <w:fldChar w:fldCharType="separate"/>
      </w:r>
      <w:r>
        <w:rPr>
          <w:noProof/>
        </w:rPr>
        <w:t>47</w:t>
      </w:r>
      <w:r>
        <w:rPr>
          <w:noProof/>
        </w:rPr>
        <w:fldChar w:fldCharType="end"/>
      </w:r>
    </w:p>
    <w:p w14:paraId="3EA584AF" w14:textId="615367F4"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_Toc182909889 \h </w:instrText>
      </w:r>
      <w:r>
        <w:rPr>
          <w:noProof/>
        </w:rPr>
      </w:r>
      <w:r>
        <w:rPr>
          <w:noProof/>
        </w:rPr>
        <w:fldChar w:fldCharType="separate"/>
      </w:r>
      <w:r>
        <w:rPr>
          <w:noProof/>
        </w:rPr>
        <w:t>47</w:t>
      </w:r>
      <w:r>
        <w:rPr>
          <w:noProof/>
        </w:rPr>
        <w:fldChar w:fldCharType="end"/>
      </w:r>
    </w:p>
    <w:p w14:paraId="6EE0047D" w14:textId="19892480"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_Toc182909890 \h </w:instrText>
      </w:r>
      <w:r>
        <w:rPr>
          <w:noProof/>
        </w:rPr>
      </w:r>
      <w:r>
        <w:rPr>
          <w:noProof/>
        </w:rPr>
        <w:fldChar w:fldCharType="separate"/>
      </w:r>
      <w:r>
        <w:rPr>
          <w:noProof/>
        </w:rPr>
        <w:t>47</w:t>
      </w:r>
      <w:r>
        <w:rPr>
          <w:noProof/>
        </w:rPr>
        <w:fldChar w:fldCharType="end"/>
      </w:r>
    </w:p>
    <w:p w14:paraId="2319243A" w14:textId="5985FA59"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_Toc182909891 \h </w:instrText>
      </w:r>
      <w:r>
        <w:rPr>
          <w:noProof/>
        </w:rPr>
      </w:r>
      <w:r>
        <w:rPr>
          <w:noProof/>
        </w:rPr>
        <w:fldChar w:fldCharType="separate"/>
      </w:r>
      <w:r>
        <w:rPr>
          <w:noProof/>
        </w:rPr>
        <w:t>47</w:t>
      </w:r>
      <w:r>
        <w:rPr>
          <w:noProof/>
        </w:rPr>
        <w:fldChar w:fldCharType="end"/>
      </w:r>
    </w:p>
    <w:p w14:paraId="168F7F71" w14:textId="6D670B52"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_Toc182909892 \h </w:instrText>
      </w:r>
      <w:r>
        <w:rPr>
          <w:noProof/>
        </w:rPr>
      </w:r>
      <w:r>
        <w:rPr>
          <w:noProof/>
        </w:rPr>
        <w:fldChar w:fldCharType="separate"/>
      </w:r>
      <w:r>
        <w:rPr>
          <w:noProof/>
        </w:rPr>
        <w:t>47</w:t>
      </w:r>
      <w:r>
        <w:rPr>
          <w:noProof/>
        </w:rPr>
        <w:fldChar w:fldCharType="end"/>
      </w:r>
    </w:p>
    <w:p w14:paraId="1A18D8A3" w14:textId="43C45291" w:rsidR="001B0043" w:rsidRDefault="001B0043">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_Toc182909893 \h </w:instrText>
      </w:r>
      <w:r>
        <w:rPr>
          <w:noProof/>
        </w:rPr>
      </w:r>
      <w:r>
        <w:rPr>
          <w:noProof/>
        </w:rPr>
        <w:fldChar w:fldCharType="separate"/>
      </w:r>
      <w:r>
        <w:rPr>
          <w:noProof/>
        </w:rPr>
        <w:t>49</w:t>
      </w:r>
      <w:r>
        <w:rPr>
          <w:noProof/>
        </w:rPr>
        <w:fldChar w:fldCharType="end"/>
      </w:r>
    </w:p>
    <w:p w14:paraId="463B9CBD" w14:textId="2232CB8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_Toc182909894 \h </w:instrText>
      </w:r>
      <w:r>
        <w:rPr>
          <w:noProof/>
        </w:rPr>
      </w:r>
      <w:r>
        <w:rPr>
          <w:noProof/>
        </w:rPr>
        <w:fldChar w:fldCharType="separate"/>
      </w:r>
      <w:r>
        <w:rPr>
          <w:noProof/>
        </w:rPr>
        <w:t>50</w:t>
      </w:r>
      <w:r>
        <w:rPr>
          <w:noProof/>
        </w:rPr>
        <w:fldChar w:fldCharType="end"/>
      </w:r>
    </w:p>
    <w:p w14:paraId="77F8C8FC" w14:textId="4542372C" w:rsidR="001B0043" w:rsidRDefault="001B0043">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_Toc182909895 \h </w:instrText>
      </w:r>
      <w:r>
        <w:rPr>
          <w:noProof/>
        </w:rPr>
      </w:r>
      <w:r>
        <w:rPr>
          <w:noProof/>
        </w:rPr>
        <w:fldChar w:fldCharType="separate"/>
      </w:r>
      <w:r>
        <w:rPr>
          <w:noProof/>
        </w:rPr>
        <w:t>51</w:t>
      </w:r>
      <w:r>
        <w:rPr>
          <w:noProof/>
        </w:rPr>
        <w:fldChar w:fldCharType="end"/>
      </w:r>
    </w:p>
    <w:p w14:paraId="1E4372F2" w14:textId="31DD3C42"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_Toc182909896 \h </w:instrText>
      </w:r>
      <w:r>
        <w:rPr>
          <w:noProof/>
        </w:rPr>
      </w:r>
      <w:r>
        <w:rPr>
          <w:noProof/>
        </w:rPr>
        <w:fldChar w:fldCharType="separate"/>
      </w:r>
      <w:r>
        <w:rPr>
          <w:noProof/>
        </w:rPr>
        <w:t>51</w:t>
      </w:r>
      <w:r>
        <w:rPr>
          <w:noProof/>
        </w:rPr>
        <w:fldChar w:fldCharType="end"/>
      </w:r>
    </w:p>
    <w:p w14:paraId="1C9D6A15" w14:textId="125F0B84"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_Toc182909897 \h </w:instrText>
      </w:r>
      <w:r>
        <w:rPr>
          <w:noProof/>
        </w:rPr>
      </w:r>
      <w:r>
        <w:rPr>
          <w:noProof/>
        </w:rPr>
        <w:fldChar w:fldCharType="separate"/>
      </w:r>
      <w:r>
        <w:rPr>
          <w:noProof/>
        </w:rPr>
        <w:t>51</w:t>
      </w:r>
      <w:r>
        <w:rPr>
          <w:noProof/>
        </w:rPr>
        <w:fldChar w:fldCharType="end"/>
      </w:r>
    </w:p>
    <w:p w14:paraId="5DFB7BFF" w14:textId="681744EF"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_Toc182909898 \h </w:instrText>
      </w:r>
      <w:r>
        <w:rPr>
          <w:noProof/>
        </w:rPr>
      </w:r>
      <w:r>
        <w:rPr>
          <w:noProof/>
        </w:rPr>
        <w:fldChar w:fldCharType="separate"/>
      </w:r>
      <w:r>
        <w:rPr>
          <w:noProof/>
        </w:rPr>
        <w:t>51</w:t>
      </w:r>
      <w:r>
        <w:rPr>
          <w:noProof/>
        </w:rPr>
        <w:fldChar w:fldCharType="end"/>
      </w:r>
    </w:p>
    <w:p w14:paraId="13D0D3B6" w14:textId="148C65C2"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_Toc182909899 \h </w:instrText>
      </w:r>
      <w:r>
        <w:rPr>
          <w:noProof/>
        </w:rPr>
      </w:r>
      <w:r>
        <w:rPr>
          <w:noProof/>
        </w:rPr>
        <w:fldChar w:fldCharType="separate"/>
      </w:r>
      <w:r>
        <w:rPr>
          <w:noProof/>
        </w:rPr>
        <w:t>52</w:t>
      </w:r>
      <w:r>
        <w:rPr>
          <w:noProof/>
        </w:rPr>
        <w:fldChar w:fldCharType="end"/>
      </w:r>
    </w:p>
    <w:p w14:paraId="4D569A13" w14:textId="2AD2B25D" w:rsidR="001B0043" w:rsidRDefault="001B0043">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_Toc182909900 \h </w:instrText>
      </w:r>
      <w:r>
        <w:rPr>
          <w:noProof/>
        </w:rPr>
      </w:r>
      <w:r>
        <w:rPr>
          <w:noProof/>
        </w:rPr>
        <w:fldChar w:fldCharType="separate"/>
      </w:r>
      <w:r>
        <w:rPr>
          <w:noProof/>
        </w:rPr>
        <w:t>52</w:t>
      </w:r>
      <w:r>
        <w:rPr>
          <w:noProof/>
        </w:rPr>
        <w:fldChar w:fldCharType="end"/>
      </w:r>
    </w:p>
    <w:p w14:paraId="0E61A425" w14:textId="2A949C0C" w:rsidR="001B0043" w:rsidRDefault="001B0043">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_Toc182909901 \h </w:instrText>
      </w:r>
      <w:r>
        <w:rPr>
          <w:noProof/>
        </w:rPr>
      </w:r>
      <w:r>
        <w:rPr>
          <w:noProof/>
        </w:rPr>
        <w:fldChar w:fldCharType="separate"/>
      </w:r>
      <w:r>
        <w:rPr>
          <w:noProof/>
        </w:rPr>
        <w:t>53</w:t>
      </w:r>
      <w:r>
        <w:rPr>
          <w:noProof/>
        </w:rPr>
        <w:fldChar w:fldCharType="end"/>
      </w:r>
    </w:p>
    <w:p w14:paraId="52E2DFBB" w14:textId="29D6311F" w:rsidR="001B0043" w:rsidRDefault="001B0043">
      <w:pPr>
        <w:pStyle w:val="TOC1"/>
        <w:rPr>
          <w:rFonts w:asciiTheme="minorHAnsi" w:eastAsiaTheme="minorEastAsia" w:hAnsiTheme="minorHAnsi" w:cstheme="minorBidi"/>
          <w:noProof/>
          <w:kern w:val="2"/>
          <w:szCs w:val="22"/>
          <w14:ligatures w14:val="standardContextual"/>
        </w:rPr>
      </w:pPr>
      <w:r w:rsidRPr="00446A44">
        <w:rPr>
          <w:noProof/>
          <w:lang w:val="fr-FR"/>
        </w:rPr>
        <w:t>7</w:t>
      </w:r>
      <w:r>
        <w:rPr>
          <w:rFonts w:asciiTheme="minorHAnsi" w:eastAsiaTheme="minorEastAsia" w:hAnsiTheme="minorHAnsi" w:cstheme="minorBidi"/>
          <w:noProof/>
          <w:kern w:val="2"/>
          <w:szCs w:val="22"/>
          <w14:ligatures w14:val="standardContextual"/>
        </w:rPr>
        <w:tab/>
      </w:r>
      <w:r w:rsidRPr="00446A44">
        <w:rPr>
          <w:noProof/>
          <w:lang w:val="fr-FR"/>
        </w:rPr>
        <w:t>Conclusions</w:t>
      </w:r>
      <w:r>
        <w:rPr>
          <w:noProof/>
        </w:rPr>
        <w:tab/>
      </w:r>
      <w:r>
        <w:rPr>
          <w:noProof/>
        </w:rPr>
        <w:fldChar w:fldCharType="begin"/>
      </w:r>
      <w:r>
        <w:rPr>
          <w:noProof/>
        </w:rPr>
        <w:instrText xml:space="preserve"> PAGEREF _Toc182909902 \h </w:instrText>
      </w:r>
      <w:r>
        <w:rPr>
          <w:noProof/>
        </w:rPr>
      </w:r>
      <w:r>
        <w:rPr>
          <w:noProof/>
        </w:rPr>
        <w:fldChar w:fldCharType="separate"/>
      </w:r>
      <w:r>
        <w:rPr>
          <w:noProof/>
        </w:rPr>
        <w:t>53</w:t>
      </w:r>
      <w:r>
        <w:rPr>
          <w:noProof/>
        </w:rPr>
        <w:fldChar w:fldCharType="end"/>
      </w:r>
    </w:p>
    <w:p w14:paraId="64ADDCED" w14:textId="6C81A23F" w:rsidR="001B0043" w:rsidRDefault="001B0043">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_Toc182909903 \h </w:instrText>
      </w:r>
      <w:r>
        <w:rPr>
          <w:noProof/>
        </w:rPr>
      </w:r>
      <w:r>
        <w:rPr>
          <w:noProof/>
        </w:rPr>
        <w:fldChar w:fldCharType="separate"/>
      </w:r>
      <w:r>
        <w:rPr>
          <w:noProof/>
        </w:rPr>
        <w:t>54</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82909805"/>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 xml:space="preserve">Version </w:t>
      </w:r>
      <w:proofErr w:type="spellStart"/>
      <w:r>
        <w:t>x.y.z</w:t>
      </w:r>
      <w:proofErr w:type="spellEnd"/>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77777777" w:rsidR="009A1542" w:rsidRDefault="003841D2">
      <w:pPr>
        <w:pStyle w:val="Heading1"/>
      </w:pPr>
      <w:bookmarkStart w:id="18" w:name="introduction"/>
      <w:bookmarkStart w:id="19" w:name="_Toc182909806"/>
      <w:bookmarkEnd w:id="18"/>
      <w:r>
        <w:t>Introduction</w:t>
      </w:r>
      <w:bookmarkEnd w:id="19"/>
    </w:p>
    <w:p w14:paraId="2696DC14" w14:textId="77777777" w:rsidR="009A1542" w:rsidRDefault="003841D2">
      <w:pPr>
        <w:pStyle w:val="EditorsNote"/>
      </w:pPr>
      <w:r>
        <w:t xml:space="preserve">Editor's Note: The introduction clause content is left for future consideration.  </w:t>
      </w:r>
    </w:p>
    <w:p w14:paraId="2696DC15" w14:textId="77777777" w:rsidR="009A1542" w:rsidRDefault="003841D2">
      <w:pPr>
        <w:pStyle w:val="Heading1"/>
      </w:pPr>
      <w:r>
        <w:br w:type="page"/>
      </w:r>
      <w:bookmarkStart w:id="20" w:name="scope"/>
      <w:bookmarkStart w:id="21" w:name="_Toc182909807"/>
      <w:bookmarkEnd w:id="20"/>
      <w:r>
        <w:lastRenderedPageBreak/>
        <w:t>1</w:t>
      </w:r>
      <w:r>
        <w:tab/>
        <w:t>Scope</w:t>
      </w:r>
      <w:bookmarkEnd w:id="21"/>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77777777" w:rsidR="009A1542" w:rsidRDefault="003841D2">
      <w:pPr>
        <w:pStyle w:val="EditorsNote"/>
      </w:pPr>
      <w:r>
        <w:rPr>
          <w:rFonts w:hint="eastAsia"/>
          <w:lang w:val="en-US" w:eastAsia="zh-CN"/>
        </w:rPr>
        <w:t>Editor</w:t>
      </w:r>
      <w:r>
        <w:rPr>
          <w:lang w:val="en-US" w:eastAsia="zh-CN"/>
        </w:rPr>
        <w:t>’</w:t>
      </w:r>
      <w:r>
        <w:rPr>
          <w:rFonts w:hint="eastAsia"/>
          <w:lang w:val="en-US" w:eastAsia="zh-CN"/>
        </w:rPr>
        <w:t>s Note</w:t>
      </w:r>
      <w:r>
        <w:t>:</w:t>
      </w:r>
      <w:r>
        <w:tab/>
        <w:t xml:space="preserve">New objectives </w:t>
      </w:r>
      <w:r>
        <w:rPr>
          <w:rFonts w:hint="eastAsia"/>
          <w:lang w:val="en-US" w:eastAsia="zh-CN"/>
        </w:rPr>
        <w:t>may</w:t>
      </w:r>
      <w:r>
        <w:t xml:space="preserve"> be added to address security aspects of other key issues introduced in SA2 after further progress made in SA2.</w:t>
      </w:r>
    </w:p>
    <w:p w14:paraId="2696DC1A" w14:textId="77777777" w:rsidR="009A1542" w:rsidRDefault="003841D2">
      <w:pPr>
        <w:pStyle w:val="Heading1"/>
      </w:pPr>
      <w:bookmarkStart w:id="22" w:name="references"/>
      <w:bookmarkStart w:id="23" w:name="_Toc182909808"/>
      <w:bookmarkEnd w:id="22"/>
      <w:r>
        <w:t>2</w:t>
      </w:r>
      <w:r>
        <w:tab/>
        <w:t>References</w:t>
      </w:r>
      <w:bookmarkEnd w:id="23"/>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w:t>
      </w:r>
      <w:proofErr w:type="spellStart"/>
      <w:r w:rsidRPr="002F3B32">
        <w:t>PASSporT</w:t>
      </w:r>
      <w:proofErr w:type="spellEnd"/>
      <w:r w:rsidRPr="002F3B32">
        <w:t xml:space="preserve"> Extension for Rich Call Data"</w:t>
      </w:r>
    </w:p>
    <w:p w14:paraId="535AA55F" w14:textId="60703D75" w:rsidR="00247083" w:rsidRDefault="00247083" w:rsidP="00247083">
      <w:pPr>
        <w:pStyle w:val="EditorsNote"/>
      </w:pPr>
      <w:r>
        <w:t xml:space="preserve">Editor's </w:t>
      </w:r>
      <w:r w:rsidR="00B22B2E">
        <w:t>N</w:t>
      </w:r>
      <w:r>
        <w:t>ote:</w:t>
      </w:r>
      <w:r>
        <w:tab/>
        <w:t>The above document cannot be formally referenced until it is published as an RFC.</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7EAD3456" w:rsidR="00887755" w:rsidRDefault="00887755" w:rsidP="00887755">
      <w:pPr>
        <w:pStyle w:val="EditorsNote"/>
      </w:pPr>
      <w:r>
        <w:t xml:space="preserve">Editor's </w:t>
      </w:r>
      <w:r w:rsidR="00B22B2E">
        <w:t>N</w:t>
      </w:r>
      <w:r>
        <w:t>ote:</w:t>
      </w:r>
      <w:r>
        <w:tab/>
        <w:t>The above document cannot be formally referenced until it is published as an RFC.</w:t>
      </w:r>
    </w:p>
    <w:p w14:paraId="39AC73A2" w14:textId="500C3FCD" w:rsidR="005C1A34" w:rsidRDefault="005C1A34" w:rsidP="00183661">
      <w:pPr>
        <w:pStyle w:val="EX"/>
        <w:rPr>
          <w:lang w:val="en-US"/>
        </w:rPr>
      </w:pPr>
      <w:bookmarkStart w:id="24" w:name="_Hlk524429755"/>
      <w:r>
        <w:rPr>
          <w:lang w:val="en-US"/>
        </w:rPr>
        <w:t>[</w:t>
      </w:r>
      <w:r w:rsidR="007913C1">
        <w:rPr>
          <w:lang w:val="en-US" w:eastAsia="zh-CN"/>
        </w:rPr>
        <w:t>9</w:t>
      </w:r>
      <w:r>
        <w:rPr>
          <w:lang w:val="en-US"/>
        </w:rPr>
        <w:t>]</w:t>
      </w:r>
      <w:r>
        <w:rPr>
          <w:lang w:val="en-US"/>
        </w:rPr>
        <w:tab/>
      </w:r>
      <w:bookmarkStart w:id="25" w:name="_Hlk108167392"/>
      <w:r>
        <w:rPr>
          <w:lang w:val="en-US"/>
        </w:rPr>
        <w:t>draft-</w:t>
      </w:r>
      <w:proofErr w:type="spellStart"/>
      <w:r w:rsidRPr="00183661">
        <w:t>ietf</w:t>
      </w:r>
      <w:proofErr w:type="spellEnd"/>
      <w:r>
        <w:rPr>
          <w:lang w:val="en-US"/>
        </w:rPr>
        <w:t>-sipcore-callinfo-rcd-03</w:t>
      </w:r>
      <w:bookmarkEnd w:id="25"/>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Pr="002934F6"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bookmarkEnd w:id="2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6" w:name="definitions"/>
      <w:bookmarkStart w:id="27" w:name="_Toc182909809"/>
      <w:bookmarkEnd w:id="26"/>
      <w:r>
        <w:t>3</w:t>
      </w:r>
      <w:r>
        <w:tab/>
        <w:t>Definitions of terms, symbols and abbreviations</w:t>
      </w:r>
      <w:bookmarkEnd w:id="27"/>
    </w:p>
    <w:p w14:paraId="2696DC24" w14:textId="77777777" w:rsidR="009A1542" w:rsidRDefault="003841D2">
      <w:pPr>
        <w:pStyle w:val="Guidance"/>
      </w:pPr>
      <w:r>
        <w:t>This clause and its three subclauses are mandatory. The contents shall be shown as "void" if the TS/TR does not define any terms, symbols, or abbreviations.</w:t>
      </w:r>
    </w:p>
    <w:p w14:paraId="2696DC25" w14:textId="77777777" w:rsidR="009A1542" w:rsidRDefault="003841D2">
      <w:pPr>
        <w:pStyle w:val="Heading2"/>
      </w:pPr>
      <w:bookmarkStart w:id="28" w:name="_Toc182909810"/>
      <w:r>
        <w:t>3.1</w:t>
      </w:r>
      <w:r>
        <w:tab/>
        <w:t>Terms</w:t>
      </w:r>
      <w:bookmarkEnd w:id="28"/>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77777777" w:rsidR="009A1542" w:rsidRDefault="003841D2">
      <w:r>
        <w:rPr>
          <w:b/>
        </w:rPr>
        <w:t>example:</w:t>
      </w:r>
      <w:r>
        <w:t xml:space="preserve"> text used to clarify abstract rules by applying them literally.</w:t>
      </w:r>
    </w:p>
    <w:p w14:paraId="2696DC28" w14:textId="77777777" w:rsidR="009A1542" w:rsidRDefault="003841D2">
      <w:pPr>
        <w:pStyle w:val="Heading2"/>
      </w:pPr>
      <w:bookmarkStart w:id="29" w:name="_Toc182909811"/>
      <w:r>
        <w:t>3.2</w:t>
      </w:r>
      <w:r>
        <w:tab/>
        <w:t>Symbols</w:t>
      </w:r>
      <w:bookmarkEnd w:id="29"/>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30" w:name="_Toc182909812"/>
      <w:r>
        <w:t>3.3</w:t>
      </w:r>
      <w:r>
        <w:tab/>
        <w:t>Abbreviations</w:t>
      </w:r>
      <w:bookmarkEnd w:id="30"/>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96DC2E" w14:textId="77777777" w:rsidR="009A1542" w:rsidRDefault="003841D2">
      <w:pPr>
        <w:pStyle w:val="EW"/>
      </w:pPr>
      <w:r>
        <w:t>&lt;ABBREVIATION&gt;</w:t>
      </w:r>
      <w:r>
        <w:tab/>
        <w:t>&lt;Expansion&gt;</w:t>
      </w:r>
    </w:p>
    <w:p w14:paraId="2696DC2F" w14:textId="77777777" w:rsidR="009A1542" w:rsidRDefault="009A1542">
      <w:pPr>
        <w:pStyle w:val="EW"/>
      </w:pPr>
    </w:p>
    <w:p w14:paraId="2696DC30" w14:textId="77777777" w:rsidR="009A1542" w:rsidRDefault="003841D2">
      <w:pPr>
        <w:pStyle w:val="Heading1"/>
        <w:rPr>
          <w:rFonts w:eastAsia="SimSun"/>
          <w:lang w:val="en-US" w:eastAsia="zh-CN"/>
        </w:rPr>
      </w:pPr>
      <w:bookmarkStart w:id="31" w:name="clause4"/>
      <w:bookmarkStart w:id="32" w:name="_Toc182909813"/>
      <w:bookmarkEnd w:id="31"/>
      <w:r>
        <w:t>4</w:t>
      </w:r>
      <w:r>
        <w:tab/>
      </w:r>
      <w:r>
        <w:rPr>
          <w:rFonts w:eastAsia="SimSun" w:hint="eastAsia"/>
          <w:lang w:val="en-US" w:eastAsia="zh-CN"/>
        </w:rPr>
        <w:t>Assumptions</w:t>
      </w:r>
      <w:bookmarkEnd w:id="32"/>
    </w:p>
    <w:p w14:paraId="2696DC31" w14:textId="77777777" w:rsidR="009A1542" w:rsidRDefault="003841D2">
      <w:pPr>
        <w:pStyle w:val="Heading2"/>
        <w:rPr>
          <w:lang w:val="en-US" w:eastAsia="zh-CN"/>
        </w:rPr>
      </w:pPr>
      <w:bookmarkStart w:id="33" w:name="_Toc182909814"/>
      <w:r>
        <w:rPr>
          <w:lang w:val="en-US" w:eastAsia="zh-CN"/>
        </w:rPr>
        <w:t>4.1</w:t>
      </w:r>
      <w:r>
        <w:rPr>
          <w:lang w:val="en-US" w:eastAsia="zh-CN"/>
        </w:rPr>
        <w:tab/>
        <w:t>General</w:t>
      </w:r>
      <w:bookmarkEnd w:id="33"/>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4" w:name="_Toc182909815"/>
      <w:r>
        <w:rPr>
          <w:lang w:val="en-US" w:eastAsia="zh-CN"/>
        </w:rPr>
        <w:t>4.2</w:t>
      </w:r>
      <w:r>
        <w:rPr>
          <w:lang w:val="en-US" w:eastAsia="zh-CN"/>
        </w:rPr>
        <w:tab/>
        <w:t>Architectural Assumptions and Principles</w:t>
      </w:r>
      <w:bookmarkEnd w:id="34"/>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174.75pt" o:ole="">
            <v:imagedata r:id="rId11" o:title=""/>
          </v:shape>
          <o:OLEObject Type="Embed" ProgID="Visio.Drawing.15" ShapeID="_x0000_i1025" DrawAspect="Content" ObjectID="_1793709661" r:id="rId12"/>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5" w:name="_Toc52282147"/>
      <w:bookmarkStart w:id="36" w:name="_Toc182909816"/>
      <w:r>
        <w:t>5</w:t>
      </w:r>
      <w:r>
        <w:tab/>
        <w:t>Key issues</w:t>
      </w:r>
      <w:bookmarkEnd w:id="35"/>
      <w:bookmarkEnd w:id="36"/>
    </w:p>
    <w:p w14:paraId="2696DC3A" w14:textId="77777777" w:rsidR="009A1542" w:rsidRDefault="003841D2">
      <w:pPr>
        <w:pStyle w:val="Heading2"/>
        <w:rPr>
          <w:rFonts w:cs="Arial"/>
          <w:sz w:val="28"/>
          <w:szCs w:val="28"/>
        </w:rPr>
      </w:pPr>
      <w:bookmarkStart w:id="37" w:name="_Toc182909817"/>
      <w:bookmarkStart w:id="38" w:name="_Toc136953923"/>
      <w:r>
        <w:t>5.1</w:t>
      </w:r>
      <w:r>
        <w:tab/>
        <w:t xml:space="preserve">Key issue #1: </w:t>
      </w:r>
      <w:r>
        <w:rPr>
          <w:lang w:eastAsia="zh-CN"/>
        </w:rPr>
        <w:t>T</w:t>
      </w:r>
      <w:r>
        <w:t>hird</w:t>
      </w:r>
      <w:r>
        <w:rPr>
          <w:lang w:eastAsia="ko-KR"/>
        </w:rPr>
        <w:t xml:space="preserve"> party specific user identities</w:t>
      </w:r>
      <w:bookmarkEnd w:id="37"/>
    </w:p>
    <w:p w14:paraId="2696DC3B" w14:textId="77777777" w:rsidR="009A1542" w:rsidRDefault="003841D2">
      <w:pPr>
        <w:pStyle w:val="Heading3"/>
      </w:pPr>
      <w:bookmarkStart w:id="39" w:name="_Toc182909818"/>
      <w:r>
        <w:t>5.1.1</w:t>
      </w:r>
      <w:r>
        <w:tab/>
        <w:t>Key issue details</w:t>
      </w:r>
      <w:bookmarkEnd w:id="39"/>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0" w:name="_Toc182909819"/>
      <w:r>
        <w:t>5.1.2</w:t>
      </w:r>
      <w:r>
        <w:tab/>
        <w:t>Threats</w:t>
      </w:r>
      <w:bookmarkEnd w:id="40"/>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7777777" w:rsidR="009A1542" w:rsidRDefault="003841D2">
      <w:pPr>
        <w:rPr>
          <w:lang w:eastAsia="zh-CN"/>
        </w:rPr>
      </w:pPr>
      <w:r>
        <w:rPr>
          <w:lang w:eastAsia="zh-CN"/>
        </w:rPr>
        <w:t>The ID's transfer between IMS networks may be manipulated by intermediary network entities. Consequently, the callee may receive a wrong ID.</w:t>
      </w:r>
    </w:p>
    <w:p w14:paraId="2696DC42" w14:textId="77777777" w:rsidR="009A1542" w:rsidRDefault="003841D2">
      <w:pPr>
        <w:pStyle w:val="Heading3"/>
      </w:pPr>
      <w:bookmarkStart w:id="41" w:name="_Toc182909820"/>
      <w:r>
        <w:t>5.1.3</w:t>
      </w:r>
      <w:r>
        <w:tab/>
        <w:t>Potential security requirements</w:t>
      </w:r>
      <w:bookmarkEnd w:id="41"/>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2" w:name="_Toc182909821"/>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8"/>
      <w:bookmarkEnd w:id="42"/>
      <w:r>
        <w:rPr>
          <w:lang w:eastAsia="ko-KR"/>
        </w:rPr>
        <w:t xml:space="preserve"> </w:t>
      </w:r>
    </w:p>
    <w:p w14:paraId="2696DC47" w14:textId="77777777" w:rsidR="009A1542" w:rsidRDefault="003841D2">
      <w:pPr>
        <w:pStyle w:val="Heading3"/>
      </w:pPr>
      <w:bookmarkStart w:id="43" w:name="_Toc136953924"/>
      <w:bookmarkStart w:id="44" w:name="_Toc182909822"/>
      <w:r>
        <w:t>5.</w:t>
      </w:r>
      <w:r>
        <w:rPr>
          <w:rFonts w:eastAsia="SimSun"/>
          <w:lang w:val="en-US" w:eastAsia="zh-CN"/>
        </w:rPr>
        <w:t>2</w:t>
      </w:r>
      <w:r>
        <w:t>.1</w:t>
      </w:r>
      <w:r>
        <w:tab/>
        <w:t>Key issue details</w:t>
      </w:r>
      <w:bookmarkEnd w:id="43"/>
      <w:bookmarkEnd w:id="44"/>
      <w:r>
        <w:t xml:space="preserve"> </w:t>
      </w:r>
    </w:p>
    <w:p w14:paraId="2696DC48"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5" w:name="OLE_LINK1"/>
      <w:r>
        <w:rPr>
          <w:rFonts w:eastAsia="DengXian"/>
          <w:lang w:val="en-US" w:eastAsia="ko-KR"/>
        </w:rPr>
        <w:t xml:space="preserve"> Then the Avatar-ID is used to fetch </w:t>
      </w:r>
      <w:r>
        <w:rPr>
          <w:rFonts w:eastAsia="DengXian"/>
        </w:rPr>
        <w:t>objects such as an Avatar representation which may include Avatar metadata and Avatar media.</w:t>
      </w:r>
    </w:p>
    <w:bookmarkEnd w:id="45"/>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lastRenderedPageBreak/>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6" w:name="_Toc136953925"/>
      <w:bookmarkStart w:id="47" w:name="_Toc182909823"/>
      <w:r>
        <w:t>5.</w:t>
      </w:r>
      <w:r>
        <w:rPr>
          <w:rFonts w:eastAsia="SimSun"/>
          <w:lang w:val="en-US" w:eastAsia="zh-CN"/>
        </w:rPr>
        <w:t>2</w:t>
      </w:r>
      <w:r>
        <w:t>.2</w:t>
      </w:r>
      <w:r>
        <w:tab/>
        <w:t>Threats</w:t>
      </w:r>
      <w:bookmarkEnd w:id="46"/>
      <w:bookmarkEnd w:id="47"/>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8" w:name="_Toc136953926"/>
      <w:bookmarkStart w:id="49" w:name="_Toc182909824"/>
      <w:r>
        <w:t>5.</w:t>
      </w:r>
      <w:r>
        <w:rPr>
          <w:rFonts w:eastAsia="SimSun"/>
          <w:lang w:val="en-US" w:eastAsia="zh-CN"/>
        </w:rPr>
        <w:t>2</w:t>
      </w:r>
      <w:r>
        <w:t>.3</w:t>
      </w:r>
      <w:r>
        <w:tab/>
        <w:t>Potential security requirements</w:t>
      </w:r>
      <w:bookmarkEnd w:id="48"/>
      <w:bookmarkEnd w:id="49"/>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50" w:name="_Toc182909825"/>
      <w:r>
        <w:t>5.</w:t>
      </w:r>
      <w:r w:rsidR="00884687">
        <w:t>3</w:t>
      </w:r>
      <w:r>
        <w:tab/>
        <w:t>Key Issue #</w:t>
      </w:r>
      <w:r w:rsidR="00950063">
        <w:t>3</w:t>
      </w:r>
      <w:r>
        <w:t>: Security and privacy aspects of IMS DC capability exposure</w:t>
      </w:r>
      <w:bookmarkEnd w:id="50"/>
    </w:p>
    <w:p w14:paraId="28F713BA" w14:textId="61740B6A" w:rsidR="00A27920" w:rsidRDefault="00A27920" w:rsidP="00A27920">
      <w:pPr>
        <w:pStyle w:val="Heading3"/>
      </w:pPr>
      <w:bookmarkStart w:id="51" w:name="_Toc182909826"/>
      <w:r>
        <w:t>5.</w:t>
      </w:r>
      <w:r w:rsidR="00075C13">
        <w:t>3</w:t>
      </w:r>
      <w:r>
        <w:t>.1</w:t>
      </w:r>
      <w:r>
        <w:tab/>
        <w:t>Key issue details</w:t>
      </w:r>
      <w:bookmarkEnd w:id="51"/>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w:t>
      </w:r>
      <w:proofErr w:type="spellStart"/>
      <w:r>
        <w:t>favorite</w:t>
      </w:r>
      <w:proofErr w:type="spellEnd"/>
      <w:r>
        <w:t xml:space="preserve"> (applications) and habit is disclosed to and inferred by untrusted 3rd party AF/AS. </w:t>
      </w:r>
    </w:p>
    <w:p w14:paraId="6B004603" w14:textId="409CA042" w:rsidR="00A27920" w:rsidRDefault="00A27920" w:rsidP="001A443C">
      <w:pPr>
        <w:pStyle w:val="EditorsNote"/>
      </w:pPr>
      <w:r>
        <w:t>Editor</w:t>
      </w:r>
      <w:r w:rsidR="001A443C">
        <w:t>'</w:t>
      </w:r>
      <w:r>
        <w:t>s Note: Whether exposure events reveal subscriber habits and whether these habits are privacy issue is FFS</w:t>
      </w:r>
      <w:r w:rsidR="00134038">
        <w:t>.</w:t>
      </w:r>
    </w:p>
    <w:p w14:paraId="048ABFA7" w14:textId="53BCD4D3" w:rsidR="00A27920" w:rsidRDefault="00A27920" w:rsidP="001A443C">
      <w:pPr>
        <w:pStyle w:val="Heading3"/>
      </w:pPr>
      <w:bookmarkStart w:id="52" w:name="_Toc182909827"/>
      <w:r>
        <w:lastRenderedPageBreak/>
        <w:t>5.</w:t>
      </w:r>
      <w:r w:rsidR="00075C13">
        <w:t>3</w:t>
      </w:r>
      <w:r>
        <w:t>.2</w:t>
      </w:r>
      <w:r>
        <w:tab/>
        <w:t>Security threats</w:t>
      </w:r>
      <w:bookmarkEnd w:id="52"/>
    </w:p>
    <w:p w14:paraId="59E72622" w14:textId="77777777" w:rsidR="00A27920" w:rsidRDefault="00A27920" w:rsidP="00A27920">
      <w:r>
        <w:t xml:space="preserve">User private information like Caller/Called ID, DC events, etc. can be disclosed to untrusted 3rd party </w:t>
      </w:r>
      <w:proofErr w:type="spellStart"/>
      <w:r>
        <w:t>ASes</w:t>
      </w:r>
      <w:proofErr w:type="spellEnd"/>
      <w:r>
        <w:t>.</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3" w:name="_Toc182909828"/>
      <w:r>
        <w:t>5.</w:t>
      </w:r>
      <w:r w:rsidR="00075C13">
        <w:t>3</w:t>
      </w:r>
      <w:r>
        <w:t>.3</w:t>
      </w:r>
      <w:r>
        <w:tab/>
        <w:t>Potential security requirements</w:t>
      </w:r>
      <w:bookmarkEnd w:id="53"/>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8C4785A" w:rsidR="00D650F1" w:rsidRDefault="00A27920" w:rsidP="001A443C">
      <w:pPr>
        <w:pStyle w:val="EditorsNote"/>
      </w:pPr>
      <w:r>
        <w:t>Editor</w:t>
      </w:r>
      <w:r w:rsidR="001A443C">
        <w:t>'</w:t>
      </w:r>
      <w:r>
        <w:t xml:space="preserve">s Note: Security and privacy threats and solutions depend on SA2 architecture and procedures. </w:t>
      </w:r>
    </w:p>
    <w:p w14:paraId="2696DC55" w14:textId="7A7B73BC" w:rsidR="009A1542" w:rsidRDefault="00A27920" w:rsidP="00D650F1">
      <w:r>
        <w:t xml:space="preserve"> </w:t>
      </w:r>
    </w:p>
    <w:p w14:paraId="2696DC56" w14:textId="77777777" w:rsidR="009A1542" w:rsidRDefault="003841D2">
      <w:pPr>
        <w:pStyle w:val="Heading1"/>
      </w:pPr>
      <w:bookmarkStart w:id="54" w:name="_Toc158794186"/>
      <w:bookmarkStart w:id="55" w:name="_Toc52282152"/>
      <w:bookmarkStart w:id="56" w:name="_Toc25533513"/>
      <w:bookmarkStart w:id="57" w:name="_Toc182909829"/>
      <w:r>
        <w:t>6</w:t>
      </w:r>
      <w:r>
        <w:tab/>
        <w:t>Solutions</w:t>
      </w:r>
      <w:bookmarkEnd w:id="54"/>
      <w:bookmarkEnd w:id="55"/>
      <w:bookmarkEnd w:id="56"/>
      <w:bookmarkEnd w:id="57"/>
    </w:p>
    <w:p w14:paraId="2696DC58" w14:textId="77777777" w:rsidR="009A1542" w:rsidRDefault="003841D2">
      <w:pPr>
        <w:pStyle w:val="Heading2"/>
      </w:pPr>
      <w:bookmarkStart w:id="58" w:name="_Toc158794187"/>
      <w:bookmarkStart w:id="59" w:name="_Toc106097154"/>
      <w:bookmarkStart w:id="60" w:name="_Toc182909830"/>
      <w:bookmarkStart w:id="61" w:name="_Toc513475452"/>
      <w:bookmarkStart w:id="62" w:name="_Toc25533515"/>
      <w:bookmarkStart w:id="63" w:name="_Toc52282153"/>
      <w:r>
        <w:t>6.0</w:t>
      </w:r>
      <w:r>
        <w:tab/>
        <w:t>Mapping between key issues and solutions</w:t>
      </w:r>
      <w:bookmarkEnd w:id="58"/>
      <w:bookmarkEnd w:id="59"/>
      <w:bookmarkEnd w:id="60"/>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4" w:name="_Toc182909831"/>
      <w:bookmarkEnd w:id="61"/>
      <w:bookmarkEnd w:id="62"/>
      <w:bookmarkEnd w:id="63"/>
      <w:r w:rsidRPr="0019097A">
        <w:t>6.</w:t>
      </w:r>
      <w:r w:rsidR="001B41B3">
        <w:t>1</w:t>
      </w:r>
      <w:r w:rsidRPr="0019097A">
        <w:tab/>
        <w:t>Solution #</w:t>
      </w:r>
      <w:r w:rsidR="001B41B3">
        <w:t>1</w:t>
      </w:r>
      <w:r w:rsidRPr="0019097A">
        <w:t>: Signing/verification of third party ID information</w:t>
      </w:r>
      <w:bookmarkEnd w:id="64"/>
    </w:p>
    <w:p w14:paraId="5D32EBAB" w14:textId="2EEA8255" w:rsidR="006E105D" w:rsidRPr="0019097A" w:rsidRDefault="006E105D" w:rsidP="006E105D">
      <w:pPr>
        <w:pStyle w:val="Heading3"/>
      </w:pPr>
      <w:bookmarkStart w:id="65" w:name="_Toc182909832"/>
      <w:r w:rsidRPr="0019097A">
        <w:t>6.</w:t>
      </w:r>
      <w:r w:rsidR="001B41B3">
        <w:t>1</w:t>
      </w:r>
      <w:r w:rsidRPr="0019097A">
        <w:t>.1</w:t>
      </w:r>
      <w:r w:rsidRPr="0019097A">
        <w:tab/>
        <w:t>Introduction</w:t>
      </w:r>
      <w:bookmarkEnd w:id="65"/>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6" w:name="_Toc182909833"/>
      <w:r w:rsidRPr="0019097A">
        <w:t>6.</w:t>
      </w:r>
      <w:r w:rsidR="001B41B3">
        <w:t>1</w:t>
      </w:r>
      <w:r w:rsidRPr="0019097A">
        <w:t>.2</w:t>
      </w:r>
      <w:r w:rsidRPr="0019097A">
        <w:tab/>
        <w:t>Solution details</w:t>
      </w:r>
      <w:bookmarkEnd w:id="66"/>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723287D6" w:rsidR="006E105D" w:rsidRPr="0019097A" w:rsidRDefault="006E105D" w:rsidP="006E105D">
      <w:pPr>
        <w:pStyle w:val="EditorsNote"/>
      </w:pPr>
      <w:r w:rsidRPr="00463E44">
        <w:t>Editor</w:t>
      </w:r>
      <w:r w:rsidR="006277C2">
        <w:t>'</w:t>
      </w:r>
      <w:r w:rsidRPr="00463E44">
        <w:t xml:space="preserve">s Note: Whether the HSS stores </w:t>
      </w:r>
      <w:r>
        <w:t>third party ID information</w:t>
      </w:r>
      <w:r w:rsidRPr="00463E44">
        <w:t xml:space="preserve"> pointer or actual third party ID information is to be aligned with SA2.</w:t>
      </w:r>
    </w:p>
    <w:p w14:paraId="42AC0A16" w14:textId="57BB8C48" w:rsidR="006E105D" w:rsidRDefault="006E105D" w:rsidP="006E105D">
      <w:r w:rsidRPr="0019097A">
        <w:lastRenderedPageBreak/>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pt;height:281.25pt" o:ole="">
            <v:imagedata r:id="rId13" o:title=""/>
          </v:shape>
          <o:OLEObject Type="Embed" ProgID="Visio.Drawing.15" ShapeID="_x0000_i1026" DrawAspect="Content" ObjectID="_1793709662" r:id="rId14"/>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w:t>
      </w:r>
      <w:proofErr w:type="spellStart"/>
      <w:r w:rsidRPr="00042C73">
        <w:t>PASSporT</w:t>
      </w:r>
      <w:proofErr w:type="spellEnd"/>
      <w:r w:rsidRPr="00042C73">
        <w: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w:t>
      </w:r>
      <w:proofErr w:type="spellStart"/>
      <w:r>
        <w:t>PASSporT</w:t>
      </w:r>
      <w:proofErr w:type="spellEnd"/>
      <w:r>
        <w:t xml:space="preserve">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75pt;height:183pt" o:ole="">
            <v:imagedata r:id="rId15" o:title=""/>
          </v:shape>
          <o:OLEObject Type="Embed" ProgID="Visio.Drawing.15" ShapeID="_x0000_i1027" DrawAspect="Content" ObjectID="_1793709663" r:id="rId16"/>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w:t>
      </w:r>
      <w:proofErr w:type="spellStart"/>
      <w:r w:rsidRPr="004D67D8">
        <w:t>PASSporT</w:t>
      </w:r>
      <w:proofErr w:type="spellEnd"/>
      <w:r w:rsidRPr="004D67D8">
        <w:t xml:space="preserve">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7" w:name="_Toc182909834"/>
      <w:r w:rsidRPr="0019097A">
        <w:t>6.</w:t>
      </w:r>
      <w:r w:rsidR="006D49D3" w:rsidRPr="006D49D3">
        <w:t>1</w:t>
      </w:r>
      <w:r w:rsidRPr="0019097A">
        <w:t>.3</w:t>
      </w:r>
      <w:r w:rsidRPr="0019097A">
        <w:tab/>
        <w:t>Evaluation</w:t>
      </w:r>
      <w:bookmarkEnd w:id="67"/>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68" w:name="_Toc182909835"/>
      <w:bookmarkStart w:id="69" w:name="_Toc104221111"/>
      <w:bookmarkStart w:id="70" w:name="_Toc56501632"/>
      <w:bookmarkStart w:id="71" w:name="_Toc49376118"/>
      <w:bookmarkStart w:id="72" w:name="_Toc48930869"/>
      <w:bookmarkStart w:id="73"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8"/>
    </w:p>
    <w:p w14:paraId="4B172922" w14:textId="51DA32B5" w:rsidR="003C6BF8" w:rsidRPr="00E572D7" w:rsidRDefault="003C6BF8" w:rsidP="003C6BF8">
      <w:pPr>
        <w:pStyle w:val="Heading3"/>
      </w:pPr>
      <w:bookmarkStart w:id="74" w:name="_Toc182909836"/>
      <w:r w:rsidRPr="00E572D7">
        <w:t>6.</w:t>
      </w:r>
      <w:r w:rsidR="00DB605B">
        <w:t>2</w:t>
      </w:r>
      <w:r w:rsidRPr="00E572D7">
        <w:t>.1</w:t>
      </w:r>
      <w:r w:rsidRPr="00E572D7">
        <w:tab/>
        <w:t>Introduction</w:t>
      </w:r>
      <w:bookmarkEnd w:id="74"/>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5" w:name="_Toc182909837"/>
      <w:r w:rsidRPr="00E572D7">
        <w:t>6.</w:t>
      </w:r>
      <w:r w:rsidR="00623543">
        <w:t>2</w:t>
      </w:r>
      <w:r w:rsidRPr="00E572D7">
        <w:t>.2</w:t>
      </w:r>
      <w:r w:rsidRPr="00E572D7">
        <w:tab/>
      </w:r>
      <w:r w:rsidRPr="005029FF">
        <w:rPr>
          <w:sz w:val="32"/>
        </w:rPr>
        <w:t>Solution</w:t>
      </w:r>
      <w:r w:rsidRPr="00E572D7">
        <w:t xml:space="preserve"> details</w:t>
      </w:r>
      <w:bookmarkEnd w:id="75"/>
    </w:p>
    <w:p w14:paraId="03C57728" w14:textId="40AB34DA" w:rsidR="003C6BF8" w:rsidRPr="00E572D7" w:rsidRDefault="003C6BF8" w:rsidP="003C6BF8">
      <w:pPr>
        <w:pStyle w:val="Heading4"/>
      </w:pPr>
      <w:bookmarkStart w:id="76" w:name="_Toc182909838"/>
      <w:r w:rsidRPr="00E572D7">
        <w:t>6.</w:t>
      </w:r>
      <w:r w:rsidR="00623543">
        <w:t>2</w:t>
      </w:r>
      <w:r w:rsidRPr="00E572D7">
        <w:t>.2.1</w:t>
      </w:r>
      <w:r w:rsidRPr="00E572D7">
        <w:tab/>
        <w:t>Solution Description</w:t>
      </w:r>
      <w:bookmarkEnd w:id="76"/>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77777777"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The Rich Call Data which may be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 xml:space="preserve">RCD can be included in the </w:t>
      </w:r>
      <w:proofErr w:type="spellStart"/>
      <w:r>
        <w:t>PASSporT</w:t>
      </w:r>
      <w:proofErr w:type="spellEnd"/>
      <w:r>
        <w:t xml:space="preserve"> of a SIP Identity header.</w:t>
      </w:r>
    </w:p>
    <w:p w14:paraId="2DF6B922" w14:textId="01B14603" w:rsidR="003C6BF8" w:rsidRPr="00E572D7" w:rsidRDefault="003C6BF8" w:rsidP="003C6BF8">
      <w:pPr>
        <w:pStyle w:val="Heading4"/>
      </w:pPr>
      <w:bookmarkStart w:id="77" w:name="_Toc182909839"/>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7"/>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25pt;height:8in" o:ole="">
            <v:imagedata r:id="rId17" o:title=""/>
          </v:shape>
          <o:OLEObject Type="Embed" ProgID="Visio.Drawing.15" ShapeID="_x0000_i1028" DrawAspect="Content" ObjectID="_1793709664" r:id="rId18"/>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w:t>
      </w:r>
      <w:proofErr w:type="spellStart"/>
      <w:r w:rsidRPr="00E572D7">
        <w:rPr>
          <w:lang w:eastAsia="ko-KR"/>
        </w:rPr>
        <w:t>MMtel</w:t>
      </w:r>
      <w:proofErr w:type="spellEnd"/>
      <w:r w:rsidRPr="00E572D7">
        <w:rPr>
          <w:lang w:eastAsia="ko-KR"/>
        </w:rPr>
        <w:t xml:space="preserve">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8" w:name="_Toc182909840"/>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8"/>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pt" o:ole="">
            <v:imagedata r:id="rId19" o:title=""/>
          </v:shape>
          <o:OLEObject Type="Embed" ProgID="Visio.Drawing.15" ShapeID="_x0000_i1029" DrawAspect="Content" ObjectID="_1793709665" r:id="rId20"/>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9" w:name="_Toc182909841"/>
      <w:r w:rsidRPr="00AF080E">
        <w:t>6.</w:t>
      </w:r>
      <w:r w:rsidR="00623543">
        <w:t>2</w:t>
      </w:r>
      <w:r w:rsidRPr="00AF080E">
        <w:t>.3</w:t>
      </w:r>
      <w:r w:rsidRPr="00AF080E">
        <w:tab/>
      </w:r>
      <w:r w:rsidRPr="005029FF">
        <w:t>Evaluation</w:t>
      </w:r>
      <w:bookmarkEnd w:id="79"/>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9"/>
    <w:bookmarkEnd w:id="70"/>
    <w:bookmarkEnd w:id="71"/>
    <w:bookmarkEnd w:id="72"/>
    <w:bookmarkEnd w:id="73"/>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80" w:name="_Toc128752542"/>
      <w:bookmarkStart w:id="81" w:name="_Toc125909266"/>
      <w:bookmarkStart w:id="82" w:name="_Toc104216430"/>
      <w:bookmarkStart w:id="83" w:name="_Toc157759510"/>
      <w:bookmarkStart w:id="84" w:name="_Toc182909842"/>
      <w:r w:rsidRPr="00B95BBB">
        <w:rPr>
          <w:rFonts w:hint="eastAsia"/>
        </w:rPr>
        <w:t>6.</w:t>
      </w:r>
      <w:r w:rsidR="00075C13">
        <w:t>3</w:t>
      </w:r>
      <w:r w:rsidRPr="00B95BBB">
        <w:tab/>
        <w:t>Solution #</w:t>
      </w:r>
      <w:r w:rsidR="00075C13">
        <w:t>3</w:t>
      </w:r>
      <w:r w:rsidRPr="00B95BBB">
        <w:t xml:space="preserve">: </w:t>
      </w:r>
      <w:bookmarkStart w:id="85" w:name="_Hlk162280482"/>
      <w:r w:rsidRPr="00B95BBB">
        <w:t xml:space="preserve">Support of Third Party </w:t>
      </w:r>
      <w:r>
        <w:t xml:space="preserve">specific </w:t>
      </w:r>
      <w:r w:rsidRPr="00B95BBB">
        <w:t>User Identities in IMS using STIR/SHAKEN</w:t>
      </w:r>
      <w:bookmarkEnd w:id="80"/>
      <w:bookmarkEnd w:id="81"/>
      <w:bookmarkEnd w:id="82"/>
      <w:bookmarkEnd w:id="83"/>
      <w:bookmarkEnd w:id="84"/>
      <w:bookmarkEnd w:id="85"/>
    </w:p>
    <w:p w14:paraId="59F83770" w14:textId="7A1A34A1" w:rsidR="00F510BA" w:rsidRDefault="00F510BA" w:rsidP="00F510BA">
      <w:pPr>
        <w:pStyle w:val="Heading3"/>
      </w:pPr>
      <w:bookmarkStart w:id="86" w:name="_Toc104216431"/>
      <w:bookmarkStart w:id="87" w:name="_Toc128752543"/>
      <w:bookmarkStart w:id="88" w:name="_Toc125909267"/>
      <w:bookmarkStart w:id="89" w:name="_Toc157759511"/>
      <w:bookmarkStart w:id="90" w:name="_Toc182909843"/>
      <w:r w:rsidRPr="00B95BBB">
        <w:rPr>
          <w:rFonts w:hint="eastAsia"/>
        </w:rPr>
        <w:t>6.</w:t>
      </w:r>
      <w:r w:rsidR="00A85EDF">
        <w:t>3</w:t>
      </w:r>
      <w:r w:rsidRPr="00B95BBB">
        <w:t>.1</w:t>
      </w:r>
      <w:r w:rsidRPr="00B95BBB">
        <w:tab/>
      </w:r>
      <w:bookmarkEnd w:id="86"/>
      <w:bookmarkEnd w:id="87"/>
      <w:bookmarkEnd w:id="88"/>
      <w:bookmarkEnd w:id="89"/>
      <w:r>
        <w:t>Introduction</w:t>
      </w:r>
      <w:bookmarkEnd w:id="90"/>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w:t>
      </w:r>
      <w:proofErr w:type="spellStart"/>
      <w:r>
        <w:rPr>
          <w:lang w:eastAsia="zh-CN"/>
        </w:rPr>
        <w:t>PASSporT</w:t>
      </w:r>
      <w:proofErr w:type="spellEnd"/>
      <w:r>
        <w:rPr>
          <w:lang w:eastAsia="zh-CN"/>
        </w:rPr>
        <w:t xml:space="preserve">). At the terminating network side, the IBCF or an IMS AS sends a HTTP verification request to the signing AS including the </w:t>
      </w:r>
      <w:proofErr w:type="spellStart"/>
      <w:r>
        <w:rPr>
          <w:lang w:eastAsia="zh-CN"/>
        </w:rPr>
        <w:t>PASSporT</w:t>
      </w:r>
      <w:proofErr w:type="spellEnd"/>
      <w:r>
        <w:rPr>
          <w:lang w:eastAsia="zh-CN"/>
        </w:rPr>
        <w:t xml:space="preserve">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xml:space="preserve">] describes an optional mechanism for </w:t>
      </w:r>
      <w:proofErr w:type="spellStart"/>
      <w:r>
        <w:rPr>
          <w:lang w:eastAsia="zh-CN"/>
        </w:rPr>
        <w:t>PASSporT</w:t>
      </w:r>
      <w:proofErr w:type="spellEnd"/>
      <w:r>
        <w:rPr>
          <w:lang w:eastAsia="zh-CN"/>
        </w:rPr>
        <w:t xml:space="preserve">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xml:space="preserve">]. Other possible user identity information, </w:t>
      </w:r>
      <w:proofErr w:type="spellStart"/>
      <w:r>
        <w:rPr>
          <w:lang w:eastAsia="zh-CN"/>
        </w:rPr>
        <w:t>e.g</w:t>
      </w:r>
      <w:proofErr w:type="spellEnd"/>
      <w:r>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 xml:space="preserve">Example contents of a URL linked </w:t>
      </w:r>
      <w:proofErr w:type="spellStart"/>
      <w:r>
        <w:rPr>
          <w:lang w:eastAsia="zh-CN"/>
        </w:rPr>
        <w:t>jCard</w:t>
      </w:r>
      <w:proofErr w:type="spellEnd"/>
      <w:r>
        <w:rPr>
          <w:lang w:eastAsia="zh-CN"/>
        </w:rPr>
        <w:t xml:space="preserve"> JSON file:</w:t>
      </w:r>
    </w:p>
    <w:p w14:paraId="7E1EB7D2" w14:textId="77777777" w:rsidR="00F510BA" w:rsidRPr="00F510BA" w:rsidRDefault="00F510BA" w:rsidP="00F510BA">
      <w:pPr>
        <w:pStyle w:val="PL"/>
        <w:rPr>
          <w:lang w:val="sv-SE"/>
        </w:rPr>
      </w:pPr>
      <w:r w:rsidRPr="00F510BA">
        <w:rPr>
          <w:lang w:val="sv-SE"/>
        </w:rPr>
        <w:t>["vcard",</w:t>
      </w:r>
    </w:p>
    <w:p w14:paraId="7B7EEB19" w14:textId="77777777" w:rsidR="00F510BA" w:rsidRPr="00F510BA" w:rsidRDefault="00F510BA" w:rsidP="00F510BA">
      <w:pPr>
        <w:pStyle w:val="PL"/>
        <w:rPr>
          <w:lang w:val="sv-SE"/>
        </w:rPr>
      </w:pPr>
      <w:r w:rsidRPr="00F510BA">
        <w:rPr>
          <w:lang w:val="sv-SE"/>
        </w:rPr>
        <w:t xml:space="preserve">  [</w:t>
      </w:r>
    </w:p>
    <w:p w14:paraId="4F0E0901" w14:textId="77777777" w:rsidR="00F510BA" w:rsidRPr="00F510BA" w:rsidRDefault="00F510BA" w:rsidP="00F510BA">
      <w:pPr>
        <w:pStyle w:val="PL"/>
        <w:rPr>
          <w:lang w:val="sv-SE"/>
        </w:rPr>
      </w:pPr>
      <w:r w:rsidRPr="00F510BA">
        <w:rPr>
          <w:lang w:val="sv-SE"/>
        </w:rPr>
        <w:t xml:space="preserve">    ["version",{},"text","4.0"],</w:t>
      </w:r>
    </w:p>
    <w:p w14:paraId="687C4CFE" w14:textId="77777777" w:rsidR="00F510BA" w:rsidRPr="00F510BA" w:rsidRDefault="00F510BA" w:rsidP="00F510BA">
      <w:pPr>
        <w:pStyle w:val="PL"/>
        <w:rPr>
          <w:lang w:val="sv-SE"/>
        </w:rPr>
      </w:pPr>
      <w:r w:rsidRPr="00F510BA">
        <w:rPr>
          <w:lang w:val="sv-SE"/>
        </w:rPr>
        <w:t xml:space="preserve">    ["fn",{},"text","SA2 WG"],</w:t>
      </w:r>
    </w:p>
    <w:p w14:paraId="03A2A01E" w14:textId="77777777" w:rsidR="00F510BA" w:rsidRPr="00F510BA" w:rsidRDefault="00F510BA" w:rsidP="00F510BA">
      <w:pPr>
        <w:pStyle w:val="PL"/>
        <w:rPr>
          <w:lang w:val="sv-SE"/>
        </w:rPr>
      </w:pPr>
      <w:r w:rsidRPr="00F510BA">
        <w:rPr>
          <w:lang w:val="sv-SE"/>
        </w:rPr>
        <w:t xml:space="preserve">    ["org",{},"text","3GPP;SA2 WG delegate"],</w:t>
      </w:r>
    </w:p>
    <w:p w14:paraId="10E54B56" w14:textId="77777777" w:rsidR="00F510BA" w:rsidRPr="00F510BA" w:rsidRDefault="00F510BA" w:rsidP="00F510BA">
      <w:pPr>
        <w:pStyle w:val="PL"/>
        <w:rPr>
          <w:lang w:val="sv-SE"/>
        </w:rPr>
      </w:pPr>
      <w:r w:rsidRPr="00F510BA">
        <w:rPr>
          <w:lang w:val="sv-SE"/>
        </w:rPr>
        <w:t xml:space="preserve">    ["photo",{},"uri","https://example.com/photos/sa2-256x256.png"],</w:t>
      </w:r>
    </w:p>
    <w:p w14:paraId="4787CAB4" w14:textId="77777777" w:rsidR="00F510BA" w:rsidRPr="00F510BA" w:rsidRDefault="00F510BA" w:rsidP="00F510BA">
      <w:pPr>
        <w:pStyle w:val="PL"/>
        <w:rPr>
          <w:lang w:val="sv-SE"/>
        </w:rPr>
      </w:pPr>
      <w:r w:rsidRPr="00F510BA">
        <w:rPr>
          <w:lang w:val="sv-SE"/>
        </w:rPr>
        <w:t xml:space="preserve">    ["logo",{},"uri","https://example.com/logos/3gpp-256x256.jpg"],</w:t>
      </w:r>
    </w:p>
    <w:p w14:paraId="3F783887" w14:textId="77777777" w:rsidR="00F510BA" w:rsidRPr="00F510BA" w:rsidRDefault="00F510BA" w:rsidP="00F510BA">
      <w:pPr>
        <w:pStyle w:val="PL"/>
        <w:rPr>
          <w:lang w:val="sv-SE"/>
        </w:rPr>
      </w:pPr>
      <w:r w:rsidRPr="00F510BA">
        <w:rPr>
          <w:lang w:val="sv-SE"/>
        </w:rPr>
        <w:t xml:space="preserve">    ["logo",{},"uri","https://example.com/logos/3gpp-64x64.jpg"]</w:t>
      </w:r>
    </w:p>
    <w:p w14:paraId="021D646B" w14:textId="77777777" w:rsidR="00F510BA" w:rsidRDefault="00F510BA" w:rsidP="00F510BA">
      <w:pPr>
        <w:pStyle w:val="PL"/>
      </w:pPr>
      <w:r w:rsidRPr="00F510BA">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w:t>
      </w:r>
      <w:proofErr w:type="spellStart"/>
      <w:r w:rsidRPr="007B78F0">
        <w:rPr>
          <w:lang w:eastAsia="zh-CN"/>
        </w:rPr>
        <w:t>rcd</w:t>
      </w:r>
      <w:proofErr w:type="spellEnd"/>
      <w:r w:rsidRPr="007B78F0">
        <w:rPr>
          <w:lang w:eastAsia="zh-CN"/>
        </w:rPr>
        <w:t xml:space="preserve">" </w:t>
      </w:r>
      <w:proofErr w:type="spellStart"/>
      <w:r w:rsidRPr="007B78F0">
        <w:rPr>
          <w:lang w:eastAsia="zh-CN"/>
        </w:rPr>
        <w:t>PASSporTs</w:t>
      </w:r>
      <w:proofErr w:type="spellEnd"/>
      <w:r>
        <w:rPr>
          <w:lang w:eastAsia="zh-CN"/>
        </w:rPr>
        <w:t xml:space="preserve"> with URL linked </w:t>
      </w:r>
      <w:proofErr w:type="spellStart"/>
      <w:r>
        <w:rPr>
          <w:lang w:eastAsia="zh-CN"/>
        </w:rPr>
        <w:t>jCard</w:t>
      </w:r>
      <w:proofErr w:type="spellEnd"/>
      <w:r>
        <w:rPr>
          <w:lang w:eastAsia="zh-CN"/>
        </w:rPr>
        <w:t xml:space="preserve">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w:t>
      </w:r>
      <w:proofErr w:type="spellStart"/>
      <w:r>
        <w:rPr>
          <w:lang w:eastAsia="zh-CN"/>
        </w:rPr>
        <w:t>orig</w:t>
      </w:r>
      <w:proofErr w:type="spellEnd"/>
      <w:r>
        <w:rPr>
          <w:lang w:eastAsia="zh-CN"/>
        </w:rPr>
        <w:t>": {"</w:t>
      </w:r>
      <w:proofErr w:type="spellStart"/>
      <w:r>
        <w:rPr>
          <w:lang w:eastAsia="zh-CN"/>
        </w:rPr>
        <w:t>tn</w:t>
      </w:r>
      <w:proofErr w:type="spellEnd"/>
      <w:r>
        <w:rPr>
          <w:lang w:eastAsia="zh-CN"/>
        </w:rPr>
        <w:t>": "12025551000"},</w:t>
      </w:r>
    </w:p>
    <w:p w14:paraId="12EFA71D" w14:textId="77777777" w:rsidR="00F510BA" w:rsidRDefault="00F510BA" w:rsidP="00F510BA">
      <w:pPr>
        <w:ind w:left="284"/>
        <w:rPr>
          <w:lang w:eastAsia="zh-CN"/>
        </w:rPr>
      </w:pPr>
      <w:r>
        <w:rPr>
          <w:lang w:eastAsia="zh-CN"/>
        </w:rPr>
        <w:t>"</w:t>
      </w:r>
      <w:proofErr w:type="spellStart"/>
      <w:r>
        <w:rPr>
          <w:lang w:eastAsia="zh-CN"/>
        </w:rPr>
        <w:t>dest</w:t>
      </w:r>
      <w:proofErr w:type="spellEnd"/>
      <w:r>
        <w:rPr>
          <w:lang w:eastAsia="zh-CN"/>
        </w:rPr>
        <w:t>": {"</w:t>
      </w:r>
      <w:proofErr w:type="spellStart"/>
      <w:r>
        <w:rPr>
          <w:lang w:eastAsia="zh-CN"/>
        </w:rPr>
        <w:t>tn</w:t>
      </w:r>
      <w:proofErr w:type="spellEnd"/>
      <w:r>
        <w:rPr>
          <w:lang w:eastAsia="zh-CN"/>
        </w:rPr>
        <w:t>": ["12155551001"]},</w:t>
      </w:r>
    </w:p>
    <w:p w14:paraId="0EEACBEB" w14:textId="77777777" w:rsidR="00F510BA" w:rsidRDefault="00F510BA" w:rsidP="00F510BA">
      <w:pPr>
        <w:ind w:left="284"/>
        <w:rPr>
          <w:lang w:eastAsia="zh-CN"/>
        </w:rPr>
      </w:pPr>
      <w:r>
        <w:rPr>
          <w:lang w:eastAsia="zh-CN"/>
        </w:rPr>
        <w:t>"</w:t>
      </w:r>
      <w:proofErr w:type="spellStart"/>
      <w:r>
        <w:rPr>
          <w:lang w:eastAsia="zh-CN"/>
        </w:rPr>
        <w:t>iat</w:t>
      </w:r>
      <w:proofErr w:type="spellEnd"/>
      <w:r>
        <w:rPr>
          <w:lang w:eastAsia="zh-CN"/>
        </w:rPr>
        <w:t>": 1443208345,</w:t>
      </w:r>
    </w:p>
    <w:p w14:paraId="609DBBAE" w14:textId="77777777" w:rsidR="00F510BA" w:rsidRDefault="00F510BA" w:rsidP="00F510BA">
      <w:pPr>
        <w:ind w:left="284"/>
        <w:rPr>
          <w:lang w:eastAsia="zh-CN"/>
        </w:rPr>
      </w:pPr>
      <w:r>
        <w:rPr>
          <w:lang w:eastAsia="zh-CN"/>
        </w:rPr>
        <w:t>"</w:t>
      </w:r>
      <w:proofErr w:type="spellStart"/>
      <w:r>
        <w:rPr>
          <w:lang w:eastAsia="zh-CN"/>
        </w:rPr>
        <w:t>rcd</w:t>
      </w:r>
      <w:proofErr w:type="spellEnd"/>
      <w:r>
        <w:rPr>
          <w:lang w:eastAsia="zh-CN"/>
        </w:rPr>
        <w:t>": {</w:t>
      </w:r>
    </w:p>
    <w:p w14:paraId="1E35DCBA" w14:textId="77777777" w:rsidR="00F510BA" w:rsidRDefault="00F510BA" w:rsidP="00F510BA">
      <w:pPr>
        <w:ind w:left="568"/>
        <w:rPr>
          <w:lang w:eastAsia="zh-CN"/>
        </w:rPr>
      </w:pPr>
      <w:r>
        <w:rPr>
          <w:lang w:eastAsia="zh-CN"/>
        </w:rPr>
        <w:t>"</w:t>
      </w:r>
      <w:proofErr w:type="spellStart"/>
      <w:r>
        <w:rPr>
          <w:lang w:eastAsia="zh-CN"/>
        </w:rPr>
        <w:t>nam</w:t>
      </w:r>
      <w:proofErr w:type="spellEnd"/>
      <w:r>
        <w:rPr>
          <w:lang w:eastAsia="zh-CN"/>
        </w:rPr>
        <w:t>": "Q Branch Spy Gadgets",</w:t>
      </w:r>
    </w:p>
    <w:p w14:paraId="13618F3C" w14:textId="77777777" w:rsidR="00F510BA" w:rsidRDefault="00F510BA" w:rsidP="00F510BA">
      <w:pPr>
        <w:ind w:left="568"/>
        <w:rPr>
          <w:lang w:eastAsia="zh-CN"/>
        </w:rPr>
      </w:pPr>
      <w:r>
        <w:rPr>
          <w:lang w:eastAsia="zh-CN"/>
        </w:rPr>
        <w:t>"</w:t>
      </w:r>
      <w:proofErr w:type="spellStart"/>
      <w:r>
        <w:rPr>
          <w:lang w:eastAsia="zh-CN"/>
        </w:rPr>
        <w:t>jcl</w:t>
      </w:r>
      <w:proofErr w:type="spellEnd"/>
      <w:r>
        <w:rPr>
          <w:lang w:eastAsia="zh-CN"/>
        </w:rPr>
        <w:t>": "https://example.com/</w:t>
      </w:r>
      <w:proofErr w:type="spellStart"/>
      <w:r>
        <w:rPr>
          <w:lang w:eastAsia="zh-CN"/>
        </w:rPr>
        <w:t>qbranch.json</w:t>
      </w:r>
      <w:proofErr w:type="spellEnd"/>
      <w:r>
        <w:rPr>
          <w:lang w:eastAsia="zh-CN"/>
        </w:rPr>
        <w:t>"</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w:t>
      </w:r>
      <w:proofErr w:type="spellStart"/>
      <w:r>
        <w:rPr>
          <w:lang w:eastAsia="zh-CN"/>
        </w:rPr>
        <w:t>rcdi</w:t>
      </w:r>
      <w:proofErr w:type="spellEnd"/>
      <w:r>
        <w:rPr>
          <w:lang w:eastAsia="zh-CN"/>
        </w:rPr>
        <w:t>":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pt;height:137.25pt" o:ole="">
            <v:imagedata r:id="rId21" o:title=""/>
          </v:shape>
          <o:OLEObject Type="Embed" ProgID="Visio.Drawing.15" ShapeID="_x0000_i1030" DrawAspect="Content" ObjectID="_1793709666" r:id="rId22"/>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1" w:name="_Toc104216432"/>
      <w:bookmarkStart w:id="92" w:name="_Toc125909268"/>
      <w:bookmarkStart w:id="93" w:name="_Toc128752544"/>
      <w:bookmarkStart w:id="94" w:name="_Toc157759512"/>
      <w:bookmarkStart w:id="95" w:name="_Toc182909844"/>
      <w:r w:rsidRPr="00B95BBB">
        <w:rPr>
          <w:rFonts w:eastAsia="SimSun" w:hint="eastAsia"/>
        </w:rPr>
        <w:t>6.</w:t>
      </w:r>
      <w:r w:rsidR="0056377C">
        <w:rPr>
          <w:rFonts w:eastAsia="SimSun"/>
        </w:rPr>
        <w:t>3</w:t>
      </w:r>
      <w:r w:rsidRPr="00B95BBB">
        <w:t>.2</w:t>
      </w:r>
      <w:r w:rsidRPr="00B95BBB">
        <w:tab/>
      </w:r>
      <w:bookmarkEnd w:id="91"/>
      <w:bookmarkEnd w:id="92"/>
      <w:bookmarkEnd w:id="93"/>
      <w:bookmarkEnd w:id="94"/>
      <w:r>
        <w:t>Solution detail</w:t>
      </w:r>
      <w:bookmarkEnd w:id="95"/>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70A93B1E"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Alternatively, HSS may store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may also store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IMS AS may use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proofErr w:type="spellStart"/>
      <w:r w:rsidRPr="00B95BBB">
        <w:t>PASSporT</w:t>
      </w:r>
      <w:proofErr w:type="spellEnd"/>
      <w:r>
        <w:rPr>
          <w:rStyle w:val="ui-provider"/>
        </w:rPr>
        <w:t xml:space="preserve"> and by the Verification AS to verify the signed RCD </w:t>
      </w:r>
      <w:proofErr w:type="spellStart"/>
      <w:r w:rsidRPr="00B95BBB">
        <w:t>PASSporT</w:t>
      </w:r>
      <w:proofErr w:type="spellEnd"/>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40BF3DA3" w:rsidR="00CE23D8" w:rsidRDefault="00CE23D8" w:rsidP="00CE23D8">
      <w:r>
        <w:t>The terminating UE may retrieve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 xml:space="preserve">The procedures to sign and verify </w:t>
      </w:r>
      <w:proofErr w:type="spellStart"/>
      <w:r w:rsidRPr="00B95BBB">
        <w:t>PASSporT</w:t>
      </w:r>
      <w:proofErr w:type="spellEnd"/>
      <w:r w:rsidRPr="00B95BBB">
        <w:t xml:space="preserve">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3.5pt;height:348.75pt" o:ole="">
            <v:imagedata r:id="rId23" o:title=""/>
          </v:shape>
          <o:OLEObject Type="Embed" ProgID="Visio.Drawing.15" ShapeID="_x0000_i1031" DrawAspect="Content" ObjectID="_1793709667" r:id="rId24"/>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5DCADDEA" w:rsidR="00F510BA" w:rsidRDefault="00F510BA" w:rsidP="00F510BA">
      <w:pPr>
        <w:pStyle w:val="B1"/>
      </w:pPr>
      <w:r>
        <w:t>4a.</w:t>
      </w:r>
      <w:r>
        <w:tab/>
        <w:t xml:space="preserve">The IMS AS/CSCF retrieves Rich Call Data (RCD) </w:t>
      </w:r>
      <w:r w:rsidR="00AE4F9C">
        <w:t xml:space="preserve">server address, or RCD URL, or RCD </w:t>
      </w:r>
      <w:r>
        <w:t>information of the third party identity from HSS. HSS may return</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may be included in the response.</w:t>
      </w:r>
    </w:p>
    <w:p w14:paraId="1CEBB16F" w14:textId="43BDBF66" w:rsidR="00F510BA" w:rsidRDefault="00F510BA" w:rsidP="003841D2">
      <w:pPr>
        <w:pStyle w:val="NO"/>
      </w:pPr>
      <w:r>
        <w:t>NOTE:</w:t>
      </w:r>
      <w:r w:rsidR="003841D2">
        <w:tab/>
      </w:r>
      <w:r>
        <w:t>If HSS returns concrete RCD to the IMS AS in this step, HSS should fetch the RCD from the third party database in advance based on RCD URL/third party identity associated to the IMPU/IMPI.</w:t>
      </w:r>
    </w:p>
    <w:p w14:paraId="1526A468" w14:textId="42CC84D6" w:rsidR="00F510BA" w:rsidRDefault="00F510BA" w:rsidP="00F510BA">
      <w:pPr>
        <w:pStyle w:val="B1"/>
      </w:pPr>
      <w:r>
        <w:t xml:space="preserve">4b. Optionally, the IMS AS/CSCF may retrieve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67034452"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to sign the certificate(s) of https of the RCD URL/URIs may be included in the message</w:t>
      </w:r>
      <w:r>
        <w:t>. Otherwise, terminating IMS subsystem may send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6" w:name="_Toc182909845"/>
      <w:r w:rsidRPr="00B95BBB">
        <w:rPr>
          <w:rFonts w:eastAsia="SimSun" w:hint="eastAsia"/>
        </w:rPr>
        <w:t>6.</w:t>
      </w:r>
      <w:r w:rsidR="00C44FD9">
        <w:rPr>
          <w:rFonts w:eastAsia="SimSun"/>
        </w:rPr>
        <w:t>3</w:t>
      </w:r>
      <w:r w:rsidRPr="00B95BBB">
        <w:t>.</w:t>
      </w:r>
      <w:r>
        <w:t>3</w:t>
      </w:r>
      <w:r w:rsidRPr="00B95BBB">
        <w:tab/>
      </w:r>
      <w:r>
        <w:t>Evaluation</w:t>
      </w:r>
      <w:bookmarkEnd w:id="96"/>
    </w:p>
    <w:p w14:paraId="56EEE03C" w14:textId="23BC0C69" w:rsidR="00B132C7" w:rsidRDefault="002020A6" w:rsidP="006E105D">
      <w:r w:rsidRPr="002020A6">
        <w:t xml:space="preserve">The solution addresses requirements of Key issue #1 which leverages STIR/SHAKEN framework, RCD and </w:t>
      </w:r>
      <w:proofErr w:type="spellStart"/>
      <w:r w:rsidRPr="002020A6">
        <w:t>PASSporT</w:t>
      </w:r>
      <w:proofErr w:type="spellEnd"/>
      <w:r w:rsidRPr="002020A6">
        <w:t xml:space="preserve">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 xml:space="preserve">IMS-AS, HSS and UE need to be enhanced to support RCD, </w:t>
      </w:r>
      <w:proofErr w:type="spellStart"/>
      <w:r w:rsidRPr="008817C5">
        <w:t>PASSporT</w:t>
      </w:r>
      <w:proofErr w:type="spellEnd"/>
      <w:r w:rsidRPr="008817C5">
        <w:t xml:space="preserve"> and protection of the RCD on the originating side and terminating side.</w:t>
      </w:r>
    </w:p>
    <w:p w14:paraId="4B61ED44" w14:textId="2D5E7C0E" w:rsidR="009064B8" w:rsidRDefault="009064B8" w:rsidP="009064B8">
      <w:pPr>
        <w:pStyle w:val="Heading2"/>
        <w:rPr>
          <w:rFonts w:cs="Arial"/>
          <w:sz w:val="28"/>
          <w:szCs w:val="28"/>
        </w:rPr>
      </w:pPr>
      <w:bookmarkStart w:id="97" w:name="_Toc136953944"/>
      <w:bookmarkStart w:id="98" w:name="_Toc182909846"/>
      <w:r>
        <w:t>6.</w:t>
      </w:r>
      <w:r w:rsidR="00D26EC5">
        <w:t>4</w:t>
      </w:r>
      <w:r>
        <w:tab/>
        <w:t>Solution #</w:t>
      </w:r>
      <w:r w:rsidR="00E24012">
        <w:t>4</w:t>
      </w:r>
      <w:r>
        <w:t>: SHAKEN based third-party specific user identities</w:t>
      </w:r>
      <w:bookmarkEnd w:id="97"/>
      <w:bookmarkEnd w:id="98"/>
    </w:p>
    <w:p w14:paraId="06D82CE9" w14:textId="43BF4B98" w:rsidR="009064B8" w:rsidRDefault="009064B8" w:rsidP="009064B8">
      <w:pPr>
        <w:pStyle w:val="Heading3"/>
      </w:pPr>
      <w:bookmarkStart w:id="99" w:name="_Toc136953945"/>
      <w:bookmarkStart w:id="100" w:name="_Toc182909847"/>
      <w:r>
        <w:t>6.</w:t>
      </w:r>
      <w:r w:rsidR="00D26EC5">
        <w:t>4</w:t>
      </w:r>
      <w:r>
        <w:t>.1</w:t>
      </w:r>
      <w:r>
        <w:tab/>
        <w:t>Introduction</w:t>
      </w:r>
      <w:bookmarkEnd w:id="99"/>
      <w:bookmarkEnd w:id="100"/>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1" w:name="_Toc136953946"/>
      <w:bookmarkStart w:id="102" w:name="_Toc182909848"/>
      <w:r>
        <w:t>6.</w:t>
      </w:r>
      <w:r w:rsidR="00D26EC5">
        <w:t>4</w:t>
      </w:r>
      <w:r>
        <w:t>.2</w:t>
      </w:r>
      <w:r>
        <w:tab/>
        <w:t>Solution details</w:t>
      </w:r>
      <w:bookmarkEnd w:id="101"/>
      <w:bookmarkEnd w:id="102"/>
    </w:p>
    <w:p w14:paraId="3FFEAEA9" w14:textId="7E33117A" w:rsidR="009064B8" w:rsidRDefault="009064B8" w:rsidP="009064B8">
      <w:pPr>
        <w:pStyle w:val="Heading4"/>
      </w:pPr>
      <w:bookmarkStart w:id="103" w:name="_Toc136953947"/>
      <w:bookmarkStart w:id="104" w:name="_Toc182909849"/>
      <w:r>
        <w:t>6.</w:t>
      </w:r>
      <w:r w:rsidR="00D26EC5">
        <w:t>4</w:t>
      </w:r>
      <w:r>
        <w:t>.2.1</w:t>
      </w:r>
      <w:r>
        <w:tab/>
        <w:t>General procedures</w:t>
      </w:r>
      <w:bookmarkEnd w:id="103"/>
      <w:bookmarkEnd w:id="104"/>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5" w:name="_Hlk111216582"/>
      <w:r>
        <w:t>The third party leverages the subscriber management capability exposed by HSS via NEF to allocate a designated Public User Identity and associated Service Profile for the UE.</w:t>
      </w:r>
      <w:bookmarkEnd w:id="105"/>
      <w:r>
        <w:t xml:space="preserve"> </w:t>
      </w:r>
    </w:p>
    <w:p w14:paraId="70A1459D" w14:textId="645E926B" w:rsidR="009064B8" w:rsidRDefault="009064B8" w:rsidP="004C49F0">
      <w:pPr>
        <w:pStyle w:val="B2"/>
      </w:pPr>
      <w:r>
        <w:t>-</w:t>
      </w:r>
      <w:r>
        <w:tab/>
        <w:t xml:space="preserve">Option B: </w:t>
      </w:r>
      <w:bookmarkStart w:id="106" w:name="_Hlk111217118"/>
      <w:r>
        <w:t>The third party assigned a token to the UE for the authorization of third party specific ID via application layer.</w:t>
      </w:r>
      <w:bookmarkEnd w:id="106"/>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431.25pt;height:234pt" o:ole="">
            <v:imagedata r:id="rId25" o:title=""/>
          </v:shape>
          <o:OLEObject Type="Embed" ProgID="Visio.Drawing.15" ShapeID="_x0000_i1032" DrawAspect="Content" ObjectID="_1793709668" r:id="rId26"/>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768D73AC"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option A should be 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w:t>
      </w:r>
      <w:proofErr w:type="spellStart"/>
      <w:r w:rsidR="009064B8">
        <w:rPr>
          <w:rFonts w:eastAsia="Malgun Gothic"/>
        </w:rPr>
        <w:t>verstat</w:t>
      </w:r>
      <w:proofErr w:type="spellEnd"/>
      <w:r w:rsidR="009064B8">
        <w:rPr>
          <w:rFonts w:eastAsia="Malgun Gothic"/>
        </w:rPr>
        <w:t xml:space="preserve"> </w:t>
      </w:r>
      <w:proofErr w:type="spellStart"/>
      <w:r w:rsidR="009064B8">
        <w:rPr>
          <w:rFonts w:eastAsia="Malgun Gothic"/>
        </w:rPr>
        <w:t>tel</w:t>
      </w:r>
      <w:proofErr w:type="spellEnd"/>
      <w:r w:rsidR="009064B8">
        <w:rPr>
          <w:rFonts w:eastAsia="Malgun Gothic"/>
        </w:rPr>
        <w:t xml:space="preserve">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7" w:name="_Toc136953948"/>
      <w:bookmarkStart w:id="108" w:name="_Toc182909850"/>
      <w:r>
        <w:t>6.</w:t>
      </w:r>
      <w:r w:rsidR="00592714">
        <w:t>4</w:t>
      </w:r>
      <w:r>
        <w:t>.2.2</w:t>
      </w:r>
      <w:r>
        <w:tab/>
        <w:t>Alternative authorisation procedure</w:t>
      </w:r>
      <w:bookmarkEnd w:id="107"/>
      <w:bookmarkEnd w:id="108"/>
    </w:p>
    <w:p w14:paraId="290899FF" w14:textId="21B8CDB5" w:rsidR="009064B8" w:rsidRDefault="009064B8" w:rsidP="009064B8">
      <w:r>
        <w:t>This clause provides an alternative authorisation method for option B at step 3 in clause 6.</w:t>
      </w:r>
      <w:r w:rsidR="00592714">
        <w:t>4</w:t>
      </w:r>
      <w:r>
        <w:t>.2.1.</w:t>
      </w:r>
    </w:p>
    <w:p w14:paraId="4A088E53" w14:textId="77777777" w:rsidR="009064B8" w:rsidRDefault="009064B8" w:rsidP="009064B8">
      <w:r>
        <w:t xml:space="preserve">Rather than using the token to authorise the UE, the authorization sever may initiate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9" w:name="_Toc136953949"/>
      <w:bookmarkStart w:id="110" w:name="_Toc182909851"/>
      <w:r>
        <w:t>6.</w:t>
      </w:r>
      <w:r w:rsidR="00592714">
        <w:t>4</w:t>
      </w:r>
      <w:r>
        <w:t>.3</w:t>
      </w:r>
      <w:r>
        <w:tab/>
        <w:t>Evaluation</w:t>
      </w:r>
      <w:bookmarkEnd w:id="109"/>
      <w:bookmarkEnd w:id="110"/>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1" w:name="_Toc182909852"/>
      <w:r>
        <w:t>6.</w:t>
      </w:r>
      <w:r w:rsidR="00306AB5">
        <w:t>5</w:t>
      </w:r>
      <w:r>
        <w:tab/>
        <w:t>Solution #</w:t>
      </w:r>
      <w:r w:rsidR="00306AB5">
        <w:t>5</w:t>
      </w:r>
      <w:r>
        <w:t>: Securing the IMS based avatar communication</w:t>
      </w:r>
      <w:bookmarkEnd w:id="111"/>
    </w:p>
    <w:p w14:paraId="31850BBD" w14:textId="3E511DCC" w:rsidR="0075583F" w:rsidRDefault="0075583F" w:rsidP="0075583F">
      <w:pPr>
        <w:pStyle w:val="Heading3"/>
      </w:pPr>
      <w:bookmarkStart w:id="112" w:name="_Toc182909853"/>
      <w:r>
        <w:t>6.</w:t>
      </w:r>
      <w:r w:rsidR="00306AB5">
        <w:t>5</w:t>
      </w:r>
      <w:r>
        <w:t>.1</w:t>
      </w:r>
      <w:r>
        <w:tab/>
        <w:t>Introduction</w:t>
      </w:r>
      <w:bookmarkEnd w:id="112"/>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6B1E22A0"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XR Application Server (XR AS). The MF </w:t>
      </w:r>
      <w:r w:rsidR="00945B57">
        <w:t xml:space="preserve">or XR AS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17AE3E24" w:rsidR="0075583F" w:rsidRPr="00A8082A" w:rsidRDefault="0075583F" w:rsidP="0075583F">
      <w:pPr>
        <w:pStyle w:val="B1"/>
        <w:numPr>
          <w:ilvl w:val="0"/>
          <w:numId w:val="13"/>
        </w:numPr>
        <w:contextualSpacing w:val="0"/>
      </w:pPr>
      <w:r w:rsidRPr="00A8082A">
        <w:t xml:space="preserve">The XR 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57332D24" w:rsidR="0075583F" w:rsidRDefault="0075583F" w:rsidP="0075583F">
      <w:pPr>
        <w:rPr>
          <w:lang w:eastAsia="zh-CN"/>
        </w:rPr>
      </w:pPr>
      <w:r>
        <w:t>This solution proposes security procedures to verify Avatar ID, and authorize the UE/IMS entity (i.e., MF</w:t>
      </w:r>
      <w:r w:rsidR="00AF6F08">
        <w:t xml:space="preserve"> or XR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3" w:name="_Toc182909854"/>
      <w:r>
        <w:t>6.</w:t>
      </w:r>
      <w:r w:rsidR="004F55F5">
        <w:t>5</w:t>
      </w:r>
      <w:r>
        <w:t>.2</w:t>
      </w:r>
      <w:r>
        <w:tab/>
        <w:t>Solution details</w:t>
      </w:r>
      <w:bookmarkEnd w:id="113"/>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4" w:name="_Toc182909855"/>
      <w:r>
        <w:t>6.5.2.1</w:t>
      </w:r>
      <w:r w:rsidR="00EC5FC2">
        <w:tab/>
      </w:r>
      <w:r>
        <w:rPr>
          <w:lang w:eastAsia="zh-CN"/>
        </w:rPr>
        <w:t>Network centric procedure</w:t>
      </w:r>
      <w:bookmarkEnd w:id="114"/>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7770DE17" w:rsidR="00AF5F99" w:rsidRDefault="00AF5F99" w:rsidP="002A4B16">
      <w:pPr>
        <w:pStyle w:val="TH"/>
        <w:rPr>
          <w:rFonts w:eastAsia="Calibri"/>
        </w:rPr>
      </w:pPr>
      <w:r>
        <w:object w:dxaOrig="8760" w:dyaOrig="5925" w14:anchorId="63E230A4">
          <v:shape id="_x0000_i1034" type="#_x0000_t75" style="width:442.5pt;height:300.75pt" o:ole="">
            <v:imagedata r:id="rId27" o:title=""/>
          </v:shape>
          <o:OLEObject Type="Embed" ProgID="Visio.Drawing.15" ShapeID="_x0000_i1034" DrawAspect="Content" ObjectID="_1793709669" r:id="rId28"/>
        </w:object>
      </w:r>
    </w:p>
    <w:p w14:paraId="62DD282B" w14:textId="6E743953" w:rsidR="0075583F" w:rsidRDefault="0075583F" w:rsidP="002A4B16">
      <w:pPr>
        <w:pStyle w:val="TH"/>
      </w:pPr>
      <w:r>
        <w:rPr>
          <w:rFonts w:eastAsia="Calibri"/>
        </w:rPr>
        <w:t>Figure 6.</w:t>
      </w:r>
      <w:r w:rsidR="004F55F5">
        <w:rPr>
          <w:rFonts w:eastAsia="Calibri"/>
        </w:rPr>
        <w:t>5</w:t>
      </w:r>
      <w:r>
        <w:rPr>
          <w:rFonts w:eastAsia="Calibri"/>
        </w:rPr>
        <w:t xml:space="preserve">.2-1: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578BBAA0" w14:textId="358528B0"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 xml:space="preserve">and generates the token. The token claim includes Avatar ID, issuer (UE1 ID), </w:t>
      </w:r>
      <w:r w:rsidR="00DA3243">
        <w:t xml:space="preserve">subject (MF type or XR AS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r w:rsidR="00765C1F" w:rsidRPr="00765C1F">
        <w:t>The UE certificate used for media plane protection can be reused.</w:t>
      </w:r>
    </w:p>
    <w:p w14:paraId="4F42C952" w14:textId="70EC8881" w:rsidR="00752F96" w:rsidRDefault="0075583F" w:rsidP="009F1351">
      <w:pPr>
        <w:pStyle w:val="NO"/>
      </w:pPr>
      <w:r>
        <w:t xml:space="preserve">Step </w:t>
      </w:r>
      <w:r w:rsidR="00BD625B">
        <w:t>2</w:t>
      </w:r>
      <w:r>
        <w:t>.</w:t>
      </w:r>
      <w:r>
        <w:tab/>
      </w:r>
      <w:r w:rsidR="00752F96" w:rsidRPr="00752F96">
        <w:t>UE1 sends the Avatar ID and token to XR AS during Avatar animation negotiation procedure.</w:t>
      </w:r>
    </w:p>
    <w:p w14:paraId="69A5D42C" w14:textId="1734A2B7" w:rsidR="0075583F" w:rsidRDefault="00C22712" w:rsidP="00F312D8">
      <w:pPr>
        <w:pStyle w:val="B1"/>
      </w:pPr>
      <w:r>
        <w:t>Step 3</w:t>
      </w:r>
      <w:r w:rsidR="002C5ED7">
        <w:t>.</w:t>
      </w:r>
      <w:r>
        <w:tab/>
      </w:r>
      <w:r w:rsidR="00CE0198">
        <w:tab/>
      </w:r>
      <w:r w:rsidR="0075583F">
        <w:t xml:space="preserve">XR AS determines whether the received Avatar ID is in the UE's Avatar ID list. </w:t>
      </w:r>
      <w:r w:rsidR="000F170C">
        <w:t>If the received Avatar ID is equal to one of the Avatar ID in the UE's Avatar ID list, Steps 4 and 5 are executed. Otherwise, XR AS will send an error message to the UE1.</w:t>
      </w:r>
      <w:r w:rsidR="000F170C" w:rsidRPr="004F3C72">
        <w:t xml:space="preserve"> </w:t>
      </w:r>
      <w:r w:rsidR="000F170C" w:rsidRPr="002A4888">
        <w:t>If XR AS does not have the UE's Avatar ID list, it retrieves the UE's Avatar ID list from the</w:t>
      </w:r>
      <w:r w:rsidR="009235D1">
        <w:t xml:space="preserve"> </w:t>
      </w:r>
      <w:r w:rsidR="00B97691">
        <w:t>BAR</w:t>
      </w:r>
      <w:r w:rsidR="000F170C" w:rsidRPr="002A4888">
        <w:t>.</w:t>
      </w:r>
      <w:r w:rsidR="000F170C">
        <w:t xml:space="preserve"> </w:t>
      </w:r>
      <w:r w:rsidR="004B2A1F">
        <w:t>XR AS may also check whether the token is valid .</w:t>
      </w:r>
    </w:p>
    <w:p w14:paraId="18A499EF" w14:textId="53E995F3" w:rsidR="0075583F" w:rsidRDefault="0075583F" w:rsidP="00F312D8">
      <w:pPr>
        <w:pStyle w:val="B1"/>
        <w:rPr>
          <w:lang w:eastAsia="zh-CN"/>
        </w:rPr>
      </w:pPr>
      <w:r>
        <w:t xml:space="preserve">Steps </w:t>
      </w:r>
      <w:r w:rsidR="00BF3820">
        <w:t>4</w:t>
      </w:r>
      <w:r>
        <w:t xml:space="preserve">, </w:t>
      </w:r>
      <w:r w:rsidR="00BF3820">
        <w:t>5</w:t>
      </w:r>
      <w:r>
        <w:t>.</w:t>
      </w:r>
      <w:r>
        <w:tab/>
      </w:r>
      <w:r w:rsidR="00CE0198">
        <w:tab/>
      </w:r>
      <w:r>
        <w:rPr>
          <w:lang w:eastAsia="zh-CN"/>
        </w:rPr>
        <w:t xml:space="preserve">XR AS 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98BB43F"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C84250">
        <w:t xml:space="preserve">BAR checks whether the </w:t>
      </w:r>
      <w:r w:rsidR="002B75B4">
        <w:t xml:space="preserve">audience matches its own type, the </w:t>
      </w:r>
      <w:r w:rsidR="00C84250">
        <w:t xml:space="preserve">subject is the MF type, the token is not expired. </w:t>
      </w:r>
      <w:r>
        <w:t>BAR also checks whether Avatar ID in the request equals to that in the token.</w:t>
      </w:r>
      <w:r w:rsidR="002133AD">
        <w:t xml:space="preserve"> Note that before verifying the token, BAR can also verify the UE1’s certificate based on the certificate fingerprints.</w:t>
      </w:r>
      <w:r w:rsidR="007F196F" w:rsidRPr="007F196F">
        <w:t xml:space="preserve"> The certificate fingerprint is sent to XR AS during the Avatar animation negotiation procedure, and then sent to the BAR along with the token.</w:t>
      </w:r>
    </w:p>
    <w:p w14:paraId="386CA383" w14:textId="74738AEB" w:rsidR="0075583F" w:rsidRDefault="0075583F" w:rsidP="00F312D8">
      <w:pPr>
        <w:pStyle w:val="B1"/>
      </w:pPr>
      <w:r>
        <w:lastRenderedPageBreak/>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6694F73B" w14:textId="082EA729" w:rsidR="0075583F" w:rsidRDefault="0075583F" w:rsidP="0075583F">
      <w:pPr>
        <w:pStyle w:val="EditorsNote"/>
        <w:rPr>
          <w:lang w:eastAsia="zh-CN"/>
        </w:rPr>
      </w:pPr>
      <w:r>
        <w:rPr>
          <w:rFonts w:hint="eastAsia"/>
          <w:lang w:eastAsia="zh-CN"/>
        </w:rPr>
        <w:t>E</w:t>
      </w:r>
      <w:r>
        <w:rPr>
          <w:lang w:eastAsia="zh-CN"/>
        </w:rPr>
        <w:t>ditor</w:t>
      </w:r>
      <w:r w:rsidR="00F312D8">
        <w:rPr>
          <w:lang w:eastAsia="zh-CN"/>
        </w:rPr>
        <w:t>'</w:t>
      </w:r>
      <w:r>
        <w:rPr>
          <w:lang w:eastAsia="zh-CN"/>
        </w:rPr>
        <w:t>s Note: Alignment with SA2 TR 23700-77 conclusion is FFS.</w:t>
      </w:r>
    </w:p>
    <w:p w14:paraId="4EEC2D11" w14:textId="3176D450" w:rsidR="0004232C" w:rsidRDefault="0004232C" w:rsidP="0004232C">
      <w:pPr>
        <w:pStyle w:val="Heading4"/>
        <w:rPr>
          <w:lang w:eastAsia="zh-CN"/>
        </w:rPr>
      </w:pPr>
      <w:bookmarkStart w:id="115" w:name="_Toc182909856"/>
      <w:r>
        <w:t>6.5.2.2</w:t>
      </w:r>
      <w:r w:rsidR="00E456C4">
        <w:tab/>
      </w:r>
      <w:r>
        <w:rPr>
          <w:lang w:eastAsia="zh-CN"/>
        </w:rPr>
        <w:t>Local UE centric procedure</w:t>
      </w:r>
      <w:bookmarkEnd w:id="115"/>
    </w:p>
    <w:p w14:paraId="5589C575" w14:textId="77777777" w:rsidR="0004232C" w:rsidRDefault="0004232C" w:rsidP="0004232C">
      <w:pPr>
        <w:jc w:val="center"/>
      </w:pPr>
      <w:r>
        <w:object w:dxaOrig="8640" w:dyaOrig="5145" w14:anchorId="558A0F77">
          <v:shape id="_x0000_i1035" type="#_x0000_t75" style="width:385.5pt;height:230.25pt" o:ole="">
            <v:imagedata r:id="rId29" o:title=""/>
          </v:shape>
          <o:OLEObject Type="Embed" ProgID="Visio.Drawing.15" ShapeID="_x0000_i1035" DrawAspect="Content" ObjectID="_1793709670" r:id="rId30"/>
        </w:object>
      </w:r>
    </w:p>
    <w:p w14:paraId="21690301" w14:textId="782A3194" w:rsidR="0004232C" w:rsidRDefault="0004232C" w:rsidP="0004232C">
      <w:pPr>
        <w:jc w:val="center"/>
      </w:pPr>
      <w:r>
        <w:rPr>
          <w:rFonts w:eastAsia="Calibri"/>
        </w:rPr>
        <w:t>Figure 6.5.2.2</w:t>
      </w:r>
      <w:r w:rsidR="00E456C4">
        <w:rPr>
          <w:rFonts w:eastAsia="Calibri"/>
        </w:rPr>
        <w:t>-1</w:t>
      </w:r>
      <w:r>
        <w:rPr>
          <w:rFonts w:eastAsia="Calibri"/>
        </w:rPr>
        <w:t xml:space="preserve">: </w:t>
      </w:r>
      <w:r>
        <w:rPr>
          <w:lang w:eastAsia="zh-CN"/>
        </w:rPr>
        <w:t>Local UE Centric</w:t>
      </w:r>
      <w:r>
        <w:t xml:space="preserve"> Authorization procedure for Avatar communication</w:t>
      </w:r>
    </w:p>
    <w:p w14:paraId="54A50D9C" w14:textId="58C2AFFF" w:rsidR="0004232C" w:rsidRDefault="0004232C" w:rsidP="0004232C">
      <w:pPr>
        <w:pStyle w:val="B1"/>
      </w:pPr>
      <w:r>
        <w:t>Steps 0-1.</w:t>
      </w:r>
      <w:r w:rsidR="00E456C4">
        <w:tab/>
      </w:r>
      <w:r>
        <w:t>Same as Steps 0-1 in Clause 6.5.2.1.</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5A9B7934"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t xml:space="preserve"> XR AS, including parameters of token and Avatar ID</w:t>
      </w:r>
      <w:r w:rsidRPr="00752F96">
        <w:t>.</w:t>
      </w:r>
    </w:p>
    <w:p w14:paraId="613B35A9" w14:textId="07842B67" w:rsidR="0004232C" w:rsidRDefault="0004232C" w:rsidP="0004232C">
      <w:pPr>
        <w:pStyle w:val="B1"/>
      </w:pPr>
      <w:r>
        <w:t>Step 4.</w:t>
      </w:r>
      <w:bookmarkStart w:id="116" w:name="_Hlk178584332"/>
      <w:r>
        <w:tab/>
      </w:r>
      <w:r w:rsidR="00953811">
        <w:tab/>
      </w:r>
      <w:r>
        <w:t>XR AS determines whether the received Avatar ID is in the UE's Avatar ID list.</w:t>
      </w:r>
      <w:r w:rsidRPr="004F3C72">
        <w:t xml:space="preserve"> </w:t>
      </w:r>
      <w:r>
        <w:t>If the received Avatar ID is equal to one of the Avatar ID in the UE's Avatar ID list, Step 5 is executed. Otherwise, XR AS will send an error message to the UE1via MF.</w:t>
      </w:r>
      <w:r w:rsidRPr="004F3C72">
        <w:t xml:space="preserve"> </w:t>
      </w:r>
      <w:r w:rsidRPr="002A4888">
        <w:t>If XR AS does not have the UE's Avatar ID list, it retrieves the UE's Avatar ID list from the</w:t>
      </w:r>
      <w:r w:rsidR="009235D1">
        <w:t xml:space="preserve"> </w:t>
      </w:r>
      <w:r w:rsidR="00F00E67">
        <w:t>BAR</w:t>
      </w:r>
      <w:r w:rsidRPr="002A4888">
        <w:t>.</w:t>
      </w:r>
      <w:r>
        <w:t xml:space="preserve"> XR AS may also check whether the token is valid.</w:t>
      </w:r>
      <w:bookmarkEnd w:id="116"/>
    </w:p>
    <w:p w14:paraId="37867CEC" w14:textId="3D994854" w:rsidR="0004232C" w:rsidRDefault="0004232C" w:rsidP="0004232C">
      <w:pPr>
        <w:pStyle w:val="B1"/>
      </w:pPr>
      <w:r>
        <w:t>Step 5.</w:t>
      </w:r>
      <w:r>
        <w:tab/>
      </w:r>
      <w:r w:rsidR="00F04027">
        <w:tab/>
      </w:r>
      <w:r>
        <w:t xml:space="preserve">XR AS </w:t>
      </w:r>
      <w:r w:rsidRPr="00752F96">
        <w:t xml:space="preserve">sends the </w:t>
      </w:r>
      <w:r>
        <w:t>Avatar Representation downloading request</w:t>
      </w:r>
      <w:r w:rsidRPr="00752F96">
        <w:t xml:space="preserve"> to</w:t>
      </w:r>
      <w:r>
        <w:t xml:space="preserve"> BAR, including parameters of token and Avatar ID.</w:t>
      </w:r>
    </w:p>
    <w:p w14:paraId="3D732C1F" w14:textId="04662D08" w:rsidR="0004232C" w:rsidRDefault="0004232C" w:rsidP="0004232C">
      <w:pPr>
        <w:pStyle w:val="B1"/>
      </w:pPr>
      <w:r>
        <w:t>Step 6.</w:t>
      </w:r>
      <w:r w:rsidR="00AB5A2F">
        <w:tab/>
      </w:r>
      <w:r>
        <w:tab/>
        <w:t xml:space="preserve">BAR verifies the token provided by the XR AS. Specifically, BAR checks whether the audience matches its own type, the subject is the XR AS type, the token is not expired. BAR </w:t>
      </w:r>
      <w:r>
        <w:rPr>
          <w:rFonts w:hint="eastAsia"/>
          <w:lang w:eastAsia="zh-CN"/>
        </w:rPr>
        <w:t>also</w:t>
      </w:r>
      <w:r>
        <w:t xml:space="preserve"> checks whether Avatar ID in the request equals to that in the token. Note that before verifying the token, BAR can also verify the UE1’s certificate based on the certificate fingerprints.</w:t>
      </w:r>
    </w:p>
    <w:p w14:paraId="0670788F" w14:textId="73647249" w:rsidR="0004232C" w:rsidRDefault="0004232C" w:rsidP="0004232C">
      <w:pPr>
        <w:pStyle w:val="B1"/>
      </w:pPr>
      <w:r>
        <w:t>Step 7.</w:t>
      </w:r>
      <w:r>
        <w:tab/>
      </w:r>
      <w:r w:rsidR="00AB5A2F">
        <w:tab/>
      </w:r>
      <w:r>
        <w:t>BAR sends the avatar representation downloading response message to the UE1 via XR AS 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2EF28106" w:rsidR="0004232C" w:rsidRDefault="0004232C" w:rsidP="00E456C4">
      <w:pPr>
        <w:pStyle w:val="NO"/>
      </w:pPr>
      <w:r>
        <w:t>NOTE 4:</w:t>
      </w:r>
      <w:r w:rsidR="00E456C4">
        <w:tab/>
      </w:r>
      <w:r>
        <w:t>Authorization of UE centric mode is left to implementation when both BAR and XR AS are outside the IMS network.</w:t>
      </w:r>
    </w:p>
    <w:p w14:paraId="14D74C38" w14:textId="284C8831" w:rsidR="0004232C" w:rsidRDefault="0004232C" w:rsidP="0004232C">
      <w:pPr>
        <w:pStyle w:val="Heading4"/>
        <w:rPr>
          <w:lang w:eastAsia="zh-CN"/>
        </w:rPr>
      </w:pPr>
      <w:bookmarkStart w:id="117" w:name="_Toc182909857"/>
      <w:r>
        <w:lastRenderedPageBreak/>
        <w:t>6.5.2.3</w:t>
      </w:r>
      <w:r w:rsidR="00E456C4">
        <w:tab/>
      </w:r>
      <w:r>
        <w:rPr>
          <w:rFonts w:hint="eastAsia"/>
          <w:lang w:eastAsia="zh-CN"/>
        </w:rPr>
        <w:t>Peer</w:t>
      </w:r>
      <w:r>
        <w:rPr>
          <w:lang w:eastAsia="zh-CN"/>
        </w:rPr>
        <w:t xml:space="preserve"> UE centric procedure</w:t>
      </w:r>
      <w:bookmarkEnd w:id="117"/>
    </w:p>
    <w:p w14:paraId="2293AA61" w14:textId="77777777" w:rsidR="0004232C" w:rsidRPr="00B10BEF" w:rsidRDefault="0004232C" w:rsidP="0004232C">
      <w:pPr>
        <w:jc w:val="center"/>
        <w:rPr>
          <w:lang w:eastAsia="zh-CN"/>
        </w:rPr>
      </w:pPr>
      <w:r>
        <w:object w:dxaOrig="8760" w:dyaOrig="6405" w14:anchorId="2C803E8B">
          <v:shape id="_x0000_i1036" type="#_x0000_t75" style="width:442.5pt;height:325.5pt" o:ole="">
            <v:imagedata r:id="rId31" o:title=""/>
          </v:shape>
          <o:OLEObject Type="Embed" ProgID="Visio.Drawing.15" ShapeID="_x0000_i1036" DrawAspect="Content" ObjectID="_1793709671" r:id="rId32"/>
        </w:object>
      </w:r>
    </w:p>
    <w:p w14:paraId="15FC2142" w14:textId="7D0BBEB2" w:rsidR="0004232C" w:rsidRDefault="0004232C" w:rsidP="0004232C">
      <w:pPr>
        <w:jc w:val="center"/>
      </w:pPr>
      <w:r>
        <w:rPr>
          <w:rFonts w:eastAsia="Calibri"/>
        </w:rPr>
        <w:t>Figure 6.5.2.3</w:t>
      </w:r>
      <w:r w:rsidR="00E456C4">
        <w:rPr>
          <w:rFonts w:eastAsia="Calibri"/>
        </w:rPr>
        <w:t>-1</w:t>
      </w:r>
      <w:r>
        <w:rPr>
          <w:rFonts w:eastAsia="Calibri"/>
        </w:rPr>
        <w:t xml:space="preserve">: </w:t>
      </w:r>
      <w:r>
        <w:rPr>
          <w:lang w:eastAsia="zh-CN"/>
        </w:rPr>
        <w:t>Peer UE Centric</w:t>
      </w:r>
      <w:r>
        <w:t xml:space="preserve"> Authorization procedure for Avatar communication</w:t>
      </w:r>
    </w:p>
    <w:p w14:paraId="0494A889" w14:textId="4283A233" w:rsidR="0004232C" w:rsidRDefault="0004232C" w:rsidP="0004232C">
      <w:pPr>
        <w:pStyle w:val="B1"/>
      </w:pPr>
      <w:r>
        <w:t>Steps 0-1.</w:t>
      </w:r>
      <w:r w:rsidR="00E456C4">
        <w:tab/>
      </w:r>
      <w:r>
        <w:t>Same as Steps 0-1 in Clause 6.5.2.1.</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77777777" w:rsidR="0004232C" w:rsidRDefault="0004232C" w:rsidP="0004232C">
      <w:pPr>
        <w:pStyle w:val="B1"/>
      </w:pPr>
      <w:r>
        <w:t>Steps 3, 4.</w:t>
      </w:r>
      <w:r>
        <w:tab/>
        <w:t>UE2 sends the Avatar representation downloading request to the XR AS via MF, including parameters of token and Avatar ID.</w:t>
      </w:r>
    </w:p>
    <w:p w14:paraId="3E3DA44B" w14:textId="1ED89A12" w:rsidR="0004232C" w:rsidRDefault="0004232C" w:rsidP="0004232C">
      <w:pPr>
        <w:pStyle w:val="B1"/>
      </w:pPr>
      <w:r>
        <w:t>Step 5.</w:t>
      </w:r>
      <w:r>
        <w:tab/>
      </w:r>
      <w:r>
        <w:tab/>
        <w:t>XR AS determines whether the received Avatar ID is in the UE's Avatar ID list.</w:t>
      </w:r>
      <w:r w:rsidRPr="004F3C72">
        <w:t xml:space="preserve"> </w:t>
      </w:r>
      <w:r>
        <w:t>If the received Avatar ID is equal to one of the Avatar ID in the UE's Avatar ID list, Step 6 is executed. Otherwise, XR AS will send an error message to the UE1via MF and UE2.</w:t>
      </w:r>
      <w:r w:rsidRPr="004F3C72">
        <w:t xml:space="preserve"> </w:t>
      </w:r>
      <w:r w:rsidRPr="002A4888">
        <w:t>If XR AS does not have the UE's Avatar ID list, it retrieves the UE's Avatar ID list from the</w:t>
      </w:r>
      <w:r w:rsidR="009235D1">
        <w:t xml:space="preserve"> </w:t>
      </w:r>
      <w:r w:rsidR="00135E22">
        <w:t>BAR</w:t>
      </w:r>
      <w:r w:rsidRPr="002A4888">
        <w:t>.</w:t>
      </w:r>
      <w:r>
        <w:t xml:space="preserve"> XR AS may also check whether the token is valid.</w:t>
      </w:r>
    </w:p>
    <w:p w14:paraId="5DD49F52" w14:textId="77777777" w:rsidR="0004232C" w:rsidRDefault="0004232C" w:rsidP="0004232C">
      <w:pPr>
        <w:pStyle w:val="B1"/>
      </w:pPr>
      <w:r>
        <w:t>Step 6.</w:t>
      </w:r>
      <w:r>
        <w:tab/>
      </w:r>
      <w:r>
        <w:tab/>
        <w:t>XR AS sends the Avatar representation downloading request to the BAR, including parameters of token and Avatar ID.</w:t>
      </w:r>
    </w:p>
    <w:p w14:paraId="40F0F0F8" w14:textId="77777777" w:rsidR="0004232C" w:rsidRDefault="0004232C" w:rsidP="0004232C">
      <w:pPr>
        <w:pStyle w:val="B1"/>
      </w:pPr>
      <w:r>
        <w:t>Step 7.</w:t>
      </w:r>
      <w:r>
        <w:tab/>
      </w:r>
      <w:r>
        <w:tab/>
        <w:t xml:space="preserve">BAR verifies the token provided by the XR AS. Specifically, BAR checks whether the audience matches its own type, the subject is the XR AS type, the token is not expired. BAR </w:t>
      </w:r>
      <w:r>
        <w:rPr>
          <w:rFonts w:hint="eastAsia"/>
          <w:lang w:eastAsia="zh-CN"/>
        </w:rPr>
        <w:t>also</w:t>
      </w:r>
      <w:r>
        <w:t xml:space="preserve"> checks whether Avatar ID in the request equals to that in the token. Note that before verifying the token, BAR can also verify the UE1’s certificate based on the certificate fingerprints.</w:t>
      </w:r>
    </w:p>
    <w:p w14:paraId="76592E4F" w14:textId="77777777" w:rsidR="0004232C" w:rsidRDefault="0004232C" w:rsidP="0004232C">
      <w:pPr>
        <w:pStyle w:val="B1"/>
      </w:pPr>
      <w:r>
        <w:t>Steps 8-10.</w:t>
      </w:r>
      <w:r>
        <w:tab/>
        <w:t>BAR sends the avatar representation downloading response message to the UE2 via XR AS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5C93260A" w14:textId="241E5AB1" w:rsidR="00030735" w:rsidRPr="00030735" w:rsidRDefault="00030735" w:rsidP="0004232C">
      <w:pPr>
        <w:pStyle w:val="B1"/>
        <w:rPr>
          <w:rStyle w:val="EditorsNoteCharChar"/>
        </w:rPr>
      </w:pPr>
      <w:r w:rsidRPr="00030735">
        <w:rPr>
          <w:rStyle w:val="EditorsNoteCharChar"/>
        </w:rPr>
        <w:t>Editor's Note: Whether the Avatar representation is pushed or pulled should be aligned with SA2. If the Avatar representation is pulled, how the UE2 is authorized is FFS.</w:t>
      </w:r>
    </w:p>
    <w:p w14:paraId="10E78D65" w14:textId="2B5A5677" w:rsidR="0075583F" w:rsidRDefault="0075583F" w:rsidP="0075583F">
      <w:pPr>
        <w:pStyle w:val="Heading3"/>
      </w:pPr>
      <w:bookmarkStart w:id="118" w:name="_Toc182909858"/>
      <w:r>
        <w:t>6.</w:t>
      </w:r>
      <w:r w:rsidR="007B79D5">
        <w:t>5</w:t>
      </w:r>
      <w:r>
        <w:t>.3</w:t>
      </w:r>
      <w:r>
        <w:tab/>
        <w:t>Evaluation</w:t>
      </w:r>
      <w:bookmarkEnd w:id="118"/>
    </w:p>
    <w:p w14:paraId="1CBA8A7A" w14:textId="4D018482"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xml:space="preserve">. The procedure proposes to use the Avatar ID list to check the validity of the Avatar ID provided by the UE,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7777777" w:rsidR="002D7F53" w:rsidRDefault="002D7F53" w:rsidP="002D7F53">
      <w:pPr>
        <w:rPr>
          <w:lang w:eastAsia="zh-CN"/>
        </w:rPr>
      </w:pPr>
      <w:r>
        <w:rPr>
          <w:lang w:eastAsia="zh-CN"/>
        </w:rPr>
        <w:t xml:space="preserve">The solution requires XR AS to check whether </w:t>
      </w:r>
      <w:r>
        <w:t>the received Avatar ID is in the UE's Avatar ID list.</w:t>
      </w:r>
    </w:p>
    <w:p w14:paraId="4AFB6D4C" w14:textId="77777777" w:rsidR="002D7F53" w:rsidRDefault="002D7F53" w:rsidP="002D7F53">
      <w:pPr>
        <w:rPr>
          <w:lang w:eastAsia="zh-CN"/>
        </w:rPr>
      </w:pPr>
      <w:r>
        <w:rPr>
          <w:lang w:eastAsia="zh-CN"/>
        </w:rPr>
        <w:lastRenderedPageBreak/>
        <w:t>The solution requires UE to generate a token with an Avatar ID.</w:t>
      </w:r>
    </w:p>
    <w:p w14:paraId="2A9CE67C" w14:textId="769B56E3"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XR AS to request the Avatar representation with a token and Avatar ID in the UE centric mode</w:t>
      </w:r>
      <w:r>
        <w:rPr>
          <w:lang w:eastAsia="zh-CN"/>
        </w:rPr>
        <w:t>.</w:t>
      </w:r>
    </w:p>
    <w:p w14:paraId="6042EFC6" w14:textId="567ABB88" w:rsidR="002D7F53" w:rsidRDefault="002D7F53" w:rsidP="002D7F53">
      <w:pPr>
        <w:rPr>
          <w:lang w:eastAsia="zh-CN"/>
        </w:rPr>
      </w:pPr>
      <w:r>
        <w:rPr>
          <w:lang w:eastAsia="zh-CN"/>
        </w:rPr>
        <w:t>The solution requires BAR to determine whether MF is authorized to retrieve the Avatar representation by checking whether the Avatar ID in the Avatar representation downloading request is equal to the Avatar ID in the token.</w:t>
      </w:r>
    </w:p>
    <w:p w14:paraId="28270BF6" w14:textId="77777777" w:rsidR="002E5AF8" w:rsidRDefault="002E5AF8" w:rsidP="002E5AF8">
      <w:pPr>
        <w:rPr>
          <w:lang w:eastAsia="zh-CN"/>
        </w:rPr>
      </w:pPr>
      <w:r w:rsidRPr="00A8421D">
        <w:rPr>
          <w:lang w:eastAsia="zh-CN"/>
        </w:rPr>
        <w:t>The solution requires the UE to be provisioned with a certificate and the</w:t>
      </w:r>
      <w:r>
        <w:rPr>
          <w:lang w:eastAsia="zh-CN"/>
        </w:rPr>
        <w:t xml:space="preserve"> </w:t>
      </w:r>
      <w:r w:rsidRPr="00A8421D">
        <w:rPr>
          <w:lang w:eastAsia="zh-CN"/>
        </w:rPr>
        <w:t xml:space="preserve">certificate </w:t>
      </w:r>
      <w:r>
        <w:rPr>
          <w:lang w:eastAsia="zh-CN"/>
        </w:rPr>
        <w:t>fingerprints</w:t>
      </w:r>
      <w:r w:rsidRPr="00A8421D">
        <w:rPr>
          <w:lang w:eastAsia="zh-CN"/>
        </w:rPr>
        <w:t xml:space="preserve">, </w:t>
      </w:r>
      <w:r>
        <w:rPr>
          <w:lang w:eastAsia="zh-CN"/>
        </w:rPr>
        <w:t>BAR</w:t>
      </w:r>
      <w:r w:rsidRPr="00A8421D">
        <w:rPr>
          <w:lang w:eastAsia="zh-CN"/>
        </w:rPr>
        <w:t xml:space="preserve"> to check the certificate fingerprints. The certificates are used to generate the tokens.</w:t>
      </w:r>
    </w:p>
    <w:p w14:paraId="02F558C6" w14:textId="08EA8CC1" w:rsidR="002D7F53" w:rsidRPr="007B3706" w:rsidRDefault="002D7F53" w:rsidP="00154DF9">
      <w:pPr>
        <w:pStyle w:val="EditorsNote"/>
        <w:rPr>
          <w:rStyle w:val="ENChar"/>
        </w:rPr>
      </w:pPr>
      <w:r w:rsidRPr="007B3706">
        <w:rPr>
          <w:rStyle w:val="ENChar"/>
        </w:rPr>
        <w:t>Editor</w:t>
      </w:r>
      <w:r w:rsidR="00F84910">
        <w:rPr>
          <w:rStyle w:val="ENChar"/>
        </w:rPr>
        <w:t>'</w:t>
      </w:r>
      <w:r w:rsidRPr="007B3706">
        <w:rPr>
          <w:rStyle w:val="ENChar"/>
        </w:rPr>
        <w:t xml:space="preserve">s Note: </w:t>
      </w:r>
      <w:r w:rsidRPr="007B3706">
        <w:rPr>
          <w:rStyle w:val="ENChar"/>
          <w:lang w:eastAsia="zh-CN"/>
        </w:rPr>
        <w:t>Further evaluation is FFS</w:t>
      </w:r>
      <w:r w:rsidRPr="007B3706">
        <w:rPr>
          <w:rStyle w:val="ENChar"/>
        </w:rPr>
        <w:t>.</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19" w:name="_Toc107821158"/>
      <w:bookmarkStart w:id="120" w:name="_Toc182909859"/>
      <w:r w:rsidRPr="0092145B">
        <w:t>6.</w:t>
      </w:r>
      <w:r w:rsidR="002D4D17" w:rsidRPr="002D4D17">
        <w:t>6</w:t>
      </w:r>
      <w:r>
        <w:tab/>
        <w:t>Solution #</w:t>
      </w:r>
      <w:r w:rsidR="002D4D17">
        <w:t>6</w:t>
      </w:r>
      <w:r>
        <w:t xml:space="preserve">: </w:t>
      </w:r>
      <w:bookmarkEnd w:id="119"/>
      <w:r>
        <w:t>Solution for secure IMS based avatar communication</w:t>
      </w:r>
      <w:bookmarkEnd w:id="120"/>
      <w:r>
        <w:t xml:space="preserve"> </w:t>
      </w:r>
    </w:p>
    <w:p w14:paraId="6D88F1C1" w14:textId="7A24D81B" w:rsidR="00CE7DC0" w:rsidRDefault="00CE7DC0" w:rsidP="00CE7DC0">
      <w:pPr>
        <w:pStyle w:val="Heading3"/>
      </w:pPr>
      <w:bookmarkStart w:id="121" w:name="_Toc107821159"/>
      <w:bookmarkStart w:id="122" w:name="_Toc182909860"/>
      <w:r w:rsidRPr="0092145B">
        <w:t>6.</w:t>
      </w:r>
      <w:r w:rsidR="002D4D17" w:rsidRPr="002D4D17">
        <w:t>6</w:t>
      </w:r>
      <w:r>
        <w:t>.1</w:t>
      </w:r>
      <w:r>
        <w:tab/>
        <w:t>Introduction</w:t>
      </w:r>
      <w:bookmarkEnd w:id="121"/>
      <w:bookmarkEnd w:id="122"/>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80F278B"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UE-A, or UE-B, which are called network centric IMS avatar call, UE-A centric IMS avatar call, and UE-B centric avatar call, respectively.</w:t>
      </w:r>
    </w:p>
    <w:p w14:paraId="422A29AA" w14:textId="3BD57EA9" w:rsidR="00CE7DC0" w:rsidRDefault="00CE7DC0" w:rsidP="00CE7DC0">
      <w:pPr>
        <w:rPr>
          <w:rFonts w:eastAsia="BatangChe"/>
          <w:lang w:eastAsia="ko-KR"/>
        </w:rPr>
      </w:pPr>
      <w:r>
        <w:rPr>
          <w:rFonts w:eastAsia="BatangChe" w:hint="eastAsia"/>
          <w:lang w:eastAsia="ko-KR"/>
        </w:rPr>
        <w:t>In this solution, only authorized entity from UE-A</w:t>
      </w:r>
      <w:r>
        <w:rPr>
          <w:rFonts w:eastAsia="BatangChe"/>
          <w:lang w:eastAsia="ko-KR"/>
        </w:rPr>
        <w:t xml:space="preserve"> can access and retrieve the UE-A's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UE-A's attestation for the security procedure of IMS based avatar communication.</w:t>
      </w:r>
    </w:p>
    <w:p w14:paraId="668D3C0B" w14:textId="7BA0846F"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UE-A's</w:t>
      </w:r>
      <w:r w:rsidR="00557444">
        <w:rPr>
          <w:rFonts w:eastAsia="BatangChe"/>
          <w:lang w:eastAsia="ko-KR"/>
        </w:rPr>
        <w:t xml:space="preserve"> (UE-B’s)</w:t>
      </w:r>
      <w:r>
        <w:rPr>
          <w:rFonts w:eastAsia="BatangChe"/>
          <w:lang w:eastAsia="ko-KR"/>
        </w:rPr>
        <w:t xml:space="preserve"> </w:t>
      </w:r>
      <w:r w:rsidR="007D3020">
        <w:rPr>
          <w:rFonts w:eastAsia="BatangChe"/>
          <w:lang w:eastAsia="ko-KR"/>
        </w:rPr>
        <w:t>certificate</w:t>
      </w:r>
      <w:r>
        <w:rPr>
          <w:rFonts w:eastAsia="BatangChe"/>
          <w:lang w:eastAsia="ko-KR"/>
        </w:rPr>
        <w:t>, with UE-A's</w:t>
      </w:r>
      <w:r w:rsidR="00797D4C">
        <w:rPr>
          <w:rFonts w:eastAsia="BatangChe"/>
          <w:lang w:eastAsia="ko-KR"/>
        </w:rPr>
        <w:t xml:space="preserve"> (UE-B’s)</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UE-A's avatar and UE-B's avatar are sent to each other), UE-B also performs the operation same as UE-A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751BFCB1" w:rsidR="00CE7DC0" w:rsidRPr="003F5B6B" w:rsidRDefault="00CE7DC0" w:rsidP="00CE7DC0">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254CF8FA" w14:textId="3524510D" w:rsidR="00CE7DC0" w:rsidRPr="00461392" w:rsidRDefault="00CE7DC0" w:rsidP="00CE7DC0">
      <w:pPr>
        <w:pStyle w:val="Heading3"/>
      </w:pPr>
      <w:bookmarkStart w:id="123" w:name="_Toc107821160"/>
      <w:bookmarkStart w:id="124" w:name="_Toc182909861"/>
      <w:r w:rsidRPr="0092145B">
        <w:t>6.</w:t>
      </w:r>
      <w:r w:rsidR="00C937B4" w:rsidRPr="00C937B4">
        <w:t>6</w:t>
      </w:r>
      <w:r>
        <w:t>.2</w:t>
      </w:r>
      <w:r>
        <w:tab/>
        <w:t>Solution details</w:t>
      </w:r>
      <w:bookmarkEnd w:id="123"/>
      <w:bookmarkEnd w:id="124"/>
    </w:p>
    <w:p w14:paraId="14F847EB" w14:textId="51FF51B7" w:rsidR="00CE7DC0" w:rsidRPr="00C34C14" w:rsidRDefault="00CE7DC0" w:rsidP="00C937B4">
      <w:pPr>
        <w:pStyle w:val="Heading4"/>
        <w:rPr>
          <w:lang w:eastAsia="ja-JP"/>
        </w:rPr>
      </w:pPr>
      <w:bookmarkStart w:id="125" w:name="_Toc182909862"/>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5"/>
    </w:p>
    <w:p w14:paraId="13EBC596" w14:textId="06177D17" w:rsidR="00CE7DC0" w:rsidRDefault="00CE7DC0" w:rsidP="00C937B4">
      <w:pPr>
        <w:pStyle w:val="TF"/>
        <w:rPr>
          <w:i/>
        </w:rPr>
      </w:pPr>
    </w:p>
    <w:p w14:paraId="5E2DBC31" w14:textId="6886E096" w:rsidR="004B2CD8" w:rsidRDefault="004B2CD8" w:rsidP="00AF71FF">
      <w:pPr>
        <w:pStyle w:val="TF"/>
      </w:pPr>
      <w:r>
        <w:object w:dxaOrig="14025" w:dyaOrig="6765" w14:anchorId="6763537D">
          <v:shape id="_x0000_i1037" type="#_x0000_t75" style="width:481.5pt;height:231pt" o:ole="">
            <v:imagedata r:id="rId33" o:title=""/>
          </v:shape>
          <o:OLEObject Type="Embed" ProgID="Visio.Drawing.15" ShapeID="_x0000_i1037" DrawAspect="Content" ObjectID="_1793709672" r:id="rId34"/>
        </w:object>
      </w:r>
    </w:p>
    <w:p w14:paraId="5707BC58" w14:textId="5A327E8D" w:rsidR="00CE7DC0" w:rsidRPr="00B81100" w:rsidRDefault="00CE7DC0" w:rsidP="00C937B4">
      <w:pPr>
        <w:pStyle w:val="TH"/>
      </w:pPr>
      <w:r>
        <w:t>Figure 6.</w:t>
      </w:r>
      <w:r w:rsidR="00C937B4">
        <w:t>6</w:t>
      </w:r>
      <w:r>
        <w:t>.2.1-1 Network centric IMS avatar call flow</w:t>
      </w:r>
    </w:p>
    <w:p w14:paraId="5ED1664A" w14:textId="4E269A12" w:rsidR="00CE7DC0" w:rsidRDefault="00CE7DC0" w:rsidP="002831F8">
      <w:pPr>
        <w:pStyle w:val="B1"/>
        <w:rPr>
          <w:lang w:eastAsia="ko-KR"/>
        </w:rPr>
      </w:pPr>
      <w:r>
        <w:t>1.</w:t>
      </w:r>
      <w:r w:rsidRPr="007B0C8B">
        <w:tab/>
      </w:r>
      <w:r>
        <w:rPr>
          <w:rFonts w:eastAsia="Malgun Gothic"/>
          <w:lang w:eastAsia="ko-KR"/>
        </w:rPr>
        <w:t>The UE-A initiates an IMS session and establishes audio and video session connections with the UE-B. The bootstrap channel is established for both the UE-A and UE-B. UE-A obtains UE-A's avatar id(s)</w:t>
      </w:r>
      <w:r w:rsidR="00A76925" w:rsidRPr="00A76925">
        <w:rPr>
          <w:rFonts w:eastAsia="Malgun Gothic"/>
          <w:lang w:eastAsia="ko-KR"/>
        </w:rPr>
        <w:t>through bootstrap data channel via DCSF</w:t>
      </w:r>
      <w:r>
        <w:rPr>
          <w:rFonts w:eastAsia="Malgun Gothic"/>
          <w:lang w:eastAsia="ko-KR"/>
        </w:rPr>
        <w:t>.</w:t>
      </w:r>
    </w:p>
    <w:p w14:paraId="224E1B6C" w14:textId="05024CE3" w:rsidR="00CE7DC0" w:rsidRDefault="00CE7DC0" w:rsidP="002831F8">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network centric), expiration time, signature generated by using UE-A's private key, as described in clause 6.</w:t>
      </w:r>
      <w:r w:rsidR="00C937B4">
        <w:rPr>
          <w:lang w:eastAsia="ko-KR"/>
        </w:rPr>
        <w:t>6</w:t>
      </w:r>
      <w:r>
        <w:rPr>
          <w:lang w:eastAsia="ko-KR"/>
        </w:rPr>
        <w:t>.2.4 of this document.</w:t>
      </w:r>
      <w:r w:rsidR="000F24CF">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97EBF59" w14:textId="76ADF563"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network centric rendering</w:t>
      </w:r>
      <w:r>
        <w:rPr>
          <w:lang w:eastAsia="ko-KR"/>
        </w:rPr>
        <w:t xml:space="preserve"> of an avatar</w:t>
      </w:r>
      <w:r w:rsidR="00F910AD">
        <w:rPr>
          <w:lang w:eastAsia="ko-KR"/>
        </w:rPr>
        <w:t xml:space="preserve"> </w:t>
      </w:r>
      <w:r w:rsidR="00B64A53">
        <w:rPr>
          <w:lang w:eastAsia="ko-KR"/>
        </w:rPr>
        <w:t>representation</w:t>
      </w:r>
      <w:r>
        <w:rPr>
          <w:rFonts w:hint="eastAsia"/>
          <w:lang w:eastAsia="ko-KR"/>
        </w:rPr>
        <w:t>.</w:t>
      </w:r>
    </w:p>
    <w:p w14:paraId="7E7F8D40" w14:textId="4F0809CD"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7E5ABADF" w14:textId="19DC4AE1"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951C9E">
        <w:rPr>
          <w:lang w:eastAsia="ko-KR"/>
        </w:rPr>
        <w:t>representation</w:t>
      </w:r>
      <w:r w:rsidR="00F910AD">
        <w:rPr>
          <w:lang w:eastAsia="ko-KR"/>
        </w:rPr>
        <w:t xml:space="preserve"> </w:t>
      </w:r>
      <w:r>
        <w:rPr>
          <w:lang w:eastAsia="ko-KR"/>
        </w:rPr>
        <w:t>using UE-A's attestation</w:t>
      </w:r>
      <w:r w:rsidR="00F602DC">
        <w:rPr>
          <w:lang w:eastAsia="ko-KR"/>
        </w:rPr>
        <w:t xml:space="preserve"> and UE-A's certificate</w:t>
      </w:r>
      <w:r>
        <w:rPr>
          <w:lang w:eastAsia="ko-KR"/>
        </w:rPr>
        <w:t>.</w:t>
      </w:r>
    </w:p>
    <w:p w14:paraId="79BFE921" w14:textId="444C49E6"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BAR verifies the UE-A's certificate</w:t>
      </w:r>
      <w:r>
        <w:rPr>
          <w:rFonts w:eastAsia="Malgun Gothic"/>
          <w:lang w:eastAsia="ko-KR"/>
        </w:rPr>
        <w:t xml:space="preserve">, </w:t>
      </w:r>
      <w:r w:rsidR="00D770CA">
        <w:rPr>
          <w:lang w:eastAsia="ko-KR"/>
        </w:rPr>
        <w:t xml:space="preserve">BAR </w:t>
      </w:r>
      <w:r>
        <w:rPr>
          <w:lang w:eastAsia="ko-KR"/>
        </w:rPr>
        <w:t xml:space="preserve">verifies the signature in UE-A's attestation using the UE-A's public key. If the verification is successful and the identity of XR AS in the UE-A's attestation is same as that of the XR Application Server which requested in step 5, the </w:t>
      </w:r>
      <w:r w:rsidR="00022674">
        <w:rPr>
          <w:lang w:eastAsia="ko-KR"/>
        </w:rPr>
        <w:t>BAR</w:t>
      </w:r>
      <w:r w:rsidR="00F910AD">
        <w:rPr>
          <w:lang w:eastAsia="ko-KR"/>
        </w:rPr>
        <w:t xml:space="preserve"> </w:t>
      </w:r>
      <w:r>
        <w:rPr>
          <w:lang w:eastAsia="ko-KR"/>
        </w:rPr>
        <w:t>responds with the UE-A's avatar</w:t>
      </w:r>
      <w:r w:rsidR="00F910AD">
        <w:rPr>
          <w:lang w:eastAsia="ko-KR"/>
        </w:rPr>
        <w:t xml:space="preserve"> </w:t>
      </w:r>
      <w:r w:rsidR="00A376D1">
        <w:rPr>
          <w:lang w:eastAsia="ko-KR"/>
        </w:rPr>
        <w:t>representation</w:t>
      </w:r>
      <w:r>
        <w:rPr>
          <w:lang w:eastAsia="ko-KR"/>
        </w:rPr>
        <w:t>.</w:t>
      </w:r>
    </w:p>
    <w:p w14:paraId="62A626F2" w14:textId="22C56DD0" w:rsidR="007A070E" w:rsidRDefault="007A070E" w:rsidP="00D03A94">
      <w:pPr>
        <w:pStyle w:val="NO"/>
        <w:rPr>
          <w:lang w:eastAsia="ko-KR"/>
        </w:rPr>
      </w:pPr>
      <w:r w:rsidRPr="003411E5">
        <w:t>NOTE</w:t>
      </w:r>
      <w:r w:rsidR="00D03A94">
        <w:t xml:space="preserve"> 1</w:t>
      </w:r>
      <w:r w:rsidRPr="003411E5">
        <w:t>:</w:t>
      </w:r>
      <w:r w:rsidR="00D03A94">
        <w:tab/>
      </w:r>
      <w:r w:rsidRPr="003411E5">
        <w:t>When BAR and XR AS are outside of IMS network, step 5-6 is up</w:t>
      </w:r>
      <w:r w:rsidR="00A376D1">
        <w:t xml:space="preserve"> </w:t>
      </w:r>
      <w:r w:rsidRPr="003411E5">
        <w:t>to implementation.</w:t>
      </w:r>
    </w:p>
    <w:p w14:paraId="38D8FD4E" w14:textId="6953E86C" w:rsidR="00CE7DC0" w:rsidRDefault="00AC4056" w:rsidP="00CE7DC0">
      <w:pPr>
        <w:pStyle w:val="B1"/>
        <w:rPr>
          <w:lang w:eastAsia="ko-KR"/>
        </w:rPr>
      </w:pPr>
      <w:r w:rsidRPr="00F85C6D">
        <w:t>NOTE</w:t>
      </w:r>
      <w:r w:rsidR="00D03A94">
        <w:t xml:space="preserve"> 2</w:t>
      </w:r>
      <w:r w:rsidRPr="00F85C6D">
        <w:t>:</w:t>
      </w:r>
      <w:r w:rsidR="00D03A94">
        <w:tab/>
      </w:r>
      <w:r w:rsidRPr="00F85C6D">
        <w:t>Protection between BAR and XR AS is out of scope of this solution.</w:t>
      </w:r>
      <w:r w:rsidR="00CE7DC0">
        <w:rPr>
          <w:lang w:eastAsia="ko-KR"/>
        </w:rPr>
        <w:t>7.</w:t>
      </w:r>
      <w:r w:rsidR="00C937B4">
        <w:rPr>
          <w:lang w:eastAsia="ko-KR"/>
        </w:rPr>
        <w:tab/>
      </w:r>
      <w:r w:rsidR="00CE7DC0">
        <w:rPr>
          <w:lang w:eastAsia="ko-KR"/>
        </w:rPr>
        <w:t xml:space="preserve">The XR Application Server sends the avatar </w:t>
      </w:r>
      <w:r w:rsidR="00313F98">
        <w:rPr>
          <w:lang w:eastAsia="ko-KR"/>
        </w:rPr>
        <w:t xml:space="preserve">representation </w:t>
      </w:r>
      <w:r w:rsidR="00CE7DC0">
        <w:rPr>
          <w:lang w:eastAsia="ko-KR"/>
        </w:rPr>
        <w:t>to MF/MRF and requests rendering of the avatar.</w:t>
      </w:r>
    </w:p>
    <w:p w14:paraId="777A7917" w14:textId="5D5DFBA3" w:rsidR="00CE7DC0" w:rsidRDefault="00CE7DC0" w:rsidP="00CE7DC0">
      <w:pPr>
        <w:pStyle w:val="B1"/>
        <w:rPr>
          <w:lang w:eastAsia="ko-KR"/>
        </w:rPr>
      </w:pPr>
      <w:r>
        <w:rPr>
          <w:lang w:eastAsia="ko-KR"/>
        </w:rPr>
        <w:t>8.</w:t>
      </w:r>
      <w:r w:rsidR="00C937B4">
        <w:rPr>
          <w:lang w:eastAsia="ko-KR"/>
        </w:rPr>
        <w:tab/>
      </w:r>
      <w:r>
        <w:rPr>
          <w:lang w:eastAsia="ko-KR"/>
        </w:rPr>
        <w:t>The UE-A sends data for the rendering (e.g., facial feature points).</w:t>
      </w:r>
    </w:p>
    <w:p w14:paraId="30846CCE" w14:textId="5308781C" w:rsidR="00CE7DC0" w:rsidRDefault="00CE7DC0" w:rsidP="00CE7DC0">
      <w:pPr>
        <w:pStyle w:val="B1"/>
        <w:rPr>
          <w:lang w:eastAsia="ko-KR"/>
        </w:rPr>
      </w:pPr>
      <w:r>
        <w:rPr>
          <w:lang w:eastAsia="ko-KR"/>
        </w:rPr>
        <w:t>9.</w:t>
      </w:r>
      <w:r w:rsidR="00C937B4">
        <w:rPr>
          <w:lang w:eastAsia="ko-KR"/>
        </w:rPr>
        <w:tab/>
      </w:r>
      <w:r>
        <w:rPr>
          <w:lang w:eastAsia="ko-KR"/>
        </w:rPr>
        <w:t xml:space="preserve">The MF/MRF performs the rendering using the UE-A's avatar </w:t>
      </w:r>
      <w:r w:rsidR="00AE68F6">
        <w:rPr>
          <w:lang w:eastAsia="ko-KR"/>
        </w:rPr>
        <w:t xml:space="preserve">representation </w:t>
      </w:r>
      <w:r>
        <w:rPr>
          <w:lang w:eastAsia="ko-KR"/>
        </w:rPr>
        <w:t>and the data received from UE-A in step 8.</w:t>
      </w:r>
    </w:p>
    <w:p w14:paraId="634EE1A4" w14:textId="7695E4BF"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he rendered avatar media is sent as regular video media to UE-B.</w:t>
      </w:r>
    </w:p>
    <w:p w14:paraId="6433435E" w14:textId="6F75668D" w:rsidR="00CE7DC0" w:rsidRDefault="00CE7DC0" w:rsidP="00CE7DC0">
      <w:pPr>
        <w:pStyle w:val="B1"/>
        <w:rPr>
          <w:lang w:eastAsia="ko-KR"/>
        </w:rPr>
      </w:pPr>
      <w:r>
        <w:rPr>
          <w:lang w:eastAsia="ko-KR"/>
        </w:rPr>
        <w:t>11.</w:t>
      </w:r>
      <w:r w:rsidR="00C937B4">
        <w:rPr>
          <w:lang w:eastAsia="ko-KR"/>
        </w:rPr>
        <w:tab/>
      </w:r>
      <w:r>
        <w:rPr>
          <w:lang w:eastAsia="ko-KR"/>
        </w:rPr>
        <w:t>The rendered avatar media is sent back to the UE-A as feedback.</w:t>
      </w:r>
    </w:p>
    <w:p w14:paraId="1DAC517B" w14:textId="77777777" w:rsidR="00CE7DC0" w:rsidRDefault="00CE7DC0" w:rsidP="00C937B4"/>
    <w:p w14:paraId="76BE9779" w14:textId="05EC101C" w:rsidR="00CE7DC0" w:rsidRPr="00C34C14" w:rsidRDefault="00CE7DC0" w:rsidP="007662CC">
      <w:pPr>
        <w:pStyle w:val="Heading4"/>
        <w:rPr>
          <w:lang w:eastAsia="ja-JP"/>
        </w:rPr>
      </w:pPr>
      <w:bookmarkStart w:id="126" w:name="_Toc182909863"/>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Pr>
          <w:lang w:eastAsia="ja-JP"/>
        </w:rPr>
        <w:t>UE-A centric IMS avatar call flow</w:t>
      </w:r>
      <w:bookmarkEnd w:id="126"/>
    </w:p>
    <w:p w14:paraId="08C5FB37" w14:textId="06F4B433" w:rsidR="00CE7DC0" w:rsidRDefault="00CE7DC0" w:rsidP="00CE7DC0">
      <w:pPr>
        <w:rPr>
          <w:i/>
        </w:rPr>
      </w:pPr>
    </w:p>
    <w:p w14:paraId="3F53058D" w14:textId="3489444E" w:rsidR="00EE4C3C" w:rsidRDefault="00D26070" w:rsidP="00C937B4">
      <w:pPr>
        <w:pStyle w:val="TH"/>
      </w:pPr>
      <w:r>
        <w:object w:dxaOrig="14070" w:dyaOrig="5970" w14:anchorId="088A1661">
          <v:shape id="_x0000_i1038" type="#_x0000_t75" style="width:482.25pt;height:204.75pt" o:ole="">
            <v:imagedata r:id="rId35" o:title=""/>
          </v:shape>
          <o:OLEObject Type="Embed" ProgID="Visio.Drawing.15" ShapeID="_x0000_i1038" DrawAspect="Content" ObjectID="_1793709673" r:id="rId36"/>
        </w:object>
      </w:r>
    </w:p>
    <w:p w14:paraId="2E432301" w14:textId="1A335BBC" w:rsidR="00CE7DC0" w:rsidRDefault="00CE7DC0" w:rsidP="00C937B4">
      <w:pPr>
        <w:pStyle w:val="TH"/>
        <w:rPr>
          <w:rFonts w:eastAsia="Malgun Gothic"/>
          <w:lang w:eastAsia="ko-KR"/>
        </w:rPr>
      </w:pPr>
      <w:r>
        <w:t>Figure 6.</w:t>
      </w:r>
      <w:r w:rsidR="00C937B4">
        <w:t>6</w:t>
      </w:r>
      <w:r>
        <w:t>.2.2-1 UE-A centric IMS avatar call flow</w:t>
      </w:r>
    </w:p>
    <w:p w14:paraId="60A2B5C7" w14:textId="74B1BCD3" w:rsidR="00CE7DC0" w:rsidRDefault="00CE7DC0" w:rsidP="00CE7DC0">
      <w:pPr>
        <w:pStyle w:val="B1"/>
        <w:rPr>
          <w:lang w:eastAsia="ko-KR"/>
        </w:rPr>
      </w:pPr>
      <w:r>
        <w:rPr>
          <w:lang w:eastAsia="ko-KR"/>
        </w:rPr>
        <w:t>1.</w:t>
      </w:r>
      <w:r w:rsidR="00C937B4">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D26070">
        <w:rPr>
          <w:rFonts w:eastAsia="Malgun Gothic"/>
          <w:lang w:eastAsia="ko-KR"/>
        </w:rPr>
        <w:t>through bootstrap data channel via DCSF.</w:t>
      </w:r>
    </w:p>
    <w:p w14:paraId="5D247A05" w14:textId="2EDA1228" w:rsidR="00CE7DC0" w:rsidRDefault="00CE7DC0" w:rsidP="00CE7DC0">
      <w:pPr>
        <w:pStyle w:val="B1"/>
        <w:rPr>
          <w:lang w:eastAsia="ko-KR"/>
        </w:rPr>
      </w:pPr>
      <w:r>
        <w:rPr>
          <w:lang w:eastAsia="ko-KR"/>
        </w:rPr>
        <w:t>2.</w:t>
      </w:r>
      <w:r w:rsidR="00C937B4">
        <w:rPr>
          <w:lang w:eastAsia="ko-KR"/>
        </w:rPr>
        <w:tab/>
      </w:r>
      <w:r>
        <w:rPr>
          <w:lang w:eastAsia="ko-KR"/>
        </w:rPr>
        <w:t>The UE-A performs the XR media rendering negotiation with the XR Application Server. The UE-A generates UE-A's attestation. The UE-A's attestation consists of Avatar ID, identity of the XR AS, rendering option (i.e., UE-A centric), ephemeral public key of UE-A, expiration time, signature generated by using UE-A's private key, as described in clause 6.</w:t>
      </w:r>
      <w:r w:rsidR="00C937B4">
        <w:rPr>
          <w:lang w:eastAsia="ko-KR"/>
        </w:rPr>
        <w:t>6</w:t>
      </w:r>
      <w:r>
        <w:rPr>
          <w:lang w:eastAsia="ko-KR"/>
        </w:rPr>
        <w:t>.2.4 of this document.</w:t>
      </w:r>
      <w:r w:rsidR="00BC6EDA">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5B69ECC7" w14:textId="1DA401B9" w:rsidR="00CE7DC0" w:rsidRDefault="00CE7DC0" w:rsidP="00CE7DC0">
      <w:pPr>
        <w:pStyle w:val="B1"/>
        <w:rPr>
          <w:lang w:eastAsia="ko-KR"/>
        </w:rPr>
      </w:pPr>
      <w:r>
        <w:rPr>
          <w:lang w:eastAsia="ko-KR"/>
        </w:rPr>
        <w:t>3.</w:t>
      </w:r>
      <w:r w:rsidR="00C937B4">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UE-A</w:t>
      </w:r>
      <w:r>
        <w:rPr>
          <w:rFonts w:hint="eastAsia"/>
          <w:lang w:eastAsia="ko-KR"/>
        </w:rPr>
        <w:t xml:space="preserve"> centric rendering</w:t>
      </w:r>
      <w:r>
        <w:rPr>
          <w:lang w:eastAsia="ko-KR"/>
        </w:rPr>
        <w:t xml:space="preserve"> of an avatar </w:t>
      </w:r>
      <w:r w:rsidR="00BC6EDA">
        <w:rPr>
          <w:lang w:eastAsia="ko-KR"/>
        </w:rPr>
        <w:t>representation</w:t>
      </w:r>
      <w:r>
        <w:rPr>
          <w:rFonts w:hint="eastAsia"/>
          <w:lang w:eastAsia="ko-KR"/>
        </w:rPr>
        <w:t>.</w:t>
      </w:r>
    </w:p>
    <w:p w14:paraId="09AD7BC4" w14:textId="3A851BD9" w:rsidR="00CE7DC0" w:rsidRDefault="00CE7DC0" w:rsidP="00CE7DC0">
      <w:pPr>
        <w:pStyle w:val="B1"/>
        <w:rPr>
          <w:lang w:eastAsia="ko-KR"/>
        </w:rPr>
      </w:pPr>
      <w:r>
        <w:rPr>
          <w:lang w:eastAsia="ko-KR"/>
        </w:rPr>
        <w:t>4.</w:t>
      </w:r>
      <w:r w:rsidR="00C937B4">
        <w:rPr>
          <w:lang w:eastAsia="ko-KR"/>
        </w:rPr>
        <w:tab/>
      </w:r>
      <w:r>
        <w:rPr>
          <w:lang w:eastAsia="ko-KR"/>
        </w:rPr>
        <w:t>Application data channel is established between UE-A and IMS network, and media re-negotiation may be performed.</w:t>
      </w:r>
    </w:p>
    <w:p w14:paraId="5F71D023" w14:textId="37E2DD77" w:rsidR="00CE7DC0" w:rsidRDefault="00CE7DC0" w:rsidP="00CE7DC0">
      <w:pPr>
        <w:pStyle w:val="B1"/>
        <w:rPr>
          <w:lang w:eastAsia="ko-KR"/>
        </w:rPr>
      </w:pPr>
      <w:r>
        <w:rPr>
          <w:lang w:eastAsia="ko-KR"/>
        </w:rPr>
        <w:t>5.</w:t>
      </w:r>
      <w:r w:rsidR="00C937B4">
        <w:rPr>
          <w:lang w:eastAsia="ko-KR"/>
        </w:rPr>
        <w:tab/>
      </w:r>
      <w:r>
        <w:rPr>
          <w:lang w:eastAsia="ko-KR"/>
        </w:rPr>
        <w:t xml:space="preserve">XR Application Server requests avatar </w:t>
      </w:r>
      <w:r w:rsidR="00BC6EDA">
        <w:rPr>
          <w:lang w:eastAsia="ko-KR"/>
        </w:rPr>
        <w:t>representation</w:t>
      </w:r>
      <w:r>
        <w:rPr>
          <w:lang w:eastAsia="ko-KR"/>
        </w:rPr>
        <w:t xml:space="preserve"> using UE-A's attestation</w:t>
      </w:r>
      <w:r w:rsidR="001E3070" w:rsidRPr="001E3070">
        <w:rPr>
          <w:lang w:eastAsia="ko-KR"/>
        </w:rPr>
        <w:t xml:space="preserve"> </w:t>
      </w:r>
      <w:r w:rsidR="00BC6EDA">
        <w:rPr>
          <w:lang w:eastAsia="ko-KR"/>
        </w:rPr>
        <w:t>and UE-A's certificate</w:t>
      </w:r>
      <w:r>
        <w:rPr>
          <w:lang w:eastAsia="ko-KR"/>
        </w:rPr>
        <w:t>.</w:t>
      </w:r>
    </w:p>
    <w:p w14:paraId="2C4AC8ED" w14:textId="2B233917" w:rsidR="00CE7DC0" w:rsidRPr="00385957"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BC6EDA">
        <w:rPr>
          <w:rFonts w:eastAsia="Malgun Gothic"/>
          <w:lang w:eastAsia="ko-KR"/>
        </w:rPr>
        <w:t>BAR verifies the UE-A's certificate</w:t>
      </w:r>
      <w:r>
        <w:rPr>
          <w:rFonts w:eastAsia="Malgun Gothic"/>
          <w:lang w:eastAsia="ko-KR"/>
        </w:rPr>
        <w:t xml:space="preserve">, </w:t>
      </w:r>
      <w:r w:rsidR="00BC6EDA">
        <w:rPr>
          <w:lang w:eastAsia="ko-KR"/>
        </w:rPr>
        <w:t>BAR</w:t>
      </w:r>
      <w:r w:rsidR="004F7844"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XR AS in</w:t>
      </w:r>
      <w:r>
        <w:rPr>
          <w:lang w:eastAsia="ko-KR"/>
        </w:rPr>
        <w:t xml:space="preserve"> the UE-A's attestation is same as that of the</w:t>
      </w:r>
      <w:r w:rsidRPr="00385957">
        <w:rPr>
          <w:lang w:eastAsia="ko-KR"/>
        </w:rPr>
        <w:t xml:space="preserve"> XR Application Server</w:t>
      </w:r>
      <w:r>
        <w:rPr>
          <w:lang w:eastAsia="ko-KR"/>
        </w:rPr>
        <w:t xml:space="preserve"> which requested in step 5</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generates ephemeral public/private key pair and protects the UE-A's avatar </w:t>
      </w:r>
      <w:r w:rsidR="00EF4E04">
        <w:rPr>
          <w:lang w:eastAsia="ko-KR"/>
        </w:rPr>
        <w:t>representation</w:t>
      </w:r>
      <w:r w:rsidRPr="00385957">
        <w:rPr>
          <w:lang w:eastAsia="ko-KR"/>
        </w:rPr>
        <w:t xml:space="preserve"> using the session key generated by ephemeral public key of UE-A included in the UE-A's attestation and ephemeral private key of </w:t>
      </w:r>
      <w:r w:rsidR="00EF4E04">
        <w:rPr>
          <w:lang w:eastAsia="ko-KR"/>
        </w:rPr>
        <w:t>BAR</w:t>
      </w:r>
      <w:r w:rsidRPr="00385957">
        <w:rPr>
          <w:lang w:eastAsia="ko-KR"/>
        </w:rPr>
        <w:t xml:space="preserve">. The </w:t>
      </w:r>
      <w:r w:rsidR="00EF4E04">
        <w:rPr>
          <w:lang w:eastAsia="ko-KR"/>
        </w:rPr>
        <w:t>BAR</w:t>
      </w:r>
      <w:r w:rsidR="00EF4E04"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F4E04">
        <w:rPr>
          <w:lang w:eastAsia="ko-KR"/>
        </w:rPr>
        <w:t>representation</w:t>
      </w:r>
      <w:r w:rsidRPr="00385957">
        <w:rPr>
          <w:lang w:eastAsia="ko-KR"/>
        </w:rPr>
        <w:t xml:space="preserve"> and ephemeral publi</w:t>
      </w:r>
      <w:r>
        <w:rPr>
          <w:lang w:eastAsia="ko-KR"/>
        </w:rPr>
        <w:t xml:space="preserve">c key of the </w:t>
      </w:r>
      <w:r w:rsidR="00EF4E04">
        <w:rPr>
          <w:lang w:eastAsia="ko-KR"/>
        </w:rPr>
        <w:t>BAR</w:t>
      </w:r>
      <w:r>
        <w:rPr>
          <w:lang w:eastAsia="ko-KR"/>
        </w:rPr>
        <w:t>.</w:t>
      </w:r>
    </w:p>
    <w:p w14:paraId="4C0AE963" w14:textId="70DFA28E" w:rsidR="00CE7DC0" w:rsidRDefault="00CE7DC0" w:rsidP="00CE7DC0">
      <w:pPr>
        <w:pStyle w:val="B1"/>
        <w:rPr>
          <w:lang w:eastAsia="ko-KR"/>
        </w:rPr>
      </w:pPr>
      <w:r>
        <w:rPr>
          <w:lang w:eastAsia="ko-KR"/>
        </w:rPr>
        <w:t>7.</w:t>
      </w:r>
      <w:r w:rsidR="00C937B4">
        <w:rPr>
          <w:lang w:eastAsia="ko-KR"/>
        </w:rPr>
        <w:tab/>
      </w:r>
      <w:r>
        <w:rPr>
          <w:lang w:eastAsia="ko-KR"/>
        </w:rPr>
        <w:t xml:space="preserve">The XR Application Server sends the protected avatar </w:t>
      </w:r>
      <w:r w:rsidR="00EF4E04">
        <w:rPr>
          <w:lang w:eastAsia="ko-KR"/>
        </w:rPr>
        <w:t xml:space="preserve">representation </w:t>
      </w:r>
      <w:r>
        <w:rPr>
          <w:lang w:eastAsia="ko-KR"/>
        </w:rPr>
        <w:t xml:space="preserve">and ephemeral public key of the </w:t>
      </w:r>
      <w:r w:rsidR="00EF4E04">
        <w:rPr>
          <w:lang w:eastAsia="ko-KR"/>
        </w:rPr>
        <w:t xml:space="preserve">BAR </w:t>
      </w:r>
      <w:r>
        <w:rPr>
          <w:lang w:eastAsia="ko-KR"/>
        </w:rPr>
        <w:t>to UE-A, and requests rendering of the avatar.</w:t>
      </w:r>
    </w:p>
    <w:p w14:paraId="59A86B22" w14:textId="22EF0FDD" w:rsidR="00CE7DC0" w:rsidRDefault="00CE7DC0" w:rsidP="00CE7DC0">
      <w:pPr>
        <w:pStyle w:val="B1"/>
        <w:rPr>
          <w:lang w:eastAsia="ko-KR"/>
        </w:rPr>
      </w:pPr>
      <w:r>
        <w:rPr>
          <w:lang w:eastAsia="ko-KR"/>
        </w:rPr>
        <w:t>8.</w:t>
      </w:r>
      <w:r w:rsidR="00C937B4">
        <w:rPr>
          <w:lang w:eastAsia="ko-KR"/>
        </w:rPr>
        <w:tab/>
      </w:r>
      <w:r>
        <w:rPr>
          <w:lang w:eastAsia="ko-KR"/>
        </w:rPr>
        <w:t xml:space="preserve">The UE-A generates session key using the ephemeral public key of the </w:t>
      </w:r>
      <w:r w:rsidR="00EF4E04">
        <w:rPr>
          <w:lang w:eastAsia="ko-KR"/>
        </w:rPr>
        <w:t>BA</w:t>
      </w:r>
      <w:r w:rsidR="000E2A29">
        <w:rPr>
          <w:lang w:eastAsia="ko-KR"/>
        </w:rPr>
        <w:t>R</w:t>
      </w:r>
      <w:r w:rsidR="00EF4E04">
        <w:rPr>
          <w:lang w:eastAsia="ko-KR"/>
        </w:rPr>
        <w:t xml:space="preserve"> </w:t>
      </w:r>
      <w:r>
        <w:rPr>
          <w:lang w:eastAsia="ko-KR"/>
        </w:rPr>
        <w:t xml:space="preserve">and the ephemeral private key of UE-A. UE-A verifies the protected avatar </w:t>
      </w:r>
      <w:r w:rsidR="00EF4E04">
        <w:rPr>
          <w:lang w:eastAsia="ko-KR"/>
        </w:rPr>
        <w:t>representation</w:t>
      </w:r>
      <w:r>
        <w:rPr>
          <w:lang w:eastAsia="ko-KR"/>
        </w:rPr>
        <w:t xml:space="preserve"> using the session key and performs the rendering.</w:t>
      </w:r>
    </w:p>
    <w:p w14:paraId="2D22CDF8" w14:textId="6CC91828" w:rsidR="00CE7DC0" w:rsidRDefault="00CE7DC0" w:rsidP="00CE7DC0">
      <w:pPr>
        <w:pStyle w:val="B1"/>
        <w:rPr>
          <w:lang w:eastAsia="ko-KR"/>
        </w:rPr>
      </w:pPr>
      <w:r>
        <w:rPr>
          <w:lang w:eastAsia="ko-KR"/>
        </w:rPr>
        <w:t>9.</w:t>
      </w:r>
      <w:r w:rsidR="00C937B4">
        <w:rPr>
          <w:lang w:eastAsia="ko-KR"/>
        </w:rPr>
        <w:tab/>
      </w:r>
      <w:r>
        <w:rPr>
          <w:rFonts w:hint="eastAsia"/>
          <w:lang w:eastAsia="ko-KR"/>
        </w:rPr>
        <w:t>T</w:t>
      </w:r>
      <w:r>
        <w:rPr>
          <w:lang w:eastAsia="ko-KR"/>
        </w:rPr>
        <w:t>he rendered avatar media is sent as regular video media to UE-B.</w:t>
      </w:r>
    </w:p>
    <w:p w14:paraId="2B447C09" w14:textId="77777777" w:rsidR="00CE7DC0" w:rsidRDefault="00CE7DC0" w:rsidP="00CE7DC0">
      <w:pPr>
        <w:rPr>
          <w:rFonts w:eastAsia="Malgun Gothic"/>
          <w:lang w:eastAsia="ko-KR"/>
        </w:rPr>
      </w:pPr>
    </w:p>
    <w:p w14:paraId="7D57300B" w14:textId="79B0AB1E" w:rsidR="00CE7DC0" w:rsidRPr="00C34C14" w:rsidRDefault="00CE7DC0" w:rsidP="00C937B4">
      <w:pPr>
        <w:pStyle w:val="Heading4"/>
        <w:rPr>
          <w:lang w:eastAsia="ja-JP"/>
        </w:rPr>
      </w:pPr>
      <w:bookmarkStart w:id="127" w:name="_Toc182909864"/>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Pr>
          <w:lang w:eastAsia="ja-JP"/>
        </w:rPr>
        <w:t>UE-B centric IMS avatar call flow</w:t>
      </w:r>
      <w:bookmarkEnd w:id="127"/>
    </w:p>
    <w:p w14:paraId="14DB20D7" w14:textId="484047FC" w:rsidR="00CE7DC0" w:rsidRDefault="00CE7DC0" w:rsidP="00C937B4">
      <w:pPr>
        <w:pStyle w:val="TF"/>
        <w:rPr>
          <w:i/>
        </w:rPr>
      </w:pPr>
    </w:p>
    <w:p w14:paraId="4EC49227" w14:textId="3EBD484B" w:rsidR="00F40779" w:rsidRDefault="00F40779" w:rsidP="00C937B4">
      <w:pPr>
        <w:pStyle w:val="TH"/>
      </w:pPr>
      <w:r>
        <w:object w:dxaOrig="14940" w:dyaOrig="5970" w14:anchorId="2E7AF95E">
          <v:shape id="_x0000_i1039" type="#_x0000_t75" style="width:481.5pt;height:193.5pt" o:ole="">
            <v:imagedata r:id="rId37" o:title=""/>
          </v:shape>
          <o:OLEObject Type="Embed" ProgID="Visio.Drawing.15" ShapeID="_x0000_i1039" DrawAspect="Content" ObjectID="_1793709674" r:id="rId38"/>
        </w:object>
      </w:r>
    </w:p>
    <w:p w14:paraId="3587A1E9" w14:textId="14FD26C2" w:rsidR="00CE7DC0" w:rsidRPr="00B81100" w:rsidRDefault="00CE7DC0" w:rsidP="00C937B4">
      <w:pPr>
        <w:pStyle w:val="TH"/>
      </w:pPr>
      <w:r>
        <w:t>Figure 6.</w:t>
      </w:r>
      <w:r w:rsidR="00C937B4">
        <w:t>6</w:t>
      </w:r>
      <w:r>
        <w:t>.2.</w:t>
      </w:r>
      <w:r w:rsidR="00F91969">
        <w:t>3</w:t>
      </w:r>
      <w:r>
        <w:t>-1 UE-B centric IMS avatar call flow</w:t>
      </w:r>
    </w:p>
    <w:p w14:paraId="2F5B3E43" w14:textId="651658F3" w:rsidR="00CE7DC0" w:rsidRDefault="00CE7DC0" w:rsidP="00CE7DC0">
      <w:pPr>
        <w:pStyle w:val="B1"/>
        <w:rPr>
          <w:lang w:eastAsia="ko-KR"/>
        </w:rPr>
      </w:pPr>
      <w:r>
        <w:rPr>
          <w:lang w:eastAsia="ko-KR"/>
        </w:rPr>
        <w:t>1.</w:t>
      </w:r>
      <w:r w:rsidR="0009004D">
        <w:rPr>
          <w:lang w:eastAsia="ko-KR"/>
        </w:rPr>
        <w:tab/>
      </w:r>
      <w:r>
        <w:rPr>
          <w:lang w:eastAsia="ko-KR"/>
        </w:rPr>
        <w:t xml:space="preserve">The UE-A initiates an IMS session and establishes audio and video session connections with the UE-B. The bootstrap channel is established for both the UE-A and UE-B. UE-A obtains UE-A's avatar id(s) </w:t>
      </w:r>
      <w:r w:rsidR="00770B9C">
        <w:rPr>
          <w:rFonts w:eastAsia="Malgun Gothic"/>
          <w:lang w:eastAsia="ko-KR"/>
        </w:rPr>
        <w:t>through bootstrap data channel via DCSF.</w:t>
      </w:r>
    </w:p>
    <w:p w14:paraId="5A706947" w14:textId="575B13C3" w:rsidR="00CE7DC0" w:rsidRDefault="00CE7DC0" w:rsidP="00CE7DC0">
      <w:pPr>
        <w:pStyle w:val="B1"/>
        <w:rPr>
          <w:lang w:eastAsia="ko-KR"/>
        </w:rPr>
      </w:pPr>
      <w:r>
        <w:rPr>
          <w:lang w:eastAsia="ko-KR"/>
        </w:rPr>
        <w:t>2.</w:t>
      </w:r>
      <w:r w:rsidR="0009004D">
        <w:rPr>
          <w:lang w:eastAsia="ko-KR"/>
        </w:rPr>
        <w:tab/>
      </w:r>
      <w:r>
        <w:rPr>
          <w:lang w:eastAsia="ko-KR"/>
        </w:rPr>
        <w:t>The UE-A performs the XR media rendering negotiation with the XR Application Server and UE-B. In this step, UE-A obtains UE-B's ephemeral public key. The UE-A generates UE-A's attestation. The UE-A's attestation consists of Avatar ID, identity of XR AS, rendering option (i.e., UE-B centric), ephemeral public key of UE-B, expiration time, signature generated by using UE-A's private key, as described in clause 6.</w:t>
      </w:r>
      <w:r w:rsidR="00C937B4" w:rsidRPr="00C937B4">
        <w:rPr>
          <w:lang w:eastAsia="ko-KR"/>
        </w:rPr>
        <w:t>6</w:t>
      </w:r>
      <w:r>
        <w:rPr>
          <w:lang w:eastAsia="ko-KR"/>
        </w:rPr>
        <w:t>.2.4 of this document.</w:t>
      </w:r>
      <w:r w:rsidR="00ED2B34">
        <w:rPr>
          <w:lang w:eastAsia="ko-KR"/>
        </w:rPr>
        <w:t xml:space="preserve"> The UE-A sends UE-A's attestation and UE-A's certificate to the XR Application Server via DCSF. Before sending the attestation, DCSF checks whether the UE-A is allowed to use the avatar ID after reading the avatar ID in the UE-A’s attestation.</w:t>
      </w:r>
    </w:p>
    <w:p w14:paraId="2583B9F0" w14:textId="5C120E82" w:rsidR="00CE7DC0" w:rsidRDefault="00CE7DC0" w:rsidP="00CE7DC0">
      <w:pPr>
        <w:pStyle w:val="B1"/>
        <w:rPr>
          <w:lang w:eastAsia="ko-KR"/>
        </w:rPr>
      </w:pPr>
      <w:r>
        <w:rPr>
          <w:lang w:eastAsia="ko-KR"/>
        </w:rPr>
        <w:t>2.</w:t>
      </w:r>
      <w:r w:rsidR="0009004D">
        <w:rPr>
          <w:lang w:eastAsia="ko-KR"/>
        </w:rPr>
        <w:tab/>
      </w:r>
      <w:r>
        <w:rPr>
          <w:rFonts w:hint="eastAsia"/>
          <w:lang w:eastAsia="ko-KR"/>
        </w:rPr>
        <w:t xml:space="preserve">The UE-A decides to </w:t>
      </w:r>
      <w:r>
        <w:rPr>
          <w:lang w:eastAsia="ko-KR"/>
        </w:rPr>
        <w:t>use</w:t>
      </w:r>
      <w:r>
        <w:rPr>
          <w:rFonts w:hint="eastAsia"/>
          <w:lang w:eastAsia="ko-KR"/>
        </w:rPr>
        <w:t xml:space="preserve"> </w:t>
      </w:r>
      <w:r>
        <w:rPr>
          <w:lang w:eastAsia="ko-KR"/>
        </w:rPr>
        <w:t>UE-B</w:t>
      </w:r>
      <w:r>
        <w:rPr>
          <w:rFonts w:hint="eastAsia"/>
          <w:lang w:eastAsia="ko-KR"/>
        </w:rPr>
        <w:t xml:space="preserve"> centric rendering</w:t>
      </w:r>
      <w:r>
        <w:rPr>
          <w:lang w:eastAsia="ko-KR"/>
        </w:rPr>
        <w:t xml:space="preserve"> of an avatar </w:t>
      </w:r>
      <w:r w:rsidR="00070DF2">
        <w:rPr>
          <w:lang w:eastAsia="ko-KR"/>
        </w:rPr>
        <w:t>re</w:t>
      </w:r>
      <w:r w:rsidR="00290EB3">
        <w:rPr>
          <w:lang w:eastAsia="ko-KR"/>
        </w:rPr>
        <w:t>presentation</w:t>
      </w:r>
      <w:r>
        <w:rPr>
          <w:rFonts w:hint="eastAsia"/>
          <w:lang w:eastAsia="ko-KR"/>
        </w:rPr>
        <w:t>.</w:t>
      </w:r>
    </w:p>
    <w:p w14:paraId="4980EA4E" w14:textId="4378B3CB" w:rsidR="00CE7DC0" w:rsidRDefault="00CE7DC0" w:rsidP="00CE7DC0">
      <w:pPr>
        <w:pStyle w:val="B1"/>
        <w:rPr>
          <w:lang w:eastAsia="ko-KR"/>
        </w:rPr>
      </w:pPr>
      <w:r>
        <w:rPr>
          <w:lang w:eastAsia="ko-KR"/>
        </w:rPr>
        <w:t>4.</w:t>
      </w:r>
      <w:r w:rsidR="0009004D">
        <w:rPr>
          <w:lang w:eastAsia="ko-KR"/>
        </w:rPr>
        <w:tab/>
      </w:r>
      <w:r>
        <w:rPr>
          <w:lang w:eastAsia="ko-KR"/>
        </w:rPr>
        <w:t>Application data channel is established between UE-A and IMS network, and media re-negotiation may be performed.</w:t>
      </w:r>
    </w:p>
    <w:p w14:paraId="71A97C10" w14:textId="3BC375EE" w:rsidR="00CE7DC0" w:rsidRDefault="00CE7DC0" w:rsidP="00CE7DC0">
      <w:pPr>
        <w:pStyle w:val="B1"/>
        <w:rPr>
          <w:lang w:eastAsia="ko-KR"/>
        </w:rPr>
      </w:pPr>
      <w:r>
        <w:rPr>
          <w:lang w:eastAsia="ko-KR"/>
        </w:rPr>
        <w:t>5.</w:t>
      </w:r>
      <w:r w:rsidR="0009004D">
        <w:rPr>
          <w:lang w:eastAsia="ko-KR"/>
        </w:rPr>
        <w:tab/>
      </w:r>
      <w:r>
        <w:rPr>
          <w:lang w:eastAsia="ko-KR"/>
        </w:rPr>
        <w:t xml:space="preserve">XR Application Server requests avatar </w:t>
      </w:r>
      <w:r w:rsidR="00CE5E28">
        <w:rPr>
          <w:lang w:eastAsia="ko-KR"/>
        </w:rPr>
        <w:t>representation</w:t>
      </w:r>
      <w:r>
        <w:rPr>
          <w:lang w:eastAsia="ko-KR"/>
        </w:rPr>
        <w:t xml:space="preserve"> using UE-A's attestation.</w:t>
      </w:r>
    </w:p>
    <w:p w14:paraId="0E0967D4" w14:textId="3E4EAEAF" w:rsidR="00CE7DC0" w:rsidRPr="00385957" w:rsidRDefault="00CE7DC0" w:rsidP="00CE7DC0">
      <w:pPr>
        <w:pStyle w:val="B1"/>
        <w:rPr>
          <w:lang w:eastAsia="ko-KR"/>
        </w:rPr>
      </w:pPr>
      <w:r>
        <w:rPr>
          <w:lang w:eastAsia="ko-KR"/>
        </w:rPr>
        <w:t>6.</w:t>
      </w:r>
      <w:r w:rsidR="0009004D">
        <w:rPr>
          <w:lang w:eastAsia="ko-KR"/>
        </w:rPr>
        <w:tab/>
      </w:r>
      <w:r>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UE-A's </w:t>
      </w:r>
      <w:r w:rsidR="001B797E">
        <w:rPr>
          <w:rFonts w:eastAsia="Malgun Gothic"/>
          <w:lang w:eastAsia="ko-KR"/>
        </w:rPr>
        <w:t>certificate</w:t>
      </w:r>
      <w:r>
        <w:rPr>
          <w:rFonts w:eastAsia="Malgun Gothic"/>
          <w:lang w:eastAsia="ko-KR"/>
        </w:rPr>
        <w:t xml:space="preserve">, </w:t>
      </w:r>
      <w:r w:rsidR="00B41B96">
        <w:rPr>
          <w:lang w:eastAsia="ko-KR"/>
        </w:rPr>
        <w:t>BAR</w:t>
      </w:r>
      <w:r w:rsidR="00B41B96" w:rsidRPr="00385957">
        <w:rPr>
          <w:lang w:eastAsia="ko-KR"/>
        </w:rPr>
        <w:t xml:space="preserve"> </w:t>
      </w:r>
      <w:r w:rsidRPr="00385957">
        <w:rPr>
          <w:lang w:eastAsia="ko-KR"/>
        </w:rPr>
        <w:t xml:space="preserve">verifies the signature in UE-A's attestation using the UE-A's public key. If the verification is successful and </w:t>
      </w:r>
      <w:r>
        <w:rPr>
          <w:lang w:eastAsia="ko-KR"/>
        </w:rPr>
        <w:t xml:space="preserve">the identity of </w:t>
      </w:r>
      <w:r w:rsidRPr="00385957">
        <w:rPr>
          <w:lang w:eastAsia="ko-KR"/>
        </w:rPr>
        <w:t xml:space="preserve">XR AS </w:t>
      </w:r>
      <w:r>
        <w:rPr>
          <w:lang w:eastAsia="ko-KR"/>
        </w:rPr>
        <w:t xml:space="preserve">in the UE-A's </w:t>
      </w:r>
      <w:r w:rsidR="001B797E">
        <w:rPr>
          <w:lang w:eastAsia="ko-KR"/>
        </w:rPr>
        <w:t>attestation</w:t>
      </w:r>
      <w:r>
        <w:rPr>
          <w:lang w:eastAsia="ko-KR"/>
        </w:rPr>
        <w:t xml:space="preserve"> is same as that of</w:t>
      </w:r>
      <w:r w:rsidRPr="00385957">
        <w:rPr>
          <w:lang w:eastAsia="ko-KR"/>
        </w:rPr>
        <w:t xml:space="preserve"> the XR Application Server, the </w:t>
      </w:r>
      <w:r w:rsidR="00E14131">
        <w:rPr>
          <w:lang w:eastAsia="ko-KR"/>
        </w:rPr>
        <w:t>BAR</w:t>
      </w:r>
      <w:r w:rsidR="00E14131" w:rsidRPr="00385957">
        <w:rPr>
          <w:lang w:eastAsia="ko-KR"/>
        </w:rPr>
        <w:t xml:space="preserve"> </w:t>
      </w:r>
      <w:r w:rsidRPr="00385957">
        <w:rPr>
          <w:lang w:eastAsia="ko-KR"/>
        </w:rPr>
        <w:t xml:space="preserve">generates ephemeral public/private key pair and protects the UE-A's avatar </w:t>
      </w:r>
      <w:r w:rsidR="00E14131">
        <w:rPr>
          <w:lang w:eastAsia="ko-KR"/>
        </w:rPr>
        <w:t>representation</w:t>
      </w:r>
      <w:r w:rsidRPr="00385957">
        <w:rPr>
          <w:lang w:eastAsia="ko-KR"/>
        </w:rPr>
        <w:t xml:space="preserve"> using the session key generated by ephemeral public key of UE-</w:t>
      </w:r>
      <w:r>
        <w:rPr>
          <w:lang w:eastAsia="ko-KR"/>
        </w:rPr>
        <w:t>B</w:t>
      </w:r>
      <w:r w:rsidRPr="00385957">
        <w:rPr>
          <w:lang w:eastAsia="ko-KR"/>
        </w:rPr>
        <w:t xml:space="preserve"> included in the UE-A's attestation and ephemeral private key of </w:t>
      </w:r>
      <w:r w:rsidR="00E14131">
        <w:rPr>
          <w:lang w:eastAsia="ko-KR"/>
        </w:rPr>
        <w:t>BAR</w:t>
      </w:r>
      <w:r w:rsidRPr="00385957">
        <w:rPr>
          <w:lang w:eastAsia="ko-KR"/>
        </w:rPr>
        <w:t xml:space="preserve">. The </w:t>
      </w:r>
      <w:r w:rsidR="00E14131">
        <w:rPr>
          <w:lang w:eastAsia="ko-KR"/>
        </w:rPr>
        <w:t>BAR</w:t>
      </w:r>
      <w:r w:rsidR="00E14131" w:rsidRPr="00385957">
        <w:rPr>
          <w:lang w:eastAsia="ko-KR"/>
        </w:rPr>
        <w:t xml:space="preserve"> </w:t>
      </w:r>
      <w:r w:rsidRPr="00385957">
        <w:rPr>
          <w:lang w:eastAsia="ko-KR"/>
        </w:rPr>
        <w:t xml:space="preserve">responds with the </w:t>
      </w:r>
      <w:r>
        <w:rPr>
          <w:lang w:eastAsia="ko-KR"/>
        </w:rPr>
        <w:t xml:space="preserve">protected </w:t>
      </w:r>
      <w:r w:rsidRPr="00385957">
        <w:rPr>
          <w:lang w:eastAsia="ko-KR"/>
        </w:rPr>
        <w:t xml:space="preserve">UE-A's avatar </w:t>
      </w:r>
      <w:r w:rsidR="00E14131">
        <w:rPr>
          <w:lang w:eastAsia="ko-KR"/>
        </w:rPr>
        <w:t>representation</w:t>
      </w:r>
      <w:r w:rsidRPr="00385957">
        <w:rPr>
          <w:lang w:eastAsia="ko-KR"/>
        </w:rPr>
        <w:t xml:space="preserve"> and ephemeral publi</w:t>
      </w:r>
      <w:r>
        <w:rPr>
          <w:lang w:eastAsia="ko-KR"/>
        </w:rPr>
        <w:t xml:space="preserve">c key of the </w:t>
      </w:r>
      <w:r w:rsidR="00E14131">
        <w:rPr>
          <w:lang w:eastAsia="ko-KR"/>
        </w:rPr>
        <w:t>BAR</w:t>
      </w:r>
      <w:r>
        <w:rPr>
          <w:lang w:eastAsia="ko-KR"/>
        </w:rPr>
        <w:t>.</w:t>
      </w:r>
    </w:p>
    <w:p w14:paraId="19E0E6CA" w14:textId="17748F2B" w:rsidR="00CE7DC0" w:rsidRDefault="00CE7DC0" w:rsidP="00CE7DC0">
      <w:pPr>
        <w:pStyle w:val="B1"/>
        <w:rPr>
          <w:lang w:eastAsia="ko-KR"/>
        </w:rPr>
      </w:pPr>
      <w:r>
        <w:rPr>
          <w:lang w:eastAsia="ko-KR"/>
        </w:rPr>
        <w:t>7.</w:t>
      </w:r>
      <w:r w:rsidR="0009004D">
        <w:rPr>
          <w:lang w:eastAsia="ko-KR"/>
        </w:rPr>
        <w:tab/>
      </w:r>
      <w:r>
        <w:rPr>
          <w:lang w:eastAsia="ko-KR"/>
        </w:rPr>
        <w:t xml:space="preserve">The XR Application Server sends the protected avatar </w:t>
      </w:r>
      <w:r w:rsidR="00AA23C4">
        <w:rPr>
          <w:lang w:eastAsia="ko-KR"/>
        </w:rPr>
        <w:t>representation</w:t>
      </w:r>
      <w:r>
        <w:rPr>
          <w:lang w:eastAsia="ko-KR"/>
        </w:rPr>
        <w:t xml:space="preserve"> and ephemeral public key of the </w:t>
      </w:r>
      <w:r w:rsidR="00AA23C4">
        <w:rPr>
          <w:lang w:eastAsia="ko-KR"/>
        </w:rPr>
        <w:t xml:space="preserve">BAR </w:t>
      </w:r>
      <w:r>
        <w:rPr>
          <w:lang w:eastAsia="ko-KR"/>
        </w:rPr>
        <w:t>to UE-B, and requests rendering of the avatar.</w:t>
      </w:r>
    </w:p>
    <w:p w14:paraId="6402A4C1" w14:textId="0EC6BAB3" w:rsidR="00CE7DC0" w:rsidRDefault="00CE7DC0" w:rsidP="00CE7DC0">
      <w:pPr>
        <w:pStyle w:val="B1"/>
        <w:rPr>
          <w:lang w:eastAsia="ko-KR"/>
        </w:rPr>
      </w:pPr>
      <w:r>
        <w:rPr>
          <w:lang w:eastAsia="ko-KR"/>
        </w:rPr>
        <w:t>8.</w:t>
      </w:r>
      <w:r w:rsidR="0009004D">
        <w:rPr>
          <w:lang w:eastAsia="ko-KR"/>
        </w:rPr>
        <w:tab/>
      </w:r>
      <w:r>
        <w:rPr>
          <w:lang w:eastAsia="ko-KR"/>
        </w:rPr>
        <w:t>The UE-A sends the data for rendering to UE-B.</w:t>
      </w:r>
    </w:p>
    <w:p w14:paraId="547763FE" w14:textId="6A1ADFA8" w:rsidR="00CE7DC0" w:rsidRDefault="00CE7DC0" w:rsidP="00CE7DC0">
      <w:pPr>
        <w:pStyle w:val="B1"/>
        <w:rPr>
          <w:lang w:eastAsia="ko-KR"/>
        </w:rPr>
      </w:pPr>
      <w:r>
        <w:rPr>
          <w:lang w:eastAsia="ko-KR"/>
        </w:rPr>
        <w:t>9.</w:t>
      </w:r>
      <w:r w:rsidR="0009004D">
        <w:rPr>
          <w:lang w:eastAsia="ko-KR"/>
        </w:rPr>
        <w:tab/>
      </w:r>
      <w:r>
        <w:rPr>
          <w:lang w:eastAsia="ko-KR"/>
        </w:rPr>
        <w:t xml:space="preserve">The UE-B generates session key using the ephemeral public key of the </w:t>
      </w:r>
      <w:r w:rsidR="00AA23C4">
        <w:rPr>
          <w:lang w:eastAsia="ko-KR"/>
        </w:rPr>
        <w:t xml:space="preserve">BAR </w:t>
      </w:r>
      <w:r>
        <w:rPr>
          <w:lang w:eastAsia="ko-KR"/>
        </w:rPr>
        <w:t xml:space="preserve">and the ephemeral private key of UE-B. UE-B verifies the protected avatar </w:t>
      </w:r>
      <w:r w:rsidR="00AA23C4">
        <w:rPr>
          <w:lang w:eastAsia="ko-KR"/>
        </w:rPr>
        <w:t>representation</w:t>
      </w:r>
      <w:r>
        <w:rPr>
          <w:lang w:eastAsia="ko-KR"/>
        </w:rPr>
        <w:t xml:space="preserve"> using the session key and performs the rendering using the UE-A's avatar </w:t>
      </w:r>
      <w:r w:rsidR="00B72771">
        <w:rPr>
          <w:lang w:eastAsia="ko-KR"/>
        </w:rPr>
        <w:t>representation</w:t>
      </w:r>
      <w:r>
        <w:rPr>
          <w:lang w:eastAsia="ko-KR"/>
        </w:rPr>
        <w:t xml:space="preserve"> and the data for rendering received from UE-A in step 8.</w:t>
      </w:r>
    </w:p>
    <w:p w14:paraId="1CF3F45C" w14:textId="0151E27A" w:rsidR="00AD3039" w:rsidRPr="00374E28" w:rsidRDefault="00AD3039" w:rsidP="00AD3039">
      <w:pPr>
        <w:pStyle w:val="EditorsNote"/>
        <w:rPr>
          <w:rStyle w:val="EditorsNoteCharChar"/>
          <w:rFonts w:eastAsiaTheme="minorEastAsia"/>
        </w:rPr>
      </w:pPr>
      <w:r w:rsidRPr="00374E28">
        <w:rPr>
          <w:rStyle w:val="EditorsNoteCharChar"/>
          <w:rFonts w:eastAsiaTheme="minorEastAsia" w:hint="eastAsia"/>
        </w:rPr>
        <w:t>E</w:t>
      </w:r>
      <w:r w:rsidRPr="00374E28">
        <w:rPr>
          <w:rStyle w:val="EditorsNoteCharChar"/>
          <w:rFonts w:eastAsiaTheme="minorEastAsia"/>
        </w:rPr>
        <w:t>ditor</w:t>
      </w:r>
      <w:r w:rsidR="00374E28" w:rsidRPr="00374E28">
        <w:rPr>
          <w:rStyle w:val="EditorsNoteCharChar"/>
          <w:rFonts w:eastAsiaTheme="minorEastAsia"/>
        </w:rPr>
        <w:t>'</w:t>
      </w:r>
      <w:r w:rsidRPr="00374E28">
        <w:rPr>
          <w:rStyle w:val="EditorsNoteCharChar"/>
          <w:rFonts w:eastAsiaTheme="minorEastAsia"/>
        </w:rPr>
        <w:t>s Note: The alignment with SA2 conclusions from TR 23.700-77 [2] is FFS.</w:t>
      </w:r>
    </w:p>
    <w:p w14:paraId="36BAE9A8" w14:textId="7D65B07A" w:rsidR="00CE7DC0" w:rsidRPr="00C34C14" w:rsidRDefault="00CE7DC0" w:rsidP="0009004D">
      <w:pPr>
        <w:pStyle w:val="Heading4"/>
        <w:rPr>
          <w:lang w:eastAsia="ja-JP"/>
        </w:rPr>
      </w:pPr>
      <w:bookmarkStart w:id="128" w:name="_Toc182909865"/>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Pr>
          <w:lang w:eastAsia="ja-JP"/>
        </w:rPr>
        <w:t>UE-A attestation</w:t>
      </w:r>
      <w:bookmarkEnd w:id="128"/>
    </w:p>
    <w:p w14:paraId="3BA2A235" w14:textId="77777777" w:rsidR="00CE7DC0" w:rsidRDefault="00CE7DC0" w:rsidP="00CE7DC0">
      <w:pPr>
        <w:rPr>
          <w:rFonts w:eastAsia="Malgun Gothic"/>
          <w:lang w:eastAsia="ko-KR"/>
        </w:rPr>
      </w:pPr>
      <w:r w:rsidRPr="001804EE">
        <w:rPr>
          <w:rFonts w:eastAsia="Malgun Gothic" w:hint="eastAsia"/>
          <w:lang w:eastAsia="ko-KR"/>
        </w:rPr>
        <w:t xml:space="preserve">UE-A's attestation is generated by UE-A </w:t>
      </w:r>
      <w:r w:rsidRPr="001804EE">
        <w:t>and it consists as follows</w:t>
      </w:r>
      <w:r>
        <w:t>:</w:t>
      </w:r>
    </w:p>
    <w:p w14:paraId="69358C5D" w14:textId="59722939" w:rsidR="00CE7DC0" w:rsidRPr="00B81100" w:rsidRDefault="00CE7DC0" w:rsidP="002B2495">
      <w:pPr>
        <w:pStyle w:val="TH"/>
      </w:pPr>
      <w:r>
        <w:lastRenderedPageBreak/>
        <w:t>Table 6.</w:t>
      </w:r>
      <w:r w:rsidR="0009004D" w:rsidRPr="0009004D">
        <w:t>6</w:t>
      </w:r>
      <w:r>
        <w:t>.2.4-1 UE-A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3C3070">
        <w:tc>
          <w:tcPr>
            <w:tcW w:w="2802"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7035"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3C3070">
        <w:tc>
          <w:tcPr>
            <w:tcW w:w="2802"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7035"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70089C82" w14:textId="77777777" w:rsidTr="003C3070">
        <w:tc>
          <w:tcPr>
            <w:tcW w:w="2802" w:type="dxa"/>
            <w:shd w:val="clear" w:color="auto" w:fill="auto"/>
          </w:tcPr>
          <w:p w14:paraId="2B1437C1" w14:textId="77777777" w:rsidR="00CE7DC0" w:rsidRPr="0005369B" w:rsidRDefault="00CE7DC0" w:rsidP="009C14A1">
            <w:pPr>
              <w:pStyle w:val="TAL"/>
              <w:rPr>
                <w:rFonts w:eastAsia="Malgun Gothic"/>
                <w:lang w:eastAsia="ko-KR"/>
              </w:rPr>
            </w:pPr>
            <w:r>
              <w:rPr>
                <w:rFonts w:eastAsia="Malgun Gothic"/>
                <w:lang w:eastAsia="ko-KR"/>
              </w:rPr>
              <w:t xml:space="preserve">Identity of </w:t>
            </w:r>
            <w:r w:rsidRPr="0005369B">
              <w:rPr>
                <w:rFonts w:eastAsia="Malgun Gothic" w:hint="eastAsia"/>
                <w:lang w:eastAsia="ko-KR"/>
              </w:rPr>
              <w:t>XR AS</w:t>
            </w:r>
          </w:p>
        </w:tc>
        <w:tc>
          <w:tcPr>
            <w:tcW w:w="7035" w:type="dxa"/>
            <w:shd w:val="clear" w:color="auto" w:fill="auto"/>
          </w:tcPr>
          <w:p w14:paraId="41AB9F3C" w14:textId="3BBE2DA4"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identifier of the XR Application Server that requests UE-A's avatar </w:t>
            </w:r>
            <w:r w:rsidR="009A44E0">
              <w:rPr>
                <w:rFonts w:eastAsia="Malgun Gothic"/>
                <w:lang w:eastAsia="ko-KR"/>
              </w:rPr>
              <w:t>representation</w:t>
            </w:r>
            <w:r w:rsidRPr="0005369B">
              <w:rPr>
                <w:rFonts w:eastAsia="Malgun Gothic"/>
                <w:lang w:eastAsia="ko-KR"/>
              </w:rPr>
              <w:t xml:space="preserve"> to </w:t>
            </w:r>
            <w:r w:rsidR="009A44E0">
              <w:rPr>
                <w:rFonts w:eastAsia="Malgun Gothic"/>
                <w:lang w:eastAsia="ko-KR"/>
              </w:rPr>
              <w:t>BAR</w:t>
            </w:r>
            <w:r w:rsidRPr="0005369B">
              <w:rPr>
                <w:rFonts w:eastAsia="Malgun Gothic"/>
                <w:lang w:eastAsia="ko-KR"/>
              </w:rPr>
              <w:t>.</w:t>
            </w:r>
          </w:p>
        </w:tc>
      </w:tr>
      <w:tr w:rsidR="00CE7DC0" w:rsidRPr="0005369B" w14:paraId="29F74DBA" w14:textId="77777777" w:rsidTr="003C3070">
        <w:tc>
          <w:tcPr>
            <w:tcW w:w="2802"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7035" w:type="dxa"/>
            <w:shd w:val="clear" w:color="auto" w:fill="auto"/>
          </w:tcPr>
          <w:p w14:paraId="7A3DA531"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 One of the followings: network centric, UE-A centric, or UE-B centric</w:t>
            </w:r>
          </w:p>
        </w:tc>
      </w:tr>
      <w:tr w:rsidR="00CE7DC0" w:rsidRPr="0005369B" w14:paraId="3D32012D" w14:textId="77777777" w:rsidTr="003C3070">
        <w:tc>
          <w:tcPr>
            <w:tcW w:w="2802" w:type="dxa"/>
            <w:shd w:val="clear" w:color="auto" w:fill="auto"/>
          </w:tcPr>
          <w:p w14:paraId="0F6D950A" w14:textId="77777777" w:rsidR="00CE7DC0" w:rsidRPr="0005369B" w:rsidRDefault="00CE7DC0" w:rsidP="009C14A1">
            <w:pPr>
              <w:pStyle w:val="TAL"/>
              <w:rPr>
                <w:rFonts w:eastAsia="Malgun Gothic"/>
                <w:lang w:eastAsia="ko-KR"/>
              </w:rPr>
            </w:pPr>
            <w:r w:rsidRPr="0005369B">
              <w:rPr>
                <w:rFonts w:eastAsia="Malgun Gothic"/>
                <w:lang w:eastAsia="ko-KR"/>
              </w:rPr>
              <w:t>E</w:t>
            </w:r>
            <w:r w:rsidRPr="0005369B">
              <w:rPr>
                <w:rFonts w:eastAsia="Malgun Gothic" w:hint="eastAsia"/>
                <w:lang w:eastAsia="ko-KR"/>
              </w:rPr>
              <w:t xml:space="preserve">phemeral </w:t>
            </w:r>
            <w:r w:rsidRPr="0005369B">
              <w:rPr>
                <w:rFonts w:eastAsia="Malgun Gothic"/>
                <w:lang w:eastAsia="ko-KR"/>
              </w:rPr>
              <w:t>public key of UE-A</w:t>
            </w:r>
          </w:p>
        </w:tc>
        <w:tc>
          <w:tcPr>
            <w:tcW w:w="7035" w:type="dxa"/>
            <w:shd w:val="clear" w:color="auto" w:fill="auto"/>
          </w:tcPr>
          <w:p w14:paraId="79FB6A82" w14:textId="0DFCB6C8" w:rsidR="00CE7DC0" w:rsidRPr="0005369B" w:rsidRDefault="00CE7DC0" w:rsidP="009C14A1">
            <w:pPr>
              <w:pStyle w:val="TAL"/>
              <w:rPr>
                <w:rFonts w:eastAsia="Malgun Gothic"/>
                <w:lang w:eastAsia="ko-KR"/>
              </w:rPr>
            </w:pPr>
            <w:r w:rsidRPr="0005369B">
              <w:rPr>
                <w:rFonts w:eastAsia="Malgun Gothic" w:hint="eastAsia"/>
                <w:lang w:eastAsia="ko-KR"/>
              </w:rPr>
              <w:t>O</w:t>
            </w:r>
            <w:r w:rsidRPr="0005369B">
              <w:rPr>
                <w:rFonts w:eastAsia="Malgun Gothic"/>
                <w:lang w:eastAsia="ko-KR"/>
              </w:rPr>
              <w:t>PTIONAL</w:t>
            </w:r>
            <w:r w:rsidRPr="0005369B">
              <w:rPr>
                <w:rFonts w:eastAsia="Malgun Gothic" w:hint="eastAsia"/>
                <w:lang w:eastAsia="ko-KR"/>
              </w:rPr>
              <w:t xml:space="preserve">. </w:t>
            </w:r>
            <w:r w:rsidRPr="0005369B">
              <w:rPr>
                <w:rFonts w:eastAsia="Malgun Gothic"/>
                <w:lang w:eastAsia="ko-KR"/>
              </w:rPr>
              <w:t xml:space="preserve">This is included when the rendering option is UE-A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uses ephemeral public key of UE-A and ephemeral p</w:t>
            </w:r>
            <w:r>
              <w:rPr>
                <w:rFonts w:eastAsia="Malgun Gothic"/>
                <w:lang w:eastAsia="ko-KR"/>
              </w:rPr>
              <w:t>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UE-A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UE-A.</w:t>
            </w:r>
          </w:p>
        </w:tc>
      </w:tr>
      <w:tr w:rsidR="00CE7DC0" w:rsidRPr="0005369B" w14:paraId="32FD32C7" w14:textId="77777777" w:rsidTr="003C3070">
        <w:tc>
          <w:tcPr>
            <w:tcW w:w="2802" w:type="dxa"/>
            <w:shd w:val="clear" w:color="auto" w:fill="auto"/>
          </w:tcPr>
          <w:p w14:paraId="4263F03E" w14:textId="77777777" w:rsidR="00CE7DC0" w:rsidRPr="0005369B" w:rsidRDefault="00CE7DC0" w:rsidP="009C14A1">
            <w:pPr>
              <w:pStyle w:val="TAL"/>
              <w:rPr>
                <w:rFonts w:eastAsia="Malgun Gothic"/>
                <w:lang w:eastAsia="ko-KR"/>
              </w:rPr>
            </w:pPr>
            <w:r w:rsidRPr="0005369B">
              <w:rPr>
                <w:rFonts w:eastAsia="Malgun Gothic"/>
                <w:lang w:eastAsia="ko-KR"/>
              </w:rPr>
              <w:t>Ephemeral public key of UE-B</w:t>
            </w:r>
          </w:p>
        </w:tc>
        <w:tc>
          <w:tcPr>
            <w:tcW w:w="7035" w:type="dxa"/>
            <w:shd w:val="clear" w:color="auto" w:fill="auto"/>
          </w:tcPr>
          <w:p w14:paraId="0F044CA6" w14:textId="5F7342C6"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UE-B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UE-B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UE-A's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UE-B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and UE-B.</w:t>
            </w:r>
          </w:p>
        </w:tc>
      </w:tr>
      <w:tr w:rsidR="00CE7DC0" w:rsidRPr="0005369B" w14:paraId="6837F29D" w14:textId="77777777" w:rsidTr="003C3070">
        <w:tc>
          <w:tcPr>
            <w:tcW w:w="2802"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7035" w:type="dxa"/>
            <w:shd w:val="clear" w:color="auto" w:fill="auto"/>
          </w:tcPr>
          <w:p w14:paraId="141E4489" w14:textId="77777777"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The expiration time of the UE-A attestation.</w:t>
            </w:r>
          </w:p>
        </w:tc>
      </w:tr>
      <w:tr w:rsidR="00CE7DC0" w:rsidRPr="0005369B" w14:paraId="4B8538F4" w14:textId="77777777" w:rsidTr="003C3070">
        <w:tc>
          <w:tcPr>
            <w:tcW w:w="2802"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7035" w:type="dxa"/>
            <w:shd w:val="clear" w:color="auto" w:fill="auto"/>
          </w:tcPr>
          <w:p w14:paraId="12C2856C" w14:textId="77777777"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UE-A using UE-A's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29" w:name="_Toc107821161"/>
      <w:bookmarkStart w:id="130" w:name="_Toc182909866"/>
      <w:r w:rsidRPr="0092145B">
        <w:t>6.</w:t>
      </w:r>
      <w:r w:rsidR="009C14A1" w:rsidRPr="009C14A1">
        <w:t>6</w:t>
      </w:r>
      <w:r>
        <w:t>.3</w:t>
      </w:r>
      <w:r>
        <w:tab/>
        <w:t>Evaluation</w:t>
      </w:r>
      <w:bookmarkEnd w:id="129"/>
      <w:bookmarkEnd w:id="130"/>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77777777"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 UE-A) requests its avatar. For that purpose, UE-A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77777777"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UE-A’s avatar ID list.</w:t>
      </w:r>
    </w:p>
    <w:p w14:paraId="083DC7A6" w14:textId="77777777" w:rsidR="00421C87" w:rsidRPr="003665FE" w:rsidRDefault="00421C87" w:rsidP="00421C87">
      <w:pPr>
        <w:rPr>
          <w:rFonts w:eastAsia="Malgun Gothic"/>
          <w:lang w:eastAsia="ko-KR"/>
        </w:rPr>
      </w:pPr>
      <w:r w:rsidRPr="003665FE">
        <w:rPr>
          <w:rFonts w:eastAsia="Malgun Gothic"/>
          <w:lang w:eastAsia="ko-KR"/>
        </w:rPr>
        <w:t>This solution requires XR AS to request the UE-A's avatar representation with UE-A’s attestation.</w:t>
      </w:r>
    </w:p>
    <w:p w14:paraId="4520D929" w14:textId="77777777"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UE-A) by verifying the UE-A's attestation.</w:t>
      </w:r>
    </w:p>
    <w:p w14:paraId="54B9FB85" w14:textId="5D2703E2" w:rsidR="0061320D" w:rsidRPr="0061186C" w:rsidRDefault="0061320D" w:rsidP="0061320D">
      <w:pPr>
        <w:pStyle w:val="EditorsNote"/>
        <w:rPr>
          <w:rStyle w:val="EditorsNoteCharChar"/>
          <w:rFonts w:eastAsiaTheme="minorEastAsia"/>
        </w:rPr>
      </w:pPr>
      <w:r w:rsidRPr="0061186C">
        <w:rPr>
          <w:rStyle w:val="EditorsNoteCharChar"/>
          <w:rFonts w:eastAsiaTheme="minorEastAsia" w:hint="eastAsia"/>
        </w:rPr>
        <w:t>E</w:t>
      </w:r>
      <w:r w:rsidRPr="0061186C">
        <w:rPr>
          <w:rStyle w:val="EditorsNoteCharChar"/>
          <w:rFonts w:eastAsiaTheme="minorEastAsia"/>
        </w:rPr>
        <w:t>ditor</w:t>
      </w:r>
      <w:r w:rsidR="00F376E2" w:rsidRPr="0061186C">
        <w:rPr>
          <w:rStyle w:val="EditorsNoteCharChar"/>
          <w:rFonts w:eastAsiaTheme="minorEastAsia"/>
        </w:rPr>
        <w:t>'</w:t>
      </w:r>
      <w:r w:rsidRPr="0061186C">
        <w:rPr>
          <w:rStyle w:val="EditorsNoteCharChar"/>
          <w:rFonts w:eastAsiaTheme="minorEastAsia"/>
        </w:rPr>
        <w:t>s Note: Further evaluation is FFS.</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1" w:name="_Toc182909867"/>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1"/>
    </w:p>
    <w:p w14:paraId="1044ACD4" w14:textId="7C3E7EA2" w:rsidR="00160D11" w:rsidRPr="00FB381A" w:rsidRDefault="00160D11" w:rsidP="00160D11">
      <w:pPr>
        <w:pStyle w:val="Heading3"/>
        <w:rPr>
          <w:color w:val="000000" w:themeColor="text1"/>
        </w:rPr>
      </w:pPr>
      <w:bookmarkStart w:id="132" w:name="_Toc513475453"/>
      <w:bookmarkStart w:id="133" w:name="_Toc158794189"/>
      <w:bookmarkStart w:id="134" w:name="_Toc52282154"/>
      <w:bookmarkStart w:id="135" w:name="_Toc25533516"/>
      <w:bookmarkStart w:id="136" w:name="_Toc182909868"/>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2"/>
      <w:bookmarkEnd w:id="133"/>
      <w:bookmarkEnd w:id="134"/>
      <w:bookmarkEnd w:id="135"/>
      <w:bookmarkEnd w:id="136"/>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7" w:name="_Hlk163138546"/>
      <w:r w:rsidRPr="00FB381A">
        <w:rPr>
          <w:color w:val="000000" w:themeColor="text1"/>
          <w:lang w:eastAsia="ko-KR"/>
        </w:rPr>
        <w:t>Security of IMS based Avatar Communication</w:t>
      </w:r>
      <w:bookmarkEnd w:id="137"/>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8" w:name="_Toc513475454"/>
      <w:bookmarkStart w:id="139" w:name="_Toc158794190"/>
      <w:bookmarkStart w:id="140" w:name="_Toc52282155"/>
      <w:bookmarkStart w:id="141" w:name="_Toc25533517"/>
      <w:bookmarkStart w:id="142" w:name="_Toc182909869"/>
      <w:r w:rsidRPr="00FB381A">
        <w:rPr>
          <w:color w:val="000000" w:themeColor="text1"/>
        </w:rPr>
        <w:lastRenderedPageBreak/>
        <w:t>6.</w:t>
      </w:r>
      <w:r w:rsidR="00366205">
        <w:rPr>
          <w:color w:val="000000" w:themeColor="text1"/>
        </w:rPr>
        <w:t>7</w:t>
      </w:r>
      <w:r w:rsidRPr="00FB381A">
        <w:rPr>
          <w:color w:val="000000" w:themeColor="text1"/>
        </w:rPr>
        <w:t>.2</w:t>
      </w:r>
      <w:r w:rsidRPr="00FB381A">
        <w:rPr>
          <w:color w:val="000000" w:themeColor="text1"/>
        </w:rPr>
        <w:tab/>
      </w:r>
      <w:bookmarkEnd w:id="138"/>
      <w:bookmarkEnd w:id="139"/>
      <w:bookmarkEnd w:id="140"/>
      <w:bookmarkEnd w:id="141"/>
      <w:r w:rsidRPr="00FB381A">
        <w:rPr>
          <w:color w:val="000000" w:themeColor="text1"/>
        </w:rPr>
        <w:t>Solution detail</w:t>
      </w:r>
      <w:r w:rsidR="005C1DE7">
        <w:rPr>
          <w:color w:val="000000" w:themeColor="text1"/>
        </w:rPr>
        <w:t>s</w:t>
      </w:r>
      <w:bookmarkEnd w:id="142"/>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77777777" w:rsidR="001F5B22" w:rsidRDefault="001F5B22" w:rsidP="001F5B22">
      <w:pPr>
        <w:pStyle w:val="EditorsNote"/>
        <w:rPr>
          <w:lang w:eastAsia="zh-CN"/>
        </w:rPr>
      </w:pPr>
      <w:r w:rsidRPr="00DD015C">
        <w:rPr>
          <w:lang w:eastAsia="zh-CN"/>
        </w:rPr>
        <w:t xml:space="preserve">Editor's Note: </w:t>
      </w:r>
      <w:r w:rsidRPr="00490A8C">
        <w:rPr>
          <w:lang w:eastAsia="zh-CN"/>
        </w:rPr>
        <w:t>Alignment with SA2 is FFS</w:t>
      </w:r>
    </w:p>
    <w:p w14:paraId="762970B2" w14:textId="77777777" w:rsidR="001F5B22" w:rsidRDefault="001F5B22" w:rsidP="00366205">
      <w:pPr>
        <w:pStyle w:val="EditorsNote"/>
        <w:rPr>
          <w:lang w:eastAsia="zh-CN"/>
        </w:rPr>
      </w:pP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3" w:name="_Toc182909870"/>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3"/>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40" type="#_x0000_t75" style="width:478.5pt;height:378pt" o:ole="">
            <v:imagedata r:id="rId39" o:title=""/>
          </v:shape>
          <o:OLEObject Type="Embed" ProgID="Visio.Drawing.15" ShapeID="_x0000_i1040" DrawAspect="Content" ObjectID="_1793709675" r:id="rId40"/>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 xml:space="preserve">The Avatar ID </w:t>
      </w:r>
      <w:r w:rsidR="00ED4F24" w:rsidRPr="007A46C5">
        <w:lastRenderedPageBreak/>
        <w:t>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50295BC5"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may authorize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w:t>
      </w:r>
      <w:proofErr w:type="spellStart"/>
      <w:r w:rsidRPr="00FB381A">
        <w:rPr>
          <w:rFonts w:hint="eastAsia"/>
        </w:rPr>
        <w:t>mTLS</w:t>
      </w:r>
      <w:proofErr w:type="spellEnd"/>
      <w:r w:rsidRPr="00FB381A">
        <w:rPr>
          <w:rFonts w:hint="eastAsia"/>
        </w:rPr>
        <w:t xml:space="preserve">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lastRenderedPageBreak/>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1CBABEF" w:rsidR="00160D11" w:rsidRPr="00681BDF" w:rsidRDefault="00160D11" w:rsidP="00681BDF">
      <w:pPr>
        <w:pStyle w:val="NO"/>
      </w:pPr>
      <w:r w:rsidRPr="00681BDF">
        <w:t>NOTE 10:</w:t>
      </w:r>
      <w:r w:rsidR="00681BDF">
        <w:tab/>
      </w:r>
      <w:r w:rsidRPr="00681BDF">
        <w:t>MF verifies the signature of the avatar only when XR AS is outside of IMS or 5GC network in which case the XR AS is untrusted by MF then may 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113CEEF7"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may not be established or may be established without avatar media. </w:t>
      </w:r>
    </w:p>
    <w:p w14:paraId="096CCA4D" w14:textId="4048D738" w:rsidR="00073C96" w:rsidRPr="002A41A4" w:rsidRDefault="00073C96" w:rsidP="00073C96">
      <w:pPr>
        <w:pStyle w:val="Heading4"/>
        <w:rPr>
          <w:color w:val="000000" w:themeColor="text1"/>
        </w:rPr>
      </w:pPr>
      <w:bookmarkStart w:id="144" w:name="_Toc182909871"/>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4"/>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1" type="#_x0000_t75" style="width:543pt;height:320.25pt" o:ole="">
            <v:imagedata r:id="rId41" o:title=""/>
          </v:shape>
          <o:OLEObject Type="Embed" ProgID="Visio.Drawing.15" ShapeID="_x0000_i1041" DrawAspect="Content" ObjectID="_1793709676" r:id="rId42"/>
        </w:object>
      </w:r>
    </w:p>
    <w:p w14:paraId="79309453" w14:textId="77777777" w:rsidR="00073C96" w:rsidRDefault="00073C96" w:rsidP="00073C96">
      <w:pPr>
        <w:pStyle w:val="TH"/>
      </w:pPr>
      <w:r>
        <w:lastRenderedPageBreak/>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5" w:name="_Toc182909872"/>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5"/>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2" type="#_x0000_t75" style="width:543.75pt;height:318.75pt" o:ole="">
            <v:imagedata r:id="rId43" o:title=""/>
          </v:shape>
          <o:OLEObject Type="Embed" ProgID="Visio.Drawing.15" ShapeID="_x0000_i1042" DrawAspect="Content" ObjectID="_1793709677" r:id="rId44"/>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6" w:name="_Toc158794191"/>
      <w:bookmarkStart w:id="147" w:name="_Toc52282156"/>
      <w:bookmarkStart w:id="148" w:name="_Toc25533518"/>
      <w:bookmarkStart w:id="149" w:name="_Toc513475455"/>
      <w:bookmarkStart w:id="150" w:name="_Toc182909873"/>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6"/>
      <w:bookmarkEnd w:id="147"/>
      <w:bookmarkEnd w:id="148"/>
      <w:bookmarkEnd w:id="149"/>
      <w:bookmarkEnd w:id="150"/>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773FAAAC" w14:textId="7E2AF8BA" w:rsidR="00CE7DC0" w:rsidRPr="00D0138D" w:rsidRDefault="00CF098C" w:rsidP="003F3D8D">
      <w:pPr>
        <w:rPr>
          <w:rStyle w:val="EditorsNoteCharChar"/>
        </w:rPr>
      </w:pPr>
      <w:r w:rsidRPr="00D0138D">
        <w:rPr>
          <w:rStyle w:val="EditorsNoteCharChar"/>
        </w:rPr>
        <w:t>Editor's Note: Alignment with SA2 is FFS.</w:t>
      </w:r>
    </w:p>
    <w:p w14:paraId="42456AA3" w14:textId="7EA417E4" w:rsidR="002F399E" w:rsidRPr="00E572D7" w:rsidRDefault="002F399E" w:rsidP="002F399E">
      <w:pPr>
        <w:pStyle w:val="Heading2"/>
      </w:pPr>
      <w:bookmarkStart w:id="151" w:name="_Toc182909874"/>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1"/>
    </w:p>
    <w:p w14:paraId="7C18CAB3" w14:textId="444F83E3" w:rsidR="002F399E" w:rsidRPr="00E572D7" w:rsidRDefault="002F399E" w:rsidP="002F399E">
      <w:pPr>
        <w:pStyle w:val="Heading3"/>
      </w:pPr>
      <w:bookmarkStart w:id="152" w:name="_Toc182909875"/>
      <w:r w:rsidRPr="00E572D7">
        <w:t>6.</w:t>
      </w:r>
      <w:r w:rsidR="00EA63E4" w:rsidRPr="00EA63E4">
        <w:t>8</w:t>
      </w:r>
      <w:r w:rsidRPr="00E572D7">
        <w:t>.1</w:t>
      </w:r>
      <w:r w:rsidRPr="00E572D7">
        <w:tab/>
        <w:t>Introduction</w:t>
      </w:r>
      <w:bookmarkEnd w:id="152"/>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77777777" w:rsidR="002F399E" w:rsidRDefault="002F399E" w:rsidP="002F399E">
      <w:pPr>
        <w:pStyle w:val="EditorsNote"/>
      </w:pPr>
      <w:r>
        <w:t xml:space="preserve">Editor's Note: Whether this procedure is applicable to DC based avatar communication is FFS. </w:t>
      </w:r>
    </w:p>
    <w:p w14:paraId="62421EE8" w14:textId="77777777" w:rsidR="002F399E" w:rsidRPr="00E572D7" w:rsidRDefault="002F399E" w:rsidP="002F399E">
      <w:pPr>
        <w:pStyle w:val="EditorsNote"/>
      </w:pPr>
      <w:r>
        <w:t xml:space="preserve">Editor's Note: Alignment with TR 23.700-77 terminology is FFS. </w:t>
      </w:r>
    </w:p>
    <w:p w14:paraId="1DA88E03" w14:textId="0C9E4720" w:rsidR="002F399E" w:rsidRDefault="002F399E" w:rsidP="002F399E">
      <w:pPr>
        <w:pStyle w:val="Heading3"/>
      </w:pPr>
      <w:bookmarkStart w:id="153" w:name="_Toc182909876"/>
      <w:r>
        <w:t>6.</w:t>
      </w:r>
      <w:r w:rsidR="00EA63E4" w:rsidRPr="00EA63E4">
        <w:t>8</w:t>
      </w:r>
      <w:r>
        <w:t>.2</w:t>
      </w:r>
      <w:r>
        <w:tab/>
      </w:r>
      <w:r>
        <w:rPr>
          <w:sz w:val="32"/>
        </w:rPr>
        <w:t>Solution</w:t>
      </w:r>
      <w:r>
        <w:t xml:space="preserve"> details</w:t>
      </w:r>
      <w:bookmarkEnd w:id="153"/>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3" type="#_x0000_t75" style="width:426.75pt;height:633pt" o:ole="">
            <v:imagedata r:id="rId45" o:title=""/>
          </v:shape>
          <o:OLEObject Type="Embed" ProgID="Visio.Drawing.15" ShapeID="_x0000_i1043" DrawAspect="Content" ObjectID="_1793709678" r:id="rId46"/>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4B6F33A9" w14:textId="77777777" w:rsidR="002F399E" w:rsidRDefault="002F399E" w:rsidP="002F399E">
      <w:pPr>
        <w:pStyle w:val="EditorsNote"/>
      </w:pPr>
      <w:r>
        <w:t xml:space="preserve">Editor's Note: How is UE authorized to use avatars is FFS  </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w:t>
      </w:r>
      <w:proofErr w:type="spellStart"/>
      <w:r>
        <w:t>verstat</w:t>
      </w:r>
      <w:proofErr w:type="spellEnd"/>
      <w:r>
        <w:t xml:space="preserve">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w:t>
      </w:r>
      <w:r>
        <w:lastRenderedPageBreak/>
        <w:t>avatar to the caller. The terminating IMS system could also provide the callee IMS identity (Callee IMPU) for authorization purposes in Step 21.</w:t>
      </w:r>
    </w:p>
    <w:p w14:paraId="687B10EA" w14:textId="77777777" w:rsidR="002F399E" w:rsidRDefault="002F399E" w:rsidP="002F399E">
      <w:pPr>
        <w:pStyle w:val="EditorsNote"/>
      </w:pPr>
      <w:r>
        <w:t>Editor's Note</w:t>
      </w:r>
      <w:r w:rsidRPr="00E80198">
        <w:t>:</w:t>
      </w:r>
      <w:r>
        <w:tab/>
      </w:r>
      <w:r w:rsidRPr="00E80198">
        <w:t xml:space="preserve"> It is FFS how the avatar repository determines whether an avatar model/data can be returned to the IMS system.</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 xml:space="preserve">The terminating IMS system sends the 18X/200 message including the signed avatar object </w:t>
      </w:r>
      <w:proofErr w:type="spellStart"/>
      <w:r>
        <w:t>databack</w:t>
      </w:r>
      <w:proofErr w:type="spellEnd"/>
      <w:r>
        <w:t xml:space="preserve">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w:t>
      </w:r>
      <w:proofErr w:type="spellStart"/>
      <w:r>
        <w:t>verstat</w:t>
      </w:r>
      <w:proofErr w:type="spellEnd"/>
      <w:r>
        <w:t xml:space="preserve">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0104285C" w14:textId="77777777" w:rsidR="002F399E" w:rsidRDefault="002F399E" w:rsidP="002F399E">
      <w:pPr>
        <w:pStyle w:val="EditorsNote"/>
      </w:pPr>
      <w:r>
        <w:t xml:space="preserve">Editor's Note: </w:t>
      </w:r>
      <w:r w:rsidRPr="007F75FF">
        <w:t>It is FFS when does the originating IMS system retrieve the callee avatar data.</w:t>
      </w:r>
    </w:p>
    <w:p w14:paraId="178D0AE5" w14:textId="77777777" w:rsidR="002F399E" w:rsidRDefault="002F399E" w:rsidP="002F399E">
      <w:pPr>
        <w:pStyle w:val="B1"/>
      </w:pPr>
      <w:r>
        <w:t>21.</w:t>
      </w:r>
      <w:r>
        <w:tab/>
        <w:t>An avatar call is being initiated between the originating and terminating UEs. As part of this step the originating and terminating UEs may 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18E7B2E2" w14:textId="77777777" w:rsidR="002F399E" w:rsidRPr="002351AF" w:rsidRDefault="002F399E" w:rsidP="002F399E">
      <w:pPr>
        <w:pStyle w:val="EditorsNote"/>
      </w:pPr>
      <w:r w:rsidRPr="002351AF">
        <w:t>Editor's Note: It is FFS how the solution works in case the rendering is caller-UE or callee-UE centric (and not both)</w:t>
      </w:r>
      <w:r>
        <w:t xml:space="preserve"> or network-centric</w:t>
      </w:r>
      <w:r w:rsidRPr="007F75FF">
        <w:t>.</w:t>
      </w:r>
    </w:p>
    <w:p w14:paraId="0BC65638" w14:textId="28E80CDC" w:rsidR="002F399E" w:rsidRDefault="002F399E" w:rsidP="002F399E">
      <w:pPr>
        <w:pStyle w:val="Heading3"/>
      </w:pPr>
      <w:bookmarkStart w:id="154" w:name="_Toc182909877"/>
      <w:r>
        <w:t>6</w:t>
      </w:r>
      <w:r w:rsidRPr="008B2D46">
        <w:t>.</w:t>
      </w:r>
      <w:r w:rsidR="008B2D46" w:rsidRPr="008B2D46">
        <w:t>8</w:t>
      </w:r>
      <w:r w:rsidRPr="008B2D46">
        <w:t>.</w:t>
      </w:r>
      <w:r>
        <w:t>3</w:t>
      </w:r>
      <w:r>
        <w:tab/>
        <w:t>Evaluation</w:t>
      </w:r>
      <w:bookmarkEnd w:id="154"/>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77777777" w:rsidR="002F399E" w:rsidRDefault="002F399E" w:rsidP="002F399E">
      <w:pPr>
        <w:pStyle w:val="EditorsNote"/>
        <w:rPr>
          <w:rFonts w:eastAsia="Malgun Gothic"/>
          <w:lang w:val="x-none"/>
        </w:rPr>
      </w:pPr>
      <w:r>
        <w:lastRenderedPageBreak/>
        <w:t xml:space="preserve">Editor's Note: Further evaluation is FFS. </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5" w:name="_Toc182909878"/>
      <w:r w:rsidRPr="00B96EF7">
        <w:rPr>
          <w:rFonts w:hint="eastAsia"/>
        </w:rPr>
        <w:t>6.</w:t>
      </w:r>
      <w:r w:rsidR="006D5396">
        <w:t>9</w:t>
      </w:r>
      <w:r w:rsidRPr="00B96EF7">
        <w:tab/>
        <w:t>Solution #</w:t>
      </w:r>
      <w:r w:rsidR="006D5396">
        <w:t>9</w:t>
      </w:r>
      <w:r w:rsidRPr="00B96EF7">
        <w:t>: Secure IMS DC capability exposure</w:t>
      </w:r>
      <w:bookmarkEnd w:id="155"/>
    </w:p>
    <w:p w14:paraId="7CF5AC12" w14:textId="235198DD" w:rsidR="002F4BEC" w:rsidRPr="00B96EF7" w:rsidRDefault="002F4BEC" w:rsidP="002F4BEC">
      <w:pPr>
        <w:pStyle w:val="Heading3"/>
      </w:pPr>
      <w:bookmarkStart w:id="156" w:name="_Toc182909879"/>
      <w:r w:rsidRPr="00B96EF7">
        <w:t>6.</w:t>
      </w:r>
      <w:r w:rsidR="006D5396">
        <w:t>9</w:t>
      </w:r>
      <w:r w:rsidRPr="00B96EF7">
        <w:t>.1</w:t>
      </w:r>
      <w:r w:rsidRPr="00B96EF7">
        <w:tab/>
        <w:t>Introduction</w:t>
      </w:r>
      <w:bookmarkEnd w:id="156"/>
    </w:p>
    <w:p w14:paraId="77D71BA2" w14:textId="77777777" w:rsidR="002F4BEC" w:rsidRPr="00B96EF7" w:rsidRDefault="002F4BEC" w:rsidP="002F4BEC">
      <w:pPr>
        <w:rPr>
          <w:rFonts w:eastAsia="SimSun"/>
        </w:rPr>
      </w:pPr>
      <w:r w:rsidRPr="00B96EF7">
        <w:rPr>
          <w:rFonts w:eastAsia="SimSun"/>
        </w:rPr>
        <w:t xml:space="preserve">The solution addressed KI#X security and privacy aspects of IMS DC capability exposure. </w:t>
      </w:r>
    </w:p>
    <w:p w14:paraId="124C01AD" w14:textId="77777777"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may be illegally used by malicious application function/server (AF/AS), e.g. the malicious AF may eavesdrop or manipulate IMS DCs, the malicious AF may launch DoS attack with updating/terminating an ongoing DC, and cause interruption on the IMS communication of an end user, privacy of IMS user may also be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7" w:name="_Toc182909880"/>
      <w:r w:rsidRPr="00B96EF7">
        <w:t>6.</w:t>
      </w:r>
      <w:r w:rsidR="008E7D15">
        <w:t>9</w:t>
      </w:r>
      <w:r w:rsidRPr="00B96EF7">
        <w:t>.2</w:t>
      </w:r>
      <w:r w:rsidRPr="00B96EF7">
        <w:tab/>
        <w:t>Solution detail</w:t>
      </w:r>
      <w:r w:rsidR="008E7D15">
        <w:t>s</w:t>
      </w:r>
      <w:bookmarkEnd w:id="157"/>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8" w:name="_Toc182909881"/>
      <w:r>
        <w:t>6.</w:t>
      </w:r>
      <w:r w:rsidR="008E7D15">
        <w:t>9</w:t>
      </w:r>
      <w:r>
        <w:t>.2.1</w:t>
      </w:r>
      <w:r w:rsidR="008E7D15">
        <w:tab/>
      </w:r>
      <w:r>
        <w:t>Procedure of DC AS authorization for DC event subscription</w:t>
      </w:r>
      <w:bookmarkEnd w:id="158"/>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4" type="#_x0000_t75" style="width:7in;height:349.5pt" o:ole="">
            <v:imagedata r:id="rId47" o:title=""/>
          </v:shape>
          <o:OLEObject Type="Embed" ProgID="Visio.Drawing.15" ShapeID="_x0000_i1044" DrawAspect="Content" ObjectID="_1793709679" r:id="rId48"/>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C5FEBA4"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may be 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5C29871D" w:rsidR="00AA4355" w:rsidRDefault="00AA4355" w:rsidP="007010C1">
      <w:pPr>
        <w:pStyle w:val="B1"/>
      </w:pPr>
      <w:r>
        <w:t>8.</w:t>
      </w:r>
      <w:r w:rsidR="008E7D15">
        <w:tab/>
      </w:r>
      <w:r>
        <w:t>NEF sends the notification to the DC AF/AS. The notification may be anonymized based on privacy policies or regulations.</w:t>
      </w:r>
    </w:p>
    <w:p w14:paraId="35D382B2" w14:textId="3EA17FCD" w:rsidR="00AA4355" w:rsidRDefault="00AA4355" w:rsidP="007010C1">
      <w:pPr>
        <w:pStyle w:val="Heading4"/>
      </w:pPr>
      <w:bookmarkStart w:id="159" w:name="_Toc182909882"/>
      <w:r>
        <w:t>6.</w:t>
      </w:r>
      <w:r w:rsidR="008E7D15">
        <w:t>9</w:t>
      </w:r>
      <w:r>
        <w:t>.2.2</w:t>
      </w:r>
      <w:r w:rsidR="008E7D15">
        <w:tab/>
      </w:r>
      <w:r>
        <w:t>Procedure of DC AS authorization for data channel session control</w:t>
      </w:r>
      <w:bookmarkEnd w:id="159"/>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5" type="#_x0000_t75" style="width:6in;height:263.25pt" o:ole="">
            <v:imagedata r:id="rId49" o:title=""/>
          </v:shape>
          <o:OLEObject Type="Embed" ProgID="Visio.Drawing.15" ShapeID="_x0000_i1045" DrawAspect="Content" ObjectID="_1793709680" r:id="rId50"/>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053401E6" w:rsidR="00A60711" w:rsidRDefault="00A60711" w:rsidP="007010C1">
      <w:pPr>
        <w:pStyle w:val="B1"/>
      </w:pPr>
      <w:r>
        <w:t>3.</w:t>
      </w:r>
      <w:r w:rsidR="008E7D15">
        <w:tab/>
      </w:r>
      <w:r>
        <w:t>If the session control is targeted an ADC, according to authorization policies, NEF may further check if the DC AF/AS is matched to the DC application associated to the target ADC.</w:t>
      </w:r>
    </w:p>
    <w:p w14:paraId="57A84776" w14:textId="37398EA0" w:rsidR="00A60711" w:rsidRDefault="00A60711" w:rsidP="007010C1">
      <w:pPr>
        <w:pStyle w:val="NO"/>
      </w:pPr>
      <w:r>
        <w:t>NOTE 1:</w:t>
      </w:r>
      <w:r w:rsidR="008E7D15">
        <w:tab/>
      </w:r>
      <w:r>
        <w:t>NEF may check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0" w:name="_Toc182909883"/>
      <w:r>
        <w:t>6.</w:t>
      </w:r>
      <w:r w:rsidR="008E7D15">
        <w:t>9</w:t>
      </w:r>
      <w:r>
        <w:t>.3</w:t>
      </w:r>
      <w:r>
        <w:tab/>
        <w:t>Evaluation</w:t>
      </w:r>
      <w:bookmarkEnd w:id="160"/>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1" w:name="_Toc145061805"/>
      <w:bookmarkStart w:id="162" w:name="_Toc145074824"/>
      <w:bookmarkStart w:id="163" w:name="_Toc145075066"/>
      <w:bookmarkStart w:id="164" w:name="_Toc145075270"/>
      <w:bookmarkStart w:id="165" w:name="_Toc182909884"/>
      <w:bookmarkStart w:id="166" w:name="_Toc145061590"/>
      <w:r w:rsidRPr="00ED38BA">
        <w:lastRenderedPageBreak/>
        <w:t>6.</w:t>
      </w:r>
      <w:r w:rsidR="00490781">
        <w:t>10</w:t>
      </w:r>
      <w:r w:rsidRPr="00ED38BA">
        <w:tab/>
        <w:t>Solution #</w:t>
      </w:r>
      <w:r w:rsidR="00E9304D">
        <w:t>10</w:t>
      </w:r>
      <w:r w:rsidRPr="00ED38BA">
        <w:t xml:space="preserve">: </w:t>
      </w:r>
      <w:bookmarkEnd w:id="161"/>
      <w:bookmarkEnd w:id="162"/>
      <w:bookmarkEnd w:id="163"/>
      <w:bookmarkEnd w:id="164"/>
      <w:r>
        <w:t xml:space="preserve">User aware </w:t>
      </w:r>
      <w:r w:rsidRPr="00C27F60">
        <w:rPr>
          <w:rFonts w:cs="Arial"/>
        </w:rPr>
        <w:t>IMS DC capability exposure</w:t>
      </w:r>
      <w:bookmarkEnd w:id="165"/>
      <w:r w:rsidRPr="00ED38BA">
        <w:rPr>
          <w:rFonts w:cs="Arial"/>
        </w:rPr>
        <w:t xml:space="preserve"> </w:t>
      </w:r>
      <w:bookmarkEnd w:id="166"/>
    </w:p>
    <w:p w14:paraId="73A1F88C" w14:textId="03AAF31A" w:rsidR="00114155" w:rsidRDefault="00114155" w:rsidP="00114155">
      <w:pPr>
        <w:pStyle w:val="Heading3"/>
      </w:pPr>
      <w:bookmarkStart w:id="167" w:name="_Toc182909885"/>
      <w:r w:rsidRPr="00B96EF7">
        <w:t>6.</w:t>
      </w:r>
      <w:r w:rsidR="00E9304D">
        <w:t>10</w:t>
      </w:r>
      <w:r w:rsidRPr="00B96EF7">
        <w:t>.1</w:t>
      </w:r>
      <w:r w:rsidRPr="00B96EF7">
        <w:tab/>
        <w:t>Introduction</w:t>
      </w:r>
      <w:bookmarkEnd w:id="167"/>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8" w:name="_Toc182909886"/>
      <w:r w:rsidRPr="00B96EF7">
        <w:t>6.</w:t>
      </w:r>
      <w:r w:rsidR="00E9304D">
        <w:t>10</w:t>
      </w:r>
      <w:r w:rsidRPr="00B96EF7">
        <w:t>.2</w:t>
      </w:r>
      <w:r w:rsidRPr="00B96EF7">
        <w:tab/>
        <w:t>Solution detail</w:t>
      </w:r>
      <w:r>
        <w:t>s</w:t>
      </w:r>
      <w:bookmarkEnd w:id="168"/>
    </w:p>
    <w:p w14:paraId="500DDD88" w14:textId="718B5C75"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 33.122 [</w:t>
      </w:r>
      <w:r w:rsidR="006D6967">
        <w:t>13</w:t>
      </w:r>
      <w:r w:rsidR="00114155">
        <w:t xml:space="preserve">], with which the AF can </w:t>
      </w:r>
      <w:proofErr w:type="spellStart"/>
      <w:r w:rsidR="00734588">
        <w:t>control</w:t>
      </w:r>
      <w:r w:rsidR="00114155">
        <w:t>the</w:t>
      </w:r>
      <w:proofErr w:type="spellEnd"/>
      <w:r w:rsidR="00114155">
        <w:t xml:space="preserv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69" w:name="_Toc182909887"/>
      <w:r>
        <w:t>6.</w:t>
      </w:r>
      <w:r w:rsidR="00E9304D">
        <w:t>10</w:t>
      </w:r>
      <w:r>
        <w:t>.3</w:t>
      </w:r>
      <w:r>
        <w:tab/>
        <w:t>Evaluation</w:t>
      </w:r>
      <w:bookmarkEnd w:id="169"/>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0" w:name="_Toc182909888"/>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0"/>
    </w:p>
    <w:p w14:paraId="552A759E" w14:textId="629989CE" w:rsidR="001B3A13" w:rsidRDefault="001B3A13" w:rsidP="001B3A13">
      <w:pPr>
        <w:pStyle w:val="Heading3"/>
      </w:pPr>
      <w:bookmarkStart w:id="171" w:name="_Toc182909889"/>
      <w:r w:rsidRPr="00B95BBB">
        <w:rPr>
          <w:rFonts w:hint="eastAsia"/>
        </w:rPr>
        <w:t>6.</w:t>
      </w:r>
      <w:r w:rsidR="006623AE">
        <w:t>11</w:t>
      </w:r>
      <w:r w:rsidRPr="00B95BBB">
        <w:t>.1</w:t>
      </w:r>
      <w:r w:rsidRPr="00B95BBB">
        <w:tab/>
      </w:r>
      <w:r>
        <w:t>Introduction</w:t>
      </w:r>
      <w:bookmarkEnd w:id="171"/>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2" w:name="_Toc182909890"/>
      <w:r>
        <w:t>6.</w:t>
      </w:r>
      <w:r w:rsidR="006623AE">
        <w:t>11</w:t>
      </w:r>
      <w:r>
        <w:t>.2</w:t>
      </w:r>
      <w:r>
        <w:tab/>
        <w:t>Solution details</w:t>
      </w:r>
      <w:bookmarkEnd w:id="172"/>
    </w:p>
    <w:p w14:paraId="55603B3F" w14:textId="5E3B02A0" w:rsidR="001B3A13" w:rsidRDefault="001B3A13" w:rsidP="001B3A13">
      <w:pPr>
        <w:pStyle w:val="Heading4"/>
      </w:pPr>
      <w:bookmarkStart w:id="173" w:name="_Toc182909891"/>
      <w:r>
        <w:t>6.</w:t>
      </w:r>
      <w:r w:rsidR="006623AE">
        <w:t>11</w:t>
      </w:r>
      <w:r>
        <w:t>.2.1</w:t>
      </w:r>
      <w:r>
        <w:tab/>
        <w:t>General</w:t>
      </w:r>
      <w:bookmarkEnd w:id="173"/>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4" w:name="_Toc182909892"/>
      <w:r>
        <w:t>6.</w:t>
      </w:r>
      <w:r w:rsidR="006623AE">
        <w:t>11</w:t>
      </w:r>
      <w:r>
        <w:t>.2.2</w:t>
      </w:r>
      <w:r>
        <w:tab/>
        <w:t>IMS event exposure security</w:t>
      </w:r>
      <w:bookmarkEnd w:id="174"/>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6" type="#_x0000_t75" style="width:489.75pt;height:370.5pt" o:ole="">
            <v:imagedata r:id="rId51" o:title="" cropright="5949f"/>
          </v:shape>
          <o:OLEObject Type="Embed" ProgID="Visio.Drawing.15" ShapeID="_x0000_i1046" DrawAspect="Content" ObjectID="_1793709681" r:id="rId52"/>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7" type="#_x0000_t75" style="width:489.75pt;height:370.5pt" o:ole="">
            <v:imagedata r:id="rId53" o:title="" cropright="5949f"/>
          </v:shape>
          <o:OLEObject Type="Embed" ProgID="Visio.Drawing.15" ShapeID="_x0000_i1047" DrawAspect="Content" ObjectID="_1793709682" r:id="rId54"/>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5" w:name="_Toc182909893"/>
      <w:r>
        <w:t>6.</w:t>
      </w:r>
      <w:r w:rsidR="006623AE">
        <w:t>11</w:t>
      </w:r>
      <w:r>
        <w:t>.2.3</w:t>
      </w:r>
      <w:r>
        <w:tab/>
        <w:t>IMS DC session control exposure security</w:t>
      </w:r>
      <w:bookmarkEnd w:id="175"/>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77777777" w:rsidR="001B3A13" w:rsidRDefault="001B3A13" w:rsidP="001B3A13">
      <w:pPr>
        <w:pStyle w:val="EditorsNote"/>
      </w:pPr>
      <w:r>
        <w:t>Editor's Note: The procedure of IMS DC session control depends on SA2's progress.</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8" type="#_x0000_t75" style="width:405pt;height:279pt" o:ole="">
            <v:imagedata r:id="rId55" o:title="" cropright="2323f"/>
          </v:shape>
          <o:OLEObject Type="Embed" ProgID="Visio.Drawing.15" ShapeID="_x0000_i1048" DrawAspect="Content" ObjectID="_1793709683" r:id="rId56"/>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6" w:name="_Toc182909894"/>
      <w:r>
        <w:t>6.</w:t>
      </w:r>
      <w:r w:rsidR="006623AE">
        <w:t>11</w:t>
      </w:r>
      <w:r>
        <w:t>.3</w:t>
      </w:r>
      <w:r>
        <w:tab/>
        <w:t>Evaluation</w:t>
      </w:r>
      <w:bookmarkEnd w:id="176"/>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7" w:name="_Toc182909895"/>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7"/>
    </w:p>
    <w:p w14:paraId="331E6E9A" w14:textId="1A743153" w:rsidR="00710214" w:rsidRDefault="00710214" w:rsidP="00710214">
      <w:pPr>
        <w:pStyle w:val="Heading3"/>
      </w:pPr>
      <w:bookmarkStart w:id="178" w:name="_Toc182909896"/>
      <w:r>
        <w:t>6.</w:t>
      </w:r>
      <w:r w:rsidR="00C402A0">
        <w:t>1</w:t>
      </w:r>
      <w:r w:rsidR="00D4747B">
        <w:t>2</w:t>
      </w:r>
      <w:r>
        <w:t>.1</w:t>
      </w:r>
      <w:r>
        <w:tab/>
        <w:t>Introduction</w:t>
      </w:r>
      <w:bookmarkEnd w:id="178"/>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179" w:name="_Toc182909897"/>
      <w:r>
        <w:t>6.</w:t>
      </w:r>
      <w:r w:rsidR="00F03BFA">
        <w:t>1</w:t>
      </w:r>
      <w:r w:rsidR="00D4747B">
        <w:t>2</w:t>
      </w:r>
      <w:r>
        <w:t>.2</w:t>
      </w:r>
      <w:r>
        <w:tab/>
        <w:t>Solution details</w:t>
      </w:r>
      <w:bookmarkEnd w:id="179"/>
    </w:p>
    <w:p w14:paraId="64C3A2F4" w14:textId="0FC85E60" w:rsidR="00710214" w:rsidRPr="00C34C14" w:rsidRDefault="00710214" w:rsidP="00710214">
      <w:pPr>
        <w:pStyle w:val="Heading4"/>
        <w:rPr>
          <w:lang w:eastAsia="ja-JP"/>
        </w:rPr>
      </w:pPr>
      <w:bookmarkStart w:id="180" w:name="_Toc182909898"/>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0"/>
    </w:p>
    <w:p w14:paraId="404F5078" w14:textId="77777777" w:rsidR="00710214" w:rsidRDefault="00710214" w:rsidP="00710214">
      <w:pPr>
        <w:pStyle w:val="TF"/>
        <w:rPr>
          <w:i/>
        </w:rPr>
      </w:pPr>
      <w:r>
        <w:object w:dxaOrig="14712" w:dyaOrig="6228" w14:anchorId="64429570">
          <v:shape id="_x0000_i1049" type="#_x0000_t75" style="width:481.5pt;height:203.25pt" o:ole="">
            <v:imagedata r:id="rId57" o:title=""/>
          </v:shape>
          <o:OLEObject Type="Embed" ProgID="Visio.Drawing.15" ShapeID="_x0000_i1049" DrawAspect="Content" ObjectID="_1793709684" r:id="rId58"/>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603D276F"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4A4CCA72" w14:textId="251EA810"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181" w:name="_Toc182909899"/>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181"/>
    </w:p>
    <w:p w14:paraId="5817C8F7" w14:textId="77777777" w:rsidR="00710214" w:rsidRDefault="00710214" w:rsidP="00710214">
      <w:pPr>
        <w:rPr>
          <w:i/>
        </w:rPr>
      </w:pPr>
      <w:r>
        <w:object w:dxaOrig="14521" w:dyaOrig="5628" w14:anchorId="696BD2CF">
          <v:shape id="_x0000_i1050" type="#_x0000_t75" style="width:481.5pt;height:187.5pt" o:ole="">
            <v:imagedata r:id="rId59" o:title=""/>
          </v:shape>
          <o:OLEObject Type="Embed" ProgID="Visio.Drawing.15" ShapeID="_x0000_i1050" DrawAspect="Content" ObjectID="_1793709685" r:id="rId60"/>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3F298EB3" w:rsidR="00710214" w:rsidRDefault="00710214" w:rsidP="00710214">
      <w:pPr>
        <w:pStyle w:val="B1"/>
      </w:pPr>
      <w:r>
        <w:t>1.</w:t>
      </w:r>
      <w:r w:rsidR="00F03BFA">
        <w:tab/>
      </w:r>
      <w:r>
        <w:t>UE-A initiates an IMS session and establishes audio and video session connections with UE-B. The bootstrap channel is established for both UE-A and UE-B. UE-A may obtain its own avatar ID list from HSS/UDM.</w:t>
      </w:r>
    </w:p>
    <w:p w14:paraId="7DF29E00" w14:textId="38542E1D" w:rsidR="00710214" w:rsidRDefault="00710214" w:rsidP="00710214">
      <w:pPr>
        <w:pStyle w:val="B1"/>
      </w:pPr>
      <w:r>
        <w:t>2.</w:t>
      </w:r>
      <w:r w:rsidR="00F03BFA">
        <w:tab/>
      </w:r>
      <w:r>
        <w:t>UE-A performs the XR media rendering negotiation. UE-A chooses an avatar ID to be used from the list and sends it to DCSF. DCSF checks whether the UE-A is allowed to use the avatar. DCSF may retrieve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1F583E36" w14:textId="1A440538" w:rsidR="00710214" w:rsidRPr="007618C2"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need to send the avatar ID and the signature verification is FFS</w:t>
      </w:r>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182" w:name="_Toc182909900"/>
      <w:r>
        <w:rPr>
          <w:lang w:eastAsia="ja-JP"/>
        </w:rPr>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182"/>
    </w:p>
    <w:p w14:paraId="56124C31" w14:textId="77777777" w:rsidR="00710214" w:rsidRDefault="00710214" w:rsidP="00710214">
      <w:pPr>
        <w:pStyle w:val="TF"/>
        <w:rPr>
          <w:i/>
        </w:rPr>
      </w:pPr>
      <w:r>
        <w:object w:dxaOrig="14761" w:dyaOrig="5436" w14:anchorId="68834955">
          <v:shape id="_x0000_i1051" type="#_x0000_t75" style="width:482.25pt;height:175.5pt" o:ole="">
            <v:imagedata r:id="rId61" o:title=""/>
          </v:shape>
          <o:OLEObject Type="Embed" ProgID="Visio.Drawing.15" ShapeID="_x0000_i1051" DrawAspect="Content" ObjectID="_1793709686" r:id="rId62"/>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0AB5E67C"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may obtain its own avatar ID list from HSS/UDM. </w:t>
      </w:r>
    </w:p>
    <w:p w14:paraId="6C3FC8AF" w14:textId="7F57DBB0" w:rsidR="00710214" w:rsidRDefault="00710214" w:rsidP="00710214">
      <w:pPr>
        <w:pStyle w:val="B1"/>
      </w:pPr>
      <w:r>
        <w:lastRenderedPageBreak/>
        <w:t>2.</w:t>
      </w:r>
      <w:r w:rsidR="00F03BFA">
        <w:tab/>
      </w:r>
      <w:r>
        <w:t>UE-A performs the XR media rendering negotiation. UE-A chooses an avatar ID to be used from the list and sends it to DCSF. DCSF checks whether the UE-A is allowed to use the avatar ID. DCSF may retrieve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7F4ABF1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DCSF can retrieve the avatar representation from BAR is FFS.</w:t>
      </w:r>
    </w:p>
    <w:p w14:paraId="11D8FB9C" w14:textId="71924533"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Which entity (CSCF or DSCF) should transfer the avatar representation is FFS.</w:t>
      </w:r>
    </w:p>
    <w:p w14:paraId="4C3951E8" w14:textId="1375A001"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The alignment with SA2 conclusions from TR 23.700-77 [2] is FFS.</w:t>
      </w:r>
    </w:p>
    <w:p w14:paraId="4E082100" w14:textId="2287FE30" w:rsidR="00710214" w:rsidRPr="00063217"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SIP to transfer avatar ID and avatar representation</w:t>
      </w:r>
      <w:r w:rsidR="00F03BFA">
        <w:rPr>
          <w:rFonts w:eastAsiaTheme="minorEastAsia"/>
          <w:lang w:eastAsia="ko-KR"/>
        </w:rPr>
        <w:t xml:space="preserve"> </w:t>
      </w:r>
      <w:r>
        <w:rPr>
          <w:rFonts w:eastAsiaTheme="minorEastAsia"/>
          <w:lang w:eastAsia="ko-KR"/>
        </w:rPr>
        <w:t>is FFS.</w:t>
      </w:r>
    </w:p>
    <w:p w14:paraId="28E6D02C" w14:textId="562F3746" w:rsidR="00710214" w:rsidRDefault="00710214" w:rsidP="00710214">
      <w:pPr>
        <w:pStyle w:val="Heading3"/>
      </w:pPr>
      <w:bookmarkStart w:id="183" w:name="_Toc182909901"/>
      <w:r>
        <w:t>6</w:t>
      </w:r>
      <w:r w:rsidRPr="00F03BFA">
        <w:t>.</w:t>
      </w:r>
      <w:r w:rsidR="00F03BFA" w:rsidRPr="00F03BFA">
        <w:t>1</w:t>
      </w:r>
      <w:r w:rsidR="00D4747B">
        <w:t>2</w:t>
      </w:r>
      <w:r>
        <w:t>.3</w:t>
      </w:r>
      <w:r>
        <w:tab/>
        <w:t>Evaluation</w:t>
      </w:r>
      <w:bookmarkEnd w:id="183"/>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77777777"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should be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7F0B0D6F"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Impact on the network functions is FFS.</w:t>
      </w:r>
    </w:p>
    <w:p w14:paraId="05AF5563" w14:textId="660F5ADA" w:rsidR="00710214"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Further evaluation is FFS.</w:t>
      </w:r>
    </w:p>
    <w:p w14:paraId="326B7B86" w14:textId="761D3D07" w:rsidR="00710214" w:rsidRPr="00A756EA" w:rsidRDefault="00710214" w:rsidP="00710214">
      <w:pPr>
        <w:pStyle w:val="EditorsNote"/>
        <w:rPr>
          <w:rFonts w:eastAsiaTheme="minorEastAsia"/>
          <w:lang w:eastAsia="ko-KR"/>
        </w:rPr>
      </w:pPr>
      <w:r>
        <w:rPr>
          <w:rFonts w:eastAsiaTheme="minorEastAsia" w:hint="eastAsia"/>
          <w:lang w:eastAsia="ko-KR"/>
        </w:rPr>
        <w:t>E</w:t>
      </w:r>
      <w:r>
        <w:rPr>
          <w:rFonts w:eastAsiaTheme="minorEastAsia"/>
          <w:lang w:eastAsia="ko-KR"/>
        </w:rPr>
        <w:t>ditor</w:t>
      </w:r>
      <w:r w:rsidR="00F03BFA">
        <w:rPr>
          <w:rFonts w:eastAsiaTheme="minorEastAsia"/>
          <w:lang w:eastAsia="ko-KR"/>
        </w:rPr>
        <w:t>'</w:t>
      </w:r>
      <w:r>
        <w:rPr>
          <w:rFonts w:eastAsiaTheme="minorEastAsia"/>
          <w:lang w:eastAsia="ko-KR"/>
        </w:rPr>
        <w:t>s Note: Whether to use non-DC to transfer avatar ID and avatar representation is FFS.</w:t>
      </w:r>
    </w:p>
    <w:p w14:paraId="09AEAED9" w14:textId="77777777" w:rsidR="007F6F80" w:rsidRDefault="007F6F80" w:rsidP="00AA4355"/>
    <w:p w14:paraId="04DD088E" w14:textId="77777777" w:rsidR="007F6F80" w:rsidRPr="009064B8" w:rsidRDefault="007F6F80" w:rsidP="00AA4355"/>
    <w:p w14:paraId="2696DC5F" w14:textId="77777777" w:rsidR="009A1542" w:rsidRDefault="003841D2">
      <w:pPr>
        <w:pStyle w:val="Heading1"/>
        <w:rPr>
          <w:lang w:val="fr-FR"/>
        </w:rPr>
      </w:pPr>
      <w:bookmarkStart w:id="184" w:name="_Toc513475456"/>
      <w:bookmarkStart w:id="185" w:name="_Toc52282157"/>
      <w:bookmarkStart w:id="186" w:name="_Toc158794192"/>
      <w:bookmarkStart w:id="187" w:name="_Toc47518372"/>
      <w:bookmarkStart w:id="188" w:name="_Toc182909902"/>
      <w:r>
        <w:rPr>
          <w:lang w:val="fr-FR"/>
        </w:rPr>
        <w:t>7</w:t>
      </w:r>
      <w:r>
        <w:rPr>
          <w:lang w:val="fr-FR"/>
        </w:rPr>
        <w:tab/>
        <w:t>Conclusions</w:t>
      </w:r>
      <w:bookmarkEnd w:id="184"/>
      <w:bookmarkEnd w:id="185"/>
      <w:bookmarkEnd w:id="186"/>
      <w:bookmarkEnd w:id="187"/>
      <w:bookmarkEnd w:id="188"/>
    </w:p>
    <w:p w14:paraId="4A422E02" w14:textId="77777777" w:rsidR="002F2A08" w:rsidRDefault="002F2A08" w:rsidP="002F2A08">
      <w:pPr>
        <w:pStyle w:val="Heading2"/>
        <w:rPr>
          <w:rFonts w:eastAsia="SimSun"/>
        </w:rPr>
      </w:pPr>
      <w:r>
        <w:rPr>
          <w:rFonts w:eastAsia="SimSun"/>
        </w:rPr>
        <w:t>7.1</w:t>
      </w:r>
      <w:r>
        <w:rPr>
          <w:rFonts w:eastAsia="SimSun"/>
        </w:rPr>
        <w:tab/>
        <w:t>Conclusions for Key issue #1: Third party specific user identities</w:t>
      </w:r>
    </w:p>
    <w:p w14:paraId="4AE438B0" w14:textId="2C889AC9" w:rsidR="00BF7666" w:rsidRDefault="00BF7666" w:rsidP="00BF7666">
      <w:r>
        <w:t xml:space="preserve">For KI#1 the normative work principles from the conclusions in TR 23.700-77 [2], clause 8.4 (Conclusions for KI#4) are followed. Moreover there is an agreed CR for TS 23.228 [3] which specifies in sufficient detail the support for authorization, signing, and verification of third party user identity information in IMS. </w:t>
      </w:r>
    </w:p>
    <w:p w14:paraId="2696DC61" w14:textId="0D1093D2" w:rsidR="009A1542" w:rsidRDefault="00BF7666" w:rsidP="00BF7666">
      <w:r>
        <w:t>As a result the normative work for KI#1 in this document is proposed to be a new clause in TS 33.501 [11] or TS 33.203 [</w:t>
      </w:r>
      <w:r w:rsidR="000A5831">
        <w:t>15</w:t>
      </w:r>
      <w:r>
        <w:t>] which will provide a summary of the new feature, list of security requirements and a reference to the related clauses in TS 23.228 [7].</w:t>
      </w:r>
    </w:p>
    <w:p w14:paraId="2696DC62" w14:textId="77777777" w:rsidR="009A1542" w:rsidRDefault="003841D2">
      <w:r>
        <w:rPr>
          <w:i/>
        </w:rPr>
        <w:br w:type="page"/>
      </w:r>
    </w:p>
    <w:p w14:paraId="2696DC63" w14:textId="77777777" w:rsidR="009A1542" w:rsidRDefault="003841D2">
      <w:pPr>
        <w:pStyle w:val="Heading8"/>
      </w:pPr>
      <w:bookmarkStart w:id="189" w:name="_Toc158794193"/>
      <w:bookmarkStart w:id="190" w:name="_Toc182909903"/>
      <w:r>
        <w:lastRenderedPageBreak/>
        <w:t>Annex A (informative):</w:t>
      </w:r>
      <w:r>
        <w:br/>
        <w:t>Change history</w:t>
      </w:r>
      <w:bookmarkEnd w:id="189"/>
      <w:bookmarkEnd w:id="190"/>
    </w:p>
    <w:p w14:paraId="2696DC64" w14:textId="77777777" w:rsidR="009A1542" w:rsidRDefault="009A1542">
      <w:pPr>
        <w:pStyle w:val="TH"/>
      </w:pPr>
      <w:bookmarkStart w:id="191" w:name="historyclause"/>
      <w:bookmarkEnd w:id="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proofErr w:type="spellStart"/>
            <w:r>
              <w:rPr>
                <w:b/>
                <w:sz w:val="16"/>
              </w:rPr>
              <w:t>TDoc</w:t>
            </w:r>
            <w:proofErr w:type="spellEnd"/>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proofErr w:type="spellStart"/>
            <w:r>
              <w:rPr>
                <w:rFonts w:eastAsia="SimSun" w:hint="eastAsia"/>
                <w:sz w:val="16"/>
                <w:szCs w:val="16"/>
                <w:lang w:val="en-US" w:eastAsia="zh-CN"/>
              </w:rPr>
              <w:t>pCRs</w:t>
            </w:r>
            <w:proofErr w:type="spellEnd"/>
            <w:r>
              <w:rPr>
                <w:rFonts w:eastAsia="SimSun" w:hint="eastAsia"/>
                <w:sz w:val="16"/>
                <w:szCs w:val="16"/>
                <w:lang w:val="en-US" w:eastAsia="zh-CN"/>
              </w:rPr>
              <w:t xml:space="preserve">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bl>
    <w:p w14:paraId="2696DC82" w14:textId="77777777" w:rsidR="009A1542" w:rsidRDefault="009A1542"/>
    <w:sectPr w:rsidR="009A1542">
      <w:headerReference w:type="default" r:id="rId63"/>
      <w:footerReference w:type="default" r:id="rId6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39534" w14:textId="77777777" w:rsidR="00573A60" w:rsidRDefault="00573A60">
      <w:pPr>
        <w:spacing w:after="0"/>
      </w:pPr>
      <w:r>
        <w:separator/>
      </w:r>
    </w:p>
  </w:endnote>
  <w:endnote w:type="continuationSeparator" w:id="0">
    <w:p w14:paraId="28C23A42" w14:textId="77777777" w:rsidR="00573A60" w:rsidRDefault="00573A6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F7149" w14:textId="77777777" w:rsidR="00573A60" w:rsidRDefault="00573A60">
      <w:pPr>
        <w:spacing w:after="0"/>
      </w:pPr>
      <w:r>
        <w:separator/>
      </w:r>
    </w:p>
  </w:footnote>
  <w:footnote w:type="continuationSeparator" w:id="0">
    <w:p w14:paraId="6BE371A3" w14:textId="77777777" w:rsidR="00573A60" w:rsidRDefault="00573A6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2307195E"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1B43">
      <w:rPr>
        <w:rFonts w:ascii="Arial" w:hAnsi="Arial" w:cs="Arial"/>
        <w:b/>
        <w:noProof/>
        <w:sz w:val="18"/>
        <w:szCs w:val="18"/>
      </w:rPr>
      <w:t>3GPP TR 33.790 V0.6.0 (2024-11)</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5594B114"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1B43">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2"/>
  </w:num>
  <w:num w:numId="13" w16cid:durableId="11471652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10FD9"/>
    <w:rsid w:val="000111AD"/>
    <w:rsid w:val="00011D8B"/>
    <w:rsid w:val="000160F7"/>
    <w:rsid w:val="000210D8"/>
    <w:rsid w:val="00021B43"/>
    <w:rsid w:val="00022674"/>
    <w:rsid w:val="00023453"/>
    <w:rsid w:val="000247A4"/>
    <w:rsid w:val="00030658"/>
    <w:rsid w:val="00030735"/>
    <w:rsid w:val="00033397"/>
    <w:rsid w:val="00033FC8"/>
    <w:rsid w:val="00034F46"/>
    <w:rsid w:val="0003563D"/>
    <w:rsid w:val="000362FB"/>
    <w:rsid w:val="00040095"/>
    <w:rsid w:val="0004232C"/>
    <w:rsid w:val="0004677D"/>
    <w:rsid w:val="00050A74"/>
    <w:rsid w:val="00051834"/>
    <w:rsid w:val="00054A22"/>
    <w:rsid w:val="00056513"/>
    <w:rsid w:val="0006000B"/>
    <w:rsid w:val="00062023"/>
    <w:rsid w:val="000655A6"/>
    <w:rsid w:val="000663D3"/>
    <w:rsid w:val="00066C66"/>
    <w:rsid w:val="000678DC"/>
    <w:rsid w:val="00070DF2"/>
    <w:rsid w:val="00073C96"/>
    <w:rsid w:val="00075C13"/>
    <w:rsid w:val="00080405"/>
    <w:rsid w:val="00080512"/>
    <w:rsid w:val="000814EE"/>
    <w:rsid w:val="0008326B"/>
    <w:rsid w:val="0008457E"/>
    <w:rsid w:val="0009004D"/>
    <w:rsid w:val="00094689"/>
    <w:rsid w:val="000A135F"/>
    <w:rsid w:val="000A5831"/>
    <w:rsid w:val="000B0F4C"/>
    <w:rsid w:val="000B1231"/>
    <w:rsid w:val="000B15DE"/>
    <w:rsid w:val="000C40DB"/>
    <w:rsid w:val="000C427C"/>
    <w:rsid w:val="000C47C3"/>
    <w:rsid w:val="000D0276"/>
    <w:rsid w:val="000D0572"/>
    <w:rsid w:val="000D0F34"/>
    <w:rsid w:val="000D58AB"/>
    <w:rsid w:val="000D6E96"/>
    <w:rsid w:val="000E1EB0"/>
    <w:rsid w:val="000E2A29"/>
    <w:rsid w:val="000E48B9"/>
    <w:rsid w:val="000E621B"/>
    <w:rsid w:val="000E7194"/>
    <w:rsid w:val="000F093C"/>
    <w:rsid w:val="000F170C"/>
    <w:rsid w:val="000F1FD1"/>
    <w:rsid w:val="000F24CF"/>
    <w:rsid w:val="001106BA"/>
    <w:rsid w:val="0011076B"/>
    <w:rsid w:val="00114155"/>
    <w:rsid w:val="0012048A"/>
    <w:rsid w:val="00125C31"/>
    <w:rsid w:val="00126F3F"/>
    <w:rsid w:val="00133525"/>
    <w:rsid w:val="00134038"/>
    <w:rsid w:val="00134E28"/>
    <w:rsid w:val="00135348"/>
    <w:rsid w:val="00135E22"/>
    <w:rsid w:val="001377EC"/>
    <w:rsid w:val="00140A7F"/>
    <w:rsid w:val="00141573"/>
    <w:rsid w:val="00150623"/>
    <w:rsid w:val="0015067C"/>
    <w:rsid w:val="00154DF9"/>
    <w:rsid w:val="00155383"/>
    <w:rsid w:val="00155D3E"/>
    <w:rsid w:val="00157ABA"/>
    <w:rsid w:val="00160D11"/>
    <w:rsid w:val="00162DE5"/>
    <w:rsid w:val="00165208"/>
    <w:rsid w:val="001652D4"/>
    <w:rsid w:val="00165450"/>
    <w:rsid w:val="001704B8"/>
    <w:rsid w:val="0017552D"/>
    <w:rsid w:val="00181F47"/>
    <w:rsid w:val="00183661"/>
    <w:rsid w:val="001856FF"/>
    <w:rsid w:val="00186FE8"/>
    <w:rsid w:val="00187343"/>
    <w:rsid w:val="00187A35"/>
    <w:rsid w:val="00187AFA"/>
    <w:rsid w:val="00192956"/>
    <w:rsid w:val="00195E0C"/>
    <w:rsid w:val="001A443C"/>
    <w:rsid w:val="001A4C42"/>
    <w:rsid w:val="001A6351"/>
    <w:rsid w:val="001A7420"/>
    <w:rsid w:val="001B0043"/>
    <w:rsid w:val="001B3A13"/>
    <w:rsid w:val="001B41B3"/>
    <w:rsid w:val="001B5640"/>
    <w:rsid w:val="001B6637"/>
    <w:rsid w:val="001B797E"/>
    <w:rsid w:val="001B7EFA"/>
    <w:rsid w:val="001C0D0D"/>
    <w:rsid w:val="001C21C3"/>
    <w:rsid w:val="001C308F"/>
    <w:rsid w:val="001C71E9"/>
    <w:rsid w:val="001D02C2"/>
    <w:rsid w:val="001D048A"/>
    <w:rsid w:val="001D1E88"/>
    <w:rsid w:val="001D6D69"/>
    <w:rsid w:val="001D7235"/>
    <w:rsid w:val="001E1411"/>
    <w:rsid w:val="001E3070"/>
    <w:rsid w:val="001E758F"/>
    <w:rsid w:val="001E78BE"/>
    <w:rsid w:val="001F0C1D"/>
    <w:rsid w:val="001F1132"/>
    <w:rsid w:val="001F125D"/>
    <w:rsid w:val="001F168B"/>
    <w:rsid w:val="001F5B22"/>
    <w:rsid w:val="001F5BED"/>
    <w:rsid w:val="001F6037"/>
    <w:rsid w:val="0020022A"/>
    <w:rsid w:val="002020A6"/>
    <w:rsid w:val="00204BFE"/>
    <w:rsid w:val="00207B4C"/>
    <w:rsid w:val="00210F6E"/>
    <w:rsid w:val="00211F41"/>
    <w:rsid w:val="002133AD"/>
    <w:rsid w:val="00216D5C"/>
    <w:rsid w:val="0023169B"/>
    <w:rsid w:val="002347A2"/>
    <w:rsid w:val="00241646"/>
    <w:rsid w:val="00247083"/>
    <w:rsid w:val="00251FEF"/>
    <w:rsid w:val="002526EB"/>
    <w:rsid w:val="00252946"/>
    <w:rsid w:val="00266AD3"/>
    <w:rsid w:val="002675F0"/>
    <w:rsid w:val="0026782B"/>
    <w:rsid w:val="00267A43"/>
    <w:rsid w:val="00270131"/>
    <w:rsid w:val="00270E9F"/>
    <w:rsid w:val="00274456"/>
    <w:rsid w:val="00274893"/>
    <w:rsid w:val="002760EE"/>
    <w:rsid w:val="00276E54"/>
    <w:rsid w:val="0028126A"/>
    <w:rsid w:val="00282611"/>
    <w:rsid w:val="00282689"/>
    <w:rsid w:val="002831F8"/>
    <w:rsid w:val="002836EC"/>
    <w:rsid w:val="002838A9"/>
    <w:rsid w:val="00283A5B"/>
    <w:rsid w:val="00290E37"/>
    <w:rsid w:val="00290EB3"/>
    <w:rsid w:val="00292DE2"/>
    <w:rsid w:val="002934F6"/>
    <w:rsid w:val="00293A33"/>
    <w:rsid w:val="00293AF3"/>
    <w:rsid w:val="00293EFF"/>
    <w:rsid w:val="002A0AE3"/>
    <w:rsid w:val="002A1250"/>
    <w:rsid w:val="002A2A4C"/>
    <w:rsid w:val="002A3EFC"/>
    <w:rsid w:val="002A4888"/>
    <w:rsid w:val="002A4B16"/>
    <w:rsid w:val="002A5FDB"/>
    <w:rsid w:val="002A7DCD"/>
    <w:rsid w:val="002B2495"/>
    <w:rsid w:val="002B55EE"/>
    <w:rsid w:val="002B6339"/>
    <w:rsid w:val="002B75B4"/>
    <w:rsid w:val="002C449B"/>
    <w:rsid w:val="002C597B"/>
    <w:rsid w:val="002C5ED7"/>
    <w:rsid w:val="002C64DD"/>
    <w:rsid w:val="002D1080"/>
    <w:rsid w:val="002D4D17"/>
    <w:rsid w:val="002D5FEC"/>
    <w:rsid w:val="002D7F53"/>
    <w:rsid w:val="002E00EE"/>
    <w:rsid w:val="002E117B"/>
    <w:rsid w:val="002E1ABD"/>
    <w:rsid w:val="002E5AF8"/>
    <w:rsid w:val="002E5CDA"/>
    <w:rsid w:val="002E6C18"/>
    <w:rsid w:val="002F04B3"/>
    <w:rsid w:val="002F09FE"/>
    <w:rsid w:val="002F0A0C"/>
    <w:rsid w:val="002F147F"/>
    <w:rsid w:val="002F2A08"/>
    <w:rsid w:val="002F399E"/>
    <w:rsid w:val="002F39C2"/>
    <w:rsid w:val="002F4BEC"/>
    <w:rsid w:val="00300ABD"/>
    <w:rsid w:val="00301CB9"/>
    <w:rsid w:val="00306AB5"/>
    <w:rsid w:val="00306B32"/>
    <w:rsid w:val="0031099A"/>
    <w:rsid w:val="00310E6B"/>
    <w:rsid w:val="00313F98"/>
    <w:rsid w:val="00315836"/>
    <w:rsid w:val="003172DC"/>
    <w:rsid w:val="00322911"/>
    <w:rsid w:val="003338AE"/>
    <w:rsid w:val="00341A82"/>
    <w:rsid w:val="00343054"/>
    <w:rsid w:val="00345393"/>
    <w:rsid w:val="00346BE1"/>
    <w:rsid w:val="00347C7C"/>
    <w:rsid w:val="0035462D"/>
    <w:rsid w:val="003557ED"/>
    <w:rsid w:val="00356555"/>
    <w:rsid w:val="00361B7F"/>
    <w:rsid w:val="0036226E"/>
    <w:rsid w:val="00362F4D"/>
    <w:rsid w:val="00366205"/>
    <w:rsid w:val="003665FE"/>
    <w:rsid w:val="003672B1"/>
    <w:rsid w:val="00374E28"/>
    <w:rsid w:val="003765B8"/>
    <w:rsid w:val="00381C0C"/>
    <w:rsid w:val="003841D2"/>
    <w:rsid w:val="003849E6"/>
    <w:rsid w:val="0039193C"/>
    <w:rsid w:val="00392CF5"/>
    <w:rsid w:val="00394E62"/>
    <w:rsid w:val="003A7C41"/>
    <w:rsid w:val="003B1258"/>
    <w:rsid w:val="003B5452"/>
    <w:rsid w:val="003B5F2F"/>
    <w:rsid w:val="003B6B6A"/>
    <w:rsid w:val="003B712D"/>
    <w:rsid w:val="003C17BD"/>
    <w:rsid w:val="003C1E9C"/>
    <w:rsid w:val="003C3971"/>
    <w:rsid w:val="003C6BF8"/>
    <w:rsid w:val="003D175A"/>
    <w:rsid w:val="003D1AE6"/>
    <w:rsid w:val="003D4735"/>
    <w:rsid w:val="003E0207"/>
    <w:rsid w:val="003E0F47"/>
    <w:rsid w:val="003E6B14"/>
    <w:rsid w:val="003E6D8E"/>
    <w:rsid w:val="003F20D1"/>
    <w:rsid w:val="003F243C"/>
    <w:rsid w:val="003F30D3"/>
    <w:rsid w:val="003F3D8D"/>
    <w:rsid w:val="003F5E0F"/>
    <w:rsid w:val="004037C8"/>
    <w:rsid w:val="00405D8C"/>
    <w:rsid w:val="004214A6"/>
    <w:rsid w:val="00421C87"/>
    <w:rsid w:val="00423334"/>
    <w:rsid w:val="00426107"/>
    <w:rsid w:val="00430459"/>
    <w:rsid w:val="00430A0D"/>
    <w:rsid w:val="0043386A"/>
    <w:rsid w:val="004345EC"/>
    <w:rsid w:val="00441718"/>
    <w:rsid w:val="00447016"/>
    <w:rsid w:val="00451780"/>
    <w:rsid w:val="00454FE2"/>
    <w:rsid w:val="00462311"/>
    <w:rsid w:val="0046371A"/>
    <w:rsid w:val="00463A2B"/>
    <w:rsid w:val="00464CC8"/>
    <w:rsid w:val="00465515"/>
    <w:rsid w:val="00466BDC"/>
    <w:rsid w:val="00470B1E"/>
    <w:rsid w:val="00475B4E"/>
    <w:rsid w:val="0047753A"/>
    <w:rsid w:val="00481947"/>
    <w:rsid w:val="00484099"/>
    <w:rsid w:val="004866FA"/>
    <w:rsid w:val="00486D20"/>
    <w:rsid w:val="00487D33"/>
    <w:rsid w:val="004900D1"/>
    <w:rsid w:val="00490781"/>
    <w:rsid w:val="00491CE1"/>
    <w:rsid w:val="004927B8"/>
    <w:rsid w:val="00493996"/>
    <w:rsid w:val="00495126"/>
    <w:rsid w:val="0049751D"/>
    <w:rsid w:val="004A0CE5"/>
    <w:rsid w:val="004A3D73"/>
    <w:rsid w:val="004A4EB1"/>
    <w:rsid w:val="004A650E"/>
    <w:rsid w:val="004A775A"/>
    <w:rsid w:val="004B2A1F"/>
    <w:rsid w:val="004B2CD8"/>
    <w:rsid w:val="004B3ED7"/>
    <w:rsid w:val="004C2B88"/>
    <w:rsid w:val="004C3076"/>
    <w:rsid w:val="004C30AC"/>
    <w:rsid w:val="004C3BD0"/>
    <w:rsid w:val="004C49F0"/>
    <w:rsid w:val="004C6FB7"/>
    <w:rsid w:val="004D2FF8"/>
    <w:rsid w:val="004D3578"/>
    <w:rsid w:val="004D579A"/>
    <w:rsid w:val="004E08D6"/>
    <w:rsid w:val="004E1F39"/>
    <w:rsid w:val="004E213A"/>
    <w:rsid w:val="004E7765"/>
    <w:rsid w:val="004E7DF1"/>
    <w:rsid w:val="004F0988"/>
    <w:rsid w:val="004F3340"/>
    <w:rsid w:val="004F55F5"/>
    <w:rsid w:val="004F7844"/>
    <w:rsid w:val="00504DFA"/>
    <w:rsid w:val="00505391"/>
    <w:rsid w:val="00507E24"/>
    <w:rsid w:val="0051140A"/>
    <w:rsid w:val="0051346A"/>
    <w:rsid w:val="005151BB"/>
    <w:rsid w:val="005179B9"/>
    <w:rsid w:val="00521A01"/>
    <w:rsid w:val="00524332"/>
    <w:rsid w:val="0052650E"/>
    <w:rsid w:val="00527916"/>
    <w:rsid w:val="00530496"/>
    <w:rsid w:val="005313F7"/>
    <w:rsid w:val="0053388B"/>
    <w:rsid w:val="005345D6"/>
    <w:rsid w:val="005349A4"/>
    <w:rsid w:val="00535773"/>
    <w:rsid w:val="00536079"/>
    <w:rsid w:val="00541012"/>
    <w:rsid w:val="005413B9"/>
    <w:rsid w:val="00541BEA"/>
    <w:rsid w:val="00542E94"/>
    <w:rsid w:val="00543E6C"/>
    <w:rsid w:val="00550571"/>
    <w:rsid w:val="00552DA5"/>
    <w:rsid w:val="00553676"/>
    <w:rsid w:val="00557444"/>
    <w:rsid w:val="00563527"/>
    <w:rsid w:val="0056377C"/>
    <w:rsid w:val="00563A58"/>
    <w:rsid w:val="00565087"/>
    <w:rsid w:val="00571D31"/>
    <w:rsid w:val="00573A60"/>
    <w:rsid w:val="00577B37"/>
    <w:rsid w:val="00587F97"/>
    <w:rsid w:val="00592714"/>
    <w:rsid w:val="00593C76"/>
    <w:rsid w:val="0059738C"/>
    <w:rsid w:val="00597B11"/>
    <w:rsid w:val="005A007A"/>
    <w:rsid w:val="005A53E1"/>
    <w:rsid w:val="005A57F1"/>
    <w:rsid w:val="005B73FA"/>
    <w:rsid w:val="005B79BE"/>
    <w:rsid w:val="005C1A34"/>
    <w:rsid w:val="005C1DE7"/>
    <w:rsid w:val="005C2CAA"/>
    <w:rsid w:val="005C3325"/>
    <w:rsid w:val="005D2E01"/>
    <w:rsid w:val="005D5EC4"/>
    <w:rsid w:val="005D6723"/>
    <w:rsid w:val="005D7526"/>
    <w:rsid w:val="005E17D0"/>
    <w:rsid w:val="005E4BB2"/>
    <w:rsid w:val="005F2103"/>
    <w:rsid w:val="005F3F19"/>
    <w:rsid w:val="005F6452"/>
    <w:rsid w:val="005F788A"/>
    <w:rsid w:val="006022D4"/>
    <w:rsid w:val="00602AEA"/>
    <w:rsid w:val="00606C57"/>
    <w:rsid w:val="00607248"/>
    <w:rsid w:val="00607E59"/>
    <w:rsid w:val="0061186C"/>
    <w:rsid w:val="0061320D"/>
    <w:rsid w:val="00614FDF"/>
    <w:rsid w:val="00621742"/>
    <w:rsid w:val="00623543"/>
    <w:rsid w:val="00626B5E"/>
    <w:rsid w:val="006277C2"/>
    <w:rsid w:val="00627F0A"/>
    <w:rsid w:val="0063298A"/>
    <w:rsid w:val="00635254"/>
    <w:rsid w:val="0063543D"/>
    <w:rsid w:val="006356A3"/>
    <w:rsid w:val="00635E64"/>
    <w:rsid w:val="00637F69"/>
    <w:rsid w:val="00640145"/>
    <w:rsid w:val="00640998"/>
    <w:rsid w:val="006449D6"/>
    <w:rsid w:val="00647114"/>
    <w:rsid w:val="0064716B"/>
    <w:rsid w:val="006623AE"/>
    <w:rsid w:val="0066330F"/>
    <w:rsid w:val="00667C83"/>
    <w:rsid w:val="00672BED"/>
    <w:rsid w:val="00672CDA"/>
    <w:rsid w:val="006801CF"/>
    <w:rsid w:val="00681BDF"/>
    <w:rsid w:val="00686D3C"/>
    <w:rsid w:val="006912E9"/>
    <w:rsid w:val="0069578E"/>
    <w:rsid w:val="00696E77"/>
    <w:rsid w:val="006A323F"/>
    <w:rsid w:val="006A3331"/>
    <w:rsid w:val="006A5010"/>
    <w:rsid w:val="006A6C78"/>
    <w:rsid w:val="006B180A"/>
    <w:rsid w:val="006B30D0"/>
    <w:rsid w:val="006B373E"/>
    <w:rsid w:val="006B6DFB"/>
    <w:rsid w:val="006C3D95"/>
    <w:rsid w:val="006C6041"/>
    <w:rsid w:val="006C6281"/>
    <w:rsid w:val="006C773E"/>
    <w:rsid w:val="006C77AC"/>
    <w:rsid w:val="006D0873"/>
    <w:rsid w:val="006D3735"/>
    <w:rsid w:val="006D3B68"/>
    <w:rsid w:val="006D4490"/>
    <w:rsid w:val="006D49D3"/>
    <w:rsid w:val="006D5396"/>
    <w:rsid w:val="006D65EE"/>
    <w:rsid w:val="006D6967"/>
    <w:rsid w:val="006E105D"/>
    <w:rsid w:val="006E1A55"/>
    <w:rsid w:val="006E5C86"/>
    <w:rsid w:val="006F0BA5"/>
    <w:rsid w:val="006F4EB9"/>
    <w:rsid w:val="006F55FA"/>
    <w:rsid w:val="006F59AE"/>
    <w:rsid w:val="007010C1"/>
    <w:rsid w:val="00701116"/>
    <w:rsid w:val="007019D4"/>
    <w:rsid w:val="0070320C"/>
    <w:rsid w:val="00706701"/>
    <w:rsid w:val="00710214"/>
    <w:rsid w:val="0071174C"/>
    <w:rsid w:val="00713C44"/>
    <w:rsid w:val="007216BC"/>
    <w:rsid w:val="00723775"/>
    <w:rsid w:val="00733D5E"/>
    <w:rsid w:val="00734588"/>
    <w:rsid w:val="00734A5B"/>
    <w:rsid w:val="007362B6"/>
    <w:rsid w:val="0074026F"/>
    <w:rsid w:val="007429F6"/>
    <w:rsid w:val="00744E76"/>
    <w:rsid w:val="00752F96"/>
    <w:rsid w:val="0075583F"/>
    <w:rsid w:val="0075644D"/>
    <w:rsid w:val="00763505"/>
    <w:rsid w:val="00763E3C"/>
    <w:rsid w:val="007647B9"/>
    <w:rsid w:val="00765427"/>
    <w:rsid w:val="00765C1F"/>
    <w:rsid w:val="00765EA3"/>
    <w:rsid w:val="007662CC"/>
    <w:rsid w:val="00770B9C"/>
    <w:rsid w:val="00770FB4"/>
    <w:rsid w:val="00774DA4"/>
    <w:rsid w:val="00781F0F"/>
    <w:rsid w:val="007913C1"/>
    <w:rsid w:val="007951DC"/>
    <w:rsid w:val="007967F0"/>
    <w:rsid w:val="00797D4C"/>
    <w:rsid w:val="007A070E"/>
    <w:rsid w:val="007A1847"/>
    <w:rsid w:val="007B3888"/>
    <w:rsid w:val="007B3E46"/>
    <w:rsid w:val="007B600E"/>
    <w:rsid w:val="007B609B"/>
    <w:rsid w:val="007B75F7"/>
    <w:rsid w:val="007B79D5"/>
    <w:rsid w:val="007C3AA7"/>
    <w:rsid w:val="007C4F5D"/>
    <w:rsid w:val="007C571E"/>
    <w:rsid w:val="007C647C"/>
    <w:rsid w:val="007D27BE"/>
    <w:rsid w:val="007D27F1"/>
    <w:rsid w:val="007D3020"/>
    <w:rsid w:val="007D48BB"/>
    <w:rsid w:val="007D57EE"/>
    <w:rsid w:val="007E0E3C"/>
    <w:rsid w:val="007E17C3"/>
    <w:rsid w:val="007E6649"/>
    <w:rsid w:val="007F04B7"/>
    <w:rsid w:val="007F0F4A"/>
    <w:rsid w:val="007F196F"/>
    <w:rsid w:val="007F6F80"/>
    <w:rsid w:val="008005E7"/>
    <w:rsid w:val="00801101"/>
    <w:rsid w:val="008028A4"/>
    <w:rsid w:val="00805CB0"/>
    <w:rsid w:val="008171D9"/>
    <w:rsid w:val="00822E7F"/>
    <w:rsid w:val="0082527F"/>
    <w:rsid w:val="00830747"/>
    <w:rsid w:val="00834A4A"/>
    <w:rsid w:val="00836D87"/>
    <w:rsid w:val="008377D7"/>
    <w:rsid w:val="00843734"/>
    <w:rsid w:val="00850AC6"/>
    <w:rsid w:val="00857ED4"/>
    <w:rsid w:val="008612FE"/>
    <w:rsid w:val="0087238E"/>
    <w:rsid w:val="008768CA"/>
    <w:rsid w:val="008817C5"/>
    <w:rsid w:val="00882222"/>
    <w:rsid w:val="008833F8"/>
    <w:rsid w:val="00883D84"/>
    <w:rsid w:val="00884409"/>
    <w:rsid w:val="00884687"/>
    <w:rsid w:val="00887755"/>
    <w:rsid w:val="008914F7"/>
    <w:rsid w:val="00891CE1"/>
    <w:rsid w:val="00892A2D"/>
    <w:rsid w:val="00893B9A"/>
    <w:rsid w:val="008963B7"/>
    <w:rsid w:val="00896953"/>
    <w:rsid w:val="008A2536"/>
    <w:rsid w:val="008A6C01"/>
    <w:rsid w:val="008B2D46"/>
    <w:rsid w:val="008C0E02"/>
    <w:rsid w:val="008C1F7F"/>
    <w:rsid w:val="008C384C"/>
    <w:rsid w:val="008C39A6"/>
    <w:rsid w:val="008C7484"/>
    <w:rsid w:val="008D28DC"/>
    <w:rsid w:val="008E2D68"/>
    <w:rsid w:val="008E6756"/>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B0"/>
    <w:rsid w:val="00937F2E"/>
    <w:rsid w:val="009401DF"/>
    <w:rsid w:val="00942EC2"/>
    <w:rsid w:val="00942F40"/>
    <w:rsid w:val="00945B57"/>
    <w:rsid w:val="00950063"/>
    <w:rsid w:val="00951C9E"/>
    <w:rsid w:val="0095302F"/>
    <w:rsid w:val="009533BF"/>
    <w:rsid w:val="00953811"/>
    <w:rsid w:val="00957DC9"/>
    <w:rsid w:val="0096202C"/>
    <w:rsid w:val="00962751"/>
    <w:rsid w:val="009627C8"/>
    <w:rsid w:val="00962DF4"/>
    <w:rsid w:val="00963FF4"/>
    <w:rsid w:val="00964A9D"/>
    <w:rsid w:val="00965C96"/>
    <w:rsid w:val="009710C3"/>
    <w:rsid w:val="00973B3B"/>
    <w:rsid w:val="0097523F"/>
    <w:rsid w:val="009779B2"/>
    <w:rsid w:val="00980E03"/>
    <w:rsid w:val="00981A21"/>
    <w:rsid w:val="00983B46"/>
    <w:rsid w:val="00984849"/>
    <w:rsid w:val="00987468"/>
    <w:rsid w:val="00993D03"/>
    <w:rsid w:val="00997088"/>
    <w:rsid w:val="009A064D"/>
    <w:rsid w:val="009A08E5"/>
    <w:rsid w:val="009A1542"/>
    <w:rsid w:val="009A2EC2"/>
    <w:rsid w:val="009A3068"/>
    <w:rsid w:val="009A44E0"/>
    <w:rsid w:val="009A6795"/>
    <w:rsid w:val="009A7A16"/>
    <w:rsid w:val="009B156F"/>
    <w:rsid w:val="009B296B"/>
    <w:rsid w:val="009C14A1"/>
    <w:rsid w:val="009C20B3"/>
    <w:rsid w:val="009C4067"/>
    <w:rsid w:val="009C46CB"/>
    <w:rsid w:val="009C5735"/>
    <w:rsid w:val="009D1C7E"/>
    <w:rsid w:val="009D39D8"/>
    <w:rsid w:val="009D5A7E"/>
    <w:rsid w:val="009D5B72"/>
    <w:rsid w:val="009E359E"/>
    <w:rsid w:val="009E389F"/>
    <w:rsid w:val="009E49F7"/>
    <w:rsid w:val="009E6A2F"/>
    <w:rsid w:val="009E7032"/>
    <w:rsid w:val="009F1351"/>
    <w:rsid w:val="009F1A58"/>
    <w:rsid w:val="009F2F58"/>
    <w:rsid w:val="009F37B7"/>
    <w:rsid w:val="00A000E9"/>
    <w:rsid w:val="00A00CA6"/>
    <w:rsid w:val="00A02A9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70DB"/>
    <w:rsid w:val="00A376D1"/>
    <w:rsid w:val="00A37AED"/>
    <w:rsid w:val="00A51EF8"/>
    <w:rsid w:val="00A53724"/>
    <w:rsid w:val="00A56066"/>
    <w:rsid w:val="00A60711"/>
    <w:rsid w:val="00A62D3F"/>
    <w:rsid w:val="00A73129"/>
    <w:rsid w:val="00A739BF"/>
    <w:rsid w:val="00A747C7"/>
    <w:rsid w:val="00A754B8"/>
    <w:rsid w:val="00A75ECF"/>
    <w:rsid w:val="00A76925"/>
    <w:rsid w:val="00A82346"/>
    <w:rsid w:val="00A840D4"/>
    <w:rsid w:val="00A8495D"/>
    <w:rsid w:val="00A85755"/>
    <w:rsid w:val="00A85EDF"/>
    <w:rsid w:val="00A86F7D"/>
    <w:rsid w:val="00A92062"/>
    <w:rsid w:val="00A92BA1"/>
    <w:rsid w:val="00A94990"/>
    <w:rsid w:val="00A94A46"/>
    <w:rsid w:val="00A94F25"/>
    <w:rsid w:val="00A95A32"/>
    <w:rsid w:val="00AA144E"/>
    <w:rsid w:val="00AA23C4"/>
    <w:rsid w:val="00AA4355"/>
    <w:rsid w:val="00AA769A"/>
    <w:rsid w:val="00AB3DFC"/>
    <w:rsid w:val="00AB3FC1"/>
    <w:rsid w:val="00AB4A5D"/>
    <w:rsid w:val="00AB5A2F"/>
    <w:rsid w:val="00AC4056"/>
    <w:rsid w:val="00AC6BC6"/>
    <w:rsid w:val="00AD3039"/>
    <w:rsid w:val="00AD5385"/>
    <w:rsid w:val="00AD7D5E"/>
    <w:rsid w:val="00AD7F1A"/>
    <w:rsid w:val="00AE4F9C"/>
    <w:rsid w:val="00AE5677"/>
    <w:rsid w:val="00AE639E"/>
    <w:rsid w:val="00AE65E2"/>
    <w:rsid w:val="00AE68F6"/>
    <w:rsid w:val="00AF1460"/>
    <w:rsid w:val="00AF5F99"/>
    <w:rsid w:val="00AF6F08"/>
    <w:rsid w:val="00AF71FF"/>
    <w:rsid w:val="00B01FDA"/>
    <w:rsid w:val="00B0526C"/>
    <w:rsid w:val="00B06DED"/>
    <w:rsid w:val="00B132C7"/>
    <w:rsid w:val="00B1532B"/>
    <w:rsid w:val="00B15449"/>
    <w:rsid w:val="00B201CD"/>
    <w:rsid w:val="00B22B2E"/>
    <w:rsid w:val="00B2446F"/>
    <w:rsid w:val="00B34187"/>
    <w:rsid w:val="00B360CE"/>
    <w:rsid w:val="00B365E7"/>
    <w:rsid w:val="00B412CF"/>
    <w:rsid w:val="00B41B96"/>
    <w:rsid w:val="00B426CC"/>
    <w:rsid w:val="00B519BE"/>
    <w:rsid w:val="00B554F9"/>
    <w:rsid w:val="00B56C12"/>
    <w:rsid w:val="00B6118D"/>
    <w:rsid w:val="00B63303"/>
    <w:rsid w:val="00B64A53"/>
    <w:rsid w:val="00B67F36"/>
    <w:rsid w:val="00B7034B"/>
    <w:rsid w:val="00B72771"/>
    <w:rsid w:val="00B76747"/>
    <w:rsid w:val="00B77ABD"/>
    <w:rsid w:val="00B8035D"/>
    <w:rsid w:val="00B81786"/>
    <w:rsid w:val="00B879E4"/>
    <w:rsid w:val="00B93086"/>
    <w:rsid w:val="00B9384A"/>
    <w:rsid w:val="00B97691"/>
    <w:rsid w:val="00BA19ED"/>
    <w:rsid w:val="00BA2DB7"/>
    <w:rsid w:val="00BA4B8D"/>
    <w:rsid w:val="00BA60C0"/>
    <w:rsid w:val="00BB067C"/>
    <w:rsid w:val="00BB328D"/>
    <w:rsid w:val="00BB3762"/>
    <w:rsid w:val="00BB4A1F"/>
    <w:rsid w:val="00BB606F"/>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F85"/>
    <w:rsid w:val="00BF128E"/>
    <w:rsid w:val="00BF3820"/>
    <w:rsid w:val="00BF4DBE"/>
    <w:rsid w:val="00BF73DD"/>
    <w:rsid w:val="00BF7666"/>
    <w:rsid w:val="00BF7E25"/>
    <w:rsid w:val="00C04A3A"/>
    <w:rsid w:val="00C06F1E"/>
    <w:rsid w:val="00C074DD"/>
    <w:rsid w:val="00C10E02"/>
    <w:rsid w:val="00C1496A"/>
    <w:rsid w:val="00C179CE"/>
    <w:rsid w:val="00C22712"/>
    <w:rsid w:val="00C2406F"/>
    <w:rsid w:val="00C278DE"/>
    <w:rsid w:val="00C328B0"/>
    <w:rsid w:val="00C33079"/>
    <w:rsid w:val="00C33356"/>
    <w:rsid w:val="00C33AE0"/>
    <w:rsid w:val="00C34242"/>
    <w:rsid w:val="00C402A0"/>
    <w:rsid w:val="00C42174"/>
    <w:rsid w:val="00C44FD9"/>
    <w:rsid w:val="00C45231"/>
    <w:rsid w:val="00C51122"/>
    <w:rsid w:val="00C551FF"/>
    <w:rsid w:val="00C65A80"/>
    <w:rsid w:val="00C72833"/>
    <w:rsid w:val="00C73F80"/>
    <w:rsid w:val="00C75CDD"/>
    <w:rsid w:val="00C80F1D"/>
    <w:rsid w:val="00C81DDC"/>
    <w:rsid w:val="00C82ADE"/>
    <w:rsid w:val="00C83825"/>
    <w:rsid w:val="00C84250"/>
    <w:rsid w:val="00C91962"/>
    <w:rsid w:val="00C926AE"/>
    <w:rsid w:val="00C937B4"/>
    <w:rsid w:val="00C93F40"/>
    <w:rsid w:val="00C9719D"/>
    <w:rsid w:val="00CA1C2A"/>
    <w:rsid w:val="00CA3D0C"/>
    <w:rsid w:val="00CA6523"/>
    <w:rsid w:val="00CB0207"/>
    <w:rsid w:val="00CB1535"/>
    <w:rsid w:val="00CB15EA"/>
    <w:rsid w:val="00CB2FA4"/>
    <w:rsid w:val="00CB36F0"/>
    <w:rsid w:val="00CB3F20"/>
    <w:rsid w:val="00CB4B75"/>
    <w:rsid w:val="00CB673C"/>
    <w:rsid w:val="00CB71E3"/>
    <w:rsid w:val="00CB78AC"/>
    <w:rsid w:val="00CC0CAC"/>
    <w:rsid w:val="00CC43A8"/>
    <w:rsid w:val="00CE0198"/>
    <w:rsid w:val="00CE23D8"/>
    <w:rsid w:val="00CE5E28"/>
    <w:rsid w:val="00CE7DC0"/>
    <w:rsid w:val="00CF098C"/>
    <w:rsid w:val="00CF0CDE"/>
    <w:rsid w:val="00CF2319"/>
    <w:rsid w:val="00CF35D8"/>
    <w:rsid w:val="00CF55ED"/>
    <w:rsid w:val="00CF6C6E"/>
    <w:rsid w:val="00CF75EB"/>
    <w:rsid w:val="00D0138D"/>
    <w:rsid w:val="00D02185"/>
    <w:rsid w:val="00D03A94"/>
    <w:rsid w:val="00D14AB9"/>
    <w:rsid w:val="00D21E2A"/>
    <w:rsid w:val="00D21FA2"/>
    <w:rsid w:val="00D25343"/>
    <w:rsid w:val="00D26070"/>
    <w:rsid w:val="00D26EC5"/>
    <w:rsid w:val="00D31B98"/>
    <w:rsid w:val="00D327FB"/>
    <w:rsid w:val="00D34A47"/>
    <w:rsid w:val="00D3785B"/>
    <w:rsid w:val="00D40F85"/>
    <w:rsid w:val="00D440F0"/>
    <w:rsid w:val="00D44603"/>
    <w:rsid w:val="00D4747B"/>
    <w:rsid w:val="00D50995"/>
    <w:rsid w:val="00D518E0"/>
    <w:rsid w:val="00D57972"/>
    <w:rsid w:val="00D6102F"/>
    <w:rsid w:val="00D62170"/>
    <w:rsid w:val="00D650F1"/>
    <w:rsid w:val="00D6569D"/>
    <w:rsid w:val="00D675A9"/>
    <w:rsid w:val="00D738D6"/>
    <w:rsid w:val="00D755EB"/>
    <w:rsid w:val="00D76048"/>
    <w:rsid w:val="00D770CA"/>
    <w:rsid w:val="00D821B2"/>
    <w:rsid w:val="00D82CDE"/>
    <w:rsid w:val="00D82E6F"/>
    <w:rsid w:val="00D851E0"/>
    <w:rsid w:val="00D852FF"/>
    <w:rsid w:val="00D85F3B"/>
    <w:rsid w:val="00D86764"/>
    <w:rsid w:val="00D87E00"/>
    <w:rsid w:val="00D9134D"/>
    <w:rsid w:val="00D9492A"/>
    <w:rsid w:val="00D95D27"/>
    <w:rsid w:val="00D96A5B"/>
    <w:rsid w:val="00DA0BF4"/>
    <w:rsid w:val="00DA100E"/>
    <w:rsid w:val="00DA1C11"/>
    <w:rsid w:val="00DA3243"/>
    <w:rsid w:val="00DA4B5D"/>
    <w:rsid w:val="00DA7A03"/>
    <w:rsid w:val="00DB17DE"/>
    <w:rsid w:val="00DB1818"/>
    <w:rsid w:val="00DB3C52"/>
    <w:rsid w:val="00DB4527"/>
    <w:rsid w:val="00DB605B"/>
    <w:rsid w:val="00DC309B"/>
    <w:rsid w:val="00DC3ABA"/>
    <w:rsid w:val="00DC44B7"/>
    <w:rsid w:val="00DC4DA2"/>
    <w:rsid w:val="00DD0272"/>
    <w:rsid w:val="00DD15C0"/>
    <w:rsid w:val="00DD2455"/>
    <w:rsid w:val="00DD3A8A"/>
    <w:rsid w:val="00DD3DA2"/>
    <w:rsid w:val="00DD4C17"/>
    <w:rsid w:val="00DD6CC5"/>
    <w:rsid w:val="00DD704B"/>
    <w:rsid w:val="00DD74A5"/>
    <w:rsid w:val="00DE07A6"/>
    <w:rsid w:val="00DE4A3E"/>
    <w:rsid w:val="00DE4A7C"/>
    <w:rsid w:val="00DE634D"/>
    <w:rsid w:val="00DF2B1F"/>
    <w:rsid w:val="00DF30EB"/>
    <w:rsid w:val="00DF62CD"/>
    <w:rsid w:val="00E02426"/>
    <w:rsid w:val="00E07C81"/>
    <w:rsid w:val="00E12F3B"/>
    <w:rsid w:val="00E14131"/>
    <w:rsid w:val="00E1572E"/>
    <w:rsid w:val="00E16509"/>
    <w:rsid w:val="00E17DAE"/>
    <w:rsid w:val="00E24012"/>
    <w:rsid w:val="00E26CFF"/>
    <w:rsid w:val="00E270A0"/>
    <w:rsid w:val="00E32A65"/>
    <w:rsid w:val="00E32AC0"/>
    <w:rsid w:val="00E34BF2"/>
    <w:rsid w:val="00E3746B"/>
    <w:rsid w:val="00E4170E"/>
    <w:rsid w:val="00E444A6"/>
    <w:rsid w:val="00E44582"/>
    <w:rsid w:val="00E448FB"/>
    <w:rsid w:val="00E456C4"/>
    <w:rsid w:val="00E53C5E"/>
    <w:rsid w:val="00E54590"/>
    <w:rsid w:val="00E546FE"/>
    <w:rsid w:val="00E55310"/>
    <w:rsid w:val="00E557B5"/>
    <w:rsid w:val="00E57083"/>
    <w:rsid w:val="00E63428"/>
    <w:rsid w:val="00E6526D"/>
    <w:rsid w:val="00E65682"/>
    <w:rsid w:val="00E772F6"/>
    <w:rsid w:val="00E77645"/>
    <w:rsid w:val="00E77EF3"/>
    <w:rsid w:val="00E83FF6"/>
    <w:rsid w:val="00E84D3A"/>
    <w:rsid w:val="00E9304D"/>
    <w:rsid w:val="00EA03CC"/>
    <w:rsid w:val="00EA15B0"/>
    <w:rsid w:val="00EA5EA7"/>
    <w:rsid w:val="00EA63E4"/>
    <w:rsid w:val="00EC18DA"/>
    <w:rsid w:val="00EC4A25"/>
    <w:rsid w:val="00EC5FC2"/>
    <w:rsid w:val="00ED2B34"/>
    <w:rsid w:val="00ED4F24"/>
    <w:rsid w:val="00ED6574"/>
    <w:rsid w:val="00EE4C3C"/>
    <w:rsid w:val="00EF4E04"/>
    <w:rsid w:val="00EF55C0"/>
    <w:rsid w:val="00EF608C"/>
    <w:rsid w:val="00F00E67"/>
    <w:rsid w:val="00F012AA"/>
    <w:rsid w:val="00F02457"/>
    <w:rsid w:val="00F025A2"/>
    <w:rsid w:val="00F03BFA"/>
    <w:rsid w:val="00F04027"/>
    <w:rsid w:val="00F0435E"/>
    <w:rsid w:val="00F04712"/>
    <w:rsid w:val="00F06D4E"/>
    <w:rsid w:val="00F13360"/>
    <w:rsid w:val="00F15794"/>
    <w:rsid w:val="00F16B7D"/>
    <w:rsid w:val="00F218BB"/>
    <w:rsid w:val="00F22EC7"/>
    <w:rsid w:val="00F312D8"/>
    <w:rsid w:val="00F325C8"/>
    <w:rsid w:val="00F343BC"/>
    <w:rsid w:val="00F376E2"/>
    <w:rsid w:val="00F3784C"/>
    <w:rsid w:val="00F40779"/>
    <w:rsid w:val="00F41486"/>
    <w:rsid w:val="00F45EC7"/>
    <w:rsid w:val="00F46E81"/>
    <w:rsid w:val="00F510BA"/>
    <w:rsid w:val="00F526E9"/>
    <w:rsid w:val="00F54611"/>
    <w:rsid w:val="00F602DC"/>
    <w:rsid w:val="00F653B8"/>
    <w:rsid w:val="00F74EC8"/>
    <w:rsid w:val="00F815A8"/>
    <w:rsid w:val="00F84910"/>
    <w:rsid w:val="00F9008D"/>
    <w:rsid w:val="00F910AD"/>
    <w:rsid w:val="00F91969"/>
    <w:rsid w:val="00F943AC"/>
    <w:rsid w:val="00F94EC4"/>
    <w:rsid w:val="00FA1266"/>
    <w:rsid w:val="00FA763D"/>
    <w:rsid w:val="00FB215D"/>
    <w:rsid w:val="00FB3480"/>
    <w:rsid w:val="00FB739C"/>
    <w:rsid w:val="00FC1192"/>
    <w:rsid w:val="00FC578A"/>
    <w:rsid w:val="00FC5F45"/>
    <w:rsid w:val="00FC62CE"/>
    <w:rsid w:val="00FC72FD"/>
    <w:rsid w:val="00FD34CB"/>
    <w:rsid w:val="00FD65F3"/>
    <w:rsid w:val="00FD7DC2"/>
    <w:rsid w:val="00FE206A"/>
    <w:rsid w:val="00FE41B4"/>
    <w:rsid w:val="00FE6646"/>
    <w:rsid w:val="00FF0241"/>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96DBA8"/>
  <w15:docId w15:val="{CE9688DA-5621-437E-9409-313995950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870</TotalTime>
  <Pages>51</Pages>
  <Words>17640</Words>
  <Characters>100548</Characters>
  <Application>Microsoft Office Word</Application>
  <DocSecurity>0</DocSecurity>
  <Lines>837</Lines>
  <Paragraphs>235</Paragraphs>
  <ScaleCrop>false</ScaleCrop>
  <Company>Ericsson</Company>
  <LinksUpToDate>false</LinksUpToDate>
  <CharactersWithSpaces>117953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Rapporteur</cp:lastModifiedBy>
  <cp:revision>727</cp:revision>
  <dcterms:created xsi:type="dcterms:W3CDTF">2024-03-04T13:24:00Z</dcterms:created>
  <dcterms:modified xsi:type="dcterms:W3CDTF">2024-11-21T14:54:00Z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88CF15F1AFAD4F8E9D7368644EA107EA</vt:lpwstr>
  </property>
</Properties>
</file>