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5953" w14:textId="331E06BF" w:rsidR="006A2CC1" w:rsidRDefault="005C583C">
      <w:pPr>
        <w:pStyle w:val="Heading2"/>
        <w:rPr>
          <w:lang w:eastAsia="zh-CN"/>
        </w:rPr>
      </w:pPr>
      <w:r>
        <w:rPr>
          <w:rFonts w:hint="eastAsia"/>
          <w:lang w:eastAsia="zh-CN"/>
        </w:rPr>
        <w:t>Annex Z</w:t>
      </w:r>
      <w:r w:rsidR="00821E87">
        <w:rPr>
          <w:lang w:eastAsia="zh-CN"/>
        </w:rPr>
        <w:tab/>
      </w:r>
      <w:r w:rsidR="00514860">
        <w:rPr>
          <w:rFonts w:hint="eastAsia"/>
          <w:lang w:eastAsia="zh-CN"/>
        </w:rPr>
        <w:t>Receiver Sensitivity for device 1/2a</w:t>
      </w:r>
    </w:p>
    <w:p w14:paraId="4724FCF8" w14:textId="4330DE04" w:rsidR="00E930C2" w:rsidRPr="00E930C2" w:rsidRDefault="00E930C2" w:rsidP="00E930C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930C2">
        <w:rPr>
          <w:rFonts w:ascii="Times New Roman" w:hAnsi="Times New Roman" w:cs="Times New Roman"/>
          <w:sz w:val="20"/>
          <w:szCs w:val="20"/>
          <w:lang w:val="en-GB"/>
        </w:rPr>
        <w:t>The Receiver Sensitivity for device 1/2a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assuming </w:t>
      </w:r>
      <w:r w:rsidRPr="00E930C2">
        <w:rPr>
          <w:rFonts w:ascii="Times New Roman" w:hAnsi="Times New Roman" w:cs="Times New Roman" w:hint="eastAsia"/>
          <w:i/>
          <w:iCs/>
          <w:sz w:val="20"/>
          <w:szCs w:val="20"/>
          <w:lang w:val="en-GB"/>
        </w:rPr>
        <w:t>Budget-Alt1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used in the coverage evaluation is </w:t>
      </w:r>
      <w:r>
        <w:rPr>
          <w:rFonts w:ascii="Times New Roman" w:hAnsi="Times New Roman" w:cs="Times New Roman"/>
          <w:sz w:val="20"/>
          <w:szCs w:val="20"/>
          <w:lang w:val="en-GB"/>
        </w:rPr>
        <w:t>summarized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follows.</w:t>
      </w:r>
    </w:p>
    <w:p w14:paraId="69A485F7" w14:textId="1E50C299" w:rsidR="006A2CC1" w:rsidRDefault="005C583C">
      <w:pPr>
        <w:pStyle w:val="Heading3"/>
        <w:rPr>
          <w:lang w:eastAsia="zh-CN"/>
        </w:rPr>
      </w:pPr>
      <w:r>
        <w:rPr>
          <w:rFonts w:hint="eastAsia"/>
          <w:lang w:eastAsia="zh-CN"/>
        </w:rPr>
        <w:t>Z.1</w:t>
      </w:r>
      <w:r w:rsidR="00821E87">
        <w:rPr>
          <w:lang w:eastAsia="zh-CN"/>
        </w:rPr>
        <w:tab/>
      </w:r>
      <w:r w:rsidR="00821E87">
        <w:rPr>
          <w:rFonts w:hint="eastAsia"/>
          <w:lang w:eastAsia="zh-CN"/>
        </w:rPr>
        <w:t>Device 1</w:t>
      </w:r>
    </w:p>
    <w:p w14:paraId="6E987923" w14:textId="22BF35A5" w:rsidR="00BF7C96" w:rsidRPr="00BF7C96" w:rsidRDefault="00BF7C96" w:rsidP="00BF7C96">
      <w:pPr>
        <w:jc w:val="center"/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</w:pPr>
      <w:r w:rsidRPr="00BF7C9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Table Z.1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device 1 receiver sensitivity</w:t>
      </w:r>
    </w:p>
    <w:tbl>
      <w:tblPr>
        <w:tblW w:w="6374" w:type="dxa"/>
        <w:jc w:val="center"/>
        <w:tblLayout w:type="fixed"/>
        <w:tblLook w:val="04A0" w:firstRow="1" w:lastRow="0" w:firstColumn="1" w:lastColumn="0" w:noHBand="0" w:noVBand="1"/>
      </w:tblPr>
      <w:tblGrid>
        <w:gridCol w:w="1594"/>
        <w:gridCol w:w="810"/>
        <w:gridCol w:w="811"/>
        <w:gridCol w:w="811"/>
        <w:gridCol w:w="2348"/>
      </w:tblGrid>
      <w:tr w:rsidR="00A55239" w14:paraId="65558C16" w14:textId="092CBAE7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center"/>
            <w:hideMark/>
          </w:tcPr>
          <w:p w14:paraId="15AD6BE7" w14:textId="228DC100" w:rsidR="00A55239" w:rsidRDefault="00BF7C96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55239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Company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6232B31B" w14:textId="77777777" w:rsidR="00A55239" w:rsidRDefault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-40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4E0DF5A3" w14:textId="77777777" w:rsidR="00A55239" w:rsidRDefault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-36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08955E76" w14:textId="77777777" w:rsidR="00A55239" w:rsidRDefault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-30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</w:tcPr>
          <w:p w14:paraId="140AEC8A" w14:textId="7D3836DD" w:rsidR="00A55239" w:rsidRDefault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sz w:val="20"/>
                <w:szCs w:val="20"/>
              </w:rPr>
              <w:t>Reference</w:t>
            </w:r>
          </w:p>
        </w:tc>
      </w:tr>
      <w:tr w:rsidR="00A55239" w14:paraId="0FBA6091" w14:textId="02211B97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232D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[Apple]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D4F75" w14:textId="71658A8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76E16FF" w14:textId="2F897DD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DFCC" w14:textId="1873EA6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1ED6" w14:textId="2A06B839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2B288086" w14:textId="76A7CD4F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4AC7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[CATT]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177E" w14:textId="1920B12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16E011C" w14:textId="32EC119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5BD4" w14:textId="5F81368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512D" w14:textId="5ED633C7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66CAD52F" w14:textId="22430065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6A7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[CEWiT]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2E34" w14:textId="751A2428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6140" w14:textId="065E922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DF9E5A" w14:textId="4C3A47C1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DC62" w14:textId="5A8D47A9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BA6B471" w14:textId="747D968E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5AE6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ChinaTelecom</w:t>
            </w:r>
            <w:proofErr w:type="spellEnd"/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04FC" w14:textId="3090F17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500821F2" w14:textId="4748F7B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564234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180E" w14:textId="06E9F6A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C8A4" w14:textId="79030D96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22669D02" w14:textId="25EEE338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275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[CMCC]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A83FB" w14:textId="13CD5B2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8160D0D" w14:textId="555447D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564234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6F88" w14:textId="438CFD3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9231" w14:textId="052D229D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2D1CFAD4" w14:textId="16E83A25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1F15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[DOCOMO]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5F2C6" w14:textId="5E568E7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626F84D2" w14:textId="1D545EC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564234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65E5" w14:textId="482E22A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56D6" w14:textId="2F95A2E6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FF67436" w14:textId="5C0F2ED3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5B93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[Ericsson]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64D5EE0" w14:textId="49A43BB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D8E5F" w14:textId="79D60CA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8191" w14:textId="39A4943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41BF" w14:textId="1A971E6F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159F1627" w14:textId="65DB2835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2D7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[FW]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E8C2" w14:textId="757F85C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547042ED" w14:textId="4A1D246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36AE4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5FE0" w14:textId="2CF97B26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61B5" w14:textId="327749BD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2AC0DF1" w14:textId="278B182D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A0BA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[Honor]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D6C0" w14:textId="2FC6DBE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102D5247" w14:textId="5B0B179A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36AE4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2F0E" w14:textId="383B5A6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2B66" w14:textId="2554A118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53D7CFE" w14:textId="792CB29B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B8EE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[HW]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06EC" w14:textId="6CE7740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768184AA" w14:textId="53955D0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36AE4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7467" w14:textId="7AEFAEB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DA3F" w14:textId="3AB4C97F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9E7F421" w14:textId="47DD7921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F37E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[IIT]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BB878" w14:textId="1F13629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BB12" w14:textId="1F0F0A8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4C357575" w14:textId="42ADF73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7556BC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C374" w14:textId="44A2D452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2B0FDE70" w14:textId="4B62F229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5BAD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[Lenovo]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99BE" w14:textId="2E59E9E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C432" w14:textId="0B82A75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7B489883" w14:textId="26F0D4F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7556BC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F180" w14:textId="35B816B2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33809A1" w14:textId="0F6D96D7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4A7A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[LGE]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5EB07" w14:textId="7291168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4382" w14:textId="2322367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0158B583" w14:textId="0026CA1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7556BC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79B0" w14:textId="724B7A63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77BC1DB8" w14:textId="16894F00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3151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[MTK]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1C1BC7C" w14:textId="5BF6D976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068CB99" w14:textId="3AA9C69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6B4D" w14:textId="431B017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626E" w14:textId="54A30BFE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30FD978" w14:textId="52D4EEFA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741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[NOK]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0D52A" w14:textId="3507397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84BF" w14:textId="573F5E08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6A78115" w14:textId="1FA0C1C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614246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BE91" w14:textId="0E0FFBFF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1A9B09CA" w14:textId="41FBA109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BE71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[OPPO]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5C1D6" w14:textId="6F37A3A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EDE8" w14:textId="2534A20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6A88BBD7" w14:textId="7537CA0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614246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A05F" w14:textId="16432E9F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239225E3" w14:textId="3BDE4F01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4653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[QC]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4842" w14:textId="0C9ACAB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BA4B7F7" w14:textId="06FD3B7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493223BF" w14:textId="784F939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614246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A1D1" w14:textId="2A603A18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93E288A" w14:textId="6D11C190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4497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[Samsung]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040C0" w14:textId="40D4D59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EB20" w14:textId="7F7183A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216921B0" w14:textId="1FDCEDB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614246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AE11" w14:textId="48A16443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1F647456" w14:textId="5591ACA6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1A8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[Sony]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3EF6" w14:textId="4C8709B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9400D" w14:textId="5659C27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28B2703" w14:textId="7998E07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614246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3A6A" w14:textId="72904B5C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4226747" w14:textId="2162D3BE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BD57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[Spreadtrum]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07997" w14:textId="766B58E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435782A" w14:textId="71FB4F7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F0142D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A2BA" w14:textId="738C257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F4B1" w14:textId="24A7ED47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73F63901" w14:textId="33F50DE2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E0FD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[vivo]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1599" w14:textId="3CFA0A0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21E23E63" w14:textId="51255AC1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F0142D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3174" w14:textId="0F3F208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59F0" w14:textId="59468326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A22D322" w14:textId="4FE126ED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E3F5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[Xiaomi]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3259" w14:textId="3FAC1AA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4E08" w14:textId="553DD1F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7AE709C" w14:textId="2593A86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2AAB" w14:textId="01223827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008E0ECC" w14:textId="74348A0E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9D9D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[ZTE]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68E4" w14:textId="2135A45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7909FD84" w14:textId="1938BC7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7047BD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B98D" w14:textId="4886C45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342C" w14:textId="18D0E080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79B16440" w14:textId="295B43D8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60E7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[IDCC]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9D5A" w14:textId="7BD105D6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56824023" w14:textId="30A22EE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7047BD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72A1" w14:textId="21EF177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705D" w14:textId="2041480C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ADD0B89" w14:textId="025170C9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DC52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[Tejas]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860E8" w14:textId="0BDBCB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95CC" w14:textId="6B5A8CE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C419425" w14:textId="100E996A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9010" w14:textId="0375C686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</w:tbl>
    <w:p w14:paraId="6B330D73" w14:textId="77777777" w:rsidR="00D43C87" w:rsidRDefault="00D43C87" w:rsidP="00D43C87">
      <w:pPr>
        <w:rPr>
          <w:lang w:val="en-GB"/>
        </w:rPr>
      </w:pPr>
    </w:p>
    <w:p w14:paraId="1844B6EF" w14:textId="37A26DBA" w:rsidR="00790FB3" w:rsidRDefault="005C583C" w:rsidP="00790FB3">
      <w:pPr>
        <w:pStyle w:val="Heading3"/>
        <w:rPr>
          <w:lang w:eastAsia="zh-CN"/>
        </w:rPr>
      </w:pPr>
      <w:r>
        <w:rPr>
          <w:rFonts w:hint="eastAsia"/>
          <w:lang w:eastAsia="zh-CN"/>
        </w:rPr>
        <w:t>Z.2</w:t>
      </w:r>
      <w:r w:rsidR="00790FB3">
        <w:rPr>
          <w:lang w:eastAsia="zh-CN"/>
        </w:rPr>
        <w:tab/>
      </w:r>
      <w:r w:rsidR="00790FB3">
        <w:rPr>
          <w:rFonts w:hint="eastAsia"/>
          <w:lang w:eastAsia="zh-CN"/>
        </w:rPr>
        <w:t>Device 2a</w:t>
      </w:r>
    </w:p>
    <w:p w14:paraId="4AF3E6EA" w14:textId="0E14A68A" w:rsidR="00BF7C96" w:rsidRPr="00BF7C96" w:rsidRDefault="00BF7C96" w:rsidP="00BF7C96">
      <w:pPr>
        <w:jc w:val="center"/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</w:pPr>
      <w:r w:rsidRPr="00BF7C9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Table Z.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device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2a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receiver sensitivity</w:t>
      </w:r>
    </w:p>
    <w:tbl>
      <w:tblPr>
        <w:tblW w:w="6516" w:type="dxa"/>
        <w:jc w:val="center"/>
        <w:tblLayout w:type="fixed"/>
        <w:tblLook w:val="04A0" w:firstRow="1" w:lastRow="0" w:firstColumn="1" w:lastColumn="0" w:noHBand="0" w:noVBand="1"/>
      </w:tblPr>
      <w:tblGrid>
        <w:gridCol w:w="1594"/>
        <w:gridCol w:w="810"/>
        <w:gridCol w:w="811"/>
        <w:gridCol w:w="811"/>
        <w:gridCol w:w="2490"/>
      </w:tblGrid>
      <w:tr w:rsidR="00A55239" w14:paraId="032A30EC" w14:textId="758420DE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center"/>
            <w:hideMark/>
          </w:tcPr>
          <w:p w14:paraId="437106E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Company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734A15DF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-50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7C360970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-45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40151096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-40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</w:tcPr>
          <w:p w14:paraId="68EDD75D" w14:textId="3261173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sz w:val="20"/>
                <w:szCs w:val="20"/>
              </w:rPr>
              <w:t>Reference</w:t>
            </w:r>
          </w:p>
        </w:tc>
      </w:tr>
      <w:tr w:rsidR="00A55239" w14:paraId="4C219FE4" w14:textId="076BE839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CD4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[Apple]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1251" w14:textId="6658EAE1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4799D68" w14:textId="32CB230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87733" w14:textId="6B0B558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9997" w14:textId="5AF840AE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0042DC8" w14:textId="31E90940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C8CB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[CATT]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C57E" w14:textId="0B7D12F8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36CFB" w14:textId="7F94D35A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50C8BCEA" w14:textId="1DF240E1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2671D7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BC75" w14:textId="00D62EC7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16BAE0C0" w14:textId="3A8EB709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2426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[CEWiT]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4ED4E" w14:textId="37243B2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9936" w14:textId="2B09EF0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61B27838" w14:textId="71AFC2E3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2671D7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A8A4" w14:textId="33CD3A6C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6F0F89D" w14:textId="6A226348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E884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ChinaTelecom</w:t>
            </w:r>
            <w:proofErr w:type="spellEnd"/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4F1C" w14:textId="06C909B6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4700B319" w14:textId="7649663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352C2E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39C54" w14:textId="03FE564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BAD7" w14:textId="63470891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0266AE9" w14:textId="0ED7A359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7E6B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[CMCC]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3CDF" w14:textId="353DCE56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4CD91040" w14:textId="78E472C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352C2E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4DE7" w14:textId="698630C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4DA0" w14:textId="37208505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93EB91B" w14:textId="4A88A0C2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5E3C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[DOCOMO]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A8FA5" w14:textId="3E6B70F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5AC3F" w14:textId="6581C4E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0BDB7BE" w14:textId="79222A7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FDB4" w14:textId="759BE6FB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C95C81E" w14:textId="7390D5C7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2CC7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[Ericsson]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CD020C1" w14:textId="00D7932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41E9" w14:textId="1FFFEE0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7185" w14:textId="3AD888A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2902" w14:textId="78F92709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5DF920F" w14:textId="683FF2FD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07B5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[FW]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221A" w14:textId="290D34F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80A4C" w14:textId="3775460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04FF10F" w14:textId="3051B86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B5C3" w14:textId="095B8E37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0EE28FB4" w14:textId="249F0296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197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[Honor]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B44D" w14:textId="0684615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786FB1A1" w14:textId="56D0261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B476E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6E83" w14:textId="7AB4E1A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FB01" w14:textId="186B96E5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91CC982" w14:textId="55D405EA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A676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[HW]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5E8E" w14:textId="1207152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10B65CC9" w14:textId="0A53458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B476E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38E0" w14:textId="1F97B55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D6D3" w14:textId="72888A88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0A3B576" w14:textId="42852DF3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5BCB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[IIT]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54B4" w14:textId="094E05A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17A99" w14:textId="226B4BF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44490723" w14:textId="0052B53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017D49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0A031" w14:textId="7B377E36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79DC85D7" w14:textId="6C4E3444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5159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[Lenovo]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3DD5" w14:textId="7E23FC6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08D1" w14:textId="2A0432F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0F31E42" w14:textId="7FFEBEE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017D49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04F3" w14:textId="1AF1D2BC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BE3489D" w14:textId="732295A6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8E55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[LGE]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2551" w14:textId="1CB9A31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B7382" w14:textId="4AA7A6D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06CB2F53" w14:textId="6AEE2EB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017D49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E410" w14:textId="4A2E262D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27F530A" w14:textId="2BE0FCE0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7120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[MTK]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4569" w14:textId="6DE565D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633897B2" w14:textId="305024F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9D0467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7D9B" w14:textId="18B34AC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E6A7" w14:textId="677B68CF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9254A27" w14:textId="6E0A873B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7528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[NOK]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4B64" w14:textId="191C610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606AF758" w14:textId="0DA80B28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9D0467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FD7C5" w14:textId="148177C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D84C" w14:textId="0470AC96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0EA75F37" w14:textId="1360AAD0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8CBE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[OPPO]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A955A" w14:textId="461ACC49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4868" w14:textId="2D30D9A8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08E685CB" w14:textId="19C62FC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007F9F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A0CF" w14:textId="7199B2BB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B91EAC0" w14:textId="67772EB1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89BC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[QC]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D6B0" w14:textId="2F4594C8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02EE379" w14:textId="2C16094A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71D96202" w14:textId="63228A2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007F9F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2220" w14:textId="306AB1A3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4048C341" w14:textId="5DF5200E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A3AF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[Sony]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B7C5E" w14:textId="48890931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2139" w14:textId="3B2D00E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066A8A50" w14:textId="3F19E25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007F9F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B1A6" w14:textId="082D7DE1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63289836" w14:textId="4A3AEABF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6430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[Spreadtrum]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3EEE" w14:textId="2CE93BF6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6921817" w14:textId="1B15472B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E5D9" w14:textId="4C32842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7921" w14:textId="5442D50A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31E61A6" w14:textId="7DCFB55C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3C6A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[vivo]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2113" w14:textId="269345F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FB62F" w14:textId="52DA9502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3DD1294" w14:textId="42AFF4F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8A7A" w14:textId="22F3B23B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15C3CD88" w14:textId="19662E22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0BC0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[Xiaomi]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FA9DB" w14:textId="2A37552D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FA41F15" w14:textId="6184D31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95D17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5162" w14:textId="7AF0FA0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9098" w14:textId="7A0953DA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7331E8BA" w14:textId="4A2BBA36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A556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[ZTE]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4519" w14:textId="3BFC122A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</w:tcPr>
          <w:p w14:paraId="390CA0A1" w14:textId="3FA1E860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 w:rsidRPr="00495D17"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2472" w14:textId="27CB6854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7CCB" w14:textId="52E2CAE7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586D72EA" w14:textId="57272A8C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1411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[IDCC]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2C17" w14:textId="0E79987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E4D24" w14:textId="65D744DC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6D22F4D" w14:textId="1917EC0F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1C8C" w14:textId="618EF1BB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  <w:tr w:rsidR="00A55239" w14:paraId="3C31EABB" w14:textId="2A8BD89D" w:rsidTr="00A55239">
        <w:trPr>
          <w:trHeight w:val="28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61F5" w14:textId="77777777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[Tejas]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2C332" w14:textId="2B4C831A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5D71F31" w14:textId="49CEA3A5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9C0006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9C0006"/>
                <w:sz w:val="20"/>
                <w:szCs w:val="20"/>
              </w:rPr>
              <w:sym w:font="Wingdings 2" w:char="F0CE"/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8652" w14:textId="69DBFB2E" w:rsid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C9E3" w14:textId="43DC8FC4" w:rsidR="00A55239" w:rsidRPr="00A55239" w:rsidRDefault="00A55239" w:rsidP="00A55239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5523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  <w:highlight w:val="yellow"/>
              </w:rPr>
              <w:t>[TBC]</w:t>
            </w:r>
          </w:p>
        </w:tc>
      </w:tr>
    </w:tbl>
    <w:p w14:paraId="589943D5" w14:textId="77777777" w:rsidR="005C583C" w:rsidRDefault="005C583C" w:rsidP="005C583C">
      <w:pPr>
        <w:rPr>
          <w:lang w:val="en-GB"/>
        </w:rPr>
      </w:pPr>
    </w:p>
    <w:sectPr w:rsidR="005C583C" w:rsidSect="00790FB3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E4360" w14:textId="77777777" w:rsidR="00640CB8" w:rsidRDefault="00640CB8">
      <w:r>
        <w:separator/>
      </w:r>
    </w:p>
  </w:endnote>
  <w:endnote w:type="continuationSeparator" w:id="0">
    <w:p w14:paraId="1150F3D8" w14:textId="77777777" w:rsidR="00640CB8" w:rsidRDefault="0064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BD279" w14:textId="77777777" w:rsidR="006A2CC1" w:rsidRDefault="00821E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24D52" w14:textId="77777777" w:rsidR="00640CB8" w:rsidRDefault="00640CB8">
      <w:r>
        <w:separator/>
      </w:r>
    </w:p>
  </w:footnote>
  <w:footnote w:type="continuationSeparator" w:id="0">
    <w:p w14:paraId="79FF7C6B" w14:textId="77777777" w:rsidR="00640CB8" w:rsidRDefault="0064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2F993" w14:textId="34E49F40" w:rsidR="006A2CC1" w:rsidRDefault="00821E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7C96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3D58F1" w14:textId="77777777" w:rsidR="006A2CC1" w:rsidRDefault="00821E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989D589" w14:textId="6E0E34F1" w:rsidR="006A2CC1" w:rsidRDefault="00821E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7C96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D1ED9E" w14:textId="77777777" w:rsidR="006A2CC1" w:rsidRDefault="006A2C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56258C"/>
    <w:multiLevelType w:val="multilevel"/>
    <w:tmpl w:val="4556258C"/>
    <w:lvl w:ilvl="0">
      <w:start w:val="3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6159740">
    <w:abstractNumId w:val="3"/>
  </w:num>
  <w:num w:numId="2" w16cid:durableId="1088426916">
    <w:abstractNumId w:val="5"/>
  </w:num>
  <w:num w:numId="3" w16cid:durableId="1618637555">
    <w:abstractNumId w:val="8"/>
  </w:num>
  <w:num w:numId="4" w16cid:durableId="252783435">
    <w:abstractNumId w:val="9"/>
  </w:num>
  <w:num w:numId="5" w16cid:durableId="163980371">
    <w:abstractNumId w:val="6"/>
  </w:num>
  <w:num w:numId="6" w16cid:durableId="13961353">
    <w:abstractNumId w:val="2"/>
  </w:num>
  <w:num w:numId="7" w16cid:durableId="250968715">
    <w:abstractNumId w:val="7"/>
  </w:num>
  <w:num w:numId="8" w16cid:durableId="1585453185">
    <w:abstractNumId w:val="4"/>
  </w:num>
  <w:num w:numId="9" w16cid:durableId="2046177045">
    <w:abstractNumId w:val="1"/>
  </w:num>
  <w:num w:numId="10" w16cid:durableId="1912930719">
    <w:abstractNumId w:val="0"/>
  </w:num>
  <w:num w:numId="11" w16cid:durableId="15545358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70"/>
    <w:rsid w:val="00010B50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A4A33"/>
    <w:rsid w:val="000A5750"/>
    <w:rsid w:val="000B1CBE"/>
    <w:rsid w:val="000B5817"/>
    <w:rsid w:val="000C1C35"/>
    <w:rsid w:val="000C208B"/>
    <w:rsid w:val="000C47C3"/>
    <w:rsid w:val="000D58AB"/>
    <w:rsid w:val="00105A7E"/>
    <w:rsid w:val="00133525"/>
    <w:rsid w:val="00140BF2"/>
    <w:rsid w:val="0014372B"/>
    <w:rsid w:val="0014387C"/>
    <w:rsid w:val="00146F90"/>
    <w:rsid w:val="00150982"/>
    <w:rsid w:val="001642E1"/>
    <w:rsid w:val="00170A5E"/>
    <w:rsid w:val="00172F29"/>
    <w:rsid w:val="00173E3B"/>
    <w:rsid w:val="00174E78"/>
    <w:rsid w:val="001843F3"/>
    <w:rsid w:val="001925EE"/>
    <w:rsid w:val="001938A9"/>
    <w:rsid w:val="00196C6D"/>
    <w:rsid w:val="001A0A65"/>
    <w:rsid w:val="001A1783"/>
    <w:rsid w:val="001A4C42"/>
    <w:rsid w:val="001A7420"/>
    <w:rsid w:val="001B6637"/>
    <w:rsid w:val="001C21C3"/>
    <w:rsid w:val="001C6B29"/>
    <w:rsid w:val="001D02C2"/>
    <w:rsid w:val="001D0F9F"/>
    <w:rsid w:val="001F0C1D"/>
    <w:rsid w:val="001F0D69"/>
    <w:rsid w:val="001F1132"/>
    <w:rsid w:val="001F168B"/>
    <w:rsid w:val="001F71A7"/>
    <w:rsid w:val="00200C6E"/>
    <w:rsid w:val="00207574"/>
    <w:rsid w:val="00214E36"/>
    <w:rsid w:val="00226500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83AB3"/>
    <w:rsid w:val="002852DA"/>
    <w:rsid w:val="0029231E"/>
    <w:rsid w:val="00296FE8"/>
    <w:rsid w:val="002978E1"/>
    <w:rsid w:val="002B5817"/>
    <w:rsid w:val="002B6339"/>
    <w:rsid w:val="002E00EE"/>
    <w:rsid w:val="00300250"/>
    <w:rsid w:val="00300B5C"/>
    <w:rsid w:val="00304AD2"/>
    <w:rsid w:val="00305512"/>
    <w:rsid w:val="0030638D"/>
    <w:rsid w:val="00310DFC"/>
    <w:rsid w:val="0031339A"/>
    <w:rsid w:val="00315B85"/>
    <w:rsid w:val="003172DC"/>
    <w:rsid w:val="003331C4"/>
    <w:rsid w:val="00340A9F"/>
    <w:rsid w:val="00342AEE"/>
    <w:rsid w:val="00347E87"/>
    <w:rsid w:val="003535FF"/>
    <w:rsid w:val="00353C13"/>
    <w:rsid w:val="0035462D"/>
    <w:rsid w:val="00356555"/>
    <w:rsid w:val="00372977"/>
    <w:rsid w:val="0037654D"/>
    <w:rsid w:val="003765B8"/>
    <w:rsid w:val="0038609A"/>
    <w:rsid w:val="0038610A"/>
    <w:rsid w:val="0039727D"/>
    <w:rsid w:val="003A1C06"/>
    <w:rsid w:val="003A76A6"/>
    <w:rsid w:val="003B4E6C"/>
    <w:rsid w:val="003B79B5"/>
    <w:rsid w:val="003C3971"/>
    <w:rsid w:val="003D3B4E"/>
    <w:rsid w:val="003E01D1"/>
    <w:rsid w:val="003F05B1"/>
    <w:rsid w:val="003F08D1"/>
    <w:rsid w:val="003F5581"/>
    <w:rsid w:val="00423334"/>
    <w:rsid w:val="004252BF"/>
    <w:rsid w:val="004345EC"/>
    <w:rsid w:val="00434E6A"/>
    <w:rsid w:val="0044155B"/>
    <w:rsid w:val="004473B6"/>
    <w:rsid w:val="00456513"/>
    <w:rsid w:val="0046475E"/>
    <w:rsid w:val="00465515"/>
    <w:rsid w:val="00471918"/>
    <w:rsid w:val="00472220"/>
    <w:rsid w:val="004859FD"/>
    <w:rsid w:val="00487D31"/>
    <w:rsid w:val="0049041C"/>
    <w:rsid w:val="00492ECA"/>
    <w:rsid w:val="0049751D"/>
    <w:rsid w:val="004A2CFA"/>
    <w:rsid w:val="004C30AC"/>
    <w:rsid w:val="004D3578"/>
    <w:rsid w:val="004E207D"/>
    <w:rsid w:val="004E213A"/>
    <w:rsid w:val="004F0988"/>
    <w:rsid w:val="004F0E6B"/>
    <w:rsid w:val="004F3340"/>
    <w:rsid w:val="00507411"/>
    <w:rsid w:val="00514860"/>
    <w:rsid w:val="0053388B"/>
    <w:rsid w:val="00535773"/>
    <w:rsid w:val="005379AD"/>
    <w:rsid w:val="00543E6C"/>
    <w:rsid w:val="00550162"/>
    <w:rsid w:val="00551ECB"/>
    <w:rsid w:val="00557F08"/>
    <w:rsid w:val="00565087"/>
    <w:rsid w:val="005827DF"/>
    <w:rsid w:val="005844D4"/>
    <w:rsid w:val="005845EF"/>
    <w:rsid w:val="00587F7D"/>
    <w:rsid w:val="0059047D"/>
    <w:rsid w:val="00597B11"/>
    <w:rsid w:val="005A0205"/>
    <w:rsid w:val="005A5919"/>
    <w:rsid w:val="005B4175"/>
    <w:rsid w:val="005C0BCB"/>
    <w:rsid w:val="005C583C"/>
    <w:rsid w:val="005D079B"/>
    <w:rsid w:val="005D2E01"/>
    <w:rsid w:val="005D7526"/>
    <w:rsid w:val="005E3D68"/>
    <w:rsid w:val="005E4BB2"/>
    <w:rsid w:val="005E5172"/>
    <w:rsid w:val="005F2779"/>
    <w:rsid w:val="005F788A"/>
    <w:rsid w:val="006005EB"/>
    <w:rsid w:val="00602AEA"/>
    <w:rsid w:val="0060325E"/>
    <w:rsid w:val="00607C48"/>
    <w:rsid w:val="00614FDF"/>
    <w:rsid w:val="006263B5"/>
    <w:rsid w:val="006315D2"/>
    <w:rsid w:val="006338A0"/>
    <w:rsid w:val="0063543D"/>
    <w:rsid w:val="00637DFE"/>
    <w:rsid w:val="00640CB8"/>
    <w:rsid w:val="00647114"/>
    <w:rsid w:val="006508DC"/>
    <w:rsid w:val="006676B0"/>
    <w:rsid w:val="00670CF4"/>
    <w:rsid w:val="006833B4"/>
    <w:rsid w:val="006912E9"/>
    <w:rsid w:val="006934A4"/>
    <w:rsid w:val="0069566A"/>
    <w:rsid w:val="006A2CC1"/>
    <w:rsid w:val="006A323F"/>
    <w:rsid w:val="006B0631"/>
    <w:rsid w:val="006B30D0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210BA"/>
    <w:rsid w:val="00722940"/>
    <w:rsid w:val="007250F3"/>
    <w:rsid w:val="00733A5E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08AD"/>
    <w:rsid w:val="00781F0F"/>
    <w:rsid w:val="00785A0E"/>
    <w:rsid w:val="00790FB3"/>
    <w:rsid w:val="007A1C1A"/>
    <w:rsid w:val="007A569A"/>
    <w:rsid w:val="007B10C0"/>
    <w:rsid w:val="007B600E"/>
    <w:rsid w:val="007C4173"/>
    <w:rsid w:val="007D033B"/>
    <w:rsid w:val="007D6E94"/>
    <w:rsid w:val="007F0F4A"/>
    <w:rsid w:val="0080145C"/>
    <w:rsid w:val="008028A4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A3287"/>
    <w:rsid w:val="008A3BD9"/>
    <w:rsid w:val="008C384C"/>
    <w:rsid w:val="008C7487"/>
    <w:rsid w:val="008C7B64"/>
    <w:rsid w:val="008D0D35"/>
    <w:rsid w:val="008D15B3"/>
    <w:rsid w:val="008D64F1"/>
    <w:rsid w:val="008E1743"/>
    <w:rsid w:val="008E2740"/>
    <w:rsid w:val="008E2D68"/>
    <w:rsid w:val="008E60D6"/>
    <w:rsid w:val="008E6756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5DAE"/>
    <w:rsid w:val="009763ED"/>
    <w:rsid w:val="009820A1"/>
    <w:rsid w:val="009B3378"/>
    <w:rsid w:val="009B3979"/>
    <w:rsid w:val="009B3D27"/>
    <w:rsid w:val="009B539B"/>
    <w:rsid w:val="009B7844"/>
    <w:rsid w:val="009C7F91"/>
    <w:rsid w:val="009E2532"/>
    <w:rsid w:val="009F37B7"/>
    <w:rsid w:val="00A0209D"/>
    <w:rsid w:val="00A03CB6"/>
    <w:rsid w:val="00A10F02"/>
    <w:rsid w:val="00A164B4"/>
    <w:rsid w:val="00A17B11"/>
    <w:rsid w:val="00A26956"/>
    <w:rsid w:val="00A27486"/>
    <w:rsid w:val="00A27CCC"/>
    <w:rsid w:val="00A34385"/>
    <w:rsid w:val="00A53724"/>
    <w:rsid w:val="00A55239"/>
    <w:rsid w:val="00A56066"/>
    <w:rsid w:val="00A62994"/>
    <w:rsid w:val="00A64D65"/>
    <w:rsid w:val="00A73129"/>
    <w:rsid w:val="00A77591"/>
    <w:rsid w:val="00A804DD"/>
    <w:rsid w:val="00A82346"/>
    <w:rsid w:val="00A92BA1"/>
    <w:rsid w:val="00A957F3"/>
    <w:rsid w:val="00A95A32"/>
    <w:rsid w:val="00AA2944"/>
    <w:rsid w:val="00AB4A5D"/>
    <w:rsid w:val="00AC6BC6"/>
    <w:rsid w:val="00AD0D9C"/>
    <w:rsid w:val="00AD45A1"/>
    <w:rsid w:val="00AD6D26"/>
    <w:rsid w:val="00AE6164"/>
    <w:rsid w:val="00AE65E2"/>
    <w:rsid w:val="00AF1460"/>
    <w:rsid w:val="00AF390E"/>
    <w:rsid w:val="00AF7119"/>
    <w:rsid w:val="00B005AC"/>
    <w:rsid w:val="00B11544"/>
    <w:rsid w:val="00B15449"/>
    <w:rsid w:val="00B2134B"/>
    <w:rsid w:val="00B343F5"/>
    <w:rsid w:val="00B417B8"/>
    <w:rsid w:val="00B4512E"/>
    <w:rsid w:val="00B60D44"/>
    <w:rsid w:val="00B65B4E"/>
    <w:rsid w:val="00B744FC"/>
    <w:rsid w:val="00B76AAE"/>
    <w:rsid w:val="00B858F9"/>
    <w:rsid w:val="00B906CA"/>
    <w:rsid w:val="00B92072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4B42"/>
    <w:rsid w:val="00BF7C96"/>
    <w:rsid w:val="00C03DC4"/>
    <w:rsid w:val="00C074DD"/>
    <w:rsid w:val="00C1496A"/>
    <w:rsid w:val="00C25418"/>
    <w:rsid w:val="00C26175"/>
    <w:rsid w:val="00C26F2A"/>
    <w:rsid w:val="00C33079"/>
    <w:rsid w:val="00C409BC"/>
    <w:rsid w:val="00C45231"/>
    <w:rsid w:val="00C46155"/>
    <w:rsid w:val="00C4662D"/>
    <w:rsid w:val="00C469A6"/>
    <w:rsid w:val="00C5426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B1647"/>
    <w:rsid w:val="00CD4978"/>
    <w:rsid w:val="00CD7942"/>
    <w:rsid w:val="00CE186E"/>
    <w:rsid w:val="00CE6308"/>
    <w:rsid w:val="00CF1981"/>
    <w:rsid w:val="00D10D87"/>
    <w:rsid w:val="00D14223"/>
    <w:rsid w:val="00D143A6"/>
    <w:rsid w:val="00D1608F"/>
    <w:rsid w:val="00D175E3"/>
    <w:rsid w:val="00D22EB3"/>
    <w:rsid w:val="00D35956"/>
    <w:rsid w:val="00D41D6E"/>
    <w:rsid w:val="00D43C87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62AD"/>
    <w:rsid w:val="00DB6625"/>
    <w:rsid w:val="00DC2A71"/>
    <w:rsid w:val="00DC309B"/>
    <w:rsid w:val="00DC4DA2"/>
    <w:rsid w:val="00DC598C"/>
    <w:rsid w:val="00DC76DA"/>
    <w:rsid w:val="00DD4C17"/>
    <w:rsid w:val="00DD74A5"/>
    <w:rsid w:val="00DE13A5"/>
    <w:rsid w:val="00DF2B1F"/>
    <w:rsid w:val="00DF4B79"/>
    <w:rsid w:val="00DF62CD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85E5A"/>
    <w:rsid w:val="00E87902"/>
    <w:rsid w:val="00E930C2"/>
    <w:rsid w:val="00E96F10"/>
    <w:rsid w:val="00EA15B0"/>
    <w:rsid w:val="00EA56F7"/>
    <w:rsid w:val="00EA5EA7"/>
    <w:rsid w:val="00EA66BD"/>
    <w:rsid w:val="00EA66D3"/>
    <w:rsid w:val="00EA68DB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4712"/>
    <w:rsid w:val="00F07FC3"/>
    <w:rsid w:val="00F13360"/>
    <w:rsid w:val="00F22EC7"/>
    <w:rsid w:val="00F26FE7"/>
    <w:rsid w:val="00F27B8F"/>
    <w:rsid w:val="00F31901"/>
    <w:rsid w:val="00F325C8"/>
    <w:rsid w:val="00F34834"/>
    <w:rsid w:val="00F61EE2"/>
    <w:rsid w:val="00F653B8"/>
    <w:rsid w:val="00F73CD8"/>
    <w:rsid w:val="00F84720"/>
    <w:rsid w:val="00F86F59"/>
    <w:rsid w:val="00F9008D"/>
    <w:rsid w:val="00FA1266"/>
    <w:rsid w:val="00FA6EF6"/>
    <w:rsid w:val="00FB4D73"/>
    <w:rsid w:val="00FC1192"/>
    <w:rsid w:val="00FC67C2"/>
    <w:rsid w:val="00FD0F34"/>
    <w:rsid w:val="00FD56D4"/>
    <w:rsid w:val="00FE1271"/>
    <w:rsid w:val="0F904B30"/>
    <w:rsid w:val="18487564"/>
    <w:rsid w:val="476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38EE5"/>
  <w14:defaultImageDpi w14:val="32767"/>
  <w15:docId w15:val="{E4C1A9AA-2032-4C50-99A7-B253EBDB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uiPriority="39" w:qFormat="1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41C"/>
    <w:rPr>
      <w:rFonts w:ascii="宋体" w:hAnsi="宋体" w:cs="宋体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spacing w:after="180"/>
      <w:ind w:left="849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pPr>
      <w:numPr>
        <w:numId w:val="1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4">
    <w:name w:val="List Bullet 4"/>
    <w:basedOn w:val="Normal"/>
    <w:pPr>
      <w:numPr>
        <w:numId w:val="2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pPr>
      <w:ind w:left="1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">
    <w:name w:val="List Number"/>
    <w:basedOn w:val="Normal"/>
    <w:pPr>
      <w:numPr>
        <w:numId w:val="3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pPr>
      <w:spacing w:after="180"/>
      <w:ind w:left="7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ascii="Times New Roman" w:eastAsiaTheme="minorEastAsia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Index5">
    <w:name w:val="index 5"/>
    <w:basedOn w:val="Normal"/>
    <w:next w:val="Normal"/>
    <w:pPr>
      <w:ind w:left="10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pPr>
      <w:numPr>
        <w:numId w:val="4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US"/>
    </w:rPr>
  </w:style>
  <w:style w:type="paragraph" w:styleId="DocumentMap">
    <w:name w:val="Document Map"/>
    <w:basedOn w:val="Normal"/>
    <w:link w:val="DocumentMapChar"/>
    <w:rPr>
      <w:rFonts w:ascii="Segoe UI" w:eastAsiaTheme="minorEastAsia" w:hAnsi="Segoe UI" w:cs="Segoe UI"/>
      <w:sz w:val="16"/>
      <w:szCs w:val="16"/>
      <w:lang w:val="en-GB" w:eastAsia="en-US"/>
    </w:rPr>
  </w:style>
  <w:style w:type="paragraph" w:styleId="TOAHeading">
    <w:name w:val="toa heading"/>
    <w:basedOn w:val="Normal"/>
    <w:next w:val="Normal"/>
    <w:pPr>
      <w:spacing w:before="120" w:after="180"/>
    </w:pPr>
    <w:rPr>
      <w:rFonts w:asciiTheme="majorHAnsi" w:eastAsiaTheme="majorEastAsia" w:hAnsiTheme="majorHAnsi" w:cstheme="majorBidi"/>
      <w:b/>
      <w:bCs/>
      <w:lang w:val="en-GB" w:eastAsia="en-US"/>
    </w:rPr>
  </w:style>
  <w:style w:type="paragraph" w:styleId="CommentText">
    <w:name w:val="annotation text"/>
    <w:basedOn w:val="Normal"/>
    <w:link w:val="CommentTextChar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pPr>
      <w:ind w:left="1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Normal"/>
    <w:pPr>
      <w:numPr>
        <w:numId w:val="5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pPr>
      <w:numPr>
        <w:numId w:val="6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pPr>
      <w:spacing w:after="180"/>
      <w:ind w:left="566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">
    <w:name w:val="List Continue"/>
    <w:basedOn w:val="Normal"/>
    <w:pPr>
      <w:spacing w:after="120"/>
      <w:ind w:left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val="en-GB" w:eastAsia="en-US"/>
    </w:rPr>
  </w:style>
  <w:style w:type="paragraph" w:styleId="ListBullet2">
    <w:name w:val="List Bullet 2"/>
    <w:basedOn w:val="Normal"/>
    <w:pPr>
      <w:numPr>
        <w:numId w:val="7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rPr>
      <w:rFonts w:ascii="Times New Roman" w:eastAsiaTheme="minorEastAsia" w:hAnsi="Times New Roman" w:cs="Times New Roman"/>
      <w:i/>
      <w:iCs/>
      <w:sz w:val="20"/>
      <w:szCs w:val="20"/>
      <w:lang w:val="en-GB" w:eastAsia="en-US"/>
    </w:rPr>
  </w:style>
  <w:style w:type="paragraph" w:styleId="Index4">
    <w:name w:val="index 4"/>
    <w:basedOn w:val="Normal"/>
    <w:next w:val="Normal"/>
    <w:pPr>
      <w:ind w:left="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rPr>
      <w:rFonts w:ascii="Consolas" w:eastAsiaTheme="minorEastAsia" w:hAnsi="Consolas" w:cs="Times New Roman"/>
      <w:sz w:val="21"/>
      <w:szCs w:val="21"/>
      <w:lang w:val="en-GB" w:eastAsia="en-US"/>
    </w:rPr>
  </w:style>
  <w:style w:type="paragraph" w:styleId="ListBullet5">
    <w:name w:val="List Bullet 5"/>
    <w:basedOn w:val="Normal"/>
    <w:pPr>
      <w:numPr>
        <w:numId w:val="8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pPr>
      <w:numPr>
        <w:numId w:val="9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Theme="minorEastAsia" w:hAnsi="Segoe UI" w:cs="Segoe UI"/>
      <w:sz w:val="18"/>
      <w:szCs w:val="18"/>
      <w:lang w:val="en-GB"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 w:eastAsia="en-US"/>
    </w:rPr>
  </w:style>
  <w:style w:type="paragraph" w:styleId="Index1">
    <w:name w:val="index 1"/>
    <w:basedOn w:val="Normal"/>
    <w:next w:val="Normal"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pPr>
      <w:numPr>
        <w:numId w:val="10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pPr>
      <w:spacing w:after="180"/>
      <w:ind w:left="283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5">
    <w:name w:val="List 5"/>
    <w:basedOn w:val="Normal"/>
    <w:pPr>
      <w:spacing w:after="180"/>
      <w:ind w:left="1415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pPr>
      <w:ind w:left="1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pPr>
      <w:ind w:left="1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Normal"/>
    <w:pPr>
      <w:spacing w:after="180"/>
      <w:ind w:left="1132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US"/>
    </w:rPr>
  </w:style>
  <w:style w:type="paragraph" w:styleId="HTMLPreformatted">
    <w:name w:val="HTML Preformatted"/>
    <w:basedOn w:val="Normal"/>
    <w:link w:val="HTMLPreformattedChar"/>
    <w:rPr>
      <w:rFonts w:ascii="Consolas" w:eastAsiaTheme="minorEastAsia" w:hAnsi="Consolas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ListContinue3">
    <w:name w:val="List Continue 3"/>
    <w:basedOn w:val="Normal"/>
    <w:pPr>
      <w:spacing w:after="120"/>
      <w:ind w:left="849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pPr>
      <w:ind w:left="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lang w:eastAsia="en-US"/>
    </w:rPr>
  </w:style>
  <w:style w:type="character" w:customStyle="1" w:styleId="SignatureChar">
    <w:name w:val="Signature Char"/>
    <w:basedOn w:val="DefaultParagraphFont"/>
    <w:link w:val="Signature"/>
    <w:rPr>
      <w:lang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2</Pages>
  <Words>207</Words>
  <Characters>1056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Xiaodong Shen</cp:lastModifiedBy>
  <cp:revision>26</cp:revision>
  <cp:lastPrinted>2019-02-25T14:05:00Z</cp:lastPrinted>
  <dcterms:created xsi:type="dcterms:W3CDTF">2024-08-17T03:57:00Z</dcterms:created>
  <dcterms:modified xsi:type="dcterms:W3CDTF">2024-10-13T10:46:00Z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2052-11.8.2.12085</vt:lpwstr>
  </property>
  <property fmtid="{D5CDD505-2E9C-101B-9397-08002B2CF9AE}" pid="10" name="ICV">
    <vt:lpwstr>FE2F3F6D92E04001A4A8A44FBAD95FBB</vt:lpwstr>
  </property>
</Properties>
</file>