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5953" w14:textId="54606F2F" w:rsidR="006A2CC1" w:rsidRDefault="00821E87" w:rsidP="004531D7">
      <w:pPr>
        <w:pStyle w:val="Heading3"/>
        <w:rPr>
          <w:lang w:eastAsia="zh-CN"/>
        </w:rPr>
      </w:pPr>
      <w:r>
        <w:rPr>
          <w:rFonts w:hint="eastAsia"/>
          <w:lang w:eastAsia="zh-CN"/>
        </w:rPr>
        <w:t>7.</w:t>
      </w:r>
      <w:r w:rsidR="004531D7"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bookmarkStart w:id="0" w:name="_Hlk173167520"/>
      <w:r>
        <w:rPr>
          <w:rFonts w:hint="eastAsia"/>
        </w:rPr>
        <w:t>Link performance</w:t>
      </w:r>
      <w:bookmarkEnd w:id="0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for D2R</w:t>
      </w:r>
    </w:p>
    <w:p w14:paraId="69A485F7" w14:textId="35BB995C" w:rsidR="006A2CC1" w:rsidRDefault="004531D7" w:rsidP="004531D7">
      <w:pPr>
        <w:pStyle w:val="Heading4"/>
      </w:pPr>
      <w:r>
        <w:rPr>
          <w:rFonts w:hint="eastAsia"/>
        </w:rPr>
        <w:t>7.1.3.</w:t>
      </w:r>
      <w:r w:rsidR="00821E87">
        <w:rPr>
          <w:rFonts w:hint="eastAsia"/>
        </w:rPr>
        <w:t>1</w:t>
      </w:r>
      <w:r w:rsidR="00821E87">
        <w:tab/>
      </w:r>
      <w:r w:rsidR="00821E87">
        <w:rPr>
          <w:rFonts w:hint="eastAsia"/>
        </w:rPr>
        <w:t>Device 1</w:t>
      </w:r>
    </w:p>
    <w:p w14:paraId="67B43323" w14:textId="3F2214EB" w:rsidR="006A2CC1" w:rsidRDefault="004531D7" w:rsidP="004531D7">
      <w:pPr>
        <w:pStyle w:val="Heading5"/>
        <w:rPr>
          <w:lang w:eastAsia="zh-CN"/>
        </w:rPr>
      </w:pPr>
      <w:r>
        <w:rPr>
          <w:rFonts w:hint="eastAsia"/>
        </w:rPr>
        <w:t>7.1.3.</w:t>
      </w:r>
      <w:r w:rsidR="00821E87">
        <w:rPr>
          <w:rFonts w:hint="eastAsia"/>
        </w:rPr>
        <w:t>1.1</w:t>
      </w:r>
      <w:r w:rsidR="00821E87">
        <w:tab/>
      </w:r>
      <w:r w:rsidR="000500BE">
        <w:rPr>
          <w:rFonts w:hint="eastAsia"/>
          <w:lang w:eastAsia="zh-CN"/>
        </w:rPr>
        <w:t>coherent</w:t>
      </w:r>
    </w:p>
    <w:p w14:paraId="6B3695BD" w14:textId="77777777" w:rsidR="006A2CC1" w:rsidRDefault="006A2CC1"/>
    <w:p w14:paraId="05E8B707" w14:textId="415C1477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1.1 - 1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74F602F6" wp14:editId="7341E0DB">
            <wp:extent cx="8488680" cy="5365115"/>
            <wp:effectExtent l="0" t="0" r="7620" b="6985"/>
            <wp:docPr id="8002459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868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23540" w14:textId="77777777" w:rsidR="00EA68DB" w:rsidRPr="00E57F78" w:rsidRDefault="00EA68DB" w:rsidP="00EA68DB">
      <w:pPr>
        <w:jc w:val="center"/>
        <w:rPr>
          <w:rFonts w:ascii="Times New Roman" w:hAnsi="Times New Roman" w:cs="Times New Roman"/>
          <w:b/>
          <w:bCs/>
        </w:rPr>
      </w:pPr>
    </w:p>
    <w:p w14:paraId="0A50DCD7" w14:textId="77777777" w:rsidR="008F6B7C" w:rsidRDefault="00821E87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 w:rsidR="007C4173">
        <w:rPr>
          <w:rFonts w:ascii="Times New Roman" w:hAnsi="Times New Roman" w:cs="Times New Roman" w:hint="eastAsia"/>
          <w:b/>
          <w:bCs/>
        </w:rPr>
        <w:t>1.1 - 1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1415"/>
        <w:gridCol w:w="1415"/>
        <w:gridCol w:w="835"/>
        <w:gridCol w:w="712"/>
        <w:gridCol w:w="727"/>
        <w:gridCol w:w="891"/>
        <w:gridCol w:w="773"/>
        <w:gridCol w:w="1184"/>
        <w:gridCol w:w="1051"/>
        <w:gridCol w:w="1184"/>
        <w:gridCol w:w="1211"/>
        <w:gridCol w:w="1834"/>
      </w:tblGrid>
      <w:tr w:rsidR="008F6B7C" w14:paraId="144AEBCC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5B34D1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1, coherent</w:t>
            </w:r>
          </w:p>
        </w:tc>
      </w:tr>
      <w:tr w:rsidR="008F6B7C" w14:paraId="7A1A3846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1944A9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8F6B7C" w14:paraId="5796AE23" w14:textId="77777777" w:rsidTr="008F6B7C">
        <w:trPr>
          <w:trHeight w:val="280"/>
        </w:trPr>
        <w:tc>
          <w:tcPr>
            <w:tcW w:w="402" w:type="pct"/>
            <w:shd w:val="clear" w:color="D9E1F2" w:fill="D9E1F2"/>
            <w:noWrap/>
            <w:vAlign w:val="center"/>
            <w:hideMark/>
          </w:tcPr>
          <w:p w14:paraId="5AEDBFF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30" w:type="pct"/>
            <w:shd w:val="clear" w:color="D9E1F2" w:fill="D9E1F2"/>
            <w:noWrap/>
            <w:vAlign w:val="center"/>
            <w:hideMark/>
          </w:tcPr>
          <w:p w14:paraId="6DEABF0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30" w:type="pct"/>
            <w:shd w:val="clear" w:color="D9E1F2" w:fill="D9E1F2"/>
            <w:noWrap/>
            <w:vAlign w:val="center"/>
            <w:hideMark/>
          </w:tcPr>
          <w:p w14:paraId="61B0186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7" w:type="pct"/>
            <w:shd w:val="clear" w:color="D9E1F2" w:fill="D9E1F2"/>
            <w:noWrap/>
            <w:vAlign w:val="center"/>
            <w:hideMark/>
          </w:tcPr>
          <w:p w14:paraId="3BA5411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4" w:type="pct"/>
            <w:shd w:val="clear" w:color="D9E1F2" w:fill="D9E1F2"/>
            <w:noWrap/>
            <w:vAlign w:val="center"/>
            <w:hideMark/>
          </w:tcPr>
          <w:p w14:paraId="4DBF247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289" w:type="pct"/>
            <w:shd w:val="clear" w:color="D9E1F2" w:fill="D9E1F2"/>
            <w:noWrap/>
            <w:vAlign w:val="center"/>
            <w:hideMark/>
          </w:tcPr>
          <w:p w14:paraId="38E6AE8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4" w:type="pct"/>
            <w:shd w:val="clear" w:color="D9E1F2" w:fill="D9E1F2"/>
            <w:noWrap/>
            <w:vAlign w:val="center"/>
            <w:hideMark/>
          </w:tcPr>
          <w:p w14:paraId="04C2BEA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05" w:type="pct"/>
            <w:shd w:val="clear" w:color="D9E1F2" w:fill="D9E1F2"/>
            <w:noWrap/>
            <w:vAlign w:val="center"/>
            <w:hideMark/>
          </w:tcPr>
          <w:p w14:paraId="3E18A9F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5" w:type="pct"/>
            <w:shd w:val="clear" w:color="D9E1F2" w:fill="D9E1F2"/>
            <w:noWrap/>
            <w:vAlign w:val="center"/>
            <w:hideMark/>
          </w:tcPr>
          <w:p w14:paraId="533D436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4" w:type="pct"/>
            <w:shd w:val="clear" w:color="D9E1F2" w:fill="D9E1F2"/>
            <w:noWrap/>
            <w:vAlign w:val="center"/>
            <w:hideMark/>
          </w:tcPr>
          <w:p w14:paraId="704F4B4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65" w:type="pct"/>
            <w:shd w:val="clear" w:color="D9E1F2" w:fill="D9E1F2"/>
            <w:noWrap/>
            <w:vAlign w:val="center"/>
            <w:hideMark/>
          </w:tcPr>
          <w:p w14:paraId="2D08284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73" w:type="pct"/>
            <w:shd w:val="clear" w:color="D9E1F2" w:fill="D9E1F2"/>
            <w:noWrap/>
            <w:vAlign w:val="center"/>
            <w:hideMark/>
          </w:tcPr>
          <w:p w14:paraId="2CFF0AA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23" w:type="pct"/>
            <w:shd w:val="clear" w:color="D9E1F2" w:fill="D9E1F2"/>
            <w:noWrap/>
            <w:vAlign w:val="center"/>
            <w:hideMark/>
          </w:tcPr>
          <w:p w14:paraId="4F49A6F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4F37BFDA" w14:textId="77777777" w:rsidTr="008F6B7C">
        <w:trPr>
          <w:trHeight w:val="280"/>
        </w:trPr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4AA36A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A2E1F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67CB2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8C64F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ADEC1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EB33A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CE0AD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226D60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918BC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25153B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AA1F2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71D519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741B7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505</w:t>
            </w:r>
          </w:p>
        </w:tc>
      </w:tr>
      <w:tr w:rsidR="008F6B7C" w14:paraId="1F29C1A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8C7DF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6E421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8D44A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348A5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508A9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1867E4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4B730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62C45C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21E72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050CE9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vMerge/>
            <w:vAlign w:val="center"/>
            <w:hideMark/>
          </w:tcPr>
          <w:p w14:paraId="5B5D1B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1E0298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490B9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502</w:t>
            </w:r>
          </w:p>
        </w:tc>
      </w:tr>
      <w:tr w:rsidR="008F6B7C" w14:paraId="2E3C0DD6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FF75F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0266C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D0DAC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609B19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92EEF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58961A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17B95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/>
            <w:vAlign w:val="center"/>
            <w:hideMark/>
          </w:tcPr>
          <w:p w14:paraId="4D15AD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3BB05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8D089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33E86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10AA1A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8C024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938,939</w:t>
            </w:r>
          </w:p>
        </w:tc>
      </w:tr>
      <w:tr w:rsidR="008F6B7C" w14:paraId="3C7178F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0EB89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6F3E9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64D8F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68778F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DDAE7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1ECFB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B7042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7CA6EC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AC3EB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392BFA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73AF5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5BED5C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C12E8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917</w:t>
            </w:r>
          </w:p>
        </w:tc>
      </w:tr>
      <w:tr w:rsidR="008F6B7C" w14:paraId="389A08B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83A77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60AD0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7E2D1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238E0C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B92BF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7D713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11967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06AB1D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D9021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D6CFD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9517C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7633BA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99588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8F6B7C" w14:paraId="255A4E3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84C8D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BCA07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09DE6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4A6AE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986D4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4875D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81521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5DBAF8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8E373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24" w:type="pct"/>
            <w:vMerge/>
            <w:vAlign w:val="center"/>
            <w:hideMark/>
          </w:tcPr>
          <w:p w14:paraId="78CCD7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561FC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7B12A7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5ACE8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8F6B7C" w14:paraId="4FC053D1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4774A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F61C0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42882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4132FF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C932A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4C42E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4" w:type="pct"/>
            <w:vMerge/>
            <w:vAlign w:val="center"/>
            <w:hideMark/>
          </w:tcPr>
          <w:p w14:paraId="452758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16AC9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8B9D7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1C9DA5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6E0D4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3" w:type="pct"/>
            <w:vMerge/>
            <w:vAlign w:val="center"/>
            <w:hideMark/>
          </w:tcPr>
          <w:p w14:paraId="5A3364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09E30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172</w:t>
            </w:r>
          </w:p>
        </w:tc>
      </w:tr>
      <w:tr w:rsidR="008F6B7C" w14:paraId="503211E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05C69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44CBE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F4431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630D0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9BD43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5CCAF2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0C149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422150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132053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5A2CD2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4885C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7E5609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5C275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8F6B7C" w14:paraId="4BAF7451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BE6D0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0E112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58DEB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10911F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A6189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7AD827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16069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7ABB82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68A5B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04D74A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25687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5CA206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ED490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506</w:t>
            </w:r>
          </w:p>
        </w:tc>
      </w:tr>
      <w:tr w:rsidR="008F6B7C" w14:paraId="6D480C3E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50E2B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BAE8D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2735E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EEC8E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414C3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B9D05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1D99D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646C9C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5AC76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4" w:type="pct"/>
            <w:vMerge/>
            <w:vAlign w:val="center"/>
            <w:hideMark/>
          </w:tcPr>
          <w:p w14:paraId="344AA7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F1055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20A8D5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816C9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507</w:t>
            </w:r>
          </w:p>
        </w:tc>
      </w:tr>
      <w:tr w:rsidR="008F6B7C" w14:paraId="0F146F3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00A99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1B9B5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C7EF7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6DEC7B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44D80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4C4AA7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6703E0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1ABAD6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CB8CF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290115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9AA23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7F2D77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E5C89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8F6B7C" w14:paraId="048E463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DFA3C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40075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095EC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29620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47378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CE113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1B0E8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AD23B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E3F83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24" w:type="pct"/>
            <w:vMerge/>
            <w:vAlign w:val="center"/>
            <w:hideMark/>
          </w:tcPr>
          <w:p w14:paraId="359315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6B7A3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2DFDAE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8197A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8F6B7C" w14:paraId="04A7282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12998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3CC80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7780B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436E70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ECD33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214C2F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2C46F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450945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FC4E4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0F789A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0BB94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57479A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0F511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8F6B7C" w14:paraId="00048F3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BBB0E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22035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8B907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4D6CC2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07434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50420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A7238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3AFA78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35EE9B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1DC7AA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FD7F0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6A1F8C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96,400,1000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758AD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380,383,384,386,387,388</w:t>
            </w:r>
          </w:p>
        </w:tc>
      </w:tr>
      <w:tr w:rsidR="008F6B7C" w14:paraId="5C16939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9F726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297A5D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64F49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3AD403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2928A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7AE605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57FD2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73B12B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ED42B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5C8F3F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7E7115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5354BC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4D64B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913</w:t>
            </w:r>
          </w:p>
        </w:tc>
      </w:tr>
      <w:tr w:rsidR="008F6B7C" w14:paraId="0038429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929E4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71E7D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37BE62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1DDAEF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317EF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7844C4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127C7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6E176D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3D7AF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548555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A334B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3CD2D6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F7680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503</w:t>
            </w:r>
          </w:p>
        </w:tc>
      </w:tr>
      <w:tr w:rsidR="008F6B7C" w14:paraId="66F72BE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95E85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A353F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7C452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18B17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FFF6D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52A71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84A65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791A47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030F7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7194E5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8283E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3" w:type="pct"/>
            <w:vMerge/>
            <w:vAlign w:val="center"/>
            <w:hideMark/>
          </w:tcPr>
          <w:p w14:paraId="3AE126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A94BB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8F6B7C" w14:paraId="062DDE7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35B2B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B9FF8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302D4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2E9F80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8194E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DE2D8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293FC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423EE6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022827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59769C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6630F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114812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4EDE9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</w:t>
            </w:r>
          </w:p>
        </w:tc>
      </w:tr>
      <w:tr w:rsidR="008F6B7C" w14:paraId="5435036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8BD5C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3A17D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65660B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16C20E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DC22A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0CEA28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E16D6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1D3D14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B3A12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24" w:type="pct"/>
            <w:vMerge/>
            <w:vAlign w:val="center"/>
            <w:hideMark/>
          </w:tcPr>
          <w:p w14:paraId="0DF3E4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08D73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2DA203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B5C04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504</w:t>
            </w:r>
          </w:p>
        </w:tc>
      </w:tr>
      <w:tr w:rsidR="008F6B7C" w14:paraId="460B2C0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0D19A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41897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E7E66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622DAE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D9346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5F2DE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161D6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115C61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01708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2EB301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4478C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3" w:type="pct"/>
            <w:vMerge/>
            <w:vAlign w:val="center"/>
            <w:hideMark/>
          </w:tcPr>
          <w:p w14:paraId="67EB83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122FB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8F6B7C" w14:paraId="5684BAC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5A560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46222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3CE50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CF19B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BE964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3C1CB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CB586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3B02C5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745F2F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029B87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3B53A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7A8E82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82F38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184</w:t>
            </w:r>
          </w:p>
        </w:tc>
      </w:tr>
      <w:tr w:rsidR="008F6B7C" w14:paraId="565136B1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CFF6A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DA089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2D3DF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15305E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BAFBE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2019C7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180ADC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vMerge/>
            <w:vAlign w:val="center"/>
            <w:hideMark/>
          </w:tcPr>
          <w:p w14:paraId="73C467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0C395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7A5CA6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F7050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22CE9B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B3E76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338</w:t>
            </w:r>
          </w:p>
        </w:tc>
      </w:tr>
      <w:tr w:rsidR="008F6B7C" w14:paraId="2A2B5A8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4AC06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6722F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58383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15A87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91873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5A0E20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AF47D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05" w:type="pct"/>
            <w:vMerge/>
            <w:vAlign w:val="center"/>
            <w:hideMark/>
          </w:tcPr>
          <w:p w14:paraId="408F5C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6E0CE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0959FC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C370E9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473680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0DA84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342</w:t>
            </w:r>
          </w:p>
        </w:tc>
      </w:tr>
      <w:tr w:rsidR="008F6B7C" w14:paraId="1A1A5C5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C3C0D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6D39E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F6A91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65357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652E6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257429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474E9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442904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4ADD8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C4EE4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9AB56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73" w:type="pct"/>
            <w:vMerge/>
            <w:vAlign w:val="center"/>
            <w:hideMark/>
          </w:tcPr>
          <w:p w14:paraId="0D2CB1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69EED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928,929</w:t>
            </w:r>
          </w:p>
        </w:tc>
      </w:tr>
      <w:tr w:rsidR="008F6B7C" w14:paraId="471E075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05534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FD648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A99D6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3ABF5F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AAD70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AC499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34F5A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4648ED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6DE89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523F93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C1401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5695A8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679BB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915</w:t>
            </w:r>
          </w:p>
        </w:tc>
      </w:tr>
      <w:tr w:rsidR="008F6B7C" w14:paraId="65BB870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60B6D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F66D9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7A701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2CFE9B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-9.8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EA15E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4FB86F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1A6DEF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line code</w:t>
            </w:r>
          </w:p>
        </w:tc>
        <w:tc>
          <w:tcPr>
            <w:tcW w:w="305" w:type="pct"/>
            <w:vMerge/>
            <w:vAlign w:val="center"/>
            <w:hideMark/>
          </w:tcPr>
          <w:p w14:paraId="29C4D0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E8BE4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57CAD9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C07B2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6E5534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5CAF2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782</w:t>
            </w:r>
          </w:p>
        </w:tc>
      </w:tr>
      <w:tr w:rsidR="008F6B7C" w14:paraId="1180416E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63881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0BA76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C5B5D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481417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5CB8C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CC968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5B622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77661E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239B0D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0E618C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F66D2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36B209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72BAC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778</w:t>
            </w:r>
          </w:p>
        </w:tc>
      </w:tr>
      <w:tr w:rsidR="008F6B7C" w14:paraId="1D550C5F" w14:textId="77777777" w:rsidTr="008F6B7C">
        <w:trPr>
          <w:trHeight w:val="280"/>
        </w:trPr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005AE4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39EB2D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0E420C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16E178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2C72E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E5137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CC096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vMerge/>
            <w:vAlign w:val="center"/>
            <w:hideMark/>
          </w:tcPr>
          <w:p w14:paraId="6364D0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D94C7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FAB5E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/>
            <w:vAlign w:val="center"/>
            <w:hideMark/>
          </w:tcPr>
          <w:p w14:paraId="2C5FAA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6D2DD7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2B74E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389</w:t>
            </w:r>
          </w:p>
        </w:tc>
      </w:tr>
      <w:tr w:rsidR="008F6B7C" w14:paraId="0200571E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2C84C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9209A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2C83D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46E050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-6.4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66FA9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9" w:type="pct"/>
            <w:vMerge/>
            <w:vAlign w:val="center"/>
            <w:hideMark/>
          </w:tcPr>
          <w:p w14:paraId="24C0E2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6CF44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288082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52BB7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pct"/>
            <w:vMerge/>
            <w:vAlign w:val="center"/>
            <w:hideMark/>
          </w:tcPr>
          <w:p w14:paraId="593C0C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FBDA7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59D479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75424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499</w:t>
            </w:r>
          </w:p>
        </w:tc>
      </w:tr>
      <w:tr w:rsidR="008F6B7C" w14:paraId="6F719994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21ACA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8D872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2AC0C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D64CF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F689E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0B94D6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7FCD7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69D2377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0A740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6B71A1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vMerge/>
            <w:vAlign w:val="center"/>
            <w:hideMark/>
          </w:tcPr>
          <w:p w14:paraId="015C04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423546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0D5A6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496</w:t>
            </w:r>
          </w:p>
        </w:tc>
      </w:tr>
      <w:tr w:rsidR="008F6B7C" w14:paraId="5BD91DD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41DA7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0B165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08335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64AA69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-4.1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8B114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3C6114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358F4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/>
            <w:vAlign w:val="center"/>
            <w:hideMark/>
          </w:tcPr>
          <w:p w14:paraId="36A33C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F5C59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04DE64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2C79F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1F2F72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A52F6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1019</w:t>
            </w:r>
          </w:p>
        </w:tc>
      </w:tr>
      <w:tr w:rsidR="008F6B7C" w14:paraId="1461036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359F5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D20A5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87FE8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2E1051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31F40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0E902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5FE74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2DBD67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632CD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760EE1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3E37C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392C6C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84F46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997</w:t>
            </w:r>
          </w:p>
        </w:tc>
      </w:tr>
      <w:tr w:rsidR="008F6B7C" w14:paraId="780B84C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8CBA8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801D3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912F7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57A33A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C1740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30BA7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13493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190575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1805E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4B4D5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86784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565F6B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59FA1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8F6B7C" w14:paraId="12C62F5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CF0BE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AC70F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1AF62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06F93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3755F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8CD6B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BA92E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46CD6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E674A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24" w:type="pct"/>
            <w:vMerge/>
            <w:vAlign w:val="center"/>
            <w:hideMark/>
          </w:tcPr>
          <w:p w14:paraId="2B9A5A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B8E6A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019A17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F7190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8F6B7C" w14:paraId="6612035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81384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FC540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D4204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78B373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76876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D8E6D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BF909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BEF0F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D3A44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7F7159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A80CE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3" w:type="pct"/>
            <w:vMerge/>
            <w:vAlign w:val="center"/>
            <w:hideMark/>
          </w:tcPr>
          <w:p w14:paraId="7A720F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4BD1D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700</w:t>
            </w:r>
          </w:p>
        </w:tc>
      </w:tr>
      <w:tr w:rsidR="008F6B7C" w14:paraId="493C336C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C1761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7F7A7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2EC72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03F0B5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47C0A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5B1D9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2E931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70EFC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4F323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4E933E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1C12E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6B2C53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E9B5C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704</w:t>
            </w:r>
          </w:p>
        </w:tc>
      </w:tr>
      <w:tr w:rsidR="008F6B7C" w14:paraId="11E46EF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58D87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1A3A8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E8A9C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66AABD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F42DF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-5.3</w:t>
            </w:r>
          </w:p>
        </w:tc>
        <w:tc>
          <w:tcPr>
            <w:tcW w:w="289" w:type="pct"/>
            <w:vMerge/>
            <w:vAlign w:val="center"/>
            <w:hideMark/>
          </w:tcPr>
          <w:p w14:paraId="0397CD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1BEB9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3CD63B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1AF90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746C6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126EF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4DCC66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58D89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500</w:t>
            </w:r>
          </w:p>
        </w:tc>
      </w:tr>
      <w:tr w:rsidR="008F6B7C" w14:paraId="53A3D89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3822F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46DFA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A353A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66FFC6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D7C8E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E8341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C8163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0ACFCD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11CA1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4" w:type="pct"/>
            <w:vMerge/>
            <w:vAlign w:val="center"/>
            <w:hideMark/>
          </w:tcPr>
          <w:p w14:paraId="2262A9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E1450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2C51D1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9E8D0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501</w:t>
            </w:r>
          </w:p>
        </w:tc>
      </w:tr>
      <w:tr w:rsidR="008F6B7C" w14:paraId="034355C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FB8A6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9E0AB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B1F17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2D55B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E25DF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4E04C2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7A88F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088AEB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473A2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73255B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B3AEC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1E914B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6FD6C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8F6B7C" w14:paraId="3578F6A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93D94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A830F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0FAC3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F3AC5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CBB2D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3BE83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ECDA0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51A140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234AF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24" w:type="pct"/>
            <w:vMerge/>
            <w:vAlign w:val="center"/>
            <w:hideMark/>
          </w:tcPr>
          <w:p w14:paraId="2A4111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D3891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1E3354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245A9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8F6B7C" w14:paraId="0E137FC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C9A1D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F6DC5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141A0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7DBEB6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85979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3BA6E4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C92D1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78554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10EEF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4F3D7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9B23B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25993D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2E108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357</w:t>
            </w:r>
          </w:p>
        </w:tc>
      </w:tr>
      <w:tr w:rsidR="008F6B7C" w14:paraId="211EDF5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D1966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27109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57B40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454E7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84981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570117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FF340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1FFE6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214A97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45AB39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4BF0F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40B733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96,400,1000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F3AE2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369,372,373,375,376,377</w:t>
            </w:r>
          </w:p>
        </w:tc>
      </w:tr>
      <w:tr w:rsidR="008F6B7C" w14:paraId="0BCE353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86B65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B115A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33CAB1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20C42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B6015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9" w:type="pct"/>
            <w:vMerge/>
            <w:vAlign w:val="center"/>
            <w:hideMark/>
          </w:tcPr>
          <w:p w14:paraId="2020B4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1B6C5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7BC04B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B0DE4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7F1294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6C5E0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703906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6B8D4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705</w:t>
            </w:r>
          </w:p>
        </w:tc>
      </w:tr>
      <w:tr w:rsidR="008F6B7C" w14:paraId="63FF3F8C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0DD19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D1B15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32721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1F2D4B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7BCB0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0CCE95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C4B10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/>
            <w:vAlign w:val="center"/>
            <w:hideMark/>
          </w:tcPr>
          <w:p w14:paraId="16BBF1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33410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3F5E93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A42E6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3" w:type="pct"/>
            <w:vMerge/>
            <w:vAlign w:val="center"/>
            <w:hideMark/>
          </w:tcPr>
          <w:p w14:paraId="63A39C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6AC1D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993</w:t>
            </w:r>
          </w:p>
        </w:tc>
      </w:tr>
      <w:tr w:rsidR="008F6B7C" w14:paraId="6E28B2D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235B9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208DD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92161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0A44D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A4A51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401F98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1719FB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5AD04F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4945F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4B271E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6CB01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24F617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FDEB7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708</w:t>
            </w:r>
          </w:p>
        </w:tc>
      </w:tr>
      <w:tr w:rsidR="008F6B7C" w14:paraId="5871092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A61E2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847E1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48A734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51A464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AAA5E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</w:t>
            </w:r>
          </w:p>
        </w:tc>
        <w:tc>
          <w:tcPr>
            <w:tcW w:w="289" w:type="pct"/>
            <w:vMerge/>
            <w:vAlign w:val="center"/>
            <w:hideMark/>
          </w:tcPr>
          <w:p w14:paraId="64EBFF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4CAB18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5AE559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BAD62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35AA20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AA122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72AB21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A1DE8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497</w:t>
            </w:r>
          </w:p>
        </w:tc>
      </w:tr>
      <w:tr w:rsidR="008F6B7C" w14:paraId="19C2947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377FE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D75A5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56897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88FAE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B3497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289" w:type="pct"/>
            <w:vMerge/>
            <w:vAlign w:val="center"/>
            <w:hideMark/>
          </w:tcPr>
          <w:p w14:paraId="5BB23C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FD407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643C10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F464E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77393D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A057A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6F45F3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991CF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</w:t>
            </w:r>
          </w:p>
        </w:tc>
      </w:tr>
      <w:tr w:rsidR="008F6B7C" w14:paraId="2D8C7BCE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8C6CE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DDDCE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2137C1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2FA31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342A7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9" w:type="pct"/>
            <w:vMerge/>
            <w:vAlign w:val="center"/>
            <w:hideMark/>
          </w:tcPr>
          <w:p w14:paraId="2F2940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C8EA0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66ACCC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E240F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187F55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7F6B5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7EA722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CD11E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498</w:t>
            </w:r>
          </w:p>
        </w:tc>
      </w:tr>
      <w:tr w:rsidR="008F6B7C" w14:paraId="26277D7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1765D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34E1BB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2E7C4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205799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B9902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289" w:type="pct"/>
            <w:vMerge/>
            <w:vAlign w:val="center"/>
            <w:hideMark/>
          </w:tcPr>
          <w:p w14:paraId="17FD73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14684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395D7B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253F7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7A39CF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6E294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0D65A1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EF9F4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</w:t>
            </w:r>
          </w:p>
        </w:tc>
      </w:tr>
      <w:tr w:rsidR="008F6B7C" w14:paraId="3CE2DE48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40634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D15F1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1DDB7C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833B5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2C4E0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5EE4B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1D78C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752928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6F2AA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6686D5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DBCFC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362775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2C364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337</w:t>
            </w:r>
          </w:p>
        </w:tc>
      </w:tr>
      <w:tr w:rsidR="008F6B7C" w14:paraId="33244DB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6763E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149C1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5819F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38DCF6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FEB99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5C69BD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F939A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05" w:type="pct"/>
            <w:vMerge/>
            <w:vAlign w:val="center"/>
            <w:hideMark/>
          </w:tcPr>
          <w:p w14:paraId="3C9B97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8001E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77A7A9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61C7F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3E53A8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A7A5B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341</w:t>
            </w:r>
          </w:p>
        </w:tc>
      </w:tr>
      <w:tr w:rsidR="008F6B7C" w14:paraId="4A2C35A4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2C714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A6CCE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B3703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487E29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B052A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04305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6385F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5BA2EF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4D0CC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2951C8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174B0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73" w:type="pct"/>
            <w:vMerge/>
            <w:vAlign w:val="center"/>
            <w:hideMark/>
          </w:tcPr>
          <w:p w14:paraId="34B281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F2D5B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1009</w:t>
            </w:r>
          </w:p>
        </w:tc>
      </w:tr>
      <w:tr w:rsidR="008F6B7C" w14:paraId="5F30A6F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D12A4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F3602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5F7A6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08C0F0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CD5ED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6178D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09B4C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50CBDF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83D7E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2A3303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210A7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53E7B6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B50A0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995</w:t>
            </w:r>
          </w:p>
        </w:tc>
      </w:tr>
      <w:tr w:rsidR="008F6B7C" w14:paraId="1682A1B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8836D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510E5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444F5A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3352AC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5C176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69F8CF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92C01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83D05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81772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16893E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A29F3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2681FC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3D251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190,193</w:t>
            </w:r>
          </w:p>
        </w:tc>
      </w:tr>
    </w:tbl>
    <w:p w14:paraId="73A64510" w14:textId="4DBA9772" w:rsidR="00BF399C" w:rsidRDefault="00BF399C">
      <w:pPr>
        <w:jc w:val="center"/>
        <w:rPr>
          <w:rFonts w:ascii="Times New Roman" w:hAnsi="Times New Roman" w:cs="Times New Roman"/>
          <w:b/>
          <w:bCs/>
        </w:rPr>
      </w:pPr>
    </w:p>
    <w:p w14:paraId="0179636F" w14:textId="57EB298F" w:rsidR="006B3535" w:rsidRDefault="006B3535">
      <w:pPr>
        <w:jc w:val="center"/>
        <w:rPr>
          <w:rFonts w:ascii="Times New Roman" w:hAnsi="Times New Roman" w:cs="Times New Roman"/>
          <w:b/>
          <w:bCs/>
        </w:rPr>
      </w:pPr>
    </w:p>
    <w:p w14:paraId="1FA82301" w14:textId="7B0171D8" w:rsidR="000A06AE" w:rsidRDefault="000A06AE">
      <w:pPr>
        <w:jc w:val="center"/>
        <w:rPr>
          <w:rFonts w:ascii="Times New Roman" w:hAnsi="Times New Roman" w:cs="Times New Roman"/>
          <w:b/>
          <w:bCs/>
        </w:rPr>
      </w:pPr>
    </w:p>
    <w:p w14:paraId="1F0BCB98" w14:textId="05F1932F" w:rsidR="000C2279" w:rsidRDefault="000C2279">
      <w:pPr>
        <w:jc w:val="center"/>
        <w:rPr>
          <w:rFonts w:ascii="Times New Roman" w:hAnsi="Times New Roman" w:cs="Times New Roman"/>
          <w:b/>
          <w:bCs/>
        </w:rPr>
      </w:pPr>
    </w:p>
    <w:p w14:paraId="5EBCDC04" w14:textId="5F74CDE6" w:rsidR="00B06D28" w:rsidRDefault="00B06D28">
      <w:pPr>
        <w:jc w:val="center"/>
        <w:rPr>
          <w:rFonts w:ascii="Times New Roman" w:hAnsi="Times New Roman" w:cs="Times New Roman"/>
          <w:b/>
          <w:bCs/>
        </w:rPr>
      </w:pPr>
    </w:p>
    <w:p w14:paraId="12D913C1" w14:textId="75E49F36" w:rsidR="00241183" w:rsidRDefault="00241183">
      <w:pPr>
        <w:jc w:val="center"/>
        <w:rPr>
          <w:rFonts w:ascii="Times New Roman" w:hAnsi="Times New Roman" w:cs="Times New Roman"/>
          <w:b/>
          <w:bCs/>
        </w:rPr>
      </w:pPr>
    </w:p>
    <w:p w14:paraId="392C05B0" w14:textId="28C11897" w:rsidR="00C37555" w:rsidRDefault="00C37555">
      <w:pPr>
        <w:jc w:val="center"/>
        <w:rPr>
          <w:rFonts w:ascii="Times New Roman" w:hAnsi="Times New Roman" w:cs="Times New Roman"/>
          <w:b/>
          <w:bCs/>
        </w:rPr>
      </w:pPr>
    </w:p>
    <w:p w14:paraId="281B6ADF" w14:textId="351D1E9C" w:rsidR="006A2CC1" w:rsidRDefault="006A2CC1">
      <w:pPr>
        <w:jc w:val="center"/>
        <w:rPr>
          <w:rFonts w:ascii="Times New Roman" w:hAnsi="Times New Roman" w:cs="Times New Roman"/>
          <w:b/>
          <w:bCs/>
        </w:rPr>
      </w:pPr>
    </w:p>
    <w:p w14:paraId="1E8A3B84" w14:textId="77777777" w:rsidR="007C4173" w:rsidRDefault="007C4173">
      <w:pPr>
        <w:jc w:val="center"/>
        <w:rPr>
          <w:rFonts w:ascii="Times New Roman" w:hAnsi="Times New Roman" w:cs="Times New Roman"/>
          <w:b/>
          <w:bCs/>
        </w:rPr>
      </w:pPr>
    </w:p>
    <w:p w14:paraId="38753D8A" w14:textId="77777777" w:rsidR="007C4173" w:rsidRDefault="007C4173">
      <w:pPr>
        <w:jc w:val="center"/>
        <w:rPr>
          <w:rFonts w:ascii="Times New Roman" w:hAnsi="Times New Roman" w:cs="Times New Roman"/>
          <w:b/>
          <w:bCs/>
        </w:rPr>
      </w:pPr>
    </w:p>
    <w:p w14:paraId="7A9B0C9F" w14:textId="7ED906AE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1.1 - 2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79DF889A" wp14:editId="197D8160">
            <wp:extent cx="8641715" cy="5365115"/>
            <wp:effectExtent l="0" t="0" r="6985" b="6985"/>
            <wp:docPr id="18471120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71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02F71" w14:textId="77777777" w:rsidR="00EA68DB" w:rsidRDefault="00EA68DB" w:rsidP="00EA68DB">
      <w:pPr>
        <w:jc w:val="center"/>
        <w:rPr>
          <w:b/>
          <w:bCs/>
        </w:rPr>
      </w:pPr>
    </w:p>
    <w:p w14:paraId="44345B85" w14:textId="77777777" w:rsidR="007C4173" w:rsidRDefault="007C4173">
      <w:pPr>
        <w:jc w:val="center"/>
        <w:rPr>
          <w:rFonts w:ascii="Times New Roman" w:hAnsi="Times New Roman" w:cs="Times New Roman"/>
          <w:b/>
          <w:bCs/>
        </w:rPr>
      </w:pPr>
    </w:p>
    <w:p w14:paraId="526CE064" w14:textId="77777777" w:rsidR="007C4173" w:rsidRPr="004252BF" w:rsidRDefault="007C4173">
      <w:pPr>
        <w:jc w:val="center"/>
        <w:rPr>
          <w:rFonts w:ascii="Times New Roman" w:hAnsi="Times New Roman" w:cs="Times New Roman"/>
          <w:b/>
          <w:bCs/>
        </w:rPr>
      </w:pPr>
    </w:p>
    <w:p w14:paraId="5334EFEF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1.1 - 2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494"/>
        <w:gridCol w:w="1275"/>
        <w:gridCol w:w="898"/>
        <w:gridCol w:w="772"/>
        <w:gridCol w:w="858"/>
        <w:gridCol w:w="891"/>
        <w:gridCol w:w="915"/>
        <w:gridCol w:w="1184"/>
        <w:gridCol w:w="1051"/>
        <w:gridCol w:w="1184"/>
        <w:gridCol w:w="1211"/>
        <w:gridCol w:w="1363"/>
      </w:tblGrid>
      <w:tr w:rsidR="008F6B7C" w14:paraId="6E6BFBEE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30E579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1, coherent</w:t>
            </w:r>
          </w:p>
        </w:tc>
      </w:tr>
      <w:tr w:rsidR="008F6B7C" w14:paraId="60A9543C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3FACBB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8F6B7C" w14:paraId="70C3C22E" w14:textId="77777777" w:rsidTr="008F6B7C">
        <w:trPr>
          <w:trHeight w:val="280"/>
        </w:trPr>
        <w:tc>
          <w:tcPr>
            <w:tcW w:w="437" w:type="pct"/>
            <w:shd w:val="clear" w:color="D9E1F2" w:fill="D9E1F2"/>
            <w:noWrap/>
            <w:vAlign w:val="center"/>
            <w:hideMark/>
          </w:tcPr>
          <w:p w14:paraId="5B1160F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44C164B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468" w:type="pct"/>
            <w:shd w:val="clear" w:color="D9E1F2" w:fill="D9E1F2"/>
            <w:noWrap/>
            <w:vAlign w:val="center"/>
            <w:hideMark/>
          </w:tcPr>
          <w:p w14:paraId="4A41351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429E9C2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59DA6EF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2BE00D4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4D69B621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2" w:type="pct"/>
            <w:shd w:val="clear" w:color="D9E1F2" w:fill="D9E1F2"/>
            <w:noWrap/>
            <w:vAlign w:val="center"/>
            <w:hideMark/>
          </w:tcPr>
          <w:p w14:paraId="6B7CF451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33B5A99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5B37912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7DC908D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24661C3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01" w:type="pct"/>
            <w:shd w:val="clear" w:color="D9E1F2" w:fill="D9E1F2"/>
            <w:noWrap/>
            <w:vAlign w:val="center"/>
            <w:hideMark/>
          </w:tcPr>
          <w:p w14:paraId="7C5555A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43F25A76" w14:textId="77777777" w:rsidTr="008F6B7C">
        <w:trPr>
          <w:trHeight w:val="280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20FD48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FDC2F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2D0544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E2E94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BF23C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71026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1A982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5EF7FB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78DE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9F721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8CC05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602E5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82CA6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517</w:t>
            </w:r>
          </w:p>
        </w:tc>
      </w:tr>
      <w:tr w:rsidR="008F6B7C" w14:paraId="2D6BD4EE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38534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8440D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15D12E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4FAB8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194C1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2E152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915C7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639B8F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D24C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BBD9B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vMerge/>
            <w:vAlign w:val="center"/>
            <w:hideMark/>
          </w:tcPr>
          <w:p w14:paraId="13FC5C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37662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FA664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8F6B7C" w14:paraId="018C4621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CD47D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EDA16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2F9F06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2C14F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D13BC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93A87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57E68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7D70F8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1F062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E0B2B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D81CC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79DA9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674FF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979</w:t>
            </w:r>
          </w:p>
        </w:tc>
      </w:tr>
      <w:tr w:rsidR="008F6B7C" w14:paraId="3D9986C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D6B17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07786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5475E5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9FACC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57EE3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FF140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53736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722C92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2FB46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CD53E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BD0D0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4E43D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31527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957</w:t>
            </w:r>
          </w:p>
        </w:tc>
      </w:tr>
      <w:tr w:rsidR="008F6B7C" w14:paraId="1F6AF36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5D592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D56E1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791136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4586A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F0586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201C7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95622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5880C1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7DAF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16B482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F65F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/>
            <w:vAlign w:val="center"/>
            <w:hideMark/>
          </w:tcPr>
          <w:p w14:paraId="77BB2B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284E5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8F6B7C" w14:paraId="5097C398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507ED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C3DFD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714231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376B5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C2351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20553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1613A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2A059B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4276E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7BC56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F43C6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261103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5B234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518</w:t>
            </w:r>
          </w:p>
        </w:tc>
      </w:tr>
      <w:tr w:rsidR="008F6B7C" w14:paraId="53433BAE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93770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ED4F6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1B0E0B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4D216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AB22E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0BB6A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0FD61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738C0D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FCA7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33" w:type="pct"/>
            <w:vMerge/>
            <w:vAlign w:val="center"/>
            <w:hideMark/>
          </w:tcPr>
          <w:p w14:paraId="1DA59B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550FB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EC4DA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0ED86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519</w:t>
            </w:r>
          </w:p>
        </w:tc>
      </w:tr>
      <w:tr w:rsidR="008F6B7C" w14:paraId="11DF9B4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5556F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9A48E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4905F7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4FAA4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E886C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2ADAC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BC7BD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14:paraId="08C45D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45E3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44514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93119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B9A95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477C5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953</w:t>
            </w:r>
          </w:p>
        </w:tc>
      </w:tr>
      <w:tr w:rsidR="008F6B7C" w14:paraId="010C625B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A5406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49689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6E36D2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83EB3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8778E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0DAE65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68B0C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4F63AF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E585C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5ECFC8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4531F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63DBB7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F0F17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515</w:t>
            </w:r>
          </w:p>
        </w:tc>
      </w:tr>
      <w:tr w:rsidR="008F6B7C" w14:paraId="5322A0E8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325DF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EEEA7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549AA2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B5013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A0CA8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2BA60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30F09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62F224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E7EBE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F6FAA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9F905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/>
            <w:vAlign w:val="center"/>
            <w:hideMark/>
          </w:tcPr>
          <w:p w14:paraId="415860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68478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169</w:t>
            </w:r>
          </w:p>
        </w:tc>
      </w:tr>
      <w:tr w:rsidR="008F6B7C" w14:paraId="3349271E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283CF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5B0DF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2D7905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6D258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E8DA2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AAFF2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B019B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57ACDF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DFCA82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33" w:type="pct"/>
            <w:vMerge/>
            <w:vAlign w:val="center"/>
            <w:hideMark/>
          </w:tcPr>
          <w:p w14:paraId="00CB08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00C3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05AB0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22367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516</w:t>
            </w:r>
          </w:p>
        </w:tc>
      </w:tr>
      <w:tr w:rsidR="008F6B7C" w14:paraId="372D4F79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86E68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EA1CA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7FEDB7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DA17B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71A26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149AC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25F66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00FBB8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DB7D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33" w:type="pct"/>
            <w:vMerge/>
            <w:vAlign w:val="center"/>
            <w:hideMark/>
          </w:tcPr>
          <w:p w14:paraId="267800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4B3EC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/>
            <w:vAlign w:val="center"/>
            <w:hideMark/>
          </w:tcPr>
          <w:p w14:paraId="658D3A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604F4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187</w:t>
            </w:r>
          </w:p>
        </w:tc>
      </w:tr>
      <w:tr w:rsidR="008F6B7C" w14:paraId="42A7EBC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04EAE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59A59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4D693A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902A5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5A6C5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A061D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7AD5A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3074D2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CAB7E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A14D1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BA7A2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91A74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70129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969</w:t>
            </w:r>
          </w:p>
        </w:tc>
      </w:tr>
      <w:tr w:rsidR="008F6B7C" w14:paraId="78DFF52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F0DBB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CEAF8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2D3BBE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811C1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C34D3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1A480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EF0AA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71D45D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B221C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6A21D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443A9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2DD41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D2894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955</w:t>
            </w:r>
          </w:p>
        </w:tc>
      </w:tr>
      <w:tr w:rsidR="008F6B7C" w14:paraId="405BA601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2CD8E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2D6EB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6A04BF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32F65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-16.3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C622B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D20B5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ADEAA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line code</w:t>
            </w:r>
          </w:p>
        </w:tc>
        <w:tc>
          <w:tcPr>
            <w:tcW w:w="342" w:type="pct"/>
            <w:vMerge/>
            <w:vAlign w:val="center"/>
            <w:hideMark/>
          </w:tcPr>
          <w:p w14:paraId="3B37AF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25D3A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D88E9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872B9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433FF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9EFD2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785</w:t>
            </w:r>
          </w:p>
        </w:tc>
      </w:tr>
      <w:tr w:rsidR="008F6B7C" w14:paraId="0A54E3B6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6FC52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8F7AB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006A55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A598E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8B7DE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0E1BF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F71B0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278A4F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0015FA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6376A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70ACD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482C6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80672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781</w:t>
            </w:r>
          </w:p>
        </w:tc>
      </w:tr>
      <w:tr w:rsidR="008F6B7C" w14:paraId="29C2AB9E" w14:textId="77777777" w:rsidTr="008F6B7C">
        <w:trPr>
          <w:trHeight w:val="280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75B065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B2FFC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4AE98A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C7660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45672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37B30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81167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1EB559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2924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7B6A10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/>
            <w:vAlign w:val="center"/>
            <w:hideMark/>
          </w:tcPr>
          <w:p w14:paraId="2F021B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EF7D9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56C60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511</w:t>
            </w:r>
          </w:p>
        </w:tc>
      </w:tr>
      <w:tr w:rsidR="008F6B7C" w14:paraId="67695351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C3EA4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A3FE6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007C6C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04A8E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74AE6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F8335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7B7DD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73ACBD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E6DE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7E1AA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vMerge/>
            <w:vAlign w:val="center"/>
            <w:hideMark/>
          </w:tcPr>
          <w:p w14:paraId="5743F0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465E7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45CCE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508</w:t>
            </w:r>
          </w:p>
        </w:tc>
      </w:tr>
      <w:tr w:rsidR="008F6B7C" w14:paraId="11572F6E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EAE2B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AB7AA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4318DE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C1593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2C3D4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DC740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00020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3FFC9A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8D2A2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3BC19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21D5A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B1D85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68618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1059</w:t>
            </w:r>
          </w:p>
        </w:tc>
      </w:tr>
      <w:tr w:rsidR="008F6B7C" w14:paraId="146B68E8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8C359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9426D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645E25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AD445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C785C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07A2A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9B3B4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2E1289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826FA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A72E2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458D5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F133D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0186F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1037</w:t>
            </w:r>
          </w:p>
        </w:tc>
      </w:tr>
      <w:tr w:rsidR="008F6B7C" w14:paraId="33C7CD9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7A436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1D2F6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4552C9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40901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896E8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0568E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39337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21B4A4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26F2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3436D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DE18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2F5A53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7397E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711</w:t>
            </w:r>
          </w:p>
        </w:tc>
      </w:tr>
      <w:tr w:rsidR="008F6B7C" w14:paraId="050151FB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3265B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1806C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76D9BA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9CEE1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09C2E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-5.4</w:t>
            </w:r>
          </w:p>
        </w:tc>
        <w:tc>
          <w:tcPr>
            <w:tcW w:w="322" w:type="pct"/>
            <w:vMerge/>
            <w:vAlign w:val="center"/>
            <w:hideMark/>
          </w:tcPr>
          <w:p w14:paraId="72AEC8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644E3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0BE774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97D6C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BB5AA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36D0B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9665B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6C740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512</w:t>
            </w:r>
          </w:p>
        </w:tc>
      </w:tr>
      <w:tr w:rsidR="008F6B7C" w14:paraId="0D542C30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EB2AC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7908B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0F4B82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EDE39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E4F7D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A81CC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09DFA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479B33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2214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33" w:type="pct"/>
            <w:vMerge/>
            <w:vAlign w:val="center"/>
            <w:hideMark/>
          </w:tcPr>
          <w:p w14:paraId="3E666A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A1BAD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2ED83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CD689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513</w:t>
            </w:r>
          </w:p>
        </w:tc>
      </w:tr>
      <w:tr w:rsidR="008F6B7C" w14:paraId="1EEA87CB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12FE1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4FC80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75E8B1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ADDD3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AF4DB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  <w:hideMark/>
          </w:tcPr>
          <w:p w14:paraId="0E846E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98254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680055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FE937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10AA2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0134A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F11FF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0830F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714</w:t>
            </w:r>
          </w:p>
        </w:tc>
      </w:tr>
      <w:tr w:rsidR="008F6B7C" w14:paraId="10AFCD52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6684B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A13A5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2EC9F4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/>
            <w:vAlign w:val="center"/>
            <w:hideMark/>
          </w:tcPr>
          <w:p w14:paraId="14BECF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72C31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58160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F6B3B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14:paraId="4FD517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F275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C98EC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B5BA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4" w:type="pct"/>
            <w:vMerge/>
            <w:vAlign w:val="center"/>
            <w:hideMark/>
          </w:tcPr>
          <w:p w14:paraId="43AD61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D73DB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1033</w:t>
            </w:r>
          </w:p>
        </w:tc>
      </w:tr>
      <w:tr w:rsidR="008F6B7C" w14:paraId="5472EE5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36481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1DA4C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2EAA23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0158A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5718C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0329F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123E9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19BE6B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24D3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4E34A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A705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87BA4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A51F0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717</w:t>
            </w:r>
          </w:p>
        </w:tc>
      </w:tr>
      <w:tr w:rsidR="008F6B7C" w14:paraId="750790E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82DCA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FC092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49C923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47298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B499D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322" w:type="pct"/>
            <w:vMerge/>
            <w:vAlign w:val="center"/>
            <w:hideMark/>
          </w:tcPr>
          <w:p w14:paraId="5238E8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C459E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45D71C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5A54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C6353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7D5B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91CA5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B011E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509</w:t>
            </w:r>
          </w:p>
        </w:tc>
      </w:tr>
      <w:tr w:rsidR="008F6B7C" w14:paraId="1CD52392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E4E3C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A6F9F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075121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E7C63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4F3F7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-4.33</w:t>
            </w:r>
          </w:p>
        </w:tc>
        <w:tc>
          <w:tcPr>
            <w:tcW w:w="322" w:type="pct"/>
            <w:vMerge/>
            <w:vAlign w:val="center"/>
            <w:hideMark/>
          </w:tcPr>
          <w:p w14:paraId="6E7C14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93E4D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563BC9A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EB3E2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5F723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221C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4" w:type="pct"/>
            <w:vMerge/>
            <w:vAlign w:val="center"/>
            <w:hideMark/>
          </w:tcPr>
          <w:p w14:paraId="18BA2E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98420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</w:t>
            </w:r>
          </w:p>
        </w:tc>
      </w:tr>
      <w:tr w:rsidR="008F6B7C" w14:paraId="56CA9C8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7C24A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3C3B9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76B166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EADA3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6702D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22" w:type="pct"/>
            <w:vMerge/>
            <w:vAlign w:val="center"/>
            <w:hideMark/>
          </w:tcPr>
          <w:p w14:paraId="089FD9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770D0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3E0CB0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EE31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7E8FF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9CB4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6D39D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F4F78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510</w:t>
            </w:r>
          </w:p>
        </w:tc>
      </w:tr>
      <w:tr w:rsidR="008F6B7C" w14:paraId="5638DD4B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5E489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B7795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55B6BB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E4CEE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-4.66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86AFC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-4.66</w:t>
            </w:r>
          </w:p>
        </w:tc>
        <w:tc>
          <w:tcPr>
            <w:tcW w:w="322" w:type="pct"/>
            <w:vMerge/>
            <w:vAlign w:val="center"/>
            <w:hideMark/>
          </w:tcPr>
          <w:p w14:paraId="4B6ADF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E1B1B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510054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A9DD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3A51B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1251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9DF5F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94D51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</w:t>
            </w:r>
          </w:p>
        </w:tc>
      </w:tr>
      <w:tr w:rsidR="008F6B7C" w14:paraId="416DA30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E8E70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975E1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5A6194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C8BF7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0AF52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0F785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2BF4B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5FC52A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A01B6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EC481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39F92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84" w:type="pct"/>
            <w:vMerge/>
            <w:vAlign w:val="center"/>
            <w:hideMark/>
          </w:tcPr>
          <w:p w14:paraId="4BC403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9D87E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1049</w:t>
            </w:r>
          </w:p>
        </w:tc>
      </w:tr>
      <w:tr w:rsidR="008F6B7C" w14:paraId="7D757CB2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614D2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7D312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47697C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4E8A7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C8196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27608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53F7B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5F7870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A8FBA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7016B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C74FB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ED05B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A5D6E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1035</w:t>
            </w:r>
          </w:p>
        </w:tc>
      </w:tr>
    </w:tbl>
    <w:p w14:paraId="14FF2C90" w14:textId="0DE2DC95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B9E6228" w14:textId="1D6DB681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1AEB523" w14:textId="7A16E6BA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94FA7D3" w14:textId="24BC950C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DF434AE" w14:textId="0E11BB6B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FCC6AC6" w14:textId="1F6B2EEE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844D807" w14:textId="63D28F32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359E5F0" w14:textId="67613BED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6B391C2" w14:textId="77777777" w:rsidR="008A3BD9" w:rsidRDefault="008A3BD9">
      <w:pPr>
        <w:jc w:val="center"/>
        <w:rPr>
          <w:b/>
          <w:bCs/>
        </w:rPr>
      </w:pPr>
    </w:p>
    <w:p w14:paraId="32A7F776" w14:textId="77777777" w:rsidR="00B417B8" w:rsidRDefault="00B417B8">
      <w:pPr>
        <w:rPr>
          <w:b/>
          <w:bCs/>
          <w:u w:val="single"/>
        </w:rPr>
      </w:pPr>
    </w:p>
    <w:p w14:paraId="4555E81A" w14:textId="0B3F5F03" w:rsidR="00B417B8" w:rsidRDefault="00B417B8">
      <w:pPr>
        <w:rPr>
          <w:b/>
          <w:bCs/>
          <w:u w:val="single"/>
        </w:rPr>
      </w:pPr>
    </w:p>
    <w:p w14:paraId="034A66B3" w14:textId="77777777" w:rsidR="00B417B8" w:rsidRDefault="00B417B8">
      <w:pPr>
        <w:rPr>
          <w:b/>
          <w:bCs/>
          <w:u w:val="single"/>
        </w:rPr>
      </w:pPr>
    </w:p>
    <w:p w14:paraId="2DC4ECE2" w14:textId="6B36F310" w:rsidR="00B417B8" w:rsidRDefault="00B417B8">
      <w:pPr>
        <w:rPr>
          <w:b/>
          <w:bCs/>
          <w:u w:val="single"/>
        </w:rPr>
      </w:pPr>
    </w:p>
    <w:p w14:paraId="37699268" w14:textId="77777777" w:rsidR="00B417B8" w:rsidRDefault="00B417B8">
      <w:pPr>
        <w:rPr>
          <w:b/>
          <w:bCs/>
          <w:u w:val="single"/>
        </w:rPr>
      </w:pPr>
    </w:p>
    <w:p w14:paraId="1621E8EF" w14:textId="47013E02" w:rsidR="00965FF3" w:rsidRDefault="00965FF3">
      <w:pPr>
        <w:rPr>
          <w:b/>
          <w:bCs/>
          <w:u w:val="single"/>
        </w:rPr>
      </w:pPr>
    </w:p>
    <w:p w14:paraId="6777696A" w14:textId="321A5632" w:rsidR="006A2CC1" w:rsidRPr="004531D7" w:rsidRDefault="00821E87">
      <w:pPr>
        <w:rPr>
          <w:rFonts w:ascii="Times New Roman" w:hAnsi="Times New Roman" w:cs="Times New Roman"/>
          <w:b/>
          <w:bCs/>
          <w:u w:val="single"/>
        </w:rPr>
      </w:pPr>
      <w:r w:rsidRPr="004531D7">
        <w:rPr>
          <w:rFonts w:ascii="Times New Roman" w:hAnsi="Times New Roman" w:cs="Times New Roman"/>
          <w:b/>
          <w:bCs/>
          <w:u w:val="single"/>
        </w:rPr>
        <w:t>Notes:</w:t>
      </w:r>
    </w:p>
    <w:p w14:paraId="2C52E465" w14:textId="515D13C5" w:rsidR="004531D7" w:rsidRPr="004F0E6B" w:rsidRDefault="004531D7" w:rsidP="004531D7">
      <w:pPr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4F0E6B">
        <w:rPr>
          <w:rFonts w:ascii="Times New Roman" w:hAnsi="Times New Roman" w:cs="Times New Roman" w:hint="eastAsia"/>
          <w:i/>
          <w:iCs/>
          <w:sz w:val="20"/>
          <w:szCs w:val="20"/>
          <w:highlight w:val="yellow"/>
        </w:rPr>
        <w:t>&lt;Editor</w:t>
      </w:r>
      <w:r w:rsidRPr="004F0E6B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’</w:t>
      </w:r>
      <w:r w:rsidRPr="004F0E6B">
        <w:rPr>
          <w:rFonts w:ascii="Times New Roman" w:hAnsi="Times New Roman" w:cs="Times New Roman" w:hint="eastAsia"/>
          <w:i/>
          <w:iCs/>
          <w:sz w:val="20"/>
          <w:szCs w:val="20"/>
          <w:highlight w:val="yellow"/>
        </w:rPr>
        <w:t xml:space="preserve">s Note: </w:t>
      </w:r>
      <w:r>
        <w:rPr>
          <w:rFonts w:ascii="Times New Roman" w:hAnsi="Times New Roman" w:cs="Times New Roman" w:hint="eastAsia"/>
          <w:i/>
          <w:iCs/>
          <w:sz w:val="20"/>
          <w:szCs w:val="20"/>
          <w:highlight w:val="yellow"/>
        </w:rPr>
        <w:t xml:space="preserve">Add notes if </w:t>
      </w:r>
      <w:r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necessary</w:t>
      </w:r>
      <w:r w:rsidRPr="004F0E6B">
        <w:rPr>
          <w:rFonts w:ascii="Times New Roman" w:hAnsi="Times New Roman" w:cs="Times New Roman" w:hint="eastAsia"/>
          <w:i/>
          <w:iCs/>
          <w:sz w:val="20"/>
          <w:szCs w:val="20"/>
          <w:highlight w:val="yellow"/>
        </w:rPr>
        <w:t>&gt;</w:t>
      </w:r>
    </w:p>
    <w:p w14:paraId="6B13EBE9" w14:textId="77777777" w:rsidR="006A2CC1" w:rsidRDefault="00821E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xxx</w:t>
      </w:r>
    </w:p>
    <w:p w14:paraId="764E32C4" w14:textId="77777777" w:rsidR="006A2CC1" w:rsidRDefault="00821E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xxx</w:t>
      </w:r>
    </w:p>
    <w:p w14:paraId="01870D12" w14:textId="5247BA6F" w:rsidR="000500BE" w:rsidRDefault="004531D7" w:rsidP="004531D7">
      <w:pPr>
        <w:pStyle w:val="Heading5"/>
      </w:pPr>
      <w:r>
        <w:rPr>
          <w:rFonts w:hint="eastAsia"/>
        </w:rPr>
        <w:lastRenderedPageBreak/>
        <w:t>7.1.3.</w:t>
      </w:r>
      <w:r w:rsidR="000500BE">
        <w:rPr>
          <w:rFonts w:hint="eastAsia"/>
        </w:rPr>
        <w:t>1.</w:t>
      </w:r>
      <w:r w:rsidR="00D77366">
        <w:rPr>
          <w:rFonts w:hint="eastAsia"/>
        </w:rPr>
        <w:t>2</w:t>
      </w:r>
      <w:r w:rsidR="000500BE">
        <w:tab/>
      </w:r>
      <w:r w:rsidR="000500BE">
        <w:rPr>
          <w:rFonts w:hint="eastAsia"/>
        </w:rPr>
        <w:t>non-coherent</w:t>
      </w:r>
    </w:p>
    <w:p w14:paraId="2D9D82C2" w14:textId="7CCD4915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1.2 - 1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6C2E662" wp14:editId="5C3BCA50">
            <wp:extent cx="8462010" cy="5365115"/>
            <wp:effectExtent l="0" t="0" r="0" b="6985"/>
            <wp:docPr id="50673967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01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E0DAB" w14:textId="77777777" w:rsidR="00D77366" w:rsidRPr="00E57F78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9E1D503" w14:textId="77777777" w:rsidR="008F6B7C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1.2 - 1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500"/>
        <w:gridCol w:w="1500"/>
        <w:gridCol w:w="903"/>
        <w:gridCol w:w="774"/>
        <w:gridCol w:w="811"/>
        <w:gridCol w:w="846"/>
        <w:gridCol w:w="863"/>
        <w:gridCol w:w="1184"/>
        <w:gridCol w:w="1051"/>
        <w:gridCol w:w="1184"/>
        <w:gridCol w:w="1211"/>
        <w:gridCol w:w="1349"/>
      </w:tblGrid>
      <w:tr w:rsidR="008F6B7C" w14:paraId="7017D28B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57B5AF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1, non-coherent</w:t>
            </w:r>
          </w:p>
        </w:tc>
      </w:tr>
      <w:tr w:rsidR="008F6B7C" w14:paraId="41BBD561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5CF518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8F6B7C" w14:paraId="06BF1780" w14:textId="77777777" w:rsidTr="008F6B7C">
        <w:trPr>
          <w:trHeight w:val="280"/>
        </w:trPr>
        <w:tc>
          <w:tcPr>
            <w:tcW w:w="407" w:type="pct"/>
            <w:shd w:val="clear" w:color="D9E1F2" w:fill="D9E1F2"/>
            <w:noWrap/>
            <w:vAlign w:val="center"/>
            <w:hideMark/>
          </w:tcPr>
          <w:p w14:paraId="5DF5C34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3850665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7F73B7C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155E3DC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5B742E0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04" w:type="pct"/>
            <w:shd w:val="clear" w:color="D9E1F2" w:fill="D9E1F2"/>
            <w:noWrap/>
            <w:vAlign w:val="center"/>
            <w:hideMark/>
          </w:tcPr>
          <w:p w14:paraId="13172B6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7AE9966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6E3B511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74A2ECB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29612BF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0FDF53D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05A0BED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91" w:type="pct"/>
            <w:shd w:val="clear" w:color="D9E1F2" w:fill="D9E1F2"/>
            <w:noWrap/>
            <w:vAlign w:val="center"/>
            <w:hideMark/>
          </w:tcPr>
          <w:p w14:paraId="02C6267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1D6D23BD" w14:textId="77777777" w:rsidTr="008F6B7C">
        <w:trPr>
          <w:trHeight w:val="280"/>
        </w:trPr>
        <w:tc>
          <w:tcPr>
            <w:tcW w:w="407" w:type="pct"/>
            <w:vMerge w:val="restart"/>
            <w:shd w:val="clear" w:color="auto" w:fill="auto"/>
            <w:vAlign w:val="center"/>
            <w:hideMark/>
          </w:tcPr>
          <w:p w14:paraId="6BF542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B0BA1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8458B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EFA87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C1A43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692BA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61622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A466B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A9188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C1F4B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7B08D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B428E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36A3B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8F6B7C" w14:paraId="56B4BE0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F00BC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A5939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C0F3C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FA1C4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BF143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1BA57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4AF9E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06B50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7FF828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E3E5E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9BA52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C0346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4AD48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8F6B7C" w14:paraId="44746DA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EEAFA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79A84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DE6AD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5907F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38023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4" w:type="pct"/>
            <w:vMerge/>
            <w:vAlign w:val="center"/>
            <w:hideMark/>
          </w:tcPr>
          <w:p w14:paraId="15D879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CB072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820BC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F886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5B3993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AD4E0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3C838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33DC9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283</w:t>
            </w:r>
          </w:p>
        </w:tc>
      </w:tr>
      <w:tr w:rsidR="008F6B7C" w14:paraId="2270854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1A097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8E9D3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45" w:type="pct"/>
            <w:vMerge/>
            <w:vAlign w:val="center"/>
            <w:hideMark/>
          </w:tcPr>
          <w:p w14:paraId="4D7204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A1AF1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6B785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304" w:type="pct"/>
            <w:vMerge/>
            <w:vAlign w:val="center"/>
            <w:hideMark/>
          </w:tcPr>
          <w:p w14:paraId="298548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94CD3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36C99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42E2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/>
            <w:vAlign w:val="center"/>
            <w:hideMark/>
          </w:tcPr>
          <w:p w14:paraId="490701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CC6AA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C8C51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E104D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319</w:t>
            </w:r>
          </w:p>
        </w:tc>
      </w:tr>
      <w:tr w:rsidR="008F6B7C" w14:paraId="2BF4E92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1B637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66BFA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45" w:type="pct"/>
            <w:vMerge/>
            <w:vAlign w:val="center"/>
            <w:hideMark/>
          </w:tcPr>
          <w:p w14:paraId="076BFF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53B8F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8F9EF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04" w:type="pct"/>
            <w:vMerge/>
            <w:vAlign w:val="center"/>
            <w:hideMark/>
          </w:tcPr>
          <w:p w14:paraId="575F8C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7A02D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6F9BD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5E7BA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5E9D8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7237B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752E3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1DCBA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244</w:t>
            </w:r>
          </w:p>
        </w:tc>
      </w:tr>
      <w:tr w:rsidR="008F6B7C" w14:paraId="6364916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DA09C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5A3FB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EE737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74DC5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DADDB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1B95B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EE655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579DB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2EEE53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8191B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647A4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590B8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BF865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8F6B7C" w14:paraId="6138E5E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42AF2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EAC19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45" w:type="pct"/>
            <w:vMerge/>
            <w:vAlign w:val="center"/>
            <w:hideMark/>
          </w:tcPr>
          <w:p w14:paraId="4B68C5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D7E91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B9386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304" w:type="pct"/>
            <w:vMerge/>
            <w:vAlign w:val="center"/>
            <w:hideMark/>
          </w:tcPr>
          <w:p w14:paraId="75A9DC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080AD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38452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611D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/>
            <w:vAlign w:val="center"/>
            <w:hideMark/>
          </w:tcPr>
          <w:p w14:paraId="06B5D5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8DE91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D8FA8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B4F6D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8F6B7C" w14:paraId="0FE2AA9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ED9A4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E7DBA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45" w:type="pct"/>
            <w:vMerge/>
            <w:vAlign w:val="center"/>
            <w:hideMark/>
          </w:tcPr>
          <w:p w14:paraId="185A70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0917F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8E37D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11.35</w:t>
            </w:r>
          </w:p>
        </w:tc>
        <w:tc>
          <w:tcPr>
            <w:tcW w:w="304" w:type="pct"/>
            <w:vMerge/>
            <w:vAlign w:val="center"/>
            <w:hideMark/>
          </w:tcPr>
          <w:p w14:paraId="5A4FC2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0EA29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248CD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F717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3B5E76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20658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88FCB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F8E44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301</w:t>
            </w:r>
          </w:p>
        </w:tc>
      </w:tr>
      <w:tr w:rsidR="008F6B7C" w14:paraId="0C345100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5B80D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0E2E2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B102E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6CAAF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9.99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8BEA8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13.92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55EB5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D6631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490EB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6BA78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6AB7DD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AA750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FB6DB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51E73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757</w:t>
            </w:r>
          </w:p>
        </w:tc>
      </w:tr>
      <w:tr w:rsidR="008F6B7C" w14:paraId="3178FCA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E1418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3FB27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533DC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199A8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EDFA3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4927AB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27BA4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C53C5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4C304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88FF9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67548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C63AE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72780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733</w:t>
            </w:r>
          </w:p>
        </w:tc>
      </w:tr>
      <w:tr w:rsidR="008F6B7C" w14:paraId="336FFAD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98234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31ECFF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01DE3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5A776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489E7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04" w:type="pct"/>
            <w:vMerge/>
            <w:vAlign w:val="center"/>
            <w:hideMark/>
          </w:tcPr>
          <w:p w14:paraId="3993E8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A581C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158B3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62FDB9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AB197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A1EDF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D6E41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9D38A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8F6B7C" w14:paraId="5125CF90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9F6B0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7DFA5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9D56E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C0BD4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CD9A6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4C76A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14300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2872D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26D686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EEB63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75CFC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55E33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9F182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8F6B7C" w14:paraId="1B9EB9F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298AF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681CE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CE6CF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DA61F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9030B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04" w:type="pct"/>
            <w:vMerge/>
            <w:vAlign w:val="center"/>
            <w:hideMark/>
          </w:tcPr>
          <w:p w14:paraId="54D066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A0111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61412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7B0EFC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8F3BD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9AEF3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7D071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2A915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891</w:t>
            </w:r>
          </w:p>
        </w:tc>
      </w:tr>
      <w:tr w:rsidR="008F6B7C" w14:paraId="681F8DF9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351F9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AE8ED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4F066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5897A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6244A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94A51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31F25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CE921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36B509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A30B9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A3F1C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238DF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ADCEA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625</w:t>
            </w:r>
          </w:p>
        </w:tc>
      </w:tr>
      <w:tr w:rsidR="008F6B7C" w14:paraId="02F1A08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D967D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1547F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1A391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B1192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C33B8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72CA5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36E1B0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0B3F97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1A88C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A2886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C1D5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A3721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00F38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8F6B7C" w14:paraId="33080F5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AA807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B3961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36D2D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E71B5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B5F21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B8E17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3516A2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06D16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3FC8C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AB209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B32F2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0C7BF4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A59D3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346</w:t>
            </w:r>
          </w:p>
        </w:tc>
      </w:tr>
      <w:tr w:rsidR="008F6B7C" w14:paraId="38E7415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7413E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D14AD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D5D4A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F0C4C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5D07E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A8934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CBB49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2" w:type="pct"/>
            <w:vMerge/>
            <w:vAlign w:val="center"/>
            <w:hideMark/>
          </w:tcPr>
          <w:p w14:paraId="57F15A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13215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97420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71ECA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34BA4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7F1F8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8F6B7C" w14:paraId="50E1916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AC264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E9BF7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0621A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EB092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6F4EB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D09A0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555BA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4D04A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BEB5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03767F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89C32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4B4321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95A86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204</w:t>
            </w:r>
          </w:p>
        </w:tc>
      </w:tr>
      <w:tr w:rsidR="008F6B7C" w14:paraId="0E08DCE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893DA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B2AE3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45" w:type="pct"/>
            <w:vMerge/>
            <w:vAlign w:val="center"/>
            <w:hideMark/>
          </w:tcPr>
          <w:p w14:paraId="177557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BAC9F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86185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0583C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640A92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4A6CD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E1915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735222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111D7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477C7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23D20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196</w:t>
            </w:r>
          </w:p>
        </w:tc>
      </w:tr>
      <w:tr w:rsidR="008F6B7C" w14:paraId="64620CF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50E7E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82546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90472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A9EA2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2DDAD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4" w:type="pct"/>
            <w:vMerge/>
            <w:vAlign w:val="center"/>
            <w:hideMark/>
          </w:tcPr>
          <w:p w14:paraId="6D6158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A8A4E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6EBA2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8C1A0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742ED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DA9D2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6EC0A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869F8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765</w:t>
            </w:r>
          </w:p>
        </w:tc>
      </w:tr>
      <w:tr w:rsidR="008F6B7C" w14:paraId="05FCC37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0994C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4236C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E0DD2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36124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0B717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B026C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70A3E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F18FE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1CF938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FFFDF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62085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8A5D1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C6DA9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771</w:t>
            </w:r>
          </w:p>
        </w:tc>
      </w:tr>
      <w:tr w:rsidR="008F6B7C" w14:paraId="266FC7E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CE3FD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17884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77E33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F795C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DE07D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15.39</w:t>
            </w:r>
          </w:p>
        </w:tc>
        <w:tc>
          <w:tcPr>
            <w:tcW w:w="304" w:type="pct"/>
            <w:vMerge/>
            <w:vAlign w:val="center"/>
            <w:hideMark/>
          </w:tcPr>
          <w:p w14:paraId="483A1B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84FB5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4F23F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7C740E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B5FD2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61976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9EB5A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4F1AC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735</w:t>
            </w:r>
          </w:p>
        </w:tc>
      </w:tr>
      <w:tr w:rsidR="008F6B7C" w14:paraId="7A65A39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953E2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216A1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94C9C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B2F59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28930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42331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51F5E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F6AED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433CA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1F3C3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FADCD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29BC12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F235AF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743</w:t>
            </w:r>
          </w:p>
        </w:tc>
      </w:tr>
      <w:tr w:rsidR="008F6B7C" w14:paraId="22E56B5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84123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5EF81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0439F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D494C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0012F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04" w:type="pct"/>
            <w:vMerge/>
            <w:vAlign w:val="center"/>
            <w:hideMark/>
          </w:tcPr>
          <w:p w14:paraId="7883EE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8529F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4CA8B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95158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/>
            <w:vAlign w:val="center"/>
            <w:hideMark/>
          </w:tcPr>
          <w:p w14:paraId="00C318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78137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32BB2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E5D0D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881</w:t>
            </w:r>
          </w:p>
        </w:tc>
      </w:tr>
      <w:tr w:rsidR="008F6B7C" w14:paraId="0F20105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6530A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ABAFF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2D941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3A8B5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A3D33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8EA1C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85861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1AF49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C9DFB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3C191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3F6F2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3D42B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D9F30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877</w:t>
            </w:r>
          </w:p>
        </w:tc>
      </w:tr>
      <w:tr w:rsidR="008F6B7C" w14:paraId="5534593C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C1F10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ED086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45" w:type="pct"/>
            <w:vMerge/>
            <w:vAlign w:val="center"/>
            <w:hideMark/>
          </w:tcPr>
          <w:p w14:paraId="10D730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A7A54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20567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04" w:type="pct"/>
            <w:vMerge/>
            <w:vAlign w:val="center"/>
            <w:hideMark/>
          </w:tcPr>
          <w:p w14:paraId="145924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AE3DE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2EAEE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9D71E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33" w:type="pct"/>
            <w:vMerge/>
            <w:vAlign w:val="center"/>
            <w:hideMark/>
          </w:tcPr>
          <w:p w14:paraId="6CAFCAB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F01F1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8912B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449FB2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865</w:t>
            </w:r>
          </w:p>
        </w:tc>
      </w:tr>
      <w:tr w:rsidR="008F6B7C" w14:paraId="58B212A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45045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6930F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2C3EB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11FB6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8B900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C5ECC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BD708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35D19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5B8FB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48248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51404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C0254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06CCA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869</w:t>
            </w:r>
          </w:p>
        </w:tc>
      </w:tr>
      <w:tr w:rsidR="008F6B7C" w14:paraId="67BF026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2829D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7D117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45" w:type="pct"/>
            <w:vMerge/>
            <w:vAlign w:val="center"/>
            <w:hideMark/>
          </w:tcPr>
          <w:p w14:paraId="1B835B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94C59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0FF6E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304" w:type="pct"/>
            <w:vMerge/>
            <w:vAlign w:val="center"/>
            <w:hideMark/>
          </w:tcPr>
          <w:p w14:paraId="024E71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659B7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AD5FB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E1170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0E1E23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53F0B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EB215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0F165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853</w:t>
            </w:r>
          </w:p>
        </w:tc>
      </w:tr>
      <w:tr w:rsidR="008F6B7C" w14:paraId="3731C30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5CC49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933D3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435A6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9515A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10954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DF91D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8E08A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93CC3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B292A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55A54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56F68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E1A5F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4C93C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849</w:t>
            </w:r>
          </w:p>
        </w:tc>
      </w:tr>
      <w:tr w:rsidR="008F6B7C" w14:paraId="1626B0A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B13D9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3855A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DDBE2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77B5A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23E26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5549C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1" w:type="pct"/>
            <w:vMerge/>
            <w:vAlign w:val="center"/>
            <w:hideMark/>
          </w:tcPr>
          <w:p w14:paraId="0A0F6A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C69A2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B9989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/>
            <w:vAlign w:val="center"/>
            <w:hideMark/>
          </w:tcPr>
          <w:p w14:paraId="5C3205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5FBB0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3AA80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F2128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325</w:t>
            </w:r>
          </w:p>
        </w:tc>
      </w:tr>
      <w:tr w:rsidR="008F6B7C" w14:paraId="67834EE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55437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AD20B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71D81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1F4C3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60B4E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AD814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E8638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vMerge/>
            <w:vAlign w:val="center"/>
            <w:hideMark/>
          </w:tcPr>
          <w:p w14:paraId="0E3DD0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475FD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33" w:type="pct"/>
            <w:vMerge/>
            <w:vAlign w:val="center"/>
            <w:hideMark/>
          </w:tcPr>
          <w:p w14:paraId="6D804B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DD589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40843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C0003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629</w:t>
            </w:r>
          </w:p>
        </w:tc>
      </w:tr>
      <w:tr w:rsidR="008F6B7C" w14:paraId="078D92C0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37649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BFD40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DAA54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A7D6B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892AE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E42EE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8BBB0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36913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1123FF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D0437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5D8EA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DACC7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88168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662,663</w:t>
            </w:r>
          </w:p>
        </w:tc>
      </w:tr>
      <w:tr w:rsidR="008F6B7C" w14:paraId="7F703AD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D4396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4FF37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E0EC6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7EC30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B1B31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4" w:type="pct"/>
            <w:vMerge/>
            <w:vAlign w:val="center"/>
            <w:hideMark/>
          </w:tcPr>
          <w:p w14:paraId="4D4F83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E68A1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F03D1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0766B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9F6DC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E6E17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075D2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3131D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613</w:t>
            </w:r>
          </w:p>
        </w:tc>
      </w:tr>
      <w:tr w:rsidR="008F6B7C" w14:paraId="516A1B80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F8EC6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34F55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5" w:type="pct"/>
            <w:vMerge/>
            <w:vAlign w:val="center"/>
            <w:hideMark/>
          </w:tcPr>
          <w:p w14:paraId="457CE1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2D579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2B018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4" w:type="pct"/>
            <w:vMerge/>
            <w:vAlign w:val="center"/>
            <w:hideMark/>
          </w:tcPr>
          <w:p w14:paraId="28AAC5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A5BDF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18E0D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1BB0B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3" w:type="pct"/>
            <w:vMerge/>
            <w:vAlign w:val="center"/>
            <w:hideMark/>
          </w:tcPr>
          <w:p w14:paraId="2FC786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7479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4" w:type="pct"/>
            <w:vMerge/>
            <w:vAlign w:val="center"/>
            <w:hideMark/>
          </w:tcPr>
          <w:p w14:paraId="5378DD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EE34F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615</w:t>
            </w:r>
          </w:p>
        </w:tc>
      </w:tr>
      <w:tr w:rsidR="008F6B7C" w14:paraId="4D08C5A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EADEB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138D3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3.73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C075D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19E5F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3B6C5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5D1EB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14498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F9AF1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62D43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33" w:type="pct"/>
            <w:vMerge/>
            <w:vAlign w:val="center"/>
            <w:hideMark/>
          </w:tcPr>
          <w:p w14:paraId="4181BD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94B6F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4E0A40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A69EF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331</w:t>
            </w:r>
          </w:p>
        </w:tc>
      </w:tr>
      <w:tr w:rsidR="008F6B7C" w14:paraId="4C4AC2F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4941F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19A2C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2B697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1DB5B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745CA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B83F0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1FB025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3A1DF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41364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6FC04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6D3E54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B30C1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87E31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585</w:t>
            </w:r>
          </w:p>
        </w:tc>
      </w:tr>
      <w:tr w:rsidR="008F6B7C" w14:paraId="7BDEEB3C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B278B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72BF9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D15CA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80DE3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7E296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AC574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40A30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60458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4FB1F3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8D7C2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85926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F397C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B7468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595</w:t>
            </w:r>
          </w:p>
        </w:tc>
      </w:tr>
      <w:tr w:rsidR="008F6B7C" w14:paraId="23269999" w14:textId="77777777" w:rsidTr="008F6B7C">
        <w:trPr>
          <w:trHeight w:val="280"/>
        </w:trPr>
        <w:tc>
          <w:tcPr>
            <w:tcW w:w="407" w:type="pct"/>
            <w:vMerge w:val="restart"/>
            <w:shd w:val="clear" w:color="auto" w:fill="auto"/>
            <w:vAlign w:val="center"/>
            <w:hideMark/>
          </w:tcPr>
          <w:p w14:paraId="31F35B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00CFD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D57B5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8EC18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47E3F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04" w:type="pct"/>
            <w:vMerge/>
            <w:vAlign w:val="center"/>
            <w:hideMark/>
          </w:tcPr>
          <w:p w14:paraId="2A60F6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4E344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DBC49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B4C0A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F40D3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50374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4" w:type="pct"/>
            <w:vMerge/>
            <w:vAlign w:val="center"/>
            <w:hideMark/>
          </w:tcPr>
          <w:p w14:paraId="10A292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7CD1E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815</w:t>
            </w:r>
          </w:p>
        </w:tc>
      </w:tr>
      <w:tr w:rsidR="008F6B7C" w14:paraId="7BB0C3B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ADF3F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19C7E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BAB6D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A966C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7BC0C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42B47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B6D70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088F0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10719D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1C62D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AD8E5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DF1BD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E039D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823</w:t>
            </w:r>
          </w:p>
        </w:tc>
      </w:tr>
      <w:tr w:rsidR="008F6B7C" w14:paraId="4CEB4AA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7507E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60DD6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45" w:type="pct"/>
            <w:vMerge/>
            <w:vAlign w:val="center"/>
            <w:hideMark/>
          </w:tcPr>
          <w:p w14:paraId="0BFA89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58934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B9F3F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04" w:type="pct"/>
            <w:vMerge/>
            <w:vAlign w:val="center"/>
            <w:hideMark/>
          </w:tcPr>
          <w:p w14:paraId="47467F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6A4A3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52F60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58D5B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AFD65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61E16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B43DA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5125F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814</w:t>
            </w:r>
          </w:p>
        </w:tc>
      </w:tr>
      <w:tr w:rsidR="008F6B7C" w14:paraId="0FF90D1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99CA8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9FD59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76885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FCC96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6BE68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1CB6D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42A98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12EE9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6FCD35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E8913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BAD17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A7D3F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2011E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822</w:t>
            </w:r>
          </w:p>
        </w:tc>
      </w:tr>
      <w:tr w:rsidR="008F6B7C" w14:paraId="19C4D7D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07929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34227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C0360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8917D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07C0B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1C1CF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233085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7701C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2FAA3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462CE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D893A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148F40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69E80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8F6B7C" w14:paraId="084EF0F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F9A3C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B097D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613B0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C74EA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C5E80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07EE8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FA09B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F6E8C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3F15D0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2EED0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EB3FF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A53EB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0834D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8F6B7C" w14:paraId="2369DEC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77F6A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E27AB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2E050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2895B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A7829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04" w:type="pct"/>
            <w:vMerge/>
            <w:vAlign w:val="center"/>
            <w:hideMark/>
          </w:tcPr>
          <w:p w14:paraId="6EE914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EB37B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vMerge/>
            <w:vAlign w:val="center"/>
            <w:hideMark/>
          </w:tcPr>
          <w:p w14:paraId="468C7D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6C6C2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21478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66F7B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DED5C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6089C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8F6B7C" w14:paraId="3BBEE0E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F945C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9A0E2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C2590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83561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2E7C5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09FFB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49142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3A7EB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C1164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251A6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17FD7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07F28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94F21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280</w:t>
            </w:r>
          </w:p>
        </w:tc>
      </w:tr>
      <w:tr w:rsidR="008F6B7C" w14:paraId="0791B63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4C686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F1B6B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A008F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27C76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BCCC7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A16E8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BD272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/>
            <w:vAlign w:val="center"/>
            <w:hideMark/>
          </w:tcPr>
          <w:p w14:paraId="03872D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3EEED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00A05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B8DC5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8E31C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BB847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812</w:t>
            </w:r>
          </w:p>
        </w:tc>
      </w:tr>
      <w:tr w:rsidR="008F6B7C" w14:paraId="4965C39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C0757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0A68B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03B85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68AFD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D3844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29FE2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ACFCD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10963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204D7E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80690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EF105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F5D3F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74BFE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820</w:t>
            </w:r>
          </w:p>
        </w:tc>
      </w:tr>
      <w:tr w:rsidR="008F6B7C" w14:paraId="31607789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00DC9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BF55C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EF118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25588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652FE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900F3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48219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E173A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C1DC6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D5308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5682E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78CA71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97039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316</w:t>
            </w:r>
          </w:p>
        </w:tc>
      </w:tr>
      <w:tr w:rsidR="008F6B7C" w14:paraId="7405A41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CD6A1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10375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CC666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24528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2254B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BDBE4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DC7C7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445D3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25C656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4FA0F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8413E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A0895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65E8A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310</w:t>
            </w:r>
          </w:p>
        </w:tc>
      </w:tr>
      <w:tr w:rsidR="008F6B7C" w14:paraId="0AE7197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77493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E4FF4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45" w:type="pct"/>
            <w:vMerge/>
            <w:vAlign w:val="center"/>
            <w:hideMark/>
          </w:tcPr>
          <w:p w14:paraId="0C53A1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F70E7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963FA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04" w:type="pct"/>
            <w:vMerge/>
            <w:vAlign w:val="center"/>
            <w:hideMark/>
          </w:tcPr>
          <w:p w14:paraId="7B91F8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9F471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1C33C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9E89B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BA497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45653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ED836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7AB1F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262</w:t>
            </w:r>
          </w:p>
        </w:tc>
      </w:tr>
      <w:tr w:rsidR="008F6B7C" w14:paraId="10C0C91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EC842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3B837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D2E43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2E4B2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A9467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A61DC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744039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7499C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1E06D2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6C5F1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2CA0C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C532F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E5868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256</w:t>
            </w:r>
          </w:p>
        </w:tc>
      </w:tr>
      <w:tr w:rsidR="008F6B7C" w14:paraId="767E2EA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EF04C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3B3CB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45" w:type="pct"/>
            <w:vMerge/>
            <w:vAlign w:val="center"/>
            <w:hideMark/>
          </w:tcPr>
          <w:p w14:paraId="53828C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251A9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1E942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04" w:type="pct"/>
            <w:vMerge/>
            <w:vAlign w:val="center"/>
            <w:hideMark/>
          </w:tcPr>
          <w:p w14:paraId="0C95D6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B4E6C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AA0AB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0F1FD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1EA13C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AA043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1543D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7CFB5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298</w:t>
            </w:r>
          </w:p>
        </w:tc>
      </w:tr>
      <w:tr w:rsidR="008F6B7C" w14:paraId="3F02A7A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1D155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6BB81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275DC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E9F29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B1607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7347C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3A126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859D0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68A466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607E1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75EB8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7CF8A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FF898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292</w:t>
            </w:r>
          </w:p>
        </w:tc>
      </w:tr>
      <w:tr w:rsidR="008F6B7C" w14:paraId="2865326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3E79B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73F76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8B9BB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85224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259B0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5D6C4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B4D78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60D62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A78DB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19916F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B804B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3DAEE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0F093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756</w:t>
            </w:r>
          </w:p>
        </w:tc>
      </w:tr>
      <w:tr w:rsidR="008F6B7C" w14:paraId="765F00F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D4B0D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351F7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A9B4A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27DA6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97560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70A31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D0E61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BBB40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9B1BB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27440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0C9FE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04599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91F71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732</w:t>
            </w:r>
          </w:p>
        </w:tc>
      </w:tr>
      <w:tr w:rsidR="008F6B7C" w14:paraId="35D36EF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5B52F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2E50E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87454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1EC40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F717F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4" w:type="pct"/>
            <w:vMerge/>
            <w:vAlign w:val="center"/>
            <w:hideMark/>
          </w:tcPr>
          <w:p w14:paraId="304397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C09B6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BA20A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26842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4D7A7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0421B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330EE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72732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626</w:t>
            </w:r>
          </w:p>
        </w:tc>
      </w:tr>
      <w:tr w:rsidR="008F6B7C" w14:paraId="70908D4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B547A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2E2F3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7B266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21FFB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009F7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95782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D3D99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F326A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C1B04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37E3C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CDB38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1153B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685A8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890</w:t>
            </w:r>
          </w:p>
        </w:tc>
      </w:tr>
      <w:tr w:rsidR="008F6B7C" w14:paraId="20F8AFA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488A9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9CC5D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03E32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D2B4E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17D9F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B4B67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46D33D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0FB1D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9F6D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7B2D75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00A0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2515D2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1395E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201</w:t>
            </w:r>
          </w:p>
        </w:tc>
      </w:tr>
      <w:tr w:rsidR="008F6B7C" w14:paraId="0A310D2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F7881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D1D21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18E07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0BF98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15586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918A5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519A68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BA3ED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AD040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254DE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CE070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49434B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5A4B1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8F6B7C" w14:paraId="4917E15C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6D1E1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CC82A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6166F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5D24E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0248EB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584EB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73F53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2" w:type="pct"/>
            <w:vMerge/>
            <w:vAlign w:val="center"/>
            <w:hideMark/>
          </w:tcPr>
          <w:p w14:paraId="43846C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A3E55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45FF3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FFC9D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921FF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85A3E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339</w:t>
            </w:r>
          </w:p>
        </w:tc>
      </w:tr>
      <w:tr w:rsidR="008F6B7C" w14:paraId="020FAAF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42D63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C45B6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98424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D69FD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61C81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E93BB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484E5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95684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72892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A7FB0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FAEF6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462BC0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7891C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205</w:t>
            </w:r>
          </w:p>
        </w:tc>
      </w:tr>
      <w:tr w:rsidR="008F6B7C" w14:paraId="5EC5A6E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E1D81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CFAC3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45" w:type="pct"/>
            <w:vMerge/>
            <w:vAlign w:val="center"/>
            <w:hideMark/>
          </w:tcPr>
          <w:p w14:paraId="7B2F0B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6C86B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1CC71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B1CF9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21A4F5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07AE5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5BF80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6EB65CA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50D6D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F2AD0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884EE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197</w:t>
            </w:r>
          </w:p>
        </w:tc>
      </w:tr>
      <w:tr w:rsidR="008F6B7C" w14:paraId="01440640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FA206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5D5AC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1352A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FAE9B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894FD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04" w:type="pct"/>
            <w:vMerge/>
            <w:vAlign w:val="center"/>
            <w:hideMark/>
          </w:tcPr>
          <w:p w14:paraId="36C550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AAC4C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F0B4C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F8010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F0F41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75994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2AC60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9F6EF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764</w:t>
            </w:r>
          </w:p>
        </w:tc>
      </w:tr>
      <w:tr w:rsidR="008F6B7C" w14:paraId="5BCE8A2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9B073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150D2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49693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FB2D5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ABD4D7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B5241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DA883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4C3ED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4B70F2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7258A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64DA6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BF7FD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3B46D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770</w:t>
            </w:r>
          </w:p>
        </w:tc>
      </w:tr>
      <w:tr w:rsidR="008F6B7C" w14:paraId="371D97F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D96FC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468FC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A9F17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4450D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82D03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4.42</w:t>
            </w:r>
          </w:p>
        </w:tc>
        <w:tc>
          <w:tcPr>
            <w:tcW w:w="304" w:type="pct"/>
            <w:vMerge/>
            <w:vAlign w:val="center"/>
            <w:hideMark/>
          </w:tcPr>
          <w:p w14:paraId="31F39D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9DCF0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BFBF8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6C8535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D71BF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FD7F0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A2198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5EF44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734</w:t>
            </w:r>
          </w:p>
        </w:tc>
      </w:tr>
      <w:tr w:rsidR="008F6B7C" w14:paraId="02F6FC6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55BE1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0DA84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A1E72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D11B4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B40B5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C8EB3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98782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E9B7B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DE86E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8E577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62756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E24B7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1AB48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742</w:t>
            </w:r>
          </w:p>
        </w:tc>
      </w:tr>
      <w:tr w:rsidR="008F6B7C" w14:paraId="0F7A6DA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83DB6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287EC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377F9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CB90A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1D280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4" w:type="pct"/>
            <w:vMerge/>
            <w:vAlign w:val="center"/>
            <w:hideMark/>
          </w:tcPr>
          <w:p w14:paraId="539D19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CD7A2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770B6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A1F98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/>
            <w:vAlign w:val="center"/>
            <w:hideMark/>
          </w:tcPr>
          <w:p w14:paraId="7918FC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E94A8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805F1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7205C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880</w:t>
            </w:r>
          </w:p>
        </w:tc>
      </w:tr>
      <w:tr w:rsidR="008F6B7C" w14:paraId="4997B91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6CE2E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EDEE9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8A9AF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0C565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FC932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4AA9B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011BB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34CC6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357E6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E3572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36C6A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12C36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8275F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876</w:t>
            </w:r>
          </w:p>
        </w:tc>
      </w:tr>
      <w:tr w:rsidR="008F6B7C" w14:paraId="387ECA6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CA3ED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7E14B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45" w:type="pct"/>
            <w:vMerge/>
            <w:vAlign w:val="center"/>
            <w:hideMark/>
          </w:tcPr>
          <w:p w14:paraId="391974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093F2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6C468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4" w:type="pct"/>
            <w:vMerge/>
            <w:vAlign w:val="center"/>
            <w:hideMark/>
          </w:tcPr>
          <w:p w14:paraId="17FBAD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D3C56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EBC2E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460BC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33" w:type="pct"/>
            <w:vMerge/>
            <w:vAlign w:val="center"/>
            <w:hideMark/>
          </w:tcPr>
          <w:p w14:paraId="5E3D66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484E8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9EB37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FC30A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864</w:t>
            </w:r>
          </w:p>
        </w:tc>
      </w:tr>
      <w:tr w:rsidR="008F6B7C" w14:paraId="542F55A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32877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26C74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5CCD4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DFF0B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C5EAC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71BE4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42A04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B0543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40886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612CB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A0358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D5BB7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29AB5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868</w:t>
            </w:r>
          </w:p>
        </w:tc>
      </w:tr>
      <w:tr w:rsidR="008F6B7C" w14:paraId="67874D7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6F63B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F5AD7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AFAAF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E343D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52DE3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04" w:type="pct"/>
            <w:vMerge/>
            <w:vAlign w:val="center"/>
            <w:hideMark/>
          </w:tcPr>
          <w:p w14:paraId="3C7B53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245BD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87E3E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E1E50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vMerge/>
            <w:vAlign w:val="center"/>
            <w:hideMark/>
          </w:tcPr>
          <w:p w14:paraId="3C064D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8CE8A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69FAE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6EE1A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8F6B7C" w14:paraId="58ECA0C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CB2C4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129B4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81097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F801C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0C4D3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9E7D7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E33A6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E766E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507387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B1E29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F3283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FDC7C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8B23D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8F6B7C" w14:paraId="619F6AA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8E09B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BC039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8724E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43315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6BC54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4" w:type="pct"/>
            <w:vMerge/>
            <w:vAlign w:val="center"/>
            <w:hideMark/>
          </w:tcPr>
          <w:p w14:paraId="120AD0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3DAF3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1C160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2B10E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4D8A69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20557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20675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CE96A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852</w:t>
            </w:r>
          </w:p>
        </w:tc>
      </w:tr>
      <w:tr w:rsidR="008F6B7C" w14:paraId="302D457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BCA82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30A88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6342B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A6E8A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DD2CC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AF77B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34EB9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E3E10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E0FED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41D67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70744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CE82A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1A3B3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848</w:t>
            </w:r>
          </w:p>
        </w:tc>
      </w:tr>
      <w:tr w:rsidR="008F6B7C" w14:paraId="6DFA4F4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3CE43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AFC1B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4B45A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611BA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12E75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E5A19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1" w:type="pct"/>
            <w:vMerge/>
            <w:vAlign w:val="center"/>
            <w:hideMark/>
          </w:tcPr>
          <w:p w14:paraId="718B68F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C477C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8D10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/>
            <w:vAlign w:val="center"/>
            <w:hideMark/>
          </w:tcPr>
          <w:p w14:paraId="17B1B6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7AE9E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0F03C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B3B53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8F6B7C" w14:paraId="46D0FA6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6BF78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A7D06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96E7E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EFF16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B05A0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1DE62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B746F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vMerge/>
            <w:vAlign w:val="center"/>
            <w:hideMark/>
          </w:tcPr>
          <w:p w14:paraId="0CD567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1F5EC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33" w:type="pct"/>
            <w:vMerge/>
            <w:vAlign w:val="center"/>
            <w:hideMark/>
          </w:tcPr>
          <w:p w14:paraId="02818F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F74BC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C7234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445DA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640</w:t>
            </w:r>
          </w:p>
        </w:tc>
      </w:tr>
      <w:tr w:rsidR="008F6B7C" w14:paraId="7BA3203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A22D8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5C718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209A5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7294E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6A27B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26C3A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CFB07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54DDF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578F68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3A33D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874AA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EB5AC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AA79F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661</w:t>
            </w:r>
          </w:p>
        </w:tc>
      </w:tr>
      <w:tr w:rsidR="008F6B7C" w14:paraId="2CA885C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C1740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30DD3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46B74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970E9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BB62D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4" w:type="pct"/>
            <w:vMerge/>
            <w:vAlign w:val="center"/>
            <w:hideMark/>
          </w:tcPr>
          <w:p w14:paraId="66EF98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0CA68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01618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AB162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2237E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AD9E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DAC5F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8EB0E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612</w:t>
            </w:r>
          </w:p>
        </w:tc>
      </w:tr>
      <w:tr w:rsidR="008F6B7C" w14:paraId="797A71F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820B1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93636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5" w:type="pct"/>
            <w:vMerge/>
            <w:vAlign w:val="center"/>
            <w:hideMark/>
          </w:tcPr>
          <w:p w14:paraId="2FCD8F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C08BF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6AB7D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04" w:type="pct"/>
            <w:vMerge/>
            <w:vAlign w:val="center"/>
            <w:hideMark/>
          </w:tcPr>
          <w:p w14:paraId="2C00D3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6B9E4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46D34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891A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3" w:type="pct"/>
            <w:vMerge/>
            <w:vAlign w:val="center"/>
            <w:hideMark/>
          </w:tcPr>
          <w:p w14:paraId="72BBE6F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9935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4" w:type="pct"/>
            <w:vMerge/>
            <w:vAlign w:val="center"/>
            <w:hideMark/>
          </w:tcPr>
          <w:p w14:paraId="69A935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B67D5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614</w:t>
            </w:r>
          </w:p>
        </w:tc>
      </w:tr>
      <w:tr w:rsidR="008F6B7C" w14:paraId="637F92A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97449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D4436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3.73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CE40C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3CCE7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6CF57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B4DD2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39024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BDECD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904C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33" w:type="pct"/>
            <w:vMerge/>
            <w:vAlign w:val="center"/>
            <w:hideMark/>
          </w:tcPr>
          <w:p w14:paraId="13C382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E8146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508189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49642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334</w:t>
            </w:r>
          </w:p>
        </w:tc>
      </w:tr>
      <w:tr w:rsidR="008F6B7C" w14:paraId="0414D40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02949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B0084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DE067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4EE5D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77A82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1E6ED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132083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166A0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91592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BAF36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5BD216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5B2D2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84FAF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584</w:t>
            </w:r>
          </w:p>
        </w:tc>
      </w:tr>
      <w:tr w:rsidR="008F6B7C" w14:paraId="7D00DD4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E15D9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74B5A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0C94B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56DFD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7A0CF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F4796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85D59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042E5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31656B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AEB94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A9AE4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3439E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42A7C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594</w:t>
            </w:r>
          </w:p>
        </w:tc>
      </w:tr>
    </w:tbl>
    <w:p w14:paraId="27FCFEF1" w14:textId="4C77C588" w:rsidR="00BF399C" w:rsidRDefault="00BF399C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4E293CA9" w14:textId="7138B823" w:rsidR="006B3535" w:rsidRDefault="006B353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F7620E6" w14:textId="0757CB91" w:rsidR="000A06AE" w:rsidRDefault="000A06AE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11F82F0A" w14:textId="10419823" w:rsidR="000C2279" w:rsidRDefault="000C2279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D40E485" w14:textId="074C3775" w:rsidR="00B06D28" w:rsidRDefault="00B06D28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8241430" w14:textId="0C47E5A0" w:rsidR="00241183" w:rsidRDefault="00241183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94DA982" w14:textId="2C13A169" w:rsidR="00C37555" w:rsidRDefault="00C3755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464F0DA5" w14:textId="4CDF3052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61CB5971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1333079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3D7656E" w14:textId="22C2EDCD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1.2 - 2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3B3862E0" wp14:editId="749211D4">
            <wp:extent cx="8456930" cy="5365115"/>
            <wp:effectExtent l="0" t="0" r="1270" b="6985"/>
            <wp:docPr id="87042964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693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AEDC6" w14:textId="77777777" w:rsidR="00D77366" w:rsidRDefault="00D77366" w:rsidP="00D77366">
      <w:pPr>
        <w:jc w:val="center"/>
        <w:rPr>
          <w:b/>
          <w:bCs/>
        </w:rPr>
      </w:pPr>
    </w:p>
    <w:p w14:paraId="6060A356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76671559" w14:textId="77777777" w:rsidR="00D77366" w:rsidRPr="004252BF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8352A4B" w14:textId="77777777" w:rsidR="008F6B7C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1.2 - 2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500"/>
        <w:gridCol w:w="1388"/>
        <w:gridCol w:w="903"/>
        <w:gridCol w:w="774"/>
        <w:gridCol w:w="828"/>
        <w:gridCol w:w="846"/>
        <w:gridCol w:w="880"/>
        <w:gridCol w:w="1184"/>
        <w:gridCol w:w="1051"/>
        <w:gridCol w:w="1184"/>
        <w:gridCol w:w="1211"/>
        <w:gridCol w:w="1372"/>
      </w:tblGrid>
      <w:tr w:rsidR="008F6B7C" w14:paraId="61A0A8A2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0AA471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1, non-coherent</w:t>
            </w:r>
          </w:p>
        </w:tc>
      </w:tr>
      <w:tr w:rsidR="008F6B7C" w14:paraId="15FFFAEF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6B722B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8F6B7C" w14:paraId="513E1902" w14:textId="77777777" w:rsidTr="008F6B7C">
        <w:trPr>
          <w:trHeight w:val="280"/>
        </w:trPr>
        <w:tc>
          <w:tcPr>
            <w:tcW w:w="426" w:type="pct"/>
            <w:shd w:val="clear" w:color="D9E1F2" w:fill="D9E1F2"/>
            <w:noWrap/>
            <w:vAlign w:val="center"/>
            <w:hideMark/>
          </w:tcPr>
          <w:p w14:paraId="184A4EA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75B866D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06" w:type="pct"/>
            <w:shd w:val="clear" w:color="D9E1F2" w:fill="D9E1F2"/>
            <w:noWrap/>
            <w:vAlign w:val="center"/>
            <w:hideMark/>
          </w:tcPr>
          <w:p w14:paraId="3E4DF77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501C1E7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61CACEC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0" w:type="pct"/>
            <w:shd w:val="clear" w:color="D9E1F2" w:fill="D9E1F2"/>
            <w:noWrap/>
            <w:vAlign w:val="center"/>
            <w:hideMark/>
          </w:tcPr>
          <w:p w14:paraId="3C6C27B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1C3CC63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28" w:type="pct"/>
            <w:shd w:val="clear" w:color="D9E1F2" w:fill="D9E1F2"/>
            <w:noWrap/>
            <w:vAlign w:val="center"/>
            <w:hideMark/>
          </w:tcPr>
          <w:p w14:paraId="628CF5E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54C3B661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733877E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585DFDB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28DB32E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7C3D284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3A72406B" w14:textId="77777777" w:rsidTr="008F6B7C">
        <w:trPr>
          <w:trHeight w:val="280"/>
        </w:trPr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14:paraId="565242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CBB30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2435F1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4779E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C16A0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4B2410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18E36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7D4E6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A2C5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87533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34042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350F3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39DDE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286</w:t>
            </w:r>
          </w:p>
        </w:tc>
      </w:tr>
      <w:tr w:rsidR="008F6B7C" w14:paraId="5B3C6129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C1E2D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CCCFE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06" w:type="pct"/>
            <w:vMerge/>
            <w:vAlign w:val="center"/>
            <w:hideMark/>
          </w:tcPr>
          <w:p w14:paraId="1F56F9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6B626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5018A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10" w:type="pct"/>
            <w:vMerge/>
            <w:vAlign w:val="center"/>
            <w:hideMark/>
          </w:tcPr>
          <w:p w14:paraId="572C2A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470A2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0225B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12C87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/>
            <w:vAlign w:val="center"/>
            <w:hideMark/>
          </w:tcPr>
          <w:p w14:paraId="644611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F1F4B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E9295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87929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322</w:t>
            </w:r>
          </w:p>
        </w:tc>
      </w:tr>
      <w:tr w:rsidR="008F6B7C" w14:paraId="3C13E54E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66858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C23BA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06" w:type="pct"/>
            <w:vMerge/>
            <w:vAlign w:val="center"/>
            <w:hideMark/>
          </w:tcPr>
          <w:p w14:paraId="61C1BD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07ED4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CBC22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10" w:type="pct"/>
            <w:vMerge/>
            <w:vAlign w:val="center"/>
            <w:hideMark/>
          </w:tcPr>
          <w:p w14:paraId="587EB9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0A8D9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8B3ED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9B412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C49A8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0CBD4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6936E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10085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8F6B7C" w14:paraId="41D405AA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6250BD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E857A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06" w:type="pct"/>
            <w:vMerge/>
            <w:vAlign w:val="center"/>
            <w:hideMark/>
          </w:tcPr>
          <w:p w14:paraId="71C7F8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F9D11F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7C725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310" w:type="pct"/>
            <w:vMerge/>
            <w:vAlign w:val="center"/>
            <w:hideMark/>
          </w:tcPr>
          <w:p w14:paraId="5DECA6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AC2E4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1C808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002D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/>
            <w:vAlign w:val="center"/>
            <w:hideMark/>
          </w:tcPr>
          <w:p w14:paraId="0BD500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58EFE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9C8EA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BCC90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268</w:t>
            </w:r>
          </w:p>
        </w:tc>
      </w:tr>
      <w:tr w:rsidR="008F6B7C" w14:paraId="2C8FA9F6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DEA1A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909A4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06" w:type="pct"/>
            <w:vMerge/>
            <w:vAlign w:val="center"/>
            <w:hideMark/>
          </w:tcPr>
          <w:p w14:paraId="21FBD0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4807F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0A503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-6.6</w:t>
            </w:r>
          </w:p>
        </w:tc>
        <w:tc>
          <w:tcPr>
            <w:tcW w:w="310" w:type="pct"/>
            <w:vMerge/>
            <w:vAlign w:val="center"/>
            <w:hideMark/>
          </w:tcPr>
          <w:p w14:paraId="35772D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80D56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2BBE1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BD97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007303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763D1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2B6E41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FE0C2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8F6B7C" w14:paraId="4C21992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1E781E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1352B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6FC13C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32F96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3B5F1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660181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2CC11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vMerge/>
            <w:vAlign w:val="center"/>
            <w:hideMark/>
          </w:tcPr>
          <w:p w14:paraId="49BD5B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072B6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4BD0C8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3A531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36A9F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C6866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</w:t>
            </w:r>
          </w:p>
        </w:tc>
      </w:tr>
      <w:tr w:rsidR="008F6B7C" w14:paraId="0858A28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FFC95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7F79C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512EA2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5280D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CA18E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CD43B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50629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86820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6DBBB8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58F39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2994C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E252D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35E6B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130</w:t>
            </w:r>
          </w:p>
        </w:tc>
      </w:tr>
      <w:tr w:rsidR="008F6B7C" w14:paraId="10A59740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B60FA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277D7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2A9F77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2C28A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C4055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10" w:type="pct"/>
            <w:vMerge/>
            <w:vAlign w:val="center"/>
            <w:hideMark/>
          </w:tcPr>
          <w:p w14:paraId="0B13A2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B3C24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D3F55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21B716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7E33B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362B5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CD8A1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DB0BF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895</w:t>
            </w:r>
          </w:p>
        </w:tc>
      </w:tr>
      <w:tr w:rsidR="008F6B7C" w14:paraId="2EE6945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BA831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E6E2E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2402F3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04096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E7FA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2678F1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08C52E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F9EAB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14F9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0C2CC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C23D2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353E2C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D303E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202</w:t>
            </w:r>
          </w:p>
        </w:tc>
      </w:tr>
      <w:tr w:rsidR="008F6B7C" w14:paraId="4CD9CA74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5ED4D0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55744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06" w:type="pct"/>
            <w:vMerge/>
            <w:vAlign w:val="center"/>
            <w:hideMark/>
          </w:tcPr>
          <w:p w14:paraId="1FF4B4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9C6AB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5B5C1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10" w:type="pct"/>
            <w:vMerge/>
            <w:vAlign w:val="center"/>
            <w:hideMark/>
          </w:tcPr>
          <w:p w14:paraId="48C2A7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EA7C7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5A52A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4E9A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/>
            <w:vAlign w:val="center"/>
            <w:hideMark/>
          </w:tcPr>
          <w:p w14:paraId="0E915C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9988E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CAA1D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54B82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206</w:t>
            </w:r>
          </w:p>
        </w:tc>
      </w:tr>
      <w:tr w:rsidR="008F6B7C" w14:paraId="5A1ACE0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5A38A4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A000D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06" w:type="pct"/>
            <w:vMerge/>
            <w:vAlign w:val="center"/>
            <w:hideMark/>
          </w:tcPr>
          <w:p w14:paraId="7F043A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0536A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B2319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0C8F1B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691E1C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33CB8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8113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71DBAF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3D5A2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5BBE9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5041E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198</w:t>
            </w:r>
          </w:p>
        </w:tc>
      </w:tr>
      <w:tr w:rsidR="008F6B7C" w14:paraId="67F3AC09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515FFA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A0C88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7DE90A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03625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476C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10" w:type="pct"/>
            <w:vMerge/>
            <w:vAlign w:val="center"/>
            <w:hideMark/>
          </w:tcPr>
          <w:p w14:paraId="172199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F19A6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61A50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8C02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840E6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CE685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228A53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FABAC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887</w:t>
            </w:r>
          </w:p>
        </w:tc>
      </w:tr>
      <w:tr w:rsidR="008F6B7C" w14:paraId="3B47110D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0A1BBC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50DC0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06" w:type="pct"/>
            <w:vMerge/>
            <w:vAlign w:val="center"/>
            <w:hideMark/>
          </w:tcPr>
          <w:p w14:paraId="5B98AE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B780A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734EA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310" w:type="pct"/>
            <w:vMerge/>
            <w:vAlign w:val="center"/>
            <w:hideMark/>
          </w:tcPr>
          <w:p w14:paraId="641F1B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8747C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7E6B7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13B5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33" w:type="pct"/>
            <w:vMerge/>
            <w:vAlign w:val="center"/>
            <w:hideMark/>
          </w:tcPr>
          <w:p w14:paraId="043470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ABC30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0993B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19063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875</w:t>
            </w:r>
          </w:p>
        </w:tc>
      </w:tr>
      <w:tr w:rsidR="008F6B7C" w14:paraId="08B67E5D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06605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4FB45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06" w:type="pct"/>
            <w:vMerge/>
            <w:vAlign w:val="center"/>
            <w:hideMark/>
          </w:tcPr>
          <w:p w14:paraId="46B0A5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1B6FC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407F5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206C9B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1A897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BCE55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5C26B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3E99E7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1596E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EF2F2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94D62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861</w:t>
            </w:r>
          </w:p>
        </w:tc>
      </w:tr>
      <w:tr w:rsidR="008F6B7C" w14:paraId="50D3E7BE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5C1A64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B9888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25C3D8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543D5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66E99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BF557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E2C06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A0DAC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9A950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F81A6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BD2B8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DF2EC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B6F88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859</w:t>
            </w:r>
          </w:p>
        </w:tc>
      </w:tr>
      <w:tr w:rsidR="008F6B7C" w14:paraId="4B088806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6C6E57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00DED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115D43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1FF1C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3003A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310" w:type="pct"/>
            <w:vMerge/>
            <w:vAlign w:val="center"/>
            <w:hideMark/>
          </w:tcPr>
          <w:p w14:paraId="6ADFF7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D2985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2CF1EF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88120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CCEE5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58365F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8F486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7CDBE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601</w:t>
            </w:r>
          </w:p>
        </w:tc>
      </w:tr>
      <w:tr w:rsidR="008F6B7C" w14:paraId="543646D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215721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6B884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0FB554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A85EA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E902A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BADFC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CB8B3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4DAF0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E3DA6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E238B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4B198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C2F8D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76336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603</w:t>
            </w:r>
          </w:p>
        </w:tc>
      </w:tr>
      <w:tr w:rsidR="008F6B7C" w14:paraId="09571CE9" w14:textId="77777777" w:rsidTr="008F6B7C">
        <w:trPr>
          <w:trHeight w:val="280"/>
        </w:trPr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14:paraId="4147BF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882E5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509B36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D9952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DF1EF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310" w:type="pct"/>
            <w:vMerge/>
            <w:vAlign w:val="center"/>
            <w:hideMark/>
          </w:tcPr>
          <w:p w14:paraId="357703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1CEB9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2BF337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26B7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45F22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BF77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4" w:type="pct"/>
            <w:vMerge/>
            <w:vAlign w:val="center"/>
            <w:hideMark/>
          </w:tcPr>
          <w:p w14:paraId="2C6A08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AD646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819</w:t>
            </w:r>
          </w:p>
        </w:tc>
      </w:tr>
      <w:tr w:rsidR="008F6B7C" w14:paraId="7A0B5FA0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6DFCBB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3A3F2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06" w:type="pct"/>
            <w:vMerge/>
            <w:vAlign w:val="center"/>
            <w:hideMark/>
          </w:tcPr>
          <w:p w14:paraId="13A668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1F97D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B4C5C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10" w:type="pct"/>
            <w:vMerge/>
            <w:vAlign w:val="center"/>
            <w:hideMark/>
          </w:tcPr>
          <w:p w14:paraId="0B9832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8E564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3602A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B3952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12CDF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19823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4A338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4BAB7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818</w:t>
            </w:r>
          </w:p>
        </w:tc>
      </w:tr>
      <w:tr w:rsidR="008F6B7C" w14:paraId="07891113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21607B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D6175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6ED5B8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81D0C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D67A7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14:paraId="7C80A6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E70B0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74369B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E97F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1C495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D9E4C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CE046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2FFB9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277</w:t>
            </w:r>
          </w:p>
        </w:tc>
      </w:tr>
      <w:tr w:rsidR="008F6B7C" w14:paraId="4611E44D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060C0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AC883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49696C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C75B5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AD271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7651E6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F13E1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/>
            <w:vAlign w:val="center"/>
            <w:hideMark/>
          </w:tcPr>
          <w:p w14:paraId="78BE73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D6DF8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EF5B0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278F1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24D2EE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B02D0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817</w:t>
            </w:r>
          </w:p>
        </w:tc>
      </w:tr>
      <w:tr w:rsidR="008F6B7C" w14:paraId="45FDD1EC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77039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76A74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7A0884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3C198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4FE1D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3CBB1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8767F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514DB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C2E80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33" w:type="pct"/>
            <w:vMerge/>
            <w:vAlign w:val="center"/>
            <w:hideMark/>
          </w:tcPr>
          <w:p w14:paraId="5F0772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BC53B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87CA3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08D40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816</w:t>
            </w:r>
          </w:p>
        </w:tc>
      </w:tr>
      <w:tr w:rsidR="008F6B7C" w14:paraId="3270C850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56B25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A9216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0179CB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88EC6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86CDD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637173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26D15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7DEACD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3CF8C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C3E82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123C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67AD62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1B907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313</w:t>
            </w:r>
          </w:p>
        </w:tc>
      </w:tr>
      <w:tr w:rsidR="008F6B7C" w14:paraId="0FE90F2E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2BC183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9CC65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06" w:type="pct"/>
            <w:vMerge/>
            <w:vAlign w:val="center"/>
            <w:hideMark/>
          </w:tcPr>
          <w:p w14:paraId="715DF3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C5465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CCE4D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310" w:type="pct"/>
            <w:vMerge/>
            <w:vAlign w:val="center"/>
            <w:hideMark/>
          </w:tcPr>
          <w:p w14:paraId="61927A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B7B75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A5215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A20E8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B8C7B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76572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9DA2E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249AF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259</w:t>
            </w:r>
          </w:p>
        </w:tc>
      </w:tr>
      <w:tr w:rsidR="008F6B7C" w14:paraId="456D7D21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AF81F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BEB5E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06" w:type="pct"/>
            <w:vMerge/>
            <w:vAlign w:val="center"/>
            <w:hideMark/>
          </w:tcPr>
          <w:p w14:paraId="2F91EF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C9F2B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14AC6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-10.1</w:t>
            </w:r>
          </w:p>
        </w:tc>
        <w:tc>
          <w:tcPr>
            <w:tcW w:w="310" w:type="pct"/>
            <w:vMerge/>
            <w:vAlign w:val="center"/>
            <w:hideMark/>
          </w:tcPr>
          <w:p w14:paraId="3CAE53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6B3F9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16FDC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7B8E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4E0818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79432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B6E45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078CD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295</w:t>
            </w:r>
          </w:p>
        </w:tc>
      </w:tr>
      <w:tr w:rsidR="008F6B7C" w14:paraId="4238A72A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14662D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EDD68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7EEBF0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C799E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0D014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-7.3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14:paraId="69BC81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FCB8A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E9DAB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1D940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467CBD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8CF6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4CC9C7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3FCBF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894</w:t>
            </w:r>
          </w:p>
        </w:tc>
      </w:tr>
      <w:tr w:rsidR="008F6B7C" w14:paraId="53BFF3E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1271BE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0A2BF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6E90C7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33AE4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552B7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11444A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03E086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578A8C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40E3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97248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05B52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0A83FA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43A82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203</w:t>
            </w:r>
          </w:p>
        </w:tc>
      </w:tr>
      <w:tr w:rsidR="008F6B7C" w14:paraId="6D64AE9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05FDF1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A2158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06" w:type="pct"/>
            <w:vMerge/>
            <w:vAlign w:val="center"/>
            <w:hideMark/>
          </w:tcPr>
          <w:p w14:paraId="6C5E25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2DC83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0A182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10" w:type="pct"/>
            <w:vMerge/>
            <w:vAlign w:val="center"/>
            <w:hideMark/>
          </w:tcPr>
          <w:p w14:paraId="1F29C5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08E5B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04D54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A103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/>
            <w:vAlign w:val="center"/>
            <w:hideMark/>
          </w:tcPr>
          <w:p w14:paraId="1914ED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2DD13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642D8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D666C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8F6B7C" w14:paraId="6381F8F9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A8A02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B9F7A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06" w:type="pct"/>
            <w:vMerge/>
            <w:vAlign w:val="center"/>
            <w:hideMark/>
          </w:tcPr>
          <w:p w14:paraId="20217A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F5938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CE73D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2E282D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567043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BD829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B66F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57D509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2CB74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24514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F29D9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199</w:t>
            </w:r>
          </w:p>
        </w:tc>
      </w:tr>
      <w:tr w:rsidR="008F6B7C" w14:paraId="2B299410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0C3943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BDC4D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1D8FEA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5339A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7ACA1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10" w:type="pct"/>
            <w:vMerge/>
            <w:vAlign w:val="center"/>
            <w:hideMark/>
          </w:tcPr>
          <w:p w14:paraId="54B410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AFB83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3E0333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BDB0D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D95CE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72FD7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15BD0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A4B05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886</w:t>
            </w:r>
          </w:p>
        </w:tc>
      </w:tr>
      <w:tr w:rsidR="008F6B7C" w14:paraId="03E8B6E0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521EB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15558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06" w:type="pct"/>
            <w:vMerge/>
            <w:vAlign w:val="center"/>
            <w:hideMark/>
          </w:tcPr>
          <w:p w14:paraId="324385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359E4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AA296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10" w:type="pct"/>
            <w:vMerge/>
            <w:vAlign w:val="center"/>
            <w:hideMark/>
          </w:tcPr>
          <w:p w14:paraId="1A69D2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8C661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DA381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B9ED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33" w:type="pct"/>
            <w:vMerge/>
            <w:vAlign w:val="center"/>
            <w:hideMark/>
          </w:tcPr>
          <w:p w14:paraId="0BDB14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EA05B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8DD87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59D70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874</w:t>
            </w:r>
          </w:p>
        </w:tc>
      </w:tr>
      <w:tr w:rsidR="008F6B7C" w14:paraId="1FA6C168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11BC5E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2825E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5E6B1E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E794E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EB604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10" w:type="pct"/>
            <w:vMerge/>
            <w:vAlign w:val="center"/>
            <w:hideMark/>
          </w:tcPr>
          <w:p w14:paraId="47CEE0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68943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ADC90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A8D15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vMerge/>
            <w:vAlign w:val="center"/>
            <w:hideMark/>
          </w:tcPr>
          <w:p w14:paraId="517FF1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46D09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60B1D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384FB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8F6B7C" w14:paraId="08E0D984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5B5664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C55E6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268739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CB2F5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88D50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0508F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D9BE0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00D0B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6F8853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BE75A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5969A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DBD3F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04958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</w:t>
            </w:r>
          </w:p>
        </w:tc>
      </w:tr>
      <w:tr w:rsidR="008F6B7C" w14:paraId="5E3936D7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50548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6A96C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4CA595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764A7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B6901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310" w:type="pct"/>
            <w:vMerge/>
            <w:vAlign w:val="center"/>
            <w:hideMark/>
          </w:tcPr>
          <w:p w14:paraId="465EED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2C331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555611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1D8A0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4E8875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402C1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8BD29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BF62D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860</w:t>
            </w:r>
          </w:p>
        </w:tc>
      </w:tr>
      <w:tr w:rsidR="008F6B7C" w14:paraId="50E70AF0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53F9AF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CC8A9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29200C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D9639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73096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E0378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63DD5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D39E2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0C16D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7888A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C2463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AF88C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C3DFB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858</w:t>
            </w:r>
          </w:p>
        </w:tc>
      </w:tr>
      <w:tr w:rsidR="008F6B7C" w14:paraId="4BD0F6D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A9B69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71A56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587204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93347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F5524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310" w:type="pct"/>
            <w:vMerge/>
            <w:vAlign w:val="center"/>
            <w:hideMark/>
          </w:tcPr>
          <w:p w14:paraId="705FD3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7521F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48AEF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107A0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CAD6B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740FDF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00D09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F257A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600</w:t>
            </w:r>
          </w:p>
        </w:tc>
      </w:tr>
      <w:tr w:rsidR="008F6B7C" w14:paraId="7547B04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2A99A7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3CA81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6AE5B3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92FFD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12DD6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67F3F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AB74E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54221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51E52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74296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08D1D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09E94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EA32E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602</w:t>
            </w:r>
          </w:p>
        </w:tc>
      </w:tr>
    </w:tbl>
    <w:p w14:paraId="1F1351DC" w14:textId="44179829" w:rsidR="00BF399C" w:rsidRDefault="00BF399C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54CE1B7" w14:textId="5F88D2FE" w:rsidR="006B3535" w:rsidRDefault="006B353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42984CDD" w14:textId="4FB10656" w:rsidR="000A06AE" w:rsidRDefault="000A06AE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922E633" w14:textId="6AE732E4" w:rsidR="000C2279" w:rsidRDefault="000C2279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4DF1883E" w14:textId="3E7C1448" w:rsidR="00B06D28" w:rsidRDefault="00B06D28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6C264899" w14:textId="27F71BC8" w:rsidR="00241183" w:rsidRDefault="00241183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9600FD9" w14:textId="7BD9C34D" w:rsidR="00C37555" w:rsidRDefault="00C3755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6BAAE1E1" w14:textId="4127A7E0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DA4844D" w14:textId="77777777" w:rsidR="006A2CC1" w:rsidRDefault="006A2CC1"/>
    <w:p w14:paraId="594529F3" w14:textId="77777777" w:rsidR="006A2CC1" w:rsidRDefault="006A2CC1"/>
    <w:p w14:paraId="4D67413E" w14:textId="4CF38737" w:rsidR="006A2CC1" w:rsidRDefault="004531D7" w:rsidP="004531D7">
      <w:pPr>
        <w:pStyle w:val="Heading4"/>
      </w:pPr>
      <w:r>
        <w:rPr>
          <w:rFonts w:hint="eastAsia"/>
        </w:rPr>
        <w:t>7.1.3.</w:t>
      </w:r>
      <w:r w:rsidR="00821E87">
        <w:rPr>
          <w:rFonts w:hint="eastAsia"/>
        </w:rPr>
        <w:t>2</w:t>
      </w:r>
      <w:r w:rsidR="00821E87">
        <w:tab/>
      </w:r>
      <w:r w:rsidR="00821E87">
        <w:rPr>
          <w:rFonts w:hint="eastAsia"/>
        </w:rPr>
        <w:t>Device 2a</w:t>
      </w:r>
    </w:p>
    <w:p w14:paraId="0D3ECBEE" w14:textId="04980783" w:rsidR="006A2CC1" w:rsidRDefault="004531D7" w:rsidP="004531D7">
      <w:pPr>
        <w:pStyle w:val="Heading5"/>
      </w:pPr>
      <w:r>
        <w:rPr>
          <w:rFonts w:hint="eastAsia"/>
        </w:rPr>
        <w:t>7.1.3.</w:t>
      </w:r>
      <w:r w:rsidR="00821E87">
        <w:rPr>
          <w:rFonts w:hint="eastAsia"/>
        </w:rPr>
        <w:t>2.1</w:t>
      </w:r>
      <w:r w:rsidR="00821E87">
        <w:tab/>
      </w:r>
      <w:r w:rsidR="000500BE">
        <w:rPr>
          <w:rFonts w:hint="eastAsia"/>
        </w:rPr>
        <w:t>coherent</w:t>
      </w:r>
    </w:p>
    <w:p w14:paraId="3E6BE6D9" w14:textId="77777777" w:rsidR="006A2CC1" w:rsidRPr="004252BF" w:rsidRDefault="006A2CC1">
      <w:pPr>
        <w:rPr>
          <w:rFonts w:ascii="Times New Roman" w:hAnsi="Times New Roman" w:cs="Times New Roman"/>
          <w:sz w:val="20"/>
          <w:szCs w:val="20"/>
        </w:rPr>
      </w:pPr>
    </w:p>
    <w:p w14:paraId="3D70A25D" w14:textId="77777777" w:rsidR="00965FF3" w:rsidRDefault="00965FF3"/>
    <w:p w14:paraId="2C862BDA" w14:textId="68BD02F2" w:rsidR="00965FF3" w:rsidRDefault="00965FF3"/>
    <w:p w14:paraId="4598BA6D" w14:textId="77777777" w:rsidR="00965FF3" w:rsidRDefault="00965FF3"/>
    <w:p w14:paraId="781C1A37" w14:textId="521CDD69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2.1 - 1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5B174D7F" wp14:editId="109F80CC">
            <wp:extent cx="8462010" cy="5365115"/>
            <wp:effectExtent l="0" t="0" r="0" b="6985"/>
            <wp:docPr id="20636682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01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13DD4" w14:textId="77777777" w:rsidR="00EA68DB" w:rsidRDefault="00EA68DB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2B1AC66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2.1 - 1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1415"/>
        <w:gridCol w:w="1415"/>
        <w:gridCol w:w="835"/>
        <w:gridCol w:w="712"/>
        <w:gridCol w:w="727"/>
        <w:gridCol w:w="891"/>
        <w:gridCol w:w="773"/>
        <w:gridCol w:w="1184"/>
        <w:gridCol w:w="1051"/>
        <w:gridCol w:w="1184"/>
        <w:gridCol w:w="1211"/>
        <w:gridCol w:w="1834"/>
      </w:tblGrid>
      <w:tr w:rsidR="008F6B7C" w14:paraId="225F214B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552FB5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coherent</w:t>
            </w:r>
          </w:p>
        </w:tc>
      </w:tr>
      <w:tr w:rsidR="008F6B7C" w14:paraId="58351C1E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368CF2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8F6B7C" w14:paraId="24A8A98C" w14:textId="77777777" w:rsidTr="008F6B7C">
        <w:trPr>
          <w:trHeight w:val="280"/>
        </w:trPr>
        <w:tc>
          <w:tcPr>
            <w:tcW w:w="402" w:type="pct"/>
            <w:shd w:val="clear" w:color="D9E1F2" w:fill="D9E1F2"/>
            <w:noWrap/>
            <w:vAlign w:val="center"/>
            <w:hideMark/>
          </w:tcPr>
          <w:p w14:paraId="0884999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30" w:type="pct"/>
            <w:shd w:val="clear" w:color="D9E1F2" w:fill="D9E1F2"/>
            <w:noWrap/>
            <w:vAlign w:val="center"/>
            <w:hideMark/>
          </w:tcPr>
          <w:p w14:paraId="62043461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30" w:type="pct"/>
            <w:shd w:val="clear" w:color="D9E1F2" w:fill="D9E1F2"/>
            <w:noWrap/>
            <w:vAlign w:val="center"/>
            <w:hideMark/>
          </w:tcPr>
          <w:p w14:paraId="565A4BD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7" w:type="pct"/>
            <w:shd w:val="clear" w:color="D9E1F2" w:fill="D9E1F2"/>
            <w:noWrap/>
            <w:vAlign w:val="center"/>
            <w:hideMark/>
          </w:tcPr>
          <w:p w14:paraId="611D93A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4" w:type="pct"/>
            <w:shd w:val="clear" w:color="D9E1F2" w:fill="D9E1F2"/>
            <w:noWrap/>
            <w:vAlign w:val="center"/>
            <w:hideMark/>
          </w:tcPr>
          <w:p w14:paraId="46B6989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289" w:type="pct"/>
            <w:shd w:val="clear" w:color="D9E1F2" w:fill="D9E1F2"/>
            <w:noWrap/>
            <w:vAlign w:val="center"/>
            <w:hideMark/>
          </w:tcPr>
          <w:p w14:paraId="66084BF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4" w:type="pct"/>
            <w:shd w:val="clear" w:color="D9E1F2" w:fill="D9E1F2"/>
            <w:noWrap/>
            <w:vAlign w:val="center"/>
            <w:hideMark/>
          </w:tcPr>
          <w:p w14:paraId="675739A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05" w:type="pct"/>
            <w:shd w:val="clear" w:color="D9E1F2" w:fill="D9E1F2"/>
            <w:noWrap/>
            <w:vAlign w:val="center"/>
            <w:hideMark/>
          </w:tcPr>
          <w:p w14:paraId="184B2C8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5" w:type="pct"/>
            <w:shd w:val="clear" w:color="D9E1F2" w:fill="D9E1F2"/>
            <w:noWrap/>
            <w:vAlign w:val="center"/>
            <w:hideMark/>
          </w:tcPr>
          <w:p w14:paraId="16F8431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4" w:type="pct"/>
            <w:shd w:val="clear" w:color="D9E1F2" w:fill="D9E1F2"/>
            <w:noWrap/>
            <w:vAlign w:val="center"/>
            <w:hideMark/>
          </w:tcPr>
          <w:p w14:paraId="4D32692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65" w:type="pct"/>
            <w:shd w:val="clear" w:color="D9E1F2" w:fill="D9E1F2"/>
            <w:noWrap/>
            <w:vAlign w:val="center"/>
            <w:hideMark/>
          </w:tcPr>
          <w:p w14:paraId="21F7CB11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73" w:type="pct"/>
            <w:shd w:val="clear" w:color="D9E1F2" w:fill="D9E1F2"/>
            <w:noWrap/>
            <w:vAlign w:val="center"/>
            <w:hideMark/>
          </w:tcPr>
          <w:p w14:paraId="3A3607D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23" w:type="pct"/>
            <w:shd w:val="clear" w:color="D9E1F2" w:fill="D9E1F2"/>
            <w:noWrap/>
            <w:vAlign w:val="center"/>
            <w:hideMark/>
          </w:tcPr>
          <w:p w14:paraId="45D8AE6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2BA71961" w14:textId="77777777" w:rsidTr="008F6B7C">
        <w:trPr>
          <w:trHeight w:val="280"/>
        </w:trPr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757D35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F85E0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DFF7F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DC1A9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98883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526DC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EF8C1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78218B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A00E8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4FF09A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C5B75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3BB3C1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A15A6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529</w:t>
            </w:r>
          </w:p>
        </w:tc>
      </w:tr>
      <w:tr w:rsidR="008F6B7C" w14:paraId="219CECA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48567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CDE45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622C4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EE6A6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1A09F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A04CA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4D43F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3DA287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F439B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7FC3AC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vMerge/>
            <w:vAlign w:val="center"/>
            <w:hideMark/>
          </w:tcPr>
          <w:p w14:paraId="10BC71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286C68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202D4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526</w:t>
            </w:r>
          </w:p>
        </w:tc>
      </w:tr>
      <w:tr w:rsidR="008F6B7C" w14:paraId="2543942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C2FE1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3F121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4A032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10AC05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253E4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576E8C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6FDBF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/>
            <w:vAlign w:val="center"/>
            <w:hideMark/>
          </w:tcPr>
          <w:p w14:paraId="0FA89A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22C69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0CDB2A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F0BCA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1270E7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0804E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944</w:t>
            </w:r>
          </w:p>
        </w:tc>
      </w:tr>
      <w:tr w:rsidR="008F6B7C" w14:paraId="4B7C2EF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C9654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E36CF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7D5CE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206BDA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4A491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187E11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76999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693D17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7C00E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4DFFA3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32280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3DB917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0B56F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924</w:t>
            </w:r>
          </w:p>
        </w:tc>
      </w:tr>
      <w:tr w:rsidR="008F6B7C" w14:paraId="7F40F2D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623CB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64E2A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FB89F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8C2B3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068EC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743E32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11780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4DAB6E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4B9FC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2E0D7E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6C680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1849E0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540BA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8F6B7C" w14:paraId="0F500E1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9B1BA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251DB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95CBB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45996B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9B3D9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73A261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77563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2D70E2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EAF8B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24" w:type="pct"/>
            <w:vMerge/>
            <w:vAlign w:val="center"/>
            <w:hideMark/>
          </w:tcPr>
          <w:p w14:paraId="0F78E6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C3265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24755F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5E222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8F6B7C" w14:paraId="7ACCE1B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D383A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12748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1B0CF1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5AA0A6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60170A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EEB05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4" w:type="pct"/>
            <w:vMerge/>
            <w:vAlign w:val="center"/>
            <w:hideMark/>
          </w:tcPr>
          <w:p w14:paraId="49419D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5438A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B1871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3CA32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F031C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3" w:type="pct"/>
            <w:vMerge/>
            <w:vAlign w:val="center"/>
            <w:hideMark/>
          </w:tcPr>
          <w:p w14:paraId="655F9D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0370B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8F6B7C" w14:paraId="2995D74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0FBD0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78C89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5819B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383B3DF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3C5BA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39549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14276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DD343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4CD905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3CBB2A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34F69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489143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7E2F9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</w:t>
            </w:r>
          </w:p>
        </w:tc>
      </w:tr>
      <w:tr w:rsidR="008F6B7C" w14:paraId="5EB7929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470CC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66736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0AD0E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6A0633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AF1F3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7F059C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5407B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65C579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3CF49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2251C7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66345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197792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B3516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530</w:t>
            </w:r>
          </w:p>
        </w:tc>
      </w:tr>
      <w:tr w:rsidR="008F6B7C" w14:paraId="4DFE432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38014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3A459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319BE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3DB1B8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6035D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A3774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C8DF0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5C45E7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0CEA1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4" w:type="pct"/>
            <w:vMerge/>
            <w:vAlign w:val="center"/>
            <w:hideMark/>
          </w:tcPr>
          <w:p w14:paraId="12116F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1F952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14EA41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9F1D8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531</w:t>
            </w:r>
          </w:p>
        </w:tc>
      </w:tr>
      <w:tr w:rsidR="008F6B7C" w14:paraId="5C258704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E6435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552DD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70B4B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76264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4B6F8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A7339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167F3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0C0428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6994D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123315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CD43B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04F77F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5D7A0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8F6B7C" w14:paraId="1541257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6B99D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9DD7E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15D91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D96EF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27367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061FB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A0BFA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08850E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73900A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24" w:type="pct"/>
            <w:vMerge/>
            <w:vAlign w:val="center"/>
            <w:hideMark/>
          </w:tcPr>
          <w:p w14:paraId="77F028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34983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465322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E54C6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8F6B7C" w14:paraId="08C62D4C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F474B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D34D8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1F6995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091A2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E07BE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A2589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D1223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BDB35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3931C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5DC83D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5E2CC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48BB7F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C2169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411</w:t>
            </w:r>
          </w:p>
        </w:tc>
      </w:tr>
      <w:tr w:rsidR="008F6B7C" w14:paraId="4CFD389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5C47F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E5FD2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D2A6B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6F6B76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89AD0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62BFB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04EFA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00DDD0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588442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650424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AFBAF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548515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96,400,1000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09F5E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433,436,437,439,440,441</w:t>
            </w:r>
          </w:p>
        </w:tc>
      </w:tr>
      <w:tr w:rsidR="008F6B7C" w14:paraId="5B8E65D1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97038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12893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C9C7A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3A0466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5EF35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54D6D2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05E7D2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53F38C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16483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480BE9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C01C1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3A5CE0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82B98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920</w:t>
            </w:r>
          </w:p>
        </w:tc>
      </w:tr>
      <w:tr w:rsidR="008F6B7C" w14:paraId="5FA0966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0E4EB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93503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31C150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0495F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9DF74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0C8DD5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3831E5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6D3975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05AE9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AC967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B8F7C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3AB892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5EC26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8F6B7C" w14:paraId="23CDCF4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EB67C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9CF61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13E980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003B5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95017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0B3CD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CE251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61526D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24A61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6A80EA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EB20B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3" w:type="pct"/>
            <w:vMerge/>
            <w:vAlign w:val="center"/>
            <w:hideMark/>
          </w:tcPr>
          <w:p w14:paraId="3F72A1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BA2E8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164</w:t>
            </w:r>
          </w:p>
        </w:tc>
      </w:tr>
      <w:tr w:rsidR="008F6B7C" w14:paraId="40AD211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9954C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F9FF5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69C64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08C30F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E350D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1449C2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CAA99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7CBDD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13007C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14C6CF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A1024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48625E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0D684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</w:t>
            </w:r>
          </w:p>
        </w:tc>
      </w:tr>
      <w:tr w:rsidR="008F6B7C" w14:paraId="5E641B4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CDC32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6968D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48AE72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768DB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3CA93E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43BF0E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138A2C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36D69A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1ED33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24" w:type="pct"/>
            <w:vMerge/>
            <w:vAlign w:val="center"/>
            <w:hideMark/>
          </w:tcPr>
          <w:p w14:paraId="63E68B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E820C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7E1C1A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73B70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528</w:t>
            </w:r>
          </w:p>
        </w:tc>
      </w:tr>
      <w:tr w:rsidR="008F6B7C" w14:paraId="21F000B6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17852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FF691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12752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C8FFE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B27FA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7B621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125E9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666EDF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67F2D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181092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ECAFF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3" w:type="pct"/>
            <w:vMerge/>
            <w:vAlign w:val="center"/>
            <w:hideMark/>
          </w:tcPr>
          <w:p w14:paraId="5CC720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E2DE6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182</w:t>
            </w:r>
          </w:p>
        </w:tc>
      </w:tr>
      <w:tr w:rsidR="008F6B7C" w14:paraId="780D91F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F57FB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D59CA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8BB7E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0BEC00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7E91B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4CC72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2496C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05C51E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763E53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5025F7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BA7D0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4FEDD0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16CDA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8F6B7C" w14:paraId="26A88FD1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BA55A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19DA7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81DF0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1FB029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4306F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12F15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64711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vMerge/>
            <w:vAlign w:val="center"/>
            <w:hideMark/>
          </w:tcPr>
          <w:p w14:paraId="7F6ABE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D18DF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7E4C95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B0C63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0549E3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EB5FC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391</w:t>
            </w:r>
          </w:p>
        </w:tc>
      </w:tr>
      <w:tr w:rsidR="008F6B7C" w14:paraId="12828ED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BA1FFB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0DD0C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B322A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0E8341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C7409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A99F9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3001D2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05" w:type="pct"/>
            <w:vMerge/>
            <w:vAlign w:val="center"/>
            <w:hideMark/>
          </w:tcPr>
          <w:p w14:paraId="50FD78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6FE94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0FA10A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012DC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5E9AE99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7FF26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395</w:t>
            </w:r>
          </w:p>
        </w:tc>
      </w:tr>
      <w:tr w:rsidR="008F6B7C" w14:paraId="4CC7E49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5AE2A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5AD58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162B4E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166E60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383B6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F0D1C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4FEDD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40766C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A1BC4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640E4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279EF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73" w:type="pct"/>
            <w:vMerge/>
            <w:vAlign w:val="center"/>
            <w:hideMark/>
          </w:tcPr>
          <w:p w14:paraId="4AEFDD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F0924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934</w:t>
            </w:r>
          </w:p>
        </w:tc>
      </w:tr>
      <w:tr w:rsidR="008F6B7C" w14:paraId="525F4CE4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B99FB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D4BAA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AD3C4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92EA8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DF97E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176AB0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2F7BB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24E69E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E5E74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48A819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3D718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1DD44A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4328D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922</w:t>
            </w:r>
          </w:p>
        </w:tc>
      </w:tr>
      <w:tr w:rsidR="008F6B7C" w14:paraId="13C7D2DF" w14:textId="77777777" w:rsidTr="008F6B7C">
        <w:trPr>
          <w:trHeight w:val="280"/>
        </w:trPr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2D15BA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35A9E4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1BAE4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9CCFD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18260B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69C3A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3286DE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B1A31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6F079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27645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E5C5F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48DB01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4D03D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442</w:t>
            </w:r>
          </w:p>
        </w:tc>
      </w:tr>
      <w:tr w:rsidR="008F6B7C" w14:paraId="3869AFC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3F181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130549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CEB71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7F6CC1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A5526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9" w:type="pct"/>
            <w:vMerge/>
            <w:vAlign w:val="center"/>
            <w:hideMark/>
          </w:tcPr>
          <w:p w14:paraId="7FA95A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F07F7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0FAC48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F7379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pct"/>
            <w:vMerge/>
            <w:vAlign w:val="center"/>
            <w:hideMark/>
          </w:tcPr>
          <w:p w14:paraId="6C057D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99B0F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3CA5C9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F1F8C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523</w:t>
            </w:r>
          </w:p>
        </w:tc>
      </w:tr>
      <w:tr w:rsidR="008F6B7C" w14:paraId="13563A3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98A13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122BE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CE4B4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2CE8D6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B7A41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1C27D5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F2548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14680F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773733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1BB1A9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vMerge/>
            <w:vAlign w:val="center"/>
            <w:hideMark/>
          </w:tcPr>
          <w:p w14:paraId="09B5AB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198405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8CAB3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520</w:t>
            </w:r>
          </w:p>
        </w:tc>
      </w:tr>
      <w:tr w:rsidR="008F6B7C" w14:paraId="38CC0BE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E04AA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409D1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7A539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289378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-4.1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C7E6A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58BA00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2A975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/>
            <w:vAlign w:val="center"/>
            <w:hideMark/>
          </w:tcPr>
          <w:p w14:paraId="6A0F0F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ED21F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DFD29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43205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7E18A2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21E8B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1024</w:t>
            </w:r>
          </w:p>
        </w:tc>
      </w:tr>
      <w:tr w:rsidR="008F6B7C" w14:paraId="7528C7AC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6F0E5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29A5D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6F527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5F603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9FD61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8A015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05A55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448AAD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731CE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6CD92A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2454D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17BA76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763A7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1004</w:t>
            </w:r>
          </w:p>
        </w:tc>
      </w:tr>
      <w:tr w:rsidR="008F6B7C" w14:paraId="570DA99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88102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85458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6CE0F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A41BB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6CA24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3F892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21B63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7FCC85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41CC2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E5885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4F36B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697B7B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14389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8F6B7C" w14:paraId="4EAA9276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2302E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D6719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75AAD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3CB1AE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77B60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32C67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99862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601AF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9B679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24" w:type="pct"/>
            <w:vMerge/>
            <w:vAlign w:val="center"/>
            <w:hideMark/>
          </w:tcPr>
          <w:p w14:paraId="186A64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49370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6742E1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BD03C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8F6B7C" w14:paraId="5DB68C31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0C19E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EEC26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64A0B8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4DB0C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2820F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32A80C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3E3E6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090EC6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6D446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68AE98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D156E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3" w:type="pct"/>
            <w:vMerge/>
            <w:vAlign w:val="center"/>
            <w:hideMark/>
          </w:tcPr>
          <w:p w14:paraId="0A3F1A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1E29D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701</w:t>
            </w:r>
          </w:p>
        </w:tc>
      </w:tr>
      <w:tr w:rsidR="008F6B7C" w14:paraId="6AD7DE3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F2D10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EE419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FA2E2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6CF27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43B14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-6.3</w:t>
            </w:r>
          </w:p>
        </w:tc>
        <w:tc>
          <w:tcPr>
            <w:tcW w:w="289" w:type="pct"/>
            <w:vMerge/>
            <w:vAlign w:val="center"/>
            <w:hideMark/>
          </w:tcPr>
          <w:p w14:paraId="29887A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3C0A3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404AEC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56AA0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69B50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F7677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7ECD6C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9D1A5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524</w:t>
            </w:r>
          </w:p>
        </w:tc>
      </w:tr>
      <w:tr w:rsidR="008F6B7C" w14:paraId="6A622ED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67427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11F96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3DA09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2EB68D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C6B08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135E3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B7699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7FE1FA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B41A6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4" w:type="pct"/>
            <w:vMerge/>
            <w:vAlign w:val="center"/>
            <w:hideMark/>
          </w:tcPr>
          <w:p w14:paraId="40AAB7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052C1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31CD7F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3B2B8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525</w:t>
            </w:r>
          </w:p>
        </w:tc>
      </w:tr>
      <w:tr w:rsidR="008F6B7C" w14:paraId="33FFC3F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3ACB2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3478B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ACAE1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243FCD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ECE22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503D1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E7D92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326383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EBB56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64046D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8EE14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0085EA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C8CE3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8F6B7C" w14:paraId="5C4320D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60CED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8F57E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D0DA3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F43BE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5006F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5CC72B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FE69B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2CD9F8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12B03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24" w:type="pct"/>
            <w:vMerge/>
            <w:vAlign w:val="center"/>
            <w:hideMark/>
          </w:tcPr>
          <w:p w14:paraId="2A2E56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ECB25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627190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9B7D3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8F6B7C" w14:paraId="2ED10F2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64F21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4CCFB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6DAAE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E5FAF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7C97A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75B2F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02789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7D637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0118F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0CCC3B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22623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5C1FDC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D541C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8F6B7C" w14:paraId="4D51012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54000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36794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7ADDC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43FF17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C27F9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1490F9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8C20A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71257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45A4A1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57E478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2F1C4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401288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96,400,1000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219A8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422,425,426,428,429,430</w:t>
            </w:r>
          </w:p>
        </w:tc>
      </w:tr>
      <w:tr w:rsidR="008F6B7C" w14:paraId="0512CA3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7A5BD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C51DE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BE04B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6AC58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1CDADF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9" w:type="pct"/>
            <w:vMerge/>
            <w:vAlign w:val="center"/>
            <w:hideMark/>
          </w:tcPr>
          <w:p w14:paraId="13BDD0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3E546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3DD4E4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B3E20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097EA8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B1612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78DA39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6DE9B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706</w:t>
            </w:r>
          </w:p>
        </w:tc>
      </w:tr>
      <w:tr w:rsidR="008F6B7C" w14:paraId="2D9D571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3CE49E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9A59F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1E355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194380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4D9C53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013547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40419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/>
            <w:vAlign w:val="center"/>
            <w:hideMark/>
          </w:tcPr>
          <w:p w14:paraId="5C56A2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2B35B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35D739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CC96B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3" w:type="pct"/>
            <w:vMerge/>
            <w:vAlign w:val="center"/>
            <w:hideMark/>
          </w:tcPr>
          <w:p w14:paraId="761C41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5197B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</w:tr>
      <w:tr w:rsidR="008F6B7C" w14:paraId="776E544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82357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EE118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2C8807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98A6F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4EE542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4C3A7B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A9523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467BF2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C008E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5C5FC3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0D5B0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00D78A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7EFD9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709</w:t>
            </w:r>
          </w:p>
        </w:tc>
      </w:tr>
      <w:tr w:rsidR="008F6B7C" w14:paraId="392B261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EA305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F0589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027811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5349B8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-4.7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4E2DD9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-4.7</w:t>
            </w:r>
          </w:p>
        </w:tc>
        <w:tc>
          <w:tcPr>
            <w:tcW w:w="289" w:type="pct"/>
            <w:vMerge/>
            <w:vAlign w:val="center"/>
            <w:hideMark/>
          </w:tcPr>
          <w:p w14:paraId="4FED81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58900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53EC3E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920B1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663610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321F0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0821DC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61B87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521</w:t>
            </w:r>
          </w:p>
        </w:tc>
      </w:tr>
      <w:tr w:rsidR="008F6B7C" w14:paraId="3D5DB02C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76188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3ACC4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5F16B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9C317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C7622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289" w:type="pct"/>
            <w:vMerge/>
            <w:vAlign w:val="center"/>
            <w:hideMark/>
          </w:tcPr>
          <w:p w14:paraId="5B1512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26599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1EC102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D9461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706CC0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71032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/>
            <w:vAlign w:val="center"/>
            <w:hideMark/>
          </w:tcPr>
          <w:p w14:paraId="63685D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5E215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</w:t>
            </w:r>
          </w:p>
        </w:tc>
      </w:tr>
      <w:tr w:rsidR="008F6B7C" w14:paraId="6974E7C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E3C68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7E7602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0444B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27079E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A4953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89" w:type="pct"/>
            <w:vMerge/>
            <w:vAlign w:val="center"/>
            <w:hideMark/>
          </w:tcPr>
          <w:p w14:paraId="1A0484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3A4F73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150A69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B8E24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2724C5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8B69A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205B7B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09A45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522</w:t>
            </w:r>
          </w:p>
        </w:tc>
      </w:tr>
      <w:tr w:rsidR="008F6B7C" w14:paraId="0735804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4ED4F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F13C6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4B7AF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5D012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A619D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289" w:type="pct"/>
            <w:vMerge/>
            <w:vAlign w:val="center"/>
            <w:hideMark/>
          </w:tcPr>
          <w:p w14:paraId="0DF44B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FF366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67BD19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C9683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15348A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BB15E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7E8A3C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84AC3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</w:t>
            </w:r>
          </w:p>
        </w:tc>
      </w:tr>
      <w:tr w:rsidR="008F6B7C" w14:paraId="39FA98B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A8623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71319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2CF07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4B5161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C2641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32AD75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4373EB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512800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6A3B5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5173D9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477B1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5EDE19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991D0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390</w:t>
            </w:r>
          </w:p>
        </w:tc>
      </w:tr>
      <w:tr w:rsidR="008F6B7C" w14:paraId="0B02137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DC0DE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B35D4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B2777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642C63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60203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65B18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4FD2DF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05" w:type="pct"/>
            <w:vMerge/>
            <w:vAlign w:val="center"/>
            <w:hideMark/>
          </w:tcPr>
          <w:p w14:paraId="67D968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A99F1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1ECE0E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20C2C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081656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BF96E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394</w:t>
            </w:r>
          </w:p>
        </w:tc>
      </w:tr>
      <w:tr w:rsidR="008F6B7C" w14:paraId="47C58DF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9B1C0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337B8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BB79C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7E0B2D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DCEEA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56198E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D8087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36DF21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90583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5383D0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2F0AC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73" w:type="pct"/>
            <w:vMerge/>
            <w:vAlign w:val="center"/>
            <w:hideMark/>
          </w:tcPr>
          <w:p w14:paraId="661AE6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1027E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1014</w:t>
            </w:r>
          </w:p>
        </w:tc>
      </w:tr>
      <w:tr w:rsidR="008F6B7C" w14:paraId="3070714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0E47D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8BBBE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5880C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3F617F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A5E90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8DD80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49820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7B1E9C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07518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073388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F1656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76F42E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0A8A2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1002</w:t>
            </w:r>
          </w:p>
        </w:tc>
      </w:tr>
      <w:tr w:rsidR="008F6B7C" w14:paraId="743D515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4B5C4B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2C49B0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21F496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3F4B19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3F14D5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1D4D09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F61DA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57FA98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3C3F4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4F7DC2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690B4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18589B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A601C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191,194</w:t>
            </w:r>
          </w:p>
        </w:tc>
      </w:tr>
    </w:tbl>
    <w:p w14:paraId="00AE33B8" w14:textId="482F8943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1C205F3" w14:textId="292B6429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0F2CF4F" w14:textId="303A259F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75902F9" w14:textId="4B651C13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8932FB0" w14:textId="490C48FE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910A7BE" w14:textId="58AAB94A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F7B5D5F" w14:textId="7C6EFDEF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2E4C130" w14:textId="697A2F74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CD41CD1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0623141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3B28DF6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2CFF37A" w14:textId="761250B8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2.1 - 2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3AEE067C" wp14:editId="40B4E06B">
            <wp:extent cx="8541385" cy="5365115"/>
            <wp:effectExtent l="0" t="0" r="0" b="6985"/>
            <wp:docPr id="14487772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138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D0A35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D7D660D" w14:textId="77777777" w:rsidR="007C4173" w:rsidRPr="004252BF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32F3B7D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2.1 - 2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494"/>
        <w:gridCol w:w="1275"/>
        <w:gridCol w:w="898"/>
        <w:gridCol w:w="772"/>
        <w:gridCol w:w="858"/>
        <w:gridCol w:w="891"/>
        <w:gridCol w:w="915"/>
        <w:gridCol w:w="1184"/>
        <w:gridCol w:w="1051"/>
        <w:gridCol w:w="1184"/>
        <w:gridCol w:w="1211"/>
        <w:gridCol w:w="1363"/>
      </w:tblGrid>
      <w:tr w:rsidR="008F6B7C" w14:paraId="2735753D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6609F6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2a, coherent</w:t>
            </w:r>
          </w:p>
        </w:tc>
      </w:tr>
      <w:tr w:rsidR="008F6B7C" w14:paraId="3C666ABB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48DF5F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8F6B7C" w14:paraId="53043767" w14:textId="77777777" w:rsidTr="008F6B7C">
        <w:trPr>
          <w:trHeight w:val="280"/>
        </w:trPr>
        <w:tc>
          <w:tcPr>
            <w:tcW w:w="437" w:type="pct"/>
            <w:shd w:val="clear" w:color="D9E1F2" w:fill="D9E1F2"/>
            <w:noWrap/>
            <w:vAlign w:val="center"/>
            <w:hideMark/>
          </w:tcPr>
          <w:p w14:paraId="40195D9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2827C1D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468" w:type="pct"/>
            <w:shd w:val="clear" w:color="D9E1F2" w:fill="D9E1F2"/>
            <w:noWrap/>
            <w:vAlign w:val="center"/>
            <w:hideMark/>
          </w:tcPr>
          <w:p w14:paraId="1844557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108F491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63F4AEA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3CDE3E8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35126BE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2" w:type="pct"/>
            <w:shd w:val="clear" w:color="D9E1F2" w:fill="D9E1F2"/>
            <w:noWrap/>
            <w:vAlign w:val="center"/>
            <w:hideMark/>
          </w:tcPr>
          <w:p w14:paraId="1EC378F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4C040D4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527DE7B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432FDEB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1E7F7D3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01" w:type="pct"/>
            <w:shd w:val="clear" w:color="D9E1F2" w:fill="D9E1F2"/>
            <w:noWrap/>
            <w:vAlign w:val="center"/>
            <w:hideMark/>
          </w:tcPr>
          <w:p w14:paraId="1BF2F741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2C6556EE" w14:textId="77777777" w:rsidTr="008F6B7C">
        <w:trPr>
          <w:trHeight w:val="280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63CE4C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C599B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14AC5E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3B897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B9001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E84C7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6EE33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2B4949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59E62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183C55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D9E45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BD91D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358B0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541</w:t>
            </w:r>
          </w:p>
        </w:tc>
      </w:tr>
      <w:tr w:rsidR="008F6B7C" w14:paraId="5170B1DE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6C4BB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45661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00E8E6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1DB5C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77684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8CA62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72DA8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7DAF31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51668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07C061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vMerge/>
            <w:vAlign w:val="center"/>
            <w:hideMark/>
          </w:tcPr>
          <w:p w14:paraId="7A67BA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86C35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A54C7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538</w:t>
            </w:r>
          </w:p>
        </w:tc>
      </w:tr>
      <w:tr w:rsidR="008F6B7C" w14:paraId="3C6E7A4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B647A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8B2B2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4A7AB7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0E094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2BB80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E3710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180CD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754EE6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EEA6C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251CF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7831F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C695D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1372A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984</w:t>
            </w:r>
          </w:p>
        </w:tc>
      </w:tr>
      <w:tr w:rsidR="008F6B7C" w14:paraId="55F3BBE9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556FB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500D1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2B652B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3456E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9B7DA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D3FA3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D5E2D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106EE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1F251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8220A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CF271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BF594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74FA8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964</w:t>
            </w:r>
          </w:p>
        </w:tc>
      </w:tr>
      <w:tr w:rsidR="008F6B7C" w14:paraId="33BD0AD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027CB3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4F5CE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64F0C7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424C3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16951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05981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4C34B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6330B1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06B7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2ADB1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7033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/>
            <w:vAlign w:val="center"/>
            <w:hideMark/>
          </w:tcPr>
          <w:p w14:paraId="17709A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5EB02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8F6B7C" w14:paraId="336145D1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656DB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D3F5D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02FC5C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66250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4B088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3781D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20BE5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2D6F98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D3346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318E6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D420E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A3533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60F48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542</w:t>
            </w:r>
          </w:p>
        </w:tc>
      </w:tr>
      <w:tr w:rsidR="008F6B7C" w14:paraId="0A8EE1DE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5C01E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66A30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52D782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0B63A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9E843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E639B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E5FF9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2F774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334C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33" w:type="pct"/>
            <w:vMerge/>
            <w:vAlign w:val="center"/>
            <w:hideMark/>
          </w:tcPr>
          <w:p w14:paraId="5D0CE2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24F30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30ED8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B9EEA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543</w:t>
            </w:r>
          </w:p>
        </w:tc>
      </w:tr>
      <w:tr w:rsidR="008F6B7C" w14:paraId="69A2A782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67BB1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267A3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0D0103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AF39C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ED298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02593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C9C41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14:paraId="719915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D247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603F8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16144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B949C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F46C9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960</w:t>
            </w:r>
          </w:p>
        </w:tc>
      </w:tr>
      <w:tr w:rsidR="008F6B7C" w14:paraId="3EA93A4E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00126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731DB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7EB9C3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77B8C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9BC9F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43B96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D057D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469C40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36D19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B83F1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C2FA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0612DE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D00B1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539</w:t>
            </w:r>
          </w:p>
        </w:tc>
      </w:tr>
      <w:tr w:rsidR="008F6B7C" w14:paraId="7B906C45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D2E9D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05839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53B403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BFB33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EF242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EEE4C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702F4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07785B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F5F58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7D89E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3789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/>
            <w:vAlign w:val="center"/>
            <w:hideMark/>
          </w:tcPr>
          <w:p w14:paraId="09A84C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87FD8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8F6B7C" w14:paraId="6DDA8489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E9695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1EFEB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0C3D1D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FB2F9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0221C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7B0DC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70315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5C6966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9763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33" w:type="pct"/>
            <w:vMerge/>
            <w:vAlign w:val="center"/>
            <w:hideMark/>
          </w:tcPr>
          <w:p w14:paraId="14C20C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562C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BE72E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EDC8B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540</w:t>
            </w:r>
          </w:p>
        </w:tc>
      </w:tr>
      <w:tr w:rsidR="008F6B7C" w14:paraId="3874DE2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31B66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D33F6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4D8277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13B3E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8E903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E3EE2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D94B1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7C6F60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7CD68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33" w:type="pct"/>
            <w:vMerge/>
            <w:vAlign w:val="center"/>
            <w:hideMark/>
          </w:tcPr>
          <w:p w14:paraId="7E204F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89673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/>
            <w:vAlign w:val="center"/>
            <w:hideMark/>
          </w:tcPr>
          <w:p w14:paraId="7EDEE6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831C5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188</w:t>
            </w:r>
          </w:p>
        </w:tc>
      </w:tr>
      <w:tr w:rsidR="008F6B7C" w14:paraId="235F901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67C85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223AD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4DC7D6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67204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F123B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974AF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C75C5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7D326F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2F861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5DC8A9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60D2B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239B0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A3A8D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974</w:t>
            </w:r>
          </w:p>
        </w:tc>
      </w:tr>
      <w:tr w:rsidR="008F6B7C" w14:paraId="406EEA19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426FA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65673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3D9C68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466B1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2C73E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0B0F8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0405B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6FF15A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93693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DBB80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D4612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44CE5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50A1F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962</w:t>
            </w:r>
          </w:p>
        </w:tc>
      </w:tr>
      <w:tr w:rsidR="008F6B7C" w14:paraId="267A6C16" w14:textId="77777777" w:rsidTr="008F6B7C">
        <w:trPr>
          <w:trHeight w:val="280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7A1793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579EE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61C33B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9C7AD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C5BCD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8EB72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BA4A9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0710A7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50906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64661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51A0F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43E1FA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F6310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535</w:t>
            </w:r>
          </w:p>
        </w:tc>
      </w:tr>
      <w:tr w:rsidR="008F6B7C" w14:paraId="32FE95D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19141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C9791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5DACFE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0B7C6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54065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28D2D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D27C4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79AA2F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0EB54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2F167B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vMerge/>
            <w:vAlign w:val="center"/>
            <w:hideMark/>
          </w:tcPr>
          <w:p w14:paraId="0C875A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FB077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FE158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532</w:t>
            </w:r>
          </w:p>
        </w:tc>
      </w:tr>
      <w:tr w:rsidR="008F6B7C" w14:paraId="00A0812D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BC67D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8BCB9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3B1EBC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5243E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A7B4F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795CC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8C0AB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127351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D164D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B9DEB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45641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C0D4A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4FAB2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1064</w:t>
            </w:r>
          </w:p>
        </w:tc>
      </w:tr>
      <w:tr w:rsidR="008F6B7C" w14:paraId="753AF767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88846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F02D4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7AAAEF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AAAC3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40DD2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16023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04D71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460D60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A3E79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9BAF5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46D21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9B40E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BA6B3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1044</w:t>
            </w:r>
          </w:p>
        </w:tc>
      </w:tr>
      <w:tr w:rsidR="008F6B7C" w14:paraId="3FDAFBA0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23232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AD059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7607F2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9FC68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33CA9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9434F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64A60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6E6554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06BC8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01F3E8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52252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10B710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A0D00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712</w:t>
            </w:r>
          </w:p>
        </w:tc>
      </w:tr>
      <w:tr w:rsidR="008F6B7C" w14:paraId="094F502A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EF3F5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02006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67A831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A7B2E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2A592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-6.2</w:t>
            </w:r>
          </w:p>
        </w:tc>
        <w:tc>
          <w:tcPr>
            <w:tcW w:w="322" w:type="pct"/>
            <w:vMerge/>
            <w:vAlign w:val="center"/>
            <w:hideMark/>
          </w:tcPr>
          <w:p w14:paraId="44F936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7B011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28A4E2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88CE2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FE5A4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7D9D8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B5B3B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60643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536</w:t>
            </w:r>
          </w:p>
        </w:tc>
      </w:tr>
      <w:tr w:rsidR="008F6B7C" w14:paraId="10022D55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2C301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E10CB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75570C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77EB0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248B4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A403A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D1EC6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70B374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F76E6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33" w:type="pct"/>
            <w:vMerge/>
            <w:vAlign w:val="center"/>
            <w:hideMark/>
          </w:tcPr>
          <w:p w14:paraId="7F7541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053EC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E98EE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C03FC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537</w:t>
            </w:r>
          </w:p>
        </w:tc>
      </w:tr>
      <w:tr w:rsidR="008F6B7C" w14:paraId="4F06E7FD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E91C2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8D566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2DB788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5047F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89322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  <w:hideMark/>
          </w:tcPr>
          <w:p w14:paraId="4FA632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5DBB3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48861D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2E0E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DDEFB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761A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3D95D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4E1A1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715</w:t>
            </w:r>
          </w:p>
        </w:tc>
      </w:tr>
      <w:tr w:rsidR="008F6B7C" w14:paraId="34D830AD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6FEB9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5181B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08D7D4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/>
            <w:vAlign w:val="center"/>
            <w:hideMark/>
          </w:tcPr>
          <w:p w14:paraId="5AF4D1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D26D8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64B96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CDBEE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14:paraId="0C66E1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1D9A6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75D797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AE214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4" w:type="pct"/>
            <w:vMerge/>
            <w:vAlign w:val="center"/>
            <w:hideMark/>
          </w:tcPr>
          <w:p w14:paraId="7E45A1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05DAD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1040</w:t>
            </w:r>
          </w:p>
        </w:tc>
      </w:tr>
      <w:tr w:rsidR="008F6B7C" w14:paraId="3A328847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4D01B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EC11E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71B41A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56AB3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98210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DB65C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80AD1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121670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F273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D4473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1F05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F34A3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164FC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718</w:t>
            </w:r>
          </w:p>
        </w:tc>
      </w:tr>
      <w:tr w:rsidR="008F6B7C" w14:paraId="299F56F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FA2D5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4E085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1471B0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8984B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59F66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322" w:type="pct"/>
            <w:vMerge/>
            <w:vAlign w:val="center"/>
            <w:hideMark/>
          </w:tcPr>
          <w:p w14:paraId="3F3ACD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DE233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79E06D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1D115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D2651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1B8D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6178F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0F09C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533</w:t>
            </w:r>
          </w:p>
        </w:tc>
      </w:tr>
      <w:tr w:rsidR="008F6B7C" w14:paraId="55C1C730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0D937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84342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1757F7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4C8B5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-6.03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2D888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-6.03</w:t>
            </w:r>
          </w:p>
        </w:tc>
        <w:tc>
          <w:tcPr>
            <w:tcW w:w="322" w:type="pct"/>
            <w:vMerge/>
            <w:vAlign w:val="center"/>
            <w:hideMark/>
          </w:tcPr>
          <w:p w14:paraId="07F1D4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36C6D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51B14A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98C6D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B5C4B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CC2F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4" w:type="pct"/>
            <w:vMerge/>
            <w:vAlign w:val="center"/>
            <w:hideMark/>
          </w:tcPr>
          <w:p w14:paraId="5A5681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3A616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</w:t>
            </w:r>
          </w:p>
        </w:tc>
      </w:tr>
      <w:tr w:rsidR="008F6B7C" w14:paraId="7C29528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060367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BA3F5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6C1B6E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36E21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304F7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2" w:type="pct"/>
            <w:vMerge/>
            <w:vAlign w:val="center"/>
            <w:hideMark/>
          </w:tcPr>
          <w:p w14:paraId="508DB2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6FC52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2" w:type="pct"/>
            <w:vMerge/>
            <w:vAlign w:val="center"/>
            <w:hideMark/>
          </w:tcPr>
          <w:p w14:paraId="78EE93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3A5A6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4EBA0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E7E74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43E3E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30399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534</w:t>
            </w:r>
          </w:p>
        </w:tc>
      </w:tr>
      <w:tr w:rsidR="008F6B7C" w14:paraId="4FE5964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85124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BE1A4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5A7373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A293F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-5.68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B85B0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-5.68</w:t>
            </w:r>
          </w:p>
        </w:tc>
        <w:tc>
          <w:tcPr>
            <w:tcW w:w="322" w:type="pct"/>
            <w:vMerge/>
            <w:vAlign w:val="center"/>
            <w:hideMark/>
          </w:tcPr>
          <w:p w14:paraId="12DE61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8514D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2" w:type="pct"/>
            <w:vMerge/>
            <w:vAlign w:val="center"/>
            <w:hideMark/>
          </w:tcPr>
          <w:p w14:paraId="62198A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8DE182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B509D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C960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E89EE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C82C5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</w:t>
            </w:r>
          </w:p>
        </w:tc>
      </w:tr>
      <w:tr w:rsidR="008F6B7C" w14:paraId="0278FEE8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5C3BA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0D2BE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1FD9D6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30E5A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89FD5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6CB49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FDA5B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36EE0E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5A41B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3AD23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434BE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84" w:type="pct"/>
            <w:vMerge/>
            <w:vAlign w:val="center"/>
            <w:hideMark/>
          </w:tcPr>
          <w:p w14:paraId="76718D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D5A0B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1054</w:t>
            </w:r>
          </w:p>
        </w:tc>
      </w:tr>
      <w:tr w:rsidR="008F6B7C" w14:paraId="7DE03A70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6D7BB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D3011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4827F7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04391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B2865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7BC2F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97448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2D0B8A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EBA7E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38318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73CE9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6DC9F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8D491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1042</w:t>
            </w:r>
          </w:p>
        </w:tc>
      </w:tr>
    </w:tbl>
    <w:p w14:paraId="45833BF7" w14:textId="7BD48640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BB8582E" w14:textId="53963BDC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2620B81" w14:textId="3755A56F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C462867" w14:textId="2DF2B04B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735A240" w14:textId="00F4D96F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66F6D86" w14:textId="0100652A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32D5F43" w14:textId="6EC9953E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EC0CF8C" w14:textId="5A5B1479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5E70B00" w14:textId="77777777" w:rsidR="007C4173" w:rsidRDefault="007C4173" w:rsidP="007C4173">
      <w:pPr>
        <w:jc w:val="center"/>
        <w:rPr>
          <w:b/>
          <w:bCs/>
        </w:rPr>
      </w:pPr>
    </w:p>
    <w:p w14:paraId="0E57AABE" w14:textId="77777777" w:rsidR="00965FF3" w:rsidRDefault="00965FF3"/>
    <w:p w14:paraId="43E0EDDC" w14:textId="77777777" w:rsidR="00965FF3" w:rsidRDefault="00965FF3"/>
    <w:p w14:paraId="3D6762F6" w14:textId="226E9D65" w:rsidR="000500BE" w:rsidRDefault="004531D7" w:rsidP="004531D7">
      <w:pPr>
        <w:pStyle w:val="Heading5"/>
      </w:pPr>
      <w:r>
        <w:rPr>
          <w:rFonts w:hint="eastAsia"/>
        </w:rPr>
        <w:lastRenderedPageBreak/>
        <w:t>7.1.3.</w:t>
      </w:r>
      <w:r w:rsidR="000500BE">
        <w:rPr>
          <w:rFonts w:hint="eastAsia"/>
        </w:rPr>
        <w:t>2.</w:t>
      </w:r>
      <w:r w:rsidR="00D77366">
        <w:rPr>
          <w:rFonts w:hint="eastAsia"/>
        </w:rPr>
        <w:t>2</w:t>
      </w:r>
      <w:r w:rsidR="000500BE">
        <w:tab/>
      </w:r>
      <w:r w:rsidR="000500BE">
        <w:rPr>
          <w:rFonts w:hint="eastAsia"/>
        </w:rPr>
        <w:t>non-coherent</w:t>
      </w:r>
    </w:p>
    <w:p w14:paraId="6AF0CA9F" w14:textId="6646B88A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2.2 - 1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001D11C4" wp14:editId="6E8E5B05">
            <wp:extent cx="8462010" cy="5365115"/>
            <wp:effectExtent l="0" t="0" r="0" b="6985"/>
            <wp:docPr id="102311387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01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A3571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74FC5AE3" w14:textId="77777777" w:rsidR="008F6B7C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2.2 - 1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500"/>
        <w:gridCol w:w="1500"/>
        <w:gridCol w:w="903"/>
        <w:gridCol w:w="774"/>
        <w:gridCol w:w="811"/>
        <w:gridCol w:w="846"/>
        <w:gridCol w:w="863"/>
        <w:gridCol w:w="1184"/>
        <w:gridCol w:w="1051"/>
        <w:gridCol w:w="1184"/>
        <w:gridCol w:w="1211"/>
        <w:gridCol w:w="1349"/>
      </w:tblGrid>
      <w:tr w:rsidR="008F6B7C" w14:paraId="44B2636F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1037B8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non-coherent</w:t>
            </w:r>
          </w:p>
        </w:tc>
      </w:tr>
      <w:tr w:rsidR="008F6B7C" w14:paraId="551B86A5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0A9D71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8F6B7C" w14:paraId="7ACFB172" w14:textId="77777777" w:rsidTr="008F6B7C">
        <w:trPr>
          <w:trHeight w:val="280"/>
        </w:trPr>
        <w:tc>
          <w:tcPr>
            <w:tcW w:w="407" w:type="pct"/>
            <w:shd w:val="clear" w:color="D9E1F2" w:fill="D9E1F2"/>
            <w:noWrap/>
            <w:vAlign w:val="center"/>
            <w:hideMark/>
          </w:tcPr>
          <w:p w14:paraId="1C094B2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2B94B72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03438F3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51DAEDD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56E3A41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04" w:type="pct"/>
            <w:shd w:val="clear" w:color="D9E1F2" w:fill="D9E1F2"/>
            <w:noWrap/>
            <w:vAlign w:val="center"/>
            <w:hideMark/>
          </w:tcPr>
          <w:p w14:paraId="761B7D7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17A9406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5317B6B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4FC9260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72C5BAE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26A1201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0E59E8D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91" w:type="pct"/>
            <w:shd w:val="clear" w:color="D9E1F2" w:fill="D9E1F2"/>
            <w:noWrap/>
            <w:vAlign w:val="center"/>
            <w:hideMark/>
          </w:tcPr>
          <w:p w14:paraId="2A46D7C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1CB915A6" w14:textId="77777777" w:rsidTr="008F6B7C">
        <w:trPr>
          <w:trHeight w:val="280"/>
        </w:trPr>
        <w:tc>
          <w:tcPr>
            <w:tcW w:w="407" w:type="pct"/>
            <w:vMerge w:val="restart"/>
            <w:shd w:val="clear" w:color="auto" w:fill="auto"/>
            <w:vAlign w:val="center"/>
            <w:hideMark/>
          </w:tcPr>
          <w:p w14:paraId="0CD754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BCA11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2189F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5B7C1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598B4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E465E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C96AC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B5802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A53A6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623BD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4174F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D5362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2F7EF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409</w:t>
            </w:r>
          </w:p>
        </w:tc>
      </w:tr>
      <w:tr w:rsidR="008F6B7C" w14:paraId="5409958C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38055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D5DD5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3E068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3076C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ED141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CDCBC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B2753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EC217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071D81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20466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DD912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BA3A7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05DA8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413</w:t>
            </w:r>
          </w:p>
        </w:tc>
      </w:tr>
      <w:tr w:rsidR="008F6B7C" w14:paraId="25A3689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EBAF5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56AE5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104C9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FB83F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A703C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304" w:type="pct"/>
            <w:vMerge/>
            <w:vAlign w:val="center"/>
            <w:hideMark/>
          </w:tcPr>
          <w:p w14:paraId="2EBE59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78BF6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vMerge/>
            <w:vAlign w:val="center"/>
            <w:hideMark/>
          </w:tcPr>
          <w:p w14:paraId="2F7938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86F86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983FC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76C48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01C4C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8B2FD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281</w:t>
            </w:r>
          </w:p>
        </w:tc>
      </w:tr>
      <w:tr w:rsidR="008F6B7C" w14:paraId="6B27166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8EF52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02A97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D0BBB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6314D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C822A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8B0F4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7993B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C8CEF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55B9A7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E650E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5ECDC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AC546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D1BB6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284</w:t>
            </w:r>
          </w:p>
        </w:tc>
      </w:tr>
      <w:tr w:rsidR="008F6B7C" w14:paraId="3DB9E12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5938E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8D7C5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45" w:type="pct"/>
            <w:vMerge/>
            <w:vAlign w:val="center"/>
            <w:hideMark/>
          </w:tcPr>
          <w:p w14:paraId="28BAB5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DC87B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F2BEF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04" w:type="pct"/>
            <w:vMerge/>
            <w:vAlign w:val="center"/>
            <w:hideMark/>
          </w:tcPr>
          <w:p w14:paraId="439B91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21EF3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8818C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CFC4C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/>
            <w:vAlign w:val="center"/>
            <w:hideMark/>
          </w:tcPr>
          <w:p w14:paraId="562233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914A7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860C7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3D501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317</w:t>
            </w:r>
          </w:p>
        </w:tc>
      </w:tr>
      <w:tr w:rsidR="008F6B7C" w14:paraId="2D95BCE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EFEC5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EE0D6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28FE3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50C0B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A1563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18B0E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EC619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0D63F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164561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EA911A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7171D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CC10B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4DA81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320</w:t>
            </w:r>
          </w:p>
        </w:tc>
      </w:tr>
      <w:tr w:rsidR="008F6B7C" w14:paraId="5221FF3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47C69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3ECB6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45" w:type="pct"/>
            <w:vMerge/>
            <w:vAlign w:val="center"/>
            <w:hideMark/>
          </w:tcPr>
          <w:p w14:paraId="7B2ADF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6D5BA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05F1D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04" w:type="pct"/>
            <w:vMerge/>
            <w:vAlign w:val="center"/>
            <w:hideMark/>
          </w:tcPr>
          <w:p w14:paraId="1BF21F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29D36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437D0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C348A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69F7D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F9A39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A9030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8A6CD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245</w:t>
            </w:r>
          </w:p>
        </w:tc>
      </w:tr>
      <w:tr w:rsidR="008F6B7C" w14:paraId="0993508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D48E0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FD11B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41117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EB556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DD3AA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C38D8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BE732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F9C49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39B552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C266F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97DB8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70DB5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3F92F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248</w:t>
            </w:r>
          </w:p>
        </w:tc>
      </w:tr>
      <w:tr w:rsidR="008F6B7C" w14:paraId="32EEFC7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384FE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027E5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45" w:type="pct"/>
            <w:vMerge/>
            <w:vAlign w:val="center"/>
            <w:hideMark/>
          </w:tcPr>
          <w:p w14:paraId="25A9FE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58C4C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256DD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304" w:type="pct"/>
            <w:vMerge/>
            <w:vAlign w:val="center"/>
            <w:hideMark/>
          </w:tcPr>
          <w:p w14:paraId="097DD5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B6A8A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015A09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61DB4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/>
            <w:vAlign w:val="center"/>
            <w:hideMark/>
          </w:tcPr>
          <w:p w14:paraId="6C900D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D5038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99D35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F1B3C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8F6B7C" w14:paraId="732946E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55906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35294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216FF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75418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04A57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EFCA6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D9D0F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D777B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1BC386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70A05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68F63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5F271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0F070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266</w:t>
            </w:r>
          </w:p>
        </w:tc>
      </w:tr>
      <w:tr w:rsidR="008F6B7C" w14:paraId="50B6DE8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1911F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7750B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45" w:type="pct"/>
            <w:vMerge/>
            <w:vAlign w:val="center"/>
            <w:hideMark/>
          </w:tcPr>
          <w:p w14:paraId="3041DB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98073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FE95D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04" w:type="pct"/>
            <w:vMerge/>
            <w:vAlign w:val="center"/>
            <w:hideMark/>
          </w:tcPr>
          <w:p w14:paraId="36B488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6F145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1059E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FAD6F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7BAB2A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09380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5B4D7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5B0F5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8F6B7C" w14:paraId="249B18D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283A7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FCB22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EFC12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74EDE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7BB1F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0B38E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35E20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D2317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66444C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528BB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6B36A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C180D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1CDF0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302</w:t>
            </w:r>
          </w:p>
        </w:tc>
      </w:tr>
      <w:tr w:rsidR="008F6B7C" w14:paraId="45DA7EA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D142D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A1989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0A9DC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F8005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D54D4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A6C80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F85F1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08A4F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5145C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492AF5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0190D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C3778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71258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761</w:t>
            </w:r>
          </w:p>
        </w:tc>
      </w:tr>
      <w:tr w:rsidR="008F6B7C" w14:paraId="3444D5F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A3A41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7E56F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8006B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31BFE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40CCD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A4045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EA9E9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77ED2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755D0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23433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7B6F1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0689A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7F45A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745</w:t>
            </w:r>
          </w:p>
        </w:tc>
      </w:tr>
      <w:tr w:rsidR="008F6B7C" w14:paraId="046E267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FD0F6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E8175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78AE5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684E0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2A873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04" w:type="pct"/>
            <w:vMerge/>
            <w:vAlign w:val="center"/>
            <w:hideMark/>
          </w:tcPr>
          <w:p w14:paraId="5361A2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3A5AF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642D9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2DA52D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4D0FE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0C8AE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DE63B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49788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</w:t>
            </w:r>
          </w:p>
        </w:tc>
      </w:tr>
      <w:tr w:rsidR="008F6B7C" w14:paraId="43D3EF5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0C6D9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78E4D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94EA3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8DBB6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FFF1E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954F3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B0A9D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146EE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394757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0F2C0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BD2B3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D3DF9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D9EE5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128</w:t>
            </w:r>
          </w:p>
        </w:tc>
      </w:tr>
      <w:tr w:rsidR="008F6B7C" w14:paraId="45399A7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492DD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148C7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025DB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76E9A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92326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4" w:type="pct"/>
            <w:vMerge/>
            <w:vAlign w:val="center"/>
            <w:hideMark/>
          </w:tcPr>
          <w:p w14:paraId="348296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0CDA2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BEF4C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666859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C3B7F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18B57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9A544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44063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903</w:t>
            </w:r>
          </w:p>
        </w:tc>
      </w:tr>
      <w:tr w:rsidR="008F6B7C" w14:paraId="2F87539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DE744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C4E40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0FFF2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60267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5531B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06216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1E0BE5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966A7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22B75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83856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56FC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81007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A0D69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212</w:t>
            </w:r>
          </w:p>
        </w:tc>
      </w:tr>
      <w:tr w:rsidR="008F6B7C" w14:paraId="76CEC0C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59E5C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74553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9967B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CFBE7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6FF79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1F268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3BA87A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97C76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6CF46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8E138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34D2B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129BDF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0D7ED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399</w:t>
            </w:r>
          </w:p>
        </w:tc>
      </w:tr>
      <w:tr w:rsidR="008F6B7C" w14:paraId="26144C6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4C6C1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7F09E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505FD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1D6CB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84AF0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E0AA4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95940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2" w:type="pct"/>
            <w:vMerge/>
            <w:vAlign w:val="center"/>
            <w:hideMark/>
          </w:tcPr>
          <w:p w14:paraId="101B7D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9B1A3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ED57C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F2695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63863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C41DE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393</w:t>
            </w:r>
          </w:p>
        </w:tc>
      </w:tr>
      <w:tr w:rsidR="008F6B7C" w14:paraId="7BF2CE4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3C2EF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85C2F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3967C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F43FB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E1AD2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6036F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CDF27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801A8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A67D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81C96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BD477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40FDF8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A3B31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216</w:t>
            </w:r>
          </w:p>
        </w:tc>
      </w:tr>
      <w:tr w:rsidR="008F6B7C" w14:paraId="17C7897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CE072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98A0A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45" w:type="pct"/>
            <w:vMerge/>
            <w:vAlign w:val="center"/>
            <w:hideMark/>
          </w:tcPr>
          <w:p w14:paraId="7FCE74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E51AA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E0252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A2EB3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3C97BE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482B0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C0CF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33D665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2FEC5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2E86F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9FC86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208</w:t>
            </w:r>
          </w:p>
        </w:tc>
      </w:tr>
      <w:tr w:rsidR="008F6B7C" w14:paraId="476A9F1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CF091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415AE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EDECB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4266B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0FAA1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4" w:type="pct"/>
            <w:vMerge/>
            <w:vAlign w:val="center"/>
            <w:hideMark/>
          </w:tcPr>
          <w:p w14:paraId="1A0058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A452B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AA44D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C2F0E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44485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3CAFD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D7285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D86CC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767</w:t>
            </w:r>
          </w:p>
        </w:tc>
      </w:tr>
      <w:tr w:rsidR="008F6B7C" w14:paraId="260DB7E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06558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B101D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44805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9FA5A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464FB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11ADF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EECAC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8923C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7D2334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AAC5A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109B7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CCE56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2CB8D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773</w:t>
            </w:r>
          </w:p>
        </w:tc>
      </w:tr>
      <w:tr w:rsidR="008F6B7C" w14:paraId="75D72A7C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7547B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F147B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FE249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71FF6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0495A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14.45</w:t>
            </w:r>
          </w:p>
        </w:tc>
        <w:tc>
          <w:tcPr>
            <w:tcW w:w="304" w:type="pct"/>
            <w:vMerge/>
            <w:vAlign w:val="center"/>
            <w:hideMark/>
          </w:tcPr>
          <w:p w14:paraId="792C14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B1D4F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E6D5E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64DFFB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FB2B2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5676C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BB4C1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07F11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747</w:t>
            </w:r>
          </w:p>
        </w:tc>
      </w:tr>
      <w:tr w:rsidR="008F6B7C" w14:paraId="09D6C08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A85E0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CF594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455C6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9BA8B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49087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7A203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D7AE5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ECA77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8634F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4EC47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7704C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A3DEE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4EE6C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763</w:t>
            </w:r>
          </w:p>
        </w:tc>
      </w:tr>
      <w:tr w:rsidR="008F6B7C" w14:paraId="193701D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EA5E1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CC304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08C9A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D127A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8F35C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04" w:type="pct"/>
            <w:vMerge/>
            <w:vAlign w:val="center"/>
            <w:hideMark/>
          </w:tcPr>
          <w:p w14:paraId="5B2970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FBADB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E8CA1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4199C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/>
            <w:vAlign w:val="center"/>
            <w:hideMark/>
          </w:tcPr>
          <w:p w14:paraId="358952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02BDE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E051D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55497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883</w:t>
            </w:r>
          </w:p>
        </w:tc>
      </w:tr>
      <w:tr w:rsidR="008F6B7C" w14:paraId="47C27319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E4F67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7449E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E80C4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CEFF7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CEA82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B9BF8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9994E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9680B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78D62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61122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A61C9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4780A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C4400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879</w:t>
            </w:r>
          </w:p>
        </w:tc>
      </w:tr>
      <w:tr w:rsidR="008F6B7C" w14:paraId="2C59E4A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9C65C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9D398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45" w:type="pct"/>
            <w:vMerge/>
            <w:vAlign w:val="center"/>
            <w:hideMark/>
          </w:tcPr>
          <w:p w14:paraId="658DA8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67EC1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7D908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04" w:type="pct"/>
            <w:vMerge/>
            <w:vAlign w:val="center"/>
            <w:hideMark/>
          </w:tcPr>
          <w:p w14:paraId="6C15C9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AEEDF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8EF20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8BFC7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33" w:type="pct"/>
            <w:vMerge/>
            <w:vAlign w:val="center"/>
            <w:hideMark/>
          </w:tcPr>
          <w:p w14:paraId="204594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858EF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6F275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E8A57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867</w:t>
            </w:r>
          </w:p>
        </w:tc>
      </w:tr>
      <w:tr w:rsidR="008F6B7C" w14:paraId="62A5825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FA577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9E9BA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692F7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F3A9D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6B103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FEFEE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29855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906A9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FA858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84963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28B13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C6D5E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AC6AB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871</w:t>
            </w:r>
          </w:p>
        </w:tc>
      </w:tr>
      <w:tr w:rsidR="008F6B7C" w14:paraId="58130F6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285D1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2D2F2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45" w:type="pct"/>
            <w:vMerge/>
            <w:vAlign w:val="center"/>
            <w:hideMark/>
          </w:tcPr>
          <w:p w14:paraId="51ABE3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A4729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70DAB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304" w:type="pct"/>
            <w:vMerge/>
            <w:vAlign w:val="center"/>
            <w:hideMark/>
          </w:tcPr>
          <w:p w14:paraId="526A7A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9E21A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23029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CB6E1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2EE9B5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6E67D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374CE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3344A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851</w:t>
            </w:r>
          </w:p>
        </w:tc>
      </w:tr>
      <w:tr w:rsidR="008F6B7C" w14:paraId="496CEEF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E432C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200A0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D1CA5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F0717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E1D02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9F139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63C88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B53BD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6A9CA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AC09F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AB823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5451A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70517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855</w:t>
            </w:r>
          </w:p>
        </w:tc>
      </w:tr>
      <w:tr w:rsidR="008F6B7C" w14:paraId="6FEE270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318B8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66DAB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85489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E22FE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F8B28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88D79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1" w:type="pct"/>
            <w:vMerge/>
            <w:vAlign w:val="center"/>
            <w:hideMark/>
          </w:tcPr>
          <w:p w14:paraId="167950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71028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F00B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/>
            <w:vAlign w:val="center"/>
            <w:hideMark/>
          </w:tcPr>
          <w:p w14:paraId="00E3DD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0BB9F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8E666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9E70D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326</w:t>
            </w:r>
          </w:p>
        </w:tc>
      </w:tr>
      <w:tr w:rsidR="008F6B7C" w14:paraId="39844DC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E5D66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02D81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CDBC0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586C1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DAA4C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953E5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2A0B4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vMerge/>
            <w:vAlign w:val="center"/>
            <w:hideMark/>
          </w:tcPr>
          <w:p w14:paraId="7A37EC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E894D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33" w:type="pct"/>
            <w:vMerge/>
            <w:vAlign w:val="center"/>
            <w:hideMark/>
          </w:tcPr>
          <w:p w14:paraId="045D45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94913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38251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97C1D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665</w:t>
            </w:r>
          </w:p>
        </w:tc>
      </w:tr>
      <w:tr w:rsidR="008F6B7C" w14:paraId="743B5D2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3A7BC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507CB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72273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FB221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FAA68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77EB2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2874A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B3A95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517C05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DDE61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7472F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0F9C0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8605F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698,699</w:t>
            </w:r>
          </w:p>
        </w:tc>
      </w:tr>
      <w:tr w:rsidR="008F6B7C" w14:paraId="1205DB7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4718F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3953A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EEE38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3FCE0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73E6A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4" w:type="pct"/>
            <w:vMerge/>
            <w:vAlign w:val="center"/>
            <w:hideMark/>
          </w:tcPr>
          <w:p w14:paraId="608465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24543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64037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8A2E1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BB38B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F4FC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E8EF0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CB54A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617</w:t>
            </w:r>
          </w:p>
        </w:tc>
      </w:tr>
      <w:tr w:rsidR="008F6B7C" w14:paraId="538315B9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5C18C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D49E2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5" w:type="pct"/>
            <w:vMerge/>
            <w:vAlign w:val="center"/>
            <w:hideMark/>
          </w:tcPr>
          <w:p w14:paraId="467121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D2D67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1ECD8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4" w:type="pct"/>
            <w:vMerge/>
            <w:vAlign w:val="center"/>
            <w:hideMark/>
          </w:tcPr>
          <w:p w14:paraId="0641AC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0737A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93A9D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B65D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3" w:type="pct"/>
            <w:vMerge/>
            <w:vAlign w:val="center"/>
            <w:hideMark/>
          </w:tcPr>
          <w:p w14:paraId="771D93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4A1D1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4" w:type="pct"/>
            <w:vMerge/>
            <w:vAlign w:val="center"/>
            <w:hideMark/>
          </w:tcPr>
          <w:p w14:paraId="0EE909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D0E95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619</w:t>
            </w:r>
          </w:p>
        </w:tc>
      </w:tr>
      <w:tr w:rsidR="008F6B7C" w14:paraId="1534866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6E537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2805C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3.73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1723B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66D78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0A735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9C123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17EA0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1D406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0C93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33" w:type="pct"/>
            <w:vMerge/>
            <w:vAlign w:val="center"/>
            <w:hideMark/>
          </w:tcPr>
          <w:p w14:paraId="73904F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24FB4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46D78C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647A2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8F6B7C" w14:paraId="7A8C6CE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B1586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3D0B9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96E74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D8603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93494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12C84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33E074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4E9FE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FE676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767D3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553A6C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D6689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1C415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589</w:t>
            </w:r>
          </w:p>
        </w:tc>
      </w:tr>
      <w:tr w:rsidR="008F6B7C" w14:paraId="2686C4F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83B3D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3AC7D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B6239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240CC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AEF71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EE7D7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F3F6C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F20FC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0F7AE3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86ABF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24F85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FB443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197C5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599</w:t>
            </w:r>
          </w:p>
        </w:tc>
      </w:tr>
      <w:tr w:rsidR="008F6B7C" w14:paraId="14C1EFD9" w14:textId="77777777" w:rsidTr="008F6B7C">
        <w:trPr>
          <w:trHeight w:val="280"/>
        </w:trPr>
        <w:tc>
          <w:tcPr>
            <w:tcW w:w="407" w:type="pct"/>
            <w:vMerge w:val="restart"/>
            <w:shd w:val="clear" w:color="auto" w:fill="auto"/>
            <w:vAlign w:val="center"/>
            <w:hideMark/>
          </w:tcPr>
          <w:p w14:paraId="1B3F89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F9770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FB605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4EB79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88F67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04" w:type="pct"/>
            <w:vMerge/>
            <w:vAlign w:val="center"/>
            <w:hideMark/>
          </w:tcPr>
          <w:p w14:paraId="3090BD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BCDB7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E1460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EC9AA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99D60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58C4D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4" w:type="pct"/>
            <w:vMerge/>
            <w:vAlign w:val="center"/>
            <w:hideMark/>
          </w:tcPr>
          <w:p w14:paraId="429134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78B44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827</w:t>
            </w:r>
          </w:p>
        </w:tc>
      </w:tr>
      <w:tr w:rsidR="008F6B7C" w14:paraId="566FF32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F1B18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D81D0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836B9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685AF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1AA95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83034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C5FA7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CBA2C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7D3CB4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CD809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6FC91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265E2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9A628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835</w:t>
            </w:r>
          </w:p>
        </w:tc>
      </w:tr>
      <w:tr w:rsidR="008F6B7C" w14:paraId="14A87BC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FD133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7A275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45" w:type="pct"/>
            <w:vMerge/>
            <w:vAlign w:val="center"/>
            <w:hideMark/>
          </w:tcPr>
          <w:p w14:paraId="6E797F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60DFA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15512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04" w:type="pct"/>
            <w:vMerge/>
            <w:vAlign w:val="center"/>
            <w:hideMark/>
          </w:tcPr>
          <w:p w14:paraId="57A68B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B4880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786D6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AD4FF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84E63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24ECC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40468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82EC0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826</w:t>
            </w:r>
          </w:p>
        </w:tc>
      </w:tr>
      <w:tr w:rsidR="008F6B7C" w14:paraId="6F13AFF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EA157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E9F5F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3241C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B5898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0EF7B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E66F7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F2846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72CB2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48B9FD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23048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14836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A5E72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44B7D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834</w:t>
            </w:r>
          </w:p>
        </w:tc>
      </w:tr>
      <w:tr w:rsidR="008F6B7C" w14:paraId="43357B6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15391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DF310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0D962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E98CF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74D5E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E278B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0E23BF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C683E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634F1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822B2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62190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40AA81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82DE1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408</w:t>
            </w:r>
          </w:p>
        </w:tc>
      </w:tr>
      <w:tr w:rsidR="008F6B7C" w14:paraId="196C6AB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5CB4A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2FB99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934CE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9D39E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685B2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21E04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48F98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3CE14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64075C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9702A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F0F66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CE2E2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71CDD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416</w:t>
            </w:r>
          </w:p>
        </w:tc>
      </w:tr>
      <w:tr w:rsidR="008F6B7C" w14:paraId="550CDD1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F4728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7F33D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978B8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74F4A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7D7FD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04" w:type="pct"/>
            <w:vMerge/>
            <w:vAlign w:val="center"/>
            <w:hideMark/>
          </w:tcPr>
          <w:p w14:paraId="54224D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30C16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vMerge/>
            <w:vAlign w:val="center"/>
            <w:hideMark/>
          </w:tcPr>
          <w:p w14:paraId="41C485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B31F5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6B579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B02A7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FD419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6D002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272</w:t>
            </w:r>
          </w:p>
        </w:tc>
      </w:tr>
      <w:tr w:rsidR="008F6B7C" w14:paraId="20A8E81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98BA9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DEDD4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7F044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77200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B9C34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29C25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B57D3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355F4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639E3D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8B426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22399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ABB54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F95CB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8F6B7C" w14:paraId="69F008A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ADD75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CE34F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7718D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A5DB1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769D3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1D4DE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E61C1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73666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CF527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406EC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8A8F2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476AC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7CBA1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825</w:t>
            </w:r>
          </w:p>
        </w:tc>
      </w:tr>
      <w:tr w:rsidR="008F6B7C" w14:paraId="5778EAA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88907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BE9C8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2BE95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47340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4702D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E9E7A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0E14E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E8676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87AC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33" w:type="pct"/>
            <w:vMerge/>
            <w:vAlign w:val="center"/>
            <w:hideMark/>
          </w:tcPr>
          <w:p w14:paraId="5AE13C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DEA48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FE2B3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708CB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832</w:t>
            </w:r>
          </w:p>
        </w:tc>
      </w:tr>
      <w:tr w:rsidR="008F6B7C" w14:paraId="0331D06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4CE08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F193F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6B49F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A5DF9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22EEF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DB81A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AEB65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39287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776C9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31650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A2075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3A3C11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D8284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308</w:t>
            </w:r>
          </w:p>
        </w:tc>
      </w:tr>
      <w:tr w:rsidR="008F6B7C" w14:paraId="008EBDB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91435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753E5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892BD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084A6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C052B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D5E6B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A5D54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97900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720944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88DF2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88B99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E8C36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406B6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311</w:t>
            </w:r>
          </w:p>
        </w:tc>
      </w:tr>
      <w:tr w:rsidR="008F6B7C" w14:paraId="1DC16AB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F11DF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BA850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45" w:type="pct"/>
            <w:vMerge/>
            <w:vAlign w:val="center"/>
            <w:hideMark/>
          </w:tcPr>
          <w:p w14:paraId="3329AB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0B52D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1945E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04" w:type="pct"/>
            <w:vMerge/>
            <w:vAlign w:val="center"/>
            <w:hideMark/>
          </w:tcPr>
          <w:p w14:paraId="53F8B9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7F6D4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344BE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F3ACA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D8097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93AC6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EEDBE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1B0FC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254</w:t>
            </w:r>
          </w:p>
        </w:tc>
      </w:tr>
      <w:tr w:rsidR="008F6B7C" w14:paraId="08F781B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028B8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53984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AAF12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9724F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15029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B4C44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7DBE7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A44D4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4D9FE6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A4BA4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2EA05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6D05B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24981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8F6B7C" w14:paraId="30972344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A378B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00157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45" w:type="pct"/>
            <w:vMerge/>
            <w:vAlign w:val="center"/>
            <w:hideMark/>
          </w:tcPr>
          <w:p w14:paraId="2E8E47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34B22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47BBD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04" w:type="pct"/>
            <w:vMerge/>
            <w:vAlign w:val="center"/>
            <w:hideMark/>
          </w:tcPr>
          <w:p w14:paraId="6A18F0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9DEE3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6C0E8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1A2EB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222CD3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CB64D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8B73F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90504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290</w:t>
            </w:r>
          </w:p>
        </w:tc>
      </w:tr>
      <w:tr w:rsidR="008F6B7C" w14:paraId="4D49B30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130B0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3FF9F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0A54E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0B90E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6667A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472F1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89C10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62A9E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0C072C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A4191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083EE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06CC2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77C0E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293</w:t>
            </w:r>
          </w:p>
        </w:tc>
      </w:tr>
      <w:tr w:rsidR="008F6B7C" w14:paraId="406B032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F6679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94468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07B20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EA608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2AF60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D0C60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ED177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4D056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7A4C1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76ABDC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A3C73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C2782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52CA92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744</w:t>
            </w:r>
          </w:p>
        </w:tc>
      </w:tr>
      <w:tr w:rsidR="008F6B7C" w14:paraId="52BD3D8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46470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C431B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5912C5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D5F59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E0217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13A34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10DF3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F4F72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5F57A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572C6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F3BE9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87EB4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FCF67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752</w:t>
            </w:r>
          </w:p>
        </w:tc>
      </w:tr>
      <w:tr w:rsidR="008F6B7C" w14:paraId="55854B0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0EEC0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25DF7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9E25E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C5562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2B5F5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4" w:type="pct"/>
            <w:vMerge/>
            <w:vAlign w:val="center"/>
            <w:hideMark/>
          </w:tcPr>
          <w:p w14:paraId="19A104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125C0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05E1F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5F857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338B5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19ABB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817AA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EF91A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902</w:t>
            </w:r>
          </w:p>
        </w:tc>
      </w:tr>
      <w:tr w:rsidR="008F6B7C" w14:paraId="51670F05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59BA2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EB814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6E70B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8B984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01F3F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9CC9F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1A2211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7FFF0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0A9EE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240EF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3546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6D42A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469FE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213</w:t>
            </w:r>
          </w:p>
        </w:tc>
      </w:tr>
      <w:tr w:rsidR="008F6B7C" w14:paraId="5057DA2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9B815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6120B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D61AC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71C71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94E23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5C4D7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5B9A56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AEC10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D3ECF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D9950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DC196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56B555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5A970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8F6B7C" w14:paraId="5010E739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55816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F6055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DB408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EB593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6DEC5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B575B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16144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2" w:type="pct"/>
            <w:vMerge/>
            <w:vAlign w:val="center"/>
            <w:hideMark/>
          </w:tcPr>
          <w:p w14:paraId="0B91FA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A46B4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5852C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10DE8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DB01D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85D58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392</w:t>
            </w:r>
          </w:p>
        </w:tc>
      </w:tr>
      <w:tr w:rsidR="008F6B7C" w14:paraId="41C2EE03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38355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07295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6D70B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2D3E9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6AC0A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10E0F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36AD9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51844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F14D5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D4F65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9FF06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17A8A2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B6C38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217</w:t>
            </w:r>
          </w:p>
        </w:tc>
      </w:tr>
      <w:tr w:rsidR="008F6B7C" w14:paraId="3B6D9A1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E31D3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879FA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45" w:type="pct"/>
            <w:vMerge/>
            <w:vAlign w:val="center"/>
            <w:hideMark/>
          </w:tcPr>
          <w:p w14:paraId="4A853E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4B435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07D7F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986B4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2FC789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50384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2F33A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082B11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747117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C7661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48AC9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209</w:t>
            </w:r>
          </w:p>
        </w:tc>
      </w:tr>
      <w:tr w:rsidR="008F6B7C" w14:paraId="6E28D52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6BE2B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8861D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C14CC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4F9B3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A66CA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04" w:type="pct"/>
            <w:vMerge/>
            <w:vAlign w:val="center"/>
            <w:hideMark/>
          </w:tcPr>
          <w:p w14:paraId="247A1E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BF68A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C3D01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B778B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4407A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8B444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6AFBC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EF027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766</w:t>
            </w:r>
          </w:p>
        </w:tc>
      </w:tr>
      <w:tr w:rsidR="008F6B7C" w14:paraId="2A5A5CBA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F874A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4528B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DB1AA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3D43A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FDC46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08D8B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13C6C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62190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20B13C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A5E03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3C89D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24721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DCC1B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772</w:t>
            </w:r>
          </w:p>
        </w:tc>
      </w:tr>
      <w:tr w:rsidR="008F6B7C" w14:paraId="0E7AD74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7A41E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E394A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6EA37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252CC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D7861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304" w:type="pct"/>
            <w:vMerge/>
            <w:vAlign w:val="center"/>
            <w:hideMark/>
          </w:tcPr>
          <w:p w14:paraId="7E362D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F8171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3EFDB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43B1F9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DC157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D56BD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3AE87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992C4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746</w:t>
            </w:r>
          </w:p>
        </w:tc>
      </w:tr>
      <w:tr w:rsidR="008F6B7C" w14:paraId="0E9B674C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9A21F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BAAE7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67530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8DEF4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C5BA6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30F20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64EF6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E6319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AD010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B15B5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AE38F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6FCB7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807CE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754</w:t>
            </w:r>
          </w:p>
        </w:tc>
      </w:tr>
      <w:tr w:rsidR="008F6B7C" w14:paraId="7938D4D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AD67D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1943F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F60DF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25C19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23CC6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4" w:type="pct"/>
            <w:vMerge/>
            <w:vAlign w:val="center"/>
            <w:hideMark/>
          </w:tcPr>
          <w:p w14:paraId="509624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AF7FD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6D0F8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9D505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/>
            <w:vAlign w:val="center"/>
            <w:hideMark/>
          </w:tcPr>
          <w:p w14:paraId="1C4FCA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C0D06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AC245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9FF10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882</w:t>
            </w:r>
          </w:p>
        </w:tc>
      </w:tr>
      <w:tr w:rsidR="008F6B7C" w14:paraId="60140C81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144A5B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3A9FE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B9100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4BC7F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E7F4C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4ABE4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16BDF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2604E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3B528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7E6E8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0630E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33DA0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E34F1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878</w:t>
            </w:r>
          </w:p>
        </w:tc>
      </w:tr>
      <w:tr w:rsidR="008F6B7C" w14:paraId="266256EB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C30989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F59B5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45" w:type="pct"/>
            <w:vMerge/>
            <w:vAlign w:val="center"/>
            <w:hideMark/>
          </w:tcPr>
          <w:p w14:paraId="5F86DE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40166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4C8E4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4" w:type="pct"/>
            <w:vMerge/>
            <w:vAlign w:val="center"/>
            <w:hideMark/>
          </w:tcPr>
          <w:p w14:paraId="39F9A1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8B2D7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0142B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0CAF3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33" w:type="pct"/>
            <w:vMerge/>
            <w:vAlign w:val="center"/>
            <w:hideMark/>
          </w:tcPr>
          <w:p w14:paraId="64E41F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E9CEF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59DB1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DA8F8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866</w:t>
            </w:r>
          </w:p>
        </w:tc>
      </w:tr>
      <w:tr w:rsidR="008F6B7C" w14:paraId="636AA18C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25AD3F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26617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1A355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20DDC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8DF47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8D745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58040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431FE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CF604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510C6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F891D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A2E81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52EE7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870</w:t>
            </w:r>
          </w:p>
        </w:tc>
      </w:tr>
      <w:tr w:rsidR="008F6B7C" w14:paraId="7D1FFB3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CC458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37646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B7E6C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C029D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B6260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04" w:type="pct"/>
            <w:vMerge/>
            <w:vAlign w:val="center"/>
            <w:hideMark/>
          </w:tcPr>
          <w:p w14:paraId="281F85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C5800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70535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DE160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vMerge/>
            <w:vAlign w:val="center"/>
            <w:hideMark/>
          </w:tcPr>
          <w:p w14:paraId="2A4431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53D9C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7B48C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47F27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8F6B7C" w14:paraId="7B9AA57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EF561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6B869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BAB84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DFEC6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22152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36116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EAE8A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904A3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720F8B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967F0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38F30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73B51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9A35F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</w:t>
            </w:r>
          </w:p>
        </w:tc>
      </w:tr>
      <w:tr w:rsidR="008F6B7C" w14:paraId="4C48138E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6CAF8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3A00C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E00D4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0E024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1D84F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4" w:type="pct"/>
            <w:vMerge/>
            <w:vAlign w:val="center"/>
            <w:hideMark/>
          </w:tcPr>
          <w:p w14:paraId="226BDF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F5F19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E723D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FAEAF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0B7F0F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47999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80ADE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40844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850</w:t>
            </w:r>
          </w:p>
        </w:tc>
      </w:tr>
      <w:tr w:rsidR="008F6B7C" w14:paraId="4EDF1728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04230C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FB387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56274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D2B59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32484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B087C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F9574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39608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DD9E4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B2D16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BC213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F6220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29450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854</w:t>
            </w:r>
          </w:p>
        </w:tc>
      </w:tr>
      <w:tr w:rsidR="008F6B7C" w14:paraId="63EE607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5F8829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59AE7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29DF0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02238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BDD5F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69F36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1" w:type="pct"/>
            <w:vMerge/>
            <w:vAlign w:val="center"/>
            <w:hideMark/>
          </w:tcPr>
          <w:p w14:paraId="3508A7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8037D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8FE5B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/>
            <w:vAlign w:val="center"/>
            <w:hideMark/>
          </w:tcPr>
          <w:p w14:paraId="40F898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BFD8E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96207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0BED4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329</w:t>
            </w:r>
          </w:p>
        </w:tc>
      </w:tr>
      <w:tr w:rsidR="008F6B7C" w14:paraId="7009CE2D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AF8D8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794BE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06483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B1052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C32A4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DDD89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6EC47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2" w:type="pct"/>
            <w:vMerge/>
            <w:vAlign w:val="center"/>
            <w:hideMark/>
          </w:tcPr>
          <w:p w14:paraId="4192E1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AEEFE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33" w:type="pct"/>
            <w:vMerge/>
            <w:vAlign w:val="center"/>
            <w:hideMark/>
          </w:tcPr>
          <w:p w14:paraId="7D931A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F6776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F2F15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C61D3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676</w:t>
            </w:r>
          </w:p>
        </w:tc>
      </w:tr>
      <w:tr w:rsidR="008F6B7C" w14:paraId="2A3EE5C6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3378F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578E0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948D6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A523F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05487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5D6A2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615D4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E8810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74FCFB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85112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93C47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88614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ACB74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697</w:t>
            </w:r>
          </w:p>
        </w:tc>
      </w:tr>
      <w:tr w:rsidR="008F6B7C" w14:paraId="429EC6CF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4A01A4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C1B94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91438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7D384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899DF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4" w:type="pct"/>
            <w:vMerge/>
            <w:vAlign w:val="center"/>
            <w:hideMark/>
          </w:tcPr>
          <w:p w14:paraId="02321B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762CC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448D9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9BA95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61351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E19CB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EA75E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5ECA5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616</w:t>
            </w:r>
          </w:p>
        </w:tc>
      </w:tr>
      <w:tr w:rsidR="008F6B7C" w14:paraId="0A54CBD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603DBE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BCDA2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5" w:type="pct"/>
            <w:vMerge/>
            <w:vAlign w:val="center"/>
            <w:hideMark/>
          </w:tcPr>
          <w:p w14:paraId="5AEE54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42C86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B27E1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04" w:type="pct"/>
            <w:vMerge/>
            <w:vAlign w:val="center"/>
            <w:hideMark/>
          </w:tcPr>
          <w:p w14:paraId="040C77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D3F90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AA5BD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709A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3" w:type="pct"/>
            <w:vMerge/>
            <w:vAlign w:val="center"/>
            <w:hideMark/>
          </w:tcPr>
          <w:p w14:paraId="11DB5F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FDA6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4" w:type="pct"/>
            <w:vMerge/>
            <w:vAlign w:val="center"/>
            <w:hideMark/>
          </w:tcPr>
          <w:p w14:paraId="48EB59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7E57F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618</w:t>
            </w:r>
          </w:p>
        </w:tc>
      </w:tr>
      <w:tr w:rsidR="008F6B7C" w14:paraId="1BA231C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21CA6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02DAE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3.73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39726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8B70D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19017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0FDF30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04138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11FB8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8ED87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33" w:type="pct"/>
            <w:vMerge/>
            <w:vAlign w:val="center"/>
            <w:hideMark/>
          </w:tcPr>
          <w:p w14:paraId="6B6882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35C78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2D99EB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4FDE7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8F6B7C" w14:paraId="4D382E77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385B97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CDC43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925F5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04217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28E22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1DD2D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1D336C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8C76F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60A7F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BD359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460AC2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5E3C0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D5266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588</w:t>
            </w:r>
          </w:p>
        </w:tc>
      </w:tr>
      <w:tr w:rsidR="008F6B7C" w14:paraId="6E07C522" w14:textId="77777777" w:rsidTr="008F6B7C">
        <w:trPr>
          <w:trHeight w:val="280"/>
        </w:trPr>
        <w:tc>
          <w:tcPr>
            <w:tcW w:w="407" w:type="pct"/>
            <w:vMerge/>
            <w:vAlign w:val="center"/>
            <w:hideMark/>
          </w:tcPr>
          <w:p w14:paraId="7F5B6E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1A5A5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ABE7C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8BEDD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D5415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DD811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51CE2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037DF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0A8ABE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7B99D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6E36D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DEEF4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231815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598</w:t>
            </w:r>
          </w:p>
        </w:tc>
      </w:tr>
    </w:tbl>
    <w:p w14:paraId="5B257A81" w14:textId="0329C878" w:rsidR="00BF399C" w:rsidRDefault="00BF399C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60AB08F6" w14:textId="43602984" w:rsidR="006B3535" w:rsidRDefault="006B353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139C1129" w14:textId="78D6BA03" w:rsidR="000A06AE" w:rsidRDefault="000A06AE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5C56621" w14:textId="43043618" w:rsidR="000C2279" w:rsidRDefault="000C2279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BC6F8CA" w14:textId="69289ABE" w:rsidR="00B06D28" w:rsidRDefault="00B06D28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74502676" w14:textId="2DAE1E23" w:rsidR="00241183" w:rsidRDefault="00241183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0F828EE" w14:textId="612C1C8D" w:rsidR="00C37555" w:rsidRDefault="00C3755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6100F74E" w14:textId="3BA7D73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7D1C6192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44D81001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FEADAD8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FDA5A32" w14:textId="2244E2C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2.2 - 2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BC492DB" wp14:editId="5885DB8F">
            <wp:extent cx="8488680" cy="5365115"/>
            <wp:effectExtent l="0" t="0" r="7620" b="6985"/>
            <wp:docPr id="83226302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868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3262D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179C6969" w14:textId="77777777" w:rsidR="00D77366" w:rsidRPr="004252BF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62B6EDB4" w14:textId="77777777" w:rsidR="008F6B7C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2.2 - 2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500"/>
        <w:gridCol w:w="1388"/>
        <w:gridCol w:w="903"/>
        <w:gridCol w:w="774"/>
        <w:gridCol w:w="828"/>
        <w:gridCol w:w="846"/>
        <w:gridCol w:w="880"/>
        <w:gridCol w:w="1184"/>
        <w:gridCol w:w="1051"/>
        <w:gridCol w:w="1184"/>
        <w:gridCol w:w="1211"/>
        <w:gridCol w:w="1372"/>
      </w:tblGrid>
      <w:tr w:rsidR="008F6B7C" w14:paraId="47DF3269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1ECA09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2a, non-coherent</w:t>
            </w:r>
          </w:p>
        </w:tc>
      </w:tr>
      <w:tr w:rsidR="008F6B7C" w14:paraId="3628C03D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589DBB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8F6B7C" w14:paraId="64E36249" w14:textId="77777777" w:rsidTr="008F6B7C">
        <w:trPr>
          <w:trHeight w:val="280"/>
        </w:trPr>
        <w:tc>
          <w:tcPr>
            <w:tcW w:w="426" w:type="pct"/>
            <w:shd w:val="clear" w:color="D9E1F2" w:fill="D9E1F2"/>
            <w:noWrap/>
            <w:vAlign w:val="center"/>
            <w:hideMark/>
          </w:tcPr>
          <w:p w14:paraId="5463B08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0F776EF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06" w:type="pct"/>
            <w:shd w:val="clear" w:color="D9E1F2" w:fill="D9E1F2"/>
            <w:noWrap/>
            <w:vAlign w:val="center"/>
            <w:hideMark/>
          </w:tcPr>
          <w:p w14:paraId="73E8468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30E78D1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3E1CFE4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0" w:type="pct"/>
            <w:shd w:val="clear" w:color="D9E1F2" w:fill="D9E1F2"/>
            <w:noWrap/>
            <w:vAlign w:val="center"/>
            <w:hideMark/>
          </w:tcPr>
          <w:p w14:paraId="7953CFD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1F597A7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28" w:type="pct"/>
            <w:shd w:val="clear" w:color="D9E1F2" w:fill="D9E1F2"/>
            <w:noWrap/>
            <w:vAlign w:val="center"/>
            <w:hideMark/>
          </w:tcPr>
          <w:p w14:paraId="46BB2D5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15C68EB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7D5CBEF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6A17F3E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33F5F3C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7D9554C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62071BDB" w14:textId="77777777" w:rsidTr="008F6B7C">
        <w:trPr>
          <w:trHeight w:val="280"/>
        </w:trPr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14:paraId="023E89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4346E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5A8742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2152D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17AAF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6AB992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C2390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2B6776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4AC5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E9909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013B6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F5CFC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D5A73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287</w:t>
            </w:r>
          </w:p>
        </w:tc>
      </w:tr>
      <w:tr w:rsidR="008F6B7C" w14:paraId="4380CBFE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5C47F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E5064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06" w:type="pct"/>
            <w:vMerge/>
            <w:vAlign w:val="center"/>
            <w:hideMark/>
          </w:tcPr>
          <w:p w14:paraId="0D2A6D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FC95C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AF11D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10" w:type="pct"/>
            <w:vMerge/>
            <w:vAlign w:val="center"/>
            <w:hideMark/>
          </w:tcPr>
          <w:p w14:paraId="6F08E7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3A3E6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1BEEC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9421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/>
            <w:vAlign w:val="center"/>
            <w:hideMark/>
          </w:tcPr>
          <w:p w14:paraId="11D630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11AF8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2B35A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59300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323</w:t>
            </w:r>
          </w:p>
        </w:tc>
      </w:tr>
      <w:tr w:rsidR="008F6B7C" w14:paraId="19071BB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F1EA6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5E8D3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06" w:type="pct"/>
            <w:vMerge/>
            <w:vAlign w:val="center"/>
            <w:hideMark/>
          </w:tcPr>
          <w:p w14:paraId="200AAD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4A98A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72A6F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10" w:type="pct"/>
            <w:vMerge/>
            <w:vAlign w:val="center"/>
            <w:hideMark/>
          </w:tcPr>
          <w:p w14:paraId="0210EE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E8896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90F08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0C229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3C06F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89458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E257D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F396C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8F6B7C" w14:paraId="0B7451FD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0C027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6C302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06" w:type="pct"/>
            <w:vMerge/>
            <w:vAlign w:val="center"/>
            <w:hideMark/>
          </w:tcPr>
          <w:p w14:paraId="224CF9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E164C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89255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10" w:type="pct"/>
            <w:vMerge/>
            <w:vAlign w:val="center"/>
            <w:hideMark/>
          </w:tcPr>
          <w:p w14:paraId="60DE40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957F2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E0958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78B12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/>
            <w:vAlign w:val="center"/>
            <w:hideMark/>
          </w:tcPr>
          <w:p w14:paraId="0D5EDD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B72F2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3D8A7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9A509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269</w:t>
            </w:r>
          </w:p>
        </w:tc>
      </w:tr>
      <w:tr w:rsidR="008F6B7C" w14:paraId="62900A44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087A09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CD36A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06" w:type="pct"/>
            <w:vMerge/>
            <w:vAlign w:val="center"/>
            <w:hideMark/>
          </w:tcPr>
          <w:p w14:paraId="65B512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E96F5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05D0C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10" w:type="pct"/>
            <w:vMerge/>
            <w:vAlign w:val="center"/>
            <w:hideMark/>
          </w:tcPr>
          <w:p w14:paraId="7CA9EC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DE87A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AA754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05420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367581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4F24B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E4172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FBFF7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8F6B7C" w14:paraId="42795FC8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AE6AF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EDABD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78AA1F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17B29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CF08B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1317CB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2DE81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vMerge/>
            <w:vAlign w:val="center"/>
            <w:hideMark/>
          </w:tcPr>
          <w:p w14:paraId="7D0C2E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759D2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2BDF54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1ACCC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D1E59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056F1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</w:t>
            </w:r>
          </w:p>
        </w:tc>
      </w:tr>
      <w:tr w:rsidR="008F6B7C" w14:paraId="52C91224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55C4C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0ECEA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1BEB63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06136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C7674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755FC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8B33D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F3EBD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04EF36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819F4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6BC9E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D2AF7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4552D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8F6B7C" w14:paraId="4C652D06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06C9BE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49B43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536BE3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D0AE3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5D21B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10" w:type="pct"/>
            <w:vMerge/>
            <w:vAlign w:val="center"/>
            <w:hideMark/>
          </w:tcPr>
          <w:p w14:paraId="7884F3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F8761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7B206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73AFCC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A43D0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68FFA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C9374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FEF5A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907</w:t>
            </w:r>
          </w:p>
        </w:tc>
      </w:tr>
      <w:tr w:rsidR="008F6B7C" w14:paraId="0CEAF15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607D23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BD393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3EDC73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A36BD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11FE3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0F776D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73A39F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673D0A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D1FB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1A888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98C5D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8F63D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9AC2A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8F6B7C" w14:paraId="0C4CA1EE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2C3A8F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D9CE7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06" w:type="pct"/>
            <w:vMerge/>
            <w:vAlign w:val="center"/>
            <w:hideMark/>
          </w:tcPr>
          <w:p w14:paraId="677439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0D366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90D19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10" w:type="pct"/>
            <w:vMerge/>
            <w:vAlign w:val="center"/>
            <w:hideMark/>
          </w:tcPr>
          <w:p w14:paraId="0685C2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47B52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A27F6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A1563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/>
            <w:vAlign w:val="center"/>
            <w:hideMark/>
          </w:tcPr>
          <w:p w14:paraId="71A638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0DB57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9B482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CEFF3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218</w:t>
            </w:r>
          </w:p>
        </w:tc>
      </w:tr>
      <w:tr w:rsidR="008F6B7C" w14:paraId="2E5770E5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2ECD7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30B21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06" w:type="pct"/>
            <w:vMerge/>
            <w:vAlign w:val="center"/>
            <w:hideMark/>
          </w:tcPr>
          <w:p w14:paraId="5D055E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21088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F46E4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1DB6DF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0BA075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5D88B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F59FF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3AB381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38633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E6983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0DC4B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8F6B7C" w14:paraId="6814692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6B92D4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AF25E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3F27DB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71ED1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453DE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10" w:type="pct"/>
            <w:vMerge/>
            <w:vAlign w:val="center"/>
            <w:hideMark/>
          </w:tcPr>
          <w:p w14:paraId="50868B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4A26E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768010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0D5F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5E0415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DC7BC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299D5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2920D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889</w:t>
            </w:r>
          </w:p>
        </w:tc>
      </w:tr>
      <w:tr w:rsidR="008F6B7C" w14:paraId="16877556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2121F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C4CB6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06" w:type="pct"/>
            <w:vMerge/>
            <w:vAlign w:val="center"/>
            <w:hideMark/>
          </w:tcPr>
          <w:p w14:paraId="65F86F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6D36D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82A7F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116229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DCEAD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CD080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5F070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540B5B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2CA43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4833B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99364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863</w:t>
            </w:r>
          </w:p>
        </w:tc>
      </w:tr>
      <w:tr w:rsidR="008F6B7C" w14:paraId="64EBC05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65AD34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0CC2D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73F918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61BB0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F5547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310" w:type="pct"/>
            <w:vMerge/>
            <w:vAlign w:val="center"/>
            <w:hideMark/>
          </w:tcPr>
          <w:p w14:paraId="65B00F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E3CBE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6B73A0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DF22A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5E4C88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391CDA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2FF2D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282F4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8F6B7C" w14:paraId="270725E1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33FFA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886ED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3B4DBC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03D4E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AEA38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694C5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473A2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3247E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A0FAA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60F6A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86DB5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3D821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58FC1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607</w:t>
            </w:r>
          </w:p>
        </w:tc>
      </w:tr>
      <w:tr w:rsidR="008F6B7C" w14:paraId="02D94293" w14:textId="77777777" w:rsidTr="008F6B7C">
        <w:trPr>
          <w:trHeight w:val="280"/>
        </w:trPr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14:paraId="5844FC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99AC3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7155BF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1ACD8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EF1A8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10" w:type="pct"/>
            <w:vMerge/>
            <w:vAlign w:val="center"/>
            <w:hideMark/>
          </w:tcPr>
          <w:p w14:paraId="77C71F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D1093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FF17D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7B70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0088BF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9200B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4" w:type="pct"/>
            <w:vMerge/>
            <w:vAlign w:val="center"/>
            <w:hideMark/>
          </w:tcPr>
          <w:p w14:paraId="7D5595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75214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831</w:t>
            </w:r>
          </w:p>
        </w:tc>
      </w:tr>
      <w:tr w:rsidR="008F6B7C" w14:paraId="2E65671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63DBA5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C7527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06" w:type="pct"/>
            <w:vMerge/>
            <w:vAlign w:val="center"/>
            <w:hideMark/>
          </w:tcPr>
          <w:p w14:paraId="3575A1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CC20B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B4444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310" w:type="pct"/>
            <w:vMerge/>
            <w:vAlign w:val="center"/>
            <w:hideMark/>
          </w:tcPr>
          <w:p w14:paraId="4505B5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70CF9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7C894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4FF43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FC581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FCF2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0F21E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37BC5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830</w:t>
            </w:r>
          </w:p>
        </w:tc>
      </w:tr>
      <w:tr w:rsidR="008F6B7C" w14:paraId="1AA19EB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0331EF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DBACF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72C7EB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AA373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B9317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14:paraId="04FC11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53F31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74638D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A394F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73ACE6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B0086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E3F9F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9D1A4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278</w:t>
            </w:r>
          </w:p>
        </w:tc>
      </w:tr>
      <w:tr w:rsidR="008F6B7C" w14:paraId="6AFC8E9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551C9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DA6BF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31017C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10FB3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253BA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113811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EFCE8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/>
            <w:vAlign w:val="center"/>
            <w:hideMark/>
          </w:tcPr>
          <w:p w14:paraId="376F75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0BC4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0751C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7E286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8448E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90C61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829</w:t>
            </w:r>
          </w:p>
        </w:tc>
      </w:tr>
      <w:tr w:rsidR="008F6B7C" w14:paraId="7FB14001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5F676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B3258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257283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526C7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BD199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2F8F1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35E26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DF1B3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C7351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33" w:type="pct"/>
            <w:vMerge/>
            <w:vAlign w:val="center"/>
            <w:hideMark/>
          </w:tcPr>
          <w:p w14:paraId="3EFB8C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357F7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0BE64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318F6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828</w:t>
            </w:r>
          </w:p>
        </w:tc>
      </w:tr>
      <w:tr w:rsidR="008F6B7C" w14:paraId="0833635F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4DF152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E049C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51EF58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6221F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61020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73A9A8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EBF73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21C9AF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6548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59C44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6F22F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5405BD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B47AF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314</w:t>
            </w:r>
          </w:p>
        </w:tc>
      </w:tr>
      <w:tr w:rsidR="008F6B7C" w14:paraId="68614CA4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677E7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0EB09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06" w:type="pct"/>
            <w:vMerge/>
            <w:vAlign w:val="center"/>
            <w:hideMark/>
          </w:tcPr>
          <w:p w14:paraId="43D186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81A06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9895C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310" w:type="pct"/>
            <w:vMerge/>
            <w:vAlign w:val="center"/>
            <w:hideMark/>
          </w:tcPr>
          <w:p w14:paraId="25C11F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CD0A7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BAD8D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C074D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F2CAE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04195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F0B39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CB21F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8F6B7C" w14:paraId="09837D2A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7C621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712F5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06" w:type="pct"/>
            <w:vMerge/>
            <w:vAlign w:val="center"/>
            <w:hideMark/>
          </w:tcPr>
          <w:p w14:paraId="7D529D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56484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C4CD1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310" w:type="pct"/>
            <w:vMerge/>
            <w:vAlign w:val="center"/>
            <w:hideMark/>
          </w:tcPr>
          <w:p w14:paraId="09FB5A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ACC98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611AD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2D95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22CB51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D030E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295593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30F35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296</w:t>
            </w:r>
          </w:p>
        </w:tc>
      </w:tr>
      <w:tr w:rsidR="008F6B7C" w14:paraId="36778183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146560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03B35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4A71E9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F21AF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A4B8E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14:paraId="5FA67C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1105B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B8335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39740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4C9886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2779C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1B6A9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79912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906</w:t>
            </w:r>
          </w:p>
        </w:tc>
      </w:tr>
      <w:tr w:rsidR="008F6B7C" w14:paraId="3C122F66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21B044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24667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6207FE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7AC30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3C2C0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715013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/>
            <w:vAlign w:val="center"/>
            <w:hideMark/>
          </w:tcPr>
          <w:p w14:paraId="2815DE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6A0B3A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BE27D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AEC31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2269F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ECB68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C8381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8F6B7C" w14:paraId="57B44FE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20B131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8BE0B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06" w:type="pct"/>
            <w:vMerge/>
            <w:vAlign w:val="center"/>
            <w:hideMark/>
          </w:tcPr>
          <w:p w14:paraId="3DD5B3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A4E14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07D20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10" w:type="pct"/>
            <w:vMerge/>
            <w:vAlign w:val="center"/>
            <w:hideMark/>
          </w:tcPr>
          <w:p w14:paraId="4B4714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0F292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4DF0F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711F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/>
            <w:vAlign w:val="center"/>
            <w:hideMark/>
          </w:tcPr>
          <w:p w14:paraId="0ADCF0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8F13B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9835F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FEA39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219</w:t>
            </w:r>
          </w:p>
        </w:tc>
      </w:tr>
      <w:tr w:rsidR="008F6B7C" w14:paraId="6C9AB338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B6972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757E4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06" w:type="pct"/>
            <w:vMerge/>
            <w:vAlign w:val="center"/>
            <w:hideMark/>
          </w:tcPr>
          <w:p w14:paraId="61DDCE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53AEE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0DFB5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713D14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/>
            <w:vAlign w:val="center"/>
            <w:hideMark/>
          </w:tcPr>
          <w:p w14:paraId="4F5259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535DE9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EA801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2E53ED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4D5FF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0B7B6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2D8A7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8F6B7C" w14:paraId="76A433DE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05DA55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40B41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5EE78F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46756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B68FE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10" w:type="pct"/>
            <w:vMerge/>
            <w:vAlign w:val="center"/>
            <w:hideMark/>
          </w:tcPr>
          <w:p w14:paraId="45FA86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70A5C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38A4C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BB7BD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2DD93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96479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EA8F2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25E4C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888</w:t>
            </w:r>
          </w:p>
        </w:tc>
      </w:tr>
      <w:tr w:rsidR="008F6B7C" w14:paraId="33135423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1466D2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7ACE7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4F2D89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0F76F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F827E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10" w:type="pct"/>
            <w:vMerge/>
            <w:vAlign w:val="center"/>
            <w:hideMark/>
          </w:tcPr>
          <w:p w14:paraId="5C43AB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B28DD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9D0D3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B5CA4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vMerge/>
            <w:vAlign w:val="center"/>
            <w:hideMark/>
          </w:tcPr>
          <w:p w14:paraId="6C1D77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16F7B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CD795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593D3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8F6B7C" w14:paraId="1C4AABC4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078F9D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B89E4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640A33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66A6B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BB624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59800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369B3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90545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1A3B5C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2626C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4D6EB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4057A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14482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</w:t>
            </w:r>
          </w:p>
        </w:tc>
      </w:tr>
      <w:tr w:rsidR="008F6B7C" w14:paraId="12BEC462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7AC40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636B8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1C4354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E195C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DF3B4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310" w:type="pct"/>
            <w:vMerge/>
            <w:vAlign w:val="center"/>
            <w:hideMark/>
          </w:tcPr>
          <w:p w14:paraId="59500D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F2978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4FAA1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0A34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289786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802EB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306CE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71DF1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862</w:t>
            </w:r>
          </w:p>
        </w:tc>
      </w:tr>
      <w:tr w:rsidR="008F6B7C" w14:paraId="59CBCAE1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3B80B0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3105F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3625A3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D0BE4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C5AF0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310" w:type="pct"/>
            <w:vMerge/>
            <w:vAlign w:val="center"/>
            <w:hideMark/>
          </w:tcPr>
          <w:p w14:paraId="37C2AD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27CFE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503BC8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08858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9AE89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27DC31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556BB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B6B98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604</w:t>
            </w:r>
          </w:p>
        </w:tc>
      </w:tr>
      <w:tr w:rsidR="008F6B7C" w14:paraId="7C999B17" w14:textId="77777777" w:rsidTr="008F6B7C">
        <w:trPr>
          <w:trHeight w:val="280"/>
        </w:trPr>
        <w:tc>
          <w:tcPr>
            <w:tcW w:w="426" w:type="pct"/>
            <w:vMerge/>
            <w:vAlign w:val="center"/>
            <w:hideMark/>
          </w:tcPr>
          <w:p w14:paraId="7A330A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3353E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14:paraId="7CA0B4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C2BEC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C19C4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387BD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96F59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FBFEA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08B939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5A8D9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99E63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C6E9F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AF178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606</w:t>
            </w:r>
          </w:p>
        </w:tc>
      </w:tr>
    </w:tbl>
    <w:p w14:paraId="17B5B235" w14:textId="563C4F31" w:rsidR="00BF399C" w:rsidRDefault="00BF399C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839222F" w14:textId="616C6D9B" w:rsidR="006B3535" w:rsidRDefault="006B353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46DC3415" w14:textId="0B50722F" w:rsidR="000A06AE" w:rsidRDefault="000A06AE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E7F203C" w14:textId="340BE1A5" w:rsidR="000C2279" w:rsidRDefault="000C2279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83373A5" w14:textId="4C7A64F0" w:rsidR="00B06D28" w:rsidRDefault="00B06D28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29BA2E2" w14:textId="6E27CEBF" w:rsidR="00241183" w:rsidRDefault="00241183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4FE8ADB8" w14:textId="1EB86231" w:rsidR="00C37555" w:rsidRDefault="00C3755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6684AB8C" w14:textId="594F3D1F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7999C13A" w14:textId="63562023" w:rsidR="00965FF3" w:rsidRDefault="00965FF3"/>
    <w:p w14:paraId="1CE72AE4" w14:textId="61108360" w:rsidR="006A2CC1" w:rsidRDefault="004531D7" w:rsidP="004531D7">
      <w:pPr>
        <w:pStyle w:val="Heading4"/>
      </w:pPr>
      <w:r>
        <w:rPr>
          <w:rFonts w:hint="eastAsia"/>
        </w:rPr>
        <w:t>7.1.3.</w:t>
      </w:r>
      <w:r w:rsidR="00821E87">
        <w:rPr>
          <w:rFonts w:hint="eastAsia"/>
        </w:rPr>
        <w:t>3</w:t>
      </w:r>
      <w:r w:rsidR="00821E87">
        <w:tab/>
      </w:r>
      <w:r w:rsidR="00821E87">
        <w:rPr>
          <w:rFonts w:hint="eastAsia"/>
        </w:rPr>
        <w:t>Device 2b</w:t>
      </w:r>
    </w:p>
    <w:p w14:paraId="6975B814" w14:textId="59D93130" w:rsidR="00965FF3" w:rsidRDefault="00965FF3"/>
    <w:p w14:paraId="43457746" w14:textId="251868D5" w:rsidR="000500BE" w:rsidRDefault="004531D7" w:rsidP="004531D7">
      <w:pPr>
        <w:pStyle w:val="Heading5"/>
      </w:pPr>
      <w:r>
        <w:rPr>
          <w:rFonts w:hint="eastAsia"/>
        </w:rPr>
        <w:t>7.1.3.</w:t>
      </w:r>
      <w:r w:rsidR="000500BE">
        <w:rPr>
          <w:rFonts w:hint="eastAsia"/>
        </w:rPr>
        <w:t>3.1</w:t>
      </w:r>
      <w:r w:rsidR="000500BE">
        <w:tab/>
      </w:r>
      <w:r w:rsidR="000500BE">
        <w:rPr>
          <w:rFonts w:hint="eastAsia"/>
        </w:rPr>
        <w:t>coherent</w:t>
      </w:r>
    </w:p>
    <w:p w14:paraId="7E296377" w14:textId="77777777" w:rsidR="007C4173" w:rsidRDefault="007C4173" w:rsidP="007C4173"/>
    <w:p w14:paraId="14D9B881" w14:textId="77777777" w:rsidR="007C4173" w:rsidRDefault="007C4173" w:rsidP="007C4173"/>
    <w:p w14:paraId="2CF02245" w14:textId="07C06878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3.1 - 1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3AD0635" wp14:editId="03F5CCDA">
            <wp:extent cx="8483600" cy="5365115"/>
            <wp:effectExtent l="0" t="0" r="0" b="6985"/>
            <wp:docPr id="196846449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047E2" w14:textId="77777777" w:rsidR="00EA68DB" w:rsidRDefault="00EA68DB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759ACD1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3.1 - 1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1415"/>
        <w:gridCol w:w="1415"/>
        <w:gridCol w:w="835"/>
        <w:gridCol w:w="712"/>
        <w:gridCol w:w="727"/>
        <w:gridCol w:w="891"/>
        <w:gridCol w:w="773"/>
        <w:gridCol w:w="1184"/>
        <w:gridCol w:w="1051"/>
        <w:gridCol w:w="1184"/>
        <w:gridCol w:w="1211"/>
        <w:gridCol w:w="1834"/>
      </w:tblGrid>
      <w:tr w:rsidR="008F6B7C" w14:paraId="6363E540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664796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coherent</w:t>
            </w:r>
          </w:p>
        </w:tc>
      </w:tr>
      <w:tr w:rsidR="008F6B7C" w14:paraId="6C8E31BD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0A5EA9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8F6B7C" w14:paraId="334160AD" w14:textId="77777777" w:rsidTr="008F6B7C">
        <w:trPr>
          <w:trHeight w:val="280"/>
        </w:trPr>
        <w:tc>
          <w:tcPr>
            <w:tcW w:w="402" w:type="pct"/>
            <w:shd w:val="clear" w:color="D9E1F2" w:fill="D9E1F2"/>
            <w:noWrap/>
            <w:vAlign w:val="center"/>
            <w:hideMark/>
          </w:tcPr>
          <w:p w14:paraId="2617178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30" w:type="pct"/>
            <w:shd w:val="clear" w:color="D9E1F2" w:fill="D9E1F2"/>
            <w:noWrap/>
            <w:vAlign w:val="center"/>
            <w:hideMark/>
          </w:tcPr>
          <w:p w14:paraId="5EEF215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30" w:type="pct"/>
            <w:shd w:val="clear" w:color="D9E1F2" w:fill="D9E1F2"/>
            <w:noWrap/>
            <w:vAlign w:val="center"/>
            <w:hideMark/>
          </w:tcPr>
          <w:p w14:paraId="16DDD08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7" w:type="pct"/>
            <w:shd w:val="clear" w:color="D9E1F2" w:fill="D9E1F2"/>
            <w:noWrap/>
            <w:vAlign w:val="center"/>
            <w:hideMark/>
          </w:tcPr>
          <w:p w14:paraId="5695BC6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4" w:type="pct"/>
            <w:shd w:val="clear" w:color="D9E1F2" w:fill="D9E1F2"/>
            <w:noWrap/>
            <w:vAlign w:val="center"/>
            <w:hideMark/>
          </w:tcPr>
          <w:p w14:paraId="4969DB2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289" w:type="pct"/>
            <w:shd w:val="clear" w:color="D9E1F2" w:fill="D9E1F2"/>
            <w:noWrap/>
            <w:vAlign w:val="center"/>
            <w:hideMark/>
          </w:tcPr>
          <w:p w14:paraId="7D09BDF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4" w:type="pct"/>
            <w:shd w:val="clear" w:color="D9E1F2" w:fill="D9E1F2"/>
            <w:noWrap/>
            <w:vAlign w:val="center"/>
            <w:hideMark/>
          </w:tcPr>
          <w:p w14:paraId="79CA63A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05" w:type="pct"/>
            <w:shd w:val="clear" w:color="D9E1F2" w:fill="D9E1F2"/>
            <w:noWrap/>
            <w:vAlign w:val="center"/>
            <w:hideMark/>
          </w:tcPr>
          <w:p w14:paraId="645F033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5" w:type="pct"/>
            <w:shd w:val="clear" w:color="D9E1F2" w:fill="D9E1F2"/>
            <w:noWrap/>
            <w:vAlign w:val="center"/>
            <w:hideMark/>
          </w:tcPr>
          <w:p w14:paraId="2C0B62A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4" w:type="pct"/>
            <w:shd w:val="clear" w:color="D9E1F2" w:fill="D9E1F2"/>
            <w:noWrap/>
            <w:vAlign w:val="center"/>
            <w:hideMark/>
          </w:tcPr>
          <w:p w14:paraId="4BD5267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65" w:type="pct"/>
            <w:shd w:val="clear" w:color="D9E1F2" w:fill="D9E1F2"/>
            <w:noWrap/>
            <w:vAlign w:val="center"/>
            <w:hideMark/>
          </w:tcPr>
          <w:p w14:paraId="4B31961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73" w:type="pct"/>
            <w:shd w:val="clear" w:color="D9E1F2" w:fill="D9E1F2"/>
            <w:noWrap/>
            <w:vAlign w:val="center"/>
            <w:hideMark/>
          </w:tcPr>
          <w:p w14:paraId="4858020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23" w:type="pct"/>
            <w:shd w:val="clear" w:color="D9E1F2" w:fill="D9E1F2"/>
            <w:noWrap/>
            <w:vAlign w:val="center"/>
            <w:hideMark/>
          </w:tcPr>
          <w:p w14:paraId="7352317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19D9C7BC" w14:textId="77777777" w:rsidTr="008F6B7C">
        <w:trPr>
          <w:trHeight w:val="280"/>
        </w:trPr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6E26A5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BB301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D4066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2AA9FA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-3.7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5F5EF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5700C3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34DD0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6B3534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33E82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02482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3B4B8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572267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DEAF5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951</w:t>
            </w:r>
          </w:p>
        </w:tc>
      </w:tr>
      <w:tr w:rsidR="008F6B7C" w14:paraId="382C64C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2D037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8F429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9E375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620A4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D4D97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4C5EA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7B730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69BEF8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E4D20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4FD829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2AE95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6E9AF6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9F0DB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949</w:t>
            </w:r>
          </w:p>
        </w:tc>
      </w:tr>
      <w:tr w:rsidR="008F6B7C" w14:paraId="6EE2C53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A2391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1830F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C0124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52CF04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6AF0FB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39EEA4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32280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2DA7CC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95727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F9D04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5C2D0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1DC7D5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66655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8F6B7C" w14:paraId="44D691AE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CB46D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00D8B8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5296A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0DCE1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4B0AF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94D8D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F29DB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3D5E5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FDC28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24" w:type="pct"/>
            <w:vMerge/>
            <w:vAlign w:val="center"/>
            <w:hideMark/>
          </w:tcPr>
          <w:p w14:paraId="5C154A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7D0A7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5AC005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3948C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8F6B7C" w14:paraId="53A6F094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69F8C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1E8ED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FE3E3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249BD1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8CDCF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5AAD2C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4" w:type="pct"/>
            <w:vMerge/>
            <w:vAlign w:val="center"/>
            <w:hideMark/>
          </w:tcPr>
          <w:p w14:paraId="409C9F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53A186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6C47C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6AEA91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3E82D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3" w:type="pct"/>
            <w:vMerge/>
            <w:vAlign w:val="center"/>
            <w:hideMark/>
          </w:tcPr>
          <w:p w14:paraId="3D1451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F8245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8F6B7C" w14:paraId="07092DE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66839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76664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E2154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7FAAFD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DDABB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B6AC0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96929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26EC1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3E025E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7BF649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26887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6F24999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A2420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8F6B7C" w14:paraId="4C74139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632F4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BC957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62481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61906E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CFB09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45B6C9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/>
            <w:vAlign w:val="center"/>
            <w:hideMark/>
          </w:tcPr>
          <w:p w14:paraId="105E94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76131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6C6F3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1968F7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AECA9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1435E4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294AB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8F6B7C" w14:paraId="2CF344E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C20E6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52AD6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77AFA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3E21A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42213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A4F31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B2643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6005F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74B6F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24" w:type="pct"/>
            <w:vMerge/>
            <w:vAlign w:val="center"/>
            <w:hideMark/>
          </w:tcPr>
          <w:p w14:paraId="6411E1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CF605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2545A1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B3EA2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8F6B7C" w14:paraId="2F36E3B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BA710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324B2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1E9EA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15D35B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68747E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581DC2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8A9B5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19F0E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E00A3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7999F3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22051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4CD3D1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517DA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464</w:t>
            </w:r>
          </w:p>
        </w:tc>
      </w:tr>
      <w:tr w:rsidR="008F6B7C" w14:paraId="11D9473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7CA6B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B8511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B0E37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0B8240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EEC7E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71CF86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15EFC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40109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66CFDE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4F860F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5137A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3756D0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96,400,1000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8806C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486,489,490,492,493,494</w:t>
            </w:r>
          </w:p>
        </w:tc>
      </w:tr>
      <w:tr w:rsidR="008F6B7C" w14:paraId="5D1E7E2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78CC7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EDA6C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C7E60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7516B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9A371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E4407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2EBC7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A4C4C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C0F30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DB4F5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23E78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11AC12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149F3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8F6B7C" w14:paraId="65A40DDE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5DB19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172FF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3BE76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CDBC8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6B907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734EFE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87895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04FFC0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629B2A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75C068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169EE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07F44D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244D4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</w:t>
            </w:r>
          </w:p>
        </w:tc>
      </w:tr>
      <w:tr w:rsidR="008F6B7C" w14:paraId="47E566A3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1B4D8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1D866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30" w:type="pct"/>
            <w:vMerge/>
            <w:vAlign w:val="center"/>
            <w:hideMark/>
          </w:tcPr>
          <w:p w14:paraId="15EC29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20113B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016D0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pct"/>
            <w:vMerge/>
            <w:vAlign w:val="center"/>
            <w:hideMark/>
          </w:tcPr>
          <w:p w14:paraId="164246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79E75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50306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013FE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24" w:type="pct"/>
            <w:vMerge/>
            <w:vAlign w:val="center"/>
            <w:hideMark/>
          </w:tcPr>
          <w:p w14:paraId="5A2781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8A47B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191302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94F72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183</w:t>
            </w:r>
          </w:p>
        </w:tc>
      </w:tr>
      <w:tr w:rsidR="008F6B7C" w14:paraId="0F4CBA2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469F47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677543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8BC51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0B883E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4E40F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C251B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69B59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40CE28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400536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22F9AF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FCDDD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77B072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71BC4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8F6B7C" w14:paraId="52EDF649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D8E81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F1747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2B26AC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5AA96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C6CB1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70EC00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8E28B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61F85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24112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257567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134.4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242213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4A4B16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DB139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8F6B7C" w14:paraId="6FD985C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E0E24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F9C89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435B10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179BEB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53955D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9" w:type="pct"/>
            <w:vMerge/>
            <w:vAlign w:val="center"/>
            <w:hideMark/>
          </w:tcPr>
          <w:p w14:paraId="24438D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4EA971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556E6D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0879FE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4B28ED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C2671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69D3C9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CE4C7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444</w:t>
            </w:r>
          </w:p>
        </w:tc>
      </w:tr>
      <w:tr w:rsidR="008F6B7C" w14:paraId="08BB01DD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6EF3F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37425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9E137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017D0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CAD37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1C2F05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2FE3C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05" w:type="pct"/>
            <w:vMerge/>
            <w:vAlign w:val="center"/>
            <w:hideMark/>
          </w:tcPr>
          <w:p w14:paraId="7E7507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ABECE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350B44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C4CB5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75ED3F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9B7BC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448</w:t>
            </w:r>
          </w:p>
        </w:tc>
      </w:tr>
      <w:tr w:rsidR="008F6B7C" w14:paraId="7EE7853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94323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FC4F3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1B540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518510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8C3F4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0866D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0359C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73D24E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61A37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16D104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6BA076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73" w:type="pct"/>
            <w:vMerge/>
            <w:vAlign w:val="center"/>
            <w:hideMark/>
          </w:tcPr>
          <w:p w14:paraId="05F62C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008DB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948</w:t>
            </w:r>
          </w:p>
        </w:tc>
      </w:tr>
      <w:tr w:rsidR="008F6B7C" w14:paraId="57DBA47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2EFCB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45FED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3F32EA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F48E1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9FF55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3734D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97F82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0BCC0E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E5F04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0E364B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3FF56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05A704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36A80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946</w:t>
            </w:r>
          </w:p>
        </w:tc>
      </w:tr>
      <w:tr w:rsidR="008F6B7C" w14:paraId="7ED09CD1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04156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059C79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EFB37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6986F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0F15B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4653B2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13F4DC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33C98D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64686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6AAE20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51D85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73" w:type="pct"/>
            <w:vMerge/>
            <w:vAlign w:val="center"/>
            <w:hideMark/>
          </w:tcPr>
          <w:p w14:paraId="48A3E6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2C586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8F6B7C" w14:paraId="1C6EABFC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41CE8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04208E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30" w:type="pct"/>
            <w:vMerge/>
            <w:vAlign w:val="center"/>
            <w:hideMark/>
          </w:tcPr>
          <w:p w14:paraId="6FFE62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D1E50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F10F9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289" w:type="pct"/>
            <w:vMerge/>
            <w:vAlign w:val="center"/>
            <w:hideMark/>
          </w:tcPr>
          <w:p w14:paraId="29385E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29DA7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/>
            <w:vAlign w:val="center"/>
            <w:hideMark/>
          </w:tcPr>
          <w:p w14:paraId="25355C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B1A3D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4" w:type="pct"/>
            <w:vMerge/>
            <w:vAlign w:val="center"/>
            <w:hideMark/>
          </w:tcPr>
          <w:p w14:paraId="08C5FA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E3708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105099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F23D3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8F6B7C" w14:paraId="172E280C" w14:textId="77777777" w:rsidTr="008F6B7C">
        <w:trPr>
          <w:trHeight w:val="280"/>
        </w:trPr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5CC8A9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91014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8F8A9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168F0D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90A92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759228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32CB6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55D42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5C4DA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2BF820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8F84F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1909B9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5144F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495</w:t>
            </w:r>
          </w:p>
        </w:tc>
      </w:tr>
      <w:tr w:rsidR="008F6B7C" w14:paraId="4CFB606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0C31E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388006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29344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6B570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-8.9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9B63D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5F5B57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4E385B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63178E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9BFF0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736CA1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98207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3" w:type="pct"/>
            <w:vMerge/>
            <w:vAlign w:val="center"/>
            <w:hideMark/>
          </w:tcPr>
          <w:p w14:paraId="7C662A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676F7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1029,1030</w:t>
            </w:r>
          </w:p>
        </w:tc>
      </w:tr>
      <w:tr w:rsidR="008F6B7C" w14:paraId="6493CD0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2AE38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0B080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E4965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00D442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6A05CD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7BA4E4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FDADA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09EBD2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702F7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07E10B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F8927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2BCC12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F0096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1031</w:t>
            </w:r>
          </w:p>
        </w:tc>
      </w:tr>
      <w:tr w:rsidR="008F6B7C" w14:paraId="1BDD5BE5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52CC4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172CF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5CA191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3D4A24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607505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46AA4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A2D89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0FF8D6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85C92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726B77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1FD76A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2613A1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A2A17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8F6B7C" w14:paraId="31CF06D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61B16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838B4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25E8B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200ACD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9784A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76E069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1A49A9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6FE8D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E9061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24" w:type="pct"/>
            <w:vMerge/>
            <w:vAlign w:val="center"/>
            <w:hideMark/>
          </w:tcPr>
          <w:p w14:paraId="43EED8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CF62A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4ACD5B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33DB8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8F6B7C" w14:paraId="2272030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E4628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149D80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794F6F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7763C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E0D05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2486B3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EAC02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07E808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B8A56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353011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02F27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3" w:type="pct"/>
            <w:vMerge/>
            <w:vAlign w:val="center"/>
            <w:hideMark/>
          </w:tcPr>
          <w:p w14:paraId="7C0369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9EA74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702</w:t>
            </w:r>
          </w:p>
        </w:tc>
      </w:tr>
      <w:tr w:rsidR="008F6B7C" w14:paraId="1CEBB15C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AEB6F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53284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E134B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4549C4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A05EC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060FC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73C57C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05" w:type="pct"/>
            <w:vMerge/>
            <w:vAlign w:val="center"/>
            <w:hideMark/>
          </w:tcPr>
          <w:p w14:paraId="7A5454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02A27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3C3883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5F0C4C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75D53D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0B222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8F6B7C" w14:paraId="0C5CDBBB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8FFE4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BE240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1DE10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F1BD4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9AAF7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EF883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5ECA15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09B7CF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B97E1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24" w:type="pct"/>
            <w:vMerge/>
            <w:vAlign w:val="center"/>
            <w:hideMark/>
          </w:tcPr>
          <w:p w14:paraId="3CA3D4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42975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7589D1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3436A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8F6B7C" w14:paraId="6BF6DA2A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16643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B2E5E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CF561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5CB80F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C3D9E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30811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679A9F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31F2E9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EEE0D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1D8563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144A7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61EA88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D922D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463</w:t>
            </w:r>
          </w:p>
        </w:tc>
      </w:tr>
      <w:tr w:rsidR="008F6B7C" w14:paraId="6CF0C0D4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81C7D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81169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4EF9B4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5C7C69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BEA2D7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51DF60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017F93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65870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/>
            <w:vAlign w:val="center"/>
            <w:hideMark/>
          </w:tcPr>
          <w:p w14:paraId="59D582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6F0837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948C1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673996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96,400,1000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74068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475,478,479,481,482,483</w:t>
            </w:r>
          </w:p>
        </w:tc>
      </w:tr>
      <w:tr w:rsidR="008F6B7C" w14:paraId="5ABB55F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6B2267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21E29A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0D5273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2F2774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17B357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9" w:type="pct"/>
            <w:vMerge/>
            <w:vAlign w:val="center"/>
            <w:hideMark/>
          </w:tcPr>
          <w:p w14:paraId="562072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35D0E4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29D921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9EA63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7FF69C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2D543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3A7E0B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0885F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707</w:t>
            </w:r>
          </w:p>
        </w:tc>
      </w:tr>
      <w:tr w:rsidR="008F6B7C" w14:paraId="67FE3D5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FDCFF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3C3463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30" w:type="pct"/>
            <w:vMerge/>
            <w:vAlign w:val="center"/>
            <w:hideMark/>
          </w:tcPr>
          <w:p w14:paraId="40CC20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2158E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400426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9" w:type="pct"/>
            <w:vMerge/>
            <w:vAlign w:val="center"/>
            <w:hideMark/>
          </w:tcPr>
          <w:p w14:paraId="7A36D8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51179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2A7D03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18E910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24" w:type="pct"/>
            <w:vMerge/>
            <w:vAlign w:val="center"/>
            <w:hideMark/>
          </w:tcPr>
          <w:p w14:paraId="402C23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84A58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shd w:val="clear" w:color="auto" w:fill="auto"/>
            <w:vAlign w:val="center"/>
            <w:hideMark/>
          </w:tcPr>
          <w:p w14:paraId="572F6D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18B4C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710</w:t>
            </w:r>
          </w:p>
        </w:tc>
      </w:tr>
      <w:tr w:rsidR="008F6B7C" w14:paraId="2BB94930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1F8428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2C1152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2F9F2F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8EDB5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25EF9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30A0F1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295F99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/>
            <w:vAlign w:val="center"/>
            <w:hideMark/>
          </w:tcPr>
          <w:p w14:paraId="538301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3F080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1C7ED2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134.4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850A3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14:paraId="58AC42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637F75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8F6B7C" w14:paraId="362C1A0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7E3980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7EFF60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6348E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495CD9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0A1D03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9" w:type="pct"/>
            <w:vMerge/>
            <w:vAlign w:val="center"/>
            <w:hideMark/>
          </w:tcPr>
          <w:p w14:paraId="160C4C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70EDAD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692115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54ADF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146294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24E50A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3" w:type="pct"/>
            <w:vMerge/>
            <w:vAlign w:val="center"/>
            <w:hideMark/>
          </w:tcPr>
          <w:p w14:paraId="01BFFA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CF24A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443</w:t>
            </w:r>
          </w:p>
        </w:tc>
      </w:tr>
      <w:tr w:rsidR="008F6B7C" w14:paraId="41FC55F8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4EF45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A4CF9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61579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30D9E2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1DD7A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18C0D9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3972ED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05" w:type="pct"/>
            <w:vMerge/>
            <w:vAlign w:val="center"/>
            <w:hideMark/>
          </w:tcPr>
          <w:p w14:paraId="09081E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78E17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413AF4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DBF66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02CBBD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5D2DD2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447</w:t>
            </w:r>
          </w:p>
        </w:tc>
      </w:tr>
      <w:tr w:rsidR="008F6B7C" w14:paraId="39FBA7A1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87AD9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6BFB6A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14:paraId="271F4A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76681D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34C15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8EEC7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2B619C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5ABA39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352F01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675898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4CE46D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73" w:type="pct"/>
            <w:vMerge/>
            <w:vAlign w:val="center"/>
            <w:hideMark/>
          </w:tcPr>
          <w:p w14:paraId="724D4B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A6544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1026,1027</w:t>
            </w:r>
          </w:p>
        </w:tc>
      </w:tr>
      <w:tr w:rsidR="008F6B7C" w14:paraId="2A31D402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65AA6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5EA4F7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14:paraId="79C1EC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F9F88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464355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03073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7DD019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14:paraId="335D67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15E55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3AFEFA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2E969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2F819F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AE04E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1028</w:t>
            </w:r>
          </w:p>
        </w:tc>
      </w:tr>
      <w:tr w:rsidR="008F6B7C" w14:paraId="6788A727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549F1C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770EA6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08266E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4569D1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07A96D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09E79A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14:paraId="152EB3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05" w:type="pct"/>
            <w:vMerge/>
            <w:vAlign w:val="center"/>
            <w:hideMark/>
          </w:tcPr>
          <w:p w14:paraId="3B9FEA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0EB96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690A33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75F01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73" w:type="pct"/>
            <w:vMerge/>
            <w:vAlign w:val="center"/>
            <w:hideMark/>
          </w:tcPr>
          <w:p w14:paraId="22B8C4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54F1F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241</w:t>
            </w:r>
          </w:p>
        </w:tc>
      </w:tr>
      <w:tr w:rsidR="008F6B7C" w14:paraId="11A940FF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00817E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02D06E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121E1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5BC621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5B0A09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9" w:type="pct"/>
            <w:vMerge/>
            <w:vAlign w:val="center"/>
            <w:hideMark/>
          </w:tcPr>
          <w:p w14:paraId="2B1E12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3BB42C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0A1ABC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EBF65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4F9588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6A3A2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3" w:type="pct"/>
            <w:vMerge/>
            <w:vAlign w:val="center"/>
            <w:hideMark/>
          </w:tcPr>
          <w:p w14:paraId="3E923B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0AFC71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192,195</w:t>
            </w:r>
          </w:p>
        </w:tc>
      </w:tr>
      <w:tr w:rsidR="008F6B7C" w14:paraId="7CA9DD4C" w14:textId="77777777" w:rsidTr="008F6B7C">
        <w:trPr>
          <w:trHeight w:val="280"/>
        </w:trPr>
        <w:tc>
          <w:tcPr>
            <w:tcW w:w="402" w:type="pct"/>
            <w:vMerge/>
            <w:vAlign w:val="center"/>
            <w:hideMark/>
          </w:tcPr>
          <w:p w14:paraId="252F26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1CF6B1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3F09A7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0618D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98405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289" w:type="pct"/>
            <w:vMerge/>
            <w:vAlign w:val="center"/>
            <w:hideMark/>
          </w:tcPr>
          <w:p w14:paraId="08E243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14:paraId="6B520E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46019F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76055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14:paraId="55BA48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66D2A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73" w:type="pct"/>
            <w:vMerge/>
            <w:vAlign w:val="center"/>
            <w:hideMark/>
          </w:tcPr>
          <w:p w14:paraId="04FB79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3E73D4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237</w:t>
            </w:r>
          </w:p>
        </w:tc>
      </w:tr>
    </w:tbl>
    <w:p w14:paraId="5F722D49" w14:textId="0164E960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0654B93" w14:textId="28C317BB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C194EA6" w14:textId="7ECED8EF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DB2CF66" w14:textId="6CF20792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14990BA" w14:textId="3A565976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60DFF1F" w14:textId="41FD6647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877D6FC" w14:textId="23E93E76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F87F278" w14:textId="7454135D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D6DDBFC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A9D05BA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BF10E07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3F87FF4" w14:textId="51305972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3.1 - 2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2607067" wp14:editId="0FE4A23B">
            <wp:extent cx="8456930" cy="5365115"/>
            <wp:effectExtent l="0" t="0" r="1270" b="6985"/>
            <wp:docPr id="169451860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693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3C8E8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12F461F" w14:textId="77777777" w:rsidR="007C4173" w:rsidRPr="004252BF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8509DAA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3.1 - 2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494"/>
        <w:gridCol w:w="1254"/>
        <w:gridCol w:w="897"/>
        <w:gridCol w:w="769"/>
        <w:gridCol w:w="866"/>
        <w:gridCol w:w="891"/>
        <w:gridCol w:w="923"/>
        <w:gridCol w:w="1184"/>
        <w:gridCol w:w="1051"/>
        <w:gridCol w:w="1184"/>
        <w:gridCol w:w="1211"/>
        <w:gridCol w:w="1372"/>
      </w:tblGrid>
      <w:tr w:rsidR="008F6B7C" w14:paraId="62FB74C4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67BD44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2b, coherent</w:t>
            </w:r>
          </w:p>
        </w:tc>
      </w:tr>
      <w:tr w:rsidR="008F6B7C" w14:paraId="28A20181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63BB6F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8F6B7C" w14:paraId="290485A2" w14:textId="77777777" w:rsidTr="008F6B7C">
        <w:trPr>
          <w:trHeight w:val="280"/>
        </w:trPr>
        <w:tc>
          <w:tcPr>
            <w:tcW w:w="437" w:type="pct"/>
            <w:shd w:val="clear" w:color="D9E1F2" w:fill="D9E1F2"/>
            <w:noWrap/>
            <w:vAlign w:val="center"/>
            <w:hideMark/>
          </w:tcPr>
          <w:p w14:paraId="6A20692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786F25A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461" w:type="pct"/>
            <w:shd w:val="clear" w:color="D9E1F2" w:fill="D9E1F2"/>
            <w:noWrap/>
            <w:vAlign w:val="center"/>
            <w:hideMark/>
          </w:tcPr>
          <w:p w14:paraId="5B05719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7AE428A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1DF7F38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5" w:type="pct"/>
            <w:shd w:val="clear" w:color="D9E1F2" w:fill="D9E1F2"/>
            <w:noWrap/>
            <w:vAlign w:val="center"/>
            <w:hideMark/>
          </w:tcPr>
          <w:p w14:paraId="4C46FEE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5AAEA55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5" w:type="pct"/>
            <w:shd w:val="clear" w:color="D9E1F2" w:fill="D9E1F2"/>
            <w:noWrap/>
            <w:vAlign w:val="center"/>
            <w:hideMark/>
          </w:tcPr>
          <w:p w14:paraId="790A9D6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2745503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2923E32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60CDB1A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4E24F16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01" w:type="pct"/>
            <w:shd w:val="clear" w:color="D9E1F2" w:fill="D9E1F2"/>
            <w:noWrap/>
            <w:vAlign w:val="center"/>
            <w:hideMark/>
          </w:tcPr>
          <w:p w14:paraId="7A4E4D9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3E3DB5B0" w14:textId="77777777" w:rsidTr="008F6B7C">
        <w:trPr>
          <w:trHeight w:val="280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2D876C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F5DED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  <w:hideMark/>
          </w:tcPr>
          <w:p w14:paraId="11775D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B426E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E8D22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-6.5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14:paraId="77626C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5DEE8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14:paraId="237831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50572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D0109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BDC9B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93B92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D78CC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989,990</w:t>
            </w:r>
          </w:p>
        </w:tc>
      </w:tr>
      <w:tr w:rsidR="008F6B7C" w14:paraId="770F3116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06FE4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F9EBC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47AD84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6C48D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D6C3F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5CCFA4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4D447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14:paraId="7ED38A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477C9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27EB6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23788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777A3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3CE93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991</w:t>
            </w:r>
          </w:p>
        </w:tc>
      </w:tr>
      <w:tr w:rsidR="008F6B7C" w14:paraId="2176BDB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CDB08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9DBA2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 w:val="restart"/>
            <w:shd w:val="clear" w:color="auto" w:fill="auto"/>
            <w:vAlign w:val="center"/>
            <w:hideMark/>
          </w:tcPr>
          <w:p w14:paraId="19E5ED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4D41F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8D254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14:paraId="380FE1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43AC1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14:paraId="6D1510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3998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88CB6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9552C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38BB4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1854A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8F6B7C" w14:paraId="41895A04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35841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BE659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61" w:type="pct"/>
            <w:vMerge/>
            <w:vAlign w:val="center"/>
            <w:hideMark/>
          </w:tcPr>
          <w:p w14:paraId="5F0CD7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AAB03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D9EF2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25" w:type="pct"/>
            <w:vMerge/>
            <w:vAlign w:val="center"/>
            <w:hideMark/>
          </w:tcPr>
          <w:p w14:paraId="35D4F6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5FE21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14:paraId="41650D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B34E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33" w:type="pct"/>
            <w:vMerge/>
            <w:vAlign w:val="center"/>
            <w:hideMark/>
          </w:tcPr>
          <w:p w14:paraId="65E39B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7D5C1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E63D8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763FA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</w:t>
            </w:r>
          </w:p>
        </w:tc>
      </w:tr>
      <w:tr w:rsidR="008F6B7C" w14:paraId="1B79E37B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D4F32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244E9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61" w:type="pct"/>
            <w:vMerge/>
            <w:vAlign w:val="center"/>
            <w:hideMark/>
          </w:tcPr>
          <w:p w14:paraId="58C558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5F271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0E681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5" w:type="pct"/>
            <w:vMerge/>
            <w:vAlign w:val="center"/>
            <w:hideMark/>
          </w:tcPr>
          <w:p w14:paraId="05F9ED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00F07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14:paraId="3B9967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2C28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33" w:type="pct"/>
            <w:vMerge/>
            <w:vAlign w:val="center"/>
            <w:hideMark/>
          </w:tcPr>
          <w:p w14:paraId="442334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59741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6BBA0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70B66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</w:t>
            </w:r>
          </w:p>
        </w:tc>
      </w:tr>
      <w:tr w:rsidR="008F6B7C" w14:paraId="1E6FB4E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E189F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1B2A0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3CBD0F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C0A83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A5220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3BAD11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97697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5" w:type="pct"/>
            <w:vMerge/>
            <w:vAlign w:val="center"/>
            <w:hideMark/>
          </w:tcPr>
          <w:p w14:paraId="559057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D730E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1EEEF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134.4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6568A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107D3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4507A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8F6B7C" w14:paraId="756E89FA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E7B19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39582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  <w:hideMark/>
          </w:tcPr>
          <w:p w14:paraId="69AD01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D1AA9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2DAD8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14:paraId="50ABF7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1" w:type="pct"/>
            <w:vMerge/>
            <w:vAlign w:val="center"/>
            <w:hideMark/>
          </w:tcPr>
          <w:p w14:paraId="70530E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14:paraId="3D5293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3F0C1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630DA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B47E9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84" w:type="pct"/>
            <w:vMerge/>
            <w:vAlign w:val="center"/>
            <w:hideMark/>
          </w:tcPr>
          <w:p w14:paraId="10CD49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E7910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988</w:t>
            </w:r>
          </w:p>
        </w:tc>
      </w:tr>
      <w:tr w:rsidR="008F6B7C" w14:paraId="12DC3512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CB030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E4C57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51BEEF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50483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929D8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156191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B2970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14:paraId="5FD061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83C9B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8244A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33B40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333C5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431BA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986,987</w:t>
            </w:r>
          </w:p>
        </w:tc>
      </w:tr>
      <w:tr w:rsidR="008F6B7C" w14:paraId="2961F79A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4EC9E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48585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  <w:hideMark/>
          </w:tcPr>
          <w:p w14:paraId="314C11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E4B97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4FA85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14:paraId="59E175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96445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14:paraId="56D96E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73F3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14566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E8B9B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1CE69B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5E410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242</w:t>
            </w:r>
          </w:p>
        </w:tc>
      </w:tr>
      <w:tr w:rsidR="008F6B7C" w14:paraId="0BD35154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E648E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2BB06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461" w:type="pct"/>
            <w:vMerge/>
            <w:vAlign w:val="center"/>
            <w:hideMark/>
          </w:tcPr>
          <w:p w14:paraId="3BE548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60A98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F83AF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5" w:type="pct"/>
            <w:vMerge/>
            <w:vAlign w:val="center"/>
            <w:hideMark/>
          </w:tcPr>
          <w:p w14:paraId="39E816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7C45D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5" w:type="pct"/>
            <w:vMerge/>
            <w:vAlign w:val="center"/>
            <w:hideMark/>
          </w:tcPr>
          <w:p w14:paraId="6349F4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7446F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33" w:type="pct"/>
            <w:vMerge/>
            <w:vAlign w:val="center"/>
            <w:hideMark/>
          </w:tcPr>
          <w:p w14:paraId="0781BB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71447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FF955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B4046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8F6B7C" w14:paraId="2CE9B95C" w14:textId="77777777" w:rsidTr="008F6B7C">
        <w:trPr>
          <w:trHeight w:val="280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44E3BB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FA517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  <w:hideMark/>
          </w:tcPr>
          <w:p w14:paraId="2B8ECF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0B7FB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D31E6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14:paraId="0E5D5D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1" w:type="pct"/>
            <w:vMerge/>
            <w:vAlign w:val="center"/>
            <w:hideMark/>
          </w:tcPr>
          <w:p w14:paraId="2ECF90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14:paraId="6BF220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2D1B7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276D0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3351A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4" w:type="pct"/>
            <w:vMerge/>
            <w:vAlign w:val="center"/>
            <w:hideMark/>
          </w:tcPr>
          <w:p w14:paraId="4738D6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A968E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1069,1070</w:t>
            </w:r>
          </w:p>
        </w:tc>
      </w:tr>
      <w:tr w:rsidR="008F6B7C" w14:paraId="3258EE75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D78CB3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E192A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6680D7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7D849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F8D70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3015E5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30DDB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14:paraId="55B579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DF66D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1E492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8C35B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98CD8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B6D12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1071</w:t>
            </w:r>
          </w:p>
        </w:tc>
      </w:tr>
      <w:tr w:rsidR="008F6B7C" w14:paraId="7D8FEA5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8C0D1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832E5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 w:val="restart"/>
            <w:shd w:val="clear" w:color="auto" w:fill="auto"/>
            <w:vAlign w:val="center"/>
            <w:hideMark/>
          </w:tcPr>
          <w:p w14:paraId="1397BD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F5DB2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8A3C7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14:paraId="0E3B15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BC75A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14:paraId="79F29C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B6F64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B6288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E16EB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05358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86674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713</w:t>
            </w:r>
          </w:p>
        </w:tc>
      </w:tr>
      <w:tr w:rsidR="008F6B7C" w14:paraId="7A7DB7ED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51D69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45A2E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61" w:type="pct"/>
            <w:vMerge/>
            <w:vAlign w:val="center"/>
            <w:hideMark/>
          </w:tcPr>
          <w:p w14:paraId="32B9EE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200C0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1E6F5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5" w:type="pct"/>
            <w:vMerge/>
            <w:vAlign w:val="center"/>
            <w:hideMark/>
          </w:tcPr>
          <w:p w14:paraId="64589C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666D3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14:paraId="21C0FB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379A1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33" w:type="pct"/>
            <w:vMerge/>
            <w:vAlign w:val="center"/>
            <w:hideMark/>
          </w:tcPr>
          <w:p w14:paraId="6C2BA6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1AEF4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FF583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8CE39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716</w:t>
            </w:r>
          </w:p>
        </w:tc>
      </w:tr>
      <w:tr w:rsidR="008F6B7C" w14:paraId="34DDB9CB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405FB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481E5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61" w:type="pct"/>
            <w:vMerge/>
            <w:vAlign w:val="center"/>
            <w:hideMark/>
          </w:tcPr>
          <w:p w14:paraId="765819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CD124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E8372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25" w:type="pct"/>
            <w:vMerge/>
            <w:vAlign w:val="center"/>
            <w:hideMark/>
          </w:tcPr>
          <w:p w14:paraId="43C65B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BA9A8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14:paraId="26A50B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4A9C4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33" w:type="pct"/>
            <w:vMerge/>
            <w:vAlign w:val="center"/>
            <w:hideMark/>
          </w:tcPr>
          <w:p w14:paraId="1FDE0A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433B9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F5614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46EAC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719</w:t>
            </w:r>
          </w:p>
        </w:tc>
      </w:tr>
      <w:tr w:rsidR="008F6B7C" w14:paraId="3C3C3A31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92D79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08E00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02BAAE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ECDDC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A97C1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3AD9B9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DB416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5" w:type="pct"/>
            <w:vMerge/>
            <w:vAlign w:val="center"/>
            <w:hideMark/>
          </w:tcPr>
          <w:p w14:paraId="10C6AC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0D88C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7EA059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134.4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8995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139F3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73F23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235</w:t>
            </w:r>
          </w:p>
        </w:tc>
      </w:tr>
      <w:tr w:rsidR="008F6B7C" w14:paraId="57C433DA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D9150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AD815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  <w:hideMark/>
          </w:tcPr>
          <w:p w14:paraId="4EB94E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601C4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CE4B7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14:paraId="6D7323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91" w:type="pct"/>
            <w:vMerge/>
            <w:vAlign w:val="center"/>
            <w:hideMark/>
          </w:tcPr>
          <w:p w14:paraId="75138D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14:paraId="0A2266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4B0D4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EC81C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E08EA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84" w:type="pct"/>
            <w:vMerge/>
            <w:vAlign w:val="center"/>
            <w:hideMark/>
          </w:tcPr>
          <w:p w14:paraId="0725DA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2385F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1066,1067</w:t>
            </w:r>
          </w:p>
        </w:tc>
      </w:tr>
      <w:tr w:rsidR="008F6B7C" w14:paraId="2A81B045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D0613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D2AD9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3FF56B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53924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C30B9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34421A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70E54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14:paraId="2BD52A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BC797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31239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D24E3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B2B00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BC688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1068</w:t>
            </w:r>
          </w:p>
        </w:tc>
      </w:tr>
      <w:tr w:rsidR="008F6B7C" w14:paraId="29F731D1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C540B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F4BFA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  <w:hideMark/>
          </w:tcPr>
          <w:p w14:paraId="30E1C8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0C9D6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A30BF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14:paraId="7B404F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D34D2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14:paraId="1E8AF5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3F362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B0462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23D55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75F7D5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FCCAC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243</w:t>
            </w:r>
          </w:p>
        </w:tc>
      </w:tr>
      <w:tr w:rsidR="008F6B7C" w14:paraId="63554F36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0B3EDA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5429D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461" w:type="pct"/>
            <w:vMerge/>
            <w:vAlign w:val="center"/>
            <w:hideMark/>
          </w:tcPr>
          <w:p w14:paraId="67AB65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56114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5C2C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25" w:type="pct"/>
            <w:vMerge/>
            <w:vAlign w:val="center"/>
            <w:hideMark/>
          </w:tcPr>
          <w:p w14:paraId="332F4D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8C594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45" w:type="pct"/>
            <w:vMerge/>
            <w:vAlign w:val="center"/>
            <w:hideMark/>
          </w:tcPr>
          <w:p w14:paraId="0ED3CB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E4374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33" w:type="pct"/>
            <w:vMerge/>
            <w:vAlign w:val="center"/>
            <w:hideMark/>
          </w:tcPr>
          <w:p w14:paraId="2CD47D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EF02B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ECCC8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13FB0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239</w:t>
            </w:r>
          </w:p>
        </w:tc>
      </w:tr>
    </w:tbl>
    <w:p w14:paraId="3A2BEDC8" w14:textId="489F0A08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5D10883" w14:textId="2D47E514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9306075" w14:textId="1BFC36DA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E38CE42" w14:textId="357C3600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A70DC47" w14:textId="1969E311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3BB7B2E" w14:textId="26E1406A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D9EF6A3" w14:textId="49EBBCEC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DA1E4EF" w14:textId="71693EE6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6D87E36" w14:textId="77777777" w:rsidR="007C4173" w:rsidRDefault="007C4173" w:rsidP="007C4173">
      <w:pPr>
        <w:jc w:val="center"/>
        <w:rPr>
          <w:b/>
          <w:bCs/>
        </w:rPr>
      </w:pPr>
    </w:p>
    <w:p w14:paraId="0AC49F5B" w14:textId="174FBF97" w:rsidR="00BC2251" w:rsidRDefault="00BC2251"/>
    <w:p w14:paraId="70D2BC1F" w14:textId="6AEB1E2B" w:rsidR="00965FF3" w:rsidRDefault="00965FF3"/>
    <w:p w14:paraId="331DBE70" w14:textId="0019E249" w:rsidR="000500BE" w:rsidRDefault="004531D7" w:rsidP="004531D7">
      <w:pPr>
        <w:pStyle w:val="Heading5"/>
      </w:pPr>
      <w:r>
        <w:rPr>
          <w:rFonts w:hint="eastAsia"/>
        </w:rPr>
        <w:t>7.1.3.</w:t>
      </w:r>
      <w:r w:rsidR="000500BE">
        <w:rPr>
          <w:rFonts w:hint="eastAsia"/>
        </w:rPr>
        <w:t>3.2</w:t>
      </w:r>
      <w:r w:rsidR="000500BE">
        <w:tab/>
      </w:r>
      <w:r w:rsidR="000500BE">
        <w:rPr>
          <w:rFonts w:hint="eastAsia"/>
        </w:rPr>
        <w:t>non-coherent</w:t>
      </w:r>
    </w:p>
    <w:p w14:paraId="059B2C36" w14:textId="77777777" w:rsidR="00D77366" w:rsidRDefault="00D77366" w:rsidP="00D77366"/>
    <w:p w14:paraId="2CFBC1ED" w14:textId="4C45A73C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3.2 - 1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B892A38" wp14:editId="5F39ECFE">
            <wp:extent cx="8456930" cy="5365115"/>
            <wp:effectExtent l="0" t="0" r="1270" b="6985"/>
            <wp:docPr id="15808753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6930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B5E50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7E237D77" w14:textId="77777777" w:rsidR="008F6B7C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3.2 - 1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500"/>
        <w:gridCol w:w="1497"/>
        <w:gridCol w:w="903"/>
        <w:gridCol w:w="777"/>
        <w:gridCol w:w="807"/>
        <w:gridCol w:w="846"/>
        <w:gridCol w:w="858"/>
        <w:gridCol w:w="1184"/>
        <w:gridCol w:w="1051"/>
        <w:gridCol w:w="1184"/>
        <w:gridCol w:w="1211"/>
        <w:gridCol w:w="1338"/>
      </w:tblGrid>
      <w:tr w:rsidR="008F6B7C" w14:paraId="06B6754A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32912E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non-coherent</w:t>
            </w:r>
          </w:p>
        </w:tc>
      </w:tr>
      <w:tr w:rsidR="008F6B7C" w14:paraId="3D6110FC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20BE3E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8F6B7C" w14:paraId="4C7FD174" w14:textId="77777777" w:rsidTr="008F6B7C">
        <w:trPr>
          <w:trHeight w:val="280"/>
        </w:trPr>
        <w:tc>
          <w:tcPr>
            <w:tcW w:w="414" w:type="pct"/>
            <w:shd w:val="clear" w:color="D9E1F2" w:fill="D9E1F2"/>
            <w:noWrap/>
            <w:vAlign w:val="center"/>
            <w:hideMark/>
          </w:tcPr>
          <w:p w14:paraId="4FD56D7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49D5208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104CF08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72B306B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591648E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02" w:type="pct"/>
            <w:shd w:val="clear" w:color="D9E1F2" w:fill="D9E1F2"/>
            <w:noWrap/>
            <w:vAlign w:val="center"/>
            <w:hideMark/>
          </w:tcPr>
          <w:p w14:paraId="46F73090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140EE71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20" w:type="pct"/>
            <w:shd w:val="clear" w:color="D9E1F2" w:fill="D9E1F2"/>
            <w:noWrap/>
            <w:vAlign w:val="center"/>
            <w:hideMark/>
          </w:tcPr>
          <w:p w14:paraId="1AC3607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5457FD7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4EA4527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10FD7A7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674F5CF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90" w:type="pct"/>
            <w:shd w:val="clear" w:color="D9E1F2" w:fill="D9E1F2"/>
            <w:noWrap/>
            <w:vAlign w:val="center"/>
            <w:hideMark/>
          </w:tcPr>
          <w:p w14:paraId="6AAEBC6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18F27F7E" w14:textId="77777777" w:rsidTr="008F6B7C">
        <w:trPr>
          <w:trHeight w:val="280"/>
        </w:trPr>
        <w:tc>
          <w:tcPr>
            <w:tcW w:w="414" w:type="pct"/>
            <w:vMerge w:val="restart"/>
            <w:shd w:val="clear" w:color="auto" w:fill="auto"/>
            <w:vAlign w:val="center"/>
            <w:hideMark/>
          </w:tcPr>
          <w:p w14:paraId="5E9334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06102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4A1CD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E57F0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EBB844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ACEC7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9C851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54E465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9210C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3DB5E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1D1A2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25DF2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91C97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462</w:t>
            </w:r>
          </w:p>
        </w:tc>
      </w:tr>
      <w:tr w:rsidR="008F6B7C" w14:paraId="36FDA445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2A11C3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6856D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7C782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BEED3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42BAC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A7DBC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4AA9D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206F5D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6B544A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BB51B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DE2C4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F865A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03EDE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466</w:t>
            </w:r>
          </w:p>
        </w:tc>
      </w:tr>
      <w:tr w:rsidR="008F6B7C" w14:paraId="651EF08A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B93B7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CF061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CCEFA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B74EF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019F9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302" w:type="pct"/>
            <w:vMerge/>
            <w:vAlign w:val="center"/>
            <w:hideMark/>
          </w:tcPr>
          <w:p w14:paraId="5F8C94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F2EA7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0" w:type="pct"/>
            <w:vMerge/>
            <w:vAlign w:val="center"/>
            <w:hideMark/>
          </w:tcPr>
          <w:p w14:paraId="2BCD56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F73C6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79B74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1CCB1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4B093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51802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282</w:t>
            </w:r>
          </w:p>
        </w:tc>
      </w:tr>
      <w:tr w:rsidR="008F6B7C" w14:paraId="35B0A5DF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EFEC0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E320E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154CF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DB672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B5C1A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77414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B3310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0101FC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444930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6E502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A9446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56A93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4A1FE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8F6B7C" w14:paraId="22D0A06F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4D82C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04352D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44" w:type="pct"/>
            <w:vMerge/>
            <w:vAlign w:val="center"/>
            <w:hideMark/>
          </w:tcPr>
          <w:p w14:paraId="0729E6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D7C0F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B7B81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02" w:type="pct"/>
            <w:vMerge/>
            <w:vAlign w:val="center"/>
            <w:hideMark/>
          </w:tcPr>
          <w:p w14:paraId="5C1BC2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FFB17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4EC2C8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19C29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/>
            <w:vAlign w:val="center"/>
            <w:hideMark/>
          </w:tcPr>
          <w:p w14:paraId="7EECD1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E338B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A7B57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8EB38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318</w:t>
            </w:r>
          </w:p>
        </w:tc>
      </w:tr>
      <w:tr w:rsidR="008F6B7C" w14:paraId="1C924BB4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8A797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07AF0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76198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6143C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16FBE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6FD7A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5469F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516372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6F2240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00BFE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71F64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A6A68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F2C96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321</w:t>
            </w:r>
          </w:p>
        </w:tc>
      </w:tr>
      <w:tr w:rsidR="008F6B7C" w14:paraId="33A19060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36EF6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2E263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44" w:type="pct"/>
            <w:vMerge/>
            <w:vAlign w:val="center"/>
            <w:hideMark/>
          </w:tcPr>
          <w:p w14:paraId="0218E5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021E2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EFB9B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02" w:type="pct"/>
            <w:vMerge/>
            <w:vAlign w:val="center"/>
            <w:hideMark/>
          </w:tcPr>
          <w:p w14:paraId="157AFB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A1AFE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89AC2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42317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15087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9601F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7A069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100BE6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246</w:t>
            </w:r>
          </w:p>
        </w:tc>
      </w:tr>
      <w:tr w:rsidR="008F6B7C" w14:paraId="118FA6B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82C87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F4A63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3E087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7C0C4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9328F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3C347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597CA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B429F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05DA8E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CA06E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1B13F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7D80D7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689DA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249</w:t>
            </w:r>
          </w:p>
        </w:tc>
      </w:tr>
      <w:tr w:rsidR="008F6B7C" w14:paraId="6B62B0ED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EFC2C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B32B9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44" w:type="pct"/>
            <w:vMerge/>
            <w:vAlign w:val="center"/>
            <w:hideMark/>
          </w:tcPr>
          <w:p w14:paraId="240627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B339B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5ECFD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02" w:type="pct"/>
            <w:vMerge/>
            <w:vAlign w:val="center"/>
            <w:hideMark/>
          </w:tcPr>
          <w:p w14:paraId="0FD3BA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8A51D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01577F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4BFF8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/>
            <w:vAlign w:val="center"/>
            <w:hideMark/>
          </w:tcPr>
          <w:p w14:paraId="23B0DF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3780F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FF3F0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0C6A76F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8F6B7C" w14:paraId="153A0968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42A74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BB3E0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EA678A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36FB8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005B6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63563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939B3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25A073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178D2F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E6270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1900A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DEBD5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B6B7A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267</w:t>
            </w:r>
          </w:p>
        </w:tc>
      </w:tr>
      <w:tr w:rsidR="008F6B7C" w14:paraId="730F67A9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E8789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0A5D4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44" w:type="pct"/>
            <w:vMerge/>
            <w:vAlign w:val="center"/>
            <w:hideMark/>
          </w:tcPr>
          <w:p w14:paraId="54D3D8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E1D04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A4F9F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02" w:type="pct"/>
            <w:vMerge/>
            <w:vAlign w:val="center"/>
            <w:hideMark/>
          </w:tcPr>
          <w:p w14:paraId="7B9DFA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6AE30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1397CD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1C441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21224E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C1E2B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C6B4F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BE2B3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8F6B7C" w14:paraId="5502C854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108C2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80EBF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8C6E2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0F0F0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63C2A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D3827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E513F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6DFE33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4C077D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6747A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D792F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D1AC2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6AC24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303</w:t>
            </w:r>
          </w:p>
        </w:tc>
      </w:tr>
      <w:tr w:rsidR="008F6B7C" w14:paraId="58F5036E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6CC24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0A3B7A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3C947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BC8DE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409EF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C27EF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308B2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0" w:type="pct"/>
            <w:vMerge/>
            <w:vAlign w:val="center"/>
            <w:hideMark/>
          </w:tcPr>
          <w:p w14:paraId="4FAD5C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8BC2E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765872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A3155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19CF0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CB864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</w:t>
            </w:r>
          </w:p>
        </w:tc>
      </w:tr>
      <w:tr w:rsidR="008F6B7C" w14:paraId="15B6D522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A9166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724B0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58EA5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C6EC3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05226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AAB952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386EC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A1B00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28E73F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A7513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86F0A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6F01B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46BC6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8F6B7C" w14:paraId="51BD9819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221B3C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9E697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E5EE2B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92B95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81B59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2" w:type="pct"/>
            <w:vMerge/>
            <w:vAlign w:val="center"/>
            <w:hideMark/>
          </w:tcPr>
          <w:p w14:paraId="3C3B1E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31872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1BF96A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4A677D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F3DB1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CCFA2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48EF7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BC00C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905</w:t>
            </w:r>
          </w:p>
        </w:tc>
      </w:tr>
      <w:tr w:rsidR="008F6B7C" w14:paraId="546DBE07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180DE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7E128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3CD46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51BD4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7B4F5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438C4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0E84A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0A6D18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75" w:type="pct"/>
            <w:vMerge/>
            <w:vAlign w:val="center"/>
            <w:hideMark/>
          </w:tcPr>
          <w:p w14:paraId="16429F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4F457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CCD0D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18275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4DB84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621,623</w:t>
            </w:r>
          </w:p>
        </w:tc>
      </w:tr>
      <w:tr w:rsidR="008F6B7C" w14:paraId="40A82728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11FFB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300E3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4170D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376B2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BA9A9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56CE8E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/>
            <w:vAlign w:val="center"/>
            <w:hideMark/>
          </w:tcPr>
          <w:p w14:paraId="4D4A5D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8DF41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F071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0E3448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D080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7D5CD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03D74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</w:tr>
      <w:tr w:rsidR="008F6B7C" w14:paraId="7A44302A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DF2ED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B994A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2C934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C014A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882FD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3456A9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7BC0D8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303837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7C0B3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6BB7F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20F5E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32A371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33599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452</w:t>
            </w:r>
          </w:p>
        </w:tc>
      </w:tr>
      <w:tr w:rsidR="008F6B7C" w14:paraId="28334A2A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24F8C34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66762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72DBF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10614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13B62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E3BE2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A6E94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0" w:type="pct"/>
            <w:vMerge/>
            <w:vAlign w:val="center"/>
            <w:hideMark/>
          </w:tcPr>
          <w:p w14:paraId="4F31F7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AE77E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DF011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DE18F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14CFF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01EACF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446</w:t>
            </w:r>
          </w:p>
        </w:tc>
      </w:tr>
      <w:tr w:rsidR="008F6B7C" w14:paraId="09F25FE6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2B0E5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7720D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D8F13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4F0B8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1F0EB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2751E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22E14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5CE1A4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77F88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529846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6CBAA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3E4CE2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693AA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228</w:t>
            </w:r>
          </w:p>
        </w:tc>
      </w:tr>
      <w:tr w:rsidR="008F6B7C" w14:paraId="7EF166CB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255BE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E8BDD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44" w:type="pct"/>
            <w:vMerge/>
            <w:vAlign w:val="center"/>
            <w:hideMark/>
          </w:tcPr>
          <w:p w14:paraId="76B794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BC6AF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04ABC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E38C3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02A0DD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0619E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C1CD4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291906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012F2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1FFBC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AEBB0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8F6B7C" w14:paraId="16054AF7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E0183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B14A0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170DD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200B8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0B404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2" w:type="pct"/>
            <w:vMerge/>
            <w:vAlign w:val="center"/>
            <w:hideMark/>
          </w:tcPr>
          <w:p w14:paraId="752862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95857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D1F5C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733FF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0ED99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6223B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A57B4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11AC31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769</w:t>
            </w:r>
          </w:p>
        </w:tc>
      </w:tr>
      <w:tr w:rsidR="008F6B7C" w14:paraId="5CAC7A00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41999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52B77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F81DD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423D3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D6499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7638B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0E84F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1B3ED4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54601F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6A212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2B649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62EE0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F64E4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775</w:t>
            </w:r>
          </w:p>
        </w:tc>
      </w:tr>
      <w:tr w:rsidR="008F6B7C" w14:paraId="5AF1DA06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FD147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AA1F9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2F543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63A18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DD1B4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02" w:type="pct"/>
            <w:vMerge/>
            <w:vAlign w:val="center"/>
            <w:hideMark/>
          </w:tcPr>
          <w:p w14:paraId="7102FA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A5F88B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5E0DB6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F1A09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/>
            <w:vAlign w:val="center"/>
            <w:hideMark/>
          </w:tcPr>
          <w:p w14:paraId="34F39B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0B2BD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4264D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C8A91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885</w:t>
            </w:r>
          </w:p>
        </w:tc>
      </w:tr>
      <w:tr w:rsidR="008F6B7C" w14:paraId="75C704D0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B45F9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67C2E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44" w:type="pct"/>
            <w:vMerge/>
            <w:vAlign w:val="center"/>
            <w:hideMark/>
          </w:tcPr>
          <w:p w14:paraId="351CCD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CF491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D8159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302" w:type="pct"/>
            <w:vMerge/>
            <w:vAlign w:val="center"/>
            <w:hideMark/>
          </w:tcPr>
          <w:p w14:paraId="26644C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0D649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67DCC5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B8929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33" w:type="pct"/>
            <w:vMerge/>
            <w:vAlign w:val="center"/>
            <w:hideMark/>
          </w:tcPr>
          <w:p w14:paraId="78197F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53B34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B511E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021189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873</w:t>
            </w:r>
          </w:p>
        </w:tc>
      </w:tr>
      <w:tr w:rsidR="008F6B7C" w14:paraId="091F88F1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F109E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6B9D2D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44" w:type="pct"/>
            <w:vMerge/>
            <w:vAlign w:val="center"/>
            <w:hideMark/>
          </w:tcPr>
          <w:p w14:paraId="07DA01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1866D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D1A14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2" w:type="pct"/>
            <w:vMerge/>
            <w:vAlign w:val="center"/>
            <w:hideMark/>
          </w:tcPr>
          <w:p w14:paraId="5C9733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FAAC6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458E92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99C6B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50D50A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7F18A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85258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A1816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857</w:t>
            </w:r>
          </w:p>
        </w:tc>
      </w:tr>
      <w:tr w:rsidR="008F6B7C" w14:paraId="46EE9D5E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9D549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66677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3FAD6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90D7C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56F66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DAD58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2" w:type="pct"/>
            <w:vMerge/>
            <w:vAlign w:val="center"/>
            <w:hideMark/>
          </w:tcPr>
          <w:p w14:paraId="7E206B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CC0EB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154E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/>
            <w:vAlign w:val="center"/>
            <w:hideMark/>
          </w:tcPr>
          <w:p w14:paraId="5C6225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C4727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0B4EA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0793AA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327</w:t>
            </w:r>
          </w:p>
        </w:tc>
      </w:tr>
      <w:tr w:rsidR="008F6B7C" w14:paraId="7BA6BB5D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B17FC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2364D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3.73</w:t>
            </w:r>
          </w:p>
        </w:tc>
        <w:tc>
          <w:tcPr>
            <w:tcW w:w="544" w:type="pct"/>
            <w:vMerge/>
            <w:vAlign w:val="center"/>
            <w:hideMark/>
          </w:tcPr>
          <w:p w14:paraId="285707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DCF89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DDC44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02" w:type="pct"/>
            <w:vMerge/>
            <w:vAlign w:val="center"/>
            <w:hideMark/>
          </w:tcPr>
          <w:p w14:paraId="56372D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DC63F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9903D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D8695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33" w:type="pct"/>
            <w:vMerge/>
            <w:vAlign w:val="center"/>
            <w:hideMark/>
          </w:tcPr>
          <w:p w14:paraId="7F2405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3EB8A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E38A6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E64CA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333</w:t>
            </w:r>
          </w:p>
        </w:tc>
      </w:tr>
      <w:tr w:rsidR="008F6B7C" w14:paraId="562FDD77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66EDC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61725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107E1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66942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F2339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555D31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733D1D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0A9707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F0C38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2E43D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391CAF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C90A6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4575A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609</w:t>
            </w:r>
          </w:p>
        </w:tc>
      </w:tr>
      <w:tr w:rsidR="008F6B7C" w14:paraId="5C32161E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54FFF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90C0F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EB2FA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33078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58134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8BFF8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7A608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7A1F9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BEB01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1B0CD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6BDBC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7F84E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1BE5DB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611</w:t>
            </w:r>
          </w:p>
        </w:tc>
      </w:tr>
      <w:tr w:rsidR="008F6B7C" w14:paraId="1587F201" w14:textId="77777777" w:rsidTr="008F6B7C">
        <w:trPr>
          <w:trHeight w:val="280"/>
        </w:trPr>
        <w:tc>
          <w:tcPr>
            <w:tcW w:w="414" w:type="pct"/>
            <w:vMerge w:val="restart"/>
            <w:shd w:val="clear" w:color="auto" w:fill="auto"/>
            <w:vAlign w:val="center"/>
            <w:hideMark/>
          </w:tcPr>
          <w:p w14:paraId="088757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B39E0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67126F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DF057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86242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C9B30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8AE12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0" w:type="pct"/>
            <w:vMerge/>
            <w:vAlign w:val="center"/>
            <w:hideMark/>
          </w:tcPr>
          <w:p w14:paraId="790AB9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6A6E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2D26E6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67C1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F7C3A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BEA45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</w:t>
            </w:r>
          </w:p>
        </w:tc>
      </w:tr>
      <w:tr w:rsidR="008F6B7C" w14:paraId="6663A7A5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B5BD0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C57CB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F1589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841A8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9F808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B600F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F38F2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vMerge/>
            <w:vAlign w:val="center"/>
            <w:hideMark/>
          </w:tcPr>
          <w:p w14:paraId="06B012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BB424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8EFCC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2861C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DEF03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56ECA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839</w:t>
            </w:r>
          </w:p>
        </w:tc>
      </w:tr>
      <w:tr w:rsidR="008F6B7C" w14:paraId="359D5EE0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82344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C0C86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786C3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80225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55EA6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B3056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88415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E4125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545054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8CBE0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08103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08318F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0609E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847</w:t>
            </w:r>
          </w:p>
        </w:tc>
      </w:tr>
      <w:tr w:rsidR="008F6B7C" w14:paraId="2711C030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14D89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6A669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44" w:type="pct"/>
            <w:vMerge/>
            <w:vAlign w:val="center"/>
            <w:hideMark/>
          </w:tcPr>
          <w:p w14:paraId="793265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D6045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1466F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02" w:type="pct"/>
            <w:vMerge/>
            <w:vAlign w:val="center"/>
            <w:hideMark/>
          </w:tcPr>
          <w:p w14:paraId="5625B3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F66EE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2AD419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5E696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A2BE5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10DD7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B13EC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66DA2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838</w:t>
            </w:r>
          </w:p>
        </w:tc>
      </w:tr>
      <w:tr w:rsidR="008F6B7C" w14:paraId="299BAF04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F06BE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0D409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18DE8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C27AA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8C10D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12751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C6148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B3079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3DACC4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7FFC7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A964F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3796E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49DED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846</w:t>
            </w:r>
          </w:p>
        </w:tc>
      </w:tr>
      <w:tr w:rsidR="008F6B7C" w14:paraId="4E81228D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495F5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7E9FA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63D23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29334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456F7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675F03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/>
            <w:vAlign w:val="center"/>
            <w:hideMark/>
          </w:tcPr>
          <w:p w14:paraId="430371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7636FA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64612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938B5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F8AF8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1591F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32787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788</w:t>
            </w:r>
          </w:p>
        </w:tc>
      </w:tr>
      <w:tr w:rsidR="008F6B7C" w14:paraId="0D048BA1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B1749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766AC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8FA9F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1C585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196F3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6FCAF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6E23E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109277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DFD8E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35C63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A6AD0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EC146F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7CCF5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794</w:t>
            </w:r>
          </w:p>
        </w:tc>
      </w:tr>
      <w:tr w:rsidR="008F6B7C" w14:paraId="7661B6BD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26D47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56B32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C7ED3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8978B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8CC61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02" w:type="pct"/>
            <w:vMerge/>
            <w:vAlign w:val="center"/>
            <w:hideMark/>
          </w:tcPr>
          <w:p w14:paraId="63B655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50753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520D2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73993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6D5FB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/>
            <w:vAlign w:val="center"/>
            <w:hideMark/>
          </w:tcPr>
          <w:p w14:paraId="4A1471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D5DF3F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86499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461</w:t>
            </w:r>
          </w:p>
        </w:tc>
      </w:tr>
      <w:tr w:rsidR="008F6B7C" w14:paraId="37A728B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DAC58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7C98A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9C75A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FF75F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01F6C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08061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8282E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38882D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/>
            <w:vAlign w:val="center"/>
            <w:hideMark/>
          </w:tcPr>
          <w:p w14:paraId="5B5042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10D0B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C763A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EBC56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5A3ED6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469</w:t>
            </w:r>
          </w:p>
        </w:tc>
      </w:tr>
      <w:tr w:rsidR="008F6B7C" w14:paraId="27D7938F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22D296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3F6D7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FA7CC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35B52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16DB3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6.84</w:t>
            </w:r>
          </w:p>
        </w:tc>
        <w:tc>
          <w:tcPr>
            <w:tcW w:w="302" w:type="pct"/>
            <w:vMerge/>
            <w:vAlign w:val="center"/>
            <w:hideMark/>
          </w:tcPr>
          <w:p w14:paraId="189816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D9EEB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0" w:type="pct"/>
            <w:vMerge/>
            <w:vAlign w:val="center"/>
            <w:hideMark/>
          </w:tcPr>
          <w:p w14:paraId="74CC58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609C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vMerge/>
            <w:vAlign w:val="center"/>
            <w:hideMark/>
          </w:tcPr>
          <w:p w14:paraId="3B63C3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D60B6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84" w:type="pct"/>
            <w:vMerge/>
            <w:vAlign w:val="center"/>
            <w:hideMark/>
          </w:tcPr>
          <w:p w14:paraId="02512C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F2E21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8F6B7C" w14:paraId="69470DB2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4448A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471CC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CBC3D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C7EF2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D1E0C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02" w:type="pct"/>
            <w:vMerge/>
            <w:vAlign w:val="center"/>
            <w:hideMark/>
          </w:tcPr>
          <w:p w14:paraId="14DE0D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5C66E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4881DD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92148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CE83C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4605C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FD04F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576CA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273</w:t>
            </w:r>
          </w:p>
        </w:tc>
      </w:tr>
      <w:tr w:rsidR="008F6B7C" w14:paraId="49297B65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5E555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A1AA2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AEBE9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76C9D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CE4C1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EF25D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2FBB9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E167D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7FC90C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EEFB4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CDC39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7970C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18CE9B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276</w:t>
            </w:r>
          </w:p>
        </w:tc>
      </w:tr>
      <w:tr w:rsidR="008F6B7C" w14:paraId="664B443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76FAD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24DCF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E1DE8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C6C19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A16C3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66945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FAC9B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BE291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DF09B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2968F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5155E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FE056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1C50E4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837</w:t>
            </w:r>
          </w:p>
        </w:tc>
      </w:tr>
      <w:tr w:rsidR="008F6B7C" w14:paraId="1D623510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08591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F30B3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A649E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1181D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53A05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DE177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DBED6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D2E7E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BB56E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33" w:type="pct"/>
            <w:vMerge/>
            <w:vAlign w:val="center"/>
            <w:hideMark/>
          </w:tcPr>
          <w:p w14:paraId="3A4C8B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582E5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29B5ED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35B37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844</w:t>
            </w:r>
          </w:p>
        </w:tc>
      </w:tr>
      <w:tr w:rsidR="008F6B7C" w14:paraId="4AD53C31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B9A78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01B65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61CD6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B58A1C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24309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0D685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0C638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1F77C3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0A10E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DACDD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BAE1A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6138DD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5D8ED0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309</w:t>
            </w:r>
          </w:p>
        </w:tc>
      </w:tr>
      <w:tr w:rsidR="008F6B7C" w14:paraId="53D78201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17308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51CFB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3E42A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3460D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17D31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ADF5E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62CBA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0D07AE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7ACEB37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6C859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F1B08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B1C648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B493D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312</w:t>
            </w:r>
          </w:p>
        </w:tc>
      </w:tr>
      <w:tr w:rsidR="008F6B7C" w14:paraId="2793EC95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DA353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DB703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112F7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FAA01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8190D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02" w:type="pct"/>
            <w:vMerge/>
            <w:vAlign w:val="center"/>
            <w:hideMark/>
          </w:tcPr>
          <w:p w14:paraId="042DD7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DB2F6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05B38B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3F833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3CD65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9B15A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13F476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463E6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789</w:t>
            </w:r>
          </w:p>
        </w:tc>
      </w:tr>
      <w:tr w:rsidR="008F6B7C" w14:paraId="15E45FB8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0E7E3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B020C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8A7B4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4C8EA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AE6F5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96437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4AAEA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BFDB1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E9819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C233A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E86FB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B745B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09F84E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795</w:t>
            </w:r>
          </w:p>
        </w:tc>
      </w:tr>
      <w:tr w:rsidR="008F6B7C" w14:paraId="01509CA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538E6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2E88E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EAC3C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08758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35CA6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02" w:type="pct"/>
            <w:vMerge/>
            <w:vAlign w:val="center"/>
            <w:hideMark/>
          </w:tcPr>
          <w:p w14:paraId="346602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88AA4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0" w:type="pct"/>
            <w:vMerge/>
            <w:vAlign w:val="center"/>
            <w:hideMark/>
          </w:tcPr>
          <w:p w14:paraId="09D1AB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BA4B4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8BD1A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9B326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8DE5C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158DF0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255</w:t>
            </w:r>
          </w:p>
        </w:tc>
      </w:tr>
      <w:tr w:rsidR="008F6B7C" w14:paraId="03C50EDF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C9726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D9DDF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C9ED8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4DD05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E3A73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36BEE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EB30B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25D784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5801CB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7F294F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04A7A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44F99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CAF7F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258</w:t>
            </w:r>
          </w:p>
        </w:tc>
      </w:tr>
      <w:tr w:rsidR="008F6B7C" w14:paraId="02A1FFD5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9D828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4A4E5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4F6EE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03A5A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9B30D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2" w:type="pct"/>
            <w:vMerge/>
            <w:vAlign w:val="center"/>
            <w:hideMark/>
          </w:tcPr>
          <w:p w14:paraId="451BD6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7F66E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240942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25287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32086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1E61C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3CD124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D431C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796</w:t>
            </w:r>
          </w:p>
        </w:tc>
      </w:tr>
      <w:tr w:rsidR="008F6B7C" w14:paraId="36A5030F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BE04E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73F69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6C800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1D398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D8C8E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43568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FFF47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2F71EE4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0CE97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095BE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BBDAB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66B34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9C49C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790</w:t>
            </w:r>
          </w:p>
        </w:tc>
      </w:tr>
      <w:tr w:rsidR="008F6B7C" w14:paraId="6AF640C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37335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5C850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0BC92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D3EC9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CCF2C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02" w:type="pct"/>
            <w:vMerge/>
            <w:vAlign w:val="center"/>
            <w:hideMark/>
          </w:tcPr>
          <w:p w14:paraId="12EB5B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A3298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0" w:type="pct"/>
            <w:vMerge/>
            <w:vAlign w:val="center"/>
            <w:hideMark/>
          </w:tcPr>
          <w:p w14:paraId="3201BA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75786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3C951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D3863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74199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AA304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291</w:t>
            </w:r>
          </w:p>
        </w:tc>
      </w:tr>
      <w:tr w:rsidR="008F6B7C" w14:paraId="0F8F9249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420D2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A4817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AC4EC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FB8C2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E16FC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2F12B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91D76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2A5BF4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24B5E9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1D94F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8D16C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529D8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1525B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294</w:t>
            </w:r>
          </w:p>
        </w:tc>
      </w:tr>
      <w:tr w:rsidR="008F6B7C" w14:paraId="262FF19F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1EBAE6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98D40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AF67E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D616A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D4329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4A49C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A18F6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5AC585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68F96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2D8E84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F7812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C787B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527E2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904</w:t>
            </w:r>
          </w:p>
        </w:tc>
      </w:tr>
      <w:tr w:rsidR="008F6B7C" w14:paraId="5958C1C9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85534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7C762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714EC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8CFAF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29748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0D09C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E0A94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46EE71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4487CD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8EEEA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09B46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FFBAB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4DC7A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620</w:t>
            </w:r>
          </w:p>
        </w:tc>
      </w:tr>
      <w:tr w:rsidR="008F6B7C" w14:paraId="457DD476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D0F13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664AEF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5F9A12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4BDE2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39410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253DE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/>
            <w:vAlign w:val="center"/>
            <w:hideMark/>
          </w:tcPr>
          <w:p w14:paraId="369965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5D6E5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01E9E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01B978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36143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57543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EA61B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8F6B7C" w14:paraId="4EA677C0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74C93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FD2C1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3435D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A6676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7E0C4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4EE3B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1273C4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7E4AD5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7F777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B9F06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EB873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353687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07EA9D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451</w:t>
            </w:r>
          </w:p>
        </w:tc>
      </w:tr>
      <w:tr w:rsidR="008F6B7C" w14:paraId="54968BD9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34CE5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7FD12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2B891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DA454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45B4C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D97CD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3BB26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0" w:type="pct"/>
            <w:vMerge/>
            <w:vAlign w:val="center"/>
            <w:hideMark/>
          </w:tcPr>
          <w:p w14:paraId="3DC546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41C51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D5F8A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562F4A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04FA8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7B039C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445</w:t>
            </w:r>
          </w:p>
        </w:tc>
      </w:tr>
      <w:tr w:rsidR="008F6B7C" w14:paraId="557A06C4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2E7FDF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AA15E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1BB5DA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A9534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8FC2F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3DB221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5B2C1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65AFCA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3F284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29D34B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9F885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3E1F71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57543B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229</w:t>
            </w:r>
          </w:p>
        </w:tc>
      </w:tr>
      <w:tr w:rsidR="008F6B7C" w14:paraId="0D15FED5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56272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CCCCF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82E72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8FA75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B829B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02" w:type="pct"/>
            <w:vMerge/>
            <w:vAlign w:val="center"/>
            <w:hideMark/>
          </w:tcPr>
          <w:p w14:paraId="1C9991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A7D70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493E89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F408E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6AA855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6E385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717CE6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5FB064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797</w:t>
            </w:r>
          </w:p>
        </w:tc>
      </w:tr>
      <w:tr w:rsidR="008F6B7C" w14:paraId="759F0EBA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1FDDE6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ED255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614F3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CE01F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D1E8F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87E19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89814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6D50E3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34526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EE6FF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EF6AA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7E4CB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1F5407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791</w:t>
            </w:r>
          </w:p>
        </w:tc>
      </w:tr>
      <w:tr w:rsidR="008F6B7C" w14:paraId="4266EC0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204FE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4AB8F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4A7AC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F83B4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AA6C6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B1BFE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1BF098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80995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2C151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D6F6B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67CC9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C4720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FA75B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8F6B7C" w14:paraId="3F76889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017A55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D4185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5A2E1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4BAF9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3EFAA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C6901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/>
            <w:vAlign w:val="center"/>
            <w:hideMark/>
          </w:tcPr>
          <w:p w14:paraId="0374A5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2CED95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1903A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51335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D00A7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2D396E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0F40AE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792</w:t>
            </w:r>
          </w:p>
        </w:tc>
      </w:tr>
      <w:tr w:rsidR="008F6B7C" w14:paraId="78DD2E54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16393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41F67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3C422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67017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5466E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A17571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C74180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CCA40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61649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00C8E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CD405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CDCF1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03373A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798</w:t>
            </w:r>
          </w:p>
        </w:tc>
      </w:tr>
      <w:tr w:rsidR="008F6B7C" w14:paraId="0B7F0DEF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84733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E85C3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CA976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C3FF2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C4E1D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BD685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0FCFCDB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213D9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E9910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121BB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/>
            <w:vAlign w:val="center"/>
            <w:hideMark/>
          </w:tcPr>
          <w:p w14:paraId="5624EF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2174F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348D0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768</w:t>
            </w:r>
          </w:p>
        </w:tc>
      </w:tr>
      <w:tr w:rsidR="008F6B7C" w14:paraId="36F3C534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24464B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7DB0B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95230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108AD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4FA62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4A238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E4CF2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290EAF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/>
            <w:vAlign w:val="center"/>
            <w:hideMark/>
          </w:tcPr>
          <w:p w14:paraId="337854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2A4BBB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67752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AA947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B22F3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774</w:t>
            </w:r>
          </w:p>
        </w:tc>
      </w:tr>
      <w:tr w:rsidR="008F6B7C" w14:paraId="0C695932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0E11F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772FF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1C6E0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5A7C3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FF157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8.25</w:t>
            </w:r>
          </w:p>
        </w:tc>
        <w:tc>
          <w:tcPr>
            <w:tcW w:w="302" w:type="pct"/>
            <w:vMerge/>
            <w:vAlign w:val="center"/>
            <w:hideMark/>
          </w:tcPr>
          <w:p w14:paraId="68C719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92588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70004B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66F40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33" w:type="pct"/>
            <w:vMerge/>
            <w:vAlign w:val="center"/>
            <w:hideMark/>
          </w:tcPr>
          <w:p w14:paraId="04FA61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47AB5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293C4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9E475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884</w:t>
            </w:r>
          </w:p>
        </w:tc>
      </w:tr>
      <w:tr w:rsidR="008F6B7C" w14:paraId="7CC8100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408F7E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BF981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44" w:type="pct"/>
            <w:vMerge/>
            <w:vAlign w:val="center"/>
            <w:hideMark/>
          </w:tcPr>
          <w:p w14:paraId="0DDA15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27177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5F3321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2" w:type="pct"/>
            <w:vMerge/>
            <w:vAlign w:val="center"/>
            <w:hideMark/>
          </w:tcPr>
          <w:p w14:paraId="6DD613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8C434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2A2806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8CA1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33" w:type="pct"/>
            <w:vMerge/>
            <w:vAlign w:val="center"/>
            <w:hideMark/>
          </w:tcPr>
          <w:p w14:paraId="1A1C94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56792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17C8B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20A36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872</w:t>
            </w:r>
          </w:p>
        </w:tc>
      </w:tr>
      <w:tr w:rsidR="008F6B7C" w14:paraId="6EEA7B15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221C8F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CC218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D2749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74044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793F0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1841F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/>
            <w:vAlign w:val="center"/>
            <w:hideMark/>
          </w:tcPr>
          <w:p w14:paraId="74B623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0A6FCD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E2256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65ACB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642B71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1BACB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26142C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793</w:t>
            </w:r>
          </w:p>
        </w:tc>
      </w:tr>
      <w:tr w:rsidR="008F6B7C" w14:paraId="1D12D16D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480D3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D46A2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9E7B4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90E18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CD725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4B57E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1C69E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0BC71B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08649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6AB70D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B9765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A1CD4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F08BB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799</w:t>
            </w:r>
          </w:p>
        </w:tc>
      </w:tr>
      <w:tr w:rsidR="008F6B7C" w14:paraId="408F8011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5F916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FDED0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1F979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ABEF96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B71FC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EE7AA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883C1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1AD65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42C1A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AF7EB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/>
            <w:vAlign w:val="center"/>
            <w:hideMark/>
          </w:tcPr>
          <w:p w14:paraId="640BEC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88854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612E19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8F6B7C" w14:paraId="7883A538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5C30D5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86876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A9634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F75BBA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2ACBB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79682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42A5B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1807F2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03E308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37D9949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125EB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16DA93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5A4A89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</w:t>
            </w:r>
          </w:p>
        </w:tc>
      </w:tr>
      <w:tr w:rsidR="008F6B7C" w14:paraId="0C09EBF6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6D6654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9CA2F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C7FFD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51BCE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6D41B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2" w:type="pct"/>
            <w:vMerge/>
            <w:vAlign w:val="center"/>
            <w:hideMark/>
          </w:tcPr>
          <w:p w14:paraId="2235FC5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C1D3B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14:paraId="587A4D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70A58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33" w:type="pct"/>
            <w:vMerge/>
            <w:vAlign w:val="center"/>
            <w:hideMark/>
          </w:tcPr>
          <w:p w14:paraId="130437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3C0CB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64A2A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56440F4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856</w:t>
            </w:r>
          </w:p>
        </w:tc>
      </w:tr>
      <w:tr w:rsidR="008F6B7C" w14:paraId="1C2B0D60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3ADEA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2080C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9D28D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D8ADC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32827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671D9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2" w:type="pct"/>
            <w:vMerge/>
            <w:vAlign w:val="center"/>
            <w:hideMark/>
          </w:tcPr>
          <w:p w14:paraId="789EE8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033D3C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F53FD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3" w:type="pct"/>
            <w:vMerge/>
            <w:vAlign w:val="center"/>
            <w:hideMark/>
          </w:tcPr>
          <w:p w14:paraId="342228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D83A3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E206D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1D27D5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8F6B7C" w14:paraId="6406D1A7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3AACDB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46A4C8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3.73</w:t>
            </w:r>
          </w:p>
        </w:tc>
        <w:tc>
          <w:tcPr>
            <w:tcW w:w="544" w:type="pct"/>
            <w:vMerge/>
            <w:vAlign w:val="center"/>
            <w:hideMark/>
          </w:tcPr>
          <w:p w14:paraId="4D0764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FB809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23E3F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302" w:type="pct"/>
            <w:vMerge/>
            <w:vAlign w:val="center"/>
            <w:hideMark/>
          </w:tcPr>
          <w:p w14:paraId="691A17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8FB40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49F5B6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263A1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33" w:type="pct"/>
            <w:vMerge/>
            <w:vAlign w:val="center"/>
            <w:hideMark/>
          </w:tcPr>
          <w:p w14:paraId="73369C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111BED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70D21D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47BE21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8F6B7C" w14:paraId="661633DC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4A5DD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A1CCB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DA981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AD588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CF4F3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5C1F18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2FEFF1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230DFC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AA817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D9180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/>
            <w:vAlign w:val="center"/>
            <w:hideMark/>
          </w:tcPr>
          <w:p w14:paraId="620A87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90EE0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5AB829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608</w:t>
            </w:r>
          </w:p>
        </w:tc>
      </w:tr>
      <w:tr w:rsidR="008F6B7C" w14:paraId="209CDC24" w14:textId="77777777" w:rsidTr="008F6B7C">
        <w:trPr>
          <w:trHeight w:val="280"/>
        </w:trPr>
        <w:tc>
          <w:tcPr>
            <w:tcW w:w="414" w:type="pct"/>
            <w:vMerge/>
            <w:vAlign w:val="center"/>
            <w:hideMark/>
          </w:tcPr>
          <w:p w14:paraId="7CD06F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353DB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30CF3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2F54C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78FCE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2FF69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B7F00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25580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53C81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D509E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8D449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730C19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14:paraId="324BCA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610</w:t>
            </w:r>
          </w:p>
        </w:tc>
      </w:tr>
    </w:tbl>
    <w:p w14:paraId="352F6ECD" w14:textId="60B796DD" w:rsidR="00BF399C" w:rsidRDefault="00BF399C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F9FAA48" w14:textId="6FF8C1CB" w:rsidR="006B3535" w:rsidRDefault="006B353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FD77254" w14:textId="01DEE910" w:rsidR="000A06AE" w:rsidRDefault="000A06AE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84D49DD" w14:textId="6227E70B" w:rsidR="000C2279" w:rsidRDefault="000C2279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A4B40A2" w14:textId="1974938D" w:rsidR="00B06D28" w:rsidRDefault="00B06D28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2BD53F4" w14:textId="0051B9A3" w:rsidR="00241183" w:rsidRDefault="00241183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72720F6E" w14:textId="319B6D50" w:rsidR="00C37555" w:rsidRDefault="00C3755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36E0C43" w14:textId="5A831965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FD94114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CA274D6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4F68DDAE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50D2EF0" w14:textId="44AEA90D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3.2 - 2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711F2406" wp14:editId="6E581871">
            <wp:extent cx="8568055" cy="5365115"/>
            <wp:effectExtent l="0" t="0" r="4445" b="6985"/>
            <wp:docPr id="3165076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805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E4EAE" w14:textId="77777777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6AD4A78" w14:textId="77777777" w:rsidR="00D77366" w:rsidRPr="004252BF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29FF7069" w14:textId="77777777" w:rsidR="008F6B7C" w:rsidRDefault="00D77366" w:rsidP="00D77366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7.1.3.</w:t>
      </w:r>
      <w:r>
        <w:rPr>
          <w:rFonts w:ascii="Times New Roman" w:hAnsi="Times New Roman" w:cs="Times New Roman" w:hint="eastAsia"/>
          <w:b/>
          <w:bCs/>
        </w:rPr>
        <w:t>3.2 - 2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1500"/>
        <w:gridCol w:w="1280"/>
        <w:gridCol w:w="903"/>
        <w:gridCol w:w="777"/>
        <w:gridCol w:w="864"/>
        <w:gridCol w:w="846"/>
        <w:gridCol w:w="918"/>
        <w:gridCol w:w="1184"/>
        <w:gridCol w:w="1051"/>
        <w:gridCol w:w="1184"/>
        <w:gridCol w:w="1211"/>
        <w:gridCol w:w="1372"/>
      </w:tblGrid>
      <w:tr w:rsidR="008F6B7C" w14:paraId="50F4B199" w14:textId="77777777" w:rsidTr="008F6B7C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47883F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2b, non-coherent</w:t>
            </w:r>
          </w:p>
        </w:tc>
      </w:tr>
      <w:tr w:rsidR="008F6B7C" w14:paraId="0EFBE7AF" w14:textId="77777777" w:rsidTr="008F6B7C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564E25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8F6B7C" w14:paraId="73365821" w14:textId="77777777" w:rsidTr="008F6B7C">
        <w:trPr>
          <w:trHeight w:val="280"/>
        </w:trPr>
        <w:tc>
          <w:tcPr>
            <w:tcW w:w="437" w:type="pct"/>
            <w:shd w:val="clear" w:color="D9E1F2" w:fill="D9E1F2"/>
            <w:noWrap/>
            <w:vAlign w:val="center"/>
            <w:hideMark/>
          </w:tcPr>
          <w:p w14:paraId="70F3CCF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45" w:type="pct"/>
            <w:shd w:val="clear" w:color="D9E1F2" w:fill="D9E1F2"/>
            <w:noWrap/>
            <w:vAlign w:val="center"/>
            <w:hideMark/>
          </w:tcPr>
          <w:p w14:paraId="540ACF8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468" w:type="pct"/>
            <w:shd w:val="clear" w:color="D9E1F2" w:fill="D9E1F2"/>
            <w:noWrap/>
            <w:vAlign w:val="center"/>
            <w:hideMark/>
          </w:tcPr>
          <w:p w14:paraId="3DC8906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36" w:type="pct"/>
            <w:shd w:val="clear" w:color="D9E1F2" w:fill="D9E1F2"/>
            <w:noWrap/>
            <w:vAlign w:val="center"/>
            <w:hideMark/>
          </w:tcPr>
          <w:p w14:paraId="5258FD9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3B053D7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5314774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5331496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  <w:hideMark/>
          </w:tcPr>
          <w:p w14:paraId="24D976A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45AA42D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33" w:type="pct"/>
            <w:shd w:val="clear" w:color="D9E1F2" w:fill="D9E1F2"/>
            <w:noWrap/>
            <w:vAlign w:val="center"/>
            <w:hideMark/>
          </w:tcPr>
          <w:p w14:paraId="2FD2AE8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RecvBW[kHz]</w:t>
            </w:r>
          </w:p>
        </w:tc>
        <w:tc>
          <w:tcPr>
            <w:tcW w:w="375" w:type="pct"/>
            <w:shd w:val="clear" w:color="D9E1F2" w:fill="D9E1F2"/>
            <w:noWrap/>
            <w:vAlign w:val="center"/>
            <w:hideMark/>
          </w:tcPr>
          <w:p w14:paraId="407D95D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384" w:type="pct"/>
            <w:shd w:val="clear" w:color="D9E1F2" w:fill="D9E1F2"/>
            <w:noWrap/>
            <w:vAlign w:val="center"/>
            <w:hideMark/>
          </w:tcPr>
          <w:p w14:paraId="2CEACA3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01" w:type="pct"/>
            <w:shd w:val="clear" w:color="D9E1F2" w:fill="D9E1F2"/>
            <w:noWrap/>
            <w:vAlign w:val="center"/>
            <w:hideMark/>
          </w:tcPr>
          <w:p w14:paraId="465CDA7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8F6B7C" w14:paraId="498FAFE5" w14:textId="77777777" w:rsidTr="008F6B7C">
        <w:trPr>
          <w:trHeight w:val="280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06DFD3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53C9D2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009763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4ABE839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9CC25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7BC3B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B3A97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61DEE6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F5095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18C2F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9F8A7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33CFC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5A658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800</w:t>
            </w:r>
          </w:p>
        </w:tc>
      </w:tr>
      <w:tr w:rsidR="008F6B7C" w14:paraId="7CCE1A2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85BD0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54ACB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016A58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7DDB2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F1A6B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38DCA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197C8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6F24F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28EF2B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7A697E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C26EB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C24DE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D8AB1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806</w:t>
            </w:r>
          </w:p>
        </w:tc>
      </w:tr>
      <w:tr w:rsidR="008F6B7C" w14:paraId="18F5B58A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09CF07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6596A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0F4824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DB070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4E148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/>
            <w:vAlign w:val="center"/>
            <w:hideMark/>
          </w:tcPr>
          <w:p w14:paraId="61968C5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793C3F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2AD1E86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CE3D3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00F59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7F69E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6B35A3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3C433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288</w:t>
            </w:r>
          </w:p>
        </w:tc>
      </w:tr>
      <w:tr w:rsidR="008F6B7C" w14:paraId="3F8944B0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54239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8B484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68" w:type="pct"/>
            <w:vMerge/>
            <w:vAlign w:val="center"/>
            <w:hideMark/>
          </w:tcPr>
          <w:p w14:paraId="403D895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3CB37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624F7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2" w:type="pct"/>
            <w:vMerge/>
            <w:vAlign w:val="center"/>
            <w:hideMark/>
          </w:tcPr>
          <w:p w14:paraId="0343D7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CA899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B191B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D33D4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vMerge/>
            <w:vAlign w:val="center"/>
            <w:hideMark/>
          </w:tcPr>
          <w:p w14:paraId="686E0B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0B085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EFFA2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01277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8F6B7C" w14:paraId="519642E7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01CED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0CC5D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68" w:type="pct"/>
            <w:vMerge/>
            <w:vAlign w:val="center"/>
            <w:hideMark/>
          </w:tcPr>
          <w:p w14:paraId="7B3017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F08C7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ED94A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  <w:hideMark/>
          </w:tcPr>
          <w:p w14:paraId="4107CB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31C79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67471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C27E1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0F5B2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D6FC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EA11C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5D32D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8F6B7C" w14:paraId="1E575D22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0C9175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34D0B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7DAE89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BCCBDE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89EC6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22" w:type="pct"/>
            <w:vMerge/>
            <w:vAlign w:val="center"/>
            <w:hideMark/>
          </w:tcPr>
          <w:p w14:paraId="2E31E6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B5475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02266F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7A007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144DD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9F847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4E95D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7B5A3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801</w:t>
            </w:r>
          </w:p>
        </w:tc>
      </w:tr>
      <w:tr w:rsidR="008F6B7C" w14:paraId="434BCFA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89CA2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C0603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1DC78B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0B4D87D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860DB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6CFF2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29B6C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F9C0B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065E5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02776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501C5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FF2B3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CE9E0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807</w:t>
            </w:r>
          </w:p>
        </w:tc>
      </w:tr>
      <w:tr w:rsidR="008F6B7C" w14:paraId="775A35E2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E696D6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D9672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4FB7D0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9C09B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D1E68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2" w:type="pct"/>
            <w:vMerge/>
            <w:vAlign w:val="center"/>
            <w:hideMark/>
          </w:tcPr>
          <w:p w14:paraId="22A610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7DE79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CE85A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8E6A3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31741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2BE2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49EB2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73C82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270</w:t>
            </w:r>
          </w:p>
        </w:tc>
      </w:tr>
      <w:tr w:rsidR="008F6B7C" w14:paraId="3E627A5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AD21A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95E2C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3CE34F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7704C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A269C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22" w:type="pct"/>
            <w:vMerge/>
            <w:vAlign w:val="center"/>
            <w:hideMark/>
          </w:tcPr>
          <w:p w14:paraId="2652CCB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1852D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7D38F6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D4F4E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67FCD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6003A8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762C5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34F25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808</w:t>
            </w:r>
          </w:p>
        </w:tc>
      </w:tr>
      <w:tr w:rsidR="008F6B7C" w14:paraId="0041D9B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2FCE7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B3D75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1FCAD2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2E877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B4856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11915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A5F4E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562BB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77B09D5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D9155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B86CD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D95DD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953D5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802</w:t>
            </w:r>
          </w:p>
        </w:tc>
      </w:tr>
      <w:tr w:rsidR="008F6B7C" w14:paraId="250C4540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94ABA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2E057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339428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5DF2A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D5CE9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  <w:hideMark/>
          </w:tcPr>
          <w:p w14:paraId="2072BC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CA822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9395F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14AF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990EE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828AA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B1CAB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5E534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306</w:t>
            </w:r>
          </w:p>
        </w:tc>
      </w:tr>
      <w:tr w:rsidR="008F6B7C" w14:paraId="07DF950A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2C97B7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69389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450B45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5C782C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944BC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CED48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6045E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10B981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798FE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" w:type="pct"/>
            <w:vMerge/>
            <w:vAlign w:val="center"/>
            <w:hideMark/>
          </w:tcPr>
          <w:p w14:paraId="036F381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CC6E2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4F4F1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3EB60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8F6B7C" w14:paraId="57A930B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76546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7358DE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336AA2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1CE1FC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4925D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E2347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A79B3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39EF52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2D46C4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0EFD99E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20528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AE22AB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18DCA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132</w:t>
            </w:r>
          </w:p>
        </w:tc>
      </w:tr>
      <w:tr w:rsidR="008F6B7C" w14:paraId="4B043C8D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10C004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3170D9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5143CFF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18D32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0E7C1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5EDD0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F74E6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32C20E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9AF6E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A3EFD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D9484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5B922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A6475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8F6B7C" w14:paraId="4D8D4C5B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C93D5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E8488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68" w:type="pct"/>
            <w:vMerge/>
            <w:vAlign w:val="center"/>
            <w:hideMark/>
          </w:tcPr>
          <w:p w14:paraId="4D7EF8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B19D72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95F17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vMerge/>
            <w:vAlign w:val="center"/>
            <w:hideMark/>
          </w:tcPr>
          <w:p w14:paraId="600551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710AE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61320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6CBD7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/>
            <w:vAlign w:val="center"/>
            <w:hideMark/>
          </w:tcPr>
          <w:p w14:paraId="5513A7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DFB36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59638B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AE2E5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8F6B7C" w14:paraId="40C8C5C5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0B71BB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4BB03C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43069F4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01A4F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C7424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322" w:type="pct"/>
            <w:vMerge/>
            <w:vAlign w:val="center"/>
            <w:hideMark/>
          </w:tcPr>
          <w:p w14:paraId="4EA8D8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E84BC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53E47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13FE9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BF13E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00F44C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372070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2945D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809</w:t>
            </w:r>
          </w:p>
        </w:tc>
      </w:tr>
      <w:tr w:rsidR="008F6B7C" w14:paraId="5EDBDF8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157F8C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6F088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64C36A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37D704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EC478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257CB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D1BC2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CFF2B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426BF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D8D46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FD859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69F8F6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F2378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803</w:t>
            </w:r>
          </w:p>
        </w:tc>
      </w:tr>
      <w:tr w:rsidR="008F6B7C" w14:paraId="5613D58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41BE5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D3FA7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7E192B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69EEF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A5338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5B430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0CB5A5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F8D65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E8C9EC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3B4E6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DFDA5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6BE8B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6FE55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222</w:t>
            </w:r>
          </w:p>
        </w:tc>
      </w:tr>
      <w:tr w:rsidR="008F6B7C" w14:paraId="7A9EB03F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1F4A6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319A63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0AE625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3A2DB0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5DEC7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E87AD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/>
            <w:vAlign w:val="center"/>
            <w:hideMark/>
          </w:tcPr>
          <w:p w14:paraId="460C1E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A0364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F36D6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5C987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1F5271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38D849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C927B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810</w:t>
            </w:r>
          </w:p>
        </w:tc>
      </w:tr>
      <w:tr w:rsidR="008F6B7C" w14:paraId="15CA5F12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4DC67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676F6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1CD161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279AD3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9C2CE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17F86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46383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8B69A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605FB9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5364B2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92DCA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4CC36B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FF5DA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804</w:t>
            </w:r>
          </w:p>
        </w:tc>
      </w:tr>
      <w:tr w:rsidR="008F6B7C" w14:paraId="4DF2660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0FAE01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217FE5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468" w:type="pct"/>
            <w:vMerge/>
            <w:vAlign w:val="center"/>
            <w:hideMark/>
          </w:tcPr>
          <w:p w14:paraId="429C21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7AB0AB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6A417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2" w:type="pct"/>
            <w:vMerge/>
            <w:vAlign w:val="center"/>
            <w:hideMark/>
          </w:tcPr>
          <w:p w14:paraId="403957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2CF1C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E787F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FBC6D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33" w:type="pct"/>
            <w:vMerge/>
            <w:vAlign w:val="center"/>
            <w:hideMark/>
          </w:tcPr>
          <w:p w14:paraId="3AD12E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5FD604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463CD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3C9C0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811</w:t>
            </w:r>
          </w:p>
        </w:tc>
      </w:tr>
      <w:tr w:rsidR="008F6B7C" w14:paraId="1B341D0E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741BE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02649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37D0497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4C9FF35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F47FE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7E9BB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CD925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184DC8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310C7D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473E72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1B0D1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76C3C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E6BDE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805</w:t>
            </w:r>
          </w:p>
        </w:tc>
      </w:tr>
      <w:tr w:rsidR="008F6B7C" w14:paraId="5AC5C9E1" w14:textId="77777777" w:rsidTr="008F6B7C">
        <w:trPr>
          <w:trHeight w:val="280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394B6F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E0F39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49213A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AD05E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6C963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-4.29</w:t>
            </w:r>
          </w:p>
        </w:tc>
        <w:tc>
          <w:tcPr>
            <w:tcW w:w="322" w:type="pct"/>
            <w:vMerge/>
            <w:vAlign w:val="center"/>
            <w:hideMark/>
          </w:tcPr>
          <w:p w14:paraId="3705A7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EF6D9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F03BA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D0C271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7644D6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9EE85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5E956F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5EEF1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</w:t>
            </w:r>
          </w:p>
        </w:tc>
      </w:tr>
      <w:tr w:rsidR="008F6B7C" w14:paraId="762D7AA6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0DE90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54F28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68CEE2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3D20B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C01B1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7F225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F8906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26DC0B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2C4CAD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2A683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90DE1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649CDF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12D69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843</w:t>
            </w:r>
          </w:p>
        </w:tc>
      </w:tr>
      <w:tr w:rsidR="008F6B7C" w14:paraId="660356C9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9C71D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6D01A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68" w:type="pct"/>
            <w:vMerge/>
            <w:vAlign w:val="center"/>
            <w:hideMark/>
          </w:tcPr>
          <w:p w14:paraId="289BE4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FACBA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070B6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322" w:type="pct"/>
            <w:vMerge/>
            <w:vAlign w:val="center"/>
            <w:hideMark/>
          </w:tcPr>
          <w:p w14:paraId="1F26B8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B800F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ADA43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6E4B1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C44CF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6E41E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8769F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9D6F1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842</w:t>
            </w:r>
          </w:p>
        </w:tc>
      </w:tr>
      <w:tr w:rsidR="008F6B7C" w14:paraId="7C346660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92559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18E38B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6C7DBB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E839B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9EC71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ECAAA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FF894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E72473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1228C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58638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925A7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84" w:type="pct"/>
            <w:vMerge/>
            <w:vAlign w:val="center"/>
            <w:hideMark/>
          </w:tcPr>
          <w:p w14:paraId="3486B1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2E4DDD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</w:t>
            </w:r>
          </w:p>
        </w:tc>
      </w:tr>
      <w:tr w:rsidR="008F6B7C" w14:paraId="15671915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014871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3381D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2AC674C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A7B67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B40D4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22" w:type="pct"/>
            <w:vMerge/>
            <w:vAlign w:val="center"/>
            <w:hideMark/>
          </w:tcPr>
          <w:p w14:paraId="512B06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AA9060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15A25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A51CE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F67F3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1FDE3C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04187F4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3AD841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279</w:t>
            </w:r>
          </w:p>
        </w:tc>
      </w:tr>
      <w:tr w:rsidR="008F6B7C" w14:paraId="531C453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2F39F0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CDD8E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3AB326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05E8E1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22C87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16126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70CBE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1EFEB5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C8D67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7D0F9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3710CB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A4E20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23A56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841</w:t>
            </w:r>
          </w:p>
        </w:tc>
      </w:tr>
      <w:tr w:rsidR="008F6B7C" w14:paraId="4A4EB229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E9796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186C4E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0E1C91C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79110A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DD966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83162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9AC05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75206B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0D9A4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33" w:type="pct"/>
            <w:vMerge/>
            <w:vAlign w:val="center"/>
            <w:hideMark/>
          </w:tcPr>
          <w:p w14:paraId="1886D2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07475D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57D938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34F0A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840</w:t>
            </w:r>
          </w:p>
        </w:tc>
      </w:tr>
      <w:tr w:rsidR="008F6B7C" w14:paraId="5D969909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815B7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0421CD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1FC2A96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9E8DE6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5A912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233AC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35A20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39A66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56DD8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721CF8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C770A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4" w:type="pct"/>
            <w:vMerge/>
            <w:vAlign w:val="center"/>
            <w:hideMark/>
          </w:tcPr>
          <w:p w14:paraId="5DDD27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83112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8F6B7C" w14:paraId="29232BAA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579E2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FEF9E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68" w:type="pct"/>
            <w:vMerge/>
            <w:vAlign w:val="center"/>
            <w:hideMark/>
          </w:tcPr>
          <w:p w14:paraId="069E868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A9CDB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E91A5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322" w:type="pct"/>
            <w:vMerge/>
            <w:vAlign w:val="center"/>
            <w:hideMark/>
          </w:tcPr>
          <w:p w14:paraId="7498D3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5EEA0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E9296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68ABF1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274D1C0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543931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12BF5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7E79FE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261</w:t>
            </w:r>
          </w:p>
        </w:tc>
      </w:tr>
      <w:tr w:rsidR="008F6B7C" w14:paraId="7A556D57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54EE0E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7E1747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68" w:type="pct"/>
            <w:vMerge/>
            <w:vAlign w:val="center"/>
            <w:hideMark/>
          </w:tcPr>
          <w:p w14:paraId="5E295D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40090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4C041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322" w:type="pct"/>
            <w:vMerge/>
            <w:vAlign w:val="center"/>
            <w:hideMark/>
          </w:tcPr>
          <w:p w14:paraId="6E99A4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74D34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7F4B8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25B99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33" w:type="pct"/>
            <w:vMerge/>
            <w:vAlign w:val="center"/>
            <w:hideMark/>
          </w:tcPr>
          <w:p w14:paraId="1F09B5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527646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1E7A4C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4C73B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297</w:t>
            </w:r>
          </w:p>
        </w:tc>
      </w:tr>
      <w:tr w:rsidR="008F6B7C" w14:paraId="79986D5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3A509C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1889C1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30DA37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E9FE0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66151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/>
            <w:vAlign w:val="center"/>
            <w:hideMark/>
          </w:tcPr>
          <w:p w14:paraId="2E83F5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778D1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10F7A5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0784B8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099B3E6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23B54F3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4" w:type="pct"/>
            <w:vMerge/>
            <w:vAlign w:val="center"/>
            <w:hideMark/>
          </w:tcPr>
          <w:p w14:paraId="7DAC65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9C51A8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227</w:t>
            </w:r>
          </w:p>
        </w:tc>
      </w:tr>
      <w:tr w:rsidR="008F6B7C" w14:paraId="06EAF6D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67A84F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F10A6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68" w:type="pct"/>
            <w:vMerge/>
            <w:vAlign w:val="center"/>
            <w:hideMark/>
          </w:tcPr>
          <w:p w14:paraId="7CC2DD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AB6FA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8A258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vMerge/>
            <w:vAlign w:val="center"/>
            <w:hideMark/>
          </w:tcPr>
          <w:p w14:paraId="473A3E0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06AB3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86643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62C78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33" w:type="pct"/>
            <w:vMerge/>
            <w:vAlign w:val="center"/>
            <w:hideMark/>
          </w:tcPr>
          <w:p w14:paraId="331BA8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472C65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0D2CFB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11B5CF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8F6B7C" w14:paraId="6E9774A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7F0CFF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30A7715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68" w:type="pct"/>
            <w:vMerge/>
            <w:vAlign w:val="center"/>
            <w:hideMark/>
          </w:tcPr>
          <w:p w14:paraId="22B2FAF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7533EC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F9B6E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8EDA5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2" w:type="pct"/>
            <w:vMerge/>
            <w:vAlign w:val="center"/>
            <w:hideMark/>
          </w:tcPr>
          <w:p w14:paraId="7FF56C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56115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87129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33" w:type="pct"/>
            <w:vMerge/>
            <w:vAlign w:val="center"/>
            <w:hideMark/>
          </w:tcPr>
          <w:p w14:paraId="2852F4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1774E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290627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C14A1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223</w:t>
            </w:r>
          </w:p>
        </w:tc>
      </w:tr>
      <w:tr w:rsidR="008F6B7C" w14:paraId="3ADA0A6C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4363DD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14:paraId="6940C9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14:paraId="758F7B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C8AD80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58F55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  <w:hideMark/>
          </w:tcPr>
          <w:p w14:paraId="36C43D4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16F85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4E679F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785BFC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BE633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  <w:hideMark/>
          </w:tcPr>
          <w:p w14:paraId="49545C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384" w:type="pct"/>
            <w:vMerge/>
            <w:vAlign w:val="center"/>
            <w:hideMark/>
          </w:tcPr>
          <w:p w14:paraId="447132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5A089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8F6B7C" w14:paraId="77C3F383" w14:textId="77777777" w:rsidTr="008F6B7C">
        <w:trPr>
          <w:trHeight w:val="280"/>
        </w:trPr>
        <w:tc>
          <w:tcPr>
            <w:tcW w:w="437" w:type="pct"/>
            <w:vMerge/>
            <w:vAlign w:val="center"/>
            <w:hideMark/>
          </w:tcPr>
          <w:p w14:paraId="59CE99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65E247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34EFB1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6A78CB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71CEA7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B5CDE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4D3C8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2BCB56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pct"/>
            <w:vMerge/>
            <w:vAlign w:val="center"/>
            <w:hideMark/>
          </w:tcPr>
          <w:p w14:paraId="32B630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14:paraId="127445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  <w:hideMark/>
          </w:tcPr>
          <w:p w14:paraId="11886A9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14:paraId="396E0F4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4E4CEA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</w:tr>
    </w:tbl>
    <w:p w14:paraId="03E557FA" w14:textId="48E8E754" w:rsidR="00BF399C" w:rsidRDefault="00BF399C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E7694FC" w14:textId="41375C86" w:rsidR="006B3535" w:rsidRDefault="006B353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706135F" w14:textId="03012860" w:rsidR="000A06AE" w:rsidRDefault="000A06AE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583C3791" w14:textId="752AD3A3" w:rsidR="000C2279" w:rsidRDefault="000C2279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4B291CF" w14:textId="2EBB085A" w:rsidR="00B06D28" w:rsidRDefault="00B06D28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18FAF19F" w14:textId="01506801" w:rsidR="00241183" w:rsidRDefault="00241183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0E7EDBA2" w14:textId="4480B70B" w:rsidR="00C37555" w:rsidRDefault="00C37555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310EAE98" w14:textId="5B9F6F54" w:rsidR="00D77366" w:rsidRDefault="00D77366" w:rsidP="00D77366">
      <w:pPr>
        <w:jc w:val="center"/>
        <w:rPr>
          <w:rFonts w:ascii="Times New Roman" w:hAnsi="Times New Roman" w:cs="Times New Roman"/>
          <w:b/>
          <w:bCs/>
        </w:rPr>
      </w:pPr>
    </w:p>
    <w:p w14:paraId="1B4CBE42" w14:textId="77777777" w:rsidR="00D77366" w:rsidRDefault="00D77366" w:rsidP="00D77366">
      <w:pPr>
        <w:jc w:val="center"/>
        <w:rPr>
          <w:b/>
          <w:bCs/>
        </w:rPr>
      </w:pPr>
    </w:p>
    <w:p w14:paraId="4D80AF3C" w14:textId="77777777" w:rsidR="00965FF3" w:rsidRDefault="00965FF3"/>
    <w:p w14:paraId="5685E99A" w14:textId="77777777" w:rsidR="00965FF3" w:rsidRDefault="00965FF3"/>
    <w:p w14:paraId="5FF83946" w14:textId="77777777" w:rsidR="00965FF3" w:rsidRDefault="00965FF3"/>
    <w:p w14:paraId="4C63606D" w14:textId="5C7BBB9E" w:rsidR="00965FF3" w:rsidRDefault="00965FF3"/>
    <w:p w14:paraId="4AE27A14" w14:textId="166A3510" w:rsidR="006A2CC1" w:rsidRDefault="00821E87" w:rsidP="004531D7">
      <w:pPr>
        <w:pStyle w:val="Heading3"/>
        <w:rPr>
          <w:lang w:eastAsia="zh-CN"/>
        </w:rPr>
      </w:pPr>
      <w:r>
        <w:rPr>
          <w:rFonts w:hint="eastAsia"/>
          <w:lang w:eastAsia="zh-CN"/>
        </w:rPr>
        <w:t>7.</w:t>
      </w:r>
      <w:r w:rsidR="004531D7"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</w:rPr>
        <w:t xml:space="preserve">Link performance </w:t>
      </w:r>
      <w:r>
        <w:rPr>
          <w:rFonts w:hint="eastAsia"/>
          <w:lang w:eastAsia="zh-CN"/>
        </w:rPr>
        <w:t>for R2D</w:t>
      </w:r>
    </w:p>
    <w:p w14:paraId="6D722D46" w14:textId="30502F31" w:rsidR="006A2CC1" w:rsidRDefault="00821E87" w:rsidP="004531D7">
      <w:pPr>
        <w:pStyle w:val="Heading4"/>
      </w:pPr>
      <w:r>
        <w:rPr>
          <w:rFonts w:hint="eastAsia"/>
        </w:rPr>
        <w:t>[</w:t>
      </w:r>
      <w:r w:rsidR="004531D7">
        <w:rPr>
          <w:rFonts w:hint="eastAsia"/>
        </w:rPr>
        <w:t>7.1.4.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Device 1]</w:t>
      </w:r>
    </w:p>
    <w:p w14:paraId="77CAAC6F" w14:textId="77777777" w:rsidR="00965FF3" w:rsidRDefault="00965FF3" w:rsidP="00965FF3">
      <w:pPr>
        <w:rPr>
          <w:lang w:val="en-GB"/>
        </w:rPr>
      </w:pPr>
    </w:p>
    <w:p w14:paraId="083DD2BE" w14:textId="467EFB82" w:rsidR="00965FF3" w:rsidRDefault="00965FF3" w:rsidP="00965FF3">
      <w:pPr>
        <w:rPr>
          <w:lang w:val="en-GB"/>
        </w:rPr>
      </w:pPr>
    </w:p>
    <w:p w14:paraId="6A2485EC" w14:textId="77777777" w:rsidR="007C4173" w:rsidRDefault="007C4173" w:rsidP="007C4173"/>
    <w:p w14:paraId="16329B9C" w14:textId="77777777" w:rsidR="007C4173" w:rsidRDefault="007C4173" w:rsidP="007C4173"/>
    <w:p w14:paraId="3DA97775" w14:textId="20C1FF1F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1.1 - 1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C565854" wp14:editId="3A566DE0">
            <wp:extent cx="8213725" cy="5365115"/>
            <wp:effectExtent l="0" t="0" r="0" b="6985"/>
            <wp:docPr id="102442571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372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CEA17" w14:textId="77777777" w:rsidR="00EA68DB" w:rsidRDefault="00EA68DB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72A1479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1.1 - 1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1725"/>
        <w:gridCol w:w="1725"/>
        <w:gridCol w:w="1063"/>
        <w:gridCol w:w="1865"/>
        <w:gridCol w:w="1865"/>
        <w:gridCol w:w="1845"/>
        <w:gridCol w:w="923"/>
        <w:gridCol w:w="1885"/>
      </w:tblGrid>
      <w:tr w:rsidR="008F6B7C" w14:paraId="1D569172" w14:textId="77777777" w:rsidTr="008F6B7C">
        <w:trPr>
          <w:trHeight w:val="280"/>
        </w:trPr>
        <w:tc>
          <w:tcPr>
            <w:tcW w:w="5000" w:type="pct"/>
            <w:gridSpan w:val="9"/>
            <w:shd w:val="clear" w:color="auto" w:fill="auto"/>
            <w:noWrap/>
            <w:vAlign w:val="center"/>
            <w:hideMark/>
          </w:tcPr>
          <w:p w14:paraId="24604C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1, RF-ED</w:t>
            </w:r>
          </w:p>
        </w:tc>
      </w:tr>
      <w:tr w:rsidR="008F6B7C" w14:paraId="03398C0C" w14:textId="77777777" w:rsidTr="008F6B7C">
        <w:trPr>
          <w:trHeight w:val="320"/>
        </w:trPr>
        <w:tc>
          <w:tcPr>
            <w:tcW w:w="5000" w:type="pct"/>
            <w:gridSpan w:val="9"/>
            <w:shd w:val="clear" w:color="auto" w:fill="auto"/>
            <w:hideMark/>
          </w:tcPr>
          <w:p w14:paraId="1D1680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R2D LLS</w:t>
            </w:r>
          </w:p>
        </w:tc>
      </w:tr>
      <w:tr w:rsidR="008F6B7C" w14:paraId="1C888F6F" w14:textId="77777777" w:rsidTr="008F6B7C">
        <w:trPr>
          <w:trHeight w:val="280"/>
        </w:trPr>
        <w:tc>
          <w:tcPr>
            <w:tcW w:w="485" w:type="pct"/>
            <w:shd w:val="clear" w:color="D9E1F2" w:fill="D9E1F2"/>
            <w:noWrap/>
            <w:vAlign w:val="center"/>
            <w:hideMark/>
          </w:tcPr>
          <w:p w14:paraId="51BE4821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0BE1F46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766AF3A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72" w:type="pct"/>
            <w:shd w:val="clear" w:color="D9E1F2" w:fill="D9E1F2"/>
            <w:noWrap/>
            <w:vAlign w:val="center"/>
            <w:hideMark/>
          </w:tcPr>
          <w:p w14:paraId="001249C1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58A41CC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2AF193F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46" w:type="pct"/>
            <w:shd w:val="clear" w:color="D9E1F2" w:fill="D9E1F2"/>
            <w:noWrap/>
            <w:vAlign w:val="center"/>
            <w:hideMark/>
          </w:tcPr>
          <w:p w14:paraId="10C6CB7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35777DE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60" w:type="pct"/>
            <w:shd w:val="clear" w:color="D9E1F2" w:fill="D9E1F2"/>
            <w:noWrap/>
            <w:vAlign w:val="center"/>
            <w:hideMark/>
          </w:tcPr>
          <w:p w14:paraId="4426B8B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</w:tr>
      <w:tr w:rsidR="008F6B7C" w14:paraId="53D889C2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3DF358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3B8717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8A770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5A94B8F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688D8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AE037B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26C5D3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E5A35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5C4A41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0C9B41F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529AB2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A988C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95AA7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55D649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653" w:type="pct"/>
            <w:vMerge/>
            <w:vAlign w:val="center"/>
            <w:hideMark/>
          </w:tcPr>
          <w:p w14:paraId="18D0AC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8792A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B669C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A8E54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14705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230445D7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B3F39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3877B7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7F97B1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797354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88507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53" w:type="pct"/>
            <w:vMerge/>
            <w:vAlign w:val="center"/>
            <w:hideMark/>
          </w:tcPr>
          <w:p w14:paraId="027DCD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2F4C5D6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A819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EF689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4192776E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5F818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9BDC2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FDA42D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9.69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43433C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15.74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57D60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vMerge/>
            <w:vAlign w:val="center"/>
            <w:hideMark/>
          </w:tcPr>
          <w:p w14:paraId="35E7DE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1B577B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6231A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BBBE02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14735011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AFC93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6A7D60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FC9D3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CBD3E1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303EC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28A2EB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D3CC13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3" w:type="pct"/>
            <w:vMerge/>
            <w:vAlign w:val="center"/>
            <w:hideMark/>
          </w:tcPr>
          <w:p w14:paraId="6ECCEE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6F086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3395C272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6D345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230BC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2AA06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7FB8D7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53" w:type="pct"/>
            <w:vMerge/>
            <w:vAlign w:val="center"/>
            <w:hideMark/>
          </w:tcPr>
          <w:p w14:paraId="713800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C787F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05C4F5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009B5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F9789F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2CC52C1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3515B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33D2B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CB823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4F35FD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54DCCB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4B359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646" w:type="pct"/>
            <w:vMerge/>
            <w:vAlign w:val="center"/>
            <w:hideMark/>
          </w:tcPr>
          <w:p w14:paraId="1F8DC3F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CA2F5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2B6E0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5C64CB34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3398D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7201DFB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CEF6A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17D7C1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53" w:type="pct"/>
            <w:vMerge/>
            <w:vAlign w:val="center"/>
            <w:hideMark/>
          </w:tcPr>
          <w:p w14:paraId="4B17AB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60A23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/>
            <w:vAlign w:val="center"/>
            <w:hideMark/>
          </w:tcPr>
          <w:p w14:paraId="2DF3A5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70EBBC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B47CB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0DC8A35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1D475A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EB1CF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3679C59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789D26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653" w:type="pct"/>
            <w:vMerge/>
            <w:vAlign w:val="center"/>
            <w:hideMark/>
          </w:tcPr>
          <w:p w14:paraId="3FE308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3CC13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724DA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BD2552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F196F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0F92FE26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652F51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365796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6EE917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494FA5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F9B50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4788F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01EAF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3" w:type="pct"/>
            <w:vMerge/>
            <w:vAlign w:val="center"/>
            <w:hideMark/>
          </w:tcPr>
          <w:p w14:paraId="244661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B24D8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490E04FC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52CA2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C550A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584B9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1FD69B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pct"/>
            <w:vMerge/>
            <w:vAlign w:val="center"/>
            <w:hideMark/>
          </w:tcPr>
          <w:p w14:paraId="071259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5F9ED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02AFF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C9DE1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FCFFC4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78D89FF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9E225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3C711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77048F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04F631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3C5A3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02BEF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08A7E5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23" w:type="pct"/>
            <w:vMerge/>
            <w:vAlign w:val="center"/>
            <w:hideMark/>
          </w:tcPr>
          <w:p w14:paraId="4C1E2C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C8C99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55F082D0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297E17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54F05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3A37C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51E019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653" w:type="pct"/>
            <w:vMerge/>
            <w:vAlign w:val="center"/>
            <w:hideMark/>
          </w:tcPr>
          <w:p w14:paraId="1D400C9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D2FA7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68338E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CDE1D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OOK-1,OOK-4 M = 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0277C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1DE4FC51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6D742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B2F3E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E6AD0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2D1AA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0790D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53" w:type="pct"/>
            <w:vMerge/>
            <w:vAlign w:val="center"/>
            <w:hideMark/>
          </w:tcPr>
          <w:p w14:paraId="4EF993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7AE30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089E9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5C5BC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42F4B2C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4B0685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EA0E02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CC3F1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3.99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340E60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9.74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26A3D2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vMerge/>
            <w:vAlign w:val="center"/>
            <w:hideMark/>
          </w:tcPr>
          <w:p w14:paraId="75C64CF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383D7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3E4C6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A91B5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44768AA3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407C38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788D217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94975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72289E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1B5CDC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48B5D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19B34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3" w:type="pct"/>
            <w:vMerge/>
            <w:vAlign w:val="center"/>
            <w:hideMark/>
          </w:tcPr>
          <w:p w14:paraId="3A2F875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C67C8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08FAC0A5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2B15C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393525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6EBE1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622C96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53" w:type="pct"/>
            <w:vMerge/>
            <w:vAlign w:val="center"/>
            <w:hideMark/>
          </w:tcPr>
          <w:p w14:paraId="63A25F2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72896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1B2990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49FA2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B28D8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6D820824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6BD42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5AECF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E4ADA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289C0F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653" w:type="pct"/>
            <w:vMerge/>
            <w:vAlign w:val="center"/>
            <w:hideMark/>
          </w:tcPr>
          <w:p w14:paraId="061C8DF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07FB2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DF263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6DE3F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74502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1360E50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07F356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B2F9E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CD06F4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334A0D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AEDFF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77A01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E98A3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3" w:type="pct"/>
            <w:vMerge/>
            <w:vAlign w:val="center"/>
            <w:hideMark/>
          </w:tcPr>
          <w:p w14:paraId="40B241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194C5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78D7D21C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73FD64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370D12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B9534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7601852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653" w:type="pct"/>
            <w:vMerge/>
            <w:vAlign w:val="center"/>
            <w:hideMark/>
          </w:tcPr>
          <w:p w14:paraId="335E6B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85E80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6C715A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39FE06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770AE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5A1F6CA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AA478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2AEC7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62271C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274C8D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5490A1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E14DA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10068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23" w:type="pct"/>
            <w:vMerge/>
            <w:vAlign w:val="center"/>
            <w:hideMark/>
          </w:tcPr>
          <w:p w14:paraId="47B5A16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DFEFC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6D7E97E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297265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7BA7C1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6DC01E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7E5047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653" w:type="pct"/>
            <w:vMerge/>
            <w:vAlign w:val="center"/>
            <w:hideMark/>
          </w:tcPr>
          <w:p w14:paraId="68C59B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7FFB8B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0357D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F26859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3DF02E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6AEEAD0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C975A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57DA6B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007273F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41D83D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653" w:type="pct"/>
            <w:vMerge/>
            <w:vAlign w:val="center"/>
            <w:hideMark/>
          </w:tcPr>
          <w:p w14:paraId="1FB93EE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20AE69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E226C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9A1E9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 with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397A05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</w:tbl>
    <w:p w14:paraId="147D8885" w14:textId="14DCD6D3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EAB4854" w14:textId="43D31947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830A950" w14:textId="09FD1F6D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797E8F1" w14:textId="0E9012DF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C5D782B" w14:textId="3FCB5C12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0B3C34D" w14:textId="472833F1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0EA17C1" w14:textId="17B25D58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E88603A" w14:textId="11DDB15E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0E05F85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ABD51F8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2D0BB69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AA728F1" w14:textId="58631F0B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1.1 - 2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2611BF39" wp14:editId="533CA3C2">
            <wp:extent cx="8218805" cy="5365115"/>
            <wp:effectExtent l="0" t="0" r="0" b="6985"/>
            <wp:docPr id="171357923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0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255B5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08EBAD4" w14:textId="77777777" w:rsidR="007C4173" w:rsidRPr="004252BF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D5CB886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1.1 - 2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1725"/>
        <w:gridCol w:w="1725"/>
        <w:gridCol w:w="1063"/>
        <w:gridCol w:w="1865"/>
        <w:gridCol w:w="1865"/>
        <w:gridCol w:w="1845"/>
        <w:gridCol w:w="923"/>
        <w:gridCol w:w="1885"/>
      </w:tblGrid>
      <w:tr w:rsidR="008F6B7C" w14:paraId="665FA7D6" w14:textId="77777777" w:rsidTr="008F6B7C">
        <w:trPr>
          <w:trHeight w:val="280"/>
        </w:trPr>
        <w:tc>
          <w:tcPr>
            <w:tcW w:w="5000" w:type="pct"/>
            <w:gridSpan w:val="9"/>
            <w:shd w:val="clear" w:color="auto" w:fill="auto"/>
            <w:noWrap/>
            <w:vAlign w:val="center"/>
            <w:hideMark/>
          </w:tcPr>
          <w:p w14:paraId="491FDC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1, RF-ED</w:t>
            </w:r>
          </w:p>
        </w:tc>
      </w:tr>
      <w:tr w:rsidR="008F6B7C" w14:paraId="3F737004" w14:textId="77777777" w:rsidTr="008F6B7C">
        <w:trPr>
          <w:trHeight w:val="320"/>
        </w:trPr>
        <w:tc>
          <w:tcPr>
            <w:tcW w:w="5000" w:type="pct"/>
            <w:gridSpan w:val="9"/>
            <w:shd w:val="clear" w:color="auto" w:fill="auto"/>
            <w:hideMark/>
          </w:tcPr>
          <w:p w14:paraId="7EB6A20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8F6B7C" w14:paraId="301C9C4F" w14:textId="77777777" w:rsidTr="008F6B7C">
        <w:trPr>
          <w:trHeight w:val="280"/>
        </w:trPr>
        <w:tc>
          <w:tcPr>
            <w:tcW w:w="485" w:type="pct"/>
            <w:shd w:val="clear" w:color="D9E1F2" w:fill="D9E1F2"/>
            <w:noWrap/>
            <w:vAlign w:val="center"/>
            <w:hideMark/>
          </w:tcPr>
          <w:p w14:paraId="4A9D123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06D0636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038252B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72" w:type="pct"/>
            <w:shd w:val="clear" w:color="D9E1F2" w:fill="D9E1F2"/>
            <w:noWrap/>
            <w:vAlign w:val="center"/>
            <w:hideMark/>
          </w:tcPr>
          <w:p w14:paraId="39AB15D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73717BC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63A71EC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46" w:type="pct"/>
            <w:shd w:val="clear" w:color="D9E1F2" w:fill="D9E1F2"/>
            <w:noWrap/>
            <w:vAlign w:val="center"/>
            <w:hideMark/>
          </w:tcPr>
          <w:p w14:paraId="1D54478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4547F4D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60" w:type="pct"/>
            <w:shd w:val="clear" w:color="D9E1F2" w:fill="D9E1F2"/>
            <w:noWrap/>
            <w:vAlign w:val="center"/>
            <w:hideMark/>
          </w:tcPr>
          <w:p w14:paraId="74886877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</w:tr>
      <w:tr w:rsidR="008F6B7C" w14:paraId="48B60346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54A55E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6737E7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66BF53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54FBE0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5DEB4D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6FC55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97336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404F84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DB520B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1BF0DE4B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9A85DA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B1CFB7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1E73E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5F4EBD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653" w:type="pct"/>
            <w:vMerge/>
            <w:vAlign w:val="center"/>
            <w:hideMark/>
          </w:tcPr>
          <w:p w14:paraId="6AD954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2E7CB1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0B83A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6B08F2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E700E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6677A18E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28CA0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808D7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63324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62FEB7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0E584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53" w:type="pct"/>
            <w:vMerge/>
            <w:vAlign w:val="center"/>
            <w:hideMark/>
          </w:tcPr>
          <w:p w14:paraId="601C24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2C013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DC172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14BDD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394638A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67DB8F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02D1F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E1DD6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29C4639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E2D31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56C49A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F6F17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3F2A5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EBED0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01807FE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5F734E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7B485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35FA5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776857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8F3B1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7E426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6AD15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3" w:type="pct"/>
            <w:vMerge/>
            <w:vAlign w:val="center"/>
            <w:hideMark/>
          </w:tcPr>
          <w:p w14:paraId="792117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582AF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7398ACD0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39B664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54ACC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1A3F2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49A5272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653" w:type="pct"/>
            <w:vMerge/>
            <w:vAlign w:val="center"/>
            <w:hideMark/>
          </w:tcPr>
          <w:p w14:paraId="5FDC47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20B1EF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653DBD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CAD9C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B6BDA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1E0EF80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432A99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43F75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183C71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778A49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A4E8D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53" w:type="pct"/>
            <w:vMerge/>
            <w:vAlign w:val="center"/>
            <w:hideMark/>
          </w:tcPr>
          <w:p w14:paraId="429AD3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8A3CF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F49C7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C7F63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1FCC5EF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F4CCD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07475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ECC8C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583EFA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31B45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485037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86F599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2CDBA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9795C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  <w:tr w:rsidR="008F6B7C" w14:paraId="44DC9AE1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E6435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56713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E6209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21934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2C0283E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78B1D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2F097FE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3" w:type="pct"/>
            <w:vMerge/>
            <w:vAlign w:val="center"/>
            <w:hideMark/>
          </w:tcPr>
          <w:p w14:paraId="1A7C55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ED88E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</w:tr>
    </w:tbl>
    <w:p w14:paraId="604DF069" w14:textId="5CAC699E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F5E784C" w14:textId="60636606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AB70052" w14:textId="3184D14E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D93B35C" w14:textId="62FD4E70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2D8D6FE" w14:textId="49AF1A60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C31064F" w14:textId="53C54AF1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6D49EEF" w14:textId="378609C1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EA218B9" w14:textId="3D9C0E12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B9B7CE0" w14:textId="77777777" w:rsidR="007C4173" w:rsidRDefault="007C4173" w:rsidP="007C4173">
      <w:pPr>
        <w:jc w:val="center"/>
        <w:rPr>
          <w:b/>
          <w:bCs/>
        </w:rPr>
      </w:pPr>
    </w:p>
    <w:p w14:paraId="43BC8A9B" w14:textId="77777777" w:rsidR="00965FF3" w:rsidRDefault="00965FF3" w:rsidP="00965FF3">
      <w:pPr>
        <w:rPr>
          <w:lang w:val="en-GB"/>
        </w:rPr>
      </w:pPr>
    </w:p>
    <w:p w14:paraId="36E2BA9B" w14:textId="77777777" w:rsidR="00965FF3" w:rsidRDefault="00965FF3" w:rsidP="00965FF3">
      <w:pPr>
        <w:rPr>
          <w:lang w:val="en-GB"/>
        </w:rPr>
      </w:pPr>
    </w:p>
    <w:p w14:paraId="459D7007" w14:textId="77777777" w:rsidR="00965FF3" w:rsidRDefault="00965FF3" w:rsidP="00965FF3">
      <w:pPr>
        <w:rPr>
          <w:lang w:val="en-GB"/>
        </w:rPr>
      </w:pPr>
    </w:p>
    <w:p w14:paraId="5FE1E0C8" w14:textId="6D1BC7A3" w:rsidR="003D3B4E" w:rsidRPr="00965FF3" w:rsidRDefault="003D3B4E" w:rsidP="00965FF3">
      <w:pPr>
        <w:rPr>
          <w:lang w:val="en-GB"/>
        </w:rPr>
      </w:pPr>
    </w:p>
    <w:p w14:paraId="3368E0E9" w14:textId="64F74A76" w:rsidR="006A2CC1" w:rsidRDefault="004531D7" w:rsidP="004531D7">
      <w:pPr>
        <w:pStyle w:val="Heading4"/>
      </w:pPr>
      <w:r>
        <w:rPr>
          <w:rFonts w:hint="eastAsia"/>
        </w:rPr>
        <w:lastRenderedPageBreak/>
        <w:t>7.1.4.</w:t>
      </w:r>
      <w:r w:rsidR="00821E87">
        <w:rPr>
          <w:rFonts w:hint="eastAsia"/>
        </w:rPr>
        <w:t>2</w:t>
      </w:r>
      <w:r w:rsidR="00821E87">
        <w:tab/>
      </w:r>
      <w:r w:rsidR="00821E87">
        <w:rPr>
          <w:rFonts w:hint="eastAsia"/>
        </w:rPr>
        <w:t>Device 2a</w:t>
      </w:r>
    </w:p>
    <w:p w14:paraId="05DFBD1E" w14:textId="15848542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2.1 - 1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40AC7744" wp14:editId="4A3605AC">
            <wp:extent cx="8218805" cy="5365115"/>
            <wp:effectExtent l="0" t="0" r="0" b="6985"/>
            <wp:docPr id="166667494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0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377D3" w14:textId="77777777" w:rsidR="00EA68DB" w:rsidRDefault="00EA68DB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1866FCD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2.1 - 1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1725"/>
        <w:gridCol w:w="1725"/>
        <w:gridCol w:w="1063"/>
        <w:gridCol w:w="1865"/>
        <w:gridCol w:w="1865"/>
        <w:gridCol w:w="1845"/>
        <w:gridCol w:w="923"/>
        <w:gridCol w:w="1885"/>
      </w:tblGrid>
      <w:tr w:rsidR="008F6B7C" w14:paraId="2E67CCD1" w14:textId="77777777" w:rsidTr="008F6B7C">
        <w:trPr>
          <w:trHeight w:val="280"/>
        </w:trPr>
        <w:tc>
          <w:tcPr>
            <w:tcW w:w="5000" w:type="pct"/>
            <w:gridSpan w:val="9"/>
            <w:shd w:val="clear" w:color="auto" w:fill="auto"/>
            <w:noWrap/>
            <w:vAlign w:val="center"/>
            <w:hideMark/>
          </w:tcPr>
          <w:p w14:paraId="1D7BB8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RF-ED</w:t>
            </w:r>
          </w:p>
        </w:tc>
      </w:tr>
      <w:tr w:rsidR="008F6B7C" w14:paraId="49BDB976" w14:textId="77777777" w:rsidTr="008F6B7C">
        <w:trPr>
          <w:trHeight w:val="320"/>
        </w:trPr>
        <w:tc>
          <w:tcPr>
            <w:tcW w:w="5000" w:type="pct"/>
            <w:gridSpan w:val="9"/>
            <w:shd w:val="clear" w:color="auto" w:fill="auto"/>
            <w:hideMark/>
          </w:tcPr>
          <w:p w14:paraId="5F292D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8F6B7C" w14:paraId="4302D09E" w14:textId="77777777" w:rsidTr="008F6B7C">
        <w:trPr>
          <w:trHeight w:val="280"/>
        </w:trPr>
        <w:tc>
          <w:tcPr>
            <w:tcW w:w="485" w:type="pct"/>
            <w:shd w:val="clear" w:color="D9E1F2" w:fill="D9E1F2"/>
            <w:noWrap/>
            <w:vAlign w:val="center"/>
            <w:hideMark/>
          </w:tcPr>
          <w:p w14:paraId="0E80CB4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7E02E304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4FCBFF3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72" w:type="pct"/>
            <w:shd w:val="clear" w:color="D9E1F2" w:fill="D9E1F2"/>
            <w:noWrap/>
            <w:vAlign w:val="center"/>
            <w:hideMark/>
          </w:tcPr>
          <w:p w14:paraId="600A0CF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7CA107F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48BCA36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46" w:type="pct"/>
            <w:shd w:val="clear" w:color="D9E1F2" w:fill="D9E1F2"/>
            <w:noWrap/>
            <w:vAlign w:val="center"/>
            <w:hideMark/>
          </w:tcPr>
          <w:p w14:paraId="07D61B5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3BE469F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60" w:type="pct"/>
            <w:shd w:val="clear" w:color="D9E1F2" w:fill="D9E1F2"/>
            <w:noWrap/>
            <w:vAlign w:val="center"/>
            <w:hideMark/>
          </w:tcPr>
          <w:p w14:paraId="44C1345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</w:tr>
      <w:tr w:rsidR="008F6B7C" w14:paraId="5D36BF55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5E0A08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1F12A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5BF5EE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04C84F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3A43F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F2285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A553E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35029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55A1D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0DE7B70C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856F9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5BB3F9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27D0C7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17.52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32538B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53" w:type="pct"/>
            <w:vMerge/>
            <w:vAlign w:val="center"/>
            <w:hideMark/>
          </w:tcPr>
          <w:p w14:paraId="4A2E5E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FEE01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18BA2B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912C4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00C2B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41E813E8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D66064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E0C81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0D5C6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042040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462E8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418C51C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/>
            <w:vAlign w:val="center"/>
            <w:hideMark/>
          </w:tcPr>
          <w:p w14:paraId="3F2B3E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914243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4BD6C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529DBB08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F50808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E606FD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4AEB9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1E20D0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11.85</w:t>
            </w:r>
          </w:p>
        </w:tc>
        <w:tc>
          <w:tcPr>
            <w:tcW w:w="653" w:type="pct"/>
            <w:vMerge/>
            <w:vAlign w:val="center"/>
            <w:hideMark/>
          </w:tcPr>
          <w:p w14:paraId="6BF38E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9AA55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16A3465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0CF78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24957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62D96523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81D00E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BB90E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5603B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37DAF8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685E9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A5597A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0A7D4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3" w:type="pct"/>
            <w:vMerge/>
            <w:vAlign w:val="center"/>
            <w:hideMark/>
          </w:tcPr>
          <w:p w14:paraId="419CD0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7EB8E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7E97EAF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4909D8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9CDA4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1199B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4E62B4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53" w:type="pct"/>
            <w:vMerge/>
            <w:vAlign w:val="center"/>
            <w:hideMark/>
          </w:tcPr>
          <w:p w14:paraId="3BB4C5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10AEE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3B7D42A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F73F0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DE67E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0CBF0B47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51E51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716B1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CB6FE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735B66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147197C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4D7AF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646" w:type="pct"/>
            <w:vMerge/>
            <w:vAlign w:val="center"/>
            <w:hideMark/>
          </w:tcPr>
          <w:p w14:paraId="4162EA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AB7D3E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948E6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33521DFE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820494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29A91D1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57CEAA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2E819F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pct"/>
            <w:vMerge/>
            <w:vAlign w:val="center"/>
            <w:hideMark/>
          </w:tcPr>
          <w:p w14:paraId="3DDEF5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2D7148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/>
            <w:vAlign w:val="center"/>
            <w:hideMark/>
          </w:tcPr>
          <w:p w14:paraId="6DE6AA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51EB0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560F2D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368D930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0556F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8B536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AFDF8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7C28FA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53" w:type="pct"/>
            <w:vMerge/>
            <w:vAlign w:val="center"/>
            <w:hideMark/>
          </w:tcPr>
          <w:p w14:paraId="4B249F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6F598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14:paraId="26EC03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7453D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64DED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3F516E7C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04F31B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93210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0A501C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540C83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14DB8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DBC445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14:paraId="0A95F1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54C81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309F03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4F9A0BBF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20852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04476A5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2C75B5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750789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19.61</w:t>
            </w:r>
          </w:p>
        </w:tc>
        <w:tc>
          <w:tcPr>
            <w:tcW w:w="653" w:type="pct"/>
            <w:vMerge/>
            <w:vAlign w:val="center"/>
            <w:hideMark/>
          </w:tcPr>
          <w:p w14:paraId="3D3486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30AFB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vMerge/>
            <w:vAlign w:val="center"/>
            <w:hideMark/>
          </w:tcPr>
          <w:p w14:paraId="77632B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29022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E99DC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06ECBF2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63C182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1A989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30135D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72093F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53" w:type="pct"/>
            <w:vMerge/>
            <w:vAlign w:val="center"/>
            <w:hideMark/>
          </w:tcPr>
          <w:p w14:paraId="67D5D8C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1E95A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/>
            <w:vAlign w:val="center"/>
            <w:hideMark/>
          </w:tcPr>
          <w:p w14:paraId="403EDA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64483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D851E6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24D4A5BE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436CD0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0818F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5753D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3DB9B60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1889F97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0346E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vMerge/>
            <w:vAlign w:val="center"/>
            <w:hideMark/>
          </w:tcPr>
          <w:p w14:paraId="767658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521A8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75437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24D26D10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0CE723F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A5ABE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639C8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11DFC0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6.23</w:t>
            </w:r>
          </w:p>
        </w:tc>
        <w:tc>
          <w:tcPr>
            <w:tcW w:w="653" w:type="pct"/>
            <w:vMerge/>
            <w:vAlign w:val="center"/>
            <w:hideMark/>
          </w:tcPr>
          <w:p w14:paraId="4FEA3DE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856BE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/>
            <w:vAlign w:val="center"/>
            <w:hideMark/>
          </w:tcPr>
          <w:p w14:paraId="62D5770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24430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CFD848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52D9B8A2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7AECA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7A9682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90CD7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0CA5498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C0394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05714D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7C6C4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3" w:type="pct"/>
            <w:vMerge/>
            <w:vAlign w:val="center"/>
            <w:hideMark/>
          </w:tcPr>
          <w:p w14:paraId="7F5F325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21AA2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7AC77E8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58D036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0DC894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62F51B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702D287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3" w:type="pct"/>
            <w:vMerge/>
            <w:vAlign w:val="center"/>
            <w:hideMark/>
          </w:tcPr>
          <w:p w14:paraId="0F770A3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4CFD2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13D893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6A9A4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50E906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07CC5315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24E3EE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1ED055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396436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547C24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53" w:type="pct"/>
            <w:vMerge/>
            <w:vAlign w:val="center"/>
            <w:hideMark/>
          </w:tcPr>
          <w:p w14:paraId="3990AD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E52271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14:paraId="30B19C5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8C724C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AD9923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0DC0BF8B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449BF8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2E8C2B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5261B8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09F61E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653" w:type="pct"/>
            <w:vMerge/>
            <w:vAlign w:val="center"/>
            <w:hideMark/>
          </w:tcPr>
          <w:p w14:paraId="420214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4DE2D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vMerge/>
            <w:vAlign w:val="center"/>
            <w:hideMark/>
          </w:tcPr>
          <w:p w14:paraId="3A946A8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AC6EAC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C2976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592274F8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680FC3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D5846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E9102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6C0F69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653" w:type="pct"/>
            <w:vMerge/>
            <w:vAlign w:val="center"/>
            <w:hideMark/>
          </w:tcPr>
          <w:p w14:paraId="263FD1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96276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158CD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6E2110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9B468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70CCD1F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9EE404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425037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7B02C8F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34E58D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5657C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53" w:type="pct"/>
            <w:vMerge/>
            <w:vAlign w:val="center"/>
            <w:hideMark/>
          </w:tcPr>
          <w:p w14:paraId="017241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17507A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7F0D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62B28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5141C577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C9EC64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229161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D404B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169529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737467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3C556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549A42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CF4F4D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C6106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1A00884A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634155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C8B1E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01BED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2A6307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41683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EB1CE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vMerge/>
            <w:vAlign w:val="center"/>
            <w:hideMark/>
          </w:tcPr>
          <w:p w14:paraId="664617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9F13A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65B5C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</w:tbl>
    <w:p w14:paraId="6DE47109" w14:textId="333E8BD0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54CB2BA" w14:textId="420C534C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DE9217D" w14:textId="4CA0F10F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732F995" w14:textId="792725FC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05319C0" w14:textId="5E95783F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7ED7992" w14:textId="39E85008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E9EE507" w14:textId="2E3BD1D4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C6857E9" w14:textId="5C8ED56F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A015597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03D7ACB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AA79E41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CB33DEE" w14:textId="03E7C09A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2.1 - 2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55A835A1" wp14:editId="70FBB8A7">
            <wp:extent cx="8218805" cy="5365115"/>
            <wp:effectExtent l="0" t="0" r="0" b="6985"/>
            <wp:docPr id="93990757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0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F289D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275D265" w14:textId="77777777" w:rsidR="007C4173" w:rsidRPr="004252BF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818DFFF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2.1 - 2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1725"/>
        <w:gridCol w:w="1725"/>
        <w:gridCol w:w="1063"/>
        <w:gridCol w:w="1865"/>
        <w:gridCol w:w="1865"/>
        <w:gridCol w:w="1845"/>
        <w:gridCol w:w="923"/>
        <w:gridCol w:w="1885"/>
      </w:tblGrid>
      <w:tr w:rsidR="008F6B7C" w14:paraId="0B21B664" w14:textId="77777777" w:rsidTr="008F6B7C">
        <w:trPr>
          <w:trHeight w:val="280"/>
        </w:trPr>
        <w:tc>
          <w:tcPr>
            <w:tcW w:w="5000" w:type="pct"/>
            <w:gridSpan w:val="9"/>
            <w:shd w:val="clear" w:color="auto" w:fill="auto"/>
            <w:noWrap/>
            <w:vAlign w:val="center"/>
            <w:hideMark/>
          </w:tcPr>
          <w:p w14:paraId="1D5619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2a, RF-ED</w:t>
            </w:r>
          </w:p>
        </w:tc>
      </w:tr>
      <w:tr w:rsidR="008F6B7C" w14:paraId="7C129D9B" w14:textId="77777777" w:rsidTr="008F6B7C">
        <w:trPr>
          <w:trHeight w:val="320"/>
        </w:trPr>
        <w:tc>
          <w:tcPr>
            <w:tcW w:w="5000" w:type="pct"/>
            <w:gridSpan w:val="9"/>
            <w:shd w:val="clear" w:color="auto" w:fill="auto"/>
            <w:hideMark/>
          </w:tcPr>
          <w:p w14:paraId="275ED4B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8F6B7C" w14:paraId="3CE0C809" w14:textId="77777777" w:rsidTr="008F6B7C">
        <w:trPr>
          <w:trHeight w:val="280"/>
        </w:trPr>
        <w:tc>
          <w:tcPr>
            <w:tcW w:w="485" w:type="pct"/>
            <w:shd w:val="clear" w:color="D9E1F2" w:fill="D9E1F2"/>
            <w:noWrap/>
            <w:vAlign w:val="center"/>
            <w:hideMark/>
          </w:tcPr>
          <w:p w14:paraId="7135478E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2407035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3C187BC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72" w:type="pct"/>
            <w:shd w:val="clear" w:color="D9E1F2" w:fill="D9E1F2"/>
            <w:noWrap/>
            <w:vAlign w:val="center"/>
            <w:hideMark/>
          </w:tcPr>
          <w:p w14:paraId="125119D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4C5A49A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3EC8EDC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46" w:type="pct"/>
            <w:shd w:val="clear" w:color="D9E1F2" w:fill="D9E1F2"/>
            <w:noWrap/>
            <w:vAlign w:val="center"/>
            <w:hideMark/>
          </w:tcPr>
          <w:p w14:paraId="3D57B2A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686DA10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60" w:type="pct"/>
            <w:shd w:val="clear" w:color="D9E1F2" w:fill="D9E1F2"/>
            <w:noWrap/>
            <w:vAlign w:val="center"/>
            <w:hideMark/>
          </w:tcPr>
          <w:p w14:paraId="50C8A7F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</w:tr>
      <w:tr w:rsidR="008F6B7C" w14:paraId="630F5D9B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1666CD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00D9EA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31552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23FF1D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D19056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3F08D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E72DA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736160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0F7F2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2DEEDF3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F86E9C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55C496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1D325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17.08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4C482F9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22.22</w:t>
            </w:r>
          </w:p>
        </w:tc>
        <w:tc>
          <w:tcPr>
            <w:tcW w:w="653" w:type="pct"/>
            <w:vMerge/>
            <w:vAlign w:val="center"/>
            <w:hideMark/>
          </w:tcPr>
          <w:p w14:paraId="085752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18F7A43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6F64C4F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7E483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49E74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3F8CD9FA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FF6676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AE977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9A562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78AE01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46695D2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32685D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07E9748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/>
            <w:vAlign w:val="center"/>
            <w:hideMark/>
          </w:tcPr>
          <w:p w14:paraId="2229313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1511B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5EF4D2EE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99327F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3D71B2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DC8B62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2801B6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653" w:type="pct"/>
            <w:vMerge/>
            <w:vAlign w:val="center"/>
            <w:hideMark/>
          </w:tcPr>
          <w:p w14:paraId="64B7211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07E08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/>
            <w:vAlign w:val="center"/>
            <w:hideMark/>
          </w:tcPr>
          <w:p w14:paraId="5E1B4A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8075B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D5CDF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67DEB2E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14CEF5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F86D8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330CA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61C974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883222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9C310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vMerge/>
            <w:vAlign w:val="center"/>
            <w:hideMark/>
          </w:tcPr>
          <w:p w14:paraId="3B5299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ACE02B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C4B17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6A3EF875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658318D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04" w:type="pct"/>
            <w:vMerge/>
            <w:vAlign w:val="center"/>
            <w:hideMark/>
          </w:tcPr>
          <w:p w14:paraId="715DF6A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3CCB73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641EB1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653" w:type="pct"/>
            <w:vMerge/>
            <w:vAlign w:val="center"/>
            <w:hideMark/>
          </w:tcPr>
          <w:p w14:paraId="08805A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F2C08F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/>
            <w:vAlign w:val="center"/>
            <w:hideMark/>
          </w:tcPr>
          <w:p w14:paraId="175FC1C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F9A641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0FE639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  <w:tr w:rsidR="008F6B7C" w14:paraId="45ACE38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CCE9CA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D5CD8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DE705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42D9DC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AE3C76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F65F58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vMerge/>
            <w:vAlign w:val="center"/>
            <w:hideMark/>
          </w:tcPr>
          <w:p w14:paraId="158891C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34D94C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251581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</w:tr>
    </w:tbl>
    <w:p w14:paraId="2D4362CA" w14:textId="3B452E95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24C0FA6" w14:textId="792C22E3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8182FC3" w14:textId="4A0CA613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852F212" w14:textId="0C2F27D8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4263D62" w14:textId="1CFCC65F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2842FBD" w14:textId="735F900D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2ED2342" w14:textId="48139692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D1551D8" w14:textId="3284FD10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5F1AD8C" w14:textId="77777777" w:rsidR="007C4173" w:rsidRDefault="007C4173" w:rsidP="007C4173">
      <w:pPr>
        <w:jc w:val="center"/>
        <w:rPr>
          <w:b/>
          <w:bCs/>
        </w:rPr>
      </w:pPr>
    </w:p>
    <w:p w14:paraId="54154F4E" w14:textId="77777777" w:rsidR="00965FF3" w:rsidRDefault="00965FF3" w:rsidP="00965FF3">
      <w:pPr>
        <w:rPr>
          <w:lang w:val="en-GB"/>
        </w:rPr>
      </w:pPr>
    </w:p>
    <w:p w14:paraId="1FDC1B61" w14:textId="2D5C0023" w:rsidR="003D3B4E" w:rsidRDefault="003D3B4E" w:rsidP="00965FF3">
      <w:pPr>
        <w:rPr>
          <w:lang w:val="en-GB"/>
        </w:rPr>
      </w:pPr>
    </w:p>
    <w:p w14:paraId="74EFF437" w14:textId="77777777" w:rsidR="003D3B4E" w:rsidRDefault="003D3B4E" w:rsidP="00965FF3">
      <w:pPr>
        <w:rPr>
          <w:lang w:val="en-GB"/>
        </w:rPr>
      </w:pPr>
    </w:p>
    <w:p w14:paraId="0D218DAD" w14:textId="77777777" w:rsidR="003D3B4E" w:rsidRDefault="003D3B4E" w:rsidP="00965FF3">
      <w:pPr>
        <w:rPr>
          <w:lang w:val="en-GB"/>
        </w:rPr>
      </w:pPr>
    </w:p>
    <w:p w14:paraId="322F56A9" w14:textId="096633BF" w:rsidR="003D3B4E" w:rsidRDefault="003D3B4E" w:rsidP="00965FF3">
      <w:pPr>
        <w:rPr>
          <w:lang w:val="en-GB"/>
        </w:rPr>
      </w:pPr>
    </w:p>
    <w:p w14:paraId="1E6A9A24" w14:textId="7755B550" w:rsidR="006A2CC1" w:rsidRDefault="004531D7" w:rsidP="004531D7">
      <w:pPr>
        <w:pStyle w:val="Heading4"/>
      </w:pPr>
      <w:r>
        <w:rPr>
          <w:rFonts w:hint="eastAsia"/>
        </w:rPr>
        <w:t>7.1.4.</w:t>
      </w:r>
      <w:r w:rsidR="00821E87">
        <w:rPr>
          <w:rFonts w:hint="eastAsia"/>
        </w:rPr>
        <w:t>3</w:t>
      </w:r>
      <w:r w:rsidR="00821E87">
        <w:tab/>
      </w:r>
      <w:r w:rsidR="00821E87">
        <w:rPr>
          <w:rFonts w:hint="eastAsia"/>
        </w:rPr>
        <w:t>Device 2b</w:t>
      </w:r>
    </w:p>
    <w:p w14:paraId="76A42818" w14:textId="77777777" w:rsidR="00965FF3" w:rsidRDefault="00965FF3" w:rsidP="00965FF3">
      <w:pPr>
        <w:rPr>
          <w:lang w:val="en-GB"/>
        </w:rPr>
      </w:pPr>
    </w:p>
    <w:p w14:paraId="5B0D4915" w14:textId="5F917967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3.1 - 1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3EADAF00" wp14:editId="1E528A54">
            <wp:extent cx="8213725" cy="5365115"/>
            <wp:effectExtent l="0" t="0" r="0" b="6985"/>
            <wp:docPr id="47456892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372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FA9FF" w14:textId="77777777" w:rsidR="00EA68DB" w:rsidRDefault="00EA68DB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30FACDC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3.1 - 1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1725"/>
        <w:gridCol w:w="1725"/>
        <w:gridCol w:w="1063"/>
        <w:gridCol w:w="1865"/>
        <w:gridCol w:w="1865"/>
        <w:gridCol w:w="1845"/>
        <w:gridCol w:w="923"/>
        <w:gridCol w:w="1885"/>
      </w:tblGrid>
      <w:tr w:rsidR="008F6B7C" w14:paraId="68B6DA20" w14:textId="77777777" w:rsidTr="008F6B7C">
        <w:trPr>
          <w:trHeight w:val="280"/>
        </w:trPr>
        <w:tc>
          <w:tcPr>
            <w:tcW w:w="5000" w:type="pct"/>
            <w:gridSpan w:val="9"/>
            <w:shd w:val="clear" w:color="auto" w:fill="auto"/>
            <w:noWrap/>
            <w:vAlign w:val="center"/>
            <w:hideMark/>
          </w:tcPr>
          <w:p w14:paraId="1B6765B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RF-ED+device 2b, IF/ZIF</w:t>
            </w:r>
          </w:p>
        </w:tc>
      </w:tr>
      <w:tr w:rsidR="008F6B7C" w14:paraId="6F0F594B" w14:textId="77777777" w:rsidTr="008F6B7C">
        <w:trPr>
          <w:trHeight w:val="320"/>
        </w:trPr>
        <w:tc>
          <w:tcPr>
            <w:tcW w:w="5000" w:type="pct"/>
            <w:gridSpan w:val="9"/>
            <w:shd w:val="clear" w:color="auto" w:fill="auto"/>
            <w:hideMark/>
          </w:tcPr>
          <w:p w14:paraId="49DAEEF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R2D LLS</w:t>
            </w:r>
          </w:p>
        </w:tc>
      </w:tr>
      <w:tr w:rsidR="008F6B7C" w14:paraId="3CAFA355" w14:textId="77777777" w:rsidTr="008F6B7C">
        <w:trPr>
          <w:trHeight w:val="280"/>
        </w:trPr>
        <w:tc>
          <w:tcPr>
            <w:tcW w:w="485" w:type="pct"/>
            <w:shd w:val="clear" w:color="D9E1F2" w:fill="D9E1F2"/>
            <w:noWrap/>
            <w:vAlign w:val="center"/>
            <w:hideMark/>
          </w:tcPr>
          <w:p w14:paraId="3AE175F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7677C8AA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6C5A219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72" w:type="pct"/>
            <w:shd w:val="clear" w:color="D9E1F2" w:fill="D9E1F2"/>
            <w:noWrap/>
            <w:vAlign w:val="center"/>
            <w:hideMark/>
          </w:tcPr>
          <w:p w14:paraId="58C74CD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70DB836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304C380B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46" w:type="pct"/>
            <w:shd w:val="clear" w:color="D9E1F2" w:fill="D9E1F2"/>
            <w:noWrap/>
            <w:vAlign w:val="center"/>
            <w:hideMark/>
          </w:tcPr>
          <w:p w14:paraId="770ED822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0F867DE6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60" w:type="pct"/>
            <w:shd w:val="clear" w:color="D9E1F2" w:fill="D9E1F2"/>
            <w:noWrap/>
            <w:vAlign w:val="center"/>
            <w:hideMark/>
          </w:tcPr>
          <w:p w14:paraId="3598A99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</w:tr>
      <w:tr w:rsidR="008F6B7C" w14:paraId="2FE451C5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3919CFA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E409A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F66AB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20CE25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F8029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2CB13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13BDF70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9BA05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0816A9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6B2C565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6521BDB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A781CC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CF5BFF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0AD211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80523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82757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85960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7C9A5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DCC217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4541E0A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EF994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67B5BE3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24FFF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12126D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53" w:type="pct"/>
            <w:vMerge/>
            <w:vAlign w:val="center"/>
            <w:hideMark/>
          </w:tcPr>
          <w:p w14:paraId="67EE1D1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4DF74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B739E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D9AC35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544A38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359E093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B5487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4EC11C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F72F4D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68284F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11.85</w:t>
            </w:r>
          </w:p>
        </w:tc>
        <w:tc>
          <w:tcPr>
            <w:tcW w:w="653" w:type="pct"/>
            <w:vMerge/>
            <w:vAlign w:val="center"/>
            <w:hideMark/>
          </w:tcPr>
          <w:p w14:paraId="6D722E1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505FF44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C2B882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D1264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5AA69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4D87E38F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AD4B29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CD501E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2B614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0E3FD3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41AFD9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123D5B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6E4299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3" w:type="pct"/>
            <w:vMerge/>
            <w:vAlign w:val="center"/>
            <w:hideMark/>
          </w:tcPr>
          <w:p w14:paraId="0A1D05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66C23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60E14BB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131CB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1E45A7F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7149E7B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3B4BB6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53" w:type="pct"/>
            <w:vMerge/>
            <w:vAlign w:val="center"/>
            <w:hideMark/>
          </w:tcPr>
          <w:p w14:paraId="62A3E2A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443AD7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207BFA8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F46875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FC342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1388A871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E22DB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5A4B17B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DDA72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10682F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653" w:type="pct"/>
            <w:vMerge/>
            <w:vAlign w:val="center"/>
            <w:hideMark/>
          </w:tcPr>
          <w:p w14:paraId="07EE9E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856285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C55DE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5438B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B10187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4B2CF49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CB2A48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C5ED9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DBA04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3455B7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77A3E0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7AB19C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A0852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3" w:type="pct"/>
            <w:vMerge/>
            <w:vAlign w:val="center"/>
            <w:hideMark/>
          </w:tcPr>
          <w:p w14:paraId="3C3F26D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DC0DEB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7DDD8D9B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6AF09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540223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710E5F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4F72C6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19.61</w:t>
            </w:r>
          </w:p>
        </w:tc>
        <w:tc>
          <w:tcPr>
            <w:tcW w:w="653" w:type="pct"/>
            <w:vMerge/>
            <w:vAlign w:val="center"/>
            <w:hideMark/>
          </w:tcPr>
          <w:p w14:paraId="012BB4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4C02D1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B8F95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E69AD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7302A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671F7E0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78E757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F3CF6F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0DB96C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5333645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53" w:type="pct"/>
            <w:vMerge/>
            <w:vAlign w:val="center"/>
            <w:hideMark/>
          </w:tcPr>
          <w:p w14:paraId="759C817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01EBC3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62787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57444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8685F5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37303D66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E31B29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39C6C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72F930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CC0A57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599A0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1B3E96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E0DCE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27.4,34.6</w:t>
            </w:r>
          </w:p>
        </w:tc>
        <w:tc>
          <w:tcPr>
            <w:tcW w:w="323" w:type="pct"/>
            <w:vMerge/>
            <w:vAlign w:val="center"/>
            <w:hideMark/>
          </w:tcPr>
          <w:p w14:paraId="72BD223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CD6CAD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430AF525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0B03AB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3CA1F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C267BB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7B64E0A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53" w:type="pct"/>
            <w:vMerge/>
            <w:vAlign w:val="center"/>
            <w:hideMark/>
          </w:tcPr>
          <w:p w14:paraId="680AC02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F7A8A9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1B235D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6D936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OOK4-M=1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61587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7003F13B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66B52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E4BABD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80C3A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782015A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1EC857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9C7C9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0811CA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23" w:type="pct"/>
            <w:vMerge/>
            <w:vAlign w:val="center"/>
            <w:hideMark/>
          </w:tcPr>
          <w:p w14:paraId="643539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8ED3B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7037B464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624A54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58856FA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219F40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08B267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53" w:type="pct"/>
            <w:vMerge/>
            <w:vAlign w:val="center"/>
            <w:hideMark/>
          </w:tcPr>
          <w:p w14:paraId="3F3F99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5DFA6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6FF1EC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F1587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7E8FC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33A2F6C0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41051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11AECC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0F9B92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2741C0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206F92D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3624A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vMerge/>
            <w:vAlign w:val="center"/>
            <w:hideMark/>
          </w:tcPr>
          <w:p w14:paraId="1CDC99D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60711F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8482AE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1F2C8447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0DE0EFE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95F533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90771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1D97D27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53" w:type="pct"/>
            <w:vMerge/>
            <w:vAlign w:val="center"/>
            <w:hideMark/>
          </w:tcPr>
          <w:p w14:paraId="6471237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369C9E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6C741F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3" w:type="pct"/>
            <w:vMerge/>
            <w:vAlign w:val="center"/>
            <w:hideMark/>
          </w:tcPr>
          <w:p w14:paraId="3DF1F6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69863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70D0B072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9DB6C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1DFAE5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D2F3E8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87DB5F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9BB0CD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47E95A5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E3BB6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D78E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F92E1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724FB0BF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10E08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2564C0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3AEB84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00E1381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6.23</w:t>
            </w:r>
          </w:p>
        </w:tc>
        <w:tc>
          <w:tcPr>
            <w:tcW w:w="653" w:type="pct"/>
            <w:vMerge/>
            <w:vAlign w:val="center"/>
            <w:hideMark/>
          </w:tcPr>
          <w:p w14:paraId="5B30B2B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764464A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8D647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948F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14C2C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1ACE717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63C86F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B12D4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C6B341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67B9DA1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FF0F49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9E3C98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2B617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3" w:type="pct"/>
            <w:vMerge/>
            <w:vAlign w:val="center"/>
            <w:hideMark/>
          </w:tcPr>
          <w:p w14:paraId="4EABC2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E62AE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1F54E7B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CE3EF2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F5B38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79809A7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55B1A2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653" w:type="pct"/>
            <w:vMerge/>
            <w:vAlign w:val="center"/>
            <w:hideMark/>
          </w:tcPr>
          <w:p w14:paraId="1AA9D93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0FE479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60DC3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90376D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4F3281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25ED81F7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74A6B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D1DA3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50AB0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562790F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653" w:type="pct"/>
            <w:vMerge/>
            <w:vAlign w:val="center"/>
            <w:hideMark/>
          </w:tcPr>
          <w:p w14:paraId="46F14A9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31C679A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263632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8306D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4F5D4B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6443EA0B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39F974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C7B61A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45D010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5EFC60F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13201F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255CD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0AF57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3" w:type="pct"/>
            <w:vMerge/>
            <w:vAlign w:val="center"/>
            <w:hideMark/>
          </w:tcPr>
          <w:p w14:paraId="21C6629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2C17F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75BACC2F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C76A4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0E9E240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63D8A6D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0985437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653" w:type="pct"/>
            <w:vMerge/>
            <w:vAlign w:val="center"/>
            <w:hideMark/>
          </w:tcPr>
          <w:p w14:paraId="587A49B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66B5D6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FEC1E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052510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0FC2F9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45CBB625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A380B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31D307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1D8592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23E23CE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53" w:type="pct"/>
            <w:vMerge/>
            <w:vAlign w:val="center"/>
            <w:hideMark/>
          </w:tcPr>
          <w:p w14:paraId="394792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9CC533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EA1B5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CB4638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F59DEF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0419469C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31792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A58D8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D7E565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62C254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5442650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22A29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690F97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323" w:type="pct"/>
            <w:vMerge/>
            <w:vAlign w:val="center"/>
            <w:hideMark/>
          </w:tcPr>
          <w:p w14:paraId="32BF9CC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BEE68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31E2A6A2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8B68A8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6DEDAE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525F1E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26208D2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53" w:type="pct"/>
            <w:vMerge/>
            <w:vAlign w:val="center"/>
            <w:hideMark/>
          </w:tcPr>
          <w:p w14:paraId="49D2F2E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3CBE099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6182FF7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98F13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0E37A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19FD374E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F1F5C0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511A99A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486604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8.35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322798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9.35</w:t>
            </w:r>
          </w:p>
        </w:tc>
        <w:tc>
          <w:tcPr>
            <w:tcW w:w="653" w:type="pct"/>
            <w:vMerge/>
            <w:vAlign w:val="center"/>
            <w:hideMark/>
          </w:tcPr>
          <w:p w14:paraId="341AB56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FADA2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33C4AE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B12083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DD2C5D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61B2CAE2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23F6F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76A9064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D6235B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4BB2C32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23F5B9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4C8708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890BD5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3" w:type="pct"/>
            <w:vMerge/>
            <w:vAlign w:val="center"/>
            <w:hideMark/>
          </w:tcPr>
          <w:p w14:paraId="23BD4A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FE43AD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076560C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31E2C7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579C04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75D03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664C676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653" w:type="pct"/>
            <w:vMerge/>
            <w:vAlign w:val="center"/>
            <w:hideMark/>
          </w:tcPr>
          <w:p w14:paraId="1C273F9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28BF830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611C6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323" w:type="pct"/>
            <w:vMerge/>
            <w:vAlign w:val="center"/>
            <w:hideMark/>
          </w:tcPr>
          <w:p w14:paraId="030985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F47250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7B9890F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73EA9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9EE13D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D7C2B2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7F9016E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5CCCFA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53" w:type="pct"/>
            <w:vMerge/>
            <w:vAlign w:val="center"/>
            <w:hideMark/>
          </w:tcPr>
          <w:p w14:paraId="2D46104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3EA73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458AA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8882F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7C5123D2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6FE9DF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0FEC9C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990726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558089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3F277E9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9303C3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7A82461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2C7F13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B7CC2F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226544B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4FD82D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34C8A6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A6653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62AF9CD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621D9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BA974D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vMerge/>
            <w:vAlign w:val="center"/>
            <w:hideMark/>
          </w:tcPr>
          <w:p w14:paraId="0EF3C9D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992713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20DB1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</w:tbl>
    <w:p w14:paraId="62FE2AA1" w14:textId="0E8D0544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77C224B" w14:textId="34169FD3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F4457F5" w14:textId="035CBAEF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E238459" w14:textId="118B7CED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85E90A3" w14:textId="301AC5D0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362FA25" w14:textId="4EA1985A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7C55D4C" w14:textId="74DA3CFF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7C0D97E" w14:textId="587BFDD3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5C648299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6F320E5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093E613" w14:textId="4AFB29D5" w:rsidR="00EA68DB" w:rsidRDefault="00EA68DB" w:rsidP="00EA68D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 xml:space="preserve">Figure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3.1 - 2</w:t>
      </w:r>
      <w:r w:rsidR="008F6B7C" w:rsidRPr="008F6B7C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7D8A9A0" wp14:editId="7ED84C7C">
            <wp:extent cx="8213725" cy="5365115"/>
            <wp:effectExtent l="0" t="0" r="0" b="6985"/>
            <wp:docPr id="4478420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3725" cy="53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720BF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74037DF" w14:textId="77777777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5AC42DA" w14:textId="77777777" w:rsidR="007C4173" w:rsidRPr="004252BF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988ED04" w14:textId="77777777" w:rsidR="008F6B7C" w:rsidRDefault="007C4173" w:rsidP="007C4173">
      <w:pPr>
        <w:jc w:val="center"/>
        <w:rPr>
          <w:rFonts w:ascii="Times New Roman" w:hAnsi="Times New Roman" w:cs="Times New Roman"/>
          <w:b/>
          <w:bCs/>
        </w:rPr>
      </w:pPr>
      <w:r w:rsidRPr="004252BF"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4531D7">
        <w:rPr>
          <w:rFonts w:ascii="Times New Roman" w:hAnsi="Times New Roman" w:cs="Times New Roman" w:hint="eastAsia"/>
          <w:b/>
          <w:bCs/>
        </w:rPr>
        <w:t>7.1.4.</w:t>
      </w:r>
      <w:r>
        <w:rPr>
          <w:rFonts w:ascii="Times New Roman" w:hAnsi="Times New Roman" w:cs="Times New Roman" w:hint="eastAsia"/>
          <w:b/>
          <w:bCs/>
        </w:rPr>
        <w:t>3.1 - 2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1725"/>
        <w:gridCol w:w="1725"/>
        <w:gridCol w:w="1063"/>
        <w:gridCol w:w="1865"/>
        <w:gridCol w:w="1865"/>
        <w:gridCol w:w="1845"/>
        <w:gridCol w:w="923"/>
        <w:gridCol w:w="1885"/>
      </w:tblGrid>
      <w:tr w:rsidR="008F6B7C" w14:paraId="47A434E2" w14:textId="77777777" w:rsidTr="008F6B7C">
        <w:trPr>
          <w:trHeight w:val="280"/>
        </w:trPr>
        <w:tc>
          <w:tcPr>
            <w:tcW w:w="5000" w:type="pct"/>
            <w:gridSpan w:val="9"/>
            <w:shd w:val="clear" w:color="auto" w:fill="auto"/>
            <w:noWrap/>
            <w:vAlign w:val="center"/>
            <w:hideMark/>
          </w:tcPr>
          <w:p w14:paraId="14F9A10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2b, RF-ED+device 2b, IF/ZIF</w:t>
            </w:r>
          </w:p>
        </w:tc>
      </w:tr>
      <w:tr w:rsidR="008F6B7C" w14:paraId="2EA7751D" w14:textId="77777777" w:rsidTr="008F6B7C">
        <w:trPr>
          <w:trHeight w:val="320"/>
        </w:trPr>
        <w:tc>
          <w:tcPr>
            <w:tcW w:w="5000" w:type="pct"/>
            <w:gridSpan w:val="9"/>
            <w:shd w:val="clear" w:color="auto" w:fill="auto"/>
            <w:hideMark/>
          </w:tcPr>
          <w:p w14:paraId="018D8EA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8F6B7C" w14:paraId="21625775" w14:textId="77777777" w:rsidTr="008F6B7C">
        <w:trPr>
          <w:trHeight w:val="280"/>
        </w:trPr>
        <w:tc>
          <w:tcPr>
            <w:tcW w:w="485" w:type="pct"/>
            <w:shd w:val="clear" w:color="D9E1F2" w:fill="D9E1F2"/>
            <w:noWrap/>
            <w:vAlign w:val="center"/>
            <w:hideMark/>
          </w:tcPr>
          <w:p w14:paraId="6944B37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0BA526EC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604" w:type="pct"/>
            <w:shd w:val="clear" w:color="D9E1F2" w:fill="D9E1F2"/>
            <w:noWrap/>
            <w:vAlign w:val="center"/>
            <w:hideMark/>
          </w:tcPr>
          <w:p w14:paraId="59D2E95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72" w:type="pct"/>
            <w:shd w:val="clear" w:color="D9E1F2" w:fill="D9E1F2"/>
            <w:noWrap/>
            <w:vAlign w:val="center"/>
            <w:hideMark/>
          </w:tcPr>
          <w:p w14:paraId="0B4DFAD5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499C8383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653" w:type="pct"/>
            <w:shd w:val="clear" w:color="D9E1F2" w:fill="D9E1F2"/>
            <w:noWrap/>
            <w:vAlign w:val="center"/>
            <w:hideMark/>
          </w:tcPr>
          <w:p w14:paraId="146E1308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646" w:type="pct"/>
            <w:shd w:val="clear" w:color="D9E1F2" w:fill="D9E1F2"/>
            <w:noWrap/>
            <w:vAlign w:val="center"/>
            <w:hideMark/>
          </w:tcPr>
          <w:p w14:paraId="5DDCD699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7C218A5D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60" w:type="pct"/>
            <w:shd w:val="clear" w:color="D9E1F2" w:fill="D9E1F2"/>
            <w:noWrap/>
            <w:vAlign w:val="center"/>
            <w:hideMark/>
          </w:tcPr>
          <w:p w14:paraId="2DC6095F" w14:textId="77777777" w:rsidR="008F6B7C" w:rsidRDefault="008F6B7C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</w:tr>
      <w:tr w:rsidR="008F6B7C" w14:paraId="07B31C6F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54C1E41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2D58363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2C2509D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23F659F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3CE7083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6320C0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90351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657A8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31AD6E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3EB4666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D5690D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D002D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AD0F3E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0D2AC54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653" w:type="pct"/>
            <w:vMerge/>
            <w:vAlign w:val="center"/>
            <w:hideMark/>
          </w:tcPr>
          <w:p w14:paraId="3CE024F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7DF7EE1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2B754BE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DECF60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6A7CEC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59789CB6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9C993E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53AC80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B186B3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62D6F3E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B58B31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44DBA4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93F6A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3" w:type="pct"/>
            <w:vMerge/>
            <w:vAlign w:val="center"/>
            <w:hideMark/>
          </w:tcPr>
          <w:p w14:paraId="50EE0A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714F1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0933D0D8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320D8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E14B27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1B0F675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38FB17A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653" w:type="pct"/>
            <w:vMerge/>
            <w:vAlign w:val="center"/>
            <w:hideMark/>
          </w:tcPr>
          <w:p w14:paraId="13C6D58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DFA8BE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1FD64AC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AFE912C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31434A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1B2F5E5D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3DFA57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5DBAC82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775CEB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2D892E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2D76D9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D94E2A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3C7C02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34.6,39.9</w:t>
            </w:r>
          </w:p>
        </w:tc>
        <w:tc>
          <w:tcPr>
            <w:tcW w:w="323" w:type="pct"/>
            <w:vMerge/>
            <w:vAlign w:val="center"/>
            <w:hideMark/>
          </w:tcPr>
          <w:p w14:paraId="5122FAA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5F676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2CA74B87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0343C66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5A1FA5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B2D51A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64A1B1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653" w:type="pct"/>
            <w:vMerge/>
            <w:vAlign w:val="center"/>
            <w:hideMark/>
          </w:tcPr>
          <w:p w14:paraId="2A1813A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B78A0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436C82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4A9F8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OOK4-M=1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7A5BF4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209E1D8A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290939F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20143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65882526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330608D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098EA28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FFE279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144223E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23" w:type="pct"/>
            <w:vMerge/>
            <w:vAlign w:val="center"/>
            <w:hideMark/>
          </w:tcPr>
          <w:p w14:paraId="4867158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5B29F8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717571FE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6CDFEC6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657D313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0ED6DAE3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6397F5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653" w:type="pct"/>
            <w:vMerge/>
            <w:vAlign w:val="center"/>
            <w:hideMark/>
          </w:tcPr>
          <w:p w14:paraId="57A8A0B1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B299D9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068F63E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5F94C3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7EEDBD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64DD1B3F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41A30C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72D9FD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1C59860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317841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6D7FDA0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CDB8ED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vMerge/>
            <w:vAlign w:val="center"/>
            <w:hideMark/>
          </w:tcPr>
          <w:p w14:paraId="6E02A6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6C57C6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1437B4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2B0C62A8" w14:textId="77777777" w:rsidTr="008F6B7C">
        <w:trPr>
          <w:trHeight w:val="280"/>
        </w:trPr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14:paraId="116B328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587E3B6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DBAFBB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0957BF5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653" w:type="pct"/>
            <w:vMerge/>
            <w:vAlign w:val="center"/>
            <w:hideMark/>
          </w:tcPr>
          <w:p w14:paraId="06549CC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770EC01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0BEC886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C3A95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E85B8B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4E4CF659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5318B8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28C2218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A8D9C2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65AB4E2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77E2999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4B2B2B1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222021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3" w:type="pct"/>
            <w:vMerge/>
            <w:vAlign w:val="center"/>
            <w:hideMark/>
          </w:tcPr>
          <w:p w14:paraId="7DB68D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F5EAE2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7CED74BC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799393C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D9995F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81AAF4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32C3C18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653" w:type="pct"/>
            <w:vMerge/>
            <w:vAlign w:val="center"/>
            <w:hideMark/>
          </w:tcPr>
          <w:p w14:paraId="1AE4973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E88CDE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150CD7E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3E8572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364611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1ED7B035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3CA4582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7D6430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41D75218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7C752CA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363FA70A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2F7FB7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3E77772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323" w:type="pct"/>
            <w:vMerge/>
            <w:vAlign w:val="center"/>
            <w:hideMark/>
          </w:tcPr>
          <w:p w14:paraId="0822C20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87941A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642C8654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38F9840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6D0B58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4FD0D38F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1.97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1950F4C9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653" w:type="pct"/>
            <w:vMerge/>
            <w:vAlign w:val="center"/>
            <w:hideMark/>
          </w:tcPr>
          <w:p w14:paraId="51CB82B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76242BB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5FA6C5C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BFDD522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3E64686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1AEB788B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1B2A23E7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3AB01129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0F8F2D3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02C71A63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2B4BF5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C0E3A55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68E0919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3" w:type="pct"/>
            <w:vMerge/>
            <w:vAlign w:val="center"/>
            <w:hideMark/>
          </w:tcPr>
          <w:p w14:paraId="0A3D347B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9130D20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</w:tr>
      <w:tr w:rsidR="008F6B7C" w14:paraId="37D12B08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567C1FE5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72E08541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14:paraId="2A65127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14:paraId="0283134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653" w:type="pct"/>
            <w:vMerge/>
            <w:vAlign w:val="center"/>
            <w:hideMark/>
          </w:tcPr>
          <w:p w14:paraId="7986C09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4198279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14:paraId="0534CE6A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5DF6F34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7BA0EA8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  <w:tr w:rsidR="008F6B7C" w14:paraId="650C651F" w14:textId="77777777" w:rsidTr="008F6B7C">
        <w:trPr>
          <w:trHeight w:val="280"/>
        </w:trPr>
        <w:tc>
          <w:tcPr>
            <w:tcW w:w="485" w:type="pct"/>
            <w:vMerge/>
            <w:vAlign w:val="center"/>
            <w:hideMark/>
          </w:tcPr>
          <w:p w14:paraId="6E6CB0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5AB2084C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14:paraId="7AF53A6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14:paraId="2CCF5A3D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14:paraId="29C5ACB4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F7F475D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46" w:type="pct"/>
            <w:vMerge/>
            <w:vAlign w:val="center"/>
            <w:hideMark/>
          </w:tcPr>
          <w:p w14:paraId="70E189AF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76BE2AE" w14:textId="77777777" w:rsidR="008F6B7C" w:rsidRDefault="008F6B7C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0E3FA77" w14:textId="77777777" w:rsidR="008F6B7C" w:rsidRDefault="008F6B7C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</w:tr>
    </w:tbl>
    <w:p w14:paraId="657155D9" w14:textId="00167B68" w:rsidR="00BF399C" w:rsidRDefault="00BF399C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BF7AAEF" w14:textId="0C0636CF" w:rsidR="006B3535" w:rsidRDefault="006B353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29C955A1" w14:textId="16531274" w:rsidR="000A06AE" w:rsidRDefault="000A06AE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01043E7C" w14:textId="6AB48118" w:rsidR="000C2279" w:rsidRDefault="000C2279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67F88C3F" w14:textId="518BF35E" w:rsidR="00B06D28" w:rsidRDefault="00B06D28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41C2EABB" w14:textId="68BAF93D" w:rsidR="00241183" w:rsidRDefault="0024118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793F2034" w14:textId="10A5BFFC" w:rsidR="00C37555" w:rsidRDefault="00C37555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3C8D5AB2" w14:textId="3F354259" w:rsidR="007C4173" w:rsidRDefault="007C4173" w:rsidP="007C4173">
      <w:pPr>
        <w:jc w:val="center"/>
        <w:rPr>
          <w:rFonts w:ascii="Times New Roman" w:hAnsi="Times New Roman" w:cs="Times New Roman"/>
          <w:b/>
          <w:bCs/>
        </w:rPr>
      </w:pPr>
    </w:p>
    <w:p w14:paraId="15DD2CAB" w14:textId="77777777" w:rsidR="007C4173" w:rsidRDefault="007C4173" w:rsidP="007C4173">
      <w:pPr>
        <w:jc w:val="center"/>
        <w:rPr>
          <w:b/>
          <w:bCs/>
        </w:rPr>
      </w:pPr>
    </w:p>
    <w:p w14:paraId="6061EC34" w14:textId="77777777" w:rsidR="006D7A23" w:rsidRDefault="006D7A23" w:rsidP="00965FF3">
      <w:pPr>
        <w:rPr>
          <w:lang w:val="en-GB"/>
        </w:rPr>
      </w:pPr>
    </w:p>
    <w:sectPr w:rsidR="006D7A23" w:rsidSect="004A2CFA">
      <w:headerReference w:type="default" r:id="rId27"/>
      <w:footerReference w:type="default" r:id="rId2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745CB" w14:textId="77777777" w:rsidR="00601F1B" w:rsidRDefault="00601F1B">
      <w:r>
        <w:separator/>
      </w:r>
    </w:p>
  </w:endnote>
  <w:endnote w:type="continuationSeparator" w:id="0">
    <w:p w14:paraId="41C5B5BB" w14:textId="77777777" w:rsidR="00601F1B" w:rsidRDefault="0060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BD279" w14:textId="77777777" w:rsidR="006A2CC1" w:rsidRDefault="00821E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59C7D" w14:textId="77777777" w:rsidR="00601F1B" w:rsidRDefault="00601F1B">
      <w:r>
        <w:separator/>
      </w:r>
    </w:p>
  </w:footnote>
  <w:footnote w:type="continuationSeparator" w:id="0">
    <w:p w14:paraId="524800A3" w14:textId="77777777" w:rsidR="00601F1B" w:rsidRDefault="00601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2F993" w14:textId="427B851E" w:rsidR="006A2CC1" w:rsidRDefault="00821E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6B7C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3D58F1" w14:textId="77777777" w:rsidR="006A2CC1" w:rsidRDefault="00821E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989D589" w14:textId="5BE3A5C3" w:rsidR="006A2CC1" w:rsidRDefault="00821E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6B7C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D1ED9E" w14:textId="77777777" w:rsidR="006A2CC1" w:rsidRDefault="006A2C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56258C"/>
    <w:multiLevelType w:val="multilevel"/>
    <w:tmpl w:val="4556258C"/>
    <w:lvl w:ilvl="0">
      <w:start w:val="3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66159740">
    <w:abstractNumId w:val="3"/>
  </w:num>
  <w:num w:numId="2" w16cid:durableId="1088426916">
    <w:abstractNumId w:val="5"/>
  </w:num>
  <w:num w:numId="3" w16cid:durableId="1618637555">
    <w:abstractNumId w:val="8"/>
  </w:num>
  <w:num w:numId="4" w16cid:durableId="252783435">
    <w:abstractNumId w:val="9"/>
  </w:num>
  <w:num w:numId="5" w16cid:durableId="163980371">
    <w:abstractNumId w:val="6"/>
  </w:num>
  <w:num w:numId="6" w16cid:durableId="13961353">
    <w:abstractNumId w:val="2"/>
  </w:num>
  <w:num w:numId="7" w16cid:durableId="250968715">
    <w:abstractNumId w:val="7"/>
  </w:num>
  <w:num w:numId="8" w16cid:durableId="1585453185">
    <w:abstractNumId w:val="4"/>
  </w:num>
  <w:num w:numId="9" w16cid:durableId="2046177045">
    <w:abstractNumId w:val="1"/>
  </w:num>
  <w:num w:numId="10" w16cid:durableId="1912930719">
    <w:abstractNumId w:val="0"/>
  </w:num>
  <w:num w:numId="11" w16cid:durableId="15545358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870"/>
    <w:rsid w:val="00006EF9"/>
    <w:rsid w:val="00010B50"/>
    <w:rsid w:val="00017C67"/>
    <w:rsid w:val="0002293D"/>
    <w:rsid w:val="00022F02"/>
    <w:rsid w:val="000270B9"/>
    <w:rsid w:val="000316CD"/>
    <w:rsid w:val="00031F1A"/>
    <w:rsid w:val="00033397"/>
    <w:rsid w:val="0003447C"/>
    <w:rsid w:val="00040095"/>
    <w:rsid w:val="000500BE"/>
    <w:rsid w:val="00051834"/>
    <w:rsid w:val="00054A22"/>
    <w:rsid w:val="00062023"/>
    <w:rsid w:val="000655A6"/>
    <w:rsid w:val="00075A58"/>
    <w:rsid w:val="0007639B"/>
    <w:rsid w:val="0007719A"/>
    <w:rsid w:val="00077480"/>
    <w:rsid w:val="00080512"/>
    <w:rsid w:val="000818CF"/>
    <w:rsid w:val="0008367D"/>
    <w:rsid w:val="000A06AE"/>
    <w:rsid w:val="000A4A33"/>
    <w:rsid w:val="000A5750"/>
    <w:rsid w:val="000B1CBE"/>
    <w:rsid w:val="000B5817"/>
    <w:rsid w:val="000C1C35"/>
    <w:rsid w:val="000C208B"/>
    <w:rsid w:val="000C2279"/>
    <w:rsid w:val="000C47C3"/>
    <w:rsid w:val="000D58AB"/>
    <w:rsid w:val="00105A7E"/>
    <w:rsid w:val="00133525"/>
    <w:rsid w:val="0014372B"/>
    <w:rsid w:val="0014387C"/>
    <w:rsid w:val="00146F90"/>
    <w:rsid w:val="00150982"/>
    <w:rsid w:val="001642E1"/>
    <w:rsid w:val="00170A5E"/>
    <w:rsid w:val="00172F29"/>
    <w:rsid w:val="00173E3B"/>
    <w:rsid w:val="00174E78"/>
    <w:rsid w:val="001843F3"/>
    <w:rsid w:val="001925EE"/>
    <w:rsid w:val="001938A9"/>
    <w:rsid w:val="00196C6D"/>
    <w:rsid w:val="001A0A65"/>
    <w:rsid w:val="001A1783"/>
    <w:rsid w:val="001A4C42"/>
    <w:rsid w:val="001A7420"/>
    <w:rsid w:val="001B6637"/>
    <w:rsid w:val="001C21C3"/>
    <w:rsid w:val="001D02C2"/>
    <w:rsid w:val="001D0F9F"/>
    <w:rsid w:val="001F0C1D"/>
    <w:rsid w:val="001F0D69"/>
    <w:rsid w:val="001F1132"/>
    <w:rsid w:val="001F168B"/>
    <w:rsid w:val="001F1C95"/>
    <w:rsid w:val="001F71A7"/>
    <w:rsid w:val="00200C6E"/>
    <w:rsid w:val="00207574"/>
    <w:rsid w:val="00214E36"/>
    <w:rsid w:val="00226500"/>
    <w:rsid w:val="00226E82"/>
    <w:rsid w:val="002347A2"/>
    <w:rsid w:val="00240D6C"/>
    <w:rsid w:val="00241183"/>
    <w:rsid w:val="00242B5D"/>
    <w:rsid w:val="002568F6"/>
    <w:rsid w:val="002675F0"/>
    <w:rsid w:val="002714EB"/>
    <w:rsid w:val="00272BD5"/>
    <w:rsid w:val="002749F2"/>
    <w:rsid w:val="002760EE"/>
    <w:rsid w:val="002852DA"/>
    <w:rsid w:val="0029231E"/>
    <w:rsid w:val="00296FE8"/>
    <w:rsid w:val="002978E1"/>
    <w:rsid w:val="002B5817"/>
    <w:rsid w:val="002B6339"/>
    <w:rsid w:val="002E00EE"/>
    <w:rsid w:val="00300250"/>
    <w:rsid w:val="00304AD2"/>
    <w:rsid w:val="00305512"/>
    <w:rsid w:val="0030638D"/>
    <w:rsid w:val="00310DFC"/>
    <w:rsid w:val="0031339A"/>
    <w:rsid w:val="00315B85"/>
    <w:rsid w:val="003172DC"/>
    <w:rsid w:val="003331C4"/>
    <w:rsid w:val="00340A9F"/>
    <w:rsid w:val="00342AEE"/>
    <w:rsid w:val="00347E87"/>
    <w:rsid w:val="003535FF"/>
    <w:rsid w:val="00353C13"/>
    <w:rsid w:val="0035462D"/>
    <w:rsid w:val="00356555"/>
    <w:rsid w:val="00372977"/>
    <w:rsid w:val="0037654D"/>
    <w:rsid w:val="003765B8"/>
    <w:rsid w:val="0038609A"/>
    <w:rsid w:val="0038610A"/>
    <w:rsid w:val="0039727D"/>
    <w:rsid w:val="003A1C06"/>
    <w:rsid w:val="003A76A6"/>
    <w:rsid w:val="003B4C8C"/>
    <w:rsid w:val="003B4E6C"/>
    <w:rsid w:val="003B79B5"/>
    <w:rsid w:val="003C3971"/>
    <w:rsid w:val="003D3B4E"/>
    <w:rsid w:val="003D6799"/>
    <w:rsid w:val="003E01D1"/>
    <w:rsid w:val="003F05B1"/>
    <w:rsid w:val="003F08D1"/>
    <w:rsid w:val="003F5581"/>
    <w:rsid w:val="00423334"/>
    <w:rsid w:val="004252BF"/>
    <w:rsid w:val="004345EC"/>
    <w:rsid w:val="00434E6A"/>
    <w:rsid w:val="0044155B"/>
    <w:rsid w:val="004473B6"/>
    <w:rsid w:val="004531D7"/>
    <w:rsid w:val="00456513"/>
    <w:rsid w:val="0046475E"/>
    <w:rsid w:val="00465515"/>
    <w:rsid w:val="00472220"/>
    <w:rsid w:val="00487D31"/>
    <w:rsid w:val="0049041C"/>
    <w:rsid w:val="00492ECA"/>
    <w:rsid w:val="0049751D"/>
    <w:rsid w:val="004A2CFA"/>
    <w:rsid w:val="004C30AC"/>
    <w:rsid w:val="004D3578"/>
    <w:rsid w:val="004E207D"/>
    <w:rsid w:val="004E213A"/>
    <w:rsid w:val="004F0988"/>
    <w:rsid w:val="004F0E6B"/>
    <w:rsid w:val="004F3340"/>
    <w:rsid w:val="00507411"/>
    <w:rsid w:val="00524238"/>
    <w:rsid w:val="0053388B"/>
    <w:rsid w:val="00535773"/>
    <w:rsid w:val="005379AD"/>
    <w:rsid w:val="00543E6C"/>
    <w:rsid w:val="00550162"/>
    <w:rsid w:val="00551ECB"/>
    <w:rsid w:val="00565087"/>
    <w:rsid w:val="005827DF"/>
    <w:rsid w:val="005844D4"/>
    <w:rsid w:val="005845EF"/>
    <w:rsid w:val="00587F7D"/>
    <w:rsid w:val="0059047D"/>
    <w:rsid w:val="00597B11"/>
    <w:rsid w:val="005A0205"/>
    <w:rsid w:val="005A5919"/>
    <w:rsid w:val="005B4175"/>
    <w:rsid w:val="005C0BCB"/>
    <w:rsid w:val="005D2E01"/>
    <w:rsid w:val="005D7526"/>
    <w:rsid w:val="005E3D68"/>
    <w:rsid w:val="005E4BB2"/>
    <w:rsid w:val="005E5172"/>
    <w:rsid w:val="005F2779"/>
    <w:rsid w:val="005F788A"/>
    <w:rsid w:val="006005EB"/>
    <w:rsid w:val="00601F1B"/>
    <w:rsid w:val="00602AEA"/>
    <w:rsid w:val="0060325E"/>
    <w:rsid w:val="00607C48"/>
    <w:rsid w:val="00614FDF"/>
    <w:rsid w:val="006338A0"/>
    <w:rsid w:val="0063543D"/>
    <w:rsid w:val="00637DFE"/>
    <w:rsid w:val="00647114"/>
    <w:rsid w:val="006508DC"/>
    <w:rsid w:val="006676B0"/>
    <w:rsid w:val="00670CF4"/>
    <w:rsid w:val="00671C12"/>
    <w:rsid w:val="006833B4"/>
    <w:rsid w:val="006912E9"/>
    <w:rsid w:val="006934A4"/>
    <w:rsid w:val="0069566A"/>
    <w:rsid w:val="006A2CC1"/>
    <w:rsid w:val="006A323F"/>
    <w:rsid w:val="006B0631"/>
    <w:rsid w:val="006B30D0"/>
    <w:rsid w:val="006B3535"/>
    <w:rsid w:val="006B499C"/>
    <w:rsid w:val="006B4A23"/>
    <w:rsid w:val="006C3D95"/>
    <w:rsid w:val="006C50FC"/>
    <w:rsid w:val="006D7A23"/>
    <w:rsid w:val="006E5C86"/>
    <w:rsid w:val="006E770F"/>
    <w:rsid w:val="007000D6"/>
    <w:rsid w:val="00701116"/>
    <w:rsid w:val="00704CC0"/>
    <w:rsid w:val="0071174C"/>
    <w:rsid w:val="007121D7"/>
    <w:rsid w:val="00713C44"/>
    <w:rsid w:val="007151D6"/>
    <w:rsid w:val="007210BA"/>
    <w:rsid w:val="00722940"/>
    <w:rsid w:val="007250F3"/>
    <w:rsid w:val="00733A5E"/>
    <w:rsid w:val="00734A5B"/>
    <w:rsid w:val="0074026F"/>
    <w:rsid w:val="007429F6"/>
    <w:rsid w:val="00744E76"/>
    <w:rsid w:val="007462CD"/>
    <w:rsid w:val="007544FE"/>
    <w:rsid w:val="00765904"/>
    <w:rsid w:val="00765EA3"/>
    <w:rsid w:val="00774DA4"/>
    <w:rsid w:val="00781F0F"/>
    <w:rsid w:val="00785A0E"/>
    <w:rsid w:val="007A1C1A"/>
    <w:rsid w:val="007A569A"/>
    <w:rsid w:val="007B10C0"/>
    <w:rsid w:val="007B600E"/>
    <w:rsid w:val="007C4173"/>
    <w:rsid w:val="007D6E94"/>
    <w:rsid w:val="007F0F4A"/>
    <w:rsid w:val="0080145C"/>
    <w:rsid w:val="008028A4"/>
    <w:rsid w:val="00820B95"/>
    <w:rsid w:val="00821E87"/>
    <w:rsid w:val="00830747"/>
    <w:rsid w:val="00830904"/>
    <w:rsid w:val="008329F4"/>
    <w:rsid w:val="00836401"/>
    <w:rsid w:val="00843701"/>
    <w:rsid w:val="0084447D"/>
    <w:rsid w:val="00851EF0"/>
    <w:rsid w:val="008572F1"/>
    <w:rsid w:val="008768CA"/>
    <w:rsid w:val="00880E15"/>
    <w:rsid w:val="00886A4D"/>
    <w:rsid w:val="008967D7"/>
    <w:rsid w:val="008A3287"/>
    <w:rsid w:val="008A3BD9"/>
    <w:rsid w:val="008C384C"/>
    <w:rsid w:val="008C7487"/>
    <w:rsid w:val="008C7B64"/>
    <w:rsid w:val="008D0D35"/>
    <w:rsid w:val="008D15B3"/>
    <w:rsid w:val="008D64F1"/>
    <w:rsid w:val="008E1743"/>
    <w:rsid w:val="008E2740"/>
    <w:rsid w:val="008E2D68"/>
    <w:rsid w:val="008E60D6"/>
    <w:rsid w:val="008E6756"/>
    <w:rsid w:val="008F6B7C"/>
    <w:rsid w:val="00900CA2"/>
    <w:rsid w:val="0090271F"/>
    <w:rsid w:val="00902E23"/>
    <w:rsid w:val="00906B5D"/>
    <w:rsid w:val="00906CCF"/>
    <w:rsid w:val="009114D7"/>
    <w:rsid w:val="0091348E"/>
    <w:rsid w:val="00917CCB"/>
    <w:rsid w:val="00923CE0"/>
    <w:rsid w:val="009329E6"/>
    <w:rsid w:val="00933FB0"/>
    <w:rsid w:val="00935963"/>
    <w:rsid w:val="00936A17"/>
    <w:rsid w:val="009419E1"/>
    <w:rsid w:val="00942A74"/>
    <w:rsid w:val="00942EC2"/>
    <w:rsid w:val="0095258D"/>
    <w:rsid w:val="00964AB3"/>
    <w:rsid w:val="00965FF3"/>
    <w:rsid w:val="00975DAE"/>
    <w:rsid w:val="009763ED"/>
    <w:rsid w:val="009820A1"/>
    <w:rsid w:val="009B3378"/>
    <w:rsid w:val="009B3979"/>
    <w:rsid w:val="009B3D27"/>
    <w:rsid w:val="009B539B"/>
    <w:rsid w:val="009B7844"/>
    <w:rsid w:val="009C7F91"/>
    <w:rsid w:val="009E2532"/>
    <w:rsid w:val="009F37B7"/>
    <w:rsid w:val="00A0209D"/>
    <w:rsid w:val="00A03CB6"/>
    <w:rsid w:val="00A10F02"/>
    <w:rsid w:val="00A15FE0"/>
    <w:rsid w:val="00A164B4"/>
    <w:rsid w:val="00A17B11"/>
    <w:rsid w:val="00A26956"/>
    <w:rsid w:val="00A27486"/>
    <w:rsid w:val="00A27CCC"/>
    <w:rsid w:val="00A31077"/>
    <w:rsid w:val="00A34385"/>
    <w:rsid w:val="00A53724"/>
    <w:rsid w:val="00A56066"/>
    <w:rsid w:val="00A62994"/>
    <w:rsid w:val="00A73129"/>
    <w:rsid w:val="00A77591"/>
    <w:rsid w:val="00A804DD"/>
    <w:rsid w:val="00A82346"/>
    <w:rsid w:val="00A92BA1"/>
    <w:rsid w:val="00A957F3"/>
    <w:rsid w:val="00A95A32"/>
    <w:rsid w:val="00AA2944"/>
    <w:rsid w:val="00AB4006"/>
    <w:rsid w:val="00AB4A5D"/>
    <w:rsid w:val="00AB547B"/>
    <w:rsid w:val="00AC6BC6"/>
    <w:rsid w:val="00AD0D9C"/>
    <w:rsid w:val="00AD45A1"/>
    <w:rsid w:val="00AD6D26"/>
    <w:rsid w:val="00AE6164"/>
    <w:rsid w:val="00AE65E2"/>
    <w:rsid w:val="00AF1460"/>
    <w:rsid w:val="00B06D28"/>
    <w:rsid w:val="00B11544"/>
    <w:rsid w:val="00B15449"/>
    <w:rsid w:val="00B2134B"/>
    <w:rsid w:val="00B343F5"/>
    <w:rsid w:val="00B417B8"/>
    <w:rsid w:val="00B4512E"/>
    <w:rsid w:val="00B60D44"/>
    <w:rsid w:val="00B744FC"/>
    <w:rsid w:val="00B858F9"/>
    <w:rsid w:val="00B906CA"/>
    <w:rsid w:val="00B93086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399C"/>
    <w:rsid w:val="00BF4B42"/>
    <w:rsid w:val="00C03DC4"/>
    <w:rsid w:val="00C074DD"/>
    <w:rsid w:val="00C07E08"/>
    <w:rsid w:val="00C1496A"/>
    <w:rsid w:val="00C25418"/>
    <w:rsid w:val="00C26175"/>
    <w:rsid w:val="00C33079"/>
    <w:rsid w:val="00C37555"/>
    <w:rsid w:val="00C409BC"/>
    <w:rsid w:val="00C45231"/>
    <w:rsid w:val="00C4662D"/>
    <w:rsid w:val="00C469A6"/>
    <w:rsid w:val="00C54268"/>
    <w:rsid w:val="00C551FF"/>
    <w:rsid w:val="00C563DD"/>
    <w:rsid w:val="00C61CB9"/>
    <w:rsid w:val="00C64917"/>
    <w:rsid w:val="00C6688B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A3D0C"/>
    <w:rsid w:val="00CD4978"/>
    <w:rsid w:val="00CD7942"/>
    <w:rsid w:val="00CE186E"/>
    <w:rsid w:val="00CE6308"/>
    <w:rsid w:val="00CF155C"/>
    <w:rsid w:val="00CF66BE"/>
    <w:rsid w:val="00D02EA1"/>
    <w:rsid w:val="00D10D87"/>
    <w:rsid w:val="00D14223"/>
    <w:rsid w:val="00D143A6"/>
    <w:rsid w:val="00D1608F"/>
    <w:rsid w:val="00D175E3"/>
    <w:rsid w:val="00D22EB3"/>
    <w:rsid w:val="00D35956"/>
    <w:rsid w:val="00D41D6E"/>
    <w:rsid w:val="00D44363"/>
    <w:rsid w:val="00D56B9E"/>
    <w:rsid w:val="00D57972"/>
    <w:rsid w:val="00D60F7C"/>
    <w:rsid w:val="00D675A9"/>
    <w:rsid w:val="00D738D6"/>
    <w:rsid w:val="00D74243"/>
    <w:rsid w:val="00D755EB"/>
    <w:rsid w:val="00D76048"/>
    <w:rsid w:val="00D77366"/>
    <w:rsid w:val="00D8298E"/>
    <w:rsid w:val="00D82E6F"/>
    <w:rsid w:val="00D834E3"/>
    <w:rsid w:val="00D85A71"/>
    <w:rsid w:val="00D87E00"/>
    <w:rsid w:val="00D9134D"/>
    <w:rsid w:val="00D95DB0"/>
    <w:rsid w:val="00DA7A03"/>
    <w:rsid w:val="00DB1818"/>
    <w:rsid w:val="00DB2BF8"/>
    <w:rsid w:val="00DB62AD"/>
    <w:rsid w:val="00DB6625"/>
    <w:rsid w:val="00DC2A71"/>
    <w:rsid w:val="00DC309B"/>
    <w:rsid w:val="00DC4DA2"/>
    <w:rsid w:val="00DC598C"/>
    <w:rsid w:val="00DD4C17"/>
    <w:rsid w:val="00DD74A5"/>
    <w:rsid w:val="00DE13A5"/>
    <w:rsid w:val="00DF2B1F"/>
    <w:rsid w:val="00DF4B79"/>
    <w:rsid w:val="00DF62CD"/>
    <w:rsid w:val="00E029BE"/>
    <w:rsid w:val="00E02AF1"/>
    <w:rsid w:val="00E16509"/>
    <w:rsid w:val="00E23457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87902"/>
    <w:rsid w:val="00E96F10"/>
    <w:rsid w:val="00EA15B0"/>
    <w:rsid w:val="00EA56F7"/>
    <w:rsid w:val="00EA5EA7"/>
    <w:rsid w:val="00EA66BD"/>
    <w:rsid w:val="00EA66D3"/>
    <w:rsid w:val="00EA68DB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F025A2"/>
    <w:rsid w:val="00F04712"/>
    <w:rsid w:val="00F13360"/>
    <w:rsid w:val="00F22EC7"/>
    <w:rsid w:val="00F26FE7"/>
    <w:rsid w:val="00F27B8F"/>
    <w:rsid w:val="00F31901"/>
    <w:rsid w:val="00F325C8"/>
    <w:rsid w:val="00F34834"/>
    <w:rsid w:val="00F653B8"/>
    <w:rsid w:val="00F655FE"/>
    <w:rsid w:val="00F72DCE"/>
    <w:rsid w:val="00F73CD8"/>
    <w:rsid w:val="00F84720"/>
    <w:rsid w:val="00F867BE"/>
    <w:rsid w:val="00F86F59"/>
    <w:rsid w:val="00F9008D"/>
    <w:rsid w:val="00FA1266"/>
    <w:rsid w:val="00FA219B"/>
    <w:rsid w:val="00FA6EF6"/>
    <w:rsid w:val="00FB4D73"/>
    <w:rsid w:val="00FC1192"/>
    <w:rsid w:val="00FC51D2"/>
    <w:rsid w:val="00FC67C2"/>
    <w:rsid w:val="00FD0F34"/>
    <w:rsid w:val="00FD56D4"/>
    <w:rsid w:val="00FE1271"/>
    <w:rsid w:val="0F904B30"/>
    <w:rsid w:val="18487564"/>
    <w:rsid w:val="476F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38EE5"/>
  <w14:defaultImageDpi w14:val="32767"/>
  <w15:docId w15:val="{E4C1A9AA-2032-4C50-99A7-B253EBDB5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uiPriority="39" w:qFormat="1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41C"/>
    <w:rPr>
      <w:rFonts w:ascii="宋体" w:hAnsi="宋体" w:cs="宋体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pPr>
      <w:spacing w:after="180"/>
      <w:ind w:left="849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Normal"/>
    <w:pPr>
      <w:numPr>
        <w:numId w:val="1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4">
    <w:name w:val="List Bullet 4"/>
    <w:basedOn w:val="Normal"/>
    <w:pPr>
      <w:numPr>
        <w:numId w:val="2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pPr>
      <w:ind w:left="1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">
    <w:name w:val="List Number"/>
    <w:basedOn w:val="Normal"/>
    <w:pPr>
      <w:numPr>
        <w:numId w:val="3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rmalIndent">
    <w:name w:val="Normal Indent"/>
    <w:basedOn w:val="Normal"/>
    <w:pPr>
      <w:spacing w:after="180"/>
      <w:ind w:left="7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rFonts w:ascii="Times New Roman" w:eastAsiaTheme="minorEastAsia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styleId="Index5">
    <w:name w:val="index 5"/>
    <w:basedOn w:val="Normal"/>
    <w:next w:val="Normal"/>
    <w:pPr>
      <w:ind w:left="10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pPr>
      <w:numPr>
        <w:numId w:val="4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en-US"/>
    </w:rPr>
  </w:style>
  <w:style w:type="paragraph" w:styleId="DocumentMap">
    <w:name w:val="Document Map"/>
    <w:basedOn w:val="Normal"/>
    <w:link w:val="DocumentMapChar"/>
    <w:rPr>
      <w:rFonts w:ascii="Segoe UI" w:eastAsiaTheme="minorEastAsia" w:hAnsi="Segoe UI" w:cs="Segoe UI"/>
      <w:sz w:val="16"/>
      <w:szCs w:val="16"/>
      <w:lang w:val="en-GB" w:eastAsia="en-US"/>
    </w:rPr>
  </w:style>
  <w:style w:type="paragraph" w:styleId="TOAHeading">
    <w:name w:val="toa heading"/>
    <w:basedOn w:val="Normal"/>
    <w:next w:val="Normal"/>
    <w:pPr>
      <w:spacing w:before="120" w:after="180"/>
    </w:pPr>
    <w:rPr>
      <w:rFonts w:asciiTheme="majorHAnsi" w:eastAsiaTheme="majorEastAsia" w:hAnsiTheme="majorHAnsi" w:cstheme="majorBidi"/>
      <w:b/>
      <w:bCs/>
      <w:lang w:val="en-GB" w:eastAsia="en-US"/>
    </w:rPr>
  </w:style>
  <w:style w:type="paragraph" w:styleId="CommentText">
    <w:name w:val="annotation text"/>
    <w:basedOn w:val="Normal"/>
    <w:link w:val="CommentTextChar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pPr>
      <w:ind w:left="1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Normal"/>
    <w:pPr>
      <w:numPr>
        <w:numId w:val="5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pPr>
      <w:numPr>
        <w:numId w:val="6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pPr>
      <w:spacing w:after="180"/>
      <w:ind w:left="566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">
    <w:name w:val="List Continue"/>
    <w:basedOn w:val="Normal"/>
    <w:pPr>
      <w:spacing w:after="120"/>
      <w:ind w:left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after="18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 w:val="20"/>
      <w:szCs w:val="20"/>
      <w:lang w:val="en-GB" w:eastAsia="en-US"/>
    </w:rPr>
  </w:style>
  <w:style w:type="paragraph" w:styleId="ListBullet2">
    <w:name w:val="List Bullet 2"/>
    <w:basedOn w:val="Normal"/>
    <w:pPr>
      <w:numPr>
        <w:numId w:val="7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rPr>
      <w:rFonts w:ascii="Times New Roman" w:eastAsiaTheme="minorEastAsia" w:hAnsi="Times New Roman" w:cs="Times New Roman"/>
      <w:i/>
      <w:iCs/>
      <w:sz w:val="20"/>
      <w:szCs w:val="20"/>
      <w:lang w:val="en-GB" w:eastAsia="en-US"/>
    </w:rPr>
  </w:style>
  <w:style w:type="paragraph" w:styleId="Index4">
    <w:name w:val="index 4"/>
    <w:basedOn w:val="Normal"/>
    <w:next w:val="Normal"/>
    <w:pPr>
      <w:ind w:left="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rPr>
      <w:rFonts w:ascii="Consolas" w:eastAsiaTheme="minorEastAsia" w:hAnsi="Consolas" w:cs="Times New Roman"/>
      <w:sz w:val="21"/>
      <w:szCs w:val="21"/>
      <w:lang w:val="en-GB" w:eastAsia="en-US"/>
    </w:rPr>
  </w:style>
  <w:style w:type="paragraph" w:styleId="ListBullet5">
    <w:name w:val="List Bullet 5"/>
    <w:basedOn w:val="Normal"/>
    <w:pPr>
      <w:numPr>
        <w:numId w:val="8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pPr>
      <w:numPr>
        <w:numId w:val="9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Theme="minorEastAsia" w:hAnsi="Segoe UI" w:cs="Segoe UI"/>
      <w:sz w:val="18"/>
      <w:szCs w:val="18"/>
      <w:lang w:val="en-GB"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pPr>
      <w:spacing w:after="180"/>
    </w:pPr>
    <w:rPr>
      <w:rFonts w:asciiTheme="majorHAnsi" w:eastAsiaTheme="majorEastAsia" w:hAnsiTheme="majorHAnsi" w:cstheme="majorBidi"/>
      <w:b/>
      <w:bCs/>
      <w:sz w:val="20"/>
      <w:szCs w:val="20"/>
      <w:lang w:val="en-GB" w:eastAsia="en-US"/>
    </w:rPr>
  </w:style>
  <w:style w:type="paragraph" w:styleId="Index1">
    <w:name w:val="index 1"/>
    <w:basedOn w:val="Normal"/>
    <w:next w:val="Normal"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pPr>
      <w:numPr>
        <w:numId w:val="10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pPr>
      <w:spacing w:after="180"/>
      <w:ind w:left="283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5">
    <w:name w:val="List 5"/>
    <w:basedOn w:val="Normal"/>
    <w:pPr>
      <w:spacing w:after="180"/>
      <w:ind w:left="1415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pPr>
      <w:ind w:left="1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pPr>
      <w:ind w:left="1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Normal"/>
    <w:pPr>
      <w:spacing w:after="180"/>
      <w:ind w:left="1132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en-US"/>
    </w:rPr>
  </w:style>
  <w:style w:type="paragraph" w:styleId="HTMLPreformatted">
    <w:name w:val="HTML Preformatted"/>
    <w:basedOn w:val="Normal"/>
    <w:link w:val="HTMLPreformattedChar"/>
    <w:rPr>
      <w:rFonts w:ascii="Consolas" w:eastAsiaTheme="minorEastAsia" w:hAnsi="Consolas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ListContinue3">
    <w:name w:val="List Continue 3"/>
    <w:basedOn w:val="Normal"/>
    <w:pPr>
      <w:spacing w:after="120"/>
      <w:ind w:left="849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pPr>
      <w:ind w:left="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basedOn w:val="NO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paragraph" w:customStyle="1" w:styleId="ZA">
    <w:name w:val="Z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lang w:eastAsia="en-US"/>
    </w:rPr>
  </w:style>
  <w:style w:type="character" w:customStyle="1" w:styleId="BodyText2Char">
    <w:name w:val="Body Text 2 Char"/>
    <w:basedOn w:val="DefaultParagraphFont"/>
    <w:link w:val="BodyText2"/>
    <w:rPr>
      <w:lang w:eastAsia="en-US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Theme="minorEastAsia" w:hAnsi="Times New Roman" w:cs="Times New Roman"/>
      <w:i/>
      <w:iCs/>
      <w:color w:val="4472C4" w:themeColor="accent1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Pr>
      <w:lang w:eastAsia="en-US"/>
    </w:rPr>
  </w:style>
  <w:style w:type="character" w:customStyle="1" w:styleId="PlainTextChar">
    <w:name w:val="Plain Text Char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rPr>
      <w:lang w:eastAsia="en-US"/>
    </w:rPr>
  </w:style>
  <w:style w:type="character" w:customStyle="1" w:styleId="SignatureChar">
    <w:name w:val="Signature Char"/>
    <w:basedOn w:val="DefaultParagraphFont"/>
    <w:link w:val="Signature"/>
    <w:rPr>
      <w:lang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Theme="minorEastAsia" w:hAnsi="Arial"/>
      <w:sz w:val="24"/>
      <w:lang w:val="en-GB" w:eastAsia="en-US"/>
    </w:rPr>
  </w:style>
  <w:style w:type="paragraph" w:customStyle="1" w:styleId="msonormal0">
    <w:name w:val="msonormal"/>
    <w:basedOn w:val="Normal"/>
    <w:rsid w:val="00C37555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C37555"/>
    <w:pPr>
      <w:spacing w:before="100" w:beforeAutospacing="1" w:after="100" w:afterAutospacing="1"/>
    </w:pPr>
    <w:rPr>
      <w:rFonts w:ascii="等线" w:eastAsia="等线" w:hAnsi="等线"/>
      <w:sz w:val="18"/>
      <w:szCs w:val="18"/>
    </w:rPr>
  </w:style>
  <w:style w:type="paragraph" w:customStyle="1" w:styleId="xl71">
    <w:name w:val="xl71"/>
    <w:basedOn w:val="Normal"/>
    <w:rsid w:val="00C37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C37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C37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C37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C37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customXml" Target="../customXml/item1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57</Pages>
  <Words>4834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Xiaodong Shen</cp:lastModifiedBy>
  <cp:revision>26</cp:revision>
  <cp:lastPrinted>2019-02-25T14:05:00Z</cp:lastPrinted>
  <dcterms:created xsi:type="dcterms:W3CDTF">2024-08-17T03:57:00Z</dcterms:created>
  <dcterms:modified xsi:type="dcterms:W3CDTF">2024-10-13T15:51:00Z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2052-11.8.2.12085</vt:lpwstr>
  </property>
  <property fmtid="{D5CDD505-2E9C-101B-9397-08002B2CF9AE}" pid="10" name="ICV">
    <vt:lpwstr>FE2F3F6D92E04001A4A8A44FBAD95FBB</vt:lpwstr>
  </property>
</Properties>
</file>